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0AE67810" w:rsidR="00654648" w:rsidRPr="00AB2570" w:rsidRDefault="00DF33FC" w:rsidP="00E30176">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w:t>
            </w:r>
            <w:r w:rsidR="00C01438">
              <w:rPr>
                <w:sz w:val="64"/>
                <w:lang w:val="sv-SE" w:eastAsia="zh-CN"/>
              </w:rPr>
              <w:t>9</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E30176">
              <w:rPr>
                <w:lang w:val="sv-SE"/>
              </w:rPr>
              <w:t>2</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00095CBC" w:rsidRPr="00AB2570">
              <w:rPr>
                <w:sz w:val="32"/>
                <w:lang w:val="sv-SE"/>
              </w:rPr>
              <w:t>202</w:t>
            </w:r>
            <w:r w:rsidR="00095CBC">
              <w:rPr>
                <w:sz w:val="32"/>
                <w:lang w:val="sv-SE"/>
              </w:rPr>
              <w:t>4</w:t>
            </w:r>
            <w:r w:rsidRPr="00AB2570">
              <w:rPr>
                <w:sz w:val="32"/>
                <w:lang w:val="sv-SE"/>
              </w:rPr>
              <w:t>-</w:t>
            </w:r>
            <w:bookmarkEnd w:id="4"/>
            <w:r w:rsidR="00E30176">
              <w:rPr>
                <w:sz w:val="32"/>
                <w:lang w:val="sv-SE"/>
              </w:rPr>
              <w:t>10</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6" w:name="specTitle"/>
          </w:p>
          <w:p w14:paraId="0D8E9A7C" w14:textId="5584657B" w:rsidR="00654648" w:rsidRDefault="00DF33FC">
            <w:pPr>
              <w:pStyle w:val="ZT"/>
              <w:framePr w:wrap="auto" w:hAnchor="text" w:yAlign="inline"/>
              <w:wordWrap w:val="0"/>
            </w:pPr>
            <w:r>
              <w:t>Rel-1</w:t>
            </w:r>
            <w:r w:rsidR="00C01438">
              <w:t>9</w:t>
            </w:r>
            <w:r>
              <w:t xml:space="preserve"> NR Inter-band C</w:t>
            </w:r>
            <w:r w:rsidR="00C01438">
              <w:t>A/DC configurations including inter band CA for 3 different bands DL with x different bands UL</w:t>
            </w:r>
            <w:r>
              <w:t xml:space="preserve"> (x=1,2)</w:t>
            </w:r>
            <w:bookmarkEnd w:id="6"/>
          </w:p>
          <w:p w14:paraId="32C9344E" w14:textId="72B3A3F2" w:rsidR="00654648" w:rsidRDefault="00DF33FC" w:rsidP="00C01438">
            <w:pPr>
              <w:pStyle w:val="ZT"/>
              <w:framePr w:wrap="auto" w:hAnchor="text" w:yAlign="inline"/>
              <w:rPr>
                <w:i/>
                <w:sz w:val="28"/>
              </w:rPr>
            </w:pPr>
            <w:r>
              <w:t>(</w:t>
            </w:r>
            <w:r>
              <w:rPr>
                <w:rStyle w:val="ZGSM"/>
              </w:rPr>
              <w:t xml:space="preserve">Release </w:t>
            </w:r>
            <w:bookmarkStart w:id="7" w:name="specRelease"/>
            <w:r>
              <w:rPr>
                <w:rStyle w:val="ZGSM"/>
              </w:rPr>
              <w:t>1</w:t>
            </w:r>
            <w:bookmarkEnd w:id="7"/>
            <w:r w:rsidR="00C01438">
              <w:rPr>
                <w:rStyle w:val="ZGSM"/>
              </w:rPr>
              <w:t>9</w:t>
            </w:r>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8" w:name="_MON_1684549432"/>
      <w:bookmarkEnd w:id="8"/>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3pt" o:ole="">
                  <v:imagedata r:id="rId10" o:title=""/>
                </v:shape>
                <o:OLEObject Type="Embed" ProgID="Word.Picture.8" ShapeID="_x0000_i1025" DrawAspect="Content" ObjectID="_1791367863" r:id="rId11"/>
              </w:object>
            </w:r>
          </w:p>
        </w:tc>
        <w:bookmarkStart w:id="9" w:name="_MON_1710316168"/>
        <w:bookmarkEnd w:id="9"/>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9.15pt;height:74.85pt" o:ole="">
                  <v:imagedata r:id="rId12" o:title=""/>
                </v:shape>
                <o:OLEObject Type="Embed" ProgID="Word.Picture.8" ShapeID="_x0000_i1026" DrawAspect="Content" ObjectID="_1791367864"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1"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2"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2"/>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5356FBE1" w:rsidR="00654648" w:rsidRDefault="00DF33FC">
            <w:pPr>
              <w:pStyle w:val="FP"/>
              <w:jc w:val="center"/>
              <w:rPr>
                <w:sz w:val="18"/>
              </w:rPr>
            </w:pPr>
            <w:r>
              <w:rPr>
                <w:sz w:val="18"/>
              </w:rPr>
              <w:t xml:space="preserve">© </w:t>
            </w:r>
            <w:r w:rsidR="00280922">
              <w:rPr>
                <w:sz w:val="18"/>
              </w:rPr>
              <w:t>2024</w:t>
            </w:r>
            <w:r>
              <w:rPr>
                <w:sz w:val="18"/>
              </w:rPr>
              <w:t>, 3GPP Organizational Partners (ARIB, ATIS, CCSA, ETSI, TSDSI, TTA, TTC).</w:t>
            </w:r>
            <w:bookmarkStart w:id="14" w:name="copyrightaddon"/>
            <w:bookmarkEnd w:id="14"/>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08CAEA3" w:rsidR="00654648" w:rsidRDefault="00DF33FC">
            <w:pPr>
              <w:pStyle w:val="FP"/>
              <w:rPr>
                <w:sz w:val="18"/>
              </w:rPr>
            </w:pPr>
            <w:r>
              <w:rPr>
                <w:sz w:val="18"/>
              </w:rPr>
              <w:t>GSM® and the GSM logo are registered and owned by the GSM Association</w:t>
            </w:r>
            <w:bookmarkEnd w:id="13"/>
          </w:p>
          <w:p w14:paraId="707F72E7" w14:textId="77777777" w:rsidR="00654648" w:rsidRDefault="00654648"/>
        </w:tc>
      </w:tr>
      <w:bookmarkEnd w:id="11"/>
    </w:tbl>
    <w:p w14:paraId="02240C05" w14:textId="77777777" w:rsidR="00654648" w:rsidRDefault="00DF33FC">
      <w:pPr>
        <w:pStyle w:val="TT"/>
      </w:pPr>
      <w:r>
        <w:lastRenderedPageBreak/>
        <w:br w:type="page"/>
      </w:r>
      <w:bookmarkStart w:id="15" w:name="tableOfContents"/>
      <w:bookmarkEnd w:id="15"/>
      <w:r>
        <w:lastRenderedPageBreak/>
        <w:t>Contents</w:t>
      </w:r>
    </w:p>
    <w:p w14:paraId="722E010A" w14:textId="77777777" w:rsidR="00224656" w:rsidRDefault="00DF33FC">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224656">
        <w:rPr>
          <w:noProof/>
        </w:rPr>
        <w:t>Foreword</w:t>
      </w:r>
      <w:r w:rsidR="00224656">
        <w:rPr>
          <w:noProof/>
        </w:rPr>
        <w:tab/>
      </w:r>
      <w:r w:rsidR="00224656">
        <w:rPr>
          <w:noProof/>
        </w:rPr>
        <w:fldChar w:fldCharType="begin"/>
      </w:r>
      <w:r w:rsidR="00224656">
        <w:rPr>
          <w:noProof/>
        </w:rPr>
        <w:instrText xml:space="preserve"> PAGEREF _Toc180420321 \h </w:instrText>
      </w:r>
      <w:r w:rsidR="00224656">
        <w:rPr>
          <w:noProof/>
        </w:rPr>
      </w:r>
      <w:r w:rsidR="00224656">
        <w:rPr>
          <w:noProof/>
        </w:rPr>
        <w:fldChar w:fldCharType="separate"/>
      </w:r>
      <w:r w:rsidR="00224656">
        <w:rPr>
          <w:noProof/>
        </w:rPr>
        <w:t>13</w:t>
      </w:r>
      <w:r w:rsidR="00224656">
        <w:rPr>
          <w:noProof/>
        </w:rPr>
        <w:fldChar w:fldCharType="end"/>
      </w:r>
    </w:p>
    <w:p w14:paraId="69EAC8FA" w14:textId="77777777" w:rsidR="00224656" w:rsidRDefault="00224656">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_Toc180420322 \h </w:instrText>
      </w:r>
      <w:r>
        <w:rPr>
          <w:noProof/>
        </w:rPr>
      </w:r>
      <w:r>
        <w:rPr>
          <w:noProof/>
        </w:rPr>
        <w:fldChar w:fldCharType="separate"/>
      </w:r>
      <w:r>
        <w:rPr>
          <w:noProof/>
        </w:rPr>
        <w:t>15</w:t>
      </w:r>
      <w:r>
        <w:rPr>
          <w:noProof/>
        </w:rPr>
        <w:fldChar w:fldCharType="end"/>
      </w:r>
    </w:p>
    <w:p w14:paraId="6F2D11D5" w14:textId="77777777" w:rsidR="00224656" w:rsidRDefault="00224656">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_Toc180420323 \h </w:instrText>
      </w:r>
      <w:r>
        <w:rPr>
          <w:noProof/>
        </w:rPr>
      </w:r>
      <w:r>
        <w:rPr>
          <w:noProof/>
        </w:rPr>
        <w:fldChar w:fldCharType="separate"/>
      </w:r>
      <w:r>
        <w:rPr>
          <w:noProof/>
        </w:rPr>
        <w:t>15</w:t>
      </w:r>
      <w:r>
        <w:rPr>
          <w:noProof/>
        </w:rPr>
        <w:fldChar w:fldCharType="end"/>
      </w:r>
    </w:p>
    <w:p w14:paraId="2F12119D" w14:textId="77777777" w:rsidR="00224656" w:rsidRDefault="00224656">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_Toc180420324 \h </w:instrText>
      </w:r>
      <w:r>
        <w:rPr>
          <w:noProof/>
        </w:rPr>
      </w:r>
      <w:r>
        <w:rPr>
          <w:noProof/>
        </w:rPr>
        <w:fldChar w:fldCharType="separate"/>
      </w:r>
      <w:r>
        <w:rPr>
          <w:noProof/>
        </w:rPr>
        <w:t>15</w:t>
      </w:r>
      <w:r>
        <w:rPr>
          <w:noProof/>
        </w:rPr>
        <w:fldChar w:fldCharType="end"/>
      </w:r>
    </w:p>
    <w:p w14:paraId="633A89FA" w14:textId="77777777" w:rsidR="00224656" w:rsidRDefault="00224656">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_Toc180420325 \h </w:instrText>
      </w:r>
      <w:r>
        <w:rPr>
          <w:noProof/>
        </w:rPr>
      </w:r>
      <w:r>
        <w:rPr>
          <w:noProof/>
        </w:rPr>
        <w:fldChar w:fldCharType="separate"/>
      </w:r>
      <w:r>
        <w:rPr>
          <w:noProof/>
        </w:rPr>
        <w:t>15</w:t>
      </w:r>
      <w:r>
        <w:rPr>
          <w:noProof/>
        </w:rPr>
        <w:fldChar w:fldCharType="end"/>
      </w:r>
    </w:p>
    <w:p w14:paraId="57CC22C5" w14:textId="77777777" w:rsidR="00224656" w:rsidRDefault="00224656">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_Toc180420326 \h </w:instrText>
      </w:r>
      <w:r>
        <w:rPr>
          <w:noProof/>
        </w:rPr>
      </w:r>
      <w:r>
        <w:rPr>
          <w:noProof/>
        </w:rPr>
        <w:fldChar w:fldCharType="separate"/>
      </w:r>
      <w:r>
        <w:rPr>
          <w:noProof/>
        </w:rPr>
        <w:t>15</w:t>
      </w:r>
      <w:r>
        <w:rPr>
          <w:noProof/>
        </w:rPr>
        <w:fldChar w:fldCharType="end"/>
      </w:r>
    </w:p>
    <w:p w14:paraId="4D5ECF6F" w14:textId="77777777" w:rsidR="00224656" w:rsidRDefault="00224656">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_Toc180420327 \h </w:instrText>
      </w:r>
      <w:r>
        <w:rPr>
          <w:noProof/>
        </w:rPr>
      </w:r>
      <w:r>
        <w:rPr>
          <w:noProof/>
        </w:rPr>
        <w:fldChar w:fldCharType="separate"/>
      </w:r>
      <w:r>
        <w:rPr>
          <w:noProof/>
        </w:rPr>
        <w:t>16</w:t>
      </w:r>
      <w:r>
        <w:rPr>
          <w:noProof/>
        </w:rPr>
        <w:fldChar w:fldCharType="end"/>
      </w:r>
    </w:p>
    <w:p w14:paraId="4948B66E" w14:textId="77777777" w:rsidR="00224656" w:rsidRDefault="00224656">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_Toc180420328 \h </w:instrText>
      </w:r>
      <w:r>
        <w:rPr>
          <w:noProof/>
        </w:rPr>
      </w:r>
      <w:r>
        <w:rPr>
          <w:noProof/>
        </w:rPr>
        <w:fldChar w:fldCharType="separate"/>
      </w:r>
      <w:r>
        <w:rPr>
          <w:noProof/>
        </w:rPr>
        <w:t>16</w:t>
      </w:r>
      <w:r>
        <w:rPr>
          <w:noProof/>
        </w:rPr>
        <w:fldChar w:fldCharType="end"/>
      </w:r>
    </w:p>
    <w:p w14:paraId="058B8364" w14:textId="77777777" w:rsidR="00224656" w:rsidRDefault="00224656">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_Toc180420329 \h </w:instrText>
      </w:r>
      <w:r>
        <w:rPr>
          <w:noProof/>
        </w:rPr>
      </w:r>
      <w:r>
        <w:rPr>
          <w:noProof/>
        </w:rPr>
        <w:fldChar w:fldCharType="separate"/>
      </w:r>
      <w:r>
        <w:rPr>
          <w:noProof/>
        </w:rPr>
        <w:t>16</w:t>
      </w:r>
      <w:r>
        <w:rPr>
          <w:noProof/>
        </w:rPr>
        <w:fldChar w:fldCharType="end"/>
      </w:r>
    </w:p>
    <w:p w14:paraId="543C363E" w14:textId="77777777" w:rsidR="00224656" w:rsidRDefault="00224656">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_Toc180420330 \h </w:instrText>
      </w:r>
      <w:r>
        <w:rPr>
          <w:noProof/>
        </w:rPr>
      </w:r>
      <w:r>
        <w:rPr>
          <w:noProof/>
        </w:rPr>
        <w:fldChar w:fldCharType="separate"/>
      </w:r>
      <w:r>
        <w:rPr>
          <w:noProof/>
        </w:rPr>
        <w:t>16</w:t>
      </w:r>
      <w:r>
        <w:rPr>
          <w:noProof/>
        </w:rPr>
        <w:fldChar w:fldCharType="end"/>
      </w:r>
    </w:p>
    <w:p w14:paraId="24F9DB17" w14:textId="77777777" w:rsidR="00224656" w:rsidRDefault="00224656">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sidRPr="00E75F1F">
        <w:rPr>
          <w:rFonts w:eastAsia="Times New Roman"/>
          <w:noProof/>
          <w:lang w:eastAsia="en-GB"/>
        </w:rPr>
        <w:t>Three bands within FR1 Carrier Aggregation: Specific Band Combination Part</w:t>
      </w:r>
      <w:r>
        <w:rPr>
          <w:noProof/>
        </w:rPr>
        <w:tab/>
      </w:r>
      <w:r>
        <w:rPr>
          <w:noProof/>
        </w:rPr>
        <w:fldChar w:fldCharType="begin"/>
      </w:r>
      <w:r>
        <w:rPr>
          <w:noProof/>
        </w:rPr>
        <w:instrText xml:space="preserve"> PAGEREF _Toc180420331 \h </w:instrText>
      </w:r>
      <w:r>
        <w:rPr>
          <w:noProof/>
        </w:rPr>
      </w:r>
      <w:r>
        <w:rPr>
          <w:noProof/>
        </w:rPr>
        <w:fldChar w:fldCharType="separate"/>
      </w:r>
      <w:r>
        <w:rPr>
          <w:noProof/>
        </w:rPr>
        <w:t>16</w:t>
      </w:r>
      <w:r>
        <w:rPr>
          <w:noProof/>
        </w:rPr>
        <w:fldChar w:fldCharType="end"/>
      </w:r>
    </w:p>
    <w:p w14:paraId="2056D0C8" w14:textId="77777777" w:rsidR="00224656" w:rsidRDefault="00224656">
      <w:pPr>
        <w:pStyle w:val="TOC2"/>
        <w:rPr>
          <w:rFonts w:asciiTheme="minorHAnsi" w:hAnsiTheme="minorHAnsi" w:cstheme="minorBidi"/>
          <w:noProof/>
          <w:kern w:val="2"/>
          <w:sz w:val="21"/>
          <w:szCs w:val="22"/>
          <w:lang w:val="en-US" w:eastAsia="zh-CN"/>
        </w:rPr>
      </w:pPr>
      <w:r>
        <w:rPr>
          <w:noProof/>
        </w:rPr>
        <w:t>5.</w:t>
      </w:r>
      <w:r>
        <w:rPr>
          <w:noProof/>
          <w:lang w:eastAsia="zh-CN"/>
        </w:rPr>
        <w:t>0</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_Toc180420332 \h </w:instrText>
      </w:r>
      <w:r>
        <w:rPr>
          <w:noProof/>
        </w:rPr>
      </w:r>
      <w:r>
        <w:rPr>
          <w:noProof/>
        </w:rPr>
        <w:fldChar w:fldCharType="separate"/>
      </w:r>
      <w:r>
        <w:rPr>
          <w:noProof/>
        </w:rPr>
        <w:t>16</w:t>
      </w:r>
      <w:r>
        <w:rPr>
          <w:noProof/>
        </w:rPr>
        <w:fldChar w:fldCharType="end"/>
      </w:r>
    </w:p>
    <w:p w14:paraId="3D9450D0" w14:textId="77777777" w:rsidR="00224656" w:rsidRDefault="00224656">
      <w:pPr>
        <w:pStyle w:val="TOC3"/>
        <w:rPr>
          <w:rFonts w:asciiTheme="minorHAnsi" w:hAnsiTheme="minorHAnsi" w:cstheme="minorBidi"/>
          <w:noProof/>
          <w:kern w:val="2"/>
          <w:sz w:val="21"/>
          <w:szCs w:val="22"/>
          <w:lang w:val="en-US" w:eastAsia="zh-CN"/>
        </w:rPr>
      </w:pPr>
      <w:r>
        <w:rPr>
          <w:noProof/>
        </w:rPr>
        <w:t>5.0.1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_Toc180420333 \h </w:instrText>
      </w:r>
      <w:r>
        <w:rPr>
          <w:noProof/>
        </w:rPr>
      </w:r>
      <w:r>
        <w:rPr>
          <w:noProof/>
        </w:rPr>
        <w:fldChar w:fldCharType="separate"/>
      </w:r>
      <w:r>
        <w:rPr>
          <w:noProof/>
        </w:rPr>
        <w:t>16</w:t>
      </w:r>
      <w:r>
        <w:rPr>
          <w:noProof/>
        </w:rPr>
        <w:fldChar w:fldCharType="end"/>
      </w:r>
    </w:p>
    <w:p w14:paraId="7DED1253" w14:textId="77777777" w:rsidR="00224656" w:rsidRDefault="00224656">
      <w:pPr>
        <w:pStyle w:val="TOC4"/>
        <w:rPr>
          <w:rFonts w:asciiTheme="minorHAnsi" w:hAnsiTheme="minorHAnsi" w:cstheme="minorBidi"/>
          <w:noProof/>
          <w:kern w:val="2"/>
          <w:sz w:val="21"/>
          <w:szCs w:val="22"/>
          <w:lang w:val="en-US" w:eastAsia="zh-CN"/>
        </w:rPr>
      </w:pPr>
      <w:r>
        <w:rPr>
          <w:noProof/>
        </w:rPr>
        <w:t>5.0.1.1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_Toc180420334 \h </w:instrText>
      </w:r>
      <w:r>
        <w:rPr>
          <w:noProof/>
        </w:rPr>
      </w:r>
      <w:r>
        <w:rPr>
          <w:noProof/>
        </w:rPr>
        <w:fldChar w:fldCharType="separate"/>
      </w:r>
      <w:r>
        <w:rPr>
          <w:noProof/>
        </w:rPr>
        <w:t>16</w:t>
      </w:r>
      <w:r>
        <w:rPr>
          <w:noProof/>
        </w:rPr>
        <w:fldChar w:fldCharType="end"/>
      </w:r>
    </w:p>
    <w:p w14:paraId="0AE50765"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5.0.1.2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_Toc180420335 \h </w:instrText>
      </w:r>
      <w:r>
        <w:rPr>
          <w:noProof/>
        </w:rPr>
      </w:r>
      <w:r>
        <w:rPr>
          <w:noProof/>
        </w:rPr>
        <w:fldChar w:fldCharType="separate"/>
      </w:r>
      <w:r>
        <w:rPr>
          <w:noProof/>
        </w:rPr>
        <w:t>17</w:t>
      </w:r>
      <w:r>
        <w:rPr>
          <w:noProof/>
        </w:rPr>
        <w:fldChar w:fldCharType="end"/>
      </w:r>
    </w:p>
    <w:p w14:paraId="0F59704E"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5.0.1.3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_Toc180420336 \h </w:instrText>
      </w:r>
      <w:r>
        <w:rPr>
          <w:noProof/>
        </w:rPr>
      </w:r>
      <w:r>
        <w:rPr>
          <w:noProof/>
        </w:rPr>
        <w:fldChar w:fldCharType="separate"/>
      </w:r>
      <w:r>
        <w:rPr>
          <w:noProof/>
        </w:rPr>
        <w:t>17</w:t>
      </w:r>
      <w:r>
        <w:rPr>
          <w:noProof/>
        </w:rPr>
        <w:fldChar w:fldCharType="end"/>
      </w:r>
    </w:p>
    <w:p w14:paraId="7536262B"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5.0.2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_Toc180420337 \h </w:instrText>
      </w:r>
      <w:r>
        <w:rPr>
          <w:noProof/>
        </w:rPr>
      </w:r>
      <w:r>
        <w:rPr>
          <w:noProof/>
        </w:rPr>
        <w:fldChar w:fldCharType="separate"/>
      </w:r>
      <w:r>
        <w:rPr>
          <w:noProof/>
        </w:rPr>
        <w:t>18</w:t>
      </w:r>
      <w:r>
        <w:rPr>
          <w:noProof/>
        </w:rPr>
        <w:fldChar w:fldCharType="end"/>
      </w:r>
    </w:p>
    <w:p w14:paraId="3963248D" w14:textId="77777777" w:rsidR="00224656" w:rsidRDefault="00224656">
      <w:pPr>
        <w:pStyle w:val="TOC4"/>
        <w:rPr>
          <w:rFonts w:asciiTheme="minorHAnsi" w:hAnsiTheme="minorHAnsi" w:cstheme="minorBidi"/>
          <w:noProof/>
          <w:kern w:val="2"/>
          <w:sz w:val="21"/>
          <w:szCs w:val="22"/>
          <w:lang w:val="en-US" w:eastAsia="zh-CN"/>
        </w:rPr>
      </w:pPr>
      <w:r w:rsidRPr="00E75F1F">
        <w:rPr>
          <w:rFonts w:eastAsia="Times New Roman"/>
          <w:noProof/>
          <w:lang w:eastAsia="en-GB"/>
        </w:rPr>
        <w:t>5.0.2.1</w:t>
      </w:r>
      <w:r>
        <w:rPr>
          <w:rFonts w:asciiTheme="minorHAnsi" w:hAnsiTheme="minorHAnsi" w:cstheme="minorBidi"/>
          <w:noProof/>
          <w:kern w:val="2"/>
          <w:sz w:val="21"/>
          <w:szCs w:val="22"/>
          <w:lang w:val="en-US" w:eastAsia="zh-CN"/>
        </w:rPr>
        <w:tab/>
      </w:r>
      <w:r w:rsidRPr="00E75F1F">
        <w:rPr>
          <w:rFonts w:eastAsia="Times New Roman"/>
          <w:noProof/>
          <w:lang w:eastAsia="en-GB"/>
        </w:rPr>
        <w:t>UE co-existence studies</w:t>
      </w:r>
      <w:r>
        <w:rPr>
          <w:noProof/>
        </w:rPr>
        <w:tab/>
      </w:r>
      <w:r>
        <w:rPr>
          <w:noProof/>
        </w:rPr>
        <w:fldChar w:fldCharType="begin"/>
      </w:r>
      <w:r>
        <w:rPr>
          <w:noProof/>
        </w:rPr>
        <w:instrText xml:space="preserve"> PAGEREF _Toc180420338 \h </w:instrText>
      </w:r>
      <w:r>
        <w:rPr>
          <w:noProof/>
        </w:rPr>
      </w:r>
      <w:r>
        <w:rPr>
          <w:noProof/>
        </w:rPr>
        <w:fldChar w:fldCharType="separate"/>
      </w:r>
      <w:r>
        <w:rPr>
          <w:noProof/>
        </w:rPr>
        <w:t>18</w:t>
      </w:r>
      <w:r>
        <w:rPr>
          <w:noProof/>
        </w:rPr>
        <w:fldChar w:fldCharType="end"/>
      </w:r>
    </w:p>
    <w:p w14:paraId="2B7E027A"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lang w:eastAsia="en-GB"/>
        </w:rPr>
        <w:t>5.0.2.1.1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_Toc180420339 \h </w:instrText>
      </w:r>
      <w:r>
        <w:rPr>
          <w:noProof/>
        </w:rPr>
      </w:r>
      <w:r>
        <w:rPr>
          <w:noProof/>
        </w:rPr>
        <w:fldChar w:fldCharType="separate"/>
      </w:r>
      <w:r>
        <w:rPr>
          <w:noProof/>
        </w:rPr>
        <w:t>18</w:t>
      </w:r>
      <w:r>
        <w:rPr>
          <w:noProof/>
        </w:rPr>
        <w:fldChar w:fldCharType="end"/>
      </w:r>
    </w:p>
    <w:p w14:paraId="1C31C037"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lang w:eastAsia="en-GB"/>
        </w:rPr>
        <w:t>5.0.2.1.2</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3CC (2CC intra-band in one band)</w:t>
      </w:r>
      <w:r>
        <w:rPr>
          <w:noProof/>
        </w:rPr>
        <w:tab/>
      </w:r>
      <w:r>
        <w:rPr>
          <w:noProof/>
        </w:rPr>
        <w:fldChar w:fldCharType="begin"/>
      </w:r>
      <w:r>
        <w:rPr>
          <w:noProof/>
        </w:rPr>
        <w:instrText xml:space="preserve"> PAGEREF _Toc180420340 \h </w:instrText>
      </w:r>
      <w:r>
        <w:rPr>
          <w:noProof/>
        </w:rPr>
      </w:r>
      <w:r>
        <w:rPr>
          <w:noProof/>
        </w:rPr>
        <w:fldChar w:fldCharType="separate"/>
      </w:r>
      <w:r>
        <w:rPr>
          <w:noProof/>
        </w:rPr>
        <w:t>18</w:t>
      </w:r>
      <w:r>
        <w:rPr>
          <w:noProof/>
        </w:rPr>
        <w:fldChar w:fldCharType="end"/>
      </w:r>
    </w:p>
    <w:p w14:paraId="3BA7B2CE" w14:textId="77777777" w:rsidR="00224656" w:rsidRDefault="00224656">
      <w:pPr>
        <w:pStyle w:val="TOC4"/>
        <w:rPr>
          <w:rFonts w:asciiTheme="minorHAnsi" w:hAnsiTheme="minorHAnsi" w:cstheme="minorBidi"/>
          <w:noProof/>
          <w:kern w:val="2"/>
          <w:sz w:val="21"/>
          <w:szCs w:val="22"/>
          <w:lang w:val="en-US" w:eastAsia="zh-CN"/>
        </w:rPr>
      </w:pPr>
      <w:r w:rsidRPr="00E75F1F">
        <w:rPr>
          <w:rFonts w:eastAsia="Times New Roman"/>
          <w:noProof/>
          <w:lang w:eastAsia="en-GB"/>
        </w:rPr>
        <w:t>5.0.2.2</w:t>
      </w:r>
      <w:r>
        <w:rPr>
          <w:rFonts w:asciiTheme="minorHAnsi" w:hAnsiTheme="minorHAnsi" w:cstheme="minorBidi"/>
          <w:noProof/>
          <w:kern w:val="2"/>
          <w:sz w:val="21"/>
          <w:szCs w:val="22"/>
          <w:lang w:val="en-US" w:eastAsia="zh-CN"/>
        </w:rPr>
        <w:tab/>
      </w:r>
      <w:r w:rsidRPr="00E75F1F">
        <w:rPr>
          <w:rFonts w:eastAsia="Times New Roman"/>
          <w:noProof/>
          <w:lang w:eastAsia="en-GB"/>
        </w:rPr>
        <w:t>REFSENS requirements</w:t>
      </w:r>
      <w:r>
        <w:rPr>
          <w:noProof/>
        </w:rPr>
        <w:tab/>
      </w:r>
      <w:r>
        <w:rPr>
          <w:noProof/>
        </w:rPr>
        <w:fldChar w:fldCharType="begin"/>
      </w:r>
      <w:r>
        <w:rPr>
          <w:noProof/>
        </w:rPr>
        <w:instrText xml:space="preserve"> PAGEREF _Toc180420341 \h </w:instrText>
      </w:r>
      <w:r>
        <w:rPr>
          <w:noProof/>
        </w:rPr>
      </w:r>
      <w:r>
        <w:rPr>
          <w:noProof/>
        </w:rPr>
        <w:fldChar w:fldCharType="separate"/>
      </w:r>
      <w:r>
        <w:rPr>
          <w:noProof/>
        </w:rPr>
        <w:t>19</w:t>
      </w:r>
      <w:r>
        <w:rPr>
          <w:noProof/>
        </w:rPr>
        <w:fldChar w:fldCharType="end"/>
      </w:r>
    </w:p>
    <w:p w14:paraId="2B8364D9" w14:textId="77777777" w:rsidR="00224656" w:rsidRDefault="00224656">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CA_n28-n41-n79</w:t>
      </w:r>
      <w:r>
        <w:rPr>
          <w:noProof/>
        </w:rPr>
        <w:tab/>
      </w:r>
      <w:r>
        <w:rPr>
          <w:noProof/>
        </w:rPr>
        <w:fldChar w:fldCharType="begin"/>
      </w:r>
      <w:r>
        <w:rPr>
          <w:noProof/>
        </w:rPr>
        <w:instrText xml:space="preserve"> PAGEREF _Toc180420342 \h </w:instrText>
      </w:r>
      <w:r>
        <w:rPr>
          <w:noProof/>
        </w:rPr>
      </w:r>
      <w:r>
        <w:rPr>
          <w:noProof/>
        </w:rPr>
        <w:fldChar w:fldCharType="separate"/>
      </w:r>
      <w:r>
        <w:rPr>
          <w:noProof/>
        </w:rPr>
        <w:t>19</w:t>
      </w:r>
      <w:r>
        <w:rPr>
          <w:noProof/>
        </w:rPr>
        <w:fldChar w:fldCharType="end"/>
      </w:r>
    </w:p>
    <w:p w14:paraId="6AC0B4C4" w14:textId="77777777" w:rsidR="00224656" w:rsidRDefault="00224656">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_Toc180420343 \h </w:instrText>
      </w:r>
      <w:r>
        <w:rPr>
          <w:noProof/>
        </w:rPr>
      </w:r>
      <w:r>
        <w:rPr>
          <w:noProof/>
        </w:rPr>
        <w:fldChar w:fldCharType="separate"/>
      </w:r>
      <w:r>
        <w:rPr>
          <w:noProof/>
        </w:rPr>
        <w:t>19</w:t>
      </w:r>
      <w:r>
        <w:rPr>
          <w:noProof/>
        </w:rPr>
        <w:fldChar w:fldCharType="end"/>
      </w:r>
    </w:p>
    <w:p w14:paraId="7DE3BE88" w14:textId="77777777" w:rsidR="00224656" w:rsidRDefault="00224656">
      <w:pPr>
        <w:pStyle w:val="TOC4"/>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_Toc180420344 \h </w:instrText>
      </w:r>
      <w:r>
        <w:rPr>
          <w:noProof/>
        </w:rPr>
      </w:r>
      <w:r>
        <w:rPr>
          <w:noProof/>
        </w:rPr>
        <w:fldChar w:fldCharType="separate"/>
      </w:r>
      <w:r>
        <w:rPr>
          <w:noProof/>
        </w:rPr>
        <w:t>19</w:t>
      </w:r>
      <w:r>
        <w:rPr>
          <w:noProof/>
        </w:rPr>
        <w:fldChar w:fldCharType="end"/>
      </w:r>
    </w:p>
    <w:p w14:paraId="251166DC" w14:textId="77777777" w:rsidR="00224656" w:rsidRDefault="00224656">
      <w:pPr>
        <w:pStyle w:val="TOC4"/>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_Toc180420345 \h </w:instrText>
      </w:r>
      <w:r>
        <w:rPr>
          <w:noProof/>
        </w:rPr>
      </w:r>
      <w:r>
        <w:rPr>
          <w:noProof/>
        </w:rPr>
        <w:fldChar w:fldCharType="separate"/>
      </w:r>
      <w:r>
        <w:rPr>
          <w:noProof/>
        </w:rPr>
        <w:t>20</w:t>
      </w:r>
      <w:r>
        <w:rPr>
          <w:noProof/>
        </w:rPr>
        <w:fldChar w:fldCharType="end"/>
      </w:r>
    </w:p>
    <w:p w14:paraId="27A3DEB7" w14:textId="77777777" w:rsidR="00224656" w:rsidRDefault="00224656">
      <w:pPr>
        <w:pStyle w:val="TOC4"/>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_Toc180420346 \h </w:instrText>
      </w:r>
      <w:r>
        <w:rPr>
          <w:noProof/>
        </w:rPr>
      </w:r>
      <w:r>
        <w:rPr>
          <w:noProof/>
        </w:rPr>
        <w:fldChar w:fldCharType="separate"/>
      </w:r>
      <w:r>
        <w:rPr>
          <w:noProof/>
        </w:rPr>
        <w:t>20</w:t>
      </w:r>
      <w:r>
        <w:rPr>
          <w:noProof/>
        </w:rPr>
        <w:fldChar w:fldCharType="end"/>
      </w:r>
    </w:p>
    <w:p w14:paraId="54A3CF52" w14:textId="77777777" w:rsidR="00224656" w:rsidRDefault="00224656">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_Toc180420347 \h </w:instrText>
      </w:r>
      <w:r>
        <w:rPr>
          <w:noProof/>
        </w:rPr>
      </w:r>
      <w:r>
        <w:rPr>
          <w:noProof/>
        </w:rPr>
        <w:fldChar w:fldCharType="separate"/>
      </w:r>
      <w:r>
        <w:rPr>
          <w:noProof/>
        </w:rPr>
        <w:t>20</w:t>
      </w:r>
      <w:r>
        <w:rPr>
          <w:noProof/>
        </w:rPr>
        <w:fldChar w:fldCharType="end"/>
      </w:r>
    </w:p>
    <w:p w14:paraId="2B556983"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5.1.2.1</w:t>
      </w:r>
      <w:r>
        <w:rPr>
          <w:rFonts w:asciiTheme="minorHAnsi" w:hAnsiTheme="minorHAnsi" w:cstheme="minorBidi"/>
          <w:noProof/>
          <w:kern w:val="2"/>
          <w:sz w:val="21"/>
          <w:szCs w:val="22"/>
          <w:lang w:val="en-US" w:eastAsia="zh-CN"/>
        </w:rPr>
        <w:tab/>
      </w:r>
      <w:r w:rsidRPr="00E75F1F">
        <w:rPr>
          <w:rFonts w:cs="Arial"/>
          <w:noProof/>
          <w:lang w:eastAsia="zh-CN"/>
        </w:rPr>
        <w:t>UE co-existence studies</w:t>
      </w:r>
      <w:r>
        <w:rPr>
          <w:noProof/>
        </w:rPr>
        <w:tab/>
      </w:r>
      <w:r>
        <w:rPr>
          <w:noProof/>
        </w:rPr>
        <w:fldChar w:fldCharType="begin"/>
      </w:r>
      <w:r>
        <w:rPr>
          <w:noProof/>
        </w:rPr>
        <w:instrText xml:space="preserve"> PAGEREF _Toc180420348 \h </w:instrText>
      </w:r>
      <w:r>
        <w:rPr>
          <w:noProof/>
        </w:rPr>
      </w:r>
      <w:r>
        <w:rPr>
          <w:noProof/>
        </w:rPr>
        <w:fldChar w:fldCharType="separate"/>
      </w:r>
      <w:r>
        <w:rPr>
          <w:noProof/>
        </w:rPr>
        <w:t>20</w:t>
      </w:r>
      <w:r>
        <w:rPr>
          <w:noProof/>
        </w:rPr>
        <w:fldChar w:fldCharType="end"/>
      </w:r>
    </w:p>
    <w:p w14:paraId="06BD8F93"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lang w:eastAsia="en-GB"/>
        </w:rPr>
        <w:t>5.1.2.1.1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_Toc180420349 \h </w:instrText>
      </w:r>
      <w:r>
        <w:rPr>
          <w:noProof/>
        </w:rPr>
      </w:r>
      <w:r>
        <w:rPr>
          <w:noProof/>
        </w:rPr>
        <w:fldChar w:fldCharType="separate"/>
      </w:r>
      <w:r>
        <w:rPr>
          <w:noProof/>
        </w:rPr>
        <w:t>20</w:t>
      </w:r>
      <w:r>
        <w:rPr>
          <w:noProof/>
        </w:rPr>
        <w:fldChar w:fldCharType="end"/>
      </w:r>
    </w:p>
    <w:p w14:paraId="3139AABB"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lang w:eastAsia="en-GB"/>
        </w:rPr>
        <w:t>5.1.2.1.2</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3CC (2CC intra-band in one band)</w:t>
      </w:r>
      <w:r>
        <w:rPr>
          <w:noProof/>
        </w:rPr>
        <w:tab/>
      </w:r>
      <w:r>
        <w:rPr>
          <w:noProof/>
        </w:rPr>
        <w:fldChar w:fldCharType="begin"/>
      </w:r>
      <w:r>
        <w:rPr>
          <w:noProof/>
        </w:rPr>
        <w:instrText xml:space="preserve"> PAGEREF _Toc180420350 \h </w:instrText>
      </w:r>
      <w:r>
        <w:rPr>
          <w:noProof/>
        </w:rPr>
      </w:r>
      <w:r>
        <w:rPr>
          <w:noProof/>
        </w:rPr>
        <w:fldChar w:fldCharType="separate"/>
      </w:r>
      <w:r>
        <w:rPr>
          <w:noProof/>
        </w:rPr>
        <w:t>20</w:t>
      </w:r>
      <w:r>
        <w:rPr>
          <w:noProof/>
        </w:rPr>
        <w:fldChar w:fldCharType="end"/>
      </w:r>
    </w:p>
    <w:p w14:paraId="0C57A7D8" w14:textId="77777777" w:rsidR="00224656" w:rsidRDefault="00224656">
      <w:pPr>
        <w:pStyle w:val="TOC4"/>
        <w:rPr>
          <w:rFonts w:asciiTheme="minorHAnsi" w:hAnsiTheme="minorHAnsi" w:cstheme="minorBidi"/>
          <w:noProof/>
          <w:kern w:val="2"/>
          <w:sz w:val="21"/>
          <w:szCs w:val="22"/>
          <w:lang w:val="en-US" w:eastAsia="zh-CN"/>
        </w:rPr>
      </w:pPr>
      <w:r w:rsidRPr="00E75F1F">
        <w:rPr>
          <w:rFonts w:eastAsia="Times New Roman"/>
          <w:noProof/>
          <w:lang w:eastAsia="en-GB"/>
        </w:rPr>
        <w:t>5.1.2.2</w:t>
      </w:r>
      <w:r>
        <w:rPr>
          <w:rFonts w:asciiTheme="minorHAnsi" w:hAnsiTheme="minorHAnsi" w:cstheme="minorBidi"/>
          <w:noProof/>
          <w:kern w:val="2"/>
          <w:sz w:val="21"/>
          <w:szCs w:val="22"/>
          <w:lang w:val="en-US" w:eastAsia="zh-CN"/>
        </w:rPr>
        <w:tab/>
      </w:r>
      <w:r w:rsidRPr="00E75F1F">
        <w:rPr>
          <w:rFonts w:eastAsia="Times New Roman"/>
          <w:noProof/>
          <w:lang w:eastAsia="en-GB"/>
        </w:rPr>
        <w:t>REFSENS requirements</w:t>
      </w:r>
      <w:r>
        <w:rPr>
          <w:noProof/>
        </w:rPr>
        <w:tab/>
      </w:r>
      <w:r>
        <w:rPr>
          <w:noProof/>
        </w:rPr>
        <w:fldChar w:fldCharType="begin"/>
      </w:r>
      <w:r>
        <w:rPr>
          <w:noProof/>
        </w:rPr>
        <w:instrText xml:space="preserve"> PAGEREF _Toc180420351 \h </w:instrText>
      </w:r>
      <w:r>
        <w:rPr>
          <w:noProof/>
        </w:rPr>
      </w:r>
      <w:r>
        <w:rPr>
          <w:noProof/>
        </w:rPr>
        <w:fldChar w:fldCharType="separate"/>
      </w:r>
      <w:r>
        <w:rPr>
          <w:noProof/>
        </w:rPr>
        <w:t>21</w:t>
      </w:r>
      <w:r>
        <w:rPr>
          <w:noProof/>
        </w:rPr>
        <w:fldChar w:fldCharType="end"/>
      </w:r>
    </w:p>
    <w:p w14:paraId="19CED021" w14:textId="77777777" w:rsidR="00224656" w:rsidRDefault="00224656">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CA_n8-n20-n75</w:t>
      </w:r>
      <w:r>
        <w:rPr>
          <w:noProof/>
        </w:rPr>
        <w:tab/>
      </w:r>
      <w:r>
        <w:rPr>
          <w:noProof/>
        </w:rPr>
        <w:fldChar w:fldCharType="begin"/>
      </w:r>
      <w:r>
        <w:rPr>
          <w:noProof/>
        </w:rPr>
        <w:instrText xml:space="preserve"> PAGEREF _Toc180420352 \h </w:instrText>
      </w:r>
      <w:r>
        <w:rPr>
          <w:noProof/>
        </w:rPr>
      </w:r>
      <w:r>
        <w:rPr>
          <w:noProof/>
        </w:rPr>
        <w:fldChar w:fldCharType="separate"/>
      </w:r>
      <w:r>
        <w:rPr>
          <w:noProof/>
        </w:rPr>
        <w:t>21</w:t>
      </w:r>
      <w:r>
        <w:rPr>
          <w:noProof/>
        </w:rPr>
        <w:fldChar w:fldCharType="end"/>
      </w:r>
    </w:p>
    <w:p w14:paraId="2E13407B"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5.2.1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_Toc180420353 \h </w:instrText>
      </w:r>
      <w:r>
        <w:rPr>
          <w:noProof/>
        </w:rPr>
      </w:r>
      <w:r>
        <w:rPr>
          <w:noProof/>
        </w:rPr>
        <w:fldChar w:fldCharType="separate"/>
      </w:r>
      <w:r>
        <w:rPr>
          <w:noProof/>
        </w:rPr>
        <w:t>21</w:t>
      </w:r>
      <w:r>
        <w:rPr>
          <w:noProof/>
        </w:rPr>
        <w:fldChar w:fldCharType="end"/>
      </w:r>
    </w:p>
    <w:p w14:paraId="339D74E4"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_Toc180420354 \h </w:instrText>
      </w:r>
      <w:r>
        <w:rPr>
          <w:noProof/>
        </w:rPr>
      </w:r>
      <w:r>
        <w:rPr>
          <w:noProof/>
        </w:rPr>
        <w:fldChar w:fldCharType="separate"/>
      </w:r>
      <w:r>
        <w:rPr>
          <w:noProof/>
        </w:rPr>
        <w:t>21</w:t>
      </w:r>
      <w:r>
        <w:rPr>
          <w:noProof/>
        </w:rPr>
        <w:fldChar w:fldCharType="end"/>
      </w:r>
    </w:p>
    <w:p w14:paraId="3A9A303C"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_Toc180420355 \h </w:instrText>
      </w:r>
      <w:r>
        <w:rPr>
          <w:noProof/>
        </w:rPr>
      </w:r>
      <w:r>
        <w:rPr>
          <w:noProof/>
        </w:rPr>
        <w:fldChar w:fldCharType="separate"/>
      </w:r>
      <w:r>
        <w:rPr>
          <w:noProof/>
        </w:rPr>
        <w:t>22</w:t>
      </w:r>
      <w:r>
        <w:rPr>
          <w:noProof/>
        </w:rPr>
        <w:fldChar w:fldCharType="end"/>
      </w:r>
    </w:p>
    <w:p w14:paraId="48394CBB"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5.2.1.3</w:t>
      </w:r>
      <w:r>
        <w:rPr>
          <w:rFonts w:asciiTheme="minorHAnsi" w:hAnsiTheme="minorHAnsi" w:cstheme="minorBidi"/>
          <w:noProof/>
          <w:kern w:val="2"/>
          <w:sz w:val="21"/>
          <w:szCs w:val="22"/>
          <w:lang w:val="en-US" w:eastAsia="zh-CN"/>
        </w:rPr>
        <w:tab/>
      </w:r>
      <w:r w:rsidRPr="00E75F1F">
        <w:rPr>
          <w:rFonts w:cs="Arial"/>
          <w:noProof/>
          <w:lang w:eastAsia="zh-CN"/>
        </w:rPr>
        <w:t>∆T</w:t>
      </w:r>
      <w:r w:rsidRPr="00E75F1F">
        <w:rPr>
          <w:rFonts w:cs="Arial"/>
          <w:noProof/>
          <w:vertAlign w:val="subscript"/>
          <w:lang w:eastAsia="zh-CN"/>
        </w:rPr>
        <w:t>IB,c</w:t>
      </w:r>
      <w:r w:rsidRPr="00E75F1F">
        <w:rPr>
          <w:rFonts w:cs="Arial"/>
          <w:noProof/>
          <w:lang w:eastAsia="zh-CN"/>
        </w:rPr>
        <w:t xml:space="preserve"> and ∆R</w:t>
      </w:r>
      <w:r w:rsidRPr="00E75F1F">
        <w:rPr>
          <w:rFonts w:cs="Arial"/>
          <w:noProof/>
          <w:vertAlign w:val="subscript"/>
          <w:lang w:eastAsia="zh-CN"/>
        </w:rPr>
        <w:t>IB,c</w:t>
      </w:r>
      <w:r w:rsidRPr="00E75F1F">
        <w:rPr>
          <w:rFonts w:cs="Arial"/>
          <w:noProof/>
          <w:lang w:eastAsia="zh-CN"/>
        </w:rPr>
        <w:t xml:space="preserve"> values</w:t>
      </w:r>
      <w:r>
        <w:rPr>
          <w:noProof/>
        </w:rPr>
        <w:tab/>
      </w:r>
      <w:r>
        <w:rPr>
          <w:noProof/>
        </w:rPr>
        <w:fldChar w:fldCharType="begin"/>
      </w:r>
      <w:r>
        <w:rPr>
          <w:noProof/>
        </w:rPr>
        <w:instrText xml:space="preserve"> PAGEREF _Toc180420356 \h </w:instrText>
      </w:r>
      <w:r>
        <w:rPr>
          <w:noProof/>
        </w:rPr>
      </w:r>
      <w:r>
        <w:rPr>
          <w:noProof/>
        </w:rPr>
        <w:fldChar w:fldCharType="separate"/>
      </w:r>
      <w:r>
        <w:rPr>
          <w:noProof/>
        </w:rPr>
        <w:t>22</w:t>
      </w:r>
      <w:r>
        <w:rPr>
          <w:noProof/>
        </w:rPr>
        <w:fldChar w:fldCharType="end"/>
      </w:r>
    </w:p>
    <w:p w14:paraId="59418117"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5.2.2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_Toc180420357 \h </w:instrText>
      </w:r>
      <w:r>
        <w:rPr>
          <w:noProof/>
        </w:rPr>
      </w:r>
      <w:r>
        <w:rPr>
          <w:noProof/>
        </w:rPr>
        <w:fldChar w:fldCharType="separate"/>
      </w:r>
      <w:r>
        <w:rPr>
          <w:noProof/>
        </w:rPr>
        <w:t>22</w:t>
      </w:r>
      <w:r>
        <w:rPr>
          <w:noProof/>
        </w:rPr>
        <w:fldChar w:fldCharType="end"/>
      </w:r>
    </w:p>
    <w:p w14:paraId="4102436B"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5.2.2.1</w:t>
      </w:r>
      <w:r>
        <w:rPr>
          <w:rFonts w:asciiTheme="minorHAnsi" w:hAnsiTheme="minorHAnsi" w:cstheme="minorBidi"/>
          <w:noProof/>
          <w:kern w:val="2"/>
          <w:sz w:val="21"/>
          <w:szCs w:val="22"/>
          <w:lang w:val="en-US" w:eastAsia="zh-CN"/>
        </w:rPr>
        <w:tab/>
      </w:r>
      <w:r w:rsidRPr="00E75F1F">
        <w:rPr>
          <w:rFonts w:cs="Arial"/>
          <w:noProof/>
          <w:lang w:eastAsia="zh-CN"/>
        </w:rPr>
        <w:t>UE co-existence studies</w:t>
      </w:r>
      <w:r>
        <w:rPr>
          <w:noProof/>
        </w:rPr>
        <w:tab/>
      </w:r>
      <w:r>
        <w:rPr>
          <w:noProof/>
        </w:rPr>
        <w:fldChar w:fldCharType="begin"/>
      </w:r>
      <w:r>
        <w:rPr>
          <w:noProof/>
        </w:rPr>
        <w:instrText xml:space="preserve"> PAGEREF _Toc180420358 \h </w:instrText>
      </w:r>
      <w:r>
        <w:rPr>
          <w:noProof/>
        </w:rPr>
      </w:r>
      <w:r>
        <w:rPr>
          <w:noProof/>
        </w:rPr>
        <w:fldChar w:fldCharType="separate"/>
      </w:r>
      <w:r>
        <w:rPr>
          <w:noProof/>
        </w:rPr>
        <w:t>22</w:t>
      </w:r>
      <w:r>
        <w:rPr>
          <w:noProof/>
        </w:rPr>
        <w:fldChar w:fldCharType="end"/>
      </w:r>
    </w:p>
    <w:p w14:paraId="0EE14793"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lang w:eastAsia="en-GB"/>
        </w:rPr>
        <w:t>5.2.2.1.1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_Toc180420359 \h </w:instrText>
      </w:r>
      <w:r>
        <w:rPr>
          <w:noProof/>
        </w:rPr>
      </w:r>
      <w:r>
        <w:rPr>
          <w:noProof/>
        </w:rPr>
        <w:fldChar w:fldCharType="separate"/>
      </w:r>
      <w:r>
        <w:rPr>
          <w:noProof/>
        </w:rPr>
        <w:t>22</w:t>
      </w:r>
      <w:r>
        <w:rPr>
          <w:noProof/>
        </w:rPr>
        <w:fldChar w:fldCharType="end"/>
      </w:r>
    </w:p>
    <w:p w14:paraId="738394DC"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5.2.2.2</w:t>
      </w:r>
      <w:r>
        <w:rPr>
          <w:rFonts w:asciiTheme="minorHAnsi" w:hAnsiTheme="minorHAnsi" w:cstheme="minorBidi"/>
          <w:noProof/>
          <w:kern w:val="2"/>
          <w:sz w:val="21"/>
          <w:szCs w:val="22"/>
          <w:lang w:val="en-US" w:eastAsia="zh-CN"/>
        </w:rPr>
        <w:tab/>
      </w:r>
      <w:r w:rsidRPr="00E75F1F">
        <w:rPr>
          <w:rFonts w:cs="Arial"/>
          <w:noProof/>
          <w:lang w:eastAsia="zh-CN"/>
        </w:rPr>
        <w:t>REFSENS requirements</w:t>
      </w:r>
      <w:r>
        <w:rPr>
          <w:noProof/>
        </w:rPr>
        <w:tab/>
      </w:r>
      <w:r>
        <w:rPr>
          <w:noProof/>
        </w:rPr>
        <w:fldChar w:fldCharType="begin"/>
      </w:r>
      <w:r>
        <w:rPr>
          <w:noProof/>
        </w:rPr>
        <w:instrText xml:space="preserve"> PAGEREF _Toc180420360 \h </w:instrText>
      </w:r>
      <w:r>
        <w:rPr>
          <w:noProof/>
        </w:rPr>
      </w:r>
      <w:r>
        <w:rPr>
          <w:noProof/>
        </w:rPr>
        <w:fldChar w:fldCharType="separate"/>
      </w:r>
      <w:r>
        <w:rPr>
          <w:noProof/>
        </w:rPr>
        <w:t>23</w:t>
      </w:r>
      <w:r>
        <w:rPr>
          <w:noProof/>
        </w:rPr>
        <w:fldChar w:fldCharType="end"/>
      </w:r>
    </w:p>
    <w:p w14:paraId="19F2C08C" w14:textId="77777777" w:rsidR="00224656" w:rsidRDefault="00224656">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CA_n8-n28-n75</w:t>
      </w:r>
      <w:r>
        <w:rPr>
          <w:noProof/>
        </w:rPr>
        <w:tab/>
      </w:r>
      <w:r>
        <w:rPr>
          <w:noProof/>
        </w:rPr>
        <w:fldChar w:fldCharType="begin"/>
      </w:r>
      <w:r>
        <w:rPr>
          <w:noProof/>
        </w:rPr>
        <w:instrText xml:space="preserve"> PAGEREF _Toc180420361 \h </w:instrText>
      </w:r>
      <w:r>
        <w:rPr>
          <w:noProof/>
        </w:rPr>
      </w:r>
      <w:r>
        <w:rPr>
          <w:noProof/>
        </w:rPr>
        <w:fldChar w:fldCharType="separate"/>
      </w:r>
      <w:r>
        <w:rPr>
          <w:noProof/>
        </w:rPr>
        <w:t>23</w:t>
      </w:r>
      <w:r>
        <w:rPr>
          <w:noProof/>
        </w:rPr>
        <w:fldChar w:fldCharType="end"/>
      </w:r>
    </w:p>
    <w:p w14:paraId="10D181D2"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5.3.1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_Toc180420362 \h </w:instrText>
      </w:r>
      <w:r>
        <w:rPr>
          <w:noProof/>
        </w:rPr>
      </w:r>
      <w:r>
        <w:rPr>
          <w:noProof/>
        </w:rPr>
        <w:fldChar w:fldCharType="separate"/>
      </w:r>
      <w:r>
        <w:rPr>
          <w:noProof/>
        </w:rPr>
        <w:t>23</w:t>
      </w:r>
      <w:r>
        <w:rPr>
          <w:noProof/>
        </w:rPr>
        <w:fldChar w:fldCharType="end"/>
      </w:r>
    </w:p>
    <w:p w14:paraId="506E094A"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5.3.1.1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_Toc180420363 \h </w:instrText>
      </w:r>
      <w:r>
        <w:rPr>
          <w:noProof/>
        </w:rPr>
      </w:r>
      <w:r>
        <w:rPr>
          <w:noProof/>
        </w:rPr>
        <w:fldChar w:fldCharType="separate"/>
      </w:r>
      <w:r>
        <w:rPr>
          <w:noProof/>
        </w:rPr>
        <w:t>23</w:t>
      </w:r>
      <w:r>
        <w:rPr>
          <w:noProof/>
        </w:rPr>
        <w:fldChar w:fldCharType="end"/>
      </w:r>
    </w:p>
    <w:p w14:paraId="286737F9"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5.3.1.2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_Toc180420364 \h </w:instrText>
      </w:r>
      <w:r>
        <w:rPr>
          <w:noProof/>
        </w:rPr>
      </w:r>
      <w:r>
        <w:rPr>
          <w:noProof/>
        </w:rPr>
        <w:fldChar w:fldCharType="separate"/>
      </w:r>
      <w:r>
        <w:rPr>
          <w:noProof/>
        </w:rPr>
        <w:t>24</w:t>
      </w:r>
      <w:r>
        <w:rPr>
          <w:noProof/>
        </w:rPr>
        <w:fldChar w:fldCharType="end"/>
      </w:r>
    </w:p>
    <w:p w14:paraId="1ADB0800"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5.3.1.3</w:t>
      </w:r>
      <w:r>
        <w:rPr>
          <w:rFonts w:asciiTheme="minorHAnsi" w:hAnsiTheme="minorHAnsi" w:cstheme="minorBidi"/>
          <w:noProof/>
          <w:kern w:val="2"/>
          <w:sz w:val="21"/>
          <w:szCs w:val="22"/>
          <w:lang w:val="en-US" w:eastAsia="zh-CN"/>
        </w:rPr>
        <w:tab/>
      </w:r>
      <w:r w:rsidRPr="00E75F1F">
        <w:rPr>
          <w:rFonts w:cs="Arial"/>
          <w:noProof/>
          <w:lang w:eastAsia="zh-CN"/>
        </w:rPr>
        <w:t>∆T</w:t>
      </w:r>
      <w:r w:rsidRPr="00E75F1F">
        <w:rPr>
          <w:rFonts w:cs="Arial"/>
          <w:noProof/>
          <w:vertAlign w:val="subscript"/>
          <w:lang w:eastAsia="zh-CN"/>
        </w:rPr>
        <w:t>IB,c</w:t>
      </w:r>
      <w:r w:rsidRPr="00E75F1F">
        <w:rPr>
          <w:rFonts w:cs="Arial"/>
          <w:noProof/>
          <w:lang w:eastAsia="zh-CN"/>
        </w:rPr>
        <w:t xml:space="preserve"> and ∆R</w:t>
      </w:r>
      <w:r w:rsidRPr="00E75F1F">
        <w:rPr>
          <w:rFonts w:cs="Arial"/>
          <w:noProof/>
          <w:vertAlign w:val="subscript"/>
          <w:lang w:eastAsia="zh-CN"/>
        </w:rPr>
        <w:t>IB,c</w:t>
      </w:r>
      <w:r w:rsidRPr="00E75F1F">
        <w:rPr>
          <w:rFonts w:cs="Arial"/>
          <w:noProof/>
          <w:lang w:eastAsia="zh-CN"/>
        </w:rPr>
        <w:t xml:space="preserve"> values</w:t>
      </w:r>
      <w:r>
        <w:rPr>
          <w:noProof/>
        </w:rPr>
        <w:tab/>
      </w:r>
      <w:r>
        <w:rPr>
          <w:noProof/>
        </w:rPr>
        <w:fldChar w:fldCharType="begin"/>
      </w:r>
      <w:r>
        <w:rPr>
          <w:noProof/>
        </w:rPr>
        <w:instrText xml:space="preserve"> PAGEREF _Toc180420365 \h </w:instrText>
      </w:r>
      <w:r>
        <w:rPr>
          <w:noProof/>
        </w:rPr>
      </w:r>
      <w:r>
        <w:rPr>
          <w:noProof/>
        </w:rPr>
        <w:fldChar w:fldCharType="separate"/>
      </w:r>
      <w:r>
        <w:rPr>
          <w:noProof/>
        </w:rPr>
        <w:t>24</w:t>
      </w:r>
      <w:r>
        <w:rPr>
          <w:noProof/>
        </w:rPr>
        <w:fldChar w:fldCharType="end"/>
      </w:r>
    </w:p>
    <w:p w14:paraId="5FCEB8D9"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5.3.2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_Toc180420366 \h </w:instrText>
      </w:r>
      <w:r>
        <w:rPr>
          <w:noProof/>
        </w:rPr>
      </w:r>
      <w:r>
        <w:rPr>
          <w:noProof/>
        </w:rPr>
        <w:fldChar w:fldCharType="separate"/>
      </w:r>
      <w:r>
        <w:rPr>
          <w:noProof/>
        </w:rPr>
        <w:t>24</w:t>
      </w:r>
      <w:r>
        <w:rPr>
          <w:noProof/>
        </w:rPr>
        <w:fldChar w:fldCharType="end"/>
      </w:r>
    </w:p>
    <w:p w14:paraId="1896364D"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5.3.2.1</w:t>
      </w:r>
      <w:r>
        <w:rPr>
          <w:rFonts w:asciiTheme="minorHAnsi" w:hAnsiTheme="minorHAnsi" w:cstheme="minorBidi"/>
          <w:noProof/>
          <w:kern w:val="2"/>
          <w:sz w:val="21"/>
          <w:szCs w:val="22"/>
          <w:lang w:val="en-US" w:eastAsia="zh-CN"/>
        </w:rPr>
        <w:tab/>
      </w:r>
      <w:r w:rsidRPr="00E75F1F">
        <w:rPr>
          <w:rFonts w:cs="Arial"/>
          <w:noProof/>
          <w:lang w:eastAsia="zh-CN"/>
        </w:rPr>
        <w:t>UE co-existence studies</w:t>
      </w:r>
      <w:r>
        <w:rPr>
          <w:noProof/>
        </w:rPr>
        <w:tab/>
      </w:r>
      <w:r>
        <w:rPr>
          <w:noProof/>
        </w:rPr>
        <w:fldChar w:fldCharType="begin"/>
      </w:r>
      <w:r>
        <w:rPr>
          <w:noProof/>
        </w:rPr>
        <w:instrText xml:space="preserve"> PAGEREF _Toc180420367 \h </w:instrText>
      </w:r>
      <w:r>
        <w:rPr>
          <w:noProof/>
        </w:rPr>
      </w:r>
      <w:r>
        <w:rPr>
          <w:noProof/>
        </w:rPr>
        <w:fldChar w:fldCharType="separate"/>
      </w:r>
      <w:r>
        <w:rPr>
          <w:noProof/>
        </w:rPr>
        <w:t>24</w:t>
      </w:r>
      <w:r>
        <w:rPr>
          <w:noProof/>
        </w:rPr>
        <w:fldChar w:fldCharType="end"/>
      </w:r>
    </w:p>
    <w:p w14:paraId="55ADD6CD"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lang w:eastAsia="en-GB"/>
        </w:rPr>
        <w:t>5.3.2.1.1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_Toc180420368 \h </w:instrText>
      </w:r>
      <w:r>
        <w:rPr>
          <w:noProof/>
        </w:rPr>
      </w:r>
      <w:r>
        <w:rPr>
          <w:noProof/>
        </w:rPr>
        <w:fldChar w:fldCharType="separate"/>
      </w:r>
      <w:r>
        <w:rPr>
          <w:noProof/>
        </w:rPr>
        <w:t>24</w:t>
      </w:r>
      <w:r>
        <w:rPr>
          <w:noProof/>
        </w:rPr>
        <w:fldChar w:fldCharType="end"/>
      </w:r>
    </w:p>
    <w:p w14:paraId="09166479"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5.3.2.2</w:t>
      </w:r>
      <w:r>
        <w:rPr>
          <w:rFonts w:asciiTheme="minorHAnsi" w:hAnsiTheme="minorHAnsi" w:cstheme="minorBidi"/>
          <w:noProof/>
          <w:kern w:val="2"/>
          <w:sz w:val="21"/>
          <w:szCs w:val="22"/>
          <w:lang w:val="en-US" w:eastAsia="zh-CN"/>
        </w:rPr>
        <w:tab/>
      </w:r>
      <w:r w:rsidRPr="00E75F1F">
        <w:rPr>
          <w:rFonts w:cs="Arial"/>
          <w:noProof/>
          <w:lang w:eastAsia="zh-CN"/>
        </w:rPr>
        <w:t>REFSENS requirements</w:t>
      </w:r>
      <w:r>
        <w:rPr>
          <w:noProof/>
        </w:rPr>
        <w:tab/>
      </w:r>
      <w:r>
        <w:rPr>
          <w:noProof/>
        </w:rPr>
        <w:fldChar w:fldCharType="begin"/>
      </w:r>
      <w:r>
        <w:rPr>
          <w:noProof/>
        </w:rPr>
        <w:instrText xml:space="preserve"> PAGEREF _Toc180420369 \h </w:instrText>
      </w:r>
      <w:r>
        <w:rPr>
          <w:noProof/>
        </w:rPr>
      </w:r>
      <w:r>
        <w:rPr>
          <w:noProof/>
        </w:rPr>
        <w:fldChar w:fldCharType="separate"/>
      </w:r>
      <w:r>
        <w:rPr>
          <w:noProof/>
        </w:rPr>
        <w:t>25</w:t>
      </w:r>
      <w:r>
        <w:rPr>
          <w:noProof/>
        </w:rPr>
        <w:fldChar w:fldCharType="end"/>
      </w:r>
    </w:p>
    <w:p w14:paraId="3B191BF2" w14:textId="77777777" w:rsidR="00224656" w:rsidRDefault="00224656">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CA_n20-n28-n75</w:t>
      </w:r>
      <w:r>
        <w:rPr>
          <w:noProof/>
        </w:rPr>
        <w:tab/>
      </w:r>
      <w:r>
        <w:rPr>
          <w:noProof/>
        </w:rPr>
        <w:fldChar w:fldCharType="begin"/>
      </w:r>
      <w:r>
        <w:rPr>
          <w:noProof/>
        </w:rPr>
        <w:instrText xml:space="preserve"> PAGEREF _Toc180420370 \h </w:instrText>
      </w:r>
      <w:r>
        <w:rPr>
          <w:noProof/>
        </w:rPr>
      </w:r>
      <w:r>
        <w:rPr>
          <w:noProof/>
        </w:rPr>
        <w:fldChar w:fldCharType="separate"/>
      </w:r>
      <w:r>
        <w:rPr>
          <w:noProof/>
        </w:rPr>
        <w:t>25</w:t>
      </w:r>
      <w:r>
        <w:rPr>
          <w:noProof/>
        </w:rPr>
        <w:fldChar w:fldCharType="end"/>
      </w:r>
    </w:p>
    <w:p w14:paraId="4D51F046"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5.4.1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_Toc180420371 \h </w:instrText>
      </w:r>
      <w:r>
        <w:rPr>
          <w:noProof/>
        </w:rPr>
      </w:r>
      <w:r>
        <w:rPr>
          <w:noProof/>
        </w:rPr>
        <w:fldChar w:fldCharType="separate"/>
      </w:r>
      <w:r>
        <w:rPr>
          <w:noProof/>
        </w:rPr>
        <w:t>25</w:t>
      </w:r>
      <w:r>
        <w:rPr>
          <w:noProof/>
        </w:rPr>
        <w:fldChar w:fldCharType="end"/>
      </w:r>
    </w:p>
    <w:p w14:paraId="5B7B93B5" w14:textId="77777777" w:rsidR="00224656" w:rsidRDefault="00224656">
      <w:pPr>
        <w:pStyle w:val="TOC4"/>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_Toc180420372 \h </w:instrText>
      </w:r>
      <w:r>
        <w:rPr>
          <w:noProof/>
        </w:rPr>
      </w:r>
      <w:r>
        <w:rPr>
          <w:noProof/>
        </w:rPr>
        <w:fldChar w:fldCharType="separate"/>
      </w:r>
      <w:r>
        <w:rPr>
          <w:noProof/>
        </w:rPr>
        <w:t>25</w:t>
      </w:r>
      <w:r>
        <w:rPr>
          <w:noProof/>
        </w:rPr>
        <w:fldChar w:fldCharType="end"/>
      </w:r>
    </w:p>
    <w:p w14:paraId="2EDE5E46" w14:textId="77777777" w:rsidR="00224656" w:rsidRDefault="00224656">
      <w:pPr>
        <w:pStyle w:val="TOC4"/>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_Toc180420373 \h </w:instrText>
      </w:r>
      <w:r>
        <w:rPr>
          <w:noProof/>
        </w:rPr>
      </w:r>
      <w:r>
        <w:rPr>
          <w:noProof/>
        </w:rPr>
        <w:fldChar w:fldCharType="separate"/>
      </w:r>
      <w:r>
        <w:rPr>
          <w:noProof/>
        </w:rPr>
        <w:t>26</w:t>
      </w:r>
      <w:r>
        <w:rPr>
          <w:noProof/>
        </w:rPr>
        <w:fldChar w:fldCharType="end"/>
      </w:r>
    </w:p>
    <w:p w14:paraId="23D35CE7" w14:textId="77777777" w:rsidR="00224656" w:rsidRDefault="00224656">
      <w:pPr>
        <w:pStyle w:val="TOC4"/>
        <w:rPr>
          <w:rFonts w:asciiTheme="minorHAnsi" w:hAnsiTheme="minorHAnsi" w:cstheme="minorBidi"/>
          <w:noProof/>
          <w:kern w:val="2"/>
          <w:sz w:val="21"/>
          <w:szCs w:val="22"/>
          <w:lang w:val="en-US" w:eastAsia="zh-CN"/>
        </w:rPr>
      </w:pPr>
      <w:r>
        <w:rPr>
          <w:noProof/>
        </w:rPr>
        <w:lastRenderedPageBreak/>
        <w:t>5.4.1.3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_Toc180420374 \h </w:instrText>
      </w:r>
      <w:r>
        <w:rPr>
          <w:noProof/>
        </w:rPr>
      </w:r>
      <w:r>
        <w:rPr>
          <w:noProof/>
        </w:rPr>
        <w:fldChar w:fldCharType="separate"/>
      </w:r>
      <w:r>
        <w:rPr>
          <w:noProof/>
        </w:rPr>
        <w:t>26</w:t>
      </w:r>
      <w:r>
        <w:rPr>
          <w:noProof/>
        </w:rPr>
        <w:fldChar w:fldCharType="end"/>
      </w:r>
    </w:p>
    <w:p w14:paraId="7E9FC99B"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5.4.2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_Toc180420375 \h </w:instrText>
      </w:r>
      <w:r>
        <w:rPr>
          <w:noProof/>
        </w:rPr>
      </w:r>
      <w:r>
        <w:rPr>
          <w:noProof/>
        </w:rPr>
        <w:fldChar w:fldCharType="separate"/>
      </w:r>
      <w:r>
        <w:rPr>
          <w:noProof/>
        </w:rPr>
        <w:t>26</w:t>
      </w:r>
      <w:r>
        <w:rPr>
          <w:noProof/>
        </w:rPr>
        <w:fldChar w:fldCharType="end"/>
      </w:r>
    </w:p>
    <w:p w14:paraId="53062848" w14:textId="77777777" w:rsidR="00224656" w:rsidRDefault="00224656">
      <w:pPr>
        <w:pStyle w:val="TOC4"/>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_Toc180420376 \h </w:instrText>
      </w:r>
      <w:r>
        <w:rPr>
          <w:noProof/>
        </w:rPr>
      </w:r>
      <w:r>
        <w:rPr>
          <w:noProof/>
        </w:rPr>
        <w:fldChar w:fldCharType="separate"/>
      </w:r>
      <w:r>
        <w:rPr>
          <w:noProof/>
        </w:rPr>
        <w:t>26</w:t>
      </w:r>
      <w:r>
        <w:rPr>
          <w:noProof/>
        </w:rPr>
        <w:fldChar w:fldCharType="end"/>
      </w:r>
    </w:p>
    <w:p w14:paraId="2E443E6E"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lang w:eastAsia="en-GB"/>
        </w:rPr>
        <w:t>5.4.2.1.1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_Toc180420377 \h </w:instrText>
      </w:r>
      <w:r>
        <w:rPr>
          <w:noProof/>
        </w:rPr>
      </w:r>
      <w:r>
        <w:rPr>
          <w:noProof/>
        </w:rPr>
        <w:fldChar w:fldCharType="separate"/>
      </w:r>
      <w:r>
        <w:rPr>
          <w:noProof/>
        </w:rPr>
        <w:t>26</w:t>
      </w:r>
      <w:r>
        <w:rPr>
          <w:noProof/>
        </w:rPr>
        <w:fldChar w:fldCharType="end"/>
      </w:r>
    </w:p>
    <w:p w14:paraId="0B1BC77F" w14:textId="77777777" w:rsidR="00224656" w:rsidRDefault="00224656">
      <w:pPr>
        <w:pStyle w:val="TOC4"/>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_Toc180420378 \h </w:instrText>
      </w:r>
      <w:r>
        <w:rPr>
          <w:noProof/>
        </w:rPr>
      </w:r>
      <w:r>
        <w:rPr>
          <w:noProof/>
        </w:rPr>
        <w:fldChar w:fldCharType="separate"/>
      </w:r>
      <w:r>
        <w:rPr>
          <w:noProof/>
        </w:rPr>
        <w:t>27</w:t>
      </w:r>
      <w:r>
        <w:rPr>
          <w:noProof/>
        </w:rPr>
        <w:fldChar w:fldCharType="end"/>
      </w:r>
    </w:p>
    <w:p w14:paraId="43C11C31" w14:textId="77777777" w:rsidR="00224656" w:rsidRDefault="00224656">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CA_n3-n7-n75</w:t>
      </w:r>
      <w:r>
        <w:rPr>
          <w:noProof/>
        </w:rPr>
        <w:tab/>
      </w:r>
      <w:r>
        <w:rPr>
          <w:noProof/>
        </w:rPr>
        <w:fldChar w:fldCharType="begin"/>
      </w:r>
      <w:r>
        <w:rPr>
          <w:noProof/>
        </w:rPr>
        <w:instrText xml:space="preserve"> PAGEREF _Toc180420379 \h </w:instrText>
      </w:r>
      <w:r>
        <w:rPr>
          <w:noProof/>
        </w:rPr>
      </w:r>
      <w:r>
        <w:rPr>
          <w:noProof/>
        </w:rPr>
        <w:fldChar w:fldCharType="separate"/>
      </w:r>
      <w:r>
        <w:rPr>
          <w:noProof/>
        </w:rPr>
        <w:t>27</w:t>
      </w:r>
      <w:r>
        <w:rPr>
          <w:noProof/>
        </w:rPr>
        <w:fldChar w:fldCharType="end"/>
      </w:r>
    </w:p>
    <w:p w14:paraId="62636176"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5.5.1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_Toc180420380 \h </w:instrText>
      </w:r>
      <w:r>
        <w:rPr>
          <w:noProof/>
        </w:rPr>
      </w:r>
      <w:r>
        <w:rPr>
          <w:noProof/>
        </w:rPr>
        <w:fldChar w:fldCharType="separate"/>
      </w:r>
      <w:r>
        <w:rPr>
          <w:noProof/>
        </w:rPr>
        <w:t>27</w:t>
      </w:r>
      <w:r>
        <w:rPr>
          <w:noProof/>
        </w:rPr>
        <w:fldChar w:fldCharType="end"/>
      </w:r>
    </w:p>
    <w:p w14:paraId="199EC7A8" w14:textId="77777777" w:rsidR="00224656" w:rsidRDefault="00224656">
      <w:pPr>
        <w:pStyle w:val="TOC4"/>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_Toc180420381 \h </w:instrText>
      </w:r>
      <w:r>
        <w:rPr>
          <w:noProof/>
        </w:rPr>
      </w:r>
      <w:r>
        <w:rPr>
          <w:noProof/>
        </w:rPr>
        <w:fldChar w:fldCharType="separate"/>
      </w:r>
      <w:r>
        <w:rPr>
          <w:noProof/>
        </w:rPr>
        <w:t>27</w:t>
      </w:r>
      <w:r>
        <w:rPr>
          <w:noProof/>
        </w:rPr>
        <w:fldChar w:fldCharType="end"/>
      </w:r>
    </w:p>
    <w:p w14:paraId="7B5E3F0F" w14:textId="77777777" w:rsidR="00224656" w:rsidRDefault="00224656">
      <w:pPr>
        <w:pStyle w:val="TOC4"/>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_Toc180420382 \h </w:instrText>
      </w:r>
      <w:r>
        <w:rPr>
          <w:noProof/>
        </w:rPr>
      </w:r>
      <w:r>
        <w:rPr>
          <w:noProof/>
        </w:rPr>
        <w:fldChar w:fldCharType="separate"/>
      </w:r>
      <w:r>
        <w:rPr>
          <w:noProof/>
        </w:rPr>
        <w:t>28</w:t>
      </w:r>
      <w:r>
        <w:rPr>
          <w:noProof/>
        </w:rPr>
        <w:fldChar w:fldCharType="end"/>
      </w:r>
    </w:p>
    <w:p w14:paraId="69A62A24"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rPr>
        <w:t>5.5.1.3</w:t>
      </w:r>
      <w:r>
        <w:rPr>
          <w:rFonts w:asciiTheme="minorHAnsi" w:hAnsiTheme="minorHAnsi" w:cstheme="minorBidi"/>
          <w:noProof/>
          <w:kern w:val="2"/>
          <w:sz w:val="21"/>
          <w:szCs w:val="22"/>
          <w:lang w:val="en-US" w:eastAsia="zh-CN"/>
        </w:rPr>
        <w:tab/>
      </w:r>
      <w:r w:rsidRPr="00E75F1F">
        <w:rPr>
          <w:rFonts w:cs="Arial"/>
          <w:noProof/>
        </w:rPr>
        <w:t>∆T</w:t>
      </w:r>
      <w:r w:rsidRPr="00E75F1F">
        <w:rPr>
          <w:rFonts w:cs="Arial"/>
          <w:noProof/>
          <w:vertAlign w:val="subscript"/>
        </w:rPr>
        <w:t>IB,c</w:t>
      </w:r>
      <w:r w:rsidRPr="00E75F1F">
        <w:rPr>
          <w:rFonts w:cs="Arial"/>
          <w:noProof/>
        </w:rPr>
        <w:t xml:space="preserve"> and ∆R</w:t>
      </w:r>
      <w:r w:rsidRPr="00E75F1F">
        <w:rPr>
          <w:rFonts w:cs="Arial"/>
          <w:noProof/>
          <w:vertAlign w:val="subscript"/>
        </w:rPr>
        <w:t>IB,c</w:t>
      </w:r>
      <w:r w:rsidRPr="00E75F1F">
        <w:rPr>
          <w:rFonts w:cs="Arial"/>
          <w:noProof/>
        </w:rPr>
        <w:t xml:space="preserve"> values</w:t>
      </w:r>
      <w:r>
        <w:rPr>
          <w:noProof/>
        </w:rPr>
        <w:tab/>
      </w:r>
      <w:r>
        <w:rPr>
          <w:noProof/>
        </w:rPr>
        <w:fldChar w:fldCharType="begin"/>
      </w:r>
      <w:r>
        <w:rPr>
          <w:noProof/>
        </w:rPr>
        <w:instrText xml:space="preserve"> PAGEREF _Toc180420383 \h </w:instrText>
      </w:r>
      <w:r>
        <w:rPr>
          <w:noProof/>
        </w:rPr>
      </w:r>
      <w:r>
        <w:rPr>
          <w:noProof/>
        </w:rPr>
        <w:fldChar w:fldCharType="separate"/>
      </w:r>
      <w:r>
        <w:rPr>
          <w:noProof/>
        </w:rPr>
        <w:t>28</w:t>
      </w:r>
      <w:r>
        <w:rPr>
          <w:noProof/>
        </w:rPr>
        <w:fldChar w:fldCharType="end"/>
      </w:r>
    </w:p>
    <w:p w14:paraId="26ABA57C"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5.5.2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_Toc180420384 \h </w:instrText>
      </w:r>
      <w:r>
        <w:rPr>
          <w:noProof/>
        </w:rPr>
      </w:r>
      <w:r>
        <w:rPr>
          <w:noProof/>
        </w:rPr>
        <w:fldChar w:fldCharType="separate"/>
      </w:r>
      <w:r>
        <w:rPr>
          <w:noProof/>
        </w:rPr>
        <w:t>28</w:t>
      </w:r>
      <w:r>
        <w:rPr>
          <w:noProof/>
        </w:rPr>
        <w:fldChar w:fldCharType="end"/>
      </w:r>
    </w:p>
    <w:p w14:paraId="21F849EF" w14:textId="77777777" w:rsidR="00224656" w:rsidRDefault="00224656">
      <w:pPr>
        <w:pStyle w:val="TOC4"/>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_Toc180420385 \h </w:instrText>
      </w:r>
      <w:r>
        <w:rPr>
          <w:noProof/>
        </w:rPr>
      </w:r>
      <w:r>
        <w:rPr>
          <w:noProof/>
        </w:rPr>
        <w:fldChar w:fldCharType="separate"/>
      </w:r>
      <w:r>
        <w:rPr>
          <w:noProof/>
        </w:rPr>
        <w:t>28</w:t>
      </w:r>
      <w:r>
        <w:rPr>
          <w:noProof/>
        </w:rPr>
        <w:fldChar w:fldCharType="end"/>
      </w:r>
    </w:p>
    <w:p w14:paraId="4D391F07"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lang w:eastAsia="en-GB"/>
        </w:rPr>
        <w:t>5.5.2.1.1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_Toc180420386 \h </w:instrText>
      </w:r>
      <w:r>
        <w:rPr>
          <w:noProof/>
        </w:rPr>
      </w:r>
      <w:r>
        <w:rPr>
          <w:noProof/>
        </w:rPr>
        <w:fldChar w:fldCharType="separate"/>
      </w:r>
      <w:r>
        <w:rPr>
          <w:noProof/>
        </w:rPr>
        <w:t>28</w:t>
      </w:r>
      <w:r>
        <w:rPr>
          <w:noProof/>
        </w:rPr>
        <w:fldChar w:fldCharType="end"/>
      </w:r>
    </w:p>
    <w:p w14:paraId="23683B24" w14:textId="77777777" w:rsidR="00224656" w:rsidRDefault="00224656">
      <w:pPr>
        <w:pStyle w:val="TOC4"/>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_Toc180420387 \h </w:instrText>
      </w:r>
      <w:r>
        <w:rPr>
          <w:noProof/>
        </w:rPr>
      </w:r>
      <w:r>
        <w:rPr>
          <w:noProof/>
        </w:rPr>
        <w:fldChar w:fldCharType="separate"/>
      </w:r>
      <w:r>
        <w:rPr>
          <w:noProof/>
        </w:rPr>
        <w:t>29</w:t>
      </w:r>
      <w:r>
        <w:rPr>
          <w:noProof/>
        </w:rPr>
        <w:fldChar w:fldCharType="end"/>
      </w:r>
    </w:p>
    <w:p w14:paraId="70B1A79F" w14:textId="77777777" w:rsidR="00224656" w:rsidRDefault="00224656">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CA_n3-n75-n78</w:t>
      </w:r>
      <w:r>
        <w:rPr>
          <w:noProof/>
        </w:rPr>
        <w:tab/>
      </w:r>
      <w:r>
        <w:rPr>
          <w:noProof/>
        </w:rPr>
        <w:fldChar w:fldCharType="begin"/>
      </w:r>
      <w:r>
        <w:rPr>
          <w:noProof/>
        </w:rPr>
        <w:instrText xml:space="preserve"> PAGEREF _Toc180420388 \h </w:instrText>
      </w:r>
      <w:r>
        <w:rPr>
          <w:noProof/>
        </w:rPr>
      </w:r>
      <w:r>
        <w:rPr>
          <w:noProof/>
        </w:rPr>
        <w:fldChar w:fldCharType="separate"/>
      </w:r>
      <w:r>
        <w:rPr>
          <w:noProof/>
        </w:rPr>
        <w:t>30</w:t>
      </w:r>
      <w:r>
        <w:rPr>
          <w:noProof/>
        </w:rPr>
        <w:fldChar w:fldCharType="end"/>
      </w:r>
    </w:p>
    <w:p w14:paraId="6A786CE7"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5.6.1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_Toc180420389 \h </w:instrText>
      </w:r>
      <w:r>
        <w:rPr>
          <w:noProof/>
        </w:rPr>
      </w:r>
      <w:r>
        <w:rPr>
          <w:noProof/>
        </w:rPr>
        <w:fldChar w:fldCharType="separate"/>
      </w:r>
      <w:r>
        <w:rPr>
          <w:noProof/>
        </w:rPr>
        <w:t>30</w:t>
      </w:r>
      <w:r>
        <w:rPr>
          <w:noProof/>
        </w:rPr>
        <w:fldChar w:fldCharType="end"/>
      </w:r>
    </w:p>
    <w:p w14:paraId="28F6DAB9"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5.6.1.1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_Toc180420390 \h </w:instrText>
      </w:r>
      <w:r>
        <w:rPr>
          <w:noProof/>
        </w:rPr>
      </w:r>
      <w:r>
        <w:rPr>
          <w:noProof/>
        </w:rPr>
        <w:fldChar w:fldCharType="separate"/>
      </w:r>
      <w:r>
        <w:rPr>
          <w:noProof/>
        </w:rPr>
        <w:t>30</w:t>
      </w:r>
      <w:r>
        <w:rPr>
          <w:noProof/>
        </w:rPr>
        <w:fldChar w:fldCharType="end"/>
      </w:r>
    </w:p>
    <w:p w14:paraId="2131A7E7"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5.6.1.2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_Toc180420391 \h </w:instrText>
      </w:r>
      <w:r>
        <w:rPr>
          <w:noProof/>
        </w:rPr>
      </w:r>
      <w:r>
        <w:rPr>
          <w:noProof/>
        </w:rPr>
        <w:fldChar w:fldCharType="separate"/>
      </w:r>
      <w:r>
        <w:rPr>
          <w:noProof/>
        </w:rPr>
        <w:t>30</w:t>
      </w:r>
      <w:r>
        <w:rPr>
          <w:noProof/>
        </w:rPr>
        <w:fldChar w:fldCharType="end"/>
      </w:r>
    </w:p>
    <w:p w14:paraId="09030158"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5.6.1.3</w:t>
      </w:r>
      <w:r>
        <w:rPr>
          <w:rFonts w:asciiTheme="minorHAnsi" w:hAnsiTheme="minorHAnsi" w:cstheme="minorBidi"/>
          <w:noProof/>
          <w:kern w:val="2"/>
          <w:sz w:val="21"/>
          <w:szCs w:val="22"/>
          <w:lang w:val="en-US" w:eastAsia="zh-CN"/>
        </w:rPr>
        <w:tab/>
      </w:r>
      <w:r w:rsidRPr="00E75F1F">
        <w:rPr>
          <w:rFonts w:cs="Arial"/>
          <w:noProof/>
          <w:lang w:eastAsia="zh-CN"/>
        </w:rPr>
        <w:t>∆T</w:t>
      </w:r>
      <w:r w:rsidRPr="00E75F1F">
        <w:rPr>
          <w:rFonts w:cs="Arial"/>
          <w:noProof/>
          <w:vertAlign w:val="subscript"/>
          <w:lang w:eastAsia="zh-CN"/>
        </w:rPr>
        <w:t>IB,c</w:t>
      </w:r>
      <w:r w:rsidRPr="00E75F1F">
        <w:rPr>
          <w:rFonts w:cs="Arial"/>
          <w:noProof/>
          <w:lang w:eastAsia="zh-CN"/>
        </w:rPr>
        <w:t xml:space="preserve"> and ∆R</w:t>
      </w:r>
      <w:r w:rsidRPr="00E75F1F">
        <w:rPr>
          <w:rFonts w:cs="Arial"/>
          <w:noProof/>
          <w:vertAlign w:val="subscript"/>
          <w:lang w:eastAsia="zh-CN"/>
        </w:rPr>
        <w:t>IB,c</w:t>
      </w:r>
      <w:r w:rsidRPr="00E75F1F">
        <w:rPr>
          <w:rFonts w:cs="Arial"/>
          <w:noProof/>
          <w:lang w:eastAsia="zh-CN"/>
        </w:rPr>
        <w:t xml:space="preserve"> values</w:t>
      </w:r>
      <w:r>
        <w:rPr>
          <w:noProof/>
        </w:rPr>
        <w:tab/>
      </w:r>
      <w:r>
        <w:rPr>
          <w:noProof/>
        </w:rPr>
        <w:fldChar w:fldCharType="begin"/>
      </w:r>
      <w:r>
        <w:rPr>
          <w:noProof/>
        </w:rPr>
        <w:instrText xml:space="preserve"> PAGEREF _Toc180420392 \h </w:instrText>
      </w:r>
      <w:r>
        <w:rPr>
          <w:noProof/>
        </w:rPr>
      </w:r>
      <w:r>
        <w:rPr>
          <w:noProof/>
        </w:rPr>
        <w:fldChar w:fldCharType="separate"/>
      </w:r>
      <w:r>
        <w:rPr>
          <w:noProof/>
        </w:rPr>
        <w:t>30</w:t>
      </w:r>
      <w:r>
        <w:rPr>
          <w:noProof/>
        </w:rPr>
        <w:fldChar w:fldCharType="end"/>
      </w:r>
    </w:p>
    <w:p w14:paraId="535737D4"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5.6.2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_Toc180420393 \h </w:instrText>
      </w:r>
      <w:r>
        <w:rPr>
          <w:noProof/>
        </w:rPr>
      </w:r>
      <w:r>
        <w:rPr>
          <w:noProof/>
        </w:rPr>
        <w:fldChar w:fldCharType="separate"/>
      </w:r>
      <w:r>
        <w:rPr>
          <w:noProof/>
        </w:rPr>
        <w:t>30</w:t>
      </w:r>
      <w:r>
        <w:rPr>
          <w:noProof/>
        </w:rPr>
        <w:fldChar w:fldCharType="end"/>
      </w:r>
    </w:p>
    <w:p w14:paraId="540595F5"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5.6.2.1</w:t>
      </w:r>
      <w:r>
        <w:rPr>
          <w:rFonts w:asciiTheme="minorHAnsi" w:hAnsiTheme="minorHAnsi" w:cstheme="minorBidi"/>
          <w:noProof/>
          <w:kern w:val="2"/>
          <w:sz w:val="21"/>
          <w:szCs w:val="22"/>
          <w:lang w:val="en-US" w:eastAsia="zh-CN"/>
        </w:rPr>
        <w:tab/>
      </w:r>
      <w:r w:rsidRPr="00E75F1F">
        <w:rPr>
          <w:rFonts w:cs="Arial"/>
          <w:noProof/>
          <w:lang w:eastAsia="zh-CN"/>
        </w:rPr>
        <w:t>UE co-existence studies</w:t>
      </w:r>
      <w:r>
        <w:rPr>
          <w:noProof/>
        </w:rPr>
        <w:tab/>
      </w:r>
      <w:r>
        <w:rPr>
          <w:noProof/>
        </w:rPr>
        <w:fldChar w:fldCharType="begin"/>
      </w:r>
      <w:r>
        <w:rPr>
          <w:noProof/>
        </w:rPr>
        <w:instrText xml:space="preserve"> PAGEREF _Toc180420394 \h </w:instrText>
      </w:r>
      <w:r>
        <w:rPr>
          <w:noProof/>
        </w:rPr>
      </w:r>
      <w:r>
        <w:rPr>
          <w:noProof/>
        </w:rPr>
        <w:fldChar w:fldCharType="separate"/>
      </w:r>
      <w:r>
        <w:rPr>
          <w:noProof/>
        </w:rPr>
        <w:t>30</w:t>
      </w:r>
      <w:r>
        <w:rPr>
          <w:noProof/>
        </w:rPr>
        <w:fldChar w:fldCharType="end"/>
      </w:r>
    </w:p>
    <w:p w14:paraId="7556BEF4"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lang w:eastAsia="en-GB"/>
        </w:rPr>
        <w:t>5.6.2.1.1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_Toc180420395 \h </w:instrText>
      </w:r>
      <w:r>
        <w:rPr>
          <w:noProof/>
        </w:rPr>
      </w:r>
      <w:r>
        <w:rPr>
          <w:noProof/>
        </w:rPr>
        <w:fldChar w:fldCharType="separate"/>
      </w:r>
      <w:r>
        <w:rPr>
          <w:noProof/>
        </w:rPr>
        <w:t>31</w:t>
      </w:r>
      <w:r>
        <w:rPr>
          <w:noProof/>
        </w:rPr>
        <w:fldChar w:fldCharType="end"/>
      </w:r>
    </w:p>
    <w:p w14:paraId="1BE88683"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5.6.2.2</w:t>
      </w:r>
      <w:r>
        <w:rPr>
          <w:rFonts w:asciiTheme="minorHAnsi" w:hAnsiTheme="minorHAnsi" w:cstheme="minorBidi"/>
          <w:noProof/>
          <w:kern w:val="2"/>
          <w:sz w:val="21"/>
          <w:szCs w:val="22"/>
          <w:lang w:val="en-US" w:eastAsia="zh-CN"/>
        </w:rPr>
        <w:tab/>
      </w:r>
      <w:r w:rsidRPr="00E75F1F">
        <w:rPr>
          <w:rFonts w:cs="Arial"/>
          <w:noProof/>
          <w:lang w:eastAsia="zh-CN"/>
        </w:rPr>
        <w:t>REFSENS requirements</w:t>
      </w:r>
      <w:r>
        <w:rPr>
          <w:noProof/>
        </w:rPr>
        <w:tab/>
      </w:r>
      <w:r>
        <w:rPr>
          <w:noProof/>
        </w:rPr>
        <w:fldChar w:fldCharType="begin"/>
      </w:r>
      <w:r>
        <w:rPr>
          <w:noProof/>
        </w:rPr>
        <w:instrText xml:space="preserve"> PAGEREF _Toc180420396 \h </w:instrText>
      </w:r>
      <w:r>
        <w:rPr>
          <w:noProof/>
        </w:rPr>
      </w:r>
      <w:r>
        <w:rPr>
          <w:noProof/>
        </w:rPr>
        <w:fldChar w:fldCharType="separate"/>
      </w:r>
      <w:r>
        <w:rPr>
          <w:noProof/>
        </w:rPr>
        <w:t>31</w:t>
      </w:r>
      <w:r>
        <w:rPr>
          <w:noProof/>
        </w:rPr>
        <w:fldChar w:fldCharType="end"/>
      </w:r>
    </w:p>
    <w:p w14:paraId="427D0A69" w14:textId="77777777" w:rsidR="00224656" w:rsidRDefault="00224656">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CA_n7-n75-n78</w:t>
      </w:r>
      <w:r>
        <w:rPr>
          <w:noProof/>
        </w:rPr>
        <w:tab/>
      </w:r>
      <w:r>
        <w:rPr>
          <w:noProof/>
        </w:rPr>
        <w:fldChar w:fldCharType="begin"/>
      </w:r>
      <w:r>
        <w:rPr>
          <w:noProof/>
        </w:rPr>
        <w:instrText xml:space="preserve"> PAGEREF _Toc180420397 \h </w:instrText>
      </w:r>
      <w:r>
        <w:rPr>
          <w:noProof/>
        </w:rPr>
      </w:r>
      <w:r>
        <w:rPr>
          <w:noProof/>
        </w:rPr>
        <w:fldChar w:fldCharType="separate"/>
      </w:r>
      <w:r>
        <w:rPr>
          <w:noProof/>
        </w:rPr>
        <w:t>32</w:t>
      </w:r>
      <w:r>
        <w:rPr>
          <w:noProof/>
        </w:rPr>
        <w:fldChar w:fldCharType="end"/>
      </w:r>
    </w:p>
    <w:p w14:paraId="5205282C"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5.7.1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_Toc180420398 \h </w:instrText>
      </w:r>
      <w:r>
        <w:rPr>
          <w:noProof/>
        </w:rPr>
      </w:r>
      <w:r>
        <w:rPr>
          <w:noProof/>
        </w:rPr>
        <w:fldChar w:fldCharType="separate"/>
      </w:r>
      <w:r>
        <w:rPr>
          <w:noProof/>
        </w:rPr>
        <w:t>32</w:t>
      </w:r>
      <w:r>
        <w:rPr>
          <w:noProof/>
        </w:rPr>
        <w:fldChar w:fldCharType="end"/>
      </w:r>
    </w:p>
    <w:p w14:paraId="2AE30B82" w14:textId="77777777" w:rsidR="00224656" w:rsidRDefault="00224656">
      <w:pPr>
        <w:pStyle w:val="TOC4"/>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_Toc180420399 \h </w:instrText>
      </w:r>
      <w:r>
        <w:rPr>
          <w:noProof/>
        </w:rPr>
      </w:r>
      <w:r>
        <w:rPr>
          <w:noProof/>
        </w:rPr>
        <w:fldChar w:fldCharType="separate"/>
      </w:r>
      <w:r>
        <w:rPr>
          <w:noProof/>
        </w:rPr>
        <w:t>32</w:t>
      </w:r>
      <w:r>
        <w:rPr>
          <w:noProof/>
        </w:rPr>
        <w:fldChar w:fldCharType="end"/>
      </w:r>
    </w:p>
    <w:p w14:paraId="633D46CD" w14:textId="77777777" w:rsidR="00224656" w:rsidRDefault="00224656">
      <w:pPr>
        <w:pStyle w:val="TOC4"/>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_Toc180420400 \h </w:instrText>
      </w:r>
      <w:r>
        <w:rPr>
          <w:noProof/>
        </w:rPr>
      </w:r>
      <w:r>
        <w:rPr>
          <w:noProof/>
        </w:rPr>
        <w:fldChar w:fldCharType="separate"/>
      </w:r>
      <w:r>
        <w:rPr>
          <w:noProof/>
        </w:rPr>
        <w:t>32</w:t>
      </w:r>
      <w:r>
        <w:rPr>
          <w:noProof/>
        </w:rPr>
        <w:fldChar w:fldCharType="end"/>
      </w:r>
    </w:p>
    <w:p w14:paraId="40D218BD" w14:textId="77777777" w:rsidR="00224656" w:rsidRDefault="00224656">
      <w:pPr>
        <w:pStyle w:val="TOC4"/>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_Toc180420401 \h </w:instrText>
      </w:r>
      <w:r>
        <w:rPr>
          <w:noProof/>
        </w:rPr>
      </w:r>
      <w:r>
        <w:rPr>
          <w:noProof/>
        </w:rPr>
        <w:fldChar w:fldCharType="separate"/>
      </w:r>
      <w:r>
        <w:rPr>
          <w:noProof/>
        </w:rPr>
        <w:t>33</w:t>
      </w:r>
      <w:r>
        <w:rPr>
          <w:noProof/>
        </w:rPr>
        <w:fldChar w:fldCharType="end"/>
      </w:r>
    </w:p>
    <w:p w14:paraId="570BE493"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5.7.2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_Toc180420402 \h </w:instrText>
      </w:r>
      <w:r>
        <w:rPr>
          <w:noProof/>
        </w:rPr>
      </w:r>
      <w:r>
        <w:rPr>
          <w:noProof/>
        </w:rPr>
        <w:fldChar w:fldCharType="separate"/>
      </w:r>
      <w:r>
        <w:rPr>
          <w:noProof/>
        </w:rPr>
        <w:t>33</w:t>
      </w:r>
      <w:r>
        <w:rPr>
          <w:noProof/>
        </w:rPr>
        <w:fldChar w:fldCharType="end"/>
      </w:r>
    </w:p>
    <w:p w14:paraId="7E4CB40A" w14:textId="77777777" w:rsidR="00224656" w:rsidRDefault="00224656">
      <w:pPr>
        <w:pStyle w:val="TOC4"/>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_Toc180420403 \h </w:instrText>
      </w:r>
      <w:r>
        <w:rPr>
          <w:noProof/>
        </w:rPr>
      </w:r>
      <w:r>
        <w:rPr>
          <w:noProof/>
        </w:rPr>
        <w:fldChar w:fldCharType="separate"/>
      </w:r>
      <w:r>
        <w:rPr>
          <w:noProof/>
        </w:rPr>
        <w:t>33</w:t>
      </w:r>
      <w:r>
        <w:rPr>
          <w:noProof/>
        </w:rPr>
        <w:fldChar w:fldCharType="end"/>
      </w:r>
    </w:p>
    <w:p w14:paraId="5FA3DF43"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lang w:eastAsia="en-GB"/>
        </w:rPr>
        <w:t>5.7.2.1.1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_Toc180420404 \h </w:instrText>
      </w:r>
      <w:r>
        <w:rPr>
          <w:noProof/>
        </w:rPr>
      </w:r>
      <w:r>
        <w:rPr>
          <w:noProof/>
        </w:rPr>
        <w:fldChar w:fldCharType="separate"/>
      </w:r>
      <w:r>
        <w:rPr>
          <w:noProof/>
        </w:rPr>
        <w:t>33</w:t>
      </w:r>
      <w:r>
        <w:rPr>
          <w:noProof/>
        </w:rPr>
        <w:fldChar w:fldCharType="end"/>
      </w:r>
    </w:p>
    <w:p w14:paraId="2CB90274" w14:textId="77777777" w:rsidR="00224656" w:rsidRDefault="00224656">
      <w:pPr>
        <w:pStyle w:val="TOC4"/>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_Toc180420405 \h </w:instrText>
      </w:r>
      <w:r>
        <w:rPr>
          <w:noProof/>
        </w:rPr>
      </w:r>
      <w:r>
        <w:rPr>
          <w:noProof/>
        </w:rPr>
        <w:fldChar w:fldCharType="separate"/>
      </w:r>
      <w:r>
        <w:rPr>
          <w:noProof/>
        </w:rPr>
        <w:t>33</w:t>
      </w:r>
      <w:r>
        <w:rPr>
          <w:noProof/>
        </w:rPr>
        <w:fldChar w:fldCharType="end"/>
      </w:r>
    </w:p>
    <w:p w14:paraId="509FF24F" w14:textId="77777777" w:rsidR="00224656" w:rsidRDefault="00224656">
      <w:pPr>
        <w:pStyle w:val="TOC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CA_n1-n7-n75</w:t>
      </w:r>
      <w:r>
        <w:rPr>
          <w:noProof/>
        </w:rPr>
        <w:tab/>
      </w:r>
      <w:r>
        <w:rPr>
          <w:noProof/>
        </w:rPr>
        <w:fldChar w:fldCharType="begin"/>
      </w:r>
      <w:r>
        <w:rPr>
          <w:noProof/>
        </w:rPr>
        <w:instrText xml:space="preserve"> PAGEREF _Toc180420406 \h </w:instrText>
      </w:r>
      <w:r>
        <w:rPr>
          <w:noProof/>
        </w:rPr>
      </w:r>
      <w:r>
        <w:rPr>
          <w:noProof/>
        </w:rPr>
        <w:fldChar w:fldCharType="separate"/>
      </w:r>
      <w:r>
        <w:rPr>
          <w:noProof/>
        </w:rPr>
        <w:t>34</w:t>
      </w:r>
      <w:r>
        <w:rPr>
          <w:noProof/>
        </w:rPr>
        <w:fldChar w:fldCharType="end"/>
      </w:r>
    </w:p>
    <w:p w14:paraId="231F9632"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5.8.1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_Toc180420407 \h </w:instrText>
      </w:r>
      <w:r>
        <w:rPr>
          <w:noProof/>
        </w:rPr>
      </w:r>
      <w:r>
        <w:rPr>
          <w:noProof/>
        </w:rPr>
        <w:fldChar w:fldCharType="separate"/>
      </w:r>
      <w:r>
        <w:rPr>
          <w:noProof/>
        </w:rPr>
        <w:t>34</w:t>
      </w:r>
      <w:r>
        <w:rPr>
          <w:noProof/>
        </w:rPr>
        <w:fldChar w:fldCharType="end"/>
      </w:r>
    </w:p>
    <w:p w14:paraId="0DD1B94F" w14:textId="77777777" w:rsidR="00224656" w:rsidRDefault="00224656">
      <w:pPr>
        <w:pStyle w:val="TOC4"/>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_Toc180420408 \h </w:instrText>
      </w:r>
      <w:r>
        <w:rPr>
          <w:noProof/>
        </w:rPr>
      </w:r>
      <w:r>
        <w:rPr>
          <w:noProof/>
        </w:rPr>
        <w:fldChar w:fldCharType="separate"/>
      </w:r>
      <w:r>
        <w:rPr>
          <w:noProof/>
        </w:rPr>
        <w:t>34</w:t>
      </w:r>
      <w:r>
        <w:rPr>
          <w:noProof/>
        </w:rPr>
        <w:fldChar w:fldCharType="end"/>
      </w:r>
    </w:p>
    <w:p w14:paraId="41BEC791" w14:textId="77777777" w:rsidR="00224656" w:rsidRDefault="00224656">
      <w:pPr>
        <w:pStyle w:val="TOC4"/>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_Toc180420409 \h </w:instrText>
      </w:r>
      <w:r>
        <w:rPr>
          <w:noProof/>
        </w:rPr>
      </w:r>
      <w:r>
        <w:rPr>
          <w:noProof/>
        </w:rPr>
        <w:fldChar w:fldCharType="separate"/>
      </w:r>
      <w:r>
        <w:rPr>
          <w:noProof/>
        </w:rPr>
        <w:t>35</w:t>
      </w:r>
      <w:r>
        <w:rPr>
          <w:noProof/>
        </w:rPr>
        <w:fldChar w:fldCharType="end"/>
      </w:r>
    </w:p>
    <w:p w14:paraId="4EFAE489" w14:textId="77777777" w:rsidR="00224656" w:rsidRDefault="00224656">
      <w:pPr>
        <w:pStyle w:val="TOC4"/>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_Toc180420410 \h </w:instrText>
      </w:r>
      <w:r>
        <w:rPr>
          <w:noProof/>
        </w:rPr>
      </w:r>
      <w:r>
        <w:rPr>
          <w:noProof/>
        </w:rPr>
        <w:fldChar w:fldCharType="separate"/>
      </w:r>
      <w:r>
        <w:rPr>
          <w:noProof/>
        </w:rPr>
        <w:t>35</w:t>
      </w:r>
      <w:r>
        <w:rPr>
          <w:noProof/>
        </w:rPr>
        <w:fldChar w:fldCharType="end"/>
      </w:r>
    </w:p>
    <w:p w14:paraId="0A1E33F7"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5.8.2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_Toc180420411 \h </w:instrText>
      </w:r>
      <w:r>
        <w:rPr>
          <w:noProof/>
        </w:rPr>
      </w:r>
      <w:r>
        <w:rPr>
          <w:noProof/>
        </w:rPr>
        <w:fldChar w:fldCharType="separate"/>
      </w:r>
      <w:r>
        <w:rPr>
          <w:noProof/>
        </w:rPr>
        <w:t>35</w:t>
      </w:r>
      <w:r>
        <w:rPr>
          <w:noProof/>
        </w:rPr>
        <w:fldChar w:fldCharType="end"/>
      </w:r>
    </w:p>
    <w:p w14:paraId="43BC3630" w14:textId="77777777" w:rsidR="00224656" w:rsidRDefault="00224656">
      <w:pPr>
        <w:pStyle w:val="TOC4"/>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_Toc180420412 \h </w:instrText>
      </w:r>
      <w:r>
        <w:rPr>
          <w:noProof/>
        </w:rPr>
      </w:r>
      <w:r>
        <w:rPr>
          <w:noProof/>
        </w:rPr>
        <w:fldChar w:fldCharType="separate"/>
      </w:r>
      <w:r>
        <w:rPr>
          <w:noProof/>
        </w:rPr>
        <w:t>35</w:t>
      </w:r>
      <w:r>
        <w:rPr>
          <w:noProof/>
        </w:rPr>
        <w:fldChar w:fldCharType="end"/>
      </w:r>
    </w:p>
    <w:p w14:paraId="2677B6C4"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lang w:eastAsia="en-GB"/>
        </w:rPr>
        <w:t>5.8.2.1.1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_Toc180420413 \h </w:instrText>
      </w:r>
      <w:r>
        <w:rPr>
          <w:noProof/>
        </w:rPr>
      </w:r>
      <w:r>
        <w:rPr>
          <w:noProof/>
        </w:rPr>
        <w:fldChar w:fldCharType="separate"/>
      </w:r>
      <w:r>
        <w:rPr>
          <w:noProof/>
        </w:rPr>
        <w:t>35</w:t>
      </w:r>
      <w:r>
        <w:rPr>
          <w:noProof/>
        </w:rPr>
        <w:fldChar w:fldCharType="end"/>
      </w:r>
    </w:p>
    <w:p w14:paraId="59AB432F" w14:textId="77777777" w:rsidR="00224656" w:rsidRDefault="00224656">
      <w:pPr>
        <w:pStyle w:val="TOC4"/>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_Toc180420414 \h </w:instrText>
      </w:r>
      <w:r>
        <w:rPr>
          <w:noProof/>
        </w:rPr>
      </w:r>
      <w:r>
        <w:rPr>
          <w:noProof/>
        </w:rPr>
        <w:fldChar w:fldCharType="separate"/>
      </w:r>
      <w:r>
        <w:rPr>
          <w:noProof/>
        </w:rPr>
        <w:t>36</w:t>
      </w:r>
      <w:r>
        <w:rPr>
          <w:noProof/>
        </w:rPr>
        <w:fldChar w:fldCharType="end"/>
      </w:r>
    </w:p>
    <w:p w14:paraId="1A3D54F1" w14:textId="77777777" w:rsidR="00224656" w:rsidRDefault="00224656">
      <w:pPr>
        <w:pStyle w:val="TOC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CA_n1-n3-n7</w:t>
      </w:r>
      <w:r>
        <w:rPr>
          <w:noProof/>
        </w:rPr>
        <w:tab/>
      </w:r>
      <w:r>
        <w:rPr>
          <w:noProof/>
        </w:rPr>
        <w:fldChar w:fldCharType="begin"/>
      </w:r>
      <w:r>
        <w:rPr>
          <w:noProof/>
        </w:rPr>
        <w:instrText xml:space="preserve"> PAGEREF _Toc180420415 \h </w:instrText>
      </w:r>
      <w:r>
        <w:rPr>
          <w:noProof/>
        </w:rPr>
      </w:r>
      <w:r>
        <w:rPr>
          <w:noProof/>
        </w:rPr>
        <w:fldChar w:fldCharType="separate"/>
      </w:r>
      <w:r>
        <w:rPr>
          <w:noProof/>
        </w:rPr>
        <w:t>37</w:t>
      </w:r>
      <w:r>
        <w:rPr>
          <w:noProof/>
        </w:rPr>
        <w:fldChar w:fldCharType="end"/>
      </w:r>
    </w:p>
    <w:p w14:paraId="3DF0667C"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5.9.1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_Toc180420416 \h </w:instrText>
      </w:r>
      <w:r>
        <w:rPr>
          <w:noProof/>
        </w:rPr>
      </w:r>
      <w:r>
        <w:rPr>
          <w:noProof/>
        </w:rPr>
        <w:fldChar w:fldCharType="separate"/>
      </w:r>
      <w:r>
        <w:rPr>
          <w:noProof/>
        </w:rPr>
        <w:t>37</w:t>
      </w:r>
      <w:r>
        <w:rPr>
          <w:noProof/>
        </w:rPr>
        <w:fldChar w:fldCharType="end"/>
      </w:r>
    </w:p>
    <w:p w14:paraId="4A988115" w14:textId="77777777" w:rsidR="00224656" w:rsidRDefault="00224656">
      <w:pPr>
        <w:pStyle w:val="TOC4"/>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_Toc180420417 \h </w:instrText>
      </w:r>
      <w:r>
        <w:rPr>
          <w:noProof/>
        </w:rPr>
      </w:r>
      <w:r>
        <w:rPr>
          <w:noProof/>
        </w:rPr>
        <w:fldChar w:fldCharType="separate"/>
      </w:r>
      <w:r>
        <w:rPr>
          <w:noProof/>
        </w:rPr>
        <w:t>37</w:t>
      </w:r>
      <w:r>
        <w:rPr>
          <w:noProof/>
        </w:rPr>
        <w:fldChar w:fldCharType="end"/>
      </w:r>
    </w:p>
    <w:p w14:paraId="579CDAE5" w14:textId="77777777" w:rsidR="00224656" w:rsidRDefault="00224656">
      <w:pPr>
        <w:pStyle w:val="TOC4"/>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_Toc180420418 \h </w:instrText>
      </w:r>
      <w:r>
        <w:rPr>
          <w:noProof/>
        </w:rPr>
      </w:r>
      <w:r>
        <w:rPr>
          <w:noProof/>
        </w:rPr>
        <w:fldChar w:fldCharType="separate"/>
      </w:r>
      <w:r>
        <w:rPr>
          <w:noProof/>
        </w:rPr>
        <w:t>37</w:t>
      </w:r>
      <w:r>
        <w:rPr>
          <w:noProof/>
        </w:rPr>
        <w:fldChar w:fldCharType="end"/>
      </w:r>
    </w:p>
    <w:p w14:paraId="37865BFB" w14:textId="77777777" w:rsidR="00224656" w:rsidRDefault="00224656">
      <w:pPr>
        <w:pStyle w:val="TOC4"/>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_Toc180420419 \h </w:instrText>
      </w:r>
      <w:r>
        <w:rPr>
          <w:noProof/>
        </w:rPr>
      </w:r>
      <w:r>
        <w:rPr>
          <w:noProof/>
        </w:rPr>
        <w:fldChar w:fldCharType="separate"/>
      </w:r>
      <w:r>
        <w:rPr>
          <w:noProof/>
        </w:rPr>
        <w:t>37</w:t>
      </w:r>
      <w:r>
        <w:rPr>
          <w:noProof/>
        </w:rPr>
        <w:fldChar w:fldCharType="end"/>
      </w:r>
    </w:p>
    <w:p w14:paraId="38838F64"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5.9.2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_Toc180420420 \h </w:instrText>
      </w:r>
      <w:r>
        <w:rPr>
          <w:noProof/>
        </w:rPr>
      </w:r>
      <w:r>
        <w:rPr>
          <w:noProof/>
        </w:rPr>
        <w:fldChar w:fldCharType="separate"/>
      </w:r>
      <w:r>
        <w:rPr>
          <w:noProof/>
        </w:rPr>
        <w:t>37</w:t>
      </w:r>
      <w:r>
        <w:rPr>
          <w:noProof/>
        </w:rPr>
        <w:fldChar w:fldCharType="end"/>
      </w:r>
    </w:p>
    <w:p w14:paraId="2A20B5B0" w14:textId="77777777" w:rsidR="00224656" w:rsidRDefault="00224656">
      <w:pPr>
        <w:pStyle w:val="TOC4"/>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_Toc180420421 \h </w:instrText>
      </w:r>
      <w:r>
        <w:rPr>
          <w:noProof/>
        </w:rPr>
      </w:r>
      <w:r>
        <w:rPr>
          <w:noProof/>
        </w:rPr>
        <w:fldChar w:fldCharType="separate"/>
      </w:r>
      <w:r>
        <w:rPr>
          <w:noProof/>
        </w:rPr>
        <w:t>37</w:t>
      </w:r>
      <w:r>
        <w:rPr>
          <w:noProof/>
        </w:rPr>
        <w:fldChar w:fldCharType="end"/>
      </w:r>
    </w:p>
    <w:p w14:paraId="43E6E9EB"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lang w:eastAsia="en-GB"/>
        </w:rPr>
        <w:t>5.9.2.1.1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_Toc180420422 \h </w:instrText>
      </w:r>
      <w:r>
        <w:rPr>
          <w:noProof/>
        </w:rPr>
      </w:r>
      <w:r>
        <w:rPr>
          <w:noProof/>
        </w:rPr>
        <w:fldChar w:fldCharType="separate"/>
      </w:r>
      <w:r>
        <w:rPr>
          <w:noProof/>
        </w:rPr>
        <w:t>38</w:t>
      </w:r>
      <w:r>
        <w:rPr>
          <w:noProof/>
        </w:rPr>
        <w:fldChar w:fldCharType="end"/>
      </w:r>
    </w:p>
    <w:p w14:paraId="0CA8B311" w14:textId="77777777" w:rsidR="00224656" w:rsidRDefault="00224656">
      <w:pPr>
        <w:pStyle w:val="TOC4"/>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_Toc180420423 \h </w:instrText>
      </w:r>
      <w:r>
        <w:rPr>
          <w:noProof/>
        </w:rPr>
      </w:r>
      <w:r>
        <w:rPr>
          <w:noProof/>
        </w:rPr>
        <w:fldChar w:fldCharType="separate"/>
      </w:r>
      <w:r>
        <w:rPr>
          <w:noProof/>
        </w:rPr>
        <w:t>40</w:t>
      </w:r>
      <w:r>
        <w:rPr>
          <w:noProof/>
        </w:rPr>
        <w:fldChar w:fldCharType="end"/>
      </w:r>
    </w:p>
    <w:p w14:paraId="3EEA4CB9" w14:textId="77777777" w:rsidR="00224656" w:rsidRDefault="00224656">
      <w:pPr>
        <w:pStyle w:val="TOC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CA_n41-n66-n71</w:t>
      </w:r>
      <w:r>
        <w:rPr>
          <w:noProof/>
        </w:rPr>
        <w:tab/>
      </w:r>
      <w:r>
        <w:rPr>
          <w:noProof/>
        </w:rPr>
        <w:fldChar w:fldCharType="begin"/>
      </w:r>
      <w:r>
        <w:rPr>
          <w:noProof/>
        </w:rPr>
        <w:instrText xml:space="preserve"> PAGEREF _Toc180420424 \h </w:instrText>
      </w:r>
      <w:r>
        <w:rPr>
          <w:noProof/>
        </w:rPr>
      </w:r>
      <w:r>
        <w:rPr>
          <w:noProof/>
        </w:rPr>
        <w:fldChar w:fldCharType="separate"/>
      </w:r>
      <w:r>
        <w:rPr>
          <w:noProof/>
        </w:rPr>
        <w:t>40</w:t>
      </w:r>
      <w:r>
        <w:rPr>
          <w:noProof/>
        </w:rPr>
        <w:fldChar w:fldCharType="end"/>
      </w:r>
    </w:p>
    <w:p w14:paraId="3D8E1BDD"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5.10.1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_Toc180420425 \h </w:instrText>
      </w:r>
      <w:r>
        <w:rPr>
          <w:noProof/>
        </w:rPr>
      </w:r>
      <w:r>
        <w:rPr>
          <w:noProof/>
        </w:rPr>
        <w:fldChar w:fldCharType="separate"/>
      </w:r>
      <w:r>
        <w:rPr>
          <w:noProof/>
        </w:rPr>
        <w:t>40</w:t>
      </w:r>
      <w:r>
        <w:rPr>
          <w:noProof/>
        </w:rPr>
        <w:fldChar w:fldCharType="end"/>
      </w:r>
    </w:p>
    <w:p w14:paraId="0FCFD224" w14:textId="77777777" w:rsidR="00224656" w:rsidRDefault="00224656">
      <w:pPr>
        <w:pStyle w:val="TOC4"/>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sidRPr="00E75F1F">
        <w:rPr>
          <w:rFonts w:cs="Arial"/>
          <w:i/>
          <w:noProof/>
          <w:color w:val="FF0000"/>
          <w:kern w:val="2"/>
          <w:lang w:val="en-US" w:eastAsia="zh-CN"/>
        </w:rPr>
        <w:t>.</w:t>
      </w:r>
      <w:r>
        <w:rPr>
          <w:noProof/>
        </w:rPr>
        <w:tab/>
      </w:r>
      <w:r>
        <w:rPr>
          <w:noProof/>
        </w:rPr>
        <w:fldChar w:fldCharType="begin"/>
      </w:r>
      <w:r>
        <w:rPr>
          <w:noProof/>
        </w:rPr>
        <w:instrText xml:space="preserve"> PAGEREF _Toc180420426 \h </w:instrText>
      </w:r>
      <w:r>
        <w:rPr>
          <w:noProof/>
        </w:rPr>
      </w:r>
      <w:r>
        <w:rPr>
          <w:noProof/>
        </w:rPr>
        <w:fldChar w:fldCharType="separate"/>
      </w:r>
      <w:r>
        <w:rPr>
          <w:noProof/>
        </w:rPr>
        <w:t>40</w:t>
      </w:r>
      <w:r>
        <w:rPr>
          <w:noProof/>
        </w:rPr>
        <w:fldChar w:fldCharType="end"/>
      </w:r>
    </w:p>
    <w:p w14:paraId="32BD7549" w14:textId="77777777" w:rsidR="00224656" w:rsidRDefault="00224656">
      <w:pPr>
        <w:pStyle w:val="TOC4"/>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_Toc180420427 \h </w:instrText>
      </w:r>
      <w:r>
        <w:rPr>
          <w:noProof/>
        </w:rPr>
      </w:r>
      <w:r>
        <w:rPr>
          <w:noProof/>
        </w:rPr>
        <w:fldChar w:fldCharType="separate"/>
      </w:r>
      <w:r>
        <w:rPr>
          <w:noProof/>
        </w:rPr>
        <w:t>40</w:t>
      </w:r>
      <w:r>
        <w:rPr>
          <w:noProof/>
        </w:rPr>
        <w:fldChar w:fldCharType="end"/>
      </w:r>
    </w:p>
    <w:p w14:paraId="294952EE"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5.10.2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_Toc180420428 \h </w:instrText>
      </w:r>
      <w:r>
        <w:rPr>
          <w:noProof/>
        </w:rPr>
      </w:r>
      <w:r>
        <w:rPr>
          <w:noProof/>
        </w:rPr>
        <w:fldChar w:fldCharType="separate"/>
      </w:r>
      <w:r>
        <w:rPr>
          <w:noProof/>
        </w:rPr>
        <w:t>40</w:t>
      </w:r>
      <w:r>
        <w:rPr>
          <w:noProof/>
        </w:rPr>
        <w:fldChar w:fldCharType="end"/>
      </w:r>
    </w:p>
    <w:p w14:paraId="7CFF2D07" w14:textId="77777777" w:rsidR="00224656" w:rsidRDefault="00224656">
      <w:pPr>
        <w:pStyle w:val="TOC4"/>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_Toc180420429 \h </w:instrText>
      </w:r>
      <w:r>
        <w:rPr>
          <w:noProof/>
        </w:rPr>
      </w:r>
      <w:r>
        <w:rPr>
          <w:noProof/>
        </w:rPr>
        <w:fldChar w:fldCharType="separate"/>
      </w:r>
      <w:r>
        <w:rPr>
          <w:noProof/>
        </w:rPr>
        <w:t>40</w:t>
      </w:r>
      <w:r>
        <w:rPr>
          <w:noProof/>
        </w:rPr>
        <w:fldChar w:fldCharType="end"/>
      </w:r>
    </w:p>
    <w:p w14:paraId="646F6B10"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lang w:eastAsia="en-GB"/>
        </w:rPr>
        <w:t>5.10.2.1.1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_Toc180420430 \h </w:instrText>
      </w:r>
      <w:r>
        <w:rPr>
          <w:noProof/>
        </w:rPr>
      </w:r>
      <w:r>
        <w:rPr>
          <w:noProof/>
        </w:rPr>
        <w:fldChar w:fldCharType="separate"/>
      </w:r>
      <w:r>
        <w:rPr>
          <w:noProof/>
        </w:rPr>
        <w:t>40</w:t>
      </w:r>
      <w:r>
        <w:rPr>
          <w:noProof/>
        </w:rPr>
        <w:fldChar w:fldCharType="end"/>
      </w:r>
    </w:p>
    <w:p w14:paraId="216B3907" w14:textId="77777777" w:rsidR="00224656" w:rsidRDefault="00224656">
      <w:pPr>
        <w:pStyle w:val="TOC4"/>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_Toc180420431 \h </w:instrText>
      </w:r>
      <w:r>
        <w:rPr>
          <w:noProof/>
        </w:rPr>
      </w:r>
      <w:r>
        <w:rPr>
          <w:noProof/>
        </w:rPr>
        <w:fldChar w:fldCharType="separate"/>
      </w:r>
      <w:r>
        <w:rPr>
          <w:noProof/>
        </w:rPr>
        <w:t>41</w:t>
      </w:r>
      <w:r>
        <w:rPr>
          <w:noProof/>
        </w:rPr>
        <w:fldChar w:fldCharType="end"/>
      </w:r>
    </w:p>
    <w:p w14:paraId="297790D2" w14:textId="77777777" w:rsidR="00224656" w:rsidRDefault="00224656">
      <w:pPr>
        <w:pStyle w:val="TOC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CA_n1-n41-n78</w:t>
      </w:r>
      <w:r>
        <w:rPr>
          <w:noProof/>
        </w:rPr>
        <w:tab/>
      </w:r>
      <w:r>
        <w:rPr>
          <w:noProof/>
        </w:rPr>
        <w:fldChar w:fldCharType="begin"/>
      </w:r>
      <w:r>
        <w:rPr>
          <w:noProof/>
        </w:rPr>
        <w:instrText xml:space="preserve"> PAGEREF _Toc180420432 \h </w:instrText>
      </w:r>
      <w:r>
        <w:rPr>
          <w:noProof/>
        </w:rPr>
      </w:r>
      <w:r>
        <w:rPr>
          <w:noProof/>
        </w:rPr>
        <w:fldChar w:fldCharType="separate"/>
      </w:r>
      <w:r>
        <w:rPr>
          <w:noProof/>
        </w:rPr>
        <w:t>41</w:t>
      </w:r>
      <w:r>
        <w:rPr>
          <w:noProof/>
        </w:rPr>
        <w:fldChar w:fldCharType="end"/>
      </w:r>
    </w:p>
    <w:p w14:paraId="6AFB8282"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5.11.1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_Toc180420433 \h </w:instrText>
      </w:r>
      <w:r>
        <w:rPr>
          <w:noProof/>
        </w:rPr>
      </w:r>
      <w:r>
        <w:rPr>
          <w:noProof/>
        </w:rPr>
        <w:fldChar w:fldCharType="separate"/>
      </w:r>
      <w:r>
        <w:rPr>
          <w:noProof/>
        </w:rPr>
        <w:t>41</w:t>
      </w:r>
      <w:r>
        <w:rPr>
          <w:noProof/>
        </w:rPr>
        <w:fldChar w:fldCharType="end"/>
      </w:r>
    </w:p>
    <w:p w14:paraId="4DCA943C" w14:textId="77777777" w:rsidR="00224656" w:rsidRDefault="00224656">
      <w:pPr>
        <w:pStyle w:val="TOC4"/>
        <w:rPr>
          <w:rFonts w:asciiTheme="minorHAnsi" w:hAnsiTheme="minorHAnsi" w:cstheme="minorBidi"/>
          <w:noProof/>
          <w:kern w:val="2"/>
          <w:sz w:val="21"/>
          <w:szCs w:val="22"/>
          <w:lang w:val="en-US" w:eastAsia="zh-CN"/>
        </w:rPr>
      </w:pPr>
      <w:r>
        <w:rPr>
          <w:noProof/>
        </w:rPr>
        <w:lastRenderedPageBreak/>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_Toc180420434 \h </w:instrText>
      </w:r>
      <w:r>
        <w:rPr>
          <w:noProof/>
        </w:rPr>
      </w:r>
      <w:r>
        <w:rPr>
          <w:noProof/>
        </w:rPr>
        <w:fldChar w:fldCharType="separate"/>
      </w:r>
      <w:r>
        <w:rPr>
          <w:noProof/>
        </w:rPr>
        <w:t>41</w:t>
      </w:r>
      <w:r>
        <w:rPr>
          <w:noProof/>
        </w:rPr>
        <w:fldChar w:fldCharType="end"/>
      </w:r>
    </w:p>
    <w:p w14:paraId="6FA5A7EC" w14:textId="77777777" w:rsidR="00224656" w:rsidRDefault="00224656">
      <w:pPr>
        <w:pStyle w:val="TOC4"/>
        <w:rPr>
          <w:rFonts w:asciiTheme="minorHAnsi" w:hAnsiTheme="minorHAnsi" w:cstheme="minorBidi"/>
          <w:noProof/>
          <w:kern w:val="2"/>
          <w:sz w:val="21"/>
          <w:szCs w:val="22"/>
          <w:lang w:val="en-US" w:eastAsia="zh-CN"/>
        </w:rPr>
      </w:pPr>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_Toc180420435 \h </w:instrText>
      </w:r>
      <w:r>
        <w:rPr>
          <w:noProof/>
        </w:rPr>
      </w:r>
      <w:r>
        <w:rPr>
          <w:noProof/>
        </w:rPr>
        <w:fldChar w:fldCharType="separate"/>
      </w:r>
      <w:r>
        <w:rPr>
          <w:noProof/>
        </w:rPr>
        <w:t>42</w:t>
      </w:r>
      <w:r>
        <w:rPr>
          <w:noProof/>
        </w:rPr>
        <w:fldChar w:fldCharType="end"/>
      </w:r>
    </w:p>
    <w:p w14:paraId="4127F8AD" w14:textId="77777777" w:rsidR="00224656" w:rsidRDefault="00224656">
      <w:pPr>
        <w:pStyle w:val="TOC4"/>
        <w:rPr>
          <w:rFonts w:asciiTheme="minorHAnsi" w:hAnsiTheme="minorHAnsi" w:cstheme="minorBidi"/>
          <w:noProof/>
          <w:kern w:val="2"/>
          <w:sz w:val="21"/>
          <w:szCs w:val="22"/>
          <w:lang w:val="en-US" w:eastAsia="zh-CN"/>
        </w:rPr>
      </w:pPr>
      <w:r>
        <w:rPr>
          <w:noProof/>
        </w:rPr>
        <w:t>5.11.1.3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_Toc180420436 \h </w:instrText>
      </w:r>
      <w:r>
        <w:rPr>
          <w:noProof/>
        </w:rPr>
      </w:r>
      <w:r>
        <w:rPr>
          <w:noProof/>
        </w:rPr>
        <w:fldChar w:fldCharType="separate"/>
      </w:r>
      <w:r>
        <w:rPr>
          <w:noProof/>
        </w:rPr>
        <w:t>42</w:t>
      </w:r>
      <w:r>
        <w:rPr>
          <w:noProof/>
        </w:rPr>
        <w:fldChar w:fldCharType="end"/>
      </w:r>
    </w:p>
    <w:p w14:paraId="357BED13"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5.11.2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_Toc180420437 \h </w:instrText>
      </w:r>
      <w:r>
        <w:rPr>
          <w:noProof/>
        </w:rPr>
      </w:r>
      <w:r>
        <w:rPr>
          <w:noProof/>
        </w:rPr>
        <w:fldChar w:fldCharType="separate"/>
      </w:r>
      <w:r>
        <w:rPr>
          <w:noProof/>
        </w:rPr>
        <w:t>42</w:t>
      </w:r>
      <w:r>
        <w:rPr>
          <w:noProof/>
        </w:rPr>
        <w:fldChar w:fldCharType="end"/>
      </w:r>
    </w:p>
    <w:p w14:paraId="6E42BEC7" w14:textId="77777777" w:rsidR="00224656" w:rsidRDefault="00224656">
      <w:pPr>
        <w:pStyle w:val="TOC4"/>
        <w:rPr>
          <w:rFonts w:asciiTheme="minorHAnsi" w:hAnsiTheme="minorHAnsi" w:cstheme="minorBidi"/>
          <w:noProof/>
          <w:kern w:val="2"/>
          <w:sz w:val="21"/>
          <w:szCs w:val="22"/>
          <w:lang w:val="en-US" w:eastAsia="zh-CN"/>
        </w:rPr>
      </w:pPr>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_Toc180420438 \h </w:instrText>
      </w:r>
      <w:r>
        <w:rPr>
          <w:noProof/>
        </w:rPr>
      </w:r>
      <w:r>
        <w:rPr>
          <w:noProof/>
        </w:rPr>
        <w:fldChar w:fldCharType="separate"/>
      </w:r>
      <w:r>
        <w:rPr>
          <w:noProof/>
        </w:rPr>
        <w:t>42</w:t>
      </w:r>
      <w:r>
        <w:rPr>
          <w:noProof/>
        </w:rPr>
        <w:fldChar w:fldCharType="end"/>
      </w:r>
    </w:p>
    <w:p w14:paraId="119DC012" w14:textId="77777777" w:rsidR="00224656" w:rsidRDefault="00224656">
      <w:pPr>
        <w:pStyle w:val="TOC4"/>
        <w:rPr>
          <w:rFonts w:asciiTheme="minorHAnsi" w:hAnsiTheme="minorHAnsi" w:cstheme="minorBidi"/>
          <w:noProof/>
          <w:kern w:val="2"/>
          <w:sz w:val="21"/>
          <w:szCs w:val="22"/>
          <w:lang w:val="en-US" w:eastAsia="zh-CN"/>
        </w:rPr>
      </w:pPr>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_Toc180420439 \h </w:instrText>
      </w:r>
      <w:r>
        <w:rPr>
          <w:noProof/>
        </w:rPr>
      </w:r>
      <w:r>
        <w:rPr>
          <w:noProof/>
        </w:rPr>
        <w:fldChar w:fldCharType="separate"/>
      </w:r>
      <w:r>
        <w:rPr>
          <w:noProof/>
        </w:rPr>
        <w:t>44</w:t>
      </w:r>
      <w:r>
        <w:rPr>
          <w:noProof/>
        </w:rPr>
        <w:fldChar w:fldCharType="end"/>
      </w:r>
    </w:p>
    <w:p w14:paraId="6BDE3C0B" w14:textId="77777777" w:rsidR="00224656" w:rsidRDefault="00224656">
      <w:pPr>
        <w:pStyle w:val="TOC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CA_n1-n5-n8</w:t>
      </w:r>
      <w:r>
        <w:rPr>
          <w:noProof/>
        </w:rPr>
        <w:tab/>
      </w:r>
      <w:r>
        <w:rPr>
          <w:noProof/>
        </w:rPr>
        <w:fldChar w:fldCharType="begin"/>
      </w:r>
      <w:r>
        <w:rPr>
          <w:noProof/>
        </w:rPr>
        <w:instrText xml:space="preserve"> PAGEREF _Toc180420440 \h </w:instrText>
      </w:r>
      <w:r>
        <w:rPr>
          <w:noProof/>
        </w:rPr>
      </w:r>
      <w:r>
        <w:rPr>
          <w:noProof/>
        </w:rPr>
        <w:fldChar w:fldCharType="separate"/>
      </w:r>
      <w:r>
        <w:rPr>
          <w:noProof/>
        </w:rPr>
        <w:t>45</w:t>
      </w:r>
      <w:r>
        <w:rPr>
          <w:noProof/>
        </w:rPr>
        <w:fldChar w:fldCharType="end"/>
      </w:r>
    </w:p>
    <w:p w14:paraId="47B2531A"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5.12.1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_Toc180420441 \h </w:instrText>
      </w:r>
      <w:r>
        <w:rPr>
          <w:noProof/>
        </w:rPr>
      </w:r>
      <w:r>
        <w:rPr>
          <w:noProof/>
        </w:rPr>
        <w:fldChar w:fldCharType="separate"/>
      </w:r>
      <w:r>
        <w:rPr>
          <w:noProof/>
        </w:rPr>
        <w:t>45</w:t>
      </w:r>
      <w:r>
        <w:rPr>
          <w:noProof/>
        </w:rPr>
        <w:fldChar w:fldCharType="end"/>
      </w:r>
    </w:p>
    <w:p w14:paraId="1F2AF5DF" w14:textId="77777777" w:rsidR="00224656" w:rsidRDefault="00224656">
      <w:pPr>
        <w:pStyle w:val="TOC4"/>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_Toc180420442 \h </w:instrText>
      </w:r>
      <w:r>
        <w:rPr>
          <w:noProof/>
        </w:rPr>
      </w:r>
      <w:r>
        <w:rPr>
          <w:noProof/>
        </w:rPr>
        <w:fldChar w:fldCharType="separate"/>
      </w:r>
      <w:r>
        <w:rPr>
          <w:noProof/>
        </w:rPr>
        <w:t>45</w:t>
      </w:r>
      <w:r>
        <w:rPr>
          <w:noProof/>
        </w:rPr>
        <w:fldChar w:fldCharType="end"/>
      </w:r>
    </w:p>
    <w:p w14:paraId="4E27354B" w14:textId="77777777" w:rsidR="00224656" w:rsidRDefault="00224656">
      <w:pPr>
        <w:pStyle w:val="TOC4"/>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_Toc180420443 \h </w:instrText>
      </w:r>
      <w:r>
        <w:rPr>
          <w:noProof/>
        </w:rPr>
      </w:r>
      <w:r>
        <w:rPr>
          <w:noProof/>
        </w:rPr>
        <w:fldChar w:fldCharType="separate"/>
      </w:r>
      <w:r>
        <w:rPr>
          <w:noProof/>
        </w:rPr>
        <w:t>45</w:t>
      </w:r>
      <w:r>
        <w:rPr>
          <w:noProof/>
        </w:rPr>
        <w:fldChar w:fldCharType="end"/>
      </w:r>
    </w:p>
    <w:p w14:paraId="51344A73" w14:textId="77777777" w:rsidR="00224656" w:rsidRDefault="00224656">
      <w:pPr>
        <w:pStyle w:val="TOC4"/>
        <w:rPr>
          <w:rFonts w:asciiTheme="minorHAnsi" w:hAnsiTheme="minorHAnsi" w:cstheme="minorBidi"/>
          <w:noProof/>
          <w:kern w:val="2"/>
          <w:sz w:val="21"/>
          <w:szCs w:val="22"/>
          <w:lang w:val="en-US" w:eastAsia="zh-CN"/>
        </w:rPr>
      </w:pPr>
      <w:r>
        <w:rPr>
          <w:noProof/>
        </w:rPr>
        <w:t>5.12.1.3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_Toc180420444 \h </w:instrText>
      </w:r>
      <w:r>
        <w:rPr>
          <w:noProof/>
        </w:rPr>
      </w:r>
      <w:r>
        <w:rPr>
          <w:noProof/>
        </w:rPr>
        <w:fldChar w:fldCharType="separate"/>
      </w:r>
      <w:r>
        <w:rPr>
          <w:noProof/>
        </w:rPr>
        <w:t>45</w:t>
      </w:r>
      <w:r>
        <w:rPr>
          <w:noProof/>
        </w:rPr>
        <w:fldChar w:fldCharType="end"/>
      </w:r>
    </w:p>
    <w:p w14:paraId="5E18ED33" w14:textId="77777777" w:rsidR="00224656" w:rsidRDefault="00224656">
      <w:pPr>
        <w:pStyle w:val="TOC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CA_n3-n5-n8</w:t>
      </w:r>
      <w:r>
        <w:rPr>
          <w:noProof/>
        </w:rPr>
        <w:tab/>
      </w:r>
      <w:r>
        <w:rPr>
          <w:noProof/>
        </w:rPr>
        <w:fldChar w:fldCharType="begin"/>
      </w:r>
      <w:r>
        <w:rPr>
          <w:noProof/>
        </w:rPr>
        <w:instrText xml:space="preserve"> PAGEREF _Toc180420445 \h </w:instrText>
      </w:r>
      <w:r>
        <w:rPr>
          <w:noProof/>
        </w:rPr>
      </w:r>
      <w:r>
        <w:rPr>
          <w:noProof/>
        </w:rPr>
        <w:fldChar w:fldCharType="separate"/>
      </w:r>
      <w:r>
        <w:rPr>
          <w:noProof/>
        </w:rPr>
        <w:t>46</w:t>
      </w:r>
      <w:r>
        <w:rPr>
          <w:noProof/>
        </w:rPr>
        <w:fldChar w:fldCharType="end"/>
      </w:r>
    </w:p>
    <w:p w14:paraId="7D50AC0B"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5.13.1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_Toc180420446 \h </w:instrText>
      </w:r>
      <w:r>
        <w:rPr>
          <w:noProof/>
        </w:rPr>
      </w:r>
      <w:r>
        <w:rPr>
          <w:noProof/>
        </w:rPr>
        <w:fldChar w:fldCharType="separate"/>
      </w:r>
      <w:r>
        <w:rPr>
          <w:noProof/>
        </w:rPr>
        <w:t>46</w:t>
      </w:r>
      <w:r>
        <w:rPr>
          <w:noProof/>
        </w:rPr>
        <w:fldChar w:fldCharType="end"/>
      </w:r>
    </w:p>
    <w:p w14:paraId="1AE51F21" w14:textId="77777777" w:rsidR="00224656" w:rsidRDefault="00224656">
      <w:pPr>
        <w:pStyle w:val="TOC4"/>
        <w:rPr>
          <w:rFonts w:asciiTheme="minorHAnsi" w:hAnsiTheme="minorHAnsi" w:cstheme="minorBidi"/>
          <w:noProof/>
          <w:kern w:val="2"/>
          <w:sz w:val="21"/>
          <w:szCs w:val="22"/>
          <w:lang w:val="en-US" w:eastAsia="zh-CN"/>
        </w:rPr>
      </w:pPr>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_Toc180420447 \h </w:instrText>
      </w:r>
      <w:r>
        <w:rPr>
          <w:noProof/>
        </w:rPr>
      </w:r>
      <w:r>
        <w:rPr>
          <w:noProof/>
        </w:rPr>
        <w:fldChar w:fldCharType="separate"/>
      </w:r>
      <w:r>
        <w:rPr>
          <w:noProof/>
        </w:rPr>
        <w:t>46</w:t>
      </w:r>
      <w:r>
        <w:rPr>
          <w:noProof/>
        </w:rPr>
        <w:fldChar w:fldCharType="end"/>
      </w:r>
    </w:p>
    <w:p w14:paraId="62E7F5A6" w14:textId="77777777" w:rsidR="00224656" w:rsidRDefault="00224656">
      <w:pPr>
        <w:pStyle w:val="TOC4"/>
        <w:rPr>
          <w:rFonts w:asciiTheme="minorHAnsi" w:hAnsiTheme="minorHAnsi" w:cstheme="minorBidi"/>
          <w:noProof/>
          <w:kern w:val="2"/>
          <w:sz w:val="21"/>
          <w:szCs w:val="22"/>
          <w:lang w:val="en-US" w:eastAsia="zh-CN"/>
        </w:rPr>
      </w:pPr>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_Toc180420448 \h </w:instrText>
      </w:r>
      <w:r>
        <w:rPr>
          <w:noProof/>
        </w:rPr>
      </w:r>
      <w:r>
        <w:rPr>
          <w:noProof/>
        </w:rPr>
        <w:fldChar w:fldCharType="separate"/>
      </w:r>
      <w:r>
        <w:rPr>
          <w:noProof/>
        </w:rPr>
        <w:t>46</w:t>
      </w:r>
      <w:r>
        <w:rPr>
          <w:noProof/>
        </w:rPr>
        <w:fldChar w:fldCharType="end"/>
      </w:r>
    </w:p>
    <w:p w14:paraId="77C7D823" w14:textId="77777777" w:rsidR="00224656" w:rsidRDefault="00224656">
      <w:pPr>
        <w:pStyle w:val="TOC4"/>
        <w:rPr>
          <w:rFonts w:asciiTheme="minorHAnsi" w:hAnsiTheme="minorHAnsi" w:cstheme="minorBidi"/>
          <w:noProof/>
          <w:kern w:val="2"/>
          <w:sz w:val="21"/>
          <w:szCs w:val="22"/>
          <w:lang w:val="en-US" w:eastAsia="zh-CN"/>
        </w:rPr>
      </w:pPr>
      <w:r>
        <w:rPr>
          <w:noProof/>
        </w:rPr>
        <w:t>5.13.1.3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_Toc180420449 \h </w:instrText>
      </w:r>
      <w:r>
        <w:rPr>
          <w:noProof/>
        </w:rPr>
      </w:r>
      <w:r>
        <w:rPr>
          <w:noProof/>
        </w:rPr>
        <w:fldChar w:fldCharType="separate"/>
      </w:r>
      <w:r>
        <w:rPr>
          <w:noProof/>
        </w:rPr>
        <w:t>46</w:t>
      </w:r>
      <w:r>
        <w:rPr>
          <w:noProof/>
        </w:rPr>
        <w:fldChar w:fldCharType="end"/>
      </w:r>
    </w:p>
    <w:p w14:paraId="48BBBA10" w14:textId="77777777" w:rsidR="00224656" w:rsidRDefault="00224656">
      <w:pPr>
        <w:pStyle w:val="TOC2"/>
        <w:rPr>
          <w:rFonts w:asciiTheme="minorHAnsi" w:hAnsiTheme="minorHAnsi" w:cstheme="minorBidi"/>
          <w:noProof/>
          <w:kern w:val="2"/>
          <w:sz w:val="21"/>
          <w:szCs w:val="22"/>
          <w:lang w:val="en-US" w:eastAsia="zh-CN"/>
        </w:rPr>
      </w:pPr>
      <w:r>
        <w:rPr>
          <w:noProof/>
        </w:rPr>
        <w:t>5.14</w:t>
      </w:r>
      <w:r>
        <w:rPr>
          <w:rFonts w:asciiTheme="minorHAnsi" w:hAnsiTheme="minorHAnsi" w:cstheme="minorBidi"/>
          <w:noProof/>
          <w:kern w:val="2"/>
          <w:sz w:val="21"/>
          <w:szCs w:val="22"/>
          <w:lang w:val="en-US" w:eastAsia="zh-CN"/>
        </w:rPr>
        <w:tab/>
      </w:r>
      <w:r>
        <w:rPr>
          <w:noProof/>
        </w:rPr>
        <w:t>CA_n25-n29-n77</w:t>
      </w:r>
      <w:r>
        <w:rPr>
          <w:noProof/>
        </w:rPr>
        <w:tab/>
      </w:r>
      <w:r>
        <w:rPr>
          <w:noProof/>
        </w:rPr>
        <w:fldChar w:fldCharType="begin"/>
      </w:r>
      <w:r>
        <w:rPr>
          <w:noProof/>
        </w:rPr>
        <w:instrText xml:space="preserve"> PAGEREF _Toc180420450 \h </w:instrText>
      </w:r>
      <w:r>
        <w:rPr>
          <w:noProof/>
        </w:rPr>
      </w:r>
      <w:r>
        <w:rPr>
          <w:noProof/>
        </w:rPr>
        <w:fldChar w:fldCharType="separate"/>
      </w:r>
      <w:r>
        <w:rPr>
          <w:noProof/>
        </w:rPr>
        <w:t>47</w:t>
      </w:r>
      <w:r>
        <w:rPr>
          <w:noProof/>
        </w:rPr>
        <w:fldChar w:fldCharType="end"/>
      </w:r>
    </w:p>
    <w:p w14:paraId="64DDE1AF" w14:textId="77777777" w:rsidR="00224656" w:rsidRDefault="00224656">
      <w:pPr>
        <w:pStyle w:val="TOC3"/>
        <w:rPr>
          <w:rFonts w:asciiTheme="minorHAnsi" w:hAnsiTheme="minorHAnsi" w:cstheme="minorBidi"/>
          <w:noProof/>
          <w:kern w:val="2"/>
          <w:sz w:val="21"/>
          <w:szCs w:val="22"/>
          <w:lang w:val="en-US" w:eastAsia="zh-CN"/>
        </w:rPr>
      </w:pPr>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_Toc180420451 \h </w:instrText>
      </w:r>
      <w:r>
        <w:rPr>
          <w:noProof/>
        </w:rPr>
      </w:r>
      <w:r>
        <w:rPr>
          <w:noProof/>
        </w:rPr>
        <w:fldChar w:fldCharType="separate"/>
      </w:r>
      <w:r>
        <w:rPr>
          <w:noProof/>
        </w:rPr>
        <w:t>47</w:t>
      </w:r>
      <w:r>
        <w:rPr>
          <w:noProof/>
        </w:rPr>
        <w:fldChar w:fldCharType="end"/>
      </w:r>
    </w:p>
    <w:p w14:paraId="2F27E9AA" w14:textId="77777777" w:rsidR="00224656" w:rsidRDefault="00224656">
      <w:pPr>
        <w:pStyle w:val="TOC4"/>
        <w:rPr>
          <w:rFonts w:asciiTheme="minorHAnsi" w:hAnsiTheme="minorHAnsi" w:cstheme="minorBidi"/>
          <w:noProof/>
          <w:kern w:val="2"/>
          <w:sz w:val="21"/>
          <w:szCs w:val="22"/>
          <w:lang w:val="en-US" w:eastAsia="zh-CN"/>
        </w:rPr>
      </w:pPr>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_Toc180420452 \h </w:instrText>
      </w:r>
      <w:r>
        <w:rPr>
          <w:noProof/>
        </w:rPr>
      </w:r>
      <w:r>
        <w:rPr>
          <w:noProof/>
        </w:rPr>
        <w:fldChar w:fldCharType="separate"/>
      </w:r>
      <w:r>
        <w:rPr>
          <w:noProof/>
        </w:rPr>
        <w:t>47</w:t>
      </w:r>
      <w:r>
        <w:rPr>
          <w:noProof/>
        </w:rPr>
        <w:fldChar w:fldCharType="end"/>
      </w:r>
    </w:p>
    <w:p w14:paraId="293BF899" w14:textId="77777777" w:rsidR="00224656" w:rsidRDefault="00224656">
      <w:pPr>
        <w:pStyle w:val="TOC4"/>
        <w:rPr>
          <w:rFonts w:asciiTheme="minorHAnsi" w:hAnsiTheme="minorHAnsi" w:cstheme="minorBidi"/>
          <w:noProof/>
          <w:kern w:val="2"/>
          <w:sz w:val="21"/>
          <w:szCs w:val="22"/>
          <w:lang w:val="en-US" w:eastAsia="zh-CN"/>
        </w:rPr>
      </w:pPr>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_Toc180420453 \h </w:instrText>
      </w:r>
      <w:r>
        <w:rPr>
          <w:noProof/>
        </w:rPr>
      </w:r>
      <w:r>
        <w:rPr>
          <w:noProof/>
        </w:rPr>
        <w:fldChar w:fldCharType="separate"/>
      </w:r>
      <w:r>
        <w:rPr>
          <w:noProof/>
        </w:rPr>
        <w:t>47</w:t>
      </w:r>
      <w:r>
        <w:rPr>
          <w:noProof/>
        </w:rPr>
        <w:fldChar w:fldCharType="end"/>
      </w:r>
    </w:p>
    <w:p w14:paraId="7CBCD740" w14:textId="77777777" w:rsidR="00224656" w:rsidRDefault="00224656">
      <w:pPr>
        <w:pStyle w:val="TOC4"/>
        <w:rPr>
          <w:rFonts w:asciiTheme="minorHAnsi" w:hAnsiTheme="minorHAnsi" w:cstheme="minorBidi"/>
          <w:noProof/>
          <w:kern w:val="2"/>
          <w:sz w:val="21"/>
          <w:szCs w:val="22"/>
          <w:lang w:val="en-US" w:eastAsia="zh-CN"/>
        </w:rPr>
      </w:pPr>
      <w:r>
        <w:rPr>
          <w:noProof/>
        </w:rPr>
        <w:t>5.14.1.3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_Toc180420454 \h </w:instrText>
      </w:r>
      <w:r>
        <w:rPr>
          <w:noProof/>
        </w:rPr>
      </w:r>
      <w:r>
        <w:rPr>
          <w:noProof/>
        </w:rPr>
        <w:fldChar w:fldCharType="separate"/>
      </w:r>
      <w:r>
        <w:rPr>
          <w:noProof/>
        </w:rPr>
        <w:t>47</w:t>
      </w:r>
      <w:r>
        <w:rPr>
          <w:noProof/>
        </w:rPr>
        <w:fldChar w:fldCharType="end"/>
      </w:r>
    </w:p>
    <w:p w14:paraId="739AB200" w14:textId="77777777" w:rsidR="00224656" w:rsidRDefault="00224656">
      <w:pPr>
        <w:pStyle w:val="TOC3"/>
        <w:rPr>
          <w:rFonts w:asciiTheme="minorHAnsi" w:hAnsiTheme="minorHAnsi" w:cstheme="minorBidi"/>
          <w:noProof/>
          <w:kern w:val="2"/>
          <w:sz w:val="21"/>
          <w:szCs w:val="22"/>
          <w:lang w:val="en-US" w:eastAsia="zh-CN"/>
        </w:rPr>
      </w:pPr>
      <w:r>
        <w:rPr>
          <w:noProof/>
        </w:rPr>
        <w:t>5.14.2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_Toc180420455 \h </w:instrText>
      </w:r>
      <w:r>
        <w:rPr>
          <w:noProof/>
        </w:rPr>
      </w:r>
      <w:r>
        <w:rPr>
          <w:noProof/>
        </w:rPr>
        <w:fldChar w:fldCharType="separate"/>
      </w:r>
      <w:r>
        <w:rPr>
          <w:noProof/>
        </w:rPr>
        <w:t>48</w:t>
      </w:r>
      <w:r>
        <w:rPr>
          <w:noProof/>
        </w:rPr>
        <w:fldChar w:fldCharType="end"/>
      </w:r>
    </w:p>
    <w:p w14:paraId="10AB9EAB" w14:textId="77777777" w:rsidR="00224656" w:rsidRDefault="00224656">
      <w:pPr>
        <w:pStyle w:val="TOC4"/>
        <w:rPr>
          <w:rFonts w:asciiTheme="minorHAnsi" w:hAnsiTheme="minorHAnsi" w:cstheme="minorBidi"/>
          <w:noProof/>
          <w:kern w:val="2"/>
          <w:sz w:val="21"/>
          <w:szCs w:val="22"/>
          <w:lang w:val="en-US" w:eastAsia="zh-CN"/>
        </w:rPr>
      </w:pPr>
      <w:r>
        <w:rPr>
          <w:noProof/>
        </w:rPr>
        <w:t>5.14.2.1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_Toc180420456 \h </w:instrText>
      </w:r>
      <w:r>
        <w:rPr>
          <w:noProof/>
        </w:rPr>
      </w:r>
      <w:r>
        <w:rPr>
          <w:noProof/>
        </w:rPr>
        <w:fldChar w:fldCharType="separate"/>
      </w:r>
      <w:r>
        <w:rPr>
          <w:noProof/>
        </w:rPr>
        <w:t>48</w:t>
      </w:r>
      <w:r>
        <w:rPr>
          <w:noProof/>
        </w:rPr>
        <w:fldChar w:fldCharType="end"/>
      </w:r>
    </w:p>
    <w:p w14:paraId="22F2B28E"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lang w:eastAsia="en-GB"/>
        </w:rPr>
        <w:t>5.14.2.1.1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_Toc180420457 \h </w:instrText>
      </w:r>
      <w:r>
        <w:rPr>
          <w:noProof/>
        </w:rPr>
      </w:r>
      <w:r>
        <w:rPr>
          <w:noProof/>
        </w:rPr>
        <w:fldChar w:fldCharType="separate"/>
      </w:r>
      <w:r>
        <w:rPr>
          <w:noProof/>
        </w:rPr>
        <w:t>48</w:t>
      </w:r>
      <w:r>
        <w:rPr>
          <w:noProof/>
        </w:rPr>
        <w:fldChar w:fldCharType="end"/>
      </w:r>
    </w:p>
    <w:p w14:paraId="53B8C069" w14:textId="77777777" w:rsidR="00224656" w:rsidRDefault="00224656">
      <w:pPr>
        <w:pStyle w:val="TOC4"/>
        <w:rPr>
          <w:rFonts w:asciiTheme="minorHAnsi" w:hAnsiTheme="minorHAnsi" w:cstheme="minorBidi"/>
          <w:noProof/>
          <w:kern w:val="2"/>
          <w:sz w:val="21"/>
          <w:szCs w:val="22"/>
          <w:lang w:val="en-US" w:eastAsia="zh-CN"/>
        </w:rPr>
      </w:pPr>
      <w:r>
        <w:rPr>
          <w:noProof/>
        </w:rPr>
        <w:t>5.14.2.2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_Toc180420458 \h </w:instrText>
      </w:r>
      <w:r>
        <w:rPr>
          <w:noProof/>
        </w:rPr>
      </w:r>
      <w:r>
        <w:rPr>
          <w:noProof/>
        </w:rPr>
        <w:fldChar w:fldCharType="separate"/>
      </w:r>
      <w:r>
        <w:rPr>
          <w:noProof/>
        </w:rPr>
        <w:t>49</w:t>
      </w:r>
      <w:r>
        <w:rPr>
          <w:noProof/>
        </w:rPr>
        <w:fldChar w:fldCharType="end"/>
      </w:r>
    </w:p>
    <w:p w14:paraId="71BA5947" w14:textId="77777777" w:rsidR="00224656" w:rsidRDefault="00224656">
      <w:pPr>
        <w:pStyle w:val="TOC2"/>
        <w:rPr>
          <w:rFonts w:asciiTheme="minorHAnsi" w:hAnsiTheme="minorHAnsi" w:cstheme="minorBidi"/>
          <w:noProof/>
          <w:kern w:val="2"/>
          <w:sz w:val="21"/>
          <w:szCs w:val="22"/>
          <w:lang w:val="en-US" w:eastAsia="zh-CN"/>
        </w:rPr>
      </w:pPr>
      <w:r>
        <w:rPr>
          <w:noProof/>
        </w:rPr>
        <w:t>5.</w:t>
      </w:r>
      <w:r>
        <w:rPr>
          <w:noProof/>
          <w:lang w:eastAsia="zh-CN"/>
        </w:rPr>
        <w:t>15</w:t>
      </w:r>
      <w:r>
        <w:rPr>
          <w:rFonts w:asciiTheme="minorHAnsi" w:hAnsiTheme="minorHAnsi" w:cstheme="minorBidi"/>
          <w:noProof/>
          <w:kern w:val="2"/>
          <w:sz w:val="21"/>
          <w:szCs w:val="22"/>
          <w:lang w:val="en-US" w:eastAsia="zh-CN"/>
        </w:rPr>
        <w:tab/>
      </w:r>
      <w:r>
        <w:rPr>
          <w:noProof/>
        </w:rPr>
        <w:t>CA_n1-n75-n78</w:t>
      </w:r>
      <w:r>
        <w:rPr>
          <w:noProof/>
        </w:rPr>
        <w:tab/>
      </w:r>
      <w:r>
        <w:rPr>
          <w:noProof/>
        </w:rPr>
        <w:fldChar w:fldCharType="begin"/>
      </w:r>
      <w:r>
        <w:rPr>
          <w:noProof/>
        </w:rPr>
        <w:instrText xml:space="preserve"> PAGEREF _Toc180420459 \h </w:instrText>
      </w:r>
      <w:r>
        <w:rPr>
          <w:noProof/>
        </w:rPr>
      </w:r>
      <w:r>
        <w:rPr>
          <w:noProof/>
        </w:rPr>
        <w:fldChar w:fldCharType="separate"/>
      </w:r>
      <w:r>
        <w:rPr>
          <w:noProof/>
        </w:rPr>
        <w:t>49</w:t>
      </w:r>
      <w:r>
        <w:rPr>
          <w:noProof/>
        </w:rPr>
        <w:fldChar w:fldCharType="end"/>
      </w:r>
    </w:p>
    <w:p w14:paraId="14FFF088" w14:textId="77777777" w:rsidR="00224656" w:rsidRDefault="00224656">
      <w:pPr>
        <w:pStyle w:val="TOC3"/>
        <w:rPr>
          <w:rFonts w:asciiTheme="minorHAnsi" w:hAnsiTheme="minorHAnsi" w:cstheme="minorBidi"/>
          <w:noProof/>
          <w:kern w:val="2"/>
          <w:sz w:val="21"/>
          <w:szCs w:val="22"/>
          <w:lang w:val="en-US" w:eastAsia="zh-CN"/>
        </w:rPr>
      </w:pPr>
      <w:r>
        <w:rPr>
          <w:noProof/>
        </w:rPr>
        <w:t>5.15.1</w:t>
      </w:r>
      <w:r>
        <w:rPr>
          <w:rFonts w:asciiTheme="minorHAnsi" w:hAnsiTheme="minorHAnsi" w:cstheme="minorBidi"/>
          <w:noProof/>
          <w:kern w:val="2"/>
          <w:sz w:val="21"/>
          <w:szCs w:val="22"/>
          <w:lang w:val="en-US" w:eastAsia="zh-CN"/>
        </w:rPr>
        <w:tab/>
      </w:r>
      <w:r w:rsidRPr="00E75F1F">
        <w:rPr>
          <w:rFonts w:cs="Arial"/>
          <w:noProof/>
        </w:rPr>
        <w:t>Common for 1 band UL and 2 bands UL CA</w:t>
      </w:r>
      <w:r>
        <w:rPr>
          <w:noProof/>
        </w:rPr>
        <w:tab/>
      </w:r>
      <w:r>
        <w:rPr>
          <w:noProof/>
        </w:rPr>
        <w:fldChar w:fldCharType="begin"/>
      </w:r>
      <w:r>
        <w:rPr>
          <w:noProof/>
        </w:rPr>
        <w:instrText xml:space="preserve"> PAGEREF _Toc180420460 \h </w:instrText>
      </w:r>
      <w:r>
        <w:rPr>
          <w:noProof/>
        </w:rPr>
      </w:r>
      <w:r>
        <w:rPr>
          <w:noProof/>
        </w:rPr>
        <w:fldChar w:fldCharType="separate"/>
      </w:r>
      <w:r>
        <w:rPr>
          <w:noProof/>
        </w:rPr>
        <w:t>49</w:t>
      </w:r>
      <w:r>
        <w:rPr>
          <w:noProof/>
        </w:rPr>
        <w:fldChar w:fldCharType="end"/>
      </w:r>
    </w:p>
    <w:p w14:paraId="39BB4F13" w14:textId="77777777" w:rsidR="00224656" w:rsidRDefault="00224656">
      <w:pPr>
        <w:pStyle w:val="TOC4"/>
        <w:rPr>
          <w:rFonts w:asciiTheme="minorHAnsi" w:hAnsiTheme="minorHAnsi" w:cstheme="minorBidi"/>
          <w:noProof/>
          <w:kern w:val="2"/>
          <w:sz w:val="21"/>
          <w:szCs w:val="22"/>
          <w:lang w:val="en-US" w:eastAsia="zh-CN"/>
        </w:rPr>
      </w:pPr>
      <w:r>
        <w:rPr>
          <w:noProof/>
        </w:rPr>
        <w:t>5.15.1.1</w:t>
      </w:r>
      <w:r>
        <w:rPr>
          <w:rFonts w:asciiTheme="minorHAnsi" w:hAnsiTheme="minorHAnsi" w:cstheme="minorBidi"/>
          <w:noProof/>
          <w:kern w:val="2"/>
          <w:sz w:val="21"/>
          <w:szCs w:val="22"/>
          <w:lang w:val="en-US" w:eastAsia="zh-CN"/>
        </w:rPr>
        <w:tab/>
      </w:r>
      <w:r w:rsidRPr="00E75F1F">
        <w:rPr>
          <w:rFonts w:cs="Arial"/>
          <w:noProof/>
        </w:rPr>
        <w:t>Operating bands for CA</w:t>
      </w:r>
      <w:r>
        <w:rPr>
          <w:noProof/>
        </w:rPr>
        <w:tab/>
      </w:r>
      <w:r>
        <w:rPr>
          <w:noProof/>
        </w:rPr>
        <w:fldChar w:fldCharType="begin"/>
      </w:r>
      <w:r>
        <w:rPr>
          <w:noProof/>
        </w:rPr>
        <w:instrText xml:space="preserve"> PAGEREF _Toc180420461 \h </w:instrText>
      </w:r>
      <w:r>
        <w:rPr>
          <w:noProof/>
        </w:rPr>
      </w:r>
      <w:r>
        <w:rPr>
          <w:noProof/>
        </w:rPr>
        <w:fldChar w:fldCharType="separate"/>
      </w:r>
      <w:r>
        <w:rPr>
          <w:noProof/>
        </w:rPr>
        <w:t>49</w:t>
      </w:r>
      <w:r>
        <w:rPr>
          <w:noProof/>
        </w:rPr>
        <w:fldChar w:fldCharType="end"/>
      </w:r>
    </w:p>
    <w:p w14:paraId="61D5522F"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rPr>
        <w:t>5.15.1.2</w:t>
      </w:r>
      <w:r>
        <w:rPr>
          <w:rFonts w:asciiTheme="minorHAnsi" w:hAnsiTheme="minorHAnsi" w:cstheme="minorBidi"/>
          <w:noProof/>
          <w:kern w:val="2"/>
          <w:sz w:val="21"/>
          <w:szCs w:val="22"/>
          <w:lang w:val="en-US" w:eastAsia="zh-CN"/>
        </w:rPr>
        <w:tab/>
      </w:r>
      <w:r w:rsidRPr="00E75F1F">
        <w:rPr>
          <w:rFonts w:cs="Arial"/>
          <w:noProof/>
        </w:rPr>
        <w:t>Channel bandwidths per operating band for CA</w:t>
      </w:r>
      <w:r>
        <w:rPr>
          <w:noProof/>
        </w:rPr>
        <w:tab/>
      </w:r>
      <w:r>
        <w:rPr>
          <w:noProof/>
        </w:rPr>
        <w:fldChar w:fldCharType="begin"/>
      </w:r>
      <w:r>
        <w:rPr>
          <w:noProof/>
        </w:rPr>
        <w:instrText xml:space="preserve"> PAGEREF _Toc180420462 \h </w:instrText>
      </w:r>
      <w:r>
        <w:rPr>
          <w:noProof/>
        </w:rPr>
      </w:r>
      <w:r>
        <w:rPr>
          <w:noProof/>
        </w:rPr>
        <w:fldChar w:fldCharType="separate"/>
      </w:r>
      <w:r>
        <w:rPr>
          <w:noProof/>
        </w:rPr>
        <w:t>49</w:t>
      </w:r>
      <w:r>
        <w:rPr>
          <w:noProof/>
        </w:rPr>
        <w:fldChar w:fldCharType="end"/>
      </w:r>
    </w:p>
    <w:p w14:paraId="4FBEBD73"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rPr>
        <w:t>5.15.1.3</w:t>
      </w:r>
      <w:r>
        <w:rPr>
          <w:rFonts w:asciiTheme="minorHAnsi" w:hAnsiTheme="minorHAnsi" w:cstheme="minorBidi"/>
          <w:noProof/>
          <w:kern w:val="2"/>
          <w:sz w:val="21"/>
          <w:szCs w:val="22"/>
          <w:lang w:val="en-US" w:eastAsia="zh-CN"/>
        </w:rPr>
        <w:tab/>
      </w:r>
      <w:r w:rsidRPr="00E75F1F">
        <w:rPr>
          <w:rFonts w:cs="Arial"/>
          <w:noProof/>
        </w:rPr>
        <w:t>∆T</w:t>
      </w:r>
      <w:r w:rsidRPr="00E75F1F">
        <w:rPr>
          <w:rFonts w:cs="Arial"/>
          <w:noProof/>
          <w:vertAlign w:val="subscript"/>
        </w:rPr>
        <w:t>IB,c</w:t>
      </w:r>
      <w:r w:rsidRPr="00E75F1F">
        <w:rPr>
          <w:rFonts w:cs="Arial"/>
          <w:noProof/>
        </w:rPr>
        <w:t xml:space="preserve"> and ∆R</w:t>
      </w:r>
      <w:r w:rsidRPr="00E75F1F">
        <w:rPr>
          <w:rFonts w:cs="Arial"/>
          <w:noProof/>
          <w:vertAlign w:val="subscript"/>
        </w:rPr>
        <w:t>IB,c</w:t>
      </w:r>
      <w:r w:rsidRPr="00E75F1F">
        <w:rPr>
          <w:rFonts w:cs="Arial"/>
          <w:noProof/>
        </w:rPr>
        <w:t xml:space="preserve"> values</w:t>
      </w:r>
      <w:r>
        <w:rPr>
          <w:noProof/>
        </w:rPr>
        <w:tab/>
      </w:r>
      <w:r>
        <w:rPr>
          <w:noProof/>
        </w:rPr>
        <w:fldChar w:fldCharType="begin"/>
      </w:r>
      <w:r>
        <w:rPr>
          <w:noProof/>
        </w:rPr>
        <w:instrText xml:space="preserve"> PAGEREF _Toc180420463 \h </w:instrText>
      </w:r>
      <w:r>
        <w:rPr>
          <w:noProof/>
        </w:rPr>
      </w:r>
      <w:r>
        <w:rPr>
          <w:noProof/>
        </w:rPr>
        <w:fldChar w:fldCharType="separate"/>
      </w:r>
      <w:r>
        <w:rPr>
          <w:noProof/>
        </w:rPr>
        <w:t>49</w:t>
      </w:r>
      <w:r>
        <w:rPr>
          <w:noProof/>
        </w:rPr>
        <w:fldChar w:fldCharType="end"/>
      </w:r>
    </w:p>
    <w:p w14:paraId="6376BF97"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rPr>
        <w:t>5.15.2</w:t>
      </w:r>
      <w:r>
        <w:rPr>
          <w:rFonts w:asciiTheme="minorHAnsi" w:hAnsiTheme="minorHAnsi" w:cstheme="minorBidi"/>
          <w:noProof/>
          <w:kern w:val="2"/>
          <w:sz w:val="21"/>
          <w:szCs w:val="22"/>
          <w:lang w:val="en-US" w:eastAsia="zh-CN"/>
        </w:rPr>
        <w:tab/>
      </w:r>
      <w:r w:rsidRPr="00E75F1F">
        <w:rPr>
          <w:rFonts w:cs="Arial"/>
          <w:noProof/>
        </w:rPr>
        <w:t>Specific for 2 bands UL CA</w:t>
      </w:r>
      <w:r>
        <w:rPr>
          <w:noProof/>
        </w:rPr>
        <w:tab/>
      </w:r>
      <w:r>
        <w:rPr>
          <w:noProof/>
        </w:rPr>
        <w:fldChar w:fldCharType="begin"/>
      </w:r>
      <w:r>
        <w:rPr>
          <w:noProof/>
        </w:rPr>
        <w:instrText xml:space="preserve"> PAGEREF _Toc180420464 \h </w:instrText>
      </w:r>
      <w:r>
        <w:rPr>
          <w:noProof/>
        </w:rPr>
      </w:r>
      <w:r>
        <w:rPr>
          <w:noProof/>
        </w:rPr>
        <w:fldChar w:fldCharType="separate"/>
      </w:r>
      <w:r>
        <w:rPr>
          <w:noProof/>
        </w:rPr>
        <w:t>49</w:t>
      </w:r>
      <w:r>
        <w:rPr>
          <w:noProof/>
        </w:rPr>
        <w:fldChar w:fldCharType="end"/>
      </w:r>
    </w:p>
    <w:p w14:paraId="5DA0E363" w14:textId="77777777" w:rsidR="00224656" w:rsidRDefault="00224656">
      <w:pPr>
        <w:pStyle w:val="TOC4"/>
        <w:rPr>
          <w:rFonts w:asciiTheme="minorHAnsi" w:hAnsiTheme="minorHAnsi" w:cstheme="minorBidi"/>
          <w:noProof/>
          <w:kern w:val="2"/>
          <w:sz w:val="21"/>
          <w:szCs w:val="22"/>
          <w:lang w:val="en-US" w:eastAsia="zh-CN"/>
        </w:rPr>
      </w:pPr>
      <w:r w:rsidRPr="00E75F1F">
        <w:rPr>
          <w:rFonts w:eastAsia="Times New Roman"/>
          <w:noProof/>
          <w:lang w:eastAsia="en-GB"/>
        </w:rPr>
        <w:t>5.15.2.1</w:t>
      </w:r>
      <w:r>
        <w:rPr>
          <w:rFonts w:asciiTheme="minorHAnsi" w:hAnsiTheme="minorHAnsi" w:cstheme="minorBidi"/>
          <w:noProof/>
          <w:kern w:val="2"/>
          <w:sz w:val="21"/>
          <w:szCs w:val="22"/>
          <w:lang w:val="en-US" w:eastAsia="zh-CN"/>
        </w:rPr>
        <w:tab/>
      </w:r>
      <w:r w:rsidRPr="00E75F1F">
        <w:rPr>
          <w:rFonts w:eastAsia="Times New Roman"/>
          <w:noProof/>
          <w:lang w:eastAsia="en-GB"/>
        </w:rPr>
        <w:t>UE co-existence studies</w:t>
      </w:r>
      <w:r>
        <w:rPr>
          <w:noProof/>
        </w:rPr>
        <w:tab/>
      </w:r>
      <w:r>
        <w:rPr>
          <w:noProof/>
        </w:rPr>
        <w:fldChar w:fldCharType="begin"/>
      </w:r>
      <w:r>
        <w:rPr>
          <w:noProof/>
        </w:rPr>
        <w:instrText xml:space="preserve"> PAGEREF _Toc180420465 \h </w:instrText>
      </w:r>
      <w:r>
        <w:rPr>
          <w:noProof/>
        </w:rPr>
      </w:r>
      <w:r>
        <w:rPr>
          <w:noProof/>
        </w:rPr>
        <w:fldChar w:fldCharType="separate"/>
      </w:r>
      <w:r>
        <w:rPr>
          <w:noProof/>
        </w:rPr>
        <w:t>49</w:t>
      </w:r>
      <w:r>
        <w:rPr>
          <w:noProof/>
        </w:rPr>
        <w:fldChar w:fldCharType="end"/>
      </w:r>
    </w:p>
    <w:p w14:paraId="00403D83"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lang w:eastAsia="en-GB"/>
        </w:rPr>
        <w:t>5.15.2.1.1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_Toc180420466 \h </w:instrText>
      </w:r>
      <w:r>
        <w:rPr>
          <w:noProof/>
        </w:rPr>
      </w:r>
      <w:r>
        <w:rPr>
          <w:noProof/>
        </w:rPr>
        <w:fldChar w:fldCharType="separate"/>
      </w:r>
      <w:r>
        <w:rPr>
          <w:noProof/>
        </w:rPr>
        <w:t>49</w:t>
      </w:r>
      <w:r>
        <w:rPr>
          <w:noProof/>
        </w:rPr>
        <w:fldChar w:fldCharType="end"/>
      </w:r>
    </w:p>
    <w:p w14:paraId="3B847753" w14:textId="77777777" w:rsidR="00224656" w:rsidRDefault="00224656">
      <w:pPr>
        <w:pStyle w:val="TOC4"/>
        <w:rPr>
          <w:rFonts w:asciiTheme="minorHAnsi" w:hAnsiTheme="minorHAnsi" w:cstheme="minorBidi"/>
          <w:noProof/>
          <w:kern w:val="2"/>
          <w:sz w:val="21"/>
          <w:szCs w:val="22"/>
          <w:lang w:val="en-US" w:eastAsia="zh-CN"/>
        </w:rPr>
      </w:pPr>
      <w:r w:rsidRPr="00E75F1F">
        <w:rPr>
          <w:rFonts w:eastAsia="Times New Roman"/>
          <w:noProof/>
          <w:lang w:eastAsia="en-GB"/>
        </w:rPr>
        <w:t>5.15.2.2</w:t>
      </w:r>
      <w:r>
        <w:rPr>
          <w:rFonts w:asciiTheme="minorHAnsi" w:hAnsiTheme="minorHAnsi" w:cstheme="minorBidi"/>
          <w:noProof/>
          <w:kern w:val="2"/>
          <w:sz w:val="21"/>
          <w:szCs w:val="22"/>
          <w:lang w:val="en-US" w:eastAsia="zh-CN"/>
        </w:rPr>
        <w:tab/>
      </w:r>
      <w:r w:rsidRPr="00E75F1F">
        <w:rPr>
          <w:rFonts w:eastAsia="Times New Roman"/>
          <w:noProof/>
          <w:lang w:eastAsia="en-GB"/>
        </w:rPr>
        <w:t>REFSENS requirements</w:t>
      </w:r>
      <w:r>
        <w:rPr>
          <w:noProof/>
        </w:rPr>
        <w:tab/>
      </w:r>
      <w:r>
        <w:rPr>
          <w:noProof/>
        </w:rPr>
        <w:fldChar w:fldCharType="begin"/>
      </w:r>
      <w:r>
        <w:rPr>
          <w:noProof/>
        </w:rPr>
        <w:instrText xml:space="preserve"> PAGEREF _Toc180420467 \h </w:instrText>
      </w:r>
      <w:r>
        <w:rPr>
          <w:noProof/>
        </w:rPr>
      </w:r>
      <w:r>
        <w:rPr>
          <w:noProof/>
        </w:rPr>
        <w:fldChar w:fldCharType="separate"/>
      </w:r>
      <w:r>
        <w:rPr>
          <w:noProof/>
        </w:rPr>
        <w:t>50</w:t>
      </w:r>
      <w:r>
        <w:rPr>
          <w:noProof/>
        </w:rPr>
        <w:fldChar w:fldCharType="end"/>
      </w:r>
    </w:p>
    <w:p w14:paraId="63E26F7D" w14:textId="77777777" w:rsidR="00224656" w:rsidRDefault="00224656">
      <w:pPr>
        <w:pStyle w:val="TOC2"/>
        <w:rPr>
          <w:rFonts w:asciiTheme="minorHAnsi" w:hAnsiTheme="minorHAnsi" w:cstheme="minorBidi"/>
          <w:noProof/>
          <w:kern w:val="2"/>
          <w:sz w:val="21"/>
          <w:szCs w:val="22"/>
          <w:lang w:val="en-US" w:eastAsia="zh-CN"/>
        </w:rPr>
      </w:pPr>
      <w:r>
        <w:rPr>
          <w:noProof/>
        </w:rPr>
        <w:t>5.</w:t>
      </w:r>
      <w:r>
        <w:rPr>
          <w:noProof/>
          <w:lang w:eastAsia="zh-CN"/>
        </w:rPr>
        <w:t>16</w:t>
      </w:r>
      <w:r>
        <w:rPr>
          <w:rFonts w:asciiTheme="minorHAnsi" w:hAnsiTheme="minorHAnsi" w:cstheme="minorBidi"/>
          <w:noProof/>
          <w:kern w:val="2"/>
          <w:sz w:val="21"/>
          <w:szCs w:val="22"/>
          <w:lang w:val="en-US" w:eastAsia="zh-CN"/>
        </w:rPr>
        <w:tab/>
      </w:r>
      <w:r>
        <w:rPr>
          <w:noProof/>
        </w:rPr>
        <w:t>CA_n1-n28-n40</w:t>
      </w:r>
      <w:r>
        <w:rPr>
          <w:noProof/>
        </w:rPr>
        <w:tab/>
      </w:r>
      <w:r>
        <w:rPr>
          <w:noProof/>
        </w:rPr>
        <w:fldChar w:fldCharType="begin"/>
      </w:r>
      <w:r>
        <w:rPr>
          <w:noProof/>
        </w:rPr>
        <w:instrText xml:space="preserve"> PAGEREF _Toc180420468 \h </w:instrText>
      </w:r>
      <w:r>
        <w:rPr>
          <w:noProof/>
        </w:rPr>
      </w:r>
      <w:r>
        <w:rPr>
          <w:noProof/>
        </w:rPr>
        <w:fldChar w:fldCharType="separate"/>
      </w:r>
      <w:r>
        <w:rPr>
          <w:noProof/>
        </w:rPr>
        <w:t>50</w:t>
      </w:r>
      <w:r>
        <w:rPr>
          <w:noProof/>
        </w:rPr>
        <w:fldChar w:fldCharType="end"/>
      </w:r>
    </w:p>
    <w:p w14:paraId="00DBE974" w14:textId="77777777" w:rsidR="00224656" w:rsidRDefault="00224656">
      <w:pPr>
        <w:pStyle w:val="TOC3"/>
        <w:rPr>
          <w:rFonts w:asciiTheme="minorHAnsi" w:hAnsiTheme="minorHAnsi" w:cstheme="minorBidi"/>
          <w:noProof/>
          <w:kern w:val="2"/>
          <w:sz w:val="21"/>
          <w:szCs w:val="22"/>
          <w:lang w:val="en-US" w:eastAsia="zh-CN"/>
        </w:rPr>
      </w:pPr>
      <w:r>
        <w:rPr>
          <w:noProof/>
        </w:rPr>
        <w:t>5.16.1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_Toc180420469 \h </w:instrText>
      </w:r>
      <w:r>
        <w:rPr>
          <w:noProof/>
        </w:rPr>
      </w:r>
      <w:r>
        <w:rPr>
          <w:noProof/>
        </w:rPr>
        <w:fldChar w:fldCharType="separate"/>
      </w:r>
      <w:r>
        <w:rPr>
          <w:noProof/>
        </w:rPr>
        <w:t>50</w:t>
      </w:r>
      <w:r>
        <w:rPr>
          <w:noProof/>
        </w:rPr>
        <w:fldChar w:fldCharType="end"/>
      </w:r>
    </w:p>
    <w:p w14:paraId="0F97AEDB" w14:textId="77777777" w:rsidR="00224656" w:rsidRDefault="00224656">
      <w:pPr>
        <w:pStyle w:val="TOC4"/>
        <w:rPr>
          <w:rFonts w:asciiTheme="minorHAnsi" w:hAnsiTheme="minorHAnsi" w:cstheme="minorBidi"/>
          <w:noProof/>
          <w:kern w:val="2"/>
          <w:sz w:val="21"/>
          <w:szCs w:val="22"/>
          <w:lang w:val="en-US" w:eastAsia="zh-CN"/>
        </w:rPr>
      </w:pPr>
      <w:r>
        <w:rPr>
          <w:noProof/>
        </w:rPr>
        <w:t>5.16.1.1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_Toc180420470 \h </w:instrText>
      </w:r>
      <w:r>
        <w:rPr>
          <w:noProof/>
        </w:rPr>
      </w:r>
      <w:r>
        <w:rPr>
          <w:noProof/>
        </w:rPr>
        <w:fldChar w:fldCharType="separate"/>
      </w:r>
      <w:r>
        <w:rPr>
          <w:noProof/>
        </w:rPr>
        <w:t>50</w:t>
      </w:r>
      <w:r>
        <w:rPr>
          <w:noProof/>
        </w:rPr>
        <w:fldChar w:fldCharType="end"/>
      </w:r>
    </w:p>
    <w:p w14:paraId="491BC560"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5.16.1.2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_Toc180420471 \h </w:instrText>
      </w:r>
      <w:r>
        <w:rPr>
          <w:noProof/>
        </w:rPr>
      </w:r>
      <w:r>
        <w:rPr>
          <w:noProof/>
        </w:rPr>
        <w:fldChar w:fldCharType="separate"/>
      </w:r>
      <w:r>
        <w:rPr>
          <w:noProof/>
        </w:rPr>
        <w:t>51</w:t>
      </w:r>
      <w:r>
        <w:rPr>
          <w:noProof/>
        </w:rPr>
        <w:fldChar w:fldCharType="end"/>
      </w:r>
    </w:p>
    <w:p w14:paraId="496FD398"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5.16.1.3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_Toc180420472 \h </w:instrText>
      </w:r>
      <w:r>
        <w:rPr>
          <w:noProof/>
        </w:rPr>
      </w:r>
      <w:r>
        <w:rPr>
          <w:noProof/>
        </w:rPr>
        <w:fldChar w:fldCharType="separate"/>
      </w:r>
      <w:r>
        <w:rPr>
          <w:noProof/>
        </w:rPr>
        <w:t>51</w:t>
      </w:r>
      <w:r>
        <w:rPr>
          <w:noProof/>
        </w:rPr>
        <w:fldChar w:fldCharType="end"/>
      </w:r>
    </w:p>
    <w:p w14:paraId="62155CF6"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5.16.2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_Toc180420473 \h </w:instrText>
      </w:r>
      <w:r>
        <w:rPr>
          <w:noProof/>
        </w:rPr>
      </w:r>
      <w:r>
        <w:rPr>
          <w:noProof/>
        </w:rPr>
        <w:fldChar w:fldCharType="separate"/>
      </w:r>
      <w:r>
        <w:rPr>
          <w:noProof/>
        </w:rPr>
        <w:t>51</w:t>
      </w:r>
      <w:r>
        <w:rPr>
          <w:noProof/>
        </w:rPr>
        <w:fldChar w:fldCharType="end"/>
      </w:r>
    </w:p>
    <w:p w14:paraId="689C3509" w14:textId="77777777" w:rsidR="00224656" w:rsidRDefault="00224656">
      <w:pPr>
        <w:pStyle w:val="TOC4"/>
        <w:rPr>
          <w:rFonts w:asciiTheme="minorHAnsi" w:hAnsiTheme="minorHAnsi" w:cstheme="minorBidi"/>
          <w:noProof/>
          <w:kern w:val="2"/>
          <w:sz w:val="21"/>
          <w:szCs w:val="22"/>
          <w:lang w:val="en-US" w:eastAsia="zh-CN"/>
        </w:rPr>
      </w:pPr>
      <w:r>
        <w:rPr>
          <w:noProof/>
        </w:rPr>
        <w:t>5.16.2.1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_Toc180420474 \h </w:instrText>
      </w:r>
      <w:r>
        <w:rPr>
          <w:noProof/>
        </w:rPr>
      </w:r>
      <w:r>
        <w:rPr>
          <w:noProof/>
        </w:rPr>
        <w:fldChar w:fldCharType="separate"/>
      </w:r>
      <w:r>
        <w:rPr>
          <w:noProof/>
        </w:rPr>
        <w:t>51</w:t>
      </w:r>
      <w:r>
        <w:rPr>
          <w:noProof/>
        </w:rPr>
        <w:fldChar w:fldCharType="end"/>
      </w:r>
    </w:p>
    <w:p w14:paraId="4BAB9B25"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5.16.2.1.1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_Toc180420475 \h </w:instrText>
      </w:r>
      <w:r>
        <w:rPr>
          <w:noProof/>
        </w:rPr>
      </w:r>
      <w:r>
        <w:rPr>
          <w:noProof/>
        </w:rPr>
        <w:fldChar w:fldCharType="separate"/>
      </w:r>
      <w:r>
        <w:rPr>
          <w:noProof/>
        </w:rPr>
        <w:t>51</w:t>
      </w:r>
      <w:r>
        <w:rPr>
          <w:noProof/>
        </w:rPr>
        <w:fldChar w:fldCharType="end"/>
      </w:r>
    </w:p>
    <w:p w14:paraId="116BC478" w14:textId="77777777" w:rsidR="00224656" w:rsidRDefault="00224656">
      <w:pPr>
        <w:pStyle w:val="TOC4"/>
        <w:rPr>
          <w:rFonts w:asciiTheme="minorHAnsi" w:hAnsiTheme="minorHAnsi" w:cstheme="minorBidi"/>
          <w:noProof/>
          <w:kern w:val="2"/>
          <w:sz w:val="21"/>
          <w:szCs w:val="22"/>
          <w:lang w:val="en-US" w:eastAsia="zh-CN"/>
        </w:rPr>
      </w:pPr>
      <w:r>
        <w:rPr>
          <w:noProof/>
        </w:rPr>
        <w:t>5.16.2.2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_Toc180420476 \h </w:instrText>
      </w:r>
      <w:r>
        <w:rPr>
          <w:noProof/>
        </w:rPr>
      </w:r>
      <w:r>
        <w:rPr>
          <w:noProof/>
        </w:rPr>
        <w:fldChar w:fldCharType="separate"/>
      </w:r>
      <w:r>
        <w:rPr>
          <w:noProof/>
        </w:rPr>
        <w:t>54</w:t>
      </w:r>
      <w:r>
        <w:rPr>
          <w:noProof/>
        </w:rPr>
        <w:fldChar w:fldCharType="end"/>
      </w:r>
    </w:p>
    <w:p w14:paraId="6E5CE3E4" w14:textId="77777777" w:rsidR="00224656" w:rsidRDefault="00224656">
      <w:pPr>
        <w:pStyle w:val="TOC2"/>
        <w:rPr>
          <w:rFonts w:asciiTheme="minorHAnsi" w:hAnsiTheme="minorHAnsi" w:cstheme="minorBidi"/>
          <w:noProof/>
          <w:kern w:val="2"/>
          <w:sz w:val="21"/>
          <w:szCs w:val="22"/>
          <w:lang w:val="en-US" w:eastAsia="zh-CN"/>
        </w:rPr>
      </w:pPr>
      <w:r>
        <w:rPr>
          <w:noProof/>
        </w:rPr>
        <w:t>5.</w:t>
      </w:r>
      <w:r>
        <w:rPr>
          <w:noProof/>
          <w:lang w:eastAsia="zh-CN"/>
        </w:rPr>
        <w:t>17</w:t>
      </w:r>
      <w:r>
        <w:rPr>
          <w:rFonts w:asciiTheme="minorHAnsi" w:hAnsiTheme="minorHAnsi" w:cstheme="minorBidi"/>
          <w:noProof/>
          <w:kern w:val="2"/>
          <w:sz w:val="21"/>
          <w:szCs w:val="22"/>
          <w:lang w:val="en-US" w:eastAsia="zh-CN"/>
        </w:rPr>
        <w:tab/>
      </w:r>
      <w:r>
        <w:rPr>
          <w:noProof/>
        </w:rPr>
        <w:t>CA_n1-n20-n71</w:t>
      </w:r>
      <w:r>
        <w:rPr>
          <w:noProof/>
        </w:rPr>
        <w:tab/>
      </w:r>
      <w:r>
        <w:rPr>
          <w:noProof/>
        </w:rPr>
        <w:fldChar w:fldCharType="begin"/>
      </w:r>
      <w:r>
        <w:rPr>
          <w:noProof/>
        </w:rPr>
        <w:instrText xml:space="preserve"> PAGEREF _Toc180420477 \h </w:instrText>
      </w:r>
      <w:r>
        <w:rPr>
          <w:noProof/>
        </w:rPr>
      </w:r>
      <w:r>
        <w:rPr>
          <w:noProof/>
        </w:rPr>
        <w:fldChar w:fldCharType="separate"/>
      </w:r>
      <w:r>
        <w:rPr>
          <w:noProof/>
        </w:rPr>
        <w:t>54</w:t>
      </w:r>
      <w:r>
        <w:rPr>
          <w:noProof/>
        </w:rPr>
        <w:fldChar w:fldCharType="end"/>
      </w:r>
    </w:p>
    <w:p w14:paraId="7C9F99C9" w14:textId="77777777" w:rsidR="00224656" w:rsidRDefault="00224656">
      <w:pPr>
        <w:pStyle w:val="TOC3"/>
        <w:rPr>
          <w:rFonts w:asciiTheme="minorHAnsi" w:hAnsiTheme="minorHAnsi" w:cstheme="minorBidi"/>
          <w:noProof/>
          <w:kern w:val="2"/>
          <w:sz w:val="21"/>
          <w:szCs w:val="22"/>
          <w:lang w:val="en-US" w:eastAsia="zh-CN"/>
        </w:rPr>
      </w:pPr>
      <w:r>
        <w:rPr>
          <w:noProof/>
        </w:rPr>
        <w:t>5.17.1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_Toc180420478 \h </w:instrText>
      </w:r>
      <w:r>
        <w:rPr>
          <w:noProof/>
        </w:rPr>
      </w:r>
      <w:r>
        <w:rPr>
          <w:noProof/>
        </w:rPr>
        <w:fldChar w:fldCharType="separate"/>
      </w:r>
      <w:r>
        <w:rPr>
          <w:noProof/>
        </w:rPr>
        <w:t>54</w:t>
      </w:r>
      <w:r>
        <w:rPr>
          <w:noProof/>
        </w:rPr>
        <w:fldChar w:fldCharType="end"/>
      </w:r>
    </w:p>
    <w:p w14:paraId="11DBACE2" w14:textId="77777777" w:rsidR="00224656" w:rsidRDefault="00224656">
      <w:pPr>
        <w:pStyle w:val="TOC4"/>
        <w:rPr>
          <w:rFonts w:asciiTheme="minorHAnsi" w:hAnsiTheme="minorHAnsi" w:cstheme="minorBidi"/>
          <w:noProof/>
          <w:kern w:val="2"/>
          <w:sz w:val="21"/>
          <w:szCs w:val="22"/>
          <w:lang w:val="en-US" w:eastAsia="zh-CN"/>
        </w:rPr>
      </w:pPr>
      <w:r>
        <w:rPr>
          <w:noProof/>
        </w:rPr>
        <w:t>5.17.1.1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_Toc180420479 \h </w:instrText>
      </w:r>
      <w:r>
        <w:rPr>
          <w:noProof/>
        </w:rPr>
      </w:r>
      <w:r>
        <w:rPr>
          <w:noProof/>
        </w:rPr>
        <w:fldChar w:fldCharType="separate"/>
      </w:r>
      <w:r>
        <w:rPr>
          <w:noProof/>
        </w:rPr>
        <w:t>54</w:t>
      </w:r>
      <w:r>
        <w:rPr>
          <w:noProof/>
        </w:rPr>
        <w:fldChar w:fldCharType="end"/>
      </w:r>
    </w:p>
    <w:p w14:paraId="33840D21"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5.17.1.2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_Toc180420480 \h </w:instrText>
      </w:r>
      <w:r>
        <w:rPr>
          <w:noProof/>
        </w:rPr>
      </w:r>
      <w:r>
        <w:rPr>
          <w:noProof/>
        </w:rPr>
        <w:fldChar w:fldCharType="separate"/>
      </w:r>
      <w:r>
        <w:rPr>
          <w:noProof/>
        </w:rPr>
        <w:t>55</w:t>
      </w:r>
      <w:r>
        <w:rPr>
          <w:noProof/>
        </w:rPr>
        <w:fldChar w:fldCharType="end"/>
      </w:r>
    </w:p>
    <w:p w14:paraId="6BF87936"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5.17.1.3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_Toc180420481 \h </w:instrText>
      </w:r>
      <w:r>
        <w:rPr>
          <w:noProof/>
        </w:rPr>
      </w:r>
      <w:r>
        <w:rPr>
          <w:noProof/>
        </w:rPr>
        <w:fldChar w:fldCharType="separate"/>
      </w:r>
      <w:r>
        <w:rPr>
          <w:noProof/>
        </w:rPr>
        <w:t>55</w:t>
      </w:r>
      <w:r>
        <w:rPr>
          <w:noProof/>
        </w:rPr>
        <w:fldChar w:fldCharType="end"/>
      </w:r>
    </w:p>
    <w:p w14:paraId="364EFEBC"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5.17.2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_Toc180420482 \h </w:instrText>
      </w:r>
      <w:r>
        <w:rPr>
          <w:noProof/>
        </w:rPr>
      </w:r>
      <w:r>
        <w:rPr>
          <w:noProof/>
        </w:rPr>
        <w:fldChar w:fldCharType="separate"/>
      </w:r>
      <w:r>
        <w:rPr>
          <w:noProof/>
        </w:rPr>
        <w:t>55</w:t>
      </w:r>
      <w:r>
        <w:rPr>
          <w:noProof/>
        </w:rPr>
        <w:fldChar w:fldCharType="end"/>
      </w:r>
    </w:p>
    <w:p w14:paraId="0F8F3E5A" w14:textId="77777777" w:rsidR="00224656" w:rsidRDefault="00224656">
      <w:pPr>
        <w:pStyle w:val="TOC4"/>
        <w:rPr>
          <w:rFonts w:asciiTheme="minorHAnsi" w:hAnsiTheme="minorHAnsi" w:cstheme="minorBidi"/>
          <w:noProof/>
          <w:kern w:val="2"/>
          <w:sz w:val="21"/>
          <w:szCs w:val="22"/>
          <w:lang w:val="en-US" w:eastAsia="zh-CN"/>
        </w:rPr>
      </w:pPr>
      <w:r>
        <w:rPr>
          <w:noProof/>
        </w:rPr>
        <w:t>5.17.2.1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_Toc180420483 \h </w:instrText>
      </w:r>
      <w:r>
        <w:rPr>
          <w:noProof/>
        </w:rPr>
      </w:r>
      <w:r>
        <w:rPr>
          <w:noProof/>
        </w:rPr>
        <w:fldChar w:fldCharType="separate"/>
      </w:r>
      <w:r>
        <w:rPr>
          <w:noProof/>
        </w:rPr>
        <w:t>55</w:t>
      </w:r>
      <w:r>
        <w:rPr>
          <w:noProof/>
        </w:rPr>
        <w:fldChar w:fldCharType="end"/>
      </w:r>
    </w:p>
    <w:p w14:paraId="0557C430"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5.17.2.1.1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_Toc180420484 \h </w:instrText>
      </w:r>
      <w:r>
        <w:rPr>
          <w:noProof/>
        </w:rPr>
      </w:r>
      <w:r>
        <w:rPr>
          <w:noProof/>
        </w:rPr>
        <w:fldChar w:fldCharType="separate"/>
      </w:r>
      <w:r>
        <w:rPr>
          <w:noProof/>
        </w:rPr>
        <w:t>55</w:t>
      </w:r>
      <w:r>
        <w:rPr>
          <w:noProof/>
        </w:rPr>
        <w:fldChar w:fldCharType="end"/>
      </w:r>
    </w:p>
    <w:p w14:paraId="130E0F7A" w14:textId="77777777" w:rsidR="00224656" w:rsidRDefault="00224656">
      <w:pPr>
        <w:pStyle w:val="TOC4"/>
        <w:rPr>
          <w:rFonts w:asciiTheme="minorHAnsi" w:hAnsiTheme="minorHAnsi" w:cstheme="minorBidi"/>
          <w:noProof/>
          <w:kern w:val="2"/>
          <w:sz w:val="21"/>
          <w:szCs w:val="22"/>
          <w:lang w:val="en-US" w:eastAsia="zh-CN"/>
        </w:rPr>
      </w:pPr>
      <w:r>
        <w:rPr>
          <w:noProof/>
        </w:rPr>
        <w:t>5.17.2.2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_Toc180420485 \h </w:instrText>
      </w:r>
      <w:r>
        <w:rPr>
          <w:noProof/>
        </w:rPr>
      </w:r>
      <w:r>
        <w:rPr>
          <w:noProof/>
        </w:rPr>
        <w:fldChar w:fldCharType="separate"/>
      </w:r>
      <w:r>
        <w:rPr>
          <w:noProof/>
        </w:rPr>
        <w:t>58</w:t>
      </w:r>
      <w:r>
        <w:rPr>
          <w:noProof/>
        </w:rPr>
        <w:fldChar w:fldCharType="end"/>
      </w:r>
    </w:p>
    <w:p w14:paraId="1D746AFA" w14:textId="77777777" w:rsidR="00224656" w:rsidRDefault="00224656">
      <w:pPr>
        <w:pStyle w:val="TOC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CA_n1-n20-n78</w:t>
      </w:r>
      <w:r>
        <w:rPr>
          <w:noProof/>
        </w:rPr>
        <w:tab/>
      </w:r>
      <w:r>
        <w:rPr>
          <w:noProof/>
        </w:rPr>
        <w:fldChar w:fldCharType="begin"/>
      </w:r>
      <w:r>
        <w:rPr>
          <w:noProof/>
        </w:rPr>
        <w:instrText xml:space="preserve"> PAGEREF _Toc180420486 \h </w:instrText>
      </w:r>
      <w:r>
        <w:rPr>
          <w:noProof/>
        </w:rPr>
      </w:r>
      <w:r>
        <w:rPr>
          <w:noProof/>
        </w:rPr>
        <w:fldChar w:fldCharType="separate"/>
      </w:r>
      <w:r>
        <w:rPr>
          <w:noProof/>
        </w:rPr>
        <w:t>58</w:t>
      </w:r>
      <w:r>
        <w:rPr>
          <w:noProof/>
        </w:rPr>
        <w:fldChar w:fldCharType="end"/>
      </w:r>
    </w:p>
    <w:p w14:paraId="1638C061" w14:textId="77777777" w:rsidR="00224656" w:rsidRDefault="00224656">
      <w:pPr>
        <w:pStyle w:val="TOC3"/>
        <w:rPr>
          <w:rFonts w:asciiTheme="minorHAnsi" w:hAnsiTheme="minorHAnsi" w:cstheme="minorBidi"/>
          <w:noProof/>
          <w:kern w:val="2"/>
          <w:sz w:val="21"/>
          <w:szCs w:val="22"/>
          <w:lang w:val="en-US" w:eastAsia="zh-CN"/>
        </w:rPr>
      </w:pPr>
      <w:r>
        <w:rPr>
          <w:noProof/>
        </w:rPr>
        <w:t>5.18.1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_Toc180420487 \h </w:instrText>
      </w:r>
      <w:r>
        <w:rPr>
          <w:noProof/>
        </w:rPr>
      </w:r>
      <w:r>
        <w:rPr>
          <w:noProof/>
        </w:rPr>
        <w:fldChar w:fldCharType="separate"/>
      </w:r>
      <w:r>
        <w:rPr>
          <w:noProof/>
        </w:rPr>
        <w:t>58</w:t>
      </w:r>
      <w:r>
        <w:rPr>
          <w:noProof/>
        </w:rPr>
        <w:fldChar w:fldCharType="end"/>
      </w:r>
    </w:p>
    <w:p w14:paraId="1A390EA0" w14:textId="77777777" w:rsidR="00224656" w:rsidRDefault="00224656">
      <w:pPr>
        <w:pStyle w:val="TOC4"/>
        <w:rPr>
          <w:rFonts w:asciiTheme="minorHAnsi" w:hAnsiTheme="minorHAnsi" w:cstheme="minorBidi"/>
          <w:noProof/>
          <w:kern w:val="2"/>
          <w:sz w:val="21"/>
          <w:szCs w:val="22"/>
          <w:lang w:val="en-US" w:eastAsia="zh-CN"/>
        </w:rPr>
      </w:pPr>
      <w:r>
        <w:rPr>
          <w:noProof/>
        </w:rPr>
        <w:t>5.18.1.1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_Toc180420488 \h </w:instrText>
      </w:r>
      <w:r>
        <w:rPr>
          <w:noProof/>
        </w:rPr>
      </w:r>
      <w:r>
        <w:rPr>
          <w:noProof/>
        </w:rPr>
        <w:fldChar w:fldCharType="separate"/>
      </w:r>
      <w:r>
        <w:rPr>
          <w:noProof/>
        </w:rPr>
        <w:t>58</w:t>
      </w:r>
      <w:r>
        <w:rPr>
          <w:noProof/>
        </w:rPr>
        <w:fldChar w:fldCharType="end"/>
      </w:r>
    </w:p>
    <w:p w14:paraId="19F2CB3F"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5.18.1.2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_Toc180420489 \h </w:instrText>
      </w:r>
      <w:r>
        <w:rPr>
          <w:noProof/>
        </w:rPr>
      </w:r>
      <w:r>
        <w:rPr>
          <w:noProof/>
        </w:rPr>
        <w:fldChar w:fldCharType="separate"/>
      </w:r>
      <w:r>
        <w:rPr>
          <w:noProof/>
        </w:rPr>
        <w:t>59</w:t>
      </w:r>
      <w:r>
        <w:rPr>
          <w:noProof/>
        </w:rPr>
        <w:fldChar w:fldCharType="end"/>
      </w:r>
    </w:p>
    <w:p w14:paraId="126BEF6E"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5.18.1.3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_Toc180420490 \h </w:instrText>
      </w:r>
      <w:r>
        <w:rPr>
          <w:noProof/>
        </w:rPr>
      </w:r>
      <w:r>
        <w:rPr>
          <w:noProof/>
        </w:rPr>
        <w:fldChar w:fldCharType="separate"/>
      </w:r>
      <w:r>
        <w:rPr>
          <w:noProof/>
        </w:rPr>
        <w:t>59</w:t>
      </w:r>
      <w:r>
        <w:rPr>
          <w:noProof/>
        </w:rPr>
        <w:fldChar w:fldCharType="end"/>
      </w:r>
    </w:p>
    <w:p w14:paraId="51CD03A3"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5.18.2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_Toc180420491 \h </w:instrText>
      </w:r>
      <w:r>
        <w:rPr>
          <w:noProof/>
        </w:rPr>
      </w:r>
      <w:r>
        <w:rPr>
          <w:noProof/>
        </w:rPr>
        <w:fldChar w:fldCharType="separate"/>
      </w:r>
      <w:r>
        <w:rPr>
          <w:noProof/>
        </w:rPr>
        <w:t>59</w:t>
      </w:r>
      <w:r>
        <w:rPr>
          <w:noProof/>
        </w:rPr>
        <w:fldChar w:fldCharType="end"/>
      </w:r>
    </w:p>
    <w:p w14:paraId="4111524A" w14:textId="77777777" w:rsidR="00224656" w:rsidRDefault="00224656">
      <w:pPr>
        <w:pStyle w:val="TOC4"/>
        <w:rPr>
          <w:rFonts w:asciiTheme="minorHAnsi" w:hAnsiTheme="minorHAnsi" w:cstheme="minorBidi"/>
          <w:noProof/>
          <w:kern w:val="2"/>
          <w:sz w:val="21"/>
          <w:szCs w:val="22"/>
          <w:lang w:val="en-US" w:eastAsia="zh-CN"/>
        </w:rPr>
      </w:pPr>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_Toc180420492 \h </w:instrText>
      </w:r>
      <w:r>
        <w:rPr>
          <w:noProof/>
        </w:rPr>
      </w:r>
      <w:r>
        <w:rPr>
          <w:noProof/>
        </w:rPr>
        <w:fldChar w:fldCharType="separate"/>
      </w:r>
      <w:r>
        <w:rPr>
          <w:noProof/>
        </w:rPr>
        <w:t>59</w:t>
      </w:r>
      <w:r>
        <w:rPr>
          <w:noProof/>
        </w:rPr>
        <w:fldChar w:fldCharType="end"/>
      </w:r>
    </w:p>
    <w:p w14:paraId="508EC510"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5.18.2.1.1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_Toc180420493 \h </w:instrText>
      </w:r>
      <w:r>
        <w:rPr>
          <w:noProof/>
        </w:rPr>
      </w:r>
      <w:r>
        <w:rPr>
          <w:noProof/>
        </w:rPr>
        <w:fldChar w:fldCharType="separate"/>
      </w:r>
      <w:r>
        <w:rPr>
          <w:noProof/>
        </w:rPr>
        <w:t>59</w:t>
      </w:r>
      <w:r>
        <w:rPr>
          <w:noProof/>
        </w:rPr>
        <w:fldChar w:fldCharType="end"/>
      </w:r>
    </w:p>
    <w:p w14:paraId="102ACB09" w14:textId="77777777" w:rsidR="00224656" w:rsidRDefault="00224656">
      <w:pPr>
        <w:pStyle w:val="TOC4"/>
        <w:rPr>
          <w:rFonts w:asciiTheme="minorHAnsi" w:hAnsiTheme="minorHAnsi" w:cstheme="minorBidi"/>
          <w:noProof/>
          <w:kern w:val="2"/>
          <w:sz w:val="21"/>
          <w:szCs w:val="22"/>
          <w:lang w:val="en-US" w:eastAsia="zh-CN"/>
        </w:rPr>
      </w:pPr>
      <w:r>
        <w:rPr>
          <w:noProof/>
        </w:rPr>
        <w:lastRenderedPageBreak/>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_Toc180420494 \h </w:instrText>
      </w:r>
      <w:r>
        <w:rPr>
          <w:noProof/>
        </w:rPr>
      </w:r>
      <w:r>
        <w:rPr>
          <w:noProof/>
        </w:rPr>
        <w:fldChar w:fldCharType="separate"/>
      </w:r>
      <w:r>
        <w:rPr>
          <w:noProof/>
        </w:rPr>
        <w:t>62</w:t>
      </w:r>
      <w:r>
        <w:rPr>
          <w:noProof/>
        </w:rPr>
        <w:fldChar w:fldCharType="end"/>
      </w:r>
    </w:p>
    <w:p w14:paraId="54BBD20A" w14:textId="77777777" w:rsidR="00224656" w:rsidRDefault="00224656">
      <w:pPr>
        <w:pStyle w:val="TOC2"/>
        <w:rPr>
          <w:rFonts w:asciiTheme="minorHAnsi" w:hAnsiTheme="minorHAnsi" w:cstheme="minorBidi"/>
          <w:noProof/>
          <w:kern w:val="2"/>
          <w:sz w:val="21"/>
          <w:szCs w:val="22"/>
          <w:lang w:val="en-US" w:eastAsia="zh-CN"/>
        </w:rPr>
      </w:pPr>
      <w:r>
        <w:rPr>
          <w:noProof/>
        </w:rPr>
        <w:t>5.19</w:t>
      </w:r>
      <w:r>
        <w:rPr>
          <w:rFonts w:asciiTheme="minorHAnsi" w:hAnsiTheme="minorHAnsi" w:cstheme="minorBidi"/>
          <w:noProof/>
          <w:kern w:val="2"/>
          <w:sz w:val="21"/>
          <w:szCs w:val="22"/>
          <w:lang w:val="en-US" w:eastAsia="zh-CN"/>
        </w:rPr>
        <w:tab/>
      </w:r>
      <w:r>
        <w:rPr>
          <w:noProof/>
        </w:rPr>
        <w:t>CA_n20-n41-n71</w:t>
      </w:r>
      <w:r>
        <w:rPr>
          <w:noProof/>
        </w:rPr>
        <w:tab/>
      </w:r>
      <w:r>
        <w:rPr>
          <w:noProof/>
        </w:rPr>
        <w:fldChar w:fldCharType="begin"/>
      </w:r>
      <w:r>
        <w:rPr>
          <w:noProof/>
        </w:rPr>
        <w:instrText xml:space="preserve"> PAGEREF _Toc180420495 \h </w:instrText>
      </w:r>
      <w:r>
        <w:rPr>
          <w:noProof/>
        </w:rPr>
      </w:r>
      <w:r>
        <w:rPr>
          <w:noProof/>
        </w:rPr>
        <w:fldChar w:fldCharType="separate"/>
      </w:r>
      <w:r>
        <w:rPr>
          <w:noProof/>
        </w:rPr>
        <w:t>62</w:t>
      </w:r>
      <w:r>
        <w:rPr>
          <w:noProof/>
        </w:rPr>
        <w:fldChar w:fldCharType="end"/>
      </w:r>
    </w:p>
    <w:p w14:paraId="4475A532" w14:textId="77777777" w:rsidR="00224656" w:rsidRDefault="00224656">
      <w:pPr>
        <w:pStyle w:val="TOC3"/>
        <w:rPr>
          <w:rFonts w:asciiTheme="minorHAnsi" w:hAnsiTheme="minorHAnsi" w:cstheme="minorBidi"/>
          <w:noProof/>
          <w:kern w:val="2"/>
          <w:sz w:val="21"/>
          <w:szCs w:val="22"/>
          <w:lang w:val="en-US" w:eastAsia="zh-CN"/>
        </w:rPr>
      </w:pPr>
      <w:r>
        <w:rPr>
          <w:noProof/>
        </w:rPr>
        <w:t>5.19.1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_Toc180420496 \h </w:instrText>
      </w:r>
      <w:r>
        <w:rPr>
          <w:noProof/>
        </w:rPr>
      </w:r>
      <w:r>
        <w:rPr>
          <w:noProof/>
        </w:rPr>
        <w:fldChar w:fldCharType="separate"/>
      </w:r>
      <w:r>
        <w:rPr>
          <w:noProof/>
        </w:rPr>
        <w:t>62</w:t>
      </w:r>
      <w:r>
        <w:rPr>
          <w:noProof/>
        </w:rPr>
        <w:fldChar w:fldCharType="end"/>
      </w:r>
    </w:p>
    <w:p w14:paraId="704F47A7" w14:textId="77777777" w:rsidR="00224656" w:rsidRDefault="00224656">
      <w:pPr>
        <w:pStyle w:val="TOC4"/>
        <w:rPr>
          <w:rFonts w:asciiTheme="minorHAnsi" w:hAnsiTheme="minorHAnsi" w:cstheme="minorBidi"/>
          <w:noProof/>
          <w:kern w:val="2"/>
          <w:sz w:val="21"/>
          <w:szCs w:val="22"/>
          <w:lang w:val="en-US" w:eastAsia="zh-CN"/>
        </w:rPr>
      </w:pPr>
      <w:r>
        <w:rPr>
          <w:noProof/>
        </w:rPr>
        <w:t>5.19.1.1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_Toc180420497 \h </w:instrText>
      </w:r>
      <w:r>
        <w:rPr>
          <w:noProof/>
        </w:rPr>
      </w:r>
      <w:r>
        <w:rPr>
          <w:noProof/>
        </w:rPr>
        <w:fldChar w:fldCharType="separate"/>
      </w:r>
      <w:r>
        <w:rPr>
          <w:noProof/>
        </w:rPr>
        <w:t>62</w:t>
      </w:r>
      <w:r>
        <w:rPr>
          <w:noProof/>
        </w:rPr>
        <w:fldChar w:fldCharType="end"/>
      </w:r>
    </w:p>
    <w:p w14:paraId="2C7CBF5D"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5.19.1.2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_Toc180420498 \h </w:instrText>
      </w:r>
      <w:r>
        <w:rPr>
          <w:noProof/>
        </w:rPr>
      </w:r>
      <w:r>
        <w:rPr>
          <w:noProof/>
        </w:rPr>
        <w:fldChar w:fldCharType="separate"/>
      </w:r>
      <w:r>
        <w:rPr>
          <w:noProof/>
        </w:rPr>
        <w:t>63</w:t>
      </w:r>
      <w:r>
        <w:rPr>
          <w:noProof/>
        </w:rPr>
        <w:fldChar w:fldCharType="end"/>
      </w:r>
    </w:p>
    <w:p w14:paraId="48C629A0"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5.19.1.3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_Toc180420499 \h </w:instrText>
      </w:r>
      <w:r>
        <w:rPr>
          <w:noProof/>
        </w:rPr>
      </w:r>
      <w:r>
        <w:rPr>
          <w:noProof/>
        </w:rPr>
        <w:fldChar w:fldCharType="separate"/>
      </w:r>
      <w:r>
        <w:rPr>
          <w:noProof/>
        </w:rPr>
        <w:t>63</w:t>
      </w:r>
      <w:r>
        <w:rPr>
          <w:noProof/>
        </w:rPr>
        <w:fldChar w:fldCharType="end"/>
      </w:r>
    </w:p>
    <w:p w14:paraId="7537CCF8"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5.19.2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_Toc180420500 \h </w:instrText>
      </w:r>
      <w:r>
        <w:rPr>
          <w:noProof/>
        </w:rPr>
      </w:r>
      <w:r>
        <w:rPr>
          <w:noProof/>
        </w:rPr>
        <w:fldChar w:fldCharType="separate"/>
      </w:r>
      <w:r>
        <w:rPr>
          <w:noProof/>
        </w:rPr>
        <w:t>63</w:t>
      </w:r>
      <w:r>
        <w:rPr>
          <w:noProof/>
        </w:rPr>
        <w:fldChar w:fldCharType="end"/>
      </w:r>
    </w:p>
    <w:p w14:paraId="78BF2ADF" w14:textId="77777777" w:rsidR="00224656" w:rsidRDefault="00224656">
      <w:pPr>
        <w:pStyle w:val="TOC4"/>
        <w:rPr>
          <w:rFonts w:asciiTheme="minorHAnsi" w:hAnsiTheme="minorHAnsi" w:cstheme="minorBidi"/>
          <w:noProof/>
          <w:kern w:val="2"/>
          <w:sz w:val="21"/>
          <w:szCs w:val="22"/>
          <w:lang w:val="en-US" w:eastAsia="zh-CN"/>
        </w:rPr>
      </w:pPr>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_Toc180420501 \h </w:instrText>
      </w:r>
      <w:r>
        <w:rPr>
          <w:noProof/>
        </w:rPr>
      </w:r>
      <w:r>
        <w:rPr>
          <w:noProof/>
        </w:rPr>
        <w:fldChar w:fldCharType="separate"/>
      </w:r>
      <w:r>
        <w:rPr>
          <w:noProof/>
        </w:rPr>
        <w:t>63</w:t>
      </w:r>
      <w:r>
        <w:rPr>
          <w:noProof/>
        </w:rPr>
        <w:fldChar w:fldCharType="end"/>
      </w:r>
    </w:p>
    <w:p w14:paraId="58DC92B0"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5.19.2.1.1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_Toc180420502 \h </w:instrText>
      </w:r>
      <w:r>
        <w:rPr>
          <w:noProof/>
        </w:rPr>
      </w:r>
      <w:r>
        <w:rPr>
          <w:noProof/>
        </w:rPr>
        <w:fldChar w:fldCharType="separate"/>
      </w:r>
      <w:r>
        <w:rPr>
          <w:noProof/>
        </w:rPr>
        <w:t>63</w:t>
      </w:r>
      <w:r>
        <w:rPr>
          <w:noProof/>
        </w:rPr>
        <w:fldChar w:fldCharType="end"/>
      </w:r>
    </w:p>
    <w:p w14:paraId="20F45683" w14:textId="77777777" w:rsidR="00224656" w:rsidRDefault="00224656">
      <w:pPr>
        <w:pStyle w:val="TOC5"/>
        <w:rPr>
          <w:rFonts w:asciiTheme="minorHAnsi" w:hAnsiTheme="minorHAnsi" w:cstheme="minorBidi"/>
          <w:noProof/>
          <w:kern w:val="2"/>
          <w:sz w:val="21"/>
          <w:szCs w:val="22"/>
          <w:lang w:val="en-US" w:eastAsia="zh-CN"/>
        </w:rPr>
      </w:pPr>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_Toc180420503 \h </w:instrText>
      </w:r>
      <w:r>
        <w:rPr>
          <w:noProof/>
        </w:rPr>
      </w:r>
      <w:r>
        <w:rPr>
          <w:noProof/>
        </w:rPr>
        <w:fldChar w:fldCharType="separate"/>
      </w:r>
      <w:r>
        <w:rPr>
          <w:noProof/>
        </w:rPr>
        <w:t>66</w:t>
      </w:r>
      <w:r>
        <w:rPr>
          <w:noProof/>
        </w:rPr>
        <w:fldChar w:fldCharType="end"/>
      </w:r>
    </w:p>
    <w:p w14:paraId="58A79AA2" w14:textId="77777777" w:rsidR="00224656" w:rsidRDefault="00224656">
      <w:pPr>
        <w:pStyle w:val="TOC2"/>
        <w:rPr>
          <w:rFonts w:asciiTheme="minorHAnsi" w:hAnsiTheme="minorHAnsi" w:cstheme="minorBidi"/>
          <w:noProof/>
          <w:kern w:val="2"/>
          <w:sz w:val="21"/>
          <w:szCs w:val="22"/>
          <w:lang w:val="en-US" w:eastAsia="zh-CN"/>
        </w:rPr>
      </w:pPr>
      <w:r>
        <w:rPr>
          <w:noProof/>
        </w:rPr>
        <w:t>5.20</w:t>
      </w:r>
      <w:r>
        <w:rPr>
          <w:rFonts w:asciiTheme="minorHAnsi" w:hAnsiTheme="minorHAnsi" w:cstheme="minorBidi"/>
          <w:noProof/>
          <w:kern w:val="2"/>
          <w:sz w:val="21"/>
          <w:szCs w:val="22"/>
          <w:lang w:val="en-US" w:eastAsia="zh-CN"/>
        </w:rPr>
        <w:tab/>
      </w:r>
      <w:r>
        <w:rPr>
          <w:noProof/>
        </w:rPr>
        <w:t>CA_n20-n41-n77</w:t>
      </w:r>
      <w:r>
        <w:rPr>
          <w:noProof/>
        </w:rPr>
        <w:tab/>
      </w:r>
      <w:r>
        <w:rPr>
          <w:noProof/>
        </w:rPr>
        <w:fldChar w:fldCharType="begin"/>
      </w:r>
      <w:r>
        <w:rPr>
          <w:noProof/>
        </w:rPr>
        <w:instrText xml:space="preserve"> PAGEREF _Toc180420504 \h </w:instrText>
      </w:r>
      <w:r>
        <w:rPr>
          <w:noProof/>
        </w:rPr>
      </w:r>
      <w:r>
        <w:rPr>
          <w:noProof/>
        </w:rPr>
        <w:fldChar w:fldCharType="separate"/>
      </w:r>
      <w:r>
        <w:rPr>
          <w:noProof/>
        </w:rPr>
        <w:t>66</w:t>
      </w:r>
      <w:r>
        <w:rPr>
          <w:noProof/>
        </w:rPr>
        <w:fldChar w:fldCharType="end"/>
      </w:r>
    </w:p>
    <w:p w14:paraId="30E417C9" w14:textId="77777777" w:rsidR="00224656" w:rsidRDefault="00224656">
      <w:pPr>
        <w:pStyle w:val="TOC3"/>
        <w:rPr>
          <w:rFonts w:asciiTheme="minorHAnsi" w:hAnsiTheme="minorHAnsi" w:cstheme="minorBidi"/>
          <w:noProof/>
          <w:kern w:val="2"/>
          <w:sz w:val="21"/>
          <w:szCs w:val="22"/>
          <w:lang w:val="en-US" w:eastAsia="zh-CN"/>
        </w:rPr>
      </w:pPr>
      <w:r>
        <w:rPr>
          <w:noProof/>
        </w:rPr>
        <w:t>5.20.1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_Toc180420505 \h </w:instrText>
      </w:r>
      <w:r>
        <w:rPr>
          <w:noProof/>
        </w:rPr>
      </w:r>
      <w:r>
        <w:rPr>
          <w:noProof/>
        </w:rPr>
        <w:fldChar w:fldCharType="separate"/>
      </w:r>
      <w:r>
        <w:rPr>
          <w:noProof/>
        </w:rPr>
        <w:t>66</w:t>
      </w:r>
      <w:r>
        <w:rPr>
          <w:noProof/>
        </w:rPr>
        <w:fldChar w:fldCharType="end"/>
      </w:r>
    </w:p>
    <w:p w14:paraId="3971592E" w14:textId="77777777" w:rsidR="00224656" w:rsidRDefault="00224656">
      <w:pPr>
        <w:pStyle w:val="TOC4"/>
        <w:rPr>
          <w:rFonts w:asciiTheme="minorHAnsi" w:hAnsiTheme="minorHAnsi" w:cstheme="minorBidi"/>
          <w:noProof/>
          <w:kern w:val="2"/>
          <w:sz w:val="21"/>
          <w:szCs w:val="22"/>
          <w:lang w:val="en-US" w:eastAsia="zh-CN"/>
        </w:rPr>
      </w:pPr>
      <w:r>
        <w:rPr>
          <w:noProof/>
        </w:rPr>
        <w:t>5.20.1.1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_Toc180420506 \h </w:instrText>
      </w:r>
      <w:r>
        <w:rPr>
          <w:noProof/>
        </w:rPr>
      </w:r>
      <w:r>
        <w:rPr>
          <w:noProof/>
        </w:rPr>
        <w:fldChar w:fldCharType="separate"/>
      </w:r>
      <w:r>
        <w:rPr>
          <w:noProof/>
        </w:rPr>
        <w:t>66</w:t>
      </w:r>
      <w:r>
        <w:rPr>
          <w:noProof/>
        </w:rPr>
        <w:fldChar w:fldCharType="end"/>
      </w:r>
    </w:p>
    <w:p w14:paraId="4C770769"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5.20.1.2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_Toc180420507 \h </w:instrText>
      </w:r>
      <w:r>
        <w:rPr>
          <w:noProof/>
        </w:rPr>
      </w:r>
      <w:r>
        <w:rPr>
          <w:noProof/>
        </w:rPr>
        <w:fldChar w:fldCharType="separate"/>
      </w:r>
      <w:r>
        <w:rPr>
          <w:noProof/>
        </w:rPr>
        <w:t>67</w:t>
      </w:r>
      <w:r>
        <w:rPr>
          <w:noProof/>
        </w:rPr>
        <w:fldChar w:fldCharType="end"/>
      </w:r>
    </w:p>
    <w:p w14:paraId="0D642ED9"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5.20.1.3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_Toc180420508 \h </w:instrText>
      </w:r>
      <w:r>
        <w:rPr>
          <w:noProof/>
        </w:rPr>
      </w:r>
      <w:r>
        <w:rPr>
          <w:noProof/>
        </w:rPr>
        <w:fldChar w:fldCharType="separate"/>
      </w:r>
      <w:r>
        <w:rPr>
          <w:noProof/>
        </w:rPr>
        <w:t>67</w:t>
      </w:r>
      <w:r>
        <w:rPr>
          <w:noProof/>
        </w:rPr>
        <w:fldChar w:fldCharType="end"/>
      </w:r>
    </w:p>
    <w:p w14:paraId="5765FD4B"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5.20.2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_Toc180420509 \h </w:instrText>
      </w:r>
      <w:r>
        <w:rPr>
          <w:noProof/>
        </w:rPr>
      </w:r>
      <w:r>
        <w:rPr>
          <w:noProof/>
        </w:rPr>
        <w:fldChar w:fldCharType="separate"/>
      </w:r>
      <w:r>
        <w:rPr>
          <w:noProof/>
        </w:rPr>
        <w:t>68</w:t>
      </w:r>
      <w:r>
        <w:rPr>
          <w:noProof/>
        </w:rPr>
        <w:fldChar w:fldCharType="end"/>
      </w:r>
    </w:p>
    <w:p w14:paraId="7EB30481" w14:textId="77777777" w:rsidR="00224656" w:rsidRDefault="00224656">
      <w:pPr>
        <w:pStyle w:val="TOC4"/>
        <w:rPr>
          <w:rFonts w:asciiTheme="minorHAnsi" w:hAnsiTheme="minorHAnsi" w:cstheme="minorBidi"/>
          <w:noProof/>
          <w:kern w:val="2"/>
          <w:sz w:val="21"/>
          <w:szCs w:val="22"/>
          <w:lang w:val="en-US" w:eastAsia="zh-CN"/>
        </w:rPr>
      </w:pPr>
      <w:r>
        <w:rPr>
          <w:noProof/>
        </w:rPr>
        <w:t>5.20.2.1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_Toc180420510 \h </w:instrText>
      </w:r>
      <w:r>
        <w:rPr>
          <w:noProof/>
        </w:rPr>
      </w:r>
      <w:r>
        <w:rPr>
          <w:noProof/>
        </w:rPr>
        <w:fldChar w:fldCharType="separate"/>
      </w:r>
      <w:r>
        <w:rPr>
          <w:noProof/>
        </w:rPr>
        <w:t>68</w:t>
      </w:r>
      <w:r>
        <w:rPr>
          <w:noProof/>
        </w:rPr>
        <w:fldChar w:fldCharType="end"/>
      </w:r>
    </w:p>
    <w:p w14:paraId="34C0B609"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5.20.2.1.1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_Toc180420511 \h </w:instrText>
      </w:r>
      <w:r>
        <w:rPr>
          <w:noProof/>
        </w:rPr>
      </w:r>
      <w:r>
        <w:rPr>
          <w:noProof/>
        </w:rPr>
        <w:fldChar w:fldCharType="separate"/>
      </w:r>
      <w:r>
        <w:rPr>
          <w:noProof/>
        </w:rPr>
        <w:t>68</w:t>
      </w:r>
      <w:r>
        <w:rPr>
          <w:noProof/>
        </w:rPr>
        <w:fldChar w:fldCharType="end"/>
      </w:r>
    </w:p>
    <w:p w14:paraId="601443C5" w14:textId="77777777" w:rsidR="00224656" w:rsidRDefault="00224656">
      <w:pPr>
        <w:pStyle w:val="TOC4"/>
        <w:rPr>
          <w:rFonts w:asciiTheme="minorHAnsi" w:hAnsiTheme="minorHAnsi" w:cstheme="minorBidi"/>
          <w:noProof/>
          <w:kern w:val="2"/>
          <w:sz w:val="21"/>
          <w:szCs w:val="22"/>
          <w:lang w:val="en-US" w:eastAsia="zh-CN"/>
        </w:rPr>
      </w:pPr>
      <w:r>
        <w:rPr>
          <w:noProof/>
        </w:rPr>
        <w:t>5.20.2.2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_Toc180420512 \h </w:instrText>
      </w:r>
      <w:r>
        <w:rPr>
          <w:noProof/>
        </w:rPr>
      </w:r>
      <w:r>
        <w:rPr>
          <w:noProof/>
        </w:rPr>
        <w:fldChar w:fldCharType="separate"/>
      </w:r>
      <w:r>
        <w:rPr>
          <w:noProof/>
        </w:rPr>
        <w:t>70</w:t>
      </w:r>
      <w:r>
        <w:rPr>
          <w:noProof/>
        </w:rPr>
        <w:fldChar w:fldCharType="end"/>
      </w:r>
    </w:p>
    <w:p w14:paraId="0478C7DE" w14:textId="77777777" w:rsidR="00224656" w:rsidRDefault="00224656">
      <w:pPr>
        <w:pStyle w:val="TOC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CA_n20-n41-n78</w:t>
      </w:r>
      <w:r>
        <w:rPr>
          <w:noProof/>
        </w:rPr>
        <w:tab/>
      </w:r>
      <w:r>
        <w:rPr>
          <w:noProof/>
        </w:rPr>
        <w:fldChar w:fldCharType="begin"/>
      </w:r>
      <w:r>
        <w:rPr>
          <w:noProof/>
        </w:rPr>
        <w:instrText xml:space="preserve"> PAGEREF _Toc180420513 \h </w:instrText>
      </w:r>
      <w:r>
        <w:rPr>
          <w:noProof/>
        </w:rPr>
      </w:r>
      <w:r>
        <w:rPr>
          <w:noProof/>
        </w:rPr>
        <w:fldChar w:fldCharType="separate"/>
      </w:r>
      <w:r>
        <w:rPr>
          <w:noProof/>
        </w:rPr>
        <w:t>71</w:t>
      </w:r>
      <w:r>
        <w:rPr>
          <w:noProof/>
        </w:rPr>
        <w:fldChar w:fldCharType="end"/>
      </w:r>
    </w:p>
    <w:p w14:paraId="28984752" w14:textId="77777777" w:rsidR="00224656" w:rsidRDefault="00224656">
      <w:pPr>
        <w:pStyle w:val="TOC3"/>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_Toc180420514 \h </w:instrText>
      </w:r>
      <w:r>
        <w:rPr>
          <w:noProof/>
        </w:rPr>
      </w:r>
      <w:r>
        <w:rPr>
          <w:noProof/>
        </w:rPr>
        <w:fldChar w:fldCharType="separate"/>
      </w:r>
      <w:r>
        <w:rPr>
          <w:noProof/>
        </w:rPr>
        <w:t>71</w:t>
      </w:r>
      <w:r>
        <w:rPr>
          <w:noProof/>
        </w:rPr>
        <w:fldChar w:fldCharType="end"/>
      </w:r>
    </w:p>
    <w:p w14:paraId="74F4ED0D" w14:textId="77777777" w:rsidR="00224656" w:rsidRDefault="00224656">
      <w:pPr>
        <w:pStyle w:val="TOC4"/>
        <w:rPr>
          <w:rFonts w:asciiTheme="minorHAnsi" w:hAnsiTheme="minorHAnsi" w:cstheme="minorBidi"/>
          <w:noProof/>
          <w:kern w:val="2"/>
          <w:sz w:val="21"/>
          <w:szCs w:val="22"/>
          <w:lang w:val="en-US" w:eastAsia="zh-CN"/>
        </w:rPr>
      </w:pPr>
      <w:r>
        <w:rPr>
          <w:noProof/>
        </w:rPr>
        <w:t>5.21.1.1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_Toc180420515 \h </w:instrText>
      </w:r>
      <w:r>
        <w:rPr>
          <w:noProof/>
        </w:rPr>
      </w:r>
      <w:r>
        <w:rPr>
          <w:noProof/>
        </w:rPr>
        <w:fldChar w:fldCharType="separate"/>
      </w:r>
      <w:r>
        <w:rPr>
          <w:noProof/>
        </w:rPr>
        <w:t>71</w:t>
      </w:r>
      <w:r>
        <w:rPr>
          <w:noProof/>
        </w:rPr>
        <w:fldChar w:fldCharType="end"/>
      </w:r>
    </w:p>
    <w:p w14:paraId="73370AE0"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5.21.1.2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_Toc180420516 \h </w:instrText>
      </w:r>
      <w:r>
        <w:rPr>
          <w:noProof/>
        </w:rPr>
      </w:r>
      <w:r>
        <w:rPr>
          <w:noProof/>
        </w:rPr>
        <w:fldChar w:fldCharType="separate"/>
      </w:r>
      <w:r>
        <w:rPr>
          <w:noProof/>
        </w:rPr>
        <w:t>72</w:t>
      </w:r>
      <w:r>
        <w:rPr>
          <w:noProof/>
        </w:rPr>
        <w:fldChar w:fldCharType="end"/>
      </w:r>
    </w:p>
    <w:p w14:paraId="21A916A8"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5.21.1.3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_Toc180420517 \h </w:instrText>
      </w:r>
      <w:r>
        <w:rPr>
          <w:noProof/>
        </w:rPr>
      </w:r>
      <w:r>
        <w:rPr>
          <w:noProof/>
        </w:rPr>
        <w:fldChar w:fldCharType="separate"/>
      </w:r>
      <w:r>
        <w:rPr>
          <w:noProof/>
        </w:rPr>
        <w:t>72</w:t>
      </w:r>
      <w:r>
        <w:rPr>
          <w:noProof/>
        </w:rPr>
        <w:fldChar w:fldCharType="end"/>
      </w:r>
    </w:p>
    <w:p w14:paraId="6ED6F86E"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5.21.2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_Toc180420518 \h </w:instrText>
      </w:r>
      <w:r>
        <w:rPr>
          <w:noProof/>
        </w:rPr>
      </w:r>
      <w:r>
        <w:rPr>
          <w:noProof/>
        </w:rPr>
        <w:fldChar w:fldCharType="separate"/>
      </w:r>
      <w:r>
        <w:rPr>
          <w:noProof/>
        </w:rPr>
        <w:t>72</w:t>
      </w:r>
      <w:r>
        <w:rPr>
          <w:noProof/>
        </w:rPr>
        <w:fldChar w:fldCharType="end"/>
      </w:r>
    </w:p>
    <w:p w14:paraId="48058627" w14:textId="77777777" w:rsidR="00224656" w:rsidRDefault="00224656">
      <w:pPr>
        <w:pStyle w:val="TOC4"/>
        <w:rPr>
          <w:rFonts w:asciiTheme="minorHAnsi" w:hAnsiTheme="minorHAnsi" w:cstheme="minorBidi"/>
          <w:noProof/>
          <w:kern w:val="2"/>
          <w:sz w:val="21"/>
          <w:szCs w:val="22"/>
          <w:lang w:val="en-US" w:eastAsia="zh-CN"/>
        </w:rPr>
      </w:pPr>
      <w:r>
        <w:rPr>
          <w:noProof/>
        </w:rPr>
        <w:t>5.21.2.1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_Toc180420519 \h </w:instrText>
      </w:r>
      <w:r>
        <w:rPr>
          <w:noProof/>
        </w:rPr>
      </w:r>
      <w:r>
        <w:rPr>
          <w:noProof/>
        </w:rPr>
        <w:fldChar w:fldCharType="separate"/>
      </w:r>
      <w:r>
        <w:rPr>
          <w:noProof/>
        </w:rPr>
        <w:t>72</w:t>
      </w:r>
      <w:r>
        <w:rPr>
          <w:noProof/>
        </w:rPr>
        <w:fldChar w:fldCharType="end"/>
      </w:r>
    </w:p>
    <w:p w14:paraId="16F8591E"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5.21.2.1.1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_Toc180420520 \h </w:instrText>
      </w:r>
      <w:r>
        <w:rPr>
          <w:noProof/>
        </w:rPr>
      </w:r>
      <w:r>
        <w:rPr>
          <w:noProof/>
        </w:rPr>
        <w:fldChar w:fldCharType="separate"/>
      </w:r>
      <w:r>
        <w:rPr>
          <w:noProof/>
        </w:rPr>
        <w:t>72</w:t>
      </w:r>
      <w:r>
        <w:rPr>
          <w:noProof/>
        </w:rPr>
        <w:fldChar w:fldCharType="end"/>
      </w:r>
    </w:p>
    <w:p w14:paraId="507F8A4C" w14:textId="77777777" w:rsidR="00224656" w:rsidRDefault="00224656">
      <w:pPr>
        <w:pStyle w:val="TOC4"/>
        <w:rPr>
          <w:rFonts w:asciiTheme="minorHAnsi" w:hAnsiTheme="minorHAnsi" w:cstheme="minorBidi"/>
          <w:noProof/>
          <w:kern w:val="2"/>
          <w:sz w:val="21"/>
          <w:szCs w:val="22"/>
          <w:lang w:val="en-US" w:eastAsia="zh-CN"/>
        </w:rPr>
      </w:pPr>
      <w:r>
        <w:rPr>
          <w:noProof/>
        </w:rPr>
        <w:t>5.21.2.2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_Toc180420521 \h </w:instrText>
      </w:r>
      <w:r>
        <w:rPr>
          <w:noProof/>
        </w:rPr>
      </w:r>
      <w:r>
        <w:rPr>
          <w:noProof/>
        </w:rPr>
        <w:fldChar w:fldCharType="separate"/>
      </w:r>
      <w:r>
        <w:rPr>
          <w:noProof/>
        </w:rPr>
        <w:t>75</w:t>
      </w:r>
      <w:r>
        <w:rPr>
          <w:noProof/>
        </w:rPr>
        <w:fldChar w:fldCharType="end"/>
      </w:r>
    </w:p>
    <w:p w14:paraId="47E95A81" w14:textId="77777777" w:rsidR="00224656" w:rsidRDefault="00224656">
      <w:pPr>
        <w:pStyle w:val="TOC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CA_n20-n71-n78</w:t>
      </w:r>
      <w:r>
        <w:rPr>
          <w:noProof/>
        </w:rPr>
        <w:tab/>
      </w:r>
      <w:r>
        <w:rPr>
          <w:noProof/>
        </w:rPr>
        <w:fldChar w:fldCharType="begin"/>
      </w:r>
      <w:r>
        <w:rPr>
          <w:noProof/>
        </w:rPr>
        <w:instrText xml:space="preserve"> PAGEREF _Toc180420522 \h </w:instrText>
      </w:r>
      <w:r>
        <w:rPr>
          <w:noProof/>
        </w:rPr>
      </w:r>
      <w:r>
        <w:rPr>
          <w:noProof/>
        </w:rPr>
        <w:fldChar w:fldCharType="separate"/>
      </w:r>
      <w:r>
        <w:rPr>
          <w:noProof/>
        </w:rPr>
        <w:t>76</w:t>
      </w:r>
      <w:r>
        <w:rPr>
          <w:noProof/>
        </w:rPr>
        <w:fldChar w:fldCharType="end"/>
      </w:r>
    </w:p>
    <w:p w14:paraId="5E41D8FC" w14:textId="77777777" w:rsidR="00224656" w:rsidRDefault="00224656">
      <w:pPr>
        <w:pStyle w:val="TOC3"/>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_Toc180420523 \h </w:instrText>
      </w:r>
      <w:r>
        <w:rPr>
          <w:noProof/>
        </w:rPr>
      </w:r>
      <w:r>
        <w:rPr>
          <w:noProof/>
        </w:rPr>
        <w:fldChar w:fldCharType="separate"/>
      </w:r>
      <w:r>
        <w:rPr>
          <w:noProof/>
        </w:rPr>
        <w:t>76</w:t>
      </w:r>
      <w:r>
        <w:rPr>
          <w:noProof/>
        </w:rPr>
        <w:fldChar w:fldCharType="end"/>
      </w:r>
    </w:p>
    <w:p w14:paraId="1F2E1863" w14:textId="77777777" w:rsidR="00224656" w:rsidRDefault="00224656">
      <w:pPr>
        <w:pStyle w:val="TOC4"/>
        <w:rPr>
          <w:rFonts w:asciiTheme="minorHAnsi" w:hAnsiTheme="minorHAnsi" w:cstheme="minorBidi"/>
          <w:noProof/>
          <w:kern w:val="2"/>
          <w:sz w:val="21"/>
          <w:szCs w:val="22"/>
          <w:lang w:val="en-US" w:eastAsia="zh-CN"/>
        </w:rPr>
      </w:pPr>
      <w:r>
        <w:rPr>
          <w:noProof/>
        </w:rPr>
        <w:t>5.22.1.1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_Toc180420524 \h </w:instrText>
      </w:r>
      <w:r>
        <w:rPr>
          <w:noProof/>
        </w:rPr>
      </w:r>
      <w:r>
        <w:rPr>
          <w:noProof/>
        </w:rPr>
        <w:fldChar w:fldCharType="separate"/>
      </w:r>
      <w:r>
        <w:rPr>
          <w:noProof/>
        </w:rPr>
        <w:t>76</w:t>
      </w:r>
      <w:r>
        <w:rPr>
          <w:noProof/>
        </w:rPr>
        <w:fldChar w:fldCharType="end"/>
      </w:r>
    </w:p>
    <w:p w14:paraId="466A4377"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5.22.1.2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_Toc180420525 \h </w:instrText>
      </w:r>
      <w:r>
        <w:rPr>
          <w:noProof/>
        </w:rPr>
      </w:r>
      <w:r>
        <w:rPr>
          <w:noProof/>
        </w:rPr>
        <w:fldChar w:fldCharType="separate"/>
      </w:r>
      <w:r>
        <w:rPr>
          <w:noProof/>
        </w:rPr>
        <w:t>76</w:t>
      </w:r>
      <w:r>
        <w:rPr>
          <w:noProof/>
        </w:rPr>
        <w:fldChar w:fldCharType="end"/>
      </w:r>
    </w:p>
    <w:p w14:paraId="75AAFA3A"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5.22.1.3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_Toc180420526 \h </w:instrText>
      </w:r>
      <w:r>
        <w:rPr>
          <w:noProof/>
        </w:rPr>
      </w:r>
      <w:r>
        <w:rPr>
          <w:noProof/>
        </w:rPr>
        <w:fldChar w:fldCharType="separate"/>
      </w:r>
      <w:r>
        <w:rPr>
          <w:noProof/>
        </w:rPr>
        <w:t>76</w:t>
      </w:r>
      <w:r>
        <w:rPr>
          <w:noProof/>
        </w:rPr>
        <w:fldChar w:fldCharType="end"/>
      </w:r>
    </w:p>
    <w:p w14:paraId="3B4E86A5"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5.22.2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_Toc180420527 \h </w:instrText>
      </w:r>
      <w:r>
        <w:rPr>
          <w:noProof/>
        </w:rPr>
      </w:r>
      <w:r>
        <w:rPr>
          <w:noProof/>
        </w:rPr>
        <w:fldChar w:fldCharType="separate"/>
      </w:r>
      <w:r>
        <w:rPr>
          <w:noProof/>
        </w:rPr>
        <w:t>77</w:t>
      </w:r>
      <w:r>
        <w:rPr>
          <w:noProof/>
        </w:rPr>
        <w:fldChar w:fldCharType="end"/>
      </w:r>
    </w:p>
    <w:p w14:paraId="4E904048" w14:textId="77777777" w:rsidR="00224656" w:rsidRDefault="00224656">
      <w:pPr>
        <w:pStyle w:val="TOC4"/>
        <w:rPr>
          <w:rFonts w:asciiTheme="minorHAnsi" w:hAnsiTheme="minorHAnsi" w:cstheme="minorBidi"/>
          <w:noProof/>
          <w:kern w:val="2"/>
          <w:sz w:val="21"/>
          <w:szCs w:val="22"/>
          <w:lang w:val="en-US" w:eastAsia="zh-CN"/>
        </w:rPr>
      </w:pPr>
      <w:r>
        <w:rPr>
          <w:noProof/>
        </w:rPr>
        <w:t>5.22.2.1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_Toc180420528 \h </w:instrText>
      </w:r>
      <w:r>
        <w:rPr>
          <w:noProof/>
        </w:rPr>
      </w:r>
      <w:r>
        <w:rPr>
          <w:noProof/>
        </w:rPr>
        <w:fldChar w:fldCharType="separate"/>
      </w:r>
      <w:r>
        <w:rPr>
          <w:noProof/>
        </w:rPr>
        <w:t>77</w:t>
      </w:r>
      <w:r>
        <w:rPr>
          <w:noProof/>
        </w:rPr>
        <w:fldChar w:fldCharType="end"/>
      </w:r>
    </w:p>
    <w:p w14:paraId="0EFEE9EB"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5.22.2.1.1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_Toc180420529 \h </w:instrText>
      </w:r>
      <w:r>
        <w:rPr>
          <w:noProof/>
        </w:rPr>
      </w:r>
      <w:r>
        <w:rPr>
          <w:noProof/>
        </w:rPr>
        <w:fldChar w:fldCharType="separate"/>
      </w:r>
      <w:r>
        <w:rPr>
          <w:noProof/>
        </w:rPr>
        <w:t>77</w:t>
      </w:r>
      <w:r>
        <w:rPr>
          <w:noProof/>
        </w:rPr>
        <w:fldChar w:fldCharType="end"/>
      </w:r>
    </w:p>
    <w:p w14:paraId="64609517" w14:textId="77777777" w:rsidR="00224656" w:rsidRDefault="00224656">
      <w:pPr>
        <w:pStyle w:val="TOC4"/>
        <w:rPr>
          <w:rFonts w:asciiTheme="minorHAnsi" w:hAnsiTheme="minorHAnsi" w:cstheme="minorBidi"/>
          <w:noProof/>
          <w:kern w:val="2"/>
          <w:sz w:val="21"/>
          <w:szCs w:val="22"/>
          <w:lang w:val="en-US" w:eastAsia="zh-CN"/>
        </w:rPr>
      </w:pPr>
      <w:r>
        <w:rPr>
          <w:noProof/>
        </w:rPr>
        <w:t>5.22.2.2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_Toc180420530 \h </w:instrText>
      </w:r>
      <w:r>
        <w:rPr>
          <w:noProof/>
        </w:rPr>
      </w:r>
      <w:r>
        <w:rPr>
          <w:noProof/>
        </w:rPr>
        <w:fldChar w:fldCharType="separate"/>
      </w:r>
      <w:r>
        <w:rPr>
          <w:noProof/>
        </w:rPr>
        <w:t>79</w:t>
      </w:r>
      <w:r>
        <w:rPr>
          <w:noProof/>
        </w:rPr>
        <w:fldChar w:fldCharType="end"/>
      </w:r>
    </w:p>
    <w:p w14:paraId="68448073" w14:textId="77777777" w:rsidR="00224656" w:rsidRDefault="00224656">
      <w:pPr>
        <w:pStyle w:val="TOC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CA_n3-n20-n71</w:t>
      </w:r>
      <w:r>
        <w:rPr>
          <w:noProof/>
        </w:rPr>
        <w:tab/>
      </w:r>
      <w:r>
        <w:rPr>
          <w:noProof/>
        </w:rPr>
        <w:fldChar w:fldCharType="begin"/>
      </w:r>
      <w:r>
        <w:rPr>
          <w:noProof/>
        </w:rPr>
        <w:instrText xml:space="preserve"> PAGEREF _Toc180420531 \h </w:instrText>
      </w:r>
      <w:r>
        <w:rPr>
          <w:noProof/>
        </w:rPr>
      </w:r>
      <w:r>
        <w:rPr>
          <w:noProof/>
        </w:rPr>
        <w:fldChar w:fldCharType="separate"/>
      </w:r>
      <w:r>
        <w:rPr>
          <w:noProof/>
        </w:rPr>
        <w:t>80</w:t>
      </w:r>
      <w:r>
        <w:rPr>
          <w:noProof/>
        </w:rPr>
        <w:fldChar w:fldCharType="end"/>
      </w:r>
    </w:p>
    <w:p w14:paraId="2700A79A" w14:textId="77777777" w:rsidR="00224656" w:rsidRDefault="00224656">
      <w:pPr>
        <w:pStyle w:val="TOC3"/>
        <w:rPr>
          <w:rFonts w:asciiTheme="minorHAnsi" w:hAnsiTheme="minorHAnsi" w:cstheme="minorBidi"/>
          <w:noProof/>
          <w:kern w:val="2"/>
          <w:sz w:val="21"/>
          <w:szCs w:val="22"/>
          <w:lang w:val="en-US" w:eastAsia="zh-CN"/>
        </w:rPr>
      </w:pPr>
      <w:r>
        <w:rPr>
          <w:noProof/>
        </w:rPr>
        <w:t>5.23.1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_Toc180420532 \h </w:instrText>
      </w:r>
      <w:r>
        <w:rPr>
          <w:noProof/>
        </w:rPr>
      </w:r>
      <w:r>
        <w:rPr>
          <w:noProof/>
        </w:rPr>
        <w:fldChar w:fldCharType="separate"/>
      </w:r>
      <w:r>
        <w:rPr>
          <w:noProof/>
        </w:rPr>
        <w:t>80</w:t>
      </w:r>
      <w:r>
        <w:rPr>
          <w:noProof/>
        </w:rPr>
        <w:fldChar w:fldCharType="end"/>
      </w:r>
    </w:p>
    <w:p w14:paraId="5F2A8108" w14:textId="77777777" w:rsidR="00224656" w:rsidRDefault="00224656">
      <w:pPr>
        <w:pStyle w:val="TOC4"/>
        <w:rPr>
          <w:rFonts w:asciiTheme="minorHAnsi" w:hAnsiTheme="minorHAnsi" w:cstheme="minorBidi"/>
          <w:noProof/>
          <w:kern w:val="2"/>
          <w:sz w:val="21"/>
          <w:szCs w:val="22"/>
          <w:lang w:val="en-US" w:eastAsia="zh-CN"/>
        </w:rPr>
      </w:pPr>
      <w:r>
        <w:rPr>
          <w:noProof/>
        </w:rPr>
        <w:t>5.23.1.1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_Toc180420533 \h </w:instrText>
      </w:r>
      <w:r>
        <w:rPr>
          <w:noProof/>
        </w:rPr>
      </w:r>
      <w:r>
        <w:rPr>
          <w:noProof/>
        </w:rPr>
        <w:fldChar w:fldCharType="separate"/>
      </w:r>
      <w:r>
        <w:rPr>
          <w:noProof/>
        </w:rPr>
        <w:t>80</w:t>
      </w:r>
      <w:r>
        <w:rPr>
          <w:noProof/>
        </w:rPr>
        <w:fldChar w:fldCharType="end"/>
      </w:r>
    </w:p>
    <w:p w14:paraId="7CA4F1AF"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5.23.1.2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_Toc180420534 \h </w:instrText>
      </w:r>
      <w:r>
        <w:rPr>
          <w:noProof/>
        </w:rPr>
      </w:r>
      <w:r>
        <w:rPr>
          <w:noProof/>
        </w:rPr>
        <w:fldChar w:fldCharType="separate"/>
      </w:r>
      <w:r>
        <w:rPr>
          <w:noProof/>
        </w:rPr>
        <w:t>80</w:t>
      </w:r>
      <w:r>
        <w:rPr>
          <w:noProof/>
        </w:rPr>
        <w:fldChar w:fldCharType="end"/>
      </w:r>
    </w:p>
    <w:p w14:paraId="5ED8C859"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5.23.1.3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_Toc180420535 \h </w:instrText>
      </w:r>
      <w:r>
        <w:rPr>
          <w:noProof/>
        </w:rPr>
      </w:r>
      <w:r>
        <w:rPr>
          <w:noProof/>
        </w:rPr>
        <w:fldChar w:fldCharType="separate"/>
      </w:r>
      <w:r>
        <w:rPr>
          <w:noProof/>
        </w:rPr>
        <w:t>80</w:t>
      </w:r>
      <w:r>
        <w:rPr>
          <w:noProof/>
        </w:rPr>
        <w:fldChar w:fldCharType="end"/>
      </w:r>
    </w:p>
    <w:p w14:paraId="3D8AEF40"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5.23.2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_Toc180420536 \h </w:instrText>
      </w:r>
      <w:r>
        <w:rPr>
          <w:noProof/>
        </w:rPr>
      </w:r>
      <w:r>
        <w:rPr>
          <w:noProof/>
        </w:rPr>
        <w:fldChar w:fldCharType="separate"/>
      </w:r>
      <w:r>
        <w:rPr>
          <w:noProof/>
        </w:rPr>
        <w:t>81</w:t>
      </w:r>
      <w:r>
        <w:rPr>
          <w:noProof/>
        </w:rPr>
        <w:fldChar w:fldCharType="end"/>
      </w:r>
    </w:p>
    <w:p w14:paraId="160939D4" w14:textId="77777777" w:rsidR="00224656" w:rsidRDefault="00224656">
      <w:pPr>
        <w:pStyle w:val="TOC4"/>
        <w:rPr>
          <w:rFonts w:asciiTheme="minorHAnsi" w:hAnsiTheme="minorHAnsi" w:cstheme="minorBidi"/>
          <w:noProof/>
          <w:kern w:val="2"/>
          <w:sz w:val="21"/>
          <w:szCs w:val="22"/>
          <w:lang w:val="en-US" w:eastAsia="zh-CN"/>
        </w:rPr>
      </w:pPr>
      <w:r>
        <w:rPr>
          <w:noProof/>
        </w:rPr>
        <w:t>5.23.2.1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_Toc180420537 \h </w:instrText>
      </w:r>
      <w:r>
        <w:rPr>
          <w:noProof/>
        </w:rPr>
      </w:r>
      <w:r>
        <w:rPr>
          <w:noProof/>
        </w:rPr>
        <w:fldChar w:fldCharType="separate"/>
      </w:r>
      <w:r>
        <w:rPr>
          <w:noProof/>
        </w:rPr>
        <w:t>81</w:t>
      </w:r>
      <w:r>
        <w:rPr>
          <w:noProof/>
        </w:rPr>
        <w:fldChar w:fldCharType="end"/>
      </w:r>
    </w:p>
    <w:p w14:paraId="7AFC29BE"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5.23.2.1.1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_Toc180420538 \h </w:instrText>
      </w:r>
      <w:r>
        <w:rPr>
          <w:noProof/>
        </w:rPr>
      </w:r>
      <w:r>
        <w:rPr>
          <w:noProof/>
        </w:rPr>
        <w:fldChar w:fldCharType="separate"/>
      </w:r>
      <w:r>
        <w:rPr>
          <w:noProof/>
        </w:rPr>
        <w:t>81</w:t>
      </w:r>
      <w:r>
        <w:rPr>
          <w:noProof/>
        </w:rPr>
        <w:fldChar w:fldCharType="end"/>
      </w:r>
    </w:p>
    <w:p w14:paraId="36DA52EA" w14:textId="77777777" w:rsidR="00224656" w:rsidRDefault="00224656">
      <w:pPr>
        <w:pStyle w:val="TOC4"/>
        <w:rPr>
          <w:rFonts w:asciiTheme="minorHAnsi" w:hAnsiTheme="minorHAnsi" w:cstheme="minorBidi"/>
          <w:noProof/>
          <w:kern w:val="2"/>
          <w:sz w:val="21"/>
          <w:szCs w:val="22"/>
          <w:lang w:val="en-US" w:eastAsia="zh-CN"/>
        </w:rPr>
      </w:pPr>
      <w:r>
        <w:rPr>
          <w:noProof/>
        </w:rPr>
        <w:t>5.23.2.2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_Toc180420539 \h </w:instrText>
      </w:r>
      <w:r>
        <w:rPr>
          <w:noProof/>
        </w:rPr>
      </w:r>
      <w:r>
        <w:rPr>
          <w:noProof/>
        </w:rPr>
        <w:fldChar w:fldCharType="separate"/>
      </w:r>
      <w:r>
        <w:rPr>
          <w:noProof/>
        </w:rPr>
        <w:t>83</w:t>
      </w:r>
      <w:r>
        <w:rPr>
          <w:noProof/>
        </w:rPr>
        <w:fldChar w:fldCharType="end"/>
      </w:r>
    </w:p>
    <w:p w14:paraId="70AB9C45" w14:textId="77777777" w:rsidR="00224656" w:rsidRDefault="00224656">
      <w:pPr>
        <w:pStyle w:val="TOC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CA_n3-n20-n77</w:t>
      </w:r>
      <w:r>
        <w:rPr>
          <w:noProof/>
        </w:rPr>
        <w:tab/>
      </w:r>
      <w:r>
        <w:rPr>
          <w:noProof/>
        </w:rPr>
        <w:fldChar w:fldCharType="begin"/>
      </w:r>
      <w:r>
        <w:rPr>
          <w:noProof/>
        </w:rPr>
        <w:instrText xml:space="preserve"> PAGEREF _Toc180420540 \h </w:instrText>
      </w:r>
      <w:r>
        <w:rPr>
          <w:noProof/>
        </w:rPr>
      </w:r>
      <w:r>
        <w:rPr>
          <w:noProof/>
        </w:rPr>
        <w:fldChar w:fldCharType="separate"/>
      </w:r>
      <w:r>
        <w:rPr>
          <w:noProof/>
        </w:rPr>
        <w:t>84</w:t>
      </w:r>
      <w:r>
        <w:rPr>
          <w:noProof/>
        </w:rPr>
        <w:fldChar w:fldCharType="end"/>
      </w:r>
    </w:p>
    <w:p w14:paraId="0296E4ED" w14:textId="77777777" w:rsidR="00224656" w:rsidRDefault="00224656">
      <w:pPr>
        <w:pStyle w:val="TOC3"/>
        <w:rPr>
          <w:rFonts w:asciiTheme="minorHAnsi" w:hAnsiTheme="minorHAnsi" w:cstheme="minorBidi"/>
          <w:noProof/>
          <w:kern w:val="2"/>
          <w:sz w:val="21"/>
          <w:szCs w:val="22"/>
          <w:lang w:val="en-US" w:eastAsia="zh-CN"/>
        </w:rPr>
      </w:pPr>
      <w:r>
        <w:rPr>
          <w:noProof/>
        </w:rPr>
        <w:t>5.24.1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_Toc180420541 \h </w:instrText>
      </w:r>
      <w:r>
        <w:rPr>
          <w:noProof/>
        </w:rPr>
      </w:r>
      <w:r>
        <w:rPr>
          <w:noProof/>
        </w:rPr>
        <w:fldChar w:fldCharType="separate"/>
      </w:r>
      <w:r>
        <w:rPr>
          <w:noProof/>
        </w:rPr>
        <w:t>84</w:t>
      </w:r>
      <w:r>
        <w:rPr>
          <w:noProof/>
        </w:rPr>
        <w:fldChar w:fldCharType="end"/>
      </w:r>
    </w:p>
    <w:p w14:paraId="71D91443" w14:textId="77777777" w:rsidR="00224656" w:rsidRDefault="00224656">
      <w:pPr>
        <w:pStyle w:val="TOC4"/>
        <w:rPr>
          <w:rFonts w:asciiTheme="minorHAnsi" w:hAnsiTheme="minorHAnsi" w:cstheme="minorBidi"/>
          <w:noProof/>
          <w:kern w:val="2"/>
          <w:sz w:val="21"/>
          <w:szCs w:val="22"/>
          <w:lang w:val="en-US" w:eastAsia="zh-CN"/>
        </w:rPr>
      </w:pPr>
      <w:r>
        <w:rPr>
          <w:noProof/>
        </w:rPr>
        <w:t>5.24.1.1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_Toc180420542 \h </w:instrText>
      </w:r>
      <w:r>
        <w:rPr>
          <w:noProof/>
        </w:rPr>
      </w:r>
      <w:r>
        <w:rPr>
          <w:noProof/>
        </w:rPr>
        <w:fldChar w:fldCharType="separate"/>
      </w:r>
      <w:r>
        <w:rPr>
          <w:noProof/>
        </w:rPr>
        <w:t>84</w:t>
      </w:r>
      <w:r>
        <w:rPr>
          <w:noProof/>
        </w:rPr>
        <w:fldChar w:fldCharType="end"/>
      </w:r>
    </w:p>
    <w:p w14:paraId="2FEB4913"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5.24.1.2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_Toc180420543 \h </w:instrText>
      </w:r>
      <w:r>
        <w:rPr>
          <w:noProof/>
        </w:rPr>
      </w:r>
      <w:r>
        <w:rPr>
          <w:noProof/>
        </w:rPr>
        <w:fldChar w:fldCharType="separate"/>
      </w:r>
      <w:r>
        <w:rPr>
          <w:noProof/>
        </w:rPr>
        <w:t>84</w:t>
      </w:r>
      <w:r>
        <w:rPr>
          <w:noProof/>
        </w:rPr>
        <w:fldChar w:fldCharType="end"/>
      </w:r>
    </w:p>
    <w:p w14:paraId="705F3CAF"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5.24.1.3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_Toc180420544 \h </w:instrText>
      </w:r>
      <w:r>
        <w:rPr>
          <w:noProof/>
        </w:rPr>
      </w:r>
      <w:r>
        <w:rPr>
          <w:noProof/>
        </w:rPr>
        <w:fldChar w:fldCharType="separate"/>
      </w:r>
      <w:r>
        <w:rPr>
          <w:noProof/>
        </w:rPr>
        <w:t>84</w:t>
      </w:r>
      <w:r>
        <w:rPr>
          <w:noProof/>
        </w:rPr>
        <w:fldChar w:fldCharType="end"/>
      </w:r>
    </w:p>
    <w:p w14:paraId="10A7FD2A"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5.24.2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_Toc180420545 \h </w:instrText>
      </w:r>
      <w:r>
        <w:rPr>
          <w:noProof/>
        </w:rPr>
      </w:r>
      <w:r>
        <w:rPr>
          <w:noProof/>
        </w:rPr>
        <w:fldChar w:fldCharType="separate"/>
      </w:r>
      <w:r>
        <w:rPr>
          <w:noProof/>
        </w:rPr>
        <w:t>85</w:t>
      </w:r>
      <w:r>
        <w:rPr>
          <w:noProof/>
        </w:rPr>
        <w:fldChar w:fldCharType="end"/>
      </w:r>
    </w:p>
    <w:p w14:paraId="17A7E3D7" w14:textId="77777777" w:rsidR="00224656" w:rsidRDefault="00224656">
      <w:pPr>
        <w:pStyle w:val="TOC4"/>
        <w:rPr>
          <w:rFonts w:asciiTheme="minorHAnsi" w:hAnsiTheme="minorHAnsi" w:cstheme="minorBidi"/>
          <w:noProof/>
          <w:kern w:val="2"/>
          <w:sz w:val="21"/>
          <w:szCs w:val="22"/>
          <w:lang w:val="en-US" w:eastAsia="zh-CN"/>
        </w:rPr>
      </w:pPr>
      <w:r>
        <w:rPr>
          <w:noProof/>
        </w:rPr>
        <w:t>5.24.2.1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_Toc180420546 \h </w:instrText>
      </w:r>
      <w:r>
        <w:rPr>
          <w:noProof/>
        </w:rPr>
      </w:r>
      <w:r>
        <w:rPr>
          <w:noProof/>
        </w:rPr>
        <w:fldChar w:fldCharType="separate"/>
      </w:r>
      <w:r>
        <w:rPr>
          <w:noProof/>
        </w:rPr>
        <w:t>85</w:t>
      </w:r>
      <w:r>
        <w:rPr>
          <w:noProof/>
        </w:rPr>
        <w:fldChar w:fldCharType="end"/>
      </w:r>
    </w:p>
    <w:p w14:paraId="1EDC6FB2"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5.24.2.1.1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_Toc180420547 \h </w:instrText>
      </w:r>
      <w:r>
        <w:rPr>
          <w:noProof/>
        </w:rPr>
      </w:r>
      <w:r>
        <w:rPr>
          <w:noProof/>
        </w:rPr>
        <w:fldChar w:fldCharType="separate"/>
      </w:r>
      <w:r>
        <w:rPr>
          <w:noProof/>
        </w:rPr>
        <w:t>85</w:t>
      </w:r>
      <w:r>
        <w:rPr>
          <w:noProof/>
        </w:rPr>
        <w:fldChar w:fldCharType="end"/>
      </w:r>
    </w:p>
    <w:p w14:paraId="09B5C92C" w14:textId="77777777" w:rsidR="00224656" w:rsidRDefault="00224656">
      <w:pPr>
        <w:pStyle w:val="TOC4"/>
        <w:rPr>
          <w:rFonts w:asciiTheme="minorHAnsi" w:hAnsiTheme="minorHAnsi" w:cstheme="minorBidi"/>
          <w:noProof/>
          <w:kern w:val="2"/>
          <w:sz w:val="21"/>
          <w:szCs w:val="22"/>
          <w:lang w:val="en-US" w:eastAsia="zh-CN"/>
        </w:rPr>
      </w:pPr>
      <w:r>
        <w:rPr>
          <w:noProof/>
        </w:rPr>
        <w:t>5.24.2.2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_Toc180420548 \h </w:instrText>
      </w:r>
      <w:r>
        <w:rPr>
          <w:noProof/>
        </w:rPr>
      </w:r>
      <w:r>
        <w:rPr>
          <w:noProof/>
        </w:rPr>
        <w:fldChar w:fldCharType="separate"/>
      </w:r>
      <w:r>
        <w:rPr>
          <w:noProof/>
        </w:rPr>
        <w:t>87</w:t>
      </w:r>
      <w:r>
        <w:rPr>
          <w:noProof/>
        </w:rPr>
        <w:fldChar w:fldCharType="end"/>
      </w:r>
    </w:p>
    <w:p w14:paraId="1DF357BB" w14:textId="77777777" w:rsidR="00224656" w:rsidRDefault="00224656">
      <w:pPr>
        <w:pStyle w:val="TOC2"/>
        <w:rPr>
          <w:rFonts w:asciiTheme="minorHAnsi" w:hAnsiTheme="minorHAnsi" w:cstheme="minorBidi"/>
          <w:noProof/>
          <w:kern w:val="2"/>
          <w:sz w:val="21"/>
          <w:szCs w:val="22"/>
          <w:lang w:val="en-US" w:eastAsia="zh-CN"/>
        </w:rPr>
      </w:pPr>
      <w:r>
        <w:rPr>
          <w:noProof/>
        </w:rPr>
        <w:t>5.25</w:t>
      </w:r>
      <w:r>
        <w:rPr>
          <w:rFonts w:asciiTheme="minorHAnsi" w:hAnsiTheme="minorHAnsi" w:cstheme="minorBidi"/>
          <w:noProof/>
          <w:kern w:val="2"/>
          <w:sz w:val="21"/>
          <w:szCs w:val="22"/>
          <w:lang w:val="en-US" w:eastAsia="zh-CN"/>
        </w:rPr>
        <w:tab/>
      </w:r>
      <w:r>
        <w:rPr>
          <w:noProof/>
        </w:rPr>
        <w:t>CA_n1-n3-n71</w:t>
      </w:r>
      <w:r>
        <w:rPr>
          <w:noProof/>
        </w:rPr>
        <w:tab/>
      </w:r>
      <w:r>
        <w:rPr>
          <w:noProof/>
        </w:rPr>
        <w:fldChar w:fldCharType="begin"/>
      </w:r>
      <w:r>
        <w:rPr>
          <w:noProof/>
        </w:rPr>
        <w:instrText xml:space="preserve"> PAGEREF _Toc180420549 \h </w:instrText>
      </w:r>
      <w:r>
        <w:rPr>
          <w:noProof/>
        </w:rPr>
      </w:r>
      <w:r>
        <w:rPr>
          <w:noProof/>
        </w:rPr>
        <w:fldChar w:fldCharType="separate"/>
      </w:r>
      <w:r>
        <w:rPr>
          <w:noProof/>
        </w:rPr>
        <w:t>88</w:t>
      </w:r>
      <w:r>
        <w:rPr>
          <w:noProof/>
        </w:rPr>
        <w:fldChar w:fldCharType="end"/>
      </w:r>
    </w:p>
    <w:p w14:paraId="1B7963FF" w14:textId="77777777" w:rsidR="00224656" w:rsidRDefault="00224656">
      <w:pPr>
        <w:pStyle w:val="TOC3"/>
        <w:rPr>
          <w:rFonts w:asciiTheme="minorHAnsi" w:hAnsiTheme="minorHAnsi" w:cstheme="minorBidi"/>
          <w:noProof/>
          <w:kern w:val="2"/>
          <w:sz w:val="21"/>
          <w:szCs w:val="22"/>
          <w:lang w:val="en-US" w:eastAsia="zh-CN"/>
        </w:rPr>
      </w:pPr>
      <w:r>
        <w:rPr>
          <w:noProof/>
        </w:rPr>
        <w:t>5.25.1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_Toc180420550 \h </w:instrText>
      </w:r>
      <w:r>
        <w:rPr>
          <w:noProof/>
        </w:rPr>
      </w:r>
      <w:r>
        <w:rPr>
          <w:noProof/>
        </w:rPr>
        <w:fldChar w:fldCharType="separate"/>
      </w:r>
      <w:r>
        <w:rPr>
          <w:noProof/>
        </w:rPr>
        <w:t>88</w:t>
      </w:r>
      <w:r>
        <w:rPr>
          <w:noProof/>
        </w:rPr>
        <w:fldChar w:fldCharType="end"/>
      </w:r>
    </w:p>
    <w:p w14:paraId="1AFDF6EB" w14:textId="77777777" w:rsidR="00224656" w:rsidRDefault="00224656">
      <w:pPr>
        <w:pStyle w:val="TOC4"/>
        <w:rPr>
          <w:rFonts w:asciiTheme="minorHAnsi" w:hAnsiTheme="minorHAnsi" w:cstheme="minorBidi"/>
          <w:noProof/>
          <w:kern w:val="2"/>
          <w:sz w:val="21"/>
          <w:szCs w:val="22"/>
          <w:lang w:val="en-US" w:eastAsia="zh-CN"/>
        </w:rPr>
      </w:pPr>
      <w:r>
        <w:rPr>
          <w:noProof/>
        </w:rPr>
        <w:t>5.25.1.1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_Toc180420551 \h </w:instrText>
      </w:r>
      <w:r>
        <w:rPr>
          <w:noProof/>
        </w:rPr>
      </w:r>
      <w:r>
        <w:rPr>
          <w:noProof/>
        </w:rPr>
        <w:fldChar w:fldCharType="separate"/>
      </w:r>
      <w:r>
        <w:rPr>
          <w:noProof/>
        </w:rPr>
        <w:t>88</w:t>
      </w:r>
      <w:r>
        <w:rPr>
          <w:noProof/>
        </w:rPr>
        <w:fldChar w:fldCharType="end"/>
      </w:r>
    </w:p>
    <w:p w14:paraId="1BF66193"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5.25.1.2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_Toc180420552 \h </w:instrText>
      </w:r>
      <w:r>
        <w:rPr>
          <w:noProof/>
        </w:rPr>
      </w:r>
      <w:r>
        <w:rPr>
          <w:noProof/>
        </w:rPr>
        <w:fldChar w:fldCharType="separate"/>
      </w:r>
      <w:r>
        <w:rPr>
          <w:noProof/>
        </w:rPr>
        <w:t>89</w:t>
      </w:r>
      <w:r>
        <w:rPr>
          <w:noProof/>
        </w:rPr>
        <w:fldChar w:fldCharType="end"/>
      </w:r>
    </w:p>
    <w:p w14:paraId="560A13D3"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5.25.1.3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_Toc180420553 \h </w:instrText>
      </w:r>
      <w:r>
        <w:rPr>
          <w:noProof/>
        </w:rPr>
      </w:r>
      <w:r>
        <w:rPr>
          <w:noProof/>
        </w:rPr>
        <w:fldChar w:fldCharType="separate"/>
      </w:r>
      <w:r>
        <w:rPr>
          <w:noProof/>
        </w:rPr>
        <w:t>89</w:t>
      </w:r>
      <w:r>
        <w:rPr>
          <w:noProof/>
        </w:rPr>
        <w:fldChar w:fldCharType="end"/>
      </w:r>
    </w:p>
    <w:p w14:paraId="5BA7742C"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lastRenderedPageBreak/>
        <w:t>5.25.2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_Toc180420554 \h </w:instrText>
      </w:r>
      <w:r>
        <w:rPr>
          <w:noProof/>
        </w:rPr>
      </w:r>
      <w:r>
        <w:rPr>
          <w:noProof/>
        </w:rPr>
        <w:fldChar w:fldCharType="separate"/>
      </w:r>
      <w:r>
        <w:rPr>
          <w:noProof/>
        </w:rPr>
        <w:t>89</w:t>
      </w:r>
      <w:r>
        <w:rPr>
          <w:noProof/>
        </w:rPr>
        <w:fldChar w:fldCharType="end"/>
      </w:r>
    </w:p>
    <w:p w14:paraId="422092C0" w14:textId="77777777" w:rsidR="00224656" w:rsidRDefault="00224656">
      <w:pPr>
        <w:pStyle w:val="TOC4"/>
        <w:rPr>
          <w:rFonts w:asciiTheme="minorHAnsi" w:hAnsiTheme="minorHAnsi" w:cstheme="minorBidi"/>
          <w:noProof/>
          <w:kern w:val="2"/>
          <w:sz w:val="21"/>
          <w:szCs w:val="22"/>
          <w:lang w:val="en-US" w:eastAsia="zh-CN"/>
        </w:rPr>
      </w:pPr>
      <w:r>
        <w:rPr>
          <w:noProof/>
        </w:rPr>
        <w:t>5.25.2.1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_Toc180420555 \h </w:instrText>
      </w:r>
      <w:r>
        <w:rPr>
          <w:noProof/>
        </w:rPr>
      </w:r>
      <w:r>
        <w:rPr>
          <w:noProof/>
        </w:rPr>
        <w:fldChar w:fldCharType="separate"/>
      </w:r>
      <w:r>
        <w:rPr>
          <w:noProof/>
        </w:rPr>
        <w:t>89</w:t>
      </w:r>
      <w:r>
        <w:rPr>
          <w:noProof/>
        </w:rPr>
        <w:fldChar w:fldCharType="end"/>
      </w:r>
    </w:p>
    <w:p w14:paraId="76AAB6A0"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5.25.2.1.1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_Toc180420556 \h </w:instrText>
      </w:r>
      <w:r>
        <w:rPr>
          <w:noProof/>
        </w:rPr>
      </w:r>
      <w:r>
        <w:rPr>
          <w:noProof/>
        </w:rPr>
        <w:fldChar w:fldCharType="separate"/>
      </w:r>
      <w:r>
        <w:rPr>
          <w:noProof/>
        </w:rPr>
        <w:t>89</w:t>
      </w:r>
      <w:r>
        <w:rPr>
          <w:noProof/>
        </w:rPr>
        <w:fldChar w:fldCharType="end"/>
      </w:r>
    </w:p>
    <w:p w14:paraId="0E2D0107" w14:textId="77777777" w:rsidR="00224656" w:rsidRDefault="00224656">
      <w:pPr>
        <w:pStyle w:val="TOC4"/>
        <w:rPr>
          <w:rFonts w:asciiTheme="minorHAnsi" w:hAnsiTheme="minorHAnsi" w:cstheme="minorBidi"/>
          <w:noProof/>
          <w:kern w:val="2"/>
          <w:sz w:val="21"/>
          <w:szCs w:val="22"/>
          <w:lang w:val="en-US" w:eastAsia="zh-CN"/>
        </w:rPr>
      </w:pPr>
      <w:r>
        <w:rPr>
          <w:noProof/>
        </w:rPr>
        <w:t>5.25.2.2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_Toc180420557 \h </w:instrText>
      </w:r>
      <w:r>
        <w:rPr>
          <w:noProof/>
        </w:rPr>
      </w:r>
      <w:r>
        <w:rPr>
          <w:noProof/>
        </w:rPr>
        <w:fldChar w:fldCharType="separate"/>
      </w:r>
      <w:r>
        <w:rPr>
          <w:noProof/>
        </w:rPr>
        <w:t>92</w:t>
      </w:r>
      <w:r>
        <w:rPr>
          <w:noProof/>
        </w:rPr>
        <w:fldChar w:fldCharType="end"/>
      </w:r>
    </w:p>
    <w:p w14:paraId="6F8D2868" w14:textId="77777777" w:rsidR="00224656" w:rsidRDefault="00224656">
      <w:pPr>
        <w:pStyle w:val="TOC2"/>
        <w:rPr>
          <w:rFonts w:asciiTheme="minorHAnsi" w:hAnsiTheme="minorHAnsi" w:cstheme="minorBidi"/>
          <w:noProof/>
          <w:kern w:val="2"/>
          <w:sz w:val="21"/>
          <w:szCs w:val="22"/>
          <w:lang w:val="en-US" w:eastAsia="zh-CN"/>
        </w:rPr>
      </w:pPr>
      <w:r>
        <w:rPr>
          <w:noProof/>
        </w:rPr>
        <w:t>5.26</w:t>
      </w:r>
      <w:r>
        <w:rPr>
          <w:rFonts w:asciiTheme="minorHAnsi" w:hAnsiTheme="minorHAnsi" w:cstheme="minorBidi"/>
          <w:noProof/>
          <w:kern w:val="2"/>
          <w:sz w:val="21"/>
          <w:szCs w:val="22"/>
          <w:lang w:val="en-US" w:eastAsia="zh-CN"/>
        </w:rPr>
        <w:tab/>
      </w:r>
      <w:r>
        <w:rPr>
          <w:noProof/>
        </w:rPr>
        <w:t>CA_n1-n3-n8</w:t>
      </w:r>
      <w:r>
        <w:rPr>
          <w:noProof/>
        </w:rPr>
        <w:tab/>
      </w:r>
      <w:r>
        <w:rPr>
          <w:noProof/>
        </w:rPr>
        <w:fldChar w:fldCharType="begin"/>
      </w:r>
      <w:r>
        <w:rPr>
          <w:noProof/>
        </w:rPr>
        <w:instrText xml:space="preserve"> PAGEREF _Toc180420558 \h </w:instrText>
      </w:r>
      <w:r>
        <w:rPr>
          <w:noProof/>
        </w:rPr>
      </w:r>
      <w:r>
        <w:rPr>
          <w:noProof/>
        </w:rPr>
        <w:fldChar w:fldCharType="separate"/>
      </w:r>
      <w:r>
        <w:rPr>
          <w:noProof/>
        </w:rPr>
        <w:t>93</w:t>
      </w:r>
      <w:r>
        <w:rPr>
          <w:noProof/>
        </w:rPr>
        <w:fldChar w:fldCharType="end"/>
      </w:r>
    </w:p>
    <w:p w14:paraId="155406D5" w14:textId="77777777" w:rsidR="00224656" w:rsidRDefault="00224656">
      <w:pPr>
        <w:pStyle w:val="TOC3"/>
        <w:rPr>
          <w:rFonts w:asciiTheme="minorHAnsi" w:hAnsiTheme="minorHAnsi" w:cstheme="minorBidi"/>
          <w:noProof/>
          <w:kern w:val="2"/>
          <w:sz w:val="21"/>
          <w:szCs w:val="22"/>
          <w:lang w:val="en-US" w:eastAsia="zh-CN"/>
        </w:rPr>
      </w:pPr>
      <w:r>
        <w:rPr>
          <w:noProof/>
        </w:rPr>
        <w:t>5.26.1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_Toc180420559 \h </w:instrText>
      </w:r>
      <w:r>
        <w:rPr>
          <w:noProof/>
        </w:rPr>
      </w:r>
      <w:r>
        <w:rPr>
          <w:noProof/>
        </w:rPr>
        <w:fldChar w:fldCharType="separate"/>
      </w:r>
      <w:r>
        <w:rPr>
          <w:noProof/>
        </w:rPr>
        <w:t>93</w:t>
      </w:r>
      <w:r>
        <w:rPr>
          <w:noProof/>
        </w:rPr>
        <w:fldChar w:fldCharType="end"/>
      </w:r>
    </w:p>
    <w:p w14:paraId="5396E654" w14:textId="77777777" w:rsidR="00224656" w:rsidRDefault="00224656">
      <w:pPr>
        <w:pStyle w:val="TOC4"/>
        <w:rPr>
          <w:rFonts w:asciiTheme="minorHAnsi" w:hAnsiTheme="minorHAnsi" w:cstheme="minorBidi"/>
          <w:noProof/>
          <w:kern w:val="2"/>
          <w:sz w:val="21"/>
          <w:szCs w:val="22"/>
          <w:lang w:val="en-US" w:eastAsia="zh-CN"/>
        </w:rPr>
      </w:pPr>
      <w:r>
        <w:rPr>
          <w:noProof/>
        </w:rPr>
        <w:t>5.26.1.1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_Toc180420560 \h </w:instrText>
      </w:r>
      <w:r>
        <w:rPr>
          <w:noProof/>
        </w:rPr>
      </w:r>
      <w:r>
        <w:rPr>
          <w:noProof/>
        </w:rPr>
        <w:fldChar w:fldCharType="separate"/>
      </w:r>
      <w:r>
        <w:rPr>
          <w:noProof/>
        </w:rPr>
        <w:t>93</w:t>
      </w:r>
      <w:r>
        <w:rPr>
          <w:noProof/>
        </w:rPr>
        <w:fldChar w:fldCharType="end"/>
      </w:r>
    </w:p>
    <w:p w14:paraId="5F0F1342"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5.26.1.2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_Toc180420561 \h </w:instrText>
      </w:r>
      <w:r>
        <w:rPr>
          <w:noProof/>
        </w:rPr>
      </w:r>
      <w:r>
        <w:rPr>
          <w:noProof/>
        </w:rPr>
        <w:fldChar w:fldCharType="separate"/>
      </w:r>
      <w:r>
        <w:rPr>
          <w:noProof/>
        </w:rPr>
        <w:t>94</w:t>
      </w:r>
      <w:r>
        <w:rPr>
          <w:noProof/>
        </w:rPr>
        <w:fldChar w:fldCharType="end"/>
      </w:r>
    </w:p>
    <w:p w14:paraId="6062B6A6"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5.26.1.3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_Toc180420562 \h </w:instrText>
      </w:r>
      <w:r>
        <w:rPr>
          <w:noProof/>
        </w:rPr>
      </w:r>
      <w:r>
        <w:rPr>
          <w:noProof/>
        </w:rPr>
        <w:fldChar w:fldCharType="separate"/>
      </w:r>
      <w:r>
        <w:rPr>
          <w:noProof/>
        </w:rPr>
        <w:t>94</w:t>
      </w:r>
      <w:r>
        <w:rPr>
          <w:noProof/>
        </w:rPr>
        <w:fldChar w:fldCharType="end"/>
      </w:r>
    </w:p>
    <w:p w14:paraId="4605D8D1"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5.26.2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_Toc180420563 \h </w:instrText>
      </w:r>
      <w:r>
        <w:rPr>
          <w:noProof/>
        </w:rPr>
      </w:r>
      <w:r>
        <w:rPr>
          <w:noProof/>
        </w:rPr>
        <w:fldChar w:fldCharType="separate"/>
      </w:r>
      <w:r>
        <w:rPr>
          <w:noProof/>
        </w:rPr>
        <w:t>94</w:t>
      </w:r>
      <w:r>
        <w:rPr>
          <w:noProof/>
        </w:rPr>
        <w:fldChar w:fldCharType="end"/>
      </w:r>
    </w:p>
    <w:p w14:paraId="695BB3F2" w14:textId="77777777" w:rsidR="00224656" w:rsidRDefault="00224656">
      <w:pPr>
        <w:pStyle w:val="TOC4"/>
        <w:rPr>
          <w:rFonts w:asciiTheme="minorHAnsi" w:hAnsiTheme="minorHAnsi" w:cstheme="minorBidi"/>
          <w:noProof/>
          <w:kern w:val="2"/>
          <w:sz w:val="21"/>
          <w:szCs w:val="22"/>
          <w:lang w:val="en-US" w:eastAsia="zh-CN"/>
        </w:rPr>
      </w:pPr>
      <w:r>
        <w:rPr>
          <w:noProof/>
        </w:rPr>
        <w:t>5.26.2.1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_Toc180420564 \h </w:instrText>
      </w:r>
      <w:r>
        <w:rPr>
          <w:noProof/>
        </w:rPr>
      </w:r>
      <w:r>
        <w:rPr>
          <w:noProof/>
        </w:rPr>
        <w:fldChar w:fldCharType="separate"/>
      </w:r>
      <w:r>
        <w:rPr>
          <w:noProof/>
        </w:rPr>
        <w:t>94</w:t>
      </w:r>
      <w:r>
        <w:rPr>
          <w:noProof/>
        </w:rPr>
        <w:fldChar w:fldCharType="end"/>
      </w:r>
    </w:p>
    <w:p w14:paraId="7E134BF0"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5.26.2.1.1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_Toc180420565 \h </w:instrText>
      </w:r>
      <w:r>
        <w:rPr>
          <w:noProof/>
        </w:rPr>
      </w:r>
      <w:r>
        <w:rPr>
          <w:noProof/>
        </w:rPr>
        <w:fldChar w:fldCharType="separate"/>
      </w:r>
      <w:r>
        <w:rPr>
          <w:noProof/>
        </w:rPr>
        <w:t>94</w:t>
      </w:r>
      <w:r>
        <w:rPr>
          <w:noProof/>
        </w:rPr>
        <w:fldChar w:fldCharType="end"/>
      </w:r>
    </w:p>
    <w:p w14:paraId="45552E26" w14:textId="77777777" w:rsidR="00224656" w:rsidRDefault="00224656">
      <w:pPr>
        <w:pStyle w:val="TOC4"/>
        <w:rPr>
          <w:rFonts w:asciiTheme="minorHAnsi" w:hAnsiTheme="minorHAnsi" w:cstheme="minorBidi"/>
          <w:noProof/>
          <w:kern w:val="2"/>
          <w:sz w:val="21"/>
          <w:szCs w:val="22"/>
          <w:lang w:val="en-US" w:eastAsia="zh-CN"/>
        </w:rPr>
      </w:pPr>
      <w:r>
        <w:rPr>
          <w:noProof/>
        </w:rPr>
        <w:t>5.26.2.2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_Toc180420566 \h </w:instrText>
      </w:r>
      <w:r>
        <w:rPr>
          <w:noProof/>
        </w:rPr>
      </w:r>
      <w:r>
        <w:rPr>
          <w:noProof/>
        </w:rPr>
        <w:fldChar w:fldCharType="separate"/>
      </w:r>
      <w:r>
        <w:rPr>
          <w:noProof/>
        </w:rPr>
        <w:t>97</w:t>
      </w:r>
      <w:r>
        <w:rPr>
          <w:noProof/>
        </w:rPr>
        <w:fldChar w:fldCharType="end"/>
      </w:r>
    </w:p>
    <w:p w14:paraId="6FD83A4C" w14:textId="77777777" w:rsidR="00224656" w:rsidRDefault="00224656">
      <w:pPr>
        <w:pStyle w:val="TOC2"/>
        <w:rPr>
          <w:rFonts w:asciiTheme="minorHAnsi" w:hAnsiTheme="minorHAnsi" w:cstheme="minorBidi"/>
          <w:noProof/>
          <w:kern w:val="2"/>
          <w:sz w:val="21"/>
          <w:szCs w:val="22"/>
          <w:lang w:val="en-US" w:eastAsia="zh-CN"/>
        </w:rPr>
      </w:pPr>
      <w:r>
        <w:rPr>
          <w:noProof/>
        </w:rPr>
        <w:t>5.27</w:t>
      </w:r>
      <w:r>
        <w:rPr>
          <w:rFonts w:asciiTheme="minorHAnsi" w:hAnsiTheme="minorHAnsi" w:cstheme="minorBidi"/>
          <w:noProof/>
          <w:kern w:val="2"/>
          <w:sz w:val="21"/>
          <w:szCs w:val="22"/>
          <w:lang w:val="en-US" w:eastAsia="zh-CN"/>
        </w:rPr>
        <w:tab/>
      </w:r>
      <w:r>
        <w:rPr>
          <w:noProof/>
        </w:rPr>
        <w:t>CA_n1-n41-n71</w:t>
      </w:r>
      <w:r>
        <w:rPr>
          <w:noProof/>
        </w:rPr>
        <w:tab/>
      </w:r>
      <w:r>
        <w:rPr>
          <w:noProof/>
        </w:rPr>
        <w:fldChar w:fldCharType="begin"/>
      </w:r>
      <w:r>
        <w:rPr>
          <w:noProof/>
        </w:rPr>
        <w:instrText xml:space="preserve"> PAGEREF _Toc180420567 \h </w:instrText>
      </w:r>
      <w:r>
        <w:rPr>
          <w:noProof/>
        </w:rPr>
      </w:r>
      <w:r>
        <w:rPr>
          <w:noProof/>
        </w:rPr>
        <w:fldChar w:fldCharType="separate"/>
      </w:r>
      <w:r>
        <w:rPr>
          <w:noProof/>
        </w:rPr>
        <w:t>97</w:t>
      </w:r>
      <w:r>
        <w:rPr>
          <w:noProof/>
        </w:rPr>
        <w:fldChar w:fldCharType="end"/>
      </w:r>
    </w:p>
    <w:p w14:paraId="55417549" w14:textId="77777777" w:rsidR="00224656" w:rsidRDefault="00224656">
      <w:pPr>
        <w:pStyle w:val="TOC3"/>
        <w:rPr>
          <w:rFonts w:asciiTheme="minorHAnsi" w:hAnsiTheme="minorHAnsi" w:cstheme="minorBidi"/>
          <w:noProof/>
          <w:kern w:val="2"/>
          <w:sz w:val="21"/>
          <w:szCs w:val="22"/>
          <w:lang w:val="en-US" w:eastAsia="zh-CN"/>
        </w:rPr>
      </w:pPr>
      <w:r>
        <w:rPr>
          <w:noProof/>
        </w:rPr>
        <w:t>5.27.1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_Toc180420568 \h </w:instrText>
      </w:r>
      <w:r>
        <w:rPr>
          <w:noProof/>
        </w:rPr>
      </w:r>
      <w:r>
        <w:rPr>
          <w:noProof/>
        </w:rPr>
        <w:fldChar w:fldCharType="separate"/>
      </w:r>
      <w:r>
        <w:rPr>
          <w:noProof/>
        </w:rPr>
        <w:t>97</w:t>
      </w:r>
      <w:r>
        <w:rPr>
          <w:noProof/>
        </w:rPr>
        <w:fldChar w:fldCharType="end"/>
      </w:r>
    </w:p>
    <w:p w14:paraId="4B3D5F24" w14:textId="77777777" w:rsidR="00224656" w:rsidRDefault="00224656">
      <w:pPr>
        <w:pStyle w:val="TOC4"/>
        <w:rPr>
          <w:rFonts w:asciiTheme="minorHAnsi" w:hAnsiTheme="minorHAnsi" w:cstheme="minorBidi"/>
          <w:noProof/>
          <w:kern w:val="2"/>
          <w:sz w:val="21"/>
          <w:szCs w:val="22"/>
          <w:lang w:val="en-US" w:eastAsia="zh-CN"/>
        </w:rPr>
      </w:pPr>
      <w:r>
        <w:rPr>
          <w:noProof/>
        </w:rPr>
        <w:t>5.27.1.1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_Toc180420569 \h </w:instrText>
      </w:r>
      <w:r>
        <w:rPr>
          <w:noProof/>
        </w:rPr>
      </w:r>
      <w:r>
        <w:rPr>
          <w:noProof/>
        </w:rPr>
        <w:fldChar w:fldCharType="separate"/>
      </w:r>
      <w:r>
        <w:rPr>
          <w:noProof/>
        </w:rPr>
        <w:t>97</w:t>
      </w:r>
      <w:r>
        <w:rPr>
          <w:noProof/>
        </w:rPr>
        <w:fldChar w:fldCharType="end"/>
      </w:r>
    </w:p>
    <w:p w14:paraId="0C77B7F5"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5.27.1.2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_Toc180420570 \h </w:instrText>
      </w:r>
      <w:r>
        <w:rPr>
          <w:noProof/>
        </w:rPr>
      </w:r>
      <w:r>
        <w:rPr>
          <w:noProof/>
        </w:rPr>
        <w:fldChar w:fldCharType="separate"/>
      </w:r>
      <w:r>
        <w:rPr>
          <w:noProof/>
        </w:rPr>
        <w:t>97</w:t>
      </w:r>
      <w:r>
        <w:rPr>
          <w:noProof/>
        </w:rPr>
        <w:fldChar w:fldCharType="end"/>
      </w:r>
    </w:p>
    <w:p w14:paraId="67D8D73E"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5.27.1.3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_Toc180420571 \h </w:instrText>
      </w:r>
      <w:r>
        <w:rPr>
          <w:noProof/>
        </w:rPr>
      </w:r>
      <w:r>
        <w:rPr>
          <w:noProof/>
        </w:rPr>
        <w:fldChar w:fldCharType="separate"/>
      </w:r>
      <w:r>
        <w:rPr>
          <w:noProof/>
        </w:rPr>
        <w:t>97</w:t>
      </w:r>
      <w:r>
        <w:rPr>
          <w:noProof/>
        </w:rPr>
        <w:fldChar w:fldCharType="end"/>
      </w:r>
    </w:p>
    <w:p w14:paraId="04C649EE"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5.27.2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_Toc180420572 \h </w:instrText>
      </w:r>
      <w:r>
        <w:rPr>
          <w:noProof/>
        </w:rPr>
      </w:r>
      <w:r>
        <w:rPr>
          <w:noProof/>
        </w:rPr>
        <w:fldChar w:fldCharType="separate"/>
      </w:r>
      <w:r>
        <w:rPr>
          <w:noProof/>
        </w:rPr>
        <w:t>98</w:t>
      </w:r>
      <w:r>
        <w:rPr>
          <w:noProof/>
        </w:rPr>
        <w:fldChar w:fldCharType="end"/>
      </w:r>
    </w:p>
    <w:p w14:paraId="460EF239" w14:textId="77777777" w:rsidR="00224656" w:rsidRDefault="00224656">
      <w:pPr>
        <w:pStyle w:val="TOC4"/>
        <w:rPr>
          <w:rFonts w:asciiTheme="minorHAnsi" w:hAnsiTheme="minorHAnsi" w:cstheme="minorBidi"/>
          <w:noProof/>
          <w:kern w:val="2"/>
          <w:sz w:val="21"/>
          <w:szCs w:val="22"/>
          <w:lang w:val="en-US" w:eastAsia="zh-CN"/>
        </w:rPr>
      </w:pPr>
      <w:r>
        <w:rPr>
          <w:noProof/>
        </w:rPr>
        <w:t>5.27.2.1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_Toc180420573 \h </w:instrText>
      </w:r>
      <w:r>
        <w:rPr>
          <w:noProof/>
        </w:rPr>
      </w:r>
      <w:r>
        <w:rPr>
          <w:noProof/>
        </w:rPr>
        <w:fldChar w:fldCharType="separate"/>
      </w:r>
      <w:r>
        <w:rPr>
          <w:noProof/>
        </w:rPr>
        <w:t>98</w:t>
      </w:r>
      <w:r>
        <w:rPr>
          <w:noProof/>
        </w:rPr>
        <w:fldChar w:fldCharType="end"/>
      </w:r>
    </w:p>
    <w:p w14:paraId="466F487A"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5.27.2.1.1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_Toc180420574 \h </w:instrText>
      </w:r>
      <w:r>
        <w:rPr>
          <w:noProof/>
        </w:rPr>
      </w:r>
      <w:r>
        <w:rPr>
          <w:noProof/>
        </w:rPr>
        <w:fldChar w:fldCharType="separate"/>
      </w:r>
      <w:r>
        <w:rPr>
          <w:noProof/>
        </w:rPr>
        <w:t>98</w:t>
      </w:r>
      <w:r>
        <w:rPr>
          <w:noProof/>
        </w:rPr>
        <w:fldChar w:fldCharType="end"/>
      </w:r>
    </w:p>
    <w:p w14:paraId="363C4D02" w14:textId="77777777" w:rsidR="00224656" w:rsidRDefault="00224656">
      <w:pPr>
        <w:pStyle w:val="TOC4"/>
        <w:rPr>
          <w:rFonts w:asciiTheme="minorHAnsi" w:hAnsiTheme="minorHAnsi" w:cstheme="minorBidi"/>
          <w:noProof/>
          <w:kern w:val="2"/>
          <w:sz w:val="21"/>
          <w:szCs w:val="22"/>
          <w:lang w:val="en-US" w:eastAsia="zh-CN"/>
        </w:rPr>
      </w:pPr>
      <w:r>
        <w:rPr>
          <w:noProof/>
        </w:rPr>
        <w:t>5.27.2.2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_Toc180420575 \h </w:instrText>
      </w:r>
      <w:r>
        <w:rPr>
          <w:noProof/>
        </w:rPr>
      </w:r>
      <w:r>
        <w:rPr>
          <w:noProof/>
        </w:rPr>
        <w:fldChar w:fldCharType="separate"/>
      </w:r>
      <w:r>
        <w:rPr>
          <w:noProof/>
        </w:rPr>
        <w:t>101</w:t>
      </w:r>
      <w:r>
        <w:rPr>
          <w:noProof/>
        </w:rPr>
        <w:fldChar w:fldCharType="end"/>
      </w:r>
    </w:p>
    <w:p w14:paraId="426313A7" w14:textId="77777777" w:rsidR="00224656" w:rsidRDefault="00224656">
      <w:pPr>
        <w:pStyle w:val="TOC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CA_n1-n8-n41</w:t>
      </w:r>
      <w:r>
        <w:rPr>
          <w:noProof/>
        </w:rPr>
        <w:tab/>
      </w:r>
      <w:r>
        <w:rPr>
          <w:noProof/>
        </w:rPr>
        <w:fldChar w:fldCharType="begin"/>
      </w:r>
      <w:r>
        <w:rPr>
          <w:noProof/>
        </w:rPr>
        <w:instrText xml:space="preserve"> PAGEREF _Toc180420576 \h </w:instrText>
      </w:r>
      <w:r>
        <w:rPr>
          <w:noProof/>
        </w:rPr>
      </w:r>
      <w:r>
        <w:rPr>
          <w:noProof/>
        </w:rPr>
        <w:fldChar w:fldCharType="separate"/>
      </w:r>
      <w:r>
        <w:rPr>
          <w:noProof/>
        </w:rPr>
        <w:t>101</w:t>
      </w:r>
      <w:r>
        <w:rPr>
          <w:noProof/>
        </w:rPr>
        <w:fldChar w:fldCharType="end"/>
      </w:r>
    </w:p>
    <w:p w14:paraId="6DF5C3E8" w14:textId="77777777" w:rsidR="00224656" w:rsidRDefault="00224656">
      <w:pPr>
        <w:pStyle w:val="TOC3"/>
        <w:rPr>
          <w:rFonts w:asciiTheme="minorHAnsi" w:hAnsiTheme="minorHAnsi" w:cstheme="minorBidi"/>
          <w:noProof/>
          <w:kern w:val="2"/>
          <w:sz w:val="21"/>
          <w:szCs w:val="22"/>
          <w:lang w:val="en-US" w:eastAsia="zh-CN"/>
        </w:rPr>
      </w:pPr>
      <w:r>
        <w:rPr>
          <w:noProof/>
        </w:rPr>
        <w:t>5.28.1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_Toc180420577 \h </w:instrText>
      </w:r>
      <w:r>
        <w:rPr>
          <w:noProof/>
        </w:rPr>
      </w:r>
      <w:r>
        <w:rPr>
          <w:noProof/>
        </w:rPr>
        <w:fldChar w:fldCharType="separate"/>
      </w:r>
      <w:r>
        <w:rPr>
          <w:noProof/>
        </w:rPr>
        <w:t>101</w:t>
      </w:r>
      <w:r>
        <w:rPr>
          <w:noProof/>
        </w:rPr>
        <w:fldChar w:fldCharType="end"/>
      </w:r>
    </w:p>
    <w:p w14:paraId="08699E1C" w14:textId="77777777" w:rsidR="00224656" w:rsidRDefault="00224656">
      <w:pPr>
        <w:pStyle w:val="TOC4"/>
        <w:rPr>
          <w:rFonts w:asciiTheme="minorHAnsi" w:hAnsiTheme="minorHAnsi" w:cstheme="minorBidi"/>
          <w:noProof/>
          <w:kern w:val="2"/>
          <w:sz w:val="21"/>
          <w:szCs w:val="22"/>
          <w:lang w:val="en-US" w:eastAsia="zh-CN"/>
        </w:rPr>
      </w:pPr>
      <w:r>
        <w:rPr>
          <w:noProof/>
        </w:rPr>
        <w:t>5.28.1.1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_Toc180420578 \h </w:instrText>
      </w:r>
      <w:r>
        <w:rPr>
          <w:noProof/>
        </w:rPr>
      </w:r>
      <w:r>
        <w:rPr>
          <w:noProof/>
        </w:rPr>
        <w:fldChar w:fldCharType="separate"/>
      </w:r>
      <w:r>
        <w:rPr>
          <w:noProof/>
        </w:rPr>
        <w:t>101</w:t>
      </w:r>
      <w:r>
        <w:rPr>
          <w:noProof/>
        </w:rPr>
        <w:fldChar w:fldCharType="end"/>
      </w:r>
    </w:p>
    <w:p w14:paraId="56E35157"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5.28.1.2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_Toc180420579 \h </w:instrText>
      </w:r>
      <w:r>
        <w:rPr>
          <w:noProof/>
        </w:rPr>
      </w:r>
      <w:r>
        <w:rPr>
          <w:noProof/>
        </w:rPr>
        <w:fldChar w:fldCharType="separate"/>
      </w:r>
      <w:r>
        <w:rPr>
          <w:noProof/>
        </w:rPr>
        <w:t>102</w:t>
      </w:r>
      <w:r>
        <w:rPr>
          <w:noProof/>
        </w:rPr>
        <w:fldChar w:fldCharType="end"/>
      </w:r>
    </w:p>
    <w:p w14:paraId="69B46725"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5.28.1.3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_Toc180420580 \h </w:instrText>
      </w:r>
      <w:r>
        <w:rPr>
          <w:noProof/>
        </w:rPr>
      </w:r>
      <w:r>
        <w:rPr>
          <w:noProof/>
        </w:rPr>
        <w:fldChar w:fldCharType="separate"/>
      </w:r>
      <w:r>
        <w:rPr>
          <w:noProof/>
        </w:rPr>
        <w:t>102</w:t>
      </w:r>
      <w:r>
        <w:rPr>
          <w:noProof/>
        </w:rPr>
        <w:fldChar w:fldCharType="end"/>
      </w:r>
    </w:p>
    <w:p w14:paraId="48E5EFE6"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5.28.2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_Toc180420581 \h </w:instrText>
      </w:r>
      <w:r>
        <w:rPr>
          <w:noProof/>
        </w:rPr>
      </w:r>
      <w:r>
        <w:rPr>
          <w:noProof/>
        </w:rPr>
        <w:fldChar w:fldCharType="separate"/>
      </w:r>
      <w:r>
        <w:rPr>
          <w:noProof/>
        </w:rPr>
        <w:t>102</w:t>
      </w:r>
      <w:r>
        <w:rPr>
          <w:noProof/>
        </w:rPr>
        <w:fldChar w:fldCharType="end"/>
      </w:r>
    </w:p>
    <w:p w14:paraId="38313541" w14:textId="77777777" w:rsidR="00224656" w:rsidRDefault="00224656">
      <w:pPr>
        <w:pStyle w:val="TOC4"/>
        <w:rPr>
          <w:rFonts w:asciiTheme="minorHAnsi" w:hAnsiTheme="minorHAnsi" w:cstheme="minorBidi"/>
          <w:noProof/>
          <w:kern w:val="2"/>
          <w:sz w:val="21"/>
          <w:szCs w:val="22"/>
          <w:lang w:val="en-US" w:eastAsia="zh-CN"/>
        </w:rPr>
      </w:pPr>
      <w:r>
        <w:rPr>
          <w:noProof/>
        </w:rPr>
        <w:t>5.28.2.1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_Toc180420582 \h </w:instrText>
      </w:r>
      <w:r>
        <w:rPr>
          <w:noProof/>
        </w:rPr>
      </w:r>
      <w:r>
        <w:rPr>
          <w:noProof/>
        </w:rPr>
        <w:fldChar w:fldCharType="separate"/>
      </w:r>
      <w:r>
        <w:rPr>
          <w:noProof/>
        </w:rPr>
        <w:t>102</w:t>
      </w:r>
      <w:r>
        <w:rPr>
          <w:noProof/>
        </w:rPr>
        <w:fldChar w:fldCharType="end"/>
      </w:r>
    </w:p>
    <w:p w14:paraId="52D4CB44"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5.28.2.1.1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_Toc180420583 \h </w:instrText>
      </w:r>
      <w:r>
        <w:rPr>
          <w:noProof/>
        </w:rPr>
      </w:r>
      <w:r>
        <w:rPr>
          <w:noProof/>
        </w:rPr>
        <w:fldChar w:fldCharType="separate"/>
      </w:r>
      <w:r>
        <w:rPr>
          <w:noProof/>
        </w:rPr>
        <w:t>102</w:t>
      </w:r>
      <w:r>
        <w:rPr>
          <w:noProof/>
        </w:rPr>
        <w:fldChar w:fldCharType="end"/>
      </w:r>
    </w:p>
    <w:p w14:paraId="4886C293" w14:textId="77777777" w:rsidR="00224656" w:rsidRDefault="00224656">
      <w:pPr>
        <w:pStyle w:val="TOC4"/>
        <w:rPr>
          <w:rFonts w:asciiTheme="minorHAnsi" w:hAnsiTheme="minorHAnsi" w:cstheme="minorBidi"/>
          <w:noProof/>
          <w:kern w:val="2"/>
          <w:sz w:val="21"/>
          <w:szCs w:val="22"/>
          <w:lang w:val="en-US" w:eastAsia="zh-CN"/>
        </w:rPr>
      </w:pPr>
      <w:r>
        <w:rPr>
          <w:noProof/>
        </w:rPr>
        <w:t>5.28.2.2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_Toc180420584 \h </w:instrText>
      </w:r>
      <w:r>
        <w:rPr>
          <w:noProof/>
        </w:rPr>
      </w:r>
      <w:r>
        <w:rPr>
          <w:noProof/>
        </w:rPr>
        <w:fldChar w:fldCharType="separate"/>
      </w:r>
      <w:r>
        <w:rPr>
          <w:noProof/>
        </w:rPr>
        <w:t>105</w:t>
      </w:r>
      <w:r>
        <w:rPr>
          <w:noProof/>
        </w:rPr>
        <w:fldChar w:fldCharType="end"/>
      </w:r>
    </w:p>
    <w:p w14:paraId="74E35731" w14:textId="77777777" w:rsidR="00224656" w:rsidRDefault="00224656">
      <w:pPr>
        <w:pStyle w:val="TOC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CA_n3-n41-n71</w:t>
      </w:r>
      <w:r>
        <w:rPr>
          <w:noProof/>
        </w:rPr>
        <w:tab/>
      </w:r>
      <w:r>
        <w:rPr>
          <w:noProof/>
        </w:rPr>
        <w:fldChar w:fldCharType="begin"/>
      </w:r>
      <w:r>
        <w:rPr>
          <w:noProof/>
        </w:rPr>
        <w:instrText xml:space="preserve"> PAGEREF _Toc180420585 \h </w:instrText>
      </w:r>
      <w:r>
        <w:rPr>
          <w:noProof/>
        </w:rPr>
      </w:r>
      <w:r>
        <w:rPr>
          <w:noProof/>
        </w:rPr>
        <w:fldChar w:fldCharType="separate"/>
      </w:r>
      <w:r>
        <w:rPr>
          <w:noProof/>
        </w:rPr>
        <w:t>106</w:t>
      </w:r>
      <w:r>
        <w:rPr>
          <w:noProof/>
        </w:rPr>
        <w:fldChar w:fldCharType="end"/>
      </w:r>
    </w:p>
    <w:p w14:paraId="5094F22E" w14:textId="77777777" w:rsidR="00224656" w:rsidRDefault="00224656">
      <w:pPr>
        <w:pStyle w:val="TOC3"/>
        <w:rPr>
          <w:rFonts w:asciiTheme="minorHAnsi" w:hAnsiTheme="minorHAnsi" w:cstheme="minorBidi"/>
          <w:noProof/>
          <w:kern w:val="2"/>
          <w:sz w:val="21"/>
          <w:szCs w:val="22"/>
          <w:lang w:val="en-US" w:eastAsia="zh-CN"/>
        </w:rPr>
      </w:pPr>
      <w:r>
        <w:rPr>
          <w:noProof/>
        </w:rPr>
        <w:t>5.29.1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_Toc180420586 \h </w:instrText>
      </w:r>
      <w:r>
        <w:rPr>
          <w:noProof/>
        </w:rPr>
      </w:r>
      <w:r>
        <w:rPr>
          <w:noProof/>
        </w:rPr>
        <w:fldChar w:fldCharType="separate"/>
      </w:r>
      <w:r>
        <w:rPr>
          <w:noProof/>
        </w:rPr>
        <w:t>106</w:t>
      </w:r>
      <w:r>
        <w:rPr>
          <w:noProof/>
        </w:rPr>
        <w:fldChar w:fldCharType="end"/>
      </w:r>
    </w:p>
    <w:p w14:paraId="7D1BA074" w14:textId="77777777" w:rsidR="00224656" w:rsidRDefault="00224656">
      <w:pPr>
        <w:pStyle w:val="TOC4"/>
        <w:rPr>
          <w:rFonts w:asciiTheme="minorHAnsi" w:hAnsiTheme="minorHAnsi" w:cstheme="minorBidi"/>
          <w:noProof/>
          <w:kern w:val="2"/>
          <w:sz w:val="21"/>
          <w:szCs w:val="22"/>
          <w:lang w:val="en-US" w:eastAsia="zh-CN"/>
        </w:rPr>
      </w:pPr>
      <w:r>
        <w:rPr>
          <w:noProof/>
        </w:rPr>
        <w:t>5.29.1.1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_Toc180420587 \h </w:instrText>
      </w:r>
      <w:r>
        <w:rPr>
          <w:noProof/>
        </w:rPr>
      </w:r>
      <w:r>
        <w:rPr>
          <w:noProof/>
        </w:rPr>
        <w:fldChar w:fldCharType="separate"/>
      </w:r>
      <w:r>
        <w:rPr>
          <w:noProof/>
        </w:rPr>
        <w:t>106</w:t>
      </w:r>
      <w:r>
        <w:rPr>
          <w:noProof/>
        </w:rPr>
        <w:fldChar w:fldCharType="end"/>
      </w:r>
    </w:p>
    <w:p w14:paraId="27E788DD"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5.29.1.2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_Toc180420588 \h </w:instrText>
      </w:r>
      <w:r>
        <w:rPr>
          <w:noProof/>
        </w:rPr>
      </w:r>
      <w:r>
        <w:rPr>
          <w:noProof/>
        </w:rPr>
        <w:fldChar w:fldCharType="separate"/>
      </w:r>
      <w:r>
        <w:rPr>
          <w:noProof/>
        </w:rPr>
        <w:t>106</w:t>
      </w:r>
      <w:r>
        <w:rPr>
          <w:noProof/>
        </w:rPr>
        <w:fldChar w:fldCharType="end"/>
      </w:r>
    </w:p>
    <w:p w14:paraId="787A5089"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5.29.1.3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_Toc180420589 \h </w:instrText>
      </w:r>
      <w:r>
        <w:rPr>
          <w:noProof/>
        </w:rPr>
      </w:r>
      <w:r>
        <w:rPr>
          <w:noProof/>
        </w:rPr>
        <w:fldChar w:fldCharType="separate"/>
      </w:r>
      <w:r>
        <w:rPr>
          <w:noProof/>
        </w:rPr>
        <w:t>106</w:t>
      </w:r>
      <w:r>
        <w:rPr>
          <w:noProof/>
        </w:rPr>
        <w:fldChar w:fldCharType="end"/>
      </w:r>
    </w:p>
    <w:p w14:paraId="07709833"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5.29.2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_Toc180420590 \h </w:instrText>
      </w:r>
      <w:r>
        <w:rPr>
          <w:noProof/>
        </w:rPr>
      </w:r>
      <w:r>
        <w:rPr>
          <w:noProof/>
        </w:rPr>
        <w:fldChar w:fldCharType="separate"/>
      </w:r>
      <w:r>
        <w:rPr>
          <w:noProof/>
        </w:rPr>
        <w:t>107</w:t>
      </w:r>
      <w:r>
        <w:rPr>
          <w:noProof/>
        </w:rPr>
        <w:fldChar w:fldCharType="end"/>
      </w:r>
    </w:p>
    <w:p w14:paraId="058B9CE5" w14:textId="77777777" w:rsidR="00224656" w:rsidRDefault="00224656">
      <w:pPr>
        <w:pStyle w:val="TOC4"/>
        <w:rPr>
          <w:rFonts w:asciiTheme="minorHAnsi" w:hAnsiTheme="minorHAnsi" w:cstheme="minorBidi"/>
          <w:noProof/>
          <w:kern w:val="2"/>
          <w:sz w:val="21"/>
          <w:szCs w:val="22"/>
          <w:lang w:val="en-US" w:eastAsia="zh-CN"/>
        </w:rPr>
      </w:pPr>
      <w:r>
        <w:rPr>
          <w:noProof/>
        </w:rPr>
        <w:t>5.29.2.1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_Toc180420591 \h </w:instrText>
      </w:r>
      <w:r>
        <w:rPr>
          <w:noProof/>
        </w:rPr>
      </w:r>
      <w:r>
        <w:rPr>
          <w:noProof/>
        </w:rPr>
        <w:fldChar w:fldCharType="separate"/>
      </w:r>
      <w:r>
        <w:rPr>
          <w:noProof/>
        </w:rPr>
        <w:t>107</w:t>
      </w:r>
      <w:r>
        <w:rPr>
          <w:noProof/>
        </w:rPr>
        <w:fldChar w:fldCharType="end"/>
      </w:r>
    </w:p>
    <w:p w14:paraId="580EB1CA"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5.29.2.1.1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_Toc180420592 \h </w:instrText>
      </w:r>
      <w:r>
        <w:rPr>
          <w:noProof/>
        </w:rPr>
      </w:r>
      <w:r>
        <w:rPr>
          <w:noProof/>
        </w:rPr>
        <w:fldChar w:fldCharType="separate"/>
      </w:r>
      <w:r>
        <w:rPr>
          <w:noProof/>
        </w:rPr>
        <w:t>107</w:t>
      </w:r>
      <w:r>
        <w:rPr>
          <w:noProof/>
        </w:rPr>
        <w:fldChar w:fldCharType="end"/>
      </w:r>
    </w:p>
    <w:p w14:paraId="46C77FDA" w14:textId="77777777" w:rsidR="00224656" w:rsidRDefault="00224656">
      <w:pPr>
        <w:pStyle w:val="TOC4"/>
        <w:rPr>
          <w:rFonts w:asciiTheme="minorHAnsi" w:hAnsiTheme="minorHAnsi" w:cstheme="minorBidi"/>
          <w:noProof/>
          <w:kern w:val="2"/>
          <w:sz w:val="21"/>
          <w:szCs w:val="22"/>
          <w:lang w:val="en-US" w:eastAsia="zh-CN"/>
        </w:rPr>
      </w:pPr>
      <w:r>
        <w:rPr>
          <w:noProof/>
        </w:rPr>
        <w:t>5.29.2.2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_Toc180420593 \h </w:instrText>
      </w:r>
      <w:r>
        <w:rPr>
          <w:noProof/>
        </w:rPr>
      </w:r>
      <w:r>
        <w:rPr>
          <w:noProof/>
        </w:rPr>
        <w:fldChar w:fldCharType="separate"/>
      </w:r>
      <w:r>
        <w:rPr>
          <w:noProof/>
        </w:rPr>
        <w:t>110</w:t>
      </w:r>
      <w:r>
        <w:rPr>
          <w:noProof/>
        </w:rPr>
        <w:fldChar w:fldCharType="end"/>
      </w:r>
    </w:p>
    <w:p w14:paraId="6E80B67E" w14:textId="77777777" w:rsidR="00224656" w:rsidRDefault="00224656">
      <w:pPr>
        <w:pStyle w:val="TOC2"/>
        <w:rPr>
          <w:rFonts w:asciiTheme="minorHAnsi" w:hAnsiTheme="minorHAnsi" w:cstheme="minorBidi"/>
          <w:noProof/>
          <w:kern w:val="2"/>
          <w:sz w:val="21"/>
          <w:szCs w:val="22"/>
          <w:lang w:val="en-US" w:eastAsia="zh-CN"/>
        </w:rPr>
      </w:pPr>
      <w:r>
        <w:rPr>
          <w:noProof/>
        </w:rPr>
        <w:t>5.30</w:t>
      </w:r>
      <w:r>
        <w:rPr>
          <w:rFonts w:asciiTheme="minorHAnsi" w:hAnsiTheme="minorHAnsi" w:cstheme="minorBidi"/>
          <w:noProof/>
          <w:kern w:val="2"/>
          <w:sz w:val="21"/>
          <w:szCs w:val="22"/>
          <w:lang w:val="en-US" w:eastAsia="zh-CN"/>
        </w:rPr>
        <w:tab/>
      </w:r>
      <w:r>
        <w:rPr>
          <w:noProof/>
        </w:rPr>
        <w:t>CA_n1-n7-n20</w:t>
      </w:r>
      <w:r>
        <w:rPr>
          <w:noProof/>
        </w:rPr>
        <w:tab/>
      </w:r>
      <w:r>
        <w:rPr>
          <w:noProof/>
        </w:rPr>
        <w:fldChar w:fldCharType="begin"/>
      </w:r>
      <w:r>
        <w:rPr>
          <w:noProof/>
        </w:rPr>
        <w:instrText xml:space="preserve"> PAGEREF _Toc180420594 \h </w:instrText>
      </w:r>
      <w:r>
        <w:rPr>
          <w:noProof/>
        </w:rPr>
      </w:r>
      <w:r>
        <w:rPr>
          <w:noProof/>
        </w:rPr>
        <w:fldChar w:fldCharType="separate"/>
      </w:r>
      <w:r>
        <w:rPr>
          <w:noProof/>
        </w:rPr>
        <w:t>110</w:t>
      </w:r>
      <w:r>
        <w:rPr>
          <w:noProof/>
        </w:rPr>
        <w:fldChar w:fldCharType="end"/>
      </w:r>
    </w:p>
    <w:p w14:paraId="5AE5F9FB" w14:textId="77777777" w:rsidR="00224656" w:rsidRDefault="00224656">
      <w:pPr>
        <w:pStyle w:val="TOC3"/>
        <w:rPr>
          <w:rFonts w:asciiTheme="minorHAnsi" w:hAnsiTheme="minorHAnsi" w:cstheme="minorBidi"/>
          <w:noProof/>
          <w:kern w:val="2"/>
          <w:sz w:val="21"/>
          <w:szCs w:val="22"/>
          <w:lang w:val="en-US" w:eastAsia="zh-CN"/>
        </w:rPr>
      </w:pPr>
      <w:r>
        <w:rPr>
          <w:noProof/>
        </w:rPr>
        <w:t>5.30.1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_Toc180420595 \h </w:instrText>
      </w:r>
      <w:r>
        <w:rPr>
          <w:noProof/>
        </w:rPr>
      </w:r>
      <w:r>
        <w:rPr>
          <w:noProof/>
        </w:rPr>
        <w:fldChar w:fldCharType="separate"/>
      </w:r>
      <w:r>
        <w:rPr>
          <w:noProof/>
        </w:rPr>
        <w:t>110</w:t>
      </w:r>
      <w:r>
        <w:rPr>
          <w:noProof/>
        </w:rPr>
        <w:fldChar w:fldCharType="end"/>
      </w:r>
    </w:p>
    <w:p w14:paraId="43B3F5EA" w14:textId="77777777" w:rsidR="00224656" w:rsidRDefault="00224656">
      <w:pPr>
        <w:pStyle w:val="TOC4"/>
        <w:rPr>
          <w:rFonts w:asciiTheme="minorHAnsi" w:hAnsiTheme="minorHAnsi" w:cstheme="minorBidi"/>
          <w:noProof/>
          <w:kern w:val="2"/>
          <w:sz w:val="21"/>
          <w:szCs w:val="22"/>
          <w:lang w:val="en-US" w:eastAsia="zh-CN"/>
        </w:rPr>
      </w:pPr>
      <w:r>
        <w:rPr>
          <w:noProof/>
        </w:rPr>
        <w:t>5.30.1.1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_Toc180420596 \h </w:instrText>
      </w:r>
      <w:r>
        <w:rPr>
          <w:noProof/>
        </w:rPr>
      </w:r>
      <w:r>
        <w:rPr>
          <w:noProof/>
        </w:rPr>
        <w:fldChar w:fldCharType="separate"/>
      </w:r>
      <w:r>
        <w:rPr>
          <w:noProof/>
        </w:rPr>
        <w:t>110</w:t>
      </w:r>
      <w:r>
        <w:rPr>
          <w:noProof/>
        </w:rPr>
        <w:fldChar w:fldCharType="end"/>
      </w:r>
    </w:p>
    <w:p w14:paraId="69EDE2C7" w14:textId="77777777" w:rsidR="00224656" w:rsidRDefault="00224656">
      <w:pPr>
        <w:pStyle w:val="TOC4"/>
        <w:rPr>
          <w:rFonts w:asciiTheme="minorHAnsi" w:hAnsiTheme="minorHAnsi" w:cstheme="minorBidi"/>
          <w:noProof/>
          <w:kern w:val="2"/>
          <w:sz w:val="21"/>
          <w:szCs w:val="22"/>
          <w:lang w:val="en-US" w:eastAsia="zh-CN"/>
        </w:rPr>
      </w:pPr>
      <w:r>
        <w:rPr>
          <w:noProof/>
        </w:rPr>
        <w:t>5.30.1.2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_Toc180420597 \h </w:instrText>
      </w:r>
      <w:r>
        <w:rPr>
          <w:noProof/>
        </w:rPr>
      </w:r>
      <w:r>
        <w:rPr>
          <w:noProof/>
        </w:rPr>
        <w:fldChar w:fldCharType="separate"/>
      </w:r>
      <w:r>
        <w:rPr>
          <w:noProof/>
        </w:rPr>
        <w:t>110</w:t>
      </w:r>
      <w:r>
        <w:rPr>
          <w:noProof/>
        </w:rPr>
        <w:fldChar w:fldCharType="end"/>
      </w:r>
    </w:p>
    <w:p w14:paraId="6621E526" w14:textId="77777777" w:rsidR="00224656" w:rsidRDefault="00224656">
      <w:pPr>
        <w:pStyle w:val="TOC4"/>
        <w:rPr>
          <w:rFonts w:asciiTheme="minorHAnsi" w:hAnsiTheme="minorHAnsi" w:cstheme="minorBidi"/>
          <w:noProof/>
          <w:kern w:val="2"/>
          <w:sz w:val="21"/>
          <w:szCs w:val="22"/>
          <w:lang w:val="en-US" w:eastAsia="zh-CN"/>
        </w:rPr>
      </w:pPr>
      <w:r>
        <w:rPr>
          <w:noProof/>
        </w:rPr>
        <w:t>5.30.1.3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_Toc180420598 \h </w:instrText>
      </w:r>
      <w:r>
        <w:rPr>
          <w:noProof/>
        </w:rPr>
      </w:r>
      <w:r>
        <w:rPr>
          <w:noProof/>
        </w:rPr>
        <w:fldChar w:fldCharType="separate"/>
      </w:r>
      <w:r>
        <w:rPr>
          <w:noProof/>
        </w:rPr>
        <w:t>111</w:t>
      </w:r>
      <w:r>
        <w:rPr>
          <w:noProof/>
        </w:rPr>
        <w:fldChar w:fldCharType="end"/>
      </w:r>
    </w:p>
    <w:p w14:paraId="3D60E27C"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5.30.2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_Toc180420599 \h </w:instrText>
      </w:r>
      <w:r>
        <w:rPr>
          <w:noProof/>
        </w:rPr>
      </w:r>
      <w:r>
        <w:rPr>
          <w:noProof/>
        </w:rPr>
        <w:fldChar w:fldCharType="separate"/>
      </w:r>
      <w:r>
        <w:rPr>
          <w:noProof/>
        </w:rPr>
        <w:t>111</w:t>
      </w:r>
      <w:r>
        <w:rPr>
          <w:noProof/>
        </w:rPr>
        <w:fldChar w:fldCharType="end"/>
      </w:r>
    </w:p>
    <w:p w14:paraId="48DD764E" w14:textId="77777777" w:rsidR="00224656" w:rsidRDefault="00224656">
      <w:pPr>
        <w:pStyle w:val="TOC4"/>
        <w:rPr>
          <w:rFonts w:asciiTheme="minorHAnsi" w:hAnsiTheme="minorHAnsi" w:cstheme="minorBidi"/>
          <w:noProof/>
          <w:kern w:val="2"/>
          <w:sz w:val="21"/>
          <w:szCs w:val="22"/>
          <w:lang w:val="en-US" w:eastAsia="zh-CN"/>
        </w:rPr>
      </w:pPr>
      <w:r>
        <w:rPr>
          <w:noProof/>
        </w:rPr>
        <w:t>5.30.2.1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_Toc180420600 \h </w:instrText>
      </w:r>
      <w:r>
        <w:rPr>
          <w:noProof/>
        </w:rPr>
      </w:r>
      <w:r>
        <w:rPr>
          <w:noProof/>
        </w:rPr>
        <w:fldChar w:fldCharType="separate"/>
      </w:r>
      <w:r>
        <w:rPr>
          <w:noProof/>
        </w:rPr>
        <w:t>111</w:t>
      </w:r>
      <w:r>
        <w:rPr>
          <w:noProof/>
        </w:rPr>
        <w:fldChar w:fldCharType="end"/>
      </w:r>
    </w:p>
    <w:p w14:paraId="73105E35"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lang w:eastAsia="en-GB"/>
        </w:rPr>
        <w:t>5.30.2.1.1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_Toc180420601 \h </w:instrText>
      </w:r>
      <w:r>
        <w:rPr>
          <w:noProof/>
        </w:rPr>
      </w:r>
      <w:r>
        <w:rPr>
          <w:noProof/>
        </w:rPr>
        <w:fldChar w:fldCharType="separate"/>
      </w:r>
      <w:r>
        <w:rPr>
          <w:noProof/>
        </w:rPr>
        <w:t>111</w:t>
      </w:r>
      <w:r>
        <w:rPr>
          <w:noProof/>
        </w:rPr>
        <w:fldChar w:fldCharType="end"/>
      </w:r>
    </w:p>
    <w:p w14:paraId="55FB0938" w14:textId="77777777" w:rsidR="00224656" w:rsidRDefault="00224656">
      <w:pPr>
        <w:pStyle w:val="TOC4"/>
        <w:rPr>
          <w:rFonts w:asciiTheme="minorHAnsi" w:hAnsiTheme="minorHAnsi" w:cstheme="minorBidi"/>
          <w:noProof/>
          <w:kern w:val="2"/>
          <w:sz w:val="21"/>
          <w:szCs w:val="22"/>
          <w:lang w:val="en-US" w:eastAsia="zh-CN"/>
        </w:rPr>
      </w:pPr>
      <w:r>
        <w:rPr>
          <w:noProof/>
        </w:rPr>
        <w:t>5.30.2.2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_Toc180420602 \h </w:instrText>
      </w:r>
      <w:r>
        <w:rPr>
          <w:noProof/>
        </w:rPr>
      </w:r>
      <w:r>
        <w:rPr>
          <w:noProof/>
        </w:rPr>
        <w:fldChar w:fldCharType="separate"/>
      </w:r>
      <w:r>
        <w:rPr>
          <w:noProof/>
        </w:rPr>
        <w:t>114</w:t>
      </w:r>
      <w:r>
        <w:rPr>
          <w:noProof/>
        </w:rPr>
        <w:fldChar w:fldCharType="end"/>
      </w:r>
    </w:p>
    <w:p w14:paraId="1A9D8DD3" w14:textId="77777777" w:rsidR="00224656" w:rsidRDefault="00224656">
      <w:pPr>
        <w:pStyle w:val="TOC2"/>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CA_n1-n3-n75</w:t>
      </w:r>
      <w:r>
        <w:rPr>
          <w:noProof/>
        </w:rPr>
        <w:tab/>
      </w:r>
      <w:r>
        <w:rPr>
          <w:noProof/>
        </w:rPr>
        <w:fldChar w:fldCharType="begin"/>
      </w:r>
      <w:r>
        <w:rPr>
          <w:noProof/>
        </w:rPr>
        <w:instrText xml:space="preserve"> PAGEREF _Toc180420603 \h </w:instrText>
      </w:r>
      <w:r>
        <w:rPr>
          <w:noProof/>
        </w:rPr>
      </w:r>
      <w:r>
        <w:rPr>
          <w:noProof/>
        </w:rPr>
        <w:fldChar w:fldCharType="separate"/>
      </w:r>
      <w:r>
        <w:rPr>
          <w:noProof/>
        </w:rPr>
        <w:t>115</w:t>
      </w:r>
      <w:r>
        <w:rPr>
          <w:noProof/>
        </w:rPr>
        <w:fldChar w:fldCharType="end"/>
      </w:r>
    </w:p>
    <w:p w14:paraId="2956A162" w14:textId="77777777" w:rsidR="00224656" w:rsidRDefault="00224656">
      <w:pPr>
        <w:pStyle w:val="TOC3"/>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sidRPr="00E75F1F">
        <w:rPr>
          <w:rFonts w:cs="Arial"/>
          <w:noProof/>
        </w:rPr>
        <w:t>Common for 1 band UL and 2 bands UL CA</w:t>
      </w:r>
      <w:r>
        <w:rPr>
          <w:noProof/>
        </w:rPr>
        <w:tab/>
      </w:r>
      <w:r>
        <w:rPr>
          <w:noProof/>
        </w:rPr>
        <w:fldChar w:fldCharType="begin"/>
      </w:r>
      <w:r>
        <w:rPr>
          <w:noProof/>
        </w:rPr>
        <w:instrText xml:space="preserve"> PAGEREF _Toc180420604 \h </w:instrText>
      </w:r>
      <w:r>
        <w:rPr>
          <w:noProof/>
        </w:rPr>
      </w:r>
      <w:r>
        <w:rPr>
          <w:noProof/>
        </w:rPr>
        <w:fldChar w:fldCharType="separate"/>
      </w:r>
      <w:r>
        <w:rPr>
          <w:noProof/>
        </w:rPr>
        <w:t>115</w:t>
      </w:r>
      <w:r>
        <w:rPr>
          <w:noProof/>
        </w:rPr>
        <w:fldChar w:fldCharType="end"/>
      </w:r>
    </w:p>
    <w:p w14:paraId="7B79FC3F" w14:textId="77777777" w:rsidR="00224656" w:rsidRDefault="00224656">
      <w:pPr>
        <w:pStyle w:val="TOC4"/>
        <w:rPr>
          <w:rFonts w:asciiTheme="minorHAnsi" w:hAnsiTheme="minorHAnsi" w:cstheme="minorBidi"/>
          <w:noProof/>
          <w:kern w:val="2"/>
          <w:sz w:val="21"/>
          <w:szCs w:val="22"/>
          <w:lang w:val="en-US" w:eastAsia="zh-CN"/>
        </w:rPr>
      </w:pPr>
      <w:r>
        <w:rPr>
          <w:noProof/>
        </w:rPr>
        <w:t>5.31.1.1</w:t>
      </w:r>
      <w:r>
        <w:rPr>
          <w:rFonts w:asciiTheme="minorHAnsi" w:hAnsiTheme="minorHAnsi" w:cstheme="minorBidi"/>
          <w:noProof/>
          <w:kern w:val="2"/>
          <w:sz w:val="21"/>
          <w:szCs w:val="22"/>
          <w:lang w:val="en-US" w:eastAsia="zh-CN"/>
        </w:rPr>
        <w:tab/>
      </w:r>
      <w:r w:rsidRPr="00E75F1F">
        <w:rPr>
          <w:rFonts w:cs="Arial"/>
          <w:noProof/>
        </w:rPr>
        <w:t>Operating bands for CA</w:t>
      </w:r>
      <w:r>
        <w:rPr>
          <w:noProof/>
        </w:rPr>
        <w:tab/>
      </w:r>
      <w:r>
        <w:rPr>
          <w:noProof/>
        </w:rPr>
        <w:fldChar w:fldCharType="begin"/>
      </w:r>
      <w:r>
        <w:rPr>
          <w:noProof/>
        </w:rPr>
        <w:instrText xml:space="preserve"> PAGEREF _Toc180420605 \h </w:instrText>
      </w:r>
      <w:r>
        <w:rPr>
          <w:noProof/>
        </w:rPr>
      </w:r>
      <w:r>
        <w:rPr>
          <w:noProof/>
        </w:rPr>
        <w:fldChar w:fldCharType="separate"/>
      </w:r>
      <w:r>
        <w:rPr>
          <w:noProof/>
        </w:rPr>
        <w:t>115</w:t>
      </w:r>
      <w:r>
        <w:rPr>
          <w:noProof/>
        </w:rPr>
        <w:fldChar w:fldCharType="end"/>
      </w:r>
    </w:p>
    <w:p w14:paraId="11CF0050"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rPr>
        <w:t>5.31.1.2</w:t>
      </w:r>
      <w:r>
        <w:rPr>
          <w:rFonts w:asciiTheme="minorHAnsi" w:hAnsiTheme="minorHAnsi" w:cstheme="minorBidi"/>
          <w:noProof/>
          <w:kern w:val="2"/>
          <w:sz w:val="21"/>
          <w:szCs w:val="22"/>
          <w:lang w:val="en-US" w:eastAsia="zh-CN"/>
        </w:rPr>
        <w:tab/>
      </w:r>
      <w:r w:rsidRPr="00E75F1F">
        <w:rPr>
          <w:rFonts w:cs="Arial"/>
          <w:noProof/>
        </w:rPr>
        <w:t>Channel bandwidths per operating band for CA</w:t>
      </w:r>
      <w:r>
        <w:rPr>
          <w:noProof/>
        </w:rPr>
        <w:tab/>
      </w:r>
      <w:r>
        <w:rPr>
          <w:noProof/>
        </w:rPr>
        <w:fldChar w:fldCharType="begin"/>
      </w:r>
      <w:r>
        <w:rPr>
          <w:noProof/>
        </w:rPr>
        <w:instrText xml:space="preserve"> PAGEREF _Toc180420606 \h </w:instrText>
      </w:r>
      <w:r>
        <w:rPr>
          <w:noProof/>
        </w:rPr>
      </w:r>
      <w:r>
        <w:rPr>
          <w:noProof/>
        </w:rPr>
        <w:fldChar w:fldCharType="separate"/>
      </w:r>
      <w:r>
        <w:rPr>
          <w:noProof/>
        </w:rPr>
        <w:t>115</w:t>
      </w:r>
      <w:r>
        <w:rPr>
          <w:noProof/>
        </w:rPr>
        <w:fldChar w:fldCharType="end"/>
      </w:r>
    </w:p>
    <w:p w14:paraId="4D4BC79E"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rPr>
        <w:t>5.31.1.3</w:t>
      </w:r>
      <w:r>
        <w:rPr>
          <w:rFonts w:asciiTheme="minorHAnsi" w:hAnsiTheme="minorHAnsi" w:cstheme="minorBidi"/>
          <w:noProof/>
          <w:kern w:val="2"/>
          <w:sz w:val="21"/>
          <w:szCs w:val="22"/>
          <w:lang w:val="en-US" w:eastAsia="zh-CN"/>
        </w:rPr>
        <w:tab/>
      </w:r>
      <w:r w:rsidRPr="00E75F1F">
        <w:rPr>
          <w:rFonts w:cs="Arial"/>
          <w:noProof/>
        </w:rPr>
        <w:t>∆T</w:t>
      </w:r>
      <w:r w:rsidRPr="00E75F1F">
        <w:rPr>
          <w:rFonts w:cs="Arial"/>
          <w:noProof/>
          <w:vertAlign w:val="subscript"/>
        </w:rPr>
        <w:t>IB,c</w:t>
      </w:r>
      <w:r w:rsidRPr="00E75F1F">
        <w:rPr>
          <w:rFonts w:cs="Arial"/>
          <w:noProof/>
        </w:rPr>
        <w:t xml:space="preserve"> and ∆R</w:t>
      </w:r>
      <w:r w:rsidRPr="00E75F1F">
        <w:rPr>
          <w:rFonts w:cs="Arial"/>
          <w:noProof/>
          <w:vertAlign w:val="subscript"/>
        </w:rPr>
        <w:t>IB,c</w:t>
      </w:r>
      <w:r w:rsidRPr="00E75F1F">
        <w:rPr>
          <w:rFonts w:cs="Arial"/>
          <w:noProof/>
        </w:rPr>
        <w:t xml:space="preserve"> values</w:t>
      </w:r>
      <w:r>
        <w:rPr>
          <w:noProof/>
        </w:rPr>
        <w:tab/>
      </w:r>
      <w:r>
        <w:rPr>
          <w:noProof/>
        </w:rPr>
        <w:fldChar w:fldCharType="begin"/>
      </w:r>
      <w:r>
        <w:rPr>
          <w:noProof/>
        </w:rPr>
        <w:instrText xml:space="preserve"> PAGEREF _Toc180420607 \h </w:instrText>
      </w:r>
      <w:r>
        <w:rPr>
          <w:noProof/>
        </w:rPr>
      </w:r>
      <w:r>
        <w:rPr>
          <w:noProof/>
        </w:rPr>
        <w:fldChar w:fldCharType="separate"/>
      </w:r>
      <w:r>
        <w:rPr>
          <w:noProof/>
        </w:rPr>
        <w:t>115</w:t>
      </w:r>
      <w:r>
        <w:rPr>
          <w:noProof/>
        </w:rPr>
        <w:fldChar w:fldCharType="end"/>
      </w:r>
    </w:p>
    <w:p w14:paraId="6F35C7F8"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rPr>
        <w:t>5.31.2</w:t>
      </w:r>
      <w:r>
        <w:rPr>
          <w:rFonts w:asciiTheme="minorHAnsi" w:hAnsiTheme="minorHAnsi" w:cstheme="minorBidi"/>
          <w:noProof/>
          <w:kern w:val="2"/>
          <w:sz w:val="21"/>
          <w:szCs w:val="22"/>
          <w:lang w:val="en-US" w:eastAsia="zh-CN"/>
        </w:rPr>
        <w:tab/>
      </w:r>
      <w:r w:rsidRPr="00E75F1F">
        <w:rPr>
          <w:rFonts w:cs="Arial"/>
          <w:noProof/>
        </w:rPr>
        <w:t>Specific for 2 bands UL CA</w:t>
      </w:r>
      <w:r>
        <w:rPr>
          <w:noProof/>
        </w:rPr>
        <w:tab/>
      </w:r>
      <w:r>
        <w:rPr>
          <w:noProof/>
        </w:rPr>
        <w:fldChar w:fldCharType="begin"/>
      </w:r>
      <w:r>
        <w:rPr>
          <w:noProof/>
        </w:rPr>
        <w:instrText xml:space="preserve"> PAGEREF _Toc180420608 \h </w:instrText>
      </w:r>
      <w:r>
        <w:rPr>
          <w:noProof/>
        </w:rPr>
      </w:r>
      <w:r>
        <w:rPr>
          <w:noProof/>
        </w:rPr>
        <w:fldChar w:fldCharType="separate"/>
      </w:r>
      <w:r>
        <w:rPr>
          <w:noProof/>
        </w:rPr>
        <w:t>115</w:t>
      </w:r>
      <w:r>
        <w:rPr>
          <w:noProof/>
        </w:rPr>
        <w:fldChar w:fldCharType="end"/>
      </w:r>
    </w:p>
    <w:p w14:paraId="7D45718C" w14:textId="77777777" w:rsidR="00224656" w:rsidRDefault="00224656">
      <w:pPr>
        <w:pStyle w:val="TOC4"/>
        <w:rPr>
          <w:rFonts w:asciiTheme="minorHAnsi" w:hAnsiTheme="minorHAnsi" w:cstheme="minorBidi"/>
          <w:noProof/>
          <w:kern w:val="2"/>
          <w:sz w:val="21"/>
          <w:szCs w:val="22"/>
          <w:lang w:val="en-US" w:eastAsia="zh-CN"/>
        </w:rPr>
      </w:pPr>
      <w:r w:rsidRPr="00E75F1F">
        <w:rPr>
          <w:rFonts w:eastAsia="Times New Roman"/>
          <w:noProof/>
          <w:lang w:eastAsia="en-GB"/>
        </w:rPr>
        <w:t>5.31.2.1</w:t>
      </w:r>
      <w:r>
        <w:rPr>
          <w:rFonts w:asciiTheme="minorHAnsi" w:hAnsiTheme="minorHAnsi" w:cstheme="minorBidi"/>
          <w:noProof/>
          <w:kern w:val="2"/>
          <w:sz w:val="21"/>
          <w:szCs w:val="22"/>
          <w:lang w:val="en-US" w:eastAsia="zh-CN"/>
        </w:rPr>
        <w:tab/>
      </w:r>
      <w:r w:rsidRPr="00E75F1F">
        <w:rPr>
          <w:rFonts w:eastAsia="Times New Roman"/>
          <w:noProof/>
          <w:lang w:eastAsia="en-GB"/>
        </w:rPr>
        <w:t>UE co-existence studies</w:t>
      </w:r>
      <w:r>
        <w:rPr>
          <w:noProof/>
        </w:rPr>
        <w:tab/>
      </w:r>
      <w:r>
        <w:rPr>
          <w:noProof/>
        </w:rPr>
        <w:fldChar w:fldCharType="begin"/>
      </w:r>
      <w:r>
        <w:rPr>
          <w:noProof/>
        </w:rPr>
        <w:instrText xml:space="preserve"> PAGEREF _Toc180420609 \h </w:instrText>
      </w:r>
      <w:r>
        <w:rPr>
          <w:noProof/>
        </w:rPr>
      </w:r>
      <w:r>
        <w:rPr>
          <w:noProof/>
        </w:rPr>
        <w:fldChar w:fldCharType="separate"/>
      </w:r>
      <w:r>
        <w:rPr>
          <w:noProof/>
        </w:rPr>
        <w:t>115</w:t>
      </w:r>
      <w:r>
        <w:rPr>
          <w:noProof/>
        </w:rPr>
        <w:fldChar w:fldCharType="end"/>
      </w:r>
    </w:p>
    <w:p w14:paraId="6C21FCD2"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lang w:eastAsia="en-GB"/>
        </w:rPr>
        <w:t>5.31.2.1.1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_Toc180420610 \h </w:instrText>
      </w:r>
      <w:r>
        <w:rPr>
          <w:noProof/>
        </w:rPr>
      </w:r>
      <w:r>
        <w:rPr>
          <w:noProof/>
        </w:rPr>
        <w:fldChar w:fldCharType="separate"/>
      </w:r>
      <w:r>
        <w:rPr>
          <w:noProof/>
        </w:rPr>
        <w:t>115</w:t>
      </w:r>
      <w:r>
        <w:rPr>
          <w:noProof/>
        </w:rPr>
        <w:fldChar w:fldCharType="end"/>
      </w:r>
    </w:p>
    <w:p w14:paraId="6EECF2F5" w14:textId="77777777" w:rsidR="00224656" w:rsidRDefault="00224656">
      <w:pPr>
        <w:pStyle w:val="TOC4"/>
        <w:rPr>
          <w:rFonts w:asciiTheme="minorHAnsi" w:hAnsiTheme="minorHAnsi" w:cstheme="minorBidi"/>
          <w:noProof/>
          <w:kern w:val="2"/>
          <w:sz w:val="21"/>
          <w:szCs w:val="22"/>
          <w:lang w:val="en-US" w:eastAsia="zh-CN"/>
        </w:rPr>
      </w:pPr>
      <w:r w:rsidRPr="00E75F1F">
        <w:rPr>
          <w:rFonts w:eastAsia="Times New Roman"/>
          <w:noProof/>
          <w:lang w:eastAsia="en-GB"/>
        </w:rPr>
        <w:t>5.31.2.2</w:t>
      </w:r>
      <w:r>
        <w:rPr>
          <w:rFonts w:asciiTheme="minorHAnsi" w:hAnsiTheme="minorHAnsi" w:cstheme="minorBidi"/>
          <w:noProof/>
          <w:kern w:val="2"/>
          <w:sz w:val="21"/>
          <w:szCs w:val="22"/>
          <w:lang w:val="en-US" w:eastAsia="zh-CN"/>
        </w:rPr>
        <w:tab/>
      </w:r>
      <w:r w:rsidRPr="00E75F1F">
        <w:rPr>
          <w:rFonts w:eastAsia="Times New Roman"/>
          <w:noProof/>
          <w:lang w:eastAsia="en-GB"/>
        </w:rPr>
        <w:t>REFSENS requirements</w:t>
      </w:r>
      <w:r>
        <w:rPr>
          <w:noProof/>
        </w:rPr>
        <w:tab/>
      </w:r>
      <w:r>
        <w:rPr>
          <w:noProof/>
        </w:rPr>
        <w:fldChar w:fldCharType="begin"/>
      </w:r>
      <w:r>
        <w:rPr>
          <w:noProof/>
        </w:rPr>
        <w:instrText xml:space="preserve"> PAGEREF _Toc180420611 \h </w:instrText>
      </w:r>
      <w:r>
        <w:rPr>
          <w:noProof/>
        </w:rPr>
      </w:r>
      <w:r>
        <w:rPr>
          <w:noProof/>
        </w:rPr>
        <w:fldChar w:fldCharType="separate"/>
      </w:r>
      <w:r>
        <w:rPr>
          <w:noProof/>
        </w:rPr>
        <w:t>116</w:t>
      </w:r>
      <w:r>
        <w:rPr>
          <w:noProof/>
        </w:rPr>
        <w:fldChar w:fldCharType="end"/>
      </w:r>
    </w:p>
    <w:p w14:paraId="133185C9" w14:textId="77777777" w:rsidR="00224656" w:rsidRDefault="00224656">
      <w:pPr>
        <w:pStyle w:val="TOC2"/>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CA_n1-n7-n78</w:t>
      </w:r>
      <w:r>
        <w:rPr>
          <w:noProof/>
        </w:rPr>
        <w:tab/>
      </w:r>
      <w:r>
        <w:rPr>
          <w:noProof/>
        </w:rPr>
        <w:fldChar w:fldCharType="begin"/>
      </w:r>
      <w:r>
        <w:rPr>
          <w:noProof/>
        </w:rPr>
        <w:instrText xml:space="preserve"> PAGEREF _Toc180420612 \h </w:instrText>
      </w:r>
      <w:r>
        <w:rPr>
          <w:noProof/>
        </w:rPr>
      </w:r>
      <w:r>
        <w:rPr>
          <w:noProof/>
        </w:rPr>
        <w:fldChar w:fldCharType="separate"/>
      </w:r>
      <w:r>
        <w:rPr>
          <w:noProof/>
        </w:rPr>
        <w:t>117</w:t>
      </w:r>
      <w:r>
        <w:rPr>
          <w:noProof/>
        </w:rPr>
        <w:fldChar w:fldCharType="end"/>
      </w:r>
    </w:p>
    <w:p w14:paraId="6DE62F55" w14:textId="77777777" w:rsidR="00224656" w:rsidRDefault="00224656">
      <w:pPr>
        <w:pStyle w:val="TOC3"/>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sidRPr="00E75F1F">
        <w:rPr>
          <w:rFonts w:cs="Arial"/>
          <w:noProof/>
        </w:rPr>
        <w:t>Common for 1 band UL and 2 bands UL CA</w:t>
      </w:r>
      <w:r>
        <w:rPr>
          <w:noProof/>
        </w:rPr>
        <w:tab/>
      </w:r>
      <w:r>
        <w:rPr>
          <w:noProof/>
        </w:rPr>
        <w:fldChar w:fldCharType="begin"/>
      </w:r>
      <w:r>
        <w:rPr>
          <w:noProof/>
        </w:rPr>
        <w:instrText xml:space="preserve"> PAGEREF _Toc180420613 \h </w:instrText>
      </w:r>
      <w:r>
        <w:rPr>
          <w:noProof/>
        </w:rPr>
      </w:r>
      <w:r>
        <w:rPr>
          <w:noProof/>
        </w:rPr>
        <w:fldChar w:fldCharType="separate"/>
      </w:r>
      <w:r>
        <w:rPr>
          <w:noProof/>
        </w:rPr>
        <w:t>117</w:t>
      </w:r>
      <w:r>
        <w:rPr>
          <w:noProof/>
        </w:rPr>
        <w:fldChar w:fldCharType="end"/>
      </w:r>
    </w:p>
    <w:p w14:paraId="32B2BC60" w14:textId="77777777" w:rsidR="00224656" w:rsidRDefault="00224656">
      <w:pPr>
        <w:pStyle w:val="TOC4"/>
        <w:rPr>
          <w:rFonts w:asciiTheme="minorHAnsi" w:hAnsiTheme="minorHAnsi" w:cstheme="minorBidi"/>
          <w:noProof/>
          <w:kern w:val="2"/>
          <w:sz w:val="21"/>
          <w:szCs w:val="22"/>
          <w:lang w:val="en-US" w:eastAsia="zh-CN"/>
        </w:rPr>
      </w:pPr>
      <w:r>
        <w:rPr>
          <w:noProof/>
        </w:rPr>
        <w:lastRenderedPageBreak/>
        <w:t>5.32.1.1</w:t>
      </w:r>
      <w:r>
        <w:rPr>
          <w:rFonts w:asciiTheme="minorHAnsi" w:hAnsiTheme="minorHAnsi" w:cstheme="minorBidi"/>
          <w:noProof/>
          <w:kern w:val="2"/>
          <w:sz w:val="21"/>
          <w:szCs w:val="22"/>
          <w:lang w:val="en-US" w:eastAsia="zh-CN"/>
        </w:rPr>
        <w:tab/>
      </w:r>
      <w:r w:rsidRPr="00E75F1F">
        <w:rPr>
          <w:rFonts w:cs="Arial"/>
          <w:noProof/>
        </w:rPr>
        <w:t>Operating bands for CA</w:t>
      </w:r>
      <w:r>
        <w:rPr>
          <w:noProof/>
        </w:rPr>
        <w:tab/>
      </w:r>
      <w:r>
        <w:rPr>
          <w:noProof/>
        </w:rPr>
        <w:fldChar w:fldCharType="begin"/>
      </w:r>
      <w:r>
        <w:rPr>
          <w:noProof/>
        </w:rPr>
        <w:instrText xml:space="preserve"> PAGEREF _Toc180420614 \h </w:instrText>
      </w:r>
      <w:r>
        <w:rPr>
          <w:noProof/>
        </w:rPr>
      </w:r>
      <w:r>
        <w:rPr>
          <w:noProof/>
        </w:rPr>
        <w:fldChar w:fldCharType="separate"/>
      </w:r>
      <w:r>
        <w:rPr>
          <w:noProof/>
        </w:rPr>
        <w:t>117</w:t>
      </w:r>
      <w:r>
        <w:rPr>
          <w:noProof/>
        </w:rPr>
        <w:fldChar w:fldCharType="end"/>
      </w:r>
    </w:p>
    <w:p w14:paraId="0DF18951"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rPr>
        <w:t>5.32.1.2</w:t>
      </w:r>
      <w:r>
        <w:rPr>
          <w:rFonts w:asciiTheme="minorHAnsi" w:hAnsiTheme="minorHAnsi" w:cstheme="minorBidi"/>
          <w:noProof/>
          <w:kern w:val="2"/>
          <w:sz w:val="21"/>
          <w:szCs w:val="22"/>
          <w:lang w:val="en-US" w:eastAsia="zh-CN"/>
        </w:rPr>
        <w:tab/>
      </w:r>
      <w:r w:rsidRPr="00E75F1F">
        <w:rPr>
          <w:rFonts w:cs="Arial"/>
          <w:noProof/>
        </w:rPr>
        <w:t>Channel bandwidths per operating band for CA</w:t>
      </w:r>
      <w:r>
        <w:rPr>
          <w:noProof/>
        </w:rPr>
        <w:tab/>
      </w:r>
      <w:r>
        <w:rPr>
          <w:noProof/>
        </w:rPr>
        <w:fldChar w:fldCharType="begin"/>
      </w:r>
      <w:r>
        <w:rPr>
          <w:noProof/>
        </w:rPr>
        <w:instrText xml:space="preserve"> PAGEREF _Toc180420615 \h </w:instrText>
      </w:r>
      <w:r>
        <w:rPr>
          <w:noProof/>
        </w:rPr>
      </w:r>
      <w:r>
        <w:rPr>
          <w:noProof/>
        </w:rPr>
        <w:fldChar w:fldCharType="separate"/>
      </w:r>
      <w:r>
        <w:rPr>
          <w:noProof/>
        </w:rPr>
        <w:t>117</w:t>
      </w:r>
      <w:r>
        <w:rPr>
          <w:noProof/>
        </w:rPr>
        <w:fldChar w:fldCharType="end"/>
      </w:r>
    </w:p>
    <w:p w14:paraId="062DA51F"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rPr>
        <w:t>5.32.1.3</w:t>
      </w:r>
      <w:r>
        <w:rPr>
          <w:rFonts w:asciiTheme="minorHAnsi" w:hAnsiTheme="minorHAnsi" w:cstheme="minorBidi"/>
          <w:noProof/>
          <w:kern w:val="2"/>
          <w:sz w:val="21"/>
          <w:szCs w:val="22"/>
          <w:lang w:val="en-US" w:eastAsia="zh-CN"/>
        </w:rPr>
        <w:tab/>
      </w:r>
      <w:r w:rsidRPr="00E75F1F">
        <w:rPr>
          <w:rFonts w:cs="Arial"/>
          <w:noProof/>
        </w:rPr>
        <w:t>∆T</w:t>
      </w:r>
      <w:r w:rsidRPr="00E75F1F">
        <w:rPr>
          <w:rFonts w:cs="Arial"/>
          <w:noProof/>
          <w:vertAlign w:val="subscript"/>
        </w:rPr>
        <w:t>IB,c</w:t>
      </w:r>
      <w:r w:rsidRPr="00E75F1F">
        <w:rPr>
          <w:rFonts w:cs="Arial"/>
          <w:noProof/>
        </w:rPr>
        <w:t xml:space="preserve"> and ∆R</w:t>
      </w:r>
      <w:r w:rsidRPr="00E75F1F">
        <w:rPr>
          <w:rFonts w:cs="Arial"/>
          <w:noProof/>
          <w:vertAlign w:val="subscript"/>
        </w:rPr>
        <w:t>IB,c</w:t>
      </w:r>
      <w:r w:rsidRPr="00E75F1F">
        <w:rPr>
          <w:rFonts w:cs="Arial"/>
          <w:noProof/>
        </w:rPr>
        <w:t xml:space="preserve"> values</w:t>
      </w:r>
      <w:r>
        <w:rPr>
          <w:noProof/>
        </w:rPr>
        <w:tab/>
      </w:r>
      <w:r>
        <w:rPr>
          <w:noProof/>
        </w:rPr>
        <w:fldChar w:fldCharType="begin"/>
      </w:r>
      <w:r>
        <w:rPr>
          <w:noProof/>
        </w:rPr>
        <w:instrText xml:space="preserve"> PAGEREF _Toc180420616 \h </w:instrText>
      </w:r>
      <w:r>
        <w:rPr>
          <w:noProof/>
        </w:rPr>
      </w:r>
      <w:r>
        <w:rPr>
          <w:noProof/>
        </w:rPr>
        <w:fldChar w:fldCharType="separate"/>
      </w:r>
      <w:r>
        <w:rPr>
          <w:noProof/>
        </w:rPr>
        <w:t>117</w:t>
      </w:r>
      <w:r>
        <w:rPr>
          <w:noProof/>
        </w:rPr>
        <w:fldChar w:fldCharType="end"/>
      </w:r>
    </w:p>
    <w:p w14:paraId="20244EAF"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rPr>
        <w:t>5.32.2</w:t>
      </w:r>
      <w:r>
        <w:rPr>
          <w:rFonts w:asciiTheme="minorHAnsi" w:hAnsiTheme="minorHAnsi" w:cstheme="minorBidi"/>
          <w:noProof/>
          <w:kern w:val="2"/>
          <w:sz w:val="21"/>
          <w:szCs w:val="22"/>
          <w:lang w:val="en-US" w:eastAsia="zh-CN"/>
        </w:rPr>
        <w:tab/>
      </w:r>
      <w:r w:rsidRPr="00E75F1F">
        <w:rPr>
          <w:rFonts w:cs="Arial"/>
          <w:noProof/>
        </w:rPr>
        <w:t>Specific for 2 bands UL CA</w:t>
      </w:r>
      <w:r>
        <w:rPr>
          <w:noProof/>
        </w:rPr>
        <w:tab/>
      </w:r>
      <w:r>
        <w:rPr>
          <w:noProof/>
        </w:rPr>
        <w:fldChar w:fldCharType="begin"/>
      </w:r>
      <w:r>
        <w:rPr>
          <w:noProof/>
        </w:rPr>
        <w:instrText xml:space="preserve"> PAGEREF _Toc180420617 \h </w:instrText>
      </w:r>
      <w:r>
        <w:rPr>
          <w:noProof/>
        </w:rPr>
      </w:r>
      <w:r>
        <w:rPr>
          <w:noProof/>
        </w:rPr>
        <w:fldChar w:fldCharType="separate"/>
      </w:r>
      <w:r>
        <w:rPr>
          <w:noProof/>
        </w:rPr>
        <w:t>117</w:t>
      </w:r>
      <w:r>
        <w:rPr>
          <w:noProof/>
        </w:rPr>
        <w:fldChar w:fldCharType="end"/>
      </w:r>
    </w:p>
    <w:p w14:paraId="2BEB60CC" w14:textId="77777777" w:rsidR="00224656" w:rsidRDefault="00224656">
      <w:pPr>
        <w:pStyle w:val="TOC4"/>
        <w:rPr>
          <w:rFonts w:asciiTheme="minorHAnsi" w:hAnsiTheme="minorHAnsi" w:cstheme="minorBidi"/>
          <w:noProof/>
          <w:kern w:val="2"/>
          <w:sz w:val="21"/>
          <w:szCs w:val="22"/>
          <w:lang w:val="en-US" w:eastAsia="zh-CN"/>
        </w:rPr>
      </w:pPr>
      <w:r w:rsidRPr="00E75F1F">
        <w:rPr>
          <w:rFonts w:eastAsia="Times New Roman"/>
          <w:noProof/>
          <w:lang w:eastAsia="en-GB"/>
        </w:rPr>
        <w:t>5.32.2.1</w:t>
      </w:r>
      <w:r>
        <w:rPr>
          <w:rFonts w:asciiTheme="minorHAnsi" w:hAnsiTheme="minorHAnsi" w:cstheme="minorBidi"/>
          <w:noProof/>
          <w:kern w:val="2"/>
          <w:sz w:val="21"/>
          <w:szCs w:val="22"/>
          <w:lang w:val="en-US" w:eastAsia="zh-CN"/>
        </w:rPr>
        <w:tab/>
      </w:r>
      <w:r w:rsidRPr="00E75F1F">
        <w:rPr>
          <w:rFonts w:eastAsia="Times New Roman"/>
          <w:noProof/>
          <w:lang w:eastAsia="en-GB"/>
        </w:rPr>
        <w:t>UE co-existence studies</w:t>
      </w:r>
      <w:r>
        <w:rPr>
          <w:noProof/>
        </w:rPr>
        <w:tab/>
      </w:r>
      <w:r>
        <w:rPr>
          <w:noProof/>
        </w:rPr>
        <w:fldChar w:fldCharType="begin"/>
      </w:r>
      <w:r>
        <w:rPr>
          <w:noProof/>
        </w:rPr>
        <w:instrText xml:space="preserve"> PAGEREF _Toc180420618 \h </w:instrText>
      </w:r>
      <w:r>
        <w:rPr>
          <w:noProof/>
        </w:rPr>
      </w:r>
      <w:r>
        <w:rPr>
          <w:noProof/>
        </w:rPr>
        <w:fldChar w:fldCharType="separate"/>
      </w:r>
      <w:r>
        <w:rPr>
          <w:noProof/>
        </w:rPr>
        <w:t>117</w:t>
      </w:r>
      <w:r>
        <w:rPr>
          <w:noProof/>
        </w:rPr>
        <w:fldChar w:fldCharType="end"/>
      </w:r>
    </w:p>
    <w:p w14:paraId="7FED480C"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lang w:eastAsia="en-GB"/>
        </w:rPr>
        <w:t>5.32.2.1.1</w:t>
      </w:r>
      <w:r>
        <w:rPr>
          <w:rFonts w:asciiTheme="minorHAnsi" w:hAnsiTheme="minorHAnsi" w:cstheme="minorBidi"/>
          <w:noProof/>
          <w:kern w:val="2"/>
          <w:sz w:val="21"/>
          <w:szCs w:val="22"/>
          <w:lang w:val="en-US" w:eastAsia="zh-CN"/>
        </w:rPr>
        <w:tab/>
      </w:r>
      <w:r w:rsidRPr="00E75F1F">
        <w:rPr>
          <w:noProof/>
          <w:snapToGrid w:val="0"/>
          <w:lang w:eastAsia="en-GB"/>
        </w:rPr>
        <w:t>Co-existence studies for 2UL band with 1CC per band</w:t>
      </w:r>
      <w:r>
        <w:rPr>
          <w:noProof/>
        </w:rPr>
        <w:tab/>
      </w:r>
      <w:r>
        <w:rPr>
          <w:noProof/>
        </w:rPr>
        <w:fldChar w:fldCharType="begin"/>
      </w:r>
      <w:r>
        <w:rPr>
          <w:noProof/>
        </w:rPr>
        <w:instrText xml:space="preserve"> PAGEREF _Toc180420619 \h </w:instrText>
      </w:r>
      <w:r>
        <w:rPr>
          <w:noProof/>
        </w:rPr>
      </w:r>
      <w:r>
        <w:rPr>
          <w:noProof/>
        </w:rPr>
        <w:fldChar w:fldCharType="separate"/>
      </w:r>
      <w:r>
        <w:rPr>
          <w:noProof/>
        </w:rPr>
        <w:t>117</w:t>
      </w:r>
      <w:r>
        <w:rPr>
          <w:noProof/>
        </w:rPr>
        <w:fldChar w:fldCharType="end"/>
      </w:r>
    </w:p>
    <w:p w14:paraId="4CF201AC" w14:textId="77777777" w:rsidR="00224656" w:rsidRDefault="00224656">
      <w:pPr>
        <w:pStyle w:val="TOC4"/>
        <w:rPr>
          <w:rFonts w:asciiTheme="minorHAnsi" w:hAnsiTheme="minorHAnsi" w:cstheme="minorBidi"/>
          <w:noProof/>
          <w:kern w:val="2"/>
          <w:sz w:val="21"/>
          <w:szCs w:val="22"/>
          <w:lang w:val="en-US" w:eastAsia="zh-CN"/>
        </w:rPr>
      </w:pPr>
      <w:r w:rsidRPr="00E75F1F">
        <w:rPr>
          <w:rFonts w:eastAsia="Times New Roman"/>
          <w:noProof/>
          <w:lang w:eastAsia="en-GB"/>
        </w:rPr>
        <w:t>5.32.2.2</w:t>
      </w:r>
      <w:r>
        <w:rPr>
          <w:rFonts w:asciiTheme="minorHAnsi" w:hAnsiTheme="minorHAnsi" w:cstheme="minorBidi"/>
          <w:noProof/>
          <w:kern w:val="2"/>
          <w:sz w:val="21"/>
          <w:szCs w:val="22"/>
          <w:lang w:val="en-US" w:eastAsia="zh-CN"/>
        </w:rPr>
        <w:tab/>
      </w:r>
      <w:r w:rsidRPr="00E75F1F">
        <w:rPr>
          <w:rFonts w:eastAsia="Times New Roman"/>
          <w:noProof/>
          <w:lang w:eastAsia="en-GB"/>
        </w:rPr>
        <w:t>REFSENS requirements</w:t>
      </w:r>
      <w:r>
        <w:rPr>
          <w:noProof/>
        </w:rPr>
        <w:tab/>
      </w:r>
      <w:r>
        <w:rPr>
          <w:noProof/>
        </w:rPr>
        <w:fldChar w:fldCharType="begin"/>
      </w:r>
      <w:r>
        <w:rPr>
          <w:noProof/>
        </w:rPr>
        <w:instrText xml:space="preserve"> PAGEREF _Toc180420620 \h </w:instrText>
      </w:r>
      <w:r>
        <w:rPr>
          <w:noProof/>
        </w:rPr>
      </w:r>
      <w:r>
        <w:rPr>
          <w:noProof/>
        </w:rPr>
        <w:fldChar w:fldCharType="separate"/>
      </w:r>
      <w:r>
        <w:rPr>
          <w:noProof/>
        </w:rPr>
        <w:t>119</w:t>
      </w:r>
      <w:r>
        <w:rPr>
          <w:noProof/>
        </w:rPr>
        <w:fldChar w:fldCharType="end"/>
      </w:r>
    </w:p>
    <w:p w14:paraId="7B371380" w14:textId="77777777" w:rsidR="00224656" w:rsidRDefault="00224656">
      <w:pPr>
        <w:pStyle w:val="TOC2"/>
        <w:rPr>
          <w:rFonts w:asciiTheme="minorHAnsi" w:hAnsiTheme="minorHAnsi" w:cstheme="minorBidi"/>
          <w:noProof/>
          <w:kern w:val="2"/>
          <w:sz w:val="21"/>
          <w:szCs w:val="22"/>
          <w:lang w:val="en-US" w:eastAsia="zh-CN"/>
        </w:rPr>
      </w:pPr>
      <w:r>
        <w:rPr>
          <w:noProof/>
        </w:rPr>
        <w:t>5.33</w:t>
      </w:r>
      <w:r>
        <w:rPr>
          <w:rFonts w:asciiTheme="minorHAnsi" w:hAnsiTheme="minorHAnsi" w:cstheme="minorBidi"/>
          <w:noProof/>
          <w:kern w:val="2"/>
          <w:sz w:val="21"/>
          <w:szCs w:val="22"/>
          <w:lang w:val="en-US" w:eastAsia="zh-CN"/>
        </w:rPr>
        <w:tab/>
      </w:r>
      <w:r>
        <w:rPr>
          <w:noProof/>
        </w:rPr>
        <w:t>CA_n7-n25-n29</w:t>
      </w:r>
      <w:r>
        <w:rPr>
          <w:noProof/>
        </w:rPr>
        <w:tab/>
      </w:r>
      <w:r>
        <w:rPr>
          <w:noProof/>
        </w:rPr>
        <w:fldChar w:fldCharType="begin"/>
      </w:r>
      <w:r>
        <w:rPr>
          <w:noProof/>
        </w:rPr>
        <w:instrText xml:space="preserve"> PAGEREF _Toc180420621 \h </w:instrText>
      </w:r>
      <w:r>
        <w:rPr>
          <w:noProof/>
        </w:rPr>
      </w:r>
      <w:r>
        <w:rPr>
          <w:noProof/>
        </w:rPr>
        <w:fldChar w:fldCharType="separate"/>
      </w:r>
      <w:r>
        <w:rPr>
          <w:noProof/>
        </w:rPr>
        <w:t>120</w:t>
      </w:r>
      <w:r>
        <w:rPr>
          <w:noProof/>
        </w:rPr>
        <w:fldChar w:fldCharType="end"/>
      </w:r>
    </w:p>
    <w:p w14:paraId="0AF4048C" w14:textId="77777777" w:rsidR="00224656" w:rsidRDefault="00224656">
      <w:pPr>
        <w:pStyle w:val="TOC3"/>
        <w:rPr>
          <w:rFonts w:asciiTheme="minorHAnsi" w:hAnsiTheme="minorHAnsi" w:cstheme="minorBidi"/>
          <w:noProof/>
          <w:kern w:val="2"/>
          <w:sz w:val="21"/>
          <w:szCs w:val="22"/>
          <w:lang w:val="en-US" w:eastAsia="zh-CN"/>
        </w:rPr>
      </w:pPr>
      <w:r>
        <w:rPr>
          <w:noProof/>
        </w:rPr>
        <w:t>5.33.1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_Toc180420622 \h </w:instrText>
      </w:r>
      <w:r>
        <w:rPr>
          <w:noProof/>
        </w:rPr>
      </w:r>
      <w:r>
        <w:rPr>
          <w:noProof/>
        </w:rPr>
        <w:fldChar w:fldCharType="separate"/>
      </w:r>
      <w:r>
        <w:rPr>
          <w:noProof/>
        </w:rPr>
        <w:t>120</w:t>
      </w:r>
      <w:r>
        <w:rPr>
          <w:noProof/>
        </w:rPr>
        <w:fldChar w:fldCharType="end"/>
      </w:r>
    </w:p>
    <w:p w14:paraId="4E5F29D4" w14:textId="77777777" w:rsidR="00224656" w:rsidRDefault="00224656">
      <w:pPr>
        <w:pStyle w:val="TOC4"/>
        <w:rPr>
          <w:rFonts w:asciiTheme="minorHAnsi" w:hAnsiTheme="minorHAnsi" w:cstheme="minorBidi"/>
          <w:noProof/>
          <w:kern w:val="2"/>
          <w:sz w:val="21"/>
          <w:szCs w:val="22"/>
          <w:lang w:val="en-US" w:eastAsia="zh-CN"/>
        </w:rPr>
      </w:pPr>
      <w:r>
        <w:rPr>
          <w:noProof/>
        </w:rPr>
        <w:t>5.33.1.1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_Toc180420623 \h </w:instrText>
      </w:r>
      <w:r>
        <w:rPr>
          <w:noProof/>
        </w:rPr>
      </w:r>
      <w:r>
        <w:rPr>
          <w:noProof/>
        </w:rPr>
        <w:fldChar w:fldCharType="separate"/>
      </w:r>
      <w:r>
        <w:rPr>
          <w:noProof/>
        </w:rPr>
        <w:t>120</w:t>
      </w:r>
      <w:r>
        <w:rPr>
          <w:noProof/>
        </w:rPr>
        <w:fldChar w:fldCharType="end"/>
      </w:r>
    </w:p>
    <w:p w14:paraId="33D481FC" w14:textId="77777777" w:rsidR="00224656" w:rsidRDefault="00224656">
      <w:pPr>
        <w:pStyle w:val="TOC4"/>
        <w:rPr>
          <w:rFonts w:asciiTheme="minorHAnsi" w:hAnsiTheme="minorHAnsi" w:cstheme="minorBidi"/>
          <w:noProof/>
          <w:kern w:val="2"/>
          <w:sz w:val="21"/>
          <w:szCs w:val="22"/>
          <w:lang w:val="en-US" w:eastAsia="zh-CN"/>
        </w:rPr>
      </w:pPr>
      <w:r>
        <w:rPr>
          <w:noProof/>
        </w:rPr>
        <w:t>5.33.1.2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_Toc180420624 \h </w:instrText>
      </w:r>
      <w:r>
        <w:rPr>
          <w:noProof/>
        </w:rPr>
      </w:r>
      <w:r>
        <w:rPr>
          <w:noProof/>
        </w:rPr>
        <w:fldChar w:fldCharType="separate"/>
      </w:r>
      <w:r>
        <w:rPr>
          <w:noProof/>
        </w:rPr>
        <w:t>120</w:t>
      </w:r>
      <w:r>
        <w:rPr>
          <w:noProof/>
        </w:rPr>
        <w:fldChar w:fldCharType="end"/>
      </w:r>
    </w:p>
    <w:p w14:paraId="7A8B5D76" w14:textId="77777777" w:rsidR="00224656" w:rsidRDefault="00224656">
      <w:pPr>
        <w:pStyle w:val="TOC4"/>
        <w:rPr>
          <w:rFonts w:asciiTheme="minorHAnsi" w:hAnsiTheme="minorHAnsi" w:cstheme="minorBidi"/>
          <w:noProof/>
          <w:kern w:val="2"/>
          <w:sz w:val="21"/>
          <w:szCs w:val="22"/>
          <w:lang w:val="en-US" w:eastAsia="zh-CN"/>
        </w:rPr>
      </w:pPr>
      <w:r>
        <w:rPr>
          <w:noProof/>
        </w:rPr>
        <w:t>5.33.1.3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_Toc180420625 \h </w:instrText>
      </w:r>
      <w:r>
        <w:rPr>
          <w:noProof/>
        </w:rPr>
      </w:r>
      <w:r>
        <w:rPr>
          <w:noProof/>
        </w:rPr>
        <w:fldChar w:fldCharType="separate"/>
      </w:r>
      <w:r>
        <w:rPr>
          <w:noProof/>
        </w:rPr>
        <w:t>120</w:t>
      </w:r>
      <w:r>
        <w:rPr>
          <w:noProof/>
        </w:rPr>
        <w:fldChar w:fldCharType="end"/>
      </w:r>
    </w:p>
    <w:p w14:paraId="4F8D6B8E" w14:textId="77777777" w:rsidR="00224656" w:rsidRDefault="00224656">
      <w:pPr>
        <w:pStyle w:val="TOC3"/>
        <w:rPr>
          <w:rFonts w:asciiTheme="minorHAnsi" w:hAnsiTheme="minorHAnsi" w:cstheme="minorBidi"/>
          <w:noProof/>
          <w:kern w:val="2"/>
          <w:sz w:val="21"/>
          <w:szCs w:val="22"/>
          <w:lang w:val="en-US" w:eastAsia="zh-CN"/>
        </w:rPr>
      </w:pPr>
      <w:r>
        <w:rPr>
          <w:noProof/>
        </w:rPr>
        <w:t>5.33.2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_Toc180420626 \h </w:instrText>
      </w:r>
      <w:r>
        <w:rPr>
          <w:noProof/>
        </w:rPr>
      </w:r>
      <w:r>
        <w:rPr>
          <w:noProof/>
        </w:rPr>
        <w:fldChar w:fldCharType="separate"/>
      </w:r>
      <w:r>
        <w:rPr>
          <w:noProof/>
        </w:rPr>
        <w:t>121</w:t>
      </w:r>
      <w:r>
        <w:rPr>
          <w:noProof/>
        </w:rPr>
        <w:fldChar w:fldCharType="end"/>
      </w:r>
    </w:p>
    <w:p w14:paraId="7F6411CE" w14:textId="77777777" w:rsidR="00224656" w:rsidRDefault="00224656">
      <w:pPr>
        <w:pStyle w:val="TOC4"/>
        <w:rPr>
          <w:rFonts w:asciiTheme="minorHAnsi" w:hAnsiTheme="minorHAnsi" w:cstheme="minorBidi"/>
          <w:noProof/>
          <w:kern w:val="2"/>
          <w:sz w:val="21"/>
          <w:szCs w:val="22"/>
          <w:lang w:val="en-US" w:eastAsia="zh-CN"/>
        </w:rPr>
      </w:pPr>
      <w:r>
        <w:rPr>
          <w:noProof/>
        </w:rPr>
        <w:t>5.33.2.1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_Toc180420627 \h </w:instrText>
      </w:r>
      <w:r>
        <w:rPr>
          <w:noProof/>
        </w:rPr>
      </w:r>
      <w:r>
        <w:rPr>
          <w:noProof/>
        </w:rPr>
        <w:fldChar w:fldCharType="separate"/>
      </w:r>
      <w:r>
        <w:rPr>
          <w:noProof/>
        </w:rPr>
        <w:t>121</w:t>
      </w:r>
      <w:r>
        <w:rPr>
          <w:noProof/>
        </w:rPr>
        <w:fldChar w:fldCharType="end"/>
      </w:r>
    </w:p>
    <w:p w14:paraId="3D0C0944"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5.33.2.1.1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_Toc180420628 \h </w:instrText>
      </w:r>
      <w:r>
        <w:rPr>
          <w:noProof/>
        </w:rPr>
      </w:r>
      <w:r>
        <w:rPr>
          <w:noProof/>
        </w:rPr>
        <w:fldChar w:fldCharType="separate"/>
      </w:r>
      <w:r>
        <w:rPr>
          <w:noProof/>
        </w:rPr>
        <w:t>121</w:t>
      </w:r>
      <w:r>
        <w:rPr>
          <w:noProof/>
        </w:rPr>
        <w:fldChar w:fldCharType="end"/>
      </w:r>
    </w:p>
    <w:p w14:paraId="11CC523E" w14:textId="77777777" w:rsidR="00224656" w:rsidRDefault="00224656">
      <w:pPr>
        <w:pStyle w:val="TOC4"/>
        <w:rPr>
          <w:rFonts w:asciiTheme="minorHAnsi" w:hAnsiTheme="minorHAnsi" w:cstheme="minorBidi"/>
          <w:noProof/>
          <w:kern w:val="2"/>
          <w:sz w:val="21"/>
          <w:szCs w:val="22"/>
          <w:lang w:val="en-US" w:eastAsia="zh-CN"/>
        </w:rPr>
      </w:pPr>
      <w:r>
        <w:rPr>
          <w:noProof/>
        </w:rPr>
        <w:t>5.33.2.2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_Toc180420629 \h </w:instrText>
      </w:r>
      <w:r>
        <w:rPr>
          <w:noProof/>
        </w:rPr>
      </w:r>
      <w:r>
        <w:rPr>
          <w:noProof/>
        </w:rPr>
        <w:fldChar w:fldCharType="separate"/>
      </w:r>
      <w:r>
        <w:rPr>
          <w:noProof/>
        </w:rPr>
        <w:t>121</w:t>
      </w:r>
      <w:r>
        <w:rPr>
          <w:noProof/>
        </w:rPr>
        <w:fldChar w:fldCharType="end"/>
      </w:r>
    </w:p>
    <w:p w14:paraId="667BD483" w14:textId="77777777" w:rsidR="00224656" w:rsidRDefault="00224656">
      <w:pPr>
        <w:pStyle w:val="TOC2"/>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Pr>
          <w:noProof/>
        </w:rPr>
        <w:t>CA_n7-n29-n66</w:t>
      </w:r>
      <w:r>
        <w:rPr>
          <w:noProof/>
        </w:rPr>
        <w:tab/>
      </w:r>
      <w:r>
        <w:rPr>
          <w:noProof/>
        </w:rPr>
        <w:fldChar w:fldCharType="begin"/>
      </w:r>
      <w:r>
        <w:rPr>
          <w:noProof/>
        </w:rPr>
        <w:instrText xml:space="preserve"> PAGEREF _Toc180420630 \h </w:instrText>
      </w:r>
      <w:r>
        <w:rPr>
          <w:noProof/>
        </w:rPr>
      </w:r>
      <w:r>
        <w:rPr>
          <w:noProof/>
        </w:rPr>
        <w:fldChar w:fldCharType="separate"/>
      </w:r>
      <w:r>
        <w:rPr>
          <w:noProof/>
        </w:rPr>
        <w:t>122</w:t>
      </w:r>
      <w:r>
        <w:rPr>
          <w:noProof/>
        </w:rPr>
        <w:fldChar w:fldCharType="end"/>
      </w:r>
    </w:p>
    <w:p w14:paraId="37948413" w14:textId="77777777" w:rsidR="00224656" w:rsidRDefault="00224656">
      <w:pPr>
        <w:pStyle w:val="TOC3"/>
        <w:rPr>
          <w:rFonts w:asciiTheme="minorHAnsi" w:hAnsiTheme="minorHAnsi" w:cstheme="minorBidi"/>
          <w:noProof/>
          <w:kern w:val="2"/>
          <w:sz w:val="21"/>
          <w:szCs w:val="22"/>
          <w:lang w:val="en-US" w:eastAsia="zh-CN"/>
        </w:rPr>
      </w:pPr>
      <w:r>
        <w:rPr>
          <w:noProof/>
        </w:rPr>
        <w:t>5.34.1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_Toc180420631 \h </w:instrText>
      </w:r>
      <w:r>
        <w:rPr>
          <w:noProof/>
        </w:rPr>
      </w:r>
      <w:r>
        <w:rPr>
          <w:noProof/>
        </w:rPr>
        <w:fldChar w:fldCharType="separate"/>
      </w:r>
      <w:r>
        <w:rPr>
          <w:noProof/>
        </w:rPr>
        <w:t>122</w:t>
      </w:r>
      <w:r>
        <w:rPr>
          <w:noProof/>
        </w:rPr>
        <w:fldChar w:fldCharType="end"/>
      </w:r>
    </w:p>
    <w:p w14:paraId="579BA89D" w14:textId="77777777" w:rsidR="00224656" w:rsidRDefault="00224656">
      <w:pPr>
        <w:pStyle w:val="TOC4"/>
        <w:rPr>
          <w:rFonts w:asciiTheme="minorHAnsi" w:hAnsiTheme="minorHAnsi" w:cstheme="minorBidi"/>
          <w:noProof/>
          <w:kern w:val="2"/>
          <w:sz w:val="21"/>
          <w:szCs w:val="22"/>
          <w:lang w:val="en-US" w:eastAsia="zh-CN"/>
        </w:rPr>
      </w:pPr>
      <w:r>
        <w:rPr>
          <w:noProof/>
        </w:rPr>
        <w:t>5.34.1.1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_Toc180420632 \h </w:instrText>
      </w:r>
      <w:r>
        <w:rPr>
          <w:noProof/>
        </w:rPr>
      </w:r>
      <w:r>
        <w:rPr>
          <w:noProof/>
        </w:rPr>
        <w:fldChar w:fldCharType="separate"/>
      </w:r>
      <w:r>
        <w:rPr>
          <w:noProof/>
        </w:rPr>
        <w:t>122</w:t>
      </w:r>
      <w:r>
        <w:rPr>
          <w:noProof/>
        </w:rPr>
        <w:fldChar w:fldCharType="end"/>
      </w:r>
    </w:p>
    <w:p w14:paraId="09A07577" w14:textId="77777777" w:rsidR="00224656" w:rsidRDefault="00224656">
      <w:pPr>
        <w:pStyle w:val="TOC4"/>
        <w:rPr>
          <w:rFonts w:asciiTheme="minorHAnsi" w:hAnsiTheme="minorHAnsi" w:cstheme="minorBidi"/>
          <w:noProof/>
          <w:kern w:val="2"/>
          <w:sz w:val="21"/>
          <w:szCs w:val="22"/>
          <w:lang w:val="en-US" w:eastAsia="zh-CN"/>
        </w:rPr>
      </w:pPr>
      <w:r>
        <w:rPr>
          <w:noProof/>
        </w:rPr>
        <w:t>5.34.1.2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_Toc180420633 \h </w:instrText>
      </w:r>
      <w:r>
        <w:rPr>
          <w:noProof/>
        </w:rPr>
      </w:r>
      <w:r>
        <w:rPr>
          <w:noProof/>
        </w:rPr>
        <w:fldChar w:fldCharType="separate"/>
      </w:r>
      <w:r>
        <w:rPr>
          <w:noProof/>
        </w:rPr>
        <w:t>122</w:t>
      </w:r>
      <w:r>
        <w:rPr>
          <w:noProof/>
        </w:rPr>
        <w:fldChar w:fldCharType="end"/>
      </w:r>
    </w:p>
    <w:p w14:paraId="6BC71551" w14:textId="77777777" w:rsidR="00224656" w:rsidRDefault="00224656">
      <w:pPr>
        <w:pStyle w:val="TOC4"/>
        <w:rPr>
          <w:rFonts w:asciiTheme="minorHAnsi" w:hAnsiTheme="minorHAnsi" w:cstheme="minorBidi"/>
          <w:noProof/>
          <w:kern w:val="2"/>
          <w:sz w:val="21"/>
          <w:szCs w:val="22"/>
          <w:lang w:val="en-US" w:eastAsia="zh-CN"/>
        </w:rPr>
      </w:pPr>
      <w:r>
        <w:rPr>
          <w:noProof/>
        </w:rPr>
        <w:t>5.34.1.3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_Toc180420634 \h </w:instrText>
      </w:r>
      <w:r>
        <w:rPr>
          <w:noProof/>
        </w:rPr>
      </w:r>
      <w:r>
        <w:rPr>
          <w:noProof/>
        </w:rPr>
        <w:fldChar w:fldCharType="separate"/>
      </w:r>
      <w:r>
        <w:rPr>
          <w:noProof/>
        </w:rPr>
        <w:t>122</w:t>
      </w:r>
      <w:r>
        <w:rPr>
          <w:noProof/>
        </w:rPr>
        <w:fldChar w:fldCharType="end"/>
      </w:r>
    </w:p>
    <w:p w14:paraId="4F89C261" w14:textId="77777777" w:rsidR="00224656" w:rsidRDefault="00224656">
      <w:pPr>
        <w:pStyle w:val="TOC3"/>
        <w:rPr>
          <w:rFonts w:asciiTheme="minorHAnsi" w:hAnsiTheme="minorHAnsi" w:cstheme="minorBidi"/>
          <w:noProof/>
          <w:kern w:val="2"/>
          <w:sz w:val="21"/>
          <w:szCs w:val="22"/>
          <w:lang w:val="en-US" w:eastAsia="zh-CN"/>
        </w:rPr>
      </w:pPr>
      <w:r>
        <w:rPr>
          <w:noProof/>
        </w:rPr>
        <w:t>5.34.2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_Toc180420635 \h </w:instrText>
      </w:r>
      <w:r>
        <w:rPr>
          <w:noProof/>
        </w:rPr>
      </w:r>
      <w:r>
        <w:rPr>
          <w:noProof/>
        </w:rPr>
        <w:fldChar w:fldCharType="separate"/>
      </w:r>
      <w:r>
        <w:rPr>
          <w:noProof/>
        </w:rPr>
        <w:t>123</w:t>
      </w:r>
      <w:r>
        <w:rPr>
          <w:noProof/>
        </w:rPr>
        <w:fldChar w:fldCharType="end"/>
      </w:r>
    </w:p>
    <w:p w14:paraId="72F2EA1D" w14:textId="77777777" w:rsidR="00224656" w:rsidRDefault="00224656">
      <w:pPr>
        <w:pStyle w:val="TOC4"/>
        <w:rPr>
          <w:rFonts w:asciiTheme="minorHAnsi" w:hAnsiTheme="minorHAnsi" w:cstheme="minorBidi"/>
          <w:noProof/>
          <w:kern w:val="2"/>
          <w:sz w:val="21"/>
          <w:szCs w:val="22"/>
          <w:lang w:val="en-US" w:eastAsia="zh-CN"/>
        </w:rPr>
      </w:pPr>
      <w:r>
        <w:rPr>
          <w:noProof/>
        </w:rPr>
        <w:t>5.34.2.1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_Toc180420636 \h </w:instrText>
      </w:r>
      <w:r>
        <w:rPr>
          <w:noProof/>
        </w:rPr>
      </w:r>
      <w:r>
        <w:rPr>
          <w:noProof/>
        </w:rPr>
        <w:fldChar w:fldCharType="separate"/>
      </w:r>
      <w:r>
        <w:rPr>
          <w:noProof/>
        </w:rPr>
        <w:t>123</w:t>
      </w:r>
      <w:r>
        <w:rPr>
          <w:noProof/>
        </w:rPr>
        <w:fldChar w:fldCharType="end"/>
      </w:r>
    </w:p>
    <w:p w14:paraId="6C0C436F"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5.34.2.1.1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_Toc180420637 \h </w:instrText>
      </w:r>
      <w:r>
        <w:rPr>
          <w:noProof/>
        </w:rPr>
      </w:r>
      <w:r>
        <w:rPr>
          <w:noProof/>
        </w:rPr>
        <w:fldChar w:fldCharType="separate"/>
      </w:r>
      <w:r>
        <w:rPr>
          <w:noProof/>
        </w:rPr>
        <w:t>123</w:t>
      </w:r>
      <w:r>
        <w:rPr>
          <w:noProof/>
        </w:rPr>
        <w:fldChar w:fldCharType="end"/>
      </w:r>
    </w:p>
    <w:p w14:paraId="2D83DE8E" w14:textId="77777777" w:rsidR="00224656" w:rsidRDefault="00224656">
      <w:pPr>
        <w:pStyle w:val="TOC4"/>
        <w:rPr>
          <w:rFonts w:asciiTheme="minorHAnsi" w:hAnsiTheme="minorHAnsi" w:cstheme="minorBidi"/>
          <w:noProof/>
          <w:kern w:val="2"/>
          <w:sz w:val="21"/>
          <w:szCs w:val="22"/>
          <w:lang w:val="en-US" w:eastAsia="zh-CN"/>
        </w:rPr>
      </w:pPr>
      <w:r>
        <w:rPr>
          <w:noProof/>
        </w:rPr>
        <w:t>5.34.2.2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_Toc180420638 \h </w:instrText>
      </w:r>
      <w:r>
        <w:rPr>
          <w:noProof/>
        </w:rPr>
      </w:r>
      <w:r>
        <w:rPr>
          <w:noProof/>
        </w:rPr>
        <w:fldChar w:fldCharType="separate"/>
      </w:r>
      <w:r>
        <w:rPr>
          <w:noProof/>
        </w:rPr>
        <w:t>123</w:t>
      </w:r>
      <w:r>
        <w:rPr>
          <w:noProof/>
        </w:rPr>
        <w:fldChar w:fldCharType="end"/>
      </w:r>
    </w:p>
    <w:p w14:paraId="36FDB059" w14:textId="77777777" w:rsidR="00224656" w:rsidRDefault="00224656">
      <w:pPr>
        <w:pStyle w:val="TOC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CA_n7-n29-n77</w:t>
      </w:r>
      <w:r>
        <w:rPr>
          <w:noProof/>
        </w:rPr>
        <w:tab/>
      </w:r>
      <w:r>
        <w:rPr>
          <w:noProof/>
        </w:rPr>
        <w:fldChar w:fldCharType="begin"/>
      </w:r>
      <w:r>
        <w:rPr>
          <w:noProof/>
        </w:rPr>
        <w:instrText xml:space="preserve"> PAGEREF _Toc180420639 \h </w:instrText>
      </w:r>
      <w:r>
        <w:rPr>
          <w:noProof/>
        </w:rPr>
      </w:r>
      <w:r>
        <w:rPr>
          <w:noProof/>
        </w:rPr>
        <w:fldChar w:fldCharType="separate"/>
      </w:r>
      <w:r>
        <w:rPr>
          <w:noProof/>
        </w:rPr>
        <w:t>124</w:t>
      </w:r>
      <w:r>
        <w:rPr>
          <w:noProof/>
        </w:rPr>
        <w:fldChar w:fldCharType="end"/>
      </w:r>
    </w:p>
    <w:p w14:paraId="3D631A1A" w14:textId="77777777" w:rsidR="00224656" w:rsidRDefault="00224656">
      <w:pPr>
        <w:pStyle w:val="TOC4"/>
        <w:rPr>
          <w:rFonts w:asciiTheme="minorHAnsi" w:hAnsiTheme="minorHAnsi" w:cstheme="minorBidi"/>
          <w:noProof/>
          <w:kern w:val="2"/>
          <w:sz w:val="21"/>
          <w:szCs w:val="22"/>
          <w:lang w:val="en-US" w:eastAsia="zh-CN"/>
        </w:rPr>
      </w:pPr>
      <w:r>
        <w:rPr>
          <w:noProof/>
        </w:rPr>
        <w:t>5.35.1.1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_Toc180420640 \h </w:instrText>
      </w:r>
      <w:r>
        <w:rPr>
          <w:noProof/>
        </w:rPr>
      </w:r>
      <w:r>
        <w:rPr>
          <w:noProof/>
        </w:rPr>
        <w:fldChar w:fldCharType="separate"/>
      </w:r>
      <w:r>
        <w:rPr>
          <w:noProof/>
        </w:rPr>
        <w:t>124</w:t>
      </w:r>
      <w:r>
        <w:rPr>
          <w:noProof/>
        </w:rPr>
        <w:fldChar w:fldCharType="end"/>
      </w:r>
    </w:p>
    <w:p w14:paraId="1DED3422" w14:textId="77777777" w:rsidR="00224656" w:rsidRDefault="00224656">
      <w:pPr>
        <w:pStyle w:val="TOC4"/>
        <w:rPr>
          <w:rFonts w:asciiTheme="minorHAnsi" w:hAnsiTheme="minorHAnsi" w:cstheme="minorBidi"/>
          <w:noProof/>
          <w:kern w:val="2"/>
          <w:sz w:val="21"/>
          <w:szCs w:val="22"/>
          <w:lang w:val="en-US" w:eastAsia="zh-CN"/>
        </w:rPr>
      </w:pPr>
      <w:r>
        <w:rPr>
          <w:noProof/>
        </w:rPr>
        <w:t>5.35.1.2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_Toc180420641 \h </w:instrText>
      </w:r>
      <w:r>
        <w:rPr>
          <w:noProof/>
        </w:rPr>
      </w:r>
      <w:r>
        <w:rPr>
          <w:noProof/>
        </w:rPr>
        <w:fldChar w:fldCharType="separate"/>
      </w:r>
      <w:r>
        <w:rPr>
          <w:noProof/>
        </w:rPr>
        <w:t>124</w:t>
      </w:r>
      <w:r>
        <w:rPr>
          <w:noProof/>
        </w:rPr>
        <w:fldChar w:fldCharType="end"/>
      </w:r>
    </w:p>
    <w:p w14:paraId="2FF5CA47" w14:textId="77777777" w:rsidR="00224656" w:rsidRDefault="00224656">
      <w:pPr>
        <w:pStyle w:val="TOC4"/>
        <w:rPr>
          <w:rFonts w:asciiTheme="minorHAnsi" w:hAnsiTheme="minorHAnsi" w:cstheme="minorBidi"/>
          <w:noProof/>
          <w:kern w:val="2"/>
          <w:sz w:val="21"/>
          <w:szCs w:val="22"/>
          <w:lang w:val="en-US" w:eastAsia="zh-CN"/>
        </w:rPr>
      </w:pPr>
      <w:r>
        <w:rPr>
          <w:noProof/>
        </w:rPr>
        <w:t>5.35.1.3</w:t>
      </w:r>
      <w:r>
        <w:rPr>
          <w:rFonts w:asciiTheme="minorHAnsi" w:hAnsiTheme="minorHAnsi" w:cstheme="minorBidi"/>
          <w:noProof/>
          <w:kern w:val="2"/>
          <w:sz w:val="21"/>
          <w:szCs w:val="22"/>
          <w:lang w:val="en-US" w:eastAsia="zh-CN"/>
        </w:rPr>
        <w:tab/>
      </w:r>
      <w:r>
        <w:rPr>
          <w:noProof/>
        </w:rPr>
        <w:t>∆T</w:t>
      </w:r>
      <w:r w:rsidRPr="00E75F1F">
        <w:rPr>
          <w:noProof/>
          <w:vertAlign w:val="subscript"/>
        </w:rPr>
        <w:t>IB,c</w:t>
      </w:r>
      <w:r>
        <w:rPr>
          <w:noProof/>
        </w:rPr>
        <w:t xml:space="preserve"> and ∆R</w:t>
      </w:r>
      <w:r w:rsidRPr="00E75F1F">
        <w:rPr>
          <w:noProof/>
          <w:vertAlign w:val="subscript"/>
        </w:rPr>
        <w:t>IB,c</w:t>
      </w:r>
      <w:r>
        <w:rPr>
          <w:noProof/>
        </w:rPr>
        <w:t xml:space="preserve"> values</w:t>
      </w:r>
      <w:r>
        <w:rPr>
          <w:noProof/>
        </w:rPr>
        <w:tab/>
      </w:r>
      <w:r>
        <w:rPr>
          <w:noProof/>
        </w:rPr>
        <w:fldChar w:fldCharType="begin"/>
      </w:r>
      <w:r>
        <w:rPr>
          <w:noProof/>
        </w:rPr>
        <w:instrText xml:space="preserve"> PAGEREF _Toc180420642 \h </w:instrText>
      </w:r>
      <w:r>
        <w:rPr>
          <w:noProof/>
        </w:rPr>
      </w:r>
      <w:r>
        <w:rPr>
          <w:noProof/>
        </w:rPr>
        <w:fldChar w:fldCharType="separate"/>
      </w:r>
      <w:r>
        <w:rPr>
          <w:noProof/>
        </w:rPr>
        <w:t>124</w:t>
      </w:r>
      <w:r>
        <w:rPr>
          <w:noProof/>
        </w:rPr>
        <w:fldChar w:fldCharType="end"/>
      </w:r>
    </w:p>
    <w:p w14:paraId="035DDC0A" w14:textId="77777777" w:rsidR="00224656" w:rsidRDefault="00224656">
      <w:pPr>
        <w:pStyle w:val="TOC4"/>
        <w:rPr>
          <w:rFonts w:asciiTheme="minorHAnsi" w:hAnsiTheme="minorHAnsi" w:cstheme="minorBidi"/>
          <w:noProof/>
          <w:kern w:val="2"/>
          <w:sz w:val="21"/>
          <w:szCs w:val="22"/>
          <w:lang w:val="en-US" w:eastAsia="zh-CN"/>
        </w:rPr>
      </w:pPr>
      <w:r>
        <w:rPr>
          <w:noProof/>
        </w:rPr>
        <w:t>5.35.2.1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_Toc180420643 \h </w:instrText>
      </w:r>
      <w:r>
        <w:rPr>
          <w:noProof/>
        </w:rPr>
      </w:r>
      <w:r>
        <w:rPr>
          <w:noProof/>
        </w:rPr>
        <w:fldChar w:fldCharType="separate"/>
      </w:r>
      <w:r>
        <w:rPr>
          <w:noProof/>
        </w:rPr>
        <w:t>125</w:t>
      </w:r>
      <w:r>
        <w:rPr>
          <w:noProof/>
        </w:rPr>
        <w:fldChar w:fldCharType="end"/>
      </w:r>
    </w:p>
    <w:p w14:paraId="42CF21BB"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5.35.2.1.1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_Toc180420644 \h </w:instrText>
      </w:r>
      <w:r>
        <w:rPr>
          <w:noProof/>
        </w:rPr>
      </w:r>
      <w:r>
        <w:rPr>
          <w:noProof/>
        </w:rPr>
        <w:fldChar w:fldCharType="separate"/>
      </w:r>
      <w:r>
        <w:rPr>
          <w:noProof/>
        </w:rPr>
        <w:t>125</w:t>
      </w:r>
      <w:r>
        <w:rPr>
          <w:noProof/>
        </w:rPr>
        <w:fldChar w:fldCharType="end"/>
      </w:r>
    </w:p>
    <w:p w14:paraId="1F4DE252" w14:textId="77777777" w:rsidR="00224656" w:rsidRDefault="00224656">
      <w:pPr>
        <w:pStyle w:val="TOC4"/>
        <w:rPr>
          <w:rFonts w:asciiTheme="minorHAnsi" w:hAnsiTheme="minorHAnsi" w:cstheme="minorBidi"/>
          <w:noProof/>
          <w:kern w:val="2"/>
          <w:sz w:val="21"/>
          <w:szCs w:val="22"/>
          <w:lang w:val="en-US" w:eastAsia="zh-CN"/>
        </w:rPr>
      </w:pPr>
      <w:r>
        <w:rPr>
          <w:noProof/>
        </w:rPr>
        <w:t>5.35.2.2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_Toc180420645 \h </w:instrText>
      </w:r>
      <w:r>
        <w:rPr>
          <w:noProof/>
        </w:rPr>
      </w:r>
      <w:r>
        <w:rPr>
          <w:noProof/>
        </w:rPr>
        <w:fldChar w:fldCharType="separate"/>
      </w:r>
      <w:r>
        <w:rPr>
          <w:noProof/>
        </w:rPr>
        <w:t>125</w:t>
      </w:r>
      <w:r>
        <w:rPr>
          <w:noProof/>
        </w:rPr>
        <w:fldChar w:fldCharType="end"/>
      </w:r>
    </w:p>
    <w:p w14:paraId="09F02009" w14:textId="77777777" w:rsidR="00224656" w:rsidRDefault="00224656">
      <w:pPr>
        <w:pStyle w:val="TOC2"/>
        <w:rPr>
          <w:rFonts w:asciiTheme="minorHAnsi" w:hAnsiTheme="minorHAnsi" w:cstheme="minorBidi"/>
          <w:noProof/>
          <w:kern w:val="2"/>
          <w:sz w:val="21"/>
          <w:szCs w:val="22"/>
          <w:lang w:val="en-US" w:eastAsia="zh-CN"/>
        </w:rPr>
      </w:pPr>
      <w:r w:rsidRPr="00E75F1F">
        <w:rPr>
          <w:rFonts w:eastAsia="SimSun"/>
          <w:noProof/>
          <w:lang w:eastAsia="zh-CN"/>
        </w:rPr>
        <w:t>5.36</w:t>
      </w:r>
      <w:r>
        <w:rPr>
          <w:rFonts w:asciiTheme="minorHAnsi" w:hAnsiTheme="minorHAnsi" w:cstheme="minorBidi"/>
          <w:noProof/>
          <w:kern w:val="2"/>
          <w:sz w:val="21"/>
          <w:szCs w:val="22"/>
          <w:lang w:val="en-US" w:eastAsia="zh-CN"/>
        </w:rPr>
        <w:tab/>
      </w:r>
      <w:r w:rsidRPr="00E75F1F">
        <w:rPr>
          <w:rFonts w:eastAsia="SimSun"/>
          <w:noProof/>
          <w:lang w:val="en-US" w:eastAsia="zh-CN"/>
        </w:rPr>
        <w:t xml:space="preserve">  n3A-n40A-n79A</w:t>
      </w:r>
      <w:r>
        <w:rPr>
          <w:noProof/>
        </w:rPr>
        <w:tab/>
      </w:r>
      <w:r>
        <w:rPr>
          <w:noProof/>
        </w:rPr>
        <w:fldChar w:fldCharType="begin"/>
      </w:r>
      <w:r>
        <w:rPr>
          <w:noProof/>
        </w:rPr>
        <w:instrText xml:space="preserve"> PAGEREF _Toc180420646 \h </w:instrText>
      </w:r>
      <w:r>
        <w:rPr>
          <w:noProof/>
        </w:rPr>
      </w:r>
      <w:r>
        <w:rPr>
          <w:noProof/>
        </w:rPr>
        <w:fldChar w:fldCharType="separate"/>
      </w:r>
      <w:r>
        <w:rPr>
          <w:noProof/>
        </w:rPr>
        <w:t>126</w:t>
      </w:r>
      <w:r>
        <w:rPr>
          <w:noProof/>
        </w:rPr>
        <w:fldChar w:fldCharType="end"/>
      </w:r>
    </w:p>
    <w:p w14:paraId="5C09AE3E" w14:textId="77777777" w:rsidR="00224656" w:rsidRDefault="00224656">
      <w:pPr>
        <w:pStyle w:val="TOC3"/>
        <w:rPr>
          <w:rFonts w:asciiTheme="minorHAnsi" w:hAnsiTheme="minorHAnsi" w:cstheme="minorBidi"/>
          <w:noProof/>
          <w:kern w:val="2"/>
          <w:sz w:val="21"/>
          <w:szCs w:val="22"/>
          <w:lang w:val="en-US" w:eastAsia="zh-CN"/>
        </w:rPr>
      </w:pPr>
      <w:r w:rsidRPr="00E75F1F">
        <w:rPr>
          <w:rFonts w:eastAsia="SimSun"/>
          <w:noProof/>
          <w:lang w:eastAsia="zh-CN"/>
        </w:rPr>
        <w:t>5.36</w:t>
      </w:r>
      <w:r>
        <w:rPr>
          <w:noProof/>
        </w:rPr>
        <w:t>.1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_Toc180420647 \h </w:instrText>
      </w:r>
      <w:r>
        <w:rPr>
          <w:noProof/>
        </w:rPr>
      </w:r>
      <w:r>
        <w:rPr>
          <w:noProof/>
        </w:rPr>
        <w:fldChar w:fldCharType="separate"/>
      </w:r>
      <w:r>
        <w:rPr>
          <w:noProof/>
        </w:rPr>
        <w:t>126</w:t>
      </w:r>
      <w:r>
        <w:rPr>
          <w:noProof/>
        </w:rPr>
        <w:fldChar w:fldCharType="end"/>
      </w:r>
    </w:p>
    <w:p w14:paraId="7A6E6A78" w14:textId="77777777" w:rsidR="00224656" w:rsidRDefault="00224656">
      <w:pPr>
        <w:pStyle w:val="TOC4"/>
        <w:rPr>
          <w:rFonts w:asciiTheme="minorHAnsi" w:hAnsiTheme="minorHAnsi" w:cstheme="minorBidi"/>
          <w:noProof/>
          <w:kern w:val="2"/>
          <w:sz w:val="21"/>
          <w:szCs w:val="22"/>
          <w:lang w:val="en-US" w:eastAsia="zh-CN"/>
        </w:rPr>
      </w:pPr>
      <w:r>
        <w:rPr>
          <w:noProof/>
        </w:rPr>
        <w:t>5.36.1.1</w:t>
      </w:r>
      <w:r>
        <w:rPr>
          <w:rFonts w:asciiTheme="minorHAnsi" w:hAnsiTheme="minorHAnsi" w:cstheme="minorBidi"/>
          <w:noProof/>
          <w:kern w:val="2"/>
          <w:sz w:val="21"/>
          <w:szCs w:val="22"/>
          <w:lang w:val="en-US" w:eastAsia="zh-CN"/>
        </w:rPr>
        <w:tab/>
      </w:r>
      <w:r w:rsidRPr="00E75F1F">
        <w:rPr>
          <w:rFonts w:eastAsia="SimSun"/>
          <w:noProof/>
          <w:lang w:val="en-US" w:eastAsia="zh-CN"/>
        </w:rPr>
        <w:t xml:space="preserve"> </w:t>
      </w:r>
      <w:r w:rsidRPr="00E75F1F">
        <w:rPr>
          <w:rFonts w:cs="Arial"/>
          <w:noProof/>
          <w:lang w:eastAsia="zh-CN"/>
        </w:rPr>
        <w:t>Operating bands for CA</w:t>
      </w:r>
      <w:r>
        <w:rPr>
          <w:noProof/>
        </w:rPr>
        <w:tab/>
      </w:r>
      <w:r>
        <w:rPr>
          <w:noProof/>
        </w:rPr>
        <w:fldChar w:fldCharType="begin"/>
      </w:r>
      <w:r>
        <w:rPr>
          <w:noProof/>
        </w:rPr>
        <w:instrText xml:space="preserve"> PAGEREF _Toc180420648 \h </w:instrText>
      </w:r>
      <w:r>
        <w:rPr>
          <w:noProof/>
        </w:rPr>
      </w:r>
      <w:r>
        <w:rPr>
          <w:noProof/>
        </w:rPr>
        <w:fldChar w:fldCharType="separate"/>
      </w:r>
      <w:r>
        <w:rPr>
          <w:noProof/>
        </w:rPr>
        <w:t>126</w:t>
      </w:r>
      <w:r>
        <w:rPr>
          <w:noProof/>
        </w:rPr>
        <w:fldChar w:fldCharType="end"/>
      </w:r>
    </w:p>
    <w:p w14:paraId="78F777A6" w14:textId="77777777" w:rsidR="00224656" w:rsidRDefault="00224656">
      <w:pPr>
        <w:pStyle w:val="TOC4"/>
        <w:rPr>
          <w:rFonts w:asciiTheme="minorHAnsi" w:hAnsiTheme="minorHAnsi" w:cstheme="minorBidi"/>
          <w:noProof/>
          <w:kern w:val="2"/>
          <w:sz w:val="21"/>
          <w:szCs w:val="22"/>
          <w:lang w:val="en-US" w:eastAsia="zh-CN"/>
        </w:rPr>
      </w:pPr>
      <w:r w:rsidRPr="00E75F1F">
        <w:rPr>
          <w:rFonts w:eastAsia="SimSun"/>
          <w:noProof/>
          <w:lang w:eastAsia="zh-CN"/>
        </w:rPr>
        <w:t>5.36</w:t>
      </w:r>
      <w:r>
        <w:rPr>
          <w:noProof/>
        </w:rPr>
        <w:t>.1.2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_Toc180420649 \h </w:instrText>
      </w:r>
      <w:r>
        <w:rPr>
          <w:noProof/>
        </w:rPr>
      </w:r>
      <w:r>
        <w:rPr>
          <w:noProof/>
        </w:rPr>
        <w:fldChar w:fldCharType="separate"/>
      </w:r>
      <w:r>
        <w:rPr>
          <w:noProof/>
        </w:rPr>
        <w:t>126</w:t>
      </w:r>
      <w:r>
        <w:rPr>
          <w:noProof/>
        </w:rPr>
        <w:fldChar w:fldCharType="end"/>
      </w:r>
    </w:p>
    <w:p w14:paraId="48B61776" w14:textId="77777777" w:rsidR="00224656" w:rsidRDefault="00224656">
      <w:pPr>
        <w:pStyle w:val="TOC4"/>
        <w:rPr>
          <w:rFonts w:asciiTheme="minorHAnsi" w:hAnsiTheme="minorHAnsi" w:cstheme="minorBidi"/>
          <w:noProof/>
          <w:kern w:val="2"/>
          <w:sz w:val="21"/>
          <w:szCs w:val="22"/>
          <w:lang w:val="en-US" w:eastAsia="zh-CN"/>
        </w:rPr>
      </w:pPr>
      <w:r w:rsidRPr="00E75F1F">
        <w:rPr>
          <w:rFonts w:eastAsia="SimSun"/>
          <w:noProof/>
          <w:lang w:eastAsia="zh-CN"/>
        </w:rPr>
        <w:t>5.36</w:t>
      </w:r>
      <w:r>
        <w:rPr>
          <w:noProof/>
        </w:rPr>
        <w:t>.1.3</w:t>
      </w:r>
      <w:r>
        <w:rPr>
          <w:rFonts w:asciiTheme="minorHAnsi" w:hAnsiTheme="minorHAnsi" w:cstheme="minorBidi"/>
          <w:noProof/>
          <w:kern w:val="2"/>
          <w:sz w:val="21"/>
          <w:szCs w:val="22"/>
          <w:lang w:val="en-US" w:eastAsia="zh-CN"/>
        </w:rPr>
        <w:tab/>
      </w:r>
      <w:r w:rsidRPr="00E75F1F">
        <w:rPr>
          <w:noProof/>
          <w:lang w:val="en-US" w:eastAsia="zh-CN"/>
        </w:rPr>
        <w:t>∆TIB,c and ∆RIB,c values</w:t>
      </w:r>
      <w:r>
        <w:rPr>
          <w:noProof/>
        </w:rPr>
        <w:tab/>
      </w:r>
      <w:r>
        <w:rPr>
          <w:noProof/>
        </w:rPr>
        <w:fldChar w:fldCharType="begin"/>
      </w:r>
      <w:r>
        <w:rPr>
          <w:noProof/>
        </w:rPr>
        <w:instrText xml:space="preserve"> PAGEREF _Toc180420650 \h </w:instrText>
      </w:r>
      <w:r>
        <w:rPr>
          <w:noProof/>
        </w:rPr>
      </w:r>
      <w:r>
        <w:rPr>
          <w:noProof/>
        </w:rPr>
        <w:fldChar w:fldCharType="separate"/>
      </w:r>
      <w:r>
        <w:rPr>
          <w:noProof/>
        </w:rPr>
        <w:t>126</w:t>
      </w:r>
      <w:r>
        <w:rPr>
          <w:noProof/>
        </w:rPr>
        <w:fldChar w:fldCharType="end"/>
      </w:r>
    </w:p>
    <w:p w14:paraId="0CAEE2F6" w14:textId="77777777" w:rsidR="00224656" w:rsidRDefault="00224656">
      <w:pPr>
        <w:pStyle w:val="TOC3"/>
        <w:rPr>
          <w:rFonts w:asciiTheme="minorHAnsi" w:hAnsiTheme="minorHAnsi" w:cstheme="minorBidi"/>
          <w:noProof/>
          <w:kern w:val="2"/>
          <w:sz w:val="21"/>
          <w:szCs w:val="22"/>
          <w:lang w:val="en-US" w:eastAsia="zh-CN"/>
        </w:rPr>
      </w:pPr>
      <w:r w:rsidRPr="00E75F1F">
        <w:rPr>
          <w:rFonts w:eastAsia="SimSun"/>
          <w:noProof/>
          <w:lang w:eastAsia="zh-CN"/>
        </w:rPr>
        <w:t>5.36</w:t>
      </w:r>
      <w:r>
        <w:rPr>
          <w:noProof/>
        </w:rPr>
        <w:t>.2</w:t>
      </w:r>
      <w:r>
        <w:rPr>
          <w:rFonts w:asciiTheme="minorHAnsi" w:hAnsiTheme="minorHAnsi" w:cstheme="minorBidi"/>
          <w:noProof/>
          <w:kern w:val="2"/>
          <w:sz w:val="21"/>
          <w:szCs w:val="22"/>
          <w:lang w:val="en-US" w:eastAsia="zh-CN"/>
        </w:rPr>
        <w:tab/>
      </w:r>
      <w:r w:rsidRPr="00E75F1F">
        <w:rPr>
          <w:rFonts w:cs="Arial"/>
          <w:noProof/>
          <w:lang w:eastAsia="zh-CN"/>
        </w:rPr>
        <w:t>Specific for 2 bands UL CA</w:t>
      </w:r>
      <w:r>
        <w:rPr>
          <w:noProof/>
        </w:rPr>
        <w:tab/>
      </w:r>
      <w:r>
        <w:rPr>
          <w:noProof/>
        </w:rPr>
        <w:fldChar w:fldCharType="begin"/>
      </w:r>
      <w:r>
        <w:rPr>
          <w:noProof/>
        </w:rPr>
        <w:instrText xml:space="preserve"> PAGEREF _Toc180420651 \h </w:instrText>
      </w:r>
      <w:r>
        <w:rPr>
          <w:noProof/>
        </w:rPr>
      </w:r>
      <w:r>
        <w:rPr>
          <w:noProof/>
        </w:rPr>
        <w:fldChar w:fldCharType="separate"/>
      </w:r>
      <w:r>
        <w:rPr>
          <w:noProof/>
        </w:rPr>
        <w:t>126</w:t>
      </w:r>
      <w:r>
        <w:rPr>
          <w:noProof/>
        </w:rPr>
        <w:fldChar w:fldCharType="end"/>
      </w:r>
    </w:p>
    <w:p w14:paraId="2C45A9B8" w14:textId="77777777" w:rsidR="00224656" w:rsidRDefault="00224656">
      <w:pPr>
        <w:pStyle w:val="TOC4"/>
        <w:rPr>
          <w:rFonts w:asciiTheme="minorHAnsi" w:hAnsiTheme="minorHAnsi" w:cstheme="minorBidi"/>
          <w:noProof/>
          <w:kern w:val="2"/>
          <w:sz w:val="21"/>
          <w:szCs w:val="22"/>
          <w:lang w:val="en-US" w:eastAsia="zh-CN"/>
        </w:rPr>
      </w:pPr>
      <w:r w:rsidRPr="00E75F1F">
        <w:rPr>
          <w:rFonts w:eastAsia="SimSun"/>
          <w:noProof/>
          <w:lang w:eastAsia="zh-CN"/>
        </w:rPr>
        <w:t>5.36</w:t>
      </w:r>
      <w:r>
        <w:rPr>
          <w:noProof/>
        </w:rPr>
        <w:t>.2.1</w:t>
      </w:r>
      <w:r>
        <w:rPr>
          <w:rFonts w:asciiTheme="minorHAnsi" w:hAnsiTheme="minorHAnsi" w:cstheme="minorBidi"/>
          <w:noProof/>
          <w:kern w:val="2"/>
          <w:sz w:val="21"/>
          <w:szCs w:val="22"/>
          <w:lang w:val="en-US" w:eastAsia="zh-CN"/>
        </w:rPr>
        <w:tab/>
      </w:r>
      <w:r w:rsidRPr="00E75F1F">
        <w:rPr>
          <w:rFonts w:cs="Arial"/>
          <w:noProof/>
          <w:lang w:eastAsia="zh-CN"/>
        </w:rPr>
        <w:t>UE co-existence studies</w:t>
      </w:r>
      <w:r>
        <w:rPr>
          <w:noProof/>
        </w:rPr>
        <w:tab/>
      </w:r>
      <w:r>
        <w:rPr>
          <w:noProof/>
        </w:rPr>
        <w:fldChar w:fldCharType="begin"/>
      </w:r>
      <w:r>
        <w:rPr>
          <w:noProof/>
        </w:rPr>
        <w:instrText xml:space="preserve"> PAGEREF _Toc180420652 \h </w:instrText>
      </w:r>
      <w:r>
        <w:rPr>
          <w:noProof/>
        </w:rPr>
      </w:r>
      <w:r>
        <w:rPr>
          <w:noProof/>
        </w:rPr>
        <w:fldChar w:fldCharType="separate"/>
      </w:r>
      <w:r>
        <w:rPr>
          <w:noProof/>
        </w:rPr>
        <w:t>126</w:t>
      </w:r>
      <w:r>
        <w:rPr>
          <w:noProof/>
        </w:rPr>
        <w:fldChar w:fldCharType="end"/>
      </w:r>
    </w:p>
    <w:p w14:paraId="078CD416" w14:textId="77777777" w:rsidR="00224656" w:rsidRDefault="00224656">
      <w:pPr>
        <w:pStyle w:val="TOC4"/>
        <w:rPr>
          <w:rFonts w:asciiTheme="minorHAnsi" w:hAnsiTheme="minorHAnsi" w:cstheme="minorBidi"/>
          <w:noProof/>
          <w:kern w:val="2"/>
          <w:sz w:val="21"/>
          <w:szCs w:val="22"/>
          <w:lang w:val="en-US" w:eastAsia="zh-CN"/>
        </w:rPr>
      </w:pPr>
      <w:r w:rsidRPr="00E75F1F">
        <w:rPr>
          <w:rFonts w:eastAsia="SimSun"/>
          <w:noProof/>
          <w:lang w:eastAsia="zh-CN"/>
        </w:rPr>
        <w:t>5.36</w:t>
      </w:r>
      <w:r>
        <w:rPr>
          <w:noProof/>
        </w:rPr>
        <w:t>.2.2</w:t>
      </w:r>
      <w:r>
        <w:rPr>
          <w:rFonts w:asciiTheme="minorHAnsi" w:hAnsiTheme="minorHAnsi" w:cstheme="minorBidi"/>
          <w:noProof/>
          <w:kern w:val="2"/>
          <w:sz w:val="21"/>
          <w:szCs w:val="22"/>
          <w:lang w:val="en-US" w:eastAsia="zh-CN"/>
        </w:rPr>
        <w:tab/>
      </w:r>
      <w:r w:rsidRPr="00E75F1F">
        <w:rPr>
          <w:rFonts w:cs="Arial"/>
          <w:noProof/>
          <w:lang w:val="en-US" w:eastAsia="zh-CN"/>
        </w:rPr>
        <w:t>REFSENS requirements</w:t>
      </w:r>
      <w:r>
        <w:rPr>
          <w:noProof/>
        </w:rPr>
        <w:tab/>
      </w:r>
      <w:r>
        <w:rPr>
          <w:noProof/>
        </w:rPr>
        <w:fldChar w:fldCharType="begin"/>
      </w:r>
      <w:r>
        <w:rPr>
          <w:noProof/>
        </w:rPr>
        <w:instrText xml:space="preserve"> PAGEREF _Toc180420653 \h </w:instrText>
      </w:r>
      <w:r>
        <w:rPr>
          <w:noProof/>
        </w:rPr>
      </w:r>
      <w:r>
        <w:rPr>
          <w:noProof/>
        </w:rPr>
        <w:fldChar w:fldCharType="separate"/>
      </w:r>
      <w:r>
        <w:rPr>
          <w:noProof/>
        </w:rPr>
        <w:t>127</w:t>
      </w:r>
      <w:r>
        <w:rPr>
          <w:noProof/>
        </w:rPr>
        <w:fldChar w:fldCharType="end"/>
      </w:r>
    </w:p>
    <w:p w14:paraId="40B0F41C" w14:textId="77777777" w:rsidR="00224656" w:rsidRDefault="00224656">
      <w:pPr>
        <w:pStyle w:val="TOC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CA_n3-n7-n77</w:t>
      </w:r>
      <w:r>
        <w:rPr>
          <w:noProof/>
        </w:rPr>
        <w:tab/>
      </w:r>
      <w:r>
        <w:rPr>
          <w:noProof/>
        </w:rPr>
        <w:fldChar w:fldCharType="begin"/>
      </w:r>
      <w:r>
        <w:rPr>
          <w:noProof/>
        </w:rPr>
        <w:instrText xml:space="preserve"> PAGEREF _Toc180420654 \h </w:instrText>
      </w:r>
      <w:r>
        <w:rPr>
          <w:noProof/>
        </w:rPr>
      </w:r>
      <w:r>
        <w:rPr>
          <w:noProof/>
        </w:rPr>
        <w:fldChar w:fldCharType="separate"/>
      </w:r>
      <w:r>
        <w:rPr>
          <w:noProof/>
        </w:rPr>
        <w:t>127</w:t>
      </w:r>
      <w:r>
        <w:rPr>
          <w:noProof/>
        </w:rPr>
        <w:fldChar w:fldCharType="end"/>
      </w:r>
    </w:p>
    <w:p w14:paraId="5F919EC7" w14:textId="77777777" w:rsidR="00224656" w:rsidRDefault="00224656">
      <w:pPr>
        <w:pStyle w:val="TOC3"/>
        <w:rPr>
          <w:rFonts w:asciiTheme="minorHAnsi" w:hAnsiTheme="minorHAnsi" w:cstheme="minorBidi"/>
          <w:noProof/>
          <w:kern w:val="2"/>
          <w:sz w:val="21"/>
          <w:szCs w:val="22"/>
          <w:lang w:val="en-US" w:eastAsia="zh-CN"/>
        </w:rPr>
      </w:pPr>
      <w:r>
        <w:rPr>
          <w:noProof/>
        </w:rPr>
        <w:t>5.37.1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_Toc180420655 \h </w:instrText>
      </w:r>
      <w:r>
        <w:rPr>
          <w:noProof/>
        </w:rPr>
      </w:r>
      <w:r>
        <w:rPr>
          <w:noProof/>
        </w:rPr>
        <w:fldChar w:fldCharType="separate"/>
      </w:r>
      <w:r>
        <w:rPr>
          <w:noProof/>
        </w:rPr>
        <w:t>127</w:t>
      </w:r>
      <w:r>
        <w:rPr>
          <w:noProof/>
        </w:rPr>
        <w:fldChar w:fldCharType="end"/>
      </w:r>
    </w:p>
    <w:p w14:paraId="70851281" w14:textId="77777777" w:rsidR="00224656" w:rsidRDefault="00224656">
      <w:pPr>
        <w:pStyle w:val="TOC4"/>
        <w:rPr>
          <w:rFonts w:asciiTheme="minorHAnsi" w:hAnsiTheme="minorHAnsi" w:cstheme="minorBidi"/>
          <w:noProof/>
          <w:kern w:val="2"/>
          <w:sz w:val="21"/>
          <w:szCs w:val="22"/>
          <w:lang w:val="en-US" w:eastAsia="zh-CN"/>
        </w:rPr>
      </w:pPr>
      <w:r>
        <w:rPr>
          <w:noProof/>
        </w:rPr>
        <w:t>5.37.1.1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_Toc180420656 \h </w:instrText>
      </w:r>
      <w:r>
        <w:rPr>
          <w:noProof/>
        </w:rPr>
      </w:r>
      <w:r>
        <w:rPr>
          <w:noProof/>
        </w:rPr>
        <w:fldChar w:fldCharType="separate"/>
      </w:r>
      <w:r>
        <w:rPr>
          <w:noProof/>
        </w:rPr>
        <w:t>127</w:t>
      </w:r>
      <w:r>
        <w:rPr>
          <w:noProof/>
        </w:rPr>
        <w:fldChar w:fldCharType="end"/>
      </w:r>
    </w:p>
    <w:p w14:paraId="3C23D361"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5.37.1.2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_Toc180420657 \h </w:instrText>
      </w:r>
      <w:r>
        <w:rPr>
          <w:noProof/>
        </w:rPr>
      </w:r>
      <w:r>
        <w:rPr>
          <w:noProof/>
        </w:rPr>
        <w:fldChar w:fldCharType="separate"/>
      </w:r>
      <w:r>
        <w:rPr>
          <w:noProof/>
        </w:rPr>
        <w:t>128</w:t>
      </w:r>
      <w:r>
        <w:rPr>
          <w:noProof/>
        </w:rPr>
        <w:fldChar w:fldCharType="end"/>
      </w:r>
    </w:p>
    <w:p w14:paraId="4570F519"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5.37.1.3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_Toc180420658 \h </w:instrText>
      </w:r>
      <w:r>
        <w:rPr>
          <w:noProof/>
        </w:rPr>
      </w:r>
      <w:r>
        <w:rPr>
          <w:noProof/>
        </w:rPr>
        <w:fldChar w:fldCharType="separate"/>
      </w:r>
      <w:r>
        <w:rPr>
          <w:noProof/>
        </w:rPr>
        <w:t>128</w:t>
      </w:r>
      <w:r>
        <w:rPr>
          <w:noProof/>
        </w:rPr>
        <w:fldChar w:fldCharType="end"/>
      </w:r>
    </w:p>
    <w:p w14:paraId="19779727"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5.37.2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_Toc180420659 \h </w:instrText>
      </w:r>
      <w:r>
        <w:rPr>
          <w:noProof/>
        </w:rPr>
      </w:r>
      <w:r>
        <w:rPr>
          <w:noProof/>
        </w:rPr>
        <w:fldChar w:fldCharType="separate"/>
      </w:r>
      <w:r>
        <w:rPr>
          <w:noProof/>
        </w:rPr>
        <w:t>128</w:t>
      </w:r>
      <w:r>
        <w:rPr>
          <w:noProof/>
        </w:rPr>
        <w:fldChar w:fldCharType="end"/>
      </w:r>
    </w:p>
    <w:p w14:paraId="1BEE6932" w14:textId="77777777" w:rsidR="00224656" w:rsidRDefault="00224656">
      <w:pPr>
        <w:pStyle w:val="TOC4"/>
        <w:rPr>
          <w:rFonts w:asciiTheme="minorHAnsi" w:hAnsiTheme="minorHAnsi" w:cstheme="minorBidi"/>
          <w:noProof/>
          <w:kern w:val="2"/>
          <w:sz w:val="21"/>
          <w:szCs w:val="22"/>
          <w:lang w:val="en-US" w:eastAsia="zh-CN"/>
        </w:rPr>
      </w:pPr>
      <w:r>
        <w:rPr>
          <w:noProof/>
        </w:rPr>
        <w:t>5.37.2.1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_Toc180420660 \h </w:instrText>
      </w:r>
      <w:r>
        <w:rPr>
          <w:noProof/>
        </w:rPr>
      </w:r>
      <w:r>
        <w:rPr>
          <w:noProof/>
        </w:rPr>
        <w:fldChar w:fldCharType="separate"/>
      </w:r>
      <w:r>
        <w:rPr>
          <w:noProof/>
        </w:rPr>
        <w:t>128</w:t>
      </w:r>
      <w:r>
        <w:rPr>
          <w:noProof/>
        </w:rPr>
        <w:fldChar w:fldCharType="end"/>
      </w:r>
    </w:p>
    <w:p w14:paraId="24465538"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5.37.2.1.1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_Toc180420661 \h </w:instrText>
      </w:r>
      <w:r>
        <w:rPr>
          <w:noProof/>
        </w:rPr>
      </w:r>
      <w:r>
        <w:rPr>
          <w:noProof/>
        </w:rPr>
        <w:fldChar w:fldCharType="separate"/>
      </w:r>
      <w:r>
        <w:rPr>
          <w:noProof/>
        </w:rPr>
        <w:t>128</w:t>
      </w:r>
      <w:r>
        <w:rPr>
          <w:noProof/>
        </w:rPr>
        <w:fldChar w:fldCharType="end"/>
      </w:r>
    </w:p>
    <w:p w14:paraId="394005B5" w14:textId="77777777" w:rsidR="00224656" w:rsidRDefault="00224656">
      <w:pPr>
        <w:pStyle w:val="TOC5"/>
        <w:rPr>
          <w:rFonts w:asciiTheme="minorHAnsi" w:hAnsiTheme="minorHAnsi" w:cstheme="minorBidi"/>
          <w:noProof/>
          <w:kern w:val="2"/>
          <w:sz w:val="21"/>
          <w:szCs w:val="22"/>
          <w:lang w:val="en-US" w:eastAsia="zh-CN"/>
        </w:rPr>
      </w:pPr>
      <w:r>
        <w:rPr>
          <w:noProof/>
        </w:rPr>
        <w:t>5.37.2.2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_Toc180420662 \h </w:instrText>
      </w:r>
      <w:r>
        <w:rPr>
          <w:noProof/>
        </w:rPr>
      </w:r>
      <w:r>
        <w:rPr>
          <w:noProof/>
        </w:rPr>
        <w:fldChar w:fldCharType="separate"/>
      </w:r>
      <w:r>
        <w:rPr>
          <w:noProof/>
        </w:rPr>
        <w:t>131</w:t>
      </w:r>
      <w:r>
        <w:rPr>
          <w:noProof/>
        </w:rPr>
        <w:fldChar w:fldCharType="end"/>
      </w:r>
    </w:p>
    <w:p w14:paraId="6827CBB7" w14:textId="77777777" w:rsidR="00224656" w:rsidRDefault="00224656">
      <w:pPr>
        <w:pStyle w:val="TOC2"/>
        <w:rPr>
          <w:rFonts w:asciiTheme="minorHAnsi" w:hAnsiTheme="minorHAnsi" w:cstheme="minorBidi"/>
          <w:noProof/>
          <w:kern w:val="2"/>
          <w:sz w:val="21"/>
          <w:szCs w:val="22"/>
          <w:lang w:val="en-US" w:eastAsia="zh-CN"/>
        </w:rPr>
      </w:pPr>
      <w:r>
        <w:rPr>
          <w:noProof/>
        </w:rPr>
        <w:t>5.38</w:t>
      </w:r>
      <w:r>
        <w:rPr>
          <w:rFonts w:asciiTheme="minorHAnsi" w:hAnsiTheme="minorHAnsi" w:cstheme="minorBidi"/>
          <w:noProof/>
          <w:kern w:val="2"/>
          <w:sz w:val="21"/>
          <w:szCs w:val="22"/>
          <w:lang w:val="en-US" w:eastAsia="zh-CN"/>
        </w:rPr>
        <w:tab/>
      </w:r>
      <w:r>
        <w:rPr>
          <w:noProof/>
        </w:rPr>
        <w:t>CA_n1-n20-n41</w:t>
      </w:r>
      <w:r>
        <w:rPr>
          <w:noProof/>
        </w:rPr>
        <w:tab/>
      </w:r>
      <w:r>
        <w:rPr>
          <w:noProof/>
        </w:rPr>
        <w:fldChar w:fldCharType="begin"/>
      </w:r>
      <w:r>
        <w:rPr>
          <w:noProof/>
        </w:rPr>
        <w:instrText xml:space="preserve"> PAGEREF _Toc180420663 \h </w:instrText>
      </w:r>
      <w:r>
        <w:rPr>
          <w:noProof/>
        </w:rPr>
      </w:r>
      <w:r>
        <w:rPr>
          <w:noProof/>
        </w:rPr>
        <w:fldChar w:fldCharType="separate"/>
      </w:r>
      <w:r>
        <w:rPr>
          <w:noProof/>
        </w:rPr>
        <w:t>131</w:t>
      </w:r>
      <w:r>
        <w:rPr>
          <w:noProof/>
        </w:rPr>
        <w:fldChar w:fldCharType="end"/>
      </w:r>
    </w:p>
    <w:p w14:paraId="59BF18F3" w14:textId="77777777" w:rsidR="00224656" w:rsidRDefault="00224656">
      <w:pPr>
        <w:pStyle w:val="TOC3"/>
        <w:rPr>
          <w:rFonts w:asciiTheme="minorHAnsi" w:hAnsiTheme="minorHAnsi" w:cstheme="minorBidi"/>
          <w:noProof/>
          <w:kern w:val="2"/>
          <w:sz w:val="21"/>
          <w:szCs w:val="22"/>
          <w:lang w:val="en-US" w:eastAsia="zh-CN"/>
        </w:rPr>
      </w:pPr>
      <w:r>
        <w:rPr>
          <w:noProof/>
        </w:rPr>
        <w:t>5.38.1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_Toc180420664 \h </w:instrText>
      </w:r>
      <w:r>
        <w:rPr>
          <w:noProof/>
        </w:rPr>
      </w:r>
      <w:r>
        <w:rPr>
          <w:noProof/>
        </w:rPr>
        <w:fldChar w:fldCharType="separate"/>
      </w:r>
      <w:r>
        <w:rPr>
          <w:noProof/>
        </w:rPr>
        <w:t>131</w:t>
      </w:r>
      <w:r>
        <w:rPr>
          <w:noProof/>
        </w:rPr>
        <w:fldChar w:fldCharType="end"/>
      </w:r>
    </w:p>
    <w:p w14:paraId="132D0A95" w14:textId="77777777" w:rsidR="00224656" w:rsidRDefault="00224656">
      <w:pPr>
        <w:pStyle w:val="TOC4"/>
        <w:rPr>
          <w:rFonts w:asciiTheme="minorHAnsi" w:hAnsiTheme="minorHAnsi" w:cstheme="minorBidi"/>
          <w:noProof/>
          <w:kern w:val="2"/>
          <w:sz w:val="21"/>
          <w:szCs w:val="22"/>
          <w:lang w:val="en-US" w:eastAsia="zh-CN"/>
        </w:rPr>
      </w:pPr>
      <w:r>
        <w:rPr>
          <w:noProof/>
        </w:rPr>
        <w:t>5.38.1.1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_Toc180420665 \h </w:instrText>
      </w:r>
      <w:r>
        <w:rPr>
          <w:noProof/>
        </w:rPr>
      </w:r>
      <w:r>
        <w:rPr>
          <w:noProof/>
        </w:rPr>
        <w:fldChar w:fldCharType="separate"/>
      </w:r>
      <w:r>
        <w:rPr>
          <w:noProof/>
        </w:rPr>
        <w:t>131</w:t>
      </w:r>
      <w:r>
        <w:rPr>
          <w:noProof/>
        </w:rPr>
        <w:fldChar w:fldCharType="end"/>
      </w:r>
    </w:p>
    <w:p w14:paraId="41FBA39C"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5.38.1.2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_Toc180420666 \h </w:instrText>
      </w:r>
      <w:r>
        <w:rPr>
          <w:noProof/>
        </w:rPr>
      </w:r>
      <w:r>
        <w:rPr>
          <w:noProof/>
        </w:rPr>
        <w:fldChar w:fldCharType="separate"/>
      </w:r>
      <w:r>
        <w:rPr>
          <w:noProof/>
        </w:rPr>
        <w:t>132</w:t>
      </w:r>
      <w:r>
        <w:rPr>
          <w:noProof/>
        </w:rPr>
        <w:fldChar w:fldCharType="end"/>
      </w:r>
    </w:p>
    <w:p w14:paraId="6DC07B53"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5.38.1.3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_Toc180420667 \h </w:instrText>
      </w:r>
      <w:r>
        <w:rPr>
          <w:noProof/>
        </w:rPr>
      </w:r>
      <w:r>
        <w:rPr>
          <w:noProof/>
        </w:rPr>
        <w:fldChar w:fldCharType="separate"/>
      </w:r>
      <w:r>
        <w:rPr>
          <w:noProof/>
        </w:rPr>
        <w:t>132</w:t>
      </w:r>
      <w:r>
        <w:rPr>
          <w:noProof/>
        </w:rPr>
        <w:fldChar w:fldCharType="end"/>
      </w:r>
    </w:p>
    <w:p w14:paraId="0C480F53"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5.38.2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_Toc180420668 \h </w:instrText>
      </w:r>
      <w:r>
        <w:rPr>
          <w:noProof/>
        </w:rPr>
      </w:r>
      <w:r>
        <w:rPr>
          <w:noProof/>
        </w:rPr>
        <w:fldChar w:fldCharType="separate"/>
      </w:r>
      <w:r>
        <w:rPr>
          <w:noProof/>
        </w:rPr>
        <w:t>132</w:t>
      </w:r>
      <w:r>
        <w:rPr>
          <w:noProof/>
        </w:rPr>
        <w:fldChar w:fldCharType="end"/>
      </w:r>
    </w:p>
    <w:p w14:paraId="4380937B" w14:textId="77777777" w:rsidR="00224656" w:rsidRDefault="00224656">
      <w:pPr>
        <w:pStyle w:val="TOC4"/>
        <w:rPr>
          <w:rFonts w:asciiTheme="minorHAnsi" w:hAnsiTheme="minorHAnsi" w:cstheme="minorBidi"/>
          <w:noProof/>
          <w:kern w:val="2"/>
          <w:sz w:val="21"/>
          <w:szCs w:val="22"/>
          <w:lang w:val="en-US" w:eastAsia="zh-CN"/>
        </w:rPr>
      </w:pPr>
      <w:r>
        <w:rPr>
          <w:noProof/>
        </w:rPr>
        <w:t>5.38.2.1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_Toc180420669 \h </w:instrText>
      </w:r>
      <w:r>
        <w:rPr>
          <w:noProof/>
        </w:rPr>
      </w:r>
      <w:r>
        <w:rPr>
          <w:noProof/>
        </w:rPr>
        <w:fldChar w:fldCharType="separate"/>
      </w:r>
      <w:r>
        <w:rPr>
          <w:noProof/>
        </w:rPr>
        <w:t>132</w:t>
      </w:r>
      <w:r>
        <w:rPr>
          <w:noProof/>
        </w:rPr>
        <w:fldChar w:fldCharType="end"/>
      </w:r>
    </w:p>
    <w:p w14:paraId="36A6B598"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5.38.2.1.1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_Toc180420670 \h </w:instrText>
      </w:r>
      <w:r>
        <w:rPr>
          <w:noProof/>
        </w:rPr>
      </w:r>
      <w:r>
        <w:rPr>
          <w:noProof/>
        </w:rPr>
        <w:fldChar w:fldCharType="separate"/>
      </w:r>
      <w:r>
        <w:rPr>
          <w:noProof/>
        </w:rPr>
        <w:t>132</w:t>
      </w:r>
      <w:r>
        <w:rPr>
          <w:noProof/>
        </w:rPr>
        <w:fldChar w:fldCharType="end"/>
      </w:r>
    </w:p>
    <w:p w14:paraId="34914EE1" w14:textId="77777777" w:rsidR="00224656" w:rsidRDefault="00224656">
      <w:pPr>
        <w:pStyle w:val="TOC4"/>
        <w:rPr>
          <w:rFonts w:asciiTheme="minorHAnsi" w:hAnsiTheme="minorHAnsi" w:cstheme="minorBidi"/>
          <w:noProof/>
          <w:kern w:val="2"/>
          <w:sz w:val="21"/>
          <w:szCs w:val="22"/>
          <w:lang w:val="en-US" w:eastAsia="zh-CN"/>
        </w:rPr>
      </w:pPr>
      <w:r>
        <w:rPr>
          <w:noProof/>
        </w:rPr>
        <w:t>5.38.2.2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_Toc180420671 \h </w:instrText>
      </w:r>
      <w:r>
        <w:rPr>
          <w:noProof/>
        </w:rPr>
      </w:r>
      <w:r>
        <w:rPr>
          <w:noProof/>
        </w:rPr>
        <w:fldChar w:fldCharType="separate"/>
      </w:r>
      <w:r>
        <w:rPr>
          <w:noProof/>
        </w:rPr>
        <w:t>134</w:t>
      </w:r>
      <w:r>
        <w:rPr>
          <w:noProof/>
        </w:rPr>
        <w:fldChar w:fldCharType="end"/>
      </w:r>
    </w:p>
    <w:p w14:paraId="458BCC3A" w14:textId="77777777" w:rsidR="00224656" w:rsidRDefault="00224656">
      <w:pPr>
        <w:pStyle w:val="TOC2"/>
        <w:rPr>
          <w:rFonts w:asciiTheme="minorHAnsi" w:hAnsiTheme="minorHAnsi" w:cstheme="minorBidi"/>
          <w:noProof/>
          <w:kern w:val="2"/>
          <w:sz w:val="21"/>
          <w:szCs w:val="22"/>
          <w:lang w:val="en-US" w:eastAsia="zh-CN"/>
        </w:rPr>
      </w:pPr>
      <w:r>
        <w:rPr>
          <w:noProof/>
        </w:rPr>
        <w:t>5.39</w:t>
      </w:r>
      <w:r>
        <w:rPr>
          <w:rFonts w:asciiTheme="minorHAnsi" w:hAnsiTheme="minorHAnsi" w:cstheme="minorBidi"/>
          <w:noProof/>
          <w:kern w:val="2"/>
          <w:sz w:val="21"/>
          <w:szCs w:val="22"/>
          <w:lang w:val="en-US" w:eastAsia="zh-CN"/>
        </w:rPr>
        <w:tab/>
      </w:r>
      <w:r>
        <w:rPr>
          <w:noProof/>
        </w:rPr>
        <w:t>CA_n1-n20-n77</w:t>
      </w:r>
      <w:r>
        <w:rPr>
          <w:noProof/>
        </w:rPr>
        <w:tab/>
      </w:r>
      <w:r>
        <w:rPr>
          <w:noProof/>
        </w:rPr>
        <w:fldChar w:fldCharType="begin"/>
      </w:r>
      <w:r>
        <w:rPr>
          <w:noProof/>
        </w:rPr>
        <w:instrText xml:space="preserve"> PAGEREF _Toc180420672 \h </w:instrText>
      </w:r>
      <w:r>
        <w:rPr>
          <w:noProof/>
        </w:rPr>
      </w:r>
      <w:r>
        <w:rPr>
          <w:noProof/>
        </w:rPr>
        <w:fldChar w:fldCharType="separate"/>
      </w:r>
      <w:r>
        <w:rPr>
          <w:noProof/>
        </w:rPr>
        <w:t>135</w:t>
      </w:r>
      <w:r>
        <w:rPr>
          <w:noProof/>
        </w:rPr>
        <w:fldChar w:fldCharType="end"/>
      </w:r>
    </w:p>
    <w:p w14:paraId="1F26B9A5" w14:textId="77777777" w:rsidR="00224656" w:rsidRDefault="00224656">
      <w:pPr>
        <w:pStyle w:val="TOC3"/>
        <w:rPr>
          <w:rFonts w:asciiTheme="minorHAnsi" w:hAnsiTheme="minorHAnsi" w:cstheme="minorBidi"/>
          <w:noProof/>
          <w:kern w:val="2"/>
          <w:sz w:val="21"/>
          <w:szCs w:val="22"/>
          <w:lang w:val="en-US" w:eastAsia="zh-CN"/>
        </w:rPr>
      </w:pPr>
      <w:r>
        <w:rPr>
          <w:noProof/>
        </w:rPr>
        <w:t>5.39.1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_Toc180420673 \h </w:instrText>
      </w:r>
      <w:r>
        <w:rPr>
          <w:noProof/>
        </w:rPr>
      </w:r>
      <w:r>
        <w:rPr>
          <w:noProof/>
        </w:rPr>
        <w:fldChar w:fldCharType="separate"/>
      </w:r>
      <w:r>
        <w:rPr>
          <w:noProof/>
        </w:rPr>
        <w:t>135</w:t>
      </w:r>
      <w:r>
        <w:rPr>
          <w:noProof/>
        </w:rPr>
        <w:fldChar w:fldCharType="end"/>
      </w:r>
    </w:p>
    <w:p w14:paraId="2BACA9FD" w14:textId="77777777" w:rsidR="00224656" w:rsidRDefault="00224656">
      <w:pPr>
        <w:pStyle w:val="TOC4"/>
        <w:rPr>
          <w:rFonts w:asciiTheme="minorHAnsi" w:hAnsiTheme="minorHAnsi" w:cstheme="minorBidi"/>
          <w:noProof/>
          <w:kern w:val="2"/>
          <w:sz w:val="21"/>
          <w:szCs w:val="22"/>
          <w:lang w:val="en-US" w:eastAsia="zh-CN"/>
        </w:rPr>
      </w:pPr>
      <w:r>
        <w:rPr>
          <w:noProof/>
        </w:rPr>
        <w:lastRenderedPageBreak/>
        <w:t>5.39.1.1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_Toc180420674 \h </w:instrText>
      </w:r>
      <w:r>
        <w:rPr>
          <w:noProof/>
        </w:rPr>
      </w:r>
      <w:r>
        <w:rPr>
          <w:noProof/>
        </w:rPr>
        <w:fldChar w:fldCharType="separate"/>
      </w:r>
      <w:r>
        <w:rPr>
          <w:noProof/>
        </w:rPr>
        <w:t>135</w:t>
      </w:r>
      <w:r>
        <w:rPr>
          <w:noProof/>
        </w:rPr>
        <w:fldChar w:fldCharType="end"/>
      </w:r>
    </w:p>
    <w:p w14:paraId="1A02077C"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5.39.1.2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_Toc180420675 \h </w:instrText>
      </w:r>
      <w:r>
        <w:rPr>
          <w:noProof/>
        </w:rPr>
      </w:r>
      <w:r>
        <w:rPr>
          <w:noProof/>
        </w:rPr>
        <w:fldChar w:fldCharType="separate"/>
      </w:r>
      <w:r>
        <w:rPr>
          <w:noProof/>
        </w:rPr>
        <w:t>135</w:t>
      </w:r>
      <w:r>
        <w:rPr>
          <w:noProof/>
        </w:rPr>
        <w:fldChar w:fldCharType="end"/>
      </w:r>
    </w:p>
    <w:p w14:paraId="5AE5D8D7"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5.39.1.3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_Toc180420676 \h </w:instrText>
      </w:r>
      <w:r>
        <w:rPr>
          <w:noProof/>
        </w:rPr>
      </w:r>
      <w:r>
        <w:rPr>
          <w:noProof/>
        </w:rPr>
        <w:fldChar w:fldCharType="separate"/>
      </w:r>
      <w:r>
        <w:rPr>
          <w:noProof/>
        </w:rPr>
        <w:t>135</w:t>
      </w:r>
      <w:r>
        <w:rPr>
          <w:noProof/>
        </w:rPr>
        <w:fldChar w:fldCharType="end"/>
      </w:r>
    </w:p>
    <w:p w14:paraId="3EBCA42B"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5.39.2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_Toc180420677 \h </w:instrText>
      </w:r>
      <w:r>
        <w:rPr>
          <w:noProof/>
        </w:rPr>
      </w:r>
      <w:r>
        <w:rPr>
          <w:noProof/>
        </w:rPr>
        <w:fldChar w:fldCharType="separate"/>
      </w:r>
      <w:r>
        <w:rPr>
          <w:noProof/>
        </w:rPr>
        <w:t>136</w:t>
      </w:r>
      <w:r>
        <w:rPr>
          <w:noProof/>
        </w:rPr>
        <w:fldChar w:fldCharType="end"/>
      </w:r>
    </w:p>
    <w:p w14:paraId="65F2ED52" w14:textId="77777777" w:rsidR="00224656" w:rsidRDefault="00224656">
      <w:pPr>
        <w:pStyle w:val="TOC4"/>
        <w:rPr>
          <w:rFonts w:asciiTheme="minorHAnsi" w:hAnsiTheme="minorHAnsi" w:cstheme="minorBidi"/>
          <w:noProof/>
          <w:kern w:val="2"/>
          <w:sz w:val="21"/>
          <w:szCs w:val="22"/>
          <w:lang w:val="en-US" w:eastAsia="zh-CN"/>
        </w:rPr>
      </w:pPr>
      <w:r>
        <w:rPr>
          <w:noProof/>
        </w:rPr>
        <w:t>5.39.2.1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_Toc180420678 \h </w:instrText>
      </w:r>
      <w:r>
        <w:rPr>
          <w:noProof/>
        </w:rPr>
      </w:r>
      <w:r>
        <w:rPr>
          <w:noProof/>
        </w:rPr>
        <w:fldChar w:fldCharType="separate"/>
      </w:r>
      <w:r>
        <w:rPr>
          <w:noProof/>
        </w:rPr>
        <w:t>136</w:t>
      </w:r>
      <w:r>
        <w:rPr>
          <w:noProof/>
        </w:rPr>
        <w:fldChar w:fldCharType="end"/>
      </w:r>
    </w:p>
    <w:p w14:paraId="33874B9D"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5.39.2.1.1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_Toc180420679 \h </w:instrText>
      </w:r>
      <w:r>
        <w:rPr>
          <w:noProof/>
        </w:rPr>
      </w:r>
      <w:r>
        <w:rPr>
          <w:noProof/>
        </w:rPr>
        <w:fldChar w:fldCharType="separate"/>
      </w:r>
      <w:r>
        <w:rPr>
          <w:noProof/>
        </w:rPr>
        <w:t>136</w:t>
      </w:r>
      <w:r>
        <w:rPr>
          <w:noProof/>
        </w:rPr>
        <w:fldChar w:fldCharType="end"/>
      </w:r>
    </w:p>
    <w:p w14:paraId="686CA44B" w14:textId="77777777" w:rsidR="00224656" w:rsidRDefault="00224656">
      <w:pPr>
        <w:pStyle w:val="TOC4"/>
        <w:rPr>
          <w:rFonts w:asciiTheme="minorHAnsi" w:hAnsiTheme="minorHAnsi" w:cstheme="minorBidi"/>
          <w:noProof/>
          <w:kern w:val="2"/>
          <w:sz w:val="21"/>
          <w:szCs w:val="22"/>
          <w:lang w:val="en-US" w:eastAsia="zh-CN"/>
        </w:rPr>
      </w:pPr>
      <w:r>
        <w:rPr>
          <w:noProof/>
        </w:rPr>
        <w:t>5.39.2.2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_Toc180420680 \h </w:instrText>
      </w:r>
      <w:r>
        <w:rPr>
          <w:noProof/>
        </w:rPr>
      </w:r>
      <w:r>
        <w:rPr>
          <w:noProof/>
        </w:rPr>
        <w:fldChar w:fldCharType="separate"/>
      </w:r>
      <w:r>
        <w:rPr>
          <w:noProof/>
        </w:rPr>
        <w:t>138</w:t>
      </w:r>
      <w:r>
        <w:rPr>
          <w:noProof/>
        </w:rPr>
        <w:fldChar w:fldCharType="end"/>
      </w:r>
    </w:p>
    <w:p w14:paraId="2AE7BE6B" w14:textId="77777777" w:rsidR="00224656" w:rsidRDefault="00224656">
      <w:pPr>
        <w:pStyle w:val="TOC2"/>
        <w:rPr>
          <w:rFonts w:asciiTheme="minorHAnsi" w:hAnsiTheme="minorHAnsi" w:cstheme="minorBidi"/>
          <w:noProof/>
          <w:kern w:val="2"/>
          <w:sz w:val="21"/>
          <w:szCs w:val="22"/>
          <w:lang w:val="en-US" w:eastAsia="zh-CN"/>
        </w:rPr>
      </w:pPr>
      <w:r>
        <w:rPr>
          <w:noProof/>
        </w:rPr>
        <w:t>5.40</w:t>
      </w:r>
      <w:r>
        <w:rPr>
          <w:rFonts w:asciiTheme="minorHAnsi" w:hAnsiTheme="minorHAnsi" w:cstheme="minorBidi"/>
          <w:noProof/>
          <w:kern w:val="2"/>
          <w:sz w:val="21"/>
          <w:szCs w:val="22"/>
          <w:lang w:val="en-US" w:eastAsia="zh-CN"/>
        </w:rPr>
        <w:tab/>
      </w:r>
      <w:r>
        <w:rPr>
          <w:noProof/>
        </w:rPr>
        <w:t>CA_n1-n71-n77</w:t>
      </w:r>
      <w:r>
        <w:rPr>
          <w:noProof/>
        </w:rPr>
        <w:tab/>
      </w:r>
      <w:r>
        <w:rPr>
          <w:noProof/>
        </w:rPr>
        <w:fldChar w:fldCharType="begin"/>
      </w:r>
      <w:r>
        <w:rPr>
          <w:noProof/>
        </w:rPr>
        <w:instrText xml:space="preserve"> PAGEREF _Toc180420681 \h </w:instrText>
      </w:r>
      <w:r>
        <w:rPr>
          <w:noProof/>
        </w:rPr>
      </w:r>
      <w:r>
        <w:rPr>
          <w:noProof/>
        </w:rPr>
        <w:fldChar w:fldCharType="separate"/>
      </w:r>
      <w:r>
        <w:rPr>
          <w:noProof/>
        </w:rPr>
        <w:t>139</w:t>
      </w:r>
      <w:r>
        <w:rPr>
          <w:noProof/>
        </w:rPr>
        <w:fldChar w:fldCharType="end"/>
      </w:r>
    </w:p>
    <w:p w14:paraId="1780DB4D" w14:textId="77777777" w:rsidR="00224656" w:rsidRDefault="00224656">
      <w:pPr>
        <w:pStyle w:val="TOC3"/>
        <w:rPr>
          <w:rFonts w:asciiTheme="minorHAnsi" w:hAnsiTheme="minorHAnsi" w:cstheme="minorBidi"/>
          <w:noProof/>
          <w:kern w:val="2"/>
          <w:sz w:val="21"/>
          <w:szCs w:val="22"/>
          <w:lang w:val="en-US" w:eastAsia="zh-CN"/>
        </w:rPr>
      </w:pPr>
      <w:r>
        <w:rPr>
          <w:noProof/>
        </w:rPr>
        <w:t>5.40.1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_Toc180420682 \h </w:instrText>
      </w:r>
      <w:r>
        <w:rPr>
          <w:noProof/>
        </w:rPr>
      </w:r>
      <w:r>
        <w:rPr>
          <w:noProof/>
        </w:rPr>
        <w:fldChar w:fldCharType="separate"/>
      </w:r>
      <w:r>
        <w:rPr>
          <w:noProof/>
        </w:rPr>
        <w:t>139</w:t>
      </w:r>
      <w:r>
        <w:rPr>
          <w:noProof/>
        </w:rPr>
        <w:fldChar w:fldCharType="end"/>
      </w:r>
    </w:p>
    <w:p w14:paraId="4569D6F0" w14:textId="77777777" w:rsidR="00224656" w:rsidRDefault="00224656">
      <w:pPr>
        <w:pStyle w:val="TOC4"/>
        <w:rPr>
          <w:rFonts w:asciiTheme="minorHAnsi" w:hAnsiTheme="minorHAnsi" w:cstheme="minorBidi"/>
          <w:noProof/>
          <w:kern w:val="2"/>
          <w:sz w:val="21"/>
          <w:szCs w:val="22"/>
          <w:lang w:val="en-US" w:eastAsia="zh-CN"/>
        </w:rPr>
      </w:pPr>
      <w:r>
        <w:rPr>
          <w:noProof/>
        </w:rPr>
        <w:t>5.40.1.1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_Toc180420683 \h </w:instrText>
      </w:r>
      <w:r>
        <w:rPr>
          <w:noProof/>
        </w:rPr>
      </w:r>
      <w:r>
        <w:rPr>
          <w:noProof/>
        </w:rPr>
        <w:fldChar w:fldCharType="separate"/>
      </w:r>
      <w:r>
        <w:rPr>
          <w:noProof/>
        </w:rPr>
        <w:t>139</w:t>
      </w:r>
      <w:r>
        <w:rPr>
          <w:noProof/>
        </w:rPr>
        <w:fldChar w:fldCharType="end"/>
      </w:r>
    </w:p>
    <w:p w14:paraId="08679759"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5.40.1.2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_Toc180420684 \h </w:instrText>
      </w:r>
      <w:r>
        <w:rPr>
          <w:noProof/>
        </w:rPr>
      </w:r>
      <w:r>
        <w:rPr>
          <w:noProof/>
        </w:rPr>
        <w:fldChar w:fldCharType="separate"/>
      </w:r>
      <w:r>
        <w:rPr>
          <w:noProof/>
        </w:rPr>
        <w:t>139</w:t>
      </w:r>
      <w:r>
        <w:rPr>
          <w:noProof/>
        </w:rPr>
        <w:fldChar w:fldCharType="end"/>
      </w:r>
    </w:p>
    <w:p w14:paraId="0925E2DD"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5.40.1.3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_Toc180420685 \h </w:instrText>
      </w:r>
      <w:r>
        <w:rPr>
          <w:noProof/>
        </w:rPr>
      </w:r>
      <w:r>
        <w:rPr>
          <w:noProof/>
        </w:rPr>
        <w:fldChar w:fldCharType="separate"/>
      </w:r>
      <w:r>
        <w:rPr>
          <w:noProof/>
        </w:rPr>
        <w:t>139</w:t>
      </w:r>
      <w:r>
        <w:rPr>
          <w:noProof/>
        </w:rPr>
        <w:fldChar w:fldCharType="end"/>
      </w:r>
    </w:p>
    <w:p w14:paraId="0D7CEE3D"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5.40.2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_Toc180420686 \h </w:instrText>
      </w:r>
      <w:r>
        <w:rPr>
          <w:noProof/>
        </w:rPr>
      </w:r>
      <w:r>
        <w:rPr>
          <w:noProof/>
        </w:rPr>
        <w:fldChar w:fldCharType="separate"/>
      </w:r>
      <w:r>
        <w:rPr>
          <w:noProof/>
        </w:rPr>
        <w:t>140</w:t>
      </w:r>
      <w:r>
        <w:rPr>
          <w:noProof/>
        </w:rPr>
        <w:fldChar w:fldCharType="end"/>
      </w:r>
    </w:p>
    <w:p w14:paraId="0CCC453F" w14:textId="77777777" w:rsidR="00224656" w:rsidRDefault="00224656">
      <w:pPr>
        <w:pStyle w:val="TOC4"/>
        <w:rPr>
          <w:rFonts w:asciiTheme="minorHAnsi" w:hAnsiTheme="minorHAnsi" w:cstheme="minorBidi"/>
          <w:noProof/>
          <w:kern w:val="2"/>
          <w:sz w:val="21"/>
          <w:szCs w:val="22"/>
          <w:lang w:val="en-US" w:eastAsia="zh-CN"/>
        </w:rPr>
      </w:pPr>
      <w:r>
        <w:rPr>
          <w:noProof/>
        </w:rPr>
        <w:t>5.40.2.1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_Toc180420687 \h </w:instrText>
      </w:r>
      <w:r>
        <w:rPr>
          <w:noProof/>
        </w:rPr>
      </w:r>
      <w:r>
        <w:rPr>
          <w:noProof/>
        </w:rPr>
        <w:fldChar w:fldCharType="separate"/>
      </w:r>
      <w:r>
        <w:rPr>
          <w:noProof/>
        </w:rPr>
        <w:t>140</w:t>
      </w:r>
      <w:r>
        <w:rPr>
          <w:noProof/>
        </w:rPr>
        <w:fldChar w:fldCharType="end"/>
      </w:r>
    </w:p>
    <w:p w14:paraId="13894660"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5.40.2.1.1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_Toc180420688 \h </w:instrText>
      </w:r>
      <w:r>
        <w:rPr>
          <w:noProof/>
        </w:rPr>
      </w:r>
      <w:r>
        <w:rPr>
          <w:noProof/>
        </w:rPr>
        <w:fldChar w:fldCharType="separate"/>
      </w:r>
      <w:r>
        <w:rPr>
          <w:noProof/>
        </w:rPr>
        <w:t>140</w:t>
      </w:r>
      <w:r>
        <w:rPr>
          <w:noProof/>
        </w:rPr>
        <w:fldChar w:fldCharType="end"/>
      </w:r>
    </w:p>
    <w:p w14:paraId="145D851A" w14:textId="77777777" w:rsidR="00224656" w:rsidRDefault="00224656">
      <w:pPr>
        <w:pStyle w:val="TOC4"/>
        <w:rPr>
          <w:rFonts w:asciiTheme="minorHAnsi" w:hAnsiTheme="minorHAnsi" w:cstheme="minorBidi"/>
          <w:noProof/>
          <w:kern w:val="2"/>
          <w:sz w:val="21"/>
          <w:szCs w:val="22"/>
          <w:lang w:val="en-US" w:eastAsia="zh-CN"/>
        </w:rPr>
      </w:pPr>
      <w:r>
        <w:rPr>
          <w:noProof/>
        </w:rPr>
        <w:t>5.40.2.2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_Toc180420689 \h </w:instrText>
      </w:r>
      <w:r>
        <w:rPr>
          <w:noProof/>
        </w:rPr>
      </w:r>
      <w:r>
        <w:rPr>
          <w:noProof/>
        </w:rPr>
        <w:fldChar w:fldCharType="separate"/>
      </w:r>
      <w:r>
        <w:rPr>
          <w:noProof/>
        </w:rPr>
        <w:t>143</w:t>
      </w:r>
      <w:r>
        <w:rPr>
          <w:noProof/>
        </w:rPr>
        <w:fldChar w:fldCharType="end"/>
      </w:r>
    </w:p>
    <w:p w14:paraId="62C80112" w14:textId="77777777" w:rsidR="00224656" w:rsidRDefault="00224656">
      <w:pPr>
        <w:pStyle w:val="TOC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CA_n3-n20-n41</w:t>
      </w:r>
      <w:r>
        <w:rPr>
          <w:noProof/>
        </w:rPr>
        <w:tab/>
      </w:r>
      <w:r>
        <w:rPr>
          <w:noProof/>
        </w:rPr>
        <w:fldChar w:fldCharType="begin"/>
      </w:r>
      <w:r>
        <w:rPr>
          <w:noProof/>
        </w:rPr>
        <w:instrText xml:space="preserve"> PAGEREF _Toc180420690 \h </w:instrText>
      </w:r>
      <w:r>
        <w:rPr>
          <w:noProof/>
        </w:rPr>
      </w:r>
      <w:r>
        <w:rPr>
          <w:noProof/>
        </w:rPr>
        <w:fldChar w:fldCharType="separate"/>
      </w:r>
      <w:r>
        <w:rPr>
          <w:noProof/>
        </w:rPr>
        <w:t>143</w:t>
      </w:r>
      <w:r>
        <w:rPr>
          <w:noProof/>
        </w:rPr>
        <w:fldChar w:fldCharType="end"/>
      </w:r>
    </w:p>
    <w:p w14:paraId="2DDE0C72" w14:textId="77777777" w:rsidR="00224656" w:rsidRDefault="00224656">
      <w:pPr>
        <w:pStyle w:val="TOC3"/>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_Toc180420691 \h </w:instrText>
      </w:r>
      <w:r>
        <w:rPr>
          <w:noProof/>
        </w:rPr>
      </w:r>
      <w:r>
        <w:rPr>
          <w:noProof/>
        </w:rPr>
        <w:fldChar w:fldCharType="separate"/>
      </w:r>
      <w:r>
        <w:rPr>
          <w:noProof/>
        </w:rPr>
        <w:t>143</w:t>
      </w:r>
      <w:r>
        <w:rPr>
          <w:noProof/>
        </w:rPr>
        <w:fldChar w:fldCharType="end"/>
      </w:r>
    </w:p>
    <w:p w14:paraId="3A904363" w14:textId="77777777" w:rsidR="00224656" w:rsidRDefault="00224656">
      <w:pPr>
        <w:pStyle w:val="TOC4"/>
        <w:rPr>
          <w:rFonts w:asciiTheme="minorHAnsi" w:hAnsiTheme="minorHAnsi" w:cstheme="minorBidi"/>
          <w:noProof/>
          <w:kern w:val="2"/>
          <w:sz w:val="21"/>
          <w:szCs w:val="22"/>
          <w:lang w:val="en-US" w:eastAsia="zh-CN"/>
        </w:rPr>
      </w:pPr>
      <w:r>
        <w:rPr>
          <w:noProof/>
        </w:rPr>
        <w:t>5.41.1.1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_Toc180420692 \h </w:instrText>
      </w:r>
      <w:r>
        <w:rPr>
          <w:noProof/>
        </w:rPr>
      </w:r>
      <w:r>
        <w:rPr>
          <w:noProof/>
        </w:rPr>
        <w:fldChar w:fldCharType="separate"/>
      </w:r>
      <w:r>
        <w:rPr>
          <w:noProof/>
        </w:rPr>
        <w:t>143</w:t>
      </w:r>
      <w:r>
        <w:rPr>
          <w:noProof/>
        </w:rPr>
        <w:fldChar w:fldCharType="end"/>
      </w:r>
    </w:p>
    <w:p w14:paraId="4B75FBDD"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5.41.1.2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_Toc180420693 \h </w:instrText>
      </w:r>
      <w:r>
        <w:rPr>
          <w:noProof/>
        </w:rPr>
      </w:r>
      <w:r>
        <w:rPr>
          <w:noProof/>
        </w:rPr>
        <w:fldChar w:fldCharType="separate"/>
      </w:r>
      <w:r>
        <w:rPr>
          <w:noProof/>
        </w:rPr>
        <w:t>144</w:t>
      </w:r>
      <w:r>
        <w:rPr>
          <w:noProof/>
        </w:rPr>
        <w:fldChar w:fldCharType="end"/>
      </w:r>
    </w:p>
    <w:p w14:paraId="084C3165"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5.41.1.3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_Toc180420694 \h </w:instrText>
      </w:r>
      <w:r>
        <w:rPr>
          <w:noProof/>
        </w:rPr>
      </w:r>
      <w:r>
        <w:rPr>
          <w:noProof/>
        </w:rPr>
        <w:fldChar w:fldCharType="separate"/>
      </w:r>
      <w:r>
        <w:rPr>
          <w:noProof/>
        </w:rPr>
        <w:t>144</w:t>
      </w:r>
      <w:r>
        <w:rPr>
          <w:noProof/>
        </w:rPr>
        <w:fldChar w:fldCharType="end"/>
      </w:r>
    </w:p>
    <w:p w14:paraId="6E0F9694"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5.41.2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_Toc180420695 \h </w:instrText>
      </w:r>
      <w:r>
        <w:rPr>
          <w:noProof/>
        </w:rPr>
      </w:r>
      <w:r>
        <w:rPr>
          <w:noProof/>
        </w:rPr>
        <w:fldChar w:fldCharType="separate"/>
      </w:r>
      <w:r>
        <w:rPr>
          <w:noProof/>
        </w:rPr>
        <w:t>144</w:t>
      </w:r>
      <w:r>
        <w:rPr>
          <w:noProof/>
        </w:rPr>
        <w:fldChar w:fldCharType="end"/>
      </w:r>
    </w:p>
    <w:p w14:paraId="67109005" w14:textId="77777777" w:rsidR="00224656" w:rsidRDefault="00224656">
      <w:pPr>
        <w:pStyle w:val="TOC4"/>
        <w:rPr>
          <w:rFonts w:asciiTheme="minorHAnsi" w:hAnsiTheme="minorHAnsi" w:cstheme="minorBidi"/>
          <w:noProof/>
          <w:kern w:val="2"/>
          <w:sz w:val="21"/>
          <w:szCs w:val="22"/>
          <w:lang w:val="en-US" w:eastAsia="zh-CN"/>
        </w:rPr>
      </w:pPr>
      <w:r>
        <w:rPr>
          <w:noProof/>
        </w:rPr>
        <w:t>5.41.2.1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_Toc180420696 \h </w:instrText>
      </w:r>
      <w:r>
        <w:rPr>
          <w:noProof/>
        </w:rPr>
      </w:r>
      <w:r>
        <w:rPr>
          <w:noProof/>
        </w:rPr>
        <w:fldChar w:fldCharType="separate"/>
      </w:r>
      <w:r>
        <w:rPr>
          <w:noProof/>
        </w:rPr>
        <w:t>144</w:t>
      </w:r>
      <w:r>
        <w:rPr>
          <w:noProof/>
        </w:rPr>
        <w:fldChar w:fldCharType="end"/>
      </w:r>
    </w:p>
    <w:p w14:paraId="0171EB28"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5.41.2.1.1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_Toc180420697 \h </w:instrText>
      </w:r>
      <w:r>
        <w:rPr>
          <w:noProof/>
        </w:rPr>
      </w:r>
      <w:r>
        <w:rPr>
          <w:noProof/>
        </w:rPr>
        <w:fldChar w:fldCharType="separate"/>
      </w:r>
      <w:r>
        <w:rPr>
          <w:noProof/>
        </w:rPr>
        <w:t>144</w:t>
      </w:r>
      <w:r>
        <w:rPr>
          <w:noProof/>
        </w:rPr>
        <w:fldChar w:fldCharType="end"/>
      </w:r>
    </w:p>
    <w:p w14:paraId="0A57211F" w14:textId="77777777" w:rsidR="00224656" w:rsidRDefault="00224656">
      <w:pPr>
        <w:pStyle w:val="TOC4"/>
        <w:rPr>
          <w:rFonts w:asciiTheme="minorHAnsi" w:hAnsiTheme="minorHAnsi" w:cstheme="minorBidi"/>
          <w:noProof/>
          <w:kern w:val="2"/>
          <w:sz w:val="21"/>
          <w:szCs w:val="22"/>
          <w:lang w:val="en-US" w:eastAsia="zh-CN"/>
        </w:rPr>
      </w:pPr>
      <w:r>
        <w:rPr>
          <w:noProof/>
        </w:rPr>
        <w:t>5.41.2.2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_Toc180420698 \h </w:instrText>
      </w:r>
      <w:r>
        <w:rPr>
          <w:noProof/>
        </w:rPr>
      </w:r>
      <w:r>
        <w:rPr>
          <w:noProof/>
        </w:rPr>
        <w:fldChar w:fldCharType="separate"/>
      </w:r>
      <w:r>
        <w:rPr>
          <w:noProof/>
        </w:rPr>
        <w:t>147</w:t>
      </w:r>
      <w:r>
        <w:rPr>
          <w:noProof/>
        </w:rPr>
        <w:fldChar w:fldCharType="end"/>
      </w:r>
    </w:p>
    <w:p w14:paraId="4B9E4F98" w14:textId="77777777" w:rsidR="00224656" w:rsidRDefault="00224656">
      <w:pPr>
        <w:pStyle w:val="TOC2"/>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CA_n3-n71-n77</w:t>
      </w:r>
      <w:r>
        <w:rPr>
          <w:noProof/>
        </w:rPr>
        <w:tab/>
      </w:r>
      <w:r>
        <w:rPr>
          <w:noProof/>
        </w:rPr>
        <w:fldChar w:fldCharType="begin"/>
      </w:r>
      <w:r>
        <w:rPr>
          <w:noProof/>
        </w:rPr>
        <w:instrText xml:space="preserve"> PAGEREF _Toc180420699 \h </w:instrText>
      </w:r>
      <w:r>
        <w:rPr>
          <w:noProof/>
        </w:rPr>
      </w:r>
      <w:r>
        <w:rPr>
          <w:noProof/>
        </w:rPr>
        <w:fldChar w:fldCharType="separate"/>
      </w:r>
      <w:r>
        <w:rPr>
          <w:noProof/>
        </w:rPr>
        <w:t>147</w:t>
      </w:r>
      <w:r>
        <w:rPr>
          <w:noProof/>
        </w:rPr>
        <w:fldChar w:fldCharType="end"/>
      </w:r>
    </w:p>
    <w:p w14:paraId="13605B71" w14:textId="77777777" w:rsidR="00224656" w:rsidRDefault="00224656">
      <w:pPr>
        <w:pStyle w:val="TOC3"/>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_Toc180420700 \h </w:instrText>
      </w:r>
      <w:r>
        <w:rPr>
          <w:noProof/>
        </w:rPr>
      </w:r>
      <w:r>
        <w:rPr>
          <w:noProof/>
        </w:rPr>
        <w:fldChar w:fldCharType="separate"/>
      </w:r>
      <w:r>
        <w:rPr>
          <w:noProof/>
        </w:rPr>
        <w:t>147</w:t>
      </w:r>
      <w:r>
        <w:rPr>
          <w:noProof/>
        </w:rPr>
        <w:fldChar w:fldCharType="end"/>
      </w:r>
    </w:p>
    <w:p w14:paraId="72A0B858" w14:textId="77777777" w:rsidR="00224656" w:rsidRDefault="00224656">
      <w:pPr>
        <w:pStyle w:val="TOC4"/>
        <w:rPr>
          <w:rFonts w:asciiTheme="minorHAnsi" w:hAnsiTheme="minorHAnsi" w:cstheme="minorBidi"/>
          <w:noProof/>
          <w:kern w:val="2"/>
          <w:sz w:val="21"/>
          <w:szCs w:val="22"/>
          <w:lang w:val="en-US" w:eastAsia="zh-CN"/>
        </w:rPr>
      </w:pPr>
      <w:r>
        <w:rPr>
          <w:noProof/>
        </w:rPr>
        <w:t>5.42.1.1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_Toc180420701 \h </w:instrText>
      </w:r>
      <w:r>
        <w:rPr>
          <w:noProof/>
        </w:rPr>
      </w:r>
      <w:r>
        <w:rPr>
          <w:noProof/>
        </w:rPr>
        <w:fldChar w:fldCharType="separate"/>
      </w:r>
      <w:r>
        <w:rPr>
          <w:noProof/>
        </w:rPr>
        <w:t>147</w:t>
      </w:r>
      <w:r>
        <w:rPr>
          <w:noProof/>
        </w:rPr>
        <w:fldChar w:fldCharType="end"/>
      </w:r>
    </w:p>
    <w:p w14:paraId="1ACCEDF3"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5.42.1.2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_Toc180420702 \h </w:instrText>
      </w:r>
      <w:r>
        <w:rPr>
          <w:noProof/>
        </w:rPr>
      </w:r>
      <w:r>
        <w:rPr>
          <w:noProof/>
        </w:rPr>
        <w:fldChar w:fldCharType="separate"/>
      </w:r>
      <w:r>
        <w:rPr>
          <w:noProof/>
        </w:rPr>
        <w:t>148</w:t>
      </w:r>
      <w:r>
        <w:rPr>
          <w:noProof/>
        </w:rPr>
        <w:fldChar w:fldCharType="end"/>
      </w:r>
    </w:p>
    <w:p w14:paraId="42D13EFF"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5.42.1.3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_Toc180420703 \h </w:instrText>
      </w:r>
      <w:r>
        <w:rPr>
          <w:noProof/>
        </w:rPr>
      </w:r>
      <w:r>
        <w:rPr>
          <w:noProof/>
        </w:rPr>
        <w:fldChar w:fldCharType="separate"/>
      </w:r>
      <w:r>
        <w:rPr>
          <w:noProof/>
        </w:rPr>
        <w:t>148</w:t>
      </w:r>
      <w:r>
        <w:rPr>
          <w:noProof/>
        </w:rPr>
        <w:fldChar w:fldCharType="end"/>
      </w:r>
    </w:p>
    <w:p w14:paraId="706A8D8F"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5.42.2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_Toc180420704 \h </w:instrText>
      </w:r>
      <w:r>
        <w:rPr>
          <w:noProof/>
        </w:rPr>
      </w:r>
      <w:r>
        <w:rPr>
          <w:noProof/>
        </w:rPr>
        <w:fldChar w:fldCharType="separate"/>
      </w:r>
      <w:r>
        <w:rPr>
          <w:noProof/>
        </w:rPr>
        <w:t>148</w:t>
      </w:r>
      <w:r>
        <w:rPr>
          <w:noProof/>
        </w:rPr>
        <w:fldChar w:fldCharType="end"/>
      </w:r>
    </w:p>
    <w:p w14:paraId="42C58762" w14:textId="77777777" w:rsidR="00224656" w:rsidRDefault="00224656">
      <w:pPr>
        <w:pStyle w:val="TOC4"/>
        <w:rPr>
          <w:rFonts w:asciiTheme="minorHAnsi" w:hAnsiTheme="minorHAnsi" w:cstheme="minorBidi"/>
          <w:noProof/>
          <w:kern w:val="2"/>
          <w:sz w:val="21"/>
          <w:szCs w:val="22"/>
          <w:lang w:val="en-US" w:eastAsia="zh-CN"/>
        </w:rPr>
      </w:pPr>
      <w:r>
        <w:rPr>
          <w:noProof/>
        </w:rPr>
        <w:t>5.42.2.1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_Toc180420705 \h </w:instrText>
      </w:r>
      <w:r>
        <w:rPr>
          <w:noProof/>
        </w:rPr>
      </w:r>
      <w:r>
        <w:rPr>
          <w:noProof/>
        </w:rPr>
        <w:fldChar w:fldCharType="separate"/>
      </w:r>
      <w:r>
        <w:rPr>
          <w:noProof/>
        </w:rPr>
        <w:t>148</w:t>
      </w:r>
      <w:r>
        <w:rPr>
          <w:noProof/>
        </w:rPr>
        <w:fldChar w:fldCharType="end"/>
      </w:r>
    </w:p>
    <w:p w14:paraId="2EE78BC0"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5.42.2.1.1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_Toc180420706 \h </w:instrText>
      </w:r>
      <w:r>
        <w:rPr>
          <w:noProof/>
        </w:rPr>
      </w:r>
      <w:r>
        <w:rPr>
          <w:noProof/>
        </w:rPr>
        <w:fldChar w:fldCharType="separate"/>
      </w:r>
      <w:r>
        <w:rPr>
          <w:noProof/>
        </w:rPr>
        <w:t>148</w:t>
      </w:r>
      <w:r>
        <w:rPr>
          <w:noProof/>
        </w:rPr>
        <w:fldChar w:fldCharType="end"/>
      </w:r>
    </w:p>
    <w:p w14:paraId="03E913BA" w14:textId="77777777" w:rsidR="00224656" w:rsidRDefault="00224656">
      <w:pPr>
        <w:pStyle w:val="TOC4"/>
        <w:rPr>
          <w:rFonts w:asciiTheme="minorHAnsi" w:hAnsiTheme="minorHAnsi" w:cstheme="minorBidi"/>
          <w:noProof/>
          <w:kern w:val="2"/>
          <w:sz w:val="21"/>
          <w:szCs w:val="22"/>
          <w:lang w:val="en-US" w:eastAsia="zh-CN"/>
        </w:rPr>
      </w:pPr>
      <w:r>
        <w:rPr>
          <w:noProof/>
        </w:rPr>
        <w:t>5.42.2.2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_Toc180420707 \h </w:instrText>
      </w:r>
      <w:r>
        <w:rPr>
          <w:noProof/>
        </w:rPr>
      </w:r>
      <w:r>
        <w:rPr>
          <w:noProof/>
        </w:rPr>
        <w:fldChar w:fldCharType="separate"/>
      </w:r>
      <w:r>
        <w:rPr>
          <w:noProof/>
        </w:rPr>
        <w:t>151</w:t>
      </w:r>
      <w:r>
        <w:rPr>
          <w:noProof/>
        </w:rPr>
        <w:fldChar w:fldCharType="end"/>
      </w:r>
    </w:p>
    <w:p w14:paraId="1FA68B48" w14:textId="77777777" w:rsidR="00224656" w:rsidRDefault="00224656">
      <w:pPr>
        <w:pStyle w:val="TOC2"/>
        <w:rPr>
          <w:rFonts w:asciiTheme="minorHAnsi" w:hAnsiTheme="minorHAnsi" w:cstheme="minorBidi"/>
          <w:noProof/>
          <w:kern w:val="2"/>
          <w:sz w:val="21"/>
          <w:szCs w:val="22"/>
          <w:lang w:val="en-US" w:eastAsia="zh-CN"/>
        </w:rPr>
      </w:pPr>
      <w:r>
        <w:rPr>
          <w:noProof/>
        </w:rPr>
        <w:t>5.43</w:t>
      </w:r>
      <w:r>
        <w:rPr>
          <w:rFonts w:asciiTheme="minorHAnsi" w:hAnsiTheme="minorHAnsi" w:cstheme="minorBidi"/>
          <w:noProof/>
          <w:kern w:val="2"/>
          <w:sz w:val="21"/>
          <w:szCs w:val="22"/>
          <w:lang w:val="en-US" w:eastAsia="zh-CN"/>
        </w:rPr>
        <w:tab/>
      </w:r>
      <w:r>
        <w:rPr>
          <w:noProof/>
        </w:rPr>
        <w:t>CA_n1-n41-n78</w:t>
      </w:r>
      <w:r>
        <w:rPr>
          <w:noProof/>
        </w:rPr>
        <w:tab/>
      </w:r>
      <w:r>
        <w:rPr>
          <w:noProof/>
        </w:rPr>
        <w:fldChar w:fldCharType="begin"/>
      </w:r>
      <w:r>
        <w:rPr>
          <w:noProof/>
        </w:rPr>
        <w:instrText xml:space="preserve"> PAGEREF _Toc180420708 \h </w:instrText>
      </w:r>
      <w:r>
        <w:rPr>
          <w:noProof/>
        </w:rPr>
      </w:r>
      <w:r>
        <w:rPr>
          <w:noProof/>
        </w:rPr>
        <w:fldChar w:fldCharType="separate"/>
      </w:r>
      <w:r>
        <w:rPr>
          <w:noProof/>
        </w:rPr>
        <w:t>152</w:t>
      </w:r>
      <w:r>
        <w:rPr>
          <w:noProof/>
        </w:rPr>
        <w:fldChar w:fldCharType="end"/>
      </w:r>
    </w:p>
    <w:p w14:paraId="533A1249" w14:textId="77777777" w:rsidR="00224656" w:rsidRDefault="00224656">
      <w:pPr>
        <w:pStyle w:val="TOC3"/>
        <w:rPr>
          <w:rFonts w:asciiTheme="minorHAnsi" w:hAnsiTheme="minorHAnsi" w:cstheme="minorBidi"/>
          <w:noProof/>
          <w:kern w:val="2"/>
          <w:sz w:val="21"/>
          <w:szCs w:val="22"/>
          <w:lang w:val="en-US" w:eastAsia="zh-CN"/>
        </w:rPr>
      </w:pPr>
      <w:r>
        <w:rPr>
          <w:noProof/>
        </w:rPr>
        <w:t>5.43.1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_Toc180420709 \h </w:instrText>
      </w:r>
      <w:r>
        <w:rPr>
          <w:noProof/>
        </w:rPr>
      </w:r>
      <w:r>
        <w:rPr>
          <w:noProof/>
        </w:rPr>
        <w:fldChar w:fldCharType="separate"/>
      </w:r>
      <w:r>
        <w:rPr>
          <w:noProof/>
        </w:rPr>
        <w:t>152</w:t>
      </w:r>
      <w:r>
        <w:rPr>
          <w:noProof/>
        </w:rPr>
        <w:fldChar w:fldCharType="end"/>
      </w:r>
    </w:p>
    <w:p w14:paraId="75DC5F25" w14:textId="77777777" w:rsidR="00224656" w:rsidRDefault="00224656">
      <w:pPr>
        <w:pStyle w:val="TOC4"/>
        <w:rPr>
          <w:rFonts w:asciiTheme="minorHAnsi" w:hAnsiTheme="minorHAnsi" w:cstheme="minorBidi"/>
          <w:noProof/>
          <w:kern w:val="2"/>
          <w:sz w:val="21"/>
          <w:szCs w:val="22"/>
          <w:lang w:val="en-US" w:eastAsia="zh-CN"/>
        </w:rPr>
      </w:pPr>
      <w:r>
        <w:rPr>
          <w:noProof/>
        </w:rPr>
        <w:t>5.43.1.1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_Toc180420710 \h </w:instrText>
      </w:r>
      <w:r>
        <w:rPr>
          <w:noProof/>
        </w:rPr>
      </w:r>
      <w:r>
        <w:rPr>
          <w:noProof/>
        </w:rPr>
        <w:fldChar w:fldCharType="separate"/>
      </w:r>
      <w:r>
        <w:rPr>
          <w:noProof/>
        </w:rPr>
        <w:t>152</w:t>
      </w:r>
      <w:r>
        <w:rPr>
          <w:noProof/>
        </w:rPr>
        <w:fldChar w:fldCharType="end"/>
      </w:r>
    </w:p>
    <w:p w14:paraId="223B0C79"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5.43.1.2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_Toc180420711 \h </w:instrText>
      </w:r>
      <w:r>
        <w:rPr>
          <w:noProof/>
        </w:rPr>
      </w:r>
      <w:r>
        <w:rPr>
          <w:noProof/>
        </w:rPr>
        <w:fldChar w:fldCharType="separate"/>
      </w:r>
      <w:r>
        <w:rPr>
          <w:noProof/>
        </w:rPr>
        <w:t>152</w:t>
      </w:r>
      <w:r>
        <w:rPr>
          <w:noProof/>
        </w:rPr>
        <w:fldChar w:fldCharType="end"/>
      </w:r>
    </w:p>
    <w:p w14:paraId="4E5A4583"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5.43.1.3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_Toc180420712 \h </w:instrText>
      </w:r>
      <w:r>
        <w:rPr>
          <w:noProof/>
        </w:rPr>
      </w:r>
      <w:r>
        <w:rPr>
          <w:noProof/>
        </w:rPr>
        <w:fldChar w:fldCharType="separate"/>
      </w:r>
      <w:r>
        <w:rPr>
          <w:noProof/>
        </w:rPr>
        <w:t>152</w:t>
      </w:r>
      <w:r>
        <w:rPr>
          <w:noProof/>
        </w:rPr>
        <w:fldChar w:fldCharType="end"/>
      </w:r>
    </w:p>
    <w:p w14:paraId="78299E55"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5.43.2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_Toc180420713 \h </w:instrText>
      </w:r>
      <w:r>
        <w:rPr>
          <w:noProof/>
        </w:rPr>
      </w:r>
      <w:r>
        <w:rPr>
          <w:noProof/>
        </w:rPr>
        <w:fldChar w:fldCharType="separate"/>
      </w:r>
      <w:r>
        <w:rPr>
          <w:noProof/>
        </w:rPr>
        <w:t>153</w:t>
      </w:r>
      <w:r>
        <w:rPr>
          <w:noProof/>
        </w:rPr>
        <w:fldChar w:fldCharType="end"/>
      </w:r>
    </w:p>
    <w:p w14:paraId="6FAC2AB9" w14:textId="77777777" w:rsidR="00224656" w:rsidRDefault="00224656">
      <w:pPr>
        <w:pStyle w:val="TOC4"/>
        <w:rPr>
          <w:rFonts w:asciiTheme="minorHAnsi" w:hAnsiTheme="minorHAnsi" w:cstheme="minorBidi"/>
          <w:noProof/>
          <w:kern w:val="2"/>
          <w:sz w:val="21"/>
          <w:szCs w:val="22"/>
          <w:lang w:val="en-US" w:eastAsia="zh-CN"/>
        </w:rPr>
      </w:pPr>
      <w:r>
        <w:rPr>
          <w:noProof/>
        </w:rPr>
        <w:t>5.43.2.1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_Toc180420714 \h </w:instrText>
      </w:r>
      <w:r>
        <w:rPr>
          <w:noProof/>
        </w:rPr>
      </w:r>
      <w:r>
        <w:rPr>
          <w:noProof/>
        </w:rPr>
        <w:fldChar w:fldCharType="separate"/>
      </w:r>
      <w:r>
        <w:rPr>
          <w:noProof/>
        </w:rPr>
        <w:t>153</w:t>
      </w:r>
      <w:r>
        <w:rPr>
          <w:noProof/>
        </w:rPr>
        <w:fldChar w:fldCharType="end"/>
      </w:r>
    </w:p>
    <w:p w14:paraId="3AEFE12F"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5.43.2.1.1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_Toc180420715 \h </w:instrText>
      </w:r>
      <w:r>
        <w:rPr>
          <w:noProof/>
        </w:rPr>
      </w:r>
      <w:r>
        <w:rPr>
          <w:noProof/>
        </w:rPr>
        <w:fldChar w:fldCharType="separate"/>
      </w:r>
      <w:r>
        <w:rPr>
          <w:noProof/>
        </w:rPr>
        <w:t>153</w:t>
      </w:r>
      <w:r>
        <w:rPr>
          <w:noProof/>
        </w:rPr>
        <w:fldChar w:fldCharType="end"/>
      </w:r>
    </w:p>
    <w:p w14:paraId="1F9EAA28"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5.43.2.1.2</w:t>
      </w:r>
      <w:r>
        <w:rPr>
          <w:rFonts w:asciiTheme="minorHAnsi" w:hAnsiTheme="minorHAnsi" w:cstheme="minorBidi"/>
          <w:noProof/>
          <w:kern w:val="2"/>
          <w:sz w:val="21"/>
          <w:szCs w:val="22"/>
          <w:lang w:val="en-US" w:eastAsia="zh-CN"/>
        </w:rPr>
        <w:tab/>
      </w:r>
      <w:r w:rsidRPr="00E75F1F">
        <w:rPr>
          <w:noProof/>
          <w:snapToGrid w:val="0"/>
        </w:rPr>
        <w:t>Co-existence studies for 2UL band with 3CC (2CC intra-band in one band)</w:t>
      </w:r>
      <w:r>
        <w:rPr>
          <w:noProof/>
        </w:rPr>
        <w:tab/>
      </w:r>
      <w:r>
        <w:rPr>
          <w:noProof/>
        </w:rPr>
        <w:fldChar w:fldCharType="begin"/>
      </w:r>
      <w:r>
        <w:rPr>
          <w:noProof/>
        </w:rPr>
        <w:instrText xml:space="preserve"> PAGEREF _Toc180420716 \h </w:instrText>
      </w:r>
      <w:r>
        <w:rPr>
          <w:noProof/>
        </w:rPr>
      </w:r>
      <w:r>
        <w:rPr>
          <w:noProof/>
        </w:rPr>
        <w:fldChar w:fldCharType="separate"/>
      </w:r>
      <w:r>
        <w:rPr>
          <w:noProof/>
        </w:rPr>
        <w:t>153</w:t>
      </w:r>
      <w:r>
        <w:rPr>
          <w:noProof/>
        </w:rPr>
        <w:fldChar w:fldCharType="end"/>
      </w:r>
    </w:p>
    <w:p w14:paraId="24F29175" w14:textId="77777777" w:rsidR="00224656" w:rsidRDefault="00224656">
      <w:pPr>
        <w:pStyle w:val="TOC4"/>
        <w:rPr>
          <w:rFonts w:asciiTheme="minorHAnsi" w:hAnsiTheme="minorHAnsi" w:cstheme="minorBidi"/>
          <w:noProof/>
          <w:kern w:val="2"/>
          <w:sz w:val="21"/>
          <w:szCs w:val="22"/>
          <w:lang w:val="en-US" w:eastAsia="zh-CN"/>
        </w:rPr>
      </w:pPr>
      <w:r>
        <w:rPr>
          <w:noProof/>
        </w:rPr>
        <w:t>5.43.2.2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_Toc180420717 \h </w:instrText>
      </w:r>
      <w:r>
        <w:rPr>
          <w:noProof/>
        </w:rPr>
      </w:r>
      <w:r>
        <w:rPr>
          <w:noProof/>
        </w:rPr>
        <w:fldChar w:fldCharType="separate"/>
      </w:r>
      <w:r>
        <w:rPr>
          <w:noProof/>
        </w:rPr>
        <w:t>154</w:t>
      </w:r>
      <w:r>
        <w:rPr>
          <w:noProof/>
        </w:rPr>
        <w:fldChar w:fldCharType="end"/>
      </w:r>
    </w:p>
    <w:p w14:paraId="08C2EF94" w14:textId="77777777" w:rsidR="00224656" w:rsidRDefault="00224656">
      <w:pPr>
        <w:pStyle w:val="TOC2"/>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Pr>
          <w:noProof/>
        </w:rPr>
        <w:t>CA_n1-n71-n78</w:t>
      </w:r>
      <w:r>
        <w:rPr>
          <w:noProof/>
        </w:rPr>
        <w:tab/>
      </w:r>
      <w:r>
        <w:rPr>
          <w:noProof/>
        </w:rPr>
        <w:fldChar w:fldCharType="begin"/>
      </w:r>
      <w:r>
        <w:rPr>
          <w:noProof/>
        </w:rPr>
        <w:instrText xml:space="preserve"> PAGEREF _Toc180420718 \h </w:instrText>
      </w:r>
      <w:r>
        <w:rPr>
          <w:noProof/>
        </w:rPr>
      </w:r>
      <w:r>
        <w:rPr>
          <w:noProof/>
        </w:rPr>
        <w:fldChar w:fldCharType="separate"/>
      </w:r>
      <w:r>
        <w:rPr>
          <w:noProof/>
        </w:rPr>
        <w:t>154</w:t>
      </w:r>
      <w:r>
        <w:rPr>
          <w:noProof/>
        </w:rPr>
        <w:fldChar w:fldCharType="end"/>
      </w:r>
    </w:p>
    <w:p w14:paraId="396DAB7A" w14:textId="77777777" w:rsidR="00224656" w:rsidRDefault="00224656">
      <w:pPr>
        <w:pStyle w:val="TOC3"/>
        <w:rPr>
          <w:rFonts w:asciiTheme="minorHAnsi" w:hAnsiTheme="minorHAnsi" w:cstheme="minorBidi"/>
          <w:noProof/>
          <w:kern w:val="2"/>
          <w:sz w:val="21"/>
          <w:szCs w:val="22"/>
          <w:lang w:val="en-US" w:eastAsia="zh-CN"/>
        </w:rPr>
      </w:pPr>
      <w:r>
        <w:rPr>
          <w:noProof/>
        </w:rPr>
        <w:t>5.44.1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_Toc180420719 \h </w:instrText>
      </w:r>
      <w:r>
        <w:rPr>
          <w:noProof/>
        </w:rPr>
      </w:r>
      <w:r>
        <w:rPr>
          <w:noProof/>
        </w:rPr>
        <w:fldChar w:fldCharType="separate"/>
      </w:r>
      <w:r>
        <w:rPr>
          <w:noProof/>
        </w:rPr>
        <w:t>154</w:t>
      </w:r>
      <w:r>
        <w:rPr>
          <w:noProof/>
        </w:rPr>
        <w:fldChar w:fldCharType="end"/>
      </w:r>
    </w:p>
    <w:p w14:paraId="3F582F54" w14:textId="77777777" w:rsidR="00224656" w:rsidRDefault="00224656">
      <w:pPr>
        <w:pStyle w:val="TOC4"/>
        <w:rPr>
          <w:rFonts w:asciiTheme="minorHAnsi" w:hAnsiTheme="minorHAnsi" w:cstheme="minorBidi"/>
          <w:noProof/>
          <w:kern w:val="2"/>
          <w:sz w:val="21"/>
          <w:szCs w:val="22"/>
          <w:lang w:val="en-US" w:eastAsia="zh-CN"/>
        </w:rPr>
      </w:pPr>
      <w:r>
        <w:rPr>
          <w:noProof/>
        </w:rPr>
        <w:t>5.44.1.1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_Toc180420720 \h </w:instrText>
      </w:r>
      <w:r>
        <w:rPr>
          <w:noProof/>
        </w:rPr>
      </w:r>
      <w:r>
        <w:rPr>
          <w:noProof/>
        </w:rPr>
        <w:fldChar w:fldCharType="separate"/>
      </w:r>
      <w:r>
        <w:rPr>
          <w:noProof/>
        </w:rPr>
        <w:t>154</w:t>
      </w:r>
      <w:r>
        <w:rPr>
          <w:noProof/>
        </w:rPr>
        <w:fldChar w:fldCharType="end"/>
      </w:r>
    </w:p>
    <w:p w14:paraId="351C7259"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5.44.1.2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_Toc180420721 \h </w:instrText>
      </w:r>
      <w:r>
        <w:rPr>
          <w:noProof/>
        </w:rPr>
      </w:r>
      <w:r>
        <w:rPr>
          <w:noProof/>
        </w:rPr>
        <w:fldChar w:fldCharType="separate"/>
      </w:r>
      <w:r>
        <w:rPr>
          <w:noProof/>
        </w:rPr>
        <w:t>155</w:t>
      </w:r>
      <w:r>
        <w:rPr>
          <w:noProof/>
        </w:rPr>
        <w:fldChar w:fldCharType="end"/>
      </w:r>
    </w:p>
    <w:p w14:paraId="1F5B8917"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5.44.1.3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_Toc180420722 \h </w:instrText>
      </w:r>
      <w:r>
        <w:rPr>
          <w:noProof/>
        </w:rPr>
      </w:r>
      <w:r>
        <w:rPr>
          <w:noProof/>
        </w:rPr>
        <w:fldChar w:fldCharType="separate"/>
      </w:r>
      <w:r>
        <w:rPr>
          <w:noProof/>
        </w:rPr>
        <w:t>155</w:t>
      </w:r>
      <w:r>
        <w:rPr>
          <w:noProof/>
        </w:rPr>
        <w:fldChar w:fldCharType="end"/>
      </w:r>
    </w:p>
    <w:p w14:paraId="15A6F925"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5.44.2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_Toc180420723 \h </w:instrText>
      </w:r>
      <w:r>
        <w:rPr>
          <w:noProof/>
        </w:rPr>
      </w:r>
      <w:r>
        <w:rPr>
          <w:noProof/>
        </w:rPr>
        <w:fldChar w:fldCharType="separate"/>
      </w:r>
      <w:r>
        <w:rPr>
          <w:noProof/>
        </w:rPr>
        <w:t>155</w:t>
      </w:r>
      <w:r>
        <w:rPr>
          <w:noProof/>
        </w:rPr>
        <w:fldChar w:fldCharType="end"/>
      </w:r>
    </w:p>
    <w:p w14:paraId="41B0C65A" w14:textId="77777777" w:rsidR="00224656" w:rsidRDefault="00224656">
      <w:pPr>
        <w:pStyle w:val="TOC4"/>
        <w:rPr>
          <w:rFonts w:asciiTheme="minorHAnsi" w:hAnsiTheme="minorHAnsi" w:cstheme="minorBidi"/>
          <w:noProof/>
          <w:kern w:val="2"/>
          <w:sz w:val="21"/>
          <w:szCs w:val="22"/>
          <w:lang w:val="en-US" w:eastAsia="zh-CN"/>
        </w:rPr>
      </w:pPr>
      <w:r>
        <w:rPr>
          <w:noProof/>
        </w:rPr>
        <w:t>5.44.2.1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_Toc180420724 \h </w:instrText>
      </w:r>
      <w:r>
        <w:rPr>
          <w:noProof/>
        </w:rPr>
      </w:r>
      <w:r>
        <w:rPr>
          <w:noProof/>
        </w:rPr>
        <w:fldChar w:fldCharType="separate"/>
      </w:r>
      <w:r>
        <w:rPr>
          <w:noProof/>
        </w:rPr>
        <w:t>155</w:t>
      </w:r>
      <w:r>
        <w:rPr>
          <w:noProof/>
        </w:rPr>
        <w:fldChar w:fldCharType="end"/>
      </w:r>
    </w:p>
    <w:p w14:paraId="35B6303B"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5.44.2.1.1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_Toc180420725 \h </w:instrText>
      </w:r>
      <w:r>
        <w:rPr>
          <w:noProof/>
        </w:rPr>
      </w:r>
      <w:r>
        <w:rPr>
          <w:noProof/>
        </w:rPr>
        <w:fldChar w:fldCharType="separate"/>
      </w:r>
      <w:r>
        <w:rPr>
          <w:noProof/>
        </w:rPr>
        <w:t>155</w:t>
      </w:r>
      <w:r>
        <w:rPr>
          <w:noProof/>
        </w:rPr>
        <w:fldChar w:fldCharType="end"/>
      </w:r>
    </w:p>
    <w:p w14:paraId="2965107E"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5.44.2.1.2</w:t>
      </w:r>
      <w:r>
        <w:rPr>
          <w:rFonts w:asciiTheme="minorHAnsi" w:hAnsiTheme="minorHAnsi" w:cstheme="minorBidi"/>
          <w:noProof/>
          <w:kern w:val="2"/>
          <w:sz w:val="21"/>
          <w:szCs w:val="22"/>
          <w:lang w:val="en-US" w:eastAsia="zh-CN"/>
        </w:rPr>
        <w:tab/>
      </w:r>
      <w:r w:rsidRPr="00E75F1F">
        <w:rPr>
          <w:noProof/>
          <w:snapToGrid w:val="0"/>
        </w:rPr>
        <w:t>Co-existence studies for 2UL band with 3CC (2CC intra-band in one band)</w:t>
      </w:r>
      <w:r>
        <w:rPr>
          <w:noProof/>
        </w:rPr>
        <w:tab/>
      </w:r>
      <w:r>
        <w:rPr>
          <w:noProof/>
        </w:rPr>
        <w:fldChar w:fldCharType="begin"/>
      </w:r>
      <w:r>
        <w:rPr>
          <w:noProof/>
        </w:rPr>
        <w:instrText xml:space="preserve"> PAGEREF _Toc180420726 \h </w:instrText>
      </w:r>
      <w:r>
        <w:rPr>
          <w:noProof/>
        </w:rPr>
      </w:r>
      <w:r>
        <w:rPr>
          <w:noProof/>
        </w:rPr>
        <w:fldChar w:fldCharType="separate"/>
      </w:r>
      <w:r>
        <w:rPr>
          <w:noProof/>
        </w:rPr>
        <w:t>158</w:t>
      </w:r>
      <w:r>
        <w:rPr>
          <w:noProof/>
        </w:rPr>
        <w:fldChar w:fldCharType="end"/>
      </w:r>
    </w:p>
    <w:p w14:paraId="25366913" w14:textId="77777777" w:rsidR="00224656" w:rsidRDefault="00224656">
      <w:pPr>
        <w:pStyle w:val="TOC4"/>
        <w:rPr>
          <w:rFonts w:asciiTheme="minorHAnsi" w:hAnsiTheme="minorHAnsi" w:cstheme="minorBidi"/>
          <w:noProof/>
          <w:kern w:val="2"/>
          <w:sz w:val="21"/>
          <w:szCs w:val="22"/>
          <w:lang w:val="en-US" w:eastAsia="zh-CN"/>
        </w:rPr>
      </w:pPr>
      <w:r>
        <w:rPr>
          <w:noProof/>
        </w:rPr>
        <w:t>5.44.2.2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_Toc180420727 \h </w:instrText>
      </w:r>
      <w:r>
        <w:rPr>
          <w:noProof/>
        </w:rPr>
      </w:r>
      <w:r>
        <w:rPr>
          <w:noProof/>
        </w:rPr>
        <w:fldChar w:fldCharType="separate"/>
      </w:r>
      <w:r>
        <w:rPr>
          <w:noProof/>
        </w:rPr>
        <w:t>159</w:t>
      </w:r>
      <w:r>
        <w:rPr>
          <w:noProof/>
        </w:rPr>
        <w:fldChar w:fldCharType="end"/>
      </w:r>
    </w:p>
    <w:p w14:paraId="3369B354" w14:textId="77777777" w:rsidR="00224656" w:rsidRDefault="00224656">
      <w:pPr>
        <w:pStyle w:val="TOC2"/>
        <w:rPr>
          <w:rFonts w:asciiTheme="minorHAnsi" w:hAnsiTheme="minorHAnsi" w:cstheme="minorBidi"/>
          <w:noProof/>
          <w:kern w:val="2"/>
          <w:sz w:val="21"/>
          <w:szCs w:val="22"/>
          <w:lang w:val="en-US" w:eastAsia="zh-CN"/>
        </w:rPr>
      </w:pPr>
      <w:r>
        <w:rPr>
          <w:noProof/>
        </w:rPr>
        <w:t>5.45</w:t>
      </w:r>
      <w:r>
        <w:rPr>
          <w:rFonts w:asciiTheme="minorHAnsi" w:hAnsiTheme="minorHAnsi" w:cstheme="minorBidi"/>
          <w:noProof/>
          <w:kern w:val="2"/>
          <w:sz w:val="21"/>
          <w:szCs w:val="22"/>
          <w:lang w:val="en-US" w:eastAsia="zh-CN"/>
        </w:rPr>
        <w:tab/>
      </w:r>
      <w:r>
        <w:rPr>
          <w:noProof/>
        </w:rPr>
        <w:t>CA_n1-n8-n78</w:t>
      </w:r>
      <w:r>
        <w:rPr>
          <w:noProof/>
        </w:rPr>
        <w:tab/>
      </w:r>
      <w:r>
        <w:rPr>
          <w:noProof/>
        </w:rPr>
        <w:fldChar w:fldCharType="begin"/>
      </w:r>
      <w:r>
        <w:rPr>
          <w:noProof/>
        </w:rPr>
        <w:instrText xml:space="preserve"> PAGEREF _Toc180420728 \h </w:instrText>
      </w:r>
      <w:r>
        <w:rPr>
          <w:noProof/>
        </w:rPr>
      </w:r>
      <w:r>
        <w:rPr>
          <w:noProof/>
        </w:rPr>
        <w:fldChar w:fldCharType="separate"/>
      </w:r>
      <w:r>
        <w:rPr>
          <w:noProof/>
        </w:rPr>
        <w:t>160</w:t>
      </w:r>
      <w:r>
        <w:rPr>
          <w:noProof/>
        </w:rPr>
        <w:fldChar w:fldCharType="end"/>
      </w:r>
    </w:p>
    <w:p w14:paraId="7911648B" w14:textId="77777777" w:rsidR="00224656" w:rsidRDefault="00224656">
      <w:pPr>
        <w:pStyle w:val="TOC3"/>
        <w:rPr>
          <w:rFonts w:asciiTheme="minorHAnsi" w:hAnsiTheme="minorHAnsi" w:cstheme="minorBidi"/>
          <w:noProof/>
          <w:kern w:val="2"/>
          <w:sz w:val="21"/>
          <w:szCs w:val="22"/>
          <w:lang w:val="en-US" w:eastAsia="zh-CN"/>
        </w:rPr>
      </w:pPr>
      <w:r>
        <w:rPr>
          <w:noProof/>
        </w:rPr>
        <w:t>5.45.1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_Toc180420729 \h </w:instrText>
      </w:r>
      <w:r>
        <w:rPr>
          <w:noProof/>
        </w:rPr>
      </w:r>
      <w:r>
        <w:rPr>
          <w:noProof/>
        </w:rPr>
        <w:fldChar w:fldCharType="separate"/>
      </w:r>
      <w:r>
        <w:rPr>
          <w:noProof/>
        </w:rPr>
        <w:t>160</w:t>
      </w:r>
      <w:r>
        <w:rPr>
          <w:noProof/>
        </w:rPr>
        <w:fldChar w:fldCharType="end"/>
      </w:r>
    </w:p>
    <w:p w14:paraId="2B4B3031" w14:textId="77777777" w:rsidR="00224656" w:rsidRDefault="00224656">
      <w:pPr>
        <w:pStyle w:val="TOC4"/>
        <w:rPr>
          <w:rFonts w:asciiTheme="minorHAnsi" w:hAnsiTheme="minorHAnsi" w:cstheme="minorBidi"/>
          <w:noProof/>
          <w:kern w:val="2"/>
          <w:sz w:val="21"/>
          <w:szCs w:val="22"/>
          <w:lang w:val="en-US" w:eastAsia="zh-CN"/>
        </w:rPr>
      </w:pPr>
      <w:r>
        <w:rPr>
          <w:noProof/>
        </w:rPr>
        <w:t>5.45.1.1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_Toc180420730 \h </w:instrText>
      </w:r>
      <w:r>
        <w:rPr>
          <w:noProof/>
        </w:rPr>
      </w:r>
      <w:r>
        <w:rPr>
          <w:noProof/>
        </w:rPr>
        <w:fldChar w:fldCharType="separate"/>
      </w:r>
      <w:r>
        <w:rPr>
          <w:noProof/>
        </w:rPr>
        <w:t>160</w:t>
      </w:r>
      <w:r>
        <w:rPr>
          <w:noProof/>
        </w:rPr>
        <w:fldChar w:fldCharType="end"/>
      </w:r>
    </w:p>
    <w:p w14:paraId="7E849FD7"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5.45.1.2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_Toc180420731 \h </w:instrText>
      </w:r>
      <w:r>
        <w:rPr>
          <w:noProof/>
        </w:rPr>
      </w:r>
      <w:r>
        <w:rPr>
          <w:noProof/>
        </w:rPr>
        <w:fldChar w:fldCharType="separate"/>
      </w:r>
      <w:r>
        <w:rPr>
          <w:noProof/>
        </w:rPr>
        <w:t>160</w:t>
      </w:r>
      <w:r>
        <w:rPr>
          <w:noProof/>
        </w:rPr>
        <w:fldChar w:fldCharType="end"/>
      </w:r>
    </w:p>
    <w:p w14:paraId="40F4E55B"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5.45.2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_Toc180420732 \h </w:instrText>
      </w:r>
      <w:r>
        <w:rPr>
          <w:noProof/>
        </w:rPr>
      </w:r>
      <w:r>
        <w:rPr>
          <w:noProof/>
        </w:rPr>
        <w:fldChar w:fldCharType="separate"/>
      </w:r>
      <w:r>
        <w:rPr>
          <w:noProof/>
        </w:rPr>
        <w:t>160</w:t>
      </w:r>
      <w:r>
        <w:rPr>
          <w:noProof/>
        </w:rPr>
        <w:fldChar w:fldCharType="end"/>
      </w:r>
    </w:p>
    <w:p w14:paraId="0E0F9D6B" w14:textId="77777777" w:rsidR="00224656" w:rsidRDefault="00224656">
      <w:pPr>
        <w:pStyle w:val="TOC4"/>
        <w:rPr>
          <w:rFonts w:asciiTheme="minorHAnsi" w:hAnsiTheme="minorHAnsi" w:cstheme="minorBidi"/>
          <w:noProof/>
          <w:kern w:val="2"/>
          <w:sz w:val="21"/>
          <w:szCs w:val="22"/>
          <w:lang w:val="en-US" w:eastAsia="zh-CN"/>
        </w:rPr>
      </w:pPr>
      <w:r>
        <w:rPr>
          <w:noProof/>
        </w:rPr>
        <w:t>5.45.2.1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_Toc180420733 \h </w:instrText>
      </w:r>
      <w:r>
        <w:rPr>
          <w:noProof/>
        </w:rPr>
      </w:r>
      <w:r>
        <w:rPr>
          <w:noProof/>
        </w:rPr>
        <w:fldChar w:fldCharType="separate"/>
      </w:r>
      <w:r>
        <w:rPr>
          <w:noProof/>
        </w:rPr>
        <w:t>160</w:t>
      </w:r>
      <w:r>
        <w:rPr>
          <w:noProof/>
        </w:rPr>
        <w:fldChar w:fldCharType="end"/>
      </w:r>
    </w:p>
    <w:p w14:paraId="0816BEAF"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lastRenderedPageBreak/>
        <w:t>5.45.2.1.2</w:t>
      </w:r>
      <w:r>
        <w:rPr>
          <w:rFonts w:asciiTheme="minorHAnsi" w:hAnsiTheme="minorHAnsi" w:cstheme="minorBidi"/>
          <w:noProof/>
          <w:kern w:val="2"/>
          <w:sz w:val="21"/>
          <w:szCs w:val="22"/>
          <w:lang w:val="en-US" w:eastAsia="zh-CN"/>
        </w:rPr>
        <w:tab/>
      </w:r>
      <w:r w:rsidRPr="00E75F1F">
        <w:rPr>
          <w:noProof/>
          <w:snapToGrid w:val="0"/>
        </w:rPr>
        <w:t>Co-existence studies for 2UL band with 3CC (2CC intra-band in one band)</w:t>
      </w:r>
      <w:r>
        <w:rPr>
          <w:noProof/>
        </w:rPr>
        <w:tab/>
      </w:r>
      <w:r>
        <w:rPr>
          <w:noProof/>
        </w:rPr>
        <w:fldChar w:fldCharType="begin"/>
      </w:r>
      <w:r>
        <w:rPr>
          <w:noProof/>
        </w:rPr>
        <w:instrText xml:space="preserve"> PAGEREF _Toc180420734 \h </w:instrText>
      </w:r>
      <w:r>
        <w:rPr>
          <w:noProof/>
        </w:rPr>
      </w:r>
      <w:r>
        <w:rPr>
          <w:noProof/>
        </w:rPr>
        <w:fldChar w:fldCharType="separate"/>
      </w:r>
      <w:r>
        <w:rPr>
          <w:noProof/>
        </w:rPr>
        <w:t>160</w:t>
      </w:r>
      <w:r>
        <w:rPr>
          <w:noProof/>
        </w:rPr>
        <w:fldChar w:fldCharType="end"/>
      </w:r>
    </w:p>
    <w:p w14:paraId="6B9DE483" w14:textId="77777777" w:rsidR="00224656" w:rsidRDefault="00224656">
      <w:pPr>
        <w:pStyle w:val="TOC4"/>
        <w:rPr>
          <w:rFonts w:asciiTheme="minorHAnsi" w:hAnsiTheme="minorHAnsi" w:cstheme="minorBidi"/>
          <w:noProof/>
          <w:kern w:val="2"/>
          <w:sz w:val="21"/>
          <w:szCs w:val="22"/>
          <w:lang w:val="en-US" w:eastAsia="zh-CN"/>
        </w:rPr>
      </w:pPr>
      <w:r>
        <w:rPr>
          <w:noProof/>
        </w:rPr>
        <w:t>5.45.2.2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_Toc180420735 \h </w:instrText>
      </w:r>
      <w:r>
        <w:rPr>
          <w:noProof/>
        </w:rPr>
      </w:r>
      <w:r>
        <w:rPr>
          <w:noProof/>
        </w:rPr>
        <w:fldChar w:fldCharType="separate"/>
      </w:r>
      <w:r>
        <w:rPr>
          <w:noProof/>
        </w:rPr>
        <w:t>161</w:t>
      </w:r>
      <w:r>
        <w:rPr>
          <w:noProof/>
        </w:rPr>
        <w:fldChar w:fldCharType="end"/>
      </w:r>
    </w:p>
    <w:p w14:paraId="2354647C" w14:textId="77777777" w:rsidR="00224656" w:rsidRDefault="00224656">
      <w:pPr>
        <w:pStyle w:val="TOC2"/>
        <w:rPr>
          <w:rFonts w:asciiTheme="minorHAnsi" w:hAnsiTheme="minorHAnsi" w:cstheme="minorBidi"/>
          <w:noProof/>
          <w:kern w:val="2"/>
          <w:sz w:val="21"/>
          <w:szCs w:val="22"/>
          <w:lang w:val="en-US" w:eastAsia="zh-CN"/>
        </w:rPr>
      </w:pPr>
      <w:r>
        <w:rPr>
          <w:noProof/>
        </w:rPr>
        <w:t>5.46</w:t>
      </w:r>
      <w:r>
        <w:rPr>
          <w:rFonts w:asciiTheme="minorHAnsi" w:hAnsiTheme="minorHAnsi" w:cstheme="minorBidi"/>
          <w:noProof/>
          <w:kern w:val="2"/>
          <w:sz w:val="21"/>
          <w:szCs w:val="22"/>
          <w:lang w:val="en-US" w:eastAsia="zh-CN"/>
        </w:rPr>
        <w:tab/>
      </w:r>
      <w:r>
        <w:rPr>
          <w:noProof/>
        </w:rPr>
        <w:t>CA_n3-n41-n78</w:t>
      </w:r>
      <w:r>
        <w:rPr>
          <w:noProof/>
        </w:rPr>
        <w:tab/>
      </w:r>
      <w:r>
        <w:rPr>
          <w:noProof/>
        </w:rPr>
        <w:fldChar w:fldCharType="begin"/>
      </w:r>
      <w:r>
        <w:rPr>
          <w:noProof/>
        </w:rPr>
        <w:instrText xml:space="preserve"> PAGEREF _Toc180420736 \h </w:instrText>
      </w:r>
      <w:r>
        <w:rPr>
          <w:noProof/>
        </w:rPr>
      </w:r>
      <w:r>
        <w:rPr>
          <w:noProof/>
        </w:rPr>
        <w:fldChar w:fldCharType="separate"/>
      </w:r>
      <w:r>
        <w:rPr>
          <w:noProof/>
        </w:rPr>
        <w:t>162</w:t>
      </w:r>
      <w:r>
        <w:rPr>
          <w:noProof/>
        </w:rPr>
        <w:fldChar w:fldCharType="end"/>
      </w:r>
    </w:p>
    <w:p w14:paraId="779FBC4A" w14:textId="77777777" w:rsidR="00224656" w:rsidRDefault="00224656">
      <w:pPr>
        <w:pStyle w:val="TOC3"/>
        <w:rPr>
          <w:rFonts w:asciiTheme="minorHAnsi" w:hAnsiTheme="minorHAnsi" w:cstheme="minorBidi"/>
          <w:noProof/>
          <w:kern w:val="2"/>
          <w:sz w:val="21"/>
          <w:szCs w:val="22"/>
          <w:lang w:val="en-US" w:eastAsia="zh-CN"/>
        </w:rPr>
      </w:pPr>
      <w:r>
        <w:rPr>
          <w:noProof/>
        </w:rPr>
        <w:t>5.46.1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_Toc180420737 \h </w:instrText>
      </w:r>
      <w:r>
        <w:rPr>
          <w:noProof/>
        </w:rPr>
      </w:r>
      <w:r>
        <w:rPr>
          <w:noProof/>
        </w:rPr>
        <w:fldChar w:fldCharType="separate"/>
      </w:r>
      <w:r>
        <w:rPr>
          <w:noProof/>
        </w:rPr>
        <w:t>162</w:t>
      </w:r>
      <w:r>
        <w:rPr>
          <w:noProof/>
        </w:rPr>
        <w:fldChar w:fldCharType="end"/>
      </w:r>
    </w:p>
    <w:p w14:paraId="46075B84" w14:textId="77777777" w:rsidR="00224656" w:rsidRDefault="00224656">
      <w:pPr>
        <w:pStyle w:val="TOC4"/>
        <w:rPr>
          <w:rFonts w:asciiTheme="minorHAnsi" w:hAnsiTheme="minorHAnsi" w:cstheme="minorBidi"/>
          <w:noProof/>
          <w:kern w:val="2"/>
          <w:sz w:val="21"/>
          <w:szCs w:val="22"/>
          <w:lang w:val="en-US" w:eastAsia="zh-CN"/>
        </w:rPr>
      </w:pPr>
      <w:r>
        <w:rPr>
          <w:noProof/>
        </w:rPr>
        <w:t>5.46.1.1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_Toc180420738 \h </w:instrText>
      </w:r>
      <w:r>
        <w:rPr>
          <w:noProof/>
        </w:rPr>
      </w:r>
      <w:r>
        <w:rPr>
          <w:noProof/>
        </w:rPr>
        <w:fldChar w:fldCharType="separate"/>
      </w:r>
      <w:r>
        <w:rPr>
          <w:noProof/>
        </w:rPr>
        <w:t>162</w:t>
      </w:r>
      <w:r>
        <w:rPr>
          <w:noProof/>
        </w:rPr>
        <w:fldChar w:fldCharType="end"/>
      </w:r>
    </w:p>
    <w:p w14:paraId="234EC1E1"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5.46.1.2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_Toc180420739 \h </w:instrText>
      </w:r>
      <w:r>
        <w:rPr>
          <w:noProof/>
        </w:rPr>
      </w:r>
      <w:r>
        <w:rPr>
          <w:noProof/>
        </w:rPr>
        <w:fldChar w:fldCharType="separate"/>
      </w:r>
      <w:r>
        <w:rPr>
          <w:noProof/>
        </w:rPr>
        <w:t>162</w:t>
      </w:r>
      <w:r>
        <w:rPr>
          <w:noProof/>
        </w:rPr>
        <w:fldChar w:fldCharType="end"/>
      </w:r>
    </w:p>
    <w:p w14:paraId="1F708FEF"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5.46.1.3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_Toc180420740 \h </w:instrText>
      </w:r>
      <w:r>
        <w:rPr>
          <w:noProof/>
        </w:rPr>
      </w:r>
      <w:r>
        <w:rPr>
          <w:noProof/>
        </w:rPr>
        <w:fldChar w:fldCharType="separate"/>
      </w:r>
      <w:r>
        <w:rPr>
          <w:noProof/>
        </w:rPr>
        <w:t>162</w:t>
      </w:r>
      <w:r>
        <w:rPr>
          <w:noProof/>
        </w:rPr>
        <w:fldChar w:fldCharType="end"/>
      </w:r>
    </w:p>
    <w:p w14:paraId="3C4E8A55"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5.46.2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_Toc180420741 \h </w:instrText>
      </w:r>
      <w:r>
        <w:rPr>
          <w:noProof/>
        </w:rPr>
      </w:r>
      <w:r>
        <w:rPr>
          <w:noProof/>
        </w:rPr>
        <w:fldChar w:fldCharType="separate"/>
      </w:r>
      <w:r>
        <w:rPr>
          <w:noProof/>
        </w:rPr>
        <w:t>162</w:t>
      </w:r>
      <w:r>
        <w:rPr>
          <w:noProof/>
        </w:rPr>
        <w:fldChar w:fldCharType="end"/>
      </w:r>
    </w:p>
    <w:p w14:paraId="2C1DB5CC" w14:textId="77777777" w:rsidR="00224656" w:rsidRDefault="00224656">
      <w:pPr>
        <w:pStyle w:val="TOC4"/>
        <w:rPr>
          <w:rFonts w:asciiTheme="minorHAnsi" w:hAnsiTheme="minorHAnsi" w:cstheme="minorBidi"/>
          <w:noProof/>
          <w:kern w:val="2"/>
          <w:sz w:val="21"/>
          <w:szCs w:val="22"/>
          <w:lang w:val="en-US" w:eastAsia="zh-CN"/>
        </w:rPr>
      </w:pPr>
      <w:r>
        <w:rPr>
          <w:noProof/>
        </w:rPr>
        <w:t>5.46.2.1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_Toc180420742 \h </w:instrText>
      </w:r>
      <w:r>
        <w:rPr>
          <w:noProof/>
        </w:rPr>
      </w:r>
      <w:r>
        <w:rPr>
          <w:noProof/>
        </w:rPr>
        <w:fldChar w:fldCharType="separate"/>
      </w:r>
      <w:r>
        <w:rPr>
          <w:noProof/>
        </w:rPr>
        <w:t>162</w:t>
      </w:r>
      <w:r>
        <w:rPr>
          <w:noProof/>
        </w:rPr>
        <w:fldChar w:fldCharType="end"/>
      </w:r>
    </w:p>
    <w:p w14:paraId="0AD42190"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5.46.2.1.1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_Toc180420743 \h </w:instrText>
      </w:r>
      <w:r>
        <w:rPr>
          <w:noProof/>
        </w:rPr>
      </w:r>
      <w:r>
        <w:rPr>
          <w:noProof/>
        </w:rPr>
        <w:fldChar w:fldCharType="separate"/>
      </w:r>
      <w:r>
        <w:rPr>
          <w:noProof/>
        </w:rPr>
        <w:t>162</w:t>
      </w:r>
      <w:r>
        <w:rPr>
          <w:noProof/>
        </w:rPr>
        <w:fldChar w:fldCharType="end"/>
      </w:r>
    </w:p>
    <w:p w14:paraId="07184B9C"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5.46.2.1.2</w:t>
      </w:r>
      <w:r>
        <w:rPr>
          <w:rFonts w:asciiTheme="minorHAnsi" w:hAnsiTheme="minorHAnsi" w:cstheme="minorBidi"/>
          <w:noProof/>
          <w:kern w:val="2"/>
          <w:sz w:val="21"/>
          <w:szCs w:val="22"/>
          <w:lang w:val="en-US" w:eastAsia="zh-CN"/>
        </w:rPr>
        <w:tab/>
      </w:r>
      <w:r w:rsidRPr="00E75F1F">
        <w:rPr>
          <w:noProof/>
          <w:snapToGrid w:val="0"/>
        </w:rPr>
        <w:t>Co-existence studies for 2UL band with 3CC (2CC intra-band in one band)</w:t>
      </w:r>
      <w:r>
        <w:rPr>
          <w:noProof/>
        </w:rPr>
        <w:tab/>
      </w:r>
      <w:r>
        <w:rPr>
          <w:noProof/>
        </w:rPr>
        <w:fldChar w:fldCharType="begin"/>
      </w:r>
      <w:r>
        <w:rPr>
          <w:noProof/>
        </w:rPr>
        <w:instrText xml:space="preserve"> PAGEREF _Toc180420744 \h </w:instrText>
      </w:r>
      <w:r>
        <w:rPr>
          <w:noProof/>
        </w:rPr>
      </w:r>
      <w:r>
        <w:rPr>
          <w:noProof/>
        </w:rPr>
        <w:fldChar w:fldCharType="separate"/>
      </w:r>
      <w:r>
        <w:rPr>
          <w:noProof/>
        </w:rPr>
        <w:t>162</w:t>
      </w:r>
      <w:r>
        <w:rPr>
          <w:noProof/>
        </w:rPr>
        <w:fldChar w:fldCharType="end"/>
      </w:r>
    </w:p>
    <w:p w14:paraId="4A195F49" w14:textId="77777777" w:rsidR="00224656" w:rsidRDefault="00224656">
      <w:pPr>
        <w:pStyle w:val="TOC4"/>
        <w:rPr>
          <w:rFonts w:asciiTheme="minorHAnsi" w:hAnsiTheme="minorHAnsi" w:cstheme="minorBidi"/>
          <w:noProof/>
          <w:kern w:val="2"/>
          <w:sz w:val="21"/>
          <w:szCs w:val="22"/>
          <w:lang w:val="en-US" w:eastAsia="zh-CN"/>
        </w:rPr>
      </w:pPr>
      <w:r>
        <w:rPr>
          <w:noProof/>
        </w:rPr>
        <w:t>5.46.2.2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_Toc180420745 \h </w:instrText>
      </w:r>
      <w:r>
        <w:rPr>
          <w:noProof/>
        </w:rPr>
      </w:r>
      <w:r>
        <w:rPr>
          <w:noProof/>
        </w:rPr>
        <w:fldChar w:fldCharType="separate"/>
      </w:r>
      <w:r>
        <w:rPr>
          <w:noProof/>
        </w:rPr>
        <w:t>163</w:t>
      </w:r>
      <w:r>
        <w:rPr>
          <w:noProof/>
        </w:rPr>
        <w:fldChar w:fldCharType="end"/>
      </w:r>
    </w:p>
    <w:p w14:paraId="4A695587" w14:textId="77777777" w:rsidR="00224656" w:rsidRDefault="00224656">
      <w:pPr>
        <w:pStyle w:val="TOC2"/>
        <w:rPr>
          <w:rFonts w:asciiTheme="minorHAnsi" w:hAnsiTheme="minorHAnsi" w:cstheme="minorBidi"/>
          <w:noProof/>
          <w:kern w:val="2"/>
          <w:sz w:val="21"/>
          <w:szCs w:val="22"/>
          <w:lang w:val="en-US" w:eastAsia="zh-CN"/>
        </w:rPr>
      </w:pPr>
      <w:r>
        <w:rPr>
          <w:noProof/>
        </w:rPr>
        <w:t>5.47</w:t>
      </w:r>
      <w:r>
        <w:rPr>
          <w:rFonts w:asciiTheme="minorHAnsi" w:hAnsiTheme="minorHAnsi" w:cstheme="minorBidi"/>
          <w:noProof/>
          <w:kern w:val="2"/>
          <w:sz w:val="21"/>
          <w:szCs w:val="22"/>
          <w:lang w:val="en-US" w:eastAsia="zh-CN"/>
        </w:rPr>
        <w:tab/>
      </w:r>
      <w:r>
        <w:rPr>
          <w:noProof/>
        </w:rPr>
        <w:t>CA_n3-n71-n78</w:t>
      </w:r>
      <w:r>
        <w:rPr>
          <w:noProof/>
        </w:rPr>
        <w:tab/>
      </w:r>
      <w:r>
        <w:rPr>
          <w:noProof/>
        </w:rPr>
        <w:fldChar w:fldCharType="begin"/>
      </w:r>
      <w:r>
        <w:rPr>
          <w:noProof/>
        </w:rPr>
        <w:instrText xml:space="preserve"> PAGEREF _Toc180420746 \h </w:instrText>
      </w:r>
      <w:r>
        <w:rPr>
          <w:noProof/>
        </w:rPr>
      </w:r>
      <w:r>
        <w:rPr>
          <w:noProof/>
        </w:rPr>
        <w:fldChar w:fldCharType="separate"/>
      </w:r>
      <w:r>
        <w:rPr>
          <w:noProof/>
        </w:rPr>
        <w:t>163</w:t>
      </w:r>
      <w:r>
        <w:rPr>
          <w:noProof/>
        </w:rPr>
        <w:fldChar w:fldCharType="end"/>
      </w:r>
    </w:p>
    <w:p w14:paraId="4602E5FF" w14:textId="77777777" w:rsidR="00224656" w:rsidRDefault="00224656">
      <w:pPr>
        <w:pStyle w:val="TOC3"/>
        <w:rPr>
          <w:rFonts w:asciiTheme="minorHAnsi" w:hAnsiTheme="minorHAnsi" w:cstheme="minorBidi"/>
          <w:noProof/>
          <w:kern w:val="2"/>
          <w:sz w:val="21"/>
          <w:szCs w:val="22"/>
          <w:lang w:val="en-US" w:eastAsia="zh-CN"/>
        </w:rPr>
      </w:pPr>
      <w:r>
        <w:rPr>
          <w:noProof/>
        </w:rPr>
        <w:t>5.47.1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_Toc180420747 \h </w:instrText>
      </w:r>
      <w:r>
        <w:rPr>
          <w:noProof/>
        </w:rPr>
      </w:r>
      <w:r>
        <w:rPr>
          <w:noProof/>
        </w:rPr>
        <w:fldChar w:fldCharType="separate"/>
      </w:r>
      <w:r>
        <w:rPr>
          <w:noProof/>
        </w:rPr>
        <w:t>163</w:t>
      </w:r>
      <w:r>
        <w:rPr>
          <w:noProof/>
        </w:rPr>
        <w:fldChar w:fldCharType="end"/>
      </w:r>
    </w:p>
    <w:p w14:paraId="783E4C30" w14:textId="77777777" w:rsidR="00224656" w:rsidRDefault="00224656">
      <w:pPr>
        <w:pStyle w:val="TOC4"/>
        <w:rPr>
          <w:rFonts w:asciiTheme="minorHAnsi" w:hAnsiTheme="minorHAnsi" w:cstheme="minorBidi"/>
          <w:noProof/>
          <w:kern w:val="2"/>
          <w:sz w:val="21"/>
          <w:szCs w:val="22"/>
          <w:lang w:val="en-US" w:eastAsia="zh-CN"/>
        </w:rPr>
      </w:pPr>
      <w:r>
        <w:rPr>
          <w:noProof/>
        </w:rPr>
        <w:t>5.47.1.1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_Toc180420748 \h </w:instrText>
      </w:r>
      <w:r>
        <w:rPr>
          <w:noProof/>
        </w:rPr>
      </w:r>
      <w:r>
        <w:rPr>
          <w:noProof/>
        </w:rPr>
        <w:fldChar w:fldCharType="separate"/>
      </w:r>
      <w:r>
        <w:rPr>
          <w:noProof/>
        </w:rPr>
        <w:t>163</w:t>
      </w:r>
      <w:r>
        <w:rPr>
          <w:noProof/>
        </w:rPr>
        <w:fldChar w:fldCharType="end"/>
      </w:r>
    </w:p>
    <w:p w14:paraId="08FDC481"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5.47.1.2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_Toc180420749 \h </w:instrText>
      </w:r>
      <w:r>
        <w:rPr>
          <w:noProof/>
        </w:rPr>
      </w:r>
      <w:r>
        <w:rPr>
          <w:noProof/>
        </w:rPr>
        <w:fldChar w:fldCharType="separate"/>
      </w:r>
      <w:r>
        <w:rPr>
          <w:noProof/>
        </w:rPr>
        <w:t>164</w:t>
      </w:r>
      <w:r>
        <w:rPr>
          <w:noProof/>
        </w:rPr>
        <w:fldChar w:fldCharType="end"/>
      </w:r>
    </w:p>
    <w:p w14:paraId="0A682E1B"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5.47.1.3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_Toc180420750 \h </w:instrText>
      </w:r>
      <w:r>
        <w:rPr>
          <w:noProof/>
        </w:rPr>
      </w:r>
      <w:r>
        <w:rPr>
          <w:noProof/>
        </w:rPr>
        <w:fldChar w:fldCharType="separate"/>
      </w:r>
      <w:r>
        <w:rPr>
          <w:noProof/>
        </w:rPr>
        <w:t>164</w:t>
      </w:r>
      <w:r>
        <w:rPr>
          <w:noProof/>
        </w:rPr>
        <w:fldChar w:fldCharType="end"/>
      </w:r>
    </w:p>
    <w:p w14:paraId="59BD7FD9"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5.47.2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_Toc180420751 \h </w:instrText>
      </w:r>
      <w:r>
        <w:rPr>
          <w:noProof/>
        </w:rPr>
      </w:r>
      <w:r>
        <w:rPr>
          <w:noProof/>
        </w:rPr>
        <w:fldChar w:fldCharType="separate"/>
      </w:r>
      <w:r>
        <w:rPr>
          <w:noProof/>
        </w:rPr>
        <w:t>165</w:t>
      </w:r>
      <w:r>
        <w:rPr>
          <w:noProof/>
        </w:rPr>
        <w:fldChar w:fldCharType="end"/>
      </w:r>
    </w:p>
    <w:p w14:paraId="55DE90F5" w14:textId="77777777" w:rsidR="00224656" w:rsidRDefault="00224656">
      <w:pPr>
        <w:pStyle w:val="TOC4"/>
        <w:rPr>
          <w:rFonts w:asciiTheme="minorHAnsi" w:hAnsiTheme="minorHAnsi" w:cstheme="minorBidi"/>
          <w:noProof/>
          <w:kern w:val="2"/>
          <w:sz w:val="21"/>
          <w:szCs w:val="22"/>
          <w:lang w:val="en-US" w:eastAsia="zh-CN"/>
        </w:rPr>
      </w:pPr>
      <w:r>
        <w:rPr>
          <w:noProof/>
        </w:rPr>
        <w:t>5.47.2.1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_Toc180420752 \h </w:instrText>
      </w:r>
      <w:r>
        <w:rPr>
          <w:noProof/>
        </w:rPr>
      </w:r>
      <w:r>
        <w:rPr>
          <w:noProof/>
        </w:rPr>
        <w:fldChar w:fldCharType="separate"/>
      </w:r>
      <w:r>
        <w:rPr>
          <w:noProof/>
        </w:rPr>
        <w:t>165</w:t>
      </w:r>
      <w:r>
        <w:rPr>
          <w:noProof/>
        </w:rPr>
        <w:fldChar w:fldCharType="end"/>
      </w:r>
    </w:p>
    <w:p w14:paraId="566BDAC6"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5.47.2.1.1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_Toc180420753 \h </w:instrText>
      </w:r>
      <w:r>
        <w:rPr>
          <w:noProof/>
        </w:rPr>
      </w:r>
      <w:r>
        <w:rPr>
          <w:noProof/>
        </w:rPr>
        <w:fldChar w:fldCharType="separate"/>
      </w:r>
      <w:r>
        <w:rPr>
          <w:noProof/>
        </w:rPr>
        <w:t>165</w:t>
      </w:r>
      <w:r>
        <w:rPr>
          <w:noProof/>
        </w:rPr>
        <w:fldChar w:fldCharType="end"/>
      </w:r>
    </w:p>
    <w:p w14:paraId="02B4BA9F"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5.47.2.1.2</w:t>
      </w:r>
      <w:r>
        <w:rPr>
          <w:rFonts w:asciiTheme="minorHAnsi" w:hAnsiTheme="minorHAnsi" w:cstheme="minorBidi"/>
          <w:noProof/>
          <w:kern w:val="2"/>
          <w:sz w:val="21"/>
          <w:szCs w:val="22"/>
          <w:lang w:val="en-US" w:eastAsia="zh-CN"/>
        </w:rPr>
        <w:tab/>
      </w:r>
      <w:r w:rsidRPr="00E75F1F">
        <w:rPr>
          <w:noProof/>
          <w:snapToGrid w:val="0"/>
        </w:rPr>
        <w:t>Co-existence studies for 2UL band with 3CC (2CC intra-band in one band)</w:t>
      </w:r>
      <w:r>
        <w:rPr>
          <w:noProof/>
        </w:rPr>
        <w:tab/>
      </w:r>
      <w:r>
        <w:rPr>
          <w:noProof/>
        </w:rPr>
        <w:fldChar w:fldCharType="begin"/>
      </w:r>
      <w:r>
        <w:rPr>
          <w:noProof/>
        </w:rPr>
        <w:instrText xml:space="preserve"> PAGEREF _Toc180420754 \h </w:instrText>
      </w:r>
      <w:r>
        <w:rPr>
          <w:noProof/>
        </w:rPr>
      </w:r>
      <w:r>
        <w:rPr>
          <w:noProof/>
        </w:rPr>
        <w:fldChar w:fldCharType="separate"/>
      </w:r>
      <w:r>
        <w:rPr>
          <w:noProof/>
        </w:rPr>
        <w:t>167</w:t>
      </w:r>
      <w:r>
        <w:rPr>
          <w:noProof/>
        </w:rPr>
        <w:fldChar w:fldCharType="end"/>
      </w:r>
    </w:p>
    <w:p w14:paraId="6A680D52" w14:textId="77777777" w:rsidR="00224656" w:rsidRDefault="00224656">
      <w:pPr>
        <w:pStyle w:val="TOC4"/>
        <w:rPr>
          <w:rFonts w:asciiTheme="minorHAnsi" w:hAnsiTheme="minorHAnsi" w:cstheme="minorBidi"/>
          <w:noProof/>
          <w:kern w:val="2"/>
          <w:sz w:val="21"/>
          <w:szCs w:val="22"/>
          <w:lang w:val="en-US" w:eastAsia="zh-CN"/>
        </w:rPr>
      </w:pPr>
      <w:r>
        <w:rPr>
          <w:noProof/>
        </w:rPr>
        <w:t>5.47.2.2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_Toc180420755 \h </w:instrText>
      </w:r>
      <w:r>
        <w:rPr>
          <w:noProof/>
        </w:rPr>
      </w:r>
      <w:r>
        <w:rPr>
          <w:noProof/>
        </w:rPr>
        <w:fldChar w:fldCharType="separate"/>
      </w:r>
      <w:r>
        <w:rPr>
          <w:noProof/>
        </w:rPr>
        <w:t>168</w:t>
      </w:r>
      <w:r>
        <w:rPr>
          <w:noProof/>
        </w:rPr>
        <w:fldChar w:fldCharType="end"/>
      </w:r>
    </w:p>
    <w:p w14:paraId="34D3FF66" w14:textId="77777777" w:rsidR="00224656" w:rsidRDefault="00224656">
      <w:pPr>
        <w:pStyle w:val="TOC2"/>
        <w:rPr>
          <w:rFonts w:asciiTheme="minorHAnsi" w:hAnsiTheme="minorHAnsi" w:cstheme="minorBidi"/>
          <w:noProof/>
          <w:kern w:val="2"/>
          <w:sz w:val="21"/>
          <w:szCs w:val="22"/>
          <w:lang w:val="en-US" w:eastAsia="zh-CN"/>
        </w:rPr>
      </w:pPr>
      <w:r>
        <w:rPr>
          <w:noProof/>
        </w:rPr>
        <w:t>5.48</w:t>
      </w:r>
      <w:r>
        <w:rPr>
          <w:rFonts w:asciiTheme="minorHAnsi" w:hAnsiTheme="minorHAnsi" w:cstheme="minorBidi"/>
          <w:noProof/>
          <w:kern w:val="2"/>
          <w:sz w:val="21"/>
          <w:szCs w:val="22"/>
          <w:lang w:val="en-US" w:eastAsia="zh-CN"/>
        </w:rPr>
        <w:tab/>
      </w:r>
      <w:r>
        <w:rPr>
          <w:noProof/>
        </w:rPr>
        <w:t>CA_n3-n8-n78</w:t>
      </w:r>
      <w:r>
        <w:rPr>
          <w:noProof/>
        </w:rPr>
        <w:tab/>
      </w:r>
      <w:r>
        <w:rPr>
          <w:noProof/>
        </w:rPr>
        <w:fldChar w:fldCharType="begin"/>
      </w:r>
      <w:r>
        <w:rPr>
          <w:noProof/>
        </w:rPr>
        <w:instrText xml:space="preserve"> PAGEREF _Toc180420756 \h </w:instrText>
      </w:r>
      <w:r>
        <w:rPr>
          <w:noProof/>
        </w:rPr>
      </w:r>
      <w:r>
        <w:rPr>
          <w:noProof/>
        </w:rPr>
        <w:fldChar w:fldCharType="separate"/>
      </w:r>
      <w:r>
        <w:rPr>
          <w:noProof/>
        </w:rPr>
        <w:t>168</w:t>
      </w:r>
      <w:r>
        <w:rPr>
          <w:noProof/>
        </w:rPr>
        <w:fldChar w:fldCharType="end"/>
      </w:r>
    </w:p>
    <w:p w14:paraId="43F9B928" w14:textId="77777777" w:rsidR="00224656" w:rsidRDefault="00224656">
      <w:pPr>
        <w:pStyle w:val="TOC3"/>
        <w:rPr>
          <w:rFonts w:asciiTheme="minorHAnsi" w:hAnsiTheme="minorHAnsi" w:cstheme="minorBidi"/>
          <w:noProof/>
          <w:kern w:val="2"/>
          <w:sz w:val="21"/>
          <w:szCs w:val="22"/>
          <w:lang w:val="en-US" w:eastAsia="zh-CN"/>
        </w:rPr>
      </w:pPr>
      <w:r>
        <w:rPr>
          <w:noProof/>
        </w:rPr>
        <w:t>5.48.1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_Toc180420757 \h </w:instrText>
      </w:r>
      <w:r>
        <w:rPr>
          <w:noProof/>
        </w:rPr>
      </w:r>
      <w:r>
        <w:rPr>
          <w:noProof/>
        </w:rPr>
        <w:fldChar w:fldCharType="separate"/>
      </w:r>
      <w:r>
        <w:rPr>
          <w:noProof/>
        </w:rPr>
        <w:t>168</w:t>
      </w:r>
      <w:r>
        <w:rPr>
          <w:noProof/>
        </w:rPr>
        <w:fldChar w:fldCharType="end"/>
      </w:r>
    </w:p>
    <w:p w14:paraId="5E4109D9" w14:textId="77777777" w:rsidR="00224656" w:rsidRDefault="00224656">
      <w:pPr>
        <w:pStyle w:val="TOC4"/>
        <w:rPr>
          <w:rFonts w:asciiTheme="minorHAnsi" w:hAnsiTheme="minorHAnsi" w:cstheme="minorBidi"/>
          <w:noProof/>
          <w:kern w:val="2"/>
          <w:sz w:val="21"/>
          <w:szCs w:val="22"/>
          <w:lang w:val="en-US" w:eastAsia="zh-CN"/>
        </w:rPr>
      </w:pPr>
      <w:r>
        <w:rPr>
          <w:noProof/>
        </w:rPr>
        <w:t>5.48.1.1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_Toc180420758 \h </w:instrText>
      </w:r>
      <w:r>
        <w:rPr>
          <w:noProof/>
        </w:rPr>
      </w:r>
      <w:r>
        <w:rPr>
          <w:noProof/>
        </w:rPr>
        <w:fldChar w:fldCharType="separate"/>
      </w:r>
      <w:r>
        <w:rPr>
          <w:noProof/>
        </w:rPr>
        <w:t>168</w:t>
      </w:r>
      <w:r>
        <w:rPr>
          <w:noProof/>
        </w:rPr>
        <w:fldChar w:fldCharType="end"/>
      </w:r>
    </w:p>
    <w:p w14:paraId="0023AD44"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5.48.1.2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_Toc180420759 \h </w:instrText>
      </w:r>
      <w:r>
        <w:rPr>
          <w:noProof/>
        </w:rPr>
      </w:r>
      <w:r>
        <w:rPr>
          <w:noProof/>
        </w:rPr>
        <w:fldChar w:fldCharType="separate"/>
      </w:r>
      <w:r>
        <w:rPr>
          <w:noProof/>
        </w:rPr>
        <w:t>169</w:t>
      </w:r>
      <w:r>
        <w:rPr>
          <w:noProof/>
        </w:rPr>
        <w:fldChar w:fldCharType="end"/>
      </w:r>
    </w:p>
    <w:p w14:paraId="73BABE9A" w14:textId="77777777" w:rsidR="00224656" w:rsidRDefault="00224656">
      <w:pPr>
        <w:pStyle w:val="TOC3"/>
        <w:rPr>
          <w:rFonts w:asciiTheme="minorHAnsi" w:hAnsiTheme="minorHAnsi" w:cstheme="minorBidi"/>
          <w:noProof/>
          <w:kern w:val="2"/>
          <w:sz w:val="21"/>
          <w:szCs w:val="22"/>
          <w:lang w:val="en-US" w:eastAsia="zh-CN"/>
        </w:rPr>
      </w:pPr>
      <w:r w:rsidRPr="00E75F1F">
        <w:rPr>
          <w:noProof/>
          <w:lang w:val="en-US" w:eastAsia="zh-CN"/>
        </w:rPr>
        <w:t>5.48.2</w:t>
      </w:r>
      <w:r>
        <w:rPr>
          <w:rFonts w:asciiTheme="minorHAnsi" w:hAnsiTheme="minorHAnsi" w:cstheme="minorBidi"/>
          <w:noProof/>
          <w:kern w:val="2"/>
          <w:sz w:val="21"/>
          <w:szCs w:val="22"/>
          <w:lang w:val="en-US" w:eastAsia="zh-CN"/>
        </w:rPr>
        <w:tab/>
      </w:r>
      <w:r w:rsidRPr="00E75F1F">
        <w:rPr>
          <w:noProof/>
          <w:lang w:val="en-US" w:eastAsia="zh-CN"/>
        </w:rPr>
        <w:t>Specific for 2 bands UL CA</w:t>
      </w:r>
      <w:r>
        <w:rPr>
          <w:noProof/>
        </w:rPr>
        <w:tab/>
      </w:r>
      <w:r>
        <w:rPr>
          <w:noProof/>
        </w:rPr>
        <w:fldChar w:fldCharType="begin"/>
      </w:r>
      <w:r>
        <w:rPr>
          <w:noProof/>
        </w:rPr>
        <w:instrText xml:space="preserve"> PAGEREF _Toc180420760 \h </w:instrText>
      </w:r>
      <w:r>
        <w:rPr>
          <w:noProof/>
        </w:rPr>
      </w:r>
      <w:r>
        <w:rPr>
          <w:noProof/>
        </w:rPr>
        <w:fldChar w:fldCharType="separate"/>
      </w:r>
      <w:r>
        <w:rPr>
          <w:noProof/>
        </w:rPr>
        <w:t>169</w:t>
      </w:r>
      <w:r>
        <w:rPr>
          <w:noProof/>
        </w:rPr>
        <w:fldChar w:fldCharType="end"/>
      </w:r>
    </w:p>
    <w:p w14:paraId="5E2EFCED" w14:textId="77777777" w:rsidR="00224656" w:rsidRDefault="00224656">
      <w:pPr>
        <w:pStyle w:val="TOC4"/>
        <w:rPr>
          <w:rFonts w:asciiTheme="minorHAnsi" w:hAnsiTheme="minorHAnsi" w:cstheme="minorBidi"/>
          <w:noProof/>
          <w:kern w:val="2"/>
          <w:sz w:val="21"/>
          <w:szCs w:val="22"/>
          <w:lang w:val="en-US" w:eastAsia="zh-CN"/>
        </w:rPr>
      </w:pPr>
      <w:r>
        <w:rPr>
          <w:noProof/>
        </w:rPr>
        <w:t>5.48.2.1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_Toc180420761 \h </w:instrText>
      </w:r>
      <w:r>
        <w:rPr>
          <w:noProof/>
        </w:rPr>
      </w:r>
      <w:r>
        <w:rPr>
          <w:noProof/>
        </w:rPr>
        <w:fldChar w:fldCharType="separate"/>
      </w:r>
      <w:r>
        <w:rPr>
          <w:noProof/>
        </w:rPr>
        <w:t>169</w:t>
      </w:r>
      <w:r>
        <w:rPr>
          <w:noProof/>
        </w:rPr>
        <w:fldChar w:fldCharType="end"/>
      </w:r>
    </w:p>
    <w:p w14:paraId="4BA9F660"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5.48.2.1.2</w:t>
      </w:r>
      <w:r>
        <w:rPr>
          <w:rFonts w:asciiTheme="minorHAnsi" w:hAnsiTheme="minorHAnsi" w:cstheme="minorBidi"/>
          <w:noProof/>
          <w:kern w:val="2"/>
          <w:sz w:val="21"/>
          <w:szCs w:val="22"/>
          <w:lang w:val="en-US" w:eastAsia="zh-CN"/>
        </w:rPr>
        <w:tab/>
      </w:r>
      <w:r w:rsidRPr="00E75F1F">
        <w:rPr>
          <w:noProof/>
          <w:snapToGrid w:val="0"/>
        </w:rPr>
        <w:t>Co-existence studies for 2UL band with 3CC (2CC intra-band in one band)</w:t>
      </w:r>
      <w:r>
        <w:rPr>
          <w:noProof/>
        </w:rPr>
        <w:tab/>
      </w:r>
      <w:r>
        <w:rPr>
          <w:noProof/>
        </w:rPr>
        <w:fldChar w:fldCharType="begin"/>
      </w:r>
      <w:r>
        <w:rPr>
          <w:noProof/>
        </w:rPr>
        <w:instrText xml:space="preserve"> PAGEREF _Toc180420762 \h </w:instrText>
      </w:r>
      <w:r>
        <w:rPr>
          <w:noProof/>
        </w:rPr>
      </w:r>
      <w:r>
        <w:rPr>
          <w:noProof/>
        </w:rPr>
        <w:fldChar w:fldCharType="separate"/>
      </w:r>
      <w:r>
        <w:rPr>
          <w:noProof/>
        </w:rPr>
        <w:t>169</w:t>
      </w:r>
      <w:r>
        <w:rPr>
          <w:noProof/>
        </w:rPr>
        <w:fldChar w:fldCharType="end"/>
      </w:r>
    </w:p>
    <w:p w14:paraId="525D9864" w14:textId="77777777" w:rsidR="00224656" w:rsidRDefault="00224656">
      <w:pPr>
        <w:pStyle w:val="TOC4"/>
        <w:rPr>
          <w:rFonts w:asciiTheme="minorHAnsi" w:hAnsiTheme="minorHAnsi" w:cstheme="minorBidi"/>
          <w:noProof/>
          <w:kern w:val="2"/>
          <w:sz w:val="21"/>
          <w:szCs w:val="22"/>
          <w:lang w:val="en-US" w:eastAsia="zh-CN"/>
        </w:rPr>
      </w:pPr>
      <w:r>
        <w:rPr>
          <w:noProof/>
        </w:rPr>
        <w:t>5.48.2.2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_Toc180420763 \h </w:instrText>
      </w:r>
      <w:r>
        <w:rPr>
          <w:noProof/>
        </w:rPr>
      </w:r>
      <w:r>
        <w:rPr>
          <w:noProof/>
        </w:rPr>
        <w:fldChar w:fldCharType="separate"/>
      </w:r>
      <w:r>
        <w:rPr>
          <w:noProof/>
        </w:rPr>
        <w:t>170</w:t>
      </w:r>
      <w:r>
        <w:rPr>
          <w:noProof/>
        </w:rPr>
        <w:fldChar w:fldCharType="end"/>
      </w:r>
    </w:p>
    <w:p w14:paraId="6BAC1429" w14:textId="77777777" w:rsidR="00224656" w:rsidRDefault="00224656">
      <w:pPr>
        <w:pStyle w:val="TOC2"/>
        <w:rPr>
          <w:rFonts w:asciiTheme="minorHAnsi" w:hAnsiTheme="minorHAnsi" w:cstheme="minorBidi"/>
          <w:noProof/>
          <w:kern w:val="2"/>
          <w:sz w:val="21"/>
          <w:szCs w:val="22"/>
          <w:lang w:val="en-US" w:eastAsia="zh-CN"/>
        </w:rPr>
      </w:pPr>
      <w:r>
        <w:rPr>
          <w:noProof/>
        </w:rPr>
        <w:t>5.49</w:t>
      </w:r>
      <w:r>
        <w:rPr>
          <w:rFonts w:asciiTheme="minorHAnsi" w:hAnsiTheme="minorHAnsi" w:cstheme="minorBidi"/>
          <w:noProof/>
          <w:kern w:val="2"/>
          <w:sz w:val="21"/>
          <w:szCs w:val="22"/>
          <w:lang w:val="en-US" w:eastAsia="zh-CN"/>
        </w:rPr>
        <w:tab/>
      </w:r>
      <w:r>
        <w:rPr>
          <w:noProof/>
        </w:rPr>
        <w:t>CA_n41-n71-n78</w:t>
      </w:r>
      <w:r>
        <w:rPr>
          <w:noProof/>
        </w:rPr>
        <w:tab/>
      </w:r>
      <w:r>
        <w:rPr>
          <w:noProof/>
        </w:rPr>
        <w:fldChar w:fldCharType="begin"/>
      </w:r>
      <w:r>
        <w:rPr>
          <w:noProof/>
        </w:rPr>
        <w:instrText xml:space="preserve"> PAGEREF _Toc180420764 \h </w:instrText>
      </w:r>
      <w:r>
        <w:rPr>
          <w:noProof/>
        </w:rPr>
      </w:r>
      <w:r>
        <w:rPr>
          <w:noProof/>
        </w:rPr>
        <w:fldChar w:fldCharType="separate"/>
      </w:r>
      <w:r>
        <w:rPr>
          <w:noProof/>
        </w:rPr>
        <w:t>170</w:t>
      </w:r>
      <w:r>
        <w:rPr>
          <w:noProof/>
        </w:rPr>
        <w:fldChar w:fldCharType="end"/>
      </w:r>
    </w:p>
    <w:p w14:paraId="438E4EF2" w14:textId="77777777" w:rsidR="00224656" w:rsidRDefault="00224656">
      <w:pPr>
        <w:pStyle w:val="TOC3"/>
        <w:rPr>
          <w:rFonts w:asciiTheme="minorHAnsi" w:hAnsiTheme="minorHAnsi" w:cstheme="minorBidi"/>
          <w:noProof/>
          <w:kern w:val="2"/>
          <w:sz w:val="21"/>
          <w:szCs w:val="22"/>
          <w:lang w:val="en-US" w:eastAsia="zh-CN"/>
        </w:rPr>
      </w:pPr>
      <w:r>
        <w:rPr>
          <w:noProof/>
        </w:rPr>
        <w:t>5.49.1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_Toc180420765 \h </w:instrText>
      </w:r>
      <w:r>
        <w:rPr>
          <w:noProof/>
        </w:rPr>
      </w:r>
      <w:r>
        <w:rPr>
          <w:noProof/>
        </w:rPr>
        <w:fldChar w:fldCharType="separate"/>
      </w:r>
      <w:r>
        <w:rPr>
          <w:noProof/>
        </w:rPr>
        <w:t>170</w:t>
      </w:r>
      <w:r>
        <w:rPr>
          <w:noProof/>
        </w:rPr>
        <w:fldChar w:fldCharType="end"/>
      </w:r>
    </w:p>
    <w:p w14:paraId="4577830A" w14:textId="77777777" w:rsidR="00224656" w:rsidRDefault="00224656">
      <w:pPr>
        <w:pStyle w:val="TOC4"/>
        <w:rPr>
          <w:rFonts w:asciiTheme="minorHAnsi" w:hAnsiTheme="minorHAnsi" w:cstheme="minorBidi"/>
          <w:noProof/>
          <w:kern w:val="2"/>
          <w:sz w:val="21"/>
          <w:szCs w:val="22"/>
          <w:lang w:val="en-US" w:eastAsia="zh-CN"/>
        </w:rPr>
      </w:pPr>
      <w:r>
        <w:rPr>
          <w:noProof/>
        </w:rPr>
        <w:t>5.49.1.1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_Toc180420766 \h </w:instrText>
      </w:r>
      <w:r>
        <w:rPr>
          <w:noProof/>
        </w:rPr>
      </w:r>
      <w:r>
        <w:rPr>
          <w:noProof/>
        </w:rPr>
        <w:fldChar w:fldCharType="separate"/>
      </w:r>
      <w:r>
        <w:rPr>
          <w:noProof/>
        </w:rPr>
        <w:t>170</w:t>
      </w:r>
      <w:r>
        <w:rPr>
          <w:noProof/>
        </w:rPr>
        <w:fldChar w:fldCharType="end"/>
      </w:r>
    </w:p>
    <w:p w14:paraId="14EAEA68"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5.49.1.2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_Toc180420767 \h </w:instrText>
      </w:r>
      <w:r>
        <w:rPr>
          <w:noProof/>
        </w:rPr>
      </w:r>
      <w:r>
        <w:rPr>
          <w:noProof/>
        </w:rPr>
        <w:fldChar w:fldCharType="separate"/>
      </w:r>
      <w:r>
        <w:rPr>
          <w:noProof/>
        </w:rPr>
        <w:t>170</w:t>
      </w:r>
      <w:r>
        <w:rPr>
          <w:noProof/>
        </w:rPr>
        <w:fldChar w:fldCharType="end"/>
      </w:r>
    </w:p>
    <w:p w14:paraId="132F4E1B"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5.49.1.3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_Toc180420768 \h </w:instrText>
      </w:r>
      <w:r>
        <w:rPr>
          <w:noProof/>
        </w:rPr>
      </w:r>
      <w:r>
        <w:rPr>
          <w:noProof/>
        </w:rPr>
        <w:fldChar w:fldCharType="separate"/>
      </w:r>
      <w:r>
        <w:rPr>
          <w:noProof/>
        </w:rPr>
        <w:t>170</w:t>
      </w:r>
      <w:r>
        <w:rPr>
          <w:noProof/>
        </w:rPr>
        <w:fldChar w:fldCharType="end"/>
      </w:r>
    </w:p>
    <w:p w14:paraId="18D42FBD"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5.49.2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_Toc180420769 \h </w:instrText>
      </w:r>
      <w:r>
        <w:rPr>
          <w:noProof/>
        </w:rPr>
      </w:r>
      <w:r>
        <w:rPr>
          <w:noProof/>
        </w:rPr>
        <w:fldChar w:fldCharType="separate"/>
      </w:r>
      <w:r>
        <w:rPr>
          <w:noProof/>
        </w:rPr>
        <w:t>171</w:t>
      </w:r>
      <w:r>
        <w:rPr>
          <w:noProof/>
        </w:rPr>
        <w:fldChar w:fldCharType="end"/>
      </w:r>
    </w:p>
    <w:p w14:paraId="1F38158B" w14:textId="77777777" w:rsidR="00224656" w:rsidRDefault="00224656">
      <w:pPr>
        <w:pStyle w:val="TOC4"/>
        <w:rPr>
          <w:rFonts w:asciiTheme="minorHAnsi" w:hAnsiTheme="minorHAnsi" w:cstheme="minorBidi"/>
          <w:noProof/>
          <w:kern w:val="2"/>
          <w:sz w:val="21"/>
          <w:szCs w:val="22"/>
          <w:lang w:val="en-US" w:eastAsia="zh-CN"/>
        </w:rPr>
      </w:pPr>
      <w:r>
        <w:rPr>
          <w:noProof/>
        </w:rPr>
        <w:t>5.49.2.1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_Toc180420770 \h </w:instrText>
      </w:r>
      <w:r>
        <w:rPr>
          <w:noProof/>
        </w:rPr>
      </w:r>
      <w:r>
        <w:rPr>
          <w:noProof/>
        </w:rPr>
        <w:fldChar w:fldCharType="separate"/>
      </w:r>
      <w:r>
        <w:rPr>
          <w:noProof/>
        </w:rPr>
        <w:t>171</w:t>
      </w:r>
      <w:r>
        <w:rPr>
          <w:noProof/>
        </w:rPr>
        <w:fldChar w:fldCharType="end"/>
      </w:r>
    </w:p>
    <w:p w14:paraId="459F2B98"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5.49.2.1.2</w:t>
      </w:r>
      <w:r>
        <w:rPr>
          <w:rFonts w:asciiTheme="minorHAnsi" w:hAnsiTheme="minorHAnsi" w:cstheme="minorBidi"/>
          <w:noProof/>
          <w:kern w:val="2"/>
          <w:sz w:val="21"/>
          <w:szCs w:val="22"/>
          <w:lang w:val="en-US" w:eastAsia="zh-CN"/>
        </w:rPr>
        <w:tab/>
      </w:r>
      <w:r w:rsidRPr="00E75F1F">
        <w:rPr>
          <w:noProof/>
          <w:snapToGrid w:val="0"/>
        </w:rPr>
        <w:t>Co-existence studies for 2UL band with 3CC (2CC intra-band in one band)</w:t>
      </w:r>
      <w:r>
        <w:rPr>
          <w:noProof/>
        </w:rPr>
        <w:tab/>
      </w:r>
      <w:r>
        <w:rPr>
          <w:noProof/>
        </w:rPr>
        <w:fldChar w:fldCharType="begin"/>
      </w:r>
      <w:r>
        <w:rPr>
          <w:noProof/>
        </w:rPr>
        <w:instrText xml:space="preserve"> PAGEREF _Toc180420771 \h </w:instrText>
      </w:r>
      <w:r>
        <w:rPr>
          <w:noProof/>
        </w:rPr>
      </w:r>
      <w:r>
        <w:rPr>
          <w:noProof/>
        </w:rPr>
        <w:fldChar w:fldCharType="separate"/>
      </w:r>
      <w:r>
        <w:rPr>
          <w:noProof/>
        </w:rPr>
        <w:t>171</w:t>
      </w:r>
      <w:r>
        <w:rPr>
          <w:noProof/>
        </w:rPr>
        <w:fldChar w:fldCharType="end"/>
      </w:r>
    </w:p>
    <w:p w14:paraId="0658459B" w14:textId="77777777" w:rsidR="00224656" w:rsidRDefault="00224656">
      <w:pPr>
        <w:pStyle w:val="TOC4"/>
        <w:rPr>
          <w:rFonts w:asciiTheme="minorHAnsi" w:hAnsiTheme="minorHAnsi" w:cstheme="minorBidi"/>
          <w:noProof/>
          <w:kern w:val="2"/>
          <w:sz w:val="21"/>
          <w:szCs w:val="22"/>
          <w:lang w:val="en-US" w:eastAsia="zh-CN"/>
        </w:rPr>
      </w:pPr>
      <w:r>
        <w:rPr>
          <w:noProof/>
        </w:rPr>
        <w:t>5.49.2.2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_Toc180420772 \h </w:instrText>
      </w:r>
      <w:r>
        <w:rPr>
          <w:noProof/>
        </w:rPr>
      </w:r>
      <w:r>
        <w:rPr>
          <w:noProof/>
        </w:rPr>
        <w:fldChar w:fldCharType="separate"/>
      </w:r>
      <w:r>
        <w:rPr>
          <w:noProof/>
        </w:rPr>
        <w:t>171</w:t>
      </w:r>
      <w:r>
        <w:rPr>
          <w:noProof/>
        </w:rPr>
        <w:fldChar w:fldCharType="end"/>
      </w:r>
    </w:p>
    <w:p w14:paraId="0373078E" w14:textId="77777777" w:rsidR="00224656" w:rsidRDefault="00224656">
      <w:pPr>
        <w:pStyle w:val="TOC2"/>
        <w:rPr>
          <w:rFonts w:asciiTheme="minorHAnsi" w:hAnsiTheme="minorHAnsi" w:cstheme="minorBidi"/>
          <w:noProof/>
          <w:kern w:val="2"/>
          <w:sz w:val="21"/>
          <w:szCs w:val="22"/>
          <w:lang w:val="en-US" w:eastAsia="zh-CN"/>
        </w:rPr>
      </w:pPr>
      <w:r>
        <w:rPr>
          <w:noProof/>
        </w:rPr>
        <w:t>5.50</w:t>
      </w:r>
      <w:r>
        <w:rPr>
          <w:rFonts w:asciiTheme="minorHAnsi" w:hAnsiTheme="minorHAnsi" w:cstheme="minorBidi"/>
          <w:noProof/>
          <w:kern w:val="2"/>
          <w:sz w:val="21"/>
          <w:szCs w:val="22"/>
          <w:lang w:val="en-US" w:eastAsia="zh-CN"/>
        </w:rPr>
        <w:tab/>
      </w:r>
      <w:r>
        <w:rPr>
          <w:noProof/>
        </w:rPr>
        <w:t>CA_n8-n41-n78</w:t>
      </w:r>
      <w:r>
        <w:rPr>
          <w:noProof/>
        </w:rPr>
        <w:tab/>
      </w:r>
      <w:r>
        <w:rPr>
          <w:noProof/>
        </w:rPr>
        <w:fldChar w:fldCharType="begin"/>
      </w:r>
      <w:r>
        <w:rPr>
          <w:noProof/>
        </w:rPr>
        <w:instrText xml:space="preserve"> PAGEREF _Toc180420773 \h </w:instrText>
      </w:r>
      <w:r>
        <w:rPr>
          <w:noProof/>
        </w:rPr>
      </w:r>
      <w:r>
        <w:rPr>
          <w:noProof/>
        </w:rPr>
        <w:fldChar w:fldCharType="separate"/>
      </w:r>
      <w:r>
        <w:rPr>
          <w:noProof/>
        </w:rPr>
        <w:t>172</w:t>
      </w:r>
      <w:r>
        <w:rPr>
          <w:noProof/>
        </w:rPr>
        <w:fldChar w:fldCharType="end"/>
      </w:r>
    </w:p>
    <w:p w14:paraId="6EF5878F" w14:textId="77777777" w:rsidR="00224656" w:rsidRDefault="00224656">
      <w:pPr>
        <w:pStyle w:val="TOC3"/>
        <w:rPr>
          <w:rFonts w:asciiTheme="minorHAnsi" w:hAnsiTheme="minorHAnsi" w:cstheme="minorBidi"/>
          <w:noProof/>
          <w:kern w:val="2"/>
          <w:sz w:val="21"/>
          <w:szCs w:val="22"/>
          <w:lang w:val="en-US" w:eastAsia="zh-CN"/>
        </w:rPr>
      </w:pPr>
      <w:r>
        <w:rPr>
          <w:noProof/>
        </w:rPr>
        <w:t>5.50.1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_Toc180420774 \h </w:instrText>
      </w:r>
      <w:r>
        <w:rPr>
          <w:noProof/>
        </w:rPr>
      </w:r>
      <w:r>
        <w:rPr>
          <w:noProof/>
        </w:rPr>
        <w:fldChar w:fldCharType="separate"/>
      </w:r>
      <w:r>
        <w:rPr>
          <w:noProof/>
        </w:rPr>
        <w:t>172</w:t>
      </w:r>
      <w:r>
        <w:rPr>
          <w:noProof/>
        </w:rPr>
        <w:fldChar w:fldCharType="end"/>
      </w:r>
    </w:p>
    <w:p w14:paraId="5C5E62E5" w14:textId="77777777" w:rsidR="00224656" w:rsidRDefault="00224656">
      <w:pPr>
        <w:pStyle w:val="TOC4"/>
        <w:rPr>
          <w:rFonts w:asciiTheme="minorHAnsi" w:hAnsiTheme="minorHAnsi" w:cstheme="minorBidi"/>
          <w:noProof/>
          <w:kern w:val="2"/>
          <w:sz w:val="21"/>
          <w:szCs w:val="22"/>
          <w:lang w:val="en-US" w:eastAsia="zh-CN"/>
        </w:rPr>
      </w:pPr>
      <w:r>
        <w:rPr>
          <w:noProof/>
        </w:rPr>
        <w:t>5.50.1.1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_Toc180420775 \h </w:instrText>
      </w:r>
      <w:r>
        <w:rPr>
          <w:noProof/>
        </w:rPr>
      </w:r>
      <w:r>
        <w:rPr>
          <w:noProof/>
        </w:rPr>
        <w:fldChar w:fldCharType="separate"/>
      </w:r>
      <w:r>
        <w:rPr>
          <w:noProof/>
        </w:rPr>
        <w:t>172</w:t>
      </w:r>
      <w:r>
        <w:rPr>
          <w:noProof/>
        </w:rPr>
        <w:fldChar w:fldCharType="end"/>
      </w:r>
    </w:p>
    <w:p w14:paraId="2C04E567"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5.50.1.2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_Toc180420776 \h </w:instrText>
      </w:r>
      <w:r>
        <w:rPr>
          <w:noProof/>
        </w:rPr>
      </w:r>
      <w:r>
        <w:rPr>
          <w:noProof/>
        </w:rPr>
        <w:fldChar w:fldCharType="separate"/>
      </w:r>
      <w:r>
        <w:rPr>
          <w:noProof/>
        </w:rPr>
        <w:t>172</w:t>
      </w:r>
      <w:r>
        <w:rPr>
          <w:noProof/>
        </w:rPr>
        <w:fldChar w:fldCharType="end"/>
      </w:r>
    </w:p>
    <w:p w14:paraId="52E15DB5"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5.50.1.3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_Toc180420777 \h </w:instrText>
      </w:r>
      <w:r>
        <w:rPr>
          <w:noProof/>
        </w:rPr>
      </w:r>
      <w:r>
        <w:rPr>
          <w:noProof/>
        </w:rPr>
        <w:fldChar w:fldCharType="separate"/>
      </w:r>
      <w:r>
        <w:rPr>
          <w:noProof/>
        </w:rPr>
        <w:t>172</w:t>
      </w:r>
      <w:r>
        <w:rPr>
          <w:noProof/>
        </w:rPr>
        <w:fldChar w:fldCharType="end"/>
      </w:r>
    </w:p>
    <w:p w14:paraId="2AD4D8EC"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5.50.2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_Toc180420778 \h </w:instrText>
      </w:r>
      <w:r>
        <w:rPr>
          <w:noProof/>
        </w:rPr>
      </w:r>
      <w:r>
        <w:rPr>
          <w:noProof/>
        </w:rPr>
        <w:fldChar w:fldCharType="separate"/>
      </w:r>
      <w:r>
        <w:rPr>
          <w:noProof/>
        </w:rPr>
        <w:t>173</w:t>
      </w:r>
      <w:r>
        <w:rPr>
          <w:noProof/>
        </w:rPr>
        <w:fldChar w:fldCharType="end"/>
      </w:r>
    </w:p>
    <w:p w14:paraId="4292AC5A" w14:textId="77777777" w:rsidR="00224656" w:rsidRDefault="00224656">
      <w:pPr>
        <w:pStyle w:val="TOC4"/>
        <w:rPr>
          <w:rFonts w:asciiTheme="minorHAnsi" w:hAnsiTheme="minorHAnsi" w:cstheme="minorBidi"/>
          <w:noProof/>
          <w:kern w:val="2"/>
          <w:sz w:val="21"/>
          <w:szCs w:val="22"/>
          <w:lang w:val="en-US" w:eastAsia="zh-CN"/>
        </w:rPr>
      </w:pPr>
      <w:r>
        <w:rPr>
          <w:noProof/>
        </w:rPr>
        <w:t>5.50.2.1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_Toc180420779 \h </w:instrText>
      </w:r>
      <w:r>
        <w:rPr>
          <w:noProof/>
        </w:rPr>
      </w:r>
      <w:r>
        <w:rPr>
          <w:noProof/>
        </w:rPr>
        <w:fldChar w:fldCharType="separate"/>
      </w:r>
      <w:r>
        <w:rPr>
          <w:noProof/>
        </w:rPr>
        <w:t>173</w:t>
      </w:r>
      <w:r>
        <w:rPr>
          <w:noProof/>
        </w:rPr>
        <w:fldChar w:fldCharType="end"/>
      </w:r>
    </w:p>
    <w:p w14:paraId="0FEAD1A3"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5.50.2.1.1</w:t>
      </w:r>
      <w:r>
        <w:rPr>
          <w:rFonts w:asciiTheme="minorHAnsi" w:hAnsiTheme="minorHAnsi" w:cstheme="minorBidi"/>
          <w:noProof/>
          <w:kern w:val="2"/>
          <w:sz w:val="21"/>
          <w:szCs w:val="22"/>
          <w:lang w:val="en-US" w:eastAsia="zh-CN"/>
        </w:rPr>
        <w:tab/>
      </w:r>
      <w:r w:rsidRPr="00E75F1F">
        <w:rPr>
          <w:noProof/>
          <w:snapToGrid w:val="0"/>
        </w:rPr>
        <w:t>Co-existence studies for 2UL band with 1CC per band</w:t>
      </w:r>
      <w:r>
        <w:rPr>
          <w:noProof/>
        </w:rPr>
        <w:tab/>
      </w:r>
      <w:r>
        <w:rPr>
          <w:noProof/>
        </w:rPr>
        <w:fldChar w:fldCharType="begin"/>
      </w:r>
      <w:r>
        <w:rPr>
          <w:noProof/>
        </w:rPr>
        <w:instrText xml:space="preserve"> PAGEREF _Toc180420780 \h </w:instrText>
      </w:r>
      <w:r>
        <w:rPr>
          <w:noProof/>
        </w:rPr>
      </w:r>
      <w:r>
        <w:rPr>
          <w:noProof/>
        </w:rPr>
        <w:fldChar w:fldCharType="separate"/>
      </w:r>
      <w:r>
        <w:rPr>
          <w:noProof/>
        </w:rPr>
        <w:t>173</w:t>
      </w:r>
      <w:r>
        <w:rPr>
          <w:noProof/>
        </w:rPr>
        <w:fldChar w:fldCharType="end"/>
      </w:r>
    </w:p>
    <w:p w14:paraId="3E7924FE"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5.50.2.1.2</w:t>
      </w:r>
      <w:r>
        <w:rPr>
          <w:rFonts w:asciiTheme="minorHAnsi" w:hAnsiTheme="minorHAnsi" w:cstheme="minorBidi"/>
          <w:noProof/>
          <w:kern w:val="2"/>
          <w:sz w:val="21"/>
          <w:szCs w:val="22"/>
          <w:lang w:val="en-US" w:eastAsia="zh-CN"/>
        </w:rPr>
        <w:tab/>
      </w:r>
      <w:r w:rsidRPr="00E75F1F">
        <w:rPr>
          <w:noProof/>
          <w:snapToGrid w:val="0"/>
        </w:rPr>
        <w:t>Co-existence studies for 2UL band with 3CC (2CC intra-band in one band)</w:t>
      </w:r>
      <w:r>
        <w:rPr>
          <w:noProof/>
        </w:rPr>
        <w:tab/>
      </w:r>
      <w:r>
        <w:rPr>
          <w:noProof/>
        </w:rPr>
        <w:fldChar w:fldCharType="begin"/>
      </w:r>
      <w:r>
        <w:rPr>
          <w:noProof/>
        </w:rPr>
        <w:instrText xml:space="preserve"> PAGEREF _Toc180420781 \h </w:instrText>
      </w:r>
      <w:r>
        <w:rPr>
          <w:noProof/>
        </w:rPr>
      </w:r>
      <w:r>
        <w:rPr>
          <w:noProof/>
        </w:rPr>
        <w:fldChar w:fldCharType="separate"/>
      </w:r>
      <w:r>
        <w:rPr>
          <w:noProof/>
        </w:rPr>
        <w:t>175</w:t>
      </w:r>
      <w:r>
        <w:rPr>
          <w:noProof/>
        </w:rPr>
        <w:fldChar w:fldCharType="end"/>
      </w:r>
    </w:p>
    <w:p w14:paraId="488D08C1" w14:textId="77777777" w:rsidR="00224656" w:rsidRDefault="00224656">
      <w:pPr>
        <w:pStyle w:val="TOC4"/>
        <w:rPr>
          <w:rFonts w:asciiTheme="minorHAnsi" w:hAnsiTheme="minorHAnsi" w:cstheme="minorBidi"/>
          <w:noProof/>
          <w:kern w:val="2"/>
          <w:sz w:val="21"/>
          <w:szCs w:val="22"/>
          <w:lang w:val="en-US" w:eastAsia="zh-CN"/>
        </w:rPr>
      </w:pPr>
      <w:r>
        <w:rPr>
          <w:noProof/>
        </w:rPr>
        <w:t>5.50.2.2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_Toc180420782 \h </w:instrText>
      </w:r>
      <w:r>
        <w:rPr>
          <w:noProof/>
        </w:rPr>
      </w:r>
      <w:r>
        <w:rPr>
          <w:noProof/>
        </w:rPr>
        <w:fldChar w:fldCharType="separate"/>
      </w:r>
      <w:r>
        <w:rPr>
          <w:noProof/>
        </w:rPr>
        <w:t>176</w:t>
      </w:r>
      <w:r>
        <w:rPr>
          <w:noProof/>
        </w:rPr>
        <w:fldChar w:fldCharType="end"/>
      </w:r>
    </w:p>
    <w:p w14:paraId="65959DD7" w14:textId="77777777" w:rsidR="00224656" w:rsidRDefault="00224656">
      <w:pPr>
        <w:pStyle w:val="TOC2"/>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CA_n1-n3-n78</w:t>
      </w:r>
      <w:r>
        <w:rPr>
          <w:noProof/>
        </w:rPr>
        <w:tab/>
      </w:r>
      <w:r>
        <w:rPr>
          <w:noProof/>
        </w:rPr>
        <w:fldChar w:fldCharType="begin"/>
      </w:r>
      <w:r>
        <w:rPr>
          <w:noProof/>
        </w:rPr>
        <w:instrText xml:space="preserve"> PAGEREF _Toc180420783 \h </w:instrText>
      </w:r>
      <w:r>
        <w:rPr>
          <w:noProof/>
        </w:rPr>
      </w:r>
      <w:r>
        <w:rPr>
          <w:noProof/>
        </w:rPr>
        <w:fldChar w:fldCharType="separate"/>
      </w:r>
      <w:r>
        <w:rPr>
          <w:noProof/>
        </w:rPr>
        <w:t>177</w:t>
      </w:r>
      <w:r>
        <w:rPr>
          <w:noProof/>
        </w:rPr>
        <w:fldChar w:fldCharType="end"/>
      </w:r>
    </w:p>
    <w:p w14:paraId="37D5371E" w14:textId="77777777" w:rsidR="00224656" w:rsidRDefault="00224656">
      <w:pPr>
        <w:pStyle w:val="TOC3"/>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sidRPr="00E75F1F">
        <w:rPr>
          <w:rFonts w:cs="Arial"/>
          <w:noProof/>
          <w:lang w:val="en-US" w:eastAsia="zh-CN"/>
        </w:rPr>
        <w:t>Common for 1 band UL and 2 bands UL CA</w:t>
      </w:r>
      <w:r>
        <w:rPr>
          <w:noProof/>
        </w:rPr>
        <w:tab/>
      </w:r>
      <w:r>
        <w:rPr>
          <w:noProof/>
        </w:rPr>
        <w:fldChar w:fldCharType="begin"/>
      </w:r>
      <w:r>
        <w:rPr>
          <w:noProof/>
        </w:rPr>
        <w:instrText xml:space="preserve"> PAGEREF _Toc180420784 \h </w:instrText>
      </w:r>
      <w:r>
        <w:rPr>
          <w:noProof/>
        </w:rPr>
      </w:r>
      <w:r>
        <w:rPr>
          <w:noProof/>
        </w:rPr>
        <w:fldChar w:fldCharType="separate"/>
      </w:r>
      <w:r>
        <w:rPr>
          <w:noProof/>
        </w:rPr>
        <w:t>177</w:t>
      </w:r>
      <w:r>
        <w:rPr>
          <w:noProof/>
        </w:rPr>
        <w:fldChar w:fldCharType="end"/>
      </w:r>
    </w:p>
    <w:p w14:paraId="09B056F7" w14:textId="77777777" w:rsidR="00224656" w:rsidRDefault="00224656">
      <w:pPr>
        <w:pStyle w:val="TOC4"/>
        <w:rPr>
          <w:rFonts w:asciiTheme="minorHAnsi" w:hAnsiTheme="minorHAnsi" w:cstheme="minorBidi"/>
          <w:noProof/>
          <w:kern w:val="2"/>
          <w:sz w:val="21"/>
          <w:szCs w:val="22"/>
          <w:lang w:val="en-US" w:eastAsia="zh-CN"/>
        </w:rPr>
      </w:pPr>
      <w:r>
        <w:rPr>
          <w:noProof/>
        </w:rPr>
        <w:t>5.51.1.1</w:t>
      </w:r>
      <w:r>
        <w:rPr>
          <w:rFonts w:asciiTheme="minorHAnsi" w:hAnsiTheme="minorHAnsi" w:cstheme="minorBidi"/>
          <w:noProof/>
          <w:kern w:val="2"/>
          <w:sz w:val="21"/>
          <w:szCs w:val="22"/>
          <w:lang w:val="en-US" w:eastAsia="zh-CN"/>
        </w:rPr>
        <w:tab/>
      </w:r>
      <w:r w:rsidRPr="00E75F1F">
        <w:rPr>
          <w:rFonts w:cs="Arial"/>
          <w:noProof/>
          <w:lang w:eastAsia="zh-CN"/>
        </w:rPr>
        <w:t>Operating bands for CA</w:t>
      </w:r>
      <w:r>
        <w:rPr>
          <w:noProof/>
        </w:rPr>
        <w:tab/>
      </w:r>
      <w:r>
        <w:rPr>
          <w:noProof/>
        </w:rPr>
        <w:fldChar w:fldCharType="begin"/>
      </w:r>
      <w:r>
        <w:rPr>
          <w:noProof/>
        </w:rPr>
        <w:instrText xml:space="preserve"> PAGEREF _Toc180420785 \h </w:instrText>
      </w:r>
      <w:r>
        <w:rPr>
          <w:noProof/>
        </w:rPr>
      </w:r>
      <w:r>
        <w:rPr>
          <w:noProof/>
        </w:rPr>
        <w:fldChar w:fldCharType="separate"/>
      </w:r>
      <w:r>
        <w:rPr>
          <w:noProof/>
        </w:rPr>
        <w:t>177</w:t>
      </w:r>
      <w:r>
        <w:rPr>
          <w:noProof/>
        </w:rPr>
        <w:fldChar w:fldCharType="end"/>
      </w:r>
    </w:p>
    <w:p w14:paraId="4D04E5C5"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5.51.1.2</w:t>
      </w:r>
      <w:r>
        <w:rPr>
          <w:rFonts w:asciiTheme="minorHAnsi" w:hAnsiTheme="minorHAnsi" w:cstheme="minorBidi"/>
          <w:noProof/>
          <w:kern w:val="2"/>
          <w:sz w:val="21"/>
          <w:szCs w:val="22"/>
          <w:lang w:val="en-US" w:eastAsia="zh-CN"/>
        </w:rPr>
        <w:tab/>
      </w:r>
      <w:r w:rsidRPr="00E75F1F">
        <w:rPr>
          <w:rFonts w:cs="Arial"/>
          <w:noProof/>
          <w:lang w:eastAsia="zh-CN"/>
        </w:rPr>
        <w:t>Channel bandwidths per operating band for CA</w:t>
      </w:r>
      <w:r>
        <w:rPr>
          <w:noProof/>
        </w:rPr>
        <w:tab/>
      </w:r>
      <w:r>
        <w:rPr>
          <w:noProof/>
        </w:rPr>
        <w:fldChar w:fldCharType="begin"/>
      </w:r>
      <w:r>
        <w:rPr>
          <w:noProof/>
        </w:rPr>
        <w:instrText xml:space="preserve"> PAGEREF _Toc180420786 \h </w:instrText>
      </w:r>
      <w:r>
        <w:rPr>
          <w:noProof/>
        </w:rPr>
      </w:r>
      <w:r>
        <w:rPr>
          <w:noProof/>
        </w:rPr>
        <w:fldChar w:fldCharType="separate"/>
      </w:r>
      <w:r>
        <w:rPr>
          <w:noProof/>
        </w:rPr>
        <w:t>177</w:t>
      </w:r>
      <w:r>
        <w:rPr>
          <w:noProof/>
        </w:rPr>
        <w:fldChar w:fldCharType="end"/>
      </w:r>
    </w:p>
    <w:p w14:paraId="4FEF9E91" w14:textId="77777777" w:rsidR="00224656" w:rsidRDefault="00224656">
      <w:pPr>
        <w:pStyle w:val="TOC4"/>
        <w:rPr>
          <w:rFonts w:asciiTheme="minorHAnsi" w:hAnsiTheme="minorHAnsi" w:cstheme="minorBidi"/>
          <w:noProof/>
          <w:kern w:val="2"/>
          <w:sz w:val="21"/>
          <w:szCs w:val="22"/>
          <w:lang w:val="en-US" w:eastAsia="zh-CN"/>
        </w:rPr>
      </w:pPr>
      <w:r w:rsidRPr="00E75F1F">
        <w:rPr>
          <w:rFonts w:cs="Arial"/>
          <w:noProof/>
          <w:lang w:eastAsia="zh-CN"/>
        </w:rPr>
        <w:t>5.51.1.3</w:t>
      </w:r>
      <w:r>
        <w:rPr>
          <w:rFonts w:asciiTheme="minorHAnsi" w:hAnsiTheme="minorHAnsi" w:cstheme="minorBidi"/>
          <w:noProof/>
          <w:kern w:val="2"/>
          <w:sz w:val="21"/>
          <w:szCs w:val="22"/>
          <w:lang w:val="en-US" w:eastAsia="zh-CN"/>
        </w:rPr>
        <w:tab/>
      </w:r>
      <w:r w:rsidRPr="00E75F1F">
        <w:rPr>
          <w:rFonts w:cs="Arial"/>
          <w:noProof/>
          <w:lang w:val="en-US" w:eastAsia="zh-CN"/>
        </w:rPr>
        <w:t>∆T</w:t>
      </w:r>
      <w:r w:rsidRPr="00E75F1F">
        <w:rPr>
          <w:rFonts w:cs="Arial"/>
          <w:noProof/>
          <w:vertAlign w:val="subscript"/>
          <w:lang w:val="en-US" w:eastAsia="zh-CN"/>
        </w:rPr>
        <w:t>IB,c</w:t>
      </w:r>
      <w:r w:rsidRPr="00E75F1F">
        <w:rPr>
          <w:rFonts w:cs="Arial"/>
          <w:noProof/>
          <w:lang w:val="en-US" w:eastAsia="zh-CN"/>
        </w:rPr>
        <w:t xml:space="preserve"> and ∆R</w:t>
      </w:r>
      <w:r w:rsidRPr="00E75F1F">
        <w:rPr>
          <w:rFonts w:cs="Arial"/>
          <w:noProof/>
          <w:vertAlign w:val="subscript"/>
          <w:lang w:val="en-US" w:eastAsia="zh-CN"/>
        </w:rPr>
        <w:t>IB,c</w:t>
      </w:r>
      <w:r w:rsidRPr="00E75F1F">
        <w:rPr>
          <w:rFonts w:cs="Arial"/>
          <w:noProof/>
          <w:lang w:val="en-US" w:eastAsia="zh-CN"/>
        </w:rPr>
        <w:t xml:space="preserve"> values</w:t>
      </w:r>
      <w:r>
        <w:rPr>
          <w:noProof/>
        </w:rPr>
        <w:tab/>
      </w:r>
      <w:r>
        <w:rPr>
          <w:noProof/>
        </w:rPr>
        <w:fldChar w:fldCharType="begin"/>
      </w:r>
      <w:r>
        <w:rPr>
          <w:noProof/>
        </w:rPr>
        <w:instrText xml:space="preserve"> PAGEREF _Toc180420787 \h </w:instrText>
      </w:r>
      <w:r>
        <w:rPr>
          <w:noProof/>
        </w:rPr>
      </w:r>
      <w:r>
        <w:rPr>
          <w:noProof/>
        </w:rPr>
        <w:fldChar w:fldCharType="separate"/>
      </w:r>
      <w:r>
        <w:rPr>
          <w:noProof/>
        </w:rPr>
        <w:t>177</w:t>
      </w:r>
      <w:r>
        <w:rPr>
          <w:noProof/>
        </w:rPr>
        <w:fldChar w:fldCharType="end"/>
      </w:r>
    </w:p>
    <w:p w14:paraId="36A2FF03"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t>5.51.2</w:t>
      </w:r>
      <w:r>
        <w:rPr>
          <w:rFonts w:asciiTheme="minorHAnsi" w:hAnsiTheme="minorHAnsi" w:cstheme="minorBidi"/>
          <w:noProof/>
          <w:kern w:val="2"/>
          <w:sz w:val="21"/>
          <w:szCs w:val="22"/>
          <w:lang w:val="en-US" w:eastAsia="zh-CN"/>
        </w:rPr>
        <w:tab/>
      </w:r>
      <w:r w:rsidRPr="00E75F1F">
        <w:rPr>
          <w:rFonts w:cs="Arial"/>
          <w:noProof/>
          <w:lang w:val="en-US" w:eastAsia="zh-CN"/>
        </w:rPr>
        <w:t>Specific for 2 bands UL CA</w:t>
      </w:r>
      <w:r>
        <w:rPr>
          <w:noProof/>
        </w:rPr>
        <w:tab/>
      </w:r>
      <w:r>
        <w:rPr>
          <w:noProof/>
        </w:rPr>
        <w:fldChar w:fldCharType="begin"/>
      </w:r>
      <w:r>
        <w:rPr>
          <w:noProof/>
        </w:rPr>
        <w:instrText xml:space="preserve"> PAGEREF _Toc180420788 \h </w:instrText>
      </w:r>
      <w:r>
        <w:rPr>
          <w:noProof/>
        </w:rPr>
      </w:r>
      <w:r>
        <w:rPr>
          <w:noProof/>
        </w:rPr>
        <w:fldChar w:fldCharType="separate"/>
      </w:r>
      <w:r>
        <w:rPr>
          <w:noProof/>
        </w:rPr>
        <w:t>177</w:t>
      </w:r>
      <w:r>
        <w:rPr>
          <w:noProof/>
        </w:rPr>
        <w:fldChar w:fldCharType="end"/>
      </w:r>
    </w:p>
    <w:p w14:paraId="261DE3DE" w14:textId="77777777" w:rsidR="00224656" w:rsidRDefault="00224656">
      <w:pPr>
        <w:pStyle w:val="TOC5"/>
        <w:rPr>
          <w:rFonts w:asciiTheme="minorHAnsi" w:hAnsiTheme="minorHAnsi" w:cstheme="minorBidi"/>
          <w:noProof/>
          <w:kern w:val="2"/>
          <w:sz w:val="21"/>
          <w:szCs w:val="22"/>
          <w:lang w:val="en-US" w:eastAsia="zh-CN"/>
        </w:rPr>
      </w:pPr>
      <w:r w:rsidRPr="00E75F1F">
        <w:rPr>
          <w:noProof/>
          <w:snapToGrid w:val="0"/>
        </w:rPr>
        <w:t>5.51.2.1.2</w:t>
      </w:r>
      <w:r>
        <w:rPr>
          <w:rFonts w:asciiTheme="minorHAnsi" w:hAnsiTheme="minorHAnsi" w:cstheme="minorBidi"/>
          <w:noProof/>
          <w:kern w:val="2"/>
          <w:sz w:val="21"/>
          <w:szCs w:val="22"/>
          <w:lang w:val="en-US" w:eastAsia="zh-CN"/>
        </w:rPr>
        <w:tab/>
      </w:r>
      <w:r w:rsidRPr="00E75F1F">
        <w:rPr>
          <w:noProof/>
          <w:snapToGrid w:val="0"/>
        </w:rPr>
        <w:t>Co-existence studies for 2UL band with 3CC (2CC intra-band in one band)</w:t>
      </w:r>
      <w:r>
        <w:rPr>
          <w:noProof/>
        </w:rPr>
        <w:tab/>
      </w:r>
      <w:r>
        <w:rPr>
          <w:noProof/>
        </w:rPr>
        <w:fldChar w:fldCharType="begin"/>
      </w:r>
      <w:r>
        <w:rPr>
          <w:noProof/>
        </w:rPr>
        <w:instrText xml:space="preserve"> PAGEREF _Toc180420789 \h </w:instrText>
      </w:r>
      <w:r>
        <w:rPr>
          <w:noProof/>
        </w:rPr>
      </w:r>
      <w:r>
        <w:rPr>
          <w:noProof/>
        </w:rPr>
        <w:fldChar w:fldCharType="separate"/>
      </w:r>
      <w:r>
        <w:rPr>
          <w:noProof/>
        </w:rPr>
        <w:t>177</w:t>
      </w:r>
      <w:r>
        <w:rPr>
          <w:noProof/>
        </w:rPr>
        <w:fldChar w:fldCharType="end"/>
      </w:r>
    </w:p>
    <w:p w14:paraId="63BB83F4" w14:textId="77777777" w:rsidR="00224656" w:rsidRDefault="00224656">
      <w:pPr>
        <w:pStyle w:val="TOC4"/>
        <w:rPr>
          <w:rFonts w:asciiTheme="minorHAnsi" w:hAnsiTheme="minorHAnsi" w:cstheme="minorBidi"/>
          <w:noProof/>
          <w:kern w:val="2"/>
          <w:sz w:val="21"/>
          <w:szCs w:val="22"/>
          <w:lang w:val="en-US" w:eastAsia="zh-CN"/>
        </w:rPr>
      </w:pPr>
      <w:r>
        <w:rPr>
          <w:noProof/>
        </w:rPr>
        <w:t>5.51.2.2</w:t>
      </w:r>
      <w:r>
        <w:rPr>
          <w:rFonts w:asciiTheme="minorHAnsi" w:hAnsiTheme="minorHAnsi" w:cstheme="minorBidi"/>
          <w:noProof/>
          <w:kern w:val="2"/>
          <w:sz w:val="21"/>
          <w:szCs w:val="22"/>
          <w:lang w:val="en-US" w:eastAsia="zh-CN"/>
        </w:rPr>
        <w:tab/>
      </w:r>
      <w:r w:rsidRPr="00E75F1F">
        <w:rPr>
          <w:rFonts w:cs="Arial"/>
          <w:noProof/>
          <w:lang w:val="en-US" w:eastAsia="zh-CN"/>
        </w:rPr>
        <w:t>REFSENS requirements</w:t>
      </w:r>
      <w:r>
        <w:rPr>
          <w:noProof/>
        </w:rPr>
        <w:tab/>
      </w:r>
      <w:r>
        <w:rPr>
          <w:noProof/>
        </w:rPr>
        <w:fldChar w:fldCharType="begin"/>
      </w:r>
      <w:r>
        <w:rPr>
          <w:noProof/>
        </w:rPr>
        <w:instrText xml:space="preserve"> PAGEREF _Toc180420790 \h </w:instrText>
      </w:r>
      <w:r>
        <w:rPr>
          <w:noProof/>
        </w:rPr>
      </w:r>
      <w:r>
        <w:rPr>
          <w:noProof/>
        </w:rPr>
        <w:fldChar w:fldCharType="separate"/>
      </w:r>
      <w:r>
        <w:rPr>
          <w:noProof/>
        </w:rPr>
        <w:t>178</w:t>
      </w:r>
      <w:r>
        <w:rPr>
          <w:noProof/>
        </w:rPr>
        <w:fldChar w:fldCharType="end"/>
      </w:r>
    </w:p>
    <w:p w14:paraId="2BC20C59" w14:textId="77777777" w:rsidR="00224656" w:rsidRDefault="00224656">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E75F1F">
        <w:rPr>
          <w:rFonts w:cs="Arial"/>
          <w:noProof/>
          <w:lang w:eastAsia="zh-CN"/>
        </w:rPr>
        <w:t>Dual Connectivity</w:t>
      </w:r>
      <w:r w:rsidRPr="00E75F1F">
        <w:rPr>
          <w:rFonts w:cs="Arial"/>
          <w:noProof/>
        </w:rPr>
        <w:t>: Specific Band Combination Part</w:t>
      </w:r>
      <w:r>
        <w:rPr>
          <w:noProof/>
        </w:rPr>
        <w:tab/>
      </w:r>
      <w:r>
        <w:rPr>
          <w:noProof/>
        </w:rPr>
        <w:fldChar w:fldCharType="begin"/>
      </w:r>
      <w:r>
        <w:rPr>
          <w:noProof/>
        </w:rPr>
        <w:instrText xml:space="preserve"> PAGEREF _Toc180420791 \h </w:instrText>
      </w:r>
      <w:r>
        <w:rPr>
          <w:noProof/>
        </w:rPr>
      </w:r>
      <w:r>
        <w:rPr>
          <w:noProof/>
        </w:rPr>
        <w:fldChar w:fldCharType="separate"/>
      </w:r>
      <w:r>
        <w:rPr>
          <w:noProof/>
        </w:rPr>
        <w:t>179</w:t>
      </w:r>
      <w:r>
        <w:rPr>
          <w:noProof/>
        </w:rPr>
        <w:fldChar w:fldCharType="end"/>
      </w:r>
    </w:p>
    <w:p w14:paraId="4E606A9A" w14:textId="77777777" w:rsidR="00224656" w:rsidRDefault="00224656">
      <w:pPr>
        <w:pStyle w:val="TOC2"/>
        <w:rPr>
          <w:rFonts w:asciiTheme="minorHAnsi" w:hAnsiTheme="minorHAnsi" w:cstheme="minorBidi"/>
          <w:noProof/>
          <w:kern w:val="2"/>
          <w:sz w:val="21"/>
          <w:szCs w:val="22"/>
          <w:lang w:val="en-US" w:eastAsia="zh-CN"/>
        </w:rPr>
      </w:pPr>
      <w:r>
        <w:rPr>
          <w:noProof/>
        </w:rPr>
        <w:t>6.</w:t>
      </w:r>
      <w:r>
        <w:rPr>
          <w:noProof/>
          <w:lang w:eastAsia="zh-CN"/>
        </w:rPr>
        <w:t>0</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_Toc180420792 \h </w:instrText>
      </w:r>
      <w:r>
        <w:rPr>
          <w:noProof/>
        </w:rPr>
      </w:r>
      <w:r>
        <w:rPr>
          <w:noProof/>
        </w:rPr>
        <w:fldChar w:fldCharType="separate"/>
      </w:r>
      <w:r>
        <w:rPr>
          <w:noProof/>
        </w:rPr>
        <w:t>179</w:t>
      </w:r>
      <w:r>
        <w:rPr>
          <w:noProof/>
        </w:rPr>
        <w:fldChar w:fldCharType="end"/>
      </w:r>
    </w:p>
    <w:p w14:paraId="63E67F98" w14:textId="77777777" w:rsidR="00224656" w:rsidRDefault="00224656">
      <w:pPr>
        <w:pStyle w:val="TOC3"/>
        <w:rPr>
          <w:rFonts w:asciiTheme="minorHAnsi" w:hAnsiTheme="minorHAnsi" w:cstheme="minorBidi"/>
          <w:noProof/>
          <w:kern w:val="2"/>
          <w:sz w:val="21"/>
          <w:szCs w:val="22"/>
          <w:lang w:val="en-US" w:eastAsia="zh-CN"/>
        </w:rPr>
      </w:pPr>
      <w:r w:rsidRPr="00E75F1F">
        <w:rPr>
          <w:rFonts w:cs="Arial"/>
          <w:noProof/>
          <w:lang w:val="en-US" w:eastAsia="zh-CN"/>
        </w:rPr>
        <w:lastRenderedPageBreak/>
        <w:t>6.0.1</w:t>
      </w:r>
      <w:r>
        <w:rPr>
          <w:rFonts w:asciiTheme="minorHAnsi" w:hAnsiTheme="minorHAnsi" w:cstheme="minorBidi"/>
          <w:noProof/>
          <w:kern w:val="2"/>
          <w:sz w:val="21"/>
          <w:szCs w:val="22"/>
          <w:lang w:val="en-US" w:eastAsia="zh-CN"/>
        </w:rPr>
        <w:tab/>
      </w:r>
      <w:r w:rsidRPr="00E75F1F">
        <w:rPr>
          <w:rFonts w:cs="Arial"/>
          <w:noProof/>
          <w:lang w:val="en-US" w:eastAsia="zh-CN"/>
        </w:rPr>
        <w:t>Configurations for DC_nX-nY-nZ</w:t>
      </w:r>
      <w:r>
        <w:rPr>
          <w:noProof/>
        </w:rPr>
        <w:tab/>
      </w:r>
      <w:r>
        <w:rPr>
          <w:noProof/>
        </w:rPr>
        <w:fldChar w:fldCharType="begin"/>
      </w:r>
      <w:r>
        <w:rPr>
          <w:noProof/>
        </w:rPr>
        <w:instrText xml:space="preserve"> PAGEREF _Toc180420793 \h </w:instrText>
      </w:r>
      <w:r>
        <w:rPr>
          <w:noProof/>
        </w:rPr>
      </w:r>
      <w:r>
        <w:rPr>
          <w:noProof/>
        </w:rPr>
        <w:fldChar w:fldCharType="separate"/>
      </w:r>
      <w:r>
        <w:rPr>
          <w:noProof/>
        </w:rPr>
        <w:t>179</w:t>
      </w:r>
      <w:r>
        <w:rPr>
          <w:noProof/>
        </w:rPr>
        <w:fldChar w:fldCharType="end"/>
      </w:r>
    </w:p>
    <w:p w14:paraId="1CB9C868" w14:textId="77777777" w:rsidR="00224656" w:rsidRDefault="00224656">
      <w:pPr>
        <w:pStyle w:val="TOC8"/>
        <w:rPr>
          <w:rFonts w:asciiTheme="minorHAnsi" w:hAnsiTheme="minorHAnsi" w:cstheme="minorBidi"/>
          <w:b w:val="0"/>
          <w:noProof/>
          <w:kern w:val="2"/>
          <w:sz w:val="21"/>
          <w:szCs w:val="22"/>
          <w:lang w:val="en-US" w:eastAsia="zh-CN"/>
        </w:rPr>
      </w:pPr>
      <w:r>
        <w:rPr>
          <w:noProof/>
        </w:rPr>
        <w:t>Annex &lt;</w:t>
      </w:r>
      <w:r>
        <w:rPr>
          <w:noProof/>
          <w:lang w:eastAsia="zh-CN"/>
        </w:rPr>
        <w:t>A</w:t>
      </w:r>
      <w:r>
        <w:rPr>
          <w:noProof/>
        </w:rPr>
        <w:t>&gt; (normative): Band group definition</w:t>
      </w:r>
      <w:r>
        <w:rPr>
          <w:noProof/>
        </w:rPr>
        <w:tab/>
      </w:r>
      <w:r>
        <w:rPr>
          <w:noProof/>
        </w:rPr>
        <w:fldChar w:fldCharType="begin"/>
      </w:r>
      <w:r>
        <w:rPr>
          <w:noProof/>
        </w:rPr>
        <w:instrText xml:space="preserve"> PAGEREF _Toc180420794 \h </w:instrText>
      </w:r>
      <w:r>
        <w:rPr>
          <w:noProof/>
        </w:rPr>
      </w:r>
      <w:r>
        <w:rPr>
          <w:noProof/>
        </w:rPr>
        <w:fldChar w:fldCharType="separate"/>
      </w:r>
      <w:r>
        <w:rPr>
          <w:noProof/>
        </w:rPr>
        <w:t>180</w:t>
      </w:r>
      <w:r>
        <w:rPr>
          <w:noProof/>
        </w:rPr>
        <w:fldChar w:fldCharType="end"/>
      </w:r>
    </w:p>
    <w:p w14:paraId="1E49FD9F" w14:textId="77777777" w:rsidR="00224656" w:rsidRDefault="00224656">
      <w:pPr>
        <w:pStyle w:val="TOC8"/>
        <w:rPr>
          <w:rFonts w:asciiTheme="minorHAnsi" w:hAnsiTheme="minorHAnsi" w:cstheme="minorBidi"/>
          <w:b w:val="0"/>
          <w:noProof/>
          <w:kern w:val="2"/>
          <w:sz w:val="21"/>
          <w:szCs w:val="22"/>
          <w:lang w:val="en-US" w:eastAsia="zh-CN"/>
        </w:rPr>
      </w:pPr>
      <w:r>
        <w:rPr>
          <w:noProof/>
        </w:rPr>
        <w:t>Annex &lt;</w:t>
      </w:r>
      <w:r>
        <w:rPr>
          <w:noProof/>
          <w:lang w:eastAsia="zh-CN"/>
        </w:rPr>
        <w:t>B</w:t>
      </w:r>
      <w:r>
        <w:rPr>
          <w:noProof/>
        </w:rPr>
        <w:t>&gt; (normative): Valid UL configurations</w:t>
      </w:r>
      <w:r>
        <w:rPr>
          <w:noProof/>
        </w:rPr>
        <w:tab/>
      </w:r>
      <w:r>
        <w:rPr>
          <w:noProof/>
        </w:rPr>
        <w:fldChar w:fldCharType="begin"/>
      </w:r>
      <w:r>
        <w:rPr>
          <w:noProof/>
        </w:rPr>
        <w:instrText xml:space="preserve"> PAGEREF _Toc180420795 \h </w:instrText>
      </w:r>
      <w:r>
        <w:rPr>
          <w:noProof/>
        </w:rPr>
      </w:r>
      <w:r>
        <w:rPr>
          <w:noProof/>
        </w:rPr>
        <w:fldChar w:fldCharType="separate"/>
      </w:r>
      <w:r>
        <w:rPr>
          <w:noProof/>
        </w:rPr>
        <w:t>181</w:t>
      </w:r>
      <w:r>
        <w:rPr>
          <w:noProof/>
        </w:rPr>
        <w:fldChar w:fldCharType="end"/>
      </w:r>
    </w:p>
    <w:p w14:paraId="17938D50" w14:textId="77777777" w:rsidR="00224656" w:rsidRDefault="00224656">
      <w:pPr>
        <w:pStyle w:val="TOC8"/>
        <w:rPr>
          <w:rFonts w:asciiTheme="minorHAnsi" w:hAnsiTheme="minorHAnsi" w:cstheme="minorBidi"/>
          <w:b w:val="0"/>
          <w:noProof/>
          <w:kern w:val="2"/>
          <w:sz w:val="21"/>
          <w:szCs w:val="22"/>
          <w:lang w:val="en-US" w:eastAsia="zh-CN"/>
        </w:rPr>
      </w:pPr>
      <w:r>
        <w:rPr>
          <w:noProof/>
        </w:rPr>
        <w:t>Annex &lt;</w:t>
      </w:r>
      <w:r>
        <w:rPr>
          <w:noProof/>
          <w:lang w:eastAsia="zh-CN"/>
        </w:rPr>
        <w:t>C</w:t>
      </w:r>
      <w:r>
        <w:rPr>
          <w:noProof/>
        </w:rPr>
        <w:t>&gt; (informative): Change history</w:t>
      </w:r>
      <w:r>
        <w:rPr>
          <w:noProof/>
        </w:rPr>
        <w:tab/>
      </w:r>
      <w:r>
        <w:rPr>
          <w:noProof/>
        </w:rPr>
        <w:fldChar w:fldCharType="begin"/>
      </w:r>
      <w:r>
        <w:rPr>
          <w:noProof/>
        </w:rPr>
        <w:instrText xml:space="preserve"> PAGEREF _Toc180420796 \h </w:instrText>
      </w:r>
      <w:r>
        <w:rPr>
          <w:noProof/>
        </w:rPr>
      </w:r>
      <w:r>
        <w:rPr>
          <w:noProof/>
        </w:rPr>
        <w:fldChar w:fldCharType="separate"/>
      </w:r>
      <w:r>
        <w:rPr>
          <w:noProof/>
        </w:rPr>
        <w:t>182</w:t>
      </w:r>
      <w:r>
        <w:rPr>
          <w:noProof/>
        </w:rPr>
        <w:fldChar w:fldCharType="end"/>
      </w:r>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Heading1"/>
      </w:pPr>
      <w:bookmarkStart w:id="16" w:name="foreword"/>
      <w:bookmarkStart w:id="17" w:name="_Toc180420321"/>
      <w:bookmarkEnd w:id="16"/>
      <w:r>
        <w:lastRenderedPageBreak/>
        <w:t>Foreword</w:t>
      </w:r>
      <w:bookmarkEnd w:id="17"/>
    </w:p>
    <w:p w14:paraId="28461EF9" w14:textId="77777777" w:rsidR="00654648" w:rsidRDefault="00DF33FC">
      <w:r>
        <w:t xml:space="preserve">This Technical </w:t>
      </w:r>
      <w:bookmarkStart w:id="18" w:name="spectype3"/>
      <w:r>
        <w:t>Report</w:t>
      </w:r>
      <w:bookmarkEnd w:id="18"/>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0"/>
        <w:outlineLvl w:val="0"/>
      </w:pPr>
      <w:r>
        <w:t>x</w:t>
      </w:r>
      <w:r>
        <w:tab/>
        <w:t>the first digit:</w:t>
      </w:r>
    </w:p>
    <w:p w14:paraId="0AC879DC" w14:textId="77777777" w:rsidR="00654648" w:rsidRDefault="00DF33FC">
      <w:pPr>
        <w:pStyle w:val="B30"/>
      </w:pPr>
      <w:r>
        <w:t>1</w:t>
      </w:r>
      <w:r>
        <w:tab/>
        <w:t>presented to TSG for information;</w:t>
      </w:r>
    </w:p>
    <w:p w14:paraId="47F7ACD6" w14:textId="77777777" w:rsidR="00654648" w:rsidRDefault="00DF33FC">
      <w:pPr>
        <w:pStyle w:val="B30"/>
      </w:pPr>
      <w:r>
        <w:t>2</w:t>
      </w:r>
      <w:r>
        <w:tab/>
        <w:t>presented to TSG for approval;</w:t>
      </w:r>
    </w:p>
    <w:p w14:paraId="03AE6543" w14:textId="77777777" w:rsidR="00654648" w:rsidRDefault="00DF33FC">
      <w:pPr>
        <w:pStyle w:val="B30"/>
      </w:pPr>
      <w:r>
        <w:t>3</w:t>
      </w:r>
      <w:r>
        <w:tab/>
        <w:t>or greater indicates TSG approved document under change control.</w:t>
      </w:r>
    </w:p>
    <w:p w14:paraId="546F74CF" w14:textId="77777777" w:rsidR="00654648" w:rsidRDefault="00DF33FC">
      <w:pPr>
        <w:pStyle w:val="B20"/>
      </w:pPr>
      <w:r>
        <w:t>y</w:t>
      </w:r>
      <w:r>
        <w:tab/>
        <w:t>the second digit is incremented for all changes of substance, i.e. technical enhancements, corrections, updates, etc.</w:t>
      </w:r>
    </w:p>
    <w:p w14:paraId="52E10F40" w14:textId="77777777" w:rsidR="00654648" w:rsidRDefault="00DF33FC">
      <w:pPr>
        <w:pStyle w:val="B20"/>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lastRenderedPageBreak/>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Heading1"/>
      </w:pPr>
      <w:bookmarkStart w:id="19" w:name="introduction"/>
      <w:bookmarkEnd w:id="19"/>
      <w:r>
        <w:br w:type="page"/>
      </w:r>
      <w:bookmarkStart w:id="20" w:name="scope"/>
      <w:bookmarkStart w:id="21" w:name="_Toc180420322"/>
      <w:bookmarkEnd w:id="20"/>
      <w:r>
        <w:lastRenderedPageBreak/>
        <w:t>1</w:t>
      </w:r>
      <w:r>
        <w:tab/>
        <w:t>Scope</w:t>
      </w:r>
      <w:bookmarkEnd w:id="21"/>
    </w:p>
    <w:p w14:paraId="3412FCE1" w14:textId="12331EDF" w:rsidR="00654648" w:rsidRDefault="00DF33FC">
      <w:pPr>
        <w:rPr>
          <w:rFonts w:eastAsia="SimSun"/>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w:t>
      </w:r>
      <w:r w:rsidR="00D173F0">
        <w:rPr>
          <w:lang w:val="en-US" w:eastAsia="zh-CN"/>
        </w:rPr>
        <w:t xml:space="preserve">configurations including inter-band CA </w:t>
      </w:r>
      <w:r>
        <w:rPr>
          <w:lang w:val="en-US" w:eastAsia="zh-CN"/>
        </w:rPr>
        <w:t xml:space="preserve">for </w:t>
      </w:r>
      <w:r>
        <w:rPr>
          <w:rFonts w:hint="eastAsia"/>
          <w:lang w:val="en-US" w:eastAsia="zh-CN"/>
        </w:rPr>
        <w:t>3</w:t>
      </w:r>
      <w:r>
        <w:rPr>
          <w:lang w:val="en-US" w:eastAsia="zh-CN"/>
        </w:rPr>
        <w:t xml:space="preserve"> </w:t>
      </w:r>
      <w:r w:rsidR="00D173F0">
        <w:rPr>
          <w:lang w:val="en-US" w:eastAsia="zh-CN"/>
        </w:rPr>
        <w:t xml:space="preserve">different </w:t>
      </w:r>
      <w:r>
        <w:rPr>
          <w:lang w:val="en-US" w:eastAsia="zh-CN"/>
        </w:rPr>
        <w:t xml:space="preserve">bands DL with </w:t>
      </w:r>
      <w:r w:rsidR="00D173F0">
        <w:rPr>
          <w:lang w:val="en-US" w:eastAsia="zh-CN"/>
        </w:rPr>
        <w:t>x different bands UL (x=1,2)</w:t>
      </w:r>
      <w:r>
        <w:rPr>
          <w:lang w:val="en-US" w:eastAsia="zh-CN"/>
        </w:rPr>
        <w:t xml:space="preserve"> </w:t>
      </w:r>
      <w:r>
        <w:t>under Rel-1</w:t>
      </w:r>
      <w:r w:rsidR="00D173F0">
        <w:rPr>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sidR="00D173F0">
        <w:rPr>
          <w:lang w:val="en-US" w:eastAsia="zh-CN"/>
        </w:rPr>
        <w:t>9</w:t>
      </w:r>
      <w:r>
        <w:t xml:space="preserve"> band combinations</w:t>
      </w:r>
      <w:r>
        <w:rPr>
          <w:rFonts w:eastAsia="SimSun"/>
          <w:lang w:val="en-US" w:eastAsia="zh-CN"/>
        </w:rPr>
        <w:t>.</w:t>
      </w:r>
    </w:p>
    <w:p w14:paraId="12B63E7B" w14:textId="66066217" w:rsidR="00D173F0" w:rsidRDefault="00DF33FC">
      <w:r>
        <w:rPr>
          <w:lang w:val="en-US"/>
        </w:rPr>
        <w:t xml:space="preserve">This TR contains </w:t>
      </w:r>
      <w:r>
        <w:rPr>
          <w:rFonts w:eastAsia="SimSun"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Heading1"/>
      </w:pPr>
      <w:bookmarkStart w:id="22" w:name="references"/>
      <w:bookmarkStart w:id="23" w:name="_Toc180420323"/>
      <w:bookmarkEnd w:id="22"/>
      <w:r>
        <w:t>2</w:t>
      </w:r>
      <w:r>
        <w:tab/>
        <w:t>References</w:t>
      </w:r>
      <w:bookmarkEnd w:id="23"/>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Heading1"/>
      </w:pPr>
      <w:bookmarkStart w:id="24" w:name="definitions"/>
      <w:bookmarkStart w:id="25" w:name="_Toc180420324"/>
      <w:bookmarkEnd w:id="24"/>
      <w:r>
        <w:t>3</w:t>
      </w:r>
      <w:r>
        <w:tab/>
        <w:t>Definitions of terms, symbols and abbreviations</w:t>
      </w:r>
      <w:bookmarkEnd w:id="25"/>
    </w:p>
    <w:p w14:paraId="51340BF9" w14:textId="77777777" w:rsidR="00654648" w:rsidRDefault="00DF33FC">
      <w:pPr>
        <w:pStyle w:val="Heading2"/>
      </w:pPr>
      <w:bookmarkStart w:id="26" w:name="_Toc180420325"/>
      <w:r>
        <w:t>3.1</w:t>
      </w:r>
      <w:r>
        <w:tab/>
        <w:t>Terms</w:t>
      </w:r>
      <w:bookmarkEnd w:id="26"/>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Heading2"/>
      </w:pPr>
      <w:bookmarkStart w:id="27" w:name="_Toc180420326"/>
      <w:r>
        <w:t>3.2</w:t>
      </w:r>
      <w:r>
        <w:tab/>
        <w:t>Symbols</w:t>
      </w:r>
      <w:bookmarkEnd w:id="27"/>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Heading2"/>
      </w:pPr>
      <w:bookmarkStart w:id="28" w:name="_Toc180420327"/>
      <w:r>
        <w:lastRenderedPageBreak/>
        <w:t>3.3</w:t>
      </w:r>
      <w:r>
        <w:tab/>
        <w:t>Abbreviations</w:t>
      </w:r>
      <w:bookmarkEnd w:id="28"/>
    </w:p>
    <w:p w14:paraId="15EAC30D" w14:textId="77777777" w:rsidR="00654648" w:rsidRDefault="00DF33FC" w:rsidP="00D173F0">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Heading1"/>
      </w:pPr>
      <w:bookmarkStart w:id="29" w:name="clause4"/>
      <w:bookmarkStart w:id="30" w:name="_Toc180420328"/>
      <w:bookmarkEnd w:id="29"/>
      <w:r>
        <w:t>4</w:t>
      </w:r>
      <w:r>
        <w:tab/>
        <w:t>Background</w:t>
      </w:r>
      <w:bookmarkEnd w:id="30"/>
    </w:p>
    <w:p w14:paraId="59ED51C0" w14:textId="77777777" w:rsidR="00654648" w:rsidRDefault="00DF33FC">
      <w:pPr>
        <w:pStyle w:val="Heading2"/>
      </w:pPr>
      <w:bookmarkStart w:id="31" w:name="_Toc180420329"/>
      <w:r>
        <w:t>4.1</w:t>
      </w:r>
      <w:r>
        <w:tab/>
        <w:t>Introduction</w:t>
      </w:r>
      <w:bookmarkEnd w:id="31"/>
    </w:p>
    <w:p w14:paraId="0066180F" w14:textId="7BF018D2"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w:t>
      </w:r>
      <w:r w:rsidR="00B305A2">
        <w:rPr>
          <w:rFonts w:cs="v5.0.0"/>
          <w:lang w:val="en-US" w:eastAsia="zh-CN"/>
        </w:rPr>
        <w:t xml:space="preserve">configurations including inter-band CA </w:t>
      </w:r>
      <w:r>
        <w:rPr>
          <w:rFonts w:cs="v5.0.0" w:hint="eastAsia"/>
          <w:lang w:val="en-US" w:eastAsia="zh-CN"/>
        </w:rPr>
        <w:t xml:space="preserve">for 3 </w:t>
      </w:r>
      <w:r w:rsidR="00B305A2">
        <w:rPr>
          <w:rFonts w:cs="v5.0.0"/>
          <w:lang w:val="en-US" w:eastAsia="zh-CN"/>
        </w:rPr>
        <w:t xml:space="preserve">different </w:t>
      </w:r>
      <w:r>
        <w:rPr>
          <w:rFonts w:cs="v5.0.0" w:hint="eastAsia"/>
          <w:lang w:val="en-US" w:eastAsia="zh-CN"/>
        </w:rPr>
        <w:t xml:space="preserve">bands DL with </w:t>
      </w:r>
      <w:r w:rsidR="00B305A2">
        <w:rPr>
          <w:rFonts w:cs="v5.0.0"/>
          <w:lang w:val="en-US" w:eastAsia="zh-CN"/>
        </w:rPr>
        <w:t>x different bands UL (x=1,2)</w:t>
      </w:r>
      <w:r>
        <w:rPr>
          <w:rFonts w:cs="v5.0.0" w:hint="eastAsia"/>
          <w:lang w:val="en-US" w:eastAsia="zh-CN"/>
        </w:rPr>
        <w:t xml:space="preserve"> under</w:t>
      </w:r>
      <w:r>
        <w:t xml:space="preserve"> </w:t>
      </w:r>
      <w:r>
        <w:rPr>
          <w:rFonts w:eastAsia="SimSun" w:hint="eastAsia"/>
          <w:lang w:eastAsia="zh-CN"/>
        </w:rPr>
        <w:t>Rel-</w:t>
      </w:r>
      <w:r w:rsidR="00AB2570">
        <w:rPr>
          <w:rFonts w:eastAsia="SimSun" w:hint="eastAsia"/>
          <w:lang w:eastAsia="zh-CN"/>
        </w:rPr>
        <w:t>1</w:t>
      </w:r>
      <w:r w:rsidR="00B305A2">
        <w:rPr>
          <w:rFonts w:eastAsia="SimSun"/>
          <w:lang w:eastAsia="zh-CN"/>
        </w:rPr>
        <w:t>9</w:t>
      </w:r>
      <w:r w:rsidR="00AB2570">
        <w:t xml:space="preserve"> </w:t>
      </w:r>
      <w:r>
        <w:t xml:space="preserve">time frame. The document covers </w:t>
      </w:r>
      <w:r>
        <w:rPr>
          <w:rFonts w:eastAsia="SimSun" w:hint="eastAsia"/>
          <w:lang w:val="en-US" w:eastAsia="zh-CN"/>
        </w:rPr>
        <w:t xml:space="preserve">the RF requirements for </w:t>
      </w:r>
      <w:r>
        <w:t>each band combination specific issues (i.e. one sub-clause defined per band combination)</w:t>
      </w:r>
      <w:r>
        <w:rPr>
          <w:rFonts w:eastAsia="SimSun" w:hint="eastAsia"/>
          <w:lang w:val="en-US" w:eastAsia="zh-CN"/>
        </w:rPr>
        <w:t xml:space="preserve"> including:</w:t>
      </w:r>
      <w:r w:rsidR="00B305A2" w:rsidRPr="00B305A2">
        <w:t xml:space="preserve"> </w:t>
      </w:r>
    </w:p>
    <w:p w14:paraId="31A4E0E2" w14:textId="10CAC293" w:rsidR="00717331" w:rsidRPr="00A1115A" w:rsidRDefault="00717331" w:rsidP="00717331">
      <w:pPr>
        <w:pStyle w:val="B1"/>
      </w:pPr>
      <w:r w:rsidRPr="00A1115A">
        <w:t>-</w:t>
      </w:r>
      <w:r w:rsidRPr="00A1115A">
        <w:tab/>
      </w:r>
      <w:r>
        <w:rPr>
          <w:rFonts w:eastAsia="SimSun" w:hint="eastAsia"/>
          <w:lang w:val="en-US" w:eastAsia="zh-CN"/>
        </w:rPr>
        <w:t>C</w:t>
      </w:r>
      <w:r>
        <w:rPr>
          <w:rFonts w:eastAsia="SimSun"/>
          <w:lang w:val="en-US" w:eastAsia="zh-CN"/>
        </w:rPr>
        <w:t>ommon issues for both 1 band UL and 2 bands UL NR CA, including ∆T</w:t>
      </w:r>
      <w:r>
        <w:rPr>
          <w:rFonts w:eastAsia="SimSun"/>
          <w:vertAlign w:val="subscript"/>
          <w:lang w:val="en-US" w:eastAsia="zh-CN"/>
        </w:rPr>
        <w:t>IB</w:t>
      </w:r>
      <w:r>
        <w:rPr>
          <w:rFonts w:eastAsia="SimSun"/>
          <w:lang w:val="en-US" w:eastAsia="zh-CN"/>
        </w:rPr>
        <w:t xml:space="preserve"> and ∆R</w:t>
      </w:r>
      <w:r>
        <w:rPr>
          <w:rFonts w:eastAsia="SimSun"/>
          <w:vertAlign w:val="subscript"/>
          <w:lang w:val="en-US" w:eastAsia="zh-CN"/>
        </w:rPr>
        <w:t>IB</w:t>
      </w:r>
      <w:r>
        <w:rPr>
          <w:rFonts w:eastAsia="SimSun" w:hint="eastAsia"/>
          <w:lang w:val="en-US" w:eastAsia="zh-CN"/>
        </w:rPr>
        <w:t xml:space="preserve"> requirements</w:t>
      </w:r>
      <w:r>
        <w:rPr>
          <w:rFonts w:eastAsia="SimSun"/>
          <w:lang w:val="en-US" w:eastAsia="zh-CN"/>
        </w:rPr>
        <w:t>.</w:t>
      </w:r>
    </w:p>
    <w:p w14:paraId="1D540ECD" w14:textId="07D9BAF7" w:rsidR="00717331" w:rsidRDefault="00717331" w:rsidP="00717331">
      <w:pPr>
        <w:pStyle w:val="B1"/>
      </w:pPr>
      <w:r w:rsidRPr="00A1115A">
        <w:t>-</w:t>
      </w:r>
      <w:r w:rsidRPr="00A1115A">
        <w:tab/>
      </w:r>
      <w:r>
        <w:rPr>
          <w:rFonts w:eastAsia="SimSun"/>
          <w:lang w:val="en-US" w:eastAsia="zh-CN"/>
        </w:rPr>
        <w:t xml:space="preserve">2 bands UL NR CA specific issues, </w:t>
      </w:r>
      <w:r>
        <w:rPr>
          <w:rFonts w:eastAsia="SimSun" w:hint="eastAsia"/>
          <w:lang w:val="en-US" w:eastAsia="zh-CN"/>
        </w:rPr>
        <w:t>including</w:t>
      </w:r>
      <w:r>
        <w:rPr>
          <w:rFonts w:eastAsia="SimSun"/>
          <w:lang w:val="en-US" w:eastAsia="zh-CN"/>
        </w:rPr>
        <w:t xml:space="preserve"> MSD caused by IMD issue, etc.</w:t>
      </w:r>
    </w:p>
    <w:p w14:paraId="7F126FF5" w14:textId="0CE54D97" w:rsidR="00654648" w:rsidRDefault="00DF33FC">
      <w:pPr>
        <w:rPr>
          <w:rFonts w:eastAsia="SimSun"/>
          <w:lang w:val="en-US" w:eastAsia="zh-CN"/>
        </w:rPr>
      </w:pPr>
      <w:r>
        <w:rPr>
          <w:rFonts w:eastAsia="SimSun" w:hint="eastAsia"/>
          <w:lang w:val="en-US" w:eastAsia="zh-CN"/>
        </w:rPr>
        <w:t>It shall be noted that n</w:t>
      </w:r>
      <w:r>
        <w:rPr>
          <w:rFonts w:eastAsia="SimSun"/>
          <w:lang w:val="en-US" w:eastAsia="zh-CN"/>
        </w:rPr>
        <w:t xml:space="preserve">o new issue for inter-band NR DC combination, </w:t>
      </w:r>
      <w:r w:rsidR="00AB2570">
        <w:rPr>
          <w:rFonts w:eastAsia="SimSun"/>
          <w:lang w:val="en-US" w:eastAsia="zh-CN"/>
        </w:rPr>
        <w:t xml:space="preserve">and </w:t>
      </w:r>
      <w:r>
        <w:rPr>
          <w:rFonts w:eastAsia="SimSun"/>
          <w:lang w:val="en-US" w:eastAsia="zh-CN"/>
        </w:rPr>
        <w:t>the 2 bands UL NR CA spec</w:t>
      </w:r>
      <w:r>
        <w:rPr>
          <w:rFonts w:eastAsia="SimSun" w:hint="eastAsia"/>
          <w:lang w:val="en-US" w:eastAsia="zh-CN"/>
        </w:rPr>
        <w:t>i</w:t>
      </w:r>
      <w:r>
        <w:rPr>
          <w:rFonts w:eastAsia="SimSun"/>
          <w:lang w:val="en-US" w:eastAsia="zh-CN"/>
        </w:rPr>
        <w:t>fic issues shall be re-used.</w:t>
      </w:r>
    </w:p>
    <w:p w14:paraId="015DF59B" w14:textId="77777777" w:rsidR="00654648" w:rsidRDefault="00DF33FC">
      <w:pPr>
        <w:pStyle w:val="Heading2"/>
      </w:pPr>
      <w:bookmarkStart w:id="32" w:name="_Toc180420330"/>
      <w:r>
        <w:t>4.2</w:t>
      </w:r>
      <w:r>
        <w:tab/>
        <w:t>TR Maintenance</w:t>
      </w:r>
      <w:bookmarkEnd w:id="32"/>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Pr="00DA2616" w:rsidRDefault="00DF33FC" w:rsidP="00DA2616">
      <w:pPr>
        <w:spacing w:after="0"/>
        <w:rPr>
          <w:rFonts w:cs="Arial"/>
          <w:i/>
          <w:color w:val="FF0000"/>
          <w:kern w:val="2"/>
          <w:lang w:val="en-US" w:eastAsia="zh-CN"/>
        </w:rPr>
      </w:pPr>
      <w:r w:rsidRPr="00DA2616">
        <w:rPr>
          <w:rFonts w:cs="Arial" w:hint="eastAsia"/>
          <w:i/>
          <w:color w:val="FF0000"/>
          <w:kern w:val="2"/>
          <w:lang w:val="en-US" w:eastAsia="zh-CN"/>
        </w:rPr>
        <w:t xml:space="preserve">Editor's note: It is not recommended to bring TP to TR </w:t>
      </w:r>
      <w:bookmarkStart w:id="33" w:name="OLE_LINK15"/>
      <w:r w:rsidRPr="00DA2616">
        <w:rPr>
          <w:rFonts w:cs="Arial" w:hint="eastAsia"/>
          <w:i/>
          <w:color w:val="FF0000"/>
          <w:kern w:val="2"/>
          <w:lang w:val="en-US" w:eastAsia="zh-CN"/>
        </w:rPr>
        <w:t>for the following cases</w:t>
      </w:r>
      <w:bookmarkEnd w:id="33"/>
      <w:r w:rsidRPr="00DA2616">
        <w:rPr>
          <w:rFonts w:cs="Arial" w:hint="eastAsia"/>
          <w:i/>
          <w:color w:val="FF0000"/>
          <w:kern w:val="2"/>
          <w:lang w:val="en-US" w:eastAsia="zh-CN"/>
        </w:rPr>
        <w:t>:</w:t>
      </w:r>
    </w:p>
    <w:p w14:paraId="2FB1BA61" w14:textId="2AF154DA" w:rsidR="00654648" w:rsidRPr="00DA2616" w:rsidRDefault="00DA2616" w:rsidP="00DA2616">
      <w:pPr>
        <w:spacing w:after="0"/>
        <w:rPr>
          <w:rFonts w:cs="Arial"/>
          <w:i/>
          <w:color w:val="FF0000"/>
          <w:kern w:val="2"/>
          <w:lang w:val="en-US" w:eastAsia="zh-CN"/>
        </w:rPr>
      </w:pPr>
      <w:r w:rsidRPr="00DA2616">
        <w:rPr>
          <w:rFonts w:cs="Arial"/>
          <w:i/>
          <w:color w:val="FF0000"/>
          <w:kern w:val="2"/>
          <w:lang w:val="en-US" w:eastAsia="zh-CN"/>
        </w:rPr>
        <w:t>-</w:t>
      </w:r>
      <w:r w:rsidRPr="00DA2616">
        <w:rPr>
          <w:rFonts w:cs="Arial"/>
          <w:i/>
          <w:color w:val="FF0000"/>
          <w:kern w:val="2"/>
          <w:lang w:val="en-US" w:eastAsia="zh-CN"/>
        </w:rPr>
        <w:tab/>
      </w:r>
      <w:r w:rsidR="00DF33FC" w:rsidRPr="00DA2616">
        <w:rPr>
          <w:rFonts w:cs="Arial" w:hint="eastAsia"/>
          <w:i/>
          <w:color w:val="FF0000"/>
          <w:kern w:val="2"/>
          <w:lang w:val="en-US" w:eastAsia="zh-CN"/>
        </w:rPr>
        <w:t>NR CA configurations with additional BCS other than BCS0</w:t>
      </w:r>
      <w:r w:rsidR="00784538" w:rsidRPr="00DA2616">
        <w:rPr>
          <w:rFonts w:cs="Arial"/>
          <w:i/>
          <w:color w:val="FF0000"/>
          <w:kern w:val="2"/>
          <w:lang w:val="en-US" w:eastAsia="zh-CN"/>
        </w:rPr>
        <w:t xml:space="preserve"> </w:t>
      </w:r>
      <w:r w:rsidR="00DF33FC" w:rsidRPr="00DA2616">
        <w:rPr>
          <w:rFonts w:cs="Arial" w:hint="eastAsia"/>
          <w:i/>
          <w:color w:val="FF0000"/>
          <w:kern w:val="2"/>
          <w:lang w:val="en-US" w:eastAsia="zh-CN"/>
        </w:rPr>
        <w:t>(such as BCS1) if there is no additional technical issue.</w:t>
      </w:r>
    </w:p>
    <w:p w14:paraId="5047D8A4" w14:textId="787011D4" w:rsidR="00654648" w:rsidRDefault="00DA2616" w:rsidP="00DA2616">
      <w:pPr>
        <w:spacing w:after="0"/>
        <w:rPr>
          <w:rFonts w:cs="Arial"/>
          <w:i/>
          <w:color w:val="FF0000"/>
          <w:kern w:val="2"/>
          <w:lang w:val="en-US" w:eastAsia="zh-CN"/>
        </w:rPr>
      </w:pPr>
      <w:r w:rsidRPr="00DA2616">
        <w:rPr>
          <w:rFonts w:cs="Arial"/>
          <w:i/>
          <w:color w:val="FF0000"/>
          <w:kern w:val="2"/>
          <w:lang w:val="en-US" w:eastAsia="zh-CN"/>
        </w:rPr>
        <w:t>-</w:t>
      </w:r>
      <w:r w:rsidRPr="00DA2616">
        <w:rPr>
          <w:rFonts w:cs="Arial"/>
          <w:i/>
          <w:color w:val="FF0000"/>
          <w:kern w:val="2"/>
          <w:lang w:val="en-US" w:eastAsia="zh-CN"/>
        </w:rPr>
        <w:tab/>
      </w:r>
      <w:r w:rsidR="00DF33FC" w:rsidRPr="00DA2616">
        <w:rPr>
          <w:rFonts w:cs="Arial" w:hint="eastAsia"/>
          <w:i/>
          <w:color w:val="FF0000"/>
          <w:kern w:val="2"/>
          <w:lang w:val="en-US" w:eastAsia="zh-CN"/>
        </w:rPr>
        <w:t>High order DL NR CA configurations, such as DL NR CA configuration CA_nXA-nY</w:t>
      </w:r>
      <w:r w:rsidR="00DF33FC" w:rsidRPr="00DA2616">
        <w:rPr>
          <w:rFonts w:cs="Arial"/>
          <w:i/>
          <w:color w:val="FF0000"/>
          <w:kern w:val="2"/>
          <w:lang w:val="en-US" w:eastAsia="zh-CN"/>
        </w:rPr>
        <w:t>A-nZC</w:t>
      </w:r>
    </w:p>
    <w:p w14:paraId="79D11262" w14:textId="77777777" w:rsidR="00DA2616" w:rsidRPr="00DA2616" w:rsidRDefault="00DA2616" w:rsidP="00DA2616">
      <w:pPr>
        <w:spacing w:after="0"/>
        <w:rPr>
          <w:rFonts w:cs="Arial"/>
          <w:i/>
          <w:color w:val="FF0000"/>
          <w:kern w:val="2"/>
          <w:lang w:val="en-US" w:eastAsia="zh-CN"/>
        </w:rPr>
      </w:pPr>
    </w:p>
    <w:p w14:paraId="6F4EF304" w14:textId="57D3F82A" w:rsidR="00654648" w:rsidRPr="007E0FA8" w:rsidRDefault="00DF33FC">
      <w:pPr>
        <w:pStyle w:val="Heading1"/>
        <w:rPr>
          <w:rFonts w:eastAsia="Times New Roman"/>
          <w:lang w:eastAsia="en-GB"/>
        </w:rPr>
      </w:pPr>
      <w:bookmarkStart w:id="34" w:name="_Toc180420331"/>
      <w:r>
        <w:t>5</w:t>
      </w:r>
      <w:r>
        <w:tab/>
      </w:r>
      <w:r w:rsidR="00A7378C" w:rsidRPr="007E0FA8">
        <w:rPr>
          <w:rFonts w:eastAsia="Times New Roman"/>
          <w:lang w:eastAsia="en-GB"/>
        </w:rPr>
        <w:t xml:space="preserve">Three </w:t>
      </w:r>
      <w:r w:rsidRPr="007E0FA8">
        <w:rPr>
          <w:rFonts w:eastAsia="Times New Roman"/>
          <w:lang w:eastAsia="en-GB"/>
        </w:rPr>
        <w:t>bands within FR1 Carrier Aggregation: Specific Band Combination Part</w:t>
      </w:r>
      <w:bookmarkEnd w:id="34"/>
    </w:p>
    <w:p w14:paraId="42CDC41C" w14:textId="32711393" w:rsidR="00654648" w:rsidRDefault="00DF33FC">
      <w:pPr>
        <w:pStyle w:val="Heading2"/>
      </w:pPr>
      <w:bookmarkStart w:id="35" w:name="_Toc180420332"/>
      <w:r>
        <w:t>5.</w:t>
      </w:r>
      <w:r w:rsidR="0005247C">
        <w:rPr>
          <w:lang w:eastAsia="zh-CN"/>
        </w:rPr>
        <w:t>0</w:t>
      </w:r>
      <w:r>
        <w:tab/>
        <w:t>CA_nX-nY-nZ</w:t>
      </w:r>
      <w:bookmarkEnd w:id="35"/>
    </w:p>
    <w:p w14:paraId="6AE93020" w14:textId="1A0ABB4C" w:rsidR="00654648" w:rsidRDefault="00DF33FC">
      <w:pPr>
        <w:pStyle w:val="Heading3"/>
        <w:rPr>
          <w:rFonts w:cs="Arial"/>
          <w:szCs w:val="28"/>
          <w:lang w:val="en-US" w:eastAsia="zh-CN"/>
        </w:rPr>
      </w:pPr>
      <w:bookmarkStart w:id="36" w:name="_Toc83580305"/>
      <w:bookmarkStart w:id="37" w:name="_Toc69083977"/>
      <w:bookmarkStart w:id="38" w:name="_Toc75466983"/>
      <w:bookmarkStart w:id="39" w:name="_Toc61367241"/>
      <w:bookmarkStart w:id="40" w:name="_Toc84413423"/>
      <w:bookmarkStart w:id="41" w:name="_Toc68230564"/>
      <w:bookmarkStart w:id="42" w:name="_Toc37251223"/>
      <w:bookmarkStart w:id="43" w:name="_Toc45888601"/>
      <w:bookmarkStart w:id="44" w:name="_Toc76717995"/>
      <w:bookmarkStart w:id="45" w:name="_Toc45888002"/>
      <w:bookmarkStart w:id="46" w:name="_Toc61372624"/>
      <w:bookmarkStart w:id="47" w:name="_Toc36107464"/>
      <w:bookmarkStart w:id="48" w:name="_Toc29802722"/>
      <w:bookmarkStart w:id="49" w:name="_Toc29802097"/>
      <w:bookmarkStart w:id="50" w:name="_Toc29801673"/>
      <w:bookmarkStart w:id="51" w:name="_Toc84404814"/>
      <w:bookmarkStart w:id="52" w:name="_Toc76509005"/>
      <w:bookmarkStart w:id="53" w:name="_Toc180420333"/>
      <w:r>
        <w:t>5.</w:t>
      </w:r>
      <w:r w:rsidR="0005247C">
        <w:t>0</w:t>
      </w:r>
      <w:r>
        <w:t>.1</w:t>
      </w:r>
      <w:r>
        <w:tab/>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cs="Arial"/>
          <w:szCs w:val="28"/>
          <w:lang w:val="en-US" w:eastAsia="zh-CN"/>
        </w:rPr>
        <w:t>Common for 1 band UL and 2 bands UL CA</w:t>
      </w:r>
      <w:bookmarkEnd w:id="53"/>
    </w:p>
    <w:p w14:paraId="0EE8202F" w14:textId="0EFBA26E" w:rsidR="00654648" w:rsidRDefault="00DF33FC">
      <w:pPr>
        <w:pStyle w:val="Heading4"/>
        <w:rPr>
          <w:rFonts w:cs="Arial"/>
          <w:lang w:eastAsia="zh-CN"/>
        </w:rPr>
      </w:pPr>
      <w:bookmarkStart w:id="54" w:name="_Toc45888004"/>
      <w:bookmarkStart w:id="55" w:name="_Toc76509007"/>
      <w:bookmarkStart w:id="56" w:name="_Toc61367243"/>
      <w:bookmarkStart w:id="57" w:name="_Toc45888603"/>
      <w:bookmarkStart w:id="58" w:name="_Toc83580307"/>
      <w:bookmarkStart w:id="59" w:name="_Toc84404816"/>
      <w:bookmarkStart w:id="60" w:name="_Toc75466985"/>
      <w:bookmarkStart w:id="61" w:name="_Toc84413425"/>
      <w:bookmarkStart w:id="62" w:name="_Toc61372626"/>
      <w:bookmarkStart w:id="63" w:name="_Toc76717997"/>
      <w:bookmarkStart w:id="64" w:name="_Toc68230566"/>
      <w:bookmarkStart w:id="65" w:name="_Toc69083979"/>
      <w:bookmarkStart w:id="66" w:name="_Toc180420334"/>
      <w:r>
        <w:t>5.</w:t>
      </w:r>
      <w:r w:rsidR="0005247C">
        <w:t>0</w:t>
      </w:r>
      <w:r>
        <w:t>.1.1</w:t>
      </w:r>
      <w:r>
        <w:tab/>
      </w:r>
      <w:bookmarkStart w:id="67" w:name="OLE_LINK19"/>
      <w:bookmarkEnd w:id="54"/>
      <w:bookmarkEnd w:id="55"/>
      <w:bookmarkEnd w:id="56"/>
      <w:bookmarkEnd w:id="57"/>
      <w:bookmarkEnd w:id="58"/>
      <w:bookmarkEnd w:id="59"/>
      <w:bookmarkEnd w:id="60"/>
      <w:bookmarkEnd w:id="61"/>
      <w:bookmarkEnd w:id="62"/>
      <w:bookmarkEnd w:id="63"/>
      <w:bookmarkEnd w:id="64"/>
      <w:bookmarkEnd w:id="65"/>
      <w:r>
        <w:rPr>
          <w:rFonts w:cs="Arial"/>
          <w:lang w:eastAsia="zh-CN"/>
        </w:rPr>
        <w:t>Operating b</w:t>
      </w:r>
      <w:bookmarkEnd w:id="67"/>
      <w:r>
        <w:rPr>
          <w:rFonts w:cs="Arial"/>
          <w:lang w:eastAsia="zh-CN"/>
        </w:rPr>
        <w:t>ands for CA</w:t>
      </w:r>
      <w:bookmarkEnd w:id="66"/>
    </w:p>
    <w:p w14:paraId="517A46C6" w14:textId="622D9D84" w:rsidR="00FD399B" w:rsidRPr="00FD399B" w:rsidRDefault="00FD399B" w:rsidP="00FD399B">
      <w:pPr>
        <w:spacing w:after="0"/>
        <w:rPr>
          <w:lang w:val="en-US" w:eastAsia="zh-CN"/>
        </w:rPr>
      </w:pPr>
      <w:r w:rsidRPr="004D6DE3">
        <w:rPr>
          <w:rFonts w:cs="Arial" w:hint="eastAsia"/>
          <w:i/>
          <w:color w:val="FF0000"/>
          <w:kern w:val="2"/>
          <w:lang w:val="en-US" w:eastAsia="zh-CN"/>
        </w:rPr>
        <w:t xml:space="preserve">Editor's note: </w:t>
      </w:r>
      <w:r w:rsidRPr="004D6DE3">
        <w:rPr>
          <w:rFonts w:cs="Arial"/>
          <w:i/>
          <w:color w:val="FF0000"/>
          <w:kern w:val="2"/>
          <w:lang w:val="en-US" w:eastAsia="zh-CN"/>
        </w:rPr>
        <w:t xml:space="preserve">For band definition, relevant rows can be copied directly from Table 5.2-1 in 38.101-1 to Table </w:t>
      </w:r>
      <w:r w:rsidRPr="004D6DE3">
        <w:rPr>
          <w:rFonts w:cs="Arial" w:hint="eastAsia"/>
          <w:i/>
          <w:color w:val="FF0000"/>
          <w:kern w:val="2"/>
          <w:lang w:val="en-US" w:eastAsia="zh-CN"/>
        </w:rPr>
        <w:t>5.</w:t>
      </w:r>
      <w:r w:rsidR="00A01A7C">
        <w:rPr>
          <w:rFonts w:cs="Arial" w:hint="eastAsia"/>
          <w:i/>
          <w:color w:val="FF0000"/>
          <w:kern w:val="2"/>
          <w:lang w:val="en-US" w:eastAsia="zh-CN"/>
        </w:rPr>
        <w:t>x</w:t>
      </w:r>
      <w:r w:rsidRPr="004D6DE3">
        <w:rPr>
          <w:rFonts w:cs="Arial"/>
          <w:i/>
          <w:color w:val="FF0000"/>
          <w:kern w:val="2"/>
          <w:lang w:val="en-US" w:eastAsia="zh-CN"/>
        </w:rPr>
        <w:t>.1.1-1 below.</w:t>
      </w:r>
    </w:p>
    <w:p w14:paraId="7A27558E" w14:textId="33884570" w:rsidR="00654648" w:rsidRDefault="00DF33FC">
      <w:pPr>
        <w:pStyle w:val="TH"/>
      </w:pPr>
      <w:bookmarkStart w:id="68" w:name="OLE_LINK18"/>
      <w:r>
        <w:rPr>
          <w:rFonts w:cs="Arial"/>
        </w:rPr>
        <w:lastRenderedPageBreak/>
        <w:t xml:space="preserve">Table </w:t>
      </w:r>
      <w:r>
        <w:rPr>
          <w:rFonts w:cs="Arial" w:hint="eastAsia"/>
          <w:lang w:val="en-US" w:eastAsia="zh-CN"/>
        </w:rPr>
        <w:t>5.</w:t>
      </w:r>
      <w:r w:rsidR="0005247C">
        <w:rPr>
          <w:rFonts w:cs="Arial"/>
          <w:lang w:val="en-US" w:eastAsia="zh-CN"/>
        </w:rPr>
        <w:t>0</w:t>
      </w:r>
      <w:r>
        <w:rPr>
          <w:rFonts w:cs="Arial"/>
          <w:lang w:eastAsia="zh-CN"/>
        </w:rPr>
        <w:t>.</w:t>
      </w:r>
      <w:r>
        <w:rPr>
          <w:rFonts w:cs="Arial"/>
          <w:lang w:val="en-US" w:eastAsia="zh-CN"/>
        </w:rPr>
        <w:t>1</w:t>
      </w:r>
      <w:r>
        <w:rPr>
          <w:rFonts w:cs="Arial"/>
          <w:lang w:eastAsia="zh-CN"/>
        </w:rPr>
        <w:t>.1</w:t>
      </w:r>
      <w:r>
        <w:rPr>
          <w:rFonts w:cs="Arial"/>
        </w:rPr>
        <w:t>-1</w:t>
      </w:r>
      <w:r>
        <w:t xml:space="preserve">: </w:t>
      </w:r>
      <w:r w:rsidR="00FD399B"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D399B" w:rsidRPr="004D6DE3" w14:paraId="024775BD" w14:textId="77777777" w:rsidTr="00140BB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8"/>
          <w:p w14:paraId="3A1D1E6B" w14:textId="77777777" w:rsidR="00FD399B" w:rsidRPr="004D6DE3" w:rsidRDefault="00FD399B" w:rsidP="00140BB6">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A24CC76"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0C47953"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6F304E" w14:textId="77777777" w:rsidR="00FD399B" w:rsidRPr="004D6DE3" w:rsidRDefault="00FD399B" w:rsidP="00140BB6">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609D014B"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FD399B" w:rsidRPr="004D6DE3" w14:paraId="5927708F" w14:textId="77777777" w:rsidTr="00140BB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A7C7ED3" w14:textId="77777777" w:rsidR="00FD399B" w:rsidRPr="004D6DE3" w:rsidRDefault="00FD399B" w:rsidP="00140BB6">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51A09BE"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F4AB7C"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638D0F" w14:textId="77777777" w:rsidR="00FD399B" w:rsidRPr="004D6DE3" w:rsidRDefault="00FD399B" w:rsidP="00140BB6">
            <w:pPr>
              <w:spacing w:after="0"/>
              <w:rPr>
                <w:rFonts w:ascii="Arial" w:eastAsia="Calibri" w:hAnsi="Arial" w:cs="Arial"/>
                <w:b/>
                <w:bCs/>
                <w:sz w:val="18"/>
                <w:szCs w:val="18"/>
                <w:lang w:val="en-US" w:eastAsia="zh-CN"/>
              </w:rPr>
            </w:pPr>
          </w:p>
        </w:tc>
      </w:tr>
      <w:tr w:rsidR="00FD399B" w:rsidRPr="004D6DE3" w14:paraId="477FE915" w14:textId="77777777" w:rsidTr="00140BB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15FE61" w14:textId="77777777" w:rsidR="00FD399B" w:rsidRPr="004D6DE3" w:rsidRDefault="00FD399B" w:rsidP="00140BB6">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CCC6AD"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9EEA2DB"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EA7464" w14:textId="77777777" w:rsidR="00FD399B" w:rsidRPr="004D6DE3" w:rsidRDefault="00FD399B" w:rsidP="00140BB6">
            <w:pPr>
              <w:spacing w:after="0"/>
              <w:rPr>
                <w:rFonts w:ascii="Arial" w:eastAsia="Calibri" w:hAnsi="Arial" w:cs="Arial"/>
                <w:b/>
                <w:bCs/>
                <w:sz w:val="18"/>
                <w:szCs w:val="18"/>
                <w:lang w:val="en-US" w:eastAsia="zh-CN"/>
              </w:rPr>
            </w:pPr>
          </w:p>
        </w:tc>
      </w:tr>
      <w:tr w:rsidR="00FD399B" w:rsidRPr="004D6DE3" w14:paraId="03B48C3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11DB2C8"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3B606891"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sidRPr="004D6DE3">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7C984835"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sidRPr="004D6DE3">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91708AB"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r w:rsidR="00FD399B" w:rsidRPr="004D6DE3" w14:paraId="566B8C5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74232D" w14:textId="77777777" w:rsidR="00FD399B" w:rsidRPr="004D6DE3" w:rsidRDefault="00FD399B" w:rsidP="00140BB6">
            <w:pPr>
              <w:keepNext/>
              <w:keepLines/>
              <w:spacing w:after="0"/>
              <w:jc w:val="center"/>
              <w:rPr>
                <w:rFonts w:ascii="Arial" w:hAnsi="Arial" w:cs="Arial"/>
                <w:sz w:val="18"/>
                <w:lang w:val="sv-SE" w:eastAsia="zh-CN"/>
              </w:rPr>
            </w:pPr>
            <w:r w:rsidRPr="004D6DE3">
              <w:rPr>
                <w:rFonts w:ascii="Arial" w:hAnsi="Arial" w:cs="Arial"/>
                <w:color w:val="000000"/>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42763F3A" w14:textId="77777777" w:rsidR="00FD399B" w:rsidRPr="00FD399B" w:rsidRDefault="00FD399B" w:rsidP="00140BB6">
            <w:pPr>
              <w:keepNext/>
              <w:keepLines/>
              <w:spacing w:after="0"/>
              <w:jc w:val="center"/>
              <w:rPr>
                <w:rFonts w:ascii="Arial" w:eastAsia="Calibri" w:hAnsi="Arial" w:cs="Arial"/>
                <w:sz w:val="18"/>
                <w:lang w:val="sv-SE" w:eastAsia="ko-KR"/>
              </w:rPr>
            </w:pPr>
            <w:r w:rsidRPr="00FD399B">
              <w:rPr>
                <w:rFonts w:ascii="Arial" w:hAnsi="Arial" w:cs="Arial"/>
                <w:color w:val="000000"/>
                <w:sz w:val="18"/>
                <w:szCs w:val="18"/>
                <w:lang w:val="sv-SE"/>
              </w:rPr>
              <w:t>xxxx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D6471A8" w14:textId="77777777" w:rsidR="00FD399B" w:rsidRPr="00FD399B" w:rsidRDefault="00FD399B" w:rsidP="00140BB6">
            <w:pPr>
              <w:keepNext/>
              <w:keepLines/>
              <w:spacing w:after="0"/>
              <w:jc w:val="center"/>
              <w:rPr>
                <w:rFonts w:ascii="Arial" w:hAnsi="Arial" w:cs="Arial"/>
                <w:sz w:val="18"/>
                <w:lang w:val="sv-SE" w:eastAsia="ko-KR"/>
              </w:rPr>
            </w:pPr>
            <w:r w:rsidRPr="00FD399B">
              <w:rPr>
                <w:rFonts w:ascii="Arial" w:hAnsi="Arial" w:cs="Arial"/>
                <w:color w:val="000000"/>
                <w:sz w:val="18"/>
                <w:szCs w:val="18"/>
                <w:lang w:val="sv-SE"/>
              </w:rPr>
              <w:t>xxxx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sidRPr="00FD399B">
              <w:rPr>
                <w:rFonts w:ascii="Arial" w:hAnsi="Arial" w:cs="Arial"/>
                <w:color w:val="000000"/>
                <w:sz w:val="18"/>
                <w:szCs w:val="18"/>
                <w:lang w:val="sv-SE"/>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1690EDA" w14:textId="77777777" w:rsidR="00FD399B" w:rsidRPr="004D6DE3" w:rsidRDefault="00FD399B" w:rsidP="00140BB6">
            <w:pPr>
              <w:keepNext/>
              <w:keepLines/>
              <w:spacing w:after="0"/>
              <w:jc w:val="center"/>
              <w:rPr>
                <w:rFonts w:ascii="Arial" w:hAnsi="Arial" w:cs="Arial"/>
                <w:sz w:val="18"/>
                <w:lang w:eastAsia="ko-KR"/>
              </w:rPr>
            </w:pPr>
            <w:r w:rsidRPr="004D6DE3">
              <w:rPr>
                <w:rFonts w:ascii="Arial" w:hAnsi="Arial" w:cs="Arial"/>
                <w:color w:val="000000"/>
                <w:sz w:val="18"/>
                <w:szCs w:val="18"/>
              </w:rPr>
              <w:t>XXX</w:t>
            </w:r>
          </w:p>
        </w:tc>
      </w:tr>
      <w:tr w:rsidR="00FD399B" w:rsidRPr="004D6DE3" w14:paraId="0DEE4891"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41349"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nZ</w:t>
            </w:r>
          </w:p>
        </w:tc>
        <w:tc>
          <w:tcPr>
            <w:tcW w:w="3536" w:type="dxa"/>
            <w:tcBorders>
              <w:top w:val="single" w:sz="4" w:space="0" w:color="auto"/>
              <w:left w:val="single" w:sz="4" w:space="0" w:color="auto"/>
              <w:bottom w:val="single" w:sz="4" w:space="0" w:color="auto"/>
              <w:right w:val="single" w:sz="4" w:space="0" w:color="auto"/>
            </w:tcBorders>
            <w:vAlign w:val="center"/>
          </w:tcPr>
          <w:p w14:paraId="0C94D960"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sidRPr="004D6DE3">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563E31C"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sidRPr="004D6DE3">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40C7B98"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bl>
    <w:p w14:paraId="1358079E" w14:textId="77777777" w:rsidR="00FD399B" w:rsidRDefault="00FD399B">
      <w:pPr>
        <w:rPr>
          <w:lang w:eastAsia="zh-CN"/>
        </w:rPr>
      </w:pPr>
    </w:p>
    <w:p w14:paraId="1F69B87D" w14:textId="58E66695" w:rsidR="00654648" w:rsidRPr="005D2633" w:rsidRDefault="00DF33FC">
      <w:pPr>
        <w:pStyle w:val="Heading4"/>
        <w:rPr>
          <w:rFonts w:cs="Arial"/>
          <w:lang w:eastAsia="zh-CN"/>
        </w:rPr>
      </w:pPr>
      <w:bookmarkStart w:id="69" w:name="_Toc180420335"/>
      <w:r w:rsidRPr="005D2633">
        <w:rPr>
          <w:rFonts w:cs="Arial"/>
          <w:lang w:eastAsia="zh-CN"/>
        </w:rPr>
        <w:t>5.</w:t>
      </w:r>
      <w:r w:rsidR="0005247C">
        <w:rPr>
          <w:rFonts w:cs="Arial"/>
          <w:lang w:eastAsia="zh-CN"/>
        </w:rPr>
        <w:t>0</w:t>
      </w:r>
      <w:r w:rsidRPr="005D2633">
        <w:rPr>
          <w:rFonts w:cs="Arial"/>
          <w:lang w:eastAsia="zh-CN"/>
        </w:rPr>
        <w:t>.1.2</w:t>
      </w:r>
      <w:r w:rsidRPr="005D2633">
        <w:rPr>
          <w:rFonts w:cs="Arial"/>
          <w:lang w:eastAsia="zh-CN"/>
        </w:rPr>
        <w:tab/>
      </w:r>
      <w:r>
        <w:rPr>
          <w:rFonts w:cs="Arial"/>
          <w:lang w:eastAsia="zh-CN"/>
        </w:rPr>
        <w:t>Channel bandwidths per operating band for CA</w:t>
      </w:r>
      <w:bookmarkEnd w:id="69"/>
    </w:p>
    <w:p w14:paraId="30EE2F9E" w14:textId="203956B2" w:rsidR="00FD399B" w:rsidRDefault="00DF33FC" w:rsidP="005A6C5D">
      <w:pPr>
        <w:pStyle w:val="TH"/>
        <w:rPr>
          <w:rFonts w:eastAsia="Times New Roman"/>
          <w:lang w:val="en-US" w:eastAsia="en-GB"/>
        </w:rPr>
      </w:pPr>
      <w:r>
        <w:rPr>
          <w:rFonts w:cs="Arial"/>
        </w:rPr>
        <w:t xml:space="preserve">Table </w:t>
      </w:r>
      <w:r>
        <w:rPr>
          <w:rFonts w:cs="Arial" w:hint="eastAsia"/>
          <w:lang w:val="en-US" w:eastAsia="zh-CN"/>
        </w:rPr>
        <w:t>5.</w:t>
      </w:r>
      <w:r w:rsidR="0005247C">
        <w:rPr>
          <w:rFonts w:cs="Arial"/>
          <w:lang w:val="en-US" w:eastAsia="zh-CN"/>
        </w:rPr>
        <w:t>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5A6C5D" w:rsidRPr="004D6DE3" w14:paraId="00CD0676" w14:textId="77777777" w:rsidTr="005A6C5D">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BDD13" w14:textId="5559AB16" w:rsidR="005A6C5D" w:rsidRPr="004D6DE3" w:rsidRDefault="00242348" w:rsidP="005A6C5D">
            <w:pPr>
              <w:pStyle w:val="TAH"/>
              <w:overflowPunct w:val="0"/>
              <w:autoSpaceDE w:val="0"/>
              <w:autoSpaceDN w:val="0"/>
              <w:adjustRightInd w:val="0"/>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005A6C5D" w:rsidRPr="004D6DE3">
              <w:rPr>
                <w:rFonts w:cs="Arial"/>
                <w:bCs/>
                <w:color w:val="000000"/>
                <w:szCs w:val="18"/>
              </w:rPr>
              <w:t>MHz</w:t>
            </w:r>
            <w:r>
              <w:rPr>
                <w:rFonts w:cs="Arial"/>
                <w:bCs/>
                <w:color w:val="000000"/>
                <w:szCs w:val="18"/>
              </w:rPr>
              <w:t>)</w:t>
            </w:r>
          </w:p>
        </w:tc>
      </w:tr>
      <w:tr w:rsidR="00FD399B" w:rsidRPr="004D6DE3" w14:paraId="557AA662" w14:textId="77777777" w:rsidTr="00140BB6">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9A49807" w14:textId="77777777" w:rsidR="00FD399B" w:rsidRPr="004D6DE3" w:rsidRDefault="00FD399B" w:rsidP="005A6C5D">
            <w:pPr>
              <w:pStyle w:val="TAH"/>
              <w:overflowPunct w:val="0"/>
              <w:autoSpaceDE w:val="0"/>
              <w:autoSpaceDN w:val="0"/>
              <w:adjustRightInd w:val="0"/>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A690FB2" w14:textId="0A097645" w:rsidR="00FD399B" w:rsidRPr="004D6DE3" w:rsidRDefault="00FD399B" w:rsidP="005A6C5D">
            <w:pPr>
              <w:spacing w:after="0"/>
              <w:jc w:val="center"/>
              <w:rPr>
                <w:rFonts w:ascii="Arial" w:hAnsi="Arial" w:cs="Arial"/>
                <w:b/>
                <w:bCs/>
                <w:sz w:val="18"/>
                <w:szCs w:val="18"/>
              </w:rPr>
            </w:pPr>
            <w:r w:rsidRPr="004D6DE3">
              <w:rPr>
                <w:rFonts w:ascii="Arial" w:hAnsi="Arial" w:cs="Arial"/>
                <w:b/>
                <w:bCs/>
                <w:sz w:val="18"/>
                <w:szCs w:val="18"/>
              </w:rPr>
              <w:t>Uplink CA configuration or single uplink carrier</w:t>
            </w:r>
            <w:r w:rsidR="005A6C5D" w:rsidRPr="004D6DE3">
              <w:rPr>
                <w:rFonts w:ascii="Arial" w:hAnsi="Arial" w:cs="Arial"/>
                <w:b/>
                <w:bCs/>
                <w:sz w:val="18"/>
                <w:szCs w:val="18"/>
              </w:rPr>
              <w:t xml:space="preserve"> </w:t>
            </w:r>
          </w:p>
        </w:tc>
        <w:tc>
          <w:tcPr>
            <w:tcW w:w="374" w:type="pct"/>
            <w:tcBorders>
              <w:top w:val="single" w:sz="4" w:space="0" w:color="auto"/>
              <w:left w:val="nil"/>
              <w:bottom w:val="single" w:sz="4" w:space="0" w:color="auto"/>
              <w:right w:val="single" w:sz="4" w:space="0" w:color="auto"/>
            </w:tcBorders>
            <w:shd w:val="clear" w:color="auto" w:fill="auto"/>
            <w:vAlign w:val="center"/>
          </w:tcPr>
          <w:p w14:paraId="0B8C00A0" w14:textId="280ADD3B" w:rsidR="00FD399B" w:rsidRPr="004D6DE3" w:rsidRDefault="005A6C5D" w:rsidP="00140BB6">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0AF41" w14:textId="77777777" w:rsidR="00FD399B" w:rsidRPr="004D6DE3" w:rsidRDefault="00FD399B" w:rsidP="00140BB6">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64FFBC5" w14:textId="77777777" w:rsidR="00FD399B" w:rsidRPr="004D6DE3" w:rsidRDefault="00FD399B" w:rsidP="00140BB6">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FD399B" w:rsidRPr="004D6DE3" w14:paraId="4E77A1D4"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5D4DD411"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CA_nXA-nYA-nZA</w:t>
            </w:r>
          </w:p>
        </w:tc>
        <w:tc>
          <w:tcPr>
            <w:tcW w:w="1028" w:type="pct"/>
            <w:tcBorders>
              <w:top w:val="single" w:sz="4" w:space="0" w:color="auto"/>
              <w:left w:val="nil"/>
              <w:right w:val="single" w:sz="4" w:space="0" w:color="auto"/>
            </w:tcBorders>
            <w:shd w:val="clear" w:color="auto" w:fill="auto"/>
            <w:vAlign w:val="center"/>
          </w:tcPr>
          <w:p w14:paraId="0DCD818C"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CA_nXA-nYA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FEF8485"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BB9FAF"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32E9CD59" w14:textId="77777777" w:rsidR="00FD399B" w:rsidRPr="004D6DE3" w:rsidRDefault="00FD399B" w:rsidP="00140BB6">
            <w:pPr>
              <w:spacing w:after="0"/>
              <w:jc w:val="center"/>
              <w:rPr>
                <w:rFonts w:ascii="Arial" w:hAnsi="Arial" w:cs="Arial"/>
                <w:sz w:val="18"/>
                <w:szCs w:val="18"/>
              </w:rPr>
            </w:pPr>
            <w:r w:rsidRPr="004D6DE3">
              <w:rPr>
                <w:rFonts w:ascii="Arial" w:hAnsi="Arial" w:cs="Arial"/>
                <w:sz w:val="18"/>
                <w:szCs w:val="18"/>
              </w:rPr>
              <w:t>X</w:t>
            </w:r>
          </w:p>
        </w:tc>
      </w:tr>
      <w:tr w:rsidR="00FD399B" w:rsidRPr="004D6DE3" w14:paraId="64E0BE67" w14:textId="77777777" w:rsidTr="00140BB6">
        <w:trPr>
          <w:trHeight w:val="70"/>
        </w:trPr>
        <w:tc>
          <w:tcPr>
            <w:tcW w:w="932" w:type="pct"/>
            <w:tcBorders>
              <w:left w:val="single" w:sz="4" w:space="0" w:color="auto"/>
              <w:right w:val="single" w:sz="4" w:space="0" w:color="auto"/>
            </w:tcBorders>
            <w:shd w:val="clear" w:color="auto" w:fill="auto"/>
            <w:vAlign w:val="center"/>
          </w:tcPr>
          <w:p w14:paraId="5E881B54" w14:textId="77777777" w:rsidR="00FD399B" w:rsidRPr="004D6DE3"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268D5323"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BB3597"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03AD76"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left w:val="single" w:sz="4" w:space="0" w:color="auto"/>
              <w:right w:val="single" w:sz="4" w:space="0" w:color="auto"/>
            </w:tcBorders>
            <w:vAlign w:val="center"/>
          </w:tcPr>
          <w:p w14:paraId="532245E8" w14:textId="77777777" w:rsidR="00FD399B" w:rsidRPr="004D6DE3" w:rsidRDefault="00FD399B" w:rsidP="00140BB6">
            <w:pPr>
              <w:spacing w:after="0"/>
              <w:rPr>
                <w:rFonts w:ascii="Arial" w:hAnsi="Arial" w:cs="Arial"/>
                <w:sz w:val="18"/>
                <w:szCs w:val="18"/>
              </w:rPr>
            </w:pPr>
          </w:p>
        </w:tc>
      </w:tr>
      <w:tr w:rsidR="00FD399B" w:rsidRPr="004D6DE3" w14:paraId="57B171C8" w14:textId="77777777" w:rsidTr="00140BB6">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CF56F8E" w14:textId="77777777" w:rsidR="00FD399B" w:rsidRPr="004D6DE3" w:rsidRDefault="00FD399B" w:rsidP="00140BB6">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0EC550EA"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CA_nYA-nZA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BDC892"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C45F49" w14:textId="77777777" w:rsidR="00FD399B" w:rsidRPr="004D6DE3" w:rsidRDefault="00FD399B" w:rsidP="00140BB6">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BWs</w:t>
            </w:r>
          </w:p>
        </w:tc>
        <w:tc>
          <w:tcPr>
            <w:tcW w:w="668" w:type="pct"/>
            <w:tcBorders>
              <w:left w:val="single" w:sz="4" w:space="0" w:color="auto"/>
              <w:bottom w:val="single" w:sz="4" w:space="0" w:color="auto"/>
              <w:right w:val="single" w:sz="4" w:space="0" w:color="auto"/>
            </w:tcBorders>
            <w:vAlign w:val="center"/>
          </w:tcPr>
          <w:p w14:paraId="5988299E" w14:textId="77777777" w:rsidR="00FD399B" w:rsidRPr="004D6DE3" w:rsidRDefault="00FD399B" w:rsidP="00140BB6">
            <w:pPr>
              <w:spacing w:after="0"/>
              <w:rPr>
                <w:rFonts w:ascii="Arial" w:hAnsi="Arial" w:cs="Arial"/>
                <w:sz w:val="18"/>
                <w:szCs w:val="18"/>
              </w:rPr>
            </w:pPr>
          </w:p>
        </w:tc>
      </w:tr>
      <w:tr w:rsidR="00FD399B" w:rsidRPr="004D6DE3" w14:paraId="64446A90"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4D66E843" w14:textId="0F121BDD"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w:t>
            </w:r>
            <w:r w:rsidR="005A6C5D">
              <w:rPr>
                <w:rFonts w:ascii="Arial" w:hAnsi="Arial" w:cs="Arial"/>
                <w:color w:val="000000"/>
                <w:sz w:val="18"/>
                <w:szCs w:val="18"/>
              </w:rPr>
              <w:t>/</w:t>
            </w:r>
            <w:r w:rsidRPr="004D6DE3">
              <w:rPr>
                <w:rFonts w:ascii="Arial" w:hAnsi="Arial" w:cs="Arial"/>
                <w:color w:val="000000"/>
                <w:sz w:val="18"/>
                <w:szCs w:val="18"/>
              </w:rPr>
              <w:t>(2A)-nYA/B/C/(2A)- nZA/B/C/(2A)</w:t>
            </w:r>
          </w:p>
        </w:tc>
        <w:tc>
          <w:tcPr>
            <w:tcW w:w="1028" w:type="pct"/>
            <w:tcBorders>
              <w:top w:val="single" w:sz="4" w:space="0" w:color="auto"/>
              <w:left w:val="nil"/>
              <w:right w:val="single" w:sz="4" w:space="0" w:color="auto"/>
            </w:tcBorders>
            <w:shd w:val="clear" w:color="auto" w:fill="auto"/>
            <w:vAlign w:val="center"/>
          </w:tcPr>
          <w:p w14:paraId="7FE92DAD"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CA_nXA/B/C-nYA</w:t>
            </w:r>
          </w:p>
          <w:p w14:paraId="2F8A2FCC"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CA_nXA/B/C-nZA</w:t>
            </w:r>
          </w:p>
          <w:p w14:paraId="635878F4"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CA_nYA/B/C-nZA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4250C4B"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C55896A"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68857E1F" w14:textId="77777777" w:rsidR="00FD399B" w:rsidRPr="004D6DE3" w:rsidRDefault="00FD399B" w:rsidP="00140BB6">
            <w:pPr>
              <w:spacing w:after="0"/>
              <w:jc w:val="center"/>
              <w:rPr>
                <w:rFonts w:ascii="Arial" w:hAnsi="Arial" w:cs="Arial"/>
                <w:sz w:val="18"/>
                <w:szCs w:val="18"/>
              </w:rPr>
            </w:pPr>
            <w:r w:rsidRPr="004D6DE3">
              <w:rPr>
                <w:rFonts w:ascii="Arial" w:hAnsi="Arial" w:cs="Arial"/>
                <w:sz w:val="18"/>
                <w:szCs w:val="18"/>
              </w:rPr>
              <w:t>X</w:t>
            </w:r>
          </w:p>
        </w:tc>
      </w:tr>
      <w:tr w:rsidR="00FD399B" w:rsidRPr="004D6DE3" w14:paraId="71AC3503" w14:textId="77777777" w:rsidTr="00140BB6">
        <w:trPr>
          <w:trHeight w:val="240"/>
        </w:trPr>
        <w:tc>
          <w:tcPr>
            <w:tcW w:w="932" w:type="pct"/>
            <w:tcBorders>
              <w:left w:val="single" w:sz="4" w:space="0" w:color="auto"/>
              <w:right w:val="single" w:sz="4" w:space="0" w:color="auto"/>
            </w:tcBorders>
            <w:shd w:val="clear" w:color="auto" w:fill="auto"/>
            <w:vAlign w:val="center"/>
          </w:tcPr>
          <w:p w14:paraId="2FB90775" w14:textId="77777777" w:rsidR="00FD399B" w:rsidRPr="004D6DE3"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685FD19E" w14:textId="77777777" w:rsidR="00FD399B" w:rsidRPr="004D6DE3"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EF98A7E"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642D36D"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left w:val="single" w:sz="4" w:space="0" w:color="auto"/>
              <w:right w:val="single" w:sz="4" w:space="0" w:color="auto"/>
            </w:tcBorders>
            <w:vAlign w:val="center"/>
          </w:tcPr>
          <w:p w14:paraId="4CB5B34B" w14:textId="77777777" w:rsidR="00FD399B" w:rsidRPr="004D6DE3" w:rsidRDefault="00FD399B" w:rsidP="00140BB6">
            <w:pPr>
              <w:spacing w:after="0"/>
              <w:rPr>
                <w:rFonts w:ascii="Arial" w:hAnsi="Arial" w:cs="Arial"/>
                <w:sz w:val="18"/>
                <w:szCs w:val="18"/>
              </w:rPr>
            </w:pPr>
          </w:p>
        </w:tc>
      </w:tr>
      <w:tr w:rsidR="00FD399B" w:rsidRPr="004D6DE3" w14:paraId="699BD7EF" w14:textId="77777777" w:rsidTr="00140BB6">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67A9C16" w14:textId="77777777" w:rsidR="00FD399B" w:rsidRPr="004D6DE3" w:rsidRDefault="00FD399B" w:rsidP="00140BB6">
            <w:pPr>
              <w:spacing w:after="0"/>
              <w:rPr>
                <w:rFonts w:ascii="Arial" w:hAnsi="Arial" w:cs="Arial"/>
                <w:color w:val="000000"/>
                <w:sz w:val="18"/>
                <w:szCs w:val="18"/>
              </w:rPr>
            </w:pPr>
          </w:p>
        </w:tc>
        <w:tc>
          <w:tcPr>
            <w:tcW w:w="1028" w:type="pct"/>
            <w:tcBorders>
              <w:left w:val="nil"/>
              <w:bottom w:val="single" w:sz="4" w:space="0" w:color="000000"/>
              <w:right w:val="single" w:sz="4" w:space="0" w:color="auto"/>
            </w:tcBorders>
            <w:shd w:val="clear" w:color="auto" w:fill="auto"/>
            <w:vAlign w:val="center"/>
          </w:tcPr>
          <w:p w14:paraId="58C2FCB0" w14:textId="77777777" w:rsidR="00FD399B" w:rsidRPr="004D6DE3"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B64E027"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7F80770" w14:textId="77777777" w:rsidR="00FD399B" w:rsidRPr="004D6DE3" w:rsidRDefault="00FD399B" w:rsidP="00140BB6">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01425AA3" w14:textId="77777777" w:rsidR="00FD399B" w:rsidRPr="004D6DE3" w:rsidRDefault="00FD399B" w:rsidP="00140BB6">
            <w:pPr>
              <w:spacing w:after="0"/>
              <w:rPr>
                <w:rFonts w:ascii="Arial" w:hAnsi="Arial" w:cs="Arial"/>
                <w:sz w:val="18"/>
                <w:szCs w:val="18"/>
              </w:rPr>
            </w:pPr>
          </w:p>
        </w:tc>
      </w:tr>
    </w:tbl>
    <w:p w14:paraId="1AB7D8EC" w14:textId="77777777" w:rsidR="00FD399B" w:rsidRDefault="00FD399B" w:rsidP="00FD399B">
      <w:pPr>
        <w:spacing w:after="0"/>
        <w:rPr>
          <w:rFonts w:eastAsia="Calibri"/>
          <w:lang w:eastAsia="ko-KR"/>
        </w:rPr>
      </w:pPr>
    </w:p>
    <w:p w14:paraId="716AB39C" w14:textId="77777777" w:rsidR="005A6C5D" w:rsidRPr="004D6DE3" w:rsidRDefault="005A6C5D" w:rsidP="005A6C5D">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14CF62A9" w14:textId="77777777" w:rsidR="007338E6" w:rsidRDefault="007338E6" w:rsidP="00A20126"/>
    <w:p w14:paraId="1E289142" w14:textId="52BFA34F" w:rsidR="008A04AB" w:rsidRDefault="008A04AB" w:rsidP="008A04AB">
      <w:pPr>
        <w:pStyle w:val="Heading4"/>
        <w:rPr>
          <w:rFonts w:cs="Arial"/>
          <w:szCs w:val="22"/>
          <w:lang w:val="en-US" w:eastAsia="zh-CN"/>
        </w:rPr>
      </w:pPr>
      <w:bookmarkStart w:id="70" w:name="_Toc180420336"/>
      <w:r w:rsidRPr="005D2633">
        <w:rPr>
          <w:rFonts w:cs="Arial"/>
          <w:lang w:eastAsia="zh-CN"/>
        </w:rPr>
        <w:t>5.</w:t>
      </w:r>
      <w:r w:rsidR="0005247C">
        <w:rPr>
          <w:rFonts w:cs="Arial"/>
          <w:lang w:eastAsia="zh-CN"/>
        </w:rPr>
        <w:t>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0"/>
    </w:p>
    <w:p w14:paraId="4C556230" w14:textId="1D1C6702" w:rsidR="008A04AB" w:rsidRPr="008A04AB" w:rsidRDefault="008A04AB" w:rsidP="008A04AB">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0C24732" w14:textId="48322E18" w:rsidR="008A04AB" w:rsidRPr="008A04AB" w:rsidRDefault="008A04AB" w:rsidP="008A04AB">
      <w:pPr>
        <w:rPr>
          <w:lang w:val="en-US" w:eastAsia="zh-CN"/>
        </w:rPr>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559540A" w14:textId="7652846A" w:rsidR="008A04AB" w:rsidRPr="008A04AB" w:rsidRDefault="008A04AB" w:rsidP="008A04AB">
      <w:pPr>
        <w:pStyle w:val="TH"/>
        <w:rPr>
          <w:rFonts w:cs="Arial"/>
        </w:rPr>
      </w:pPr>
      <w:r>
        <w:rPr>
          <w:rFonts w:cs="Arial"/>
        </w:rPr>
        <w:t xml:space="preserve">Table </w:t>
      </w:r>
      <w:r w:rsidRPr="008A04AB">
        <w:rPr>
          <w:rFonts w:cs="Arial" w:hint="eastAsia"/>
        </w:rPr>
        <w:t>5.</w:t>
      </w:r>
      <w:r w:rsidR="0005247C">
        <w:rPr>
          <w:rFonts w:cs="Arial"/>
        </w:rPr>
        <w:t>0</w:t>
      </w:r>
      <w:r>
        <w:rPr>
          <w:rFonts w:cs="Arial"/>
        </w:rPr>
        <w:t>.</w:t>
      </w:r>
      <w:r w:rsidRPr="008A04AB">
        <w:rPr>
          <w:rFonts w:cs="Arial"/>
        </w:rPr>
        <w:t>1.</w:t>
      </w:r>
      <w:r>
        <w:rPr>
          <w:rFonts w:cs="Arial"/>
        </w:rPr>
        <w:t>3-1: ΔT</w:t>
      </w:r>
      <w:r w:rsidRPr="008A04AB">
        <w:rPr>
          <w:rFonts w:cs="Arial"/>
          <w:vertAlign w:val="subscript"/>
        </w:rPr>
        <w:t>IB,c</w:t>
      </w:r>
      <w:r w:rsidRPr="008A04AB">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04AB" w:rsidRPr="003B41A4" w14:paraId="0C23D434" w14:textId="77777777" w:rsidTr="008645DB">
        <w:trPr>
          <w:jc w:val="center"/>
        </w:trPr>
        <w:tc>
          <w:tcPr>
            <w:tcW w:w="2336" w:type="dxa"/>
            <w:vMerge w:val="restart"/>
            <w:tcBorders>
              <w:top w:val="single" w:sz="4" w:space="0" w:color="auto"/>
              <w:left w:val="single" w:sz="4" w:space="0" w:color="auto"/>
              <w:right w:val="single" w:sz="4" w:space="0" w:color="auto"/>
            </w:tcBorders>
          </w:tcPr>
          <w:p w14:paraId="266D1A5E" w14:textId="77777777" w:rsidR="008A04AB" w:rsidRPr="003B41A4" w:rsidRDefault="008A04AB" w:rsidP="008645DB">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 xml:space="preserve">Inter-band </w:t>
            </w:r>
            <w:r w:rsidRPr="003B41A4">
              <w:rPr>
                <w:rFonts w:ascii="Arial" w:eastAsia="SimSun" w:hAnsi="Arial"/>
                <w:b/>
                <w:color w:val="000000" w:themeColor="text1"/>
                <w:sz w:val="18"/>
                <w:lang w:eastAsia="zh-CN"/>
              </w:rPr>
              <w:t>CA</w:t>
            </w:r>
            <w:r w:rsidRPr="003B41A4">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93F72" w14:textId="77777777" w:rsidR="008A04AB" w:rsidRPr="003B41A4" w:rsidRDefault="008A04AB" w:rsidP="008645DB">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ΔT</w:t>
            </w:r>
            <w:r w:rsidRPr="003B41A4">
              <w:rPr>
                <w:rFonts w:ascii="Arial" w:eastAsia="SimSun" w:hAnsi="Arial"/>
                <w:b/>
                <w:color w:val="000000" w:themeColor="text1"/>
                <w:sz w:val="18"/>
                <w:vertAlign w:val="subscript"/>
              </w:rPr>
              <w:t>IB,c</w:t>
            </w:r>
            <w:r w:rsidRPr="003B41A4">
              <w:rPr>
                <w:rFonts w:ascii="Arial" w:eastAsia="SimSun" w:hAnsi="Arial"/>
                <w:b/>
                <w:color w:val="000000" w:themeColor="text1"/>
                <w:sz w:val="18"/>
              </w:rPr>
              <w:t xml:space="preserve"> for NR bands (dB)</w:t>
            </w:r>
            <w:r>
              <w:rPr>
                <w:rFonts w:ascii="Arial" w:eastAsia="SimSun" w:hAnsi="Arial"/>
                <w:b/>
                <w:color w:val="000000" w:themeColor="text1"/>
                <w:sz w:val="18"/>
                <w:vertAlign w:val="superscript"/>
              </w:rPr>
              <w:t>*</w:t>
            </w:r>
          </w:p>
        </w:tc>
      </w:tr>
      <w:tr w:rsidR="008A04AB" w:rsidRPr="003B41A4" w14:paraId="3C764424" w14:textId="77777777" w:rsidTr="008645DB">
        <w:trPr>
          <w:jc w:val="center"/>
        </w:trPr>
        <w:tc>
          <w:tcPr>
            <w:tcW w:w="2336" w:type="dxa"/>
            <w:vMerge/>
            <w:tcBorders>
              <w:left w:val="single" w:sz="4" w:space="0" w:color="auto"/>
              <w:bottom w:val="single" w:sz="4" w:space="0" w:color="auto"/>
              <w:right w:val="single" w:sz="4" w:space="0" w:color="auto"/>
            </w:tcBorders>
          </w:tcPr>
          <w:p w14:paraId="559095EC" w14:textId="77777777" w:rsidR="008A04AB" w:rsidRPr="003B41A4" w:rsidRDefault="008A04AB" w:rsidP="008645DB">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D46011" w14:textId="77777777" w:rsidR="008A04AB" w:rsidRPr="003B41A4" w:rsidRDefault="008A04AB" w:rsidP="008645DB">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Component band in order of bands in configuration</w:t>
            </w:r>
            <w:r>
              <w:rPr>
                <w:rFonts w:ascii="Arial" w:eastAsia="SimSun" w:hAnsi="Arial"/>
                <w:b/>
                <w:color w:val="000000" w:themeColor="text1"/>
                <w:sz w:val="18"/>
                <w:vertAlign w:val="superscript"/>
              </w:rPr>
              <w:t>**</w:t>
            </w:r>
          </w:p>
        </w:tc>
      </w:tr>
      <w:tr w:rsidR="008A04AB" w:rsidRPr="003B41A4" w14:paraId="3B012E32" w14:textId="77777777" w:rsidTr="008645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0FC5C" w14:textId="77777777" w:rsidR="008A04AB" w:rsidRPr="003B41A4" w:rsidRDefault="008A04AB" w:rsidP="008645DB">
            <w:pPr>
              <w:keepNext/>
              <w:keepLines/>
              <w:spacing w:after="0"/>
              <w:jc w:val="center"/>
              <w:rPr>
                <w:rFonts w:ascii="Arial" w:eastAsia="SimSun" w:hAnsi="Arial"/>
                <w:color w:val="000000" w:themeColor="text1"/>
                <w:sz w:val="18"/>
                <w:lang w:val="en-US"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nx</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ny</w:t>
            </w:r>
            <w:r w:rsidRPr="003B41A4">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C7E22C0" w14:textId="77777777" w:rsidR="008A04AB" w:rsidRPr="003B41A4" w:rsidRDefault="008A04AB" w:rsidP="008645DB">
            <w:pPr>
              <w:keepNext/>
              <w:keepLines/>
              <w:spacing w:after="0"/>
              <w:jc w:val="center"/>
              <w:rPr>
                <w:rFonts w:ascii="Arial" w:eastAsia="SimSun"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E07E49B" w14:textId="77777777" w:rsidR="008A04AB" w:rsidRPr="003B41A4" w:rsidRDefault="008A04AB" w:rsidP="008645DB">
            <w:pPr>
              <w:keepNext/>
              <w:keepLines/>
              <w:spacing w:after="0"/>
              <w:jc w:val="center"/>
              <w:rPr>
                <w:rFonts w:ascii="Arial" w:eastAsia="SimSun"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FDA0BBE" w14:textId="77777777" w:rsidR="008A04AB" w:rsidRPr="003B41A4" w:rsidRDefault="008A04AB" w:rsidP="008645DB">
            <w:pPr>
              <w:keepNext/>
              <w:keepLines/>
              <w:spacing w:after="0"/>
              <w:jc w:val="center"/>
              <w:rPr>
                <w:rFonts w:ascii="Arial" w:eastAsia="SimSun" w:hAnsi="Arial"/>
                <w:color w:val="000000" w:themeColor="text1"/>
                <w:sz w:val="18"/>
                <w:lang w:val="en-US" w:eastAsia="zh-CN"/>
              </w:rPr>
            </w:pPr>
          </w:p>
        </w:tc>
      </w:tr>
      <w:tr w:rsidR="008A04AB" w:rsidRPr="003B41A4" w14:paraId="386A5C67" w14:textId="77777777" w:rsidTr="008645D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61A84" w14:textId="77777777" w:rsidR="008A04AB" w:rsidRPr="003B41A4" w:rsidRDefault="008A04AB" w:rsidP="008645DB">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7D44186F" w14:textId="77777777" w:rsidR="008A04AB" w:rsidRPr="003B41A4" w:rsidRDefault="008A04AB" w:rsidP="008645DB">
            <w:pPr>
              <w:keepNext/>
              <w:keepLines/>
              <w:spacing w:after="0"/>
              <w:ind w:left="851" w:hanging="851"/>
              <w:rPr>
                <w:rFonts w:ascii="Arial" w:eastAsia="SimSun"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63679B7B" w14:textId="77777777" w:rsidR="008A04AB" w:rsidRPr="007338E6" w:rsidRDefault="008A04AB" w:rsidP="008A04AB">
      <w:pPr>
        <w:keepNext/>
        <w:keepLines/>
        <w:rPr>
          <w:rFonts w:ascii="Arial" w:hAnsi="Arial" w:cs="Arial"/>
        </w:rPr>
      </w:pPr>
    </w:p>
    <w:p w14:paraId="7C96CDB5" w14:textId="56AEDE0D" w:rsidR="008A04AB" w:rsidRDefault="008A04AB" w:rsidP="008A04AB">
      <w:pPr>
        <w:pStyle w:val="TH"/>
      </w:pPr>
      <w:r>
        <w:rPr>
          <w:rFonts w:cs="Arial"/>
        </w:rPr>
        <w:t xml:space="preserve">Table </w:t>
      </w:r>
      <w:r w:rsidRPr="008A04AB">
        <w:rPr>
          <w:rFonts w:cs="Arial"/>
        </w:rPr>
        <w:t>5</w:t>
      </w:r>
      <w:r>
        <w:rPr>
          <w:rFonts w:cs="Arial"/>
        </w:rPr>
        <w:t>.</w:t>
      </w:r>
      <w:r w:rsidR="0005247C">
        <w:rPr>
          <w:rFonts w:cs="Arial"/>
        </w:rPr>
        <w:t>0</w:t>
      </w:r>
      <w:r w:rsidRPr="008A04AB">
        <w:rPr>
          <w:rFonts w:cs="Arial"/>
        </w:rPr>
        <w:t>.1.</w:t>
      </w:r>
      <w:r>
        <w:rPr>
          <w:rFonts w:cs="Arial"/>
        </w:rPr>
        <w:t>3-2: ΔR</w:t>
      </w:r>
      <w:r w:rsidRPr="008A04AB">
        <w:rPr>
          <w:rFonts w:cs="Arial"/>
          <w:vertAlign w:val="subscript"/>
        </w:rPr>
        <w:t>IB,c</w:t>
      </w:r>
      <w:r w:rsidRPr="008A04AB">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04AB" w:rsidRPr="002A490B" w14:paraId="754D5681" w14:textId="77777777" w:rsidTr="008645DB">
        <w:trPr>
          <w:trHeight w:val="187"/>
          <w:jc w:val="center"/>
        </w:trPr>
        <w:tc>
          <w:tcPr>
            <w:tcW w:w="1594" w:type="dxa"/>
            <w:vMerge w:val="restart"/>
          </w:tcPr>
          <w:p w14:paraId="405E9FA0" w14:textId="77777777" w:rsidR="008A04AB" w:rsidRPr="002A490B" w:rsidRDefault="008A04AB" w:rsidP="008645DB">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Inter-band CA combination</w:t>
            </w:r>
          </w:p>
        </w:tc>
        <w:tc>
          <w:tcPr>
            <w:tcW w:w="5845" w:type="dxa"/>
            <w:gridSpan w:val="3"/>
            <w:vAlign w:val="center"/>
          </w:tcPr>
          <w:p w14:paraId="091E952B" w14:textId="77777777" w:rsidR="008A04AB" w:rsidRPr="002A490B" w:rsidRDefault="008A04AB" w:rsidP="008645DB">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ΔR</w:t>
            </w:r>
            <w:r w:rsidRPr="002A490B">
              <w:rPr>
                <w:rFonts w:ascii="Arial" w:eastAsia="DengXian" w:hAnsi="Arial"/>
                <w:b/>
                <w:color w:val="000000" w:themeColor="text1"/>
                <w:sz w:val="18"/>
                <w:vertAlign w:val="subscript"/>
              </w:rPr>
              <w:t>IB,c</w:t>
            </w:r>
            <w:r w:rsidRPr="002A490B">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8A04AB" w:rsidRPr="002A490B" w14:paraId="44599E5D" w14:textId="77777777" w:rsidTr="008645DB">
        <w:trPr>
          <w:trHeight w:val="187"/>
          <w:jc w:val="center"/>
        </w:trPr>
        <w:tc>
          <w:tcPr>
            <w:tcW w:w="1594" w:type="dxa"/>
            <w:vMerge/>
            <w:tcBorders>
              <w:bottom w:val="single" w:sz="4" w:space="0" w:color="auto"/>
            </w:tcBorders>
          </w:tcPr>
          <w:p w14:paraId="32FC826F" w14:textId="77777777" w:rsidR="008A04AB" w:rsidRPr="002A490B" w:rsidRDefault="008A04AB" w:rsidP="008645DB">
            <w:pPr>
              <w:keepNext/>
              <w:keepLines/>
              <w:spacing w:after="0"/>
              <w:jc w:val="center"/>
              <w:rPr>
                <w:rFonts w:ascii="Arial" w:eastAsia="DengXian" w:hAnsi="Arial"/>
                <w:b/>
                <w:color w:val="000000" w:themeColor="text1"/>
                <w:sz w:val="18"/>
              </w:rPr>
            </w:pPr>
          </w:p>
        </w:tc>
        <w:tc>
          <w:tcPr>
            <w:tcW w:w="5845" w:type="dxa"/>
            <w:gridSpan w:val="3"/>
            <w:vAlign w:val="center"/>
          </w:tcPr>
          <w:p w14:paraId="1C24A1A3" w14:textId="77777777" w:rsidR="008A04AB" w:rsidRPr="002A490B" w:rsidRDefault="008A04AB" w:rsidP="008645DB">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8A04AB" w:rsidRPr="002A490B" w14:paraId="1F074807" w14:textId="77777777" w:rsidTr="008645DB">
        <w:trPr>
          <w:trHeight w:val="187"/>
          <w:jc w:val="center"/>
        </w:trPr>
        <w:tc>
          <w:tcPr>
            <w:tcW w:w="1594" w:type="dxa"/>
            <w:tcBorders>
              <w:bottom w:val="single" w:sz="4" w:space="0" w:color="auto"/>
            </w:tcBorders>
            <w:shd w:val="clear" w:color="auto" w:fill="auto"/>
          </w:tcPr>
          <w:p w14:paraId="3D1D3FCF" w14:textId="77777777" w:rsidR="008A04AB" w:rsidRPr="002A490B" w:rsidRDefault="008A04AB" w:rsidP="008645DB">
            <w:pPr>
              <w:keepNext/>
              <w:keepLines/>
              <w:spacing w:after="0"/>
              <w:jc w:val="center"/>
              <w:rPr>
                <w:rFonts w:ascii="Arial" w:eastAsia="DengXian" w:hAnsi="Arial"/>
                <w:color w:val="000000" w:themeColor="text1"/>
                <w:sz w:val="18"/>
              </w:rPr>
            </w:pPr>
            <w:r w:rsidRPr="002A490B">
              <w:rPr>
                <w:rFonts w:ascii="Arial" w:eastAsia="DengXian" w:hAnsi="Arial"/>
                <w:color w:val="000000" w:themeColor="text1"/>
                <w:sz w:val="18"/>
                <w:lang w:eastAsia="zh-CN"/>
              </w:rPr>
              <w:t>CA</w:t>
            </w:r>
            <w:r w:rsidRPr="002A490B">
              <w:rPr>
                <w:rFonts w:ascii="Arial" w:eastAsia="DengXian" w:hAnsi="Arial"/>
                <w:color w:val="000000" w:themeColor="text1"/>
                <w:sz w:val="18"/>
              </w:rPr>
              <w:t>_</w:t>
            </w:r>
            <w:r w:rsidRPr="002A490B">
              <w:rPr>
                <w:rFonts w:ascii="Arial" w:eastAsia="DengXian" w:hAnsi="Arial"/>
                <w:color w:val="000000" w:themeColor="text1"/>
                <w:sz w:val="18"/>
                <w:lang w:eastAsia="zh-CN"/>
              </w:rPr>
              <w:t>n</w:t>
            </w:r>
            <w:r>
              <w:rPr>
                <w:rFonts w:ascii="Arial" w:eastAsia="DengXian" w:hAnsi="Arial"/>
                <w:color w:val="000000" w:themeColor="text1"/>
                <w:sz w:val="18"/>
                <w:lang w:eastAsia="zh-CN"/>
              </w:rPr>
              <w:t>x</w:t>
            </w:r>
            <w:r w:rsidRPr="002A490B">
              <w:rPr>
                <w:rFonts w:ascii="Arial" w:eastAsia="DengXian" w:hAnsi="Arial"/>
                <w:color w:val="000000" w:themeColor="text1"/>
                <w:sz w:val="18"/>
                <w:lang w:val="sv-SE" w:eastAsia="ja-JP"/>
              </w:rPr>
              <w:t>-</w:t>
            </w:r>
            <w:r w:rsidRPr="002A490B">
              <w:rPr>
                <w:rFonts w:ascii="Arial" w:eastAsia="DengXian" w:hAnsi="Arial"/>
                <w:color w:val="000000" w:themeColor="text1"/>
                <w:sz w:val="18"/>
                <w:lang w:val="en-US" w:eastAsia="zh-CN"/>
              </w:rPr>
              <w:t>n</w:t>
            </w:r>
            <w:r>
              <w:rPr>
                <w:rFonts w:ascii="Arial" w:eastAsia="DengXian" w:hAnsi="Arial"/>
                <w:color w:val="000000" w:themeColor="text1"/>
                <w:sz w:val="18"/>
                <w:lang w:val="en-US" w:eastAsia="zh-CN"/>
              </w:rPr>
              <w:t>y</w:t>
            </w:r>
            <w:r w:rsidRPr="002A490B">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48" w:type="dxa"/>
            <w:vAlign w:val="center"/>
          </w:tcPr>
          <w:p w14:paraId="2625C2DD" w14:textId="77777777" w:rsidR="008A04AB" w:rsidRPr="002A490B" w:rsidRDefault="008A04AB" w:rsidP="008645DB">
            <w:pPr>
              <w:keepNext/>
              <w:keepLines/>
              <w:spacing w:after="0"/>
              <w:jc w:val="center"/>
              <w:rPr>
                <w:rFonts w:ascii="Arial" w:eastAsia="DengXian" w:hAnsi="Arial"/>
                <w:color w:val="000000" w:themeColor="text1"/>
                <w:sz w:val="18"/>
                <w:lang w:eastAsia="zh-CN"/>
              </w:rPr>
            </w:pPr>
          </w:p>
        </w:tc>
        <w:tc>
          <w:tcPr>
            <w:tcW w:w="1948" w:type="dxa"/>
            <w:vAlign w:val="center"/>
          </w:tcPr>
          <w:p w14:paraId="11B169E3" w14:textId="77777777" w:rsidR="008A04AB" w:rsidRPr="002A490B" w:rsidRDefault="008A04AB" w:rsidP="008645DB">
            <w:pPr>
              <w:keepNext/>
              <w:keepLines/>
              <w:spacing w:after="0"/>
              <w:jc w:val="center"/>
              <w:rPr>
                <w:rFonts w:ascii="Arial" w:eastAsia="DengXian" w:hAnsi="Arial"/>
                <w:color w:val="000000" w:themeColor="text1"/>
                <w:sz w:val="18"/>
                <w:lang w:eastAsia="zh-CN"/>
              </w:rPr>
            </w:pPr>
          </w:p>
        </w:tc>
        <w:tc>
          <w:tcPr>
            <w:tcW w:w="1949" w:type="dxa"/>
            <w:vAlign w:val="center"/>
          </w:tcPr>
          <w:p w14:paraId="5E37D585" w14:textId="77777777" w:rsidR="008A04AB" w:rsidRPr="002A490B" w:rsidRDefault="008A04AB" w:rsidP="008645DB">
            <w:pPr>
              <w:keepNext/>
              <w:keepLines/>
              <w:spacing w:after="0"/>
              <w:jc w:val="center"/>
              <w:rPr>
                <w:rFonts w:ascii="Arial" w:eastAsia="DengXian" w:hAnsi="Arial"/>
                <w:color w:val="000000" w:themeColor="text1"/>
                <w:sz w:val="18"/>
                <w:lang w:eastAsia="zh-CN"/>
              </w:rPr>
            </w:pPr>
          </w:p>
        </w:tc>
      </w:tr>
      <w:tr w:rsidR="008A04AB" w:rsidRPr="002A490B" w14:paraId="24415D00" w14:textId="77777777" w:rsidTr="008645DB">
        <w:trPr>
          <w:trHeight w:val="187"/>
          <w:jc w:val="center"/>
        </w:trPr>
        <w:tc>
          <w:tcPr>
            <w:tcW w:w="7439" w:type="dxa"/>
            <w:gridSpan w:val="4"/>
            <w:tcBorders>
              <w:top w:val="single" w:sz="4" w:space="0" w:color="auto"/>
            </w:tcBorders>
            <w:shd w:val="clear" w:color="auto" w:fill="auto"/>
          </w:tcPr>
          <w:p w14:paraId="7562FFEB" w14:textId="77777777" w:rsidR="008A04AB" w:rsidRPr="002A490B" w:rsidRDefault="008A04AB" w:rsidP="008645DB">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 xml:space="preserve"> “-” denotes ΔR</w:t>
            </w:r>
            <w:r w:rsidRPr="002A490B">
              <w:rPr>
                <w:rFonts w:ascii="Arial" w:eastAsia="DengXian" w:hAnsi="Arial" w:cs="Arial"/>
                <w:color w:val="000000" w:themeColor="text1"/>
                <w:sz w:val="18"/>
                <w:vertAlign w:val="subscript"/>
                <w:lang w:eastAsia="ja-JP"/>
              </w:rPr>
              <w:t>IB,c</w:t>
            </w:r>
            <w:r w:rsidRPr="002A490B">
              <w:rPr>
                <w:rFonts w:ascii="Arial" w:eastAsia="DengXian" w:hAnsi="Arial" w:cs="Arial"/>
                <w:color w:val="000000" w:themeColor="text1"/>
                <w:sz w:val="18"/>
                <w:lang w:eastAsia="ja-JP"/>
              </w:rPr>
              <w:t xml:space="preserve"> = 0.</w:t>
            </w:r>
          </w:p>
          <w:p w14:paraId="7200D03B" w14:textId="77777777" w:rsidR="008A04AB" w:rsidRPr="002A490B" w:rsidRDefault="008A04AB" w:rsidP="008645DB">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34DC38C6" w14:textId="77777777" w:rsidR="008A04AB" w:rsidRPr="007338E6" w:rsidRDefault="008A04AB" w:rsidP="00A20126"/>
    <w:p w14:paraId="5A032B2E" w14:textId="0D898932" w:rsidR="00654648" w:rsidRPr="005D2633" w:rsidRDefault="00DF33FC">
      <w:pPr>
        <w:pStyle w:val="Heading3"/>
        <w:rPr>
          <w:rFonts w:cs="Arial"/>
          <w:szCs w:val="28"/>
          <w:lang w:val="en-US" w:eastAsia="zh-CN"/>
        </w:rPr>
      </w:pPr>
      <w:bookmarkStart w:id="71" w:name="_Toc180420337"/>
      <w:r w:rsidRPr="005D2633">
        <w:rPr>
          <w:rFonts w:cs="Arial"/>
          <w:szCs w:val="28"/>
          <w:lang w:val="en-US" w:eastAsia="zh-CN"/>
        </w:rPr>
        <w:lastRenderedPageBreak/>
        <w:t>5.</w:t>
      </w:r>
      <w:r w:rsidR="0005247C">
        <w:rPr>
          <w:rFonts w:cs="Arial"/>
          <w:szCs w:val="28"/>
          <w:lang w:val="en-US" w:eastAsia="zh-CN"/>
        </w:rPr>
        <w:t>0</w:t>
      </w:r>
      <w:r w:rsidRPr="005D2633">
        <w:rPr>
          <w:rFonts w:cs="Arial"/>
          <w:szCs w:val="28"/>
          <w:lang w:val="en-US" w:eastAsia="zh-CN"/>
        </w:rPr>
        <w:t>.2</w:t>
      </w:r>
      <w:r w:rsidRPr="005D2633">
        <w:rPr>
          <w:rFonts w:cs="Arial"/>
          <w:szCs w:val="28"/>
          <w:lang w:val="en-US" w:eastAsia="zh-CN"/>
        </w:rPr>
        <w:tab/>
        <w:t>Specific for 2 bands UL CA</w:t>
      </w:r>
      <w:bookmarkEnd w:id="71"/>
    </w:p>
    <w:p w14:paraId="794A6A0B" w14:textId="25EB3729" w:rsidR="00654648" w:rsidRPr="00140BB6" w:rsidRDefault="00DF33FC" w:rsidP="00140BB6">
      <w:pPr>
        <w:pStyle w:val="Heading4"/>
        <w:overflowPunct w:val="0"/>
        <w:autoSpaceDE w:val="0"/>
        <w:autoSpaceDN w:val="0"/>
        <w:adjustRightInd w:val="0"/>
        <w:textAlignment w:val="baseline"/>
        <w:rPr>
          <w:rFonts w:eastAsia="Times New Roman"/>
          <w:lang w:eastAsia="en-GB"/>
        </w:rPr>
      </w:pPr>
      <w:bookmarkStart w:id="72" w:name="_Toc180420338"/>
      <w:r w:rsidRPr="00140BB6">
        <w:rPr>
          <w:rFonts w:eastAsia="Times New Roman"/>
          <w:lang w:eastAsia="en-GB"/>
        </w:rPr>
        <w:t>5.</w:t>
      </w:r>
      <w:r w:rsidR="0005247C">
        <w:rPr>
          <w:rFonts w:eastAsia="Times New Roman"/>
          <w:lang w:eastAsia="en-GB"/>
        </w:rPr>
        <w:t>0</w:t>
      </w:r>
      <w:r w:rsidRPr="00140BB6">
        <w:rPr>
          <w:rFonts w:eastAsia="Times New Roman"/>
          <w:lang w:eastAsia="en-GB"/>
        </w:rPr>
        <w:t>.2.1</w:t>
      </w:r>
      <w:r w:rsidRPr="00140BB6">
        <w:rPr>
          <w:rFonts w:eastAsia="Times New Roman"/>
          <w:lang w:eastAsia="en-GB"/>
        </w:rPr>
        <w:tab/>
        <w:t>UE co-existence studies</w:t>
      </w:r>
      <w:bookmarkEnd w:id="72"/>
    </w:p>
    <w:p w14:paraId="39635673" w14:textId="1C845D96" w:rsidR="005D2633" w:rsidRDefault="005D2633" w:rsidP="005D2633">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w:t>
      </w:r>
      <w:r w:rsidR="001F5138">
        <w:rPr>
          <w:rFonts w:hint="eastAsia"/>
          <w:i/>
          <w:iCs/>
          <w:color w:val="FF0000"/>
          <w:lang w:val="en-US" w:eastAsia="zh-CN"/>
        </w:rPr>
        <w:t>fy potential issues to be analy</w:t>
      </w:r>
      <w:r w:rsidR="001F5138">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6C2AC9A6" w14:textId="77E35077" w:rsidR="005D2633" w:rsidRPr="00242348" w:rsidRDefault="005D2633" w:rsidP="00A01F50">
      <w:pPr>
        <w:pStyle w:val="Heading5"/>
        <w:overflowPunct w:val="0"/>
        <w:autoSpaceDE w:val="0"/>
        <w:autoSpaceDN w:val="0"/>
        <w:adjustRightInd w:val="0"/>
        <w:textAlignment w:val="baseline"/>
        <w:rPr>
          <w:snapToGrid w:val="0"/>
          <w:lang w:eastAsia="en-GB"/>
        </w:rPr>
      </w:pPr>
      <w:bookmarkStart w:id="73" w:name="_Toc180420339"/>
      <w:r w:rsidRPr="00242348">
        <w:rPr>
          <w:rFonts w:hint="eastAsia"/>
          <w:snapToGrid w:val="0"/>
          <w:lang w:eastAsia="en-GB"/>
        </w:rPr>
        <w:t>5.</w:t>
      </w:r>
      <w:r w:rsidR="0005247C">
        <w:rPr>
          <w:snapToGrid w:val="0"/>
          <w:lang w:eastAsia="en-GB"/>
        </w:rPr>
        <w:t>0</w:t>
      </w:r>
      <w:r w:rsidRPr="00242348">
        <w:rPr>
          <w:snapToGrid w:val="0"/>
          <w:lang w:eastAsia="en-GB"/>
        </w:rPr>
        <w:t>.2.</w:t>
      </w:r>
      <w:r w:rsidR="00036F01">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73"/>
    </w:p>
    <w:p w14:paraId="4086C776" w14:textId="77777777" w:rsidR="005D2633" w:rsidRPr="0007219E" w:rsidRDefault="005D2633" w:rsidP="005D2633">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78A680A0" w14:textId="5D4D9DC7" w:rsidR="00A76C0A" w:rsidRPr="00A76C0A" w:rsidRDefault="00A76C0A" w:rsidP="00A76C0A">
      <w:pPr>
        <w:rPr>
          <w:rFonts w:eastAsia="MS Mincho"/>
        </w:rPr>
      </w:pPr>
      <w:r w:rsidRPr="00A76C0A">
        <w:rPr>
          <w:rFonts w:eastAsia="MS Mincho"/>
        </w:rPr>
        <w:t xml:space="preserve">Table </w:t>
      </w:r>
      <w:r w:rsidRPr="00A76C0A">
        <w:rPr>
          <w:rFonts w:eastAsia="MS Mincho" w:hint="eastAsia"/>
        </w:rPr>
        <w:t>5.</w:t>
      </w:r>
      <w:r w:rsidR="0005247C">
        <w:rPr>
          <w:rFonts w:eastAsia="MS Mincho"/>
        </w:rPr>
        <w:t>0</w:t>
      </w:r>
      <w:r w:rsidR="001F5138">
        <w:rPr>
          <w:rFonts w:eastAsia="MS Mincho"/>
        </w:rPr>
        <w:t>.2.1</w:t>
      </w:r>
      <w:r w:rsidRPr="00A76C0A">
        <w:rPr>
          <w:rFonts w:eastAsia="MS Mincho"/>
        </w:rPr>
        <w:t>.1-1 provides the two UL bands with one CC per band IMD interference analysis for CA_nXA-nYA-nZA with UL CA_nXA-nYA.</w:t>
      </w:r>
    </w:p>
    <w:p w14:paraId="26A1777B" w14:textId="05AAB3F0" w:rsidR="00A76C0A" w:rsidRDefault="00A76C0A" w:rsidP="00A76C0A">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sidR="0005247C">
        <w:rPr>
          <w:rFonts w:ascii="Arial" w:hAnsi="Arial" w:cs="Arial"/>
          <w:b/>
          <w:lang w:eastAsia="zh-CN"/>
        </w:rPr>
        <w:t>0</w:t>
      </w:r>
      <w:r w:rsidRPr="004D6DE3">
        <w:rPr>
          <w:rFonts w:ascii="Arial" w:hAnsi="Arial" w:cs="Arial"/>
          <w:b/>
          <w:lang w:eastAsia="zh-CN"/>
        </w:rPr>
        <w:t>.2.</w:t>
      </w:r>
      <w:r w:rsidR="001F5138">
        <w:rPr>
          <w:rFonts w:ascii="Arial" w:hAnsi="Arial" w:cs="Arial"/>
          <w:b/>
          <w:lang w:eastAsia="zh-CN"/>
        </w:rPr>
        <w:t>1</w:t>
      </w:r>
      <w:r w:rsidRPr="004D6DE3">
        <w:rPr>
          <w:rFonts w:ascii="Arial" w:hAnsi="Arial" w:cs="Arial"/>
          <w:b/>
          <w:lang w:eastAsia="zh-CN"/>
        </w:rPr>
        <w:t xml:space="preserve">.1-1: </w:t>
      </w:r>
      <w:r w:rsidR="00242348">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6C0A" w14:paraId="143B4153" w14:textId="77777777" w:rsidTr="00140BB6">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17F2E" w14:textId="77777777" w:rsidR="00A76C0A" w:rsidRDefault="00A76C0A" w:rsidP="00140BB6">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8C4DA" w14:textId="77777777" w:rsidR="00A76C0A" w:rsidRDefault="00A76C0A" w:rsidP="00140BB6">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4C16C" w14:textId="77777777" w:rsidR="00A76C0A" w:rsidRDefault="00A76C0A" w:rsidP="00140BB6">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D5187" w14:textId="77777777" w:rsidR="00A76C0A" w:rsidRDefault="00A76C0A" w:rsidP="00140BB6">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DADA3" w14:textId="77777777" w:rsidR="00A76C0A" w:rsidRDefault="00A76C0A" w:rsidP="00140BB6">
            <w:pPr>
              <w:pStyle w:val="TAH"/>
            </w:pPr>
            <w:r>
              <w:t>f</w:t>
            </w:r>
            <w:r>
              <w:rPr>
                <w:vertAlign w:val="subscript"/>
              </w:rPr>
              <w:t>y_high</w:t>
            </w:r>
          </w:p>
        </w:tc>
      </w:tr>
      <w:tr w:rsidR="00A76C0A" w14:paraId="3F4E1119"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5D16A" w14:textId="77777777" w:rsidR="00A76C0A" w:rsidRDefault="00A76C0A" w:rsidP="00140BB6">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F9531" w14:textId="77777777" w:rsidR="00A76C0A" w:rsidRDefault="00A76C0A" w:rsidP="00140BB6">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8B4FCB"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0F42A"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3CBCB"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A76C0A" w14:paraId="7A23864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2CAB8"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7B820" w14:textId="77777777" w:rsidR="00A76C0A" w:rsidRDefault="00A76C0A" w:rsidP="00140BB6">
            <w:pPr>
              <w:pStyle w:val="TAL"/>
              <w:jc w:val="center"/>
              <w:rPr>
                <w:lang w:val="en-US"/>
              </w:rPr>
            </w:pPr>
            <w:r>
              <w:rPr>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A82C" w14:textId="77777777" w:rsidR="00A76C0A" w:rsidRDefault="00A76C0A" w:rsidP="00140BB6">
            <w:pPr>
              <w:keepNext/>
              <w:keepLines/>
              <w:spacing w:after="0"/>
              <w:jc w:val="center"/>
              <w:rPr>
                <w:sz w:val="18"/>
                <w:lang w:val="en-US"/>
              </w:rPr>
            </w:pPr>
            <w:r>
              <w:rPr>
                <w:sz w:val="18"/>
                <w:lang w:val="en-US"/>
              </w:rPr>
              <w:t>–</w:t>
            </w:r>
          </w:p>
        </w:tc>
      </w:tr>
      <w:tr w:rsidR="00A76C0A" w14:paraId="06E5CB4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E28FDB" w14:textId="77777777" w:rsidR="00A76C0A" w:rsidRDefault="00A76C0A" w:rsidP="00140BB6">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B5A464"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707661"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A505D"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69D38E"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A76C0A" w14:paraId="2D90C2DC"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40A5B"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E1B4C"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6A356F" w14:textId="77777777" w:rsidR="00A76C0A" w:rsidRDefault="00A76C0A" w:rsidP="00140BB6">
            <w:pPr>
              <w:keepNext/>
              <w:keepLines/>
              <w:spacing w:after="0"/>
              <w:jc w:val="center"/>
              <w:rPr>
                <w:sz w:val="18"/>
                <w:lang w:eastAsia="ja-JP"/>
              </w:rPr>
            </w:pPr>
            <w:r>
              <w:rPr>
                <w:sz w:val="18"/>
                <w:lang w:val="en-US"/>
              </w:rPr>
              <w:t>–</w:t>
            </w:r>
          </w:p>
        </w:tc>
      </w:tr>
      <w:tr w:rsidR="00A76C0A" w14:paraId="01A2AD1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03C1A" w14:textId="77777777" w:rsidR="00A76C0A" w:rsidRDefault="00A76C0A" w:rsidP="00140BB6">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5E848B"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0F8CD5"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9A9408"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DC9C8"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A76C0A" w14:paraId="6C75F7B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6FE01"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B6479" w14:textId="77777777" w:rsidR="00A76C0A" w:rsidRDefault="00A76C0A" w:rsidP="00140BB6">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A61C7" w14:textId="77777777" w:rsidR="00A76C0A" w:rsidRDefault="00A76C0A" w:rsidP="00140BB6">
            <w:pPr>
              <w:keepNext/>
              <w:keepLines/>
              <w:spacing w:after="0"/>
              <w:jc w:val="center"/>
              <w:rPr>
                <w:sz w:val="18"/>
                <w:lang w:val="en-US"/>
              </w:rPr>
            </w:pPr>
            <w:r>
              <w:rPr>
                <w:sz w:val="18"/>
                <w:lang w:val="en-US"/>
              </w:rPr>
              <w:t>–</w:t>
            </w:r>
          </w:p>
        </w:tc>
      </w:tr>
      <w:tr w:rsidR="00A76C0A" w14:paraId="0EDBA235"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E15CF" w14:textId="77777777" w:rsidR="00A76C0A" w:rsidRDefault="00A76C0A" w:rsidP="00140BB6">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875B53" w14:textId="77777777" w:rsidR="00A76C0A" w:rsidRDefault="00A76C0A" w:rsidP="00140BB6">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4C750AC" w14:textId="77777777" w:rsidR="00A76C0A" w:rsidRDefault="00A76C0A" w:rsidP="00140BB6">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EC84C" w14:textId="77777777" w:rsidR="00A76C0A" w:rsidRDefault="00A76C0A" w:rsidP="00140BB6">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E070871" w14:textId="77777777" w:rsidR="00A76C0A" w:rsidRDefault="00A76C0A" w:rsidP="00140BB6">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A76C0A" w14:paraId="0136908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A85DA" w14:textId="77777777" w:rsidR="00A76C0A" w:rsidRDefault="00A76C0A" w:rsidP="00140BB6">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DB152"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86850" w14:textId="77777777" w:rsidR="00A76C0A" w:rsidRDefault="00A76C0A" w:rsidP="00140BB6">
            <w:pPr>
              <w:keepNext/>
              <w:keepLines/>
              <w:spacing w:after="0"/>
              <w:jc w:val="center"/>
              <w:rPr>
                <w:sz w:val="18"/>
                <w:lang w:eastAsia="ja-JP"/>
              </w:rPr>
            </w:pPr>
            <w:r>
              <w:rPr>
                <w:sz w:val="18"/>
                <w:lang w:val="en-US"/>
              </w:rPr>
              <w:t>–</w:t>
            </w:r>
          </w:p>
        </w:tc>
      </w:tr>
      <w:tr w:rsidR="00065CBA" w14:paraId="6F1C6B37"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2EE6C" w14:textId="77777777" w:rsidR="00065CBA" w:rsidRDefault="00065CBA" w:rsidP="00140BB6">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1703C" w14:textId="77777777" w:rsidR="00065CBA" w:rsidRDefault="00065CBA" w:rsidP="00140BB6">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B8BB2AE" w14:textId="77777777" w:rsidR="00065CBA" w:rsidRDefault="00065CBA" w:rsidP="00140BB6">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42874FB" w14:textId="77777777" w:rsidR="00065CBA" w:rsidRDefault="00065CBA" w:rsidP="00140BB6">
            <w:pPr>
              <w:pStyle w:val="TAL"/>
              <w:jc w:val="center"/>
              <w:rPr>
                <w:lang w:val="en-US"/>
              </w:rPr>
            </w:pPr>
          </w:p>
        </w:tc>
      </w:tr>
      <w:tr w:rsidR="00065CBA" w14:paraId="47F58B2D"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A195D" w14:textId="77777777" w:rsidR="00065CBA" w:rsidRDefault="00065CB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BCC58" w14:textId="77777777" w:rsidR="00065CBA" w:rsidRDefault="00065CBA" w:rsidP="00140BB6">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9B115B" w14:textId="77777777" w:rsidR="00065CBA" w:rsidRDefault="00065CBA" w:rsidP="00140BB6">
            <w:pPr>
              <w:keepNext/>
              <w:keepLines/>
              <w:spacing w:after="0"/>
              <w:jc w:val="center"/>
              <w:rPr>
                <w:sz w:val="18"/>
                <w:lang w:eastAsia="ja-JP"/>
              </w:rPr>
            </w:pPr>
          </w:p>
        </w:tc>
      </w:tr>
      <w:tr w:rsidR="00A76C0A" w14:paraId="3A1DC061"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E92340" w14:textId="77777777" w:rsidR="00A76C0A" w:rsidRDefault="00A76C0A" w:rsidP="00140BB6">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A2949" w14:textId="77777777" w:rsidR="00A76C0A" w:rsidRDefault="00A76C0A" w:rsidP="00140BB6">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0EC9F6" w14:textId="77777777" w:rsidR="00A76C0A" w:rsidRDefault="00A76C0A" w:rsidP="00140BB6">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66A02F" w14:textId="77777777" w:rsidR="00A76C0A" w:rsidRDefault="00A76C0A" w:rsidP="00140BB6">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1BFF4B" w14:textId="77777777" w:rsidR="00A76C0A" w:rsidRDefault="00A76C0A" w:rsidP="00140BB6">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A76C0A" w14:paraId="12FEBFA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6A24CE"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2A4F6"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F5F10" w14:textId="77777777" w:rsidR="00A76C0A" w:rsidRDefault="00A76C0A" w:rsidP="00140BB6">
            <w:pPr>
              <w:keepNext/>
              <w:keepLines/>
              <w:spacing w:after="0"/>
              <w:jc w:val="center"/>
              <w:rPr>
                <w:sz w:val="18"/>
                <w:lang w:eastAsia="ja-JP"/>
              </w:rPr>
            </w:pPr>
            <w:r>
              <w:rPr>
                <w:sz w:val="18"/>
                <w:lang w:val="en-US"/>
              </w:rPr>
              <w:t>–</w:t>
            </w:r>
          </w:p>
        </w:tc>
      </w:tr>
      <w:tr w:rsidR="00065CBA" w14:paraId="7E63943E"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B5783" w14:textId="77777777" w:rsidR="00065CBA" w:rsidRDefault="00065CBA" w:rsidP="00140BB6">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29215F" w14:textId="77777777" w:rsidR="00065CBA" w:rsidRDefault="00065CBA" w:rsidP="00140BB6">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CF1F8BF" w14:textId="77777777" w:rsidR="00065CBA" w:rsidRDefault="00065CBA" w:rsidP="00140BB6">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B0596D" w14:textId="77777777" w:rsidR="00065CBA" w:rsidRDefault="00065CBA" w:rsidP="00140BB6">
            <w:pPr>
              <w:pStyle w:val="TAL"/>
              <w:jc w:val="center"/>
              <w:rPr>
                <w:lang w:val="en-US"/>
              </w:rPr>
            </w:pPr>
          </w:p>
        </w:tc>
      </w:tr>
      <w:tr w:rsidR="00065CBA" w14:paraId="0B4D0B71"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B1339" w14:textId="77777777" w:rsidR="00065CBA" w:rsidRDefault="00065CB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D3F8E" w14:textId="77777777" w:rsidR="00065CBA" w:rsidRDefault="00065CBA" w:rsidP="00140BB6">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5C203A" w14:textId="77777777" w:rsidR="00065CBA" w:rsidRDefault="00065CBA" w:rsidP="00140BB6">
            <w:pPr>
              <w:keepNext/>
              <w:keepLines/>
              <w:spacing w:after="0"/>
              <w:jc w:val="center"/>
              <w:rPr>
                <w:sz w:val="18"/>
                <w:lang w:eastAsia="ja-JP"/>
              </w:rPr>
            </w:pPr>
          </w:p>
        </w:tc>
      </w:tr>
      <w:tr w:rsidR="00A76C0A" w14:paraId="023B482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CB4A3"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6A88BC" w14:textId="77777777" w:rsidR="00A76C0A" w:rsidRDefault="00A76C0A" w:rsidP="00140BB6">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0C84FD" w14:textId="77777777" w:rsidR="00A76C0A" w:rsidRDefault="00A76C0A" w:rsidP="00140BB6">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56BEF2"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E80603"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A76C0A" w14:paraId="7B91811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4AE5D1" w14:textId="77777777" w:rsidR="00A76C0A" w:rsidRDefault="00A76C0A" w:rsidP="00140BB6">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5F55E0"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6E3FC7" w14:textId="77777777" w:rsidR="00A76C0A" w:rsidRDefault="00A76C0A" w:rsidP="00140BB6">
            <w:pPr>
              <w:keepNext/>
              <w:keepLines/>
              <w:spacing w:after="0"/>
              <w:jc w:val="center"/>
              <w:rPr>
                <w:sz w:val="18"/>
                <w:lang w:eastAsia="ja-JP"/>
              </w:rPr>
            </w:pPr>
            <w:r>
              <w:rPr>
                <w:sz w:val="18"/>
                <w:lang w:val="en-US"/>
              </w:rPr>
              <w:t>–</w:t>
            </w:r>
          </w:p>
        </w:tc>
      </w:tr>
      <w:tr w:rsidR="00A76C0A" w14:paraId="14781D0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35536"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B8AF17"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21E138"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C9EF58"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EFE02E"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A76C0A" w14:paraId="763F276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F5B7B" w14:textId="77777777" w:rsidR="00A76C0A" w:rsidRDefault="00A76C0A" w:rsidP="00140BB6">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55CC6"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4B84D" w14:textId="77777777" w:rsidR="00A76C0A" w:rsidRDefault="00A76C0A" w:rsidP="00140BB6">
            <w:pPr>
              <w:keepNext/>
              <w:keepLines/>
              <w:spacing w:after="0"/>
              <w:jc w:val="center"/>
              <w:rPr>
                <w:sz w:val="18"/>
                <w:lang w:eastAsia="ja-JP"/>
              </w:rPr>
            </w:pPr>
            <w:r>
              <w:rPr>
                <w:sz w:val="18"/>
                <w:lang w:val="en-US"/>
              </w:rPr>
              <w:t>–</w:t>
            </w:r>
          </w:p>
        </w:tc>
      </w:tr>
      <w:tr w:rsidR="00A76C0A" w14:paraId="362AB47D"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D88F69"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029113" w14:textId="77777777" w:rsidR="00A76C0A" w:rsidRDefault="00A76C0A" w:rsidP="00140BB6">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846F54" w14:textId="77777777" w:rsidR="00A76C0A" w:rsidRDefault="00A76C0A" w:rsidP="00140BB6">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FB2CC"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56B0850"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A76C0A" w14:paraId="6B142A1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AE792" w14:textId="77777777" w:rsidR="00A76C0A" w:rsidRDefault="00A76C0A" w:rsidP="00140BB6">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727C70"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CE1EE" w14:textId="77777777" w:rsidR="00A76C0A" w:rsidRDefault="00A76C0A" w:rsidP="00140BB6">
            <w:pPr>
              <w:keepNext/>
              <w:keepLines/>
              <w:spacing w:after="0"/>
              <w:jc w:val="center"/>
              <w:rPr>
                <w:sz w:val="18"/>
                <w:lang w:eastAsia="ja-JP"/>
              </w:rPr>
            </w:pPr>
            <w:r>
              <w:rPr>
                <w:sz w:val="18"/>
                <w:lang w:val="en-US"/>
              </w:rPr>
              <w:t>–</w:t>
            </w:r>
          </w:p>
        </w:tc>
      </w:tr>
      <w:tr w:rsidR="00A76C0A" w14:paraId="57089916"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EE0BB"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20713B"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A48B53"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1AD0B"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0D85A30"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A76C0A" w14:paraId="258DCF2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BCED" w14:textId="77777777" w:rsidR="00A76C0A" w:rsidRDefault="00A76C0A" w:rsidP="00140BB6">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DCB6E"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21433" w14:textId="77777777" w:rsidR="00A76C0A" w:rsidRDefault="00A76C0A" w:rsidP="00140BB6">
            <w:pPr>
              <w:keepNext/>
              <w:keepLines/>
              <w:spacing w:after="0"/>
              <w:jc w:val="center"/>
              <w:rPr>
                <w:sz w:val="18"/>
                <w:lang w:eastAsia="ja-JP"/>
              </w:rPr>
            </w:pPr>
            <w:r>
              <w:rPr>
                <w:sz w:val="18"/>
                <w:lang w:val="en-US"/>
              </w:rPr>
              <w:t>–</w:t>
            </w:r>
          </w:p>
        </w:tc>
      </w:tr>
      <w:tr w:rsidR="00A76C0A" w14:paraId="7DD209B8" w14:textId="77777777" w:rsidTr="00140BB6">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1EBDB" w14:textId="77777777" w:rsidR="00A76C0A" w:rsidRDefault="00A76C0A" w:rsidP="00140BB6">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DCBDDE3" w14:textId="77777777" w:rsidR="00A76C0A" w:rsidRPr="004D6DE3" w:rsidRDefault="00A76C0A" w:rsidP="00242348">
      <w:pPr>
        <w:rPr>
          <w:rFonts w:ascii="Arial" w:hAnsi="Arial" w:cs="Arial"/>
          <w:b/>
        </w:rPr>
      </w:pPr>
    </w:p>
    <w:p w14:paraId="02D86C61" w14:textId="00C5AD19" w:rsidR="00A76C0A" w:rsidRPr="00242348" w:rsidRDefault="00A76C0A" w:rsidP="00A01F50">
      <w:pPr>
        <w:pStyle w:val="Heading5"/>
        <w:overflowPunct w:val="0"/>
        <w:autoSpaceDE w:val="0"/>
        <w:autoSpaceDN w:val="0"/>
        <w:adjustRightInd w:val="0"/>
        <w:textAlignment w:val="baseline"/>
        <w:rPr>
          <w:snapToGrid w:val="0"/>
          <w:lang w:eastAsia="en-GB"/>
        </w:rPr>
      </w:pPr>
      <w:bookmarkStart w:id="74" w:name="_Toc180420340"/>
      <w:r w:rsidRPr="00242348">
        <w:rPr>
          <w:rFonts w:hint="eastAsia"/>
          <w:snapToGrid w:val="0"/>
          <w:lang w:eastAsia="en-GB"/>
        </w:rPr>
        <w:t>5.</w:t>
      </w:r>
      <w:r w:rsidR="0005247C">
        <w:rPr>
          <w:snapToGrid w:val="0"/>
          <w:lang w:eastAsia="en-GB"/>
        </w:rPr>
        <w:t>0</w:t>
      </w:r>
      <w:r w:rsidRPr="00242348">
        <w:rPr>
          <w:snapToGrid w:val="0"/>
          <w:lang w:eastAsia="en-GB"/>
        </w:rPr>
        <w:t>.2.</w:t>
      </w:r>
      <w:r w:rsidR="00036F01">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74"/>
    </w:p>
    <w:p w14:paraId="43C26F7F" w14:textId="77777777" w:rsidR="00A76C0A" w:rsidRPr="0007219E" w:rsidRDefault="00A76C0A" w:rsidP="00A76C0A">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 xml:space="preserve">Since the </w:t>
      </w:r>
      <w:r>
        <w:rPr>
          <w:i/>
          <w:iCs/>
          <w:color w:val="FF0000"/>
          <w:lang w:val="en-US" w:eastAsia="zh-CN"/>
        </w:rPr>
        <w:t>triple beat</w:t>
      </w:r>
      <w:r w:rsidRPr="0007219E">
        <w:rPr>
          <w:i/>
          <w:iCs/>
          <w:color w:val="FF0000"/>
          <w:lang w:val="en-US" w:eastAsia="zh-CN"/>
        </w:rPr>
        <w:t xml:space="preserve">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53C4611" w14:textId="497A8752" w:rsidR="00A76C0A" w:rsidRPr="00140BB6" w:rsidRDefault="00A76C0A" w:rsidP="00140BB6">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sidR="0005247C">
        <w:rPr>
          <w:rFonts w:eastAsia="Times New Roman"/>
          <w:lang w:eastAsia="en-GB"/>
        </w:rPr>
        <w:t>0</w:t>
      </w:r>
      <w:r w:rsidRPr="00140BB6">
        <w:rPr>
          <w:rFonts w:eastAsia="Times New Roman"/>
          <w:lang w:eastAsia="en-GB"/>
        </w:rPr>
        <w:t>.2.</w:t>
      </w:r>
      <w:r w:rsidR="001F5138">
        <w:rPr>
          <w:rFonts w:eastAsia="Times New Roman"/>
          <w:lang w:eastAsia="en-GB"/>
        </w:rPr>
        <w:t>1</w:t>
      </w:r>
      <w:r w:rsidRPr="00140BB6">
        <w:rPr>
          <w:rFonts w:eastAsia="Times New Roman"/>
          <w:lang w:eastAsia="en-GB"/>
        </w:rPr>
        <w:t>.2-1 provides the two UL band with one band, along with 2CC intra-band uplink CA triple beat products into band nZ interference analysis for CA_nXA/B/C-nYA/B/C with nX/YB/C transmitting with a XXX</w:t>
      </w:r>
      <w:r w:rsidR="00140BB6">
        <w:rPr>
          <w:rFonts w:eastAsia="Times New Roman"/>
          <w:lang w:eastAsia="en-GB"/>
        </w:rPr>
        <w:t xml:space="preserve"> </w:t>
      </w:r>
      <w:r w:rsidRPr="00140BB6">
        <w:rPr>
          <w:rFonts w:eastAsia="Times New Roman"/>
          <w:lang w:eastAsia="en-GB"/>
        </w:rPr>
        <w:t>MHz maximum instantaneous bandwidth.</w:t>
      </w:r>
    </w:p>
    <w:p w14:paraId="4458A602" w14:textId="0CA87B90" w:rsidR="00A76C0A" w:rsidRPr="00140BB6" w:rsidRDefault="00A76C0A" w:rsidP="00140BB6">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lastRenderedPageBreak/>
        <w:t>Table 5.</w:t>
      </w:r>
      <w:r w:rsidR="0005247C">
        <w:rPr>
          <w:rFonts w:eastAsia="Times New Roman"/>
          <w:lang w:eastAsia="en-GB"/>
        </w:rPr>
        <w:t>0</w:t>
      </w:r>
      <w:r w:rsidRPr="00140BB6">
        <w:rPr>
          <w:rFonts w:eastAsia="Times New Roman"/>
          <w:lang w:eastAsia="en-GB"/>
        </w:rPr>
        <w:t>.2.</w:t>
      </w:r>
      <w:r w:rsidR="001F5138">
        <w:rPr>
          <w:rFonts w:eastAsia="Times New Roman"/>
          <w:lang w:eastAsia="en-GB"/>
        </w:rPr>
        <w:t>1</w:t>
      </w:r>
      <w:r w:rsidRPr="00140BB6">
        <w:rPr>
          <w:rFonts w:eastAsia="Times New Roman"/>
          <w:lang w:eastAsia="en-GB"/>
        </w:rPr>
        <w:t>.2-1: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A76C0A" w14:paraId="26E27567"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57E89" w14:textId="77777777" w:rsidR="00A76C0A" w:rsidRDefault="00A76C0A" w:rsidP="00140BB6">
            <w:pPr>
              <w:keepNext/>
              <w:keepLines/>
              <w:spacing w:after="0"/>
              <w:jc w:val="center"/>
              <w:rPr>
                <w:rFonts w:ascii="Arial" w:hAnsi="Arial" w:cs="Arial"/>
                <w:b/>
                <w:bCs/>
                <w:sz w:val="18"/>
                <w:szCs w:val="18"/>
              </w:rPr>
            </w:pPr>
            <w:bookmarkStart w:id="75" w:name="_Hlk167408188"/>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A33FF25" w14:textId="0608A662"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7D0232F"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CA_nY</w:t>
            </w:r>
            <w:r>
              <w:rPr>
                <w:rFonts w:ascii="Arial" w:eastAsia="SimSun" w:hAnsi="Arial" w:cs="Arial" w:hint="eastAsia"/>
                <w:b/>
                <w:bCs/>
                <w:sz w:val="18"/>
                <w:szCs w:val="18"/>
                <w:lang w:val="en-US" w:eastAsia="zh-CN"/>
              </w:rPr>
              <w:t>B/</w:t>
            </w:r>
            <w:r>
              <w:rPr>
                <w:rFonts w:ascii="Arial" w:hAnsi="Arial" w:cs="Arial"/>
                <w:b/>
                <w:bCs/>
                <w:sz w:val="18"/>
                <w:szCs w:val="18"/>
              </w:rPr>
              <w:t>C</w:t>
            </w:r>
          </w:p>
        </w:tc>
      </w:tr>
      <w:tr w:rsidR="00A76C0A" w14:paraId="6F8D7293"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8BEB427"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27121DCD" w14:textId="7DD96043"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7D0E0EF2" w14:textId="4915AD6A"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high</w:t>
            </w:r>
          </w:p>
        </w:tc>
        <w:tc>
          <w:tcPr>
            <w:tcW w:w="2074" w:type="dxa"/>
            <w:tcBorders>
              <w:top w:val="nil"/>
              <w:left w:val="nil"/>
              <w:bottom w:val="single" w:sz="4" w:space="0" w:color="auto"/>
              <w:right w:val="single" w:sz="4" w:space="0" w:color="auto"/>
            </w:tcBorders>
            <w:shd w:val="clear" w:color="auto" w:fill="auto"/>
            <w:vAlign w:val="center"/>
          </w:tcPr>
          <w:p w14:paraId="1F605313"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D5FCEC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A76C0A" w14:paraId="44185374" w14:textId="77777777" w:rsidTr="00140BB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0716505" w14:textId="012A60A0" w:rsidR="00A76C0A" w:rsidRDefault="00EC71CB" w:rsidP="00140BB6">
            <w:pPr>
              <w:keepNext/>
              <w:keepLines/>
              <w:spacing w:after="0"/>
              <w:jc w:val="center"/>
              <w:rPr>
                <w:rFonts w:ascii="Arial" w:eastAsia="SimSun" w:hAnsi="Arial" w:cs="Arial"/>
                <w:b/>
                <w:bCs/>
                <w:sz w:val="18"/>
                <w:szCs w:val="18"/>
                <w:lang w:val="en-US" w:eastAsia="zh-CN"/>
              </w:rPr>
            </w:pPr>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r w:rsidRPr="005975EA">
              <w:rPr>
                <w:rFonts w:ascii="Arial" w:hAnsi="Arial" w:cs="Arial" w:hint="eastAsia"/>
                <w:b/>
                <w:bCs/>
                <w:sz w:val="18"/>
                <w:szCs w:val="18"/>
              </w:rPr>
              <w:t> (nX, nY)</w:t>
            </w:r>
          </w:p>
        </w:tc>
        <w:tc>
          <w:tcPr>
            <w:tcW w:w="3404" w:type="dxa"/>
            <w:gridSpan w:val="2"/>
            <w:tcBorders>
              <w:top w:val="nil"/>
              <w:left w:val="nil"/>
              <w:bottom w:val="single" w:sz="4" w:space="0" w:color="auto"/>
              <w:right w:val="single" w:sz="4" w:space="0" w:color="auto"/>
            </w:tcBorders>
            <w:shd w:val="clear" w:color="auto" w:fill="auto"/>
            <w:vAlign w:val="center"/>
          </w:tcPr>
          <w:p w14:paraId="393D2EC8"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shd w:val="clear" w:color="auto" w:fill="auto"/>
            <w:vAlign w:val="center"/>
          </w:tcPr>
          <w:p w14:paraId="7B3890CF"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25DAB550"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4466586" w14:textId="66EC1680" w:rsidR="00A76C0A" w:rsidRDefault="00EC71CB" w:rsidP="00140BB6">
            <w:pPr>
              <w:keepNext/>
              <w:keepLines/>
              <w:spacing w:after="0"/>
              <w:jc w:val="center"/>
              <w:rPr>
                <w:rFonts w:ascii="Arial" w:hAnsi="Arial" w:cs="Arial"/>
                <w:b/>
                <w:bCs/>
                <w:sz w:val="18"/>
                <w:szCs w:val="18"/>
              </w:rPr>
            </w:pPr>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r w:rsidRPr="005975EA">
              <w:rPr>
                <w:rFonts w:ascii="Arial" w:hAnsi="Arial" w:cs="Arial" w:hint="eastAsia"/>
                <w:b/>
                <w:bCs/>
                <w:sz w:val="18"/>
                <w:szCs w:val="18"/>
              </w:rPr>
              <w:t> (nZ)</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C475"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shd w:val="clear" w:color="auto" w:fill="auto"/>
            <w:vAlign w:val="center"/>
          </w:tcPr>
          <w:p w14:paraId="7DCAA33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1E4E965"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r>
      <w:tr w:rsidR="00A76C0A" w14:paraId="3A79774E" w14:textId="77777777" w:rsidTr="00140BB6">
        <w:trPr>
          <w:trHeight w:val="56"/>
        </w:trPr>
        <w:tc>
          <w:tcPr>
            <w:tcW w:w="2437" w:type="dxa"/>
            <w:vMerge w:val="restart"/>
            <w:tcBorders>
              <w:top w:val="nil"/>
              <w:left w:val="single" w:sz="4" w:space="0" w:color="auto"/>
              <w:right w:val="single" w:sz="4" w:space="0" w:color="auto"/>
            </w:tcBorders>
            <w:shd w:val="clear" w:color="auto" w:fill="auto"/>
            <w:vAlign w:val="center"/>
          </w:tcPr>
          <w:p w14:paraId="526A8DEF"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3FBC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B6F58C9"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09AE0026" w14:textId="77777777" w:rsidR="00A76C0A" w:rsidRDefault="00A76C0A" w:rsidP="00140BB6">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3485F35" w14:textId="77777777" w:rsidR="00A76C0A" w:rsidRDefault="00A76C0A" w:rsidP="00140BB6">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76C0A" w14:paraId="53AA5701" w14:textId="77777777" w:rsidTr="00140BB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0E2B956" w14:textId="77777777" w:rsidR="00A76C0A" w:rsidRDefault="00A76C0A" w:rsidP="00140BB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74ECF573" w14:textId="77777777" w:rsidR="00A76C0A" w:rsidRDefault="00A76C0A" w:rsidP="00140BB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1913B7B" w14:textId="77777777" w:rsidR="00A76C0A" w:rsidRDefault="00A76C0A" w:rsidP="00140BB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BA3BD83"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42B32522"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D8AA7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B11512E"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2642E66"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7854CCF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68488F6D"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A76C0A" w14:paraId="1C0FA54B"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DA46FB3"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85E2AE0"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FAF2A"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5717B931"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F44E938"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1B3BAF3" w14:textId="1B0BA2F7" w:rsidR="00A76C0A" w:rsidRDefault="00CC18A0" w:rsidP="00CC18A0">
            <w:pPr>
              <w:keepNext/>
              <w:keepLines/>
              <w:spacing w:after="0"/>
              <w:rPr>
                <w:rFonts w:ascii="Arial" w:hAnsi="Arial" w:cs="Arial"/>
                <w:sz w:val="18"/>
                <w:szCs w:val="18"/>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analysis conclusion for the t</w:t>
            </w:r>
            <w:r>
              <w:rPr>
                <w:i/>
                <w:iCs/>
                <w:color w:val="FF0000"/>
                <w:lang w:val="en-US" w:eastAsia="zh-CN"/>
              </w:rPr>
              <w:t>wo UL band with intra-band UL CA triple beat s</w:t>
            </w:r>
            <w:r>
              <w:rPr>
                <w:rFonts w:hint="eastAsia"/>
                <w:i/>
                <w:iCs/>
                <w:color w:val="FF0000"/>
                <w:lang w:val="en-US" w:eastAsia="zh-CN"/>
              </w:rPr>
              <w:t>hall be included here, even if no issues are identified.</w:t>
            </w:r>
          </w:p>
        </w:tc>
      </w:tr>
      <w:tr w:rsidR="00A76C0A" w14:paraId="1294EBEC" w14:textId="77777777" w:rsidTr="00140BB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428807D" w14:textId="5BFDB636" w:rsidR="00A76C0A" w:rsidRDefault="00A76C0A" w:rsidP="00CF42FD">
            <w:pPr>
              <w:pStyle w:val="TAN"/>
              <w:ind w:left="629" w:hanging="629"/>
            </w:pPr>
            <w:r>
              <w:t xml:space="preserve">Note 1: </w:t>
            </w:r>
            <w:r w:rsidR="00EC71CB">
              <w:t xml:space="preserve">If the third band (nZ) are not part of the same or adjacent band groups, as defined in </w:t>
            </w:r>
            <w:r w:rsidR="00EC71CB">
              <w:rPr>
                <w:rFonts w:eastAsia="SimSun" w:cs="Arial" w:hint="eastAsia"/>
                <w:szCs w:val="18"/>
                <w:lang w:eastAsia="zh-CN"/>
              </w:rPr>
              <w:t>table</w:t>
            </w:r>
            <w:r w:rsidR="00EC71CB">
              <w:rPr>
                <w:rFonts w:cs="Arial" w:hint="eastAsia"/>
                <w:szCs w:val="18"/>
                <w:lang w:eastAsia="zh-CN"/>
              </w:rPr>
              <w:t xml:space="preserve"> A.1</w:t>
            </w:r>
            <w:r w:rsidR="00EC71CB">
              <w:rPr>
                <w:rFonts w:cs="Arial"/>
                <w:szCs w:val="18"/>
                <w:lang w:eastAsia="zh-CN"/>
              </w:rPr>
              <w:t>,</w:t>
            </w:r>
            <w:r w:rsidR="00EC71CB">
              <w:t xml:space="preserve"> of band one (nX) or two (nY), the analysis can be ignored.</w:t>
            </w:r>
          </w:p>
          <w:p w14:paraId="60D626A2" w14:textId="77777777" w:rsidR="00A76C0A" w:rsidRDefault="00A76C0A" w:rsidP="0007313B">
            <w:pPr>
              <w:pStyle w:val="TAN"/>
              <w:ind w:left="629" w:hanging="629"/>
            </w:pPr>
            <w:r>
              <w:t>Note 2: For contiguous intra-band ULCA, the minimum and maximum separation BW are 0MHz and Min(f</w:t>
            </w:r>
            <w:r w:rsidRPr="006C68CC">
              <w:rPr>
                <w:vertAlign w:val="subscript"/>
              </w:rPr>
              <w:t>y_high</w:t>
            </w:r>
            <w:r>
              <w:t>-f</w:t>
            </w:r>
            <w:r w:rsidRPr="006C68CC">
              <w:rPr>
                <w:vertAlign w:val="subscript"/>
              </w:rPr>
              <w:t>y_low</w:t>
            </w:r>
            <w:r>
              <w:t>, maximum aggregated BW) respectively.</w:t>
            </w:r>
          </w:p>
        </w:tc>
      </w:tr>
      <w:bookmarkEnd w:id="75"/>
    </w:tbl>
    <w:p w14:paraId="762B72C1" w14:textId="77777777" w:rsidR="00A76C0A" w:rsidRPr="004D6DE3" w:rsidRDefault="00A76C0A" w:rsidP="00A76C0A">
      <w:pPr>
        <w:spacing w:after="0"/>
        <w:rPr>
          <w:rFonts w:ascii="Arial" w:hAnsi="Arial" w:cs="Arial"/>
        </w:rPr>
      </w:pPr>
    </w:p>
    <w:p w14:paraId="5EAB7369" w14:textId="73F62816" w:rsidR="00654648" w:rsidRPr="00AB69C8" w:rsidRDefault="00DF33FC" w:rsidP="00AB69C8">
      <w:pPr>
        <w:pStyle w:val="Heading4"/>
        <w:overflowPunct w:val="0"/>
        <w:autoSpaceDE w:val="0"/>
        <w:autoSpaceDN w:val="0"/>
        <w:adjustRightInd w:val="0"/>
        <w:textAlignment w:val="baseline"/>
        <w:rPr>
          <w:rFonts w:eastAsia="Times New Roman"/>
          <w:lang w:eastAsia="en-GB"/>
        </w:rPr>
      </w:pPr>
      <w:bookmarkStart w:id="76" w:name="_Toc180420341"/>
      <w:r w:rsidRPr="00AB69C8">
        <w:rPr>
          <w:rFonts w:eastAsia="Times New Roman"/>
          <w:lang w:eastAsia="en-GB"/>
        </w:rPr>
        <w:t>5.</w:t>
      </w:r>
      <w:r w:rsidR="0005247C">
        <w:rPr>
          <w:rFonts w:eastAsia="Times New Roman"/>
          <w:lang w:eastAsia="en-GB"/>
        </w:rPr>
        <w:t>0</w:t>
      </w:r>
      <w:r w:rsidRPr="00AB69C8">
        <w:rPr>
          <w:rFonts w:eastAsia="Times New Roman"/>
          <w:lang w:eastAsia="en-GB"/>
        </w:rPr>
        <w:t>.2.</w:t>
      </w:r>
      <w:r w:rsidR="00242348">
        <w:rPr>
          <w:rFonts w:eastAsia="Times New Roman"/>
          <w:lang w:eastAsia="en-GB"/>
        </w:rPr>
        <w:t>2</w:t>
      </w:r>
      <w:r w:rsidRPr="00AB69C8">
        <w:rPr>
          <w:rFonts w:eastAsia="Times New Roman"/>
          <w:lang w:eastAsia="en-GB"/>
        </w:rPr>
        <w:tab/>
        <w:t>REFSENS requirements</w:t>
      </w:r>
      <w:bookmarkEnd w:id="76"/>
    </w:p>
    <w:p w14:paraId="132BA95E" w14:textId="15488315" w:rsidR="00AB69C8" w:rsidRDefault="00AB69C8" w:rsidP="00AB69C8">
      <w:pPr>
        <w:rPr>
          <w:i/>
          <w:iCs/>
          <w:color w:val="FF0000"/>
          <w:lang w:val="en-US" w:eastAsia="zh-CN"/>
        </w:rPr>
      </w:pPr>
      <w:r>
        <w:rPr>
          <w:i/>
          <w:iCs/>
          <w:color w:val="FF0000"/>
        </w:rPr>
        <w:t xml:space="preserve">Editor's note </w:t>
      </w:r>
      <w:r>
        <w:rPr>
          <w:rFonts w:eastAsia="SimSun" w:hint="eastAsia"/>
          <w:i/>
          <w:iCs/>
          <w:color w:val="FF0000"/>
          <w:lang w:val="en-US" w:eastAsia="zh-CN"/>
        </w:rPr>
        <w:t>1</w:t>
      </w:r>
      <w:r>
        <w:rPr>
          <w:i/>
          <w:iCs/>
          <w:color w:val="FF0000"/>
        </w:rPr>
        <w:t xml:space="preserve">: </w:t>
      </w:r>
      <w:r w:rsidRPr="0007219E">
        <w:rPr>
          <w:i/>
          <w:iCs/>
          <w:color w:val="FF0000"/>
        </w:rPr>
        <w:t xml:space="preserve">Text </w:t>
      </w:r>
      <w:r>
        <w:rPr>
          <w:i/>
          <w:iCs/>
          <w:color w:val="FF0000"/>
        </w:rPr>
        <w:t>can</w:t>
      </w:r>
      <w:r w:rsidRPr="0007219E">
        <w:rPr>
          <w:i/>
          <w:iCs/>
          <w:color w:val="FF0000"/>
        </w:rPr>
        <w:t xml:space="preserve"> be added if IMD due to 2 bands UL with 2 UL carriers or triple beat due to 2 bands UL with 3 UL car</w:t>
      </w:r>
      <w:r w:rsidR="001F5138">
        <w:rPr>
          <w:i/>
          <w:iCs/>
          <w:color w:val="FF0000"/>
        </w:rPr>
        <w:t>riers issues are identified in T</w:t>
      </w:r>
      <w:r w:rsidRPr="0007219E">
        <w:rPr>
          <w:i/>
          <w:iCs/>
          <w:color w:val="FF0000"/>
        </w:rPr>
        <w:t>able 5.</w:t>
      </w:r>
      <w:r w:rsidR="0005247C">
        <w:rPr>
          <w:i/>
          <w:iCs/>
          <w:color w:val="FF0000"/>
        </w:rPr>
        <w:t>0</w:t>
      </w:r>
      <w:r w:rsidRPr="0007219E">
        <w:rPr>
          <w:i/>
          <w:iCs/>
          <w:color w:val="FF0000"/>
        </w:rPr>
        <w:t>.2.</w:t>
      </w:r>
      <w:r w:rsidR="001F5138">
        <w:rPr>
          <w:i/>
          <w:iCs/>
          <w:color w:val="FF0000"/>
        </w:rPr>
        <w:t>1.1-1 and T</w:t>
      </w:r>
      <w:r w:rsidRPr="0007219E">
        <w:rPr>
          <w:i/>
          <w:iCs/>
          <w:color w:val="FF0000"/>
        </w:rPr>
        <w:t>able 5.</w:t>
      </w:r>
      <w:r w:rsidR="0005247C">
        <w:rPr>
          <w:i/>
          <w:iCs/>
          <w:color w:val="FF0000"/>
        </w:rPr>
        <w:t>0</w:t>
      </w:r>
      <w:r w:rsidRPr="0007219E">
        <w:rPr>
          <w:i/>
          <w:iCs/>
          <w:color w:val="FF0000"/>
        </w:rPr>
        <w:t>.2.</w:t>
      </w:r>
      <w:r w:rsidR="001F5138">
        <w:rPr>
          <w:i/>
          <w:iCs/>
          <w:color w:val="FF0000"/>
        </w:rPr>
        <w:t>1.2-1</w:t>
      </w:r>
      <w:r w:rsidRPr="0007219E">
        <w:rPr>
          <w:i/>
          <w:iCs/>
          <w:color w:val="FF0000"/>
        </w:rPr>
        <w:t>, respectively.</w:t>
      </w:r>
    </w:p>
    <w:p w14:paraId="0D0D3958" w14:textId="77777777" w:rsidR="00AB69C8" w:rsidRPr="0007219E" w:rsidRDefault="00AB69C8" w:rsidP="00AB69C8">
      <w:pPr>
        <w:rPr>
          <w:rFonts w:eastAsia="SimSun"/>
          <w:i/>
          <w:iCs/>
          <w:color w:val="FF0000"/>
          <w:lang w:val="en-US" w:eastAsia="zh-CN"/>
        </w:rPr>
      </w:pPr>
      <w:r>
        <w:rPr>
          <w:i/>
          <w:iCs/>
          <w:color w:val="FF0000"/>
        </w:rPr>
        <w:t xml:space="preserve">Editor's note </w:t>
      </w:r>
      <w:r>
        <w:rPr>
          <w:rFonts w:eastAsia="SimSun" w:hint="eastAsia"/>
          <w:i/>
          <w:iCs/>
          <w:color w:val="FF0000"/>
          <w:lang w:val="en-US" w:eastAsia="zh-CN"/>
        </w:rPr>
        <w:t>2</w:t>
      </w:r>
      <w:r>
        <w:rPr>
          <w:i/>
          <w:iCs/>
          <w:color w:val="FF0000"/>
        </w:rPr>
        <w:t>:</w:t>
      </w:r>
      <w:r>
        <w:rPr>
          <w:i/>
          <w:iCs/>
          <w:color w:val="FF0000"/>
          <w:lang w:val="en-US"/>
        </w:rPr>
        <w:t xml:space="preserve"> </w:t>
      </w:r>
      <w:bookmarkStart w:id="77" w:name="_Hlk167407365"/>
      <w:r>
        <w:rPr>
          <w:rFonts w:eastAsia="SimSun"/>
          <w:i/>
          <w:iCs/>
          <w:color w:val="FF0000"/>
          <w:lang w:val="en-US" w:eastAsia="zh-CN"/>
        </w:rPr>
        <w:t>P</w:t>
      </w:r>
      <w:r>
        <w:rPr>
          <w:rFonts w:eastAsia="SimSun" w:hint="eastAsia"/>
          <w:i/>
          <w:iCs/>
          <w:color w:val="FF0000"/>
          <w:lang w:val="en-US" w:eastAsia="zh-CN"/>
        </w:rPr>
        <w:t xml:space="preserve">roponent </w:t>
      </w:r>
      <w:r>
        <w:rPr>
          <w:rFonts w:eastAsia="SimSun"/>
          <w:i/>
          <w:iCs/>
          <w:color w:val="FF0000"/>
          <w:lang w:val="en-US" w:eastAsia="zh-CN"/>
        </w:rPr>
        <w:t xml:space="preserve">are encouraged </w:t>
      </w:r>
      <w:r>
        <w:rPr>
          <w:rFonts w:eastAsia="SimSun" w:hint="eastAsia"/>
          <w:i/>
          <w:iCs/>
          <w:color w:val="FF0000"/>
          <w:lang w:val="en-US" w:eastAsia="zh-CN"/>
        </w:rPr>
        <w:t>to provide t</w:t>
      </w:r>
      <w:r>
        <w:rPr>
          <w:i/>
          <w:iCs/>
          <w:color w:val="FF0000"/>
          <w:lang w:val="en-US"/>
        </w:rPr>
        <w:t xml:space="preserve">he </w:t>
      </w:r>
      <w:r>
        <w:rPr>
          <w:rFonts w:hint="eastAsia"/>
          <w:i/>
          <w:iCs/>
          <w:color w:val="FF0000"/>
          <w:lang w:val="en-US" w:eastAsia="zh-CN"/>
        </w:rPr>
        <w:t>detailed</w:t>
      </w:r>
      <w:r>
        <w:rPr>
          <w:i/>
          <w:iCs/>
          <w:color w:val="FF0000"/>
          <w:lang w:val="en-US"/>
        </w:rPr>
        <w:t xml:space="preserve"> </w:t>
      </w:r>
      <w:r>
        <w:rPr>
          <w:rFonts w:eastAsia="SimSun" w:hint="eastAsia"/>
          <w:i/>
          <w:iCs/>
          <w:color w:val="FF0000"/>
          <w:lang w:val="en-US" w:eastAsia="zh-CN"/>
        </w:rPr>
        <w:t xml:space="preserve">technical </w:t>
      </w:r>
      <w:r>
        <w:rPr>
          <w:i/>
          <w:iCs/>
          <w:color w:val="FF0000"/>
          <w:lang w:val="en-US"/>
        </w:rPr>
        <w:t xml:space="preserve">analysis </w:t>
      </w:r>
      <w:r>
        <w:rPr>
          <w:rFonts w:hint="eastAsia"/>
          <w:i/>
          <w:iCs/>
          <w:color w:val="FF0000"/>
          <w:lang w:val="en-US" w:eastAsia="zh-CN"/>
        </w:rPr>
        <w:t xml:space="preserve">of </w:t>
      </w:r>
      <w:r>
        <w:rPr>
          <w:i/>
          <w:iCs/>
          <w:color w:val="FF0000"/>
          <w:lang w:val="en-US"/>
        </w:rPr>
        <w:t xml:space="preserve">the </w:t>
      </w:r>
      <w:r>
        <w:rPr>
          <w:rFonts w:hint="eastAsia"/>
          <w:i/>
          <w:iCs/>
          <w:color w:val="FF0000"/>
          <w:lang w:val="en-US" w:eastAsia="zh-CN"/>
        </w:rPr>
        <w:t>MSD requirements</w:t>
      </w:r>
      <w:r>
        <w:rPr>
          <w:i/>
          <w:iCs/>
          <w:color w:val="FF0000"/>
          <w:lang w:val="en-US"/>
        </w:rPr>
        <w:t>.</w:t>
      </w:r>
      <w:r>
        <w:rPr>
          <w:rFonts w:eastAsia="SimSun" w:hint="eastAsia"/>
          <w:i/>
          <w:iCs/>
          <w:color w:val="FF0000"/>
          <w:lang w:val="en-US" w:eastAsia="zh-CN"/>
        </w:rPr>
        <w:t xml:space="preserve"> For example: RF architectu</w:t>
      </w:r>
      <w:r>
        <w:rPr>
          <w:rFonts w:eastAsia="SimSun"/>
          <w:i/>
          <w:iCs/>
          <w:color w:val="FF0000"/>
          <w:lang w:val="en-US" w:eastAsia="zh-CN"/>
        </w:rPr>
        <w:t>r</w:t>
      </w:r>
      <w:r>
        <w:rPr>
          <w:rFonts w:eastAsia="SimSun" w:hint="eastAsia"/>
          <w:i/>
          <w:iCs/>
          <w:color w:val="FF0000"/>
          <w:lang w:val="en-US" w:eastAsia="zh-CN"/>
        </w:rPr>
        <w:t>e, RF</w:t>
      </w:r>
      <w:r>
        <w:rPr>
          <w:rFonts w:eastAsia="SimSun"/>
          <w:i/>
          <w:iCs/>
          <w:color w:val="FF0000"/>
          <w:lang w:val="en-US" w:eastAsia="zh-CN"/>
        </w:rPr>
        <w:t xml:space="preserve"> </w:t>
      </w:r>
      <w:r>
        <w:rPr>
          <w:rFonts w:eastAsia="SimSun" w:hint="eastAsia"/>
          <w:i/>
          <w:iCs/>
          <w:color w:val="FF0000"/>
          <w:lang w:val="en-US" w:eastAsia="zh-CN"/>
        </w:rPr>
        <w:t>components parameter, and etc.</w:t>
      </w:r>
      <w:bookmarkEnd w:id="77"/>
      <w:r>
        <w:rPr>
          <w:rFonts w:eastAsia="SimSun"/>
          <w:i/>
          <w:iCs/>
          <w:color w:val="FF0000"/>
          <w:lang w:val="en-US" w:eastAsia="zh-CN"/>
        </w:rPr>
        <w:t xml:space="preserve"> </w:t>
      </w:r>
      <w:r w:rsidRPr="00B92F94">
        <w:rPr>
          <w:rFonts w:eastAsia="SimSun"/>
          <w:i/>
          <w:iCs/>
          <w:color w:val="FF0000"/>
          <w:lang w:val="en-US" w:eastAsia="zh-CN"/>
        </w:rPr>
        <w:t>In the case where the proponent is missing some elements to calculate the REFSENS exception cases, the TP can be submitted to the “not for bl</w:t>
      </w:r>
      <w:r>
        <w:rPr>
          <w:rFonts w:eastAsia="SimSun"/>
          <w:i/>
          <w:iCs/>
          <w:color w:val="FF0000"/>
          <w:lang w:val="en-US" w:eastAsia="zh-CN"/>
        </w:rPr>
        <w:t>o</w:t>
      </w:r>
      <w:r w:rsidRPr="00B92F94">
        <w:rPr>
          <w:rFonts w:eastAsia="SimSun"/>
          <w:i/>
          <w:iCs/>
          <w:color w:val="FF0000"/>
          <w:lang w:val="en-US" w:eastAsia="zh-CN"/>
        </w:rPr>
        <w:t>ck approval” AI for expert support.</w:t>
      </w:r>
    </w:p>
    <w:p w14:paraId="745AF95C" w14:textId="77777777" w:rsidR="00184E46" w:rsidRDefault="00184E46">
      <w:pPr>
        <w:pStyle w:val="EditorsNote"/>
        <w:overflowPunct w:val="0"/>
        <w:autoSpaceDE w:val="0"/>
        <w:autoSpaceDN w:val="0"/>
        <w:adjustRightInd w:val="0"/>
        <w:ind w:left="284" w:firstLine="0"/>
        <w:textAlignment w:val="baseline"/>
        <w:rPr>
          <w:rFonts w:eastAsia="SimSun"/>
          <w:lang w:eastAsia="zh-CN"/>
        </w:rPr>
      </w:pPr>
    </w:p>
    <w:p w14:paraId="6D426095" w14:textId="2D4D63A5" w:rsidR="00B754A1" w:rsidRPr="00B75DD1" w:rsidRDefault="00B754A1" w:rsidP="00B754A1">
      <w:pPr>
        <w:pStyle w:val="Heading2"/>
      </w:pPr>
      <w:bookmarkStart w:id="78" w:name="_Toc9848477"/>
      <w:bookmarkStart w:id="79" w:name="_Toc168053456"/>
      <w:bookmarkStart w:id="80" w:name="_Toc169987782"/>
      <w:bookmarkStart w:id="81" w:name="_Toc170057048"/>
      <w:bookmarkStart w:id="82" w:name="_Toc180420342"/>
      <w:r w:rsidRPr="00B75DD1">
        <w:t>5.1</w:t>
      </w:r>
      <w:r w:rsidRPr="00B75DD1">
        <w:tab/>
        <w:t>CA_n</w:t>
      </w:r>
      <w:r>
        <w:t>28</w:t>
      </w:r>
      <w:r w:rsidRPr="00B75DD1">
        <w:t>-n41-n</w:t>
      </w:r>
      <w:bookmarkEnd w:id="78"/>
      <w:r w:rsidRPr="00B75DD1">
        <w:t>79</w:t>
      </w:r>
      <w:bookmarkEnd w:id="79"/>
      <w:bookmarkEnd w:id="80"/>
      <w:bookmarkEnd w:id="81"/>
      <w:bookmarkEnd w:id="82"/>
    </w:p>
    <w:p w14:paraId="7878168D" w14:textId="77777777" w:rsidR="00B754A1" w:rsidRPr="00B75DD1" w:rsidRDefault="00B754A1" w:rsidP="00B754A1">
      <w:pPr>
        <w:pStyle w:val="Heading3"/>
      </w:pPr>
      <w:bookmarkStart w:id="83" w:name="_Toc168053457"/>
      <w:bookmarkStart w:id="84" w:name="_Toc169987783"/>
      <w:bookmarkStart w:id="85" w:name="_Toc170057049"/>
      <w:bookmarkStart w:id="86" w:name="_Toc180420343"/>
      <w:r w:rsidRPr="00B75DD1">
        <w:t>5.1.1</w:t>
      </w:r>
      <w:r w:rsidRPr="00B75DD1">
        <w:tab/>
        <w:t>Common for 1 band UL and 2 bands UL CA</w:t>
      </w:r>
      <w:bookmarkEnd w:id="83"/>
      <w:bookmarkEnd w:id="84"/>
      <w:bookmarkEnd w:id="85"/>
      <w:bookmarkEnd w:id="86"/>
    </w:p>
    <w:p w14:paraId="32061C34" w14:textId="77777777" w:rsidR="00B754A1" w:rsidRPr="00B75DD1" w:rsidRDefault="00B754A1" w:rsidP="00B754A1">
      <w:pPr>
        <w:pStyle w:val="Heading4"/>
      </w:pPr>
      <w:bookmarkStart w:id="87" w:name="_Toc9848478"/>
      <w:bookmarkStart w:id="88" w:name="_Toc168053458"/>
      <w:bookmarkStart w:id="89" w:name="_Toc169987784"/>
      <w:bookmarkStart w:id="90" w:name="_Toc170057050"/>
      <w:bookmarkStart w:id="91" w:name="_Toc180420344"/>
      <w:r w:rsidRPr="00B75DD1">
        <w:t>5.1.1.1</w:t>
      </w:r>
      <w:r w:rsidRPr="00B75DD1">
        <w:tab/>
        <w:t>Operating bands for CA</w:t>
      </w:r>
      <w:bookmarkEnd w:id="87"/>
      <w:bookmarkEnd w:id="88"/>
      <w:bookmarkEnd w:id="89"/>
      <w:bookmarkEnd w:id="90"/>
      <w:bookmarkEnd w:id="91"/>
    </w:p>
    <w:p w14:paraId="2F74CFD5" w14:textId="6BE13D62" w:rsidR="00B754A1" w:rsidRPr="00B75DD1" w:rsidRDefault="00B754A1" w:rsidP="00B754A1">
      <w:pPr>
        <w:pStyle w:val="TH"/>
        <w:rPr>
          <w:rFonts w:cs="Arial"/>
        </w:rPr>
      </w:pPr>
      <w:r w:rsidRPr="00B75DD1">
        <w:rPr>
          <w:rFonts w:cs="Arial"/>
        </w:rPr>
        <w:t xml:space="preserve">Table 5.1.1.1-1: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754A1" w14:paraId="25973085"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6EC29D" w14:textId="77777777" w:rsidR="00B754A1" w:rsidRDefault="00B754A1" w:rsidP="008645DB">
            <w:pPr>
              <w:keepNext/>
              <w:keepLines/>
              <w:spacing w:after="0"/>
              <w:jc w:val="center"/>
              <w:rPr>
                <w:rFonts w:ascii="Arial" w:hAnsi="Arial" w:cs="Arial"/>
                <w:b/>
                <w:sz w:val="18"/>
                <w:lang w:val="en-US" w:eastAsia="zh-CN"/>
              </w:rPr>
            </w:pPr>
            <w:r>
              <w:rPr>
                <w:rFonts w:ascii="Arial" w:hAnsi="Arial" w:cs="Arial"/>
                <w:b/>
                <w:sz w:val="18"/>
                <w:lang w:val="en-US" w:eastAsia="ja-JP"/>
              </w:rPr>
              <w:t>NR</w:t>
            </w:r>
            <w:r>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A2CE80F"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7CF7E4A"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E2C9382" w14:textId="77777777" w:rsidR="00B754A1" w:rsidRDefault="00B754A1" w:rsidP="008645DB">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4F23A5A9"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mode</w:t>
            </w:r>
          </w:p>
        </w:tc>
      </w:tr>
      <w:tr w:rsidR="00B754A1" w14:paraId="6EB6C7B9"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2D15EA" w14:textId="77777777" w:rsidR="00B754A1" w:rsidRDefault="00B754A1" w:rsidP="008645DB">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0AE834E"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1F02440"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4AB67B7" w14:textId="77777777" w:rsidR="00B754A1" w:rsidRDefault="00B754A1" w:rsidP="008645DB">
            <w:pPr>
              <w:keepNext/>
              <w:keepLines/>
              <w:spacing w:after="0"/>
              <w:rPr>
                <w:rFonts w:ascii="Arial" w:eastAsia="Calibri" w:hAnsi="Arial" w:cs="Arial"/>
                <w:b/>
                <w:bCs/>
                <w:sz w:val="18"/>
                <w:szCs w:val="18"/>
                <w:lang w:val="en-US" w:eastAsia="zh-CN"/>
              </w:rPr>
            </w:pPr>
          </w:p>
        </w:tc>
      </w:tr>
      <w:tr w:rsidR="00B754A1" w14:paraId="58F852B0"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518F8DE" w14:textId="77777777" w:rsidR="00B754A1" w:rsidRDefault="00B754A1" w:rsidP="008645DB">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1055CE"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FB8B519"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C086430" w14:textId="77777777" w:rsidR="00B754A1" w:rsidRDefault="00B754A1" w:rsidP="008645DB">
            <w:pPr>
              <w:keepNext/>
              <w:keepLines/>
              <w:spacing w:after="0"/>
              <w:rPr>
                <w:rFonts w:ascii="Arial" w:eastAsia="Calibri" w:hAnsi="Arial" w:cs="Arial"/>
                <w:b/>
                <w:bCs/>
                <w:sz w:val="18"/>
                <w:szCs w:val="18"/>
                <w:lang w:val="en-US" w:eastAsia="zh-CN"/>
              </w:rPr>
            </w:pPr>
          </w:p>
        </w:tc>
      </w:tr>
      <w:tr w:rsidR="00B754A1" w14:paraId="676A6573"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9890E31" w14:textId="77777777" w:rsidR="00B754A1" w:rsidRDefault="00B754A1" w:rsidP="008645DB">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n28</w:t>
            </w:r>
          </w:p>
        </w:tc>
        <w:tc>
          <w:tcPr>
            <w:tcW w:w="3536" w:type="dxa"/>
            <w:tcBorders>
              <w:top w:val="single" w:sz="4" w:space="0" w:color="auto"/>
              <w:left w:val="single" w:sz="4" w:space="0" w:color="auto"/>
              <w:bottom w:val="single" w:sz="4" w:space="0" w:color="auto"/>
              <w:right w:val="single" w:sz="4" w:space="0" w:color="auto"/>
            </w:tcBorders>
            <w:vAlign w:val="center"/>
          </w:tcPr>
          <w:p w14:paraId="29F248FD" w14:textId="77777777" w:rsidR="00B754A1" w:rsidRDefault="00B754A1" w:rsidP="008645DB">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703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SimSun" w:hAnsi="Arial" w:cs="Arial" w:hint="eastAsia"/>
                <w:sz w:val="18"/>
                <w:szCs w:val="18"/>
                <w:lang w:val="en-US" w:eastAsia="zh-CN"/>
              </w:rPr>
              <w:t xml:space="preserve">748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EE6EDEC" w14:textId="77777777" w:rsidR="00B754A1" w:rsidRDefault="00B754A1" w:rsidP="008645DB">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703 </w:t>
            </w:r>
            <w:r>
              <w:rPr>
                <w:rFonts w:ascii="Arial" w:hAnsi="Arial" w:cs="Arial"/>
                <w:sz w:val="18"/>
                <w:szCs w:val="18"/>
              </w:rPr>
              <w:t>MHz</w:t>
            </w:r>
            <w:r>
              <w:rPr>
                <w:rFonts w:ascii="Arial" w:hAnsi="Arial" w:cs="Arial"/>
                <w:sz w:val="18"/>
                <w:lang w:eastAsia="ko-KR"/>
              </w:rPr>
              <w:t xml:space="preserve"> </w:t>
            </w:r>
            <w:r>
              <w:rPr>
                <w:rFonts w:ascii="Arial" w:hAnsi="Arial" w:cs="Arial"/>
                <w:sz w:val="18"/>
                <w:szCs w:val="18"/>
              </w:rPr>
              <w:t>–</w:t>
            </w:r>
            <w:r>
              <w:rPr>
                <w:rFonts w:ascii="Arial" w:hAnsi="Arial" w:cs="Arial"/>
                <w:sz w:val="18"/>
                <w:lang w:eastAsia="ko-KR"/>
              </w:rPr>
              <w:t xml:space="preserve"> </w:t>
            </w:r>
            <w:r>
              <w:rPr>
                <w:rFonts w:ascii="Arial" w:eastAsia="SimSun" w:hAnsi="Arial" w:cs="Arial" w:hint="eastAsia"/>
                <w:sz w:val="18"/>
                <w:szCs w:val="18"/>
                <w:lang w:val="en-US" w:eastAsia="zh-CN"/>
              </w:rPr>
              <w:t>748</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C4252AD" w14:textId="77777777" w:rsidR="00B754A1" w:rsidRDefault="00B754A1" w:rsidP="008645DB">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FDD</w:t>
            </w:r>
          </w:p>
        </w:tc>
      </w:tr>
      <w:tr w:rsidR="00B754A1" w14:paraId="36685AED"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C2EC3A" w14:textId="77777777" w:rsidR="00B754A1" w:rsidRDefault="00B754A1" w:rsidP="008645DB">
            <w:pPr>
              <w:keepNext/>
              <w:keepLines/>
              <w:spacing w:after="0"/>
              <w:jc w:val="center"/>
              <w:rPr>
                <w:rFonts w:ascii="Arial" w:eastAsia="SimSun" w:hAnsi="Arial" w:cs="Arial"/>
                <w:sz w:val="18"/>
                <w:lang w:val="en-US" w:eastAsia="zh-CN"/>
              </w:rPr>
            </w:pPr>
            <w:r>
              <w:rPr>
                <w:rFonts w:ascii="Arial" w:hAnsi="Arial" w:cs="Arial"/>
                <w:sz w:val="18"/>
                <w:szCs w:val="18"/>
              </w:rPr>
              <w:t>n</w:t>
            </w:r>
            <w:r>
              <w:rPr>
                <w:rFonts w:ascii="Arial" w:eastAsia="SimSun" w:hAnsi="Arial" w:cs="Arial" w:hint="eastAsia"/>
                <w:sz w:val="18"/>
                <w:szCs w:val="18"/>
                <w:lang w:val="en-US" w:eastAsia="zh-CN"/>
              </w:rPr>
              <w:t>41</w:t>
            </w:r>
          </w:p>
        </w:tc>
        <w:tc>
          <w:tcPr>
            <w:tcW w:w="3536" w:type="dxa"/>
            <w:tcBorders>
              <w:top w:val="single" w:sz="4" w:space="0" w:color="auto"/>
              <w:left w:val="single" w:sz="4" w:space="0" w:color="auto"/>
              <w:bottom w:val="single" w:sz="4" w:space="0" w:color="auto"/>
              <w:right w:val="single" w:sz="4" w:space="0" w:color="auto"/>
            </w:tcBorders>
            <w:vAlign w:val="center"/>
          </w:tcPr>
          <w:p w14:paraId="0BED6C27" w14:textId="77777777" w:rsidR="00B754A1" w:rsidRDefault="00B754A1" w:rsidP="008645DB">
            <w:pPr>
              <w:keepNext/>
              <w:keepLines/>
              <w:spacing w:after="0"/>
              <w:jc w:val="center"/>
              <w:rPr>
                <w:rFonts w:ascii="Arial" w:eastAsia="Calibri" w:hAnsi="Arial" w:cs="Arial"/>
                <w:sz w:val="18"/>
                <w:lang w:val="sv-SE" w:eastAsia="ko-KR"/>
              </w:rPr>
            </w:pPr>
            <w:r>
              <w:rPr>
                <w:rFonts w:ascii="Arial" w:eastAsia="SimSun" w:hAnsi="Arial" w:cs="Arial" w:hint="eastAsia"/>
                <w:sz w:val="18"/>
                <w:szCs w:val="18"/>
                <w:lang w:val="en-US" w:eastAsia="zh-CN"/>
              </w:rPr>
              <w:t xml:space="preserve">2496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SimSun" w:hAnsi="Arial" w:cs="Arial" w:hint="eastAsia"/>
                <w:sz w:val="18"/>
                <w:szCs w:val="18"/>
                <w:lang w:val="en-US" w:eastAsia="zh-CN"/>
              </w:rPr>
              <w:t xml:space="preserve">2690 </w:t>
            </w:r>
            <w:r>
              <w:rPr>
                <w:rFonts w:ascii="Arial" w:hAnsi="Arial" w:cs="Arial"/>
                <w:sz w:val="18"/>
                <w:szCs w:val="18"/>
                <w:lang w:val="sv-SE"/>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E5ACA0B" w14:textId="77777777" w:rsidR="00B754A1" w:rsidRDefault="00B754A1" w:rsidP="008645DB">
            <w:pPr>
              <w:keepNext/>
              <w:keepLines/>
              <w:spacing w:after="0"/>
              <w:jc w:val="center"/>
              <w:rPr>
                <w:rFonts w:ascii="Arial" w:hAnsi="Arial" w:cs="Arial"/>
                <w:sz w:val="18"/>
                <w:lang w:val="sv-SE" w:eastAsia="ko-KR"/>
              </w:rPr>
            </w:pPr>
            <w:r>
              <w:rPr>
                <w:rFonts w:ascii="Arial" w:eastAsia="SimSun" w:hAnsi="Arial" w:cs="Arial" w:hint="eastAsia"/>
                <w:sz w:val="18"/>
                <w:szCs w:val="18"/>
                <w:lang w:val="en-US" w:eastAsia="zh-CN"/>
              </w:rPr>
              <w:t xml:space="preserve">2496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SimSun" w:hAnsi="Arial" w:cs="Arial" w:hint="eastAsia"/>
                <w:sz w:val="18"/>
                <w:szCs w:val="18"/>
                <w:lang w:val="en-US" w:eastAsia="zh-CN"/>
              </w:rPr>
              <w:t xml:space="preserve">2690 </w:t>
            </w:r>
            <w:r>
              <w:rPr>
                <w:rFonts w:ascii="Arial" w:hAnsi="Arial" w:cs="Arial"/>
                <w:sz w:val="18"/>
                <w:szCs w:val="18"/>
                <w:lang w:val="sv-SE"/>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C05D279" w14:textId="77777777" w:rsidR="00B754A1" w:rsidRDefault="00B754A1" w:rsidP="008645DB">
            <w:pPr>
              <w:keepNext/>
              <w:keepLines/>
              <w:spacing w:after="0"/>
              <w:jc w:val="center"/>
              <w:rPr>
                <w:rFonts w:ascii="Arial" w:eastAsia="SimSun" w:hAnsi="Arial" w:cs="Arial"/>
                <w:sz w:val="18"/>
                <w:lang w:val="en-US" w:eastAsia="zh-CN"/>
              </w:rPr>
            </w:pPr>
            <w:r>
              <w:rPr>
                <w:rFonts w:ascii="Arial" w:eastAsia="SimSun" w:hAnsi="Arial" w:cs="Arial" w:hint="eastAsia"/>
                <w:sz w:val="18"/>
                <w:szCs w:val="18"/>
                <w:lang w:val="en-US" w:eastAsia="zh-CN"/>
              </w:rPr>
              <w:t>TDD</w:t>
            </w:r>
          </w:p>
        </w:tc>
      </w:tr>
      <w:tr w:rsidR="00B754A1" w14:paraId="5314EDD9"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C751063" w14:textId="77777777" w:rsidR="00B754A1" w:rsidRDefault="00B754A1" w:rsidP="008645DB">
            <w:pPr>
              <w:keepNext/>
              <w:keepLines/>
              <w:spacing w:after="0"/>
              <w:jc w:val="center"/>
              <w:rPr>
                <w:rFonts w:ascii="Arial" w:eastAsia="SimSun" w:hAnsi="Arial" w:cs="Arial"/>
                <w:sz w:val="18"/>
                <w:szCs w:val="18"/>
                <w:lang w:val="en-US" w:eastAsia="zh-CN"/>
              </w:rPr>
            </w:pPr>
            <w:r>
              <w:rPr>
                <w:rFonts w:ascii="Arial" w:hAnsi="Arial" w:cs="Arial"/>
                <w:sz w:val="18"/>
                <w:szCs w:val="18"/>
              </w:rPr>
              <w:t>n</w:t>
            </w:r>
            <w:r>
              <w:rPr>
                <w:rFonts w:ascii="Arial" w:eastAsia="SimSun" w:hAnsi="Arial" w:cs="Arial" w:hint="eastAsia"/>
                <w:sz w:val="18"/>
                <w:szCs w:val="18"/>
                <w:lang w:val="en-US" w:eastAsia="zh-CN"/>
              </w:rPr>
              <w:t>79</w:t>
            </w:r>
          </w:p>
        </w:tc>
        <w:tc>
          <w:tcPr>
            <w:tcW w:w="3536" w:type="dxa"/>
            <w:tcBorders>
              <w:top w:val="single" w:sz="4" w:space="0" w:color="auto"/>
              <w:left w:val="single" w:sz="4" w:space="0" w:color="auto"/>
              <w:bottom w:val="single" w:sz="4" w:space="0" w:color="auto"/>
              <w:right w:val="single" w:sz="4" w:space="0" w:color="auto"/>
            </w:tcBorders>
            <w:vAlign w:val="center"/>
          </w:tcPr>
          <w:p w14:paraId="12027B16" w14:textId="77777777" w:rsidR="00B754A1" w:rsidRDefault="00B754A1" w:rsidP="008645DB">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SimSun" w:hAnsi="Arial" w:cs="Arial" w:hint="eastAsia"/>
                <w:sz w:val="18"/>
                <w:szCs w:val="18"/>
                <w:lang w:val="en-US" w:eastAsia="zh-CN"/>
              </w:rPr>
              <w:t xml:space="preserve">5000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438BBA9" w14:textId="77777777" w:rsidR="00B754A1" w:rsidRDefault="00B754A1" w:rsidP="008645DB">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SimSun" w:hAnsi="Arial" w:cs="Arial" w:hint="eastAsia"/>
                <w:sz w:val="18"/>
                <w:szCs w:val="18"/>
                <w:lang w:val="en-US" w:eastAsia="zh-CN"/>
              </w:rPr>
              <w:t xml:space="preserve">5000 </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F83EC82" w14:textId="77777777" w:rsidR="00B754A1" w:rsidRDefault="00B754A1" w:rsidP="008645DB">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TDD</w:t>
            </w:r>
          </w:p>
        </w:tc>
      </w:tr>
    </w:tbl>
    <w:p w14:paraId="5F71F60A" w14:textId="77777777" w:rsidR="00B754A1" w:rsidRPr="00B75DD1" w:rsidRDefault="00B754A1" w:rsidP="00B754A1"/>
    <w:p w14:paraId="31F8B8AC" w14:textId="3F3467B7" w:rsidR="00B754A1" w:rsidRPr="00B75DD1" w:rsidRDefault="00B754A1" w:rsidP="00B754A1">
      <w:pPr>
        <w:pStyle w:val="Heading4"/>
      </w:pPr>
      <w:bookmarkStart w:id="92" w:name="_Toc9848479"/>
      <w:bookmarkStart w:id="93" w:name="_Toc168053459"/>
      <w:bookmarkStart w:id="94" w:name="_Toc169987785"/>
      <w:bookmarkStart w:id="95" w:name="_Toc170057051"/>
      <w:bookmarkStart w:id="96" w:name="_Toc180420345"/>
      <w:r w:rsidRPr="00B75DD1">
        <w:lastRenderedPageBreak/>
        <w:t>5.1.1.2</w:t>
      </w:r>
      <w:r w:rsidRPr="00B75DD1">
        <w:tab/>
      </w:r>
      <w:bookmarkEnd w:id="92"/>
      <w:bookmarkEnd w:id="93"/>
      <w:bookmarkEnd w:id="94"/>
      <w:bookmarkEnd w:id="95"/>
      <w:r>
        <w:rPr>
          <w:rFonts w:cs="Arial"/>
          <w:lang w:eastAsia="zh-CN"/>
        </w:rPr>
        <w:t>Channel bandwidths per operating band for CA</w:t>
      </w:r>
      <w:bookmarkEnd w:id="96"/>
    </w:p>
    <w:p w14:paraId="2DD16C90" w14:textId="3D7B5A89" w:rsidR="00B754A1" w:rsidRPr="00B75DD1" w:rsidRDefault="00B754A1" w:rsidP="00B754A1">
      <w:pPr>
        <w:pStyle w:val="TH"/>
        <w:rPr>
          <w:rFonts w:cs="Arial"/>
        </w:rPr>
      </w:pPr>
      <w:r w:rsidRPr="00B75DD1">
        <w:rPr>
          <w:rFonts w:cs="Arial"/>
        </w:rPr>
        <w:t xml:space="preserve">Table 5.1.1.2-1: </w:t>
      </w:r>
      <w:r>
        <w:rPr>
          <w:rFonts w:cs="Arial"/>
        </w:rPr>
        <w:t xml:space="preserve">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7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903"/>
        <w:gridCol w:w="891"/>
        <w:gridCol w:w="2583"/>
        <w:gridCol w:w="7"/>
        <w:gridCol w:w="1719"/>
        <w:gridCol w:w="7"/>
      </w:tblGrid>
      <w:tr w:rsidR="00B754A1" w14:paraId="4410BCE3" w14:textId="77777777" w:rsidTr="008645DB">
        <w:trPr>
          <w:gridAfter w:val="1"/>
          <w:wAfter w:w="7" w:type="dxa"/>
          <w:trHeight w:val="29"/>
        </w:trPr>
        <w:tc>
          <w:tcPr>
            <w:tcW w:w="2080" w:type="dxa"/>
            <w:tcBorders>
              <w:top w:val="single" w:sz="4" w:space="0" w:color="auto"/>
              <w:left w:val="single" w:sz="4" w:space="0" w:color="auto"/>
              <w:bottom w:val="single" w:sz="4" w:space="0" w:color="auto"/>
              <w:right w:val="single" w:sz="4" w:space="0" w:color="auto"/>
            </w:tcBorders>
            <w:vAlign w:val="center"/>
          </w:tcPr>
          <w:p w14:paraId="5EFECFB7" w14:textId="77777777" w:rsidR="00B754A1" w:rsidRDefault="00B754A1" w:rsidP="008645DB">
            <w:pPr>
              <w:pStyle w:val="TAH"/>
              <w:rPr>
                <w:rFonts w:ascii="Calibri" w:eastAsia="SimSun" w:hAnsi="Calibri"/>
                <w:sz w:val="21"/>
                <w:lang w:val="en-US" w:eastAsia="zh-CN"/>
              </w:rPr>
            </w:pPr>
            <w:r>
              <w:rPr>
                <w:rFonts w:eastAsia="SimSun"/>
                <w:lang w:val="en-US" w:eastAsia="zh-CN"/>
              </w:rPr>
              <w:t>NR CA configuration</w:t>
            </w:r>
          </w:p>
        </w:tc>
        <w:tc>
          <w:tcPr>
            <w:tcW w:w="1939" w:type="dxa"/>
            <w:tcBorders>
              <w:top w:val="single" w:sz="4" w:space="0" w:color="auto"/>
              <w:left w:val="single" w:sz="4" w:space="0" w:color="auto"/>
              <w:bottom w:val="single" w:sz="4" w:space="0" w:color="auto"/>
              <w:right w:val="single" w:sz="4" w:space="0" w:color="auto"/>
            </w:tcBorders>
            <w:vAlign w:val="center"/>
          </w:tcPr>
          <w:p w14:paraId="707398A3" w14:textId="77777777" w:rsidR="00B754A1" w:rsidRDefault="00B754A1" w:rsidP="008645DB">
            <w:pPr>
              <w:pStyle w:val="TAH"/>
              <w:rPr>
                <w:rFonts w:eastAsia="SimSun"/>
                <w:lang w:val="en-US" w:eastAsia="zh-CN"/>
              </w:rPr>
            </w:pPr>
            <w:r>
              <w:rPr>
                <w:rFonts w:eastAsia="SimSun"/>
                <w:lang w:val="en-US" w:eastAsia="zh-CN"/>
              </w:rPr>
              <w:t>Uplink CA configuration</w:t>
            </w:r>
          </w:p>
          <w:p w14:paraId="1DB39A68" w14:textId="77777777" w:rsidR="00B754A1" w:rsidRDefault="00B754A1" w:rsidP="008645DB">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0E373E8F" w14:textId="77777777" w:rsidR="00B754A1" w:rsidRDefault="00B754A1" w:rsidP="008645DB">
            <w:pPr>
              <w:pStyle w:val="TAH"/>
              <w:rPr>
                <w:rFonts w:ascii="Calibri" w:eastAsia="SimSun" w:hAnsi="Calibri"/>
                <w:sz w:val="21"/>
                <w:szCs w:val="18"/>
                <w:lang w:val="en-US" w:eastAsia="zh-CN"/>
              </w:rPr>
            </w:pPr>
            <w:r>
              <w:rPr>
                <w:rFonts w:eastAsia="SimSun"/>
                <w:lang w:val="en-US" w:eastAsia="zh-CN"/>
              </w:rPr>
              <w:t>NR Band</w:t>
            </w:r>
          </w:p>
        </w:tc>
        <w:tc>
          <w:tcPr>
            <w:tcW w:w="2667" w:type="dxa"/>
            <w:tcBorders>
              <w:top w:val="single" w:sz="4" w:space="0" w:color="auto"/>
              <w:left w:val="single" w:sz="4" w:space="0" w:color="auto"/>
              <w:bottom w:val="single" w:sz="4" w:space="0" w:color="auto"/>
              <w:right w:val="single" w:sz="4" w:space="0" w:color="auto"/>
            </w:tcBorders>
            <w:vAlign w:val="center"/>
          </w:tcPr>
          <w:p w14:paraId="78679EF4" w14:textId="77777777" w:rsidR="00B754A1" w:rsidRDefault="00B754A1" w:rsidP="008645DB">
            <w:pPr>
              <w:pStyle w:val="TAH"/>
              <w:rPr>
                <w:rFonts w:eastAsia="SimSun"/>
                <w:szCs w:val="18"/>
                <w:lang w:val="en-US" w:eastAsia="zh-CN" w:bidi="ar"/>
              </w:rPr>
            </w:pPr>
            <w:r>
              <w:rPr>
                <w:rFonts w:eastAsia="SimSun"/>
                <w:lang w:val="en-US" w:eastAsia="zh-CN"/>
              </w:rPr>
              <w:t>Channel bandwidth (MHz) (NOTE 3)</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3A4A00E2" w14:textId="77777777" w:rsidR="00B754A1" w:rsidRDefault="00B754A1" w:rsidP="008645DB">
            <w:pPr>
              <w:pStyle w:val="TAH"/>
              <w:rPr>
                <w:rFonts w:ascii="Calibri" w:eastAsia="SimSun" w:hAnsi="Calibri"/>
                <w:sz w:val="21"/>
                <w:lang w:val="en-US" w:eastAsia="zh-CN"/>
              </w:rPr>
            </w:pPr>
            <w:r>
              <w:rPr>
                <w:rFonts w:eastAsia="SimSun"/>
                <w:lang w:val="en-US" w:eastAsia="zh-CN"/>
              </w:rPr>
              <w:t>Bandwidth combination set</w:t>
            </w:r>
          </w:p>
        </w:tc>
      </w:tr>
      <w:tr w:rsidR="00B754A1" w14:paraId="75F2CD1F" w14:textId="77777777" w:rsidTr="008645DB">
        <w:trPr>
          <w:trHeight w:val="29"/>
        </w:trPr>
        <w:tc>
          <w:tcPr>
            <w:tcW w:w="2085" w:type="dxa"/>
            <w:tcBorders>
              <w:top w:val="nil"/>
              <w:left w:val="single" w:sz="4" w:space="0" w:color="auto"/>
              <w:bottom w:val="nil"/>
              <w:right w:val="single" w:sz="4" w:space="0" w:color="auto"/>
            </w:tcBorders>
            <w:vAlign w:val="center"/>
          </w:tcPr>
          <w:p w14:paraId="512B21B0" w14:textId="77777777" w:rsidR="00B754A1" w:rsidRDefault="00B754A1" w:rsidP="008645DB">
            <w:pPr>
              <w:pStyle w:val="TAC"/>
              <w:rPr>
                <w:lang w:val="fr-FR" w:eastAsia="zh-CN"/>
              </w:rPr>
            </w:pPr>
            <w:r>
              <w:rPr>
                <w:rFonts w:hint="eastAsia"/>
                <w:szCs w:val="18"/>
                <w:lang w:val="en-US" w:eastAsia="zh-CN"/>
              </w:rPr>
              <w:t>CA_n28A-n41</w:t>
            </w:r>
            <w:r>
              <w:rPr>
                <w:szCs w:val="18"/>
                <w:lang w:val="en-US" w:eastAsia="zh-CN"/>
              </w:rPr>
              <w:t>A</w:t>
            </w:r>
            <w:r>
              <w:rPr>
                <w:rFonts w:hint="eastAsia"/>
                <w:szCs w:val="18"/>
                <w:lang w:val="en-US" w:eastAsia="zh-CN"/>
              </w:rPr>
              <w:t>-n79</w:t>
            </w:r>
            <w:r>
              <w:rPr>
                <w:szCs w:val="18"/>
                <w:lang w:val="en-US" w:eastAsia="zh-CN"/>
              </w:rPr>
              <w:t>C</w:t>
            </w:r>
          </w:p>
        </w:tc>
        <w:tc>
          <w:tcPr>
            <w:tcW w:w="1943" w:type="dxa"/>
            <w:tcBorders>
              <w:top w:val="nil"/>
              <w:left w:val="single" w:sz="4" w:space="0" w:color="auto"/>
              <w:bottom w:val="nil"/>
              <w:right w:val="single" w:sz="4" w:space="0" w:color="auto"/>
            </w:tcBorders>
            <w:vAlign w:val="center"/>
          </w:tcPr>
          <w:p w14:paraId="7EB832E0" w14:textId="77777777" w:rsidR="00B754A1" w:rsidRDefault="00B754A1" w:rsidP="008645DB">
            <w:pPr>
              <w:pStyle w:val="TAC"/>
              <w:rPr>
                <w:lang w:val="en-US" w:eastAsia="zh-CN"/>
              </w:rPr>
            </w:pPr>
            <w:r>
              <w:rPr>
                <w:rFonts w:hint="eastAsia"/>
                <w:lang w:val="en-US" w:eastAsia="zh-CN"/>
              </w:rPr>
              <w:t>CA_n79C</w:t>
            </w:r>
          </w:p>
          <w:p w14:paraId="7B84C8B0" w14:textId="77777777" w:rsidR="00B754A1" w:rsidRDefault="00B754A1" w:rsidP="008645DB">
            <w:pPr>
              <w:pStyle w:val="TAC"/>
              <w:rPr>
                <w:lang w:val="en-US" w:eastAsia="zh-CN"/>
              </w:rPr>
            </w:pPr>
            <w:r>
              <w:rPr>
                <w:rFonts w:hint="eastAsia"/>
                <w:lang w:val="en-US" w:eastAsia="zh-CN"/>
              </w:rPr>
              <w:t>CA_n28A-n41A</w:t>
            </w:r>
          </w:p>
          <w:p w14:paraId="3013F7F5" w14:textId="77777777" w:rsidR="00B754A1" w:rsidRDefault="00B754A1" w:rsidP="008645DB">
            <w:pPr>
              <w:pStyle w:val="TAC"/>
              <w:rPr>
                <w:lang w:val="en-US" w:eastAsia="zh-CN"/>
              </w:rPr>
            </w:pPr>
            <w:r>
              <w:rPr>
                <w:rFonts w:hint="eastAsia"/>
                <w:lang w:val="en-US" w:eastAsia="zh-CN"/>
              </w:rPr>
              <w:t>CA_n28A-n79A</w:t>
            </w:r>
          </w:p>
          <w:p w14:paraId="091C3AC3" w14:textId="77777777" w:rsidR="00B754A1" w:rsidRDefault="00B754A1" w:rsidP="008645DB">
            <w:pPr>
              <w:pStyle w:val="TAC"/>
              <w:rPr>
                <w:lang w:val="en-US" w:eastAsia="zh-CN"/>
              </w:rPr>
            </w:pPr>
            <w:r>
              <w:rPr>
                <w:rFonts w:hint="eastAsia"/>
                <w:lang w:val="en-US" w:eastAsia="zh-CN"/>
              </w:rPr>
              <w:t>CA_n28A-n79C</w:t>
            </w:r>
          </w:p>
          <w:p w14:paraId="1B070CA1" w14:textId="77777777" w:rsidR="00B754A1" w:rsidRDefault="00B754A1" w:rsidP="008645DB">
            <w:pPr>
              <w:pStyle w:val="TAC"/>
              <w:rPr>
                <w:lang w:val="en-US" w:eastAsia="zh-CN"/>
              </w:rPr>
            </w:pPr>
            <w:r>
              <w:rPr>
                <w:rFonts w:hint="eastAsia"/>
                <w:lang w:val="en-US" w:eastAsia="zh-CN"/>
              </w:rPr>
              <w:t>CA_n41A-n79A</w:t>
            </w:r>
          </w:p>
          <w:p w14:paraId="787C4265" w14:textId="77777777" w:rsidR="00B754A1" w:rsidRDefault="00B754A1" w:rsidP="008645DB">
            <w:pPr>
              <w:pStyle w:val="TAC"/>
              <w:rPr>
                <w:lang w:val="en-US" w:eastAsia="zh-CN"/>
              </w:rPr>
            </w:pPr>
            <w:r>
              <w:rPr>
                <w:rFonts w:hint="eastAsia"/>
                <w:lang w:val="en-US" w:eastAsia="zh-CN"/>
              </w:rPr>
              <w:t>CA_n41A-n79C</w:t>
            </w:r>
          </w:p>
        </w:tc>
        <w:tc>
          <w:tcPr>
            <w:tcW w:w="905" w:type="dxa"/>
            <w:tcBorders>
              <w:top w:val="single" w:sz="4" w:space="0" w:color="auto"/>
              <w:left w:val="single" w:sz="4" w:space="0" w:color="auto"/>
              <w:bottom w:val="single" w:sz="4" w:space="0" w:color="auto"/>
              <w:right w:val="single" w:sz="4" w:space="0" w:color="auto"/>
            </w:tcBorders>
            <w:vAlign w:val="center"/>
          </w:tcPr>
          <w:p w14:paraId="520C0896"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tcPr>
          <w:p w14:paraId="32B251E9"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7DFD354D" w14:textId="77777777" w:rsidR="00B754A1" w:rsidRDefault="00B754A1" w:rsidP="008645DB">
            <w:pPr>
              <w:pStyle w:val="TAC"/>
              <w:rPr>
                <w:lang w:val="en-US" w:eastAsia="zh-CN"/>
              </w:rPr>
            </w:pPr>
            <w:r>
              <w:rPr>
                <w:rFonts w:eastAsia="SimSun" w:cs="Arial" w:hint="eastAsia"/>
                <w:kern w:val="2"/>
                <w:szCs w:val="22"/>
                <w:lang w:val="en-US" w:eastAsia="zh-CN"/>
              </w:rPr>
              <w:t>4</w:t>
            </w:r>
            <w:r>
              <w:rPr>
                <w:rFonts w:eastAsia="SimSun" w:cs="Arial"/>
                <w:kern w:val="2"/>
                <w:szCs w:val="22"/>
                <w:lang w:val="en-US" w:eastAsia="zh-CN"/>
              </w:rPr>
              <w:t xml:space="preserve"> and 5</w:t>
            </w:r>
          </w:p>
        </w:tc>
      </w:tr>
      <w:tr w:rsidR="00B754A1" w14:paraId="326D5E36" w14:textId="77777777" w:rsidTr="008645DB">
        <w:trPr>
          <w:trHeight w:val="29"/>
        </w:trPr>
        <w:tc>
          <w:tcPr>
            <w:tcW w:w="2085" w:type="dxa"/>
            <w:tcBorders>
              <w:top w:val="nil"/>
              <w:left w:val="single" w:sz="4" w:space="0" w:color="auto"/>
              <w:bottom w:val="nil"/>
              <w:right w:val="single" w:sz="4" w:space="0" w:color="auto"/>
            </w:tcBorders>
            <w:vAlign w:val="center"/>
          </w:tcPr>
          <w:p w14:paraId="7EB40BBA" w14:textId="77777777" w:rsidR="00B754A1" w:rsidRDefault="00B754A1" w:rsidP="008645DB">
            <w:pPr>
              <w:pStyle w:val="TAC"/>
              <w:rPr>
                <w:lang w:val="fr-FR" w:eastAsia="zh-CN"/>
              </w:rPr>
            </w:pPr>
          </w:p>
        </w:tc>
        <w:tc>
          <w:tcPr>
            <w:tcW w:w="1943" w:type="dxa"/>
            <w:tcBorders>
              <w:top w:val="nil"/>
              <w:left w:val="single" w:sz="4" w:space="0" w:color="auto"/>
              <w:bottom w:val="nil"/>
              <w:right w:val="single" w:sz="4" w:space="0" w:color="auto"/>
            </w:tcBorders>
            <w:vAlign w:val="center"/>
          </w:tcPr>
          <w:p w14:paraId="5C32ED4F"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8C6CA97"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6D56C2FE" w14:textId="77777777" w:rsidR="00B754A1" w:rsidRDefault="00B754A1" w:rsidP="008645DB">
            <w:pPr>
              <w:pStyle w:val="TAC"/>
              <w:rPr>
                <w:szCs w:val="18"/>
                <w:lang w:val="en-US" w:eastAsia="zh-CN" w:bidi="ar"/>
              </w:rPr>
            </w:pPr>
            <w:r>
              <w:rPr>
                <w:rFonts w:eastAsia="MS Mincho"/>
              </w:rPr>
              <w:t>n</w:t>
            </w:r>
            <w:r>
              <w:rPr>
                <w:lang w:val="en-US" w:eastAsia="zh-CN"/>
              </w:rPr>
              <w:t>41</w:t>
            </w:r>
            <w:r>
              <w:rPr>
                <w:rFonts w:eastAsia="MS Mincho"/>
              </w:rPr>
              <w:t xml:space="preserve"> channel bandwidths in Table 5.3.5-1</w:t>
            </w:r>
          </w:p>
        </w:tc>
        <w:tc>
          <w:tcPr>
            <w:tcW w:w="1753" w:type="dxa"/>
            <w:gridSpan w:val="2"/>
            <w:tcBorders>
              <w:top w:val="nil"/>
              <w:left w:val="single" w:sz="4" w:space="0" w:color="auto"/>
              <w:bottom w:val="nil"/>
              <w:right w:val="single" w:sz="4" w:space="0" w:color="auto"/>
            </w:tcBorders>
            <w:vAlign w:val="center"/>
          </w:tcPr>
          <w:p w14:paraId="348376B2" w14:textId="77777777" w:rsidR="00B754A1" w:rsidRDefault="00B754A1" w:rsidP="008645DB">
            <w:pPr>
              <w:pStyle w:val="TAC"/>
              <w:rPr>
                <w:lang w:val="en-US" w:eastAsia="zh-CN"/>
              </w:rPr>
            </w:pPr>
          </w:p>
        </w:tc>
      </w:tr>
      <w:tr w:rsidR="00B754A1" w14:paraId="1DD3142B" w14:textId="77777777" w:rsidTr="006C68CC">
        <w:trPr>
          <w:trHeight w:val="29"/>
        </w:trPr>
        <w:tc>
          <w:tcPr>
            <w:tcW w:w="2085" w:type="dxa"/>
            <w:tcBorders>
              <w:top w:val="nil"/>
              <w:left w:val="single" w:sz="4" w:space="0" w:color="auto"/>
              <w:bottom w:val="single" w:sz="4" w:space="0" w:color="auto"/>
              <w:right w:val="single" w:sz="4" w:space="0" w:color="auto"/>
            </w:tcBorders>
            <w:vAlign w:val="center"/>
          </w:tcPr>
          <w:p w14:paraId="28C40566" w14:textId="77777777" w:rsidR="00B754A1" w:rsidRDefault="00B754A1" w:rsidP="008645DB">
            <w:pPr>
              <w:pStyle w:val="TAC"/>
              <w:rPr>
                <w:lang w:val="fr-FR" w:eastAsia="zh-CN"/>
              </w:rPr>
            </w:pPr>
          </w:p>
        </w:tc>
        <w:tc>
          <w:tcPr>
            <w:tcW w:w="1943" w:type="dxa"/>
            <w:tcBorders>
              <w:top w:val="nil"/>
              <w:left w:val="single" w:sz="4" w:space="0" w:color="auto"/>
              <w:bottom w:val="single" w:sz="4" w:space="0" w:color="auto"/>
              <w:right w:val="single" w:sz="4" w:space="0" w:color="auto"/>
            </w:tcBorders>
            <w:vAlign w:val="center"/>
          </w:tcPr>
          <w:p w14:paraId="030FF459"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161DA917"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AEC9806" w14:textId="77777777" w:rsidR="00B754A1" w:rsidRDefault="00B754A1" w:rsidP="008645DB">
            <w:pPr>
              <w:pStyle w:val="TAC"/>
              <w:rPr>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 4 and 5</w:t>
            </w:r>
          </w:p>
        </w:tc>
        <w:tc>
          <w:tcPr>
            <w:tcW w:w="1753" w:type="dxa"/>
            <w:gridSpan w:val="2"/>
            <w:tcBorders>
              <w:top w:val="nil"/>
              <w:left w:val="single" w:sz="4" w:space="0" w:color="auto"/>
              <w:bottom w:val="single" w:sz="4" w:space="0" w:color="auto"/>
              <w:right w:val="single" w:sz="4" w:space="0" w:color="auto"/>
            </w:tcBorders>
            <w:vAlign w:val="center"/>
          </w:tcPr>
          <w:p w14:paraId="3190DF4B" w14:textId="77777777" w:rsidR="00B754A1" w:rsidRDefault="00B754A1" w:rsidP="008645DB">
            <w:pPr>
              <w:pStyle w:val="TAC"/>
              <w:rPr>
                <w:lang w:val="en-US" w:eastAsia="zh-CN"/>
              </w:rPr>
            </w:pPr>
          </w:p>
        </w:tc>
      </w:tr>
      <w:tr w:rsidR="00B754A1" w14:paraId="50F9B4A8" w14:textId="77777777" w:rsidTr="006C68CC">
        <w:trPr>
          <w:trHeight w:val="29"/>
        </w:trPr>
        <w:tc>
          <w:tcPr>
            <w:tcW w:w="2085" w:type="dxa"/>
            <w:tcBorders>
              <w:top w:val="single" w:sz="4" w:space="0" w:color="auto"/>
              <w:left w:val="single" w:sz="4" w:space="0" w:color="auto"/>
              <w:bottom w:val="nil"/>
              <w:right w:val="single" w:sz="4" w:space="0" w:color="auto"/>
            </w:tcBorders>
            <w:vAlign w:val="center"/>
          </w:tcPr>
          <w:p w14:paraId="45B979E1" w14:textId="77777777" w:rsidR="00B754A1" w:rsidRDefault="00B754A1" w:rsidP="008645DB">
            <w:pPr>
              <w:pStyle w:val="TAC"/>
              <w:rPr>
                <w:szCs w:val="18"/>
                <w:lang w:val="en-US" w:eastAsia="zh-CN"/>
              </w:rPr>
            </w:pPr>
            <w:r>
              <w:rPr>
                <w:rFonts w:hint="eastAsia"/>
                <w:szCs w:val="18"/>
                <w:lang w:val="en-US" w:eastAsia="zh-CN"/>
              </w:rPr>
              <w:t>CA_n28A-n41C-n79A</w:t>
            </w:r>
          </w:p>
        </w:tc>
        <w:tc>
          <w:tcPr>
            <w:tcW w:w="1943" w:type="dxa"/>
            <w:tcBorders>
              <w:top w:val="single" w:sz="4" w:space="0" w:color="auto"/>
              <w:left w:val="single" w:sz="4" w:space="0" w:color="auto"/>
              <w:bottom w:val="nil"/>
              <w:right w:val="single" w:sz="4" w:space="0" w:color="auto"/>
            </w:tcBorders>
            <w:vAlign w:val="center"/>
          </w:tcPr>
          <w:p w14:paraId="778598C8" w14:textId="77777777" w:rsidR="00B754A1" w:rsidRDefault="00B754A1" w:rsidP="008645DB">
            <w:pPr>
              <w:pStyle w:val="TAC"/>
              <w:rPr>
                <w:lang w:val="en-US" w:eastAsia="zh-CN"/>
              </w:rPr>
            </w:pPr>
            <w:r>
              <w:rPr>
                <w:rFonts w:hint="eastAsia"/>
                <w:lang w:val="en-US" w:eastAsia="zh-CN"/>
              </w:rPr>
              <w:t>CA_n41C</w:t>
            </w:r>
          </w:p>
          <w:p w14:paraId="5B432E03" w14:textId="77777777" w:rsidR="00B754A1" w:rsidRDefault="00B754A1" w:rsidP="008645DB">
            <w:pPr>
              <w:pStyle w:val="TAC"/>
              <w:rPr>
                <w:lang w:val="en-US" w:eastAsia="zh-CN"/>
              </w:rPr>
            </w:pPr>
            <w:r>
              <w:rPr>
                <w:rFonts w:hint="eastAsia"/>
                <w:lang w:val="en-US" w:eastAsia="zh-CN"/>
              </w:rPr>
              <w:t>CA_n28A-n41A</w:t>
            </w:r>
          </w:p>
          <w:p w14:paraId="3B48FE95" w14:textId="77777777" w:rsidR="00B754A1" w:rsidRDefault="00B754A1" w:rsidP="008645DB">
            <w:pPr>
              <w:pStyle w:val="TAC"/>
              <w:rPr>
                <w:lang w:val="en-US" w:eastAsia="zh-CN"/>
              </w:rPr>
            </w:pPr>
            <w:r>
              <w:rPr>
                <w:rFonts w:hint="eastAsia"/>
                <w:lang w:val="en-US" w:eastAsia="zh-CN"/>
              </w:rPr>
              <w:t>CA_n28A-n79A</w:t>
            </w:r>
          </w:p>
          <w:p w14:paraId="7A5B7DA1" w14:textId="77777777" w:rsidR="00B754A1" w:rsidRDefault="00B754A1" w:rsidP="008645DB">
            <w:pPr>
              <w:pStyle w:val="TAC"/>
              <w:rPr>
                <w:lang w:val="en-US" w:eastAsia="zh-CN"/>
              </w:rPr>
            </w:pPr>
            <w:r>
              <w:rPr>
                <w:rFonts w:hint="eastAsia"/>
                <w:lang w:val="en-US" w:eastAsia="zh-CN"/>
              </w:rPr>
              <w:t>CA_n41A-n79A</w:t>
            </w:r>
          </w:p>
        </w:tc>
        <w:tc>
          <w:tcPr>
            <w:tcW w:w="905" w:type="dxa"/>
            <w:tcBorders>
              <w:top w:val="single" w:sz="4" w:space="0" w:color="auto"/>
              <w:left w:val="single" w:sz="4" w:space="0" w:color="auto"/>
              <w:bottom w:val="single" w:sz="4" w:space="0" w:color="auto"/>
              <w:right w:val="single" w:sz="4" w:space="0" w:color="auto"/>
            </w:tcBorders>
            <w:vAlign w:val="center"/>
          </w:tcPr>
          <w:p w14:paraId="22EF9216"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tcPr>
          <w:p w14:paraId="5BC40E90"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0B6F897A" w14:textId="77777777" w:rsidR="00B754A1" w:rsidRDefault="00B754A1" w:rsidP="008645DB">
            <w:pPr>
              <w:pStyle w:val="TAC"/>
              <w:rPr>
                <w:lang w:val="en-US" w:eastAsia="zh-CN"/>
              </w:rPr>
            </w:pPr>
            <w:r>
              <w:rPr>
                <w:rFonts w:eastAsia="SimSun" w:cs="Arial" w:hint="eastAsia"/>
                <w:kern w:val="2"/>
                <w:szCs w:val="22"/>
                <w:lang w:val="en-US" w:eastAsia="zh-CN"/>
              </w:rPr>
              <w:t>4</w:t>
            </w:r>
            <w:r>
              <w:rPr>
                <w:rFonts w:eastAsia="SimSun" w:cs="Arial"/>
                <w:kern w:val="2"/>
                <w:szCs w:val="22"/>
                <w:lang w:val="en-US" w:eastAsia="zh-CN"/>
              </w:rPr>
              <w:t xml:space="preserve"> and 5</w:t>
            </w:r>
          </w:p>
        </w:tc>
      </w:tr>
      <w:tr w:rsidR="00B754A1" w14:paraId="57B9E304" w14:textId="77777777" w:rsidTr="006C68CC">
        <w:trPr>
          <w:trHeight w:val="29"/>
        </w:trPr>
        <w:tc>
          <w:tcPr>
            <w:tcW w:w="2085" w:type="dxa"/>
            <w:tcBorders>
              <w:top w:val="nil"/>
              <w:left w:val="single" w:sz="4" w:space="0" w:color="auto"/>
              <w:bottom w:val="nil"/>
              <w:right w:val="single" w:sz="4" w:space="0" w:color="auto"/>
            </w:tcBorders>
            <w:vAlign w:val="center"/>
          </w:tcPr>
          <w:p w14:paraId="169478BC" w14:textId="77777777" w:rsidR="00B754A1" w:rsidRDefault="00B754A1" w:rsidP="008645DB">
            <w:pPr>
              <w:pStyle w:val="TAC"/>
              <w:rPr>
                <w:szCs w:val="18"/>
                <w:lang w:val="en-US" w:eastAsia="zh-CN"/>
              </w:rPr>
            </w:pPr>
          </w:p>
        </w:tc>
        <w:tc>
          <w:tcPr>
            <w:tcW w:w="1943" w:type="dxa"/>
            <w:tcBorders>
              <w:top w:val="nil"/>
              <w:left w:val="single" w:sz="4" w:space="0" w:color="auto"/>
              <w:bottom w:val="nil"/>
              <w:right w:val="single" w:sz="4" w:space="0" w:color="auto"/>
            </w:tcBorders>
            <w:vAlign w:val="center"/>
          </w:tcPr>
          <w:p w14:paraId="58E886C2"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6B869EBC"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26847F78" w14:textId="77777777" w:rsidR="00B754A1" w:rsidRDefault="00B754A1" w:rsidP="008645DB">
            <w:pPr>
              <w:pStyle w:val="TAC"/>
              <w:rPr>
                <w:szCs w:val="18"/>
                <w:lang w:val="en-US" w:eastAsia="zh-CN" w:bidi="ar"/>
              </w:rPr>
            </w:pPr>
            <w:r>
              <w:rPr>
                <w:rFonts w:cs="Arial"/>
                <w:szCs w:val="18"/>
                <w:lang w:val="en-US" w:eastAsia="zh-CN" w:bidi="ar"/>
              </w:rPr>
              <w:t>CA_n</w:t>
            </w:r>
            <w:r>
              <w:rPr>
                <w:rFonts w:cs="Arial" w:hint="eastAsia"/>
                <w:szCs w:val="18"/>
                <w:lang w:val="en-US" w:eastAsia="zh-CN" w:bidi="ar"/>
              </w:rPr>
              <w:t>41C</w:t>
            </w:r>
            <w:r>
              <w:rPr>
                <w:rFonts w:cs="Arial"/>
                <w:szCs w:val="18"/>
                <w:lang w:val="en-US" w:eastAsia="zh-CN" w:bidi="ar"/>
              </w:rPr>
              <w:t>_BCS 4 and 5</w:t>
            </w:r>
          </w:p>
        </w:tc>
        <w:tc>
          <w:tcPr>
            <w:tcW w:w="1753" w:type="dxa"/>
            <w:gridSpan w:val="2"/>
            <w:tcBorders>
              <w:top w:val="nil"/>
              <w:left w:val="single" w:sz="4" w:space="0" w:color="auto"/>
              <w:bottom w:val="nil"/>
              <w:right w:val="single" w:sz="4" w:space="0" w:color="auto"/>
            </w:tcBorders>
            <w:vAlign w:val="center"/>
          </w:tcPr>
          <w:p w14:paraId="441AEB18" w14:textId="77777777" w:rsidR="00B754A1" w:rsidRDefault="00B754A1" w:rsidP="008645DB">
            <w:pPr>
              <w:pStyle w:val="TAC"/>
              <w:rPr>
                <w:lang w:val="en-US" w:eastAsia="zh-CN"/>
              </w:rPr>
            </w:pPr>
          </w:p>
        </w:tc>
      </w:tr>
      <w:tr w:rsidR="00B754A1" w14:paraId="106A9347" w14:textId="77777777" w:rsidTr="006C68CC">
        <w:trPr>
          <w:trHeight w:val="29"/>
        </w:trPr>
        <w:tc>
          <w:tcPr>
            <w:tcW w:w="2085" w:type="dxa"/>
            <w:tcBorders>
              <w:top w:val="nil"/>
              <w:left w:val="single" w:sz="4" w:space="0" w:color="auto"/>
              <w:bottom w:val="single" w:sz="4" w:space="0" w:color="auto"/>
              <w:right w:val="single" w:sz="4" w:space="0" w:color="auto"/>
            </w:tcBorders>
            <w:vAlign w:val="center"/>
          </w:tcPr>
          <w:p w14:paraId="1146EE7E" w14:textId="77777777" w:rsidR="00B754A1" w:rsidRDefault="00B754A1" w:rsidP="008645DB">
            <w:pPr>
              <w:pStyle w:val="TAC"/>
              <w:rPr>
                <w:szCs w:val="18"/>
                <w:lang w:val="en-US" w:eastAsia="zh-CN"/>
              </w:rPr>
            </w:pPr>
          </w:p>
        </w:tc>
        <w:tc>
          <w:tcPr>
            <w:tcW w:w="1943" w:type="dxa"/>
            <w:tcBorders>
              <w:top w:val="nil"/>
              <w:left w:val="single" w:sz="4" w:space="0" w:color="auto"/>
              <w:bottom w:val="single" w:sz="4" w:space="0" w:color="auto"/>
              <w:right w:val="single" w:sz="4" w:space="0" w:color="auto"/>
            </w:tcBorders>
            <w:vAlign w:val="center"/>
          </w:tcPr>
          <w:p w14:paraId="693809AC"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5D80AA4"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6C1CF26B" w14:textId="77777777" w:rsidR="00B754A1" w:rsidRDefault="00B754A1" w:rsidP="008645DB">
            <w:pPr>
              <w:pStyle w:val="TAC"/>
              <w:rPr>
                <w:szCs w:val="18"/>
                <w:lang w:val="en-US" w:eastAsia="zh-CN" w:bidi="ar"/>
              </w:rPr>
            </w:pPr>
            <w:r>
              <w:rPr>
                <w:rFonts w:eastAsia="MS Mincho"/>
              </w:rPr>
              <w:t>n</w:t>
            </w:r>
            <w:r>
              <w:rPr>
                <w:lang w:val="en-US" w:eastAsia="zh-CN"/>
              </w:rPr>
              <w:t>41</w:t>
            </w:r>
            <w:r>
              <w:rPr>
                <w:rFonts w:eastAsia="MS Mincho"/>
              </w:rPr>
              <w:t xml:space="preserve"> channel bandwidths in Table 5.3.5-1</w:t>
            </w:r>
          </w:p>
        </w:tc>
        <w:tc>
          <w:tcPr>
            <w:tcW w:w="1753" w:type="dxa"/>
            <w:gridSpan w:val="2"/>
            <w:tcBorders>
              <w:top w:val="nil"/>
              <w:left w:val="single" w:sz="4" w:space="0" w:color="auto"/>
              <w:bottom w:val="single" w:sz="4" w:space="0" w:color="auto"/>
              <w:right w:val="single" w:sz="4" w:space="0" w:color="auto"/>
            </w:tcBorders>
            <w:vAlign w:val="center"/>
          </w:tcPr>
          <w:p w14:paraId="2D8CDF98" w14:textId="77777777" w:rsidR="00B754A1" w:rsidRDefault="00B754A1" w:rsidP="008645DB">
            <w:pPr>
              <w:pStyle w:val="TAC"/>
              <w:rPr>
                <w:lang w:val="en-US" w:eastAsia="zh-CN"/>
              </w:rPr>
            </w:pPr>
          </w:p>
        </w:tc>
      </w:tr>
      <w:tr w:rsidR="00B754A1" w14:paraId="3C01E2B9" w14:textId="77777777" w:rsidTr="006C68CC">
        <w:trPr>
          <w:trHeight w:val="29"/>
        </w:trPr>
        <w:tc>
          <w:tcPr>
            <w:tcW w:w="2085" w:type="dxa"/>
            <w:tcBorders>
              <w:top w:val="single" w:sz="4" w:space="0" w:color="auto"/>
              <w:left w:val="single" w:sz="4" w:space="0" w:color="auto"/>
              <w:bottom w:val="nil"/>
              <w:right w:val="single" w:sz="4" w:space="0" w:color="auto"/>
            </w:tcBorders>
            <w:vAlign w:val="center"/>
          </w:tcPr>
          <w:p w14:paraId="63A0C217" w14:textId="77777777" w:rsidR="00B754A1" w:rsidRDefault="00B754A1" w:rsidP="008645DB">
            <w:pPr>
              <w:pStyle w:val="TAC"/>
              <w:rPr>
                <w:lang w:val="fr-FR" w:eastAsia="zh-CN"/>
              </w:rPr>
            </w:pPr>
            <w:r>
              <w:rPr>
                <w:rFonts w:hint="eastAsia"/>
                <w:szCs w:val="18"/>
                <w:lang w:val="en-US" w:eastAsia="zh-CN"/>
              </w:rPr>
              <w:t>CA_n28A-n41</w:t>
            </w:r>
            <w:r>
              <w:rPr>
                <w:szCs w:val="18"/>
                <w:lang w:val="en-US" w:eastAsia="zh-CN"/>
              </w:rPr>
              <w:t>C</w:t>
            </w:r>
            <w:r>
              <w:rPr>
                <w:rFonts w:hint="eastAsia"/>
                <w:szCs w:val="18"/>
                <w:lang w:val="en-US" w:eastAsia="zh-CN"/>
              </w:rPr>
              <w:t>-n79</w:t>
            </w:r>
            <w:r>
              <w:rPr>
                <w:szCs w:val="18"/>
                <w:lang w:val="en-US" w:eastAsia="zh-CN"/>
              </w:rPr>
              <w:t>C</w:t>
            </w:r>
          </w:p>
        </w:tc>
        <w:tc>
          <w:tcPr>
            <w:tcW w:w="1943" w:type="dxa"/>
            <w:tcBorders>
              <w:top w:val="single" w:sz="4" w:space="0" w:color="auto"/>
              <w:left w:val="single" w:sz="4" w:space="0" w:color="auto"/>
              <w:bottom w:val="nil"/>
              <w:right w:val="single" w:sz="4" w:space="0" w:color="auto"/>
            </w:tcBorders>
            <w:vAlign w:val="center"/>
          </w:tcPr>
          <w:p w14:paraId="2942C825" w14:textId="77777777" w:rsidR="00B754A1" w:rsidRDefault="00B754A1" w:rsidP="008645DB">
            <w:pPr>
              <w:pStyle w:val="TAC"/>
              <w:rPr>
                <w:lang w:val="en-US" w:eastAsia="zh-CN"/>
              </w:rPr>
            </w:pPr>
            <w:r>
              <w:rPr>
                <w:rFonts w:hint="eastAsia"/>
                <w:lang w:val="en-US" w:eastAsia="zh-CN"/>
              </w:rPr>
              <w:t>CA_n41C</w:t>
            </w:r>
          </w:p>
          <w:p w14:paraId="0204FA7A" w14:textId="77777777" w:rsidR="00B754A1" w:rsidRDefault="00B754A1" w:rsidP="008645DB">
            <w:pPr>
              <w:pStyle w:val="TAC"/>
              <w:rPr>
                <w:lang w:val="en-US" w:eastAsia="zh-CN"/>
              </w:rPr>
            </w:pPr>
            <w:r>
              <w:rPr>
                <w:rFonts w:hint="eastAsia"/>
                <w:lang w:val="en-US" w:eastAsia="zh-CN"/>
              </w:rPr>
              <w:t>CA_n79C</w:t>
            </w:r>
          </w:p>
          <w:p w14:paraId="1409D54B" w14:textId="77777777" w:rsidR="00B754A1" w:rsidRDefault="00B754A1" w:rsidP="008645DB">
            <w:pPr>
              <w:pStyle w:val="TAC"/>
              <w:rPr>
                <w:lang w:val="en-US" w:eastAsia="zh-CN"/>
              </w:rPr>
            </w:pPr>
            <w:r>
              <w:rPr>
                <w:rFonts w:hint="eastAsia"/>
                <w:lang w:val="en-US" w:eastAsia="zh-CN"/>
              </w:rPr>
              <w:t>CA_n28A-n41A</w:t>
            </w:r>
          </w:p>
          <w:p w14:paraId="58484FDA" w14:textId="77777777" w:rsidR="00B754A1" w:rsidRDefault="00B754A1" w:rsidP="008645DB">
            <w:pPr>
              <w:pStyle w:val="TAC"/>
              <w:rPr>
                <w:lang w:val="en-US" w:eastAsia="zh-CN"/>
              </w:rPr>
            </w:pPr>
            <w:r>
              <w:rPr>
                <w:rFonts w:hint="eastAsia"/>
                <w:lang w:val="en-US" w:eastAsia="zh-CN"/>
              </w:rPr>
              <w:t>CA_n28A-n79A</w:t>
            </w:r>
          </w:p>
          <w:p w14:paraId="692C321D" w14:textId="77777777" w:rsidR="00B754A1" w:rsidRDefault="00B754A1" w:rsidP="008645DB">
            <w:pPr>
              <w:pStyle w:val="TAC"/>
              <w:rPr>
                <w:lang w:val="en-US" w:eastAsia="zh-CN"/>
              </w:rPr>
            </w:pPr>
            <w:r>
              <w:rPr>
                <w:rFonts w:hint="eastAsia"/>
                <w:lang w:val="en-US" w:eastAsia="zh-CN"/>
              </w:rPr>
              <w:t>CA_n28A-n79C</w:t>
            </w:r>
          </w:p>
          <w:p w14:paraId="5F8B6D28" w14:textId="77777777" w:rsidR="00B754A1" w:rsidRDefault="00B754A1" w:rsidP="008645DB">
            <w:pPr>
              <w:pStyle w:val="TAC"/>
              <w:rPr>
                <w:lang w:val="en-US" w:eastAsia="zh-CN"/>
              </w:rPr>
            </w:pPr>
            <w:r>
              <w:rPr>
                <w:rFonts w:hint="eastAsia"/>
                <w:lang w:val="en-US" w:eastAsia="zh-CN"/>
              </w:rPr>
              <w:t>CA_n41A-n79A</w:t>
            </w:r>
          </w:p>
        </w:tc>
        <w:tc>
          <w:tcPr>
            <w:tcW w:w="905" w:type="dxa"/>
            <w:tcBorders>
              <w:top w:val="single" w:sz="4" w:space="0" w:color="auto"/>
              <w:left w:val="single" w:sz="4" w:space="0" w:color="auto"/>
              <w:bottom w:val="single" w:sz="4" w:space="0" w:color="auto"/>
              <w:right w:val="single" w:sz="4" w:space="0" w:color="auto"/>
            </w:tcBorders>
            <w:vAlign w:val="center"/>
          </w:tcPr>
          <w:p w14:paraId="02E78395"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6AF9BC3"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19F736E6" w14:textId="77777777" w:rsidR="00B754A1" w:rsidRDefault="00B754A1" w:rsidP="008645DB">
            <w:pPr>
              <w:pStyle w:val="TAC"/>
              <w:rPr>
                <w:lang w:val="en-US" w:eastAsia="zh-CN"/>
              </w:rPr>
            </w:pPr>
            <w:r>
              <w:rPr>
                <w:rFonts w:eastAsia="SimSun" w:cs="Arial" w:hint="eastAsia"/>
                <w:kern w:val="2"/>
                <w:szCs w:val="22"/>
                <w:lang w:val="en-US" w:eastAsia="zh-CN"/>
              </w:rPr>
              <w:t>4</w:t>
            </w:r>
            <w:r>
              <w:rPr>
                <w:rFonts w:eastAsia="SimSun" w:cs="Arial"/>
                <w:kern w:val="2"/>
                <w:szCs w:val="22"/>
                <w:lang w:val="en-US" w:eastAsia="zh-CN"/>
              </w:rPr>
              <w:t xml:space="preserve"> and 5</w:t>
            </w:r>
          </w:p>
        </w:tc>
      </w:tr>
      <w:tr w:rsidR="00B754A1" w14:paraId="0BA563AB" w14:textId="77777777" w:rsidTr="008645DB">
        <w:trPr>
          <w:trHeight w:val="29"/>
        </w:trPr>
        <w:tc>
          <w:tcPr>
            <w:tcW w:w="2085" w:type="dxa"/>
            <w:tcBorders>
              <w:top w:val="nil"/>
              <w:left w:val="single" w:sz="4" w:space="0" w:color="auto"/>
              <w:bottom w:val="nil"/>
              <w:right w:val="single" w:sz="4" w:space="0" w:color="auto"/>
            </w:tcBorders>
            <w:vAlign w:val="center"/>
          </w:tcPr>
          <w:p w14:paraId="2F63A13F" w14:textId="77777777" w:rsidR="00B754A1" w:rsidRDefault="00B754A1" w:rsidP="008645DB">
            <w:pPr>
              <w:pStyle w:val="TAC"/>
              <w:rPr>
                <w:lang w:val="fr-FR" w:eastAsia="zh-CN"/>
              </w:rPr>
            </w:pPr>
          </w:p>
        </w:tc>
        <w:tc>
          <w:tcPr>
            <w:tcW w:w="1943" w:type="dxa"/>
            <w:tcBorders>
              <w:top w:val="nil"/>
              <w:left w:val="single" w:sz="4" w:space="0" w:color="auto"/>
              <w:bottom w:val="nil"/>
              <w:right w:val="single" w:sz="4" w:space="0" w:color="auto"/>
            </w:tcBorders>
            <w:vAlign w:val="center"/>
          </w:tcPr>
          <w:p w14:paraId="1C2DBB5D"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179B195"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549E6FF4" w14:textId="77777777" w:rsidR="00B754A1" w:rsidRDefault="00B754A1" w:rsidP="008645DB">
            <w:pPr>
              <w:pStyle w:val="TAC"/>
              <w:rPr>
                <w:szCs w:val="18"/>
                <w:lang w:val="en-US" w:eastAsia="zh-CN" w:bidi="ar"/>
              </w:rPr>
            </w:pPr>
            <w:r>
              <w:rPr>
                <w:rFonts w:cs="Arial"/>
                <w:szCs w:val="18"/>
                <w:lang w:val="en-US" w:eastAsia="zh-CN" w:bidi="ar"/>
              </w:rPr>
              <w:t>CA_n</w:t>
            </w:r>
            <w:r>
              <w:rPr>
                <w:rFonts w:cs="Arial" w:hint="eastAsia"/>
                <w:szCs w:val="18"/>
                <w:lang w:val="en-US" w:eastAsia="zh-CN" w:bidi="ar"/>
              </w:rPr>
              <w:t>41C</w:t>
            </w:r>
            <w:r>
              <w:rPr>
                <w:rFonts w:cs="Arial"/>
                <w:szCs w:val="18"/>
                <w:lang w:val="en-US" w:eastAsia="zh-CN" w:bidi="ar"/>
              </w:rPr>
              <w:t>_BCS 4 and 5</w:t>
            </w:r>
          </w:p>
        </w:tc>
        <w:tc>
          <w:tcPr>
            <w:tcW w:w="1753" w:type="dxa"/>
            <w:gridSpan w:val="2"/>
            <w:tcBorders>
              <w:top w:val="nil"/>
              <w:left w:val="single" w:sz="4" w:space="0" w:color="auto"/>
              <w:bottom w:val="nil"/>
              <w:right w:val="single" w:sz="4" w:space="0" w:color="auto"/>
            </w:tcBorders>
            <w:vAlign w:val="center"/>
          </w:tcPr>
          <w:p w14:paraId="5D39C0C6" w14:textId="77777777" w:rsidR="00B754A1" w:rsidRDefault="00B754A1" w:rsidP="008645DB">
            <w:pPr>
              <w:pStyle w:val="TAC"/>
              <w:rPr>
                <w:lang w:val="en-US" w:eastAsia="zh-CN"/>
              </w:rPr>
            </w:pPr>
          </w:p>
        </w:tc>
      </w:tr>
      <w:tr w:rsidR="00B754A1" w14:paraId="2857661D" w14:textId="77777777" w:rsidTr="008645DB">
        <w:trPr>
          <w:trHeight w:val="29"/>
        </w:trPr>
        <w:tc>
          <w:tcPr>
            <w:tcW w:w="2085" w:type="dxa"/>
            <w:tcBorders>
              <w:top w:val="nil"/>
              <w:left w:val="single" w:sz="4" w:space="0" w:color="auto"/>
              <w:bottom w:val="single" w:sz="4" w:space="0" w:color="auto"/>
              <w:right w:val="single" w:sz="4" w:space="0" w:color="auto"/>
            </w:tcBorders>
            <w:vAlign w:val="center"/>
          </w:tcPr>
          <w:p w14:paraId="62ED54A3" w14:textId="77777777" w:rsidR="00B754A1" w:rsidRDefault="00B754A1" w:rsidP="008645DB">
            <w:pPr>
              <w:pStyle w:val="TAC"/>
              <w:rPr>
                <w:lang w:val="fr-FR" w:eastAsia="zh-CN"/>
              </w:rPr>
            </w:pPr>
          </w:p>
        </w:tc>
        <w:tc>
          <w:tcPr>
            <w:tcW w:w="1943" w:type="dxa"/>
            <w:tcBorders>
              <w:top w:val="nil"/>
              <w:left w:val="single" w:sz="4" w:space="0" w:color="auto"/>
              <w:bottom w:val="single" w:sz="4" w:space="0" w:color="auto"/>
              <w:right w:val="single" w:sz="4" w:space="0" w:color="auto"/>
            </w:tcBorders>
            <w:vAlign w:val="center"/>
          </w:tcPr>
          <w:p w14:paraId="45D4CFED"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1039815B"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92433C3" w14:textId="77777777" w:rsidR="00B754A1" w:rsidRDefault="00B754A1" w:rsidP="008645DB">
            <w:pPr>
              <w:pStyle w:val="TAC"/>
              <w:rPr>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 4 and 5</w:t>
            </w:r>
          </w:p>
        </w:tc>
        <w:tc>
          <w:tcPr>
            <w:tcW w:w="1753" w:type="dxa"/>
            <w:gridSpan w:val="2"/>
            <w:tcBorders>
              <w:top w:val="nil"/>
              <w:left w:val="single" w:sz="4" w:space="0" w:color="auto"/>
              <w:bottom w:val="single" w:sz="4" w:space="0" w:color="auto"/>
              <w:right w:val="single" w:sz="4" w:space="0" w:color="auto"/>
            </w:tcBorders>
            <w:vAlign w:val="center"/>
          </w:tcPr>
          <w:p w14:paraId="4CE2800E" w14:textId="77777777" w:rsidR="00B754A1" w:rsidRDefault="00B754A1" w:rsidP="008645DB">
            <w:pPr>
              <w:pStyle w:val="TAC"/>
              <w:rPr>
                <w:lang w:val="en-US" w:eastAsia="zh-CN"/>
              </w:rPr>
            </w:pPr>
          </w:p>
        </w:tc>
      </w:tr>
    </w:tbl>
    <w:p w14:paraId="600FA829" w14:textId="77777777" w:rsidR="00AA191B" w:rsidRPr="00B754A1" w:rsidRDefault="00AA191B">
      <w:pPr>
        <w:pStyle w:val="EditorsNote"/>
        <w:overflowPunct w:val="0"/>
        <w:autoSpaceDE w:val="0"/>
        <w:autoSpaceDN w:val="0"/>
        <w:adjustRightInd w:val="0"/>
        <w:ind w:left="284" w:firstLine="0"/>
        <w:textAlignment w:val="baseline"/>
        <w:rPr>
          <w:rFonts w:eastAsia="SimSun"/>
          <w:lang w:eastAsia="zh-CN"/>
        </w:rPr>
      </w:pPr>
    </w:p>
    <w:p w14:paraId="492106A7" w14:textId="6D9B3BFE" w:rsidR="00B754A1" w:rsidRPr="00B75DD1" w:rsidRDefault="00B754A1" w:rsidP="00B754A1">
      <w:pPr>
        <w:pStyle w:val="Heading4"/>
      </w:pPr>
      <w:bookmarkStart w:id="97" w:name="_Toc180420346"/>
      <w:r w:rsidRPr="00B75DD1">
        <w:t>5.1.1.</w:t>
      </w:r>
      <w:r>
        <w:t>3</w:t>
      </w:r>
      <w:r w:rsidRPr="00B75DD1">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97"/>
    </w:p>
    <w:p w14:paraId="53B30E3A" w14:textId="1ED5570F" w:rsidR="00AA191B" w:rsidRDefault="00B754A1" w:rsidP="006C68CC">
      <w:pPr>
        <w:overflowPunct w:val="0"/>
        <w:autoSpaceDE w:val="0"/>
        <w:autoSpaceDN w:val="0"/>
        <w:adjustRightInd w:val="0"/>
        <w:textAlignment w:val="baseline"/>
        <w:rPr>
          <w:rFonts w:eastAsia="SimSun"/>
          <w:lang w:eastAsia="zh-CN"/>
        </w:rPr>
      </w:pPr>
      <w:r>
        <w:rPr>
          <w:rFonts w:eastAsia="MS Gothic"/>
          <w:iCs/>
          <w:kern w:val="2"/>
          <w:lang w:val="en-US" w:eastAsia="zh-CN"/>
        </w:rPr>
        <w:t>∆</w:t>
      </w:r>
      <w:r>
        <w:rPr>
          <w:iCs/>
          <w:kern w:val="2"/>
          <w:lang w:val="en-US" w:eastAsia="zh-CN"/>
        </w:rPr>
        <w:t>T</w:t>
      </w:r>
      <w:r>
        <w:rPr>
          <w:iCs/>
          <w:kern w:val="2"/>
          <w:vertAlign w:val="subscript"/>
          <w:lang w:val="en-US" w:eastAsia="zh-CN"/>
        </w:rPr>
        <w:t>IB,c</w:t>
      </w:r>
      <w:r>
        <w:rPr>
          <w:iCs/>
          <w:kern w:val="2"/>
          <w:lang w:val="en-US" w:eastAsia="zh-CN"/>
        </w:rPr>
        <w:t xml:space="preserve"> and </w:t>
      </w:r>
      <w:r>
        <w:rPr>
          <w:rFonts w:eastAsia="MS Gothic"/>
          <w:iCs/>
          <w:kern w:val="2"/>
          <w:lang w:val="en-US" w:eastAsia="zh-CN"/>
        </w:rPr>
        <w:t>∆</w:t>
      </w:r>
      <w:r>
        <w:rPr>
          <w:iCs/>
          <w:kern w:val="2"/>
          <w:lang w:val="en-US" w:eastAsia="zh-CN"/>
        </w:rPr>
        <w:t>R</w:t>
      </w:r>
      <w:r>
        <w:rPr>
          <w:iCs/>
          <w:kern w:val="2"/>
          <w:vertAlign w:val="subscript"/>
          <w:lang w:val="en-US" w:eastAsia="zh-CN"/>
        </w:rPr>
        <w:t>IB,c</w:t>
      </w:r>
      <w:r>
        <w:rPr>
          <w:iCs/>
          <w:kern w:val="2"/>
          <w:lang w:val="en-US" w:eastAsia="zh-CN"/>
        </w:rPr>
        <w:t xml:space="preserve"> values have already been defined in the current spec.</w:t>
      </w:r>
    </w:p>
    <w:p w14:paraId="536A5FC1" w14:textId="77777777" w:rsidR="00B754A1" w:rsidRPr="00B75DD1" w:rsidRDefault="00B754A1" w:rsidP="00B754A1">
      <w:pPr>
        <w:pStyle w:val="Heading3"/>
      </w:pPr>
      <w:bookmarkStart w:id="98" w:name="_Toc168053461"/>
      <w:bookmarkStart w:id="99" w:name="_Toc169987787"/>
      <w:bookmarkStart w:id="100" w:name="_Toc170057053"/>
      <w:bookmarkStart w:id="101" w:name="_Toc180420347"/>
      <w:r w:rsidRPr="00B75DD1">
        <w:t>5.1.2</w:t>
      </w:r>
      <w:r w:rsidRPr="00B75DD1">
        <w:tab/>
        <w:t>Specific for 2 bands UL CA</w:t>
      </w:r>
      <w:bookmarkEnd w:id="98"/>
      <w:bookmarkEnd w:id="99"/>
      <w:bookmarkEnd w:id="100"/>
      <w:bookmarkEnd w:id="101"/>
    </w:p>
    <w:p w14:paraId="32E85B76" w14:textId="77777777" w:rsidR="00B754A1" w:rsidRPr="006C68CC" w:rsidRDefault="00B754A1" w:rsidP="00B754A1">
      <w:pPr>
        <w:pStyle w:val="Heading4"/>
        <w:rPr>
          <w:rFonts w:cs="Arial"/>
          <w:lang w:eastAsia="zh-CN"/>
        </w:rPr>
      </w:pPr>
      <w:bookmarkStart w:id="102" w:name="_Toc168053462"/>
      <w:bookmarkStart w:id="103" w:name="_Toc169987788"/>
      <w:bookmarkStart w:id="104" w:name="_Toc170057054"/>
      <w:bookmarkStart w:id="105" w:name="_Toc180420348"/>
      <w:r w:rsidRPr="006C68CC">
        <w:rPr>
          <w:rFonts w:cs="Arial"/>
          <w:lang w:eastAsia="zh-CN"/>
        </w:rPr>
        <w:t>5.1.2.1</w:t>
      </w:r>
      <w:r w:rsidRPr="006C68CC">
        <w:rPr>
          <w:rFonts w:cs="Arial"/>
          <w:lang w:eastAsia="zh-CN"/>
        </w:rPr>
        <w:tab/>
        <w:t>UE co-existence studies</w:t>
      </w:r>
      <w:bookmarkEnd w:id="102"/>
      <w:bookmarkEnd w:id="103"/>
      <w:bookmarkEnd w:id="104"/>
      <w:bookmarkEnd w:id="105"/>
    </w:p>
    <w:p w14:paraId="17098A5F" w14:textId="04FE1DD8" w:rsidR="00B754A1" w:rsidRPr="00B75DD1" w:rsidRDefault="00B754A1" w:rsidP="00B754A1">
      <w:pPr>
        <w:pStyle w:val="BodyText"/>
        <w:rPr>
          <w:rFonts w:cstheme="minorHAnsi"/>
          <w:szCs w:val="21"/>
          <w:lang w:eastAsia="ja-JP"/>
        </w:rPr>
      </w:pPr>
      <w:r>
        <w:rPr>
          <w:rFonts w:hint="eastAsia"/>
          <w:lang w:val="en-US" w:eastAsia="zh-CN"/>
        </w:rPr>
        <w:t>The co-existence studies of fallback configurations of 2UL band with one CC per band can be applied.</w:t>
      </w:r>
    </w:p>
    <w:p w14:paraId="5717BBF3" w14:textId="3960A4D2" w:rsidR="00B754A1" w:rsidRPr="00242348" w:rsidRDefault="00B754A1" w:rsidP="00B754A1">
      <w:pPr>
        <w:pStyle w:val="Heading5"/>
        <w:overflowPunct w:val="0"/>
        <w:autoSpaceDE w:val="0"/>
        <w:autoSpaceDN w:val="0"/>
        <w:adjustRightInd w:val="0"/>
        <w:textAlignment w:val="baseline"/>
        <w:rPr>
          <w:snapToGrid w:val="0"/>
          <w:lang w:eastAsia="en-GB"/>
        </w:rPr>
      </w:pPr>
      <w:bookmarkStart w:id="106" w:name="_Toc180420349"/>
      <w:r w:rsidRPr="00242348">
        <w:rPr>
          <w:rFonts w:hint="eastAsia"/>
          <w:snapToGrid w:val="0"/>
          <w:lang w:eastAsia="en-GB"/>
        </w:rPr>
        <w:t>5.</w:t>
      </w:r>
      <w:r>
        <w:rPr>
          <w:snapToGrid w:val="0"/>
          <w:lang w:eastAsia="en-GB"/>
        </w:rPr>
        <w:t>1</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06"/>
    </w:p>
    <w:p w14:paraId="5604F22E" w14:textId="148F3537" w:rsidR="00B754A1" w:rsidRPr="00B754A1" w:rsidRDefault="00B754A1" w:rsidP="006C68CC">
      <w:pPr>
        <w:pStyle w:val="BodyText"/>
        <w:rPr>
          <w:rFonts w:eastAsia="SimSun"/>
          <w:lang w:eastAsia="zh-CN"/>
        </w:rPr>
      </w:pPr>
      <w:r>
        <w:rPr>
          <w:rFonts w:eastAsia="SimSun" w:hint="eastAsia"/>
          <w:lang w:val="en-US" w:eastAsia="zh-CN"/>
        </w:rPr>
        <w:t>Fo</w:t>
      </w:r>
      <w:r>
        <w:rPr>
          <w:rFonts w:eastAsia="MS Mincho"/>
        </w:rPr>
        <w:t>r CA_n</w:t>
      </w:r>
      <w:r>
        <w:rPr>
          <w:rFonts w:eastAsia="SimSun" w:hint="eastAsia"/>
          <w:lang w:val="en-US" w:eastAsia="zh-CN"/>
        </w:rPr>
        <w:t>28A</w:t>
      </w:r>
      <w:r>
        <w:rPr>
          <w:rFonts w:eastAsia="MS Mincho"/>
        </w:rPr>
        <w:t>-n</w:t>
      </w:r>
      <w:r>
        <w:rPr>
          <w:rFonts w:eastAsia="SimSun" w:hint="eastAsia"/>
          <w:lang w:val="en-US" w:eastAsia="zh-CN"/>
        </w:rPr>
        <w:t>41A/C</w:t>
      </w:r>
      <w:r>
        <w:rPr>
          <w:rFonts w:eastAsia="MS Mincho"/>
        </w:rPr>
        <w:t>-n</w:t>
      </w:r>
      <w:r>
        <w:rPr>
          <w:rFonts w:eastAsia="SimSun" w:hint="eastAsia"/>
          <w:lang w:val="en-US" w:eastAsia="zh-CN"/>
        </w:rPr>
        <w:t>79A/C, t</w:t>
      </w:r>
      <w:r>
        <w:rPr>
          <w:rFonts w:eastAsia="MS Mincho"/>
        </w:rPr>
        <w:t xml:space="preserve">he two UL bands with one CC per band IMD interference analysis </w:t>
      </w:r>
      <w:r>
        <w:rPr>
          <w:rFonts w:eastAsia="SimSun" w:hint="eastAsia"/>
          <w:lang w:val="en-US" w:eastAsia="zh-CN"/>
        </w:rPr>
        <w:t>have already been analysed in the fallback.</w:t>
      </w:r>
    </w:p>
    <w:p w14:paraId="0B70CCDF" w14:textId="49A8DD45" w:rsidR="00B754A1" w:rsidRPr="00242348" w:rsidRDefault="00B754A1" w:rsidP="00B754A1">
      <w:pPr>
        <w:pStyle w:val="Heading5"/>
        <w:overflowPunct w:val="0"/>
        <w:autoSpaceDE w:val="0"/>
        <w:autoSpaceDN w:val="0"/>
        <w:adjustRightInd w:val="0"/>
        <w:textAlignment w:val="baseline"/>
        <w:rPr>
          <w:snapToGrid w:val="0"/>
          <w:lang w:eastAsia="en-GB"/>
        </w:rPr>
      </w:pPr>
      <w:bookmarkStart w:id="107" w:name="_Toc180420350"/>
      <w:r w:rsidRPr="00242348">
        <w:rPr>
          <w:rFonts w:hint="eastAsia"/>
          <w:snapToGrid w:val="0"/>
          <w:lang w:eastAsia="en-GB"/>
        </w:rPr>
        <w:t>5.</w:t>
      </w:r>
      <w:r>
        <w:rPr>
          <w:snapToGrid w:val="0"/>
          <w:lang w:eastAsia="en-GB"/>
        </w:rPr>
        <w:t>1</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107"/>
    </w:p>
    <w:p w14:paraId="16CBB810" w14:textId="39A97B10" w:rsidR="00B754A1" w:rsidRDefault="00B754A1" w:rsidP="006C68CC">
      <w:pPr>
        <w:overflowPunct w:val="0"/>
        <w:autoSpaceDE w:val="0"/>
        <w:autoSpaceDN w:val="0"/>
        <w:adjustRightInd w:val="0"/>
        <w:textAlignment w:val="baseline"/>
        <w:rPr>
          <w:rFonts w:eastAsia="Times New Roman"/>
          <w:lang w:eastAsia="en-GB"/>
        </w:rPr>
      </w:pPr>
      <w:r>
        <w:rPr>
          <w:rFonts w:eastAsia="Times New Roman"/>
          <w:lang w:eastAsia="en-GB"/>
        </w:rPr>
        <w:t>Table 5.</w:t>
      </w:r>
      <w:r w:rsidR="00A050DF">
        <w:rPr>
          <w:rFonts w:eastAsia="Times New Roman"/>
          <w:lang w:eastAsia="en-GB"/>
        </w:rPr>
        <w:t>1</w:t>
      </w:r>
      <w:r>
        <w:rPr>
          <w:rFonts w:eastAsia="Times New Roman"/>
          <w:lang w:eastAsia="en-GB"/>
        </w:rPr>
        <w:t>.2.1.2-1 provides the two UL band with one band, along with 2CC intra-band uplink CA triple beat products into band n</w:t>
      </w:r>
      <w:r>
        <w:rPr>
          <w:rFonts w:eastAsia="SimSun" w:hint="eastAsia"/>
          <w:lang w:val="en-US" w:eastAsia="zh-CN"/>
        </w:rPr>
        <w:t>41</w:t>
      </w:r>
      <w:r>
        <w:rPr>
          <w:rFonts w:eastAsia="Times New Roman"/>
          <w:lang w:eastAsia="en-GB"/>
        </w:rPr>
        <w:t xml:space="preserve"> interference analysis for CA_n</w:t>
      </w:r>
      <w:r>
        <w:rPr>
          <w:rFonts w:eastAsia="SimSun" w:hint="eastAsia"/>
          <w:lang w:val="en-US" w:eastAsia="zh-CN"/>
        </w:rPr>
        <w:t>28</w:t>
      </w:r>
      <w:r>
        <w:rPr>
          <w:rFonts w:eastAsia="Times New Roman"/>
          <w:lang w:eastAsia="en-GB"/>
        </w:rPr>
        <w:t>A-n</w:t>
      </w:r>
      <w:r>
        <w:rPr>
          <w:rFonts w:eastAsia="SimSun" w:hint="eastAsia"/>
          <w:lang w:val="en-US" w:eastAsia="zh-CN"/>
        </w:rPr>
        <w:t>79</w:t>
      </w:r>
      <w:r>
        <w:rPr>
          <w:rFonts w:eastAsia="Times New Roman"/>
          <w:lang w:eastAsia="en-GB"/>
        </w:rPr>
        <w:t>C with n</w:t>
      </w:r>
      <w:r>
        <w:rPr>
          <w:rFonts w:eastAsia="SimSun" w:hint="eastAsia"/>
          <w:lang w:val="en-US" w:eastAsia="zh-CN"/>
        </w:rPr>
        <w:t>79</w:t>
      </w:r>
      <w:r>
        <w:rPr>
          <w:rFonts w:eastAsia="Times New Roman"/>
          <w:lang w:eastAsia="en-GB"/>
        </w:rPr>
        <w:t xml:space="preserve">C transmitting with a </w:t>
      </w:r>
      <w:r>
        <w:rPr>
          <w:rFonts w:eastAsia="SimSun" w:hint="eastAsia"/>
          <w:lang w:val="en-US" w:eastAsia="zh-CN"/>
        </w:rPr>
        <w:t>200</w:t>
      </w:r>
      <w:r>
        <w:rPr>
          <w:rFonts w:eastAsia="Times New Roman"/>
          <w:lang w:eastAsia="en-GB"/>
        </w:rPr>
        <w:t>MHz maximum instantaneous bandwidth.</w:t>
      </w:r>
    </w:p>
    <w:p w14:paraId="20444A22" w14:textId="73E7B2B2" w:rsidR="00B754A1" w:rsidRPr="00140BB6" w:rsidRDefault="00B754A1" w:rsidP="00B754A1">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lastRenderedPageBreak/>
        <w:t>Table 5.</w:t>
      </w:r>
      <w:r>
        <w:rPr>
          <w:rFonts w:eastAsia="Times New Roman"/>
          <w:lang w:eastAsia="en-GB"/>
        </w:rPr>
        <w:t>1</w:t>
      </w:r>
      <w:r w:rsidRPr="00140BB6">
        <w:rPr>
          <w:rFonts w:eastAsia="Times New Roman"/>
          <w:lang w:eastAsia="en-GB"/>
        </w:rPr>
        <w:t>.2.</w:t>
      </w:r>
      <w:r>
        <w:rPr>
          <w:rFonts w:eastAsia="Times New Roman"/>
          <w:lang w:eastAsia="en-GB"/>
        </w:rPr>
        <w:t>1</w:t>
      </w:r>
      <w:r w:rsidRPr="00140BB6">
        <w:rPr>
          <w:rFonts w:eastAsia="Times New Roman"/>
          <w:lang w:eastAsia="en-GB"/>
        </w:rPr>
        <w:t xml:space="preserve">.2-1: Two UL band with intra-band ULCA Triple </w:t>
      </w:r>
      <w:r>
        <w:rPr>
          <w:rFonts w:eastAsia="Times New Roman"/>
          <w:lang w:eastAsia="en-GB"/>
        </w:rPr>
        <w:t>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B754A1" w14:paraId="021B23A0" w14:textId="77777777" w:rsidTr="008645D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74321"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SimSun" w:hAnsi="Arial" w:cs="Arial"/>
                <w:b/>
                <w:bCs/>
                <w:kern w:val="2"/>
                <w:sz w:val="18"/>
                <w:szCs w:val="18"/>
                <w:lang w:val="en-US" w:eastAsia="zh-CN"/>
              </w:rPr>
              <w:t>Band / CA</w:t>
            </w:r>
            <w:r>
              <w:rPr>
                <w:rFonts w:ascii="Arial" w:eastAsia="SimSun" w:hAnsi="Arial" w:cs="Arial"/>
                <w:b/>
                <w:bCs/>
                <w:kern w:val="2"/>
                <w:sz w:val="18"/>
                <w:szCs w:val="18"/>
                <w:vertAlign w:val="superscript"/>
                <w:lang w:val="en-US" w:eastAsia="zh-CN"/>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center"/>
          </w:tcPr>
          <w:p w14:paraId="0DD7005D" w14:textId="77777777" w:rsidR="00B754A1" w:rsidRDefault="00B754A1" w:rsidP="008645DB">
            <w:pPr>
              <w:keepNext/>
              <w:keepLines/>
              <w:spacing w:after="0"/>
              <w:jc w:val="center"/>
              <w:textAlignment w:val="center"/>
              <w:rPr>
                <w:rFonts w:ascii="Arial" w:hAnsi="Arial" w:cs="Arial"/>
                <w:b/>
                <w:bCs/>
                <w:sz w:val="18"/>
                <w:szCs w:val="18"/>
                <w:lang w:val="en-US"/>
              </w:rPr>
            </w:pPr>
            <w:r>
              <w:rPr>
                <w:rFonts w:ascii="Arial" w:eastAsia="SimSun" w:hAnsi="Arial" w:cs="Arial"/>
                <w:b/>
                <w:bCs/>
                <w:sz w:val="18"/>
                <w:szCs w:val="18"/>
                <w:lang w:val="en-US" w:eastAsia="zh-CN" w:bidi="ar"/>
              </w:rPr>
              <w:t>n</w:t>
            </w:r>
            <w:r>
              <w:rPr>
                <w:rFonts w:ascii="Arial" w:eastAsia="SimSun" w:hAnsi="Arial" w:cs="Arial" w:hint="eastAsia"/>
                <w:b/>
                <w:bCs/>
                <w:sz w:val="18"/>
                <w:szCs w:val="18"/>
                <w:lang w:val="en-US" w:eastAsia="zh-CN" w:bidi="ar"/>
              </w:rPr>
              <w:t>28</w:t>
            </w:r>
          </w:p>
        </w:tc>
        <w:tc>
          <w:tcPr>
            <w:tcW w:w="4414" w:type="dxa"/>
            <w:gridSpan w:val="2"/>
            <w:tcBorders>
              <w:top w:val="single" w:sz="4" w:space="0" w:color="auto"/>
              <w:left w:val="nil"/>
              <w:bottom w:val="single" w:sz="4" w:space="0" w:color="auto"/>
              <w:right w:val="single" w:sz="4" w:space="0" w:color="auto"/>
            </w:tcBorders>
            <w:shd w:val="clear" w:color="auto" w:fill="auto"/>
            <w:noWrap/>
            <w:vAlign w:val="center"/>
          </w:tcPr>
          <w:p w14:paraId="0C35AC2E" w14:textId="77777777" w:rsidR="00B754A1" w:rsidRDefault="00B754A1" w:rsidP="008645DB">
            <w:pPr>
              <w:keepNext/>
              <w:keepLines/>
              <w:spacing w:after="0"/>
              <w:jc w:val="center"/>
              <w:textAlignment w:val="center"/>
              <w:rPr>
                <w:rFonts w:ascii="Arial" w:hAnsi="Arial" w:cs="Arial"/>
                <w:b/>
                <w:bCs/>
                <w:sz w:val="18"/>
                <w:szCs w:val="18"/>
                <w:lang w:val="en-US"/>
              </w:rPr>
            </w:pPr>
            <w:r>
              <w:rPr>
                <w:rFonts w:ascii="Arial" w:eastAsia="SimSun" w:hAnsi="Arial" w:cs="Arial"/>
                <w:b/>
                <w:bCs/>
                <w:kern w:val="2"/>
                <w:sz w:val="18"/>
                <w:szCs w:val="18"/>
                <w:lang w:val="en-US" w:eastAsia="zh-CN"/>
              </w:rPr>
              <w:t>CA_n</w:t>
            </w:r>
            <w:r>
              <w:rPr>
                <w:rFonts w:ascii="Arial" w:eastAsia="SimSun" w:hAnsi="Arial" w:cs="Arial" w:hint="eastAsia"/>
                <w:b/>
                <w:bCs/>
                <w:kern w:val="2"/>
                <w:sz w:val="18"/>
                <w:szCs w:val="18"/>
                <w:lang w:val="en-US" w:eastAsia="zh-CN"/>
              </w:rPr>
              <w:t>79C</w:t>
            </w:r>
          </w:p>
        </w:tc>
      </w:tr>
      <w:tr w:rsidR="00B754A1" w14:paraId="1D05CF01"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6326C77"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Frequency limit (all MHz)</w:t>
            </w:r>
          </w:p>
        </w:tc>
        <w:tc>
          <w:tcPr>
            <w:tcW w:w="1580" w:type="dxa"/>
            <w:tcBorders>
              <w:top w:val="nil"/>
              <w:left w:val="nil"/>
              <w:bottom w:val="single" w:sz="4" w:space="0" w:color="auto"/>
              <w:right w:val="single" w:sz="4" w:space="0" w:color="auto"/>
            </w:tcBorders>
            <w:shd w:val="clear" w:color="auto" w:fill="auto"/>
            <w:vAlign w:val="center"/>
          </w:tcPr>
          <w:p w14:paraId="37780C0B"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fx_low</w:t>
            </w:r>
          </w:p>
        </w:tc>
        <w:tc>
          <w:tcPr>
            <w:tcW w:w="1824" w:type="dxa"/>
            <w:tcBorders>
              <w:top w:val="nil"/>
              <w:left w:val="nil"/>
              <w:bottom w:val="single" w:sz="4" w:space="0" w:color="auto"/>
              <w:right w:val="single" w:sz="4" w:space="0" w:color="auto"/>
            </w:tcBorders>
            <w:shd w:val="clear" w:color="auto" w:fill="auto"/>
            <w:vAlign w:val="center"/>
          </w:tcPr>
          <w:p w14:paraId="1372C150"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fx_high</w:t>
            </w:r>
          </w:p>
        </w:tc>
        <w:tc>
          <w:tcPr>
            <w:tcW w:w="2200" w:type="dxa"/>
            <w:tcBorders>
              <w:top w:val="nil"/>
              <w:left w:val="nil"/>
              <w:bottom w:val="single" w:sz="4" w:space="0" w:color="auto"/>
              <w:right w:val="single" w:sz="4" w:space="0" w:color="auto"/>
            </w:tcBorders>
            <w:shd w:val="clear" w:color="auto" w:fill="auto"/>
            <w:vAlign w:val="center"/>
          </w:tcPr>
          <w:p w14:paraId="346EE032"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fy_low</w:t>
            </w:r>
          </w:p>
        </w:tc>
        <w:tc>
          <w:tcPr>
            <w:tcW w:w="2214" w:type="dxa"/>
            <w:tcBorders>
              <w:top w:val="nil"/>
              <w:left w:val="nil"/>
              <w:bottom w:val="single" w:sz="4" w:space="0" w:color="auto"/>
              <w:right w:val="single" w:sz="4" w:space="0" w:color="auto"/>
            </w:tcBorders>
            <w:shd w:val="clear" w:color="auto" w:fill="auto"/>
            <w:vAlign w:val="center"/>
          </w:tcPr>
          <w:p w14:paraId="1C9BB89B"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fy_high</w:t>
            </w:r>
          </w:p>
        </w:tc>
      </w:tr>
      <w:tr w:rsidR="00B754A1" w14:paraId="4986382F" w14:textId="77777777" w:rsidTr="008645DB">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02E311CA" w14:textId="77777777" w:rsidR="00B754A1" w:rsidRDefault="00B754A1" w:rsidP="008645DB">
            <w:pPr>
              <w:keepNext/>
              <w:keepLines/>
              <w:spacing w:after="0"/>
              <w:jc w:val="center"/>
              <w:textAlignment w:val="center"/>
              <w:rPr>
                <w:rFonts w:ascii="Arial" w:eastAsia="SimSun" w:hAnsi="Arial" w:cs="Arial"/>
                <w:b/>
                <w:bCs/>
                <w:sz w:val="18"/>
                <w:szCs w:val="18"/>
                <w:lang w:val="en-US" w:eastAsia="zh-CN"/>
              </w:rPr>
            </w:pPr>
            <w:r>
              <w:rPr>
                <w:rFonts w:ascii="Arial" w:eastAsia="SimSun" w:hAnsi="Arial" w:cs="Arial"/>
                <w:b/>
                <w:bCs/>
                <w:kern w:val="2"/>
                <w:sz w:val="18"/>
                <w:szCs w:val="18"/>
                <w:lang w:val="en-US" w:eastAsia="zh-CN"/>
              </w:rPr>
              <w:t xml:space="preserve">fUL </w:t>
            </w:r>
          </w:p>
        </w:tc>
        <w:tc>
          <w:tcPr>
            <w:tcW w:w="3404" w:type="dxa"/>
            <w:gridSpan w:val="2"/>
            <w:tcBorders>
              <w:top w:val="nil"/>
              <w:left w:val="nil"/>
              <w:bottom w:val="single" w:sz="4" w:space="0" w:color="auto"/>
              <w:right w:val="single" w:sz="4" w:space="0" w:color="auto"/>
            </w:tcBorders>
            <w:shd w:val="clear" w:color="auto" w:fill="auto"/>
            <w:vAlign w:val="center"/>
          </w:tcPr>
          <w:p w14:paraId="5C2E1D3E"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703  --  748</w:t>
            </w:r>
          </w:p>
        </w:tc>
        <w:tc>
          <w:tcPr>
            <w:tcW w:w="4414" w:type="dxa"/>
            <w:gridSpan w:val="2"/>
            <w:tcBorders>
              <w:top w:val="nil"/>
              <w:left w:val="nil"/>
              <w:bottom w:val="single" w:sz="4" w:space="0" w:color="auto"/>
              <w:right w:val="single" w:sz="4" w:space="0" w:color="auto"/>
            </w:tcBorders>
            <w:shd w:val="clear" w:color="auto" w:fill="auto"/>
            <w:vAlign w:val="center"/>
          </w:tcPr>
          <w:p w14:paraId="7024A977"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4400  --  5000</w:t>
            </w:r>
          </w:p>
        </w:tc>
      </w:tr>
      <w:tr w:rsidR="00B754A1" w14:paraId="72A09D71"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D2649F4"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SimSun" w:hAnsi="Arial" w:cs="Arial"/>
                <w:b/>
                <w:bCs/>
                <w:kern w:val="2"/>
                <w:sz w:val="18"/>
                <w:szCs w:val="18"/>
                <w:lang w:val="en-US" w:eastAsia="zh-CN"/>
              </w:rPr>
              <w:t>fDL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FD82E"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758  --  803</w:t>
            </w:r>
          </w:p>
        </w:tc>
        <w:tc>
          <w:tcPr>
            <w:tcW w:w="2200" w:type="dxa"/>
            <w:tcBorders>
              <w:top w:val="nil"/>
              <w:left w:val="nil"/>
              <w:bottom w:val="single" w:sz="4" w:space="0" w:color="auto"/>
              <w:right w:val="single" w:sz="4" w:space="0" w:color="auto"/>
            </w:tcBorders>
            <w:shd w:val="clear" w:color="auto" w:fill="auto"/>
            <w:vAlign w:val="center"/>
          </w:tcPr>
          <w:p w14:paraId="0C451B94"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N/A</w:t>
            </w:r>
          </w:p>
        </w:tc>
        <w:tc>
          <w:tcPr>
            <w:tcW w:w="2214" w:type="dxa"/>
            <w:tcBorders>
              <w:top w:val="nil"/>
              <w:left w:val="nil"/>
              <w:bottom w:val="single" w:sz="4" w:space="0" w:color="auto"/>
              <w:right w:val="single" w:sz="4" w:space="0" w:color="auto"/>
            </w:tcBorders>
            <w:shd w:val="clear" w:color="auto" w:fill="auto"/>
            <w:vAlign w:val="center"/>
          </w:tcPr>
          <w:p w14:paraId="523FBF74"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N/A</w:t>
            </w:r>
          </w:p>
        </w:tc>
      </w:tr>
      <w:tr w:rsidR="00B754A1" w14:paraId="441F3D0B" w14:textId="77777777" w:rsidTr="008645DB">
        <w:trPr>
          <w:trHeight w:val="56"/>
        </w:trPr>
        <w:tc>
          <w:tcPr>
            <w:tcW w:w="2437" w:type="dxa"/>
            <w:vMerge w:val="restart"/>
            <w:tcBorders>
              <w:top w:val="nil"/>
              <w:left w:val="single" w:sz="4" w:space="0" w:color="auto"/>
              <w:right w:val="single" w:sz="4" w:space="0" w:color="auto"/>
            </w:tcBorders>
            <w:shd w:val="clear" w:color="auto" w:fill="auto"/>
            <w:vAlign w:val="center"/>
          </w:tcPr>
          <w:p w14:paraId="16C4E78C"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2</w:t>
            </w:r>
          </w:p>
        </w:tc>
        <w:tc>
          <w:tcPr>
            <w:tcW w:w="1580" w:type="dxa"/>
            <w:vMerge w:val="restart"/>
            <w:tcBorders>
              <w:top w:val="nil"/>
              <w:left w:val="nil"/>
              <w:right w:val="single" w:sz="4" w:space="0" w:color="auto"/>
            </w:tcBorders>
            <w:shd w:val="clear" w:color="auto" w:fill="auto"/>
            <w:vAlign w:val="center"/>
          </w:tcPr>
          <w:p w14:paraId="1AF3A421"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N/A</w:t>
            </w:r>
          </w:p>
        </w:tc>
        <w:tc>
          <w:tcPr>
            <w:tcW w:w="1824" w:type="dxa"/>
            <w:vMerge w:val="restart"/>
            <w:tcBorders>
              <w:top w:val="nil"/>
              <w:left w:val="nil"/>
              <w:right w:val="single" w:sz="4" w:space="0" w:color="auto"/>
            </w:tcBorders>
            <w:shd w:val="clear" w:color="auto" w:fill="auto"/>
            <w:vAlign w:val="center"/>
          </w:tcPr>
          <w:p w14:paraId="0FEC374B"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N/A</w:t>
            </w:r>
          </w:p>
        </w:tc>
        <w:tc>
          <w:tcPr>
            <w:tcW w:w="2200" w:type="dxa"/>
            <w:tcBorders>
              <w:top w:val="nil"/>
              <w:left w:val="nil"/>
              <w:bottom w:val="single" w:sz="4" w:space="0" w:color="auto"/>
              <w:right w:val="single" w:sz="4" w:space="0" w:color="auto"/>
            </w:tcBorders>
            <w:shd w:val="clear" w:color="auto" w:fill="auto"/>
            <w:vAlign w:val="center"/>
          </w:tcPr>
          <w:p w14:paraId="7411FFA6" w14:textId="77777777" w:rsidR="00B754A1" w:rsidRDefault="00B754A1" w:rsidP="008645DB">
            <w:pPr>
              <w:keepNext/>
              <w:keepLines/>
              <w:spacing w:after="0"/>
              <w:jc w:val="center"/>
              <w:textAlignment w:val="center"/>
              <w:rPr>
                <w:rFonts w:ascii="Arial" w:eastAsia="SimSun" w:hAnsi="Arial" w:cs="Arial"/>
                <w:kern w:val="2"/>
                <w:sz w:val="18"/>
                <w:lang w:val="en-US" w:eastAsia="zh-CN"/>
              </w:rPr>
            </w:pPr>
            <w:r>
              <w:rPr>
                <w:rFonts w:ascii="Arial" w:eastAsia="SimSun" w:hAnsi="Arial" w:cs="Arial"/>
                <w:sz w:val="18"/>
                <w:szCs w:val="18"/>
                <w:lang w:val="en-US" w:eastAsia="zh-CN" w:bidi="ar"/>
              </w:rPr>
              <w:t>Minimum</w:t>
            </w:r>
          </w:p>
        </w:tc>
        <w:tc>
          <w:tcPr>
            <w:tcW w:w="2214" w:type="dxa"/>
            <w:tcBorders>
              <w:top w:val="nil"/>
              <w:left w:val="nil"/>
              <w:bottom w:val="single" w:sz="4" w:space="0" w:color="auto"/>
              <w:right w:val="single" w:sz="4" w:space="0" w:color="auto"/>
            </w:tcBorders>
            <w:shd w:val="clear" w:color="auto" w:fill="auto"/>
            <w:vAlign w:val="center"/>
          </w:tcPr>
          <w:p w14:paraId="7189877A" w14:textId="77777777" w:rsidR="00B754A1" w:rsidRDefault="00B754A1" w:rsidP="008645DB">
            <w:pPr>
              <w:keepNext/>
              <w:keepLines/>
              <w:spacing w:after="0"/>
              <w:jc w:val="center"/>
              <w:textAlignment w:val="center"/>
              <w:rPr>
                <w:rFonts w:ascii="Arial" w:eastAsia="SimSun" w:hAnsi="Arial" w:cs="Arial"/>
                <w:kern w:val="2"/>
                <w:sz w:val="18"/>
                <w:lang w:val="en-US" w:eastAsia="zh-CN"/>
              </w:rPr>
            </w:pPr>
            <w:r>
              <w:rPr>
                <w:rFonts w:ascii="Arial" w:eastAsia="SimSun" w:hAnsi="Arial" w:cs="Arial"/>
                <w:sz w:val="18"/>
                <w:szCs w:val="18"/>
                <w:lang w:val="en-US" w:eastAsia="zh-CN" w:bidi="ar"/>
              </w:rPr>
              <w:t>Maximum</w:t>
            </w:r>
          </w:p>
        </w:tc>
      </w:tr>
      <w:tr w:rsidR="00B754A1" w14:paraId="461DF347" w14:textId="77777777" w:rsidTr="008645DB">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7D75B439" w14:textId="77777777" w:rsidR="00B754A1" w:rsidRDefault="00B754A1" w:rsidP="008645DB">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shd w:val="clear" w:color="auto" w:fill="auto"/>
            <w:vAlign w:val="center"/>
          </w:tcPr>
          <w:p w14:paraId="278FD7C2" w14:textId="77777777" w:rsidR="00B754A1" w:rsidRDefault="00B754A1" w:rsidP="008645DB">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shd w:val="clear" w:color="auto" w:fill="auto"/>
            <w:vAlign w:val="center"/>
          </w:tcPr>
          <w:p w14:paraId="5454FA6D" w14:textId="77777777" w:rsidR="00B754A1" w:rsidRDefault="00B754A1" w:rsidP="008645DB">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B181657"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0  --  200</w:t>
            </w:r>
          </w:p>
        </w:tc>
      </w:tr>
      <w:tr w:rsidR="00B754A1" w14:paraId="316F5124"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60AC54F"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IMD3 products</w:t>
            </w:r>
          </w:p>
        </w:tc>
        <w:tc>
          <w:tcPr>
            <w:tcW w:w="1580" w:type="dxa"/>
            <w:tcBorders>
              <w:top w:val="nil"/>
              <w:left w:val="nil"/>
              <w:bottom w:val="single" w:sz="4" w:space="0" w:color="auto"/>
              <w:right w:val="single" w:sz="4" w:space="0" w:color="auto"/>
            </w:tcBorders>
            <w:shd w:val="clear" w:color="auto" w:fill="auto"/>
            <w:vAlign w:val="center"/>
          </w:tcPr>
          <w:p w14:paraId="66402B5C"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fxUL_low-max2CCBW</w:t>
            </w:r>
          </w:p>
        </w:tc>
        <w:tc>
          <w:tcPr>
            <w:tcW w:w="1824" w:type="dxa"/>
            <w:tcBorders>
              <w:top w:val="nil"/>
              <w:left w:val="nil"/>
              <w:bottom w:val="single" w:sz="4" w:space="0" w:color="auto"/>
              <w:right w:val="single" w:sz="4" w:space="0" w:color="auto"/>
            </w:tcBorders>
            <w:shd w:val="clear" w:color="auto" w:fill="auto"/>
            <w:vAlign w:val="center"/>
          </w:tcPr>
          <w:p w14:paraId="46CC4316"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fxUL_low</w:t>
            </w:r>
          </w:p>
        </w:tc>
        <w:tc>
          <w:tcPr>
            <w:tcW w:w="2200" w:type="dxa"/>
            <w:tcBorders>
              <w:top w:val="nil"/>
              <w:left w:val="nil"/>
              <w:bottom w:val="single" w:sz="4" w:space="0" w:color="auto"/>
              <w:right w:val="single" w:sz="4" w:space="0" w:color="auto"/>
            </w:tcBorders>
            <w:shd w:val="clear" w:color="auto" w:fill="auto"/>
            <w:vAlign w:val="center"/>
          </w:tcPr>
          <w:p w14:paraId="25367497"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fxUL_high</w:t>
            </w:r>
          </w:p>
        </w:tc>
        <w:tc>
          <w:tcPr>
            <w:tcW w:w="2214" w:type="dxa"/>
            <w:tcBorders>
              <w:top w:val="nil"/>
              <w:left w:val="nil"/>
              <w:bottom w:val="single" w:sz="4" w:space="0" w:color="auto"/>
              <w:right w:val="single" w:sz="4" w:space="0" w:color="auto"/>
            </w:tcBorders>
            <w:shd w:val="clear" w:color="auto" w:fill="auto"/>
            <w:vAlign w:val="center"/>
          </w:tcPr>
          <w:p w14:paraId="35239747"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fxUL_high+</w:t>
            </w:r>
            <w:r>
              <w:rPr>
                <w:rFonts w:ascii="Arial" w:eastAsia="SimSun" w:hAnsi="Arial" w:cs="Arial"/>
                <w:sz w:val="18"/>
                <w:szCs w:val="18"/>
                <w:lang w:val="en-US" w:eastAsia="zh-CN" w:bidi="ar"/>
              </w:rPr>
              <w:br/>
              <w:t>max2CCBW</w:t>
            </w:r>
          </w:p>
        </w:tc>
      </w:tr>
      <w:tr w:rsidR="00B754A1" w14:paraId="4750B80E"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6889D75"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120D6102"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503  --  703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327D"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748  --  948</w:t>
            </w:r>
          </w:p>
        </w:tc>
      </w:tr>
      <w:tr w:rsidR="00B754A1" w14:paraId="354CE476" w14:textId="77777777" w:rsidTr="008645D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7EB1D855" w14:textId="77777777" w:rsidR="00B754A1" w:rsidRDefault="00B754A1" w:rsidP="008645DB">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07C540A0" w14:textId="77777777" w:rsidR="00B754A1" w:rsidRDefault="00B754A1" w:rsidP="008645DB">
            <w:pPr>
              <w:keepNext/>
              <w:keepLines/>
              <w:spacing w:after="0"/>
              <w:jc w:val="center"/>
              <w:textAlignment w:val="center"/>
              <w:rPr>
                <w:rFonts w:eastAsia="SimSun"/>
                <w:lang w:val="en-US" w:eastAsia="zh-CN"/>
              </w:rPr>
            </w:pPr>
            <w:r>
              <w:rPr>
                <w:rFonts w:ascii="Arial" w:eastAsia="SimSun" w:hAnsi="Arial" w:cs="Arial" w:hint="eastAsia"/>
                <w:sz w:val="18"/>
                <w:szCs w:val="18"/>
                <w:lang w:val="en-US" w:eastAsia="zh-CN" w:bidi="ar"/>
              </w:rPr>
              <w:t>There are no triple beat products caused by UL CA_n28A-n79C falls into band n41.</w:t>
            </w:r>
          </w:p>
        </w:tc>
      </w:tr>
      <w:tr w:rsidR="00B754A1" w14:paraId="75DDF6DE" w14:textId="77777777" w:rsidTr="008645DB">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61E54E65" w14:textId="77777777" w:rsidR="00B754A1" w:rsidRDefault="00B754A1" w:rsidP="008645DB">
            <w:pPr>
              <w:pStyle w:val="TAN"/>
            </w:pPr>
            <w:r>
              <w:t xml:space="preserve">Note 1: If the two bands are not part of the same or adjacent band groups as defined in </w:t>
            </w:r>
            <w:r>
              <w:rPr>
                <w:rFonts w:eastAsia="SimSun" w:cs="Arial" w:hint="eastAsia"/>
                <w:szCs w:val="18"/>
                <w:lang w:val="en-US" w:eastAsia="zh-CN"/>
              </w:rPr>
              <w:t>table</w:t>
            </w:r>
            <w:r>
              <w:rPr>
                <w:rFonts w:cs="Arial" w:hint="eastAsia"/>
                <w:szCs w:val="18"/>
                <w:lang w:val="en-US" w:eastAsia="zh-CN"/>
              </w:rPr>
              <w:t xml:space="preserve"> A.1</w:t>
            </w:r>
            <w:r>
              <w:t>, the analysis can be ignored.</w:t>
            </w:r>
          </w:p>
          <w:p w14:paraId="34FD5621" w14:textId="77777777" w:rsidR="00B754A1" w:rsidRDefault="00B754A1" w:rsidP="00A050DF">
            <w:pPr>
              <w:pStyle w:val="TAN"/>
              <w:ind w:left="643" w:hanging="643"/>
            </w:pPr>
            <w:r>
              <w:t>Note 2: For contiguous intra-band ULCA, the minimum and maximum separation BW are 0MHz and Min(fy_high-fy_low, maximum aggregated BW) respectively.</w:t>
            </w:r>
          </w:p>
        </w:tc>
      </w:tr>
    </w:tbl>
    <w:p w14:paraId="191FED35" w14:textId="77777777" w:rsidR="00B754A1" w:rsidRDefault="00B754A1" w:rsidP="006C68CC">
      <w:pPr>
        <w:overflowPunct w:val="0"/>
        <w:autoSpaceDE w:val="0"/>
        <w:autoSpaceDN w:val="0"/>
        <w:adjustRightInd w:val="0"/>
        <w:textAlignment w:val="baseline"/>
        <w:rPr>
          <w:rFonts w:eastAsia="Times New Roman"/>
          <w:lang w:eastAsia="en-GB"/>
        </w:rPr>
      </w:pPr>
    </w:p>
    <w:p w14:paraId="78DBB88E" w14:textId="7DF411EE" w:rsidR="00B754A1" w:rsidRDefault="00B754A1" w:rsidP="006C68CC">
      <w:pPr>
        <w:overflowPunct w:val="0"/>
        <w:autoSpaceDE w:val="0"/>
        <w:autoSpaceDN w:val="0"/>
        <w:adjustRightInd w:val="0"/>
        <w:textAlignment w:val="baseline"/>
        <w:rPr>
          <w:rFonts w:eastAsia="Times New Roman"/>
          <w:lang w:eastAsia="en-GB"/>
        </w:rPr>
      </w:pPr>
      <w:r>
        <w:rPr>
          <w:rFonts w:eastAsia="Times New Roman"/>
          <w:lang w:eastAsia="en-GB"/>
        </w:rPr>
        <w:t>Table 5.</w:t>
      </w:r>
      <w:r w:rsidR="00A050DF">
        <w:rPr>
          <w:rFonts w:eastAsia="Times New Roman"/>
          <w:lang w:eastAsia="en-GB"/>
        </w:rPr>
        <w:t>1</w:t>
      </w:r>
      <w:r>
        <w:rPr>
          <w:rFonts w:eastAsia="Times New Roman"/>
          <w:lang w:eastAsia="en-GB"/>
        </w:rPr>
        <w:t>.2.1.2-</w:t>
      </w:r>
      <w:r>
        <w:rPr>
          <w:rFonts w:eastAsia="SimSun" w:hint="eastAsia"/>
          <w:lang w:val="en-US" w:eastAsia="zh-CN"/>
        </w:rPr>
        <w:t>2</w:t>
      </w:r>
      <w:r>
        <w:rPr>
          <w:rFonts w:eastAsia="Times New Roman"/>
          <w:lang w:eastAsia="en-GB"/>
        </w:rPr>
        <w:t xml:space="preserve"> provides the two UL band with one band, along with 2CC intra-band uplink CA triple beat products into band n</w:t>
      </w:r>
      <w:r>
        <w:rPr>
          <w:rFonts w:eastAsia="SimSun" w:hint="eastAsia"/>
          <w:lang w:val="en-US" w:eastAsia="zh-CN"/>
        </w:rPr>
        <w:t>28</w:t>
      </w:r>
      <w:r>
        <w:rPr>
          <w:rFonts w:eastAsia="Times New Roman"/>
          <w:lang w:eastAsia="en-GB"/>
        </w:rPr>
        <w:t xml:space="preserve"> interference analysis for CA_n</w:t>
      </w:r>
      <w:r>
        <w:rPr>
          <w:rFonts w:eastAsia="SimSun" w:hint="eastAsia"/>
          <w:lang w:val="en-US" w:eastAsia="zh-CN"/>
        </w:rPr>
        <w:t>41</w:t>
      </w:r>
      <w:r>
        <w:rPr>
          <w:rFonts w:eastAsia="Times New Roman"/>
          <w:lang w:eastAsia="en-GB"/>
        </w:rPr>
        <w:t>A-n</w:t>
      </w:r>
      <w:r>
        <w:rPr>
          <w:rFonts w:eastAsia="SimSun" w:hint="eastAsia"/>
          <w:lang w:val="en-US" w:eastAsia="zh-CN"/>
        </w:rPr>
        <w:t>79</w:t>
      </w:r>
      <w:r>
        <w:rPr>
          <w:rFonts w:eastAsia="Times New Roman"/>
          <w:lang w:eastAsia="en-GB"/>
        </w:rPr>
        <w:t>C with n</w:t>
      </w:r>
      <w:r>
        <w:rPr>
          <w:rFonts w:eastAsia="SimSun" w:hint="eastAsia"/>
          <w:lang w:val="en-US" w:eastAsia="zh-CN"/>
        </w:rPr>
        <w:t>79</w:t>
      </w:r>
      <w:r>
        <w:rPr>
          <w:rFonts w:eastAsia="Times New Roman"/>
          <w:lang w:eastAsia="en-GB"/>
        </w:rPr>
        <w:t xml:space="preserve">C transmitting with a </w:t>
      </w:r>
      <w:r>
        <w:rPr>
          <w:rFonts w:eastAsia="SimSun" w:hint="eastAsia"/>
          <w:lang w:val="en-US" w:eastAsia="zh-CN"/>
        </w:rPr>
        <w:t>200</w:t>
      </w:r>
      <w:r>
        <w:rPr>
          <w:rFonts w:eastAsia="Times New Roman"/>
          <w:lang w:eastAsia="en-GB"/>
        </w:rPr>
        <w:t>MHz maximum instantaneous bandwidth.</w:t>
      </w:r>
    </w:p>
    <w:p w14:paraId="1ABF5D50" w14:textId="6629B9D9" w:rsidR="00B754A1" w:rsidRPr="00140BB6" w:rsidRDefault="00B754A1" w:rsidP="00B754A1">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w:t>
      </w:r>
      <w:r w:rsidRPr="00140BB6">
        <w:rPr>
          <w:rFonts w:eastAsia="Times New Roman"/>
          <w:lang w:eastAsia="en-GB"/>
        </w:rPr>
        <w:t>.2.</w:t>
      </w:r>
      <w:r>
        <w:rPr>
          <w:rFonts w:eastAsia="Times New Roman"/>
          <w:lang w:eastAsia="en-GB"/>
        </w:rPr>
        <w:t>1.2-2</w:t>
      </w:r>
      <w:r w:rsidRPr="00140BB6">
        <w:rPr>
          <w:rFonts w:eastAsia="Times New Roman"/>
          <w:lang w:eastAsia="en-GB"/>
        </w:rPr>
        <w:t xml:space="preserve">: Two UL band with intra-band ULCA Triple </w:t>
      </w:r>
      <w:r>
        <w:rPr>
          <w:rFonts w:eastAsia="Times New Roman"/>
          <w:lang w:eastAsia="en-GB"/>
        </w:rPr>
        <w:t>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B754A1" w14:paraId="698AAC01" w14:textId="77777777" w:rsidTr="008645D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727BB"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SimSun" w:hAnsi="Arial" w:cs="Arial"/>
                <w:b/>
                <w:bCs/>
                <w:kern w:val="2"/>
                <w:sz w:val="18"/>
                <w:szCs w:val="18"/>
                <w:lang w:val="en-US" w:eastAsia="zh-CN"/>
              </w:rPr>
              <w:t>Band / CA</w:t>
            </w:r>
            <w:r>
              <w:rPr>
                <w:rFonts w:ascii="Arial" w:eastAsia="SimSun" w:hAnsi="Arial" w:cs="Arial"/>
                <w:b/>
                <w:bCs/>
                <w:kern w:val="2"/>
                <w:sz w:val="18"/>
                <w:szCs w:val="18"/>
                <w:vertAlign w:val="superscript"/>
                <w:lang w:val="en-US" w:eastAsia="zh-CN"/>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center"/>
          </w:tcPr>
          <w:p w14:paraId="03BC314A" w14:textId="77777777" w:rsidR="00B754A1" w:rsidRDefault="00B754A1" w:rsidP="008645DB">
            <w:pPr>
              <w:keepNext/>
              <w:keepLines/>
              <w:spacing w:after="0"/>
              <w:jc w:val="center"/>
              <w:textAlignment w:val="center"/>
              <w:rPr>
                <w:rFonts w:ascii="Arial" w:hAnsi="Arial" w:cs="Arial"/>
                <w:b/>
                <w:bCs/>
                <w:sz w:val="18"/>
                <w:szCs w:val="18"/>
                <w:lang w:val="en-US"/>
              </w:rPr>
            </w:pPr>
            <w:r>
              <w:rPr>
                <w:rFonts w:ascii="Arial" w:eastAsia="SimSun" w:hAnsi="Arial" w:cs="Arial"/>
                <w:b/>
                <w:bCs/>
                <w:sz w:val="18"/>
                <w:szCs w:val="18"/>
                <w:lang w:val="en-US" w:eastAsia="zh-CN" w:bidi="ar"/>
              </w:rPr>
              <w:t>n</w:t>
            </w:r>
            <w:r>
              <w:rPr>
                <w:rFonts w:ascii="Arial" w:eastAsia="SimSun" w:hAnsi="Arial" w:cs="Arial" w:hint="eastAsia"/>
                <w:b/>
                <w:bCs/>
                <w:sz w:val="18"/>
                <w:szCs w:val="18"/>
                <w:lang w:val="en-US" w:eastAsia="zh-CN" w:bidi="ar"/>
              </w:rPr>
              <w:t>41</w:t>
            </w:r>
          </w:p>
        </w:tc>
        <w:tc>
          <w:tcPr>
            <w:tcW w:w="4414" w:type="dxa"/>
            <w:gridSpan w:val="2"/>
            <w:tcBorders>
              <w:top w:val="single" w:sz="4" w:space="0" w:color="auto"/>
              <w:left w:val="nil"/>
              <w:bottom w:val="single" w:sz="4" w:space="0" w:color="auto"/>
              <w:right w:val="single" w:sz="4" w:space="0" w:color="auto"/>
            </w:tcBorders>
            <w:shd w:val="clear" w:color="auto" w:fill="auto"/>
            <w:noWrap/>
            <w:vAlign w:val="center"/>
          </w:tcPr>
          <w:p w14:paraId="65BB9D33" w14:textId="77777777" w:rsidR="00B754A1" w:rsidRDefault="00B754A1" w:rsidP="008645DB">
            <w:pPr>
              <w:keepNext/>
              <w:keepLines/>
              <w:spacing w:after="0"/>
              <w:jc w:val="center"/>
              <w:textAlignment w:val="center"/>
              <w:rPr>
                <w:rFonts w:ascii="Arial" w:hAnsi="Arial" w:cs="Arial"/>
                <w:b/>
                <w:bCs/>
                <w:sz w:val="18"/>
                <w:szCs w:val="18"/>
                <w:lang w:val="en-US"/>
              </w:rPr>
            </w:pPr>
            <w:r>
              <w:rPr>
                <w:rFonts w:ascii="Arial" w:eastAsia="SimSun" w:hAnsi="Arial" w:cs="Arial"/>
                <w:b/>
                <w:bCs/>
                <w:kern w:val="2"/>
                <w:sz w:val="18"/>
                <w:szCs w:val="18"/>
                <w:lang w:val="en-US" w:eastAsia="zh-CN"/>
              </w:rPr>
              <w:t>CA_n</w:t>
            </w:r>
            <w:r>
              <w:rPr>
                <w:rFonts w:ascii="Arial" w:eastAsia="SimSun" w:hAnsi="Arial" w:cs="Arial" w:hint="eastAsia"/>
                <w:b/>
                <w:bCs/>
                <w:kern w:val="2"/>
                <w:sz w:val="18"/>
                <w:szCs w:val="18"/>
                <w:lang w:val="en-US" w:eastAsia="zh-CN"/>
              </w:rPr>
              <w:t>79</w:t>
            </w:r>
            <w:r>
              <w:rPr>
                <w:rFonts w:ascii="Arial" w:eastAsia="SimSun" w:hAnsi="Arial" w:cs="Arial"/>
                <w:b/>
                <w:bCs/>
                <w:kern w:val="2"/>
                <w:sz w:val="18"/>
                <w:szCs w:val="18"/>
                <w:lang w:val="en-US" w:eastAsia="zh-CN"/>
              </w:rPr>
              <w:t>C</w:t>
            </w:r>
          </w:p>
        </w:tc>
      </w:tr>
      <w:tr w:rsidR="00B754A1" w14:paraId="4D1615D8"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7F59395"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Frequency limit (all MHz)</w:t>
            </w:r>
          </w:p>
        </w:tc>
        <w:tc>
          <w:tcPr>
            <w:tcW w:w="1580" w:type="dxa"/>
            <w:tcBorders>
              <w:top w:val="nil"/>
              <w:left w:val="nil"/>
              <w:bottom w:val="single" w:sz="4" w:space="0" w:color="auto"/>
              <w:right w:val="single" w:sz="4" w:space="0" w:color="auto"/>
            </w:tcBorders>
            <w:shd w:val="clear" w:color="auto" w:fill="auto"/>
            <w:vAlign w:val="center"/>
          </w:tcPr>
          <w:p w14:paraId="732B8036"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fx_low</w:t>
            </w:r>
          </w:p>
        </w:tc>
        <w:tc>
          <w:tcPr>
            <w:tcW w:w="1824" w:type="dxa"/>
            <w:tcBorders>
              <w:top w:val="nil"/>
              <w:left w:val="nil"/>
              <w:bottom w:val="single" w:sz="4" w:space="0" w:color="auto"/>
              <w:right w:val="single" w:sz="4" w:space="0" w:color="auto"/>
            </w:tcBorders>
            <w:shd w:val="clear" w:color="auto" w:fill="auto"/>
            <w:vAlign w:val="center"/>
          </w:tcPr>
          <w:p w14:paraId="66E28396"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fx_high</w:t>
            </w:r>
          </w:p>
        </w:tc>
        <w:tc>
          <w:tcPr>
            <w:tcW w:w="2200" w:type="dxa"/>
            <w:tcBorders>
              <w:top w:val="nil"/>
              <w:left w:val="nil"/>
              <w:bottom w:val="single" w:sz="4" w:space="0" w:color="auto"/>
              <w:right w:val="single" w:sz="4" w:space="0" w:color="auto"/>
            </w:tcBorders>
            <w:shd w:val="clear" w:color="auto" w:fill="auto"/>
            <w:vAlign w:val="center"/>
          </w:tcPr>
          <w:p w14:paraId="1ADF07F5"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fy_low</w:t>
            </w:r>
          </w:p>
        </w:tc>
        <w:tc>
          <w:tcPr>
            <w:tcW w:w="2214" w:type="dxa"/>
            <w:tcBorders>
              <w:top w:val="nil"/>
              <w:left w:val="nil"/>
              <w:bottom w:val="single" w:sz="4" w:space="0" w:color="auto"/>
              <w:right w:val="single" w:sz="4" w:space="0" w:color="auto"/>
            </w:tcBorders>
            <w:shd w:val="clear" w:color="auto" w:fill="auto"/>
            <w:vAlign w:val="center"/>
          </w:tcPr>
          <w:p w14:paraId="7940FC25"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fy_high</w:t>
            </w:r>
          </w:p>
        </w:tc>
      </w:tr>
      <w:tr w:rsidR="00B754A1" w14:paraId="16391EC1" w14:textId="77777777" w:rsidTr="008645DB">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6350E9CA" w14:textId="77777777" w:rsidR="00B754A1" w:rsidRDefault="00B754A1" w:rsidP="008645DB">
            <w:pPr>
              <w:keepNext/>
              <w:keepLines/>
              <w:spacing w:after="0"/>
              <w:jc w:val="center"/>
              <w:textAlignment w:val="center"/>
              <w:rPr>
                <w:rFonts w:ascii="Arial" w:eastAsia="SimSun" w:hAnsi="Arial" w:cs="Arial"/>
                <w:b/>
                <w:bCs/>
                <w:sz w:val="18"/>
                <w:szCs w:val="18"/>
                <w:lang w:val="en-US" w:eastAsia="zh-CN"/>
              </w:rPr>
            </w:pPr>
            <w:r>
              <w:rPr>
                <w:rFonts w:ascii="Arial" w:eastAsia="SimSun" w:hAnsi="Arial" w:cs="Arial"/>
                <w:b/>
                <w:bCs/>
                <w:kern w:val="2"/>
                <w:sz w:val="18"/>
                <w:szCs w:val="18"/>
                <w:lang w:val="en-US" w:eastAsia="zh-CN"/>
              </w:rPr>
              <w:t xml:space="preserve">fUL </w:t>
            </w:r>
          </w:p>
        </w:tc>
        <w:tc>
          <w:tcPr>
            <w:tcW w:w="3404" w:type="dxa"/>
            <w:gridSpan w:val="2"/>
            <w:tcBorders>
              <w:top w:val="nil"/>
              <w:left w:val="nil"/>
              <w:bottom w:val="single" w:sz="4" w:space="0" w:color="auto"/>
              <w:right w:val="single" w:sz="4" w:space="0" w:color="auto"/>
            </w:tcBorders>
            <w:shd w:val="clear" w:color="auto" w:fill="auto"/>
            <w:vAlign w:val="center"/>
          </w:tcPr>
          <w:p w14:paraId="3225E0EC"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2496  --  2690</w:t>
            </w:r>
          </w:p>
        </w:tc>
        <w:tc>
          <w:tcPr>
            <w:tcW w:w="4414" w:type="dxa"/>
            <w:gridSpan w:val="2"/>
            <w:tcBorders>
              <w:top w:val="nil"/>
              <w:left w:val="nil"/>
              <w:bottom w:val="single" w:sz="4" w:space="0" w:color="auto"/>
              <w:right w:val="single" w:sz="4" w:space="0" w:color="auto"/>
            </w:tcBorders>
            <w:shd w:val="clear" w:color="auto" w:fill="auto"/>
            <w:vAlign w:val="center"/>
          </w:tcPr>
          <w:p w14:paraId="72327ED8"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4400  --  5000</w:t>
            </w:r>
          </w:p>
        </w:tc>
      </w:tr>
      <w:tr w:rsidR="00B754A1" w14:paraId="288A92A2"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85D9660"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SimSun" w:hAnsi="Arial" w:cs="Arial"/>
                <w:b/>
                <w:bCs/>
                <w:kern w:val="2"/>
                <w:sz w:val="18"/>
                <w:szCs w:val="18"/>
                <w:lang w:val="en-US" w:eastAsia="zh-CN"/>
              </w:rPr>
              <w:t>fDL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EA68F"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2496  --  2690</w:t>
            </w:r>
          </w:p>
        </w:tc>
        <w:tc>
          <w:tcPr>
            <w:tcW w:w="2200" w:type="dxa"/>
            <w:tcBorders>
              <w:top w:val="nil"/>
              <w:left w:val="nil"/>
              <w:bottom w:val="single" w:sz="4" w:space="0" w:color="auto"/>
              <w:right w:val="single" w:sz="4" w:space="0" w:color="auto"/>
            </w:tcBorders>
            <w:shd w:val="clear" w:color="auto" w:fill="auto"/>
            <w:vAlign w:val="center"/>
          </w:tcPr>
          <w:p w14:paraId="2F2892F1"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N/A</w:t>
            </w:r>
          </w:p>
        </w:tc>
        <w:tc>
          <w:tcPr>
            <w:tcW w:w="2214" w:type="dxa"/>
            <w:tcBorders>
              <w:top w:val="nil"/>
              <w:left w:val="nil"/>
              <w:bottom w:val="single" w:sz="4" w:space="0" w:color="auto"/>
              <w:right w:val="single" w:sz="4" w:space="0" w:color="auto"/>
            </w:tcBorders>
            <w:shd w:val="clear" w:color="auto" w:fill="auto"/>
            <w:vAlign w:val="center"/>
          </w:tcPr>
          <w:p w14:paraId="4299FCF8"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N/A</w:t>
            </w:r>
          </w:p>
        </w:tc>
      </w:tr>
      <w:tr w:rsidR="00B754A1" w14:paraId="40634C25" w14:textId="77777777" w:rsidTr="008645DB">
        <w:trPr>
          <w:trHeight w:val="56"/>
        </w:trPr>
        <w:tc>
          <w:tcPr>
            <w:tcW w:w="2437" w:type="dxa"/>
            <w:vMerge w:val="restart"/>
            <w:tcBorders>
              <w:top w:val="nil"/>
              <w:left w:val="single" w:sz="4" w:space="0" w:color="auto"/>
              <w:right w:val="single" w:sz="4" w:space="0" w:color="auto"/>
            </w:tcBorders>
            <w:shd w:val="clear" w:color="auto" w:fill="auto"/>
            <w:vAlign w:val="center"/>
          </w:tcPr>
          <w:p w14:paraId="672810D7"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2</w:t>
            </w:r>
          </w:p>
        </w:tc>
        <w:tc>
          <w:tcPr>
            <w:tcW w:w="1580" w:type="dxa"/>
            <w:vMerge w:val="restart"/>
            <w:tcBorders>
              <w:top w:val="nil"/>
              <w:left w:val="nil"/>
              <w:right w:val="single" w:sz="4" w:space="0" w:color="auto"/>
            </w:tcBorders>
            <w:shd w:val="clear" w:color="auto" w:fill="auto"/>
            <w:vAlign w:val="center"/>
          </w:tcPr>
          <w:p w14:paraId="071AE698"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N/A</w:t>
            </w:r>
          </w:p>
        </w:tc>
        <w:tc>
          <w:tcPr>
            <w:tcW w:w="1824" w:type="dxa"/>
            <w:vMerge w:val="restart"/>
            <w:tcBorders>
              <w:top w:val="nil"/>
              <w:left w:val="nil"/>
              <w:right w:val="single" w:sz="4" w:space="0" w:color="auto"/>
            </w:tcBorders>
            <w:shd w:val="clear" w:color="auto" w:fill="auto"/>
            <w:vAlign w:val="center"/>
          </w:tcPr>
          <w:p w14:paraId="2E0D0A92"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N/A</w:t>
            </w:r>
          </w:p>
        </w:tc>
        <w:tc>
          <w:tcPr>
            <w:tcW w:w="2200" w:type="dxa"/>
            <w:tcBorders>
              <w:top w:val="nil"/>
              <w:left w:val="nil"/>
              <w:bottom w:val="single" w:sz="4" w:space="0" w:color="auto"/>
              <w:right w:val="single" w:sz="4" w:space="0" w:color="auto"/>
            </w:tcBorders>
            <w:shd w:val="clear" w:color="auto" w:fill="auto"/>
            <w:vAlign w:val="center"/>
          </w:tcPr>
          <w:p w14:paraId="455B431A" w14:textId="77777777" w:rsidR="00B754A1" w:rsidRDefault="00B754A1" w:rsidP="008645DB">
            <w:pPr>
              <w:keepNext/>
              <w:keepLines/>
              <w:spacing w:after="0"/>
              <w:jc w:val="center"/>
              <w:textAlignment w:val="center"/>
              <w:rPr>
                <w:rFonts w:ascii="Arial" w:eastAsia="SimSun" w:hAnsi="Arial" w:cs="Arial"/>
                <w:kern w:val="2"/>
                <w:sz w:val="18"/>
                <w:lang w:val="en-US" w:eastAsia="zh-CN"/>
              </w:rPr>
            </w:pPr>
            <w:r>
              <w:rPr>
                <w:rFonts w:ascii="Arial" w:eastAsia="SimSun" w:hAnsi="Arial" w:cs="Arial"/>
                <w:sz w:val="18"/>
                <w:szCs w:val="18"/>
                <w:lang w:val="en-US" w:eastAsia="zh-CN" w:bidi="ar"/>
              </w:rPr>
              <w:t>Minimum</w:t>
            </w:r>
          </w:p>
        </w:tc>
        <w:tc>
          <w:tcPr>
            <w:tcW w:w="2214" w:type="dxa"/>
            <w:tcBorders>
              <w:top w:val="nil"/>
              <w:left w:val="nil"/>
              <w:bottom w:val="single" w:sz="4" w:space="0" w:color="auto"/>
              <w:right w:val="single" w:sz="4" w:space="0" w:color="auto"/>
            </w:tcBorders>
            <w:shd w:val="clear" w:color="auto" w:fill="auto"/>
            <w:vAlign w:val="center"/>
          </w:tcPr>
          <w:p w14:paraId="592A21E6" w14:textId="77777777" w:rsidR="00B754A1" w:rsidRDefault="00B754A1" w:rsidP="008645DB">
            <w:pPr>
              <w:keepNext/>
              <w:keepLines/>
              <w:spacing w:after="0"/>
              <w:jc w:val="center"/>
              <w:textAlignment w:val="center"/>
              <w:rPr>
                <w:rFonts w:ascii="Arial" w:eastAsia="SimSun" w:hAnsi="Arial" w:cs="Arial"/>
                <w:kern w:val="2"/>
                <w:sz w:val="18"/>
                <w:lang w:val="en-US" w:eastAsia="zh-CN"/>
              </w:rPr>
            </w:pPr>
            <w:r>
              <w:rPr>
                <w:rFonts w:ascii="Arial" w:eastAsia="SimSun" w:hAnsi="Arial" w:cs="Arial"/>
                <w:sz w:val="18"/>
                <w:szCs w:val="18"/>
                <w:lang w:val="en-US" w:eastAsia="zh-CN" w:bidi="ar"/>
              </w:rPr>
              <w:t>Maximum</w:t>
            </w:r>
          </w:p>
        </w:tc>
      </w:tr>
      <w:tr w:rsidR="00B754A1" w14:paraId="5887DD50" w14:textId="77777777" w:rsidTr="008645DB">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3C6D0E3E" w14:textId="77777777" w:rsidR="00B754A1" w:rsidRDefault="00B754A1" w:rsidP="008645DB">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shd w:val="clear" w:color="auto" w:fill="auto"/>
            <w:vAlign w:val="center"/>
          </w:tcPr>
          <w:p w14:paraId="3EC84275" w14:textId="77777777" w:rsidR="00B754A1" w:rsidRDefault="00B754A1" w:rsidP="008645DB">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shd w:val="clear" w:color="auto" w:fill="auto"/>
            <w:vAlign w:val="center"/>
          </w:tcPr>
          <w:p w14:paraId="23AA457E" w14:textId="77777777" w:rsidR="00B754A1" w:rsidRDefault="00B754A1" w:rsidP="008645DB">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638B515"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0  --  200</w:t>
            </w:r>
          </w:p>
        </w:tc>
      </w:tr>
      <w:tr w:rsidR="00B754A1" w14:paraId="5C9BEFD6"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F423B79"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IMD3 products</w:t>
            </w:r>
          </w:p>
        </w:tc>
        <w:tc>
          <w:tcPr>
            <w:tcW w:w="1580" w:type="dxa"/>
            <w:tcBorders>
              <w:top w:val="nil"/>
              <w:left w:val="nil"/>
              <w:bottom w:val="single" w:sz="4" w:space="0" w:color="auto"/>
              <w:right w:val="single" w:sz="4" w:space="0" w:color="auto"/>
            </w:tcBorders>
            <w:shd w:val="clear" w:color="auto" w:fill="auto"/>
            <w:vAlign w:val="center"/>
          </w:tcPr>
          <w:p w14:paraId="5AF082FF"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fxUL_low-max2CCBW</w:t>
            </w:r>
          </w:p>
        </w:tc>
        <w:tc>
          <w:tcPr>
            <w:tcW w:w="1824" w:type="dxa"/>
            <w:tcBorders>
              <w:top w:val="nil"/>
              <w:left w:val="nil"/>
              <w:bottom w:val="single" w:sz="4" w:space="0" w:color="auto"/>
              <w:right w:val="single" w:sz="4" w:space="0" w:color="auto"/>
            </w:tcBorders>
            <w:shd w:val="clear" w:color="auto" w:fill="auto"/>
            <w:vAlign w:val="center"/>
          </w:tcPr>
          <w:p w14:paraId="57DE5C28"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fxUL_low</w:t>
            </w:r>
          </w:p>
        </w:tc>
        <w:tc>
          <w:tcPr>
            <w:tcW w:w="2200" w:type="dxa"/>
            <w:tcBorders>
              <w:top w:val="nil"/>
              <w:left w:val="nil"/>
              <w:bottom w:val="single" w:sz="4" w:space="0" w:color="auto"/>
              <w:right w:val="single" w:sz="4" w:space="0" w:color="auto"/>
            </w:tcBorders>
            <w:shd w:val="clear" w:color="auto" w:fill="auto"/>
            <w:vAlign w:val="center"/>
          </w:tcPr>
          <w:p w14:paraId="08825D7A"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fxUL_high</w:t>
            </w:r>
          </w:p>
        </w:tc>
        <w:tc>
          <w:tcPr>
            <w:tcW w:w="2214" w:type="dxa"/>
            <w:tcBorders>
              <w:top w:val="nil"/>
              <w:left w:val="nil"/>
              <w:bottom w:val="single" w:sz="4" w:space="0" w:color="auto"/>
              <w:right w:val="single" w:sz="4" w:space="0" w:color="auto"/>
            </w:tcBorders>
            <w:shd w:val="clear" w:color="auto" w:fill="auto"/>
            <w:vAlign w:val="center"/>
          </w:tcPr>
          <w:p w14:paraId="0C48B6DD"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fxUL_high+</w:t>
            </w:r>
            <w:r>
              <w:rPr>
                <w:rFonts w:ascii="Arial" w:eastAsia="SimSun" w:hAnsi="Arial" w:cs="Arial"/>
                <w:sz w:val="18"/>
                <w:szCs w:val="18"/>
                <w:lang w:val="en-US" w:eastAsia="zh-CN" w:bidi="ar"/>
              </w:rPr>
              <w:br/>
              <w:t>max2CCBW</w:t>
            </w:r>
          </w:p>
        </w:tc>
      </w:tr>
      <w:tr w:rsidR="00B754A1" w14:paraId="219B5945"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54CBD61"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4C0A2DDF"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2296  --  2496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E929D" w14:textId="77777777" w:rsidR="00B754A1" w:rsidRDefault="00B754A1" w:rsidP="008645DB">
            <w:pPr>
              <w:keepNext/>
              <w:keepLines/>
              <w:spacing w:after="0"/>
              <w:jc w:val="center"/>
              <w:textAlignment w:val="center"/>
              <w:rPr>
                <w:rFonts w:ascii="Arial" w:hAnsi="Arial" w:cs="Arial"/>
                <w:sz w:val="18"/>
                <w:szCs w:val="18"/>
              </w:rPr>
            </w:pPr>
            <w:r>
              <w:rPr>
                <w:rFonts w:ascii="Arial" w:eastAsia="SimSun" w:hAnsi="Arial" w:cs="Arial"/>
                <w:sz w:val="18"/>
                <w:szCs w:val="18"/>
                <w:lang w:val="en-US" w:eastAsia="zh-CN" w:bidi="ar"/>
              </w:rPr>
              <w:t>2690  --  2890</w:t>
            </w:r>
          </w:p>
        </w:tc>
      </w:tr>
      <w:tr w:rsidR="00B754A1" w14:paraId="7947B252" w14:textId="77777777" w:rsidTr="008645D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5FBC6370" w14:textId="77777777" w:rsidR="00B754A1" w:rsidRDefault="00B754A1" w:rsidP="008645DB">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593FA271" w14:textId="77777777" w:rsidR="00B754A1" w:rsidRDefault="00B754A1" w:rsidP="008645DB">
            <w:pPr>
              <w:keepNext/>
              <w:keepLines/>
              <w:spacing w:after="0"/>
              <w:jc w:val="center"/>
              <w:textAlignment w:val="center"/>
              <w:rPr>
                <w:rFonts w:eastAsia="SimSun"/>
                <w:lang w:val="en-US" w:eastAsia="zh-CN"/>
              </w:rPr>
            </w:pPr>
            <w:r>
              <w:rPr>
                <w:rFonts w:ascii="Arial" w:eastAsia="SimSun" w:hAnsi="Arial" w:cs="Arial" w:hint="eastAsia"/>
                <w:sz w:val="18"/>
                <w:szCs w:val="18"/>
                <w:lang w:val="en-US" w:eastAsia="zh-CN" w:bidi="ar"/>
              </w:rPr>
              <w:t>There are no triple beat products caused by UL CA_n41A-n79C falls into band n28.</w:t>
            </w:r>
          </w:p>
        </w:tc>
      </w:tr>
      <w:tr w:rsidR="00B754A1" w14:paraId="452A13D3" w14:textId="77777777" w:rsidTr="008645DB">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E90FBDC" w14:textId="77777777" w:rsidR="00B754A1" w:rsidRDefault="00B754A1" w:rsidP="008645DB">
            <w:pPr>
              <w:pStyle w:val="TAN"/>
            </w:pPr>
            <w:r>
              <w:t xml:space="preserve">Note 1: If the two bands are not part of the same or adjacent band groups as defined in </w:t>
            </w:r>
            <w:r>
              <w:rPr>
                <w:rFonts w:eastAsia="SimSun" w:cs="Arial" w:hint="eastAsia"/>
                <w:szCs w:val="18"/>
                <w:lang w:val="en-US" w:eastAsia="zh-CN"/>
              </w:rPr>
              <w:t>table</w:t>
            </w:r>
            <w:r>
              <w:rPr>
                <w:rFonts w:cs="Arial" w:hint="eastAsia"/>
                <w:szCs w:val="18"/>
                <w:lang w:val="en-US" w:eastAsia="zh-CN"/>
              </w:rPr>
              <w:t xml:space="preserve"> A.1</w:t>
            </w:r>
            <w:r>
              <w:t>, the analysis can be ignored.</w:t>
            </w:r>
          </w:p>
          <w:p w14:paraId="2B1AFB5E" w14:textId="77777777" w:rsidR="00B754A1" w:rsidRDefault="00B754A1" w:rsidP="006C68CC">
            <w:pPr>
              <w:pStyle w:val="TAN"/>
              <w:ind w:left="643" w:hanging="643"/>
            </w:pPr>
            <w:r>
              <w:t>Note 2: For contiguous intra-band ULCA, the minimum and maximum separation BW are 0MHz and Min(fy_high-fy_low, maximum aggregated BW) respectively.</w:t>
            </w:r>
          </w:p>
        </w:tc>
      </w:tr>
    </w:tbl>
    <w:p w14:paraId="7A4754D9" w14:textId="77777777" w:rsidR="00B754A1" w:rsidRDefault="00B754A1" w:rsidP="006C68CC">
      <w:pPr>
        <w:overflowPunct w:val="0"/>
        <w:autoSpaceDE w:val="0"/>
        <w:autoSpaceDN w:val="0"/>
        <w:adjustRightInd w:val="0"/>
        <w:textAlignment w:val="baseline"/>
        <w:rPr>
          <w:rFonts w:ascii="Arial" w:hAnsi="Arial" w:cs="Arial"/>
        </w:rPr>
      </w:pPr>
    </w:p>
    <w:p w14:paraId="1351D055" w14:textId="39EB88B3" w:rsidR="00B754A1" w:rsidRPr="00AB69C8" w:rsidRDefault="00B754A1" w:rsidP="00B754A1">
      <w:pPr>
        <w:pStyle w:val="Heading4"/>
        <w:overflowPunct w:val="0"/>
        <w:autoSpaceDE w:val="0"/>
        <w:autoSpaceDN w:val="0"/>
        <w:adjustRightInd w:val="0"/>
        <w:textAlignment w:val="baseline"/>
        <w:rPr>
          <w:rFonts w:eastAsia="Times New Roman"/>
          <w:lang w:eastAsia="en-GB"/>
        </w:rPr>
      </w:pPr>
      <w:bookmarkStart w:id="108" w:name="_Toc180420351"/>
      <w:r w:rsidRPr="00AB69C8">
        <w:rPr>
          <w:rFonts w:eastAsia="Times New Roman"/>
          <w:lang w:eastAsia="en-GB"/>
        </w:rPr>
        <w:t>5.</w:t>
      </w:r>
      <w:r>
        <w:rPr>
          <w:rFonts w:eastAsia="Times New Roman"/>
          <w:lang w:eastAsia="en-GB"/>
        </w:rPr>
        <w:t>1</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108"/>
    </w:p>
    <w:p w14:paraId="0F686F04" w14:textId="321932F3" w:rsidR="00B754A1" w:rsidRDefault="00B754A1" w:rsidP="006C68CC">
      <w:pPr>
        <w:overflowPunct w:val="0"/>
        <w:autoSpaceDE w:val="0"/>
        <w:autoSpaceDN w:val="0"/>
        <w:adjustRightInd w:val="0"/>
        <w:textAlignment w:val="baseline"/>
        <w:rPr>
          <w:rFonts w:eastAsia="SimSun"/>
          <w:lang w:val="en-US" w:eastAsia="zh-CN" w:bidi="ar"/>
        </w:rPr>
      </w:pPr>
      <w:r>
        <w:rPr>
          <w:rFonts w:eastAsia="SimSun"/>
          <w:lang w:val="en-US" w:eastAsia="zh-CN" w:bidi="ar"/>
        </w:rPr>
        <w:t>There is no need to define additional REFSEN requirements (i.e. MSD) for CA_n28A-n41A/C-n79C due to there are no</w:t>
      </w:r>
      <w:r>
        <w:rPr>
          <w:rFonts w:eastAsia="SimSun" w:hint="eastAsia"/>
          <w:lang w:val="en-US" w:eastAsia="zh-CN" w:bidi="ar"/>
        </w:rPr>
        <w:t xml:space="preserve"> additional</w:t>
      </w:r>
      <w:r>
        <w:rPr>
          <w:rFonts w:eastAsia="SimSun"/>
          <w:lang w:val="en-US" w:eastAsia="zh-CN" w:bidi="ar"/>
        </w:rPr>
        <w:t xml:space="preserve"> triple beat</w:t>
      </w:r>
      <w:r>
        <w:rPr>
          <w:rFonts w:eastAsia="SimSun" w:hint="eastAsia"/>
          <w:lang w:val="en-US" w:eastAsia="zh-CN" w:bidi="ar"/>
        </w:rPr>
        <w:t xml:space="preserve"> co-existence issue.</w:t>
      </w:r>
    </w:p>
    <w:p w14:paraId="190EB069" w14:textId="77777777" w:rsidR="00126CBF" w:rsidRPr="00B754A1" w:rsidRDefault="00126CBF" w:rsidP="006C68CC">
      <w:pPr>
        <w:overflowPunct w:val="0"/>
        <w:autoSpaceDE w:val="0"/>
        <w:autoSpaceDN w:val="0"/>
        <w:adjustRightInd w:val="0"/>
        <w:textAlignment w:val="baseline"/>
        <w:rPr>
          <w:rFonts w:eastAsia="SimSun"/>
          <w:lang w:eastAsia="zh-CN"/>
        </w:rPr>
      </w:pPr>
    </w:p>
    <w:p w14:paraId="317C06A6" w14:textId="00ECAE21" w:rsidR="00126CBF" w:rsidRDefault="00126CBF" w:rsidP="006C68CC">
      <w:pPr>
        <w:pStyle w:val="Heading2"/>
      </w:pPr>
      <w:bookmarkStart w:id="109" w:name="_Toc180420352"/>
      <w:r>
        <w:t>5.2</w:t>
      </w:r>
      <w:r>
        <w:tab/>
        <w:t>CA_n8-n20-n75</w:t>
      </w:r>
      <w:bookmarkEnd w:id="109"/>
    </w:p>
    <w:p w14:paraId="7E17DB07" w14:textId="01A7A9FB" w:rsidR="00126CBF" w:rsidRPr="006C68CC" w:rsidRDefault="00126CBF" w:rsidP="00126CBF">
      <w:pPr>
        <w:pStyle w:val="Heading3"/>
        <w:rPr>
          <w:rFonts w:cs="Arial"/>
          <w:szCs w:val="28"/>
          <w:lang w:val="en-US" w:eastAsia="zh-CN"/>
        </w:rPr>
      </w:pPr>
      <w:bookmarkStart w:id="110" w:name="_Toc180420353"/>
      <w:r w:rsidRPr="006C68CC">
        <w:rPr>
          <w:rFonts w:cs="Arial"/>
          <w:szCs w:val="28"/>
          <w:lang w:val="en-US" w:eastAsia="zh-CN"/>
        </w:rPr>
        <w:t>5.2.1</w:t>
      </w:r>
      <w:r w:rsidRPr="006C68CC">
        <w:rPr>
          <w:rFonts w:cs="Arial"/>
          <w:szCs w:val="28"/>
          <w:lang w:val="en-US" w:eastAsia="zh-CN"/>
        </w:rPr>
        <w:tab/>
        <w:t>Common for 1 band UL and 2 bands UL CA</w:t>
      </w:r>
      <w:bookmarkEnd w:id="110"/>
    </w:p>
    <w:p w14:paraId="743A9BBE" w14:textId="7868E256" w:rsidR="00126CBF" w:rsidRDefault="00126CBF" w:rsidP="00126CBF">
      <w:pPr>
        <w:pStyle w:val="Heading4"/>
        <w:rPr>
          <w:rFonts w:cs="Arial"/>
          <w:lang w:eastAsia="zh-CN"/>
        </w:rPr>
      </w:pPr>
      <w:bookmarkStart w:id="111" w:name="_Toc180420354"/>
      <w:r w:rsidRPr="006C68CC">
        <w:rPr>
          <w:rFonts w:cs="Arial"/>
          <w:lang w:eastAsia="zh-CN"/>
        </w:rPr>
        <w:t>5.2.1.1</w:t>
      </w:r>
      <w:r w:rsidRPr="006C68CC">
        <w:rPr>
          <w:rFonts w:cs="Arial"/>
          <w:lang w:eastAsia="zh-CN"/>
        </w:rPr>
        <w:tab/>
      </w:r>
      <w:r>
        <w:rPr>
          <w:rFonts w:cs="Arial"/>
          <w:lang w:eastAsia="zh-CN"/>
        </w:rPr>
        <w:t>Operating bands for CA</w:t>
      </w:r>
      <w:bookmarkEnd w:id="111"/>
    </w:p>
    <w:p w14:paraId="0775C023" w14:textId="44AF2831" w:rsidR="00126CBF" w:rsidRPr="00126CBF" w:rsidRDefault="00126CBF" w:rsidP="00126CBF">
      <w:pPr>
        <w:pStyle w:val="TH"/>
        <w:rPr>
          <w:rFonts w:cs="Arial"/>
        </w:rPr>
      </w:pPr>
      <w:r>
        <w:rPr>
          <w:rFonts w:cs="Arial"/>
        </w:rPr>
        <w:t xml:space="preserve">Table </w:t>
      </w:r>
      <w:r w:rsidRPr="006C68CC">
        <w:rPr>
          <w:rFonts w:cs="Arial"/>
        </w:rPr>
        <w:t>5.</w:t>
      </w:r>
      <w:r>
        <w:rPr>
          <w:rFonts w:cs="Arial"/>
        </w:rPr>
        <w:t>2.</w:t>
      </w:r>
      <w:r w:rsidRPr="006C68CC">
        <w:rPr>
          <w:rFonts w:cs="Arial"/>
        </w:rPr>
        <w:t>1</w:t>
      </w:r>
      <w:r>
        <w:rPr>
          <w:rFonts w:cs="Arial"/>
        </w:rPr>
        <w:t>.1-1</w:t>
      </w:r>
      <w:r w:rsidRPr="00126CBF">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126CBF" w:rsidRPr="004D6DE3" w14:paraId="32C9E823"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B58B8C9" w14:textId="77777777" w:rsidR="00126CBF" w:rsidRPr="004D6DE3" w:rsidRDefault="00126CBF"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5B5C818"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9CA08B9"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BD9066" w14:textId="77777777" w:rsidR="00126CBF" w:rsidRPr="004D6DE3" w:rsidRDefault="00126CBF"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159882D"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126CBF" w:rsidRPr="004D6DE3" w14:paraId="42E77C7A"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6DB4CA0" w14:textId="77777777" w:rsidR="00126CBF" w:rsidRPr="004D6DE3" w:rsidRDefault="00126CBF"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6175BA9"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9242B73"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BA3B870" w14:textId="77777777" w:rsidR="00126CBF" w:rsidRPr="004D6DE3" w:rsidRDefault="00126CBF" w:rsidP="008645DB">
            <w:pPr>
              <w:spacing w:after="0"/>
              <w:rPr>
                <w:rFonts w:ascii="Arial" w:eastAsia="Calibri" w:hAnsi="Arial" w:cs="Arial"/>
                <w:b/>
                <w:bCs/>
                <w:sz w:val="18"/>
                <w:szCs w:val="18"/>
                <w:lang w:val="en-US" w:eastAsia="zh-CN"/>
              </w:rPr>
            </w:pPr>
          </w:p>
        </w:tc>
      </w:tr>
      <w:tr w:rsidR="00126CBF" w:rsidRPr="004D6DE3" w14:paraId="34C8538E"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59F1B5A" w14:textId="77777777" w:rsidR="00126CBF" w:rsidRPr="004D6DE3" w:rsidRDefault="00126CBF"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3E92D08"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3713D83"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A518782" w14:textId="77777777" w:rsidR="00126CBF" w:rsidRPr="004D6DE3" w:rsidRDefault="00126CBF" w:rsidP="008645DB">
            <w:pPr>
              <w:spacing w:after="0"/>
              <w:rPr>
                <w:rFonts w:ascii="Arial" w:eastAsia="Calibri" w:hAnsi="Arial" w:cs="Arial"/>
                <w:b/>
                <w:bCs/>
                <w:sz w:val="18"/>
                <w:szCs w:val="18"/>
                <w:lang w:val="en-US" w:eastAsia="zh-CN"/>
              </w:rPr>
            </w:pPr>
          </w:p>
        </w:tc>
      </w:tr>
      <w:tr w:rsidR="00126CBF" w:rsidRPr="004D6DE3" w14:paraId="4341BB5E"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43A3373" w14:textId="77777777" w:rsidR="00126CBF" w:rsidRPr="004D6DE3" w:rsidRDefault="00126CBF"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3536" w:type="dxa"/>
            <w:tcBorders>
              <w:top w:val="single" w:sz="4" w:space="0" w:color="auto"/>
              <w:left w:val="single" w:sz="4" w:space="0" w:color="auto"/>
              <w:bottom w:val="single" w:sz="4" w:space="0" w:color="auto"/>
              <w:right w:val="single" w:sz="4" w:space="0" w:color="auto"/>
            </w:tcBorders>
          </w:tcPr>
          <w:p w14:paraId="47D4737B" w14:textId="77777777" w:rsidR="00126CBF" w:rsidRPr="00A1115A" w:rsidRDefault="00126CBF" w:rsidP="008645DB">
            <w:pPr>
              <w:pStyle w:val="TAC"/>
            </w:pPr>
            <w:r w:rsidRPr="00A1115A">
              <w:t>880 MHz – 915 MHz</w:t>
            </w:r>
          </w:p>
        </w:tc>
        <w:tc>
          <w:tcPr>
            <w:tcW w:w="3116" w:type="dxa"/>
            <w:tcBorders>
              <w:top w:val="single" w:sz="4" w:space="0" w:color="auto"/>
              <w:left w:val="single" w:sz="4" w:space="0" w:color="auto"/>
              <w:bottom w:val="single" w:sz="4" w:space="0" w:color="auto"/>
              <w:right w:val="single" w:sz="4" w:space="0" w:color="auto"/>
            </w:tcBorders>
          </w:tcPr>
          <w:p w14:paraId="3C5F1212" w14:textId="77777777" w:rsidR="00126CBF" w:rsidRPr="00A1115A" w:rsidRDefault="00126CBF" w:rsidP="008645DB">
            <w:pPr>
              <w:pStyle w:val="TAC"/>
            </w:pPr>
            <w:r w:rsidRPr="00A1115A">
              <w:t>925 MHz – 960 MHz</w:t>
            </w:r>
          </w:p>
        </w:tc>
        <w:tc>
          <w:tcPr>
            <w:tcW w:w="1043" w:type="dxa"/>
            <w:tcBorders>
              <w:top w:val="single" w:sz="4" w:space="0" w:color="auto"/>
              <w:left w:val="single" w:sz="4" w:space="0" w:color="auto"/>
              <w:bottom w:val="single" w:sz="4" w:space="0" w:color="auto"/>
              <w:right w:val="single" w:sz="4" w:space="0" w:color="auto"/>
            </w:tcBorders>
          </w:tcPr>
          <w:p w14:paraId="264514F5" w14:textId="77777777" w:rsidR="00126CBF" w:rsidRPr="00A1115A" w:rsidRDefault="00126CBF" w:rsidP="008645DB">
            <w:pPr>
              <w:pStyle w:val="TAC"/>
            </w:pPr>
            <w:r w:rsidRPr="00A1115A">
              <w:t>FDD</w:t>
            </w:r>
          </w:p>
        </w:tc>
      </w:tr>
      <w:tr w:rsidR="00126CBF" w:rsidRPr="004D6DE3" w14:paraId="549BC4C8"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BBDE01C" w14:textId="77777777" w:rsidR="00126CBF" w:rsidRPr="004D6DE3" w:rsidRDefault="00126CBF"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20</w:t>
            </w:r>
          </w:p>
        </w:tc>
        <w:tc>
          <w:tcPr>
            <w:tcW w:w="3536" w:type="dxa"/>
            <w:tcBorders>
              <w:top w:val="single" w:sz="4" w:space="0" w:color="auto"/>
              <w:left w:val="single" w:sz="4" w:space="0" w:color="auto"/>
              <w:bottom w:val="single" w:sz="4" w:space="0" w:color="auto"/>
              <w:right w:val="single" w:sz="4" w:space="0" w:color="auto"/>
            </w:tcBorders>
          </w:tcPr>
          <w:p w14:paraId="4E4B7FA4" w14:textId="77777777" w:rsidR="00126CBF" w:rsidRPr="00A1115A" w:rsidRDefault="00126CBF" w:rsidP="008645DB">
            <w:pPr>
              <w:pStyle w:val="TAC"/>
            </w:pPr>
            <w:r w:rsidRPr="00A1115A">
              <w:t>832 MHz – 862 MHz</w:t>
            </w:r>
          </w:p>
        </w:tc>
        <w:tc>
          <w:tcPr>
            <w:tcW w:w="3116" w:type="dxa"/>
            <w:tcBorders>
              <w:top w:val="single" w:sz="4" w:space="0" w:color="auto"/>
              <w:left w:val="single" w:sz="4" w:space="0" w:color="auto"/>
              <w:bottom w:val="single" w:sz="4" w:space="0" w:color="auto"/>
              <w:right w:val="single" w:sz="4" w:space="0" w:color="auto"/>
            </w:tcBorders>
          </w:tcPr>
          <w:p w14:paraId="416C9EE1" w14:textId="77777777" w:rsidR="00126CBF" w:rsidRPr="00A1115A" w:rsidRDefault="00126CBF" w:rsidP="008645DB">
            <w:pPr>
              <w:pStyle w:val="TAC"/>
            </w:pPr>
            <w:r w:rsidRPr="00A1115A">
              <w:t>791 MHz – 821 MHz</w:t>
            </w:r>
          </w:p>
        </w:tc>
        <w:tc>
          <w:tcPr>
            <w:tcW w:w="1043" w:type="dxa"/>
            <w:tcBorders>
              <w:top w:val="single" w:sz="4" w:space="0" w:color="auto"/>
              <w:left w:val="single" w:sz="4" w:space="0" w:color="auto"/>
              <w:bottom w:val="single" w:sz="4" w:space="0" w:color="auto"/>
              <w:right w:val="single" w:sz="4" w:space="0" w:color="auto"/>
            </w:tcBorders>
          </w:tcPr>
          <w:p w14:paraId="7F17F194" w14:textId="77777777" w:rsidR="00126CBF" w:rsidRPr="00A1115A" w:rsidRDefault="00126CBF" w:rsidP="008645DB">
            <w:pPr>
              <w:pStyle w:val="TAC"/>
            </w:pPr>
            <w:r w:rsidRPr="00A1115A">
              <w:t>FDD</w:t>
            </w:r>
          </w:p>
        </w:tc>
      </w:tr>
      <w:tr w:rsidR="00126CBF" w:rsidRPr="004D6DE3" w14:paraId="118902F1"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D91CF9" w14:textId="77777777" w:rsidR="00126CBF" w:rsidRPr="004D6DE3" w:rsidRDefault="00126CBF"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02396104" w14:textId="77777777" w:rsidR="00126CBF" w:rsidRPr="00A1115A" w:rsidRDefault="00126CBF"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6E4B80EF" w14:textId="77777777" w:rsidR="00126CBF" w:rsidRPr="00A1115A" w:rsidRDefault="00126CBF"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619E50A7" w14:textId="77777777" w:rsidR="00126CBF" w:rsidRPr="00A1115A" w:rsidRDefault="00126CBF" w:rsidP="008645DB">
            <w:pPr>
              <w:pStyle w:val="TAC"/>
            </w:pPr>
            <w:r w:rsidRPr="00A1115A">
              <w:t>SDL</w:t>
            </w:r>
            <w:r>
              <w:rPr>
                <w:vertAlign w:val="superscript"/>
              </w:rPr>
              <w:t>19</w:t>
            </w:r>
          </w:p>
        </w:tc>
      </w:tr>
    </w:tbl>
    <w:p w14:paraId="50429D15" w14:textId="77777777" w:rsidR="00126CBF" w:rsidRDefault="00126CBF" w:rsidP="00126CBF">
      <w:pPr>
        <w:rPr>
          <w:lang w:eastAsia="zh-CN"/>
        </w:rPr>
      </w:pPr>
    </w:p>
    <w:p w14:paraId="26911E0D" w14:textId="46F76DF4" w:rsidR="00126CBF" w:rsidRPr="005D2633" w:rsidRDefault="00126CBF" w:rsidP="00126CBF">
      <w:pPr>
        <w:pStyle w:val="Heading4"/>
        <w:rPr>
          <w:rFonts w:cs="Arial"/>
          <w:lang w:eastAsia="zh-CN"/>
        </w:rPr>
      </w:pPr>
      <w:bookmarkStart w:id="112" w:name="_Toc180420355"/>
      <w:r>
        <w:rPr>
          <w:rFonts w:cs="Arial"/>
          <w:lang w:eastAsia="zh-CN"/>
        </w:rPr>
        <w:lastRenderedPageBreak/>
        <w:t>5.2</w:t>
      </w:r>
      <w:r w:rsidRPr="005D2633">
        <w:rPr>
          <w:rFonts w:cs="Arial"/>
          <w:lang w:eastAsia="zh-CN"/>
        </w:rPr>
        <w:t>.1.2</w:t>
      </w:r>
      <w:r w:rsidRPr="005D2633">
        <w:rPr>
          <w:rFonts w:cs="Arial"/>
          <w:lang w:eastAsia="zh-CN"/>
        </w:rPr>
        <w:tab/>
      </w:r>
      <w:r>
        <w:rPr>
          <w:rFonts w:cs="Arial"/>
          <w:lang w:eastAsia="zh-CN"/>
        </w:rPr>
        <w:t>Channel bandwidths per operating band for CA</w:t>
      </w:r>
      <w:bookmarkEnd w:id="112"/>
    </w:p>
    <w:p w14:paraId="283A9006" w14:textId="0659BF8E" w:rsidR="00126CBF" w:rsidRPr="006C68CC" w:rsidRDefault="00126CBF" w:rsidP="00126CBF">
      <w:pPr>
        <w:pStyle w:val="TH"/>
        <w:rPr>
          <w:rFonts w:cs="Arial"/>
        </w:rPr>
      </w:pPr>
      <w:r>
        <w:rPr>
          <w:rFonts w:cs="Arial"/>
        </w:rPr>
        <w:t xml:space="preserve">Table </w:t>
      </w:r>
      <w:r w:rsidRPr="006C68CC">
        <w:rPr>
          <w:rFonts w:cs="Arial"/>
        </w:rPr>
        <w:t>5.2.1</w:t>
      </w:r>
      <w:r>
        <w:rPr>
          <w:rFonts w:cs="Arial"/>
        </w:rPr>
        <w:t xml:space="preserve">.2-1: Supported bandwidths per </w:t>
      </w:r>
      <w:r w:rsidRPr="006C68CC">
        <w:rPr>
          <w:rFonts w:cs="Arial"/>
        </w:rPr>
        <w:t>CA</w:t>
      </w:r>
      <w:r>
        <w:rPr>
          <w:rFonts w:cs="Arial"/>
        </w:rPr>
        <w:t xml:space="preserve"> band combination</w:t>
      </w:r>
    </w:p>
    <w:tbl>
      <w:tblPr>
        <w:tblW w:w="4747" w:type="pct"/>
        <w:tblLook w:val="04A0" w:firstRow="1" w:lastRow="0" w:firstColumn="1" w:lastColumn="0" w:noHBand="0" w:noVBand="1"/>
      </w:tblPr>
      <w:tblGrid>
        <w:gridCol w:w="1646"/>
        <w:gridCol w:w="1823"/>
        <w:gridCol w:w="710"/>
        <w:gridCol w:w="3597"/>
        <w:gridCol w:w="1368"/>
      </w:tblGrid>
      <w:tr w:rsidR="00126CBF" w:rsidRPr="004D6DE3" w14:paraId="36626057" w14:textId="77777777" w:rsidTr="008645DB">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B3EB9A" w14:textId="77777777" w:rsidR="00126CBF" w:rsidRPr="004D6DE3" w:rsidRDefault="00126CBF"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126CBF" w:rsidRPr="004D6DE3" w14:paraId="6CFD6097" w14:textId="77777777" w:rsidTr="008645DB">
        <w:trPr>
          <w:trHeight w:val="58"/>
        </w:trPr>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7716CAEF" w14:textId="77777777" w:rsidR="00126CBF" w:rsidRPr="004D6DE3" w:rsidRDefault="00126CBF" w:rsidP="008645DB">
            <w:pPr>
              <w:pStyle w:val="TAH"/>
              <w:rPr>
                <w:rFonts w:cs="Arial"/>
                <w:b w:val="0"/>
                <w:bCs/>
                <w:szCs w:val="18"/>
              </w:rPr>
            </w:pPr>
            <w:r w:rsidRPr="004D6DE3">
              <w:rPr>
                <w:rFonts w:cs="Arial"/>
                <w:bCs/>
                <w:szCs w:val="18"/>
              </w:rPr>
              <w:t>NR CA configuration</w:t>
            </w:r>
          </w:p>
        </w:tc>
        <w:tc>
          <w:tcPr>
            <w:tcW w:w="997" w:type="pct"/>
            <w:tcBorders>
              <w:top w:val="single" w:sz="4" w:space="0" w:color="auto"/>
              <w:left w:val="nil"/>
              <w:bottom w:val="single" w:sz="4" w:space="0" w:color="auto"/>
              <w:right w:val="single" w:sz="4" w:space="0" w:color="auto"/>
            </w:tcBorders>
            <w:shd w:val="clear" w:color="auto" w:fill="auto"/>
            <w:vAlign w:val="center"/>
          </w:tcPr>
          <w:p w14:paraId="40743127"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88" w:type="pct"/>
            <w:tcBorders>
              <w:top w:val="single" w:sz="4" w:space="0" w:color="auto"/>
              <w:left w:val="nil"/>
              <w:bottom w:val="single" w:sz="4" w:space="0" w:color="auto"/>
              <w:right w:val="single" w:sz="4" w:space="0" w:color="auto"/>
            </w:tcBorders>
            <w:shd w:val="clear" w:color="auto" w:fill="auto"/>
            <w:vAlign w:val="center"/>
          </w:tcPr>
          <w:p w14:paraId="448E8899"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67" w:type="pct"/>
            <w:tcBorders>
              <w:top w:val="single" w:sz="4" w:space="0" w:color="auto"/>
              <w:left w:val="nil"/>
              <w:bottom w:val="single" w:sz="4" w:space="0" w:color="auto"/>
              <w:right w:val="single" w:sz="4" w:space="0" w:color="auto"/>
            </w:tcBorders>
            <w:shd w:val="clear" w:color="auto" w:fill="auto"/>
            <w:vAlign w:val="center"/>
          </w:tcPr>
          <w:p w14:paraId="2B1B30D9"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748" w:type="pct"/>
            <w:tcBorders>
              <w:top w:val="single" w:sz="4" w:space="0" w:color="auto"/>
              <w:left w:val="nil"/>
              <w:bottom w:val="single" w:sz="4" w:space="0" w:color="auto"/>
              <w:right w:val="single" w:sz="4" w:space="0" w:color="auto"/>
            </w:tcBorders>
            <w:shd w:val="clear" w:color="auto" w:fill="auto"/>
            <w:vAlign w:val="center"/>
          </w:tcPr>
          <w:p w14:paraId="4D2DB173"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126CBF" w:rsidRPr="004D6DE3" w14:paraId="63AB152B" w14:textId="77777777" w:rsidTr="008645DB">
        <w:trPr>
          <w:trHeight w:val="68"/>
        </w:trPr>
        <w:tc>
          <w:tcPr>
            <w:tcW w:w="900" w:type="pct"/>
            <w:tcBorders>
              <w:top w:val="single" w:sz="4" w:space="0" w:color="auto"/>
              <w:left w:val="single" w:sz="4" w:space="0" w:color="auto"/>
              <w:right w:val="single" w:sz="4" w:space="0" w:color="auto"/>
            </w:tcBorders>
            <w:shd w:val="clear" w:color="auto" w:fill="auto"/>
            <w:vAlign w:val="center"/>
          </w:tcPr>
          <w:p w14:paraId="4F6F7C90" w14:textId="77777777" w:rsidR="00126CBF" w:rsidRPr="003A114E" w:rsidRDefault="00126CBF" w:rsidP="008645DB">
            <w:pPr>
              <w:spacing w:after="0"/>
              <w:rPr>
                <w:rFonts w:ascii="Arial" w:hAnsi="Arial" w:cs="Arial"/>
                <w:color w:val="000000"/>
                <w:sz w:val="18"/>
                <w:szCs w:val="18"/>
              </w:rPr>
            </w:pPr>
            <w:r w:rsidRPr="003A114E">
              <w:rPr>
                <w:rFonts w:ascii="Arial" w:hAnsi="Arial" w:cs="Arial"/>
                <w:color w:val="000000"/>
                <w:sz w:val="18"/>
                <w:szCs w:val="18"/>
              </w:rPr>
              <w:t>CA_n8A-n20A-n75A</w:t>
            </w:r>
          </w:p>
        </w:tc>
        <w:tc>
          <w:tcPr>
            <w:tcW w:w="997" w:type="pct"/>
            <w:tcBorders>
              <w:top w:val="single" w:sz="4" w:space="0" w:color="auto"/>
              <w:left w:val="nil"/>
              <w:right w:val="single" w:sz="4" w:space="0" w:color="auto"/>
            </w:tcBorders>
            <w:shd w:val="clear" w:color="auto" w:fill="auto"/>
          </w:tcPr>
          <w:p w14:paraId="030A75F6" w14:textId="77777777" w:rsidR="00126CBF" w:rsidRPr="003A114E" w:rsidRDefault="00126CBF" w:rsidP="008645DB">
            <w:pPr>
              <w:spacing w:after="0"/>
              <w:rPr>
                <w:rFonts w:ascii="Arial" w:hAnsi="Arial" w:cs="Arial"/>
                <w:sz w:val="18"/>
                <w:szCs w:val="18"/>
              </w:rPr>
            </w:pPr>
            <w:r w:rsidRPr="00A44C66">
              <w:rPr>
                <w:rFonts w:ascii="Arial" w:hAnsi="Arial" w:cs="Arial"/>
                <w:color w:val="000000"/>
                <w:sz w:val="18"/>
                <w:szCs w:val="18"/>
              </w:rPr>
              <w:t>CA_n8A-n20A</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435C0315"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n8</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3BEF169F" w14:textId="77777777" w:rsidR="00126CBF" w:rsidRPr="003A114E"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p>
        </w:tc>
        <w:tc>
          <w:tcPr>
            <w:tcW w:w="748" w:type="pct"/>
            <w:tcBorders>
              <w:top w:val="single" w:sz="4" w:space="0" w:color="auto"/>
              <w:left w:val="single" w:sz="4" w:space="0" w:color="auto"/>
              <w:right w:val="single" w:sz="4" w:space="0" w:color="auto"/>
            </w:tcBorders>
            <w:shd w:val="clear" w:color="auto" w:fill="auto"/>
            <w:vAlign w:val="center"/>
          </w:tcPr>
          <w:p w14:paraId="5E43A202" w14:textId="77777777" w:rsidR="00126CBF" w:rsidRPr="003A114E" w:rsidRDefault="00126CBF" w:rsidP="008645DB">
            <w:pPr>
              <w:spacing w:after="0"/>
              <w:jc w:val="center"/>
              <w:rPr>
                <w:rFonts w:ascii="Arial" w:hAnsi="Arial" w:cs="Arial"/>
                <w:sz w:val="18"/>
                <w:szCs w:val="18"/>
              </w:rPr>
            </w:pPr>
            <w:r w:rsidRPr="003A114E">
              <w:rPr>
                <w:rFonts w:ascii="Arial" w:hAnsi="Arial" w:cs="Arial"/>
                <w:sz w:val="18"/>
                <w:szCs w:val="18"/>
              </w:rPr>
              <w:t xml:space="preserve">4 </w:t>
            </w:r>
            <w:r w:rsidRPr="00FF7E18">
              <w:rPr>
                <w:rFonts w:ascii="Arial" w:eastAsia="DengXian" w:hAnsi="Arial" w:cs="Arial"/>
                <w:sz w:val="18"/>
                <w:szCs w:val="18"/>
                <w:lang w:eastAsia="zh-CN"/>
              </w:rPr>
              <w:t>and</w:t>
            </w:r>
            <w:r w:rsidRPr="003A114E">
              <w:rPr>
                <w:rFonts w:ascii="Arial" w:hAnsi="Arial" w:cs="Arial"/>
                <w:sz w:val="18"/>
                <w:szCs w:val="18"/>
              </w:rPr>
              <w:t xml:space="preserve"> 5</w:t>
            </w:r>
          </w:p>
        </w:tc>
      </w:tr>
      <w:tr w:rsidR="00126CBF" w:rsidRPr="004D6DE3" w14:paraId="669B50E1" w14:textId="77777777" w:rsidTr="008645DB">
        <w:trPr>
          <w:trHeight w:val="68"/>
        </w:trPr>
        <w:tc>
          <w:tcPr>
            <w:tcW w:w="900" w:type="pct"/>
            <w:tcBorders>
              <w:left w:val="single" w:sz="4" w:space="0" w:color="auto"/>
              <w:right w:val="single" w:sz="4" w:space="0" w:color="auto"/>
            </w:tcBorders>
            <w:shd w:val="clear" w:color="auto" w:fill="auto"/>
            <w:vAlign w:val="center"/>
          </w:tcPr>
          <w:p w14:paraId="355808C9" w14:textId="77777777" w:rsidR="00126CBF" w:rsidRPr="003A114E" w:rsidRDefault="00126CBF" w:rsidP="008645DB">
            <w:pPr>
              <w:spacing w:after="0"/>
              <w:rPr>
                <w:rFonts w:ascii="Arial" w:hAnsi="Arial" w:cs="Arial"/>
                <w:color w:val="000000"/>
                <w:sz w:val="18"/>
                <w:szCs w:val="18"/>
              </w:rPr>
            </w:pPr>
          </w:p>
        </w:tc>
        <w:tc>
          <w:tcPr>
            <w:tcW w:w="997" w:type="pct"/>
            <w:tcBorders>
              <w:left w:val="nil"/>
              <w:right w:val="single" w:sz="4" w:space="0" w:color="auto"/>
            </w:tcBorders>
            <w:shd w:val="clear" w:color="auto" w:fill="auto"/>
          </w:tcPr>
          <w:p w14:paraId="0D55CBA8" w14:textId="77777777" w:rsidR="00126CBF" w:rsidRPr="003A114E" w:rsidRDefault="00126CBF" w:rsidP="008645DB">
            <w:pPr>
              <w:rPr>
                <w:rFonts w:ascii="Arial" w:hAnsi="Arial" w:cs="Arial"/>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F72AE32"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n20</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5D91768D" w14:textId="77777777" w:rsidR="00126CBF" w:rsidRPr="008D6E36"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n2</w:t>
            </w:r>
            <w:r>
              <w:rPr>
                <w:rFonts w:ascii="Arial" w:hAnsi="Arial" w:cs="Arial"/>
                <w:color w:val="000000"/>
                <w:sz w:val="18"/>
                <w:szCs w:val="18"/>
              </w:rPr>
              <w:t>0</w:t>
            </w:r>
            <w:r w:rsidRPr="008D6E36">
              <w:rPr>
                <w:rFonts w:ascii="Arial" w:hAnsi="Arial" w:cs="Arial"/>
                <w:color w:val="000000"/>
                <w:sz w:val="18"/>
                <w:szCs w:val="18"/>
              </w:rPr>
              <w:t xml:space="preserve"> channel bandwidths in Table 5.3.5-1</w:t>
            </w:r>
          </w:p>
        </w:tc>
        <w:tc>
          <w:tcPr>
            <w:tcW w:w="748" w:type="pct"/>
            <w:tcBorders>
              <w:left w:val="single" w:sz="4" w:space="0" w:color="auto"/>
              <w:right w:val="single" w:sz="4" w:space="0" w:color="auto"/>
            </w:tcBorders>
            <w:vAlign w:val="center"/>
          </w:tcPr>
          <w:p w14:paraId="307DD684" w14:textId="77777777" w:rsidR="00126CBF" w:rsidRPr="008D6E36" w:rsidRDefault="00126CBF" w:rsidP="008645DB">
            <w:pPr>
              <w:spacing w:after="0"/>
              <w:rPr>
                <w:rFonts w:ascii="Arial" w:hAnsi="Arial" w:cs="Arial"/>
                <w:sz w:val="18"/>
                <w:szCs w:val="18"/>
              </w:rPr>
            </w:pPr>
          </w:p>
        </w:tc>
      </w:tr>
      <w:tr w:rsidR="00126CBF" w:rsidRPr="004D6DE3" w14:paraId="50C294BD" w14:textId="77777777" w:rsidTr="008645DB">
        <w:trPr>
          <w:trHeight w:val="68"/>
        </w:trPr>
        <w:tc>
          <w:tcPr>
            <w:tcW w:w="900" w:type="pct"/>
            <w:tcBorders>
              <w:left w:val="single" w:sz="4" w:space="0" w:color="auto"/>
              <w:bottom w:val="single" w:sz="4" w:space="0" w:color="auto"/>
              <w:right w:val="single" w:sz="4" w:space="0" w:color="auto"/>
            </w:tcBorders>
            <w:shd w:val="clear" w:color="auto" w:fill="auto"/>
            <w:vAlign w:val="center"/>
          </w:tcPr>
          <w:p w14:paraId="6F7ABA27" w14:textId="77777777" w:rsidR="00126CBF" w:rsidRPr="003A114E" w:rsidRDefault="00126CBF" w:rsidP="008645DB">
            <w:pPr>
              <w:spacing w:after="0"/>
              <w:rPr>
                <w:rFonts w:ascii="Arial" w:hAnsi="Arial" w:cs="Arial"/>
                <w:color w:val="000000"/>
                <w:sz w:val="18"/>
                <w:szCs w:val="18"/>
              </w:rPr>
            </w:pPr>
          </w:p>
        </w:tc>
        <w:tc>
          <w:tcPr>
            <w:tcW w:w="997" w:type="pct"/>
            <w:tcBorders>
              <w:left w:val="nil"/>
              <w:bottom w:val="single" w:sz="4" w:space="0" w:color="auto"/>
              <w:right w:val="single" w:sz="4" w:space="0" w:color="auto"/>
            </w:tcBorders>
            <w:shd w:val="clear" w:color="auto" w:fill="auto"/>
          </w:tcPr>
          <w:p w14:paraId="52445205" w14:textId="77777777" w:rsidR="00126CBF" w:rsidRPr="003A114E" w:rsidRDefault="00126CBF" w:rsidP="008645DB">
            <w:pPr>
              <w:rPr>
                <w:rFonts w:ascii="Arial" w:hAnsi="Arial" w:cs="Arial"/>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20B5A5E"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n75</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289685BE" w14:textId="77777777" w:rsidR="00126CBF" w:rsidRPr="008D6E36"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5 channel bandwidths in Table 5.3.5-1</w:t>
            </w:r>
          </w:p>
        </w:tc>
        <w:tc>
          <w:tcPr>
            <w:tcW w:w="748" w:type="pct"/>
            <w:tcBorders>
              <w:left w:val="single" w:sz="4" w:space="0" w:color="auto"/>
              <w:bottom w:val="single" w:sz="4" w:space="0" w:color="auto"/>
              <w:right w:val="single" w:sz="4" w:space="0" w:color="auto"/>
            </w:tcBorders>
            <w:vAlign w:val="center"/>
          </w:tcPr>
          <w:p w14:paraId="31958957" w14:textId="77777777" w:rsidR="00126CBF" w:rsidRPr="003A114E" w:rsidRDefault="00126CBF" w:rsidP="008645DB">
            <w:pPr>
              <w:spacing w:after="0"/>
              <w:rPr>
                <w:rFonts w:ascii="Arial" w:hAnsi="Arial" w:cs="Arial"/>
                <w:sz w:val="18"/>
                <w:szCs w:val="18"/>
              </w:rPr>
            </w:pPr>
          </w:p>
        </w:tc>
      </w:tr>
    </w:tbl>
    <w:p w14:paraId="53D0F119" w14:textId="77777777" w:rsidR="00126CBF" w:rsidRDefault="00126CBF" w:rsidP="00126CBF">
      <w:pPr>
        <w:spacing w:after="0"/>
        <w:rPr>
          <w:rFonts w:eastAsia="Calibri"/>
          <w:lang w:eastAsia="ko-KR"/>
        </w:rPr>
      </w:pPr>
    </w:p>
    <w:p w14:paraId="11BE2F24" w14:textId="77777777" w:rsidR="00126CBF" w:rsidRPr="004D6DE3" w:rsidRDefault="00126CBF" w:rsidP="00126CBF">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48233080" w14:textId="77777777" w:rsidR="00126CBF" w:rsidRDefault="00126CBF" w:rsidP="00126CBF"/>
    <w:p w14:paraId="09086FBA" w14:textId="424F5203" w:rsidR="00126CBF" w:rsidRPr="006C68CC" w:rsidRDefault="00126CBF" w:rsidP="00126CBF">
      <w:pPr>
        <w:pStyle w:val="Heading4"/>
        <w:rPr>
          <w:rFonts w:cs="Arial"/>
          <w:lang w:eastAsia="zh-CN"/>
        </w:rPr>
      </w:pPr>
      <w:bookmarkStart w:id="113" w:name="_Toc180420356"/>
      <w:r w:rsidRPr="005D2633">
        <w:rPr>
          <w:rFonts w:cs="Arial"/>
          <w:lang w:eastAsia="zh-CN"/>
        </w:rPr>
        <w:t>5.</w:t>
      </w:r>
      <w:r>
        <w:rPr>
          <w:rFonts w:cs="Arial"/>
          <w:lang w:eastAsia="zh-CN"/>
        </w:rPr>
        <w:t>2</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IB,c</w:t>
      </w:r>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13"/>
    </w:p>
    <w:p w14:paraId="23B2E227" w14:textId="77777777" w:rsidR="00126CBF" w:rsidRDefault="00126CBF" w:rsidP="00126CBF">
      <w:r>
        <w:t xml:space="preserve">For </w:t>
      </w:r>
      <w:r>
        <w:rPr>
          <w:lang w:val="en-US" w:eastAsia="zh-CN"/>
        </w:rPr>
        <w:t>CA</w:t>
      </w:r>
      <w:r>
        <w:rPr>
          <w:lang w:eastAsia="zh-CN"/>
        </w:rPr>
        <w:t>_</w:t>
      </w:r>
      <w:r>
        <w:rPr>
          <w:lang w:val="en-US" w:eastAsia="zh-CN"/>
        </w:rPr>
        <w:t>n8</w:t>
      </w:r>
      <w:r>
        <w:rPr>
          <w:lang w:eastAsia="ja-JP"/>
        </w:rPr>
        <w:t>-n</w:t>
      </w:r>
      <w:r>
        <w:rPr>
          <w:lang w:val="en-US" w:eastAsia="zh-CN"/>
        </w:rPr>
        <w:t>20-</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09AB2C2" w14:textId="1B2A2DEB" w:rsidR="00126CBF" w:rsidRPr="006C68CC" w:rsidRDefault="00126CBF" w:rsidP="00126CBF">
      <w:pPr>
        <w:pStyle w:val="Heading3"/>
        <w:rPr>
          <w:rFonts w:cs="Arial"/>
          <w:szCs w:val="28"/>
          <w:lang w:val="en-US" w:eastAsia="zh-CN"/>
        </w:rPr>
      </w:pPr>
      <w:bookmarkStart w:id="114" w:name="_Toc180420357"/>
      <w:r w:rsidRPr="006C68CC">
        <w:rPr>
          <w:rFonts w:cs="Arial"/>
          <w:szCs w:val="28"/>
          <w:lang w:val="en-US" w:eastAsia="zh-CN"/>
        </w:rPr>
        <w:t>5.2.2</w:t>
      </w:r>
      <w:r w:rsidRPr="006C68CC">
        <w:rPr>
          <w:rFonts w:cs="Arial"/>
          <w:szCs w:val="28"/>
          <w:lang w:val="en-US" w:eastAsia="zh-CN"/>
        </w:rPr>
        <w:tab/>
        <w:t>Specific for 2 bands UL CA</w:t>
      </w:r>
      <w:bookmarkEnd w:id="114"/>
    </w:p>
    <w:p w14:paraId="69C885FB" w14:textId="07A74CB7" w:rsidR="00126CBF" w:rsidRPr="006C68CC" w:rsidRDefault="00126CBF" w:rsidP="006C68CC">
      <w:pPr>
        <w:pStyle w:val="Heading4"/>
        <w:rPr>
          <w:rFonts w:cs="Arial"/>
          <w:lang w:eastAsia="zh-CN"/>
        </w:rPr>
      </w:pPr>
      <w:bookmarkStart w:id="115" w:name="_Toc180420358"/>
      <w:r w:rsidRPr="006C68CC">
        <w:rPr>
          <w:rFonts w:cs="Arial"/>
          <w:lang w:eastAsia="zh-CN"/>
        </w:rPr>
        <w:t>5.</w:t>
      </w:r>
      <w:r>
        <w:rPr>
          <w:rFonts w:cs="Arial"/>
          <w:lang w:eastAsia="zh-CN"/>
        </w:rPr>
        <w:t>2</w:t>
      </w:r>
      <w:r w:rsidRPr="006C68CC">
        <w:rPr>
          <w:rFonts w:cs="Arial"/>
          <w:lang w:eastAsia="zh-CN"/>
        </w:rPr>
        <w:t>.2.1</w:t>
      </w:r>
      <w:r w:rsidRPr="006C68CC">
        <w:rPr>
          <w:rFonts w:cs="Arial"/>
          <w:lang w:eastAsia="zh-CN"/>
        </w:rPr>
        <w:tab/>
        <w:t>UE co-existence studies</w:t>
      </w:r>
      <w:bookmarkEnd w:id="115"/>
    </w:p>
    <w:p w14:paraId="4CC8CF4A" w14:textId="77777777" w:rsidR="00126CBF" w:rsidRDefault="00126CBF" w:rsidP="00126CBF">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4EC5334E" w14:textId="289023C3" w:rsidR="00126CBF" w:rsidRPr="00242348" w:rsidRDefault="00126CBF" w:rsidP="00126CBF">
      <w:pPr>
        <w:pStyle w:val="Heading5"/>
        <w:overflowPunct w:val="0"/>
        <w:autoSpaceDE w:val="0"/>
        <w:autoSpaceDN w:val="0"/>
        <w:adjustRightInd w:val="0"/>
        <w:textAlignment w:val="baseline"/>
        <w:rPr>
          <w:snapToGrid w:val="0"/>
          <w:lang w:eastAsia="en-GB"/>
        </w:rPr>
      </w:pPr>
      <w:bookmarkStart w:id="116" w:name="_Toc180420359"/>
      <w:r w:rsidRPr="00242348">
        <w:rPr>
          <w:rFonts w:hint="eastAsia"/>
          <w:snapToGrid w:val="0"/>
          <w:lang w:eastAsia="en-GB"/>
        </w:rPr>
        <w:t>5.</w:t>
      </w:r>
      <w:r>
        <w:rPr>
          <w:snapToGrid w:val="0"/>
          <w:lang w:eastAsia="en-GB"/>
        </w:rPr>
        <w:t>2</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16"/>
    </w:p>
    <w:p w14:paraId="7E4E26FA" w14:textId="77777777" w:rsidR="00126CBF" w:rsidRPr="0007219E" w:rsidRDefault="00126CBF" w:rsidP="00126CBF">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73A3763" w14:textId="14ED8E9D" w:rsidR="00126CBF" w:rsidRPr="00A76C0A" w:rsidRDefault="00126CBF" w:rsidP="00126CBF">
      <w:pPr>
        <w:rPr>
          <w:rFonts w:eastAsia="MS Mincho"/>
        </w:rPr>
      </w:pPr>
      <w:r w:rsidRPr="00A76C0A">
        <w:rPr>
          <w:rFonts w:eastAsia="MS Mincho"/>
        </w:rPr>
        <w:t xml:space="preserve">Table </w:t>
      </w:r>
      <w:r w:rsidRPr="00A76C0A">
        <w:rPr>
          <w:rFonts w:eastAsia="MS Mincho" w:hint="eastAsia"/>
        </w:rPr>
        <w:t>5.</w:t>
      </w:r>
      <w:r>
        <w:rPr>
          <w:rFonts w:eastAsia="MS Mincho"/>
        </w:rPr>
        <w:t>2.2.1</w:t>
      </w:r>
      <w:r w:rsidRPr="00A76C0A">
        <w:rPr>
          <w:rFonts w:eastAsia="MS Mincho"/>
        </w:rPr>
        <w:t xml:space="preserve">.1-1 provides the two UL bands with one CC per band IMD interference analysis for </w:t>
      </w:r>
      <w:r w:rsidRPr="009D535B">
        <w:rPr>
          <w:rFonts w:eastAsia="MS Mincho"/>
        </w:rPr>
        <w:t>CA_n8A-n20A-n75A</w:t>
      </w:r>
      <w:r w:rsidRPr="00A76C0A">
        <w:rPr>
          <w:rFonts w:eastAsia="MS Mincho"/>
        </w:rPr>
        <w:t xml:space="preserve"> with UL </w:t>
      </w:r>
      <w:r w:rsidRPr="009D535B">
        <w:rPr>
          <w:rFonts w:eastAsia="MS Mincho"/>
        </w:rPr>
        <w:t>CA_n8A-n20A</w:t>
      </w:r>
      <w:r w:rsidRPr="00A76C0A">
        <w:rPr>
          <w:rFonts w:eastAsia="MS Mincho"/>
        </w:rPr>
        <w:t>.</w:t>
      </w:r>
    </w:p>
    <w:p w14:paraId="2F6BA077" w14:textId="1D1A226A" w:rsidR="00126CBF" w:rsidRDefault="00126CBF" w:rsidP="00126CBF">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sidRPr="004D6DE3">
        <w:rPr>
          <w:rFonts w:ascii="Arial" w:hAnsi="Arial" w:cs="Arial" w:hint="eastAsia"/>
          <w:b/>
          <w:lang w:eastAsia="zh-CN"/>
        </w:rPr>
        <w:t>5.</w:t>
      </w:r>
      <w:r>
        <w:rPr>
          <w:rFonts w:ascii="Arial" w:hAnsi="Arial" w:cs="Arial"/>
          <w:b/>
          <w:lang w:eastAsia="zh-CN"/>
        </w:rPr>
        <w:t>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26CBF" w14:paraId="53F4810C"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F7C45B" w14:textId="77777777" w:rsidR="00126CBF" w:rsidRDefault="00126CBF"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4A9B5" w14:textId="77777777" w:rsidR="00126CBF" w:rsidRDefault="00126CBF"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5F45A5" w14:textId="77777777" w:rsidR="00126CBF" w:rsidRDefault="00126CBF"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F89F5" w14:textId="77777777" w:rsidR="00126CBF" w:rsidRDefault="00126CBF"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5C4CA1" w14:textId="77777777" w:rsidR="00126CBF" w:rsidRDefault="00126CBF" w:rsidP="008645DB">
            <w:pPr>
              <w:pStyle w:val="TAH"/>
            </w:pPr>
            <w:r>
              <w:t>f</w:t>
            </w:r>
            <w:r>
              <w:rPr>
                <w:vertAlign w:val="subscript"/>
              </w:rPr>
              <w:t>y_high</w:t>
            </w:r>
          </w:p>
        </w:tc>
      </w:tr>
      <w:tr w:rsidR="00126CBF" w14:paraId="1778CA9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078AEA" w14:textId="77777777" w:rsidR="00126CBF" w:rsidRDefault="00126CBF"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691FE1" w14:textId="77777777" w:rsidR="00126CBF" w:rsidRDefault="00126CBF"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F8D1A8"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FE87C"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69757"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126CBF" w14:paraId="478FF18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09823"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D940AC" w14:textId="77777777" w:rsidR="00126CBF" w:rsidRDefault="00126CBF" w:rsidP="008645DB">
            <w:pPr>
              <w:pStyle w:val="TAL"/>
              <w:jc w:val="center"/>
              <w:rPr>
                <w:lang w:val="en-US"/>
              </w:rPr>
            </w:pPr>
            <w:r>
              <w:rPr>
                <w:lang w:val="en-US"/>
              </w:rPr>
              <w:t>18–83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2C4AE" w14:textId="77777777" w:rsidR="00126CBF" w:rsidRDefault="00126CBF" w:rsidP="008645DB">
            <w:pPr>
              <w:keepNext/>
              <w:keepLines/>
              <w:spacing w:after="0"/>
              <w:jc w:val="center"/>
              <w:rPr>
                <w:sz w:val="18"/>
                <w:lang w:val="en-US"/>
              </w:rPr>
            </w:pPr>
            <w:r>
              <w:rPr>
                <w:sz w:val="18"/>
                <w:lang w:val="en-US"/>
              </w:rPr>
              <w:t>1712–</w:t>
            </w:r>
            <w:r w:rsidRPr="00D16717">
              <w:rPr>
                <w:sz w:val="18"/>
                <w:lang w:val="en-US"/>
              </w:rPr>
              <w:t>1777</w:t>
            </w:r>
          </w:p>
        </w:tc>
      </w:tr>
      <w:tr w:rsidR="00126CBF" w14:paraId="07CFB43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326A61" w14:textId="77777777" w:rsidR="00126CBF" w:rsidRDefault="00126CBF"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27F6B0"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52F83B2"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DC219F"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02C86C"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126CBF" w14:paraId="1B65D9B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1B224"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5BFB33" w14:textId="77777777" w:rsidR="00126CBF" w:rsidRDefault="00126CBF" w:rsidP="008645DB">
            <w:pPr>
              <w:keepNext/>
              <w:keepLines/>
              <w:spacing w:after="0"/>
              <w:jc w:val="center"/>
              <w:rPr>
                <w:sz w:val="18"/>
                <w:lang w:eastAsia="ja-JP"/>
              </w:rPr>
            </w:pPr>
            <w:r w:rsidRPr="00D16717">
              <w:rPr>
                <w:sz w:val="18"/>
                <w:lang w:val="en-US"/>
              </w:rPr>
              <w:t>898</w:t>
            </w:r>
            <w:r>
              <w:rPr>
                <w:sz w:val="18"/>
                <w:lang w:val="en-US"/>
              </w:rPr>
              <w:t>–</w:t>
            </w:r>
            <w:r w:rsidRPr="00D16717">
              <w:rPr>
                <w:sz w:val="18"/>
                <w:lang w:val="en-US"/>
              </w:rPr>
              <w:t>998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0B17D" w14:textId="77777777" w:rsidR="00126CBF" w:rsidRDefault="00126CBF" w:rsidP="008645DB">
            <w:pPr>
              <w:keepNext/>
              <w:keepLines/>
              <w:spacing w:after="0"/>
              <w:jc w:val="center"/>
              <w:rPr>
                <w:sz w:val="18"/>
                <w:lang w:eastAsia="ja-JP"/>
              </w:rPr>
            </w:pPr>
            <w:r w:rsidRPr="00D16717">
              <w:rPr>
                <w:sz w:val="18"/>
                <w:lang w:val="en-US"/>
              </w:rPr>
              <w:t>749</w:t>
            </w:r>
            <w:r>
              <w:rPr>
                <w:sz w:val="18"/>
                <w:lang w:val="en-US"/>
              </w:rPr>
              <w:t>–</w:t>
            </w:r>
            <w:r w:rsidRPr="00D16717">
              <w:rPr>
                <w:sz w:val="18"/>
                <w:lang w:val="en-US"/>
              </w:rPr>
              <w:t>844</w:t>
            </w:r>
          </w:p>
        </w:tc>
      </w:tr>
      <w:tr w:rsidR="00126CBF" w14:paraId="600F074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DD1AB" w14:textId="77777777" w:rsidR="00126CBF" w:rsidRDefault="00126CBF"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414998"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B0EFBB"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E9DCE2"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CBB5EC"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126CBF" w14:paraId="49954808"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9657BA"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051DD" w14:textId="77777777" w:rsidR="00126CBF" w:rsidRDefault="00126CBF" w:rsidP="008645DB">
            <w:pPr>
              <w:keepNext/>
              <w:keepLines/>
              <w:spacing w:after="0"/>
              <w:jc w:val="center"/>
              <w:rPr>
                <w:sz w:val="18"/>
                <w:lang w:val="en-US"/>
              </w:rPr>
            </w:pPr>
            <w:r w:rsidRPr="00D16717">
              <w:rPr>
                <w:sz w:val="18"/>
                <w:lang w:val="en-US"/>
              </w:rPr>
              <w:t>2592</w:t>
            </w:r>
            <w:r>
              <w:rPr>
                <w:sz w:val="18"/>
                <w:lang w:val="en-US"/>
              </w:rPr>
              <w:t>–</w:t>
            </w:r>
            <w:r w:rsidRPr="00D16717">
              <w:rPr>
                <w:sz w:val="18"/>
                <w:lang w:val="en-US"/>
              </w:rPr>
              <w:t>2692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15637" w14:textId="77777777" w:rsidR="00126CBF" w:rsidRDefault="00126CBF" w:rsidP="008645DB">
            <w:pPr>
              <w:keepNext/>
              <w:keepLines/>
              <w:spacing w:after="0"/>
              <w:jc w:val="center"/>
              <w:rPr>
                <w:sz w:val="18"/>
                <w:lang w:val="en-US"/>
              </w:rPr>
            </w:pPr>
            <w:r w:rsidRPr="00D16717">
              <w:rPr>
                <w:sz w:val="18"/>
                <w:lang w:val="en-US"/>
              </w:rPr>
              <w:t>2544</w:t>
            </w:r>
            <w:r>
              <w:rPr>
                <w:sz w:val="18"/>
                <w:lang w:val="en-US"/>
              </w:rPr>
              <w:t>–</w:t>
            </w:r>
            <w:r w:rsidRPr="00D16717">
              <w:rPr>
                <w:sz w:val="18"/>
                <w:lang w:val="en-US"/>
              </w:rPr>
              <w:t>2639</w:t>
            </w:r>
          </w:p>
        </w:tc>
      </w:tr>
      <w:tr w:rsidR="00126CBF" w14:paraId="2B9F3D8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942C1" w14:textId="77777777" w:rsidR="00126CBF" w:rsidRDefault="00126CBF"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82DCE0" w14:textId="77777777" w:rsidR="00126CBF" w:rsidRDefault="00126CBF"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605378" w14:textId="77777777" w:rsidR="00126CBF" w:rsidRDefault="00126CBF"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6EF11E" w14:textId="77777777" w:rsidR="00126CBF" w:rsidRDefault="00126CBF"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24F386" w14:textId="77777777" w:rsidR="00126CBF" w:rsidRDefault="00126CBF"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126CBF" w14:paraId="7C3187C2"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89327" w14:textId="77777777" w:rsidR="00126CBF" w:rsidRDefault="00126CBF"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02059A" w14:textId="77777777" w:rsidR="00126CBF" w:rsidRDefault="00126CBF" w:rsidP="008645DB">
            <w:pPr>
              <w:keepNext/>
              <w:keepLines/>
              <w:spacing w:after="0"/>
              <w:jc w:val="center"/>
              <w:rPr>
                <w:sz w:val="18"/>
                <w:lang w:eastAsia="ja-JP"/>
              </w:rPr>
            </w:pPr>
            <w:r w:rsidRPr="00D16717">
              <w:rPr>
                <w:sz w:val="18"/>
                <w:lang w:val="en-US"/>
              </w:rPr>
              <w:t>1778</w:t>
            </w:r>
            <w:r>
              <w:rPr>
                <w:sz w:val="18"/>
                <w:lang w:val="en-US"/>
              </w:rPr>
              <w:t>–</w:t>
            </w:r>
            <w:r w:rsidRPr="00D16717">
              <w:rPr>
                <w:sz w:val="18"/>
                <w:lang w:val="en-US"/>
              </w:rPr>
              <w:t>1913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9DB4E5" w14:textId="77777777" w:rsidR="00126CBF" w:rsidRDefault="00126CBF" w:rsidP="008645DB">
            <w:pPr>
              <w:keepNext/>
              <w:keepLines/>
              <w:spacing w:after="0"/>
              <w:jc w:val="center"/>
              <w:rPr>
                <w:sz w:val="18"/>
                <w:lang w:eastAsia="ja-JP"/>
              </w:rPr>
            </w:pPr>
            <w:r w:rsidRPr="00D16717">
              <w:rPr>
                <w:sz w:val="18"/>
                <w:lang w:val="en-US"/>
              </w:rPr>
              <w:t>1581</w:t>
            </w:r>
            <w:r>
              <w:rPr>
                <w:sz w:val="18"/>
                <w:lang w:val="en-US"/>
              </w:rPr>
              <w:t>–</w:t>
            </w:r>
            <w:r w:rsidRPr="00D16717">
              <w:rPr>
                <w:sz w:val="18"/>
                <w:lang w:val="en-US"/>
              </w:rPr>
              <w:t>1706</w:t>
            </w:r>
          </w:p>
        </w:tc>
      </w:tr>
      <w:tr w:rsidR="0005247C" w14:paraId="23CF684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322420" w14:textId="77777777" w:rsidR="0005247C" w:rsidRDefault="0005247C"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A0A2D7"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E93C2F5"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04435C4" w14:textId="77777777" w:rsidR="0005247C" w:rsidRDefault="0005247C" w:rsidP="008645DB">
            <w:pPr>
              <w:pStyle w:val="TAL"/>
              <w:jc w:val="center"/>
              <w:rPr>
                <w:lang w:val="en-US"/>
              </w:rPr>
            </w:pPr>
          </w:p>
        </w:tc>
      </w:tr>
      <w:tr w:rsidR="0005247C" w14:paraId="02C9FC3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08851"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DA766C" w14:textId="77777777" w:rsidR="0005247C" w:rsidRDefault="0005247C" w:rsidP="008645DB">
            <w:pPr>
              <w:keepNext/>
              <w:keepLines/>
              <w:spacing w:after="0"/>
              <w:jc w:val="center"/>
              <w:rPr>
                <w:sz w:val="18"/>
                <w:lang w:eastAsia="ja-JP"/>
              </w:rPr>
            </w:pPr>
            <w:r w:rsidRPr="00D16717">
              <w:rPr>
                <w:sz w:val="18"/>
                <w:lang w:val="en-US"/>
              </w:rPr>
              <w:t>36</w:t>
            </w:r>
            <w:r>
              <w:rPr>
                <w:sz w:val="18"/>
                <w:lang w:val="en-US"/>
              </w:rPr>
              <w:t>–166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DFDF5C3" w14:textId="77777777" w:rsidR="0005247C" w:rsidRDefault="0005247C" w:rsidP="008645DB">
            <w:pPr>
              <w:keepNext/>
              <w:keepLines/>
              <w:spacing w:after="0"/>
              <w:jc w:val="center"/>
              <w:rPr>
                <w:sz w:val="18"/>
                <w:lang w:eastAsia="ja-JP"/>
              </w:rPr>
            </w:pPr>
          </w:p>
        </w:tc>
      </w:tr>
      <w:tr w:rsidR="00126CBF" w14:paraId="57A465E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E145D" w14:textId="77777777" w:rsidR="00126CBF" w:rsidRDefault="00126CBF"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BFFEB6" w14:textId="77777777" w:rsidR="00126CBF" w:rsidRDefault="00126CBF"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B9B958A" w14:textId="77777777" w:rsidR="00126CBF" w:rsidRDefault="00126CBF"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C487B4" w14:textId="77777777" w:rsidR="00126CBF" w:rsidRDefault="00126CBF"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96E38D" w14:textId="77777777" w:rsidR="00126CBF" w:rsidRDefault="00126CBF"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126CBF" w14:paraId="6FB193FB"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E6F66F"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88E926" w14:textId="77777777" w:rsidR="00126CBF" w:rsidRDefault="00126CBF" w:rsidP="008645DB">
            <w:pPr>
              <w:keepNext/>
              <w:keepLines/>
              <w:spacing w:after="0"/>
              <w:jc w:val="center"/>
              <w:rPr>
                <w:sz w:val="18"/>
                <w:lang w:eastAsia="ja-JP"/>
              </w:rPr>
            </w:pPr>
            <w:r w:rsidRPr="00D16717">
              <w:rPr>
                <w:sz w:val="18"/>
                <w:lang w:val="en-US"/>
              </w:rPr>
              <w:t>3472</w:t>
            </w:r>
            <w:r>
              <w:rPr>
                <w:sz w:val="18"/>
                <w:lang w:val="en-US"/>
              </w:rPr>
              <w:t>–</w:t>
            </w:r>
            <w:r w:rsidRPr="00D16717">
              <w:rPr>
                <w:sz w:val="18"/>
                <w:lang w:val="en-US"/>
              </w:rPr>
              <w:t>3607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53511" w14:textId="77777777" w:rsidR="00126CBF" w:rsidRDefault="00126CBF" w:rsidP="008645DB">
            <w:pPr>
              <w:keepNext/>
              <w:keepLines/>
              <w:spacing w:after="0"/>
              <w:jc w:val="center"/>
              <w:rPr>
                <w:sz w:val="18"/>
                <w:lang w:eastAsia="ja-JP"/>
              </w:rPr>
            </w:pPr>
            <w:r w:rsidRPr="00D16717">
              <w:rPr>
                <w:sz w:val="18"/>
                <w:lang w:val="en-US"/>
              </w:rPr>
              <w:t>3376</w:t>
            </w:r>
            <w:r>
              <w:rPr>
                <w:sz w:val="18"/>
                <w:lang w:val="en-US"/>
              </w:rPr>
              <w:t>–</w:t>
            </w:r>
            <w:r w:rsidRPr="00D16717">
              <w:rPr>
                <w:sz w:val="18"/>
                <w:lang w:val="en-US"/>
              </w:rPr>
              <w:t>3501</w:t>
            </w:r>
          </w:p>
        </w:tc>
      </w:tr>
      <w:tr w:rsidR="0005247C" w14:paraId="1EE9C45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86F6FA" w14:textId="77777777" w:rsidR="0005247C" w:rsidRDefault="0005247C"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BD92C8"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B50B2D"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C1E136" w14:textId="77777777" w:rsidR="0005247C" w:rsidRDefault="0005247C" w:rsidP="008645DB">
            <w:pPr>
              <w:pStyle w:val="TAL"/>
              <w:jc w:val="center"/>
              <w:rPr>
                <w:lang w:val="en-US"/>
              </w:rPr>
            </w:pPr>
          </w:p>
        </w:tc>
      </w:tr>
      <w:tr w:rsidR="0005247C" w14:paraId="762EC7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1DEA7E"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B98FAE" w14:textId="77777777" w:rsidR="0005247C" w:rsidRDefault="0005247C" w:rsidP="008645DB">
            <w:pPr>
              <w:keepNext/>
              <w:keepLines/>
              <w:spacing w:after="0"/>
              <w:jc w:val="center"/>
              <w:rPr>
                <w:sz w:val="18"/>
                <w:lang w:eastAsia="ja-JP"/>
              </w:rPr>
            </w:pPr>
            <w:r w:rsidRPr="00D16717">
              <w:rPr>
                <w:sz w:val="18"/>
                <w:lang w:val="en-US"/>
              </w:rPr>
              <w:t>3424</w:t>
            </w:r>
            <w:r>
              <w:rPr>
                <w:sz w:val="18"/>
                <w:lang w:val="en-US"/>
              </w:rPr>
              <w:t>–</w:t>
            </w:r>
            <w:r w:rsidRPr="00D16717">
              <w:rPr>
                <w:sz w:val="18"/>
                <w:lang w:val="en-US"/>
              </w:rPr>
              <w:t>3554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8C9F0FB" w14:textId="77777777" w:rsidR="0005247C" w:rsidRDefault="0005247C" w:rsidP="008645DB">
            <w:pPr>
              <w:keepNext/>
              <w:keepLines/>
              <w:spacing w:after="0"/>
              <w:jc w:val="center"/>
              <w:rPr>
                <w:sz w:val="18"/>
                <w:lang w:eastAsia="ja-JP"/>
              </w:rPr>
            </w:pPr>
          </w:p>
        </w:tc>
      </w:tr>
      <w:tr w:rsidR="00126CBF" w14:paraId="77E761A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9B8B5E"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3E91C2" w14:textId="77777777" w:rsidR="00126CBF" w:rsidRDefault="00126CBF"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06A75A7" w14:textId="77777777" w:rsidR="00126CBF" w:rsidRDefault="00126CBF"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3047A8"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39D684"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126CBF" w14:paraId="169FB98B"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9A9D30" w14:textId="77777777" w:rsidR="00126CBF" w:rsidRDefault="00126CBF"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8CF99B" w14:textId="77777777" w:rsidR="00126CBF" w:rsidRDefault="00126CBF" w:rsidP="008645DB">
            <w:pPr>
              <w:keepNext/>
              <w:keepLines/>
              <w:spacing w:after="0"/>
              <w:jc w:val="center"/>
              <w:rPr>
                <w:sz w:val="18"/>
                <w:lang w:eastAsia="ja-JP"/>
              </w:rPr>
            </w:pPr>
            <w:r w:rsidRPr="00D16717">
              <w:rPr>
                <w:sz w:val="18"/>
                <w:lang w:val="en-US"/>
              </w:rPr>
              <w:t>2413</w:t>
            </w:r>
            <w:r>
              <w:rPr>
                <w:sz w:val="18"/>
                <w:lang w:val="en-US"/>
              </w:rPr>
              <w:t>–</w:t>
            </w:r>
            <w:r w:rsidRPr="00D16717">
              <w:rPr>
                <w:sz w:val="18"/>
                <w:lang w:val="en-US"/>
              </w:rPr>
              <w:t>2568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506782" w14:textId="77777777" w:rsidR="00126CBF" w:rsidRDefault="00126CBF" w:rsidP="008645DB">
            <w:pPr>
              <w:keepNext/>
              <w:keepLines/>
              <w:spacing w:after="0"/>
              <w:jc w:val="center"/>
              <w:rPr>
                <w:sz w:val="18"/>
                <w:lang w:eastAsia="ja-JP"/>
              </w:rPr>
            </w:pPr>
            <w:r w:rsidRPr="00D16717">
              <w:rPr>
                <w:sz w:val="18"/>
                <w:lang w:val="en-US"/>
              </w:rPr>
              <w:t>2658</w:t>
            </w:r>
            <w:r>
              <w:rPr>
                <w:sz w:val="18"/>
                <w:lang w:val="en-US"/>
              </w:rPr>
              <w:t>–</w:t>
            </w:r>
            <w:r w:rsidRPr="00D16717">
              <w:rPr>
                <w:sz w:val="18"/>
                <w:lang w:val="en-US"/>
              </w:rPr>
              <w:t>2828</w:t>
            </w:r>
          </w:p>
        </w:tc>
      </w:tr>
      <w:tr w:rsidR="00126CBF" w14:paraId="43DFD73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DCFA2"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332DEE"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B75C028"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5976F3"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6353FDE"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126CBF" w14:paraId="3697348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50B305" w14:textId="77777777" w:rsidR="00126CBF" w:rsidRDefault="00126CBF"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F0B6B0" w14:textId="77777777" w:rsidR="00126CBF" w:rsidRDefault="00126CBF" w:rsidP="008645DB">
            <w:pPr>
              <w:keepNext/>
              <w:keepLines/>
              <w:spacing w:after="0"/>
              <w:jc w:val="center"/>
              <w:rPr>
                <w:sz w:val="18"/>
                <w:lang w:eastAsia="ja-JP"/>
              </w:rPr>
            </w:pPr>
            <w:r w:rsidRPr="00D16717">
              <w:rPr>
                <w:sz w:val="18"/>
                <w:lang w:val="en-US"/>
              </w:rPr>
              <w:t>666</w:t>
            </w:r>
            <w:r>
              <w:rPr>
                <w:sz w:val="18"/>
                <w:lang w:val="en-US"/>
              </w:rPr>
              <w:t>–</w:t>
            </w:r>
            <w:r w:rsidRPr="00D16717">
              <w:rPr>
                <w:sz w:val="18"/>
                <w:lang w:val="en-US"/>
              </w:rPr>
              <w:t>826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D38C1" w14:textId="77777777" w:rsidR="00126CBF" w:rsidRDefault="00126CBF" w:rsidP="008645DB">
            <w:pPr>
              <w:keepNext/>
              <w:keepLines/>
              <w:spacing w:after="0"/>
              <w:jc w:val="center"/>
              <w:rPr>
                <w:sz w:val="18"/>
                <w:lang w:eastAsia="ja-JP"/>
              </w:rPr>
            </w:pPr>
            <w:r w:rsidRPr="00D16717">
              <w:rPr>
                <w:sz w:val="18"/>
                <w:lang w:val="en-US"/>
              </w:rPr>
              <w:t>916</w:t>
            </w:r>
            <w:r>
              <w:rPr>
                <w:sz w:val="18"/>
                <w:lang w:val="en-US"/>
              </w:rPr>
              <w:t>–</w:t>
            </w:r>
            <w:r w:rsidRPr="00D16717">
              <w:rPr>
                <w:sz w:val="18"/>
                <w:lang w:val="en-US"/>
              </w:rPr>
              <w:t>1081</w:t>
            </w:r>
          </w:p>
        </w:tc>
      </w:tr>
      <w:tr w:rsidR="00126CBF" w14:paraId="0015239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62462"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6EB68C" w14:textId="77777777" w:rsidR="00126CBF" w:rsidRDefault="00126CBF"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75DBE65" w14:textId="77777777" w:rsidR="00126CBF" w:rsidRDefault="00126CBF"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5E28F8"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568ABC"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126CBF" w14:paraId="0057FF3B"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024047" w14:textId="77777777" w:rsidR="00126CBF" w:rsidRDefault="00126CBF"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68AC06" w14:textId="77777777" w:rsidR="00126CBF" w:rsidRDefault="00126CBF" w:rsidP="008645DB">
            <w:pPr>
              <w:keepNext/>
              <w:keepLines/>
              <w:spacing w:after="0"/>
              <w:jc w:val="center"/>
              <w:rPr>
                <w:sz w:val="18"/>
                <w:lang w:eastAsia="ja-JP"/>
              </w:rPr>
            </w:pPr>
            <w:r w:rsidRPr="00D16717">
              <w:rPr>
                <w:sz w:val="18"/>
                <w:lang w:val="en-US"/>
              </w:rPr>
              <w:t>4208</w:t>
            </w:r>
            <w:r>
              <w:rPr>
                <w:sz w:val="18"/>
                <w:lang w:val="en-US"/>
              </w:rPr>
              <w:t>–</w:t>
            </w:r>
            <w:r w:rsidRPr="00D16717">
              <w:rPr>
                <w:sz w:val="18"/>
                <w:lang w:val="en-US"/>
              </w:rPr>
              <w:t>4363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9C4D8D" w14:textId="77777777" w:rsidR="00126CBF" w:rsidRDefault="00126CBF" w:rsidP="008645DB">
            <w:pPr>
              <w:keepNext/>
              <w:keepLines/>
              <w:spacing w:after="0"/>
              <w:jc w:val="center"/>
              <w:rPr>
                <w:sz w:val="18"/>
                <w:lang w:eastAsia="ja-JP"/>
              </w:rPr>
            </w:pPr>
            <w:r w:rsidRPr="00D16717">
              <w:rPr>
                <w:sz w:val="18"/>
                <w:lang w:val="en-US"/>
              </w:rPr>
              <w:t>4352</w:t>
            </w:r>
            <w:r>
              <w:rPr>
                <w:sz w:val="18"/>
                <w:lang w:val="en-US"/>
              </w:rPr>
              <w:t>–</w:t>
            </w:r>
            <w:r w:rsidRPr="00D16717">
              <w:rPr>
                <w:sz w:val="18"/>
                <w:lang w:val="en-US"/>
              </w:rPr>
              <w:t>4522</w:t>
            </w:r>
          </w:p>
        </w:tc>
      </w:tr>
      <w:tr w:rsidR="00126CBF" w14:paraId="5356DBC1"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72837"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FE9F26"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32C3C82"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1A40E9"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13903E3"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126CBF" w14:paraId="7386148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394F1C" w14:textId="77777777" w:rsidR="00126CBF" w:rsidRDefault="00126CBF"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9CB067" w14:textId="77777777" w:rsidR="00126CBF" w:rsidRDefault="00126CBF" w:rsidP="008645DB">
            <w:pPr>
              <w:keepNext/>
              <w:keepLines/>
              <w:spacing w:after="0"/>
              <w:jc w:val="center"/>
              <w:rPr>
                <w:sz w:val="18"/>
                <w:lang w:eastAsia="ja-JP"/>
              </w:rPr>
            </w:pPr>
            <w:r w:rsidRPr="00D16717">
              <w:rPr>
                <w:sz w:val="18"/>
                <w:lang w:val="en-US"/>
              </w:rPr>
              <w:t>4256</w:t>
            </w:r>
            <w:r>
              <w:rPr>
                <w:sz w:val="18"/>
                <w:lang w:val="en-US"/>
              </w:rPr>
              <w:t>–</w:t>
            </w:r>
            <w:r w:rsidRPr="00D16717">
              <w:rPr>
                <w:sz w:val="18"/>
                <w:lang w:val="en-US"/>
              </w:rPr>
              <w:t>4416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2820FB" w14:textId="77777777" w:rsidR="00126CBF" w:rsidRDefault="00126CBF" w:rsidP="008645DB">
            <w:pPr>
              <w:keepNext/>
              <w:keepLines/>
              <w:spacing w:after="0"/>
              <w:jc w:val="center"/>
              <w:rPr>
                <w:sz w:val="18"/>
                <w:lang w:eastAsia="ja-JP"/>
              </w:rPr>
            </w:pPr>
            <w:r w:rsidRPr="00D16717">
              <w:rPr>
                <w:sz w:val="18"/>
                <w:lang w:val="en-US"/>
              </w:rPr>
              <w:t>4304</w:t>
            </w:r>
            <w:r>
              <w:rPr>
                <w:sz w:val="18"/>
                <w:lang w:val="en-US"/>
              </w:rPr>
              <w:t>–</w:t>
            </w:r>
            <w:r w:rsidRPr="00D16717">
              <w:rPr>
                <w:sz w:val="18"/>
                <w:lang w:val="en-US"/>
              </w:rPr>
              <w:t>4469</w:t>
            </w:r>
          </w:p>
        </w:tc>
      </w:tr>
      <w:tr w:rsidR="00126CBF" w14:paraId="1D826845"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F371E" w14:textId="77777777" w:rsidR="00126CBF" w:rsidRDefault="00126CBF" w:rsidP="008645DB">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EE6E7F9" w14:textId="77777777" w:rsidR="00126CBF" w:rsidRDefault="00126CBF" w:rsidP="00126CBF">
      <w:pPr>
        <w:rPr>
          <w:rFonts w:ascii="Arial" w:hAnsi="Arial" w:cs="Arial"/>
          <w:b/>
        </w:rPr>
      </w:pPr>
    </w:p>
    <w:p w14:paraId="6B5E0B2E" w14:textId="77777777" w:rsidR="00126CBF" w:rsidRPr="000B4D61" w:rsidRDefault="00126CBF" w:rsidP="00126CBF">
      <w:pPr>
        <w:rPr>
          <w:rFonts w:eastAsia="MS Mincho"/>
        </w:rPr>
      </w:pPr>
      <w:r>
        <w:rPr>
          <w:rFonts w:eastAsia="MS Mincho"/>
        </w:rPr>
        <w:t xml:space="preserve">Based on the above table,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8A0BF8">
        <w:rPr>
          <w:rFonts w:cs="DengXian" w:hint="eastAsia"/>
          <w:szCs w:val="21"/>
          <w:lang w:eastAsia="ko-KR"/>
        </w:rPr>
        <w:t>produced</w:t>
      </w:r>
      <w:r w:rsidRPr="008A0BF8">
        <w:rPr>
          <w:rFonts w:cs="DengXian"/>
          <w:szCs w:val="21"/>
          <w:lang w:eastAsia="ko-KR"/>
        </w:rPr>
        <w:t xml:space="preserve"> by U</w:t>
      </w:r>
      <w:r>
        <w:rPr>
          <w:rFonts w:eastAsia="MS Mincho"/>
        </w:rPr>
        <w:t xml:space="preserve">L </w:t>
      </w:r>
      <w:r w:rsidRPr="005A43BB">
        <w:rPr>
          <w:rFonts w:eastAsia="MS Mincho"/>
        </w:rPr>
        <w:t>C</w:t>
      </w:r>
      <w:r w:rsidRPr="008A0BF8">
        <w:rPr>
          <w:rFonts w:cs="DengXian"/>
          <w:szCs w:val="21"/>
          <w:lang w:eastAsia="ko-KR"/>
        </w:rPr>
        <w:t>A_n8A-n20A</w:t>
      </w:r>
      <w:r>
        <w:rPr>
          <w:rFonts w:cs="DengXian"/>
          <w:szCs w:val="21"/>
          <w:lang w:eastAsia="ko-KR"/>
        </w:rPr>
        <w:t xml:space="preserve"> </w:t>
      </w:r>
      <w:r w:rsidRPr="008A0BF8">
        <w:rPr>
          <w:rFonts w:cs="DengXian" w:hint="eastAsia"/>
          <w:szCs w:val="21"/>
          <w:lang w:eastAsia="ko-KR"/>
        </w:rPr>
        <w:t>will</w:t>
      </w:r>
      <w:r w:rsidRPr="008A0BF8">
        <w:rPr>
          <w:rFonts w:cs="DengXian"/>
          <w:szCs w:val="21"/>
          <w:lang w:eastAsia="ko-KR"/>
        </w:rPr>
        <w:t xml:space="preserve"> </w:t>
      </w:r>
      <w:r w:rsidRPr="008A0BF8">
        <w:rPr>
          <w:rFonts w:cs="DengXian" w:hint="eastAsia"/>
          <w:szCs w:val="21"/>
          <w:lang w:eastAsia="ko-KR"/>
        </w:rPr>
        <w:t>fall</w:t>
      </w:r>
      <w:r w:rsidRPr="008A0BF8">
        <w:rPr>
          <w:rFonts w:cs="DengXian"/>
          <w:szCs w:val="21"/>
          <w:lang w:eastAsia="ko-KR"/>
        </w:rPr>
        <w:t xml:space="preserve"> </w:t>
      </w:r>
      <w:r w:rsidRPr="00634198">
        <w:rPr>
          <w:rFonts w:cs="DengXian"/>
          <w:szCs w:val="21"/>
          <w:lang w:eastAsia="ko-KR"/>
        </w:rPr>
        <w:t xml:space="preserve">into </w:t>
      </w:r>
      <w:r>
        <w:rPr>
          <w:rFonts w:cs="DengXian"/>
          <w:szCs w:val="21"/>
          <w:lang w:eastAsia="ko-KR"/>
        </w:rPr>
        <w:t xml:space="preserve">the </w:t>
      </w:r>
      <w:r w:rsidRPr="008A0BF8">
        <w:rPr>
          <w:rFonts w:cs="DengXian" w:hint="eastAsia"/>
          <w:szCs w:val="21"/>
          <w:lang w:eastAsia="ko-KR"/>
        </w:rPr>
        <w:t>n</w:t>
      </w:r>
      <w:r>
        <w:rPr>
          <w:rFonts w:cs="DengXian"/>
          <w:szCs w:val="21"/>
          <w:lang w:eastAsia="ko-KR"/>
        </w:rPr>
        <w:t>75</w:t>
      </w:r>
      <w:r w:rsidRPr="00634198">
        <w:rPr>
          <w:rFonts w:cs="DengXian"/>
          <w:szCs w:val="21"/>
          <w:lang w:eastAsia="ko-KR"/>
        </w:rPr>
        <w:t xml:space="preserve"> Rx </w:t>
      </w:r>
      <w:r w:rsidRPr="008A0BF8">
        <w:rPr>
          <w:rFonts w:cs="DengXian" w:hint="eastAsia"/>
          <w:szCs w:val="21"/>
          <w:lang w:eastAsia="ko-KR"/>
        </w:rPr>
        <w:t>b</w:t>
      </w:r>
      <w:r w:rsidRPr="00634198">
        <w:rPr>
          <w:rFonts w:cs="DengXian"/>
          <w:szCs w:val="21"/>
          <w:lang w:eastAsia="ko-KR"/>
        </w:rPr>
        <w:t>and</w:t>
      </w:r>
      <w:r>
        <w:rPr>
          <w:rFonts w:cs="DengXian"/>
          <w:szCs w:val="21"/>
          <w:lang w:eastAsia="ko-KR"/>
        </w:rPr>
        <w:t>.</w:t>
      </w:r>
      <w:r w:rsidRPr="00634198">
        <w:rPr>
          <w:rFonts w:cs="DengXian"/>
          <w:szCs w:val="21"/>
          <w:lang w:eastAsia="ko-KR"/>
        </w:rPr>
        <w:t xml:space="preserve"> </w:t>
      </w:r>
    </w:p>
    <w:p w14:paraId="11DFC7BE" w14:textId="395C39AA" w:rsidR="00126CBF" w:rsidRPr="006C68CC" w:rsidRDefault="00126CBF" w:rsidP="006C68CC">
      <w:pPr>
        <w:pStyle w:val="Heading4"/>
        <w:rPr>
          <w:rFonts w:cs="Arial"/>
          <w:lang w:eastAsia="zh-CN"/>
        </w:rPr>
      </w:pPr>
      <w:bookmarkStart w:id="117" w:name="_Toc180420360"/>
      <w:r w:rsidRPr="006C68CC">
        <w:rPr>
          <w:rFonts w:cs="Arial"/>
          <w:lang w:eastAsia="zh-CN"/>
        </w:rPr>
        <w:t>5.</w:t>
      </w:r>
      <w:r>
        <w:rPr>
          <w:rFonts w:cs="Arial"/>
          <w:lang w:eastAsia="zh-CN"/>
        </w:rPr>
        <w:t>2</w:t>
      </w:r>
      <w:r w:rsidRPr="006C68CC">
        <w:rPr>
          <w:rFonts w:cs="Arial"/>
          <w:lang w:eastAsia="zh-CN"/>
        </w:rPr>
        <w:t>.2.2</w:t>
      </w:r>
      <w:r w:rsidRPr="006C68CC">
        <w:rPr>
          <w:rFonts w:cs="Arial"/>
          <w:lang w:eastAsia="zh-CN"/>
        </w:rPr>
        <w:tab/>
        <w:t>REFSENS requirements</w:t>
      </w:r>
      <w:bookmarkEnd w:id="117"/>
    </w:p>
    <w:p w14:paraId="50FE8A61" w14:textId="77777777" w:rsidR="00126CBF" w:rsidRDefault="00126CBF" w:rsidP="00126CBF">
      <w:pPr>
        <w:pStyle w:val="B1"/>
        <w:ind w:left="0" w:firstLine="0"/>
        <w:jc w:val="both"/>
      </w:pPr>
      <w:r>
        <w:t xml:space="preserve">Based on the co-existence studies there is </w:t>
      </w:r>
      <w:r>
        <w:rPr>
          <w:rFonts w:hint="eastAsia"/>
          <w:lang w:eastAsia="zh-CN"/>
        </w:rPr>
        <w:t>no</w:t>
      </w:r>
      <w:r>
        <w:t xml:space="preserve"> need to define MSD values.</w:t>
      </w:r>
    </w:p>
    <w:p w14:paraId="65B4C00D" w14:textId="77777777" w:rsidR="009B2EE2" w:rsidRDefault="009B2EE2" w:rsidP="00126CBF">
      <w:pPr>
        <w:pStyle w:val="B1"/>
        <w:ind w:left="0" w:firstLine="0"/>
        <w:jc w:val="both"/>
      </w:pPr>
    </w:p>
    <w:p w14:paraId="30696B7C" w14:textId="52EF835E" w:rsidR="009B2EE2" w:rsidRDefault="009B2EE2" w:rsidP="006C68CC">
      <w:pPr>
        <w:pStyle w:val="Heading2"/>
      </w:pPr>
      <w:bookmarkStart w:id="118" w:name="_Toc180420361"/>
      <w:r>
        <w:t>5.3</w:t>
      </w:r>
      <w:r>
        <w:tab/>
        <w:t>CA_n8-n28-n75</w:t>
      </w:r>
      <w:bookmarkEnd w:id="118"/>
    </w:p>
    <w:p w14:paraId="574D32E9" w14:textId="24766FD9" w:rsidR="009B2EE2" w:rsidRPr="006C68CC" w:rsidRDefault="009B2EE2" w:rsidP="009B2EE2">
      <w:pPr>
        <w:pStyle w:val="Heading3"/>
        <w:rPr>
          <w:rFonts w:cs="Arial"/>
          <w:szCs w:val="28"/>
          <w:lang w:val="en-US" w:eastAsia="zh-CN"/>
        </w:rPr>
      </w:pPr>
      <w:bookmarkStart w:id="119" w:name="_Toc180420362"/>
      <w:r w:rsidRPr="006C68CC">
        <w:rPr>
          <w:rFonts w:cs="Arial"/>
          <w:szCs w:val="28"/>
          <w:lang w:val="en-US" w:eastAsia="zh-CN"/>
        </w:rPr>
        <w:t>5.</w:t>
      </w:r>
      <w:r>
        <w:rPr>
          <w:rFonts w:cs="Arial"/>
          <w:szCs w:val="28"/>
          <w:lang w:val="en-US" w:eastAsia="zh-CN"/>
        </w:rPr>
        <w:t>3</w:t>
      </w:r>
      <w:r w:rsidRPr="006C68CC">
        <w:rPr>
          <w:rFonts w:cs="Arial"/>
          <w:szCs w:val="28"/>
          <w:lang w:val="en-US" w:eastAsia="zh-CN"/>
        </w:rPr>
        <w:t>.1</w:t>
      </w:r>
      <w:r w:rsidRPr="006C68CC">
        <w:rPr>
          <w:rFonts w:cs="Arial"/>
          <w:szCs w:val="28"/>
          <w:lang w:val="en-US" w:eastAsia="zh-CN"/>
        </w:rPr>
        <w:tab/>
        <w:t>Common for 1 band UL and 2 bands UL CA</w:t>
      </w:r>
      <w:bookmarkEnd w:id="119"/>
    </w:p>
    <w:p w14:paraId="47A6FDB2" w14:textId="1649DEE5" w:rsidR="009B2EE2" w:rsidRDefault="009B2EE2" w:rsidP="009B2EE2">
      <w:pPr>
        <w:pStyle w:val="Heading4"/>
        <w:rPr>
          <w:rFonts w:cs="Arial"/>
          <w:lang w:eastAsia="zh-CN"/>
        </w:rPr>
      </w:pPr>
      <w:bookmarkStart w:id="120" w:name="_Toc180420363"/>
      <w:r w:rsidRPr="006C68CC">
        <w:rPr>
          <w:rFonts w:cs="Arial"/>
          <w:lang w:eastAsia="zh-CN"/>
        </w:rPr>
        <w:t>5.</w:t>
      </w:r>
      <w:r>
        <w:rPr>
          <w:rFonts w:cs="Arial"/>
          <w:lang w:eastAsia="zh-CN"/>
        </w:rPr>
        <w:t>3</w:t>
      </w:r>
      <w:r w:rsidRPr="006C68CC">
        <w:rPr>
          <w:rFonts w:cs="Arial"/>
          <w:lang w:eastAsia="zh-CN"/>
        </w:rPr>
        <w:t>.1.1</w:t>
      </w:r>
      <w:r w:rsidRPr="006C68CC">
        <w:rPr>
          <w:rFonts w:cs="Arial"/>
          <w:lang w:eastAsia="zh-CN"/>
        </w:rPr>
        <w:tab/>
      </w:r>
      <w:r>
        <w:rPr>
          <w:rFonts w:cs="Arial"/>
          <w:lang w:eastAsia="zh-CN"/>
        </w:rPr>
        <w:t>Operating bands for CA</w:t>
      </w:r>
      <w:bookmarkEnd w:id="120"/>
    </w:p>
    <w:p w14:paraId="6C5F6277" w14:textId="22D49B7B" w:rsidR="009B2EE2" w:rsidRPr="009B2EE2" w:rsidRDefault="009B2EE2" w:rsidP="009B2EE2">
      <w:pPr>
        <w:pStyle w:val="TH"/>
        <w:rPr>
          <w:rFonts w:cs="Arial"/>
        </w:rPr>
      </w:pPr>
      <w:r>
        <w:rPr>
          <w:rFonts w:cs="Arial"/>
        </w:rPr>
        <w:t xml:space="preserve">Table </w:t>
      </w:r>
      <w:r w:rsidRPr="006C68CC">
        <w:rPr>
          <w:rFonts w:cs="Arial"/>
        </w:rPr>
        <w:t>5.3</w:t>
      </w:r>
      <w:r>
        <w:rPr>
          <w:rFonts w:cs="Arial"/>
        </w:rPr>
        <w:t>.</w:t>
      </w:r>
      <w:r w:rsidRPr="006C68CC">
        <w:rPr>
          <w:rFonts w:cs="Arial"/>
        </w:rPr>
        <w:t>1</w:t>
      </w:r>
      <w:r>
        <w:rPr>
          <w:rFonts w:cs="Arial"/>
        </w:rPr>
        <w:t>.1-1</w:t>
      </w:r>
      <w:r w:rsidRPr="009B2EE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B2EE2" w:rsidRPr="004D6DE3" w14:paraId="5DA820F7"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251500A" w14:textId="77777777" w:rsidR="009B2EE2" w:rsidRPr="004D6DE3" w:rsidRDefault="009B2EE2"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4785D30"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89BADD7"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768DBCF" w14:textId="77777777" w:rsidR="009B2EE2" w:rsidRPr="004D6DE3" w:rsidRDefault="009B2EE2"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CC571B6"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9B2EE2" w:rsidRPr="004D6DE3" w14:paraId="16ADAECB"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605995F" w14:textId="77777777" w:rsidR="009B2EE2" w:rsidRPr="004D6DE3" w:rsidRDefault="009B2EE2"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FD98BBA"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7D263F2"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50FAAE" w14:textId="77777777" w:rsidR="009B2EE2" w:rsidRPr="004D6DE3" w:rsidRDefault="009B2EE2" w:rsidP="008645DB">
            <w:pPr>
              <w:spacing w:after="0"/>
              <w:rPr>
                <w:rFonts w:ascii="Arial" w:eastAsia="Calibri" w:hAnsi="Arial" w:cs="Arial"/>
                <w:b/>
                <w:bCs/>
                <w:sz w:val="18"/>
                <w:szCs w:val="18"/>
                <w:lang w:val="en-US" w:eastAsia="zh-CN"/>
              </w:rPr>
            </w:pPr>
          </w:p>
        </w:tc>
      </w:tr>
      <w:tr w:rsidR="009B2EE2" w:rsidRPr="004D6DE3" w14:paraId="3DAAA958"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0176376" w14:textId="77777777" w:rsidR="009B2EE2" w:rsidRPr="004D6DE3" w:rsidRDefault="009B2EE2"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C4F64CF"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CDB22DA"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DD4F43E" w14:textId="77777777" w:rsidR="009B2EE2" w:rsidRPr="004D6DE3" w:rsidRDefault="009B2EE2" w:rsidP="008645DB">
            <w:pPr>
              <w:spacing w:after="0"/>
              <w:rPr>
                <w:rFonts w:ascii="Arial" w:eastAsia="Calibri" w:hAnsi="Arial" w:cs="Arial"/>
                <w:b/>
                <w:bCs/>
                <w:sz w:val="18"/>
                <w:szCs w:val="18"/>
                <w:lang w:val="en-US" w:eastAsia="zh-CN"/>
              </w:rPr>
            </w:pPr>
          </w:p>
        </w:tc>
      </w:tr>
      <w:tr w:rsidR="009B2EE2" w:rsidRPr="004D6DE3" w14:paraId="16718BD7"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72F5EFF" w14:textId="77777777" w:rsidR="009B2EE2" w:rsidRPr="004D6DE3" w:rsidRDefault="009B2EE2"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3536" w:type="dxa"/>
            <w:tcBorders>
              <w:top w:val="single" w:sz="4" w:space="0" w:color="auto"/>
              <w:left w:val="single" w:sz="4" w:space="0" w:color="auto"/>
              <w:bottom w:val="single" w:sz="4" w:space="0" w:color="auto"/>
              <w:right w:val="single" w:sz="4" w:space="0" w:color="auto"/>
            </w:tcBorders>
          </w:tcPr>
          <w:p w14:paraId="4F5C4829" w14:textId="77777777" w:rsidR="009B2EE2" w:rsidRPr="00A1115A" w:rsidRDefault="009B2EE2" w:rsidP="008645DB">
            <w:pPr>
              <w:pStyle w:val="TAC"/>
            </w:pPr>
            <w:r w:rsidRPr="00A1115A">
              <w:t>880 MHz – 915 MHz</w:t>
            </w:r>
          </w:p>
        </w:tc>
        <w:tc>
          <w:tcPr>
            <w:tcW w:w="3116" w:type="dxa"/>
            <w:tcBorders>
              <w:top w:val="single" w:sz="4" w:space="0" w:color="auto"/>
              <w:left w:val="single" w:sz="4" w:space="0" w:color="auto"/>
              <w:bottom w:val="single" w:sz="4" w:space="0" w:color="auto"/>
              <w:right w:val="single" w:sz="4" w:space="0" w:color="auto"/>
            </w:tcBorders>
          </w:tcPr>
          <w:p w14:paraId="22491979" w14:textId="77777777" w:rsidR="009B2EE2" w:rsidRPr="00A1115A" w:rsidRDefault="009B2EE2" w:rsidP="008645DB">
            <w:pPr>
              <w:pStyle w:val="TAC"/>
            </w:pPr>
            <w:r w:rsidRPr="00A1115A">
              <w:t>925 MHz – 960 MHz</w:t>
            </w:r>
          </w:p>
        </w:tc>
        <w:tc>
          <w:tcPr>
            <w:tcW w:w="1043" w:type="dxa"/>
            <w:tcBorders>
              <w:top w:val="single" w:sz="4" w:space="0" w:color="auto"/>
              <w:left w:val="single" w:sz="4" w:space="0" w:color="auto"/>
              <w:bottom w:val="single" w:sz="4" w:space="0" w:color="auto"/>
              <w:right w:val="single" w:sz="4" w:space="0" w:color="auto"/>
            </w:tcBorders>
          </w:tcPr>
          <w:p w14:paraId="696302DB" w14:textId="77777777" w:rsidR="009B2EE2" w:rsidRPr="00A1115A" w:rsidRDefault="009B2EE2" w:rsidP="008645DB">
            <w:pPr>
              <w:pStyle w:val="TAC"/>
            </w:pPr>
            <w:r w:rsidRPr="00A1115A">
              <w:t>FDD</w:t>
            </w:r>
          </w:p>
        </w:tc>
      </w:tr>
      <w:tr w:rsidR="009B2EE2" w:rsidRPr="004D6DE3" w14:paraId="510DCF70"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D0E6963" w14:textId="77777777" w:rsidR="009B2EE2" w:rsidRPr="004D6DE3" w:rsidRDefault="009B2EE2"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28</w:t>
            </w:r>
          </w:p>
        </w:tc>
        <w:tc>
          <w:tcPr>
            <w:tcW w:w="3536" w:type="dxa"/>
            <w:tcBorders>
              <w:top w:val="single" w:sz="4" w:space="0" w:color="auto"/>
              <w:left w:val="single" w:sz="4" w:space="0" w:color="auto"/>
              <w:bottom w:val="single" w:sz="4" w:space="0" w:color="auto"/>
              <w:right w:val="single" w:sz="4" w:space="0" w:color="auto"/>
            </w:tcBorders>
          </w:tcPr>
          <w:p w14:paraId="4CEDA9DF" w14:textId="77777777" w:rsidR="009B2EE2" w:rsidRPr="00A1115A" w:rsidRDefault="009B2EE2" w:rsidP="008645DB">
            <w:pPr>
              <w:pStyle w:val="TAC"/>
            </w:pPr>
            <w:r>
              <w:t>703</w:t>
            </w:r>
            <w:r w:rsidRPr="00A1115A">
              <w:t xml:space="preserve"> MHz – </w:t>
            </w:r>
            <w:r>
              <w:t>748</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549A9E9C" w14:textId="77777777" w:rsidR="009B2EE2" w:rsidRPr="00A1115A" w:rsidRDefault="009B2EE2" w:rsidP="008645DB">
            <w:pPr>
              <w:pStyle w:val="TAC"/>
            </w:pPr>
            <w:r w:rsidRPr="00A1115A">
              <w:t>7</w:t>
            </w:r>
            <w:r>
              <w:t>58</w:t>
            </w:r>
            <w:r w:rsidRPr="00A1115A">
              <w:t xml:space="preserve"> MHz – 8</w:t>
            </w:r>
            <w:r>
              <w:t>03</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4AC3B544" w14:textId="77777777" w:rsidR="009B2EE2" w:rsidRPr="00A1115A" w:rsidRDefault="009B2EE2" w:rsidP="008645DB">
            <w:pPr>
              <w:pStyle w:val="TAC"/>
            </w:pPr>
            <w:r w:rsidRPr="00A1115A">
              <w:t>FDD</w:t>
            </w:r>
          </w:p>
        </w:tc>
      </w:tr>
      <w:tr w:rsidR="009B2EE2" w:rsidRPr="004D6DE3" w14:paraId="60DB0FD2"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DBDE72" w14:textId="77777777" w:rsidR="009B2EE2" w:rsidRPr="004D6DE3" w:rsidRDefault="009B2EE2"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22F17E54" w14:textId="77777777" w:rsidR="009B2EE2" w:rsidRPr="00A1115A" w:rsidRDefault="009B2EE2"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258817DC" w14:textId="77777777" w:rsidR="009B2EE2" w:rsidRPr="00A1115A" w:rsidRDefault="009B2EE2"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7108275D" w14:textId="77777777" w:rsidR="009B2EE2" w:rsidRPr="00A1115A" w:rsidRDefault="009B2EE2" w:rsidP="008645DB">
            <w:pPr>
              <w:pStyle w:val="TAC"/>
            </w:pPr>
            <w:r w:rsidRPr="00A1115A">
              <w:t>SDL</w:t>
            </w:r>
            <w:r>
              <w:rPr>
                <w:vertAlign w:val="superscript"/>
              </w:rPr>
              <w:t>19</w:t>
            </w:r>
          </w:p>
        </w:tc>
      </w:tr>
    </w:tbl>
    <w:p w14:paraId="4EFAE100" w14:textId="77777777" w:rsidR="009B2EE2" w:rsidRDefault="009B2EE2" w:rsidP="009B2EE2">
      <w:pPr>
        <w:rPr>
          <w:lang w:eastAsia="zh-CN"/>
        </w:rPr>
      </w:pPr>
    </w:p>
    <w:p w14:paraId="0996A48E" w14:textId="0D5A0F10" w:rsidR="009B2EE2" w:rsidRPr="005D2633" w:rsidRDefault="009B2EE2" w:rsidP="009B2EE2">
      <w:pPr>
        <w:pStyle w:val="Heading4"/>
        <w:rPr>
          <w:rFonts w:cs="Arial"/>
          <w:lang w:eastAsia="zh-CN"/>
        </w:rPr>
      </w:pPr>
      <w:bookmarkStart w:id="121" w:name="_Toc180420364"/>
      <w:r w:rsidRPr="005D2633">
        <w:rPr>
          <w:rFonts w:cs="Arial"/>
          <w:lang w:eastAsia="zh-CN"/>
        </w:rPr>
        <w:lastRenderedPageBreak/>
        <w:t>5.</w:t>
      </w:r>
      <w:r>
        <w:rPr>
          <w:rFonts w:cs="Arial"/>
          <w:lang w:eastAsia="zh-CN"/>
        </w:rPr>
        <w:t>3</w:t>
      </w:r>
      <w:r w:rsidRPr="005D2633">
        <w:rPr>
          <w:rFonts w:cs="Arial"/>
          <w:lang w:eastAsia="zh-CN"/>
        </w:rPr>
        <w:t>.1.2</w:t>
      </w:r>
      <w:r w:rsidRPr="005D2633">
        <w:rPr>
          <w:rFonts w:cs="Arial"/>
          <w:lang w:eastAsia="zh-CN"/>
        </w:rPr>
        <w:tab/>
      </w:r>
      <w:r>
        <w:rPr>
          <w:rFonts w:cs="Arial"/>
          <w:lang w:eastAsia="zh-CN"/>
        </w:rPr>
        <w:t>Channel bandwidths per operating band for CA</w:t>
      </w:r>
      <w:bookmarkEnd w:id="121"/>
    </w:p>
    <w:p w14:paraId="7333901C" w14:textId="593AABB9" w:rsidR="009B2EE2" w:rsidRPr="006C68CC" w:rsidRDefault="009B2EE2" w:rsidP="009B2EE2">
      <w:pPr>
        <w:pStyle w:val="TH"/>
        <w:rPr>
          <w:rFonts w:cs="Arial"/>
        </w:rPr>
      </w:pPr>
      <w:r>
        <w:rPr>
          <w:rFonts w:cs="Arial"/>
        </w:rPr>
        <w:t xml:space="preserve">Table </w:t>
      </w:r>
      <w:r w:rsidRPr="006C68CC">
        <w:rPr>
          <w:rFonts w:cs="Arial"/>
        </w:rPr>
        <w:t>5.3.1</w:t>
      </w:r>
      <w:r>
        <w:rPr>
          <w:rFonts w:cs="Arial"/>
        </w:rPr>
        <w:t xml:space="preserve">.2-1: Supported bandwidths per </w:t>
      </w:r>
      <w:r w:rsidRPr="006C68CC">
        <w:rPr>
          <w:rFonts w:cs="Arial"/>
        </w:rPr>
        <w:t>CA</w:t>
      </w:r>
      <w:r>
        <w:rPr>
          <w:rFonts w:cs="Arial"/>
        </w:rPr>
        <w:t xml:space="preserve"> band combination</w:t>
      </w:r>
    </w:p>
    <w:tbl>
      <w:tblPr>
        <w:tblW w:w="4777" w:type="pct"/>
        <w:tblLook w:val="04A0" w:firstRow="1" w:lastRow="0" w:firstColumn="1" w:lastColumn="0" w:noHBand="0" w:noVBand="1"/>
      </w:tblPr>
      <w:tblGrid>
        <w:gridCol w:w="1699"/>
        <w:gridCol w:w="1878"/>
        <w:gridCol w:w="674"/>
        <w:gridCol w:w="3664"/>
        <w:gridCol w:w="1286"/>
      </w:tblGrid>
      <w:tr w:rsidR="009B2EE2" w:rsidRPr="004D6DE3" w14:paraId="6EB87AE7" w14:textId="77777777" w:rsidTr="008645DB">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2C68AD" w14:textId="77777777" w:rsidR="009B2EE2" w:rsidRPr="004D6DE3" w:rsidRDefault="009B2EE2"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9B2EE2" w:rsidRPr="004D6DE3" w14:paraId="71137D64" w14:textId="77777777" w:rsidTr="008645DB">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64FE9C1" w14:textId="77777777" w:rsidR="009B2EE2" w:rsidRPr="004D6DE3" w:rsidRDefault="009B2EE2" w:rsidP="008645DB">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2C75214"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23A48F40"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7B1856C0"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6FC4EF0B"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9B2EE2" w:rsidRPr="004D6DE3" w14:paraId="60437126" w14:textId="77777777" w:rsidTr="008645DB">
        <w:trPr>
          <w:trHeight w:val="70"/>
        </w:trPr>
        <w:tc>
          <w:tcPr>
            <w:tcW w:w="931" w:type="pct"/>
            <w:tcBorders>
              <w:top w:val="single" w:sz="4" w:space="0" w:color="auto"/>
              <w:left w:val="single" w:sz="4" w:space="0" w:color="auto"/>
              <w:right w:val="single" w:sz="4" w:space="0" w:color="auto"/>
            </w:tcBorders>
            <w:shd w:val="clear" w:color="auto" w:fill="auto"/>
            <w:vAlign w:val="center"/>
          </w:tcPr>
          <w:p w14:paraId="13BE6409" w14:textId="77777777" w:rsidR="009B2EE2" w:rsidRPr="004D6DE3" w:rsidRDefault="009B2EE2" w:rsidP="008645DB">
            <w:pPr>
              <w:spacing w:after="0"/>
              <w:rPr>
                <w:rFonts w:ascii="Arial" w:hAnsi="Arial" w:cs="Arial"/>
                <w:color w:val="000000"/>
                <w:sz w:val="18"/>
                <w:szCs w:val="18"/>
              </w:rPr>
            </w:pPr>
            <w:r w:rsidRPr="00504502">
              <w:rPr>
                <w:rFonts w:ascii="Arial" w:hAnsi="Arial" w:cs="Arial"/>
                <w:color w:val="000000"/>
                <w:sz w:val="18"/>
                <w:szCs w:val="18"/>
              </w:rPr>
              <w:t>CA_n8A-n2</w:t>
            </w:r>
            <w:r>
              <w:rPr>
                <w:rFonts w:ascii="Arial" w:hAnsi="Arial" w:cs="Arial"/>
                <w:color w:val="000000"/>
                <w:sz w:val="18"/>
                <w:szCs w:val="18"/>
              </w:rPr>
              <w:t>8</w:t>
            </w:r>
            <w:r w:rsidRPr="00504502">
              <w:rPr>
                <w:rFonts w:ascii="Arial" w:hAnsi="Arial" w:cs="Arial"/>
                <w:color w:val="000000"/>
                <w:sz w:val="18"/>
                <w:szCs w:val="18"/>
              </w:rPr>
              <w:t>A-n75A</w:t>
            </w:r>
          </w:p>
        </w:tc>
        <w:tc>
          <w:tcPr>
            <w:tcW w:w="1028" w:type="pct"/>
            <w:tcBorders>
              <w:top w:val="single" w:sz="4" w:space="0" w:color="auto"/>
              <w:left w:val="nil"/>
              <w:right w:val="single" w:sz="4" w:space="0" w:color="auto"/>
            </w:tcBorders>
            <w:shd w:val="clear" w:color="auto" w:fill="auto"/>
          </w:tcPr>
          <w:p w14:paraId="0A1066BE" w14:textId="77777777" w:rsidR="009B2EE2" w:rsidRDefault="009B2EE2" w:rsidP="008645DB">
            <w:pPr>
              <w:spacing w:after="0"/>
            </w:pPr>
            <w:r w:rsidRPr="00F01133">
              <w:rPr>
                <w:rFonts w:ascii="Arial" w:hAnsi="Arial" w:cs="Arial"/>
                <w:color w:val="000000"/>
                <w:sz w:val="18"/>
                <w:szCs w:val="18"/>
              </w:rPr>
              <w:t>CA_n8A-n2</w:t>
            </w:r>
            <w:r>
              <w:rPr>
                <w:rFonts w:ascii="Arial" w:hAnsi="Arial" w:cs="Arial"/>
                <w:color w:val="000000"/>
                <w:sz w:val="18"/>
                <w:szCs w:val="18"/>
              </w:rPr>
              <w:t>8</w:t>
            </w:r>
            <w:r w:rsidRPr="00F01133">
              <w:rPr>
                <w:rFonts w:ascii="Arial"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24246B7"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39F9D18" w14:textId="77777777" w:rsidR="009B2EE2" w:rsidRPr="004D6DE3" w:rsidRDefault="009B2EE2"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D5A678E" w14:textId="77777777" w:rsidR="009B2EE2" w:rsidRPr="004D6DE3" w:rsidRDefault="009B2EE2" w:rsidP="008645DB">
            <w:pPr>
              <w:spacing w:before="100" w:beforeAutospacing="1" w:after="0"/>
              <w:jc w:val="center"/>
              <w:rPr>
                <w:rFonts w:ascii="Arial" w:hAnsi="Arial" w:cs="Arial"/>
                <w:sz w:val="18"/>
                <w:szCs w:val="18"/>
              </w:rPr>
            </w:pPr>
            <w:r w:rsidRPr="001106AE">
              <w:rPr>
                <w:rFonts w:ascii="Arial" w:hAnsi="Arial" w:cs="Arial"/>
                <w:sz w:val="18"/>
                <w:szCs w:val="18"/>
                <w:lang w:val="en-US" w:eastAsia="zh-CN" w:bidi="ar"/>
              </w:rPr>
              <w:t xml:space="preserve">4 </w:t>
            </w:r>
            <w:r w:rsidRPr="001106AE">
              <w:rPr>
                <w:rFonts w:ascii="Arial" w:hAnsi="Arial" w:cs="Arial" w:hint="eastAsia"/>
                <w:sz w:val="18"/>
                <w:szCs w:val="18"/>
                <w:lang w:val="en-US" w:eastAsia="zh-CN" w:bidi="ar"/>
              </w:rPr>
              <w:t>and</w:t>
            </w:r>
            <w:r w:rsidRPr="001106AE">
              <w:rPr>
                <w:rFonts w:ascii="Arial" w:hAnsi="Arial" w:cs="Arial"/>
                <w:sz w:val="18"/>
                <w:szCs w:val="18"/>
              </w:rPr>
              <w:t xml:space="preserve"> 5</w:t>
            </w:r>
          </w:p>
        </w:tc>
      </w:tr>
      <w:tr w:rsidR="009B2EE2" w:rsidRPr="004D6DE3" w14:paraId="43A416D1" w14:textId="77777777" w:rsidTr="008645DB">
        <w:trPr>
          <w:trHeight w:val="70"/>
        </w:trPr>
        <w:tc>
          <w:tcPr>
            <w:tcW w:w="931" w:type="pct"/>
            <w:tcBorders>
              <w:left w:val="single" w:sz="4" w:space="0" w:color="auto"/>
              <w:right w:val="single" w:sz="4" w:space="0" w:color="auto"/>
            </w:tcBorders>
            <w:shd w:val="clear" w:color="auto" w:fill="auto"/>
            <w:vAlign w:val="center"/>
          </w:tcPr>
          <w:p w14:paraId="1658B259" w14:textId="77777777" w:rsidR="009B2EE2" w:rsidRPr="004D6DE3" w:rsidRDefault="009B2EE2" w:rsidP="008645DB">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63BEB741" w14:textId="77777777" w:rsidR="009B2EE2" w:rsidRDefault="009B2EE2"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68917ED"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467945E" w14:textId="77777777" w:rsidR="009B2EE2" w:rsidRPr="004D6DE3" w:rsidRDefault="009B2EE2"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44B3DFF8" w14:textId="77777777" w:rsidR="009B2EE2" w:rsidRPr="004D6DE3" w:rsidRDefault="009B2EE2" w:rsidP="008645DB">
            <w:pPr>
              <w:spacing w:after="0"/>
              <w:rPr>
                <w:rFonts w:ascii="Arial" w:hAnsi="Arial" w:cs="Arial"/>
                <w:sz w:val="18"/>
                <w:szCs w:val="18"/>
              </w:rPr>
            </w:pPr>
          </w:p>
        </w:tc>
      </w:tr>
      <w:tr w:rsidR="009B2EE2" w:rsidRPr="004D6DE3" w14:paraId="07D6E634" w14:textId="77777777" w:rsidTr="008645DB">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090C3515" w14:textId="77777777" w:rsidR="009B2EE2" w:rsidRPr="004D6DE3" w:rsidRDefault="009B2EE2" w:rsidP="008645DB">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45D2259" w14:textId="77777777" w:rsidR="009B2EE2" w:rsidRDefault="009B2EE2"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3FB8140"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29A7B0D" w14:textId="77777777" w:rsidR="009B2EE2" w:rsidRPr="004D6DE3" w:rsidRDefault="009B2EE2" w:rsidP="008645DB">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4B6F4C82" w14:textId="77777777" w:rsidR="009B2EE2" w:rsidRPr="004D6DE3" w:rsidRDefault="009B2EE2" w:rsidP="008645DB">
            <w:pPr>
              <w:spacing w:after="0"/>
              <w:rPr>
                <w:rFonts w:ascii="Arial" w:hAnsi="Arial" w:cs="Arial"/>
                <w:sz w:val="18"/>
                <w:szCs w:val="18"/>
              </w:rPr>
            </w:pPr>
          </w:p>
        </w:tc>
      </w:tr>
    </w:tbl>
    <w:p w14:paraId="5A4A1D99" w14:textId="77777777" w:rsidR="009B2EE2" w:rsidRDefault="009B2EE2" w:rsidP="009B2EE2">
      <w:pPr>
        <w:spacing w:after="0"/>
        <w:rPr>
          <w:rFonts w:eastAsia="Calibri"/>
          <w:lang w:eastAsia="ko-KR"/>
        </w:rPr>
      </w:pPr>
    </w:p>
    <w:p w14:paraId="685E6613" w14:textId="77777777" w:rsidR="009B2EE2" w:rsidRPr="004D6DE3" w:rsidRDefault="009B2EE2" w:rsidP="009B2EE2">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87ECB89" w14:textId="77777777" w:rsidR="009B2EE2" w:rsidRDefault="009B2EE2" w:rsidP="009B2EE2"/>
    <w:p w14:paraId="0352F814" w14:textId="7503EFF9" w:rsidR="009B2EE2" w:rsidRPr="006C68CC" w:rsidRDefault="009B2EE2" w:rsidP="009B2EE2">
      <w:pPr>
        <w:pStyle w:val="Heading4"/>
        <w:rPr>
          <w:rFonts w:cs="Arial"/>
          <w:lang w:eastAsia="zh-CN"/>
        </w:rPr>
      </w:pPr>
      <w:bookmarkStart w:id="122" w:name="_Toc180420365"/>
      <w:r w:rsidRPr="005D2633">
        <w:rPr>
          <w:rFonts w:cs="Arial"/>
          <w:lang w:eastAsia="zh-CN"/>
        </w:rPr>
        <w:t>5.</w:t>
      </w:r>
      <w:r>
        <w:rPr>
          <w:rFonts w:cs="Arial"/>
          <w:lang w:eastAsia="zh-CN"/>
        </w:rPr>
        <w:t>3</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IB,c</w:t>
      </w:r>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22"/>
    </w:p>
    <w:p w14:paraId="2103B850" w14:textId="77777777" w:rsidR="009B2EE2" w:rsidRDefault="009B2EE2" w:rsidP="009B2EE2">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6C28C83" w14:textId="0CE25BA1" w:rsidR="009B2EE2" w:rsidRPr="006C68CC" w:rsidRDefault="009B2EE2" w:rsidP="009B2EE2">
      <w:pPr>
        <w:pStyle w:val="Heading3"/>
        <w:rPr>
          <w:rFonts w:cs="Arial"/>
          <w:szCs w:val="28"/>
          <w:lang w:val="en-US" w:eastAsia="zh-CN"/>
        </w:rPr>
      </w:pPr>
      <w:bookmarkStart w:id="123" w:name="_Toc180420366"/>
      <w:r w:rsidRPr="006C68CC">
        <w:rPr>
          <w:rFonts w:cs="Arial"/>
          <w:szCs w:val="28"/>
          <w:lang w:val="en-US" w:eastAsia="zh-CN"/>
        </w:rPr>
        <w:t>5.</w:t>
      </w:r>
      <w:r>
        <w:rPr>
          <w:rFonts w:cs="Arial"/>
          <w:szCs w:val="28"/>
          <w:lang w:val="en-US" w:eastAsia="zh-CN"/>
        </w:rPr>
        <w:t>3</w:t>
      </w:r>
      <w:r w:rsidRPr="006C68CC">
        <w:rPr>
          <w:rFonts w:cs="Arial"/>
          <w:szCs w:val="28"/>
          <w:lang w:val="en-US" w:eastAsia="zh-CN"/>
        </w:rPr>
        <w:t>.2</w:t>
      </w:r>
      <w:r w:rsidRPr="006C68CC">
        <w:rPr>
          <w:rFonts w:cs="Arial"/>
          <w:szCs w:val="28"/>
          <w:lang w:val="en-US" w:eastAsia="zh-CN"/>
        </w:rPr>
        <w:tab/>
        <w:t>Specific for 2 bands UL CA</w:t>
      </w:r>
      <w:bookmarkEnd w:id="123"/>
    </w:p>
    <w:p w14:paraId="109557F5" w14:textId="0D4EA09B" w:rsidR="009B2EE2" w:rsidRPr="006C68CC" w:rsidRDefault="009B2EE2" w:rsidP="006C68CC">
      <w:pPr>
        <w:pStyle w:val="Heading4"/>
        <w:rPr>
          <w:rFonts w:cs="Arial"/>
          <w:lang w:eastAsia="zh-CN"/>
        </w:rPr>
      </w:pPr>
      <w:bookmarkStart w:id="124" w:name="_Toc180420367"/>
      <w:r w:rsidRPr="006C68CC">
        <w:rPr>
          <w:rFonts w:cs="Arial"/>
          <w:lang w:eastAsia="zh-CN"/>
        </w:rPr>
        <w:t>5.</w:t>
      </w:r>
      <w:r>
        <w:rPr>
          <w:rFonts w:cs="Arial"/>
          <w:lang w:eastAsia="zh-CN"/>
        </w:rPr>
        <w:t>3</w:t>
      </w:r>
      <w:r w:rsidRPr="006C68CC">
        <w:rPr>
          <w:rFonts w:cs="Arial"/>
          <w:lang w:eastAsia="zh-CN"/>
        </w:rPr>
        <w:t>.2.1</w:t>
      </w:r>
      <w:r w:rsidRPr="006C68CC">
        <w:rPr>
          <w:rFonts w:cs="Arial"/>
          <w:lang w:eastAsia="zh-CN"/>
        </w:rPr>
        <w:tab/>
        <w:t>UE co-existence studies</w:t>
      </w:r>
      <w:bookmarkEnd w:id="124"/>
    </w:p>
    <w:p w14:paraId="4C5C07BA" w14:textId="77777777" w:rsidR="009B2EE2" w:rsidRDefault="009B2EE2" w:rsidP="009B2EE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01A14D7B" w14:textId="28E9B51E" w:rsidR="009B2EE2" w:rsidRPr="00242348" w:rsidRDefault="009B2EE2" w:rsidP="009B2EE2">
      <w:pPr>
        <w:pStyle w:val="Heading5"/>
        <w:overflowPunct w:val="0"/>
        <w:autoSpaceDE w:val="0"/>
        <w:autoSpaceDN w:val="0"/>
        <w:adjustRightInd w:val="0"/>
        <w:textAlignment w:val="baseline"/>
        <w:rPr>
          <w:snapToGrid w:val="0"/>
          <w:lang w:eastAsia="en-GB"/>
        </w:rPr>
      </w:pPr>
      <w:bookmarkStart w:id="125" w:name="_Toc180420368"/>
      <w:r w:rsidRPr="00242348">
        <w:rPr>
          <w:rFonts w:hint="eastAsia"/>
          <w:snapToGrid w:val="0"/>
          <w:lang w:eastAsia="en-GB"/>
        </w:rPr>
        <w:t>5.</w:t>
      </w:r>
      <w:r>
        <w:rPr>
          <w:snapToGrid w:val="0"/>
          <w:lang w:eastAsia="en-GB"/>
        </w:rPr>
        <w:t>3</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25"/>
    </w:p>
    <w:p w14:paraId="2426122C" w14:textId="2CD6F775" w:rsidR="009B2EE2" w:rsidRPr="00A76C0A" w:rsidRDefault="009B2EE2" w:rsidP="009B2EE2">
      <w:pPr>
        <w:rPr>
          <w:rFonts w:eastAsia="MS Mincho"/>
        </w:rPr>
      </w:pPr>
      <w:r w:rsidRPr="00A76C0A">
        <w:rPr>
          <w:rFonts w:eastAsia="MS Mincho"/>
        </w:rPr>
        <w:t xml:space="preserve">Table </w:t>
      </w:r>
      <w:r w:rsidRPr="00A76C0A">
        <w:rPr>
          <w:rFonts w:eastAsia="MS Mincho" w:hint="eastAsia"/>
        </w:rPr>
        <w:t>5.</w:t>
      </w:r>
      <w:r>
        <w:rPr>
          <w:rFonts w:eastAsia="MS Mincho"/>
        </w:rPr>
        <w:t>3.2.1</w:t>
      </w:r>
      <w:r w:rsidRPr="00A76C0A">
        <w:rPr>
          <w:rFonts w:eastAsia="MS Mincho"/>
        </w:rPr>
        <w:t xml:space="preserve">.1-1 provides the two UL bands with one CC per band IMD interference analysis for </w:t>
      </w:r>
      <w:r w:rsidRPr="009D535B">
        <w:rPr>
          <w:rFonts w:eastAsia="MS Mincho"/>
        </w:rPr>
        <w:t>CA_n8A-n2</w:t>
      </w:r>
      <w:r>
        <w:rPr>
          <w:rFonts w:eastAsia="MS Mincho"/>
        </w:rPr>
        <w:t>8</w:t>
      </w:r>
      <w:r w:rsidRPr="009D535B">
        <w:rPr>
          <w:rFonts w:eastAsia="MS Mincho"/>
        </w:rPr>
        <w:t>A-n75A</w:t>
      </w:r>
      <w:r w:rsidRPr="00A76C0A">
        <w:rPr>
          <w:rFonts w:eastAsia="MS Mincho"/>
        </w:rPr>
        <w:t xml:space="preserve"> with UL </w:t>
      </w:r>
      <w:r w:rsidRPr="009D535B">
        <w:rPr>
          <w:rFonts w:eastAsia="MS Mincho"/>
        </w:rPr>
        <w:t>CA_n8A-n2</w:t>
      </w:r>
      <w:r>
        <w:rPr>
          <w:rFonts w:eastAsia="MS Mincho"/>
        </w:rPr>
        <w:t>8</w:t>
      </w:r>
      <w:r w:rsidRPr="009D535B">
        <w:rPr>
          <w:rFonts w:eastAsia="MS Mincho"/>
        </w:rPr>
        <w:t>A</w:t>
      </w:r>
      <w:r w:rsidRPr="00A76C0A">
        <w:rPr>
          <w:rFonts w:eastAsia="MS Mincho"/>
        </w:rPr>
        <w:t>.</w:t>
      </w:r>
    </w:p>
    <w:p w14:paraId="6393D516" w14:textId="36DD2DE5" w:rsidR="009B2EE2" w:rsidRPr="006C68CC" w:rsidRDefault="009B2EE2" w:rsidP="006C68CC">
      <w:pPr>
        <w:pStyle w:val="TH"/>
        <w:rPr>
          <w:rFonts w:cs="Arial"/>
          <w:b w:val="0"/>
        </w:rPr>
      </w:pPr>
      <w:r w:rsidRPr="006C68CC">
        <w:rPr>
          <w:rFonts w:cs="Arial"/>
        </w:rPr>
        <w:lastRenderedPageBreak/>
        <w:t>Table 5.3.2.1.1-1: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B2EE2" w14:paraId="763A89D1"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628DB0" w14:textId="77777777" w:rsidR="009B2EE2" w:rsidRDefault="009B2EE2"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26F42" w14:textId="77777777" w:rsidR="009B2EE2" w:rsidRDefault="009B2EE2"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2F40B" w14:textId="77777777" w:rsidR="009B2EE2" w:rsidRDefault="009B2EE2"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E92543" w14:textId="77777777" w:rsidR="009B2EE2" w:rsidRDefault="009B2EE2"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4737F4" w14:textId="77777777" w:rsidR="009B2EE2" w:rsidRDefault="009B2EE2" w:rsidP="008645DB">
            <w:pPr>
              <w:pStyle w:val="TAH"/>
            </w:pPr>
            <w:r>
              <w:t>f</w:t>
            </w:r>
            <w:r>
              <w:rPr>
                <w:vertAlign w:val="subscript"/>
              </w:rPr>
              <w:t>y_high</w:t>
            </w:r>
          </w:p>
        </w:tc>
      </w:tr>
      <w:tr w:rsidR="009B2EE2" w14:paraId="1BD5A36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C612A2" w14:textId="77777777" w:rsidR="009B2EE2" w:rsidRDefault="009B2EE2"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C5A67E" w14:textId="77777777" w:rsidR="009B2EE2" w:rsidRDefault="009B2EE2"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912136"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B414F9"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954DC8"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9B2EE2" w14:paraId="1C0333B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EABDFF"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87CB15" w14:textId="77777777" w:rsidR="009B2EE2" w:rsidRDefault="009B2EE2" w:rsidP="008645DB">
            <w:pPr>
              <w:pStyle w:val="TAL"/>
              <w:jc w:val="center"/>
              <w:rPr>
                <w:lang w:val="en-US"/>
              </w:rPr>
            </w:pPr>
            <w:r>
              <w:rPr>
                <w:lang w:val="en-US"/>
              </w:rPr>
              <w:t>132–212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6D0C0" w14:textId="77777777" w:rsidR="009B2EE2" w:rsidRDefault="009B2EE2" w:rsidP="008645DB">
            <w:pPr>
              <w:keepNext/>
              <w:keepLines/>
              <w:spacing w:after="0"/>
              <w:jc w:val="center"/>
              <w:rPr>
                <w:sz w:val="18"/>
                <w:lang w:val="en-US"/>
              </w:rPr>
            </w:pPr>
            <w:r>
              <w:rPr>
                <w:sz w:val="18"/>
                <w:lang w:val="en-US"/>
              </w:rPr>
              <w:t>1583–</w:t>
            </w:r>
            <w:r w:rsidRPr="00D16717">
              <w:rPr>
                <w:sz w:val="18"/>
                <w:lang w:val="en-US"/>
              </w:rPr>
              <w:t>1</w:t>
            </w:r>
            <w:r>
              <w:rPr>
                <w:sz w:val="18"/>
                <w:lang w:val="en-US"/>
              </w:rPr>
              <w:t>663</w:t>
            </w:r>
          </w:p>
        </w:tc>
      </w:tr>
      <w:tr w:rsidR="009B2EE2" w14:paraId="7DB5A67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39E6A" w14:textId="77777777" w:rsidR="009B2EE2" w:rsidRDefault="009B2EE2"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41256B"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455CB3"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022F46"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DC47A6"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9B2EE2" w14:paraId="6D14ADF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C0D490"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A77958" w14:textId="77777777" w:rsidR="009B2EE2" w:rsidRDefault="009B2EE2" w:rsidP="008645DB">
            <w:pPr>
              <w:keepNext/>
              <w:keepLines/>
              <w:spacing w:after="0"/>
              <w:jc w:val="center"/>
              <w:rPr>
                <w:sz w:val="18"/>
                <w:lang w:eastAsia="ja-JP"/>
              </w:rPr>
            </w:pPr>
            <w:r>
              <w:rPr>
                <w:sz w:val="18"/>
                <w:lang w:val="en-US"/>
              </w:rPr>
              <w:t>1012–1127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E7076D" w14:textId="77777777" w:rsidR="009B2EE2" w:rsidRDefault="009B2EE2" w:rsidP="008645DB">
            <w:pPr>
              <w:keepNext/>
              <w:keepLines/>
              <w:spacing w:after="0"/>
              <w:jc w:val="center"/>
              <w:rPr>
                <w:sz w:val="18"/>
                <w:lang w:eastAsia="ja-JP"/>
              </w:rPr>
            </w:pPr>
            <w:r>
              <w:rPr>
                <w:sz w:val="18"/>
                <w:lang w:val="en-US"/>
              </w:rPr>
              <w:t>491–616</w:t>
            </w:r>
          </w:p>
        </w:tc>
      </w:tr>
      <w:tr w:rsidR="009B2EE2" w14:paraId="7712836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401D4" w14:textId="77777777" w:rsidR="009B2EE2" w:rsidRDefault="009B2EE2"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A6F4F7"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105E20"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F7ECE2"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8476C4C"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9B2EE2" w14:paraId="54FD088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85140"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61D2B4" w14:textId="77777777" w:rsidR="009B2EE2" w:rsidRDefault="009B2EE2" w:rsidP="008645DB">
            <w:pPr>
              <w:keepNext/>
              <w:keepLines/>
              <w:spacing w:after="0"/>
              <w:jc w:val="center"/>
              <w:rPr>
                <w:sz w:val="18"/>
                <w:lang w:val="en-US"/>
              </w:rPr>
            </w:pPr>
            <w:r w:rsidRPr="00D16717">
              <w:rPr>
                <w:sz w:val="18"/>
                <w:lang w:val="en-US"/>
              </w:rPr>
              <w:t>2</w:t>
            </w:r>
            <w:r>
              <w:rPr>
                <w:sz w:val="18"/>
                <w:lang w:val="en-US"/>
              </w:rPr>
              <w:t>463–</w:t>
            </w:r>
            <w:r w:rsidRPr="00D16717">
              <w:rPr>
                <w:sz w:val="18"/>
                <w:lang w:val="en-US"/>
              </w:rPr>
              <w:t>2</w:t>
            </w:r>
            <w:r>
              <w:rPr>
                <w:sz w:val="18"/>
                <w:lang w:val="en-US"/>
              </w:rPr>
              <w:t>578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CFDAF" w14:textId="77777777" w:rsidR="009B2EE2" w:rsidRDefault="009B2EE2" w:rsidP="008645DB">
            <w:pPr>
              <w:keepNext/>
              <w:keepLines/>
              <w:spacing w:after="0"/>
              <w:jc w:val="center"/>
              <w:rPr>
                <w:sz w:val="18"/>
                <w:lang w:val="en-US"/>
              </w:rPr>
            </w:pPr>
            <w:r w:rsidRPr="00D16717">
              <w:rPr>
                <w:sz w:val="18"/>
                <w:lang w:val="en-US"/>
              </w:rPr>
              <w:t>2</w:t>
            </w:r>
            <w:r>
              <w:rPr>
                <w:sz w:val="18"/>
                <w:lang w:val="en-US"/>
              </w:rPr>
              <w:t>286–</w:t>
            </w:r>
            <w:r w:rsidRPr="00D16717">
              <w:rPr>
                <w:sz w:val="18"/>
                <w:lang w:val="en-US"/>
              </w:rPr>
              <w:t>2</w:t>
            </w:r>
            <w:r>
              <w:rPr>
                <w:sz w:val="18"/>
                <w:lang w:val="en-US"/>
              </w:rPr>
              <w:t>411</w:t>
            </w:r>
          </w:p>
        </w:tc>
      </w:tr>
      <w:tr w:rsidR="009B2EE2" w14:paraId="03D167A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3DEB3C" w14:textId="77777777" w:rsidR="009B2EE2" w:rsidRDefault="009B2EE2"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760064" w14:textId="77777777" w:rsidR="009B2EE2" w:rsidRDefault="009B2EE2"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DF9BA85" w14:textId="77777777" w:rsidR="009B2EE2" w:rsidRDefault="009B2EE2"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755104" w14:textId="77777777" w:rsidR="009B2EE2" w:rsidRDefault="009B2EE2"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B1D1FC" w14:textId="77777777" w:rsidR="009B2EE2" w:rsidRDefault="009B2EE2"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9B2EE2" w14:paraId="4F6DC34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105A6" w14:textId="77777777" w:rsidR="009B2EE2" w:rsidRDefault="009B2EE2"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C25E56" w14:textId="77777777" w:rsidR="009B2EE2" w:rsidRDefault="009B2EE2" w:rsidP="008645DB">
            <w:pPr>
              <w:keepNext/>
              <w:keepLines/>
              <w:spacing w:after="0"/>
              <w:jc w:val="center"/>
              <w:rPr>
                <w:sz w:val="18"/>
                <w:lang w:eastAsia="ja-JP"/>
              </w:rPr>
            </w:pPr>
            <w:r w:rsidRPr="00D16717">
              <w:rPr>
                <w:sz w:val="18"/>
                <w:lang w:val="en-US"/>
              </w:rPr>
              <w:t>1</w:t>
            </w:r>
            <w:r>
              <w:rPr>
                <w:sz w:val="18"/>
                <w:lang w:val="en-US"/>
              </w:rPr>
              <w:t>892–2042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A9E973" w14:textId="77777777" w:rsidR="009B2EE2" w:rsidRDefault="009B2EE2" w:rsidP="008645DB">
            <w:pPr>
              <w:keepNext/>
              <w:keepLines/>
              <w:spacing w:after="0"/>
              <w:jc w:val="center"/>
              <w:rPr>
                <w:sz w:val="18"/>
                <w:lang w:eastAsia="ja-JP"/>
              </w:rPr>
            </w:pPr>
            <w:r w:rsidRPr="00D16717">
              <w:rPr>
                <w:sz w:val="18"/>
                <w:lang w:val="en-US"/>
              </w:rPr>
              <w:t>1</w:t>
            </w:r>
            <w:r>
              <w:rPr>
                <w:sz w:val="18"/>
                <w:lang w:val="en-US"/>
              </w:rPr>
              <w:t>194–</w:t>
            </w:r>
            <w:r w:rsidRPr="00D16717">
              <w:rPr>
                <w:sz w:val="18"/>
                <w:lang w:val="en-US"/>
              </w:rPr>
              <w:t>1</w:t>
            </w:r>
            <w:r>
              <w:rPr>
                <w:sz w:val="18"/>
                <w:lang w:val="en-US"/>
              </w:rPr>
              <w:t>364</w:t>
            </w:r>
          </w:p>
        </w:tc>
      </w:tr>
      <w:tr w:rsidR="0005247C" w14:paraId="36A7B39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A8212" w14:textId="77777777" w:rsidR="0005247C" w:rsidRDefault="0005247C"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8CB43E"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3EBA835"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EB8126D" w14:textId="77777777" w:rsidR="0005247C" w:rsidRDefault="0005247C" w:rsidP="008645DB">
            <w:pPr>
              <w:pStyle w:val="TAL"/>
              <w:jc w:val="center"/>
              <w:rPr>
                <w:lang w:val="en-US"/>
              </w:rPr>
            </w:pPr>
          </w:p>
        </w:tc>
      </w:tr>
      <w:tr w:rsidR="0005247C" w14:paraId="1BDD245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19972"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889258" w14:textId="77777777" w:rsidR="0005247C" w:rsidRDefault="0005247C" w:rsidP="008645DB">
            <w:pPr>
              <w:keepNext/>
              <w:keepLines/>
              <w:spacing w:after="0"/>
              <w:jc w:val="center"/>
              <w:rPr>
                <w:sz w:val="18"/>
                <w:lang w:eastAsia="ja-JP"/>
              </w:rPr>
            </w:pPr>
            <w:r>
              <w:rPr>
                <w:sz w:val="18"/>
                <w:lang w:val="en-US"/>
              </w:rPr>
              <w:t>264–424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662EAFA" w14:textId="77777777" w:rsidR="0005247C" w:rsidRDefault="0005247C" w:rsidP="008645DB">
            <w:pPr>
              <w:keepNext/>
              <w:keepLines/>
              <w:spacing w:after="0"/>
              <w:jc w:val="center"/>
              <w:rPr>
                <w:sz w:val="18"/>
                <w:lang w:eastAsia="ja-JP"/>
              </w:rPr>
            </w:pPr>
          </w:p>
        </w:tc>
      </w:tr>
      <w:tr w:rsidR="009B2EE2" w14:paraId="354E8B4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87EFE" w14:textId="77777777" w:rsidR="009B2EE2" w:rsidRDefault="009B2EE2"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BC9822" w14:textId="77777777" w:rsidR="009B2EE2" w:rsidRDefault="009B2EE2"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254397" w14:textId="77777777" w:rsidR="009B2EE2" w:rsidRDefault="009B2EE2"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EDFA1" w14:textId="77777777" w:rsidR="009B2EE2" w:rsidRDefault="009B2EE2"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2F61349" w14:textId="77777777" w:rsidR="009B2EE2" w:rsidRDefault="009B2EE2"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9B2EE2" w14:paraId="5FB4BBC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2A9CC"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78B0A8" w14:textId="77777777" w:rsidR="009B2EE2" w:rsidRDefault="009B2EE2" w:rsidP="008645DB">
            <w:pPr>
              <w:keepNext/>
              <w:keepLines/>
              <w:spacing w:after="0"/>
              <w:jc w:val="center"/>
              <w:rPr>
                <w:sz w:val="18"/>
                <w:lang w:eastAsia="ja-JP"/>
              </w:rPr>
            </w:pPr>
            <w:r w:rsidRPr="00D16717">
              <w:rPr>
                <w:sz w:val="18"/>
                <w:lang w:val="en-US"/>
              </w:rPr>
              <w:t>3</w:t>
            </w:r>
            <w:r>
              <w:rPr>
                <w:sz w:val="18"/>
                <w:lang w:val="en-US"/>
              </w:rPr>
              <w:t>343–</w:t>
            </w:r>
            <w:r w:rsidRPr="00D16717">
              <w:rPr>
                <w:sz w:val="18"/>
                <w:lang w:val="en-US"/>
              </w:rPr>
              <w:t>3</w:t>
            </w:r>
            <w:r>
              <w:rPr>
                <w:sz w:val="18"/>
                <w:lang w:val="en-US"/>
              </w:rPr>
              <w:t>493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DE3B0" w14:textId="77777777" w:rsidR="009B2EE2" w:rsidRDefault="009B2EE2" w:rsidP="008645DB">
            <w:pPr>
              <w:keepNext/>
              <w:keepLines/>
              <w:spacing w:after="0"/>
              <w:jc w:val="center"/>
              <w:rPr>
                <w:sz w:val="18"/>
                <w:lang w:eastAsia="ja-JP"/>
              </w:rPr>
            </w:pPr>
            <w:r>
              <w:rPr>
                <w:sz w:val="18"/>
                <w:lang w:val="en-US"/>
              </w:rPr>
              <w:t>2989–</w:t>
            </w:r>
            <w:r w:rsidRPr="00D16717">
              <w:rPr>
                <w:sz w:val="18"/>
                <w:lang w:val="en-US"/>
              </w:rPr>
              <w:t>3</w:t>
            </w:r>
            <w:r>
              <w:rPr>
                <w:sz w:val="18"/>
                <w:lang w:val="en-US"/>
              </w:rPr>
              <w:t>159</w:t>
            </w:r>
          </w:p>
        </w:tc>
      </w:tr>
      <w:tr w:rsidR="00231FDB" w14:paraId="5AADBC4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520F4" w14:textId="77777777" w:rsidR="00231FDB" w:rsidRDefault="00231FDB"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1E120B"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BA7354B"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A730C5A" w14:textId="77777777" w:rsidR="00231FDB" w:rsidRDefault="00231FDB" w:rsidP="008645DB">
            <w:pPr>
              <w:pStyle w:val="TAL"/>
              <w:jc w:val="center"/>
              <w:rPr>
                <w:lang w:val="en-US"/>
              </w:rPr>
            </w:pPr>
          </w:p>
        </w:tc>
      </w:tr>
      <w:tr w:rsidR="00231FDB" w14:paraId="56458D8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1CB2A1"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FDA53A" w14:textId="77777777" w:rsidR="00231FDB" w:rsidRDefault="00231FDB" w:rsidP="008645DB">
            <w:pPr>
              <w:keepNext/>
              <w:keepLines/>
              <w:spacing w:after="0"/>
              <w:jc w:val="center"/>
              <w:rPr>
                <w:sz w:val="18"/>
                <w:lang w:eastAsia="ja-JP"/>
              </w:rPr>
            </w:pPr>
            <w:r w:rsidRPr="00D16717">
              <w:rPr>
                <w:sz w:val="18"/>
                <w:lang w:val="en-US"/>
              </w:rPr>
              <w:t>3</w:t>
            </w:r>
            <w:r>
              <w:rPr>
                <w:sz w:val="18"/>
                <w:lang w:val="en-US"/>
              </w:rPr>
              <w:t>166–</w:t>
            </w:r>
            <w:r w:rsidRPr="00D16717">
              <w:rPr>
                <w:sz w:val="18"/>
                <w:lang w:val="en-US"/>
              </w:rPr>
              <w:t>3</w:t>
            </w:r>
            <w:r>
              <w:rPr>
                <w:sz w:val="18"/>
                <w:lang w:val="en-US"/>
              </w:rPr>
              <w:t>326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B87AA4" w14:textId="77777777" w:rsidR="00231FDB" w:rsidRDefault="00231FDB" w:rsidP="008645DB">
            <w:pPr>
              <w:keepNext/>
              <w:keepLines/>
              <w:spacing w:after="0"/>
              <w:jc w:val="center"/>
              <w:rPr>
                <w:sz w:val="18"/>
                <w:lang w:eastAsia="ja-JP"/>
              </w:rPr>
            </w:pPr>
          </w:p>
        </w:tc>
      </w:tr>
      <w:tr w:rsidR="009B2EE2" w14:paraId="46C4C2D4"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D3AD"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8F5BB5" w14:textId="77777777" w:rsidR="009B2EE2" w:rsidRDefault="009B2EE2"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7BDE9A6" w14:textId="77777777" w:rsidR="009B2EE2" w:rsidRDefault="009B2EE2"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B9564E"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30AF5F"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9B2EE2" w14:paraId="1CE3D0A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730766" w14:textId="77777777" w:rsidR="009B2EE2" w:rsidRDefault="009B2EE2"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EF995D" w14:textId="77777777" w:rsidR="009B2EE2" w:rsidRDefault="009B2EE2" w:rsidP="008645DB">
            <w:pPr>
              <w:keepNext/>
              <w:keepLines/>
              <w:spacing w:after="0"/>
              <w:jc w:val="center"/>
              <w:rPr>
                <w:sz w:val="18"/>
                <w:lang w:eastAsia="ja-JP"/>
              </w:rPr>
            </w:pPr>
            <w:r>
              <w:rPr>
                <w:sz w:val="18"/>
                <w:lang w:val="en-US"/>
              </w:rPr>
              <w:t>1897–</w:t>
            </w:r>
            <w:r w:rsidRPr="00D16717">
              <w:rPr>
                <w:sz w:val="18"/>
                <w:lang w:val="en-US"/>
              </w:rPr>
              <w:t>2</w:t>
            </w:r>
            <w:r>
              <w:rPr>
                <w:sz w:val="18"/>
                <w:lang w:val="en-US"/>
              </w:rPr>
              <w:t>112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B5F4D" w14:textId="77777777" w:rsidR="009B2EE2" w:rsidRDefault="009B2EE2" w:rsidP="008645DB">
            <w:pPr>
              <w:keepNext/>
              <w:keepLines/>
              <w:spacing w:after="0"/>
              <w:jc w:val="center"/>
              <w:rPr>
                <w:sz w:val="18"/>
                <w:lang w:eastAsia="ja-JP"/>
              </w:rPr>
            </w:pPr>
            <w:r w:rsidRPr="00D16717">
              <w:rPr>
                <w:sz w:val="18"/>
                <w:lang w:val="en-US"/>
              </w:rPr>
              <w:t>2</w:t>
            </w:r>
            <w:r>
              <w:rPr>
                <w:sz w:val="18"/>
                <w:lang w:val="en-US"/>
              </w:rPr>
              <w:t>772–</w:t>
            </w:r>
            <w:r w:rsidRPr="00D16717">
              <w:rPr>
                <w:sz w:val="18"/>
                <w:lang w:val="en-US"/>
              </w:rPr>
              <w:t>2</w:t>
            </w:r>
            <w:r>
              <w:rPr>
                <w:sz w:val="18"/>
                <w:lang w:val="en-US"/>
              </w:rPr>
              <w:t>957</w:t>
            </w:r>
          </w:p>
        </w:tc>
      </w:tr>
      <w:tr w:rsidR="009B2EE2" w14:paraId="06FBB50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C7B183"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F1E68E"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2681B9"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4B492A"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3427126"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9B2EE2" w14:paraId="36A15BC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D40FD" w14:textId="77777777" w:rsidR="009B2EE2" w:rsidRDefault="009B2EE2"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92E327" w14:textId="77777777" w:rsidR="009B2EE2" w:rsidRDefault="009B2EE2" w:rsidP="008645DB">
            <w:pPr>
              <w:keepNext/>
              <w:keepLines/>
              <w:spacing w:after="0"/>
              <w:jc w:val="center"/>
              <w:rPr>
                <w:sz w:val="18"/>
                <w:lang w:eastAsia="ja-JP"/>
              </w:rPr>
            </w:pPr>
            <w:r>
              <w:rPr>
                <w:sz w:val="18"/>
                <w:lang w:val="en-US"/>
              </w:rPr>
              <w:t>279–484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146AE" w14:textId="77777777" w:rsidR="009B2EE2" w:rsidRDefault="009B2EE2" w:rsidP="008645DB">
            <w:pPr>
              <w:keepNext/>
              <w:keepLines/>
              <w:spacing w:after="0"/>
              <w:jc w:val="center"/>
              <w:rPr>
                <w:sz w:val="18"/>
                <w:lang w:eastAsia="ja-JP"/>
              </w:rPr>
            </w:pPr>
            <w:r>
              <w:rPr>
                <w:sz w:val="18"/>
                <w:lang w:val="en-US"/>
              </w:rPr>
              <w:t>1144–</w:t>
            </w:r>
            <w:r w:rsidRPr="00D16717">
              <w:rPr>
                <w:sz w:val="18"/>
                <w:lang w:val="en-US"/>
              </w:rPr>
              <w:t>1</w:t>
            </w:r>
            <w:r>
              <w:rPr>
                <w:sz w:val="18"/>
                <w:lang w:val="en-US"/>
              </w:rPr>
              <w:t>339</w:t>
            </w:r>
          </w:p>
        </w:tc>
      </w:tr>
      <w:tr w:rsidR="009B2EE2" w14:paraId="141FFE1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4B9219"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30C5FC" w14:textId="77777777" w:rsidR="009B2EE2" w:rsidRDefault="009B2EE2"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F284CE2" w14:textId="77777777" w:rsidR="009B2EE2" w:rsidRDefault="009B2EE2"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A4901"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36F691A"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9B2EE2" w14:paraId="5444C46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269C8" w14:textId="77777777" w:rsidR="009B2EE2" w:rsidRDefault="009B2EE2"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80D974" w14:textId="77777777" w:rsidR="009B2EE2" w:rsidRDefault="009B2EE2" w:rsidP="008645DB">
            <w:pPr>
              <w:keepNext/>
              <w:keepLines/>
              <w:spacing w:after="0"/>
              <w:jc w:val="center"/>
              <w:rPr>
                <w:sz w:val="18"/>
                <w:lang w:eastAsia="ja-JP"/>
              </w:rPr>
            </w:pPr>
            <w:r>
              <w:rPr>
                <w:sz w:val="18"/>
                <w:lang w:val="en-US"/>
              </w:rPr>
              <w:t>3692–3907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2E8AC" w14:textId="77777777" w:rsidR="009B2EE2" w:rsidRDefault="009B2EE2" w:rsidP="008645DB">
            <w:pPr>
              <w:keepNext/>
              <w:keepLines/>
              <w:spacing w:after="0"/>
              <w:jc w:val="center"/>
              <w:rPr>
                <w:sz w:val="18"/>
                <w:lang w:eastAsia="ja-JP"/>
              </w:rPr>
            </w:pPr>
            <w:r w:rsidRPr="00D16717">
              <w:rPr>
                <w:sz w:val="18"/>
                <w:lang w:val="en-US"/>
              </w:rPr>
              <w:t>4</w:t>
            </w:r>
            <w:r>
              <w:rPr>
                <w:sz w:val="18"/>
                <w:lang w:val="en-US"/>
              </w:rPr>
              <w:t>008–</w:t>
            </w:r>
            <w:r w:rsidRPr="00D16717">
              <w:rPr>
                <w:sz w:val="18"/>
                <w:lang w:val="en-US"/>
              </w:rPr>
              <w:t>4</w:t>
            </w:r>
            <w:r>
              <w:rPr>
                <w:sz w:val="18"/>
                <w:lang w:val="en-US"/>
              </w:rPr>
              <w:t>223</w:t>
            </w:r>
          </w:p>
        </w:tc>
      </w:tr>
      <w:tr w:rsidR="009B2EE2" w14:paraId="637BA8A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0A7C5"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A11B69"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5A58C40"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022587"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66814F"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9B2EE2" w14:paraId="53D5EDF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0249FE" w14:textId="77777777" w:rsidR="009B2EE2" w:rsidRDefault="009B2EE2"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DD4CA5" w14:textId="77777777" w:rsidR="009B2EE2" w:rsidRDefault="009B2EE2" w:rsidP="008645DB">
            <w:pPr>
              <w:keepNext/>
              <w:keepLines/>
              <w:spacing w:after="0"/>
              <w:jc w:val="center"/>
              <w:rPr>
                <w:sz w:val="18"/>
                <w:lang w:eastAsia="ja-JP"/>
              </w:rPr>
            </w:pPr>
            <w:r>
              <w:rPr>
                <w:sz w:val="18"/>
                <w:lang w:val="en-US"/>
              </w:rPr>
              <w:t>3869–</w:t>
            </w:r>
            <w:r w:rsidRPr="00D16717">
              <w:rPr>
                <w:sz w:val="18"/>
                <w:lang w:val="en-US"/>
              </w:rPr>
              <w:t>4</w:t>
            </w:r>
            <w:r>
              <w:rPr>
                <w:sz w:val="18"/>
                <w:lang w:val="en-US"/>
              </w:rPr>
              <w:t>074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238B3" w14:textId="77777777" w:rsidR="009B2EE2" w:rsidRDefault="009B2EE2" w:rsidP="008645DB">
            <w:pPr>
              <w:keepNext/>
              <w:keepLines/>
              <w:spacing w:after="0"/>
              <w:jc w:val="center"/>
              <w:rPr>
                <w:sz w:val="18"/>
                <w:lang w:eastAsia="ja-JP"/>
              </w:rPr>
            </w:pPr>
            <w:r w:rsidRPr="00D16717">
              <w:rPr>
                <w:sz w:val="18"/>
                <w:lang w:val="en-US"/>
              </w:rPr>
              <w:t>4</w:t>
            </w:r>
            <w:r>
              <w:rPr>
                <w:sz w:val="18"/>
                <w:lang w:val="en-US"/>
              </w:rPr>
              <w:t>046–</w:t>
            </w:r>
            <w:r w:rsidRPr="00D16717">
              <w:rPr>
                <w:sz w:val="18"/>
                <w:lang w:val="en-US"/>
              </w:rPr>
              <w:t>4</w:t>
            </w:r>
            <w:r>
              <w:rPr>
                <w:sz w:val="18"/>
                <w:lang w:val="en-US"/>
              </w:rPr>
              <w:t>241</w:t>
            </w:r>
          </w:p>
        </w:tc>
      </w:tr>
      <w:tr w:rsidR="009B2EE2" w14:paraId="51EDB2A3"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15F1E5" w14:textId="77777777" w:rsidR="009B2EE2" w:rsidRDefault="009B2EE2" w:rsidP="008645DB">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6EAE5E4" w14:textId="77777777" w:rsidR="009B2EE2" w:rsidRDefault="009B2EE2" w:rsidP="009B2EE2">
      <w:pPr>
        <w:rPr>
          <w:rFonts w:ascii="Arial" w:hAnsi="Arial" w:cs="Arial"/>
          <w:b/>
        </w:rPr>
      </w:pPr>
    </w:p>
    <w:p w14:paraId="1C822B08" w14:textId="77777777" w:rsidR="009B2EE2" w:rsidRPr="000B4D61" w:rsidRDefault="009B2EE2" w:rsidP="009B2EE2">
      <w:pPr>
        <w:rPr>
          <w:rFonts w:eastAsia="MS Mincho"/>
        </w:rPr>
      </w:pPr>
      <w:r>
        <w:rPr>
          <w:rFonts w:eastAsia="MS Mincho"/>
        </w:rPr>
        <w:t>Based on the above table, t</w:t>
      </w:r>
      <w:r w:rsidRPr="000B4D61">
        <w:rPr>
          <w:rFonts w:eastAsia="MS Mincho" w:hint="eastAsia"/>
        </w:rPr>
        <w:t>here</w:t>
      </w:r>
      <w:r w:rsidRPr="000B4D61">
        <w:rPr>
          <w:rFonts w:eastAsia="MS Mincho"/>
        </w:rPr>
        <w:t xml:space="preserve"> </w:t>
      </w:r>
      <w:r w:rsidRPr="000B4D61">
        <w:rPr>
          <w:rFonts w:eastAsia="MS Mincho" w:hint="eastAsia"/>
        </w:rPr>
        <w:t>is</w:t>
      </w:r>
      <w:r w:rsidRPr="000B4D61">
        <w:rPr>
          <w:rFonts w:eastAsia="MS Mincho"/>
        </w:rPr>
        <w:t xml:space="preserv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0B4D61">
        <w:rPr>
          <w:rFonts w:eastAsia="MS Mincho" w:hint="eastAsia"/>
        </w:rPr>
        <w:t>produc</w:t>
      </w:r>
      <w:r>
        <w:rPr>
          <w:rFonts w:eastAsia="MS Mincho"/>
        </w:rPr>
        <w:t xml:space="preserve">ed by UL </w:t>
      </w:r>
      <w:r w:rsidRPr="005A43BB">
        <w:rPr>
          <w:rFonts w:eastAsia="MS Mincho"/>
        </w:rPr>
        <w:t>CA_n8A-n2</w:t>
      </w:r>
      <w:r>
        <w:rPr>
          <w:rFonts w:eastAsia="MS Mincho"/>
        </w:rPr>
        <w:t>8</w:t>
      </w:r>
      <w:r w:rsidRPr="005A43BB">
        <w:rPr>
          <w:rFonts w:eastAsia="MS Mincho"/>
        </w:rPr>
        <w:t>A</w:t>
      </w:r>
      <w:r>
        <w:rPr>
          <w:rFonts w:eastAsia="MS Mincho"/>
        </w:rPr>
        <w:t xml:space="preserve"> will fall into the</w:t>
      </w:r>
      <w:r w:rsidRPr="005A43BB">
        <w:rPr>
          <w:rFonts w:eastAsia="MS Mincho"/>
        </w:rPr>
        <w:t xml:space="preserve"> </w:t>
      </w:r>
      <w:r w:rsidRPr="00E6740C">
        <w:rPr>
          <w:rFonts w:eastAsia="MS Mincho" w:hint="eastAsia"/>
        </w:rPr>
        <w:t>n</w:t>
      </w:r>
      <w:r>
        <w:rPr>
          <w:rFonts w:eastAsia="MS Mincho"/>
        </w:rPr>
        <w:t xml:space="preserve">75 </w:t>
      </w:r>
      <w:r w:rsidRPr="000B4D61">
        <w:rPr>
          <w:rFonts w:eastAsia="MS Mincho" w:hint="eastAsia"/>
        </w:rPr>
        <w:t>DL</w:t>
      </w:r>
      <w:r w:rsidRPr="000B4D61">
        <w:rPr>
          <w:rFonts w:eastAsia="MS Mincho"/>
        </w:rPr>
        <w:t xml:space="preserve"> </w:t>
      </w:r>
      <w:r w:rsidRPr="000B4D61">
        <w:rPr>
          <w:rFonts w:eastAsia="MS Mincho" w:hint="eastAsia"/>
        </w:rPr>
        <w:t>spectrum.</w:t>
      </w:r>
    </w:p>
    <w:p w14:paraId="48B98528" w14:textId="6CD8940D" w:rsidR="009B2EE2" w:rsidRPr="006C68CC" w:rsidRDefault="009B2EE2" w:rsidP="006C68CC">
      <w:pPr>
        <w:pStyle w:val="Heading4"/>
        <w:rPr>
          <w:rFonts w:cs="Arial"/>
          <w:lang w:eastAsia="zh-CN"/>
        </w:rPr>
      </w:pPr>
      <w:bookmarkStart w:id="126" w:name="_Toc180420369"/>
      <w:r w:rsidRPr="006C68CC">
        <w:rPr>
          <w:rFonts w:cs="Arial"/>
          <w:lang w:eastAsia="zh-CN"/>
        </w:rPr>
        <w:t>5.</w:t>
      </w:r>
      <w:r>
        <w:rPr>
          <w:rFonts w:cs="Arial"/>
          <w:lang w:eastAsia="zh-CN"/>
        </w:rPr>
        <w:t>3</w:t>
      </w:r>
      <w:r w:rsidRPr="006C68CC">
        <w:rPr>
          <w:rFonts w:cs="Arial"/>
          <w:lang w:eastAsia="zh-CN"/>
        </w:rPr>
        <w:t>.2.2</w:t>
      </w:r>
      <w:r w:rsidRPr="006C68CC">
        <w:rPr>
          <w:rFonts w:cs="Arial"/>
          <w:lang w:eastAsia="zh-CN"/>
        </w:rPr>
        <w:tab/>
        <w:t>REFSENS requirements</w:t>
      </w:r>
      <w:bookmarkEnd w:id="126"/>
    </w:p>
    <w:p w14:paraId="103632AA" w14:textId="77777777" w:rsidR="009B2EE2" w:rsidRPr="00CD619B" w:rsidRDefault="009B2EE2" w:rsidP="009B2EE2">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62389999" w14:textId="77777777" w:rsidR="009B2EE2" w:rsidRDefault="009B2EE2" w:rsidP="00126CBF">
      <w:pPr>
        <w:pStyle w:val="B1"/>
        <w:ind w:left="0" w:firstLine="0"/>
        <w:jc w:val="both"/>
        <w:rPr>
          <w:rFonts w:ascii="Arial" w:hAnsi="Arial" w:cs="Arial"/>
          <w:b/>
          <w:color w:val="FF0000"/>
          <w:sz w:val="24"/>
          <w:lang w:eastAsia="zh-CN"/>
        </w:rPr>
      </w:pPr>
    </w:p>
    <w:p w14:paraId="37A9D677" w14:textId="3E2E4504" w:rsidR="008645DB" w:rsidRDefault="008645DB" w:rsidP="006C68CC">
      <w:pPr>
        <w:pStyle w:val="Heading2"/>
      </w:pPr>
      <w:bookmarkStart w:id="127" w:name="_Toc180420370"/>
      <w:r>
        <w:t>5.4</w:t>
      </w:r>
      <w:r>
        <w:tab/>
        <w:t>CA_n20-n28-n75</w:t>
      </w:r>
      <w:bookmarkEnd w:id="127"/>
    </w:p>
    <w:p w14:paraId="09957398" w14:textId="61722406" w:rsidR="008645DB" w:rsidRPr="006C68CC" w:rsidRDefault="008645DB" w:rsidP="008645DB">
      <w:pPr>
        <w:pStyle w:val="Heading3"/>
        <w:rPr>
          <w:rFonts w:cs="Arial"/>
          <w:szCs w:val="28"/>
          <w:lang w:val="en-US" w:eastAsia="zh-CN"/>
        </w:rPr>
      </w:pPr>
      <w:bookmarkStart w:id="128" w:name="_Toc180420371"/>
      <w:r w:rsidRPr="006C68CC">
        <w:rPr>
          <w:rFonts w:cs="Arial"/>
          <w:szCs w:val="28"/>
          <w:lang w:val="en-US" w:eastAsia="zh-CN"/>
        </w:rPr>
        <w:t>5.</w:t>
      </w:r>
      <w:r>
        <w:rPr>
          <w:rFonts w:cs="Arial"/>
          <w:szCs w:val="28"/>
          <w:lang w:val="en-US" w:eastAsia="zh-CN"/>
        </w:rPr>
        <w:t>4</w:t>
      </w:r>
      <w:r w:rsidRPr="006C68CC">
        <w:rPr>
          <w:rFonts w:cs="Arial"/>
          <w:szCs w:val="28"/>
          <w:lang w:val="en-US" w:eastAsia="zh-CN"/>
        </w:rPr>
        <w:t>.1</w:t>
      </w:r>
      <w:r w:rsidRPr="006C68CC">
        <w:rPr>
          <w:rFonts w:cs="Arial"/>
          <w:szCs w:val="28"/>
          <w:lang w:val="en-US" w:eastAsia="zh-CN"/>
        </w:rPr>
        <w:tab/>
        <w:t>Common for 1 band UL and 2 bands UL CA</w:t>
      </w:r>
      <w:bookmarkEnd w:id="128"/>
    </w:p>
    <w:p w14:paraId="458031F6" w14:textId="1F8D3529" w:rsidR="008645DB" w:rsidRPr="008645DB" w:rsidRDefault="008645DB" w:rsidP="008645DB">
      <w:pPr>
        <w:pStyle w:val="Heading4"/>
      </w:pPr>
      <w:bookmarkStart w:id="129" w:name="_Toc180420372"/>
      <w:r>
        <w:t>5.4.1.1</w:t>
      </w:r>
      <w:r>
        <w:tab/>
      </w:r>
      <w:r w:rsidRPr="008645DB">
        <w:t>Operating bands for CA</w:t>
      </w:r>
      <w:bookmarkEnd w:id="129"/>
    </w:p>
    <w:p w14:paraId="6209767E" w14:textId="4EC69A64" w:rsidR="008645DB" w:rsidRPr="008645DB" w:rsidRDefault="008645DB" w:rsidP="008645DB">
      <w:pPr>
        <w:pStyle w:val="TH"/>
        <w:rPr>
          <w:rFonts w:cs="Arial"/>
        </w:rPr>
      </w:pPr>
      <w:r>
        <w:rPr>
          <w:rFonts w:cs="Arial"/>
        </w:rPr>
        <w:t xml:space="preserve">Table </w:t>
      </w:r>
      <w:r w:rsidRPr="006C68CC">
        <w:rPr>
          <w:rFonts w:cs="Arial"/>
        </w:rPr>
        <w:t>5.</w:t>
      </w:r>
      <w:r>
        <w:rPr>
          <w:rFonts w:cs="Arial"/>
        </w:rPr>
        <w:t>4.</w:t>
      </w:r>
      <w:r w:rsidRPr="006C68CC">
        <w:rPr>
          <w:rFonts w:cs="Arial"/>
        </w:rPr>
        <w:t>1</w:t>
      </w:r>
      <w:r>
        <w:rPr>
          <w:rFonts w:cs="Arial"/>
        </w:rPr>
        <w:t>.1-1</w:t>
      </w:r>
      <w:r w:rsidRPr="008645DB">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645DB" w:rsidRPr="004D6DE3" w14:paraId="69DFA527"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013AE98" w14:textId="77777777" w:rsidR="008645DB" w:rsidRPr="004D6DE3" w:rsidRDefault="008645DB"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E1DC97F"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7C7E387"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A709C71" w14:textId="77777777" w:rsidR="008645DB" w:rsidRPr="004D6DE3" w:rsidRDefault="008645DB"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D2E7232"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645DB" w:rsidRPr="004D6DE3" w14:paraId="6FDEACF3"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3CFC3D3" w14:textId="77777777" w:rsidR="008645DB" w:rsidRPr="004D6DE3" w:rsidRDefault="008645DB"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4985CC2"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42B2F8E"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7CC3373" w14:textId="77777777" w:rsidR="008645DB" w:rsidRPr="004D6DE3" w:rsidRDefault="008645DB" w:rsidP="008645DB">
            <w:pPr>
              <w:spacing w:after="0"/>
              <w:rPr>
                <w:rFonts w:ascii="Arial" w:eastAsia="Calibri" w:hAnsi="Arial" w:cs="Arial"/>
                <w:b/>
                <w:bCs/>
                <w:sz w:val="18"/>
                <w:szCs w:val="18"/>
                <w:lang w:val="en-US" w:eastAsia="zh-CN"/>
              </w:rPr>
            </w:pPr>
          </w:p>
        </w:tc>
      </w:tr>
      <w:tr w:rsidR="008645DB" w:rsidRPr="004D6DE3" w14:paraId="2BDD1C75"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C9DCEF4" w14:textId="77777777" w:rsidR="008645DB" w:rsidRPr="004D6DE3" w:rsidRDefault="008645DB"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D19370A"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B6150A7"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F5FDE39" w14:textId="77777777" w:rsidR="008645DB" w:rsidRPr="004D6DE3" w:rsidRDefault="008645DB" w:rsidP="008645DB">
            <w:pPr>
              <w:spacing w:after="0"/>
              <w:rPr>
                <w:rFonts w:ascii="Arial" w:eastAsia="Calibri" w:hAnsi="Arial" w:cs="Arial"/>
                <w:b/>
                <w:bCs/>
                <w:sz w:val="18"/>
                <w:szCs w:val="18"/>
                <w:lang w:val="en-US" w:eastAsia="zh-CN"/>
              </w:rPr>
            </w:pPr>
          </w:p>
        </w:tc>
      </w:tr>
      <w:tr w:rsidR="008645DB" w:rsidRPr="004D6DE3" w14:paraId="1B5DFF42"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C996F9F" w14:textId="77777777" w:rsidR="008645DB" w:rsidRPr="004D6DE3" w:rsidRDefault="008645DB"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20</w:t>
            </w:r>
          </w:p>
        </w:tc>
        <w:tc>
          <w:tcPr>
            <w:tcW w:w="3536" w:type="dxa"/>
            <w:tcBorders>
              <w:top w:val="single" w:sz="4" w:space="0" w:color="auto"/>
              <w:left w:val="single" w:sz="4" w:space="0" w:color="auto"/>
              <w:bottom w:val="single" w:sz="4" w:space="0" w:color="auto"/>
              <w:right w:val="single" w:sz="4" w:space="0" w:color="auto"/>
            </w:tcBorders>
          </w:tcPr>
          <w:p w14:paraId="055C0CAB" w14:textId="77777777" w:rsidR="008645DB" w:rsidRPr="00A1115A" w:rsidRDefault="008645DB" w:rsidP="008645DB">
            <w:pPr>
              <w:pStyle w:val="TAC"/>
            </w:pPr>
            <w:r w:rsidRPr="00A1115A">
              <w:t>832 MHz – 862 MHz</w:t>
            </w:r>
          </w:p>
        </w:tc>
        <w:tc>
          <w:tcPr>
            <w:tcW w:w="3116" w:type="dxa"/>
            <w:tcBorders>
              <w:top w:val="single" w:sz="4" w:space="0" w:color="auto"/>
              <w:left w:val="single" w:sz="4" w:space="0" w:color="auto"/>
              <w:bottom w:val="single" w:sz="4" w:space="0" w:color="auto"/>
              <w:right w:val="single" w:sz="4" w:space="0" w:color="auto"/>
            </w:tcBorders>
          </w:tcPr>
          <w:p w14:paraId="375EB0CC" w14:textId="77777777" w:rsidR="008645DB" w:rsidRPr="00A1115A" w:rsidRDefault="008645DB" w:rsidP="008645DB">
            <w:pPr>
              <w:pStyle w:val="TAC"/>
            </w:pPr>
            <w:r w:rsidRPr="00A1115A">
              <w:t>791 MHz – 821 MHz</w:t>
            </w:r>
          </w:p>
        </w:tc>
        <w:tc>
          <w:tcPr>
            <w:tcW w:w="1043" w:type="dxa"/>
            <w:tcBorders>
              <w:top w:val="single" w:sz="4" w:space="0" w:color="auto"/>
              <w:left w:val="single" w:sz="4" w:space="0" w:color="auto"/>
              <w:bottom w:val="single" w:sz="4" w:space="0" w:color="auto"/>
              <w:right w:val="single" w:sz="4" w:space="0" w:color="auto"/>
            </w:tcBorders>
          </w:tcPr>
          <w:p w14:paraId="46B1502F" w14:textId="77777777" w:rsidR="008645DB" w:rsidRPr="00A1115A" w:rsidRDefault="008645DB" w:rsidP="008645DB">
            <w:pPr>
              <w:pStyle w:val="TAC"/>
            </w:pPr>
            <w:r w:rsidRPr="00A1115A">
              <w:t>FDD</w:t>
            </w:r>
          </w:p>
        </w:tc>
      </w:tr>
      <w:tr w:rsidR="008645DB" w:rsidRPr="004D6DE3" w14:paraId="1D7082EF"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1634D6" w14:textId="77777777" w:rsidR="008645DB" w:rsidRPr="004D6DE3" w:rsidRDefault="008645DB"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28</w:t>
            </w:r>
          </w:p>
        </w:tc>
        <w:tc>
          <w:tcPr>
            <w:tcW w:w="3536" w:type="dxa"/>
            <w:tcBorders>
              <w:top w:val="single" w:sz="4" w:space="0" w:color="auto"/>
              <w:left w:val="single" w:sz="4" w:space="0" w:color="auto"/>
              <w:bottom w:val="single" w:sz="4" w:space="0" w:color="auto"/>
              <w:right w:val="single" w:sz="4" w:space="0" w:color="auto"/>
            </w:tcBorders>
          </w:tcPr>
          <w:p w14:paraId="6EF5AF82" w14:textId="77777777" w:rsidR="008645DB" w:rsidRPr="00A1115A" w:rsidRDefault="008645DB" w:rsidP="008645DB">
            <w:pPr>
              <w:pStyle w:val="TAC"/>
            </w:pPr>
            <w:r>
              <w:t>703</w:t>
            </w:r>
            <w:r w:rsidRPr="00A1115A">
              <w:t xml:space="preserve"> MHz – </w:t>
            </w:r>
            <w:r>
              <w:t>748</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625B1027" w14:textId="77777777" w:rsidR="008645DB" w:rsidRPr="00A1115A" w:rsidRDefault="008645DB" w:rsidP="008645DB">
            <w:pPr>
              <w:pStyle w:val="TAC"/>
            </w:pPr>
            <w:r w:rsidRPr="00A1115A">
              <w:t>7</w:t>
            </w:r>
            <w:r>
              <w:t>58</w:t>
            </w:r>
            <w:r w:rsidRPr="00A1115A">
              <w:t xml:space="preserve"> MHz – 8</w:t>
            </w:r>
            <w:r>
              <w:t>03</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5A878E72" w14:textId="77777777" w:rsidR="008645DB" w:rsidRPr="00A1115A" w:rsidRDefault="008645DB" w:rsidP="008645DB">
            <w:pPr>
              <w:pStyle w:val="TAC"/>
            </w:pPr>
            <w:r w:rsidRPr="00A1115A">
              <w:t>FDD</w:t>
            </w:r>
          </w:p>
        </w:tc>
      </w:tr>
      <w:tr w:rsidR="008645DB" w:rsidRPr="004D6DE3" w14:paraId="1156DB41"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5BC44C" w14:textId="77777777" w:rsidR="008645DB" w:rsidRPr="004D6DE3" w:rsidRDefault="008645DB"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5B86574C" w14:textId="77777777" w:rsidR="008645DB" w:rsidRPr="00A1115A" w:rsidRDefault="008645DB"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4BCFE796" w14:textId="77777777" w:rsidR="008645DB" w:rsidRPr="00A1115A" w:rsidRDefault="008645DB"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01F439B7" w14:textId="77777777" w:rsidR="008645DB" w:rsidRPr="00A1115A" w:rsidRDefault="008645DB" w:rsidP="008645DB">
            <w:pPr>
              <w:pStyle w:val="TAC"/>
            </w:pPr>
            <w:r w:rsidRPr="00A1115A">
              <w:t>SDL</w:t>
            </w:r>
            <w:r>
              <w:rPr>
                <w:vertAlign w:val="superscript"/>
              </w:rPr>
              <w:t>19</w:t>
            </w:r>
          </w:p>
        </w:tc>
      </w:tr>
    </w:tbl>
    <w:p w14:paraId="4C2601D0" w14:textId="77777777" w:rsidR="008645DB" w:rsidRDefault="008645DB" w:rsidP="008645DB">
      <w:pPr>
        <w:rPr>
          <w:lang w:eastAsia="zh-CN"/>
        </w:rPr>
      </w:pPr>
    </w:p>
    <w:p w14:paraId="6920780E" w14:textId="73C3403E" w:rsidR="008645DB" w:rsidRPr="008645DB" w:rsidRDefault="008645DB" w:rsidP="008645DB">
      <w:pPr>
        <w:pStyle w:val="Heading4"/>
      </w:pPr>
      <w:bookmarkStart w:id="130" w:name="_Toc180420373"/>
      <w:r w:rsidRPr="008645DB">
        <w:lastRenderedPageBreak/>
        <w:t>5.</w:t>
      </w:r>
      <w:r>
        <w:t>4</w:t>
      </w:r>
      <w:r w:rsidRPr="008645DB">
        <w:t>.1.2</w:t>
      </w:r>
      <w:r w:rsidRPr="008645DB">
        <w:tab/>
        <w:t>Channel bandwidths per operating band for CA</w:t>
      </w:r>
      <w:bookmarkEnd w:id="130"/>
    </w:p>
    <w:p w14:paraId="1DAA95B8" w14:textId="11B7EBDD" w:rsidR="008645DB" w:rsidRPr="006C68CC" w:rsidRDefault="008645DB" w:rsidP="008645DB">
      <w:pPr>
        <w:pStyle w:val="TH"/>
        <w:rPr>
          <w:rFonts w:cs="Arial"/>
        </w:rPr>
      </w:pPr>
      <w:r>
        <w:rPr>
          <w:rFonts w:cs="Arial"/>
        </w:rPr>
        <w:t xml:space="preserve">Table </w:t>
      </w:r>
      <w:r w:rsidRPr="006C68CC">
        <w:rPr>
          <w:rFonts w:cs="Arial"/>
        </w:rPr>
        <w:t>5.</w:t>
      </w:r>
      <w:r>
        <w:rPr>
          <w:rFonts w:cs="Arial"/>
        </w:rPr>
        <w:t>4.</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826" w:type="pct"/>
        <w:tblLook w:val="04A0" w:firstRow="1" w:lastRow="0" w:firstColumn="1" w:lastColumn="0" w:noHBand="0" w:noVBand="1"/>
      </w:tblPr>
      <w:tblGrid>
        <w:gridCol w:w="1722"/>
        <w:gridCol w:w="1900"/>
        <w:gridCol w:w="684"/>
        <w:gridCol w:w="3704"/>
        <w:gridCol w:w="1286"/>
      </w:tblGrid>
      <w:tr w:rsidR="008645DB" w:rsidRPr="004D6DE3" w14:paraId="58BB2A36" w14:textId="77777777" w:rsidTr="008645DB">
        <w:trPr>
          <w:trHeight w:val="46"/>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3E6526" w14:textId="77777777" w:rsidR="008645DB" w:rsidRPr="004D6DE3" w:rsidRDefault="008645DB"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645DB" w:rsidRPr="004D6DE3" w14:paraId="2F2A5E5D" w14:textId="77777777" w:rsidTr="008645DB">
        <w:trPr>
          <w:trHeight w:val="46"/>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F4F376E" w14:textId="77777777" w:rsidR="008645DB" w:rsidRPr="004D6DE3" w:rsidRDefault="008645DB" w:rsidP="008645DB">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D0E3A52"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5E040F1"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67283FA1"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0E1DFAC7"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645DB" w:rsidRPr="004D6DE3" w14:paraId="12C0B814" w14:textId="77777777" w:rsidTr="008645DB">
        <w:trPr>
          <w:trHeight w:val="54"/>
        </w:trPr>
        <w:tc>
          <w:tcPr>
            <w:tcW w:w="932" w:type="pct"/>
            <w:tcBorders>
              <w:top w:val="single" w:sz="4" w:space="0" w:color="auto"/>
              <w:left w:val="single" w:sz="4" w:space="0" w:color="auto"/>
              <w:right w:val="single" w:sz="4" w:space="0" w:color="auto"/>
            </w:tcBorders>
            <w:shd w:val="clear" w:color="auto" w:fill="auto"/>
            <w:vAlign w:val="center"/>
          </w:tcPr>
          <w:p w14:paraId="0772E6DD" w14:textId="77777777" w:rsidR="008645DB" w:rsidRPr="004D6DE3" w:rsidRDefault="008645DB" w:rsidP="008645DB">
            <w:pPr>
              <w:spacing w:after="0"/>
              <w:rPr>
                <w:rFonts w:ascii="Arial" w:hAnsi="Arial" w:cs="Arial"/>
                <w:color w:val="000000"/>
                <w:sz w:val="18"/>
                <w:szCs w:val="18"/>
              </w:rPr>
            </w:pPr>
            <w:r w:rsidRPr="00504502">
              <w:rPr>
                <w:rFonts w:ascii="Arial" w:hAnsi="Arial" w:cs="Arial"/>
                <w:color w:val="000000"/>
                <w:sz w:val="18"/>
                <w:szCs w:val="18"/>
              </w:rPr>
              <w:t>CA_n</w:t>
            </w:r>
            <w:r>
              <w:rPr>
                <w:rFonts w:ascii="Arial" w:hAnsi="Arial" w:cs="Arial"/>
                <w:color w:val="000000"/>
                <w:sz w:val="18"/>
                <w:szCs w:val="18"/>
              </w:rPr>
              <w:t>20</w:t>
            </w:r>
            <w:r w:rsidRPr="00504502">
              <w:rPr>
                <w:rFonts w:ascii="Arial" w:hAnsi="Arial" w:cs="Arial"/>
                <w:color w:val="000000"/>
                <w:sz w:val="18"/>
                <w:szCs w:val="18"/>
              </w:rPr>
              <w:t>A-n2</w:t>
            </w:r>
            <w:r>
              <w:rPr>
                <w:rFonts w:ascii="Arial" w:hAnsi="Arial" w:cs="Arial"/>
                <w:color w:val="000000"/>
                <w:sz w:val="18"/>
                <w:szCs w:val="18"/>
              </w:rPr>
              <w:t>8</w:t>
            </w:r>
            <w:r w:rsidRPr="00504502">
              <w:rPr>
                <w:rFonts w:ascii="Arial" w:hAnsi="Arial" w:cs="Arial"/>
                <w:color w:val="000000"/>
                <w:sz w:val="18"/>
                <w:szCs w:val="18"/>
              </w:rPr>
              <w:t>A-n75A</w:t>
            </w:r>
          </w:p>
        </w:tc>
        <w:tc>
          <w:tcPr>
            <w:tcW w:w="1028" w:type="pct"/>
            <w:tcBorders>
              <w:top w:val="single" w:sz="4" w:space="0" w:color="auto"/>
              <w:left w:val="nil"/>
              <w:right w:val="single" w:sz="4" w:space="0" w:color="auto"/>
            </w:tcBorders>
            <w:shd w:val="clear" w:color="auto" w:fill="auto"/>
          </w:tcPr>
          <w:p w14:paraId="5E0F4DED" w14:textId="77777777" w:rsidR="008645DB" w:rsidRDefault="008645DB" w:rsidP="008645DB">
            <w:pPr>
              <w:spacing w:after="0"/>
            </w:pPr>
            <w:r w:rsidRPr="000F6E41">
              <w:rPr>
                <w:rFonts w:ascii="Arial" w:hAnsi="Arial" w:cs="Arial"/>
                <w:color w:val="000000"/>
                <w:sz w:val="18"/>
                <w:szCs w:val="18"/>
              </w:rPr>
              <w:t>CA_n20A-n28A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C2D6C4B"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20</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5A04200" w14:textId="77777777" w:rsidR="008645DB" w:rsidRPr="004D6DE3" w:rsidRDefault="008645DB"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20</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3010E227" w14:textId="77777777" w:rsidR="008645DB" w:rsidRPr="00A91867" w:rsidRDefault="008645DB" w:rsidP="008645DB">
            <w:pPr>
              <w:spacing w:after="0"/>
              <w:jc w:val="center"/>
              <w:rPr>
                <w:rFonts w:ascii="Arial" w:hAnsi="Arial" w:cs="Arial"/>
                <w:sz w:val="18"/>
                <w:szCs w:val="18"/>
              </w:rPr>
            </w:pPr>
            <w:r w:rsidRPr="00984489">
              <w:rPr>
                <w:rFonts w:ascii="Arial" w:hAnsi="Arial" w:cs="Arial"/>
                <w:sz w:val="18"/>
                <w:szCs w:val="18"/>
              </w:rPr>
              <w:t xml:space="preserve">4 and </w:t>
            </w:r>
            <w:r w:rsidRPr="00A91867">
              <w:rPr>
                <w:rFonts w:ascii="Arial" w:hAnsi="Arial" w:cs="Arial"/>
                <w:sz w:val="18"/>
                <w:szCs w:val="18"/>
              </w:rPr>
              <w:t>5</w:t>
            </w:r>
          </w:p>
        </w:tc>
      </w:tr>
      <w:tr w:rsidR="008645DB" w:rsidRPr="004D6DE3" w14:paraId="57E2EB5B" w14:textId="77777777" w:rsidTr="008645DB">
        <w:trPr>
          <w:trHeight w:val="54"/>
        </w:trPr>
        <w:tc>
          <w:tcPr>
            <w:tcW w:w="932" w:type="pct"/>
            <w:tcBorders>
              <w:left w:val="single" w:sz="4" w:space="0" w:color="auto"/>
              <w:right w:val="single" w:sz="4" w:space="0" w:color="auto"/>
            </w:tcBorders>
            <w:shd w:val="clear" w:color="auto" w:fill="auto"/>
            <w:vAlign w:val="center"/>
          </w:tcPr>
          <w:p w14:paraId="06629CCE" w14:textId="77777777" w:rsidR="008645DB" w:rsidRPr="004D6DE3" w:rsidRDefault="008645DB" w:rsidP="008645DB">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10262D88" w14:textId="77777777" w:rsidR="008645DB" w:rsidRDefault="008645DB"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3AD71B5"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FEFE22D" w14:textId="77777777" w:rsidR="008645DB" w:rsidRPr="004D6DE3" w:rsidRDefault="008645DB"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40C4C5BE" w14:textId="77777777" w:rsidR="008645DB" w:rsidRPr="004D6DE3" w:rsidRDefault="008645DB" w:rsidP="008645DB">
            <w:pPr>
              <w:spacing w:after="0"/>
              <w:rPr>
                <w:rFonts w:ascii="Arial" w:hAnsi="Arial" w:cs="Arial"/>
                <w:sz w:val="18"/>
                <w:szCs w:val="18"/>
              </w:rPr>
            </w:pPr>
          </w:p>
        </w:tc>
      </w:tr>
      <w:tr w:rsidR="008645DB" w:rsidRPr="004D6DE3" w14:paraId="2C0AE846" w14:textId="77777777" w:rsidTr="008645DB">
        <w:trPr>
          <w:trHeight w:val="54"/>
        </w:trPr>
        <w:tc>
          <w:tcPr>
            <w:tcW w:w="932" w:type="pct"/>
            <w:tcBorders>
              <w:left w:val="single" w:sz="4" w:space="0" w:color="auto"/>
              <w:bottom w:val="single" w:sz="4" w:space="0" w:color="auto"/>
              <w:right w:val="single" w:sz="4" w:space="0" w:color="auto"/>
            </w:tcBorders>
            <w:shd w:val="clear" w:color="auto" w:fill="auto"/>
            <w:vAlign w:val="center"/>
          </w:tcPr>
          <w:p w14:paraId="376BDA06" w14:textId="77777777" w:rsidR="008645DB" w:rsidRPr="004D6DE3" w:rsidRDefault="008645DB" w:rsidP="008645DB">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F97FB76" w14:textId="77777777" w:rsidR="008645DB" w:rsidRDefault="008645DB"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496AB31"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3326205" w14:textId="77777777" w:rsidR="008645DB" w:rsidRPr="004D6DE3" w:rsidRDefault="008645DB" w:rsidP="008645DB">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1EE75740" w14:textId="77777777" w:rsidR="008645DB" w:rsidRPr="004D6DE3" w:rsidRDefault="008645DB" w:rsidP="008645DB">
            <w:pPr>
              <w:spacing w:after="0"/>
              <w:rPr>
                <w:rFonts w:ascii="Arial" w:hAnsi="Arial" w:cs="Arial"/>
                <w:sz w:val="18"/>
                <w:szCs w:val="18"/>
              </w:rPr>
            </w:pPr>
          </w:p>
        </w:tc>
      </w:tr>
    </w:tbl>
    <w:p w14:paraId="397D9DD9" w14:textId="77777777" w:rsidR="008645DB" w:rsidRPr="00A91867" w:rsidRDefault="008645DB" w:rsidP="008645DB">
      <w:pPr>
        <w:spacing w:after="0"/>
        <w:rPr>
          <w:rFonts w:eastAsia="Calibri"/>
          <w:lang w:eastAsia="ko-KR"/>
        </w:rPr>
      </w:pPr>
    </w:p>
    <w:p w14:paraId="231D4E33" w14:textId="77777777" w:rsidR="008645DB" w:rsidRPr="004D6DE3" w:rsidRDefault="008645DB" w:rsidP="008645DB">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364DAF21" w14:textId="77777777" w:rsidR="008645DB" w:rsidRDefault="008645DB" w:rsidP="008645DB"/>
    <w:p w14:paraId="5D444C18" w14:textId="505C47C2" w:rsidR="008645DB" w:rsidRPr="008645DB" w:rsidRDefault="008645DB" w:rsidP="008645DB">
      <w:pPr>
        <w:pStyle w:val="Heading4"/>
      </w:pPr>
      <w:bookmarkStart w:id="131" w:name="_Toc180420374"/>
      <w:r w:rsidRPr="008645DB">
        <w:t>5.</w:t>
      </w:r>
      <w:r>
        <w:t>4</w:t>
      </w:r>
      <w:r w:rsidRPr="008645DB">
        <w:t>.1.3</w:t>
      </w:r>
      <w:r w:rsidRPr="008645DB">
        <w:tab/>
        <w:t>∆T</w:t>
      </w:r>
      <w:r w:rsidRPr="008645DB">
        <w:rPr>
          <w:vertAlign w:val="subscript"/>
        </w:rPr>
        <w:t>IB</w:t>
      </w:r>
      <w:r w:rsidRPr="008645DB">
        <w:rPr>
          <w:rFonts w:hint="eastAsia"/>
          <w:vertAlign w:val="subscript"/>
        </w:rPr>
        <w:t>,c</w:t>
      </w:r>
      <w:r w:rsidRPr="008645DB">
        <w:t xml:space="preserve"> and ∆R</w:t>
      </w:r>
      <w:r w:rsidRPr="008645DB">
        <w:rPr>
          <w:vertAlign w:val="subscript"/>
        </w:rPr>
        <w:t>IB</w:t>
      </w:r>
      <w:r w:rsidRPr="008645DB">
        <w:rPr>
          <w:rFonts w:hint="eastAsia"/>
          <w:vertAlign w:val="subscript"/>
        </w:rPr>
        <w:t>,c</w:t>
      </w:r>
      <w:r w:rsidRPr="008645DB">
        <w:t xml:space="preserve"> values</w:t>
      </w:r>
      <w:bookmarkEnd w:id="131"/>
    </w:p>
    <w:p w14:paraId="20281D05" w14:textId="77777777" w:rsidR="008645DB" w:rsidRPr="008A04AB" w:rsidRDefault="008645DB" w:rsidP="008645DB">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3DEE1CA9" w14:textId="77777777" w:rsidR="008645DB" w:rsidRDefault="008645DB" w:rsidP="008645DB">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2CE630C" w14:textId="6698F4CF" w:rsidR="008645DB" w:rsidRPr="006C68CC" w:rsidRDefault="008645DB" w:rsidP="008645DB">
      <w:pPr>
        <w:pStyle w:val="Heading3"/>
        <w:rPr>
          <w:rFonts w:cs="Arial"/>
          <w:szCs w:val="28"/>
          <w:lang w:val="en-US" w:eastAsia="zh-CN"/>
        </w:rPr>
      </w:pPr>
      <w:bookmarkStart w:id="132" w:name="_Toc180420375"/>
      <w:r w:rsidRPr="006C68CC">
        <w:rPr>
          <w:rFonts w:cs="Arial"/>
          <w:szCs w:val="28"/>
          <w:lang w:val="en-US" w:eastAsia="zh-CN"/>
        </w:rPr>
        <w:t>5.</w:t>
      </w:r>
      <w:r>
        <w:rPr>
          <w:rFonts w:cs="Arial"/>
          <w:szCs w:val="28"/>
          <w:lang w:val="en-US" w:eastAsia="zh-CN"/>
        </w:rPr>
        <w:t>4</w:t>
      </w:r>
      <w:r w:rsidRPr="006C68CC">
        <w:rPr>
          <w:rFonts w:cs="Arial"/>
          <w:szCs w:val="28"/>
          <w:lang w:val="en-US" w:eastAsia="zh-CN"/>
        </w:rPr>
        <w:t>.2</w:t>
      </w:r>
      <w:r w:rsidRPr="006C68CC">
        <w:rPr>
          <w:rFonts w:cs="Arial"/>
          <w:szCs w:val="28"/>
          <w:lang w:val="en-US" w:eastAsia="zh-CN"/>
        </w:rPr>
        <w:tab/>
        <w:t>Specific for 2 bands UL CA</w:t>
      </w:r>
      <w:bookmarkEnd w:id="132"/>
    </w:p>
    <w:p w14:paraId="72BAB386" w14:textId="053112D7" w:rsidR="008645DB" w:rsidRPr="006C68CC" w:rsidRDefault="008645DB" w:rsidP="006C68CC">
      <w:pPr>
        <w:pStyle w:val="Heading4"/>
      </w:pPr>
      <w:bookmarkStart w:id="133" w:name="_Toc180420376"/>
      <w:r w:rsidRPr="006C68CC">
        <w:t>5.</w:t>
      </w:r>
      <w:r>
        <w:t>4</w:t>
      </w:r>
      <w:r w:rsidRPr="006C68CC">
        <w:t>.2.1</w:t>
      </w:r>
      <w:r w:rsidRPr="006C68CC">
        <w:tab/>
        <w:t>UE co-existence studies</w:t>
      </w:r>
      <w:bookmarkEnd w:id="133"/>
    </w:p>
    <w:p w14:paraId="7F8618BB" w14:textId="77777777" w:rsidR="008645DB" w:rsidRDefault="008645DB" w:rsidP="008645D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66FC447" w14:textId="620D9C74" w:rsidR="008645DB" w:rsidRPr="00242348" w:rsidRDefault="008645DB" w:rsidP="008645DB">
      <w:pPr>
        <w:pStyle w:val="Heading5"/>
        <w:overflowPunct w:val="0"/>
        <w:autoSpaceDE w:val="0"/>
        <w:autoSpaceDN w:val="0"/>
        <w:adjustRightInd w:val="0"/>
        <w:textAlignment w:val="baseline"/>
        <w:rPr>
          <w:snapToGrid w:val="0"/>
          <w:lang w:eastAsia="en-GB"/>
        </w:rPr>
      </w:pPr>
      <w:bookmarkStart w:id="134" w:name="_Toc180420377"/>
      <w:r w:rsidRPr="00242348">
        <w:rPr>
          <w:rFonts w:hint="eastAsia"/>
          <w:snapToGrid w:val="0"/>
          <w:lang w:eastAsia="en-GB"/>
        </w:rPr>
        <w:t>5.</w:t>
      </w:r>
      <w:r>
        <w:rPr>
          <w:snapToGrid w:val="0"/>
          <w:lang w:eastAsia="en-GB"/>
        </w:rPr>
        <w:t>4</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34"/>
    </w:p>
    <w:p w14:paraId="18C9CBDC" w14:textId="77777777" w:rsidR="008645DB" w:rsidRPr="0007219E" w:rsidRDefault="008645DB" w:rsidP="008645D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09E7843" w14:textId="610FFFBB" w:rsidR="008645DB" w:rsidRPr="00A76C0A" w:rsidRDefault="008645DB" w:rsidP="008645DB">
      <w:pPr>
        <w:rPr>
          <w:rFonts w:eastAsia="MS Mincho"/>
        </w:rPr>
      </w:pPr>
      <w:r w:rsidRPr="00A76C0A">
        <w:rPr>
          <w:rFonts w:eastAsia="MS Mincho"/>
        </w:rPr>
        <w:t xml:space="preserve">Table </w:t>
      </w:r>
      <w:r w:rsidRPr="00A76C0A">
        <w:rPr>
          <w:rFonts w:eastAsia="MS Mincho" w:hint="eastAsia"/>
        </w:rPr>
        <w:t>5.</w:t>
      </w:r>
      <w:r>
        <w:rPr>
          <w:rFonts w:eastAsia="MS Mincho"/>
        </w:rPr>
        <w:t>4.2.1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20</w:t>
      </w:r>
      <w:r w:rsidRPr="009D535B">
        <w:rPr>
          <w:rFonts w:eastAsia="MS Mincho"/>
        </w:rPr>
        <w:t>A-n2</w:t>
      </w:r>
      <w:r>
        <w:rPr>
          <w:rFonts w:eastAsia="MS Mincho"/>
        </w:rPr>
        <w:t>8</w:t>
      </w:r>
      <w:r w:rsidRPr="009D535B">
        <w:rPr>
          <w:rFonts w:eastAsia="MS Mincho"/>
        </w:rPr>
        <w:t>A-n75A</w:t>
      </w:r>
      <w:r w:rsidRPr="00A76C0A">
        <w:rPr>
          <w:rFonts w:eastAsia="MS Mincho"/>
        </w:rPr>
        <w:t xml:space="preserve"> with UL </w:t>
      </w:r>
      <w:r w:rsidRPr="009D535B">
        <w:rPr>
          <w:rFonts w:eastAsia="MS Mincho"/>
        </w:rPr>
        <w:t>CA_n</w:t>
      </w:r>
      <w:r>
        <w:rPr>
          <w:rFonts w:eastAsia="MS Mincho"/>
        </w:rPr>
        <w:t>20</w:t>
      </w:r>
      <w:r w:rsidRPr="009D535B">
        <w:rPr>
          <w:rFonts w:eastAsia="MS Mincho"/>
        </w:rPr>
        <w:t>A-n2</w:t>
      </w:r>
      <w:r>
        <w:rPr>
          <w:rFonts w:eastAsia="MS Mincho"/>
        </w:rPr>
        <w:t>8</w:t>
      </w:r>
      <w:r w:rsidRPr="009D535B">
        <w:rPr>
          <w:rFonts w:eastAsia="MS Mincho"/>
        </w:rPr>
        <w:t>A</w:t>
      </w:r>
      <w:r w:rsidRPr="00A76C0A">
        <w:rPr>
          <w:rFonts w:eastAsia="MS Mincho"/>
        </w:rPr>
        <w:t>.</w:t>
      </w:r>
    </w:p>
    <w:p w14:paraId="2A7864CE" w14:textId="51992476" w:rsidR="008645DB" w:rsidRPr="006C68CC" w:rsidRDefault="008645DB" w:rsidP="006C68CC">
      <w:pPr>
        <w:pStyle w:val="TH"/>
        <w:rPr>
          <w:rFonts w:cs="Arial"/>
          <w:b w:val="0"/>
        </w:rPr>
      </w:pPr>
      <w:r w:rsidRPr="006C68CC">
        <w:rPr>
          <w:rFonts w:cs="Arial"/>
        </w:rPr>
        <w:lastRenderedPageBreak/>
        <w:t>Table 5.</w:t>
      </w:r>
      <w:r>
        <w:rPr>
          <w:rFonts w:cs="Arial"/>
        </w:rPr>
        <w:t>4</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645DB" w14:paraId="6118588C"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BFEABB" w14:textId="77777777" w:rsidR="008645DB" w:rsidRDefault="008645DB"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9CF51B" w14:textId="77777777" w:rsidR="008645DB" w:rsidRDefault="008645DB"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73D93C" w14:textId="77777777" w:rsidR="008645DB" w:rsidRDefault="008645DB"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61B721" w14:textId="77777777" w:rsidR="008645DB" w:rsidRDefault="008645DB"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BB28C9" w14:textId="77777777" w:rsidR="008645DB" w:rsidRDefault="008645DB" w:rsidP="008645DB">
            <w:pPr>
              <w:pStyle w:val="TAH"/>
            </w:pPr>
            <w:r>
              <w:t>f</w:t>
            </w:r>
            <w:r>
              <w:rPr>
                <w:vertAlign w:val="subscript"/>
              </w:rPr>
              <w:t>y_high</w:t>
            </w:r>
          </w:p>
        </w:tc>
      </w:tr>
      <w:tr w:rsidR="008645DB" w14:paraId="221B311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09CF2B" w14:textId="77777777" w:rsidR="008645DB" w:rsidRDefault="008645DB"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5DB36F" w14:textId="77777777" w:rsidR="008645DB" w:rsidRDefault="008645DB"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B98B41"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025F7"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5D3731"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645DB" w14:paraId="350B5F5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35F9A0"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B61531" w14:textId="77777777" w:rsidR="008645DB" w:rsidRDefault="008645DB" w:rsidP="008645DB">
            <w:pPr>
              <w:pStyle w:val="TAL"/>
              <w:jc w:val="center"/>
              <w:rPr>
                <w:lang w:val="en-US"/>
              </w:rPr>
            </w:pPr>
            <w:r>
              <w:rPr>
                <w:lang w:val="en-US"/>
              </w:rPr>
              <w:t>84–159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57B6C3" w14:textId="77777777" w:rsidR="008645DB" w:rsidRDefault="008645DB" w:rsidP="008645DB">
            <w:pPr>
              <w:keepNext/>
              <w:keepLines/>
              <w:spacing w:after="0"/>
              <w:jc w:val="center"/>
              <w:rPr>
                <w:sz w:val="18"/>
                <w:lang w:val="en-US"/>
              </w:rPr>
            </w:pPr>
            <w:r>
              <w:rPr>
                <w:sz w:val="18"/>
                <w:lang w:val="en-US"/>
              </w:rPr>
              <w:t>1535–</w:t>
            </w:r>
            <w:r w:rsidRPr="00D16717">
              <w:rPr>
                <w:sz w:val="18"/>
                <w:lang w:val="en-US"/>
              </w:rPr>
              <w:t>1</w:t>
            </w:r>
            <w:r>
              <w:rPr>
                <w:sz w:val="18"/>
                <w:lang w:val="en-US"/>
              </w:rPr>
              <w:t>610</w:t>
            </w:r>
          </w:p>
        </w:tc>
      </w:tr>
      <w:tr w:rsidR="008645DB" w14:paraId="7C2A4F4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562477" w14:textId="77777777" w:rsidR="008645DB" w:rsidRDefault="008645DB"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C1AD1D"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1B211A"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D1CE0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2DA4F8B"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645DB" w14:paraId="22B5E9B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03114"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D7C7D3" w14:textId="77777777" w:rsidR="008645DB" w:rsidRDefault="008645DB" w:rsidP="008645DB">
            <w:pPr>
              <w:keepNext/>
              <w:keepLines/>
              <w:spacing w:after="0"/>
              <w:jc w:val="center"/>
              <w:rPr>
                <w:sz w:val="18"/>
                <w:lang w:eastAsia="ja-JP"/>
              </w:rPr>
            </w:pPr>
            <w:r>
              <w:rPr>
                <w:sz w:val="18"/>
                <w:lang w:val="en-US"/>
              </w:rPr>
              <w:t>916–1021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19B15D" w14:textId="77777777" w:rsidR="008645DB" w:rsidRDefault="008645DB" w:rsidP="008645DB">
            <w:pPr>
              <w:keepNext/>
              <w:keepLines/>
              <w:spacing w:after="0"/>
              <w:jc w:val="center"/>
              <w:rPr>
                <w:sz w:val="18"/>
                <w:lang w:eastAsia="ja-JP"/>
              </w:rPr>
            </w:pPr>
            <w:r>
              <w:rPr>
                <w:sz w:val="18"/>
                <w:lang w:val="en-US"/>
              </w:rPr>
              <w:t>544–664</w:t>
            </w:r>
          </w:p>
        </w:tc>
      </w:tr>
      <w:tr w:rsidR="008645DB" w14:paraId="47B78885"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4F744" w14:textId="77777777" w:rsidR="008645DB" w:rsidRDefault="008645DB"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1EABFF"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B90345"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BF394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05E88F"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645DB" w14:paraId="53595DD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D3699"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247515" w14:textId="77777777" w:rsidR="008645DB" w:rsidRDefault="008645DB" w:rsidP="008645DB">
            <w:pPr>
              <w:keepNext/>
              <w:keepLines/>
              <w:spacing w:after="0"/>
              <w:jc w:val="center"/>
              <w:rPr>
                <w:sz w:val="18"/>
                <w:lang w:val="en-US"/>
              </w:rPr>
            </w:pPr>
            <w:r w:rsidRPr="00D16717">
              <w:rPr>
                <w:sz w:val="18"/>
                <w:lang w:val="en-US"/>
              </w:rPr>
              <w:t>2</w:t>
            </w:r>
            <w:r>
              <w:rPr>
                <w:sz w:val="18"/>
                <w:lang w:val="en-US"/>
              </w:rPr>
              <w:t>367–</w:t>
            </w:r>
            <w:r w:rsidRPr="00D16717">
              <w:rPr>
                <w:sz w:val="18"/>
                <w:lang w:val="en-US"/>
              </w:rPr>
              <w:t>2</w:t>
            </w:r>
            <w:r>
              <w:rPr>
                <w:sz w:val="18"/>
                <w:lang w:val="en-US"/>
              </w:rPr>
              <w:t>472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C76E0" w14:textId="77777777" w:rsidR="008645DB" w:rsidRDefault="008645DB" w:rsidP="008645DB">
            <w:pPr>
              <w:keepNext/>
              <w:keepLines/>
              <w:spacing w:after="0"/>
              <w:jc w:val="center"/>
              <w:rPr>
                <w:sz w:val="18"/>
                <w:lang w:val="en-US"/>
              </w:rPr>
            </w:pPr>
            <w:r w:rsidRPr="00D16717">
              <w:rPr>
                <w:sz w:val="18"/>
                <w:lang w:val="en-US"/>
              </w:rPr>
              <w:t>2</w:t>
            </w:r>
            <w:r>
              <w:rPr>
                <w:sz w:val="18"/>
                <w:lang w:val="en-US"/>
              </w:rPr>
              <w:t>238–</w:t>
            </w:r>
            <w:r w:rsidRPr="00D16717">
              <w:rPr>
                <w:sz w:val="18"/>
                <w:lang w:val="en-US"/>
              </w:rPr>
              <w:t>2</w:t>
            </w:r>
            <w:r>
              <w:rPr>
                <w:sz w:val="18"/>
                <w:lang w:val="en-US"/>
              </w:rPr>
              <w:t>358</w:t>
            </w:r>
          </w:p>
        </w:tc>
      </w:tr>
      <w:tr w:rsidR="008645DB" w14:paraId="6FE54917"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711117" w14:textId="77777777" w:rsidR="008645DB" w:rsidRDefault="008645DB"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A963FD" w14:textId="77777777" w:rsidR="008645DB" w:rsidRDefault="008645DB"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F6DC970" w14:textId="77777777" w:rsidR="008645DB" w:rsidRDefault="008645DB"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D59013" w14:textId="77777777" w:rsidR="008645DB" w:rsidRDefault="008645DB"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9050032" w14:textId="77777777" w:rsidR="008645DB" w:rsidRDefault="008645DB"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645DB" w14:paraId="20D88E2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31E9C5" w14:textId="77777777" w:rsidR="008645DB" w:rsidRDefault="008645DB"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E2127D" w14:textId="77777777" w:rsidR="008645DB" w:rsidRDefault="008645DB" w:rsidP="008645DB">
            <w:pPr>
              <w:keepNext/>
              <w:keepLines/>
              <w:spacing w:after="0"/>
              <w:jc w:val="center"/>
              <w:rPr>
                <w:sz w:val="18"/>
                <w:lang w:eastAsia="ja-JP"/>
              </w:rPr>
            </w:pPr>
            <w:r w:rsidRPr="00D16717">
              <w:rPr>
                <w:sz w:val="18"/>
                <w:lang w:val="en-US"/>
              </w:rPr>
              <w:t>1</w:t>
            </w:r>
            <w:r>
              <w:rPr>
                <w:sz w:val="18"/>
                <w:lang w:val="en-US"/>
              </w:rPr>
              <w:t>748–1883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C4324" w14:textId="77777777" w:rsidR="008645DB" w:rsidRDefault="008645DB" w:rsidP="008645DB">
            <w:pPr>
              <w:keepNext/>
              <w:keepLines/>
              <w:spacing w:after="0"/>
              <w:jc w:val="center"/>
              <w:rPr>
                <w:sz w:val="18"/>
                <w:lang w:eastAsia="ja-JP"/>
              </w:rPr>
            </w:pPr>
            <w:r w:rsidRPr="00D16717">
              <w:rPr>
                <w:sz w:val="18"/>
                <w:lang w:val="en-US"/>
              </w:rPr>
              <w:t>1</w:t>
            </w:r>
            <w:r>
              <w:rPr>
                <w:sz w:val="18"/>
                <w:lang w:val="en-US"/>
              </w:rPr>
              <w:t>247–</w:t>
            </w:r>
            <w:r w:rsidRPr="00D16717">
              <w:rPr>
                <w:sz w:val="18"/>
                <w:lang w:val="en-US"/>
              </w:rPr>
              <w:t>1</w:t>
            </w:r>
            <w:r>
              <w:rPr>
                <w:sz w:val="18"/>
                <w:lang w:val="en-US"/>
              </w:rPr>
              <w:t>412</w:t>
            </w:r>
          </w:p>
        </w:tc>
      </w:tr>
      <w:tr w:rsidR="00231FDB" w14:paraId="01746C0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D1377F" w14:textId="77777777" w:rsidR="00231FDB" w:rsidRDefault="00231FDB"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4ABCC2"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D382C1A"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B26255D" w14:textId="77777777" w:rsidR="00231FDB" w:rsidRDefault="00231FDB" w:rsidP="008645DB">
            <w:pPr>
              <w:pStyle w:val="TAL"/>
              <w:jc w:val="center"/>
              <w:rPr>
                <w:lang w:val="en-US"/>
              </w:rPr>
            </w:pPr>
          </w:p>
        </w:tc>
      </w:tr>
      <w:tr w:rsidR="00231FDB" w14:paraId="502960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6028B8"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070A31" w14:textId="77777777" w:rsidR="00231FDB" w:rsidRDefault="00231FDB" w:rsidP="008645DB">
            <w:pPr>
              <w:keepNext/>
              <w:keepLines/>
              <w:spacing w:after="0"/>
              <w:jc w:val="center"/>
              <w:rPr>
                <w:sz w:val="18"/>
                <w:lang w:eastAsia="ja-JP"/>
              </w:rPr>
            </w:pPr>
            <w:r>
              <w:rPr>
                <w:sz w:val="18"/>
                <w:lang w:val="en-US"/>
              </w:rPr>
              <w:t>168–318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1EB598" w14:textId="77777777" w:rsidR="00231FDB" w:rsidRDefault="00231FDB" w:rsidP="008645DB">
            <w:pPr>
              <w:keepNext/>
              <w:keepLines/>
              <w:spacing w:after="0"/>
              <w:jc w:val="center"/>
              <w:rPr>
                <w:sz w:val="18"/>
                <w:lang w:eastAsia="ja-JP"/>
              </w:rPr>
            </w:pPr>
          </w:p>
        </w:tc>
      </w:tr>
      <w:tr w:rsidR="008645DB" w14:paraId="053C279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8EE7B" w14:textId="77777777" w:rsidR="008645DB" w:rsidRDefault="008645DB"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C1DC7F" w14:textId="77777777" w:rsidR="008645DB" w:rsidRDefault="008645DB"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34B89E" w14:textId="77777777" w:rsidR="008645DB" w:rsidRDefault="008645DB"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9B865A" w14:textId="77777777" w:rsidR="008645DB" w:rsidRDefault="008645DB"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27DF567" w14:textId="77777777" w:rsidR="008645DB" w:rsidRDefault="008645DB"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645DB" w14:paraId="44CDB87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C6B386"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E21151" w14:textId="77777777" w:rsidR="008645DB" w:rsidRDefault="008645DB" w:rsidP="008645DB">
            <w:pPr>
              <w:keepNext/>
              <w:keepLines/>
              <w:spacing w:after="0"/>
              <w:jc w:val="center"/>
              <w:rPr>
                <w:sz w:val="18"/>
                <w:lang w:eastAsia="ja-JP"/>
              </w:rPr>
            </w:pPr>
            <w:r w:rsidRPr="00D16717">
              <w:rPr>
                <w:sz w:val="18"/>
                <w:lang w:val="en-US"/>
              </w:rPr>
              <w:t>3</w:t>
            </w:r>
            <w:r>
              <w:rPr>
                <w:sz w:val="18"/>
                <w:lang w:val="en-US"/>
              </w:rPr>
              <w:t>199–</w:t>
            </w:r>
            <w:r w:rsidRPr="00D16717">
              <w:rPr>
                <w:sz w:val="18"/>
                <w:lang w:val="en-US"/>
              </w:rPr>
              <w:t>3</w:t>
            </w:r>
            <w:r>
              <w:rPr>
                <w:sz w:val="18"/>
                <w:lang w:val="en-US"/>
              </w:rPr>
              <w:t>334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BF3128" w14:textId="77777777" w:rsidR="008645DB" w:rsidRDefault="008645DB" w:rsidP="008645DB">
            <w:pPr>
              <w:keepNext/>
              <w:keepLines/>
              <w:spacing w:after="0"/>
              <w:jc w:val="center"/>
              <w:rPr>
                <w:sz w:val="18"/>
                <w:lang w:eastAsia="ja-JP"/>
              </w:rPr>
            </w:pPr>
            <w:r>
              <w:rPr>
                <w:sz w:val="18"/>
                <w:lang w:val="en-US"/>
              </w:rPr>
              <w:t>2941–</w:t>
            </w:r>
            <w:r w:rsidRPr="00D16717">
              <w:rPr>
                <w:sz w:val="18"/>
                <w:lang w:val="en-US"/>
              </w:rPr>
              <w:t>3</w:t>
            </w:r>
            <w:r>
              <w:rPr>
                <w:sz w:val="18"/>
                <w:lang w:val="en-US"/>
              </w:rPr>
              <w:t>106</w:t>
            </w:r>
          </w:p>
        </w:tc>
      </w:tr>
      <w:tr w:rsidR="00231FDB" w14:paraId="324BC5E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AFE35" w14:textId="77777777" w:rsidR="00231FDB" w:rsidRDefault="00231FDB"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670195"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B49229"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89E7719" w14:textId="77777777" w:rsidR="00231FDB" w:rsidRDefault="00231FDB" w:rsidP="008645DB">
            <w:pPr>
              <w:pStyle w:val="TAL"/>
              <w:jc w:val="center"/>
              <w:rPr>
                <w:lang w:val="en-US"/>
              </w:rPr>
            </w:pPr>
          </w:p>
        </w:tc>
      </w:tr>
      <w:tr w:rsidR="00231FDB" w14:paraId="6E82F47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44E98"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77D39D" w14:textId="77777777" w:rsidR="00231FDB" w:rsidRDefault="00231FDB" w:rsidP="008645DB">
            <w:pPr>
              <w:keepNext/>
              <w:keepLines/>
              <w:spacing w:after="0"/>
              <w:jc w:val="center"/>
              <w:rPr>
                <w:sz w:val="18"/>
                <w:lang w:eastAsia="ja-JP"/>
              </w:rPr>
            </w:pPr>
            <w:r w:rsidRPr="00D16717">
              <w:rPr>
                <w:sz w:val="18"/>
                <w:lang w:val="en-US"/>
              </w:rPr>
              <w:t>3</w:t>
            </w:r>
            <w:r>
              <w:rPr>
                <w:sz w:val="18"/>
                <w:lang w:val="en-US"/>
              </w:rPr>
              <w:t>070–</w:t>
            </w:r>
            <w:r w:rsidRPr="00D16717">
              <w:rPr>
                <w:sz w:val="18"/>
                <w:lang w:val="en-US"/>
              </w:rPr>
              <w:t>3</w:t>
            </w:r>
            <w:r>
              <w:rPr>
                <w:sz w:val="18"/>
                <w:lang w:val="en-US"/>
              </w:rPr>
              <w:t>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1FE294A" w14:textId="77777777" w:rsidR="00231FDB" w:rsidRDefault="00231FDB" w:rsidP="008645DB">
            <w:pPr>
              <w:keepNext/>
              <w:keepLines/>
              <w:spacing w:after="0"/>
              <w:jc w:val="center"/>
              <w:rPr>
                <w:sz w:val="18"/>
                <w:lang w:eastAsia="ja-JP"/>
              </w:rPr>
            </w:pPr>
          </w:p>
        </w:tc>
      </w:tr>
      <w:tr w:rsidR="008645DB" w14:paraId="5898F6A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E876DB"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24874C" w14:textId="77777777" w:rsidR="008645DB" w:rsidRDefault="008645DB"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1676359" w14:textId="77777777" w:rsidR="008645DB" w:rsidRDefault="008645DB"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5B2706"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1F4D4EA"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645DB" w14:paraId="51922B2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ABF20" w14:textId="77777777" w:rsidR="008645DB" w:rsidRDefault="008645DB"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C32EC2" w14:textId="77777777" w:rsidR="008645DB" w:rsidRDefault="008645DB" w:rsidP="008645DB">
            <w:pPr>
              <w:keepNext/>
              <w:keepLines/>
              <w:spacing w:after="0"/>
              <w:jc w:val="center"/>
              <w:rPr>
                <w:sz w:val="18"/>
                <w:lang w:eastAsia="ja-JP"/>
              </w:rPr>
            </w:pPr>
            <w:r>
              <w:rPr>
                <w:sz w:val="18"/>
                <w:lang w:val="en-US"/>
              </w:rPr>
              <w:t>1950–</w:t>
            </w:r>
            <w:r w:rsidRPr="00D16717">
              <w:rPr>
                <w:sz w:val="18"/>
                <w:lang w:val="en-US"/>
              </w:rPr>
              <w:t>2</w:t>
            </w:r>
            <w:r>
              <w:rPr>
                <w:sz w:val="18"/>
                <w:lang w:val="en-US"/>
              </w:rPr>
              <w:t>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56CF7" w14:textId="77777777" w:rsidR="008645DB" w:rsidRDefault="008645DB" w:rsidP="008645DB">
            <w:pPr>
              <w:keepNext/>
              <w:keepLines/>
              <w:spacing w:after="0"/>
              <w:jc w:val="center"/>
              <w:rPr>
                <w:sz w:val="18"/>
                <w:lang w:eastAsia="ja-JP"/>
              </w:rPr>
            </w:pPr>
            <w:r w:rsidRPr="00D16717">
              <w:rPr>
                <w:sz w:val="18"/>
                <w:lang w:val="en-US"/>
              </w:rPr>
              <w:t>2</w:t>
            </w:r>
            <w:r>
              <w:rPr>
                <w:sz w:val="18"/>
                <w:lang w:val="en-US"/>
              </w:rPr>
              <w:t>580–</w:t>
            </w:r>
            <w:r w:rsidRPr="00D16717">
              <w:rPr>
                <w:sz w:val="18"/>
                <w:lang w:val="en-US"/>
              </w:rPr>
              <w:t>2</w:t>
            </w:r>
            <w:r>
              <w:rPr>
                <w:sz w:val="18"/>
                <w:lang w:val="en-US"/>
              </w:rPr>
              <w:t>745</w:t>
            </w:r>
          </w:p>
        </w:tc>
      </w:tr>
      <w:tr w:rsidR="008645DB" w14:paraId="74C48BC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8F4951"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FC9ECF"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4656B1B"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CAA09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580442F"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645DB" w14:paraId="76EE7C3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341150" w14:textId="77777777" w:rsidR="008645DB" w:rsidRDefault="008645DB"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88FBCF" w14:textId="77777777" w:rsidR="008645DB" w:rsidRDefault="008645DB" w:rsidP="008645DB">
            <w:pPr>
              <w:keepNext/>
              <w:keepLines/>
              <w:spacing w:after="0"/>
              <w:jc w:val="center"/>
              <w:rPr>
                <w:sz w:val="18"/>
                <w:lang w:eastAsia="ja-JP"/>
              </w:rPr>
            </w:pPr>
            <w:r>
              <w:rPr>
                <w:sz w:val="18"/>
                <w:lang w:val="en-US"/>
              </w:rPr>
              <w:t>385–580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31148E" w14:textId="77777777" w:rsidR="008645DB" w:rsidRDefault="008645DB" w:rsidP="008645DB">
            <w:pPr>
              <w:keepNext/>
              <w:keepLines/>
              <w:spacing w:after="0"/>
              <w:jc w:val="center"/>
              <w:rPr>
                <w:sz w:val="18"/>
                <w:lang w:eastAsia="ja-JP"/>
              </w:rPr>
            </w:pPr>
            <w:r>
              <w:rPr>
                <w:sz w:val="18"/>
                <w:lang w:val="en-US"/>
              </w:rPr>
              <w:t>1000–</w:t>
            </w:r>
            <w:r w:rsidRPr="00D16717">
              <w:rPr>
                <w:sz w:val="18"/>
                <w:lang w:val="en-US"/>
              </w:rPr>
              <w:t>1</w:t>
            </w:r>
            <w:r>
              <w:rPr>
                <w:sz w:val="18"/>
                <w:lang w:val="en-US"/>
              </w:rPr>
              <w:t>180</w:t>
            </w:r>
          </w:p>
        </w:tc>
      </w:tr>
      <w:tr w:rsidR="008645DB" w14:paraId="5D5F7CC5"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FB108"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D74729" w14:textId="77777777" w:rsidR="008645DB" w:rsidRDefault="008645DB"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5D1E621" w14:textId="77777777" w:rsidR="008645DB" w:rsidRDefault="008645DB"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76721B"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B0441DD"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645DB" w14:paraId="1A2B82E7"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428854" w14:textId="77777777" w:rsidR="008645DB" w:rsidRDefault="008645DB"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74D489" w14:textId="77777777" w:rsidR="008645DB" w:rsidRDefault="008645DB" w:rsidP="008645DB">
            <w:pPr>
              <w:keepNext/>
              <w:keepLines/>
              <w:spacing w:after="0"/>
              <w:jc w:val="center"/>
              <w:rPr>
                <w:sz w:val="18"/>
                <w:lang w:eastAsia="ja-JP"/>
              </w:rPr>
            </w:pPr>
            <w:r>
              <w:rPr>
                <w:sz w:val="18"/>
                <w:lang w:val="en-US"/>
              </w:rPr>
              <w:t>3644–3854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0A5354" w14:textId="77777777" w:rsidR="008645DB" w:rsidRDefault="008645DB" w:rsidP="008645DB">
            <w:pPr>
              <w:keepNext/>
              <w:keepLines/>
              <w:spacing w:after="0"/>
              <w:jc w:val="center"/>
              <w:rPr>
                <w:sz w:val="18"/>
                <w:lang w:eastAsia="ja-JP"/>
              </w:rPr>
            </w:pPr>
            <w:r w:rsidRPr="00D16717">
              <w:rPr>
                <w:sz w:val="18"/>
                <w:lang w:val="en-US"/>
              </w:rPr>
              <w:t>4</w:t>
            </w:r>
            <w:r>
              <w:rPr>
                <w:sz w:val="18"/>
                <w:lang w:val="en-US"/>
              </w:rPr>
              <w:t>031–</w:t>
            </w:r>
            <w:r w:rsidRPr="00D16717">
              <w:rPr>
                <w:sz w:val="18"/>
                <w:lang w:val="en-US"/>
              </w:rPr>
              <w:t>4</w:t>
            </w:r>
            <w:r>
              <w:rPr>
                <w:sz w:val="18"/>
                <w:lang w:val="en-US"/>
              </w:rPr>
              <w:t>196</w:t>
            </w:r>
          </w:p>
        </w:tc>
      </w:tr>
      <w:tr w:rsidR="008645DB" w14:paraId="0A34D5F8"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9930A"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9AA62C"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5C105"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2AD142"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AA8ECA"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645DB" w14:paraId="1675D57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144DE" w14:textId="77777777" w:rsidR="008645DB" w:rsidRDefault="008645DB"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BBADD9" w14:textId="77777777" w:rsidR="008645DB" w:rsidRDefault="008645DB" w:rsidP="008645DB">
            <w:pPr>
              <w:keepNext/>
              <w:keepLines/>
              <w:spacing w:after="0"/>
              <w:jc w:val="center"/>
              <w:rPr>
                <w:sz w:val="18"/>
                <w:lang w:eastAsia="ja-JP"/>
              </w:rPr>
            </w:pPr>
            <w:r>
              <w:rPr>
                <w:sz w:val="18"/>
                <w:lang w:val="en-US"/>
              </w:rPr>
              <w:t>3773–3968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93652" w14:textId="77777777" w:rsidR="008645DB" w:rsidRDefault="008645DB" w:rsidP="008645DB">
            <w:pPr>
              <w:keepNext/>
              <w:keepLines/>
              <w:spacing w:after="0"/>
              <w:jc w:val="center"/>
              <w:rPr>
                <w:sz w:val="18"/>
                <w:lang w:eastAsia="ja-JP"/>
              </w:rPr>
            </w:pPr>
            <w:r>
              <w:rPr>
                <w:sz w:val="18"/>
                <w:lang w:val="en-US"/>
              </w:rPr>
              <w:t>3902–</w:t>
            </w:r>
            <w:r w:rsidRPr="00D16717">
              <w:rPr>
                <w:sz w:val="18"/>
                <w:lang w:val="en-US"/>
              </w:rPr>
              <w:t>4</w:t>
            </w:r>
            <w:r>
              <w:rPr>
                <w:sz w:val="18"/>
                <w:lang w:val="en-US"/>
              </w:rPr>
              <w:t>082</w:t>
            </w:r>
          </w:p>
        </w:tc>
      </w:tr>
      <w:tr w:rsidR="008645DB" w14:paraId="2B400E50"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8BCCE4" w14:textId="77777777" w:rsidR="008645DB" w:rsidRDefault="008645DB" w:rsidP="008645DB">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5371D17A" w14:textId="77777777" w:rsidR="008645DB" w:rsidRDefault="008645DB" w:rsidP="008645DB">
      <w:pPr>
        <w:rPr>
          <w:rFonts w:ascii="Arial" w:hAnsi="Arial" w:cs="Arial"/>
          <w:b/>
        </w:rPr>
      </w:pPr>
    </w:p>
    <w:p w14:paraId="507E1AEC" w14:textId="77777777" w:rsidR="008645DB" w:rsidRPr="000B4D61" w:rsidRDefault="008645DB" w:rsidP="008645DB">
      <w:pPr>
        <w:rPr>
          <w:rFonts w:eastAsia="MS Mincho"/>
        </w:rPr>
      </w:pPr>
      <w:r>
        <w:rPr>
          <w:rFonts w:eastAsia="MS Mincho"/>
        </w:rPr>
        <w:t>Based on the above table, t</w:t>
      </w:r>
      <w:r w:rsidRPr="000B4D61">
        <w:rPr>
          <w:rFonts w:eastAsia="MS Mincho" w:hint="eastAsia"/>
        </w:rPr>
        <w:t>here</w:t>
      </w:r>
      <w:r w:rsidRPr="000B4D61">
        <w:rPr>
          <w:rFonts w:eastAsia="MS Mincho"/>
        </w:rPr>
        <w:t xml:space="preserve"> </w:t>
      </w:r>
      <w:r w:rsidRPr="000B4D61">
        <w:rPr>
          <w:rFonts w:eastAsia="MS Mincho" w:hint="eastAsia"/>
        </w:rPr>
        <w:t>is</w:t>
      </w:r>
      <w:r w:rsidRPr="000B4D61">
        <w:rPr>
          <w:rFonts w:eastAsia="MS Mincho"/>
        </w:rPr>
        <w:t xml:space="preserv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0B4D61">
        <w:rPr>
          <w:rFonts w:eastAsia="MS Mincho" w:hint="eastAsia"/>
        </w:rPr>
        <w:t>produc</w:t>
      </w:r>
      <w:r>
        <w:rPr>
          <w:rFonts w:eastAsia="MS Mincho"/>
        </w:rPr>
        <w:t xml:space="preserve">ed by UL </w:t>
      </w:r>
      <w:r w:rsidRPr="005A43BB">
        <w:rPr>
          <w:rFonts w:eastAsia="MS Mincho"/>
        </w:rPr>
        <w:t>CA_n</w:t>
      </w:r>
      <w:r>
        <w:rPr>
          <w:rFonts w:eastAsia="MS Mincho"/>
        </w:rPr>
        <w:t>20</w:t>
      </w:r>
      <w:r w:rsidRPr="005A43BB">
        <w:rPr>
          <w:rFonts w:eastAsia="MS Mincho"/>
        </w:rPr>
        <w:t>A-n2</w:t>
      </w:r>
      <w:r>
        <w:rPr>
          <w:rFonts w:eastAsia="MS Mincho"/>
        </w:rPr>
        <w:t>8</w:t>
      </w:r>
      <w:r w:rsidRPr="005A43BB">
        <w:rPr>
          <w:rFonts w:eastAsia="MS Mincho"/>
        </w:rPr>
        <w:t>A</w:t>
      </w:r>
      <w:r>
        <w:rPr>
          <w:rFonts w:eastAsia="MS Mincho"/>
        </w:rPr>
        <w:t xml:space="preserve"> will fall inte the</w:t>
      </w:r>
      <w:r w:rsidRPr="005A43BB">
        <w:rPr>
          <w:rFonts w:eastAsia="MS Mincho"/>
        </w:rPr>
        <w:t xml:space="preserve"> </w:t>
      </w:r>
      <w:r w:rsidRPr="00E6740C">
        <w:rPr>
          <w:rFonts w:eastAsia="MS Mincho" w:hint="eastAsia"/>
        </w:rPr>
        <w:t>n</w:t>
      </w:r>
      <w:r>
        <w:rPr>
          <w:rFonts w:eastAsia="MS Mincho"/>
        </w:rPr>
        <w:t xml:space="preserve">75 </w:t>
      </w:r>
      <w:r w:rsidRPr="000B4D61">
        <w:rPr>
          <w:rFonts w:eastAsia="MS Mincho" w:hint="eastAsia"/>
        </w:rPr>
        <w:t>DL</w:t>
      </w:r>
      <w:r w:rsidRPr="000B4D61">
        <w:rPr>
          <w:rFonts w:eastAsia="MS Mincho"/>
        </w:rPr>
        <w:t xml:space="preserve"> </w:t>
      </w:r>
      <w:r>
        <w:rPr>
          <w:rFonts w:eastAsia="MS Mincho"/>
        </w:rPr>
        <w:t>spectrum</w:t>
      </w:r>
      <w:r w:rsidRPr="000B4D61">
        <w:rPr>
          <w:rFonts w:eastAsia="MS Mincho" w:hint="eastAsia"/>
        </w:rPr>
        <w:t>.</w:t>
      </w:r>
    </w:p>
    <w:p w14:paraId="10DBB544" w14:textId="7AC4D779" w:rsidR="008645DB" w:rsidRPr="006C68CC" w:rsidRDefault="008645DB" w:rsidP="006C68CC">
      <w:pPr>
        <w:pStyle w:val="Heading4"/>
      </w:pPr>
      <w:bookmarkStart w:id="135" w:name="_Toc180420378"/>
      <w:r w:rsidRPr="006C68CC">
        <w:t>5.</w:t>
      </w:r>
      <w:r>
        <w:t>4</w:t>
      </w:r>
      <w:r w:rsidRPr="006C68CC">
        <w:t>.2.2</w:t>
      </w:r>
      <w:r w:rsidRPr="006C68CC">
        <w:tab/>
        <w:t>REFSENS requirements</w:t>
      </w:r>
      <w:bookmarkEnd w:id="135"/>
    </w:p>
    <w:p w14:paraId="57C5A9E6" w14:textId="77777777" w:rsidR="008645DB" w:rsidRPr="00833273" w:rsidRDefault="008645DB" w:rsidP="008645DB">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4BB49954" w14:textId="77777777" w:rsidR="009B2EE2" w:rsidRDefault="009B2EE2" w:rsidP="00126CBF">
      <w:pPr>
        <w:pStyle w:val="B1"/>
        <w:ind w:left="0" w:firstLine="0"/>
        <w:jc w:val="both"/>
        <w:rPr>
          <w:rFonts w:ascii="Arial" w:hAnsi="Arial" w:cs="Arial"/>
          <w:b/>
          <w:color w:val="FF0000"/>
          <w:sz w:val="24"/>
          <w:lang w:eastAsia="zh-CN"/>
        </w:rPr>
      </w:pPr>
    </w:p>
    <w:p w14:paraId="6A10CE96" w14:textId="6A3ED963" w:rsidR="00705F82" w:rsidRDefault="00705F82" w:rsidP="006C68CC">
      <w:pPr>
        <w:pStyle w:val="Heading2"/>
      </w:pPr>
      <w:bookmarkStart w:id="136" w:name="_Toc180420379"/>
      <w:r>
        <w:t>5.5</w:t>
      </w:r>
      <w:r>
        <w:tab/>
        <w:t>CA_n3-n7-n75</w:t>
      </w:r>
      <w:bookmarkEnd w:id="136"/>
    </w:p>
    <w:p w14:paraId="21D23486" w14:textId="707C4C99" w:rsidR="00705F82" w:rsidRPr="006C68CC" w:rsidRDefault="00705F82" w:rsidP="00705F82">
      <w:pPr>
        <w:pStyle w:val="Heading3"/>
        <w:rPr>
          <w:rFonts w:cs="Arial"/>
          <w:szCs w:val="28"/>
          <w:lang w:val="en-US" w:eastAsia="zh-CN"/>
        </w:rPr>
      </w:pPr>
      <w:bookmarkStart w:id="137" w:name="_Toc180420380"/>
      <w:r w:rsidRPr="00705F82">
        <w:rPr>
          <w:rFonts w:cs="Arial"/>
          <w:szCs w:val="28"/>
          <w:lang w:val="en-US" w:eastAsia="zh-CN"/>
        </w:rPr>
        <w:t>5.</w:t>
      </w:r>
      <w:r>
        <w:rPr>
          <w:rFonts w:cs="Arial"/>
          <w:szCs w:val="28"/>
          <w:lang w:val="en-US" w:eastAsia="zh-CN"/>
        </w:rPr>
        <w:t>5</w:t>
      </w:r>
      <w:r w:rsidRPr="006C68CC">
        <w:rPr>
          <w:rFonts w:cs="Arial"/>
          <w:szCs w:val="28"/>
          <w:lang w:val="en-US" w:eastAsia="zh-CN"/>
        </w:rPr>
        <w:t>.1</w:t>
      </w:r>
      <w:r w:rsidRPr="006C68CC">
        <w:rPr>
          <w:rFonts w:cs="Arial"/>
          <w:szCs w:val="28"/>
          <w:lang w:val="en-US" w:eastAsia="zh-CN"/>
        </w:rPr>
        <w:tab/>
        <w:t>Common for 1 band UL and 2 bands UL CA</w:t>
      </w:r>
      <w:bookmarkEnd w:id="137"/>
    </w:p>
    <w:p w14:paraId="1835BEF7" w14:textId="46C9974A" w:rsidR="00705F82" w:rsidRPr="00705F82" w:rsidRDefault="00705F82" w:rsidP="00705F82">
      <w:pPr>
        <w:pStyle w:val="Heading4"/>
      </w:pPr>
      <w:bookmarkStart w:id="138" w:name="_Toc180420381"/>
      <w:r>
        <w:t>5.5.1.1</w:t>
      </w:r>
      <w:r>
        <w:tab/>
      </w:r>
      <w:r w:rsidRPr="00705F82">
        <w:t>Operating bands for CA</w:t>
      </w:r>
      <w:bookmarkEnd w:id="138"/>
    </w:p>
    <w:p w14:paraId="60EBCBBE" w14:textId="125CE876" w:rsidR="00705F82" w:rsidRPr="00705F82" w:rsidRDefault="00705F82" w:rsidP="00705F82">
      <w:pPr>
        <w:pStyle w:val="TH"/>
        <w:rPr>
          <w:rFonts w:cs="Arial"/>
        </w:rPr>
      </w:pPr>
      <w:r>
        <w:rPr>
          <w:rFonts w:cs="Arial"/>
        </w:rPr>
        <w:t xml:space="preserve">Table </w:t>
      </w:r>
      <w:r w:rsidRPr="006C68CC">
        <w:rPr>
          <w:rFonts w:cs="Arial"/>
        </w:rPr>
        <w:t>5.</w:t>
      </w:r>
      <w:r>
        <w:rPr>
          <w:rFonts w:cs="Arial"/>
        </w:rPr>
        <w:t>5.</w:t>
      </w:r>
      <w:r w:rsidRPr="006C68CC">
        <w:rPr>
          <w:rFonts w:cs="Arial"/>
        </w:rPr>
        <w:t>1</w:t>
      </w:r>
      <w:r>
        <w:rPr>
          <w:rFonts w:cs="Arial"/>
        </w:rPr>
        <w:t>.1-1</w:t>
      </w:r>
      <w:r w:rsidRPr="00705F8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05F82" w:rsidRPr="004D6DE3" w14:paraId="7AD63062"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0F412D6" w14:textId="77777777" w:rsidR="00705F82" w:rsidRPr="004D6DE3" w:rsidRDefault="00705F82"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E837B47"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51D1CF9"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ED4F8D" w14:textId="77777777" w:rsidR="00705F82" w:rsidRPr="004D6DE3" w:rsidRDefault="00705F82"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311BEEC"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705F82" w:rsidRPr="004D6DE3" w14:paraId="58254AC8"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60B18D7" w14:textId="77777777" w:rsidR="00705F82" w:rsidRPr="004D6DE3" w:rsidRDefault="00705F8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2C49FAF"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C2EE386"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DB7BB3" w14:textId="77777777" w:rsidR="00705F82" w:rsidRPr="004D6DE3" w:rsidRDefault="00705F82" w:rsidP="002D5D5E">
            <w:pPr>
              <w:spacing w:after="0"/>
              <w:rPr>
                <w:rFonts w:ascii="Arial" w:eastAsia="Calibri" w:hAnsi="Arial" w:cs="Arial"/>
                <w:b/>
                <w:bCs/>
                <w:sz w:val="18"/>
                <w:szCs w:val="18"/>
                <w:lang w:val="en-US" w:eastAsia="zh-CN"/>
              </w:rPr>
            </w:pPr>
          </w:p>
        </w:tc>
      </w:tr>
      <w:tr w:rsidR="00705F82" w:rsidRPr="004D6DE3" w14:paraId="3B3972EF"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9B2C2CF" w14:textId="77777777" w:rsidR="00705F82" w:rsidRPr="004D6DE3" w:rsidRDefault="00705F8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9E8451B"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EB008B4"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24AD0CE" w14:textId="77777777" w:rsidR="00705F82" w:rsidRPr="004D6DE3" w:rsidRDefault="00705F82" w:rsidP="002D5D5E">
            <w:pPr>
              <w:spacing w:after="0"/>
              <w:rPr>
                <w:rFonts w:ascii="Arial" w:eastAsia="Calibri" w:hAnsi="Arial" w:cs="Arial"/>
                <w:b/>
                <w:bCs/>
                <w:sz w:val="18"/>
                <w:szCs w:val="18"/>
                <w:lang w:val="en-US" w:eastAsia="zh-CN"/>
              </w:rPr>
            </w:pPr>
          </w:p>
        </w:tc>
      </w:tr>
      <w:tr w:rsidR="00705F82" w:rsidRPr="004D6DE3" w14:paraId="1D4587C5"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FB1DA8" w14:textId="77777777" w:rsidR="00705F82" w:rsidRPr="004D6DE3" w:rsidRDefault="00705F8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2DAD7FE9" w14:textId="77777777" w:rsidR="00705F82" w:rsidRPr="00A1115A" w:rsidRDefault="00705F82"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7410EB3A" w14:textId="77777777" w:rsidR="00705F82" w:rsidRPr="00A1115A" w:rsidRDefault="00705F82"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481D0B41" w14:textId="77777777" w:rsidR="00705F82" w:rsidRPr="00A1115A" w:rsidRDefault="00705F82" w:rsidP="002D5D5E">
            <w:pPr>
              <w:pStyle w:val="TAC"/>
            </w:pPr>
            <w:r w:rsidRPr="00A1115A">
              <w:t>FDD</w:t>
            </w:r>
          </w:p>
        </w:tc>
      </w:tr>
      <w:tr w:rsidR="00705F82" w:rsidRPr="004D6DE3" w14:paraId="59D234BB"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F764B2A" w14:textId="77777777" w:rsidR="00705F82" w:rsidRPr="004D6DE3" w:rsidRDefault="00705F8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482E3F62" w14:textId="77777777" w:rsidR="00705F82" w:rsidRPr="00A1115A" w:rsidRDefault="00705F82"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31426420" w14:textId="77777777" w:rsidR="00705F82" w:rsidRPr="00A1115A" w:rsidRDefault="00705F82"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5B07EB14" w14:textId="77777777" w:rsidR="00705F82" w:rsidRPr="00A1115A" w:rsidRDefault="00705F82" w:rsidP="002D5D5E">
            <w:pPr>
              <w:pStyle w:val="TAC"/>
            </w:pPr>
            <w:r w:rsidRPr="00A1115A">
              <w:t>FDD</w:t>
            </w:r>
          </w:p>
        </w:tc>
      </w:tr>
      <w:tr w:rsidR="00705F82" w:rsidRPr="004D6DE3" w14:paraId="298DF73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03DDB4C" w14:textId="77777777" w:rsidR="00705F82" w:rsidRPr="004D6DE3" w:rsidRDefault="00705F8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1012EBFF" w14:textId="77777777" w:rsidR="00705F82" w:rsidRPr="00A1115A" w:rsidRDefault="00705F82"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40F45301" w14:textId="77777777" w:rsidR="00705F82" w:rsidRPr="00A1115A" w:rsidRDefault="00705F82"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78211E22" w14:textId="77777777" w:rsidR="00705F82" w:rsidRPr="00A1115A" w:rsidRDefault="00705F82" w:rsidP="002D5D5E">
            <w:pPr>
              <w:pStyle w:val="TAC"/>
            </w:pPr>
            <w:r w:rsidRPr="00A1115A">
              <w:t>SDL</w:t>
            </w:r>
            <w:r>
              <w:rPr>
                <w:vertAlign w:val="superscript"/>
              </w:rPr>
              <w:t>19</w:t>
            </w:r>
          </w:p>
        </w:tc>
      </w:tr>
    </w:tbl>
    <w:p w14:paraId="4651AC02" w14:textId="77777777" w:rsidR="00705F82" w:rsidRDefault="00705F82" w:rsidP="00705F82">
      <w:pPr>
        <w:rPr>
          <w:lang w:eastAsia="zh-CN"/>
        </w:rPr>
      </w:pPr>
    </w:p>
    <w:p w14:paraId="464096F4" w14:textId="2AC850CB" w:rsidR="00705F82" w:rsidRPr="00705F82" w:rsidRDefault="00705F82" w:rsidP="00705F82">
      <w:pPr>
        <w:pStyle w:val="Heading4"/>
      </w:pPr>
      <w:bookmarkStart w:id="139" w:name="_Toc180420382"/>
      <w:r>
        <w:lastRenderedPageBreak/>
        <w:t>5.5</w:t>
      </w:r>
      <w:r w:rsidRPr="00705F82">
        <w:t>.1.2</w:t>
      </w:r>
      <w:r w:rsidRPr="00705F82">
        <w:tab/>
        <w:t>Channel bandwidths per operating band for CA</w:t>
      </w:r>
      <w:bookmarkEnd w:id="139"/>
    </w:p>
    <w:p w14:paraId="36EBDA65" w14:textId="488C68BC" w:rsidR="00705F82" w:rsidRPr="006C68CC" w:rsidRDefault="00705F82" w:rsidP="00705F82">
      <w:pPr>
        <w:pStyle w:val="TH"/>
        <w:rPr>
          <w:rFonts w:cs="Arial"/>
        </w:rPr>
      </w:pPr>
      <w:r>
        <w:rPr>
          <w:rFonts w:cs="Arial"/>
        </w:rPr>
        <w:t xml:space="preserve">Table </w:t>
      </w:r>
      <w:r w:rsidRPr="00705F82">
        <w:rPr>
          <w:rFonts w:cs="Arial" w:hint="eastAsia"/>
        </w:rPr>
        <w:t>5.</w:t>
      </w:r>
      <w:r>
        <w:rPr>
          <w:rFonts w:cs="Arial"/>
        </w:rPr>
        <w:t>5</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786" w:type="pct"/>
        <w:tblLook w:val="04A0" w:firstRow="1" w:lastRow="0" w:firstColumn="1" w:lastColumn="0" w:noHBand="0" w:noVBand="1"/>
      </w:tblPr>
      <w:tblGrid>
        <w:gridCol w:w="1704"/>
        <w:gridCol w:w="1881"/>
        <w:gridCol w:w="677"/>
        <w:gridCol w:w="3671"/>
        <w:gridCol w:w="1286"/>
      </w:tblGrid>
      <w:tr w:rsidR="00705F82" w:rsidRPr="004D6DE3" w14:paraId="7EC02100" w14:textId="77777777" w:rsidTr="002D5D5E">
        <w:trPr>
          <w:trHeight w:val="4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2620AC" w14:textId="77777777" w:rsidR="00705F82" w:rsidRPr="004D6DE3" w:rsidRDefault="00705F82"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705F82" w:rsidRPr="004D6DE3" w14:paraId="5819FFC9" w14:textId="77777777" w:rsidTr="002D5D5E">
        <w:trPr>
          <w:trHeight w:val="47"/>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2BBEF7E2" w14:textId="77777777" w:rsidR="00705F82" w:rsidRPr="004D6DE3" w:rsidRDefault="00705F82"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8386EBE"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07FD6078"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E6A8F39"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r w:rsidRPr="003A114E">
              <w:rPr>
                <w:rFonts w:ascii="Arial" w:hAnsi="Arial" w:cs="Arial" w:hint="eastAsia"/>
                <w:b/>
                <w:bCs/>
                <w:sz w:val="18"/>
                <w:szCs w:val="18"/>
              </w:rPr>
              <w:t>N</w:t>
            </w:r>
            <w:r w:rsidRPr="003A114E">
              <w:rPr>
                <w:rFonts w:ascii="Arial" w:hAnsi="Arial" w:cs="Arial"/>
                <w:b/>
                <w:bCs/>
                <w:sz w:val="18"/>
                <w:szCs w:val="18"/>
              </w:rPr>
              <w:t>OTE 1)</w:t>
            </w:r>
          </w:p>
        </w:tc>
        <w:tc>
          <w:tcPr>
            <w:tcW w:w="668" w:type="pct"/>
            <w:tcBorders>
              <w:top w:val="single" w:sz="4" w:space="0" w:color="auto"/>
              <w:left w:val="nil"/>
              <w:bottom w:val="single" w:sz="4" w:space="0" w:color="auto"/>
              <w:right w:val="single" w:sz="4" w:space="0" w:color="auto"/>
            </w:tcBorders>
            <w:shd w:val="clear" w:color="auto" w:fill="auto"/>
            <w:vAlign w:val="center"/>
          </w:tcPr>
          <w:p w14:paraId="790536F3"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705F82" w:rsidRPr="004D6DE3" w14:paraId="5107078B" w14:textId="77777777" w:rsidTr="002D5D5E">
        <w:trPr>
          <w:trHeight w:val="55"/>
        </w:trPr>
        <w:tc>
          <w:tcPr>
            <w:tcW w:w="932" w:type="pct"/>
            <w:tcBorders>
              <w:top w:val="single" w:sz="4" w:space="0" w:color="auto"/>
              <w:left w:val="single" w:sz="4" w:space="0" w:color="auto"/>
              <w:right w:val="single" w:sz="4" w:space="0" w:color="auto"/>
            </w:tcBorders>
            <w:shd w:val="clear" w:color="auto" w:fill="auto"/>
            <w:vAlign w:val="center"/>
          </w:tcPr>
          <w:p w14:paraId="7876B76E" w14:textId="77777777" w:rsidR="00705F82" w:rsidRPr="004D6DE3" w:rsidRDefault="00705F82" w:rsidP="002D5D5E">
            <w:pPr>
              <w:spacing w:after="0"/>
              <w:rPr>
                <w:rFonts w:ascii="Arial" w:hAnsi="Arial" w:cs="Arial"/>
                <w:color w:val="000000"/>
                <w:sz w:val="18"/>
                <w:szCs w:val="18"/>
              </w:rPr>
            </w:pPr>
            <w:r w:rsidRPr="004D52EE">
              <w:rPr>
                <w:rFonts w:ascii="Arial" w:hAnsi="Arial" w:cs="Arial"/>
                <w:color w:val="000000"/>
                <w:sz w:val="18"/>
                <w:szCs w:val="18"/>
              </w:rPr>
              <w:t>CA_n3A-n7A-n75A</w:t>
            </w:r>
          </w:p>
        </w:tc>
        <w:tc>
          <w:tcPr>
            <w:tcW w:w="1028" w:type="pct"/>
            <w:tcBorders>
              <w:top w:val="single" w:sz="4" w:space="0" w:color="auto"/>
              <w:left w:val="nil"/>
              <w:right w:val="single" w:sz="4" w:space="0" w:color="auto"/>
            </w:tcBorders>
            <w:shd w:val="clear" w:color="auto" w:fill="auto"/>
          </w:tcPr>
          <w:p w14:paraId="7D67E900" w14:textId="77777777" w:rsidR="00705F82" w:rsidRDefault="00705F82" w:rsidP="002D5D5E">
            <w:pPr>
              <w:spacing w:after="0"/>
            </w:pPr>
            <w:r w:rsidRPr="0018070C">
              <w:rPr>
                <w:rFonts w:ascii="Arial" w:hAnsi="Arial" w:cs="Arial"/>
                <w:color w:val="000000"/>
                <w:sz w:val="18"/>
                <w:szCs w:val="18"/>
              </w:rPr>
              <w:t>CA_n3A-n7A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629086"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E4F3154" w14:textId="77777777" w:rsidR="00705F82" w:rsidRPr="004D6DE3" w:rsidRDefault="00705F82"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F245CC0" w14:textId="77777777" w:rsidR="00705F82" w:rsidRPr="004D6DE3" w:rsidRDefault="00705F82" w:rsidP="002D5D5E">
            <w:pPr>
              <w:spacing w:after="0"/>
              <w:jc w:val="center"/>
              <w:rPr>
                <w:rFonts w:ascii="Arial" w:hAnsi="Arial" w:cs="Arial"/>
                <w:sz w:val="18"/>
                <w:szCs w:val="18"/>
              </w:rPr>
            </w:pPr>
            <w:r w:rsidRPr="003A114E">
              <w:rPr>
                <w:rFonts w:ascii="Arial" w:hAnsi="Arial" w:cs="Arial"/>
                <w:sz w:val="18"/>
                <w:szCs w:val="18"/>
              </w:rPr>
              <w:t xml:space="preserve">4 </w:t>
            </w:r>
            <w:r w:rsidRPr="00DB2F3B">
              <w:rPr>
                <w:rFonts w:ascii="Arial" w:eastAsia="DengXian" w:hAnsi="Arial" w:cs="Arial"/>
                <w:sz w:val="18"/>
                <w:szCs w:val="18"/>
                <w:lang w:eastAsia="zh-CN"/>
              </w:rPr>
              <w:t>and</w:t>
            </w:r>
            <w:r w:rsidRPr="003A114E">
              <w:rPr>
                <w:rFonts w:ascii="Arial" w:hAnsi="Arial" w:cs="Arial"/>
                <w:sz w:val="18"/>
                <w:szCs w:val="18"/>
              </w:rPr>
              <w:t xml:space="preserve"> 5</w:t>
            </w:r>
          </w:p>
        </w:tc>
      </w:tr>
      <w:tr w:rsidR="00705F82" w:rsidRPr="004D6DE3" w14:paraId="0E8D2570" w14:textId="77777777" w:rsidTr="002D5D5E">
        <w:trPr>
          <w:trHeight w:val="55"/>
        </w:trPr>
        <w:tc>
          <w:tcPr>
            <w:tcW w:w="932" w:type="pct"/>
            <w:tcBorders>
              <w:left w:val="single" w:sz="4" w:space="0" w:color="auto"/>
              <w:right w:val="single" w:sz="4" w:space="0" w:color="auto"/>
            </w:tcBorders>
            <w:shd w:val="clear" w:color="auto" w:fill="auto"/>
            <w:vAlign w:val="center"/>
          </w:tcPr>
          <w:p w14:paraId="15B93884" w14:textId="77777777" w:rsidR="00705F82" w:rsidRPr="004D6DE3" w:rsidRDefault="00705F82"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7DB9CB55" w14:textId="77777777" w:rsidR="00705F82" w:rsidRDefault="00705F82"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BBA8299"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D311834" w14:textId="77777777" w:rsidR="00705F82" w:rsidRPr="004D6DE3" w:rsidRDefault="00705F82"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F7A3696" w14:textId="77777777" w:rsidR="00705F82" w:rsidRPr="004D6DE3" w:rsidRDefault="00705F82" w:rsidP="002D5D5E">
            <w:pPr>
              <w:spacing w:after="0"/>
              <w:rPr>
                <w:rFonts w:ascii="Arial" w:hAnsi="Arial" w:cs="Arial"/>
                <w:sz w:val="18"/>
                <w:szCs w:val="18"/>
              </w:rPr>
            </w:pPr>
          </w:p>
        </w:tc>
      </w:tr>
      <w:tr w:rsidR="00705F82" w:rsidRPr="004D6DE3" w14:paraId="6C52EECA" w14:textId="77777777" w:rsidTr="002D5D5E">
        <w:trPr>
          <w:trHeight w:val="55"/>
        </w:trPr>
        <w:tc>
          <w:tcPr>
            <w:tcW w:w="932" w:type="pct"/>
            <w:tcBorders>
              <w:left w:val="single" w:sz="4" w:space="0" w:color="auto"/>
              <w:bottom w:val="single" w:sz="4" w:space="0" w:color="auto"/>
              <w:right w:val="single" w:sz="4" w:space="0" w:color="auto"/>
            </w:tcBorders>
            <w:shd w:val="clear" w:color="auto" w:fill="auto"/>
            <w:vAlign w:val="center"/>
          </w:tcPr>
          <w:p w14:paraId="57E1E06D" w14:textId="77777777" w:rsidR="00705F82" w:rsidRPr="004D6DE3" w:rsidRDefault="00705F82"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0F6B8BEB" w14:textId="77777777" w:rsidR="00705F82" w:rsidRDefault="00705F82"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BE37370"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FD06AF3" w14:textId="77777777" w:rsidR="00705F82" w:rsidRPr="004D6DE3" w:rsidRDefault="00705F82"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09A3CF43" w14:textId="77777777" w:rsidR="00705F82" w:rsidRPr="004D6DE3" w:rsidRDefault="00705F82" w:rsidP="002D5D5E">
            <w:pPr>
              <w:spacing w:after="0"/>
              <w:rPr>
                <w:rFonts w:ascii="Arial" w:hAnsi="Arial" w:cs="Arial"/>
                <w:sz w:val="18"/>
                <w:szCs w:val="18"/>
              </w:rPr>
            </w:pPr>
          </w:p>
        </w:tc>
      </w:tr>
    </w:tbl>
    <w:p w14:paraId="449FB717" w14:textId="77777777" w:rsidR="00705F82" w:rsidRDefault="00705F82" w:rsidP="00705F82">
      <w:pPr>
        <w:spacing w:after="0"/>
        <w:rPr>
          <w:rFonts w:eastAsia="Calibri"/>
          <w:lang w:eastAsia="ko-KR"/>
        </w:rPr>
      </w:pPr>
    </w:p>
    <w:p w14:paraId="3E3FC300" w14:textId="77777777" w:rsidR="00705F82" w:rsidRPr="004D6DE3" w:rsidRDefault="00705F82" w:rsidP="00705F82">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2F28A214" w14:textId="77777777" w:rsidR="00705F82" w:rsidRDefault="00705F82" w:rsidP="00705F82"/>
    <w:p w14:paraId="44DEB341" w14:textId="24E947C9" w:rsidR="00705F82" w:rsidRDefault="00705F82" w:rsidP="00705F82">
      <w:pPr>
        <w:pStyle w:val="Heading4"/>
        <w:rPr>
          <w:rFonts w:cs="Arial"/>
          <w:szCs w:val="22"/>
        </w:rPr>
      </w:pPr>
      <w:bookmarkStart w:id="140" w:name="_Toc180420383"/>
      <w:r>
        <w:rPr>
          <w:rFonts w:cs="Arial"/>
        </w:rPr>
        <w:t>5.5</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140"/>
    </w:p>
    <w:p w14:paraId="2E8FA439" w14:textId="77777777" w:rsidR="00705F82" w:rsidRPr="008A04AB" w:rsidRDefault="00705F82" w:rsidP="00705F82">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79BEFDA" w14:textId="77777777" w:rsidR="00705F82" w:rsidRDefault="00705F82" w:rsidP="00705F82">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144D7389" w14:textId="035947AA" w:rsidR="00705F82" w:rsidRPr="006C68CC" w:rsidRDefault="00705F82" w:rsidP="00705F82">
      <w:pPr>
        <w:pStyle w:val="Heading3"/>
        <w:rPr>
          <w:rFonts w:cs="Arial"/>
          <w:szCs w:val="28"/>
          <w:lang w:val="en-US" w:eastAsia="zh-CN"/>
        </w:rPr>
      </w:pPr>
      <w:bookmarkStart w:id="141" w:name="_Toc180420384"/>
      <w:r w:rsidRPr="00705F82">
        <w:rPr>
          <w:rFonts w:cs="Arial"/>
          <w:szCs w:val="28"/>
          <w:lang w:val="en-US" w:eastAsia="zh-CN"/>
        </w:rPr>
        <w:t>5.</w:t>
      </w:r>
      <w:r>
        <w:rPr>
          <w:rFonts w:cs="Arial"/>
          <w:szCs w:val="28"/>
          <w:lang w:val="en-US" w:eastAsia="zh-CN"/>
        </w:rPr>
        <w:t>5</w:t>
      </w:r>
      <w:r w:rsidRPr="006C68CC">
        <w:rPr>
          <w:rFonts w:cs="Arial"/>
          <w:szCs w:val="28"/>
          <w:lang w:val="en-US" w:eastAsia="zh-CN"/>
        </w:rPr>
        <w:t>.2</w:t>
      </w:r>
      <w:r w:rsidRPr="006C68CC">
        <w:rPr>
          <w:rFonts w:cs="Arial"/>
          <w:szCs w:val="28"/>
          <w:lang w:val="en-US" w:eastAsia="zh-CN"/>
        </w:rPr>
        <w:tab/>
        <w:t>Specific for 2 bands UL CA</w:t>
      </w:r>
      <w:bookmarkEnd w:id="141"/>
    </w:p>
    <w:p w14:paraId="7A56137A" w14:textId="4A739E3F" w:rsidR="00705F82" w:rsidRPr="006C68CC" w:rsidRDefault="00705F82" w:rsidP="006C68CC">
      <w:pPr>
        <w:pStyle w:val="Heading4"/>
      </w:pPr>
      <w:bookmarkStart w:id="142" w:name="_Toc180420385"/>
      <w:r w:rsidRPr="00705F82">
        <w:t>5.</w:t>
      </w:r>
      <w:r>
        <w:t>5</w:t>
      </w:r>
      <w:r w:rsidRPr="006C68CC">
        <w:t>.2.1</w:t>
      </w:r>
      <w:r w:rsidRPr="006C68CC">
        <w:tab/>
        <w:t>UE co-existence studies</w:t>
      </w:r>
      <w:bookmarkEnd w:id="142"/>
    </w:p>
    <w:p w14:paraId="53361ED0" w14:textId="77777777" w:rsidR="00705F82" w:rsidRDefault="00705F82" w:rsidP="00705F8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E48F631" w14:textId="757C4C4A" w:rsidR="00705F82" w:rsidRPr="00242348" w:rsidRDefault="00705F82" w:rsidP="00705F82">
      <w:pPr>
        <w:pStyle w:val="Heading5"/>
        <w:overflowPunct w:val="0"/>
        <w:autoSpaceDE w:val="0"/>
        <w:autoSpaceDN w:val="0"/>
        <w:adjustRightInd w:val="0"/>
        <w:textAlignment w:val="baseline"/>
        <w:rPr>
          <w:snapToGrid w:val="0"/>
          <w:lang w:eastAsia="en-GB"/>
        </w:rPr>
      </w:pPr>
      <w:bookmarkStart w:id="143" w:name="_Toc180420386"/>
      <w:r w:rsidRPr="00242348">
        <w:rPr>
          <w:rFonts w:hint="eastAsia"/>
          <w:snapToGrid w:val="0"/>
          <w:lang w:eastAsia="en-GB"/>
        </w:rPr>
        <w:t>5.</w:t>
      </w:r>
      <w:r>
        <w:rPr>
          <w:snapToGrid w:val="0"/>
          <w:lang w:eastAsia="en-GB"/>
        </w:rPr>
        <w:t>5</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43"/>
    </w:p>
    <w:p w14:paraId="30198D78" w14:textId="77777777" w:rsidR="00705F82" w:rsidRPr="0007219E" w:rsidRDefault="00705F82" w:rsidP="00705F8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5F54FC00" w14:textId="3A8CC028" w:rsidR="00705F82" w:rsidRPr="00A76C0A" w:rsidRDefault="00705F82" w:rsidP="00705F82">
      <w:pPr>
        <w:rPr>
          <w:rFonts w:eastAsia="MS Mincho"/>
        </w:rPr>
      </w:pPr>
      <w:r w:rsidRPr="00A76C0A">
        <w:rPr>
          <w:rFonts w:eastAsia="MS Mincho"/>
        </w:rPr>
        <w:t xml:space="preserve">Table </w:t>
      </w:r>
      <w:r w:rsidRPr="00A76C0A">
        <w:rPr>
          <w:rFonts w:eastAsia="MS Mincho" w:hint="eastAsia"/>
        </w:rPr>
        <w:t>5.</w:t>
      </w:r>
      <w:r>
        <w:rPr>
          <w:rFonts w:eastAsia="MS Mincho"/>
        </w:rPr>
        <w:t>5.2.1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A-n75A</w:t>
      </w:r>
      <w:r w:rsidRPr="00A76C0A">
        <w:rPr>
          <w:rFonts w:eastAsia="MS Mincho"/>
        </w:rPr>
        <w:t xml:space="preserve"> with UL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w:t>
      </w:r>
      <w:r w:rsidRPr="00A76C0A">
        <w:rPr>
          <w:rFonts w:eastAsia="MS Mincho"/>
        </w:rPr>
        <w:t>.</w:t>
      </w:r>
    </w:p>
    <w:p w14:paraId="5A5469CF" w14:textId="5EF2E9EF" w:rsidR="00705F82" w:rsidRPr="006C68CC" w:rsidRDefault="00705F82" w:rsidP="006C68CC">
      <w:pPr>
        <w:pStyle w:val="TH"/>
        <w:rPr>
          <w:rFonts w:cs="Arial"/>
          <w:b w:val="0"/>
        </w:rPr>
      </w:pPr>
      <w:r w:rsidRPr="006C68CC">
        <w:rPr>
          <w:rFonts w:cs="Arial"/>
        </w:rPr>
        <w:lastRenderedPageBreak/>
        <w:t>Table 5.</w:t>
      </w:r>
      <w:r>
        <w:rPr>
          <w:rFonts w:cs="Arial"/>
        </w:rPr>
        <w:t>5</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05F82" w14:paraId="4F6712D6"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6C13EC" w14:textId="77777777" w:rsidR="00705F82" w:rsidRDefault="00705F82"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529E4" w14:textId="77777777" w:rsidR="00705F82" w:rsidRDefault="00705F82"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64CBB2" w14:textId="77777777" w:rsidR="00705F82" w:rsidRDefault="00705F82"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74A87" w14:textId="77777777" w:rsidR="00705F82" w:rsidRDefault="00705F82"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22CEDF" w14:textId="77777777" w:rsidR="00705F82" w:rsidRDefault="00705F82" w:rsidP="002D5D5E">
            <w:pPr>
              <w:pStyle w:val="TAH"/>
            </w:pPr>
            <w:r>
              <w:t>f</w:t>
            </w:r>
            <w:r>
              <w:rPr>
                <w:vertAlign w:val="subscript"/>
              </w:rPr>
              <w:t>y_high</w:t>
            </w:r>
          </w:p>
        </w:tc>
      </w:tr>
      <w:tr w:rsidR="00705F82" w14:paraId="42602B9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A73B5" w14:textId="77777777" w:rsidR="00705F82" w:rsidRDefault="00705F82"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45CA0A" w14:textId="77777777" w:rsidR="00705F82" w:rsidRDefault="00705F82"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648899"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91A71"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D84F1E"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705F82" w14:paraId="04A23A9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4CC5D"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D118CC" w14:textId="77777777" w:rsidR="00705F82" w:rsidRDefault="00705F82" w:rsidP="002D5D5E">
            <w:pPr>
              <w:keepNext/>
              <w:keepLines/>
              <w:spacing w:after="0"/>
              <w:jc w:val="center"/>
              <w:rPr>
                <w:lang w:val="en-US"/>
              </w:rPr>
            </w:pPr>
            <w:r w:rsidRPr="00A96128">
              <w:rPr>
                <w:sz w:val="18"/>
                <w:lang w:val="en-US"/>
              </w:rPr>
              <w:t>715–860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1449E" w14:textId="77777777" w:rsidR="00705F82" w:rsidRDefault="00705F82" w:rsidP="002D5D5E">
            <w:pPr>
              <w:keepNext/>
              <w:keepLines/>
              <w:spacing w:after="0"/>
              <w:jc w:val="center"/>
              <w:rPr>
                <w:sz w:val="18"/>
                <w:lang w:val="en-US"/>
              </w:rPr>
            </w:pPr>
            <w:r>
              <w:rPr>
                <w:sz w:val="18"/>
                <w:lang w:val="en-US"/>
              </w:rPr>
              <w:t>4210–4355</w:t>
            </w:r>
          </w:p>
        </w:tc>
      </w:tr>
      <w:tr w:rsidR="00705F82" w14:paraId="7EC29FC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AD85FF" w14:textId="77777777" w:rsidR="00705F82" w:rsidRDefault="00705F82"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FA5FC1"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D3839F8"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14A42E"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EB3E51"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705F82" w14:paraId="1618C6B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79C81B"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FE69AE" w14:textId="77777777" w:rsidR="00705F82" w:rsidRDefault="00705F82" w:rsidP="002D5D5E">
            <w:pPr>
              <w:keepNext/>
              <w:keepLines/>
              <w:spacing w:after="0"/>
              <w:jc w:val="center"/>
              <w:rPr>
                <w:sz w:val="18"/>
                <w:lang w:eastAsia="ja-JP"/>
              </w:rPr>
            </w:pPr>
            <w:r>
              <w:rPr>
                <w:sz w:val="18"/>
                <w:lang w:val="en-US"/>
              </w:rPr>
              <w:t>850–1070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9290E" w14:textId="77777777" w:rsidR="00705F82" w:rsidRDefault="00705F82" w:rsidP="002D5D5E">
            <w:pPr>
              <w:keepNext/>
              <w:keepLines/>
              <w:spacing w:after="0"/>
              <w:jc w:val="center"/>
              <w:rPr>
                <w:sz w:val="18"/>
                <w:lang w:eastAsia="ja-JP"/>
              </w:rPr>
            </w:pPr>
            <w:r>
              <w:rPr>
                <w:sz w:val="18"/>
                <w:lang w:val="en-US"/>
              </w:rPr>
              <w:t>3215–3430</w:t>
            </w:r>
          </w:p>
        </w:tc>
      </w:tr>
      <w:tr w:rsidR="00705F82" w14:paraId="792D0AD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B4E84" w14:textId="77777777" w:rsidR="00705F82" w:rsidRDefault="00705F82"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4FEC1B"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218C98"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B7351"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23CAEE"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705F82" w14:paraId="5AF294B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06AA9C"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CBF2EC" w14:textId="77777777" w:rsidR="00705F82" w:rsidRDefault="00705F82" w:rsidP="002D5D5E">
            <w:pPr>
              <w:keepNext/>
              <w:keepLines/>
              <w:spacing w:after="0"/>
              <w:jc w:val="center"/>
              <w:rPr>
                <w:sz w:val="18"/>
                <w:lang w:val="en-US"/>
              </w:rPr>
            </w:pPr>
            <w:r>
              <w:rPr>
                <w:sz w:val="18"/>
                <w:lang w:val="en-US"/>
              </w:rPr>
              <w:t>5920–6140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30FD0" w14:textId="77777777" w:rsidR="00705F82" w:rsidRDefault="00705F82" w:rsidP="002D5D5E">
            <w:pPr>
              <w:keepNext/>
              <w:keepLines/>
              <w:spacing w:after="0"/>
              <w:jc w:val="center"/>
              <w:rPr>
                <w:sz w:val="18"/>
                <w:lang w:val="en-US"/>
              </w:rPr>
            </w:pPr>
            <w:r>
              <w:rPr>
                <w:sz w:val="18"/>
                <w:lang w:val="en-US"/>
              </w:rPr>
              <w:t>6710–6925</w:t>
            </w:r>
          </w:p>
        </w:tc>
      </w:tr>
      <w:tr w:rsidR="00705F82" w14:paraId="2427E17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06848" w14:textId="77777777" w:rsidR="00705F82" w:rsidRDefault="00705F82"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ED5B49" w14:textId="77777777" w:rsidR="00705F82" w:rsidRDefault="00705F82"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8D3E425" w14:textId="77777777" w:rsidR="00705F82" w:rsidRDefault="00705F82"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E45D8C" w14:textId="77777777" w:rsidR="00705F82" w:rsidRDefault="00705F82"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E5923D" w14:textId="77777777" w:rsidR="00705F82" w:rsidRDefault="00705F82"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705F82" w14:paraId="714A6B0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23C26" w14:textId="77777777" w:rsidR="00705F82" w:rsidRDefault="00705F82"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A3912" w14:textId="77777777" w:rsidR="00705F82" w:rsidRDefault="00705F82" w:rsidP="002D5D5E">
            <w:pPr>
              <w:keepNext/>
              <w:keepLines/>
              <w:spacing w:after="0"/>
              <w:jc w:val="center"/>
              <w:rPr>
                <w:sz w:val="18"/>
                <w:lang w:eastAsia="ja-JP"/>
              </w:rPr>
            </w:pPr>
            <w:r>
              <w:rPr>
                <w:sz w:val="18"/>
                <w:lang w:val="en-US"/>
              </w:rPr>
              <w:t>2560–2855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C5B61" w14:textId="77777777" w:rsidR="00705F82" w:rsidRDefault="00705F82" w:rsidP="002D5D5E">
            <w:pPr>
              <w:keepNext/>
              <w:keepLines/>
              <w:spacing w:after="0"/>
              <w:jc w:val="center"/>
              <w:rPr>
                <w:sz w:val="18"/>
                <w:lang w:eastAsia="ja-JP"/>
              </w:rPr>
            </w:pPr>
            <w:r>
              <w:rPr>
                <w:sz w:val="18"/>
                <w:lang w:val="en-US"/>
              </w:rPr>
              <w:t>5715–6000</w:t>
            </w:r>
          </w:p>
        </w:tc>
      </w:tr>
      <w:tr w:rsidR="00231FDB" w14:paraId="3B90BD8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90718"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9200DB"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637A2EE"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319B063" w14:textId="77777777" w:rsidR="00231FDB" w:rsidRDefault="00231FDB" w:rsidP="002D5D5E">
            <w:pPr>
              <w:pStyle w:val="TAL"/>
              <w:jc w:val="center"/>
              <w:rPr>
                <w:lang w:val="en-US"/>
              </w:rPr>
            </w:pPr>
          </w:p>
        </w:tc>
      </w:tr>
      <w:tr w:rsidR="00231FDB" w14:paraId="69E0A55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C4A02B"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415236" w14:textId="77777777" w:rsidR="00231FDB" w:rsidRPr="00A96128" w:rsidRDefault="00231FDB" w:rsidP="002D5D5E">
            <w:pPr>
              <w:keepNext/>
              <w:keepLines/>
              <w:spacing w:after="0"/>
              <w:jc w:val="center"/>
              <w:rPr>
                <w:sz w:val="18"/>
                <w:lang w:eastAsia="ja-JP"/>
              </w:rPr>
            </w:pPr>
            <w:r w:rsidRPr="00A96128">
              <w:rPr>
                <w:sz w:val="18"/>
                <w:highlight w:val="yellow"/>
                <w:lang w:val="en-US"/>
              </w:rPr>
              <w:t>1430–1720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8FBAB1E" w14:textId="77777777" w:rsidR="00231FDB" w:rsidRDefault="00231FDB" w:rsidP="002D5D5E">
            <w:pPr>
              <w:keepNext/>
              <w:keepLines/>
              <w:spacing w:after="0"/>
              <w:jc w:val="center"/>
              <w:rPr>
                <w:sz w:val="18"/>
                <w:lang w:eastAsia="ja-JP"/>
              </w:rPr>
            </w:pPr>
          </w:p>
        </w:tc>
      </w:tr>
      <w:tr w:rsidR="00705F82" w14:paraId="019667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4F092" w14:textId="77777777" w:rsidR="00705F82" w:rsidRDefault="00705F82"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FE00B0" w14:textId="77777777" w:rsidR="00705F82" w:rsidRDefault="00705F82"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6D05C7" w14:textId="77777777" w:rsidR="00705F82" w:rsidRDefault="00705F82"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372B8" w14:textId="77777777" w:rsidR="00705F82" w:rsidRDefault="00705F82"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4C500" w14:textId="77777777" w:rsidR="00705F82" w:rsidRDefault="00705F82"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705F82" w14:paraId="5174B04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17B115"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F1352A" w14:textId="77777777" w:rsidR="00705F82" w:rsidRDefault="00705F82" w:rsidP="002D5D5E">
            <w:pPr>
              <w:keepNext/>
              <w:keepLines/>
              <w:spacing w:after="0"/>
              <w:jc w:val="center"/>
              <w:rPr>
                <w:sz w:val="18"/>
                <w:lang w:eastAsia="ja-JP"/>
              </w:rPr>
            </w:pPr>
            <w:r>
              <w:rPr>
                <w:sz w:val="18"/>
                <w:lang w:val="en-US"/>
              </w:rPr>
              <w:t>7630–7925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17CFB" w14:textId="77777777" w:rsidR="00705F82" w:rsidRDefault="00705F82" w:rsidP="002D5D5E">
            <w:pPr>
              <w:keepNext/>
              <w:keepLines/>
              <w:spacing w:after="0"/>
              <w:jc w:val="center"/>
              <w:rPr>
                <w:sz w:val="18"/>
                <w:lang w:eastAsia="ja-JP"/>
              </w:rPr>
            </w:pPr>
            <w:r>
              <w:rPr>
                <w:sz w:val="18"/>
                <w:lang w:val="en-US"/>
              </w:rPr>
              <w:t>9210–9495</w:t>
            </w:r>
          </w:p>
        </w:tc>
      </w:tr>
      <w:tr w:rsidR="00231FDB" w14:paraId="5222540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9B80D1"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A9906A"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161F14"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26C5C6B" w14:textId="77777777" w:rsidR="00231FDB" w:rsidRDefault="00231FDB" w:rsidP="002D5D5E">
            <w:pPr>
              <w:pStyle w:val="TAL"/>
              <w:jc w:val="center"/>
              <w:rPr>
                <w:lang w:val="en-US"/>
              </w:rPr>
            </w:pPr>
          </w:p>
        </w:tc>
      </w:tr>
      <w:tr w:rsidR="00231FDB" w14:paraId="145D867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FE849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321603" w14:textId="77777777" w:rsidR="00231FDB" w:rsidRDefault="00231FDB" w:rsidP="002D5D5E">
            <w:pPr>
              <w:keepNext/>
              <w:keepLines/>
              <w:spacing w:after="0"/>
              <w:jc w:val="center"/>
              <w:rPr>
                <w:sz w:val="18"/>
                <w:lang w:eastAsia="ja-JP"/>
              </w:rPr>
            </w:pPr>
            <w:r>
              <w:rPr>
                <w:sz w:val="18"/>
                <w:lang w:val="en-US"/>
              </w:rPr>
              <w:t>8420–8710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83338E" w14:textId="77777777" w:rsidR="00231FDB" w:rsidRDefault="00231FDB" w:rsidP="002D5D5E">
            <w:pPr>
              <w:keepNext/>
              <w:keepLines/>
              <w:spacing w:after="0"/>
              <w:jc w:val="center"/>
              <w:rPr>
                <w:sz w:val="18"/>
                <w:lang w:eastAsia="ja-JP"/>
              </w:rPr>
            </w:pPr>
          </w:p>
        </w:tc>
      </w:tr>
      <w:tr w:rsidR="00705F82" w14:paraId="52BFC4A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D09DA"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6FE2FD" w14:textId="77777777" w:rsidR="00705F82" w:rsidRDefault="00705F82"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F63C1DF" w14:textId="77777777" w:rsidR="00705F82" w:rsidRDefault="00705F82"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119088"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9E28973"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705F82" w14:paraId="3C94DCA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E876F7" w14:textId="77777777" w:rsidR="00705F82" w:rsidRDefault="00705F82"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28A6F6" w14:textId="77777777" w:rsidR="00705F82" w:rsidRDefault="00705F82" w:rsidP="002D5D5E">
            <w:pPr>
              <w:keepNext/>
              <w:keepLines/>
              <w:spacing w:after="0"/>
              <w:jc w:val="center"/>
              <w:rPr>
                <w:sz w:val="18"/>
                <w:lang w:eastAsia="ja-JP"/>
              </w:rPr>
            </w:pPr>
            <w:r>
              <w:rPr>
                <w:sz w:val="18"/>
                <w:lang w:val="en-US"/>
              </w:rPr>
              <w:t>8215–8570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A2547" w14:textId="77777777" w:rsidR="00705F82" w:rsidRDefault="00705F82" w:rsidP="002D5D5E">
            <w:pPr>
              <w:keepNext/>
              <w:keepLines/>
              <w:spacing w:after="0"/>
              <w:jc w:val="center"/>
              <w:rPr>
                <w:sz w:val="18"/>
                <w:lang w:eastAsia="ja-JP"/>
              </w:rPr>
            </w:pPr>
            <w:r>
              <w:rPr>
                <w:sz w:val="18"/>
                <w:lang w:val="en-US"/>
              </w:rPr>
              <w:t>4270–4640</w:t>
            </w:r>
          </w:p>
        </w:tc>
      </w:tr>
      <w:tr w:rsidR="00705F82" w14:paraId="46F7D0F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E1AD90"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CC3E50"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F7F441B"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646666"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B91F6F"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705F82" w14:paraId="52497FF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9A127" w14:textId="77777777" w:rsidR="00705F82" w:rsidRDefault="00705F82"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4818D3" w14:textId="77777777" w:rsidR="00705F82" w:rsidRDefault="00705F82" w:rsidP="002D5D5E">
            <w:pPr>
              <w:keepNext/>
              <w:keepLines/>
              <w:spacing w:after="0"/>
              <w:jc w:val="center"/>
              <w:rPr>
                <w:sz w:val="18"/>
                <w:lang w:eastAsia="ja-JP"/>
              </w:rPr>
            </w:pPr>
            <w:r>
              <w:rPr>
                <w:sz w:val="18"/>
                <w:lang w:val="en-US"/>
              </w:rPr>
              <w:t>3930–4290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ED57AD" w14:textId="77777777" w:rsidR="00705F82" w:rsidRDefault="00705F82" w:rsidP="002D5D5E">
            <w:pPr>
              <w:keepNext/>
              <w:keepLines/>
              <w:spacing w:after="0"/>
              <w:jc w:val="center"/>
              <w:rPr>
                <w:sz w:val="18"/>
                <w:lang w:eastAsia="ja-JP"/>
              </w:rPr>
            </w:pPr>
            <w:r>
              <w:rPr>
                <w:sz w:val="18"/>
                <w:lang w:val="en-US"/>
              </w:rPr>
              <w:t>10–355</w:t>
            </w:r>
          </w:p>
        </w:tc>
      </w:tr>
      <w:tr w:rsidR="00705F82" w14:paraId="118BD0D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BEBA5C"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004BE3" w14:textId="77777777" w:rsidR="00705F82" w:rsidRDefault="00705F82"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E6C35F5" w14:textId="77777777" w:rsidR="00705F82" w:rsidRDefault="00705F82"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EC075"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0A3B25"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705F82" w14:paraId="71FEE28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D765C7" w14:textId="77777777" w:rsidR="00705F82" w:rsidRDefault="00705F82"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685A6F" w14:textId="77777777" w:rsidR="00705F82" w:rsidRDefault="00705F82" w:rsidP="002D5D5E">
            <w:pPr>
              <w:keepNext/>
              <w:keepLines/>
              <w:spacing w:after="0"/>
              <w:jc w:val="center"/>
              <w:rPr>
                <w:sz w:val="18"/>
                <w:lang w:eastAsia="ja-JP"/>
              </w:rPr>
            </w:pPr>
            <w:r>
              <w:rPr>
                <w:sz w:val="18"/>
                <w:lang w:val="en-US"/>
              </w:rPr>
              <w:t>11710–12065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6237AE" w14:textId="77777777" w:rsidR="00705F82" w:rsidRDefault="00705F82" w:rsidP="002D5D5E">
            <w:pPr>
              <w:keepNext/>
              <w:keepLines/>
              <w:spacing w:after="0"/>
              <w:jc w:val="center"/>
              <w:rPr>
                <w:sz w:val="18"/>
                <w:lang w:eastAsia="ja-JP"/>
              </w:rPr>
            </w:pPr>
            <w:r>
              <w:rPr>
                <w:sz w:val="18"/>
                <w:lang w:val="en-US"/>
              </w:rPr>
              <w:t>9340–9710</w:t>
            </w:r>
          </w:p>
        </w:tc>
      </w:tr>
      <w:tr w:rsidR="00705F82" w14:paraId="4103B61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455F7"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A2BC2D"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19BCDA"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6EBB02"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108FDF7"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705F82" w14:paraId="525514B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6D3D2A" w14:textId="77777777" w:rsidR="00705F82" w:rsidRDefault="00705F82"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D03F8F" w14:textId="77777777" w:rsidR="00705F82" w:rsidRDefault="00705F82" w:rsidP="002D5D5E">
            <w:pPr>
              <w:keepNext/>
              <w:keepLines/>
              <w:spacing w:after="0"/>
              <w:jc w:val="center"/>
              <w:rPr>
                <w:sz w:val="18"/>
                <w:lang w:eastAsia="ja-JP"/>
              </w:rPr>
            </w:pPr>
            <w:r>
              <w:rPr>
                <w:sz w:val="18"/>
                <w:lang w:val="en-US"/>
              </w:rPr>
              <w:t>10920–11280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33FD8" w14:textId="77777777" w:rsidR="00705F82" w:rsidRDefault="00705F82" w:rsidP="002D5D5E">
            <w:pPr>
              <w:keepNext/>
              <w:keepLines/>
              <w:spacing w:after="0"/>
              <w:jc w:val="center"/>
              <w:rPr>
                <w:sz w:val="18"/>
                <w:lang w:eastAsia="ja-JP"/>
              </w:rPr>
            </w:pPr>
            <w:r>
              <w:rPr>
                <w:sz w:val="18"/>
                <w:lang w:val="en-US"/>
              </w:rPr>
              <w:t>10130–10495</w:t>
            </w:r>
          </w:p>
        </w:tc>
      </w:tr>
      <w:tr w:rsidR="00705F82" w14:paraId="528CEA86"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0882C1" w14:textId="77777777" w:rsidR="00705F82" w:rsidRDefault="00705F82"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030DEA4E" w14:textId="77777777" w:rsidR="00705F82" w:rsidRDefault="00705F82" w:rsidP="00705F82">
      <w:pPr>
        <w:rPr>
          <w:rFonts w:ascii="Arial" w:hAnsi="Arial" w:cs="Arial"/>
          <w:b/>
        </w:rPr>
      </w:pPr>
    </w:p>
    <w:p w14:paraId="47E25AB9" w14:textId="77777777" w:rsidR="00705F82" w:rsidRPr="000B4D61" w:rsidRDefault="00705F82" w:rsidP="00705F82">
      <w:pPr>
        <w:rPr>
          <w:rFonts w:eastAsia="MS Mincho"/>
        </w:rPr>
      </w:pPr>
      <w:r>
        <w:rPr>
          <w:rFonts w:eastAsia="MS Mincho"/>
        </w:rPr>
        <w:t xml:space="preserve">Based on the above table, </w:t>
      </w:r>
      <w:r>
        <w:rPr>
          <w:rFonts w:cs="DengXian"/>
          <w:szCs w:val="21"/>
          <w:lang w:eastAsia="ko-KR"/>
        </w:rPr>
        <w:t>4</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w:t>
      </w:r>
      <w:r w:rsidRPr="005A43BB">
        <w:rPr>
          <w:rFonts w:eastAsia="MS Mincho"/>
        </w:rPr>
        <w:t>A</w:t>
      </w:r>
      <w:r>
        <w:rPr>
          <w:rFonts w:eastAsia="MS Mincho"/>
        </w:rPr>
        <w:t xml:space="preserve"> </w:t>
      </w:r>
      <w:r w:rsidRPr="00AB384E">
        <w:rPr>
          <w:rFonts w:cs="DengXian" w:hint="eastAsia"/>
          <w:szCs w:val="21"/>
          <w:lang w:eastAsia="ko-KR"/>
        </w:rPr>
        <w:t>may</w:t>
      </w:r>
      <w:r w:rsidRPr="00634198">
        <w:rPr>
          <w:rFonts w:cs="DengXian"/>
          <w:szCs w:val="21"/>
          <w:lang w:eastAsia="ko-KR"/>
        </w:rPr>
        <w:t xml:space="preserve">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75</w:t>
      </w:r>
    </w:p>
    <w:p w14:paraId="51BF4160" w14:textId="443A878E" w:rsidR="00705F82" w:rsidRPr="006C68CC" w:rsidRDefault="00705F82" w:rsidP="006C68CC">
      <w:pPr>
        <w:pStyle w:val="Heading4"/>
      </w:pPr>
      <w:bookmarkStart w:id="144" w:name="_Toc180420387"/>
      <w:r w:rsidRPr="00705F82">
        <w:t>5.</w:t>
      </w:r>
      <w:r>
        <w:t>5</w:t>
      </w:r>
      <w:r w:rsidRPr="006C68CC">
        <w:t>.2.2</w:t>
      </w:r>
      <w:r w:rsidRPr="006C68CC">
        <w:tab/>
        <w:t>REFSENS requirements</w:t>
      </w:r>
      <w:bookmarkEnd w:id="144"/>
    </w:p>
    <w:p w14:paraId="313BEC5F" w14:textId="77777777" w:rsidR="00705F82" w:rsidRPr="00C013B0" w:rsidRDefault="00705F82" w:rsidP="00705F82">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62E7D2F3" w14:textId="77777777" w:rsidR="00705F82" w:rsidRDefault="00705F82" w:rsidP="00705F82">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72949754" w14:textId="094A14CA" w:rsidR="00705F82" w:rsidRPr="006C68CC" w:rsidRDefault="00705F82" w:rsidP="00705F82">
      <w:pPr>
        <w:pStyle w:val="TH"/>
        <w:rPr>
          <w:rFonts w:cs="Arial"/>
        </w:rPr>
      </w:pPr>
      <w:r w:rsidRPr="006C68CC">
        <w:rPr>
          <w:rFonts w:cs="Arial"/>
        </w:rPr>
        <w:t>Table 5.</w:t>
      </w:r>
      <w:r>
        <w:rPr>
          <w:rFonts w:cs="Arial"/>
        </w:rPr>
        <w:t>5</w:t>
      </w:r>
      <w:r w:rsidRPr="006C68CC">
        <w:rPr>
          <w:rFonts w:cs="Arial"/>
        </w:rPr>
        <w:t>.2.2-1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705F82" w14:paraId="76FC738A" w14:textId="77777777" w:rsidTr="002D5D5E">
        <w:trPr>
          <w:jc w:val="center"/>
        </w:trPr>
        <w:tc>
          <w:tcPr>
            <w:tcW w:w="2463" w:type="dxa"/>
          </w:tcPr>
          <w:p w14:paraId="497E76AA" w14:textId="77777777" w:rsidR="00705F82" w:rsidRPr="00F75B38" w:rsidRDefault="00705F82" w:rsidP="002D5D5E">
            <w:pPr>
              <w:pStyle w:val="TAL"/>
              <w:rPr>
                <w:b/>
                <w:lang w:val="en-US"/>
              </w:rPr>
            </w:pPr>
            <w:r w:rsidRPr="00F75B38">
              <w:rPr>
                <w:b/>
                <w:lang w:val="en-US"/>
              </w:rPr>
              <w:t>Component</w:t>
            </w:r>
          </w:p>
        </w:tc>
        <w:tc>
          <w:tcPr>
            <w:tcW w:w="1301" w:type="dxa"/>
          </w:tcPr>
          <w:p w14:paraId="139B290F" w14:textId="77777777" w:rsidR="00705F82" w:rsidRPr="00F75B38" w:rsidRDefault="00705F82" w:rsidP="002D5D5E">
            <w:pPr>
              <w:pStyle w:val="TAL"/>
              <w:rPr>
                <w:b/>
                <w:lang w:val="en-US"/>
              </w:rPr>
            </w:pPr>
            <w:r w:rsidRPr="00F75B38">
              <w:rPr>
                <w:b/>
                <w:lang w:val="en-US"/>
              </w:rPr>
              <w:t>IP</w:t>
            </w:r>
            <w:r w:rsidRPr="00F75B38">
              <w:rPr>
                <w:rFonts w:hint="eastAsia"/>
                <w:b/>
                <w:lang w:val="en-US"/>
              </w:rPr>
              <w:t>2</w:t>
            </w:r>
            <w:r w:rsidRPr="00F75B38">
              <w:rPr>
                <w:b/>
                <w:lang w:val="en-US"/>
              </w:rPr>
              <w:t xml:space="preserve"> (dBm)</w:t>
            </w:r>
          </w:p>
        </w:tc>
        <w:tc>
          <w:tcPr>
            <w:tcW w:w="1301" w:type="dxa"/>
          </w:tcPr>
          <w:p w14:paraId="4282DAFF" w14:textId="77777777" w:rsidR="00705F82" w:rsidRPr="00F75B38" w:rsidRDefault="00705F82" w:rsidP="002D5D5E">
            <w:pPr>
              <w:pStyle w:val="TAL"/>
              <w:rPr>
                <w:b/>
                <w:lang w:val="en-US"/>
              </w:rPr>
            </w:pPr>
            <w:r w:rsidRPr="00F75B38">
              <w:rPr>
                <w:b/>
                <w:lang w:val="en-US"/>
              </w:rPr>
              <w:t>IP</w:t>
            </w:r>
            <w:r w:rsidRPr="00F75B38">
              <w:rPr>
                <w:rFonts w:hint="eastAsia"/>
                <w:b/>
                <w:lang w:val="en-US"/>
              </w:rPr>
              <w:t>3</w:t>
            </w:r>
            <w:r w:rsidRPr="00F75B38">
              <w:rPr>
                <w:b/>
                <w:lang w:val="en-US"/>
              </w:rPr>
              <w:t xml:space="preserve"> (dBm)</w:t>
            </w:r>
          </w:p>
        </w:tc>
        <w:tc>
          <w:tcPr>
            <w:tcW w:w="1301" w:type="dxa"/>
          </w:tcPr>
          <w:p w14:paraId="31184B78" w14:textId="77777777" w:rsidR="00705F82" w:rsidRPr="00F75B38" w:rsidRDefault="00705F82" w:rsidP="002D5D5E">
            <w:pPr>
              <w:pStyle w:val="TAL"/>
              <w:rPr>
                <w:b/>
                <w:lang w:val="en-US"/>
              </w:rPr>
            </w:pPr>
            <w:r w:rsidRPr="00F75B38">
              <w:rPr>
                <w:b/>
                <w:lang w:val="en-US"/>
              </w:rPr>
              <w:t>IP4 (dBm)</w:t>
            </w:r>
          </w:p>
        </w:tc>
        <w:tc>
          <w:tcPr>
            <w:tcW w:w="1301" w:type="dxa"/>
          </w:tcPr>
          <w:p w14:paraId="0C14047A" w14:textId="77777777" w:rsidR="00705F82" w:rsidRPr="00F75B38" w:rsidRDefault="00705F82" w:rsidP="002D5D5E">
            <w:pPr>
              <w:pStyle w:val="TAL"/>
              <w:rPr>
                <w:b/>
                <w:lang w:val="en-US"/>
              </w:rPr>
            </w:pPr>
            <w:r w:rsidRPr="00F75B38">
              <w:rPr>
                <w:b/>
                <w:lang w:val="en-US"/>
              </w:rPr>
              <w:t>IP</w:t>
            </w:r>
            <w:r w:rsidRPr="00F75B38">
              <w:rPr>
                <w:rFonts w:hint="eastAsia"/>
                <w:b/>
                <w:lang w:val="en-US"/>
              </w:rPr>
              <w:t>5</w:t>
            </w:r>
            <w:r w:rsidRPr="00F75B38">
              <w:rPr>
                <w:b/>
                <w:lang w:val="en-US"/>
              </w:rPr>
              <w:t xml:space="preserve"> (dBm)</w:t>
            </w:r>
          </w:p>
        </w:tc>
      </w:tr>
      <w:tr w:rsidR="00705F82" w14:paraId="14593AE5" w14:textId="77777777" w:rsidTr="002D5D5E">
        <w:trPr>
          <w:jc w:val="center"/>
        </w:trPr>
        <w:tc>
          <w:tcPr>
            <w:tcW w:w="2463" w:type="dxa"/>
          </w:tcPr>
          <w:p w14:paraId="4DE97050" w14:textId="77777777" w:rsidR="00705F82" w:rsidRPr="00076546" w:rsidRDefault="00705F82" w:rsidP="002D5D5E">
            <w:pPr>
              <w:pStyle w:val="TAL"/>
              <w:rPr>
                <w:lang w:val="en-US"/>
              </w:rPr>
            </w:pPr>
            <w:r w:rsidRPr="00076546">
              <w:rPr>
                <w:lang w:val="en-US"/>
              </w:rPr>
              <w:t>Antenna switch</w:t>
            </w:r>
          </w:p>
        </w:tc>
        <w:tc>
          <w:tcPr>
            <w:tcW w:w="1301" w:type="dxa"/>
          </w:tcPr>
          <w:p w14:paraId="0F869E95" w14:textId="77777777" w:rsidR="00705F82" w:rsidRPr="00076546" w:rsidRDefault="00705F82" w:rsidP="002D5D5E">
            <w:pPr>
              <w:pStyle w:val="TAL"/>
              <w:rPr>
                <w:lang w:val="en-US"/>
              </w:rPr>
            </w:pPr>
            <w:r w:rsidRPr="00076546">
              <w:rPr>
                <w:rFonts w:hint="eastAsia"/>
                <w:lang w:val="en-US"/>
              </w:rPr>
              <w:t>112</w:t>
            </w:r>
          </w:p>
        </w:tc>
        <w:tc>
          <w:tcPr>
            <w:tcW w:w="1301" w:type="dxa"/>
          </w:tcPr>
          <w:p w14:paraId="3A7E74B9" w14:textId="77777777" w:rsidR="00705F82" w:rsidRPr="00076546" w:rsidRDefault="00705F82" w:rsidP="002D5D5E">
            <w:pPr>
              <w:pStyle w:val="TAL"/>
              <w:rPr>
                <w:lang w:val="en-US"/>
              </w:rPr>
            </w:pPr>
            <w:r w:rsidRPr="00076546">
              <w:rPr>
                <w:rFonts w:hint="eastAsia"/>
                <w:lang w:val="en-US"/>
              </w:rPr>
              <w:t>68</w:t>
            </w:r>
          </w:p>
        </w:tc>
        <w:tc>
          <w:tcPr>
            <w:tcW w:w="1301" w:type="dxa"/>
          </w:tcPr>
          <w:p w14:paraId="2050B8B2" w14:textId="77777777" w:rsidR="00705F82" w:rsidRPr="00076546" w:rsidRDefault="00705F82" w:rsidP="002D5D5E">
            <w:pPr>
              <w:pStyle w:val="TAL"/>
              <w:rPr>
                <w:lang w:val="en-US"/>
              </w:rPr>
            </w:pPr>
            <w:r w:rsidRPr="00076546">
              <w:rPr>
                <w:lang w:val="en-US"/>
              </w:rPr>
              <w:t>56</w:t>
            </w:r>
          </w:p>
        </w:tc>
        <w:tc>
          <w:tcPr>
            <w:tcW w:w="1301" w:type="dxa"/>
          </w:tcPr>
          <w:p w14:paraId="53CA562F" w14:textId="77777777" w:rsidR="00705F82" w:rsidRPr="00076546" w:rsidRDefault="00705F82" w:rsidP="002D5D5E">
            <w:pPr>
              <w:pStyle w:val="TAL"/>
              <w:rPr>
                <w:lang w:val="en-US"/>
              </w:rPr>
            </w:pPr>
            <w:r w:rsidRPr="00076546">
              <w:rPr>
                <w:lang w:val="en-US"/>
              </w:rPr>
              <w:t>5</w:t>
            </w:r>
            <w:r w:rsidRPr="00076546">
              <w:rPr>
                <w:rFonts w:hint="eastAsia"/>
                <w:lang w:val="en-US"/>
              </w:rPr>
              <w:t>3</w:t>
            </w:r>
          </w:p>
        </w:tc>
      </w:tr>
      <w:tr w:rsidR="00705F82" w14:paraId="0A67C287" w14:textId="77777777" w:rsidTr="002D5D5E">
        <w:trPr>
          <w:jc w:val="center"/>
        </w:trPr>
        <w:tc>
          <w:tcPr>
            <w:tcW w:w="2463" w:type="dxa"/>
          </w:tcPr>
          <w:p w14:paraId="3E35134C" w14:textId="77777777" w:rsidR="00705F82" w:rsidRPr="003D5C46" w:rsidRDefault="00705F82" w:rsidP="002D5D5E">
            <w:pPr>
              <w:pStyle w:val="TAL"/>
              <w:rPr>
                <w:lang w:val="en-US"/>
              </w:rPr>
            </w:pPr>
            <w:r w:rsidRPr="003D5C46">
              <w:rPr>
                <w:lang w:val="en-US"/>
              </w:rPr>
              <w:t>Diplexer</w:t>
            </w:r>
          </w:p>
        </w:tc>
        <w:tc>
          <w:tcPr>
            <w:tcW w:w="1301" w:type="dxa"/>
          </w:tcPr>
          <w:p w14:paraId="1532159E" w14:textId="77777777" w:rsidR="00705F82" w:rsidRPr="003D5C46" w:rsidRDefault="00705F82" w:rsidP="002D5D5E">
            <w:pPr>
              <w:pStyle w:val="TAL"/>
              <w:rPr>
                <w:lang w:val="en-US"/>
              </w:rPr>
            </w:pPr>
            <w:r w:rsidRPr="003D5C46">
              <w:rPr>
                <w:rFonts w:hint="eastAsia"/>
                <w:lang w:val="en-US"/>
              </w:rPr>
              <w:t>115</w:t>
            </w:r>
          </w:p>
        </w:tc>
        <w:tc>
          <w:tcPr>
            <w:tcW w:w="1301" w:type="dxa"/>
          </w:tcPr>
          <w:p w14:paraId="3D73FB0E" w14:textId="77777777" w:rsidR="00705F82" w:rsidRPr="003D5C46" w:rsidRDefault="00705F82" w:rsidP="002D5D5E">
            <w:pPr>
              <w:pStyle w:val="TAL"/>
              <w:rPr>
                <w:lang w:val="en-US"/>
              </w:rPr>
            </w:pPr>
            <w:r w:rsidRPr="003D5C46">
              <w:rPr>
                <w:rFonts w:hint="eastAsia"/>
                <w:lang w:val="en-US"/>
              </w:rPr>
              <w:t>86</w:t>
            </w:r>
          </w:p>
        </w:tc>
        <w:tc>
          <w:tcPr>
            <w:tcW w:w="1301" w:type="dxa"/>
          </w:tcPr>
          <w:p w14:paraId="25732BD1" w14:textId="77777777" w:rsidR="00705F82" w:rsidRPr="003D5C46" w:rsidRDefault="00705F82" w:rsidP="002D5D5E">
            <w:pPr>
              <w:pStyle w:val="TAL"/>
              <w:rPr>
                <w:lang w:val="en-US"/>
              </w:rPr>
            </w:pPr>
            <w:r w:rsidRPr="003D5C46">
              <w:rPr>
                <w:lang w:val="en-US"/>
              </w:rPr>
              <w:t>55</w:t>
            </w:r>
          </w:p>
        </w:tc>
        <w:tc>
          <w:tcPr>
            <w:tcW w:w="1301" w:type="dxa"/>
          </w:tcPr>
          <w:p w14:paraId="4E64C1B3" w14:textId="77777777" w:rsidR="00705F82" w:rsidRPr="003D5C46" w:rsidRDefault="00705F82" w:rsidP="002D5D5E">
            <w:pPr>
              <w:pStyle w:val="TAL"/>
              <w:rPr>
                <w:lang w:val="en-US"/>
              </w:rPr>
            </w:pPr>
            <w:r w:rsidRPr="003D5C46">
              <w:rPr>
                <w:lang w:val="en-US"/>
              </w:rPr>
              <w:t>5</w:t>
            </w:r>
            <w:r w:rsidRPr="003D5C46">
              <w:rPr>
                <w:rFonts w:hint="eastAsia"/>
                <w:lang w:val="en-US"/>
              </w:rPr>
              <w:t>3</w:t>
            </w:r>
          </w:p>
        </w:tc>
      </w:tr>
      <w:tr w:rsidR="00705F82" w14:paraId="2E5E8FCA" w14:textId="77777777" w:rsidTr="002D5D5E">
        <w:trPr>
          <w:jc w:val="center"/>
        </w:trPr>
        <w:tc>
          <w:tcPr>
            <w:tcW w:w="2463" w:type="dxa"/>
          </w:tcPr>
          <w:p w14:paraId="499E67FE" w14:textId="77777777" w:rsidR="00705F82" w:rsidRPr="003D5C46" w:rsidRDefault="00705F82" w:rsidP="002D5D5E">
            <w:pPr>
              <w:pStyle w:val="TAL"/>
              <w:rPr>
                <w:lang w:val="en-US"/>
              </w:rPr>
            </w:pPr>
            <w:r w:rsidRPr="003D5C46">
              <w:rPr>
                <w:rFonts w:hint="eastAsia"/>
                <w:lang w:val="en-US"/>
              </w:rPr>
              <w:t>Triplexer</w:t>
            </w:r>
          </w:p>
        </w:tc>
        <w:tc>
          <w:tcPr>
            <w:tcW w:w="1301" w:type="dxa"/>
          </w:tcPr>
          <w:p w14:paraId="5D0868E4" w14:textId="77777777" w:rsidR="00705F82" w:rsidRPr="003D5C46" w:rsidRDefault="00705F82" w:rsidP="002D5D5E">
            <w:pPr>
              <w:pStyle w:val="TAL"/>
              <w:rPr>
                <w:lang w:val="en-US"/>
              </w:rPr>
            </w:pPr>
            <w:r w:rsidRPr="003D5C46">
              <w:rPr>
                <w:rFonts w:hint="eastAsia"/>
                <w:lang w:val="en-US"/>
              </w:rPr>
              <w:t>113</w:t>
            </w:r>
          </w:p>
        </w:tc>
        <w:tc>
          <w:tcPr>
            <w:tcW w:w="1301" w:type="dxa"/>
          </w:tcPr>
          <w:p w14:paraId="26ACE911" w14:textId="77777777" w:rsidR="00705F82" w:rsidRPr="003D5C46" w:rsidRDefault="00705F82" w:rsidP="002D5D5E">
            <w:pPr>
              <w:pStyle w:val="TAL"/>
              <w:rPr>
                <w:lang w:val="en-US"/>
              </w:rPr>
            </w:pPr>
            <w:r w:rsidRPr="003D5C46">
              <w:rPr>
                <w:rFonts w:hint="eastAsia"/>
                <w:lang w:val="en-US"/>
              </w:rPr>
              <w:t>82</w:t>
            </w:r>
          </w:p>
        </w:tc>
        <w:tc>
          <w:tcPr>
            <w:tcW w:w="1301" w:type="dxa"/>
          </w:tcPr>
          <w:p w14:paraId="5275FCC7" w14:textId="77777777" w:rsidR="00705F82" w:rsidRPr="003D5C46" w:rsidRDefault="00705F82" w:rsidP="002D5D5E">
            <w:pPr>
              <w:pStyle w:val="TAL"/>
              <w:rPr>
                <w:lang w:val="en-US"/>
              </w:rPr>
            </w:pPr>
            <w:r w:rsidRPr="003D5C46">
              <w:rPr>
                <w:lang w:val="en-US"/>
              </w:rPr>
              <w:t>55</w:t>
            </w:r>
          </w:p>
        </w:tc>
        <w:tc>
          <w:tcPr>
            <w:tcW w:w="1301" w:type="dxa"/>
          </w:tcPr>
          <w:p w14:paraId="136F42B3" w14:textId="77777777" w:rsidR="00705F82" w:rsidRPr="003D5C46" w:rsidRDefault="00705F82" w:rsidP="002D5D5E">
            <w:pPr>
              <w:pStyle w:val="TAL"/>
              <w:rPr>
                <w:lang w:val="en-US"/>
              </w:rPr>
            </w:pPr>
            <w:r w:rsidRPr="003D5C46">
              <w:rPr>
                <w:lang w:val="en-US"/>
              </w:rPr>
              <w:t>5</w:t>
            </w:r>
            <w:r w:rsidRPr="003D5C46">
              <w:rPr>
                <w:rFonts w:hint="eastAsia"/>
                <w:lang w:val="en-US"/>
              </w:rPr>
              <w:t>3</w:t>
            </w:r>
          </w:p>
        </w:tc>
      </w:tr>
      <w:tr w:rsidR="00705F82" w14:paraId="2250D48F" w14:textId="77777777" w:rsidTr="002D5D5E">
        <w:trPr>
          <w:jc w:val="center"/>
        </w:trPr>
        <w:tc>
          <w:tcPr>
            <w:tcW w:w="2463" w:type="dxa"/>
          </w:tcPr>
          <w:p w14:paraId="7CBF0C26" w14:textId="77777777" w:rsidR="00705F82" w:rsidRPr="003D5C46" w:rsidRDefault="00705F82" w:rsidP="002D5D5E">
            <w:pPr>
              <w:pStyle w:val="TAL"/>
              <w:rPr>
                <w:lang w:val="en-US"/>
              </w:rPr>
            </w:pPr>
            <w:r w:rsidRPr="003D5C46">
              <w:rPr>
                <w:lang w:val="en-US"/>
              </w:rPr>
              <w:t>PA forward mixing</w:t>
            </w:r>
          </w:p>
        </w:tc>
        <w:tc>
          <w:tcPr>
            <w:tcW w:w="1301" w:type="dxa"/>
          </w:tcPr>
          <w:p w14:paraId="484210DB" w14:textId="77777777" w:rsidR="00705F82" w:rsidRPr="003D5C46" w:rsidRDefault="00705F82" w:rsidP="002D5D5E">
            <w:pPr>
              <w:pStyle w:val="TAL"/>
              <w:rPr>
                <w:lang w:val="en-US"/>
              </w:rPr>
            </w:pPr>
            <w:r w:rsidRPr="003D5C46">
              <w:rPr>
                <w:rFonts w:hint="eastAsia"/>
                <w:lang w:val="en-US"/>
              </w:rPr>
              <w:t>28</w:t>
            </w:r>
          </w:p>
        </w:tc>
        <w:tc>
          <w:tcPr>
            <w:tcW w:w="1301" w:type="dxa"/>
          </w:tcPr>
          <w:p w14:paraId="298D6F90" w14:textId="77777777" w:rsidR="00705F82" w:rsidRPr="003D5C46" w:rsidRDefault="00705F82" w:rsidP="002D5D5E">
            <w:pPr>
              <w:pStyle w:val="TAL"/>
              <w:rPr>
                <w:lang w:val="en-US"/>
              </w:rPr>
            </w:pPr>
            <w:r w:rsidRPr="003D5C46">
              <w:rPr>
                <w:rFonts w:hint="eastAsia"/>
                <w:lang w:val="en-US"/>
              </w:rPr>
              <w:t>32</w:t>
            </w:r>
          </w:p>
        </w:tc>
        <w:tc>
          <w:tcPr>
            <w:tcW w:w="1301" w:type="dxa"/>
          </w:tcPr>
          <w:p w14:paraId="31FD9E29" w14:textId="77777777" w:rsidR="00705F82" w:rsidRPr="003D5C46" w:rsidRDefault="00705F82" w:rsidP="002D5D5E">
            <w:pPr>
              <w:pStyle w:val="TAL"/>
              <w:rPr>
                <w:lang w:val="en-US"/>
              </w:rPr>
            </w:pPr>
            <w:r w:rsidRPr="003D5C46">
              <w:rPr>
                <w:rFonts w:hint="eastAsia"/>
                <w:lang w:val="en-US"/>
              </w:rPr>
              <w:t>30</w:t>
            </w:r>
          </w:p>
        </w:tc>
        <w:tc>
          <w:tcPr>
            <w:tcW w:w="1301" w:type="dxa"/>
          </w:tcPr>
          <w:p w14:paraId="69A9633C" w14:textId="77777777" w:rsidR="00705F82" w:rsidRPr="003D5C46" w:rsidRDefault="00705F82" w:rsidP="002D5D5E">
            <w:pPr>
              <w:pStyle w:val="TAL"/>
              <w:rPr>
                <w:lang w:val="en-US"/>
              </w:rPr>
            </w:pPr>
            <w:r w:rsidRPr="003D5C46">
              <w:rPr>
                <w:rFonts w:hint="eastAsia"/>
                <w:lang w:val="en-US"/>
              </w:rPr>
              <w:t>28</w:t>
            </w:r>
          </w:p>
        </w:tc>
      </w:tr>
      <w:tr w:rsidR="00705F82" w14:paraId="67B1F25D" w14:textId="77777777" w:rsidTr="002D5D5E">
        <w:trPr>
          <w:jc w:val="center"/>
        </w:trPr>
        <w:tc>
          <w:tcPr>
            <w:tcW w:w="2463" w:type="dxa"/>
          </w:tcPr>
          <w:p w14:paraId="11F72AAC" w14:textId="77777777" w:rsidR="00705F82" w:rsidRPr="003D5C46" w:rsidRDefault="00705F82" w:rsidP="002D5D5E">
            <w:pPr>
              <w:pStyle w:val="TAL"/>
              <w:rPr>
                <w:lang w:val="en-US"/>
              </w:rPr>
            </w:pPr>
            <w:r w:rsidRPr="003D5C46">
              <w:rPr>
                <w:lang w:val="en-US"/>
              </w:rPr>
              <w:t>PA reverse mixing</w:t>
            </w:r>
          </w:p>
        </w:tc>
        <w:tc>
          <w:tcPr>
            <w:tcW w:w="1301" w:type="dxa"/>
          </w:tcPr>
          <w:p w14:paraId="522CCF37" w14:textId="77777777" w:rsidR="00705F82" w:rsidRPr="003D5C46" w:rsidRDefault="00705F82" w:rsidP="002D5D5E">
            <w:pPr>
              <w:pStyle w:val="TAL"/>
              <w:rPr>
                <w:lang w:val="en-US"/>
              </w:rPr>
            </w:pPr>
            <w:r w:rsidRPr="003D5C46">
              <w:rPr>
                <w:rFonts w:hint="eastAsia"/>
                <w:lang w:val="en-US"/>
              </w:rPr>
              <w:t>40</w:t>
            </w:r>
          </w:p>
        </w:tc>
        <w:tc>
          <w:tcPr>
            <w:tcW w:w="1301" w:type="dxa"/>
          </w:tcPr>
          <w:p w14:paraId="1C165CCE" w14:textId="77777777" w:rsidR="00705F82" w:rsidRPr="003D5C46" w:rsidRDefault="00705F82" w:rsidP="002D5D5E">
            <w:pPr>
              <w:pStyle w:val="TAL"/>
              <w:rPr>
                <w:lang w:val="en-US"/>
              </w:rPr>
            </w:pPr>
            <w:r w:rsidRPr="003D5C46">
              <w:rPr>
                <w:rFonts w:hint="eastAsia"/>
                <w:lang w:val="en-US"/>
              </w:rPr>
              <w:t>30</w:t>
            </w:r>
          </w:p>
        </w:tc>
        <w:tc>
          <w:tcPr>
            <w:tcW w:w="1301" w:type="dxa"/>
          </w:tcPr>
          <w:p w14:paraId="20F30CED" w14:textId="77777777" w:rsidR="00705F82" w:rsidRPr="003D5C46" w:rsidRDefault="00705F82" w:rsidP="002D5D5E">
            <w:pPr>
              <w:pStyle w:val="TAL"/>
              <w:rPr>
                <w:lang w:val="en-US"/>
              </w:rPr>
            </w:pPr>
            <w:r w:rsidRPr="003D5C46">
              <w:rPr>
                <w:lang w:val="en-US"/>
              </w:rPr>
              <w:t>3</w:t>
            </w:r>
            <w:r w:rsidRPr="003D5C46">
              <w:rPr>
                <w:rFonts w:hint="eastAsia"/>
                <w:lang w:val="en-US"/>
              </w:rPr>
              <w:t>0</w:t>
            </w:r>
          </w:p>
        </w:tc>
        <w:tc>
          <w:tcPr>
            <w:tcW w:w="1301" w:type="dxa"/>
          </w:tcPr>
          <w:p w14:paraId="27439B85" w14:textId="77777777" w:rsidR="00705F82" w:rsidRPr="003D5C46" w:rsidRDefault="00705F82" w:rsidP="002D5D5E">
            <w:pPr>
              <w:pStyle w:val="TAL"/>
              <w:rPr>
                <w:lang w:val="en-US"/>
              </w:rPr>
            </w:pPr>
            <w:r w:rsidRPr="003D5C46">
              <w:rPr>
                <w:lang w:val="en-US"/>
              </w:rPr>
              <w:t>3</w:t>
            </w:r>
            <w:r w:rsidRPr="003D5C46">
              <w:rPr>
                <w:rFonts w:hint="eastAsia"/>
                <w:lang w:val="en-US"/>
              </w:rPr>
              <w:t>0</w:t>
            </w:r>
          </w:p>
        </w:tc>
      </w:tr>
      <w:tr w:rsidR="00705F82" w14:paraId="56033F63" w14:textId="77777777" w:rsidTr="002D5D5E">
        <w:trPr>
          <w:jc w:val="center"/>
        </w:trPr>
        <w:tc>
          <w:tcPr>
            <w:tcW w:w="2463" w:type="dxa"/>
          </w:tcPr>
          <w:p w14:paraId="30ABCAB4" w14:textId="77777777" w:rsidR="00705F82" w:rsidRPr="003D5C46" w:rsidRDefault="00705F82" w:rsidP="002D5D5E">
            <w:pPr>
              <w:pStyle w:val="TAL"/>
              <w:rPr>
                <w:lang w:val="en-US"/>
              </w:rPr>
            </w:pPr>
            <w:r w:rsidRPr="003D5C46">
              <w:rPr>
                <w:lang w:val="en-US"/>
              </w:rPr>
              <w:t>LNA</w:t>
            </w:r>
          </w:p>
        </w:tc>
        <w:tc>
          <w:tcPr>
            <w:tcW w:w="1301" w:type="dxa"/>
          </w:tcPr>
          <w:p w14:paraId="498C2AF7" w14:textId="77777777" w:rsidR="00705F82" w:rsidRPr="003D5C46" w:rsidRDefault="00705F82" w:rsidP="002D5D5E">
            <w:pPr>
              <w:pStyle w:val="TAL"/>
              <w:rPr>
                <w:lang w:val="en-US"/>
              </w:rPr>
            </w:pPr>
            <w:r w:rsidRPr="003D5C46">
              <w:rPr>
                <w:rFonts w:hint="eastAsia"/>
                <w:lang w:val="en-US"/>
              </w:rPr>
              <w:t>5</w:t>
            </w:r>
          </w:p>
        </w:tc>
        <w:tc>
          <w:tcPr>
            <w:tcW w:w="1301" w:type="dxa"/>
          </w:tcPr>
          <w:p w14:paraId="21591BD3" w14:textId="77777777" w:rsidR="00705F82" w:rsidRPr="003D5C46" w:rsidRDefault="00705F82" w:rsidP="002D5D5E">
            <w:pPr>
              <w:pStyle w:val="TAL"/>
              <w:rPr>
                <w:lang w:val="en-US"/>
              </w:rPr>
            </w:pPr>
            <w:r w:rsidRPr="003D5C46">
              <w:rPr>
                <w:lang w:val="en-US"/>
              </w:rPr>
              <w:t>-6</w:t>
            </w:r>
          </w:p>
        </w:tc>
        <w:tc>
          <w:tcPr>
            <w:tcW w:w="1301" w:type="dxa"/>
          </w:tcPr>
          <w:p w14:paraId="728D3C2D" w14:textId="77777777" w:rsidR="00705F82" w:rsidRPr="003D5C46" w:rsidRDefault="00705F82" w:rsidP="002D5D5E">
            <w:pPr>
              <w:pStyle w:val="TAL"/>
              <w:rPr>
                <w:lang w:val="en-US"/>
              </w:rPr>
            </w:pPr>
            <w:r w:rsidRPr="003D5C46">
              <w:rPr>
                <w:lang w:val="en-US"/>
              </w:rPr>
              <w:t>-6</w:t>
            </w:r>
          </w:p>
        </w:tc>
        <w:tc>
          <w:tcPr>
            <w:tcW w:w="1301" w:type="dxa"/>
          </w:tcPr>
          <w:p w14:paraId="2F4A71FA" w14:textId="77777777" w:rsidR="00705F82" w:rsidRPr="003D5C46" w:rsidRDefault="00705F82" w:rsidP="002D5D5E">
            <w:pPr>
              <w:pStyle w:val="TAL"/>
              <w:rPr>
                <w:lang w:val="en-US"/>
              </w:rPr>
            </w:pPr>
            <w:r w:rsidRPr="003D5C46">
              <w:rPr>
                <w:lang w:val="en-US"/>
              </w:rPr>
              <w:t>-</w:t>
            </w:r>
            <w:r w:rsidRPr="003D5C46">
              <w:rPr>
                <w:rFonts w:hint="eastAsia"/>
                <w:lang w:val="en-US"/>
              </w:rPr>
              <w:t>10</w:t>
            </w:r>
          </w:p>
        </w:tc>
      </w:tr>
    </w:tbl>
    <w:p w14:paraId="55A3A250" w14:textId="77777777" w:rsidR="00705F82" w:rsidRDefault="00705F82" w:rsidP="00705F82">
      <w:pPr>
        <w:spacing w:after="0"/>
      </w:pPr>
    </w:p>
    <w:p w14:paraId="0196BFBE" w14:textId="42485870" w:rsidR="00705F82" w:rsidRPr="006C68CC" w:rsidRDefault="00705F82" w:rsidP="00705F82">
      <w:pPr>
        <w:pStyle w:val="TH"/>
        <w:rPr>
          <w:rFonts w:cs="Arial"/>
        </w:rPr>
      </w:pPr>
      <w:r w:rsidRPr="006C68CC">
        <w:rPr>
          <w:rFonts w:cs="Arial"/>
        </w:rPr>
        <w:t>Table 5.</w:t>
      </w:r>
      <w:r>
        <w:rPr>
          <w:rFonts w:cs="Arial"/>
        </w:rPr>
        <w:t>5</w:t>
      </w:r>
      <w:r w:rsidRPr="006C68CC">
        <w:rPr>
          <w:rFonts w:cs="Arial"/>
        </w:rPr>
        <w:t>.2.2-2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0"/>
        <w:gridCol w:w="1956"/>
      </w:tblGrid>
      <w:tr w:rsidR="00705F82" w14:paraId="47BE3BC3" w14:textId="77777777" w:rsidTr="002D5D5E">
        <w:trPr>
          <w:trHeight w:val="219"/>
          <w:jc w:val="center"/>
        </w:trPr>
        <w:tc>
          <w:tcPr>
            <w:tcW w:w="3040" w:type="dxa"/>
          </w:tcPr>
          <w:p w14:paraId="0F4685FD" w14:textId="77777777" w:rsidR="00705F82" w:rsidRPr="003D5C46" w:rsidRDefault="00705F82" w:rsidP="002D5D5E">
            <w:pPr>
              <w:pStyle w:val="TAL"/>
              <w:rPr>
                <w:b/>
                <w:lang w:val="en-US"/>
              </w:rPr>
            </w:pPr>
            <w:r w:rsidRPr="003D5C46">
              <w:rPr>
                <w:b/>
                <w:lang w:val="en-US"/>
              </w:rPr>
              <w:t>Parameters</w:t>
            </w:r>
          </w:p>
        </w:tc>
        <w:tc>
          <w:tcPr>
            <w:tcW w:w="1956" w:type="dxa"/>
          </w:tcPr>
          <w:p w14:paraId="1F8EE39A" w14:textId="77777777" w:rsidR="00705F82" w:rsidRPr="003D5C46" w:rsidRDefault="00705F82" w:rsidP="002D5D5E">
            <w:pPr>
              <w:pStyle w:val="TAL"/>
              <w:rPr>
                <w:b/>
                <w:lang w:val="en-US"/>
              </w:rPr>
            </w:pPr>
            <w:r w:rsidRPr="003D5C46">
              <w:rPr>
                <w:b/>
                <w:lang w:val="en-US"/>
              </w:rPr>
              <w:t>Values (dB)</w:t>
            </w:r>
          </w:p>
        </w:tc>
      </w:tr>
      <w:tr w:rsidR="00705F82" w14:paraId="2B992473" w14:textId="77777777" w:rsidTr="002D5D5E">
        <w:trPr>
          <w:trHeight w:val="208"/>
          <w:jc w:val="center"/>
        </w:trPr>
        <w:tc>
          <w:tcPr>
            <w:tcW w:w="3040" w:type="dxa"/>
          </w:tcPr>
          <w:p w14:paraId="68077B7F" w14:textId="77777777" w:rsidR="00705F82" w:rsidRPr="003D5C46" w:rsidRDefault="00705F82" w:rsidP="002D5D5E">
            <w:pPr>
              <w:pStyle w:val="TAL"/>
              <w:rPr>
                <w:lang w:val="en-US"/>
              </w:rPr>
            </w:pPr>
            <w:r w:rsidRPr="003D5C46">
              <w:rPr>
                <w:lang w:val="en-US"/>
              </w:rPr>
              <w:t>Antenna isolation</w:t>
            </w:r>
          </w:p>
        </w:tc>
        <w:tc>
          <w:tcPr>
            <w:tcW w:w="1956" w:type="dxa"/>
          </w:tcPr>
          <w:p w14:paraId="02199C98" w14:textId="77777777" w:rsidR="00705F82" w:rsidRPr="003D5C46" w:rsidRDefault="00705F82" w:rsidP="002D5D5E">
            <w:pPr>
              <w:pStyle w:val="TAL"/>
              <w:rPr>
                <w:lang w:val="en-US"/>
              </w:rPr>
            </w:pPr>
            <w:r w:rsidRPr="003D5C46">
              <w:rPr>
                <w:lang w:val="en-US"/>
              </w:rPr>
              <w:t>10</w:t>
            </w:r>
          </w:p>
        </w:tc>
      </w:tr>
      <w:tr w:rsidR="00705F82" w14:paraId="339D1F4B" w14:textId="77777777" w:rsidTr="002D5D5E">
        <w:trPr>
          <w:trHeight w:val="219"/>
          <w:jc w:val="center"/>
        </w:trPr>
        <w:tc>
          <w:tcPr>
            <w:tcW w:w="3040" w:type="dxa"/>
          </w:tcPr>
          <w:p w14:paraId="2D181038" w14:textId="77777777" w:rsidR="00705F82" w:rsidRPr="003D5C46" w:rsidRDefault="00705F82" w:rsidP="002D5D5E">
            <w:pPr>
              <w:pStyle w:val="TAL"/>
              <w:rPr>
                <w:lang w:val="en-US"/>
              </w:rPr>
            </w:pPr>
            <w:r w:rsidRPr="003D5C46">
              <w:rPr>
                <w:lang w:val="en-US"/>
              </w:rPr>
              <w:t>PCB isolation PA-PA</w:t>
            </w:r>
          </w:p>
        </w:tc>
        <w:tc>
          <w:tcPr>
            <w:tcW w:w="1956" w:type="dxa"/>
          </w:tcPr>
          <w:p w14:paraId="0F3306EB" w14:textId="77777777" w:rsidR="00705F82" w:rsidRPr="003D5C46" w:rsidRDefault="00705F82" w:rsidP="002D5D5E">
            <w:pPr>
              <w:pStyle w:val="TAL"/>
              <w:rPr>
                <w:lang w:val="en-US"/>
              </w:rPr>
            </w:pPr>
            <w:r w:rsidRPr="003D5C46">
              <w:rPr>
                <w:lang w:val="en-US"/>
              </w:rPr>
              <w:t>60</w:t>
            </w:r>
          </w:p>
        </w:tc>
      </w:tr>
      <w:tr w:rsidR="00705F82" w14:paraId="56263146" w14:textId="77777777" w:rsidTr="002D5D5E">
        <w:trPr>
          <w:trHeight w:val="208"/>
          <w:jc w:val="center"/>
        </w:trPr>
        <w:tc>
          <w:tcPr>
            <w:tcW w:w="3040" w:type="dxa"/>
          </w:tcPr>
          <w:p w14:paraId="2DC64362" w14:textId="77777777" w:rsidR="00705F82" w:rsidRPr="003D5C46" w:rsidRDefault="00705F82" w:rsidP="002D5D5E">
            <w:pPr>
              <w:pStyle w:val="TAL"/>
              <w:rPr>
                <w:lang w:val="en-US"/>
              </w:rPr>
            </w:pPr>
            <w:r w:rsidRPr="003D5C46">
              <w:rPr>
                <w:lang w:val="en-US"/>
              </w:rPr>
              <w:t>Diplexer isolation</w:t>
            </w:r>
          </w:p>
        </w:tc>
        <w:tc>
          <w:tcPr>
            <w:tcW w:w="1956" w:type="dxa"/>
          </w:tcPr>
          <w:p w14:paraId="2A13D6DA" w14:textId="77777777" w:rsidR="00705F82" w:rsidRPr="003D5C46" w:rsidRDefault="00705F82" w:rsidP="002D5D5E">
            <w:pPr>
              <w:pStyle w:val="TAL"/>
              <w:rPr>
                <w:lang w:val="en-US"/>
              </w:rPr>
            </w:pPr>
            <w:r w:rsidRPr="003D5C46">
              <w:rPr>
                <w:lang w:val="en-US"/>
              </w:rPr>
              <w:t>15</w:t>
            </w:r>
          </w:p>
        </w:tc>
      </w:tr>
      <w:tr w:rsidR="00705F82" w14:paraId="081052B9" w14:textId="77777777" w:rsidTr="002D5D5E">
        <w:trPr>
          <w:trHeight w:val="219"/>
          <w:jc w:val="center"/>
        </w:trPr>
        <w:tc>
          <w:tcPr>
            <w:tcW w:w="3040" w:type="dxa"/>
          </w:tcPr>
          <w:p w14:paraId="123D4098" w14:textId="77777777" w:rsidR="00705F82" w:rsidRPr="003D5C46" w:rsidRDefault="00705F82" w:rsidP="002D5D5E">
            <w:pPr>
              <w:pStyle w:val="TAL"/>
              <w:rPr>
                <w:lang w:val="en-US"/>
              </w:rPr>
            </w:pPr>
            <w:r w:rsidRPr="003D5C46">
              <w:rPr>
                <w:rFonts w:hint="eastAsia"/>
                <w:lang w:val="en-US"/>
              </w:rPr>
              <w:t>Triplexer isolation</w:t>
            </w:r>
          </w:p>
        </w:tc>
        <w:tc>
          <w:tcPr>
            <w:tcW w:w="1956" w:type="dxa"/>
          </w:tcPr>
          <w:p w14:paraId="52E3CBDA" w14:textId="77777777" w:rsidR="00705F82" w:rsidRPr="003D5C46" w:rsidRDefault="00705F82" w:rsidP="002D5D5E">
            <w:pPr>
              <w:pStyle w:val="TAL"/>
              <w:rPr>
                <w:lang w:val="en-US"/>
              </w:rPr>
            </w:pPr>
            <w:r w:rsidRPr="003D5C46">
              <w:rPr>
                <w:rFonts w:hint="eastAsia"/>
                <w:lang w:val="en-US"/>
              </w:rPr>
              <w:t>15</w:t>
            </w:r>
          </w:p>
        </w:tc>
      </w:tr>
      <w:tr w:rsidR="00705F82" w14:paraId="397DFF98" w14:textId="77777777" w:rsidTr="002D5D5E">
        <w:trPr>
          <w:trHeight w:val="427"/>
          <w:jc w:val="center"/>
        </w:trPr>
        <w:tc>
          <w:tcPr>
            <w:tcW w:w="3040" w:type="dxa"/>
            <w:vAlign w:val="center"/>
          </w:tcPr>
          <w:p w14:paraId="75424597" w14:textId="77777777" w:rsidR="00705F82" w:rsidRPr="00F75B38" w:rsidRDefault="00705F82" w:rsidP="002D5D5E">
            <w:pPr>
              <w:pStyle w:val="TAL"/>
              <w:rPr>
                <w:lang w:val="en-US"/>
              </w:rPr>
            </w:pPr>
            <w:r w:rsidRPr="00F75B38">
              <w:rPr>
                <w:rFonts w:hint="eastAsia"/>
                <w:lang w:val="en-US"/>
              </w:rPr>
              <w:t>Tx duplexer rejection at Rx Band</w:t>
            </w:r>
          </w:p>
        </w:tc>
        <w:tc>
          <w:tcPr>
            <w:tcW w:w="1956" w:type="dxa"/>
          </w:tcPr>
          <w:p w14:paraId="0A74AF84" w14:textId="77777777" w:rsidR="00705F82" w:rsidRPr="003D5C46" w:rsidRDefault="00705F82" w:rsidP="002D5D5E">
            <w:pPr>
              <w:pStyle w:val="TAL"/>
              <w:rPr>
                <w:lang w:val="en-US"/>
              </w:rPr>
            </w:pPr>
            <w:r w:rsidRPr="003D5C46">
              <w:rPr>
                <w:rFonts w:hint="eastAsia"/>
                <w:lang w:val="en-US"/>
              </w:rPr>
              <w:t>50</w:t>
            </w:r>
          </w:p>
        </w:tc>
      </w:tr>
    </w:tbl>
    <w:p w14:paraId="31C33D3E" w14:textId="77777777" w:rsidR="00705F82" w:rsidRDefault="00705F82" w:rsidP="00705F82">
      <w:pPr>
        <w:spacing w:after="0"/>
      </w:pPr>
    </w:p>
    <w:p w14:paraId="2A1130E4" w14:textId="77777777" w:rsidR="00705F82" w:rsidRPr="00C013B0" w:rsidRDefault="00705F82" w:rsidP="00705F82">
      <w:pPr>
        <w:rPr>
          <w:rFonts w:eastAsia="MS Mincho"/>
        </w:rPr>
      </w:pPr>
      <w:r w:rsidRPr="00C013B0">
        <w:rPr>
          <w:rFonts w:eastAsia="MS Mincho"/>
        </w:rPr>
        <w:t>Based on these parameters we get the following MSD.</w:t>
      </w:r>
    </w:p>
    <w:p w14:paraId="708D6B99" w14:textId="78BB676F" w:rsidR="00705F82" w:rsidRPr="00A20126" w:rsidRDefault="00705F82" w:rsidP="00705F82">
      <w:pPr>
        <w:pStyle w:val="TH"/>
        <w:rPr>
          <w:rFonts w:cs="Arial"/>
        </w:rPr>
      </w:pPr>
      <w:r w:rsidRPr="000469EC">
        <w:rPr>
          <w:rFonts w:cs="Arial"/>
        </w:rPr>
        <w:lastRenderedPageBreak/>
        <w:t xml:space="preserve">Table </w:t>
      </w:r>
      <w:r w:rsidRPr="00A20126">
        <w:rPr>
          <w:rFonts w:cs="Arial"/>
        </w:rPr>
        <w:t>5.</w:t>
      </w:r>
      <w:r>
        <w:rPr>
          <w:rFonts w:cs="Arial"/>
        </w:rPr>
        <w:t>5</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5F82" w14:paraId="29F8125A"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65C570" w14:textId="77777777" w:rsidR="00705F82" w:rsidRDefault="00705F82"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7545970" w14:textId="77777777" w:rsidR="00705F82" w:rsidRDefault="00705F82" w:rsidP="002D5D5E">
            <w:pPr>
              <w:pStyle w:val="TAH"/>
            </w:pPr>
            <w:r>
              <w:t>Source of IMD</w:t>
            </w:r>
          </w:p>
        </w:tc>
      </w:tr>
      <w:tr w:rsidR="00705F82" w14:paraId="3E436E68"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E4D96B" w14:textId="77777777" w:rsidR="00705F82" w:rsidRDefault="00705F82"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75A5BA" w14:textId="77777777" w:rsidR="00705F82" w:rsidRDefault="00705F82"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663B1D4" w14:textId="77777777" w:rsidR="00705F82" w:rsidRDefault="00705F82"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9A9E303" w14:textId="77777777" w:rsidR="00705F82" w:rsidRDefault="00705F82"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576D17E" w14:textId="77777777" w:rsidR="00705F82" w:rsidRDefault="00705F82"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A4F9BBA" w14:textId="77777777" w:rsidR="00705F82" w:rsidRDefault="00705F82"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15F6F4" w14:textId="77777777" w:rsidR="00705F82" w:rsidRDefault="00705F82"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AFB3F4" w14:textId="77777777" w:rsidR="00705F82" w:rsidRDefault="00705F82"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3974BCA" w14:textId="77777777" w:rsidR="00705F82" w:rsidRDefault="00705F82" w:rsidP="002D5D5E">
            <w:pPr>
              <w:pStyle w:val="TAH"/>
            </w:pPr>
          </w:p>
        </w:tc>
      </w:tr>
      <w:tr w:rsidR="00705F82" w14:paraId="1CE0248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EF6672" w14:textId="77777777" w:rsidR="00705F82" w:rsidRDefault="00705F82" w:rsidP="002D5D5E">
            <w:pPr>
              <w:pStyle w:val="TAC"/>
              <w:rPr>
                <w:lang w:eastAsia="zh-CN"/>
              </w:rPr>
            </w:pPr>
            <w:r>
              <w:rPr>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6A39F502" w14:textId="77777777" w:rsidR="00705F82" w:rsidRDefault="00705F82" w:rsidP="002D5D5E">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4C794683" w14:textId="77777777" w:rsidR="00705F82" w:rsidRPr="00C6438D" w:rsidRDefault="00705F82" w:rsidP="002D5D5E">
            <w:pPr>
              <w:pStyle w:val="TAC"/>
              <w:rPr>
                <w:lang w:eastAsia="zh-CN"/>
              </w:rPr>
            </w:pPr>
            <w:r w:rsidRPr="00C6438D">
              <w:t>1780</w:t>
            </w:r>
          </w:p>
        </w:tc>
        <w:tc>
          <w:tcPr>
            <w:tcW w:w="964" w:type="dxa"/>
            <w:tcBorders>
              <w:top w:val="single" w:sz="4" w:space="0" w:color="auto"/>
              <w:left w:val="single" w:sz="4" w:space="0" w:color="auto"/>
              <w:right w:val="single" w:sz="4" w:space="0" w:color="auto"/>
            </w:tcBorders>
          </w:tcPr>
          <w:p w14:paraId="6392E1EF"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14F27F91" w14:textId="77777777" w:rsidR="00705F82" w:rsidRPr="00C6438D" w:rsidRDefault="00705F82"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3614AD2D" w14:textId="77777777" w:rsidR="00705F82" w:rsidRPr="00C6438D" w:rsidRDefault="00705F82" w:rsidP="002D5D5E">
            <w:pPr>
              <w:pStyle w:val="TAC"/>
              <w:rPr>
                <w:lang w:eastAsia="zh-CN"/>
              </w:rPr>
            </w:pPr>
            <w:r w:rsidRPr="00C6438D">
              <w:t>1875</w:t>
            </w:r>
          </w:p>
        </w:tc>
        <w:tc>
          <w:tcPr>
            <w:tcW w:w="977" w:type="dxa"/>
            <w:tcBorders>
              <w:top w:val="single" w:sz="4" w:space="0" w:color="auto"/>
              <w:left w:val="single" w:sz="4" w:space="0" w:color="auto"/>
              <w:bottom w:val="single" w:sz="4" w:space="0" w:color="auto"/>
              <w:right w:val="single" w:sz="4" w:space="0" w:color="auto"/>
            </w:tcBorders>
          </w:tcPr>
          <w:p w14:paraId="52446679" w14:textId="77777777" w:rsidR="00705F82" w:rsidRPr="00C6438D" w:rsidRDefault="00705F82"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251C029B" w14:textId="77777777" w:rsidR="00705F82" w:rsidRPr="00A1115A" w:rsidRDefault="00705F82" w:rsidP="002D5D5E">
            <w:pPr>
              <w:pStyle w:val="TAC"/>
            </w:pPr>
            <w:r w:rsidRPr="00A1115A">
              <w:t>FDD</w:t>
            </w:r>
          </w:p>
        </w:tc>
        <w:tc>
          <w:tcPr>
            <w:tcW w:w="1057" w:type="dxa"/>
            <w:tcBorders>
              <w:top w:val="single" w:sz="4" w:space="0" w:color="auto"/>
              <w:left w:val="single" w:sz="4" w:space="0" w:color="auto"/>
              <w:right w:val="single" w:sz="4" w:space="0" w:color="auto"/>
            </w:tcBorders>
          </w:tcPr>
          <w:p w14:paraId="3E9CB532" w14:textId="77777777" w:rsidR="00705F82" w:rsidRDefault="00705F82" w:rsidP="002D5D5E">
            <w:pPr>
              <w:pStyle w:val="TAC"/>
              <w:rPr>
                <w:lang w:eastAsia="zh-CN"/>
              </w:rPr>
            </w:pPr>
            <w:r>
              <w:t>N/A</w:t>
            </w:r>
          </w:p>
        </w:tc>
      </w:tr>
      <w:tr w:rsidR="00705F82" w14:paraId="0A3ADAB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6B91E" w14:textId="77777777" w:rsidR="00705F82" w:rsidRDefault="00705F82"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7589ED1" w14:textId="77777777" w:rsidR="00705F82" w:rsidRDefault="00705F82"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1DD1BFD9" w14:textId="77777777" w:rsidR="00705F82" w:rsidRPr="00C6438D" w:rsidRDefault="00705F82" w:rsidP="002D5D5E">
            <w:pPr>
              <w:pStyle w:val="TAC"/>
              <w:rPr>
                <w:lang w:eastAsia="zh-CN"/>
              </w:rPr>
            </w:pPr>
            <w:r w:rsidRPr="00C6438D">
              <w:t>2505</w:t>
            </w:r>
          </w:p>
        </w:tc>
        <w:tc>
          <w:tcPr>
            <w:tcW w:w="964" w:type="dxa"/>
            <w:tcBorders>
              <w:top w:val="single" w:sz="4" w:space="0" w:color="auto"/>
              <w:left w:val="single" w:sz="4" w:space="0" w:color="auto"/>
              <w:right w:val="single" w:sz="4" w:space="0" w:color="auto"/>
            </w:tcBorders>
          </w:tcPr>
          <w:p w14:paraId="12B9AE7E"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7867D643" w14:textId="77777777" w:rsidR="00705F82" w:rsidRPr="00C6438D" w:rsidRDefault="00705F82"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293B4E9" w14:textId="77777777" w:rsidR="00705F82" w:rsidRPr="00C6438D" w:rsidRDefault="00705F82" w:rsidP="002D5D5E">
            <w:pPr>
              <w:pStyle w:val="TAC"/>
              <w:rPr>
                <w:lang w:eastAsia="zh-CN"/>
              </w:rPr>
            </w:pPr>
            <w:r w:rsidRPr="00C6438D">
              <w:t>2625</w:t>
            </w:r>
          </w:p>
        </w:tc>
        <w:tc>
          <w:tcPr>
            <w:tcW w:w="977" w:type="dxa"/>
            <w:tcBorders>
              <w:top w:val="single" w:sz="4" w:space="0" w:color="auto"/>
              <w:left w:val="single" w:sz="4" w:space="0" w:color="auto"/>
              <w:bottom w:val="single" w:sz="4" w:space="0" w:color="auto"/>
              <w:right w:val="single" w:sz="4" w:space="0" w:color="auto"/>
            </w:tcBorders>
          </w:tcPr>
          <w:p w14:paraId="37903021" w14:textId="77777777" w:rsidR="00705F82" w:rsidRPr="00C6438D" w:rsidRDefault="00705F82"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1932187" w14:textId="77777777" w:rsidR="00705F82" w:rsidRPr="00A1115A" w:rsidRDefault="00705F82" w:rsidP="002D5D5E">
            <w:pPr>
              <w:pStyle w:val="TAC"/>
            </w:pPr>
            <w:r w:rsidRPr="00A1115A">
              <w:t>FDD</w:t>
            </w:r>
          </w:p>
        </w:tc>
        <w:tc>
          <w:tcPr>
            <w:tcW w:w="1057" w:type="dxa"/>
            <w:tcBorders>
              <w:top w:val="single" w:sz="4" w:space="0" w:color="auto"/>
              <w:left w:val="single" w:sz="4" w:space="0" w:color="auto"/>
              <w:right w:val="single" w:sz="4" w:space="0" w:color="auto"/>
            </w:tcBorders>
          </w:tcPr>
          <w:p w14:paraId="747A1314" w14:textId="77777777" w:rsidR="00705F82" w:rsidRDefault="00705F82" w:rsidP="002D5D5E">
            <w:pPr>
              <w:pStyle w:val="TAC"/>
              <w:rPr>
                <w:lang w:eastAsia="zh-CN"/>
              </w:rPr>
            </w:pPr>
            <w:r>
              <w:t>N/A</w:t>
            </w:r>
          </w:p>
        </w:tc>
      </w:tr>
      <w:tr w:rsidR="00705F82" w14:paraId="37376831"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E50FB9" w14:textId="77777777" w:rsidR="00705F82" w:rsidRDefault="00705F82"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498E801" w14:textId="77777777" w:rsidR="00705F82" w:rsidRDefault="00705F82" w:rsidP="002D5D5E">
            <w:pPr>
              <w:pStyle w:val="TAC"/>
              <w:rPr>
                <w:lang w:eastAsia="zh-CN"/>
              </w:rPr>
            </w:pPr>
            <w:r>
              <w:rPr>
                <w:color w:val="000000"/>
                <w:lang w:eastAsia="zh-CN"/>
              </w:rPr>
              <w:t>n75</w:t>
            </w:r>
          </w:p>
        </w:tc>
        <w:tc>
          <w:tcPr>
            <w:tcW w:w="960" w:type="dxa"/>
            <w:tcBorders>
              <w:top w:val="single" w:sz="4" w:space="0" w:color="auto"/>
              <w:left w:val="single" w:sz="4" w:space="0" w:color="auto"/>
              <w:right w:val="single" w:sz="4" w:space="0" w:color="auto"/>
            </w:tcBorders>
          </w:tcPr>
          <w:p w14:paraId="79091FE3" w14:textId="77777777" w:rsidR="00705F82" w:rsidRPr="00C6438D" w:rsidRDefault="00705F82"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E194A23"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B3E1886" w14:textId="77777777" w:rsidR="00705F82" w:rsidRPr="00C6438D" w:rsidRDefault="00705F82"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783FB799" w14:textId="77777777" w:rsidR="00705F82" w:rsidRPr="00C6438D" w:rsidRDefault="00705F82"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3F737081" w14:textId="77777777" w:rsidR="00705F82" w:rsidRPr="00C6438D" w:rsidRDefault="00705F82" w:rsidP="002D5D5E">
            <w:pPr>
              <w:pStyle w:val="TAC"/>
              <w:rPr>
                <w:lang w:eastAsia="zh-CN"/>
              </w:rPr>
            </w:pPr>
            <w:r>
              <w:rPr>
                <w:rFonts w:eastAsia="Malgun Gothic"/>
                <w:lang w:eastAsia="ko-KR"/>
              </w:rPr>
              <w:t>10.4</w:t>
            </w:r>
          </w:p>
        </w:tc>
        <w:tc>
          <w:tcPr>
            <w:tcW w:w="828" w:type="dxa"/>
            <w:tcBorders>
              <w:top w:val="single" w:sz="4" w:space="0" w:color="auto"/>
              <w:left w:val="single" w:sz="4" w:space="0" w:color="auto"/>
              <w:right w:val="single" w:sz="4" w:space="0" w:color="auto"/>
            </w:tcBorders>
          </w:tcPr>
          <w:p w14:paraId="4AAFCB85" w14:textId="77777777" w:rsidR="00705F82" w:rsidRPr="00A1115A" w:rsidRDefault="00705F82" w:rsidP="002D5D5E">
            <w:pPr>
              <w:pStyle w:val="TAC"/>
            </w:pPr>
            <w:r w:rsidRPr="00A1115A">
              <w:t>SDL</w:t>
            </w:r>
          </w:p>
        </w:tc>
        <w:tc>
          <w:tcPr>
            <w:tcW w:w="1057" w:type="dxa"/>
            <w:tcBorders>
              <w:top w:val="single" w:sz="4" w:space="0" w:color="auto"/>
              <w:left w:val="single" w:sz="4" w:space="0" w:color="auto"/>
              <w:right w:val="single" w:sz="4" w:space="0" w:color="auto"/>
            </w:tcBorders>
          </w:tcPr>
          <w:p w14:paraId="551F922B" w14:textId="77777777" w:rsidR="00705F82" w:rsidRDefault="00705F82" w:rsidP="002D5D5E">
            <w:pPr>
              <w:pStyle w:val="TAC"/>
              <w:rPr>
                <w:lang w:eastAsia="zh-CN"/>
              </w:rPr>
            </w:pPr>
            <w:r>
              <w:t>IMD4</w:t>
            </w:r>
          </w:p>
        </w:tc>
      </w:tr>
    </w:tbl>
    <w:p w14:paraId="63A50135" w14:textId="77777777" w:rsidR="00705F82" w:rsidRPr="002354D6" w:rsidRDefault="00705F82" w:rsidP="00705F82">
      <w:pPr>
        <w:rPr>
          <w:rFonts w:eastAsia="MS Mincho"/>
        </w:rPr>
      </w:pPr>
    </w:p>
    <w:p w14:paraId="640EF5D6" w14:textId="1C23A0DE" w:rsidR="008E08D9" w:rsidRDefault="008E08D9" w:rsidP="006C68CC">
      <w:pPr>
        <w:pStyle w:val="Heading2"/>
      </w:pPr>
      <w:bookmarkStart w:id="145" w:name="_Toc180420388"/>
      <w:r>
        <w:t>5.6</w:t>
      </w:r>
      <w:r>
        <w:tab/>
        <w:t>CA_n3-n75-n78</w:t>
      </w:r>
      <w:bookmarkEnd w:id="145"/>
    </w:p>
    <w:p w14:paraId="2CF9EC22" w14:textId="21FF71B3" w:rsidR="008E08D9" w:rsidRPr="006C68CC" w:rsidRDefault="008E08D9" w:rsidP="008E08D9">
      <w:pPr>
        <w:pStyle w:val="Heading3"/>
        <w:rPr>
          <w:rFonts w:cs="Arial"/>
          <w:szCs w:val="28"/>
          <w:lang w:val="en-US" w:eastAsia="zh-CN"/>
        </w:rPr>
      </w:pPr>
      <w:bookmarkStart w:id="146" w:name="_Toc180420389"/>
      <w:r w:rsidRPr="008E08D9">
        <w:rPr>
          <w:rFonts w:cs="Arial"/>
          <w:szCs w:val="28"/>
          <w:lang w:val="en-US" w:eastAsia="zh-CN"/>
        </w:rPr>
        <w:t>5.</w:t>
      </w:r>
      <w:r>
        <w:rPr>
          <w:rFonts w:cs="Arial"/>
          <w:szCs w:val="28"/>
          <w:lang w:val="en-US" w:eastAsia="zh-CN"/>
        </w:rPr>
        <w:t>6</w:t>
      </w:r>
      <w:r w:rsidRPr="006C68CC">
        <w:rPr>
          <w:rFonts w:cs="Arial"/>
          <w:szCs w:val="28"/>
          <w:lang w:val="en-US" w:eastAsia="zh-CN"/>
        </w:rPr>
        <w:t>.1</w:t>
      </w:r>
      <w:r w:rsidRPr="006C68CC">
        <w:rPr>
          <w:rFonts w:cs="Arial"/>
          <w:szCs w:val="28"/>
          <w:lang w:val="en-US" w:eastAsia="zh-CN"/>
        </w:rPr>
        <w:tab/>
        <w:t>Common for 1 band UL and 2 bands UL CA</w:t>
      </w:r>
      <w:bookmarkEnd w:id="146"/>
    </w:p>
    <w:p w14:paraId="0AE4A295" w14:textId="72C32F54" w:rsidR="008E08D9" w:rsidRDefault="008E08D9" w:rsidP="008E08D9">
      <w:pPr>
        <w:pStyle w:val="Heading4"/>
        <w:rPr>
          <w:rFonts w:cs="Arial"/>
          <w:lang w:eastAsia="zh-CN"/>
        </w:rPr>
      </w:pPr>
      <w:bookmarkStart w:id="147" w:name="_Toc180420390"/>
      <w:r w:rsidRPr="008E08D9">
        <w:rPr>
          <w:rFonts w:cs="Arial"/>
          <w:lang w:eastAsia="zh-CN"/>
        </w:rPr>
        <w:t>5.6</w:t>
      </w:r>
      <w:r w:rsidRPr="006C68CC">
        <w:rPr>
          <w:rFonts w:cs="Arial"/>
          <w:lang w:eastAsia="zh-CN"/>
        </w:rPr>
        <w:t>.1.1</w:t>
      </w:r>
      <w:r w:rsidRPr="006C68CC">
        <w:rPr>
          <w:rFonts w:cs="Arial"/>
          <w:lang w:eastAsia="zh-CN"/>
        </w:rPr>
        <w:tab/>
      </w:r>
      <w:r>
        <w:rPr>
          <w:rFonts w:cs="Arial"/>
          <w:lang w:eastAsia="zh-CN"/>
        </w:rPr>
        <w:t>Operating bands for CA</w:t>
      </w:r>
      <w:bookmarkEnd w:id="147"/>
    </w:p>
    <w:p w14:paraId="003DD386" w14:textId="01BF96CE" w:rsidR="008E08D9" w:rsidRPr="008E08D9" w:rsidRDefault="008E08D9" w:rsidP="008E08D9">
      <w:pPr>
        <w:pStyle w:val="TH"/>
        <w:rPr>
          <w:rFonts w:cs="Arial"/>
        </w:rPr>
      </w:pPr>
      <w:r>
        <w:rPr>
          <w:rFonts w:cs="Arial"/>
        </w:rPr>
        <w:t xml:space="preserve">Table </w:t>
      </w:r>
      <w:r w:rsidRPr="006C68CC">
        <w:rPr>
          <w:rFonts w:cs="Arial"/>
        </w:rPr>
        <w:t>5.</w:t>
      </w:r>
      <w:r w:rsidRPr="008E08D9">
        <w:rPr>
          <w:rFonts w:cs="Arial" w:hint="eastAsia"/>
        </w:rPr>
        <w:t>6</w:t>
      </w:r>
      <w:r>
        <w:rPr>
          <w:rFonts w:cs="Arial"/>
        </w:rPr>
        <w:t>.</w:t>
      </w:r>
      <w:r w:rsidRPr="006C68CC">
        <w:rPr>
          <w:rFonts w:cs="Arial"/>
        </w:rPr>
        <w:t>1</w:t>
      </w:r>
      <w:r>
        <w:rPr>
          <w:rFonts w:cs="Arial"/>
        </w:rPr>
        <w:t>.1-1</w:t>
      </w:r>
      <w:r w:rsidRPr="008E08D9">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E08D9" w:rsidRPr="004D6DE3" w14:paraId="48B4EA25"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E8614B" w14:textId="77777777" w:rsidR="008E08D9" w:rsidRPr="004D6DE3" w:rsidRDefault="008E08D9"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3E95B22"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A59E3E4"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5889909" w14:textId="77777777" w:rsidR="008E08D9" w:rsidRPr="004D6DE3" w:rsidRDefault="008E08D9"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4463EE2C"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E08D9" w:rsidRPr="004D6DE3" w14:paraId="6FE48163"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F877750" w14:textId="77777777" w:rsidR="008E08D9" w:rsidRPr="004D6DE3" w:rsidRDefault="008E08D9"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AF92B26"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F95101"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EA58B79" w14:textId="77777777" w:rsidR="008E08D9" w:rsidRPr="004D6DE3" w:rsidRDefault="008E08D9" w:rsidP="002D5D5E">
            <w:pPr>
              <w:spacing w:after="0"/>
              <w:rPr>
                <w:rFonts w:ascii="Arial" w:eastAsia="Calibri" w:hAnsi="Arial" w:cs="Arial"/>
                <w:b/>
                <w:bCs/>
                <w:sz w:val="18"/>
                <w:szCs w:val="18"/>
                <w:lang w:val="en-US" w:eastAsia="zh-CN"/>
              </w:rPr>
            </w:pPr>
          </w:p>
        </w:tc>
      </w:tr>
      <w:tr w:rsidR="008E08D9" w:rsidRPr="004D6DE3" w14:paraId="6A77141C"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C44AA67" w14:textId="77777777" w:rsidR="008E08D9" w:rsidRPr="004D6DE3" w:rsidRDefault="008E08D9"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149F992"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DF8532B"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A9B7F7F" w14:textId="77777777" w:rsidR="008E08D9" w:rsidRPr="004D6DE3" w:rsidRDefault="008E08D9" w:rsidP="002D5D5E">
            <w:pPr>
              <w:spacing w:after="0"/>
              <w:rPr>
                <w:rFonts w:ascii="Arial" w:eastAsia="Calibri" w:hAnsi="Arial" w:cs="Arial"/>
                <w:b/>
                <w:bCs/>
                <w:sz w:val="18"/>
                <w:szCs w:val="18"/>
                <w:lang w:val="en-US" w:eastAsia="zh-CN"/>
              </w:rPr>
            </w:pPr>
          </w:p>
        </w:tc>
      </w:tr>
      <w:tr w:rsidR="008E08D9" w:rsidRPr="004D6DE3" w14:paraId="40165D71"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54B625E" w14:textId="77777777" w:rsidR="008E08D9" w:rsidRPr="004D6DE3" w:rsidRDefault="008E08D9"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68099513" w14:textId="77777777" w:rsidR="008E08D9" w:rsidRPr="00A1115A" w:rsidRDefault="008E08D9"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52A8ED84" w14:textId="77777777" w:rsidR="008E08D9" w:rsidRPr="00A1115A" w:rsidRDefault="008E08D9"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35ACC535" w14:textId="77777777" w:rsidR="008E08D9" w:rsidRPr="00A1115A" w:rsidRDefault="008E08D9" w:rsidP="002D5D5E">
            <w:pPr>
              <w:pStyle w:val="TAC"/>
            </w:pPr>
            <w:r w:rsidRPr="00A1115A">
              <w:t>FDD</w:t>
            </w:r>
          </w:p>
        </w:tc>
      </w:tr>
      <w:tr w:rsidR="008E08D9" w:rsidRPr="004D6DE3" w14:paraId="65318B8A"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50B9410" w14:textId="77777777" w:rsidR="008E08D9" w:rsidRPr="004D6DE3" w:rsidRDefault="008E08D9"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183C05C1" w14:textId="77777777" w:rsidR="008E08D9" w:rsidRPr="00A1115A" w:rsidRDefault="008E08D9"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51B56BB8" w14:textId="77777777" w:rsidR="008E08D9" w:rsidRPr="00A1115A" w:rsidRDefault="008E08D9"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37F24AEF" w14:textId="77777777" w:rsidR="008E08D9" w:rsidRPr="00A1115A" w:rsidRDefault="008E08D9" w:rsidP="002D5D5E">
            <w:pPr>
              <w:pStyle w:val="TAC"/>
            </w:pPr>
            <w:r w:rsidRPr="00A1115A">
              <w:t>SDL</w:t>
            </w:r>
            <w:r>
              <w:rPr>
                <w:vertAlign w:val="superscript"/>
              </w:rPr>
              <w:t>19</w:t>
            </w:r>
          </w:p>
        </w:tc>
      </w:tr>
      <w:tr w:rsidR="008E08D9" w:rsidRPr="004D6DE3" w14:paraId="77161ACA"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8C3095F" w14:textId="77777777" w:rsidR="008E08D9" w:rsidRPr="004D6DE3" w:rsidRDefault="008E08D9"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2D4B4BFE" w14:textId="77777777" w:rsidR="008E08D9" w:rsidRPr="00A1115A" w:rsidRDefault="008E08D9" w:rsidP="002D5D5E">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3CAF17E1" w14:textId="77777777" w:rsidR="008E08D9" w:rsidRPr="00A1115A" w:rsidRDefault="008E08D9" w:rsidP="002D5D5E">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2433ECF4" w14:textId="77777777" w:rsidR="008E08D9" w:rsidRPr="00A1115A" w:rsidRDefault="008E08D9" w:rsidP="002D5D5E">
            <w:pPr>
              <w:pStyle w:val="TAC"/>
            </w:pPr>
            <w:r w:rsidRPr="00A1115A">
              <w:t>TDD</w:t>
            </w:r>
          </w:p>
        </w:tc>
      </w:tr>
    </w:tbl>
    <w:p w14:paraId="260EA288" w14:textId="77777777" w:rsidR="008E08D9" w:rsidRDefault="008E08D9" w:rsidP="008E08D9">
      <w:pPr>
        <w:rPr>
          <w:lang w:eastAsia="zh-CN"/>
        </w:rPr>
      </w:pPr>
    </w:p>
    <w:p w14:paraId="1A7E0BA8" w14:textId="2BDAC937" w:rsidR="008E08D9" w:rsidRPr="005D2633" w:rsidRDefault="008E08D9" w:rsidP="008E08D9">
      <w:pPr>
        <w:pStyle w:val="Heading4"/>
        <w:rPr>
          <w:rFonts w:cs="Arial"/>
          <w:lang w:eastAsia="zh-CN"/>
        </w:rPr>
      </w:pPr>
      <w:bookmarkStart w:id="148" w:name="_Toc180420391"/>
      <w:r>
        <w:rPr>
          <w:rFonts w:cs="Arial"/>
          <w:lang w:eastAsia="zh-CN"/>
        </w:rPr>
        <w:t>5.6</w:t>
      </w:r>
      <w:r w:rsidRPr="005D2633">
        <w:rPr>
          <w:rFonts w:cs="Arial"/>
          <w:lang w:eastAsia="zh-CN"/>
        </w:rPr>
        <w:t>.1.2</w:t>
      </w:r>
      <w:r w:rsidRPr="005D2633">
        <w:rPr>
          <w:rFonts w:cs="Arial"/>
          <w:lang w:eastAsia="zh-CN"/>
        </w:rPr>
        <w:tab/>
      </w:r>
      <w:r>
        <w:rPr>
          <w:rFonts w:cs="Arial"/>
          <w:lang w:eastAsia="zh-CN"/>
        </w:rPr>
        <w:t>Channel bandwidths per operating band for CA</w:t>
      </w:r>
      <w:bookmarkEnd w:id="148"/>
    </w:p>
    <w:p w14:paraId="7091F41C" w14:textId="7B562508" w:rsidR="008E08D9" w:rsidRPr="006C68CC" w:rsidRDefault="008E08D9" w:rsidP="008E08D9">
      <w:pPr>
        <w:pStyle w:val="TH"/>
        <w:rPr>
          <w:rFonts w:cs="Arial"/>
        </w:rPr>
      </w:pPr>
      <w:r>
        <w:rPr>
          <w:rFonts w:cs="Arial"/>
        </w:rPr>
        <w:t xml:space="preserve">Table </w:t>
      </w:r>
      <w:r w:rsidRPr="008E08D9">
        <w:rPr>
          <w:rFonts w:cs="Arial" w:hint="eastAsia"/>
        </w:rPr>
        <w:t>5.6</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426" w:type="pct"/>
        <w:tblLook w:val="04A0" w:firstRow="1" w:lastRow="0" w:firstColumn="1" w:lastColumn="0" w:noHBand="0" w:noVBand="1"/>
      </w:tblPr>
      <w:tblGrid>
        <w:gridCol w:w="1530"/>
        <w:gridCol w:w="1694"/>
        <w:gridCol w:w="666"/>
        <w:gridCol w:w="3349"/>
        <w:gridCol w:w="1286"/>
      </w:tblGrid>
      <w:tr w:rsidR="008E08D9" w:rsidRPr="004D6DE3" w14:paraId="2C01C3F4" w14:textId="77777777" w:rsidTr="002D5D5E">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4ECC56" w14:textId="77777777" w:rsidR="008E08D9" w:rsidRPr="004D6DE3" w:rsidRDefault="008E08D9"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E08D9" w:rsidRPr="004D6DE3" w14:paraId="676F9FBD" w14:textId="77777777" w:rsidTr="002D5D5E">
        <w:trPr>
          <w:trHeight w:val="49"/>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5AC730C5" w14:textId="77777777" w:rsidR="008E08D9" w:rsidRPr="004D6DE3" w:rsidRDefault="008E08D9"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6A6DA32"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A0D87D4"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420BDCA"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171DA5D5"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E08D9" w:rsidRPr="004D6DE3" w14:paraId="18902561" w14:textId="77777777" w:rsidTr="002D5D5E">
        <w:trPr>
          <w:trHeight w:val="57"/>
        </w:trPr>
        <w:tc>
          <w:tcPr>
            <w:tcW w:w="932" w:type="pct"/>
            <w:tcBorders>
              <w:top w:val="single" w:sz="4" w:space="0" w:color="auto"/>
              <w:left w:val="single" w:sz="4" w:space="0" w:color="auto"/>
              <w:right w:val="single" w:sz="4" w:space="0" w:color="auto"/>
            </w:tcBorders>
            <w:shd w:val="clear" w:color="auto" w:fill="auto"/>
            <w:vAlign w:val="center"/>
          </w:tcPr>
          <w:p w14:paraId="404FFAD0" w14:textId="77777777" w:rsidR="008E08D9" w:rsidRPr="004D6DE3" w:rsidRDefault="008E08D9" w:rsidP="002D5D5E">
            <w:pPr>
              <w:spacing w:after="0"/>
              <w:rPr>
                <w:rFonts w:ascii="Arial" w:hAnsi="Arial" w:cs="Arial"/>
                <w:color w:val="000000"/>
                <w:sz w:val="18"/>
                <w:szCs w:val="18"/>
              </w:rPr>
            </w:pPr>
            <w:r w:rsidRPr="002837A6">
              <w:rPr>
                <w:rFonts w:ascii="Arial" w:hAnsi="Arial" w:cs="Arial"/>
                <w:color w:val="000000"/>
                <w:sz w:val="18"/>
                <w:szCs w:val="18"/>
              </w:rPr>
              <w:t>CA_n3A-n75A-n78A</w:t>
            </w:r>
          </w:p>
        </w:tc>
        <w:tc>
          <w:tcPr>
            <w:tcW w:w="1028" w:type="pct"/>
            <w:tcBorders>
              <w:top w:val="single" w:sz="4" w:space="0" w:color="auto"/>
              <w:left w:val="nil"/>
              <w:right w:val="single" w:sz="4" w:space="0" w:color="auto"/>
            </w:tcBorders>
            <w:shd w:val="clear" w:color="auto" w:fill="auto"/>
          </w:tcPr>
          <w:p w14:paraId="5755DFA4" w14:textId="77777777" w:rsidR="008E08D9" w:rsidRDefault="008E08D9" w:rsidP="002D5D5E">
            <w:pPr>
              <w:spacing w:after="0"/>
            </w:pPr>
            <w:r w:rsidRPr="00F032ED">
              <w:rPr>
                <w:rFonts w:ascii="Arial" w:hAnsi="Arial" w:cs="Arial"/>
                <w:color w:val="000000"/>
                <w:sz w:val="18"/>
                <w:szCs w:val="18"/>
              </w:rPr>
              <w:t>CA_n3A-n78A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4718DDE"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35C37B7" w14:textId="77777777" w:rsidR="008E08D9" w:rsidRPr="004D6DE3" w:rsidRDefault="008E08D9"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63D25EEA" w14:textId="77777777" w:rsidR="008E08D9" w:rsidRPr="004D6DE3" w:rsidRDefault="008E08D9" w:rsidP="002D5D5E">
            <w:pPr>
              <w:spacing w:after="0"/>
              <w:jc w:val="center"/>
              <w:rPr>
                <w:rFonts w:ascii="Arial" w:hAnsi="Arial" w:cs="Arial"/>
                <w:sz w:val="18"/>
                <w:szCs w:val="18"/>
              </w:rPr>
            </w:pPr>
            <w:r w:rsidRPr="003A114E">
              <w:rPr>
                <w:rFonts w:ascii="Arial" w:hAnsi="Arial" w:cs="Arial"/>
                <w:sz w:val="18"/>
                <w:szCs w:val="18"/>
              </w:rPr>
              <w:t xml:space="preserve">4 </w:t>
            </w:r>
            <w:r w:rsidRPr="00D17653">
              <w:rPr>
                <w:rFonts w:ascii="Arial" w:eastAsia="DengXian" w:hAnsi="Arial" w:cs="Arial"/>
                <w:sz w:val="18"/>
                <w:szCs w:val="18"/>
                <w:lang w:eastAsia="zh-CN"/>
              </w:rPr>
              <w:t>and</w:t>
            </w:r>
            <w:r w:rsidRPr="003A114E">
              <w:rPr>
                <w:rFonts w:ascii="Arial" w:hAnsi="Arial" w:cs="Arial"/>
                <w:sz w:val="18"/>
                <w:szCs w:val="18"/>
              </w:rPr>
              <w:t xml:space="preserve"> 5</w:t>
            </w:r>
          </w:p>
        </w:tc>
      </w:tr>
      <w:tr w:rsidR="008E08D9" w:rsidRPr="004D6DE3" w14:paraId="0BD9B7B5" w14:textId="77777777" w:rsidTr="002D5D5E">
        <w:trPr>
          <w:trHeight w:val="57"/>
        </w:trPr>
        <w:tc>
          <w:tcPr>
            <w:tcW w:w="932" w:type="pct"/>
            <w:tcBorders>
              <w:left w:val="single" w:sz="4" w:space="0" w:color="auto"/>
              <w:right w:val="single" w:sz="4" w:space="0" w:color="auto"/>
            </w:tcBorders>
            <w:shd w:val="clear" w:color="auto" w:fill="auto"/>
            <w:vAlign w:val="center"/>
          </w:tcPr>
          <w:p w14:paraId="6CF6C311" w14:textId="77777777" w:rsidR="008E08D9" w:rsidRPr="004D6DE3" w:rsidRDefault="008E08D9"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51A6524B" w14:textId="77777777" w:rsidR="008E08D9" w:rsidRDefault="008E08D9"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4AFEF78"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C82C1D6" w14:textId="77777777" w:rsidR="008E08D9" w:rsidRPr="004D6DE3" w:rsidRDefault="008E08D9"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F52F04E" w14:textId="77777777" w:rsidR="008E08D9" w:rsidRPr="004D6DE3" w:rsidRDefault="008E08D9" w:rsidP="002D5D5E">
            <w:pPr>
              <w:spacing w:after="0"/>
              <w:rPr>
                <w:rFonts w:ascii="Arial" w:hAnsi="Arial" w:cs="Arial"/>
                <w:sz w:val="18"/>
                <w:szCs w:val="18"/>
              </w:rPr>
            </w:pPr>
          </w:p>
        </w:tc>
      </w:tr>
      <w:tr w:rsidR="008E08D9" w:rsidRPr="004D6DE3" w14:paraId="61556B6F" w14:textId="77777777" w:rsidTr="002D5D5E">
        <w:trPr>
          <w:trHeight w:val="57"/>
        </w:trPr>
        <w:tc>
          <w:tcPr>
            <w:tcW w:w="932" w:type="pct"/>
            <w:tcBorders>
              <w:left w:val="single" w:sz="4" w:space="0" w:color="auto"/>
              <w:bottom w:val="single" w:sz="4" w:space="0" w:color="auto"/>
              <w:right w:val="single" w:sz="4" w:space="0" w:color="auto"/>
            </w:tcBorders>
            <w:shd w:val="clear" w:color="auto" w:fill="auto"/>
            <w:vAlign w:val="center"/>
          </w:tcPr>
          <w:p w14:paraId="3A69464A" w14:textId="77777777" w:rsidR="008E08D9" w:rsidRPr="004D6DE3" w:rsidRDefault="008E08D9"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73BA4CD0" w14:textId="77777777" w:rsidR="008E08D9" w:rsidRDefault="008E08D9"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D21AFCA"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061A556" w14:textId="77777777" w:rsidR="008E08D9" w:rsidRPr="004D6DE3" w:rsidRDefault="008E08D9"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5D109C9F" w14:textId="77777777" w:rsidR="008E08D9" w:rsidRPr="004D6DE3" w:rsidRDefault="008E08D9" w:rsidP="002D5D5E">
            <w:pPr>
              <w:spacing w:after="0"/>
              <w:rPr>
                <w:rFonts w:ascii="Arial" w:hAnsi="Arial" w:cs="Arial"/>
                <w:sz w:val="18"/>
                <w:szCs w:val="18"/>
              </w:rPr>
            </w:pPr>
          </w:p>
        </w:tc>
      </w:tr>
    </w:tbl>
    <w:p w14:paraId="25075BD7" w14:textId="77777777" w:rsidR="008E08D9" w:rsidRDefault="008E08D9" w:rsidP="008E08D9">
      <w:pPr>
        <w:spacing w:after="0"/>
        <w:rPr>
          <w:rFonts w:eastAsia="Calibri"/>
          <w:lang w:eastAsia="ko-KR"/>
        </w:rPr>
      </w:pPr>
    </w:p>
    <w:p w14:paraId="265B0AC5" w14:textId="77777777" w:rsidR="008E08D9" w:rsidRPr="004D6DE3" w:rsidRDefault="008E08D9" w:rsidP="008E08D9">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DB8DBDF" w14:textId="77777777" w:rsidR="008E08D9" w:rsidRDefault="008E08D9" w:rsidP="008E08D9"/>
    <w:p w14:paraId="07D7A540" w14:textId="1643D1F9" w:rsidR="008E08D9" w:rsidRPr="006C68CC" w:rsidRDefault="008E08D9" w:rsidP="008E08D9">
      <w:pPr>
        <w:pStyle w:val="Heading4"/>
        <w:rPr>
          <w:rFonts w:cs="Arial"/>
          <w:lang w:eastAsia="zh-CN"/>
        </w:rPr>
      </w:pPr>
      <w:bookmarkStart w:id="149" w:name="_Toc180420392"/>
      <w:r>
        <w:rPr>
          <w:rFonts w:cs="Arial"/>
          <w:lang w:eastAsia="zh-CN"/>
        </w:rPr>
        <w:t>5.6</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IB,c</w:t>
      </w:r>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49"/>
    </w:p>
    <w:p w14:paraId="76EB344E" w14:textId="77777777" w:rsidR="008E08D9" w:rsidRPr="008A04AB" w:rsidRDefault="008E08D9" w:rsidP="008E08D9">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38428D0C" w14:textId="77777777" w:rsidR="008E08D9" w:rsidRDefault="008E08D9" w:rsidP="008E08D9">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6C29D0CF" w14:textId="65AA235D" w:rsidR="008E08D9" w:rsidRPr="006C68CC" w:rsidRDefault="008E08D9" w:rsidP="008E08D9">
      <w:pPr>
        <w:pStyle w:val="Heading3"/>
        <w:rPr>
          <w:rFonts w:cs="Arial"/>
          <w:szCs w:val="28"/>
          <w:lang w:val="en-US" w:eastAsia="zh-CN"/>
        </w:rPr>
      </w:pPr>
      <w:bookmarkStart w:id="150" w:name="_Toc180420393"/>
      <w:r w:rsidRPr="008E08D9">
        <w:rPr>
          <w:rFonts w:cs="Arial"/>
          <w:szCs w:val="28"/>
          <w:lang w:val="en-US" w:eastAsia="zh-CN"/>
        </w:rPr>
        <w:t>5.6</w:t>
      </w:r>
      <w:r w:rsidRPr="006C68CC">
        <w:rPr>
          <w:rFonts w:cs="Arial"/>
          <w:szCs w:val="28"/>
          <w:lang w:val="en-US" w:eastAsia="zh-CN"/>
        </w:rPr>
        <w:t>.2</w:t>
      </w:r>
      <w:r w:rsidRPr="006C68CC">
        <w:rPr>
          <w:rFonts w:cs="Arial"/>
          <w:szCs w:val="28"/>
          <w:lang w:val="en-US" w:eastAsia="zh-CN"/>
        </w:rPr>
        <w:tab/>
        <w:t>Specific for 2 bands UL CA</w:t>
      </w:r>
      <w:bookmarkEnd w:id="150"/>
    </w:p>
    <w:p w14:paraId="1B3C9208" w14:textId="7B8C4FFD" w:rsidR="008E08D9" w:rsidRPr="006C68CC" w:rsidRDefault="008E08D9" w:rsidP="006C68CC">
      <w:pPr>
        <w:pStyle w:val="Heading4"/>
        <w:rPr>
          <w:rFonts w:cs="Arial"/>
          <w:lang w:eastAsia="zh-CN"/>
        </w:rPr>
      </w:pPr>
      <w:bookmarkStart w:id="151" w:name="_Toc180420394"/>
      <w:r w:rsidRPr="008E08D9">
        <w:rPr>
          <w:rFonts w:cs="Arial"/>
          <w:lang w:eastAsia="zh-CN"/>
        </w:rPr>
        <w:t>5.6</w:t>
      </w:r>
      <w:r w:rsidRPr="006C68CC">
        <w:rPr>
          <w:rFonts w:cs="Arial"/>
          <w:lang w:eastAsia="zh-CN"/>
        </w:rPr>
        <w:t>.2.1</w:t>
      </w:r>
      <w:r w:rsidRPr="006C68CC">
        <w:rPr>
          <w:rFonts w:cs="Arial"/>
          <w:lang w:eastAsia="zh-CN"/>
        </w:rPr>
        <w:tab/>
        <w:t>UE co-existence studies</w:t>
      </w:r>
      <w:bookmarkEnd w:id="151"/>
    </w:p>
    <w:p w14:paraId="7DBB080E" w14:textId="77777777" w:rsidR="008E08D9" w:rsidRDefault="008E08D9" w:rsidP="008E08D9">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0B310869" w14:textId="132B1A53" w:rsidR="008E08D9" w:rsidRPr="00242348" w:rsidRDefault="008E08D9" w:rsidP="008E08D9">
      <w:pPr>
        <w:pStyle w:val="Heading5"/>
        <w:overflowPunct w:val="0"/>
        <w:autoSpaceDE w:val="0"/>
        <w:autoSpaceDN w:val="0"/>
        <w:adjustRightInd w:val="0"/>
        <w:textAlignment w:val="baseline"/>
        <w:rPr>
          <w:snapToGrid w:val="0"/>
          <w:lang w:eastAsia="en-GB"/>
        </w:rPr>
      </w:pPr>
      <w:bookmarkStart w:id="152" w:name="_Toc180420395"/>
      <w:r w:rsidRPr="00242348">
        <w:rPr>
          <w:rFonts w:hint="eastAsia"/>
          <w:snapToGrid w:val="0"/>
          <w:lang w:eastAsia="en-GB"/>
        </w:rPr>
        <w:lastRenderedPageBreak/>
        <w:t>5.</w:t>
      </w:r>
      <w:r>
        <w:rPr>
          <w:snapToGrid w:val="0"/>
          <w:lang w:eastAsia="en-GB"/>
        </w:rPr>
        <w:t>6</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52"/>
    </w:p>
    <w:p w14:paraId="731C596A" w14:textId="77777777" w:rsidR="008E08D9" w:rsidRPr="0007219E" w:rsidRDefault="008E08D9" w:rsidP="008E08D9">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219F3D55" w14:textId="72E9BA03" w:rsidR="008E08D9" w:rsidRPr="00A76C0A" w:rsidRDefault="008E08D9" w:rsidP="008E08D9">
      <w:pPr>
        <w:rPr>
          <w:rFonts w:eastAsia="MS Mincho"/>
        </w:rPr>
      </w:pPr>
      <w:r w:rsidRPr="00A76C0A">
        <w:rPr>
          <w:rFonts w:eastAsia="MS Mincho"/>
        </w:rPr>
        <w:t xml:space="preserve">Table </w:t>
      </w:r>
      <w:r w:rsidRPr="00A76C0A">
        <w:rPr>
          <w:rFonts w:eastAsia="MS Mincho" w:hint="eastAsia"/>
        </w:rPr>
        <w:t>5.</w:t>
      </w:r>
      <w:r>
        <w:rPr>
          <w:rFonts w:eastAsia="MS Mincho"/>
        </w:rPr>
        <w:t>6.2.1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3</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3</w:t>
      </w:r>
      <w:r w:rsidRPr="009D535B">
        <w:rPr>
          <w:rFonts w:eastAsia="MS Mincho"/>
        </w:rPr>
        <w:t>A-n</w:t>
      </w:r>
      <w:r>
        <w:rPr>
          <w:rFonts w:eastAsia="MS Mincho"/>
        </w:rPr>
        <w:t>78</w:t>
      </w:r>
      <w:r w:rsidRPr="009D535B">
        <w:rPr>
          <w:rFonts w:eastAsia="MS Mincho"/>
        </w:rPr>
        <w:t>A</w:t>
      </w:r>
      <w:r w:rsidRPr="00A76C0A">
        <w:rPr>
          <w:rFonts w:eastAsia="MS Mincho"/>
        </w:rPr>
        <w:t>.</w:t>
      </w:r>
    </w:p>
    <w:p w14:paraId="7500A93D" w14:textId="7A1034F1" w:rsidR="008E08D9" w:rsidRPr="006C68CC" w:rsidRDefault="008E08D9" w:rsidP="006C68CC">
      <w:pPr>
        <w:pStyle w:val="TH"/>
        <w:rPr>
          <w:rFonts w:cs="Arial"/>
          <w:b w:val="0"/>
        </w:rPr>
      </w:pPr>
      <w:r w:rsidRPr="006C68CC">
        <w:rPr>
          <w:rFonts w:cs="Arial"/>
        </w:rPr>
        <w:t>Table 5.6.2.1.1-1: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E08D9" w14:paraId="4036A17C"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96E50" w14:textId="77777777" w:rsidR="008E08D9" w:rsidRDefault="008E08D9"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B9D54C" w14:textId="77777777" w:rsidR="008E08D9" w:rsidRDefault="008E08D9"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387D1A" w14:textId="77777777" w:rsidR="008E08D9" w:rsidRDefault="008E08D9"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244D00" w14:textId="77777777" w:rsidR="008E08D9" w:rsidRDefault="008E08D9"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AACAE5" w14:textId="77777777" w:rsidR="008E08D9" w:rsidRDefault="008E08D9" w:rsidP="002D5D5E">
            <w:pPr>
              <w:pStyle w:val="TAH"/>
            </w:pPr>
            <w:r>
              <w:t>f</w:t>
            </w:r>
            <w:r>
              <w:rPr>
                <w:vertAlign w:val="subscript"/>
              </w:rPr>
              <w:t>y_high</w:t>
            </w:r>
          </w:p>
        </w:tc>
      </w:tr>
      <w:tr w:rsidR="008E08D9" w14:paraId="2BBE046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DFA47" w14:textId="77777777" w:rsidR="008E08D9" w:rsidRDefault="008E08D9"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D71C4F" w14:textId="77777777" w:rsidR="008E08D9" w:rsidRDefault="008E08D9"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5C41C"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2155F7"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BCA55"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E08D9" w14:paraId="05CDF2B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BE86B"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01428" w14:textId="77777777" w:rsidR="008E08D9" w:rsidRPr="00273823" w:rsidRDefault="008E08D9" w:rsidP="002D5D5E">
            <w:pPr>
              <w:keepNext/>
              <w:keepLines/>
              <w:spacing w:after="0"/>
              <w:jc w:val="center"/>
              <w:rPr>
                <w:sz w:val="18"/>
                <w:lang w:val="en-US"/>
              </w:rPr>
            </w:pPr>
            <w:r w:rsidRPr="0006107C">
              <w:rPr>
                <w:sz w:val="18"/>
                <w:lang w:val="en-US"/>
              </w:rPr>
              <w:t>1515</w:t>
            </w:r>
            <w:r w:rsidRPr="00273823">
              <w:rPr>
                <w:sz w:val="18"/>
                <w:lang w:val="en-US"/>
              </w:rPr>
              <w:t>–</w:t>
            </w:r>
            <w:r w:rsidRPr="0006107C">
              <w:rPr>
                <w:sz w:val="18"/>
                <w:lang w:val="en-US"/>
              </w:rPr>
              <w:t>2090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220B8" w14:textId="77777777" w:rsidR="008E08D9" w:rsidRDefault="008E08D9" w:rsidP="002D5D5E">
            <w:pPr>
              <w:keepNext/>
              <w:keepLines/>
              <w:spacing w:after="0"/>
              <w:jc w:val="center"/>
              <w:rPr>
                <w:sz w:val="18"/>
                <w:lang w:val="en-US"/>
              </w:rPr>
            </w:pPr>
            <w:r w:rsidRPr="0006107C">
              <w:rPr>
                <w:sz w:val="18"/>
                <w:lang w:val="en-US"/>
              </w:rPr>
              <w:t>5010</w:t>
            </w:r>
            <w:r>
              <w:rPr>
                <w:sz w:val="18"/>
                <w:lang w:val="en-US"/>
              </w:rPr>
              <w:t>–</w:t>
            </w:r>
            <w:r w:rsidRPr="0006107C">
              <w:rPr>
                <w:sz w:val="18"/>
                <w:lang w:val="en-US"/>
              </w:rPr>
              <w:t>5585</w:t>
            </w:r>
          </w:p>
        </w:tc>
      </w:tr>
      <w:tr w:rsidR="008E08D9" w14:paraId="4B5169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E3F41F" w14:textId="77777777" w:rsidR="008E08D9" w:rsidRDefault="008E08D9"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192D37"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CE87CA9"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03259B"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9C66659"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E08D9" w14:paraId="50E006D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4E24BA"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E3A1E1" w14:textId="77777777" w:rsidR="008E08D9" w:rsidRPr="00273823" w:rsidRDefault="008E08D9" w:rsidP="002D5D5E">
            <w:pPr>
              <w:keepNext/>
              <w:keepLines/>
              <w:spacing w:after="0"/>
              <w:jc w:val="center"/>
              <w:rPr>
                <w:sz w:val="18"/>
                <w:lang w:val="en-US"/>
              </w:rPr>
            </w:pPr>
            <w:r w:rsidRPr="0006107C">
              <w:rPr>
                <w:sz w:val="18"/>
                <w:lang w:val="en-US"/>
              </w:rPr>
              <w:t>270</w:t>
            </w:r>
            <w:r>
              <w:rPr>
                <w:sz w:val="18"/>
                <w:lang w:val="en-US"/>
              </w:rPr>
              <w:t>–</w:t>
            </w:r>
            <w:r w:rsidRPr="0006107C">
              <w:rPr>
                <w:sz w:val="18"/>
                <w:lang w:val="en-US"/>
              </w:rPr>
              <w:t>380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C5F1F4" w14:textId="77777777" w:rsidR="008E08D9" w:rsidRPr="00273823" w:rsidRDefault="008E08D9" w:rsidP="002D5D5E">
            <w:pPr>
              <w:keepNext/>
              <w:keepLines/>
              <w:spacing w:after="0"/>
              <w:jc w:val="center"/>
              <w:rPr>
                <w:sz w:val="18"/>
                <w:lang w:val="en-US"/>
              </w:rPr>
            </w:pPr>
            <w:r w:rsidRPr="0006107C">
              <w:rPr>
                <w:sz w:val="18"/>
                <w:lang w:val="en-US"/>
              </w:rPr>
              <w:t>4815</w:t>
            </w:r>
            <w:r>
              <w:rPr>
                <w:sz w:val="18"/>
                <w:lang w:val="en-US"/>
              </w:rPr>
              <w:t>–</w:t>
            </w:r>
            <w:r w:rsidRPr="0006107C">
              <w:rPr>
                <w:sz w:val="18"/>
                <w:lang w:val="en-US"/>
              </w:rPr>
              <w:t>5890</w:t>
            </w:r>
          </w:p>
        </w:tc>
      </w:tr>
      <w:tr w:rsidR="008E08D9" w14:paraId="314B02E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7340D8" w14:textId="77777777" w:rsidR="008E08D9" w:rsidRDefault="008E08D9"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8B770A"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626292"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76C4DC3"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EFF9B3"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E08D9" w14:paraId="628FD38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BE8BC"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DC3556" w14:textId="77777777" w:rsidR="008E08D9" w:rsidRDefault="008E08D9" w:rsidP="002D5D5E">
            <w:pPr>
              <w:keepNext/>
              <w:keepLines/>
              <w:spacing w:after="0"/>
              <w:jc w:val="center"/>
              <w:rPr>
                <w:sz w:val="18"/>
                <w:lang w:val="en-US"/>
              </w:rPr>
            </w:pPr>
            <w:r w:rsidRPr="0006107C">
              <w:rPr>
                <w:sz w:val="18"/>
                <w:szCs w:val="18"/>
              </w:rPr>
              <w:t>6720</w:t>
            </w:r>
            <w:r>
              <w:rPr>
                <w:sz w:val="18"/>
                <w:lang w:val="en-US"/>
              </w:rPr>
              <w:t>–</w:t>
            </w:r>
            <w:r w:rsidRPr="0006107C">
              <w:rPr>
                <w:sz w:val="18"/>
                <w:szCs w:val="18"/>
              </w:rPr>
              <w:t>7370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6F131" w14:textId="77777777" w:rsidR="008E08D9" w:rsidRDefault="008E08D9" w:rsidP="002D5D5E">
            <w:pPr>
              <w:keepNext/>
              <w:keepLines/>
              <w:spacing w:after="0"/>
              <w:jc w:val="center"/>
              <w:rPr>
                <w:sz w:val="18"/>
                <w:lang w:val="en-US"/>
              </w:rPr>
            </w:pPr>
            <w:r w:rsidRPr="0006107C">
              <w:rPr>
                <w:sz w:val="18"/>
                <w:szCs w:val="18"/>
              </w:rPr>
              <w:t>8310</w:t>
            </w:r>
            <w:r>
              <w:rPr>
                <w:sz w:val="18"/>
                <w:lang w:val="en-US"/>
              </w:rPr>
              <w:t>–</w:t>
            </w:r>
            <w:r w:rsidRPr="0006107C">
              <w:rPr>
                <w:sz w:val="18"/>
                <w:szCs w:val="18"/>
              </w:rPr>
              <w:t>9385</w:t>
            </w:r>
          </w:p>
        </w:tc>
      </w:tr>
      <w:tr w:rsidR="008E08D9" w14:paraId="74A6410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36751" w14:textId="77777777" w:rsidR="008E08D9" w:rsidRDefault="008E08D9"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8F76DF" w14:textId="77777777" w:rsidR="008E08D9" w:rsidRDefault="008E08D9"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D05128" w14:textId="77777777" w:rsidR="008E08D9" w:rsidRDefault="008E08D9"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C64705" w14:textId="77777777" w:rsidR="008E08D9" w:rsidRDefault="008E08D9"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9F5C56" w14:textId="77777777" w:rsidR="008E08D9" w:rsidRDefault="008E08D9"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E08D9" w14:paraId="013D55B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AB2EB" w14:textId="77777777" w:rsidR="008E08D9" w:rsidRDefault="008E08D9"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4EAC87" w14:textId="77777777" w:rsidR="008E08D9" w:rsidRPr="004367C2" w:rsidRDefault="008E08D9" w:rsidP="002D5D5E">
            <w:pPr>
              <w:keepNext/>
              <w:keepLines/>
              <w:spacing w:after="0"/>
              <w:jc w:val="center"/>
              <w:rPr>
                <w:sz w:val="18"/>
                <w:lang w:eastAsia="ja-JP"/>
              </w:rPr>
            </w:pPr>
            <w:r w:rsidRPr="004367C2">
              <w:rPr>
                <w:sz w:val="18"/>
                <w:szCs w:val="18"/>
                <w:highlight w:val="yellow"/>
              </w:rPr>
              <w:t>1330</w:t>
            </w:r>
            <w:r w:rsidRPr="004367C2">
              <w:rPr>
                <w:sz w:val="18"/>
                <w:highlight w:val="yellow"/>
                <w:lang w:val="en-US"/>
              </w:rPr>
              <w:t>–</w:t>
            </w:r>
            <w:r w:rsidRPr="004367C2">
              <w:rPr>
                <w:sz w:val="18"/>
                <w:szCs w:val="18"/>
                <w:highlight w:val="yellow"/>
              </w:rPr>
              <w:t>2055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D71A3" w14:textId="77777777" w:rsidR="008E08D9" w:rsidRDefault="008E08D9" w:rsidP="002D5D5E">
            <w:pPr>
              <w:keepNext/>
              <w:keepLines/>
              <w:spacing w:after="0"/>
              <w:jc w:val="center"/>
              <w:rPr>
                <w:sz w:val="18"/>
                <w:lang w:eastAsia="ja-JP"/>
              </w:rPr>
            </w:pPr>
            <w:r w:rsidRPr="0006107C">
              <w:rPr>
                <w:sz w:val="18"/>
                <w:szCs w:val="18"/>
              </w:rPr>
              <w:t>8115</w:t>
            </w:r>
            <w:r>
              <w:rPr>
                <w:sz w:val="18"/>
                <w:lang w:val="en-US"/>
              </w:rPr>
              <w:t>–</w:t>
            </w:r>
            <w:r w:rsidRPr="0006107C">
              <w:rPr>
                <w:sz w:val="18"/>
                <w:szCs w:val="18"/>
              </w:rPr>
              <w:t>9690</w:t>
            </w:r>
          </w:p>
        </w:tc>
      </w:tr>
      <w:tr w:rsidR="00231FDB" w14:paraId="0D1E662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DBA4D"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B0E2A2"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2F32AD8"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04D2FA" w14:textId="77777777" w:rsidR="00231FDB" w:rsidRDefault="00231FDB" w:rsidP="002D5D5E">
            <w:pPr>
              <w:pStyle w:val="TAL"/>
              <w:jc w:val="center"/>
              <w:rPr>
                <w:lang w:val="en-US"/>
              </w:rPr>
            </w:pPr>
          </w:p>
        </w:tc>
      </w:tr>
      <w:tr w:rsidR="00231FDB" w14:paraId="01BCD41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111B9"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1CB35" w14:textId="77777777" w:rsidR="00231FDB" w:rsidRDefault="00231FDB" w:rsidP="002D5D5E">
            <w:pPr>
              <w:keepNext/>
              <w:keepLines/>
              <w:spacing w:after="0"/>
              <w:jc w:val="center"/>
              <w:rPr>
                <w:sz w:val="18"/>
                <w:lang w:eastAsia="ja-JP"/>
              </w:rPr>
            </w:pPr>
            <w:r w:rsidRPr="0006107C">
              <w:rPr>
                <w:sz w:val="18"/>
                <w:szCs w:val="18"/>
              </w:rPr>
              <w:t>3030</w:t>
            </w:r>
            <w:r>
              <w:rPr>
                <w:sz w:val="18"/>
                <w:lang w:val="en-US"/>
              </w:rPr>
              <w:t>–</w:t>
            </w:r>
            <w:r w:rsidRPr="0006107C">
              <w:rPr>
                <w:sz w:val="18"/>
                <w:szCs w:val="18"/>
              </w:rPr>
              <w:t>4180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EDAAC3" w14:textId="77777777" w:rsidR="00231FDB" w:rsidRDefault="00231FDB" w:rsidP="002D5D5E">
            <w:pPr>
              <w:keepNext/>
              <w:keepLines/>
              <w:spacing w:after="0"/>
              <w:jc w:val="center"/>
              <w:rPr>
                <w:sz w:val="18"/>
                <w:lang w:eastAsia="ja-JP"/>
              </w:rPr>
            </w:pPr>
          </w:p>
        </w:tc>
      </w:tr>
      <w:tr w:rsidR="008E08D9" w14:paraId="06555A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20E9EB" w14:textId="77777777" w:rsidR="008E08D9" w:rsidRDefault="008E08D9"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BAB05E" w14:textId="77777777" w:rsidR="008E08D9" w:rsidRDefault="008E08D9"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E0CE861" w14:textId="77777777" w:rsidR="008E08D9" w:rsidRDefault="008E08D9"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3BB01A" w14:textId="77777777" w:rsidR="008E08D9" w:rsidRDefault="008E08D9"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DF8745" w14:textId="77777777" w:rsidR="008E08D9" w:rsidRDefault="008E08D9"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E08D9" w14:paraId="4479479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743094"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7863BF" w14:textId="77777777" w:rsidR="008E08D9" w:rsidRDefault="008E08D9" w:rsidP="002D5D5E">
            <w:pPr>
              <w:keepNext/>
              <w:keepLines/>
              <w:spacing w:after="0"/>
              <w:jc w:val="center"/>
              <w:rPr>
                <w:sz w:val="18"/>
                <w:lang w:eastAsia="ja-JP"/>
              </w:rPr>
            </w:pPr>
            <w:r w:rsidRPr="0006107C">
              <w:rPr>
                <w:sz w:val="18"/>
                <w:szCs w:val="18"/>
              </w:rPr>
              <w:t>8430</w:t>
            </w:r>
            <w:r>
              <w:rPr>
                <w:sz w:val="18"/>
                <w:lang w:val="en-US"/>
              </w:rPr>
              <w:t>–</w:t>
            </w:r>
            <w:r w:rsidRPr="0006107C">
              <w:rPr>
                <w:sz w:val="18"/>
                <w:szCs w:val="18"/>
              </w:rPr>
              <w:t>9155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978941" w14:textId="77777777" w:rsidR="008E08D9" w:rsidRDefault="008E08D9" w:rsidP="002D5D5E">
            <w:pPr>
              <w:keepNext/>
              <w:keepLines/>
              <w:spacing w:after="0"/>
              <w:jc w:val="center"/>
              <w:rPr>
                <w:sz w:val="18"/>
                <w:lang w:eastAsia="ja-JP"/>
              </w:rPr>
            </w:pPr>
            <w:r w:rsidRPr="0006107C">
              <w:rPr>
                <w:sz w:val="18"/>
                <w:szCs w:val="18"/>
              </w:rPr>
              <w:t>11610</w:t>
            </w:r>
            <w:r>
              <w:rPr>
                <w:sz w:val="18"/>
                <w:lang w:val="en-US"/>
              </w:rPr>
              <w:t>–</w:t>
            </w:r>
            <w:r w:rsidRPr="0006107C">
              <w:rPr>
                <w:sz w:val="18"/>
                <w:szCs w:val="18"/>
              </w:rPr>
              <w:t>13185</w:t>
            </w:r>
          </w:p>
        </w:tc>
      </w:tr>
      <w:tr w:rsidR="00231FDB" w14:paraId="49D2F4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D83C3"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74CA59"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B83919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BAD7E4B" w14:textId="77777777" w:rsidR="00231FDB" w:rsidRDefault="00231FDB" w:rsidP="002D5D5E">
            <w:pPr>
              <w:pStyle w:val="TAL"/>
              <w:jc w:val="center"/>
              <w:rPr>
                <w:lang w:val="en-US"/>
              </w:rPr>
            </w:pPr>
          </w:p>
        </w:tc>
      </w:tr>
      <w:tr w:rsidR="00231FDB" w14:paraId="2F5957A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79DAB"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38807C" w14:textId="77777777" w:rsidR="00231FDB" w:rsidRDefault="00231FDB" w:rsidP="002D5D5E">
            <w:pPr>
              <w:keepNext/>
              <w:keepLines/>
              <w:spacing w:after="0"/>
              <w:jc w:val="center"/>
              <w:rPr>
                <w:sz w:val="18"/>
                <w:lang w:eastAsia="ja-JP"/>
              </w:rPr>
            </w:pPr>
            <w:r w:rsidRPr="0006107C">
              <w:rPr>
                <w:sz w:val="18"/>
                <w:szCs w:val="18"/>
              </w:rPr>
              <w:t>10020</w:t>
            </w:r>
            <w:r>
              <w:rPr>
                <w:sz w:val="18"/>
                <w:lang w:val="en-US"/>
              </w:rPr>
              <w:t>–</w:t>
            </w:r>
            <w:r w:rsidRPr="0006107C">
              <w:rPr>
                <w:sz w:val="18"/>
                <w:szCs w:val="18"/>
              </w:rPr>
              <w:t>11170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AA60D4E" w14:textId="77777777" w:rsidR="00231FDB" w:rsidRDefault="00231FDB" w:rsidP="002D5D5E">
            <w:pPr>
              <w:keepNext/>
              <w:keepLines/>
              <w:spacing w:after="0"/>
              <w:jc w:val="center"/>
              <w:rPr>
                <w:sz w:val="18"/>
                <w:lang w:eastAsia="ja-JP"/>
              </w:rPr>
            </w:pPr>
          </w:p>
        </w:tc>
      </w:tr>
      <w:tr w:rsidR="008E08D9" w14:paraId="59166A0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3A3B7"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2C705C" w14:textId="77777777" w:rsidR="008E08D9" w:rsidRDefault="008E08D9"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DF3AD5" w14:textId="77777777" w:rsidR="008E08D9" w:rsidRDefault="008E08D9"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E0ED2C"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F7A234"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E08D9" w14:paraId="0026D08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F414D" w14:textId="77777777" w:rsidR="008E08D9" w:rsidRDefault="008E08D9"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A8F2E0" w14:textId="77777777" w:rsidR="008E08D9" w:rsidRDefault="008E08D9" w:rsidP="002D5D5E">
            <w:pPr>
              <w:keepNext/>
              <w:keepLines/>
              <w:spacing w:after="0"/>
              <w:jc w:val="center"/>
              <w:rPr>
                <w:sz w:val="18"/>
                <w:lang w:eastAsia="ja-JP"/>
              </w:rPr>
            </w:pPr>
            <w:r w:rsidRPr="0006107C">
              <w:rPr>
                <w:sz w:val="18"/>
                <w:szCs w:val="18"/>
              </w:rPr>
              <w:t>11415</w:t>
            </w:r>
            <w:r>
              <w:rPr>
                <w:sz w:val="18"/>
                <w:lang w:val="en-US"/>
              </w:rPr>
              <w:t>–</w:t>
            </w:r>
            <w:r w:rsidRPr="0006107C">
              <w:rPr>
                <w:sz w:val="18"/>
                <w:szCs w:val="18"/>
              </w:rPr>
              <w:t>13490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7A554A" w14:textId="77777777" w:rsidR="008E08D9" w:rsidRDefault="008E08D9" w:rsidP="002D5D5E">
            <w:pPr>
              <w:keepNext/>
              <w:keepLines/>
              <w:spacing w:after="0"/>
              <w:jc w:val="center"/>
              <w:rPr>
                <w:sz w:val="18"/>
                <w:lang w:eastAsia="ja-JP"/>
              </w:rPr>
            </w:pPr>
            <w:r w:rsidRPr="0006107C">
              <w:rPr>
                <w:sz w:val="18"/>
                <w:szCs w:val="18"/>
              </w:rPr>
              <w:t>3040</w:t>
            </w:r>
            <w:r>
              <w:rPr>
                <w:sz w:val="18"/>
                <w:lang w:val="en-US"/>
              </w:rPr>
              <w:t>–</w:t>
            </w:r>
            <w:r w:rsidRPr="0006107C">
              <w:rPr>
                <w:sz w:val="18"/>
                <w:szCs w:val="18"/>
              </w:rPr>
              <w:t>3840</w:t>
            </w:r>
          </w:p>
        </w:tc>
      </w:tr>
      <w:tr w:rsidR="008E08D9" w14:paraId="665D47F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1A79F2"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C52DE1"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7DE76D"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2446DE"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BF9FAC"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E08D9" w14:paraId="2E15B8C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9F0808" w14:textId="77777777" w:rsidR="008E08D9" w:rsidRDefault="008E08D9"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03D5F4" w14:textId="77777777" w:rsidR="008E08D9" w:rsidRDefault="008E08D9" w:rsidP="002D5D5E">
            <w:pPr>
              <w:keepNext/>
              <w:keepLines/>
              <w:spacing w:after="0"/>
              <w:jc w:val="center"/>
              <w:rPr>
                <w:sz w:val="18"/>
                <w:lang w:eastAsia="ja-JP"/>
              </w:rPr>
            </w:pPr>
            <w:r w:rsidRPr="0006107C">
              <w:rPr>
                <w:sz w:val="18"/>
                <w:szCs w:val="18"/>
              </w:rPr>
              <w:t>6330</w:t>
            </w:r>
            <w:r>
              <w:rPr>
                <w:sz w:val="18"/>
                <w:lang w:val="en-US"/>
              </w:rPr>
              <w:t>–</w:t>
            </w:r>
            <w:r w:rsidRPr="0006107C">
              <w:rPr>
                <w:sz w:val="18"/>
                <w:szCs w:val="18"/>
              </w:rPr>
              <w:t>7980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3AA36" w14:textId="77777777" w:rsidR="008E08D9" w:rsidRDefault="008E08D9" w:rsidP="002D5D5E">
            <w:pPr>
              <w:keepNext/>
              <w:keepLines/>
              <w:spacing w:after="0"/>
              <w:jc w:val="center"/>
              <w:rPr>
                <w:sz w:val="18"/>
                <w:lang w:eastAsia="ja-JP"/>
              </w:rPr>
            </w:pPr>
            <w:r w:rsidRPr="006C68CC">
              <w:rPr>
                <w:sz w:val="18"/>
                <w:szCs w:val="18"/>
                <w:highlight w:val="yellow"/>
              </w:rPr>
              <w:t>1245</w:t>
            </w:r>
            <w:r w:rsidRPr="006C68CC">
              <w:rPr>
                <w:sz w:val="18"/>
                <w:highlight w:val="yellow"/>
                <w:lang w:val="en-US"/>
              </w:rPr>
              <w:t>–</w:t>
            </w:r>
            <w:r w:rsidRPr="006C68CC">
              <w:rPr>
                <w:sz w:val="18"/>
                <w:szCs w:val="18"/>
                <w:highlight w:val="yellow"/>
              </w:rPr>
              <w:t>2470</w:t>
            </w:r>
          </w:p>
        </w:tc>
      </w:tr>
      <w:tr w:rsidR="008E08D9" w14:paraId="684AF81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E77FF"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2E32F9" w14:textId="77777777" w:rsidR="008E08D9" w:rsidRDefault="008E08D9"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0666349" w14:textId="77777777" w:rsidR="008E08D9" w:rsidRDefault="008E08D9"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FB9F6A"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A1F92AE"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E08D9" w14:paraId="6BDA027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CBD96" w14:textId="77777777" w:rsidR="008E08D9" w:rsidRDefault="008E08D9"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1E98D" w14:textId="77777777" w:rsidR="008E08D9" w:rsidRDefault="008E08D9" w:rsidP="002D5D5E">
            <w:pPr>
              <w:keepNext/>
              <w:keepLines/>
              <w:spacing w:after="0"/>
              <w:jc w:val="center"/>
              <w:rPr>
                <w:sz w:val="18"/>
                <w:lang w:eastAsia="ja-JP"/>
              </w:rPr>
            </w:pPr>
            <w:r w:rsidRPr="0006107C">
              <w:rPr>
                <w:sz w:val="18"/>
                <w:szCs w:val="18"/>
              </w:rPr>
              <w:t>14910</w:t>
            </w:r>
            <w:r>
              <w:rPr>
                <w:sz w:val="18"/>
                <w:lang w:val="en-US"/>
              </w:rPr>
              <w:t>–</w:t>
            </w:r>
            <w:r w:rsidRPr="0006107C">
              <w:rPr>
                <w:sz w:val="18"/>
                <w:szCs w:val="18"/>
              </w:rPr>
              <w:t>16985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999B1" w14:textId="77777777" w:rsidR="008E08D9" w:rsidRDefault="008E08D9" w:rsidP="002D5D5E">
            <w:pPr>
              <w:keepNext/>
              <w:keepLines/>
              <w:spacing w:after="0"/>
              <w:jc w:val="center"/>
              <w:rPr>
                <w:sz w:val="18"/>
                <w:lang w:eastAsia="ja-JP"/>
              </w:rPr>
            </w:pPr>
            <w:r w:rsidRPr="0006107C">
              <w:rPr>
                <w:sz w:val="18"/>
                <w:szCs w:val="18"/>
              </w:rPr>
              <w:t>10140</w:t>
            </w:r>
            <w:r>
              <w:rPr>
                <w:sz w:val="18"/>
                <w:lang w:val="en-US"/>
              </w:rPr>
              <w:t>–</w:t>
            </w:r>
            <w:r w:rsidRPr="0006107C">
              <w:rPr>
                <w:sz w:val="18"/>
                <w:szCs w:val="18"/>
              </w:rPr>
              <w:t>10940</w:t>
            </w:r>
          </w:p>
        </w:tc>
      </w:tr>
      <w:tr w:rsidR="008E08D9" w14:paraId="6B6AD4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DE0BB"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C33AAE"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0AEE965"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3CACC6"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BCDCAD"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E08D9" w14:paraId="645D995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DA1AB" w14:textId="77777777" w:rsidR="008E08D9" w:rsidRDefault="008E08D9"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0183B" w14:textId="77777777" w:rsidR="008E08D9" w:rsidRDefault="008E08D9" w:rsidP="002D5D5E">
            <w:pPr>
              <w:keepNext/>
              <w:keepLines/>
              <w:spacing w:after="0"/>
              <w:jc w:val="center"/>
              <w:rPr>
                <w:sz w:val="18"/>
                <w:lang w:eastAsia="ja-JP"/>
              </w:rPr>
            </w:pPr>
            <w:r w:rsidRPr="0006107C">
              <w:rPr>
                <w:sz w:val="18"/>
                <w:szCs w:val="18"/>
              </w:rPr>
              <w:t>13320</w:t>
            </w:r>
            <w:r>
              <w:rPr>
                <w:sz w:val="18"/>
                <w:lang w:val="en-US"/>
              </w:rPr>
              <w:t>–</w:t>
            </w:r>
            <w:r w:rsidRPr="0006107C">
              <w:rPr>
                <w:sz w:val="18"/>
                <w:szCs w:val="18"/>
              </w:rPr>
              <w:t>14970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E53B2" w14:textId="77777777" w:rsidR="008E08D9" w:rsidRDefault="008E08D9" w:rsidP="002D5D5E">
            <w:pPr>
              <w:keepNext/>
              <w:keepLines/>
              <w:spacing w:after="0"/>
              <w:jc w:val="center"/>
              <w:rPr>
                <w:sz w:val="18"/>
                <w:lang w:eastAsia="ja-JP"/>
              </w:rPr>
            </w:pPr>
            <w:r w:rsidRPr="0006107C">
              <w:rPr>
                <w:sz w:val="18"/>
                <w:szCs w:val="18"/>
              </w:rPr>
              <w:t>11730</w:t>
            </w:r>
            <w:r>
              <w:rPr>
                <w:sz w:val="18"/>
                <w:lang w:val="en-US"/>
              </w:rPr>
              <w:t>–</w:t>
            </w:r>
            <w:r w:rsidRPr="0006107C">
              <w:rPr>
                <w:sz w:val="18"/>
                <w:szCs w:val="18"/>
              </w:rPr>
              <w:t>12955</w:t>
            </w:r>
          </w:p>
        </w:tc>
      </w:tr>
      <w:tr w:rsidR="008E08D9" w14:paraId="64BBBF92"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D0C252" w14:textId="77777777" w:rsidR="008E08D9" w:rsidRDefault="008E08D9"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11B12094" w14:textId="77777777" w:rsidR="008E08D9" w:rsidRDefault="008E08D9" w:rsidP="008E08D9">
      <w:pPr>
        <w:rPr>
          <w:rFonts w:ascii="Arial" w:hAnsi="Arial" w:cs="Arial"/>
          <w:b/>
        </w:rPr>
      </w:pPr>
    </w:p>
    <w:p w14:paraId="533B8DC1" w14:textId="77777777" w:rsidR="008E08D9" w:rsidRPr="000B4D61" w:rsidRDefault="008E08D9" w:rsidP="008E08D9">
      <w:pPr>
        <w:rPr>
          <w:rFonts w:eastAsia="MS Mincho"/>
        </w:rPr>
      </w:pPr>
      <w:r>
        <w:rPr>
          <w:rFonts w:eastAsia="MS Mincho"/>
        </w:rPr>
        <w:t xml:space="preserve">Based on the above table, </w:t>
      </w:r>
      <w:r>
        <w:rPr>
          <w:rFonts w:cs="DengXian"/>
          <w:szCs w:val="21"/>
          <w:lang w:eastAsia="ko-KR"/>
        </w:rPr>
        <w:t>4</w:t>
      </w:r>
      <w:r w:rsidRPr="00634198">
        <w:rPr>
          <w:rFonts w:cs="DengXian"/>
          <w:szCs w:val="21"/>
          <w:vertAlign w:val="superscript"/>
          <w:lang w:eastAsia="ko-KR"/>
        </w:rPr>
        <w:t>th</w:t>
      </w:r>
      <w:r w:rsidRPr="00634198">
        <w:rPr>
          <w:rFonts w:cs="DengXian"/>
          <w:szCs w:val="21"/>
          <w:lang w:eastAsia="ko-KR"/>
        </w:rPr>
        <w:t xml:space="preserve"> </w:t>
      </w:r>
      <w:r>
        <w:rPr>
          <w:rFonts w:cs="DengXian"/>
          <w:szCs w:val="21"/>
          <w:lang w:eastAsia="ko-KR"/>
        </w:rPr>
        <w:t>and 5</w:t>
      </w:r>
      <w:r w:rsidRPr="00A06918">
        <w:rPr>
          <w:rFonts w:cs="DengXian"/>
          <w:szCs w:val="21"/>
          <w:vertAlign w:val="superscript"/>
          <w:lang w:eastAsia="ko-KR"/>
        </w:rPr>
        <w:t>th</w:t>
      </w:r>
      <w:r>
        <w:rPr>
          <w:rFonts w:cs="DengXian"/>
          <w:szCs w:val="21"/>
          <w:lang w:eastAsia="ko-KR"/>
        </w:rPr>
        <w:t xml:space="preserve"> </w:t>
      </w:r>
      <w:r w:rsidRPr="00634198">
        <w:rPr>
          <w:rFonts w:cs="DengXian"/>
          <w:szCs w:val="21"/>
          <w:lang w:eastAsia="ko-KR"/>
        </w:rPr>
        <w:t xml:space="preserve">order 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78</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75</w:t>
      </w:r>
    </w:p>
    <w:p w14:paraId="2EBA0399" w14:textId="77777777" w:rsidR="008E08D9" w:rsidRPr="00D315DA" w:rsidRDefault="008E08D9" w:rsidP="008E08D9">
      <w:pPr>
        <w:rPr>
          <w:rFonts w:eastAsia="MS Mincho"/>
        </w:rPr>
      </w:pPr>
    </w:p>
    <w:p w14:paraId="3128E04C" w14:textId="5CF6971B" w:rsidR="008E08D9" w:rsidRPr="006C68CC" w:rsidRDefault="008E08D9" w:rsidP="006C68CC">
      <w:pPr>
        <w:pStyle w:val="Heading4"/>
        <w:rPr>
          <w:rFonts w:cs="Arial"/>
          <w:lang w:eastAsia="zh-CN"/>
        </w:rPr>
      </w:pPr>
      <w:bookmarkStart w:id="153" w:name="_Toc180420396"/>
      <w:r w:rsidRPr="008E08D9">
        <w:rPr>
          <w:rFonts w:cs="Arial"/>
          <w:lang w:eastAsia="zh-CN"/>
        </w:rPr>
        <w:t>5.6</w:t>
      </w:r>
      <w:r w:rsidRPr="006C68CC">
        <w:rPr>
          <w:rFonts w:cs="Arial"/>
          <w:lang w:eastAsia="zh-CN"/>
        </w:rPr>
        <w:t>.2.2</w:t>
      </w:r>
      <w:r w:rsidRPr="006C68CC">
        <w:rPr>
          <w:rFonts w:cs="Arial"/>
          <w:lang w:eastAsia="zh-CN"/>
        </w:rPr>
        <w:tab/>
        <w:t>REFSENS requirements</w:t>
      </w:r>
      <w:bookmarkEnd w:id="153"/>
    </w:p>
    <w:p w14:paraId="083183AD" w14:textId="77777777" w:rsidR="008E08D9" w:rsidRPr="00C013B0" w:rsidRDefault="008E08D9" w:rsidP="008E08D9">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6E9542EF" w14:textId="77777777" w:rsidR="008E08D9" w:rsidRDefault="008E08D9" w:rsidP="008E08D9">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6F35C8C7" w14:textId="29526FF7" w:rsidR="008E08D9" w:rsidRPr="006C68CC" w:rsidRDefault="008E08D9" w:rsidP="008E08D9">
      <w:pPr>
        <w:pStyle w:val="TH"/>
        <w:rPr>
          <w:rFonts w:cs="Arial"/>
        </w:rPr>
      </w:pPr>
      <w:r w:rsidRPr="006C68CC">
        <w:rPr>
          <w:rFonts w:cs="Arial"/>
        </w:rPr>
        <w:t>Table 5.</w:t>
      </w:r>
      <w:r w:rsidRPr="008E08D9">
        <w:rPr>
          <w:rFonts w:cs="Arial" w:hint="eastAsia"/>
        </w:rPr>
        <w:t>6</w:t>
      </w:r>
      <w:r w:rsidRPr="006C68CC">
        <w:rPr>
          <w:rFonts w:cs="Arial"/>
        </w:rPr>
        <w:t>.2.2-1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8E08D9" w14:paraId="319171C6" w14:textId="77777777" w:rsidTr="002D5D5E">
        <w:trPr>
          <w:jc w:val="center"/>
        </w:trPr>
        <w:tc>
          <w:tcPr>
            <w:tcW w:w="2463" w:type="dxa"/>
          </w:tcPr>
          <w:p w14:paraId="7D64612B" w14:textId="77777777" w:rsidR="008E08D9" w:rsidRPr="00F032ED" w:rsidRDefault="008E08D9" w:rsidP="002D5D5E">
            <w:pPr>
              <w:pStyle w:val="TAL"/>
              <w:rPr>
                <w:b/>
                <w:lang w:val="en-US"/>
              </w:rPr>
            </w:pPr>
            <w:r w:rsidRPr="00F032ED">
              <w:rPr>
                <w:b/>
                <w:lang w:val="en-US"/>
              </w:rPr>
              <w:t>Component</w:t>
            </w:r>
          </w:p>
        </w:tc>
        <w:tc>
          <w:tcPr>
            <w:tcW w:w="1301" w:type="dxa"/>
          </w:tcPr>
          <w:p w14:paraId="0EF09799" w14:textId="77777777" w:rsidR="008E08D9" w:rsidRPr="00F032ED" w:rsidRDefault="008E08D9" w:rsidP="002D5D5E">
            <w:pPr>
              <w:pStyle w:val="TAL"/>
              <w:rPr>
                <w:b/>
                <w:lang w:val="en-US"/>
              </w:rPr>
            </w:pPr>
            <w:r w:rsidRPr="00F032ED">
              <w:rPr>
                <w:b/>
                <w:lang w:val="en-US"/>
              </w:rPr>
              <w:t>IP2 (dBm)</w:t>
            </w:r>
          </w:p>
        </w:tc>
        <w:tc>
          <w:tcPr>
            <w:tcW w:w="1301" w:type="dxa"/>
          </w:tcPr>
          <w:p w14:paraId="3EF48E7E" w14:textId="77777777" w:rsidR="008E08D9" w:rsidRPr="00F032ED" w:rsidRDefault="008E08D9" w:rsidP="002D5D5E">
            <w:pPr>
              <w:pStyle w:val="TAL"/>
              <w:rPr>
                <w:b/>
                <w:lang w:val="en-US"/>
              </w:rPr>
            </w:pPr>
            <w:r w:rsidRPr="00F032ED">
              <w:rPr>
                <w:b/>
                <w:lang w:val="en-US"/>
              </w:rPr>
              <w:t>IP3 (dBm)</w:t>
            </w:r>
          </w:p>
        </w:tc>
        <w:tc>
          <w:tcPr>
            <w:tcW w:w="1301" w:type="dxa"/>
          </w:tcPr>
          <w:p w14:paraId="470B3D4F" w14:textId="77777777" w:rsidR="008E08D9" w:rsidRPr="00F032ED" w:rsidRDefault="008E08D9" w:rsidP="002D5D5E">
            <w:pPr>
              <w:pStyle w:val="TAL"/>
              <w:rPr>
                <w:b/>
                <w:lang w:val="en-US"/>
              </w:rPr>
            </w:pPr>
            <w:r w:rsidRPr="00F032ED">
              <w:rPr>
                <w:b/>
                <w:lang w:val="en-US"/>
              </w:rPr>
              <w:t>IP4 (dBm)</w:t>
            </w:r>
          </w:p>
        </w:tc>
        <w:tc>
          <w:tcPr>
            <w:tcW w:w="1301" w:type="dxa"/>
          </w:tcPr>
          <w:p w14:paraId="153BC8C2" w14:textId="77777777" w:rsidR="008E08D9" w:rsidRPr="00F032ED" w:rsidRDefault="008E08D9" w:rsidP="002D5D5E">
            <w:pPr>
              <w:pStyle w:val="TAL"/>
              <w:rPr>
                <w:b/>
                <w:lang w:val="en-US"/>
              </w:rPr>
            </w:pPr>
            <w:r w:rsidRPr="00F032ED">
              <w:rPr>
                <w:b/>
                <w:lang w:val="en-US"/>
              </w:rPr>
              <w:t>IP5 (dBm)</w:t>
            </w:r>
          </w:p>
        </w:tc>
      </w:tr>
      <w:tr w:rsidR="008E08D9" w14:paraId="41434CF4" w14:textId="77777777" w:rsidTr="002D5D5E">
        <w:trPr>
          <w:jc w:val="center"/>
        </w:trPr>
        <w:tc>
          <w:tcPr>
            <w:tcW w:w="2463" w:type="dxa"/>
          </w:tcPr>
          <w:p w14:paraId="33C694B8" w14:textId="77777777" w:rsidR="008E08D9" w:rsidRPr="00F032ED" w:rsidRDefault="008E08D9" w:rsidP="002D5D5E">
            <w:pPr>
              <w:pStyle w:val="TAL"/>
              <w:rPr>
                <w:lang w:val="en-US"/>
              </w:rPr>
            </w:pPr>
            <w:r w:rsidRPr="00F032ED">
              <w:rPr>
                <w:lang w:val="en-US"/>
              </w:rPr>
              <w:t>Antenna switch</w:t>
            </w:r>
          </w:p>
        </w:tc>
        <w:tc>
          <w:tcPr>
            <w:tcW w:w="1301" w:type="dxa"/>
          </w:tcPr>
          <w:p w14:paraId="64441DE0" w14:textId="77777777" w:rsidR="008E08D9" w:rsidRPr="00F032ED" w:rsidRDefault="008E08D9" w:rsidP="002D5D5E">
            <w:pPr>
              <w:pStyle w:val="TAL"/>
              <w:rPr>
                <w:lang w:val="en-US"/>
              </w:rPr>
            </w:pPr>
            <w:r w:rsidRPr="00F032ED">
              <w:rPr>
                <w:lang w:val="en-US"/>
              </w:rPr>
              <w:t>112</w:t>
            </w:r>
          </w:p>
        </w:tc>
        <w:tc>
          <w:tcPr>
            <w:tcW w:w="1301" w:type="dxa"/>
          </w:tcPr>
          <w:p w14:paraId="243AFBB5" w14:textId="77777777" w:rsidR="008E08D9" w:rsidRPr="00F032ED" w:rsidRDefault="008E08D9" w:rsidP="002D5D5E">
            <w:pPr>
              <w:pStyle w:val="TAL"/>
              <w:rPr>
                <w:lang w:val="en-US"/>
              </w:rPr>
            </w:pPr>
            <w:r w:rsidRPr="00F032ED">
              <w:rPr>
                <w:lang w:val="en-US"/>
              </w:rPr>
              <w:t>68</w:t>
            </w:r>
          </w:p>
        </w:tc>
        <w:tc>
          <w:tcPr>
            <w:tcW w:w="1301" w:type="dxa"/>
          </w:tcPr>
          <w:p w14:paraId="05D726B9" w14:textId="77777777" w:rsidR="008E08D9" w:rsidRPr="00F032ED" w:rsidRDefault="008E08D9" w:rsidP="002D5D5E">
            <w:pPr>
              <w:pStyle w:val="TAL"/>
              <w:rPr>
                <w:lang w:val="en-US"/>
              </w:rPr>
            </w:pPr>
            <w:r w:rsidRPr="00F032ED">
              <w:rPr>
                <w:lang w:val="en-US"/>
              </w:rPr>
              <w:t>56</w:t>
            </w:r>
          </w:p>
        </w:tc>
        <w:tc>
          <w:tcPr>
            <w:tcW w:w="1301" w:type="dxa"/>
          </w:tcPr>
          <w:p w14:paraId="29F54420" w14:textId="77777777" w:rsidR="008E08D9" w:rsidRPr="00F032ED" w:rsidRDefault="008E08D9" w:rsidP="002D5D5E">
            <w:pPr>
              <w:pStyle w:val="TAL"/>
              <w:rPr>
                <w:lang w:val="en-US"/>
              </w:rPr>
            </w:pPr>
            <w:r w:rsidRPr="00F032ED">
              <w:rPr>
                <w:lang w:val="en-US"/>
              </w:rPr>
              <w:t>53</w:t>
            </w:r>
          </w:p>
        </w:tc>
      </w:tr>
      <w:tr w:rsidR="008E08D9" w14:paraId="36A784F7" w14:textId="77777777" w:rsidTr="002D5D5E">
        <w:trPr>
          <w:jc w:val="center"/>
        </w:trPr>
        <w:tc>
          <w:tcPr>
            <w:tcW w:w="2463" w:type="dxa"/>
          </w:tcPr>
          <w:p w14:paraId="4DEBF180" w14:textId="77777777" w:rsidR="008E08D9" w:rsidRPr="00F032ED" w:rsidRDefault="008E08D9" w:rsidP="002D5D5E">
            <w:pPr>
              <w:pStyle w:val="TAL"/>
              <w:rPr>
                <w:lang w:val="en-US"/>
              </w:rPr>
            </w:pPr>
            <w:r w:rsidRPr="00F032ED">
              <w:rPr>
                <w:lang w:val="en-US"/>
              </w:rPr>
              <w:t>Diplexer</w:t>
            </w:r>
          </w:p>
        </w:tc>
        <w:tc>
          <w:tcPr>
            <w:tcW w:w="1301" w:type="dxa"/>
          </w:tcPr>
          <w:p w14:paraId="6F9C9290" w14:textId="77777777" w:rsidR="008E08D9" w:rsidRPr="00F032ED" w:rsidRDefault="008E08D9" w:rsidP="002D5D5E">
            <w:pPr>
              <w:pStyle w:val="TAL"/>
              <w:rPr>
                <w:lang w:val="en-US"/>
              </w:rPr>
            </w:pPr>
            <w:r w:rsidRPr="00F032ED">
              <w:rPr>
                <w:lang w:val="en-US"/>
              </w:rPr>
              <w:t>115</w:t>
            </w:r>
          </w:p>
        </w:tc>
        <w:tc>
          <w:tcPr>
            <w:tcW w:w="1301" w:type="dxa"/>
          </w:tcPr>
          <w:p w14:paraId="64AFA10F" w14:textId="77777777" w:rsidR="008E08D9" w:rsidRPr="00F032ED" w:rsidRDefault="008E08D9" w:rsidP="002D5D5E">
            <w:pPr>
              <w:pStyle w:val="TAL"/>
              <w:rPr>
                <w:lang w:val="en-US"/>
              </w:rPr>
            </w:pPr>
            <w:r w:rsidRPr="00F032ED">
              <w:rPr>
                <w:lang w:val="en-US"/>
              </w:rPr>
              <w:t>86</w:t>
            </w:r>
          </w:p>
        </w:tc>
        <w:tc>
          <w:tcPr>
            <w:tcW w:w="1301" w:type="dxa"/>
          </w:tcPr>
          <w:p w14:paraId="40C2BB4E" w14:textId="77777777" w:rsidR="008E08D9" w:rsidRPr="00F032ED" w:rsidRDefault="008E08D9" w:rsidP="002D5D5E">
            <w:pPr>
              <w:pStyle w:val="TAL"/>
              <w:rPr>
                <w:lang w:val="en-US"/>
              </w:rPr>
            </w:pPr>
            <w:r w:rsidRPr="00F032ED">
              <w:rPr>
                <w:lang w:val="en-US"/>
              </w:rPr>
              <w:t>55</w:t>
            </w:r>
          </w:p>
        </w:tc>
        <w:tc>
          <w:tcPr>
            <w:tcW w:w="1301" w:type="dxa"/>
          </w:tcPr>
          <w:p w14:paraId="099866AC" w14:textId="77777777" w:rsidR="008E08D9" w:rsidRPr="00F032ED" w:rsidRDefault="008E08D9" w:rsidP="002D5D5E">
            <w:pPr>
              <w:pStyle w:val="TAL"/>
              <w:rPr>
                <w:lang w:val="en-US"/>
              </w:rPr>
            </w:pPr>
            <w:r w:rsidRPr="00F032ED">
              <w:rPr>
                <w:lang w:val="en-US"/>
              </w:rPr>
              <w:t>53</w:t>
            </w:r>
          </w:p>
        </w:tc>
      </w:tr>
      <w:tr w:rsidR="008E08D9" w14:paraId="10372918" w14:textId="77777777" w:rsidTr="002D5D5E">
        <w:trPr>
          <w:jc w:val="center"/>
        </w:trPr>
        <w:tc>
          <w:tcPr>
            <w:tcW w:w="2463" w:type="dxa"/>
          </w:tcPr>
          <w:p w14:paraId="53A4BF36" w14:textId="77777777" w:rsidR="008E08D9" w:rsidRPr="00F032ED" w:rsidRDefault="008E08D9" w:rsidP="002D5D5E">
            <w:pPr>
              <w:pStyle w:val="TAL"/>
              <w:rPr>
                <w:lang w:val="en-US"/>
              </w:rPr>
            </w:pPr>
            <w:r w:rsidRPr="00F032ED">
              <w:rPr>
                <w:lang w:val="en-US"/>
              </w:rPr>
              <w:t>Triplexer</w:t>
            </w:r>
          </w:p>
        </w:tc>
        <w:tc>
          <w:tcPr>
            <w:tcW w:w="1301" w:type="dxa"/>
          </w:tcPr>
          <w:p w14:paraId="72485F65" w14:textId="77777777" w:rsidR="008E08D9" w:rsidRPr="00F032ED" w:rsidRDefault="008E08D9" w:rsidP="002D5D5E">
            <w:pPr>
              <w:pStyle w:val="TAL"/>
              <w:rPr>
                <w:lang w:val="en-US"/>
              </w:rPr>
            </w:pPr>
            <w:r w:rsidRPr="00F032ED">
              <w:rPr>
                <w:lang w:val="en-US"/>
              </w:rPr>
              <w:t>113</w:t>
            </w:r>
          </w:p>
        </w:tc>
        <w:tc>
          <w:tcPr>
            <w:tcW w:w="1301" w:type="dxa"/>
          </w:tcPr>
          <w:p w14:paraId="5D808B4B" w14:textId="77777777" w:rsidR="008E08D9" w:rsidRPr="00F032ED" w:rsidRDefault="008E08D9" w:rsidP="002D5D5E">
            <w:pPr>
              <w:pStyle w:val="TAL"/>
              <w:rPr>
                <w:lang w:val="en-US"/>
              </w:rPr>
            </w:pPr>
            <w:r w:rsidRPr="00F032ED">
              <w:rPr>
                <w:lang w:val="en-US"/>
              </w:rPr>
              <w:t>82</w:t>
            </w:r>
          </w:p>
        </w:tc>
        <w:tc>
          <w:tcPr>
            <w:tcW w:w="1301" w:type="dxa"/>
          </w:tcPr>
          <w:p w14:paraId="276CA1C7" w14:textId="77777777" w:rsidR="008E08D9" w:rsidRPr="00F032ED" w:rsidRDefault="008E08D9" w:rsidP="002D5D5E">
            <w:pPr>
              <w:pStyle w:val="TAL"/>
              <w:rPr>
                <w:lang w:val="en-US"/>
              </w:rPr>
            </w:pPr>
            <w:r w:rsidRPr="00F032ED">
              <w:rPr>
                <w:lang w:val="en-US"/>
              </w:rPr>
              <w:t>55</w:t>
            </w:r>
          </w:p>
        </w:tc>
        <w:tc>
          <w:tcPr>
            <w:tcW w:w="1301" w:type="dxa"/>
          </w:tcPr>
          <w:p w14:paraId="0D87077E" w14:textId="77777777" w:rsidR="008E08D9" w:rsidRPr="00F032ED" w:rsidRDefault="008E08D9" w:rsidP="002D5D5E">
            <w:pPr>
              <w:pStyle w:val="TAL"/>
              <w:rPr>
                <w:lang w:val="en-US"/>
              </w:rPr>
            </w:pPr>
            <w:r w:rsidRPr="00F032ED">
              <w:rPr>
                <w:lang w:val="en-US"/>
              </w:rPr>
              <w:t>53</w:t>
            </w:r>
          </w:p>
        </w:tc>
      </w:tr>
      <w:tr w:rsidR="008E08D9" w14:paraId="0839C0BA" w14:textId="77777777" w:rsidTr="002D5D5E">
        <w:trPr>
          <w:jc w:val="center"/>
        </w:trPr>
        <w:tc>
          <w:tcPr>
            <w:tcW w:w="2463" w:type="dxa"/>
          </w:tcPr>
          <w:p w14:paraId="2F3039AA" w14:textId="77777777" w:rsidR="008E08D9" w:rsidRPr="00F032ED" w:rsidRDefault="008E08D9" w:rsidP="002D5D5E">
            <w:pPr>
              <w:pStyle w:val="TAL"/>
              <w:rPr>
                <w:lang w:val="en-US"/>
              </w:rPr>
            </w:pPr>
            <w:r w:rsidRPr="00F032ED">
              <w:rPr>
                <w:lang w:val="en-US"/>
              </w:rPr>
              <w:t>PA forward mixing</w:t>
            </w:r>
          </w:p>
        </w:tc>
        <w:tc>
          <w:tcPr>
            <w:tcW w:w="1301" w:type="dxa"/>
          </w:tcPr>
          <w:p w14:paraId="6820EE38" w14:textId="77777777" w:rsidR="008E08D9" w:rsidRPr="00F032ED" w:rsidRDefault="008E08D9" w:rsidP="002D5D5E">
            <w:pPr>
              <w:pStyle w:val="TAL"/>
              <w:rPr>
                <w:lang w:val="en-US"/>
              </w:rPr>
            </w:pPr>
            <w:r w:rsidRPr="00F032ED">
              <w:rPr>
                <w:lang w:val="en-US"/>
              </w:rPr>
              <w:t>28</w:t>
            </w:r>
          </w:p>
        </w:tc>
        <w:tc>
          <w:tcPr>
            <w:tcW w:w="1301" w:type="dxa"/>
          </w:tcPr>
          <w:p w14:paraId="525FD4C7" w14:textId="77777777" w:rsidR="008E08D9" w:rsidRPr="00F032ED" w:rsidRDefault="008E08D9" w:rsidP="002D5D5E">
            <w:pPr>
              <w:pStyle w:val="TAL"/>
              <w:rPr>
                <w:lang w:val="en-US"/>
              </w:rPr>
            </w:pPr>
            <w:r w:rsidRPr="00F032ED">
              <w:rPr>
                <w:lang w:val="en-US"/>
              </w:rPr>
              <w:t>32</w:t>
            </w:r>
          </w:p>
        </w:tc>
        <w:tc>
          <w:tcPr>
            <w:tcW w:w="1301" w:type="dxa"/>
          </w:tcPr>
          <w:p w14:paraId="4172A87D" w14:textId="77777777" w:rsidR="008E08D9" w:rsidRPr="00F032ED" w:rsidRDefault="008E08D9" w:rsidP="002D5D5E">
            <w:pPr>
              <w:pStyle w:val="TAL"/>
              <w:rPr>
                <w:lang w:val="en-US"/>
              </w:rPr>
            </w:pPr>
            <w:r w:rsidRPr="00F032ED">
              <w:rPr>
                <w:lang w:val="en-US"/>
              </w:rPr>
              <w:t>30</w:t>
            </w:r>
          </w:p>
        </w:tc>
        <w:tc>
          <w:tcPr>
            <w:tcW w:w="1301" w:type="dxa"/>
          </w:tcPr>
          <w:p w14:paraId="66B6A736" w14:textId="77777777" w:rsidR="008E08D9" w:rsidRPr="00F032ED" w:rsidRDefault="008E08D9" w:rsidP="002D5D5E">
            <w:pPr>
              <w:pStyle w:val="TAL"/>
              <w:rPr>
                <w:lang w:val="en-US"/>
              </w:rPr>
            </w:pPr>
            <w:r w:rsidRPr="00F032ED">
              <w:rPr>
                <w:lang w:val="en-US"/>
              </w:rPr>
              <w:t>28</w:t>
            </w:r>
          </w:p>
        </w:tc>
      </w:tr>
      <w:tr w:rsidR="008E08D9" w14:paraId="0096AA6F" w14:textId="77777777" w:rsidTr="002D5D5E">
        <w:trPr>
          <w:jc w:val="center"/>
        </w:trPr>
        <w:tc>
          <w:tcPr>
            <w:tcW w:w="2463" w:type="dxa"/>
          </w:tcPr>
          <w:p w14:paraId="2AA34795" w14:textId="77777777" w:rsidR="008E08D9" w:rsidRPr="00F032ED" w:rsidRDefault="008E08D9" w:rsidP="002D5D5E">
            <w:pPr>
              <w:pStyle w:val="TAL"/>
              <w:rPr>
                <w:lang w:val="en-US"/>
              </w:rPr>
            </w:pPr>
            <w:r w:rsidRPr="00F032ED">
              <w:rPr>
                <w:lang w:val="en-US"/>
              </w:rPr>
              <w:t>PA reverse mixing</w:t>
            </w:r>
          </w:p>
        </w:tc>
        <w:tc>
          <w:tcPr>
            <w:tcW w:w="1301" w:type="dxa"/>
          </w:tcPr>
          <w:p w14:paraId="54FDF8D1" w14:textId="77777777" w:rsidR="008E08D9" w:rsidRPr="00F032ED" w:rsidRDefault="008E08D9" w:rsidP="002D5D5E">
            <w:pPr>
              <w:pStyle w:val="TAL"/>
              <w:rPr>
                <w:lang w:val="en-US"/>
              </w:rPr>
            </w:pPr>
            <w:r w:rsidRPr="00F032ED">
              <w:rPr>
                <w:lang w:val="en-US"/>
              </w:rPr>
              <w:t>40</w:t>
            </w:r>
          </w:p>
        </w:tc>
        <w:tc>
          <w:tcPr>
            <w:tcW w:w="1301" w:type="dxa"/>
          </w:tcPr>
          <w:p w14:paraId="2E3F5407" w14:textId="77777777" w:rsidR="008E08D9" w:rsidRPr="00F032ED" w:rsidRDefault="008E08D9" w:rsidP="002D5D5E">
            <w:pPr>
              <w:pStyle w:val="TAL"/>
              <w:rPr>
                <w:lang w:val="en-US"/>
              </w:rPr>
            </w:pPr>
            <w:r w:rsidRPr="00F032ED">
              <w:rPr>
                <w:lang w:val="en-US"/>
              </w:rPr>
              <w:t>30</w:t>
            </w:r>
          </w:p>
        </w:tc>
        <w:tc>
          <w:tcPr>
            <w:tcW w:w="1301" w:type="dxa"/>
          </w:tcPr>
          <w:p w14:paraId="4E874BD0" w14:textId="77777777" w:rsidR="008E08D9" w:rsidRPr="00F032ED" w:rsidRDefault="008E08D9" w:rsidP="002D5D5E">
            <w:pPr>
              <w:pStyle w:val="TAL"/>
              <w:rPr>
                <w:lang w:val="en-US"/>
              </w:rPr>
            </w:pPr>
            <w:r w:rsidRPr="00F032ED">
              <w:rPr>
                <w:lang w:val="en-US"/>
              </w:rPr>
              <w:t>30</w:t>
            </w:r>
          </w:p>
        </w:tc>
        <w:tc>
          <w:tcPr>
            <w:tcW w:w="1301" w:type="dxa"/>
          </w:tcPr>
          <w:p w14:paraId="3774380A" w14:textId="77777777" w:rsidR="008E08D9" w:rsidRPr="00F032ED" w:rsidRDefault="008E08D9" w:rsidP="002D5D5E">
            <w:pPr>
              <w:pStyle w:val="TAL"/>
              <w:rPr>
                <w:lang w:val="en-US"/>
              </w:rPr>
            </w:pPr>
            <w:r w:rsidRPr="00F032ED">
              <w:rPr>
                <w:lang w:val="en-US"/>
              </w:rPr>
              <w:t>30</w:t>
            </w:r>
          </w:p>
        </w:tc>
      </w:tr>
      <w:tr w:rsidR="008E08D9" w14:paraId="1C1A00BA" w14:textId="77777777" w:rsidTr="002D5D5E">
        <w:trPr>
          <w:jc w:val="center"/>
        </w:trPr>
        <w:tc>
          <w:tcPr>
            <w:tcW w:w="2463" w:type="dxa"/>
          </w:tcPr>
          <w:p w14:paraId="2F150CC9" w14:textId="77777777" w:rsidR="008E08D9" w:rsidRPr="00F032ED" w:rsidRDefault="008E08D9" w:rsidP="002D5D5E">
            <w:pPr>
              <w:pStyle w:val="TAL"/>
              <w:rPr>
                <w:lang w:val="en-US"/>
              </w:rPr>
            </w:pPr>
            <w:r w:rsidRPr="00F032ED">
              <w:rPr>
                <w:lang w:val="en-US"/>
              </w:rPr>
              <w:t>LNA</w:t>
            </w:r>
          </w:p>
        </w:tc>
        <w:tc>
          <w:tcPr>
            <w:tcW w:w="1301" w:type="dxa"/>
          </w:tcPr>
          <w:p w14:paraId="55985828" w14:textId="77777777" w:rsidR="008E08D9" w:rsidRPr="00F032ED" w:rsidRDefault="008E08D9" w:rsidP="002D5D5E">
            <w:pPr>
              <w:pStyle w:val="TAL"/>
              <w:rPr>
                <w:lang w:val="en-US"/>
              </w:rPr>
            </w:pPr>
            <w:r w:rsidRPr="00F032ED">
              <w:rPr>
                <w:lang w:val="en-US"/>
              </w:rPr>
              <w:t>5</w:t>
            </w:r>
          </w:p>
        </w:tc>
        <w:tc>
          <w:tcPr>
            <w:tcW w:w="1301" w:type="dxa"/>
          </w:tcPr>
          <w:p w14:paraId="507AD367" w14:textId="77777777" w:rsidR="008E08D9" w:rsidRPr="00F032ED" w:rsidRDefault="008E08D9" w:rsidP="002D5D5E">
            <w:pPr>
              <w:pStyle w:val="TAL"/>
              <w:rPr>
                <w:lang w:val="en-US"/>
              </w:rPr>
            </w:pPr>
            <w:r w:rsidRPr="00F032ED">
              <w:rPr>
                <w:lang w:val="en-US"/>
              </w:rPr>
              <w:t>-6</w:t>
            </w:r>
          </w:p>
        </w:tc>
        <w:tc>
          <w:tcPr>
            <w:tcW w:w="1301" w:type="dxa"/>
          </w:tcPr>
          <w:p w14:paraId="130D08E9" w14:textId="77777777" w:rsidR="008E08D9" w:rsidRPr="00F032ED" w:rsidRDefault="008E08D9" w:rsidP="002D5D5E">
            <w:pPr>
              <w:pStyle w:val="TAL"/>
              <w:rPr>
                <w:lang w:val="en-US"/>
              </w:rPr>
            </w:pPr>
            <w:r w:rsidRPr="00F032ED">
              <w:rPr>
                <w:lang w:val="en-US"/>
              </w:rPr>
              <w:t>-6</w:t>
            </w:r>
          </w:p>
        </w:tc>
        <w:tc>
          <w:tcPr>
            <w:tcW w:w="1301" w:type="dxa"/>
          </w:tcPr>
          <w:p w14:paraId="761B9B19" w14:textId="77777777" w:rsidR="008E08D9" w:rsidRPr="00F032ED" w:rsidRDefault="008E08D9" w:rsidP="002D5D5E">
            <w:pPr>
              <w:pStyle w:val="TAL"/>
              <w:rPr>
                <w:lang w:val="en-US"/>
              </w:rPr>
            </w:pPr>
            <w:r w:rsidRPr="00F032ED">
              <w:rPr>
                <w:lang w:val="en-US"/>
              </w:rPr>
              <w:t>-10</w:t>
            </w:r>
          </w:p>
        </w:tc>
      </w:tr>
    </w:tbl>
    <w:p w14:paraId="2C9A8FC0" w14:textId="77777777" w:rsidR="008E08D9" w:rsidRDefault="008E08D9" w:rsidP="008E08D9">
      <w:pPr>
        <w:spacing w:after="0"/>
      </w:pPr>
    </w:p>
    <w:p w14:paraId="40898AB9" w14:textId="0038F40B" w:rsidR="008E08D9" w:rsidRPr="006C68CC" w:rsidRDefault="008E08D9" w:rsidP="008E08D9">
      <w:pPr>
        <w:pStyle w:val="TH"/>
        <w:rPr>
          <w:rFonts w:cs="Arial"/>
        </w:rPr>
      </w:pPr>
      <w:r w:rsidRPr="006C68CC">
        <w:rPr>
          <w:rFonts w:cs="Arial"/>
        </w:rPr>
        <w:lastRenderedPageBreak/>
        <w:t>Table 5.</w:t>
      </w:r>
      <w:r w:rsidRPr="008E08D9">
        <w:rPr>
          <w:rFonts w:cs="Arial" w:hint="eastAsia"/>
        </w:rPr>
        <w:t>6</w:t>
      </w:r>
      <w:r w:rsidRPr="006C68CC">
        <w:rPr>
          <w:rFonts w:cs="Arial"/>
        </w:rPr>
        <w:t>.2.2-2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1862"/>
      </w:tblGrid>
      <w:tr w:rsidR="008E08D9" w14:paraId="1F8B2B43" w14:textId="77777777" w:rsidTr="002D5D5E">
        <w:trPr>
          <w:trHeight w:val="219"/>
          <w:jc w:val="center"/>
        </w:trPr>
        <w:tc>
          <w:tcPr>
            <w:tcW w:w="2894" w:type="dxa"/>
          </w:tcPr>
          <w:p w14:paraId="779BAA1A" w14:textId="77777777" w:rsidR="008E08D9" w:rsidRPr="00F032ED" w:rsidRDefault="008E08D9" w:rsidP="002D5D5E">
            <w:pPr>
              <w:pStyle w:val="TAL"/>
              <w:rPr>
                <w:b/>
                <w:lang w:val="en-US"/>
              </w:rPr>
            </w:pPr>
            <w:r w:rsidRPr="00F032ED">
              <w:rPr>
                <w:b/>
                <w:lang w:val="en-US"/>
              </w:rPr>
              <w:t>Parameters</w:t>
            </w:r>
          </w:p>
        </w:tc>
        <w:tc>
          <w:tcPr>
            <w:tcW w:w="1862" w:type="dxa"/>
          </w:tcPr>
          <w:p w14:paraId="29D9B1EA" w14:textId="77777777" w:rsidR="008E08D9" w:rsidRPr="00F032ED" w:rsidRDefault="008E08D9" w:rsidP="002D5D5E">
            <w:pPr>
              <w:pStyle w:val="TAL"/>
              <w:rPr>
                <w:b/>
                <w:lang w:val="en-US"/>
              </w:rPr>
            </w:pPr>
            <w:r w:rsidRPr="00F032ED">
              <w:rPr>
                <w:b/>
                <w:lang w:val="en-US"/>
              </w:rPr>
              <w:t>Values (dB)</w:t>
            </w:r>
          </w:p>
        </w:tc>
      </w:tr>
      <w:tr w:rsidR="008E08D9" w14:paraId="414D38C6" w14:textId="77777777" w:rsidTr="002D5D5E">
        <w:trPr>
          <w:trHeight w:val="208"/>
          <w:jc w:val="center"/>
        </w:trPr>
        <w:tc>
          <w:tcPr>
            <w:tcW w:w="2894" w:type="dxa"/>
          </w:tcPr>
          <w:p w14:paraId="3907673B" w14:textId="77777777" w:rsidR="008E08D9" w:rsidRPr="00F032ED" w:rsidRDefault="008E08D9" w:rsidP="002D5D5E">
            <w:pPr>
              <w:pStyle w:val="TAL"/>
              <w:rPr>
                <w:lang w:val="en-US"/>
              </w:rPr>
            </w:pPr>
            <w:r w:rsidRPr="00F032ED">
              <w:rPr>
                <w:lang w:val="en-US"/>
              </w:rPr>
              <w:t>Antenna isolation</w:t>
            </w:r>
          </w:p>
        </w:tc>
        <w:tc>
          <w:tcPr>
            <w:tcW w:w="1862" w:type="dxa"/>
          </w:tcPr>
          <w:p w14:paraId="6C101D9E" w14:textId="77777777" w:rsidR="008E08D9" w:rsidRPr="00F032ED" w:rsidRDefault="008E08D9" w:rsidP="002D5D5E">
            <w:pPr>
              <w:pStyle w:val="TAL"/>
              <w:rPr>
                <w:lang w:val="en-US"/>
              </w:rPr>
            </w:pPr>
            <w:r w:rsidRPr="00F032ED">
              <w:rPr>
                <w:lang w:val="en-US"/>
              </w:rPr>
              <w:t>10</w:t>
            </w:r>
          </w:p>
        </w:tc>
      </w:tr>
      <w:tr w:rsidR="008E08D9" w14:paraId="07EAB27E" w14:textId="77777777" w:rsidTr="002D5D5E">
        <w:trPr>
          <w:trHeight w:val="219"/>
          <w:jc w:val="center"/>
        </w:trPr>
        <w:tc>
          <w:tcPr>
            <w:tcW w:w="2894" w:type="dxa"/>
          </w:tcPr>
          <w:p w14:paraId="4A87DFDE" w14:textId="77777777" w:rsidR="008E08D9" w:rsidRPr="00F032ED" w:rsidRDefault="008E08D9" w:rsidP="002D5D5E">
            <w:pPr>
              <w:pStyle w:val="TAL"/>
              <w:rPr>
                <w:lang w:val="en-US"/>
              </w:rPr>
            </w:pPr>
            <w:r w:rsidRPr="00F032ED">
              <w:rPr>
                <w:lang w:val="en-US"/>
              </w:rPr>
              <w:t>PCB isolation PA-PA</w:t>
            </w:r>
          </w:p>
        </w:tc>
        <w:tc>
          <w:tcPr>
            <w:tcW w:w="1862" w:type="dxa"/>
          </w:tcPr>
          <w:p w14:paraId="59A41C9E" w14:textId="77777777" w:rsidR="008E08D9" w:rsidRPr="00F032ED" w:rsidRDefault="008E08D9" w:rsidP="002D5D5E">
            <w:pPr>
              <w:pStyle w:val="TAL"/>
              <w:rPr>
                <w:lang w:val="en-US"/>
              </w:rPr>
            </w:pPr>
            <w:r w:rsidRPr="00F032ED">
              <w:rPr>
                <w:lang w:val="en-US"/>
              </w:rPr>
              <w:t>60</w:t>
            </w:r>
          </w:p>
        </w:tc>
      </w:tr>
      <w:tr w:rsidR="008E08D9" w14:paraId="501641C3" w14:textId="77777777" w:rsidTr="002D5D5E">
        <w:trPr>
          <w:trHeight w:val="208"/>
          <w:jc w:val="center"/>
        </w:trPr>
        <w:tc>
          <w:tcPr>
            <w:tcW w:w="2894" w:type="dxa"/>
          </w:tcPr>
          <w:p w14:paraId="51CE3E20" w14:textId="77777777" w:rsidR="008E08D9" w:rsidRPr="00F032ED" w:rsidRDefault="008E08D9" w:rsidP="002D5D5E">
            <w:pPr>
              <w:pStyle w:val="TAL"/>
              <w:rPr>
                <w:lang w:val="en-US"/>
              </w:rPr>
            </w:pPr>
            <w:r w:rsidRPr="00F032ED">
              <w:rPr>
                <w:lang w:val="en-US"/>
              </w:rPr>
              <w:t>Diplexer isolation</w:t>
            </w:r>
          </w:p>
        </w:tc>
        <w:tc>
          <w:tcPr>
            <w:tcW w:w="1862" w:type="dxa"/>
          </w:tcPr>
          <w:p w14:paraId="70322DDC" w14:textId="77777777" w:rsidR="008E08D9" w:rsidRPr="00F032ED" w:rsidRDefault="008E08D9" w:rsidP="002D5D5E">
            <w:pPr>
              <w:pStyle w:val="TAL"/>
              <w:rPr>
                <w:lang w:val="en-US"/>
              </w:rPr>
            </w:pPr>
            <w:r w:rsidRPr="00F032ED">
              <w:rPr>
                <w:lang w:val="en-US"/>
              </w:rPr>
              <w:t>15</w:t>
            </w:r>
          </w:p>
        </w:tc>
      </w:tr>
      <w:tr w:rsidR="008E08D9" w14:paraId="6BCE6B70" w14:textId="77777777" w:rsidTr="002D5D5E">
        <w:trPr>
          <w:trHeight w:val="219"/>
          <w:jc w:val="center"/>
        </w:trPr>
        <w:tc>
          <w:tcPr>
            <w:tcW w:w="2894" w:type="dxa"/>
          </w:tcPr>
          <w:p w14:paraId="00E5C4F6" w14:textId="77777777" w:rsidR="008E08D9" w:rsidRPr="00F032ED" w:rsidRDefault="008E08D9" w:rsidP="002D5D5E">
            <w:pPr>
              <w:pStyle w:val="TAL"/>
              <w:rPr>
                <w:lang w:val="en-US"/>
              </w:rPr>
            </w:pPr>
            <w:r w:rsidRPr="00F032ED">
              <w:rPr>
                <w:rFonts w:hint="eastAsia"/>
                <w:lang w:val="en-US"/>
              </w:rPr>
              <w:t>Triplexer isolation</w:t>
            </w:r>
          </w:p>
        </w:tc>
        <w:tc>
          <w:tcPr>
            <w:tcW w:w="1862" w:type="dxa"/>
          </w:tcPr>
          <w:p w14:paraId="09C1D328" w14:textId="77777777" w:rsidR="008E08D9" w:rsidRPr="00F032ED" w:rsidRDefault="008E08D9" w:rsidP="002D5D5E">
            <w:pPr>
              <w:pStyle w:val="TAL"/>
              <w:rPr>
                <w:lang w:val="en-US"/>
              </w:rPr>
            </w:pPr>
            <w:r w:rsidRPr="00F032ED">
              <w:rPr>
                <w:rFonts w:hint="eastAsia"/>
                <w:lang w:val="en-US"/>
              </w:rPr>
              <w:t>15</w:t>
            </w:r>
          </w:p>
        </w:tc>
      </w:tr>
      <w:tr w:rsidR="008E08D9" w14:paraId="65F388AB" w14:textId="77777777" w:rsidTr="002D5D5E">
        <w:trPr>
          <w:trHeight w:val="427"/>
          <w:jc w:val="center"/>
        </w:trPr>
        <w:tc>
          <w:tcPr>
            <w:tcW w:w="2894" w:type="dxa"/>
            <w:vAlign w:val="center"/>
          </w:tcPr>
          <w:p w14:paraId="68FC9F15" w14:textId="77777777" w:rsidR="008E08D9" w:rsidRPr="007C15B7" w:rsidRDefault="008E08D9" w:rsidP="002D5D5E">
            <w:pPr>
              <w:pStyle w:val="TAL"/>
              <w:rPr>
                <w:lang w:val="en-US"/>
              </w:rPr>
            </w:pPr>
            <w:r w:rsidRPr="007C15B7">
              <w:rPr>
                <w:rFonts w:hint="eastAsia"/>
                <w:lang w:val="en-US"/>
              </w:rPr>
              <w:t>Tx duplexer rejection at Rx Band</w:t>
            </w:r>
          </w:p>
        </w:tc>
        <w:tc>
          <w:tcPr>
            <w:tcW w:w="1862" w:type="dxa"/>
          </w:tcPr>
          <w:p w14:paraId="3E6FE6BC" w14:textId="77777777" w:rsidR="008E08D9" w:rsidRPr="00F032ED" w:rsidRDefault="008E08D9" w:rsidP="002D5D5E">
            <w:pPr>
              <w:pStyle w:val="TAL"/>
              <w:rPr>
                <w:lang w:val="en-US"/>
              </w:rPr>
            </w:pPr>
            <w:r w:rsidRPr="00F032ED">
              <w:rPr>
                <w:rFonts w:hint="eastAsia"/>
                <w:lang w:val="en-US"/>
              </w:rPr>
              <w:t>50</w:t>
            </w:r>
          </w:p>
        </w:tc>
      </w:tr>
    </w:tbl>
    <w:p w14:paraId="4ACF082C" w14:textId="77777777" w:rsidR="008E08D9" w:rsidRPr="00F70149" w:rsidRDefault="008E08D9" w:rsidP="008E08D9">
      <w:pPr>
        <w:pStyle w:val="Caption"/>
        <w:jc w:val="center"/>
      </w:pPr>
    </w:p>
    <w:p w14:paraId="63E78942" w14:textId="77777777" w:rsidR="008E08D9" w:rsidRPr="00C013B0" w:rsidRDefault="008E08D9" w:rsidP="008E08D9">
      <w:pPr>
        <w:rPr>
          <w:rFonts w:eastAsia="MS Mincho"/>
        </w:rPr>
      </w:pPr>
      <w:r w:rsidRPr="00C013B0">
        <w:rPr>
          <w:rFonts w:eastAsia="MS Mincho"/>
        </w:rPr>
        <w:t>Based on these parameters we get the following MSD.</w:t>
      </w:r>
    </w:p>
    <w:p w14:paraId="44899CD1" w14:textId="579A4348" w:rsidR="008E08D9" w:rsidRPr="00A20126" w:rsidRDefault="008E08D9" w:rsidP="008E08D9">
      <w:pPr>
        <w:pStyle w:val="TH"/>
        <w:rPr>
          <w:rFonts w:cs="Arial"/>
        </w:rPr>
      </w:pPr>
      <w:r w:rsidRPr="000469EC">
        <w:rPr>
          <w:rFonts w:cs="Arial"/>
        </w:rPr>
        <w:t xml:space="preserve">Table </w:t>
      </w:r>
      <w:r w:rsidRPr="00A20126">
        <w:rPr>
          <w:rFonts w:cs="Arial"/>
        </w:rPr>
        <w:t>5.</w:t>
      </w:r>
      <w:r>
        <w:rPr>
          <w:rFonts w:cs="Arial"/>
        </w:rPr>
        <w:t>6</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E08D9" w14:paraId="31C3C80B"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51D0B8" w14:textId="77777777" w:rsidR="008E08D9" w:rsidRDefault="008E08D9"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C11808" w14:textId="77777777" w:rsidR="008E08D9" w:rsidRDefault="008E08D9" w:rsidP="002D5D5E">
            <w:pPr>
              <w:pStyle w:val="TAH"/>
            </w:pPr>
            <w:r>
              <w:t>Source of IMD</w:t>
            </w:r>
          </w:p>
        </w:tc>
      </w:tr>
      <w:tr w:rsidR="008E08D9" w14:paraId="7951D95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DE1F5E" w14:textId="77777777" w:rsidR="008E08D9" w:rsidRDefault="008E08D9"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A663D07" w14:textId="77777777" w:rsidR="008E08D9" w:rsidRDefault="008E08D9"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6F401440" w14:textId="77777777" w:rsidR="008E08D9" w:rsidRDefault="008E08D9"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855CBDF" w14:textId="77777777" w:rsidR="008E08D9" w:rsidRDefault="008E08D9"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E7ADDC9" w14:textId="77777777" w:rsidR="008E08D9" w:rsidRDefault="008E08D9"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9B5591" w14:textId="77777777" w:rsidR="008E08D9" w:rsidRDefault="008E08D9"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42E6495" w14:textId="77777777" w:rsidR="008E08D9" w:rsidRDefault="008E08D9"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2D577DB" w14:textId="77777777" w:rsidR="008E08D9" w:rsidRDefault="008E08D9"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263CA39" w14:textId="77777777" w:rsidR="008E08D9" w:rsidRDefault="008E08D9" w:rsidP="002D5D5E">
            <w:pPr>
              <w:pStyle w:val="TAH"/>
            </w:pPr>
          </w:p>
        </w:tc>
      </w:tr>
      <w:tr w:rsidR="008E08D9" w14:paraId="7B5AE1D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0C3A38" w14:textId="77777777" w:rsidR="008E08D9" w:rsidRDefault="008E08D9" w:rsidP="002D5D5E">
            <w:pPr>
              <w:pStyle w:val="TAC"/>
              <w:rPr>
                <w:lang w:eastAsia="zh-CN"/>
              </w:rPr>
            </w:pPr>
            <w:r>
              <w:rPr>
                <w:color w:val="000000"/>
                <w:lang w:eastAsia="zh-CN"/>
              </w:rPr>
              <w:t>CA_n3-n75-n78</w:t>
            </w:r>
          </w:p>
        </w:tc>
        <w:tc>
          <w:tcPr>
            <w:tcW w:w="1146" w:type="dxa"/>
            <w:tcBorders>
              <w:top w:val="single" w:sz="4" w:space="0" w:color="auto"/>
              <w:left w:val="single" w:sz="4" w:space="0" w:color="auto"/>
              <w:right w:val="single" w:sz="4" w:space="0" w:color="auto"/>
            </w:tcBorders>
            <w:vAlign w:val="center"/>
          </w:tcPr>
          <w:p w14:paraId="74225F2A" w14:textId="77777777" w:rsidR="008E08D9" w:rsidRDefault="008E08D9" w:rsidP="002D5D5E">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5A9D2E1" w14:textId="77777777" w:rsidR="008E08D9" w:rsidRPr="00C6438D" w:rsidRDefault="008E08D9" w:rsidP="002D5D5E">
            <w:pPr>
              <w:pStyle w:val="TAC"/>
              <w:rPr>
                <w:lang w:eastAsia="zh-CN"/>
              </w:rPr>
            </w:pPr>
            <w:r w:rsidRPr="00C6438D">
              <w:t>17</w:t>
            </w:r>
            <w:r>
              <w:t>2</w:t>
            </w:r>
            <w:r w:rsidRPr="00C6438D">
              <w:t>0</w:t>
            </w:r>
          </w:p>
        </w:tc>
        <w:tc>
          <w:tcPr>
            <w:tcW w:w="964" w:type="dxa"/>
            <w:tcBorders>
              <w:top w:val="single" w:sz="4" w:space="0" w:color="auto"/>
              <w:left w:val="single" w:sz="4" w:space="0" w:color="auto"/>
              <w:right w:val="single" w:sz="4" w:space="0" w:color="auto"/>
            </w:tcBorders>
          </w:tcPr>
          <w:p w14:paraId="3F0BEF0F" w14:textId="77777777" w:rsidR="008E08D9" w:rsidRPr="00C6438D" w:rsidRDefault="008E08D9"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7DEECD0" w14:textId="77777777" w:rsidR="008E08D9" w:rsidRPr="00C6438D" w:rsidRDefault="008E08D9"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E2FC3A6" w14:textId="77777777" w:rsidR="008E08D9" w:rsidRPr="00C6438D" w:rsidRDefault="008E08D9" w:rsidP="002D5D5E">
            <w:pPr>
              <w:pStyle w:val="TAC"/>
              <w:rPr>
                <w:lang w:eastAsia="zh-CN"/>
              </w:rPr>
            </w:pPr>
            <w:r w:rsidRPr="00C6438D">
              <w:t>18</w:t>
            </w:r>
            <w:r>
              <w:t>1</w:t>
            </w:r>
            <w:r w:rsidRPr="00C6438D">
              <w:t>5</w:t>
            </w:r>
          </w:p>
        </w:tc>
        <w:tc>
          <w:tcPr>
            <w:tcW w:w="977" w:type="dxa"/>
            <w:tcBorders>
              <w:top w:val="single" w:sz="4" w:space="0" w:color="auto"/>
              <w:left w:val="single" w:sz="4" w:space="0" w:color="auto"/>
              <w:bottom w:val="single" w:sz="4" w:space="0" w:color="auto"/>
              <w:right w:val="single" w:sz="4" w:space="0" w:color="auto"/>
            </w:tcBorders>
          </w:tcPr>
          <w:p w14:paraId="19719A36" w14:textId="77777777" w:rsidR="008E08D9" w:rsidRPr="00C6438D" w:rsidRDefault="008E08D9"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635DA77" w14:textId="77777777" w:rsidR="008E08D9" w:rsidRPr="00A1115A" w:rsidRDefault="008E08D9" w:rsidP="002D5D5E">
            <w:pPr>
              <w:pStyle w:val="TAC"/>
            </w:pPr>
            <w:r w:rsidRPr="00A1115A">
              <w:t>FDD</w:t>
            </w:r>
          </w:p>
        </w:tc>
        <w:tc>
          <w:tcPr>
            <w:tcW w:w="1057" w:type="dxa"/>
            <w:tcBorders>
              <w:top w:val="single" w:sz="4" w:space="0" w:color="auto"/>
              <w:left w:val="single" w:sz="4" w:space="0" w:color="auto"/>
              <w:right w:val="single" w:sz="4" w:space="0" w:color="auto"/>
            </w:tcBorders>
          </w:tcPr>
          <w:p w14:paraId="4B0AE0B2" w14:textId="77777777" w:rsidR="008E08D9" w:rsidRDefault="008E08D9" w:rsidP="002D5D5E">
            <w:pPr>
              <w:pStyle w:val="TAC"/>
              <w:rPr>
                <w:lang w:eastAsia="zh-CN"/>
              </w:rPr>
            </w:pPr>
            <w:r>
              <w:t>N/A</w:t>
            </w:r>
          </w:p>
        </w:tc>
      </w:tr>
      <w:tr w:rsidR="008E08D9" w14:paraId="21E7D4A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977C8D" w14:textId="77777777" w:rsidR="008E08D9" w:rsidRDefault="008E08D9"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6921FF1" w14:textId="77777777" w:rsidR="008E08D9" w:rsidRDefault="008E08D9"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EE0178B" w14:textId="77777777" w:rsidR="008E08D9" w:rsidRPr="00C6438D" w:rsidRDefault="008E08D9"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75F43C22" w14:textId="77777777" w:rsidR="008E08D9" w:rsidRPr="00C6438D" w:rsidRDefault="008E08D9"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35B3E24F" w14:textId="77777777" w:rsidR="008E08D9" w:rsidRPr="00C6438D" w:rsidRDefault="008E08D9"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50FDB136" w14:textId="77777777" w:rsidR="008E08D9" w:rsidRPr="00C6438D" w:rsidRDefault="008E08D9"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2F844D85" w14:textId="77777777" w:rsidR="008E08D9" w:rsidRPr="00C6438D" w:rsidRDefault="008E08D9" w:rsidP="002D5D5E">
            <w:pPr>
              <w:pStyle w:val="TAC"/>
              <w:rPr>
                <w:lang w:eastAsia="zh-CN"/>
              </w:rPr>
            </w:pPr>
            <w:r>
              <w:rPr>
                <w:rFonts w:eastAsia="Malgun Gothic"/>
                <w:lang w:eastAsia="ko-KR"/>
              </w:rPr>
              <w:t>10.8</w:t>
            </w:r>
          </w:p>
        </w:tc>
        <w:tc>
          <w:tcPr>
            <w:tcW w:w="828" w:type="dxa"/>
            <w:tcBorders>
              <w:top w:val="single" w:sz="4" w:space="0" w:color="auto"/>
              <w:left w:val="single" w:sz="4" w:space="0" w:color="auto"/>
              <w:right w:val="single" w:sz="4" w:space="0" w:color="auto"/>
            </w:tcBorders>
          </w:tcPr>
          <w:p w14:paraId="019EA62F" w14:textId="77777777" w:rsidR="008E08D9" w:rsidRPr="00A1115A" w:rsidRDefault="008E08D9" w:rsidP="002D5D5E">
            <w:pPr>
              <w:pStyle w:val="TAC"/>
            </w:pPr>
            <w:r w:rsidRPr="00A1115A">
              <w:t>SDL</w:t>
            </w:r>
          </w:p>
        </w:tc>
        <w:tc>
          <w:tcPr>
            <w:tcW w:w="1057" w:type="dxa"/>
            <w:tcBorders>
              <w:top w:val="single" w:sz="4" w:space="0" w:color="auto"/>
              <w:left w:val="single" w:sz="4" w:space="0" w:color="auto"/>
              <w:right w:val="single" w:sz="4" w:space="0" w:color="auto"/>
            </w:tcBorders>
          </w:tcPr>
          <w:p w14:paraId="3E5A1BC3" w14:textId="77777777" w:rsidR="008E08D9" w:rsidRDefault="008E08D9" w:rsidP="002D5D5E">
            <w:pPr>
              <w:pStyle w:val="TAC"/>
              <w:rPr>
                <w:lang w:eastAsia="zh-CN"/>
              </w:rPr>
            </w:pPr>
            <w:r>
              <w:t>IMD4</w:t>
            </w:r>
          </w:p>
        </w:tc>
      </w:tr>
      <w:tr w:rsidR="008E08D9" w14:paraId="54D9954D"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583D9"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007BA" w14:textId="77777777" w:rsidR="008E08D9" w:rsidRDefault="008E08D9" w:rsidP="002D5D5E">
            <w:pPr>
              <w:pStyle w:val="TAC"/>
              <w:rPr>
                <w:lang w:eastAsia="zh-CN"/>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CA559FC" w14:textId="77777777" w:rsidR="008E08D9" w:rsidRPr="00C6438D" w:rsidRDefault="008E08D9" w:rsidP="002D5D5E">
            <w:pPr>
              <w:pStyle w:val="TAC"/>
              <w:rPr>
                <w:lang w:eastAsia="zh-CN"/>
              </w:rPr>
            </w:pPr>
            <w:r>
              <w:t>3700</w:t>
            </w:r>
          </w:p>
        </w:tc>
        <w:tc>
          <w:tcPr>
            <w:tcW w:w="964" w:type="dxa"/>
            <w:tcBorders>
              <w:top w:val="single" w:sz="4" w:space="0" w:color="auto"/>
              <w:left w:val="single" w:sz="4" w:space="0" w:color="auto"/>
              <w:bottom w:val="single" w:sz="4" w:space="0" w:color="auto"/>
              <w:right w:val="single" w:sz="4" w:space="0" w:color="auto"/>
            </w:tcBorders>
          </w:tcPr>
          <w:p w14:paraId="6E7A1CA5" w14:textId="77777777" w:rsidR="008E08D9" w:rsidRPr="00C6438D" w:rsidRDefault="008E08D9" w:rsidP="002D5D5E">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A9C8C5" w14:textId="77777777" w:rsidR="008E08D9" w:rsidRPr="00C6438D" w:rsidRDefault="008E08D9" w:rsidP="002D5D5E">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881DE2" w14:textId="77777777" w:rsidR="008E08D9" w:rsidRPr="00C6438D" w:rsidRDefault="008E08D9" w:rsidP="002D5D5E">
            <w:pPr>
              <w:pStyle w:val="TAC"/>
              <w:rPr>
                <w:lang w:eastAsia="zh-CN"/>
              </w:rPr>
            </w:pPr>
            <w:r>
              <w:t>3700</w:t>
            </w:r>
          </w:p>
        </w:tc>
        <w:tc>
          <w:tcPr>
            <w:tcW w:w="977" w:type="dxa"/>
            <w:tcBorders>
              <w:top w:val="single" w:sz="4" w:space="0" w:color="auto"/>
              <w:left w:val="single" w:sz="4" w:space="0" w:color="auto"/>
              <w:bottom w:val="single" w:sz="4" w:space="0" w:color="auto"/>
              <w:right w:val="single" w:sz="4" w:space="0" w:color="auto"/>
            </w:tcBorders>
          </w:tcPr>
          <w:p w14:paraId="61EF4BA7" w14:textId="77777777" w:rsidR="008E08D9" w:rsidRPr="00C6438D" w:rsidRDefault="008E08D9" w:rsidP="002D5D5E">
            <w:pPr>
              <w:pStyle w:val="TAC"/>
              <w:rPr>
                <w:lang w:eastAsia="zh-CN"/>
              </w:rPr>
            </w:pPr>
            <w:r w:rsidRPr="00C6438D">
              <w:t>N/A</w:t>
            </w:r>
          </w:p>
        </w:tc>
        <w:tc>
          <w:tcPr>
            <w:tcW w:w="828" w:type="dxa"/>
            <w:tcBorders>
              <w:top w:val="single" w:sz="4" w:space="0" w:color="auto"/>
              <w:left w:val="single" w:sz="4" w:space="0" w:color="auto"/>
              <w:bottom w:val="single" w:sz="4" w:space="0" w:color="auto"/>
              <w:right w:val="single" w:sz="4" w:space="0" w:color="auto"/>
            </w:tcBorders>
          </w:tcPr>
          <w:p w14:paraId="34363CBB" w14:textId="77777777" w:rsidR="008E08D9" w:rsidRPr="00A1115A" w:rsidRDefault="008E08D9" w:rsidP="002D5D5E">
            <w:pPr>
              <w:pStyle w:val="TAC"/>
            </w:pPr>
            <w:r>
              <w:t>T</w:t>
            </w:r>
            <w:r w:rsidRPr="00A1115A">
              <w:t>DD</w:t>
            </w:r>
          </w:p>
        </w:tc>
        <w:tc>
          <w:tcPr>
            <w:tcW w:w="1057" w:type="dxa"/>
            <w:tcBorders>
              <w:top w:val="single" w:sz="4" w:space="0" w:color="auto"/>
              <w:left w:val="single" w:sz="4" w:space="0" w:color="auto"/>
              <w:bottom w:val="single" w:sz="4" w:space="0" w:color="auto"/>
              <w:right w:val="single" w:sz="4" w:space="0" w:color="auto"/>
            </w:tcBorders>
          </w:tcPr>
          <w:p w14:paraId="1FC49D77" w14:textId="77777777" w:rsidR="008E08D9" w:rsidRDefault="008E08D9" w:rsidP="002D5D5E">
            <w:pPr>
              <w:pStyle w:val="TAC"/>
              <w:rPr>
                <w:lang w:eastAsia="zh-CN"/>
              </w:rPr>
            </w:pPr>
            <w:r>
              <w:t>N/A</w:t>
            </w:r>
          </w:p>
        </w:tc>
      </w:tr>
      <w:tr w:rsidR="008E08D9" w14:paraId="554DFF90"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419838"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96FBE" w14:textId="77777777" w:rsidR="008E08D9" w:rsidRDefault="008E08D9" w:rsidP="002D5D5E">
            <w:pPr>
              <w:pStyle w:val="TAC"/>
              <w:rPr>
                <w:color w:val="000000"/>
                <w:lang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AC085DF" w14:textId="77777777" w:rsidR="008E08D9" w:rsidRPr="002C381F" w:rsidRDefault="008E08D9" w:rsidP="002D5D5E">
            <w:pPr>
              <w:pStyle w:val="TAC"/>
              <w:rPr>
                <w:rFonts w:eastAsia="DengXian"/>
                <w:lang w:eastAsia="zh-CN"/>
              </w:rPr>
            </w:pPr>
            <w:r w:rsidRPr="002C381F">
              <w:rPr>
                <w:rFonts w:eastAsia="DengXian" w:hint="eastAsia"/>
                <w:lang w:eastAsia="zh-CN"/>
              </w:rPr>
              <w:t>1</w:t>
            </w:r>
            <w:r w:rsidRPr="002C381F">
              <w:rPr>
                <w:rFonts w:eastAsia="DengXian"/>
                <w:lang w:eastAsia="zh-CN"/>
              </w:rPr>
              <w:t>770</w:t>
            </w:r>
          </w:p>
        </w:tc>
        <w:tc>
          <w:tcPr>
            <w:tcW w:w="964" w:type="dxa"/>
            <w:tcBorders>
              <w:top w:val="single" w:sz="4" w:space="0" w:color="auto"/>
              <w:left w:val="single" w:sz="4" w:space="0" w:color="auto"/>
              <w:bottom w:val="single" w:sz="4" w:space="0" w:color="auto"/>
              <w:right w:val="single" w:sz="4" w:space="0" w:color="auto"/>
            </w:tcBorders>
          </w:tcPr>
          <w:p w14:paraId="36DC782E" w14:textId="77777777" w:rsidR="008E08D9" w:rsidRDefault="008E08D9" w:rsidP="002D5D5E">
            <w:pPr>
              <w:pStyle w:val="TAC"/>
              <w:rPr>
                <w:rFonts w:eastAsia="Malgun Gothic"/>
                <w:lang w:eastAsia="ko-KR"/>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FB5C95" w14:textId="77777777" w:rsidR="008E08D9" w:rsidRDefault="008E08D9" w:rsidP="002D5D5E">
            <w:pPr>
              <w:pStyle w:val="TAC"/>
              <w:rPr>
                <w:rFonts w:eastAsia="Malgun Gothic"/>
                <w:lang w:eastAsia="ko-KR"/>
              </w:rPr>
            </w:pPr>
            <w:r w:rsidRPr="00C6438D">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1B9672" w14:textId="77777777" w:rsidR="008E08D9" w:rsidRPr="002C381F" w:rsidRDefault="008E08D9" w:rsidP="002D5D5E">
            <w:pPr>
              <w:pStyle w:val="TAC"/>
              <w:rPr>
                <w:rFonts w:eastAsia="DengXian"/>
                <w:lang w:eastAsia="zh-CN"/>
              </w:rPr>
            </w:pPr>
            <w:r w:rsidRPr="002C381F">
              <w:rPr>
                <w:rFonts w:eastAsia="DengXian" w:hint="eastAsia"/>
                <w:lang w:eastAsia="zh-CN"/>
              </w:rPr>
              <w:t>1</w:t>
            </w:r>
            <w:r w:rsidRPr="002C381F">
              <w:rPr>
                <w:rFonts w:eastAsia="DengXian"/>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7D6776D7" w14:textId="77777777" w:rsidR="008E08D9" w:rsidRPr="00C6438D" w:rsidRDefault="008E08D9" w:rsidP="002D5D5E">
            <w:pPr>
              <w:pStyle w:val="TAC"/>
            </w:pPr>
            <w:r w:rsidRPr="00C6438D">
              <w:t>N/A</w:t>
            </w:r>
          </w:p>
        </w:tc>
        <w:tc>
          <w:tcPr>
            <w:tcW w:w="828" w:type="dxa"/>
            <w:tcBorders>
              <w:top w:val="single" w:sz="4" w:space="0" w:color="auto"/>
              <w:left w:val="single" w:sz="4" w:space="0" w:color="auto"/>
              <w:bottom w:val="single" w:sz="4" w:space="0" w:color="auto"/>
              <w:right w:val="single" w:sz="4" w:space="0" w:color="auto"/>
            </w:tcBorders>
          </w:tcPr>
          <w:p w14:paraId="054717BC" w14:textId="77777777" w:rsidR="008E08D9" w:rsidRDefault="008E08D9" w:rsidP="002D5D5E">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13664411" w14:textId="77777777" w:rsidR="008E08D9" w:rsidRDefault="008E08D9" w:rsidP="002D5D5E">
            <w:pPr>
              <w:pStyle w:val="TAC"/>
            </w:pPr>
            <w:r>
              <w:t>N/A</w:t>
            </w:r>
          </w:p>
        </w:tc>
      </w:tr>
      <w:tr w:rsidR="008E08D9" w14:paraId="2B36713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22AC7"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3FEA9C" w14:textId="77777777" w:rsidR="008E08D9" w:rsidRDefault="008E08D9" w:rsidP="002D5D5E">
            <w:pPr>
              <w:pStyle w:val="TAC"/>
              <w:rPr>
                <w:color w:val="000000"/>
                <w:lang w:eastAsia="zh-CN"/>
              </w:rPr>
            </w:pPr>
            <w:r>
              <w:rPr>
                <w:color w:val="000000"/>
              </w:rPr>
              <w:t>n75</w:t>
            </w:r>
          </w:p>
        </w:tc>
        <w:tc>
          <w:tcPr>
            <w:tcW w:w="960" w:type="dxa"/>
            <w:tcBorders>
              <w:top w:val="single" w:sz="4" w:space="0" w:color="auto"/>
              <w:left w:val="single" w:sz="4" w:space="0" w:color="auto"/>
              <w:bottom w:val="single" w:sz="4" w:space="0" w:color="auto"/>
              <w:right w:val="single" w:sz="4" w:space="0" w:color="auto"/>
            </w:tcBorders>
          </w:tcPr>
          <w:p w14:paraId="1A18461B" w14:textId="77777777" w:rsidR="008E08D9" w:rsidRDefault="008E08D9" w:rsidP="002D5D5E">
            <w:pPr>
              <w:pStyle w:val="TAC"/>
            </w:pPr>
            <w:r w:rsidRPr="00C6438D">
              <w:t>N/A</w:t>
            </w:r>
          </w:p>
        </w:tc>
        <w:tc>
          <w:tcPr>
            <w:tcW w:w="964" w:type="dxa"/>
            <w:tcBorders>
              <w:top w:val="single" w:sz="4" w:space="0" w:color="auto"/>
              <w:left w:val="single" w:sz="4" w:space="0" w:color="auto"/>
              <w:bottom w:val="single" w:sz="4" w:space="0" w:color="auto"/>
              <w:right w:val="single" w:sz="4" w:space="0" w:color="auto"/>
            </w:tcBorders>
          </w:tcPr>
          <w:p w14:paraId="30462EB6" w14:textId="77777777" w:rsidR="008E08D9" w:rsidRDefault="008E08D9" w:rsidP="002D5D5E">
            <w:pPr>
              <w:pStyle w:val="TAC"/>
              <w:rPr>
                <w:rFonts w:eastAsia="Malgun Gothic"/>
                <w:lang w:eastAsia="ko-KR"/>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7AB8BD" w14:textId="77777777" w:rsidR="008E08D9" w:rsidRDefault="008E08D9" w:rsidP="002D5D5E">
            <w:pPr>
              <w:pStyle w:val="TAC"/>
              <w:rPr>
                <w:rFonts w:eastAsia="Malgun Gothic"/>
                <w:lang w:eastAsia="ko-KR"/>
              </w:rPr>
            </w:pPr>
            <w:r w:rsidRPr="00C6438D">
              <w:t>N/A</w:t>
            </w:r>
          </w:p>
        </w:tc>
        <w:tc>
          <w:tcPr>
            <w:tcW w:w="960" w:type="dxa"/>
            <w:tcBorders>
              <w:top w:val="single" w:sz="4" w:space="0" w:color="auto"/>
              <w:left w:val="single" w:sz="4" w:space="0" w:color="auto"/>
              <w:bottom w:val="single" w:sz="4" w:space="0" w:color="auto"/>
              <w:right w:val="single" w:sz="4" w:space="0" w:color="auto"/>
            </w:tcBorders>
          </w:tcPr>
          <w:p w14:paraId="720DDC1C" w14:textId="77777777" w:rsidR="008E08D9" w:rsidRPr="002C381F" w:rsidRDefault="008E08D9" w:rsidP="002D5D5E">
            <w:pPr>
              <w:pStyle w:val="TAC"/>
              <w:rPr>
                <w:rFonts w:eastAsia="DengXian"/>
                <w:lang w:eastAsia="zh-CN"/>
              </w:rPr>
            </w:pPr>
            <w:r w:rsidRPr="002C381F">
              <w:rPr>
                <w:rFonts w:eastAsia="DengXian" w:hint="eastAsia"/>
                <w:lang w:eastAsia="zh-CN"/>
              </w:rPr>
              <w:t>1</w:t>
            </w:r>
            <w:r w:rsidRPr="002C381F">
              <w:rPr>
                <w:rFonts w:eastAsia="DengXian"/>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18C219E2" w14:textId="77777777" w:rsidR="008E08D9" w:rsidRPr="002C381F" w:rsidRDefault="008E08D9" w:rsidP="002D5D5E">
            <w:pPr>
              <w:pStyle w:val="TAC"/>
              <w:rPr>
                <w:rFonts w:eastAsia="DengXian"/>
                <w:lang w:eastAsia="zh-CN"/>
              </w:rPr>
            </w:pPr>
            <w:r w:rsidRPr="002C381F">
              <w:rPr>
                <w:rFonts w:eastAsia="DengXian" w:hint="eastAsia"/>
                <w:lang w:eastAsia="zh-CN"/>
              </w:rPr>
              <w:t>1</w:t>
            </w:r>
            <w:r w:rsidRPr="002C381F">
              <w:rPr>
                <w:rFonts w:eastAsia="DengXian"/>
                <w:lang w:eastAsia="zh-CN"/>
              </w:rPr>
              <w:t>.0</w:t>
            </w:r>
          </w:p>
        </w:tc>
        <w:tc>
          <w:tcPr>
            <w:tcW w:w="828" w:type="dxa"/>
            <w:tcBorders>
              <w:top w:val="single" w:sz="4" w:space="0" w:color="auto"/>
              <w:left w:val="single" w:sz="4" w:space="0" w:color="auto"/>
              <w:bottom w:val="single" w:sz="4" w:space="0" w:color="auto"/>
              <w:right w:val="single" w:sz="4" w:space="0" w:color="auto"/>
            </w:tcBorders>
          </w:tcPr>
          <w:p w14:paraId="6967A261" w14:textId="77777777" w:rsidR="008E08D9" w:rsidRDefault="008E08D9" w:rsidP="002D5D5E">
            <w:pPr>
              <w:pStyle w:val="TAC"/>
            </w:pPr>
            <w:r w:rsidRPr="00A1115A">
              <w:t>SDL</w:t>
            </w:r>
          </w:p>
        </w:tc>
        <w:tc>
          <w:tcPr>
            <w:tcW w:w="1057" w:type="dxa"/>
            <w:tcBorders>
              <w:top w:val="single" w:sz="4" w:space="0" w:color="auto"/>
              <w:left w:val="single" w:sz="4" w:space="0" w:color="auto"/>
              <w:bottom w:val="single" w:sz="4" w:space="0" w:color="auto"/>
              <w:right w:val="single" w:sz="4" w:space="0" w:color="auto"/>
            </w:tcBorders>
          </w:tcPr>
          <w:p w14:paraId="47CD54AE" w14:textId="77777777" w:rsidR="008E08D9" w:rsidRDefault="008E08D9" w:rsidP="002D5D5E">
            <w:pPr>
              <w:pStyle w:val="TAC"/>
            </w:pPr>
            <w:r>
              <w:t>IMD5</w:t>
            </w:r>
          </w:p>
        </w:tc>
      </w:tr>
      <w:tr w:rsidR="008E08D9" w14:paraId="728F327D"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A19122"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9BCDC" w14:textId="77777777" w:rsidR="008E08D9" w:rsidRDefault="008E08D9" w:rsidP="002D5D5E">
            <w:pPr>
              <w:pStyle w:val="TAC"/>
              <w:rPr>
                <w:color w:val="000000"/>
                <w:lang w:eastAsia="zh-CN"/>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6DF3943" w14:textId="77777777" w:rsidR="008E08D9" w:rsidRPr="002C381F" w:rsidRDefault="008E08D9" w:rsidP="002D5D5E">
            <w:pPr>
              <w:pStyle w:val="TAC"/>
              <w:rPr>
                <w:rFonts w:eastAsia="DengXian"/>
                <w:lang w:eastAsia="zh-CN"/>
              </w:rPr>
            </w:pPr>
            <w:r w:rsidRPr="002C381F">
              <w:rPr>
                <w:rFonts w:eastAsia="DengXian" w:hint="eastAsia"/>
                <w:lang w:eastAsia="zh-CN"/>
              </w:rPr>
              <w:t>3</w:t>
            </w:r>
            <w:r w:rsidRPr="002C381F">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3CA48433" w14:textId="77777777" w:rsidR="008E08D9" w:rsidRDefault="008E08D9" w:rsidP="002D5D5E">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706F99" w14:textId="77777777" w:rsidR="008E08D9" w:rsidRDefault="008E08D9" w:rsidP="002D5D5E">
            <w:pPr>
              <w:pStyle w:val="TAC"/>
              <w:rPr>
                <w:rFonts w:eastAsia="Malgun Gothic"/>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75F69C" w14:textId="77777777" w:rsidR="008E08D9" w:rsidRPr="002C381F" w:rsidRDefault="008E08D9" w:rsidP="002D5D5E">
            <w:pPr>
              <w:pStyle w:val="TAC"/>
              <w:rPr>
                <w:rFonts w:eastAsia="DengXian"/>
                <w:lang w:eastAsia="zh-CN"/>
              </w:rPr>
            </w:pPr>
            <w:r w:rsidRPr="002C381F">
              <w:rPr>
                <w:rFonts w:eastAsia="DengXian" w:hint="eastAsia"/>
                <w:lang w:eastAsia="zh-CN"/>
              </w:rPr>
              <w:t>3</w:t>
            </w:r>
            <w:r w:rsidRPr="002C381F">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A8270B9" w14:textId="77777777" w:rsidR="008E08D9" w:rsidRPr="00C6438D" w:rsidRDefault="008E08D9" w:rsidP="002D5D5E">
            <w:pPr>
              <w:pStyle w:val="TAC"/>
            </w:pPr>
            <w:r w:rsidRPr="00C6438D">
              <w:t>N/A</w:t>
            </w:r>
          </w:p>
        </w:tc>
        <w:tc>
          <w:tcPr>
            <w:tcW w:w="828" w:type="dxa"/>
            <w:tcBorders>
              <w:top w:val="single" w:sz="4" w:space="0" w:color="auto"/>
              <w:left w:val="single" w:sz="4" w:space="0" w:color="auto"/>
              <w:bottom w:val="single" w:sz="4" w:space="0" w:color="auto"/>
              <w:right w:val="single" w:sz="4" w:space="0" w:color="auto"/>
            </w:tcBorders>
          </w:tcPr>
          <w:p w14:paraId="292B4FEF" w14:textId="77777777" w:rsidR="008E08D9" w:rsidRDefault="008E08D9" w:rsidP="002D5D5E">
            <w:pPr>
              <w:pStyle w:val="TAC"/>
            </w:pPr>
            <w:r>
              <w:t>T</w:t>
            </w:r>
            <w:r w:rsidRPr="00A1115A">
              <w:t>DD</w:t>
            </w:r>
          </w:p>
        </w:tc>
        <w:tc>
          <w:tcPr>
            <w:tcW w:w="1057" w:type="dxa"/>
            <w:tcBorders>
              <w:top w:val="single" w:sz="4" w:space="0" w:color="auto"/>
              <w:left w:val="single" w:sz="4" w:space="0" w:color="auto"/>
              <w:bottom w:val="single" w:sz="4" w:space="0" w:color="auto"/>
              <w:right w:val="single" w:sz="4" w:space="0" w:color="auto"/>
            </w:tcBorders>
          </w:tcPr>
          <w:p w14:paraId="7DA65EC9" w14:textId="77777777" w:rsidR="008E08D9" w:rsidRDefault="008E08D9" w:rsidP="002D5D5E">
            <w:pPr>
              <w:pStyle w:val="TAC"/>
            </w:pPr>
            <w:r>
              <w:t>N/A</w:t>
            </w:r>
          </w:p>
        </w:tc>
      </w:tr>
    </w:tbl>
    <w:p w14:paraId="764C1E5E" w14:textId="77777777" w:rsidR="009B2EE2" w:rsidRDefault="009B2EE2" w:rsidP="00126CBF">
      <w:pPr>
        <w:pStyle w:val="B1"/>
        <w:ind w:left="0" w:firstLine="0"/>
        <w:jc w:val="both"/>
        <w:rPr>
          <w:rFonts w:ascii="Arial" w:hAnsi="Arial" w:cs="Arial"/>
          <w:b/>
          <w:color w:val="FF0000"/>
          <w:sz w:val="24"/>
          <w:lang w:eastAsia="zh-CN"/>
        </w:rPr>
      </w:pPr>
    </w:p>
    <w:p w14:paraId="0A2F6A3C" w14:textId="6AF7F45A" w:rsidR="007A1B18" w:rsidRDefault="007A1B18" w:rsidP="006C68CC">
      <w:pPr>
        <w:pStyle w:val="Heading2"/>
      </w:pPr>
      <w:bookmarkStart w:id="154" w:name="_Toc180420397"/>
      <w:r>
        <w:t>5.7</w:t>
      </w:r>
      <w:r>
        <w:tab/>
        <w:t>CA_n7-n75-n78</w:t>
      </w:r>
      <w:bookmarkEnd w:id="154"/>
    </w:p>
    <w:p w14:paraId="580B2E40" w14:textId="78A47956" w:rsidR="007A1B18" w:rsidRPr="006C68CC" w:rsidRDefault="007A1B18" w:rsidP="007A1B18">
      <w:pPr>
        <w:pStyle w:val="Heading3"/>
        <w:rPr>
          <w:rFonts w:cs="Arial"/>
          <w:szCs w:val="28"/>
          <w:lang w:val="en-US" w:eastAsia="zh-CN"/>
        </w:rPr>
      </w:pPr>
      <w:bookmarkStart w:id="155" w:name="_Toc180420398"/>
      <w:r w:rsidRPr="006C68CC">
        <w:rPr>
          <w:rFonts w:cs="Arial"/>
          <w:szCs w:val="28"/>
          <w:lang w:val="en-US" w:eastAsia="zh-CN"/>
        </w:rPr>
        <w:t>5.</w:t>
      </w:r>
      <w:r>
        <w:rPr>
          <w:rFonts w:cs="Arial"/>
          <w:szCs w:val="28"/>
          <w:lang w:val="en-US" w:eastAsia="zh-CN"/>
        </w:rPr>
        <w:t>7</w:t>
      </w:r>
      <w:r w:rsidRPr="006C68CC">
        <w:rPr>
          <w:rFonts w:cs="Arial"/>
          <w:szCs w:val="28"/>
          <w:lang w:val="en-US" w:eastAsia="zh-CN"/>
        </w:rPr>
        <w:t>.1</w:t>
      </w:r>
      <w:r w:rsidRPr="006C68CC">
        <w:rPr>
          <w:rFonts w:cs="Arial"/>
          <w:szCs w:val="28"/>
          <w:lang w:val="en-US" w:eastAsia="zh-CN"/>
        </w:rPr>
        <w:tab/>
        <w:t>Common for 1 band UL and 2 bands UL CA</w:t>
      </w:r>
      <w:bookmarkEnd w:id="155"/>
    </w:p>
    <w:p w14:paraId="3FFA3EC4" w14:textId="35C120FE" w:rsidR="007A1B18" w:rsidRPr="007A1B18" w:rsidRDefault="007A1B18" w:rsidP="007A1B18">
      <w:pPr>
        <w:pStyle w:val="Heading4"/>
      </w:pPr>
      <w:bookmarkStart w:id="156" w:name="_Toc180420399"/>
      <w:r>
        <w:t>5.7.1.1</w:t>
      </w:r>
      <w:r>
        <w:tab/>
      </w:r>
      <w:r w:rsidRPr="007A1B18">
        <w:t>Operating bands for CA</w:t>
      </w:r>
      <w:bookmarkEnd w:id="156"/>
    </w:p>
    <w:p w14:paraId="7E46C628" w14:textId="310A94B0" w:rsidR="007A1B18" w:rsidRPr="007A1B18" w:rsidRDefault="007A1B18" w:rsidP="007A1B18">
      <w:pPr>
        <w:pStyle w:val="TH"/>
        <w:rPr>
          <w:rFonts w:cs="Arial"/>
        </w:rPr>
      </w:pPr>
      <w:r>
        <w:rPr>
          <w:rFonts w:cs="Arial"/>
        </w:rPr>
        <w:t xml:space="preserve">Table </w:t>
      </w:r>
      <w:r w:rsidRPr="006C68CC">
        <w:rPr>
          <w:rFonts w:cs="Arial"/>
        </w:rPr>
        <w:t>5.</w:t>
      </w:r>
      <w:r>
        <w:rPr>
          <w:rFonts w:cs="Arial"/>
        </w:rPr>
        <w:t>7.</w:t>
      </w:r>
      <w:r w:rsidRPr="006C68CC">
        <w:rPr>
          <w:rFonts w:cs="Arial"/>
        </w:rPr>
        <w:t>1</w:t>
      </w:r>
      <w:r>
        <w:rPr>
          <w:rFonts w:cs="Arial"/>
        </w:rPr>
        <w:t>.1-1</w:t>
      </w:r>
      <w:r w:rsidRPr="007A1B18">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A1B18" w:rsidRPr="004D6DE3" w14:paraId="374C1691"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C2CEE61" w14:textId="77777777" w:rsidR="007A1B18" w:rsidRPr="004D6DE3" w:rsidRDefault="007A1B18"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2C1F732"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6353206"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1CCE980" w14:textId="77777777" w:rsidR="007A1B18" w:rsidRPr="004D6DE3" w:rsidRDefault="007A1B18"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D267465"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7A1B18" w:rsidRPr="004D6DE3" w14:paraId="5F31E086"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D0A9B47" w14:textId="77777777" w:rsidR="007A1B18" w:rsidRPr="004D6DE3" w:rsidRDefault="007A1B18"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F3F47F"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BF76FCD"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E88BFC5" w14:textId="77777777" w:rsidR="007A1B18" w:rsidRPr="004D6DE3" w:rsidRDefault="007A1B18" w:rsidP="002D5D5E">
            <w:pPr>
              <w:spacing w:after="0"/>
              <w:rPr>
                <w:rFonts w:ascii="Arial" w:eastAsia="Calibri" w:hAnsi="Arial" w:cs="Arial"/>
                <w:b/>
                <w:bCs/>
                <w:sz w:val="18"/>
                <w:szCs w:val="18"/>
                <w:lang w:val="en-US" w:eastAsia="zh-CN"/>
              </w:rPr>
            </w:pPr>
          </w:p>
        </w:tc>
      </w:tr>
      <w:tr w:rsidR="007A1B18" w:rsidRPr="004D6DE3" w14:paraId="4B17370B"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77F6D8B" w14:textId="77777777" w:rsidR="007A1B18" w:rsidRPr="004D6DE3" w:rsidRDefault="007A1B18"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E9A2073"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9DBA309"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A0A6026" w14:textId="77777777" w:rsidR="007A1B18" w:rsidRPr="004D6DE3" w:rsidRDefault="007A1B18" w:rsidP="002D5D5E">
            <w:pPr>
              <w:spacing w:after="0"/>
              <w:rPr>
                <w:rFonts w:ascii="Arial" w:eastAsia="Calibri" w:hAnsi="Arial" w:cs="Arial"/>
                <w:b/>
                <w:bCs/>
                <w:sz w:val="18"/>
                <w:szCs w:val="18"/>
                <w:lang w:val="en-US" w:eastAsia="zh-CN"/>
              </w:rPr>
            </w:pPr>
          </w:p>
        </w:tc>
      </w:tr>
      <w:tr w:rsidR="007A1B18" w:rsidRPr="004D6DE3" w14:paraId="1BD25071"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54A78566" w14:textId="77777777" w:rsidR="007A1B18" w:rsidRPr="00A1115A" w:rsidRDefault="007A1B18" w:rsidP="002D5D5E">
            <w:pPr>
              <w:pStyle w:val="TAC"/>
            </w:pPr>
            <w:r w:rsidRPr="00A1115A">
              <w:t>n7</w:t>
            </w:r>
          </w:p>
        </w:tc>
        <w:tc>
          <w:tcPr>
            <w:tcW w:w="3536" w:type="dxa"/>
            <w:tcBorders>
              <w:top w:val="single" w:sz="4" w:space="0" w:color="auto"/>
              <w:left w:val="single" w:sz="4" w:space="0" w:color="auto"/>
              <w:bottom w:val="single" w:sz="4" w:space="0" w:color="auto"/>
              <w:right w:val="single" w:sz="4" w:space="0" w:color="auto"/>
            </w:tcBorders>
          </w:tcPr>
          <w:p w14:paraId="39B5832E" w14:textId="77777777" w:rsidR="007A1B18" w:rsidRPr="00A1115A" w:rsidRDefault="007A1B18"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03764F7C" w14:textId="77777777" w:rsidR="007A1B18" w:rsidRPr="00A1115A" w:rsidRDefault="007A1B18"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6CD3FE5E" w14:textId="77777777" w:rsidR="007A1B18" w:rsidRPr="00A1115A" w:rsidRDefault="007A1B18" w:rsidP="002D5D5E">
            <w:pPr>
              <w:pStyle w:val="TAC"/>
            </w:pPr>
            <w:r w:rsidRPr="00A1115A">
              <w:t>FDD</w:t>
            </w:r>
          </w:p>
        </w:tc>
      </w:tr>
      <w:tr w:rsidR="007A1B18" w:rsidRPr="004D6DE3" w14:paraId="1F22D1FD"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64AEED" w14:textId="77777777" w:rsidR="007A1B18" w:rsidRPr="004D6DE3" w:rsidRDefault="007A1B18"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2797BCED" w14:textId="77777777" w:rsidR="007A1B18" w:rsidRPr="00A1115A" w:rsidRDefault="007A1B18"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03378946" w14:textId="77777777" w:rsidR="007A1B18" w:rsidRPr="00A1115A" w:rsidRDefault="007A1B18"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0499E640" w14:textId="77777777" w:rsidR="007A1B18" w:rsidRPr="00A1115A" w:rsidRDefault="007A1B18" w:rsidP="002D5D5E">
            <w:pPr>
              <w:pStyle w:val="TAC"/>
            </w:pPr>
            <w:r w:rsidRPr="00A1115A">
              <w:t>SDL</w:t>
            </w:r>
            <w:r>
              <w:rPr>
                <w:vertAlign w:val="superscript"/>
              </w:rPr>
              <w:t>19</w:t>
            </w:r>
          </w:p>
        </w:tc>
      </w:tr>
      <w:tr w:rsidR="007A1B18" w:rsidRPr="004D6DE3" w14:paraId="3EB76102"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5DE8BE1" w14:textId="77777777" w:rsidR="007A1B18" w:rsidRPr="004D6DE3" w:rsidRDefault="007A1B18"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15A8EB14" w14:textId="77777777" w:rsidR="007A1B18" w:rsidRPr="00A1115A" w:rsidRDefault="007A1B18" w:rsidP="002D5D5E">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0C4F202B" w14:textId="77777777" w:rsidR="007A1B18" w:rsidRPr="00A1115A" w:rsidRDefault="007A1B18" w:rsidP="002D5D5E">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5291CECD" w14:textId="77777777" w:rsidR="007A1B18" w:rsidRPr="00A1115A" w:rsidRDefault="007A1B18" w:rsidP="002D5D5E">
            <w:pPr>
              <w:pStyle w:val="TAC"/>
            </w:pPr>
            <w:r w:rsidRPr="00A1115A">
              <w:t>TDD</w:t>
            </w:r>
          </w:p>
        </w:tc>
      </w:tr>
    </w:tbl>
    <w:p w14:paraId="1C11534F" w14:textId="77777777" w:rsidR="007A1B18" w:rsidRDefault="007A1B18" w:rsidP="007A1B18">
      <w:pPr>
        <w:rPr>
          <w:lang w:eastAsia="zh-CN"/>
        </w:rPr>
      </w:pPr>
    </w:p>
    <w:p w14:paraId="5FB5BF69" w14:textId="053686B4" w:rsidR="007A1B18" w:rsidRPr="007A1B18" w:rsidRDefault="007A1B18" w:rsidP="007A1B18">
      <w:pPr>
        <w:pStyle w:val="Heading4"/>
      </w:pPr>
      <w:bookmarkStart w:id="157" w:name="_Toc180420400"/>
      <w:r w:rsidRPr="007A1B18">
        <w:t>5.</w:t>
      </w:r>
      <w:r>
        <w:t>7</w:t>
      </w:r>
      <w:r w:rsidRPr="007A1B18">
        <w:t>.1.2</w:t>
      </w:r>
      <w:r w:rsidRPr="007A1B18">
        <w:tab/>
        <w:t>Channel bandwidths per operating band for CA</w:t>
      </w:r>
      <w:bookmarkEnd w:id="157"/>
    </w:p>
    <w:p w14:paraId="5A7D0472" w14:textId="30F93002" w:rsidR="007A1B18" w:rsidRPr="006C68CC" w:rsidRDefault="007A1B18" w:rsidP="007A1B18">
      <w:pPr>
        <w:pStyle w:val="TH"/>
        <w:rPr>
          <w:rFonts w:cs="Arial"/>
        </w:rPr>
      </w:pPr>
      <w:r>
        <w:rPr>
          <w:rFonts w:cs="Arial"/>
        </w:rPr>
        <w:t xml:space="preserve">Table </w:t>
      </w:r>
      <w:r w:rsidRPr="006C68CC">
        <w:rPr>
          <w:rFonts w:cs="Arial"/>
        </w:rPr>
        <w:t>5.</w:t>
      </w:r>
      <w:r>
        <w:rPr>
          <w:rFonts w:cs="Arial"/>
        </w:rPr>
        <w:t>7</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346" w:type="pct"/>
        <w:tblLook w:val="04A0" w:firstRow="1" w:lastRow="0" w:firstColumn="1" w:lastColumn="0" w:noHBand="0" w:noVBand="1"/>
      </w:tblPr>
      <w:tblGrid>
        <w:gridCol w:w="1491"/>
        <w:gridCol w:w="1652"/>
        <w:gridCol w:w="666"/>
        <w:gridCol w:w="3276"/>
        <w:gridCol w:w="1286"/>
      </w:tblGrid>
      <w:tr w:rsidR="007A1B18" w:rsidRPr="004D6DE3" w14:paraId="3DDF6001" w14:textId="77777777" w:rsidTr="002D5D5E">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20796F" w14:textId="77777777" w:rsidR="007A1B18" w:rsidRPr="004D6DE3" w:rsidRDefault="007A1B18"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7A1B18" w:rsidRPr="004D6DE3" w14:paraId="5A1FBBDE" w14:textId="77777777" w:rsidTr="002D5D5E">
        <w:trPr>
          <w:trHeight w:val="49"/>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D72E78C" w14:textId="77777777" w:rsidR="007A1B18" w:rsidRPr="004D6DE3" w:rsidRDefault="007A1B18"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C29AFE3"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64D82FC"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46A6F090"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0D679730"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7A1B18" w:rsidRPr="004D6DE3" w14:paraId="7B0C5DC1" w14:textId="77777777" w:rsidTr="002D5D5E">
        <w:trPr>
          <w:trHeight w:val="57"/>
        </w:trPr>
        <w:tc>
          <w:tcPr>
            <w:tcW w:w="932" w:type="pct"/>
            <w:tcBorders>
              <w:top w:val="single" w:sz="4" w:space="0" w:color="auto"/>
              <w:left w:val="single" w:sz="4" w:space="0" w:color="auto"/>
              <w:right w:val="single" w:sz="4" w:space="0" w:color="auto"/>
            </w:tcBorders>
            <w:shd w:val="clear" w:color="auto" w:fill="auto"/>
            <w:vAlign w:val="center"/>
          </w:tcPr>
          <w:p w14:paraId="0E770CAB" w14:textId="77777777" w:rsidR="007A1B18" w:rsidRPr="004D6DE3" w:rsidRDefault="007A1B18" w:rsidP="002D5D5E">
            <w:pPr>
              <w:spacing w:after="0"/>
              <w:rPr>
                <w:rFonts w:ascii="Arial" w:hAnsi="Arial" w:cs="Arial"/>
                <w:color w:val="000000"/>
                <w:sz w:val="18"/>
                <w:szCs w:val="18"/>
              </w:rPr>
            </w:pPr>
            <w:r w:rsidRPr="002837A6">
              <w:rPr>
                <w:rFonts w:ascii="Arial" w:hAnsi="Arial" w:cs="Arial"/>
                <w:color w:val="000000"/>
                <w:sz w:val="18"/>
                <w:szCs w:val="18"/>
              </w:rPr>
              <w:t>CA_n</w:t>
            </w:r>
            <w:r>
              <w:rPr>
                <w:rFonts w:ascii="Arial" w:hAnsi="Arial" w:cs="Arial"/>
                <w:color w:val="000000"/>
                <w:sz w:val="18"/>
                <w:szCs w:val="18"/>
              </w:rPr>
              <w:t>7</w:t>
            </w:r>
            <w:r w:rsidRPr="002837A6">
              <w:rPr>
                <w:rFonts w:ascii="Arial" w:hAnsi="Arial" w:cs="Arial"/>
                <w:color w:val="000000"/>
                <w:sz w:val="18"/>
                <w:szCs w:val="18"/>
              </w:rPr>
              <w:t>A-n75A-n78A</w:t>
            </w:r>
          </w:p>
        </w:tc>
        <w:tc>
          <w:tcPr>
            <w:tcW w:w="1028" w:type="pct"/>
            <w:tcBorders>
              <w:top w:val="single" w:sz="4" w:space="0" w:color="auto"/>
              <w:left w:val="nil"/>
              <w:right w:val="single" w:sz="4" w:space="0" w:color="auto"/>
            </w:tcBorders>
            <w:shd w:val="clear" w:color="auto" w:fill="auto"/>
          </w:tcPr>
          <w:p w14:paraId="082DA782" w14:textId="77777777" w:rsidR="007A1B18" w:rsidRDefault="007A1B18" w:rsidP="002D5D5E">
            <w:pPr>
              <w:spacing w:after="0"/>
            </w:pPr>
            <w:r w:rsidRPr="0008739F">
              <w:rPr>
                <w:rFonts w:ascii="Arial" w:hAnsi="Arial" w:cs="Arial"/>
                <w:color w:val="000000"/>
                <w:sz w:val="18"/>
                <w:szCs w:val="18"/>
              </w:rPr>
              <w:t>CA_n</w:t>
            </w:r>
            <w:r>
              <w:rPr>
                <w:rFonts w:ascii="Arial" w:hAnsi="Arial" w:cs="Arial"/>
                <w:color w:val="000000"/>
                <w:sz w:val="18"/>
                <w:szCs w:val="18"/>
              </w:rPr>
              <w:t>7</w:t>
            </w:r>
            <w:r w:rsidRPr="0008739F">
              <w:rPr>
                <w:rFonts w:ascii="Arial" w:hAnsi="Arial" w:cs="Arial"/>
                <w:color w:val="000000"/>
                <w:sz w:val="18"/>
                <w:szCs w:val="18"/>
              </w:rPr>
              <w:t>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A7FE038"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6C9B4CF" w14:textId="77777777" w:rsidR="007A1B18" w:rsidRPr="004D6DE3" w:rsidRDefault="007A1B18"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332A5BB1" w14:textId="77777777" w:rsidR="007A1B18" w:rsidRPr="004D6DE3" w:rsidRDefault="007A1B18" w:rsidP="002D5D5E">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DengXian" w:hAnsi="Arial" w:cs="Arial"/>
                <w:sz w:val="18"/>
                <w:szCs w:val="18"/>
                <w:lang w:eastAsia="zh-CN"/>
              </w:rPr>
              <w:t>and</w:t>
            </w:r>
            <w:r w:rsidRPr="003A114E">
              <w:rPr>
                <w:rFonts w:ascii="Arial" w:hAnsi="Arial" w:cs="Arial"/>
                <w:sz w:val="18"/>
                <w:szCs w:val="18"/>
              </w:rPr>
              <w:t xml:space="preserve"> 5</w:t>
            </w:r>
          </w:p>
        </w:tc>
      </w:tr>
      <w:tr w:rsidR="007A1B18" w:rsidRPr="004D6DE3" w14:paraId="3A7EADAA" w14:textId="77777777" w:rsidTr="002D5D5E">
        <w:trPr>
          <w:trHeight w:val="57"/>
        </w:trPr>
        <w:tc>
          <w:tcPr>
            <w:tcW w:w="932" w:type="pct"/>
            <w:tcBorders>
              <w:left w:val="single" w:sz="4" w:space="0" w:color="auto"/>
              <w:right w:val="single" w:sz="4" w:space="0" w:color="auto"/>
            </w:tcBorders>
            <w:shd w:val="clear" w:color="auto" w:fill="auto"/>
            <w:vAlign w:val="center"/>
          </w:tcPr>
          <w:p w14:paraId="2475A7C1" w14:textId="77777777" w:rsidR="007A1B18" w:rsidRPr="004D6DE3" w:rsidRDefault="007A1B18"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50B16DA8" w14:textId="77777777" w:rsidR="007A1B18" w:rsidRDefault="007A1B18"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1C89801"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77C2D43" w14:textId="77777777" w:rsidR="007A1B18" w:rsidRPr="004D6DE3" w:rsidRDefault="007A1B18"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01E14773" w14:textId="77777777" w:rsidR="007A1B18" w:rsidRPr="004D6DE3" w:rsidRDefault="007A1B18" w:rsidP="002D5D5E">
            <w:pPr>
              <w:spacing w:after="0"/>
              <w:rPr>
                <w:rFonts w:ascii="Arial" w:hAnsi="Arial" w:cs="Arial"/>
                <w:sz w:val="18"/>
                <w:szCs w:val="18"/>
              </w:rPr>
            </w:pPr>
          </w:p>
        </w:tc>
      </w:tr>
      <w:tr w:rsidR="007A1B18" w:rsidRPr="004D6DE3" w14:paraId="169134EE" w14:textId="77777777" w:rsidTr="002D5D5E">
        <w:trPr>
          <w:trHeight w:val="57"/>
        </w:trPr>
        <w:tc>
          <w:tcPr>
            <w:tcW w:w="932" w:type="pct"/>
            <w:tcBorders>
              <w:left w:val="single" w:sz="4" w:space="0" w:color="auto"/>
              <w:bottom w:val="single" w:sz="4" w:space="0" w:color="auto"/>
              <w:right w:val="single" w:sz="4" w:space="0" w:color="auto"/>
            </w:tcBorders>
            <w:shd w:val="clear" w:color="auto" w:fill="auto"/>
            <w:vAlign w:val="center"/>
          </w:tcPr>
          <w:p w14:paraId="28D93704" w14:textId="77777777" w:rsidR="007A1B18" w:rsidRPr="004D6DE3" w:rsidRDefault="007A1B18"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0206048" w14:textId="77777777" w:rsidR="007A1B18" w:rsidRDefault="007A1B18"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1A7D1A"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43E2B35" w14:textId="77777777" w:rsidR="007A1B18" w:rsidRPr="004D6DE3" w:rsidRDefault="007A1B18"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200C6526" w14:textId="77777777" w:rsidR="007A1B18" w:rsidRPr="004D6DE3" w:rsidRDefault="007A1B18" w:rsidP="002D5D5E">
            <w:pPr>
              <w:spacing w:after="0"/>
              <w:rPr>
                <w:rFonts w:ascii="Arial" w:hAnsi="Arial" w:cs="Arial"/>
                <w:sz w:val="18"/>
                <w:szCs w:val="18"/>
              </w:rPr>
            </w:pPr>
          </w:p>
        </w:tc>
      </w:tr>
    </w:tbl>
    <w:p w14:paraId="5BA844EF" w14:textId="77777777" w:rsidR="007A1B18" w:rsidRDefault="007A1B18" w:rsidP="007A1B18">
      <w:pPr>
        <w:spacing w:after="0"/>
        <w:rPr>
          <w:rFonts w:eastAsia="Calibri"/>
          <w:lang w:eastAsia="ko-KR"/>
        </w:rPr>
      </w:pPr>
    </w:p>
    <w:p w14:paraId="616960AF" w14:textId="77777777" w:rsidR="007A1B18" w:rsidRPr="004D6DE3" w:rsidRDefault="007A1B18" w:rsidP="007A1B18">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22AF0DF1" w14:textId="77777777" w:rsidR="007A1B18" w:rsidRDefault="007A1B18" w:rsidP="007A1B18"/>
    <w:p w14:paraId="30B68D66" w14:textId="1D73580F" w:rsidR="007A1B18" w:rsidRPr="007A1B18" w:rsidRDefault="007A1B18" w:rsidP="007A1B18">
      <w:pPr>
        <w:pStyle w:val="Heading4"/>
      </w:pPr>
      <w:bookmarkStart w:id="158" w:name="_Toc180420401"/>
      <w:r w:rsidRPr="007A1B18">
        <w:lastRenderedPageBreak/>
        <w:t>5.</w:t>
      </w:r>
      <w:r>
        <w:t>7</w:t>
      </w:r>
      <w:r w:rsidRPr="007A1B18">
        <w:t>.1.3</w:t>
      </w:r>
      <w:r w:rsidRPr="007A1B18">
        <w:tab/>
        <w:t>∆T</w:t>
      </w:r>
      <w:r w:rsidRPr="007A1B18">
        <w:rPr>
          <w:vertAlign w:val="subscript"/>
        </w:rPr>
        <w:t>IB</w:t>
      </w:r>
      <w:r w:rsidRPr="007A1B18">
        <w:rPr>
          <w:rFonts w:hint="eastAsia"/>
          <w:vertAlign w:val="subscript"/>
        </w:rPr>
        <w:t>,c</w:t>
      </w:r>
      <w:r w:rsidRPr="007A1B18">
        <w:t xml:space="preserve"> and ∆R</w:t>
      </w:r>
      <w:r w:rsidRPr="007A1B18">
        <w:rPr>
          <w:vertAlign w:val="subscript"/>
        </w:rPr>
        <w:t>IB</w:t>
      </w:r>
      <w:r w:rsidRPr="007A1B18">
        <w:rPr>
          <w:rFonts w:hint="eastAsia"/>
          <w:vertAlign w:val="subscript"/>
        </w:rPr>
        <w:t>,c</w:t>
      </w:r>
      <w:r w:rsidRPr="007A1B18">
        <w:t xml:space="preserve"> values</w:t>
      </w:r>
      <w:bookmarkEnd w:id="158"/>
    </w:p>
    <w:p w14:paraId="665B5A65" w14:textId="77777777" w:rsidR="007A1B18" w:rsidRPr="008A04AB" w:rsidRDefault="007A1B18" w:rsidP="007A1B18">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9A7B473" w14:textId="77777777" w:rsidR="007A1B18" w:rsidRDefault="007A1B18" w:rsidP="007A1B18">
      <w:r>
        <w:t xml:space="preserve">For </w:t>
      </w:r>
      <w:r>
        <w:rPr>
          <w:lang w:val="en-US" w:eastAsia="zh-CN"/>
        </w:rPr>
        <w:t>CA</w:t>
      </w:r>
      <w:r>
        <w:rPr>
          <w:lang w:eastAsia="zh-CN"/>
        </w:rPr>
        <w:t>_</w:t>
      </w:r>
      <w:r>
        <w:rPr>
          <w:lang w:val="en-US" w:eastAsia="zh-CN"/>
        </w:rPr>
        <w:t>n7</w:t>
      </w:r>
      <w:r>
        <w:rPr>
          <w:lang w:eastAsia="ja-JP"/>
        </w:rPr>
        <w:t>-n</w:t>
      </w:r>
      <w:r>
        <w:rPr>
          <w:lang w:val="en-US" w:eastAsia="zh-CN"/>
        </w:rPr>
        <w:t>75-</w:t>
      </w:r>
      <w:r>
        <w:rPr>
          <w:rFonts w:hint="eastAsia"/>
          <w:lang w:val="en-US" w:eastAsia="zh-CN"/>
        </w:rPr>
        <w:t>n</w:t>
      </w:r>
      <w:r>
        <w:rPr>
          <w:lang w:val="en-US"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11C27EDD" w14:textId="193A3EF1" w:rsidR="007A1B18" w:rsidRPr="006C68CC" w:rsidRDefault="007A1B18" w:rsidP="007A1B18">
      <w:pPr>
        <w:pStyle w:val="Heading3"/>
        <w:rPr>
          <w:rFonts w:cs="Arial"/>
          <w:szCs w:val="28"/>
          <w:lang w:val="en-US" w:eastAsia="zh-CN"/>
        </w:rPr>
      </w:pPr>
      <w:bookmarkStart w:id="159" w:name="_Toc180420402"/>
      <w:r w:rsidRPr="006C68CC">
        <w:rPr>
          <w:rFonts w:cs="Arial"/>
          <w:szCs w:val="28"/>
          <w:lang w:val="en-US" w:eastAsia="zh-CN"/>
        </w:rPr>
        <w:t>5.</w:t>
      </w:r>
      <w:r>
        <w:rPr>
          <w:rFonts w:cs="Arial"/>
          <w:szCs w:val="28"/>
          <w:lang w:val="en-US" w:eastAsia="zh-CN"/>
        </w:rPr>
        <w:t>7</w:t>
      </w:r>
      <w:r w:rsidRPr="006C68CC">
        <w:rPr>
          <w:rFonts w:cs="Arial"/>
          <w:szCs w:val="28"/>
          <w:lang w:val="en-US" w:eastAsia="zh-CN"/>
        </w:rPr>
        <w:t>.2</w:t>
      </w:r>
      <w:r w:rsidRPr="006C68CC">
        <w:rPr>
          <w:rFonts w:cs="Arial"/>
          <w:szCs w:val="28"/>
          <w:lang w:val="en-US" w:eastAsia="zh-CN"/>
        </w:rPr>
        <w:tab/>
        <w:t>Specific for 2 bands UL CA</w:t>
      </w:r>
      <w:bookmarkEnd w:id="159"/>
    </w:p>
    <w:p w14:paraId="6D89AB04" w14:textId="4D6CE0E7" w:rsidR="007A1B18" w:rsidRPr="006C68CC" w:rsidRDefault="007A1B18" w:rsidP="006C68CC">
      <w:pPr>
        <w:pStyle w:val="Heading4"/>
      </w:pPr>
      <w:bookmarkStart w:id="160" w:name="_Toc180420403"/>
      <w:r w:rsidRPr="006C68CC">
        <w:t>5.</w:t>
      </w:r>
      <w:r>
        <w:t>7</w:t>
      </w:r>
      <w:r w:rsidRPr="006C68CC">
        <w:t>.2.1</w:t>
      </w:r>
      <w:r w:rsidRPr="006C68CC">
        <w:tab/>
        <w:t>UE co-existence studies</w:t>
      </w:r>
      <w:bookmarkEnd w:id="160"/>
    </w:p>
    <w:p w14:paraId="5572A446" w14:textId="77777777" w:rsidR="007A1B18" w:rsidRDefault="007A1B18" w:rsidP="007A1B18">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2A14F9F5" w14:textId="51BD4CDB" w:rsidR="007A1B18" w:rsidRPr="00242348" w:rsidRDefault="007A1B18" w:rsidP="007A1B18">
      <w:pPr>
        <w:pStyle w:val="Heading5"/>
        <w:overflowPunct w:val="0"/>
        <w:autoSpaceDE w:val="0"/>
        <w:autoSpaceDN w:val="0"/>
        <w:adjustRightInd w:val="0"/>
        <w:textAlignment w:val="baseline"/>
        <w:rPr>
          <w:snapToGrid w:val="0"/>
          <w:lang w:eastAsia="en-GB"/>
        </w:rPr>
      </w:pPr>
      <w:bookmarkStart w:id="161" w:name="_Toc180420404"/>
      <w:r w:rsidRPr="00242348">
        <w:rPr>
          <w:rFonts w:hint="eastAsia"/>
          <w:snapToGrid w:val="0"/>
          <w:lang w:eastAsia="en-GB"/>
        </w:rPr>
        <w:t>5.</w:t>
      </w:r>
      <w:r>
        <w:rPr>
          <w:snapToGrid w:val="0"/>
          <w:lang w:eastAsia="en-GB"/>
        </w:rPr>
        <w:t>7</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61"/>
    </w:p>
    <w:p w14:paraId="01C5EE65" w14:textId="77777777" w:rsidR="007A1B18" w:rsidRPr="0007219E" w:rsidRDefault="007A1B18" w:rsidP="007A1B18">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2157499F" w14:textId="66F9CCE5" w:rsidR="007A1B18" w:rsidRPr="00A76C0A" w:rsidRDefault="007A1B18" w:rsidP="007A1B18">
      <w:pPr>
        <w:rPr>
          <w:rFonts w:eastAsia="MS Mincho"/>
        </w:rPr>
      </w:pPr>
      <w:r w:rsidRPr="00A76C0A">
        <w:rPr>
          <w:rFonts w:eastAsia="MS Mincho"/>
        </w:rPr>
        <w:t xml:space="preserve">Table </w:t>
      </w:r>
      <w:r w:rsidRPr="00A76C0A">
        <w:rPr>
          <w:rFonts w:eastAsia="MS Mincho" w:hint="eastAsia"/>
        </w:rPr>
        <w:t>5.</w:t>
      </w:r>
      <w:r>
        <w:rPr>
          <w:rFonts w:eastAsia="MS Mincho"/>
        </w:rPr>
        <w:t>7.2.1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7</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7</w:t>
      </w:r>
      <w:r w:rsidRPr="009D535B">
        <w:rPr>
          <w:rFonts w:eastAsia="MS Mincho"/>
        </w:rPr>
        <w:t>A-n</w:t>
      </w:r>
      <w:r>
        <w:rPr>
          <w:rFonts w:eastAsia="MS Mincho"/>
        </w:rPr>
        <w:t>78</w:t>
      </w:r>
      <w:r w:rsidRPr="009D535B">
        <w:rPr>
          <w:rFonts w:eastAsia="MS Mincho"/>
        </w:rPr>
        <w:t>A</w:t>
      </w:r>
      <w:r w:rsidRPr="00A76C0A">
        <w:rPr>
          <w:rFonts w:eastAsia="MS Mincho"/>
        </w:rPr>
        <w:t>.</w:t>
      </w:r>
    </w:p>
    <w:p w14:paraId="2CB023B2" w14:textId="77667785" w:rsidR="007A1B18" w:rsidRPr="006C68CC" w:rsidRDefault="007A1B18" w:rsidP="006C68CC">
      <w:pPr>
        <w:pStyle w:val="TH"/>
        <w:rPr>
          <w:rFonts w:cs="Arial"/>
          <w:b w:val="0"/>
        </w:rPr>
      </w:pPr>
      <w:r w:rsidRPr="006C68CC">
        <w:rPr>
          <w:rFonts w:cs="Arial"/>
        </w:rPr>
        <w:t>Table 5.</w:t>
      </w:r>
      <w:r>
        <w:rPr>
          <w:rFonts w:cs="Arial"/>
        </w:rPr>
        <w:t>7</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A1B18" w14:paraId="5CF44707"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56205A" w14:textId="77777777" w:rsidR="007A1B18" w:rsidRDefault="007A1B18"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421D9" w14:textId="77777777" w:rsidR="007A1B18" w:rsidRDefault="007A1B18"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32CC3" w14:textId="77777777" w:rsidR="007A1B18" w:rsidRDefault="007A1B18"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49381D" w14:textId="77777777" w:rsidR="007A1B18" w:rsidRDefault="007A1B18"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FA935E" w14:textId="77777777" w:rsidR="007A1B18" w:rsidRDefault="007A1B18" w:rsidP="002D5D5E">
            <w:pPr>
              <w:pStyle w:val="TAH"/>
            </w:pPr>
            <w:r>
              <w:t>f</w:t>
            </w:r>
            <w:r>
              <w:rPr>
                <w:vertAlign w:val="subscript"/>
              </w:rPr>
              <w:t>y_high</w:t>
            </w:r>
          </w:p>
        </w:tc>
      </w:tr>
      <w:tr w:rsidR="007A1B18" w14:paraId="2B8A360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5B521" w14:textId="77777777" w:rsidR="007A1B18" w:rsidRDefault="007A1B18"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1287CE" w14:textId="77777777" w:rsidR="007A1B18" w:rsidRDefault="007A1B18"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F0DB5A"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1BECA7"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529E27"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7A1B18" w14:paraId="4EF1D1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488289"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C4BE9A" w14:textId="77777777" w:rsidR="007A1B18" w:rsidRPr="00273823" w:rsidRDefault="007A1B18" w:rsidP="002D5D5E">
            <w:pPr>
              <w:keepNext/>
              <w:keepLines/>
              <w:spacing w:after="0"/>
              <w:jc w:val="center"/>
              <w:rPr>
                <w:sz w:val="18"/>
                <w:lang w:val="en-US"/>
              </w:rPr>
            </w:pPr>
            <w:r w:rsidRPr="00075699">
              <w:rPr>
                <w:sz w:val="18"/>
                <w:szCs w:val="18"/>
              </w:rPr>
              <w:t>730</w:t>
            </w:r>
            <w:r w:rsidRPr="00273823">
              <w:rPr>
                <w:sz w:val="18"/>
                <w:lang w:val="en-US"/>
              </w:rPr>
              <w:t>–</w:t>
            </w:r>
            <w:r w:rsidRPr="00075699">
              <w:rPr>
                <w:sz w:val="18"/>
                <w:szCs w:val="18"/>
              </w:rPr>
              <w:t>1300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D0E51A" w14:textId="77777777" w:rsidR="007A1B18" w:rsidRDefault="007A1B18" w:rsidP="002D5D5E">
            <w:pPr>
              <w:keepNext/>
              <w:keepLines/>
              <w:spacing w:after="0"/>
              <w:jc w:val="center"/>
              <w:rPr>
                <w:sz w:val="18"/>
                <w:lang w:val="en-US"/>
              </w:rPr>
            </w:pPr>
            <w:r w:rsidRPr="00075699">
              <w:rPr>
                <w:sz w:val="18"/>
                <w:szCs w:val="18"/>
              </w:rPr>
              <w:t>5800</w:t>
            </w:r>
            <w:r>
              <w:rPr>
                <w:sz w:val="18"/>
                <w:lang w:val="en-US"/>
              </w:rPr>
              <w:t>–</w:t>
            </w:r>
            <w:r w:rsidRPr="00075699">
              <w:rPr>
                <w:sz w:val="18"/>
                <w:szCs w:val="18"/>
              </w:rPr>
              <w:t>6370</w:t>
            </w:r>
          </w:p>
        </w:tc>
      </w:tr>
      <w:tr w:rsidR="007A1B18" w14:paraId="7D44272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D481F" w14:textId="77777777" w:rsidR="007A1B18" w:rsidRDefault="007A1B18"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F49ECA"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7C5078"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28086E"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BD81FAF"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7A1B18" w14:paraId="6DF7114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9E23C9"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CFA72A" w14:textId="77777777" w:rsidR="007A1B18" w:rsidRPr="00273823" w:rsidRDefault="007A1B18" w:rsidP="002D5D5E">
            <w:pPr>
              <w:keepNext/>
              <w:keepLines/>
              <w:spacing w:after="0"/>
              <w:jc w:val="center"/>
              <w:rPr>
                <w:sz w:val="18"/>
                <w:lang w:val="en-US"/>
              </w:rPr>
            </w:pPr>
            <w:r w:rsidRPr="00075699">
              <w:rPr>
                <w:sz w:val="18"/>
                <w:szCs w:val="18"/>
                <w:highlight w:val="yellow"/>
              </w:rPr>
              <w:t>1200</w:t>
            </w:r>
            <w:r w:rsidRPr="00717B92">
              <w:rPr>
                <w:sz w:val="18"/>
                <w:highlight w:val="yellow"/>
                <w:lang w:val="en-US"/>
              </w:rPr>
              <w:t>–</w:t>
            </w:r>
            <w:r w:rsidRPr="00075699">
              <w:rPr>
                <w:sz w:val="18"/>
                <w:szCs w:val="18"/>
                <w:highlight w:val="yellow"/>
              </w:rPr>
              <w:t>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CEB99" w14:textId="77777777" w:rsidR="007A1B18" w:rsidRPr="00273823" w:rsidRDefault="007A1B18" w:rsidP="002D5D5E">
            <w:pPr>
              <w:keepNext/>
              <w:keepLines/>
              <w:spacing w:after="0"/>
              <w:jc w:val="center"/>
              <w:rPr>
                <w:sz w:val="18"/>
                <w:lang w:val="en-US"/>
              </w:rPr>
            </w:pPr>
            <w:r w:rsidRPr="00075699">
              <w:rPr>
                <w:sz w:val="18"/>
                <w:szCs w:val="18"/>
              </w:rPr>
              <w:t>4030</w:t>
            </w:r>
            <w:r>
              <w:rPr>
                <w:sz w:val="18"/>
                <w:lang w:val="en-US"/>
              </w:rPr>
              <w:t>–</w:t>
            </w:r>
            <w:r w:rsidRPr="00075699">
              <w:rPr>
                <w:sz w:val="18"/>
                <w:szCs w:val="18"/>
              </w:rPr>
              <w:t>5100</w:t>
            </w:r>
          </w:p>
        </w:tc>
      </w:tr>
      <w:tr w:rsidR="007A1B18" w14:paraId="05FAB10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5F3360" w14:textId="77777777" w:rsidR="007A1B18" w:rsidRDefault="007A1B18"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42CE80"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F90288"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E2E2F7"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429E31C"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7A1B18" w14:paraId="5F8055E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5CC6D"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079F8" w14:textId="77777777" w:rsidR="007A1B18" w:rsidRDefault="007A1B18" w:rsidP="002D5D5E">
            <w:pPr>
              <w:keepNext/>
              <w:keepLines/>
              <w:spacing w:after="0"/>
              <w:jc w:val="center"/>
              <w:rPr>
                <w:sz w:val="18"/>
                <w:lang w:val="en-US"/>
              </w:rPr>
            </w:pPr>
            <w:r w:rsidRPr="00075699">
              <w:rPr>
                <w:sz w:val="18"/>
                <w:szCs w:val="18"/>
              </w:rPr>
              <w:t>8300</w:t>
            </w:r>
            <w:r>
              <w:rPr>
                <w:sz w:val="18"/>
                <w:lang w:val="en-US"/>
              </w:rPr>
              <w:t>–</w:t>
            </w:r>
            <w:r w:rsidRPr="00075699">
              <w:rPr>
                <w:sz w:val="18"/>
                <w:szCs w:val="18"/>
              </w:rPr>
              <w:t>8940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3E90D" w14:textId="77777777" w:rsidR="007A1B18" w:rsidRDefault="007A1B18" w:rsidP="002D5D5E">
            <w:pPr>
              <w:keepNext/>
              <w:keepLines/>
              <w:spacing w:after="0"/>
              <w:jc w:val="center"/>
              <w:rPr>
                <w:sz w:val="18"/>
                <w:lang w:val="en-US"/>
              </w:rPr>
            </w:pPr>
            <w:r w:rsidRPr="00075699">
              <w:rPr>
                <w:sz w:val="18"/>
                <w:szCs w:val="18"/>
              </w:rPr>
              <w:t>9100</w:t>
            </w:r>
            <w:r>
              <w:rPr>
                <w:sz w:val="18"/>
                <w:lang w:val="en-US"/>
              </w:rPr>
              <w:t>–</w:t>
            </w:r>
            <w:r w:rsidRPr="00075699">
              <w:rPr>
                <w:sz w:val="18"/>
                <w:szCs w:val="18"/>
              </w:rPr>
              <w:t>10170</w:t>
            </w:r>
          </w:p>
        </w:tc>
      </w:tr>
      <w:tr w:rsidR="007A1B18" w14:paraId="328A265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6CC2B4" w14:textId="77777777" w:rsidR="007A1B18" w:rsidRDefault="007A1B18"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766548" w14:textId="77777777" w:rsidR="007A1B18" w:rsidRDefault="007A1B18"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5185898" w14:textId="77777777" w:rsidR="007A1B18" w:rsidRDefault="007A1B18"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0B861A" w14:textId="77777777" w:rsidR="007A1B18" w:rsidRDefault="007A1B18"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F2466D6" w14:textId="77777777" w:rsidR="007A1B18" w:rsidRDefault="007A1B18"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7A1B18" w14:paraId="50A0036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ECAD97" w14:textId="77777777" w:rsidR="007A1B18" w:rsidRDefault="007A1B18"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CC7497" w14:textId="77777777" w:rsidR="007A1B18" w:rsidRPr="00273823" w:rsidRDefault="007A1B18" w:rsidP="002D5D5E">
            <w:pPr>
              <w:keepNext/>
              <w:keepLines/>
              <w:spacing w:after="0"/>
              <w:jc w:val="center"/>
              <w:rPr>
                <w:color w:val="FF0000"/>
                <w:sz w:val="18"/>
                <w:lang w:eastAsia="ja-JP"/>
              </w:rPr>
            </w:pPr>
            <w:r w:rsidRPr="00075699">
              <w:rPr>
                <w:sz w:val="18"/>
                <w:szCs w:val="18"/>
              </w:rPr>
              <w:t>3700</w:t>
            </w:r>
            <w:r>
              <w:rPr>
                <w:sz w:val="18"/>
                <w:lang w:val="en-US"/>
              </w:rPr>
              <w:t>–</w:t>
            </w:r>
            <w:r w:rsidRPr="00075699">
              <w:rPr>
                <w:sz w:val="18"/>
                <w:szCs w:val="18"/>
              </w:rPr>
              <w:t>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A18CB7" w14:textId="77777777" w:rsidR="007A1B18" w:rsidRDefault="007A1B18" w:rsidP="002D5D5E">
            <w:pPr>
              <w:keepNext/>
              <w:keepLines/>
              <w:spacing w:after="0"/>
              <w:jc w:val="center"/>
              <w:rPr>
                <w:sz w:val="18"/>
                <w:lang w:eastAsia="ja-JP"/>
              </w:rPr>
            </w:pPr>
            <w:r w:rsidRPr="00075699">
              <w:rPr>
                <w:sz w:val="18"/>
                <w:szCs w:val="18"/>
              </w:rPr>
              <w:t>7330</w:t>
            </w:r>
            <w:r>
              <w:rPr>
                <w:sz w:val="18"/>
                <w:lang w:val="en-US"/>
              </w:rPr>
              <w:t>–</w:t>
            </w:r>
            <w:r w:rsidRPr="00075699">
              <w:rPr>
                <w:sz w:val="18"/>
                <w:szCs w:val="18"/>
              </w:rPr>
              <w:t>8900</w:t>
            </w:r>
          </w:p>
        </w:tc>
      </w:tr>
      <w:tr w:rsidR="00231FDB" w14:paraId="3999B9E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AE4AE0"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7B3FE1"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4E5FAC"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C2DF194" w14:textId="77777777" w:rsidR="00231FDB" w:rsidRDefault="00231FDB" w:rsidP="002D5D5E">
            <w:pPr>
              <w:pStyle w:val="TAL"/>
              <w:jc w:val="center"/>
              <w:rPr>
                <w:lang w:val="en-US"/>
              </w:rPr>
            </w:pPr>
          </w:p>
        </w:tc>
      </w:tr>
      <w:tr w:rsidR="00231FDB" w14:paraId="4290443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E4FA6"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C286FE" w14:textId="77777777" w:rsidR="00231FDB" w:rsidRDefault="00231FDB" w:rsidP="002D5D5E">
            <w:pPr>
              <w:keepNext/>
              <w:keepLines/>
              <w:spacing w:after="0"/>
              <w:jc w:val="center"/>
              <w:rPr>
                <w:sz w:val="18"/>
                <w:lang w:eastAsia="ja-JP"/>
              </w:rPr>
            </w:pPr>
            <w:r w:rsidRPr="00075699">
              <w:rPr>
                <w:sz w:val="18"/>
                <w:szCs w:val="18"/>
                <w:highlight w:val="yellow"/>
              </w:rPr>
              <w:t>1460</w:t>
            </w:r>
            <w:r w:rsidRPr="00717B92">
              <w:rPr>
                <w:sz w:val="18"/>
                <w:highlight w:val="yellow"/>
                <w:lang w:val="en-US"/>
              </w:rPr>
              <w:t>–</w:t>
            </w:r>
            <w:r w:rsidRPr="00075699">
              <w:rPr>
                <w:sz w:val="18"/>
                <w:szCs w:val="18"/>
                <w:highlight w:val="yellow"/>
              </w:rPr>
              <w:t>2600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C1A980" w14:textId="77777777" w:rsidR="00231FDB" w:rsidRDefault="00231FDB" w:rsidP="002D5D5E">
            <w:pPr>
              <w:keepNext/>
              <w:keepLines/>
              <w:spacing w:after="0"/>
              <w:jc w:val="center"/>
              <w:rPr>
                <w:sz w:val="18"/>
                <w:lang w:eastAsia="ja-JP"/>
              </w:rPr>
            </w:pPr>
          </w:p>
        </w:tc>
      </w:tr>
      <w:tr w:rsidR="007A1B18" w14:paraId="337750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55B47" w14:textId="77777777" w:rsidR="007A1B18" w:rsidRDefault="007A1B18"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DB8B36" w14:textId="77777777" w:rsidR="007A1B18" w:rsidRDefault="007A1B18"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87856FC" w14:textId="77777777" w:rsidR="007A1B18" w:rsidRDefault="007A1B18"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ADB625" w14:textId="77777777" w:rsidR="007A1B18" w:rsidRDefault="007A1B18"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23196EA" w14:textId="77777777" w:rsidR="007A1B18" w:rsidRDefault="007A1B18"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7A1B18" w14:paraId="4D33D839"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6927C3"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272121" w14:textId="77777777" w:rsidR="007A1B18" w:rsidRDefault="007A1B18" w:rsidP="002D5D5E">
            <w:pPr>
              <w:keepNext/>
              <w:keepLines/>
              <w:spacing w:after="0"/>
              <w:jc w:val="center"/>
              <w:rPr>
                <w:sz w:val="18"/>
                <w:lang w:eastAsia="ja-JP"/>
              </w:rPr>
            </w:pPr>
            <w:r w:rsidRPr="00075699">
              <w:rPr>
                <w:sz w:val="18"/>
                <w:szCs w:val="18"/>
              </w:rPr>
              <w:t>10800</w:t>
            </w:r>
            <w:r>
              <w:rPr>
                <w:sz w:val="18"/>
                <w:lang w:val="en-US"/>
              </w:rPr>
              <w:t>–</w:t>
            </w:r>
            <w:r w:rsidRPr="00075699">
              <w:rPr>
                <w:sz w:val="18"/>
                <w:szCs w:val="18"/>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2EDF29" w14:textId="77777777" w:rsidR="007A1B18" w:rsidRDefault="007A1B18" w:rsidP="002D5D5E">
            <w:pPr>
              <w:keepNext/>
              <w:keepLines/>
              <w:spacing w:after="0"/>
              <w:jc w:val="center"/>
              <w:rPr>
                <w:sz w:val="18"/>
                <w:lang w:eastAsia="ja-JP"/>
              </w:rPr>
            </w:pPr>
            <w:r w:rsidRPr="00075699">
              <w:rPr>
                <w:sz w:val="18"/>
                <w:szCs w:val="18"/>
              </w:rPr>
              <w:t>12400</w:t>
            </w:r>
            <w:r>
              <w:rPr>
                <w:sz w:val="18"/>
                <w:lang w:val="en-US"/>
              </w:rPr>
              <w:t>–</w:t>
            </w:r>
            <w:r w:rsidRPr="00075699">
              <w:rPr>
                <w:sz w:val="18"/>
                <w:szCs w:val="18"/>
              </w:rPr>
              <w:t>13970</w:t>
            </w:r>
          </w:p>
        </w:tc>
      </w:tr>
      <w:tr w:rsidR="00231FDB" w14:paraId="53141E0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AE29D"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D48E0F"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45A93F1"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442D5E2" w14:textId="77777777" w:rsidR="00231FDB" w:rsidRDefault="00231FDB" w:rsidP="002D5D5E">
            <w:pPr>
              <w:pStyle w:val="TAL"/>
              <w:jc w:val="center"/>
              <w:rPr>
                <w:lang w:val="en-US"/>
              </w:rPr>
            </w:pPr>
          </w:p>
        </w:tc>
      </w:tr>
      <w:tr w:rsidR="00231FDB" w14:paraId="7B1ED78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D11E6E"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892FAA" w14:textId="77777777" w:rsidR="00231FDB" w:rsidRDefault="00231FDB" w:rsidP="002D5D5E">
            <w:pPr>
              <w:keepNext/>
              <w:keepLines/>
              <w:spacing w:after="0"/>
              <w:jc w:val="center"/>
              <w:rPr>
                <w:sz w:val="18"/>
                <w:lang w:eastAsia="ja-JP"/>
              </w:rPr>
            </w:pPr>
            <w:r w:rsidRPr="00075699">
              <w:rPr>
                <w:sz w:val="18"/>
                <w:szCs w:val="18"/>
              </w:rPr>
              <w:t>11600</w:t>
            </w:r>
            <w:r>
              <w:rPr>
                <w:sz w:val="18"/>
                <w:lang w:val="en-US"/>
              </w:rPr>
              <w:t>–</w:t>
            </w:r>
            <w:r w:rsidRPr="00075699">
              <w:rPr>
                <w:sz w:val="18"/>
                <w:szCs w:val="18"/>
              </w:rPr>
              <w:t>12740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3F64E18" w14:textId="77777777" w:rsidR="00231FDB" w:rsidRDefault="00231FDB" w:rsidP="002D5D5E">
            <w:pPr>
              <w:keepNext/>
              <w:keepLines/>
              <w:spacing w:after="0"/>
              <w:jc w:val="center"/>
              <w:rPr>
                <w:sz w:val="18"/>
                <w:lang w:eastAsia="ja-JP"/>
              </w:rPr>
            </w:pPr>
          </w:p>
        </w:tc>
      </w:tr>
      <w:tr w:rsidR="007A1B18" w14:paraId="5C8D00B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3FE4C2"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37CAA8" w14:textId="77777777" w:rsidR="007A1B18" w:rsidRDefault="007A1B18"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E666341" w14:textId="77777777" w:rsidR="007A1B18" w:rsidRDefault="007A1B18"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FA6E62"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69812B"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7A1B18" w14:paraId="1B9BEF7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28D15" w14:textId="77777777" w:rsidR="007A1B18" w:rsidRDefault="007A1B18"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CB3578" w14:textId="77777777" w:rsidR="007A1B18" w:rsidRDefault="007A1B18" w:rsidP="002D5D5E">
            <w:pPr>
              <w:keepNext/>
              <w:keepLines/>
              <w:spacing w:after="0"/>
              <w:jc w:val="center"/>
              <w:rPr>
                <w:sz w:val="18"/>
                <w:lang w:eastAsia="ja-JP"/>
              </w:rPr>
            </w:pPr>
            <w:r w:rsidRPr="00075699">
              <w:rPr>
                <w:sz w:val="18"/>
                <w:szCs w:val="18"/>
              </w:rPr>
              <w:t>10630</w:t>
            </w:r>
            <w:r>
              <w:rPr>
                <w:sz w:val="18"/>
                <w:lang w:val="en-US"/>
              </w:rPr>
              <w:t>–</w:t>
            </w:r>
            <w:r w:rsidRPr="00075699">
              <w:rPr>
                <w:sz w:val="18"/>
                <w:szCs w:val="18"/>
              </w:rPr>
              <w:t>12700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F2A6F" w14:textId="77777777" w:rsidR="007A1B18" w:rsidRDefault="007A1B18" w:rsidP="002D5D5E">
            <w:pPr>
              <w:keepNext/>
              <w:keepLines/>
              <w:spacing w:after="0"/>
              <w:jc w:val="center"/>
              <w:rPr>
                <w:sz w:val="18"/>
                <w:lang w:eastAsia="ja-JP"/>
              </w:rPr>
            </w:pPr>
            <w:r w:rsidRPr="00075699">
              <w:rPr>
                <w:sz w:val="18"/>
                <w:szCs w:val="18"/>
              </w:rPr>
              <w:t>6200</w:t>
            </w:r>
            <w:r>
              <w:rPr>
                <w:sz w:val="18"/>
                <w:lang w:val="en-US"/>
              </w:rPr>
              <w:t>–</w:t>
            </w:r>
            <w:r w:rsidRPr="00075699">
              <w:rPr>
                <w:sz w:val="18"/>
                <w:szCs w:val="18"/>
              </w:rPr>
              <w:t>6980</w:t>
            </w:r>
          </w:p>
        </w:tc>
      </w:tr>
      <w:tr w:rsidR="007A1B18" w14:paraId="5018E2E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E8DE8"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D6E9C8"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9D351BC"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F355FE"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36A9B2"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7A1B18" w14:paraId="59CCBA9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C4F468" w14:textId="77777777" w:rsidR="007A1B18" w:rsidRDefault="007A1B18"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120BB" w14:textId="77777777" w:rsidR="007A1B18" w:rsidRDefault="007A1B18" w:rsidP="002D5D5E">
            <w:pPr>
              <w:keepNext/>
              <w:keepLines/>
              <w:spacing w:after="0"/>
              <w:jc w:val="center"/>
              <w:rPr>
                <w:sz w:val="18"/>
                <w:lang w:eastAsia="ja-JP"/>
              </w:rPr>
            </w:pPr>
            <w:r w:rsidRPr="00075699">
              <w:rPr>
                <w:sz w:val="18"/>
                <w:szCs w:val="18"/>
              </w:rPr>
              <w:t>4760</w:t>
            </w:r>
            <w:r>
              <w:rPr>
                <w:sz w:val="18"/>
                <w:lang w:val="en-US"/>
              </w:rPr>
              <w:t>–</w:t>
            </w:r>
            <w:r w:rsidRPr="00075699">
              <w:rPr>
                <w:sz w:val="18"/>
                <w:szCs w:val="18"/>
              </w:rPr>
              <w:t>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195CE" w14:textId="77777777" w:rsidR="007A1B18" w:rsidRDefault="007A1B18" w:rsidP="002D5D5E">
            <w:pPr>
              <w:keepNext/>
              <w:keepLines/>
              <w:spacing w:after="0"/>
              <w:jc w:val="center"/>
              <w:rPr>
                <w:sz w:val="18"/>
                <w:lang w:eastAsia="ja-JP"/>
              </w:rPr>
            </w:pPr>
            <w:r w:rsidRPr="0006107C">
              <w:rPr>
                <w:sz w:val="18"/>
                <w:szCs w:val="18"/>
              </w:rPr>
              <w:t>1</w:t>
            </w:r>
            <w:r>
              <w:rPr>
                <w:sz w:val="18"/>
                <w:szCs w:val="18"/>
              </w:rPr>
              <w:t>00</w:t>
            </w:r>
            <w:r>
              <w:rPr>
                <w:sz w:val="18"/>
                <w:lang w:val="en-US"/>
              </w:rPr>
              <w:t>–</w:t>
            </w:r>
            <w:r w:rsidRPr="00075699">
              <w:rPr>
                <w:sz w:val="18"/>
                <w:szCs w:val="18"/>
              </w:rPr>
              <w:t>1110</w:t>
            </w:r>
          </w:p>
        </w:tc>
      </w:tr>
      <w:tr w:rsidR="007A1B18" w14:paraId="4DEE5A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EA931"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4D8615" w14:textId="77777777" w:rsidR="007A1B18" w:rsidRDefault="007A1B18"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E1D9FD5" w14:textId="77777777" w:rsidR="007A1B18" w:rsidRDefault="007A1B18"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897DCD"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2AC0FFD"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7A1B18" w14:paraId="085B20A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118A9" w14:textId="77777777" w:rsidR="007A1B18" w:rsidRDefault="007A1B18"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1BDBDE" w14:textId="77777777" w:rsidR="007A1B18" w:rsidRDefault="007A1B18" w:rsidP="002D5D5E">
            <w:pPr>
              <w:keepNext/>
              <w:keepLines/>
              <w:spacing w:after="0"/>
              <w:jc w:val="center"/>
              <w:rPr>
                <w:sz w:val="18"/>
                <w:lang w:eastAsia="ja-JP"/>
              </w:rPr>
            </w:pPr>
            <w:r w:rsidRPr="00075699">
              <w:rPr>
                <w:sz w:val="18"/>
                <w:szCs w:val="18"/>
              </w:rPr>
              <w:t>15700</w:t>
            </w:r>
            <w:r>
              <w:rPr>
                <w:sz w:val="18"/>
                <w:lang w:val="en-US"/>
              </w:rPr>
              <w:t>–</w:t>
            </w:r>
            <w:r w:rsidRPr="00075699">
              <w:rPr>
                <w:sz w:val="18"/>
                <w:szCs w:val="18"/>
              </w:rPr>
              <w:t>17770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CEB0A3" w14:textId="77777777" w:rsidR="007A1B18" w:rsidRDefault="007A1B18" w:rsidP="002D5D5E">
            <w:pPr>
              <w:keepNext/>
              <w:keepLines/>
              <w:spacing w:after="0"/>
              <w:jc w:val="center"/>
              <w:rPr>
                <w:sz w:val="18"/>
                <w:lang w:eastAsia="ja-JP"/>
              </w:rPr>
            </w:pPr>
            <w:r w:rsidRPr="00075699">
              <w:rPr>
                <w:sz w:val="18"/>
                <w:szCs w:val="18"/>
              </w:rPr>
              <w:t>13300</w:t>
            </w:r>
            <w:r>
              <w:rPr>
                <w:sz w:val="18"/>
                <w:lang w:val="en-US"/>
              </w:rPr>
              <w:t>–</w:t>
            </w:r>
            <w:r w:rsidRPr="00075699">
              <w:rPr>
                <w:sz w:val="18"/>
                <w:szCs w:val="18"/>
              </w:rPr>
              <w:t>14080</w:t>
            </w:r>
          </w:p>
        </w:tc>
      </w:tr>
      <w:tr w:rsidR="007A1B18" w14:paraId="1A805A6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06C6E"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4C6F8F"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160923E"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D757CD"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0500FF2"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7A1B18" w14:paraId="61E4BD3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1A0B8C" w14:textId="77777777" w:rsidR="007A1B18" w:rsidRDefault="007A1B18"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39DD0D" w14:textId="77777777" w:rsidR="007A1B18" w:rsidRDefault="007A1B18" w:rsidP="002D5D5E">
            <w:pPr>
              <w:keepNext/>
              <w:keepLines/>
              <w:spacing w:after="0"/>
              <w:jc w:val="center"/>
              <w:rPr>
                <w:sz w:val="18"/>
                <w:lang w:eastAsia="ja-JP"/>
              </w:rPr>
            </w:pPr>
            <w:r w:rsidRPr="00075699">
              <w:rPr>
                <w:sz w:val="18"/>
                <w:szCs w:val="18"/>
              </w:rPr>
              <w:t>14900</w:t>
            </w:r>
            <w:r>
              <w:rPr>
                <w:sz w:val="18"/>
                <w:lang w:val="en-US"/>
              </w:rPr>
              <w:t>–</w:t>
            </w:r>
            <w:r w:rsidRPr="00075699">
              <w:rPr>
                <w:sz w:val="18"/>
                <w:szCs w:val="18"/>
              </w:rPr>
              <w:t>16540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E1E395" w14:textId="77777777" w:rsidR="007A1B18" w:rsidRDefault="007A1B18" w:rsidP="002D5D5E">
            <w:pPr>
              <w:keepNext/>
              <w:keepLines/>
              <w:spacing w:after="0"/>
              <w:jc w:val="center"/>
              <w:rPr>
                <w:sz w:val="18"/>
                <w:lang w:eastAsia="ja-JP"/>
              </w:rPr>
            </w:pPr>
            <w:r w:rsidRPr="00075699">
              <w:rPr>
                <w:sz w:val="18"/>
                <w:szCs w:val="18"/>
              </w:rPr>
              <w:t>14100</w:t>
            </w:r>
            <w:r>
              <w:rPr>
                <w:sz w:val="18"/>
                <w:lang w:val="en-US"/>
              </w:rPr>
              <w:t>–</w:t>
            </w:r>
            <w:r w:rsidRPr="00075699">
              <w:rPr>
                <w:sz w:val="18"/>
                <w:szCs w:val="18"/>
              </w:rPr>
              <w:t>15310</w:t>
            </w:r>
          </w:p>
        </w:tc>
      </w:tr>
      <w:tr w:rsidR="007A1B18" w14:paraId="7E4B302A"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3CE5DE" w14:textId="77777777" w:rsidR="007A1B18" w:rsidRDefault="007A1B18"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583B624" w14:textId="77777777" w:rsidR="007A1B18" w:rsidRDefault="007A1B18" w:rsidP="007A1B18">
      <w:pPr>
        <w:rPr>
          <w:rFonts w:ascii="Arial" w:hAnsi="Arial" w:cs="Arial"/>
          <w:b/>
        </w:rPr>
      </w:pPr>
    </w:p>
    <w:p w14:paraId="48EF58B9" w14:textId="77777777" w:rsidR="007A1B18" w:rsidRPr="000B4D61" w:rsidRDefault="007A1B18" w:rsidP="007A1B18">
      <w:pPr>
        <w:rPr>
          <w:rFonts w:eastAsia="MS Mincho"/>
        </w:rPr>
      </w:pPr>
      <w:r>
        <w:rPr>
          <w:rFonts w:eastAsia="MS Mincho"/>
        </w:rPr>
        <w:t xml:space="preserve">Based on the above table, </w:t>
      </w:r>
      <w:r>
        <w:rPr>
          <w:rFonts w:cs="DengXian"/>
          <w:szCs w:val="21"/>
          <w:lang w:eastAsia="ko-KR"/>
        </w:rPr>
        <w:t>3</w:t>
      </w:r>
      <w:r>
        <w:rPr>
          <w:rFonts w:cs="DengXian"/>
          <w:szCs w:val="21"/>
          <w:vertAlign w:val="superscript"/>
          <w:lang w:eastAsia="ko-KR"/>
        </w:rPr>
        <w:t>rd</w:t>
      </w:r>
      <w:r>
        <w:rPr>
          <w:rFonts w:cs="DengXian"/>
          <w:szCs w:val="21"/>
          <w:lang w:eastAsia="ko-KR"/>
        </w:rPr>
        <w:t xml:space="preserve"> and 4</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7</w:t>
      </w:r>
      <w:r w:rsidRPr="005A43BB">
        <w:rPr>
          <w:rFonts w:eastAsia="MS Mincho"/>
        </w:rPr>
        <w:t>A-n</w:t>
      </w:r>
      <w:r>
        <w:rPr>
          <w:rFonts w:eastAsia="MS Mincho"/>
        </w:rPr>
        <w:t>78</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75</w:t>
      </w:r>
    </w:p>
    <w:p w14:paraId="212B7C4A" w14:textId="77777777" w:rsidR="007A1B18" w:rsidRPr="00D315DA" w:rsidRDefault="007A1B18" w:rsidP="007A1B18">
      <w:pPr>
        <w:rPr>
          <w:rFonts w:eastAsia="MS Mincho"/>
        </w:rPr>
      </w:pPr>
    </w:p>
    <w:p w14:paraId="1C4BD683" w14:textId="07C5248D" w:rsidR="007A1B18" w:rsidRPr="006C68CC" w:rsidRDefault="007A1B18" w:rsidP="006C68CC">
      <w:pPr>
        <w:pStyle w:val="Heading4"/>
      </w:pPr>
      <w:bookmarkStart w:id="162" w:name="_Toc180420405"/>
      <w:r w:rsidRPr="006C68CC">
        <w:t>5.</w:t>
      </w:r>
      <w:r>
        <w:t>7</w:t>
      </w:r>
      <w:r w:rsidRPr="006C68CC">
        <w:t>.2.2</w:t>
      </w:r>
      <w:r w:rsidRPr="006C68CC">
        <w:tab/>
        <w:t>REFSENS requirements</w:t>
      </w:r>
      <w:bookmarkEnd w:id="162"/>
    </w:p>
    <w:p w14:paraId="247118D6" w14:textId="77777777" w:rsidR="007A1B18" w:rsidRPr="00C013B0" w:rsidRDefault="007A1B18" w:rsidP="007A1B18">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21D29AE4" w14:textId="77777777" w:rsidR="007A1B18" w:rsidRDefault="007A1B18" w:rsidP="007A1B18">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278CEBCE" w14:textId="7BC89DE5" w:rsidR="007A1B18" w:rsidRPr="00E2746B" w:rsidRDefault="007A1B18" w:rsidP="007A1B18">
      <w:pPr>
        <w:pStyle w:val="TH"/>
        <w:rPr>
          <w:rFonts w:cs="Arial"/>
        </w:rPr>
      </w:pPr>
      <w:r w:rsidRPr="00E2746B">
        <w:rPr>
          <w:rFonts w:cs="Arial"/>
        </w:rPr>
        <w:lastRenderedPageBreak/>
        <w:t>Table 5.</w:t>
      </w:r>
      <w:r>
        <w:rPr>
          <w:rFonts w:cs="Arial"/>
        </w:rPr>
        <w:t>7</w:t>
      </w:r>
      <w:r w:rsidRPr="0008739F">
        <w:rPr>
          <w:rFonts w:cs="Arial"/>
        </w:rPr>
        <w:t>.2.2-1</w:t>
      </w:r>
      <w:r w:rsidRPr="00E2746B">
        <w:rPr>
          <w:rFonts w:cs="Arial"/>
        </w:rPr>
        <w:t xml:space="preserve">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7A1B18" w:rsidRPr="0008739F" w14:paraId="4518388C" w14:textId="77777777" w:rsidTr="002D5D5E">
        <w:trPr>
          <w:jc w:val="center"/>
        </w:trPr>
        <w:tc>
          <w:tcPr>
            <w:tcW w:w="2463" w:type="dxa"/>
          </w:tcPr>
          <w:p w14:paraId="643F028B" w14:textId="77777777" w:rsidR="007A1B18" w:rsidRPr="0008739F" w:rsidRDefault="007A1B18" w:rsidP="002D5D5E">
            <w:pPr>
              <w:pStyle w:val="TAL"/>
              <w:rPr>
                <w:b/>
                <w:lang w:val="en-US"/>
              </w:rPr>
            </w:pPr>
            <w:r w:rsidRPr="0008739F">
              <w:rPr>
                <w:b/>
                <w:lang w:val="en-US"/>
              </w:rPr>
              <w:t>Component</w:t>
            </w:r>
          </w:p>
        </w:tc>
        <w:tc>
          <w:tcPr>
            <w:tcW w:w="1301" w:type="dxa"/>
          </w:tcPr>
          <w:p w14:paraId="60517DFD" w14:textId="77777777" w:rsidR="007A1B18" w:rsidRPr="0008739F" w:rsidRDefault="007A1B18" w:rsidP="002D5D5E">
            <w:pPr>
              <w:pStyle w:val="TAL"/>
              <w:rPr>
                <w:b/>
                <w:lang w:val="en-US"/>
              </w:rPr>
            </w:pPr>
            <w:r w:rsidRPr="0008739F">
              <w:rPr>
                <w:b/>
                <w:lang w:val="en-US"/>
              </w:rPr>
              <w:t>IP</w:t>
            </w:r>
            <w:r w:rsidRPr="0008739F">
              <w:rPr>
                <w:rFonts w:hint="eastAsia"/>
                <w:b/>
                <w:lang w:val="en-US"/>
              </w:rPr>
              <w:t>2</w:t>
            </w:r>
            <w:r w:rsidRPr="0008739F">
              <w:rPr>
                <w:b/>
                <w:lang w:val="en-US"/>
              </w:rPr>
              <w:t xml:space="preserve"> (dBm)</w:t>
            </w:r>
          </w:p>
        </w:tc>
        <w:tc>
          <w:tcPr>
            <w:tcW w:w="1301" w:type="dxa"/>
          </w:tcPr>
          <w:p w14:paraId="315B378A" w14:textId="77777777" w:rsidR="007A1B18" w:rsidRPr="0008739F" w:rsidRDefault="007A1B18" w:rsidP="002D5D5E">
            <w:pPr>
              <w:pStyle w:val="TAL"/>
              <w:rPr>
                <w:b/>
                <w:lang w:val="en-US"/>
              </w:rPr>
            </w:pPr>
            <w:r w:rsidRPr="0008739F">
              <w:rPr>
                <w:b/>
                <w:lang w:val="en-US"/>
              </w:rPr>
              <w:t>IP</w:t>
            </w:r>
            <w:r w:rsidRPr="0008739F">
              <w:rPr>
                <w:rFonts w:hint="eastAsia"/>
                <w:b/>
                <w:lang w:val="en-US"/>
              </w:rPr>
              <w:t>3</w:t>
            </w:r>
            <w:r w:rsidRPr="0008739F">
              <w:rPr>
                <w:b/>
                <w:lang w:val="en-US"/>
              </w:rPr>
              <w:t xml:space="preserve"> (dBm)</w:t>
            </w:r>
          </w:p>
        </w:tc>
        <w:tc>
          <w:tcPr>
            <w:tcW w:w="1301" w:type="dxa"/>
          </w:tcPr>
          <w:p w14:paraId="136E80CD" w14:textId="77777777" w:rsidR="007A1B18" w:rsidRPr="0008739F" w:rsidRDefault="007A1B18" w:rsidP="002D5D5E">
            <w:pPr>
              <w:pStyle w:val="TAL"/>
              <w:rPr>
                <w:b/>
                <w:lang w:val="en-US"/>
              </w:rPr>
            </w:pPr>
            <w:r w:rsidRPr="0008739F">
              <w:rPr>
                <w:b/>
                <w:lang w:val="en-US"/>
              </w:rPr>
              <w:t>IP4 (dBm)</w:t>
            </w:r>
          </w:p>
        </w:tc>
        <w:tc>
          <w:tcPr>
            <w:tcW w:w="1301" w:type="dxa"/>
          </w:tcPr>
          <w:p w14:paraId="114FFFE2" w14:textId="77777777" w:rsidR="007A1B18" w:rsidRPr="0008739F" w:rsidRDefault="007A1B18" w:rsidP="002D5D5E">
            <w:pPr>
              <w:pStyle w:val="TAL"/>
              <w:rPr>
                <w:b/>
                <w:lang w:val="en-US"/>
              </w:rPr>
            </w:pPr>
            <w:r w:rsidRPr="0008739F">
              <w:rPr>
                <w:b/>
                <w:lang w:val="en-US"/>
              </w:rPr>
              <w:t>IP</w:t>
            </w:r>
            <w:r w:rsidRPr="0008739F">
              <w:rPr>
                <w:rFonts w:hint="eastAsia"/>
                <w:b/>
                <w:lang w:val="en-US"/>
              </w:rPr>
              <w:t>5</w:t>
            </w:r>
            <w:r w:rsidRPr="0008739F">
              <w:rPr>
                <w:b/>
                <w:lang w:val="en-US"/>
              </w:rPr>
              <w:t xml:space="preserve"> (dBm)</w:t>
            </w:r>
          </w:p>
        </w:tc>
      </w:tr>
      <w:tr w:rsidR="007A1B18" w:rsidRPr="0008739F" w14:paraId="521832E2" w14:textId="77777777" w:rsidTr="002D5D5E">
        <w:trPr>
          <w:jc w:val="center"/>
        </w:trPr>
        <w:tc>
          <w:tcPr>
            <w:tcW w:w="2463" w:type="dxa"/>
          </w:tcPr>
          <w:p w14:paraId="4D3E3C95" w14:textId="77777777" w:rsidR="007A1B18" w:rsidRPr="0008739F" w:rsidRDefault="007A1B18" w:rsidP="002D5D5E">
            <w:pPr>
              <w:pStyle w:val="TAL"/>
              <w:rPr>
                <w:lang w:val="en-US"/>
              </w:rPr>
            </w:pPr>
            <w:r w:rsidRPr="0008739F">
              <w:rPr>
                <w:lang w:val="en-US"/>
              </w:rPr>
              <w:t>Antenna switch</w:t>
            </w:r>
          </w:p>
        </w:tc>
        <w:tc>
          <w:tcPr>
            <w:tcW w:w="1301" w:type="dxa"/>
          </w:tcPr>
          <w:p w14:paraId="67A70548" w14:textId="77777777" w:rsidR="007A1B18" w:rsidRPr="0008739F" w:rsidRDefault="007A1B18" w:rsidP="002D5D5E">
            <w:pPr>
              <w:pStyle w:val="TAL"/>
              <w:rPr>
                <w:lang w:val="en-US"/>
              </w:rPr>
            </w:pPr>
            <w:r w:rsidRPr="0008739F">
              <w:rPr>
                <w:rFonts w:hint="eastAsia"/>
                <w:lang w:val="en-US"/>
              </w:rPr>
              <w:t>112</w:t>
            </w:r>
          </w:p>
        </w:tc>
        <w:tc>
          <w:tcPr>
            <w:tcW w:w="1301" w:type="dxa"/>
          </w:tcPr>
          <w:p w14:paraId="0D827D3E" w14:textId="77777777" w:rsidR="007A1B18" w:rsidRPr="0008739F" w:rsidRDefault="007A1B18" w:rsidP="002D5D5E">
            <w:pPr>
              <w:pStyle w:val="TAL"/>
              <w:rPr>
                <w:lang w:val="en-US"/>
              </w:rPr>
            </w:pPr>
            <w:r w:rsidRPr="0008739F">
              <w:rPr>
                <w:rFonts w:hint="eastAsia"/>
                <w:lang w:val="en-US"/>
              </w:rPr>
              <w:t>68</w:t>
            </w:r>
          </w:p>
        </w:tc>
        <w:tc>
          <w:tcPr>
            <w:tcW w:w="1301" w:type="dxa"/>
          </w:tcPr>
          <w:p w14:paraId="620B5E15" w14:textId="77777777" w:rsidR="007A1B18" w:rsidRPr="0008739F" w:rsidRDefault="007A1B18" w:rsidP="002D5D5E">
            <w:pPr>
              <w:pStyle w:val="TAL"/>
              <w:rPr>
                <w:lang w:val="en-US"/>
              </w:rPr>
            </w:pPr>
            <w:r w:rsidRPr="0008739F">
              <w:rPr>
                <w:lang w:val="en-US"/>
              </w:rPr>
              <w:t>56</w:t>
            </w:r>
          </w:p>
        </w:tc>
        <w:tc>
          <w:tcPr>
            <w:tcW w:w="1301" w:type="dxa"/>
          </w:tcPr>
          <w:p w14:paraId="69252C0F"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31EFB97C" w14:textId="77777777" w:rsidTr="002D5D5E">
        <w:trPr>
          <w:jc w:val="center"/>
        </w:trPr>
        <w:tc>
          <w:tcPr>
            <w:tcW w:w="2463" w:type="dxa"/>
          </w:tcPr>
          <w:p w14:paraId="0564F67A" w14:textId="77777777" w:rsidR="007A1B18" w:rsidRPr="0008739F" w:rsidRDefault="007A1B18" w:rsidP="002D5D5E">
            <w:pPr>
              <w:pStyle w:val="TAL"/>
              <w:rPr>
                <w:lang w:val="en-US"/>
              </w:rPr>
            </w:pPr>
            <w:r w:rsidRPr="0008739F">
              <w:rPr>
                <w:lang w:val="en-US"/>
              </w:rPr>
              <w:t>Diplexer</w:t>
            </w:r>
          </w:p>
        </w:tc>
        <w:tc>
          <w:tcPr>
            <w:tcW w:w="1301" w:type="dxa"/>
          </w:tcPr>
          <w:p w14:paraId="0D5048CA" w14:textId="77777777" w:rsidR="007A1B18" w:rsidRPr="0008739F" w:rsidRDefault="007A1B18" w:rsidP="002D5D5E">
            <w:pPr>
              <w:pStyle w:val="TAL"/>
              <w:rPr>
                <w:lang w:val="en-US"/>
              </w:rPr>
            </w:pPr>
            <w:r w:rsidRPr="0008739F">
              <w:rPr>
                <w:rFonts w:hint="eastAsia"/>
                <w:lang w:val="en-US"/>
              </w:rPr>
              <w:t>115</w:t>
            </w:r>
          </w:p>
        </w:tc>
        <w:tc>
          <w:tcPr>
            <w:tcW w:w="1301" w:type="dxa"/>
          </w:tcPr>
          <w:p w14:paraId="5C053623" w14:textId="77777777" w:rsidR="007A1B18" w:rsidRPr="0008739F" w:rsidRDefault="007A1B18" w:rsidP="002D5D5E">
            <w:pPr>
              <w:pStyle w:val="TAL"/>
              <w:rPr>
                <w:lang w:val="en-US"/>
              </w:rPr>
            </w:pPr>
            <w:r w:rsidRPr="0008739F">
              <w:rPr>
                <w:rFonts w:hint="eastAsia"/>
                <w:lang w:val="en-US"/>
              </w:rPr>
              <w:t>86</w:t>
            </w:r>
          </w:p>
        </w:tc>
        <w:tc>
          <w:tcPr>
            <w:tcW w:w="1301" w:type="dxa"/>
          </w:tcPr>
          <w:p w14:paraId="4EFAC4DD" w14:textId="77777777" w:rsidR="007A1B18" w:rsidRPr="0008739F" w:rsidRDefault="007A1B18" w:rsidP="002D5D5E">
            <w:pPr>
              <w:pStyle w:val="TAL"/>
              <w:rPr>
                <w:lang w:val="en-US"/>
              </w:rPr>
            </w:pPr>
            <w:r w:rsidRPr="0008739F">
              <w:rPr>
                <w:lang w:val="en-US"/>
              </w:rPr>
              <w:t>55</w:t>
            </w:r>
          </w:p>
        </w:tc>
        <w:tc>
          <w:tcPr>
            <w:tcW w:w="1301" w:type="dxa"/>
          </w:tcPr>
          <w:p w14:paraId="055F3E8F"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7A6CD730" w14:textId="77777777" w:rsidTr="002D5D5E">
        <w:trPr>
          <w:jc w:val="center"/>
        </w:trPr>
        <w:tc>
          <w:tcPr>
            <w:tcW w:w="2463" w:type="dxa"/>
          </w:tcPr>
          <w:p w14:paraId="54AB931A" w14:textId="77777777" w:rsidR="007A1B18" w:rsidRPr="0008739F" w:rsidRDefault="007A1B18" w:rsidP="002D5D5E">
            <w:pPr>
              <w:pStyle w:val="TAL"/>
              <w:rPr>
                <w:lang w:val="en-US"/>
              </w:rPr>
            </w:pPr>
            <w:r w:rsidRPr="0008739F">
              <w:rPr>
                <w:rFonts w:hint="eastAsia"/>
                <w:lang w:val="en-US"/>
              </w:rPr>
              <w:t>Triplexer</w:t>
            </w:r>
          </w:p>
        </w:tc>
        <w:tc>
          <w:tcPr>
            <w:tcW w:w="1301" w:type="dxa"/>
          </w:tcPr>
          <w:p w14:paraId="55372A1B" w14:textId="77777777" w:rsidR="007A1B18" w:rsidRPr="0008739F" w:rsidRDefault="007A1B18" w:rsidP="002D5D5E">
            <w:pPr>
              <w:pStyle w:val="TAL"/>
              <w:rPr>
                <w:lang w:val="en-US"/>
              </w:rPr>
            </w:pPr>
            <w:r w:rsidRPr="0008739F">
              <w:rPr>
                <w:rFonts w:hint="eastAsia"/>
                <w:lang w:val="en-US"/>
              </w:rPr>
              <w:t>113</w:t>
            </w:r>
          </w:p>
        </w:tc>
        <w:tc>
          <w:tcPr>
            <w:tcW w:w="1301" w:type="dxa"/>
          </w:tcPr>
          <w:p w14:paraId="40572999" w14:textId="77777777" w:rsidR="007A1B18" w:rsidRPr="0008739F" w:rsidRDefault="007A1B18" w:rsidP="002D5D5E">
            <w:pPr>
              <w:pStyle w:val="TAL"/>
              <w:rPr>
                <w:lang w:val="en-US"/>
              </w:rPr>
            </w:pPr>
            <w:r w:rsidRPr="0008739F">
              <w:rPr>
                <w:rFonts w:hint="eastAsia"/>
                <w:lang w:val="en-US"/>
              </w:rPr>
              <w:t>82</w:t>
            </w:r>
          </w:p>
        </w:tc>
        <w:tc>
          <w:tcPr>
            <w:tcW w:w="1301" w:type="dxa"/>
          </w:tcPr>
          <w:p w14:paraId="6AE3999D" w14:textId="77777777" w:rsidR="007A1B18" w:rsidRPr="0008739F" w:rsidRDefault="007A1B18" w:rsidP="002D5D5E">
            <w:pPr>
              <w:pStyle w:val="TAL"/>
              <w:rPr>
                <w:lang w:val="en-US"/>
              </w:rPr>
            </w:pPr>
            <w:r w:rsidRPr="0008739F">
              <w:rPr>
                <w:lang w:val="en-US"/>
              </w:rPr>
              <w:t>55</w:t>
            </w:r>
          </w:p>
        </w:tc>
        <w:tc>
          <w:tcPr>
            <w:tcW w:w="1301" w:type="dxa"/>
          </w:tcPr>
          <w:p w14:paraId="3888FD5E"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6B8273FB" w14:textId="77777777" w:rsidTr="002D5D5E">
        <w:trPr>
          <w:jc w:val="center"/>
        </w:trPr>
        <w:tc>
          <w:tcPr>
            <w:tcW w:w="2463" w:type="dxa"/>
          </w:tcPr>
          <w:p w14:paraId="3C8836B0" w14:textId="77777777" w:rsidR="007A1B18" w:rsidRPr="0008739F" w:rsidRDefault="007A1B18" w:rsidP="002D5D5E">
            <w:pPr>
              <w:pStyle w:val="TAL"/>
              <w:rPr>
                <w:lang w:val="en-US"/>
              </w:rPr>
            </w:pPr>
            <w:r w:rsidRPr="0008739F">
              <w:rPr>
                <w:lang w:val="en-US"/>
              </w:rPr>
              <w:t>PA forward mixing</w:t>
            </w:r>
          </w:p>
        </w:tc>
        <w:tc>
          <w:tcPr>
            <w:tcW w:w="1301" w:type="dxa"/>
          </w:tcPr>
          <w:p w14:paraId="50A6C74B" w14:textId="77777777" w:rsidR="007A1B18" w:rsidRPr="0008739F" w:rsidRDefault="007A1B18" w:rsidP="002D5D5E">
            <w:pPr>
              <w:pStyle w:val="TAL"/>
              <w:rPr>
                <w:lang w:val="en-US"/>
              </w:rPr>
            </w:pPr>
            <w:r w:rsidRPr="0008739F">
              <w:rPr>
                <w:rFonts w:hint="eastAsia"/>
                <w:lang w:val="en-US"/>
              </w:rPr>
              <w:t>28</w:t>
            </w:r>
          </w:p>
        </w:tc>
        <w:tc>
          <w:tcPr>
            <w:tcW w:w="1301" w:type="dxa"/>
          </w:tcPr>
          <w:p w14:paraId="29385B6B" w14:textId="77777777" w:rsidR="007A1B18" w:rsidRPr="0008739F" w:rsidRDefault="007A1B18" w:rsidP="002D5D5E">
            <w:pPr>
              <w:pStyle w:val="TAL"/>
              <w:rPr>
                <w:lang w:val="en-US"/>
              </w:rPr>
            </w:pPr>
            <w:r w:rsidRPr="0008739F">
              <w:rPr>
                <w:rFonts w:hint="eastAsia"/>
                <w:lang w:val="en-US"/>
              </w:rPr>
              <w:t>32</w:t>
            </w:r>
          </w:p>
        </w:tc>
        <w:tc>
          <w:tcPr>
            <w:tcW w:w="1301" w:type="dxa"/>
          </w:tcPr>
          <w:p w14:paraId="7217E32C" w14:textId="77777777" w:rsidR="007A1B18" w:rsidRPr="0008739F" w:rsidRDefault="007A1B18" w:rsidP="002D5D5E">
            <w:pPr>
              <w:pStyle w:val="TAL"/>
              <w:rPr>
                <w:lang w:val="en-US"/>
              </w:rPr>
            </w:pPr>
            <w:r w:rsidRPr="0008739F">
              <w:rPr>
                <w:rFonts w:hint="eastAsia"/>
                <w:lang w:val="en-US"/>
              </w:rPr>
              <w:t>30</w:t>
            </w:r>
          </w:p>
        </w:tc>
        <w:tc>
          <w:tcPr>
            <w:tcW w:w="1301" w:type="dxa"/>
          </w:tcPr>
          <w:p w14:paraId="1972FDE2" w14:textId="77777777" w:rsidR="007A1B18" w:rsidRPr="0008739F" w:rsidRDefault="007A1B18" w:rsidP="002D5D5E">
            <w:pPr>
              <w:pStyle w:val="TAL"/>
              <w:rPr>
                <w:lang w:val="en-US"/>
              </w:rPr>
            </w:pPr>
            <w:r w:rsidRPr="0008739F">
              <w:rPr>
                <w:rFonts w:hint="eastAsia"/>
                <w:lang w:val="en-US"/>
              </w:rPr>
              <w:t>28</w:t>
            </w:r>
          </w:p>
        </w:tc>
      </w:tr>
      <w:tr w:rsidR="007A1B18" w:rsidRPr="0008739F" w14:paraId="0C2CE1D9" w14:textId="77777777" w:rsidTr="002D5D5E">
        <w:trPr>
          <w:jc w:val="center"/>
        </w:trPr>
        <w:tc>
          <w:tcPr>
            <w:tcW w:w="2463" w:type="dxa"/>
          </w:tcPr>
          <w:p w14:paraId="06A85CD2" w14:textId="77777777" w:rsidR="007A1B18" w:rsidRPr="0008739F" w:rsidRDefault="007A1B18" w:rsidP="002D5D5E">
            <w:pPr>
              <w:pStyle w:val="TAL"/>
              <w:rPr>
                <w:lang w:val="en-US"/>
              </w:rPr>
            </w:pPr>
            <w:r w:rsidRPr="0008739F">
              <w:rPr>
                <w:lang w:val="en-US"/>
              </w:rPr>
              <w:t>PA reverse mixing</w:t>
            </w:r>
          </w:p>
        </w:tc>
        <w:tc>
          <w:tcPr>
            <w:tcW w:w="1301" w:type="dxa"/>
          </w:tcPr>
          <w:p w14:paraId="03FDA8DA" w14:textId="77777777" w:rsidR="007A1B18" w:rsidRPr="0008739F" w:rsidRDefault="007A1B18" w:rsidP="002D5D5E">
            <w:pPr>
              <w:pStyle w:val="TAL"/>
              <w:rPr>
                <w:lang w:val="en-US"/>
              </w:rPr>
            </w:pPr>
            <w:r w:rsidRPr="0008739F">
              <w:rPr>
                <w:rFonts w:hint="eastAsia"/>
                <w:lang w:val="en-US"/>
              </w:rPr>
              <w:t>40</w:t>
            </w:r>
          </w:p>
        </w:tc>
        <w:tc>
          <w:tcPr>
            <w:tcW w:w="1301" w:type="dxa"/>
          </w:tcPr>
          <w:p w14:paraId="35436E64" w14:textId="77777777" w:rsidR="007A1B18" w:rsidRPr="0008739F" w:rsidRDefault="007A1B18" w:rsidP="002D5D5E">
            <w:pPr>
              <w:pStyle w:val="TAL"/>
              <w:rPr>
                <w:lang w:val="en-US"/>
              </w:rPr>
            </w:pPr>
            <w:r w:rsidRPr="0008739F">
              <w:rPr>
                <w:rFonts w:hint="eastAsia"/>
                <w:lang w:val="en-US"/>
              </w:rPr>
              <w:t>30</w:t>
            </w:r>
          </w:p>
        </w:tc>
        <w:tc>
          <w:tcPr>
            <w:tcW w:w="1301" w:type="dxa"/>
          </w:tcPr>
          <w:p w14:paraId="76EEB8D5" w14:textId="77777777" w:rsidR="007A1B18" w:rsidRPr="0008739F" w:rsidRDefault="007A1B18" w:rsidP="002D5D5E">
            <w:pPr>
              <w:pStyle w:val="TAL"/>
              <w:rPr>
                <w:lang w:val="en-US"/>
              </w:rPr>
            </w:pPr>
            <w:r w:rsidRPr="0008739F">
              <w:rPr>
                <w:lang w:val="en-US"/>
              </w:rPr>
              <w:t>3</w:t>
            </w:r>
            <w:r w:rsidRPr="0008739F">
              <w:rPr>
                <w:rFonts w:hint="eastAsia"/>
                <w:lang w:val="en-US"/>
              </w:rPr>
              <w:t>0</w:t>
            </w:r>
          </w:p>
        </w:tc>
        <w:tc>
          <w:tcPr>
            <w:tcW w:w="1301" w:type="dxa"/>
          </w:tcPr>
          <w:p w14:paraId="3F35C0A9" w14:textId="77777777" w:rsidR="007A1B18" w:rsidRPr="0008739F" w:rsidRDefault="007A1B18" w:rsidP="002D5D5E">
            <w:pPr>
              <w:pStyle w:val="TAL"/>
              <w:rPr>
                <w:lang w:val="en-US"/>
              </w:rPr>
            </w:pPr>
            <w:r w:rsidRPr="0008739F">
              <w:rPr>
                <w:lang w:val="en-US"/>
              </w:rPr>
              <w:t>3</w:t>
            </w:r>
            <w:r w:rsidRPr="0008739F">
              <w:rPr>
                <w:rFonts w:hint="eastAsia"/>
                <w:lang w:val="en-US"/>
              </w:rPr>
              <w:t>0</w:t>
            </w:r>
          </w:p>
        </w:tc>
      </w:tr>
      <w:tr w:rsidR="007A1B18" w:rsidRPr="0008739F" w14:paraId="58D0DBA0" w14:textId="77777777" w:rsidTr="002D5D5E">
        <w:trPr>
          <w:jc w:val="center"/>
        </w:trPr>
        <w:tc>
          <w:tcPr>
            <w:tcW w:w="2463" w:type="dxa"/>
          </w:tcPr>
          <w:p w14:paraId="30E0FC21" w14:textId="77777777" w:rsidR="007A1B18" w:rsidRPr="0008739F" w:rsidRDefault="007A1B18" w:rsidP="002D5D5E">
            <w:pPr>
              <w:pStyle w:val="TAL"/>
              <w:rPr>
                <w:lang w:val="en-US"/>
              </w:rPr>
            </w:pPr>
            <w:r w:rsidRPr="0008739F">
              <w:rPr>
                <w:lang w:val="en-US"/>
              </w:rPr>
              <w:t>LNA</w:t>
            </w:r>
          </w:p>
        </w:tc>
        <w:tc>
          <w:tcPr>
            <w:tcW w:w="1301" w:type="dxa"/>
          </w:tcPr>
          <w:p w14:paraId="42353D9A" w14:textId="77777777" w:rsidR="007A1B18" w:rsidRPr="0008739F" w:rsidRDefault="007A1B18" w:rsidP="002D5D5E">
            <w:pPr>
              <w:pStyle w:val="TAL"/>
              <w:rPr>
                <w:lang w:val="en-US"/>
              </w:rPr>
            </w:pPr>
            <w:r w:rsidRPr="0008739F">
              <w:rPr>
                <w:rFonts w:hint="eastAsia"/>
                <w:lang w:val="en-US"/>
              </w:rPr>
              <w:t>5</w:t>
            </w:r>
          </w:p>
        </w:tc>
        <w:tc>
          <w:tcPr>
            <w:tcW w:w="1301" w:type="dxa"/>
          </w:tcPr>
          <w:p w14:paraId="0F891EF4" w14:textId="77777777" w:rsidR="007A1B18" w:rsidRPr="0008739F" w:rsidRDefault="007A1B18" w:rsidP="002D5D5E">
            <w:pPr>
              <w:pStyle w:val="TAL"/>
              <w:rPr>
                <w:lang w:val="en-US"/>
              </w:rPr>
            </w:pPr>
            <w:r w:rsidRPr="0008739F">
              <w:rPr>
                <w:lang w:val="en-US"/>
              </w:rPr>
              <w:t>-6</w:t>
            </w:r>
          </w:p>
        </w:tc>
        <w:tc>
          <w:tcPr>
            <w:tcW w:w="1301" w:type="dxa"/>
          </w:tcPr>
          <w:p w14:paraId="1A754099" w14:textId="77777777" w:rsidR="007A1B18" w:rsidRPr="0008739F" w:rsidRDefault="007A1B18" w:rsidP="002D5D5E">
            <w:pPr>
              <w:pStyle w:val="TAL"/>
              <w:rPr>
                <w:lang w:val="en-US"/>
              </w:rPr>
            </w:pPr>
            <w:r w:rsidRPr="0008739F">
              <w:rPr>
                <w:lang w:val="en-US"/>
              </w:rPr>
              <w:t>-6</w:t>
            </w:r>
          </w:p>
        </w:tc>
        <w:tc>
          <w:tcPr>
            <w:tcW w:w="1301" w:type="dxa"/>
          </w:tcPr>
          <w:p w14:paraId="1F3BEBC6" w14:textId="77777777" w:rsidR="007A1B18" w:rsidRPr="0008739F" w:rsidRDefault="007A1B18" w:rsidP="002D5D5E">
            <w:pPr>
              <w:pStyle w:val="TAL"/>
              <w:rPr>
                <w:lang w:val="en-US"/>
              </w:rPr>
            </w:pPr>
            <w:r w:rsidRPr="0008739F">
              <w:rPr>
                <w:lang w:val="en-US"/>
              </w:rPr>
              <w:t>-</w:t>
            </w:r>
            <w:r w:rsidRPr="0008739F">
              <w:rPr>
                <w:rFonts w:hint="eastAsia"/>
                <w:lang w:val="en-US"/>
              </w:rPr>
              <w:t>10</w:t>
            </w:r>
          </w:p>
        </w:tc>
      </w:tr>
    </w:tbl>
    <w:p w14:paraId="5F867B04" w14:textId="77777777" w:rsidR="007A1B18" w:rsidRPr="0008739F" w:rsidRDefault="007A1B18" w:rsidP="007A1B18">
      <w:pPr>
        <w:pStyle w:val="TAL"/>
        <w:rPr>
          <w:lang w:val="en-US"/>
        </w:rPr>
      </w:pPr>
    </w:p>
    <w:p w14:paraId="452A25E4" w14:textId="7253F420" w:rsidR="007A1B18" w:rsidRPr="00E2746B" w:rsidRDefault="007A1B18" w:rsidP="007A1B18">
      <w:pPr>
        <w:pStyle w:val="TH"/>
        <w:rPr>
          <w:rFonts w:cs="Arial"/>
        </w:rPr>
      </w:pPr>
      <w:r w:rsidRPr="00E2746B">
        <w:rPr>
          <w:rFonts w:cs="Arial"/>
        </w:rPr>
        <w:t>Table 5.</w:t>
      </w:r>
      <w:r>
        <w:rPr>
          <w:rFonts w:cs="Arial"/>
        </w:rPr>
        <w:t>7</w:t>
      </w:r>
      <w:r w:rsidRPr="0008739F">
        <w:rPr>
          <w:rFonts w:cs="Arial"/>
        </w:rPr>
        <w:t>.2.2-2</w:t>
      </w:r>
      <w:r w:rsidRPr="00E2746B">
        <w:rPr>
          <w:rFonts w:cs="Arial"/>
        </w:rPr>
        <w:t xml:space="preserve">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749"/>
      </w:tblGrid>
      <w:tr w:rsidR="007A1B18" w14:paraId="00EA88E0" w14:textId="77777777" w:rsidTr="002D5D5E">
        <w:trPr>
          <w:trHeight w:val="219"/>
          <w:jc w:val="center"/>
        </w:trPr>
        <w:tc>
          <w:tcPr>
            <w:tcW w:w="2923" w:type="dxa"/>
          </w:tcPr>
          <w:p w14:paraId="7CFC62B5" w14:textId="77777777" w:rsidR="007A1B18" w:rsidRPr="0008739F" w:rsidRDefault="007A1B18" w:rsidP="002D5D5E">
            <w:pPr>
              <w:pStyle w:val="TAL"/>
              <w:rPr>
                <w:b/>
                <w:lang w:val="en-US"/>
              </w:rPr>
            </w:pPr>
            <w:r w:rsidRPr="0008739F">
              <w:rPr>
                <w:b/>
                <w:lang w:val="en-US"/>
              </w:rPr>
              <w:t>Parameters</w:t>
            </w:r>
          </w:p>
        </w:tc>
        <w:tc>
          <w:tcPr>
            <w:tcW w:w="1749" w:type="dxa"/>
          </w:tcPr>
          <w:p w14:paraId="7963B382" w14:textId="77777777" w:rsidR="007A1B18" w:rsidRPr="0008739F" w:rsidRDefault="007A1B18" w:rsidP="002D5D5E">
            <w:pPr>
              <w:pStyle w:val="TAL"/>
              <w:rPr>
                <w:b/>
                <w:lang w:val="en-US"/>
              </w:rPr>
            </w:pPr>
            <w:r w:rsidRPr="0008739F">
              <w:rPr>
                <w:b/>
                <w:lang w:val="en-US"/>
              </w:rPr>
              <w:t>Values (dB)</w:t>
            </w:r>
          </w:p>
        </w:tc>
      </w:tr>
      <w:tr w:rsidR="007A1B18" w14:paraId="433B1E8B" w14:textId="77777777" w:rsidTr="002D5D5E">
        <w:trPr>
          <w:trHeight w:val="208"/>
          <w:jc w:val="center"/>
        </w:trPr>
        <w:tc>
          <w:tcPr>
            <w:tcW w:w="2923" w:type="dxa"/>
          </w:tcPr>
          <w:p w14:paraId="4091BC96" w14:textId="77777777" w:rsidR="007A1B18" w:rsidRPr="0008739F" w:rsidRDefault="007A1B18" w:rsidP="002D5D5E">
            <w:pPr>
              <w:pStyle w:val="TAL"/>
              <w:rPr>
                <w:lang w:val="en-US"/>
              </w:rPr>
            </w:pPr>
            <w:r w:rsidRPr="0008739F">
              <w:rPr>
                <w:lang w:val="en-US"/>
              </w:rPr>
              <w:t>Antenna isolation</w:t>
            </w:r>
          </w:p>
        </w:tc>
        <w:tc>
          <w:tcPr>
            <w:tcW w:w="1749" w:type="dxa"/>
          </w:tcPr>
          <w:p w14:paraId="31FC9DB6" w14:textId="77777777" w:rsidR="007A1B18" w:rsidRPr="0008739F" w:rsidRDefault="007A1B18" w:rsidP="002D5D5E">
            <w:pPr>
              <w:pStyle w:val="TAL"/>
              <w:rPr>
                <w:lang w:val="en-US"/>
              </w:rPr>
            </w:pPr>
            <w:r w:rsidRPr="0008739F">
              <w:rPr>
                <w:lang w:val="en-US"/>
              </w:rPr>
              <w:t>10</w:t>
            </w:r>
          </w:p>
        </w:tc>
      </w:tr>
      <w:tr w:rsidR="007A1B18" w14:paraId="51D3E433" w14:textId="77777777" w:rsidTr="002D5D5E">
        <w:trPr>
          <w:trHeight w:val="219"/>
          <w:jc w:val="center"/>
        </w:trPr>
        <w:tc>
          <w:tcPr>
            <w:tcW w:w="2923" w:type="dxa"/>
          </w:tcPr>
          <w:p w14:paraId="4E0F82A7" w14:textId="77777777" w:rsidR="007A1B18" w:rsidRPr="0008739F" w:rsidRDefault="007A1B18" w:rsidP="002D5D5E">
            <w:pPr>
              <w:pStyle w:val="TAL"/>
              <w:rPr>
                <w:lang w:val="en-US"/>
              </w:rPr>
            </w:pPr>
            <w:r w:rsidRPr="0008739F">
              <w:rPr>
                <w:lang w:val="en-US"/>
              </w:rPr>
              <w:t>PCB isolation PA-PA</w:t>
            </w:r>
          </w:p>
        </w:tc>
        <w:tc>
          <w:tcPr>
            <w:tcW w:w="1749" w:type="dxa"/>
          </w:tcPr>
          <w:p w14:paraId="4414176F" w14:textId="77777777" w:rsidR="007A1B18" w:rsidRPr="0008739F" w:rsidRDefault="007A1B18" w:rsidP="002D5D5E">
            <w:pPr>
              <w:pStyle w:val="TAL"/>
              <w:rPr>
                <w:lang w:val="en-US"/>
              </w:rPr>
            </w:pPr>
            <w:r w:rsidRPr="0008739F">
              <w:rPr>
                <w:lang w:val="en-US"/>
              </w:rPr>
              <w:t>60</w:t>
            </w:r>
          </w:p>
        </w:tc>
      </w:tr>
      <w:tr w:rsidR="007A1B18" w14:paraId="7CE5C2B3" w14:textId="77777777" w:rsidTr="002D5D5E">
        <w:trPr>
          <w:trHeight w:val="208"/>
          <w:jc w:val="center"/>
        </w:trPr>
        <w:tc>
          <w:tcPr>
            <w:tcW w:w="2923" w:type="dxa"/>
          </w:tcPr>
          <w:p w14:paraId="48E6616D" w14:textId="77777777" w:rsidR="007A1B18" w:rsidRPr="0008739F" w:rsidRDefault="007A1B18" w:rsidP="002D5D5E">
            <w:pPr>
              <w:pStyle w:val="TAL"/>
              <w:rPr>
                <w:lang w:val="en-US"/>
              </w:rPr>
            </w:pPr>
            <w:r w:rsidRPr="0008739F">
              <w:rPr>
                <w:lang w:val="en-US"/>
              </w:rPr>
              <w:t>Diplexer isolation</w:t>
            </w:r>
          </w:p>
        </w:tc>
        <w:tc>
          <w:tcPr>
            <w:tcW w:w="1749" w:type="dxa"/>
          </w:tcPr>
          <w:p w14:paraId="493477D3" w14:textId="77777777" w:rsidR="007A1B18" w:rsidRPr="0008739F" w:rsidRDefault="007A1B18" w:rsidP="002D5D5E">
            <w:pPr>
              <w:pStyle w:val="TAL"/>
              <w:rPr>
                <w:lang w:val="en-US"/>
              </w:rPr>
            </w:pPr>
            <w:r w:rsidRPr="0008739F">
              <w:rPr>
                <w:lang w:val="en-US"/>
              </w:rPr>
              <w:t>15</w:t>
            </w:r>
          </w:p>
        </w:tc>
      </w:tr>
      <w:tr w:rsidR="007A1B18" w14:paraId="3144A618" w14:textId="77777777" w:rsidTr="002D5D5E">
        <w:trPr>
          <w:trHeight w:val="219"/>
          <w:jc w:val="center"/>
        </w:trPr>
        <w:tc>
          <w:tcPr>
            <w:tcW w:w="2923" w:type="dxa"/>
          </w:tcPr>
          <w:p w14:paraId="156B4032" w14:textId="77777777" w:rsidR="007A1B18" w:rsidRPr="0008739F" w:rsidRDefault="007A1B18" w:rsidP="002D5D5E">
            <w:pPr>
              <w:pStyle w:val="TAL"/>
              <w:rPr>
                <w:lang w:val="en-US"/>
              </w:rPr>
            </w:pPr>
            <w:r w:rsidRPr="0008739F">
              <w:rPr>
                <w:rFonts w:hint="eastAsia"/>
                <w:lang w:val="en-US"/>
              </w:rPr>
              <w:t>Triplexer isolation</w:t>
            </w:r>
          </w:p>
        </w:tc>
        <w:tc>
          <w:tcPr>
            <w:tcW w:w="1749" w:type="dxa"/>
          </w:tcPr>
          <w:p w14:paraId="4E8A78AF" w14:textId="77777777" w:rsidR="007A1B18" w:rsidRPr="0008739F" w:rsidRDefault="007A1B18" w:rsidP="002D5D5E">
            <w:pPr>
              <w:pStyle w:val="TAL"/>
              <w:rPr>
                <w:lang w:val="en-US"/>
              </w:rPr>
            </w:pPr>
            <w:r w:rsidRPr="0008739F">
              <w:rPr>
                <w:rFonts w:hint="eastAsia"/>
                <w:lang w:val="en-US"/>
              </w:rPr>
              <w:t>15</w:t>
            </w:r>
          </w:p>
        </w:tc>
      </w:tr>
      <w:tr w:rsidR="007A1B18" w14:paraId="48A32646" w14:textId="77777777" w:rsidTr="002D5D5E">
        <w:trPr>
          <w:trHeight w:val="427"/>
          <w:jc w:val="center"/>
        </w:trPr>
        <w:tc>
          <w:tcPr>
            <w:tcW w:w="2923" w:type="dxa"/>
            <w:vAlign w:val="center"/>
          </w:tcPr>
          <w:p w14:paraId="31A4BC5D" w14:textId="77777777" w:rsidR="007A1B18" w:rsidRPr="0008739F" w:rsidRDefault="007A1B18" w:rsidP="002D5D5E">
            <w:pPr>
              <w:pStyle w:val="TAL"/>
              <w:rPr>
                <w:lang w:val="en-US"/>
              </w:rPr>
            </w:pPr>
            <w:r w:rsidRPr="0008739F">
              <w:rPr>
                <w:rFonts w:hint="eastAsia"/>
                <w:lang w:val="en-US"/>
              </w:rPr>
              <w:t>Tx duplexer rejection at Rx Band</w:t>
            </w:r>
          </w:p>
        </w:tc>
        <w:tc>
          <w:tcPr>
            <w:tcW w:w="1749" w:type="dxa"/>
          </w:tcPr>
          <w:p w14:paraId="17DB06DE" w14:textId="77777777" w:rsidR="007A1B18" w:rsidRPr="0008739F" w:rsidRDefault="007A1B18" w:rsidP="002D5D5E">
            <w:pPr>
              <w:pStyle w:val="TAL"/>
              <w:rPr>
                <w:lang w:val="en-US"/>
              </w:rPr>
            </w:pPr>
            <w:r w:rsidRPr="0008739F">
              <w:rPr>
                <w:rFonts w:hint="eastAsia"/>
                <w:lang w:val="en-US"/>
              </w:rPr>
              <w:t>50</w:t>
            </w:r>
          </w:p>
        </w:tc>
      </w:tr>
    </w:tbl>
    <w:p w14:paraId="36002B0A" w14:textId="77777777" w:rsidR="007A1B18" w:rsidRPr="00F70149" w:rsidRDefault="007A1B18" w:rsidP="007A1B18">
      <w:pPr>
        <w:pStyle w:val="Caption"/>
        <w:jc w:val="center"/>
      </w:pPr>
    </w:p>
    <w:p w14:paraId="2A1E9AA2" w14:textId="77777777" w:rsidR="007A1B18" w:rsidRPr="00C013B0" w:rsidRDefault="007A1B18" w:rsidP="007A1B18">
      <w:pPr>
        <w:rPr>
          <w:rFonts w:eastAsia="MS Mincho"/>
        </w:rPr>
      </w:pPr>
      <w:r w:rsidRPr="00C013B0">
        <w:rPr>
          <w:rFonts w:eastAsia="MS Mincho"/>
        </w:rPr>
        <w:t>Based on these parameters we get the following MSD.</w:t>
      </w:r>
    </w:p>
    <w:p w14:paraId="731EFD8F" w14:textId="5EEB1450" w:rsidR="007A1B18" w:rsidRPr="00A20126" w:rsidRDefault="007A1B18" w:rsidP="007A1B18">
      <w:pPr>
        <w:pStyle w:val="TH"/>
        <w:rPr>
          <w:rFonts w:cs="Arial"/>
        </w:rPr>
      </w:pPr>
      <w:r w:rsidRPr="000469EC">
        <w:rPr>
          <w:rFonts w:cs="Arial"/>
        </w:rPr>
        <w:t xml:space="preserve">Table </w:t>
      </w:r>
      <w:r w:rsidRPr="00A20126">
        <w:rPr>
          <w:rFonts w:cs="Arial"/>
        </w:rPr>
        <w:t>5.</w:t>
      </w:r>
      <w:r>
        <w:rPr>
          <w:rFonts w:cs="Arial"/>
        </w:rPr>
        <w:t>7</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A1B18" w14:paraId="6E3587E0"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F24672" w14:textId="77777777" w:rsidR="007A1B18" w:rsidRDefault="007A1B18"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78541AF" w14:textId="77777777" w:rsidR="007A1B18" w:rsidRDefault="007A1B18" w:rsidP="002D5D5E">
            <w:pPr>
              <w:pStyle w:val="TAH"/>
            </w:pPr>
            <w:r>
              <w:t>Source of IMD</w:t>
            </w:r>
          </w:p>
        </w:tc>
      </w:tr>
      <w:tr w:rsidR="007A1B18" w14:paraId="4CE711C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AA8A26" w14:textId="77777777" w:rsidR="007A1B18" w:rsidRDefault="007A1B18"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828B54" w14:textId="77777777" w:rsidR="007A1B18" w:rsidRDefault="007A1B18"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627DFD8" w14:textId="77777777" w:rsidR="007A1B18" w:rsidRDefault="007A1B18"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2C34280" w14:textId="77777777" w:rsidR="007A1B18" w:rsidRDefault="007A1B18"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DB0AF5" w14:textId="77777777" w:rsidR="007A1B18" w:rsidRDefault="007A1B18"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402668" w14:textId="77777777" w:rsidR="007A1B18" w:rsidRDefault="007A1B18"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D0E2F9C" w14:textId="77777777" w:rsidR="007A1B18" w:rsidRDefault="007A1B18"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445469E" w14:textId="77777777" w:rsidR="007A1B18" w:rsidRDefault="007A1B18"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0B2F828" w14:textId="77777777" w:rsidR="007A1B18" w:rsidRDefault="007A1B18" w:rsidP="002D5D5E">
            <w:pPr>
              <w:pStyle w:val="TAH"/>
            </w:pPr>
          </w:p>
        </w:tc>
      </w:tr>
      <w:tr w:rsidR="007A1B18" w14:paraId="7EE74DC9"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A24481" w14:textId="77777777" w:rsidR="007A1B18" w:rsidRDefault="007A1B18" w:rsidP="002D5D5E">
            <w:pPr>
              <w:pStyle w:val="TAC"/>
              <w:rPr>
                <w:lang w:eastAsia="zh-CN"/>
              </w:rPr>
            </w:pPr>
            <w:r>
              <w:rPr>
                <w:color w:val="000000"/>
                <w:lang w:eastAsia="zh-CN"/>
              </w:rPr>
              <w:t>CA_n7-n75-n78</w:t>
            </w:r>
          </w:p>
        </w:tc>
        <w:tc>
          <w:tcPr>
            <w:tcW w:w="1146" w:type="dxa"/>
            <w:tcBorders>
              <w:top w:val="single" w:sz="4" w:space="0" w:color="auto"/>
              <w:left w:val="single" w:sz="4" w:space="0" w:color="auto"/>
              <w:right w:val="single" w:sz="4" w:space="0" w:color="auto"/>
            </w:tcBorders>
            <w:vAlign w:val="center"/>
          </w:tcPr>
          <w:p w14:paraId="072AE5B4" w14:textId="77777777" w:rsidR="007A1B18" w:rsidRDefault="007A1B18"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13BADFE4" w14:textId="77777777" w:rsidR="007A1B18" w:rsidRPr="00C6438D" w:rsidRDefault="007A1B18" w:rsidP="002D5D5E">
            <w:pPr>
              <w:pStyle w:val="TAC"/>
              <w:rPr>
                <w:lang w:eastAsia="zh-CN"/>
              </w:rPr>
            </w:pPr>
            <w:r>
              <w:t>2510</w:t>
            </w:r>
          </w:p>
        </w:tc>
        <w:tc>
          <w:tcPr>
            <w:tcW w:w="964" w:type="dxa"/>
            <w:tcBorders>
              <w:top w:val="single" w:sz="4" w:space="0" w:color="auto"/>
              <w:left w:val="single" w:sz="4" w:space="0" w:color="auto"/>
              <w:right w:val="single" w:sz="4" w:space="0" w:color="auto"/>
            </w:tcBorders>
          </w:tcPr>
          <w:p w14:paraId="032BFBD5"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968D13A" w14:textId="77777777" w:rsidR="007A1B18" w:rsidRPr="00C6438D" w:rsidRDefault="007A1B18"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552F766A" w14:textId="77777777" w:rsidR="007A1B18" w:rsidRPr="00C6438D" w:rsidRDefault="007A1B18" w:rsidP="002D5D5E">
            <w:pPr>
              <w:pStyle w:val="TAC"/>
              <w:rPr>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8DE90E9"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2D69EA4D" w14:textId="77777777" w:rsidR="007A1B18" w:rsidRPr="00A1115A" w:rsidRDefault="007A1B18" w:rsidP="002D5D5E">
            <w:pPr>
              <w:pStyle w:val="TAC"/>
            </w:pPr>
            <w:r w:rsidRPr="00A1115A">
              <w:t>FDD</w:t>
            </w:r>
          </w:p>
        </w:tc>
        <w:tc>
          <w:tcPr>
            <w:tcW w:w="1057" w:type="dxa"/>
            <w:tcBorders>
              <w:top w:val="single" w:sz="4" w:space="0" w:color="auto"/>
              <w:left w:val="single" w:sz="4" w:space="0" w:color="auto"/>
              <w:right w:val="single" w:sz="4" w:space="0" w:color="auto"/>
            </w:tcBorders>
          </w:tcPr>
          <w:p w14:paraId="534E5387" w14:textId="77777777" w:rsidR="007A1B18" w:rsidRDefault="007A1B18" w:rsidP="002D5D5E">
            <w:pPr>
              <w:pStyle w:val="TAC"/>
              <w:rPr>
                <w:lang w:eastAsia="zh-CN"/>
              </w:rPr>
            </w:pPr>
            <w:r>
              <w:t>N/A</w:t>
            </w:r>
          </w:p>
        </w:tc>
      </w:tr>
      <w:tr w:rsidR="007A1B18" w14:paraId="03D6791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01FDE"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3BF34743" w14:textId="77777777" w:rsidR="007A1B18" w:rsidRDefault="007A1B18"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F01B758" w14:textId="77777777" w:rsidR="007A1B18" w:rsidRPr="00C6438D" w:rsidRDefault="007A1B18"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7FE39B48"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9C92426" w14:textId="77777777" w:rsidR="007A1B18" w:rsidRPr="00C6438D" w:rsidRDefault="007A1B18"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147C9D8C" w14:textId="77777777" w:rsidR="007A1B18" w:rsidRPr="00C6438D" w:rsidRDefault="007A1B18" w:rsidP="002D5D5E">
            <w:pPr>
              <w:pStyle w:val="TAC"/>
              <w:rPr>
                <w:lang w:eastAsia="zh-CN"/>
              </w:rPr>
            </w:pPr>
            <w:r w:rsidRPr="00C6438D">
              <w:t>14</w:t>
            </w:r>
            <w:r>
              <w:t>7</w:t>
            </w:r>
            <w:r w:rsidRPr="00C6438D">
              <w:t>0</w:t>
            </w:r>
          </w:p>
        </w:tc>
        <w:tc>
          <w:tcPr>
            <w:tcW w:w="977" w:type="dxa"/>
            <w:tcBorders>
              <w:top w:val="single" w:sz="4" w:space="0" w:color="auto"/>
              <w:left w:val="single" w:sz="4" w:space="0" w:color="auto"/>
              <w:bottom w:val="single" w:sz="4" w:space="0" w:color="auto"/>
              <w:right w:val="single" w:sz="4" w:space="0" w:color="auto"/>
            </w:tcBorders>
          </w:tcPr>
          <w:p w14:paraId="0BB4D23D" w14:textId="77777777" w:rsidR="007A1B18" w:rsidRPr="00794D7C" w:rsidRDefault="007A1B18" w:rsidP="002D5D5E">
            <w:pPr>
              <w:pStyle w:val="TAC"/>
              <w:rPr>
                <w:rFonts w:eastAsia="DengXian"/>
                <w:lang w:eastAsia="zh-CN"/>
              </w:rPr>
            </w:pPr>
            <w:r w:rsidRPr="00794D7C">
              <w:rPr>
                <w:rFonts w:eastAsia="DengXian" w:hint="eastAsia"/>
                <w:lang w:eastAsia="zh-CN"/>
              </w:rPr>
              <w:t>1</w:t>
            </w:r>
            <w:r w:rsidRPr="00794D7C">
              <w:rPr>
                <w:rFonts w:eastAsia="DengXian"/>
                <w:lang w:eastAsia="zh-CN"/>
              </w:rPr>
              <w:t>6</w:t>
            </w:r>
          </w:p>
        </w:tc>
        <w:tc>
          <w:tcPr>
            <w:tcW w:w="828" w:type="dxa"/>
            <w:tcBorders>
              <w:top w:val="single" w:sz="4" w:space="0" w:color="auto"/>
              <w:left w:val="single" w:sz="4" w:space="0" w:color="auto"/>
              <w:right w:val="single" w:sz="4" w:space="0" w:color="auto"/>
            </w:tcBorders>
          </w:tcPr>
          <w:p w14:paraId="32F2217D" w14:textId="77777777" w:rsidR="007A1B18" w:rsidRPr="00A1115A" w:rsidRDefault="007A1B18" w:rsidP="002D5D5E">
            <w:pPr>
              <w:pStyle w:val="TAC"/>
            </w:pPr>
            <w:r w:rsidRPr="00A1115A">
              <w:t>SDL</w:t>
            </w:r>
          </w:p>
        </w:tc>
        <w:tc>
          <w:tcPr>
            <w:tcW w:w="1057" w:type="dxa"/>
            <w:tcBorders>
              <w:top w:val="single" w:sz="4" w:space="0" w:color="auto"/>
              <w:left w:val="single" w:sz="4" w:space="0" w:color="auto"/>
              <w:right w:val="single" w:sz="4" w:space="0" w:color="auto"/>
            </w:tcBorders>
          </w:tcPr>
          <w:p w14:paraId="0DFB7C26" w14:textId="77777777" w:rsidR="007A1B18" w:rsidRDefault="007A1B18" w:rsidP="002D5D5E">
            <w:pPr>
              <w:pStyle w:val="TAC"/>
              <w:rPr>
                <w:lang w:eastAsia="zh-CN"/>
              </w:rPr>
            </w:pPr>
            <w:r>
              <w:t>IMD3</w:t>
            </w:r>
          </w:p>
        </w:tc>
      </w:tr>
      <w:tr w:rsidR="007A1B18" w14:paraId="282D8C4D"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F9B61"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428AB08" w14:textId="77777777" w:rsidR="007A1B18" w:rsidRDefault="007A1B18" w:rsidP="002D5D5E">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07364719" w14:textId="77777777" w:rsidR="007A1B18" w:rsidRPr="00C6438D" w:rsidRDefault="007A1B18" w:rsidP="002D5D5E">
            <w:pPr>
              <w:pStyle w:val="TAC"/>
              <w:rPr>
                <w:lang w:eastAsia="zh-CN"/>
              </w:rPr>
            </w:pPr>
            <w:r>
              <w:t>3550</w:t>
            </w:r>
          </w:p>
        </w:tc>
        <w:tc>
          <w:tcPr>
            <w:tcW w:w="964" w:type="dxa"/>
            <w:tcBorders>
              <w:top w:val="single" w:sz="4" w:space="0" w:color="auto"/>
              <w:left w:val="single" w:sz="4" w:space="0" w:color="auto"/>
              <w:right w:val="single" w:sz="4" w:space="0" w:color="auto"/>
            </w:tcBorders>
          </w:tcPr>
          <w:p w14:paraId="485240DB" w14:textId="77777777" w:rsidR="007A1B18" w:rsidRPr="00C6438D" w:rsidRDefault="007A1B18" w:rsidP="002D5D5E">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68EE2EF" w14:textId="77777777" w:rsidR="007A1B18" w:rsidRPr="00C6438D" w:rsidRDefault="007A1B18" w:rsidP="002D5D5E">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02A4A858" w14:textId="77777777" w:rsidR="007A1B18" w:rsidRPr="00C6438D" w:rsidRDefault="007A1B18" w:rsidP="002D5D5E">
            <w:pPr>
              <w:pStyle w:val="TAC"/>
              <w:rPr>
                <w:lang w:eastAsia="zh-CN"/>
              </w:rPr>
            </w:pPr>
            <w:r>
              <w:t>3550</w:t>
            </w:r>
          </w:p>
        </w:tc>
        <w:tc>
          <w:tcPr>
            <w:tcW w:w="977" w:type="dxa"/>
            <w:tcBorders>
              <w:top w:val="single" w:sz="4" w:space="0" w:color="auto"/>
              <w:left w:val="single" w:sz="4" w:space="0" w:color="auto"/>
              <w:bottom w:val="single" w:sz="4" w:space="0" w:color="auto"/>
              <w:right w:val="single" w:sz="4" w:space="0" w:color="auto"/>
            </w:tcBorders>
          </w:tcPr>
          <w:p w14:paraId="01DAF052"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47421DAF" w14:textId="77777777" w:rsidR="007A1B18" w:rsidRPr="00A1115A" w:rsidRDefault="007A1B18" w:rsidP="002D5D5E">
            <w:pPr>
              <w:pStyle w:val="TAC"/>
            </w:pPr>
            <w:r>
              <w:t>T</w:t>
            </w:r>
            <w:r w:rsidRPr="00A1115A">
              <w:t>DD</w:t>
            </w:r>
          </w:p>
        </w:tc>
        <w:tc>
          <w:tcPr>
            <w:tcW w:w="1057" w:type="dxa"/>
            <w:tcBorders>
              <w:top w:val="single" w:sz="4" w:space="0" w:color="auto"/>
              <w:left w:val="single" w:sz="4" w:space="0" w:color="auto"/>
              <w:right w:val="single" w:sz="4" w:space="0" w:color="auto"/>
            </w:tcBorders>
          </w:tcPr>
          <w:p w14:paraId="4E798D46" w14:textId="77777777" w:rsidR="007A1B18" w:rsidRDefault="007A1B18" w:rsidP="002D5D5E">
            <w:pPr>
              <w:pStyle w:val="TAC"/>
              <w:rPr>
                <w:lang w:eastAsia="zh-CN"/>
              </w:rPr>
            </w:pPr>
            <w:r>
              <w:t>N/A</w:t>
            </w:r>
          </w:p>
        </w:tc>
      </w:tr>
      <w:tr w:rsidR="007A1B18" w14:paraId="759B88CF"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6C1F97"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D04D7D9" w14:textId="77777777" w:rsidR="007A1B18" w:rsidRDefault="007A1B18"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2DD95A34" w14:textId="77777777" w:rsidR="007A1B18" w:rsidRPr="00C6438D" w:rsidRDefault="007A1B18" w:rsidP="002D5D5E">
            <w:pPr>
              <w:pStyle w:val="TAC"/>
              <w:rPr>
                <w:lang w:eastAsia="zh-CN"/>
              </w:rPr>
            </w:pPr>
            <w:r>
              <w:t>2560</w:t>
            </w:r>
          </w:p>
        </w:tc>
        <w:tc>
          <w:tcPr>
            <w:tcW w:w="964" w:type="dxa"/>
            <w:tcBorders>
              <w:top w:val="single" w:sz="4" w:space="0" w:color="auto"/>
              <w:left w:val="single" w:sz="4" w:space="0" w:color="auto"/>
              <w:right w:val="single" w:sz="4" w:space="0" w:color="auto"/>
            </w:tcBorders>
          </w:tcPr>
          <w:p w14:paraId="0666437A"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1C3756D8" w14:textId="77777777" w:rsidR="007A1B18" w:rsidRPr="00C6438D" w:rsidRDefault="007A1B18"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120B66CD" w14:textId="77777777" w:rsidR="007A1B18" w:rsidRPr="00C6438D" w:rsidRDefault="007A1B18" w:rsidP="002D5D5E">
            <w:pPr>
              <w:pStyle w:val="TAC"/>
              <w:rPr>
                <w:lang w:eastAsia="zh-CN"/>
              </w:rPr>
            </w:pPr>
            <w:r>
              <w:t>2680</w:t>
            </w:r>
          </w:p>
        </w:tc>
        <w:tc>
          <w:tcPr>
            <w:tcW w:w="977" w:type="dxa"/>
            <w:tcBorders>
              <w:top w:val="single" w:sz="4" w:space="0" w:color="auto"/>
              <w:left w:val="single" w:sz="4" w:space="0" w:color="auto"/>
              <w:bottom w:val="single" w:sz="4" w:space="0" w:color="auto"/>
              <w:right w:val="single" w:sz="4" w:space="0" w:color="auto"/>
            </w:tcBorders>
          </w:tcPr>
          <w:p w14:paraId="5A738124"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C2E2489" w14:textId="77777777" w:rsidR="007A1B18" w:rsidRPr="00A1115A" w:rsidRDefault="007A1B18" w:rsidP="002D5D5E">
            <w:pPr>
              <w:pStyle w:val="TAC"/>
            </w:pPr>
            <w:r w:rsidRPr="00A1115A">
              <w:t>FDD</w:t>
            </w:r>
          </w:p>
        </w:tc>
        <w:tc>
          <w:tcPr>
            <w:tcW w:w="1057" w:type="dxa"/>
            <w:tcBorders>
              <w:top w:val="single" w:sz="4" w:space="0" w:color="auto"/>
              <w:left w:val="single" w:sz="4" w:space="0" w:color="auto"/>
              <w:right w:val="single" w:sz="4" w:space="0" w:color="auto"/>
            </w:tcBorders>
          </w:tcPr>
          <w:p w14:paraId="313C692C" w14:textId="77777777" w:rsidR="007A1B18" w:rsidRDefault="007A1B18" w:rsidP="002D5D5E">
            <w:pPr>
              <w:pStyle w:val="TAC"/>
              <w:rPr>
                <w:lang w:eastAsia="zh-CN"/>
              </w:rPr>
            </w:pPr>
            <w:r>
              <w:t>N/A</w:t>
            </w:r>
          </w:p>
        </w:tc>
      </w:tr>
      <w:tr w:rsidR="007A1B18" w14:paraId="7D9D84C3"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DC6681"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4556611" w14:textId="77777777" w:rsidR="007A1B18" w:rsidRDefault="007A1B18"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B394FBF" w14:textId="77777777" w:rsidR="007A1B18" w:rsidRPr="00C6438D" w:rsidRDefault="007A1B18"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0B54DB8"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6736516" w14:textId="77777777" w:rsidR="007A1B18" w:rsidRPr="00C6438D" w:rsidRDefault="007A1B18"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33F9BD48" w14:textId="77777777" w:rsidR="007A1B18" w:rsidRPr="00C6438D" w:rsidRDefault="007A1B18" w:rsidP="002D5D5E">
            <w:pPr>
              <w:pStyle w:val="TAC"/>
              <w:rPr>
                <w:lang w:eastAsia="zh-CN"/>
              </w:rPr>
            </w:pPr>
            <w:r w:rsidRPr="00C6438D">
              <w:t>1</w:t>
            </w:r>
            <w:r>
              <w:t>50</w:t>
            </w:r>
            <w:r w:rsidRPr="00C6438D">
              <w:t>0</w:t>
            </w:r>
          </w:p>
        </w:tc>
        <w:tc>
          <w:tcPr>
            <w:tcW w:w="977" w:type="dxa"/>
            <w:tcBorders>
              <w:top w:val="single" w:sz="4" w:space="0" w:color="auto"/>
              <w:left w:val="single" w:sz="4" w:space="0" w:color="auto"/>
              <w:bottom w:val="single" w:sz="4" w:space="0" w:color="auto"/>
              <w:right w:val="single" w:sz="4" w:space="0" w:color="auto"/>
            </w:tcBorders>
          </w:tcPr>
          <w:p w14:paraId="0EDF4727" w14:textId="77777777" w:rsidR="007A1B18" w:rsidRPr="00C6438D" w:rsidRDefault="007A1B18" w:rsidP="002D5D5E">
            <w:pPr>
              <w:pStyle w:val="TAC"/>
              <w:rPr>
                <w:lang w:eastAsia="zh-CN"/>
              </w:rPr>
            </w:pPr>
            <w:r>
              <w:rPr>
                <w:rFonts w:eastAsia="Malgun Gothic"/>
                <w:lang w:eastAsia="ko-KR"/>
              </w:rPr>
              <w:t>10.5</w:t>
            </w:r>
          </w:p>
        </w:tc>
        <w:tc>
          <w:tcPr>
            <w:tcW w:w="828" w:type="dxa"/>
            <w:tcBorders>
              <w:top w:val="single" w:sz="4" w:space="0" w:color="auto"/>
              <w:left w:val="single" w:sz="4" w:space="0" w:color="auto"/>
              <w:right w:val="single" w:sz="4" w:space="0" w:color="auto"/>
            </w:tcBorders>
          </w:tcPr>
          <w:p w14:paraId="26B96E66" w14:textId="77777777" w:rsidR="007A1B18" w:rsidRPr="00A1115A" w:rsidRDefault="007A1B18" w:rsidP="002D5D5E">
            <w:pPr>
              <w:pStyle w:val="TAC"/>
            </w:pPr>
            <w:r w:rsidRPr="00A1115A">
              <w:t>SDL</w:t>
            </w:r>
          </w:p>
        </w:tc>
        <w:tc>
          <w:tcPr>
            <w:tcW w:w="1057" w:type="dxa"/>
            <w:tcBorders>
              <w:top w:val="single" w:sz="4" w:space="0" w:color="auto"/>
              <w:left w:val="single" w:sz="4" w:space="0" w:color="auto"/>
              <w:right w:val="single" w:sz="4" w:space="0" w:color="auto"/>
            </w:tcBorders>
          </w:tcPr>
          <w:p w14:paraId="32CD009E" w14:textId="77777777" w:rsidR="007A1B18" w:rsidRDefault="007A1B18" w:rsidP="002D5D5E">
            <w:pPr>
              <w:pStyle w:val="TAC"/>
              <w:rPr>
                <w:lang w:eastAsia="zh-CN"/>
              </w:rPr>
            </w:pPr>
            <w:r>
              <w:t>IMD4</w:t>
            </w:r>
          </w:p>
        </w:tc>
      </w:tr>
      <w:tr w:rsidR="007A1B18" w14:paraId="4D27D08B"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FB251A"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3CB1E74" w14:textId="77777777" w:rsidR="007A1B18" w:rsidRDefault="007A1B18" w:rsidP="002D5D5E">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425C10F9" w14:textId="77777777" w:rsidR="007A1B18" w:rsidRPr="00C6438D" w:rsidRDefault="007A1B18" w:rsidP="002D5D5E">
            <w:pPr>
              <w:pStyle w:val="TAC"/>
              <w:rPr>
                <w:lang w:eastAsia="zh-CN"/>
              </w:rPr>
            </w:pPr>
            <w:r>
              <w:t>3310</w:t>
            </w:r>
          </w:p>
        </w:tc>
        <w:tc>
          <w:tcPr>
            <w:tcW w:w="964" w:type="dxa"/>
            <w:tcBorders>
              <w:top w:val="single" w:sz="4" w:space="0" w:color="auto"/>
              <w:left w:val="single" w:sz="4" w:space="0" w:color="auto"/>
              <w:right w:val="single" w:sz="4" w:space="0" w:color="auto"/>
            </w:tcBorders>
          </w:tcPr>
          <w:p w14:paraId="6103E936" w14:textId="77777777" w:rsidR="007A1B18" w:rsidRPr="00C6438D" w:rsidRDefault="007A1B18" w:rsidP="002D5D5E">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6E16A4C4" w14:textId="77777777" w:rsidR="007A1B18" w:rsidRPr="00C6438D" w:rsidRDefault="007A1B18" w:rsidP="002D5D5E">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5BBDF79" w14:textId="77777777" w:rsidR="007A1B18" w:rsidRPr="00C6438D" w:rsidRDefault="007A1B18" w:rsidP="002D5D5E">
            <w:pPr>
              <w:pStyle w:val="TAC"/>
              <w:rPr>
                <w:lang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437910EE"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68B4A90" w14:textId="77777777" w:rsidR="007A1B18" w:rsidRPr="00A1115A" w:rsidRDefault="007A1B18" w:rsidP="002D5D5E">
            <w:pPr>
              <w:pStyle w:val="TAC"/>
            </w:pPr>
            <w:r>
              <w:t>T</w:t>
            </w:r>
            <w:r w:rsidRPr="00A1115A">
              <w:t>DD</w:t>
            </w:r>
          </w:p>
        </w:tc>
        <w:tc>
          <w:tcPr>
            <w:tcW w:w="1057" w:type="dxa"/>
            <w:tcBorders>
              <w:top w:val="single" w:sz="4" w:space="0" w:color="auto"/>
              <w:left w:val="single" w:sz="4" w:space="0" w:color="auto"/>
              <w:right w:val="single" w:sz="4" w:space="0" w:color="auto"/>
            </w:tcBorders>
          </w:tcPr>
          <w:p w14:paraId="78B83074" w14:textId="77777777" w:rsidR="007A1B18" w:rsidRDefault="007A1B18" w:rsidP="002D5D5E">
            <w:pPr>
              <w:pStyle w:val="TAC"/>
              <w:rPr>
                <w:lang w:eastAsia="zh-CN"/>
              </w:rPr>
            </w:pPr>
            <w:r>
              <w:t>N/A</w:t>
            </w:r>
          </w:p>
        </w:tc>
      </w:tr>
    </w:tbl>
    <w:p w14:paraId="6C8B3EF5" w14:textId="77777777" w:rsidR="008645DB" w:rsidRDefault="008645DB" w:rsidP="00126CBF">
      <w:pPr>
        <w:pStyle w:val="B1"/>
        <w:ind w:left="0" w:firstLine="0"/>
        <w:jc w:val="both"/>
        <w:rPr>
          <w:rFonts w:ascii="Arial" w:hAnsi="Arial" w:cs="Arial"/>
          <w:b/>
          <w:color w:val="FF0000"/>
          <w:sz w:val="24"/>
          <w:lang w:eastAsia="zh-CN"/>
        </w:rPr>
      </w:pPr>
    </w:p>
    <w:p w14:paraId="7F71549B" w14:textId="6B9FAF90" w:rsidR="00F8318B" w:rsidRDefault="00F8318B" w:rsidP="006C68CC">
      <w:pPr>
        <w:pStyle w:val="Heading2"/>
      </w:pPr>
      <w:bookmarkStart w:id="163" w:name="_Toc180420406"/>
      <w:r>
        <w:t>5.8</w:t>
      </w:r>
      <w:r>
        <w:tab/>
        <w:t>CA_n1-n7-n75</w:t>
      </w:r>
      <w:bookmarkEnd w:id="163"/>
    </w:p>
    <w:p w14:paraId="39C7C9AD" w14:textId="09CF37A8" w:rsidR="00F8318B" w:rsidRPr="006C68CC" w:rsidRDefault="00F8318B" w:rsidP="00F8318B">
      <w:pPr>
        <w:pStyle w:val="Heading3"/>
        <w:rPr>
          <w:rFonts w:cs="Arial"/>
          <w:szCs w:val="28"/>
          <w:lang w:val="en-US" w:eastAsia="zh-CN"/>
        </w:rPr>
      </w:pPr>
      <w:bookmarkStart w:id="164" w:name="_Toc180420407"/>
      <w:r w:rsidRPr="006C68CC">
        <w:rPr>
          <w:rFonts w:cs="Arial"/>
          <w:szCs w:val="28"/>
          <w:lang w:val="en-US" w:eastAsia="zh-CN"/>
        </w:rPr>
        <w:t>5.</w:t>
      </w:r>
      <w:r>
        <w:rPr>
          <w:rFonts w:cs="Arial"/>
          <w:szCs w:val="28"/>
          <w:lang w:val="en-US" w:eastAsia="zh-CN"/>
        </w:rPr>
        <w:t>8</w:t>
      </w:r>
      <w:r w:rsidRPr="006C68CC">
        <w:rPr>
          <w:rFonts w:cs="Arial"/>
          <w:szCs w:val="28"/>
          <w:lang w:val="en-US" w:eastAsia="zh-CN"/>
        </w:rPr>
        <w:t>.1</w:t>
      </w:r>
      <w:r w:rsidRPr="006C68CC">
        <w:rPr>
          <w:rFonts w:cs="Arial"/>
          <w:szCs w:val="28"/>
          <w:lang w:val="en-US" w:eastAsia="zh-CN"/>
        </w:rPr>
        <w:tab/>
        <w:t>Common for 1 band UL and 2 bands UL CA</w:t>
      </w:r>
      <w:bookmarkEnd w:id="164"/>
    </w:p>
    <w:p w14:paraId="4090C5FE" w14:textId="52471B2E" w:rsidR="00F8318B" w:rsidRPr="00F8318B" w:rsidRDefault="00F8318B" w:rsidP="00F8318B">
      <w:pPr>
        <w:pStyle w:val="Heading4"/>
      </w:pPr>
      <w:bookmarkStart w:id="165" w:name="_Toc180420408"/>
      <w:r>
        <w:t>5.81.1</w:t>
      </w:r>
      <w:r>
        <w:tab/>
      </w:r>
      <w:r w:rsidRPr="00F8318B">
        <w:t>Operating bands for CA</w:t>
      </w:r>
      <w:bookmarkEnd w:id="165"/>
    </w:p>
    <w:p w14:paraId="0D087A71" w14:textId="1C313850" w:rsidR="00F8318B" w:rsidRPr="00F8318B" w:rsidRDefault="00F8318B" w:rsidP="00F8318B">
      <w:pPr>
        <w:pStyle w:val="TH"/>
        <w:rPr>
          <w:rFonts w:cs="Arial"/>
        </w:rPr>
      </w:pPr>
      <w:r>
        <w:rPr>
          <w:rFonts w:cs="Arial"/>
        </w:rPr>
        <w:t xml:space="preserve">Table </w:t>
      </w:r>
      <w:r w:rsidRPr="006C68CC">
        <w:rPr>
          <w:rFonts w:cs="Arial"/>
        </w:rPr>
        <w:t>5.</w:t>
      </w:r>
      <w:r>
        <w:rPr>
          <w:rFonts w:cs="Arial"/>
        </w:rPr>
        <w:t>8.</w:t>
      </w:r>
      <w:r w:rsidRPr="006C68CC">
        <w:rPr>
          <w:rFonts w:cs="Arial"/>
        </w:rPr>
        <w:t>1</w:t>
      </w:r>
      <w:r>
        <w:rPr>
          <w:rFonts w:cs="Arial"/>
        </w:rPr>
        <w:t>.1-1</w:t>
      </w:r>
      <w:r w:rsidRPr="00F8318B">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8318B" w:rsidRPr="004D6DE3" w14:paraId="140A9C6F"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94DFA60" w14:textId="77777777" w:rsidR="00F8318B" w:rsidRPr="004D6DE3" w:rsidRDefault="00F8318B"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F8AE6A0"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EBE7957"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C41EA0E" w14:textId="77777777" w:rsidR="00F8318B" w:rsidRPr="004D6DE3" w:rsidRDefault="00F8318B"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7BCE0D9"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F8318B" w:rsidRPr="004D6DE3" w14:paraId="55AF5A25"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61FF941" w14:textId="77777777" w:rsidR="00F8318B" w:rsidRPr="004D6DE3" w:rsidRDefault="00F8318B"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3AA35E3"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E2284B"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630B57D" w14:textId="77777777" w:rsidR="00F8318B" w:rsidRPr="004D6DE3" w:rsidRDefault="00F8318B" w:rsidP="002D5D5E">
            <w:pPr>
              <w:spacing w:after="0"/>
              <w:rPr>
                <w:rFonts w:ascii="Arial" w:eastAsia="Calibri" w:hAnsi="Arial" w:cs="Arial"/>
                <w:b/>
                <w:bCs/>
                <w:sz w:val="18"/>
                <w:szCs w:val="18"/>
                <w:lang w:val="en-US" w:eastAsia="zh-CN"/>
              </w:rPr>
            </w:pPr>
          </w:p>
        </w:tc>
      </w:tr>
      <w:tr w:rsidR="00F8318B" w:rsidRPr="004D6DE3" w14:paraId="084B6565"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3222032" w14:textId="77777777" w:rsidR="00F8318B" w:rsidRPr="004D6DE3" w:rsidRDefault="00F8318B"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F3A0771"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03C3565"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0D93822" w14:textId="77777777" w:rsidR="00F8318B" w:rsidRPr="004D6DE3" w:rsidRDefault="00F8318B" w:rsidP="002D5D5E">
            <w:pPr>
              <w:spacing w:after="0"/>
              <w:rPr>
                <w:rFonts w:ascii="Arial" w:eastAsia="Calibri" w:hAnsi="Arial" w:cs="Arial"/>
                <w:b/>
                <w:bCs/>
                <w:sz w:val="18"/>
                <w:szCs w:val="18"/>
                <w:lang w:val="en-US" w:eastAsia="zh-CN"/>
              </w:rPr>
            </w:pPr>
          </w:p>
        </w:tc>
      </w:tr>
      <w:tr w:rsidR="00F8318B" w:rsidRPr="004D6DE3" w14:paraId="5CDA7F8E"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F7D7C87" w14:textId="77777777" w:rsidR="00F8318B" w:rsidRPr="00A1115A" w:rsidRDefault="00F8318B" w:rsidP="002D5D5E">
            <w:pPr>
              <w:pStyle w:val="TAC"/>
            </w:pPr>
            <w:r w:rsidRPr="00A1115A">
              <w:t>n1</w:t>
            </w:r>
          </w:p>
        </w:tc>
        <w:tc>
          <w:tcPr>
            <w:tcW w:w="3536" w:type="dxa"/>
            <w:tcBorders>
              <w:top w:val="single" w:sz="4" w:space="0" w:color="auto"/>
              <w:left w:val="single" w:sz="4" w:space="0" w:color="auto"/>
              <w:bottom w:val="single" w:sz="4" w:space="0" w:color="auto"/>
              <w:right w:val="single" w:sz="4" w:space="0" w:color="auto"/>
            </w:tcBorders>
          </w:tcPr>
          <w:p w14:paraId="1C1F20A9" w14:textId="77777777" w:rsidR="00F8318B" w:rsidRPr="00A1115A" w:rsidRDefault="00F8318B" w:rsidP="002D5D5E">
            <w:pPr>
              <w:pStyle w:val="TAC"/>
            </w:pPr>
            <w:r w:rsidRPr="00A1115A">
              <w:t>1920 MHz – 1980 MHz</w:t>
            </w:r>
          </w:p>
        </w:tc>
        <w:tc>
          <w:tcPr>
            <w:tcW w:w="3116" w:type="dxa"/>
            <w:tcBorders>
              <w:top w:val="single" w:sz="4" w:space="0" w:color="auto"/>
              <w:left w:val="single" w:sz="4" w:space="0" w:color="auto"/>
              <w:bottom w:val="single" w:sz="4" w:space="0" w:color="auto"/>
              <w:right w:val="single" w:sz="4" w:space="0" w:color="auto"/>
            </w:tcBorders>
          </w:tcPr>
          <w:p w14:paraId="7134B029" w14:textId="77777777" w:rsidR="00F8318B" w:rsidRPr="00A1115A" w:rsidRDefault="00F8318B" w:rsidP="002D5D5E">
            <w:pPr>
              <w:pStyle w:val="TAC"/>
            </w:pPr>
            <w:r w:rsidRPr="00A1115A">
              <w:t>2110 MHz – 2170 MHz</w:t>
            </w:r>
          </w:p>
        </w:tc>
        <w:tc>
          <w:tcPr>
            <w:tcW w:w="1043" w:type="dxa"/>
            <w:tcBorders>
              <w:top w:val="single" w:sz="4" w:space="0" w:color="auto"/>
              <w:left w:val="single" w:sz="4" w:space="0" w:color="auto"/>
              <w:bottom w:val="single" w:sz="4" w:space="0" w:color="auto"/>
              <w:right w:val="single" w:sz="4" w:space="0" w:color="auto"/>
            </w:tcBorders>
          </w:tcPr>
          <w:p w14:paraId="0D56FAA7" w14:textId="77777777" w:rsidR="00F8318B" w:rsidRPr="00A1115A" w:rsidRDefault="00F8318B" w:rsidP="002D5D5E">
            <w:pPr>
              <w:pStyle w:val="TAC"/>
            </w:pPr>
            <w:r w:rsidRPr="00A1115A">
              <w:t>FDD</w:t>
            </w:r>
          </w:p>
        </w:tc>
      </w:tr>
      <w:tr w:rsidR="00F8318B" w:rsidRPr="004D6DE3" w14:paraId="75A5029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55C4ED7" w14:textId="77777777" w:rsidR="00F8318B" w:rsidRPr="00A1115A" w:rsidRDefault="00F8318B" w:rsidP="002D5D5E">
            <w:pPr>
              <w:pStyle w:val="TAC"/>
            </w:pPr>
            <w:r w:rsidRPr="00A1115A">
              <w:t>n7</w:t>
            </w:r>
          </w:p>
        </w:tc>
        <w:tc>
          <w:tcPr>
            <w:tcW w:w="3536" w:type="dxa"/>
            <w:tcBorders>
              <w:top w:val="single" w:sz="4" w:space="0" w:color="auto"/>
              <w:left w:val="single" w:sz="4" w:space="0" w:color="auto"/>
              <w:bottom w:val="single" w:sz="4" w:space="0" w:color="auto"/>
              <w:right w:val="single" w:sz="4" w:space="0" w:color="auto"/>
            </w:tcBorders>
          </w:tcPr>
          <w:p w14:paraId="0149694C" w14:textId="77777777" w:rsidR="00F8318B" w:rsidRPr="00A1115A" w:rsidRDefault="00F8318B"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78593E41" w14:textId="77777777" w:rsidR="00F8318B" w:rsidRPr="00A1115A" w:rsidRDefault="00F8318B"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12B645EB" w14:textId="77777777" w:rsidR="00F8318B" w:rsidRPr="00A1115A" w:rsidRDefault="00F8318B" w:rsidP="002D5D5E">
            <w:pPr>
              <w:pStyle w:val="TAC"/>
            </w:pPr>
            <w:r w:rsidRPr="00A1115A">
              <w:t>FDD</w:t>
            </w:r>
          </w:p>
        </w:tc>
      </w:tr>
      <w:tr w:rsidR="00F8318B" w:rsidRPr="004D6DE3" w14:paraId="2A83BE4C"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66139DD" w14:textId="77777777" w:rsidR="00F8318B" w:rsidRPr="004D6DE3" w:rsidRDefault="00F8318B"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6AF5B969" w14:textId="77777777" w:rsidR="00F8318B" w:rsidRPr="00A1115A" w:rsidRDefault="00F8318B"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6FD6E116" w14:textId="77777777" w:rsidR="00F8318B" w:rsidRPr="00A1115A" w:rsidRDefault="00F8318B"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2185F138" w14:textId="77777777" w:rsidR="00F8318B" w:rsidRPr="00A1115A" w:rsidRDefault="00F8318B" w:rsidP="002D5D5E">
            <w:pPr>
              <w:pStyle w:val="TAC"/>
            </w:pPr>
            <w:r w:rsidRPr="00A1115A">
              <w:t>SDL</w:t>
            </w:r>
            <w:r>
              <w:rPr>
                <w:vertAlign w:val="superscript"/>
              </w:rPr>
              <w:t>19</w:t>
            </w:r>
          </w:p>
        </w:tc>
      </w:tr>
    </w:tbl>
    <w:p w14:paraId="1B2831FE" w14:textId="77777777" w:rsidR="00F8318B" w:rsidRDefault="00F8318B" w:rsidP="00F8318B">
      <w:pPr>
        <w:rPr>
          <w:lang w:eastAsia="zh-CN"/>
        </w:rPr>
      </w:pPr>
    </w:p>
    <w:p w14:paraId="7012A294" w14:textId="5FF113E3" w:rsidR="00F8318B" w:rsidRPr="00F8318B" w:rsidRDefault="00F8318B" w:rsidP="00F8318B">
      <w:pPr>
        <w:pStyle w:val="Heading4"/>
      </w:pPr>
      <w:bookmarkStart w:id="166" w:name="_Toc180420409"/>
      <w:r w:rsidRPr="00F8318B">
        <w:lastRenderedPageBreak/>
        <w:t>5.</w:t>
      </w:r>
      <w:r>
        <w:t>8</w:t>
      </w:r>
      <w:r w:rsidRPr="00F8318B">
        <w:t>.1.2</w:t>
      </w:r>
      <w:r w:rsidRPr="00F8318B">
        <w:tab/>
        <w:t>Channel bandwidths per operating band for CA</w:t>
      </w:r>
      <w:bookmarkEnd w:id="166"/>
    </w:p>
    <w:p w14:paraId="15F408A5" w14:textId="6EF17585" w:rsidR="00F8318B" w:rsidRPr="006C68CC" w:rsidRDefault="00F8318B" w:rsidP="00F8318B">
      <w:pPr>
        <w:pStyle w:val="TH"/>
        <w:rPr>
          <w:rFonts w:cs="Arial"/>
        </w:rPr>
      </w:pPr>
      <w:r>
        <w:rPr>
          <w:rFonts w:cs="Arial"/>
        </w:rPr>
        <w:t xml:space="preserve">Table </w:t>
      </w:r>
      <w:r w:rsidRPr="006C68CC">
        <w:rPr>
          <w:rFonts w:cs="Arial"/>
        </w:rPr>
        <w:t>5.</w:t>
      </w:r>
      <w:r>
        <w:rPr>
          <w:rFonts w:cs="Arial"/>
        </w:rPr>
        <w:t>8</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380" w:type="pct"/>
        <w:tblLook w:val="04A0" w:firstRow="1" w:lastRow="0" w:firstColumn="1" w:lastColumn="0" w:noHBand="0" w:noVBand="1"/>
      </w:tblPr>
      <w:tblGrid>
        <w:gridCol w:w="1507"/>
        <w:gridCol w:w="1671"/>
        <w:gridCol w:w="666"/>
        <w:gridCol w:w="3307"/>
        <w:gridCol w:w="1286"/>
      </w:tblGrid>
      <w:tr w:rsidR="00F8318B" w:rsidRPr="004D6DE3" w14:paraId="66D29F9B" w14:textId="77777777" w:rsidTr="002D5D5E">
        <w:trPr>
          <w:trHeight w:val="5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FC659A" w14:textId="77777777" w:rsidR="00F8318B" w:rsidRPr="004D6DE3" w:rsidRDefault="00F8318B"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F8318B" w:rsidRPr="004D6DE3" w14:paraId="4BB91B93" w14:textId="77777777" w:rsidTr="002D5D5E">
        <w:trPr>
          <w:trHeight w:val="55"/>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941F545" w14:textId="77777777" w:rsidR="00F8318B" w:rsidRPr="004D6DE3" w:rsidRDefault="00F8318B"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26B2A7D"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449CFC1"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EB410DB"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CF7710F"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F8318B" w:rsidRPr="004D6DE3" w14:paraId="1BDE8F63" w14:textId="77777777" w:rsidTr="002D5D5E">
        <w:trPr>
          <w:trHeight w:val="64"/>
        </w:trPr>
        <w:tc>
          <w:tcPr>
            <w:tcW w:w="931" w:type="pct"/>
            <w:tcBorders>
              <w:top w:val="single" w:sz="4" w:space="0" w:color="auto"/>
              <w:left w:val="single" w:sz="4" w:space="0" w:color="auto"/>
              <w:right w:val="single" w:sz="4" w:space="0" w:color="auto"/>
            </w:tcBorders>
            <w:shd w:val="clear" w:color="auto" w:fill="auto"/>
            <w:vAlign w:val="center"/>
          </w:tcPr>
          <w:p w14:paraId="1763A90D" w14:textId="77777777" w:rsidR="00F8318B" w:rsidRPr="004D6DE3" w:rsidRDefault="00F8318B" w:rsidP="006C68CC">
            <w:pPr>
              <w:spacing w:after="0"/>
              <w:rPr>
                <w:rFonts w:ascii="Arial" w:hAnsi="Arial" w:cs="Arial"/>
                <w:color w:val="000000"/>
                <w:sz w:val="18"/>
                <w:szCs w:val="18"/>
              </w:rPr>
            </w:pPr>
            <w:r w:rsidRPr="006C68CC">
              <w:rPr>
                <w:rFonts w:ascii="Arial" w:hAnsi="Arial" w:cs="Arial"/>
                <w:color w:val="000000"/>
                <w:sz w:val="18"/>
                <w:szCs w:val="18"/>
              </w:rPr>
              <w:t>CA_n1A-n7A-n75A</w:t>
            </w:r>
          </w:p>
        </w:tc>
        <w:tc>
          <w:tcPr>
            <w:tcW w:w="1028" w:type="pct"/>
            <w:tcBorders>
              <w:top w:val="single" w:sz="4" w:space="0" w:color="auto"/>
              <w:left w:val="nil"/>
              <w:right w:val="single" w:sz="4" w:space="0" w:color="auto"/>
            </w:tcBorders>
            <w:shd w:val="clear" w:color="auto" w:fill="auto"/>
          </w:tcPr>
          <w:p w14:paraId="6559189C" w14:textId="77777777" w:rsidR="00F8318B" w:rsidRDefault="00F8318B" w:rsidP="006C68CC">
            <w:pPr>
              <w:spacing w:after="0"/>
            </w:pPr>
            <w:r w:rsidRPr="006C68CC">
              <w:rPr>
                <w:rFonts w:ascii="Arial" w:hAnsi="Arial" w:cs="Arial"/>
                <w:color w:val="000000"/>
                <w:sz w:val="18"/>
                <w:szCs w:val="18"/>
              </w:rPr>
              <w:t>CA_n1A-n7A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611FE0D"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B4C0959"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4F0F5FE4" w14:textId="77777777" w:rsidR="00F8318B" w:rsidRPr="004D6DE3" w:rsidRDefault="00F8318B" w:rsidP="002D5D5E">
            <w:pPr>
              <w:spacing w:after="0"/>
              <w:jc w:val="center"/>
              <w:rPr>
                <w:rFonts w:ascii="Arial" w:hAnsi="Arial" w:cs="Arial"/>
                <w:sz w:val="18"/>
                <w:szCs w:val="18"/>
              </w:rPr>
            </w:pPr>
            <w:r w:rsidRPr="003A114E">
              <w:rPr>
                <w:rFonts w:ascii="Arial" w:hAnsi="Arial" w:cs="Arial"/>
                <w:sz w:val="18"/>
                <w:szCs w:val="18"/>
              </w:rPr>
              <w:t xml:space="preserve">4 </w:t>
            </w:r>
            <w:r w:rsidRPr="00BA4731">
              <w:rPr>
                <w:rFonts w:ascii="Arial" w:eastAsia="DengXian" w:hAnsi="Arial" w:cs="Arial"/>
                <w:sz w:val="18"/>
                <w:szCs w:val="18"/>
                <w:lang w:eastAsia="zh-CN"/>
              </w:rPr>
              <w:t>and</w:t>
            </w:r>
            <w:r w:rsidRPr="003A114E">
              <w:rPr>
                <w:rFonts w:ascii="Arial" w:hAnsi="Arial" w:cs="Arial"/>
                <w:sz w:val="18"/>
                <w:szCs w:val="18"/>
              </w:rPr>
              <w:t xml:space="preserve"> 5</w:t>
            </w:r>
          </w:p>
        </w:tc>
      </w:tr>
      <w:tr w:rsidR="00F8318B" w:rsidRPr="004D6DE3" w14:paraId="663FF1BE" w14:textId="77777777" w:rsidTr="002D5D5E">
        <w:trPr>
          <w:trHeight w:val="64"/>
        </w:trPr>
        <w:tc>
          <w:tcPr>
            <w:tcW w:w="931" w:type="pct"/>
            <w:tcBorders>
              <w:left w:val="single" w:sz="4" w:space="0" w:color="auto"/>
              <w:right w:val="single" w:sz="4" w:space="0" w:color="auto"/>
            </w:tcBorders>
            <w:shd w:val="clear" w:color="auto" w:fill="auto"/>
            <w:vAlign w:val="center"/>
          </w:tcPr>
          <w:p w14:paraId="442F8F79" w14:textId="77777777" w:rsidR="00F8318B" w:rsidRPr="004D6DE3" w:rsidRDefault="00F8318B"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6F9FEBDF" w14:textId="77777777" w:rsidR="00F8318B" w:rsidRDefault="00F8318B"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28BED3"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72D8562"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862ED8C" w14:textId="77777777" w:rsidR="00F8318B" w:rsidRPr="004D6DE3" w:rsidRDefault="00F8318B" w:rsidP="002D5D5E">
            <w:pPr>
              <w:spacing w:after="0"/>
              <w:rPr>
                <w:rFonts w:ascii="Arial" w:hAnsi="Arial" w:cs="Arial"/>
                <w:sz w:val="18"/>
                <w:szCs w:val="18"/>
              </w:rPr>
            </w:pPr>
          </w:p>
        </w:tc>
      </w:tr>
      <w:tr w:rsidR="00F8318B" w:rsidRPr="004D6DE3" w14:paraId="0E1F0ADA" w14:textId="77777777" w:rsidTr="002D5D5E">
        <w:trPr>
          <w:trHeight w:val="64"/>
        </w:trPr>
        <w:tc>
          <w:tcPr>
            <w:tcW w:w="931" w:type="pct"/>
            <w:tcBorders>
              <w:left w:val="single" w:sz="4" w:space="0" w:color="auto"/>
              <w:bottom w:val="single" w:sz="4" w:space="0" w:color="auto"/>
              <w:right w:val="single" w:sz="4" w:space="0" w:color="auto"/>
            </w:tcBorders>
            <w:shd w:val="clear" w:color="auto" w:fill="auto"/>
            <w:vAlign w:val="center"/>
          </w:tcPr>
          <w:p w14:paraId="3E29F6B7" w14:textId="77777777" w:rsidR="00F8318B" w:rsidRPr="004D6DE3" w:rsidRDefault="00F8318B"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6AEAAB83" w14:textId="77777777" w:rsidR="00F8318B" w:rsidRDefault="00F8318B"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7C2A30C"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0F5D0EA"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415C5469" w14:textId="77777777" w:rsidR="00F8318B" w:rsidRPr="004D6DE3" w:rsidRDefault="00F8318B" w:rsidP="002D5D5E">
            <w:pPr>
              <w:spacing w:after="0"/>
              <w:rPr>
                <w:rFonts w:ascii="Arial" w:hAnsi="Arial" w:cs="Arial"/>
                <w:sz w:val="18"/>
                <w:szCs w:val="18"/>
              </w:rPr>
            </w:pPr>
          </w:p>
        </w:tc>
      </w:tr>
    </w:tbl>
    <w:p w14:paraId="57F00457" w14:textId="77777777" w:rsidR="00F8318B" w:rsidRDefault="00F8318B" w:rsidP="00F8318B">
      <w:pPr>
        <w:spacing w:after="0"/>
        <w:rPr>
          <w:rFonts w:eastAsia="Calibri"/>
          <w:lang w:eastAsia="ko-KR"/>
        </w:rPr>
      </w:pPr>
    </w:p>
    <w:p w14:paraId="2DE371D2" w14:textId="77777777" w:rsidR="00F8318B" w:rsidRPr="004D6DE3" w:rsidRDefault="00F8318B" w:rsidP="00F8318B">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9925491" w14:textId="77777777" w:rsidR="00F8318B" w:rsidRDefault="00F8318B" w:rsidP="00F8318B"/>
    <w:p w14:paraId="4DC2F8E5" w14:textId="007B746F" w:rsidR="00F8318B" w:rsidRPr="00F8318B" w:rsidRDefault="00F8318B" w:rsidP="00F8318B">
      <w:pPr>
        <w:pStyle w:val="Heading4"/>
      </w:pPr>
      <w:bookmarkStart w:id="167" w:name="_Toc180420410"/>
      <w:r w:rsidRPr="00F8318B">
        <w:t>5.</w:t>
      </w:r>
      <w:r>
        <w:t>8</w:t>
      </w:r>
      <w:r w:rsidRPr="00F8318B">
        <w:t>.1.3</w:t>
      </w:r>
      <w:r w:rsidRPr="00F8318B">
        <w:tab/>
        <w:t>∆T</w:t>
      </w:r>
      <w:r w:rsidRPr="00F8318B">
        <w:rPr>
          <w:vertAlign w:val="subscript"/>
        </w:rPr>
        <w:t>IB</w:t>
      </w:r>
      <w:r w:rsidRPr="00F8318B">
        <w:rPr>
          <w:rFonts w:hint="eastAsia"/>
          <w:vertAlign w:val="subscript"/>
        </w:rPr>
        <w:t>,c</w:t>
      </w:r>
      <w:r w:rsidRPr="00F8318B">
        <w:t xml:space="preserve"> and ∆R</w:t>
      </w:r>
      <w:r w:rsidRPr="00F8318B">
        <w:rPr>
          <w:vertAlign w:val="subscript"/>
        </w:rPr>
        <w:t>IB</w:t>
      </w:r>
      <w:r w:rsidRPr="00F8318B">
        <w:rPr>
          <w:rFonts w:hint="eastAsia"/>
          <w:vertAlign w:val="subscript"/>
        </w:rPr>
        <w:t>,c</w:t>
      </w:r>
      <w:r w:rsidRPr="00F8318B">
        <w:t xml:space="preserve"> values</w:t>
      </w:r>
      <w:bookmarkEnd w:id="167"/>
    </w:p>
    <w:p w14:paraId="4BD34833" w14:textId="77777777" w:rsidR="00F8318B" w:rsidRPr="008A04AB" w:rsidRDefault="00F8318B" w:rsidP="00F8318B">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0385B2A9" w14:textId="77777777" w:rsidR="00F8318B" w:rsidRDefault="00F8318B" w:rsidP="00F8318B">
      <w:r>
        <w:t xml:space="preserve">For </w:t>
      </w:r>
      <w:r>
        <w:rPr>
          <w:lang w:val="en-US" w:eastAsia="zh-CN"/>
        </w:rPr>
        <w:t>CA</w:t>
      </w:r>
      <w:r>
        <w:rPr>
          <w:lang w:eastAsia="zh-CN"/>
        </w:rPr>
        <w:t>_</w:t>
      </w:r>
      <w:r>
        <w:rPr>
          <w:lang w:val="en-US" w:eastAsia="zh-CN"/>
        </w:rPr>
        <w:t>n1</w:t>
      </w:r>
      <w:r>
        <w:rPr>
          <w:lang w:eastAsia="ja-JP"/>
        </w:rPr>
        <w:t>-n</w:t>
      </w:r>
      <w:r>
        <w:rPr>
          <w:lang w:val="en-US" w:eastAsia="zh-CN"/>
        </w:rPr>
        <w:t>7-</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3B23A09D" w14:textId="6059E6C6" w:rsidR="00F8318B" w:rsidRPr="006C68CC" w:rsidRDefault="00F8318B" w:rsidP="00F8318B">
      <w:pPr>
        <w:pStyle w:val="Heading3"/>
        <w:rPr>
          <w:rFonts w:cs="Arial"/>
          <w:szCs w:val="28"/>
          <w:lang w:val="en-US" w:eastAsia="zh-CN"/>
        </w:rPr>
      </w:pPr>
      <w:bookmarkStart w:id="168" w:name="_Toc180420411"/>
      <w:r w:rsidRPr="006C68CC">
        <w:rPr>
          <w:rFonts w:cs="Arial"/>
          <w:szCs w:val="28"/>
          <w:lang w:val="en-US" w:eastAsia="zh-CN"/>
        </w:rPr>
        <w:t>5.</w:t>
      </w:r>
      <w:r>
        <w:rPr>
          <w:rFonts w:cs="Arial"/>
          <w:szCs w:val="28"/>
          <w:lang w:val="en-US" w:eastAsia="zh-CN"/>
        </w:rPr>
        <w:t>8</w:t>
      </w:r>
      <w:r w:rsidRPr="006C68CC">
        <w:rPr>
          <w:rFonts w:cs="Arial"/>
          <w:szCs w:val="28"/>
          <w:lang w:val="en-US" w:eastAsia="zh-CN"/>
        </w:rPr>
        <w:t>.2</w:t>
      </w:r>
      <w:r w:rsidRPr="006C68CC">
        <w:rPr>
          <w:rFonts w:cs="Arial"/>
          <w:szCs w:val="28"/>
          <w:lang w:val="en-US" w:eastAsia="zh-CN"/>
        </w:rPr>
        <w:tab/>
        <w:t>Specific for 2 bands UL CA</w:t>
      </w:r>
      <w:bookmarkEnd w:id="168"/>
    </w:p>
    <w:p w14:paraId="60D568BF" w14:textId="6C5784C0" w:rsidR="00F8318B" w:rsidRPr="006C68CC" w:rsidRDefault="00F8318B" w:rsidP="006C68CC">
      <w:pPr>
        <w:pStyle w:val="Heading4"/>
      </w:pPr>
      <w:bookmarkStart w:id="169" w:name="_Toc180420412"/>
      <w:r w:rsidRPr="006C68CC">
        <w:t>5.</w:t>
      </w:r>
      <w:r>
        <w:t>8</w:t>
      </w:r>
      <w:r w:rsidRPr="006C68CC">
        <w:t>.2.1</w:t>
      </w:r>
      <w:r w:rsidRPr="006C68CC">
        <w:tab/>
        <w:t>UE co-existence studies</w:t>
      </w:r>
      <w:bookmarkEnd w:id="169"/>
    </w:p>
    <w:p w14:paraId="76204CB0" w14:textId="77777777" w:rsidR="00F8318B" w:rsidRDefault="00F8318B" w:rsidP="00F8318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02AEBF4" w14:textId="52B8BA90" w:rsidR="00F8318B" w:rsidRPr="00242348" w:rsidRDefault="00F8318B" w:rsidP="00F8318B">
      <w:pPr>
        <w:pStyle w:val="Heading5"/>
        <w:overflowPunct w:val="0"/>
        <w:autoSpaceDE w:val="0"/>
        <w:autoSpaceDN w:val="0"/>
        <w:adjustRightInd w:val="0"/>
        <w:textAlignment w:val="baseline"/>
        <w:rPr>
          <w:snapToGrid w:val="0"/>
          <w:lang w:eastAsia="en-GB"/>
        </w:rPr>
      </w:pPr>
      <w:bookmarkStart w:id="170" w:name="_Toc180420413"/>
      <w:r w:rsidRPr="00242348">
        <w:rPr>
          <w:rFonts w:hint="eastAsia"/>
          <w:snapToGrid w:val="0"/>
          <w:lang w:eastAsia="en-GB"/>
        </w:rPr>
        <w:t>5.</w:t>
      </w:r>
      <w:r>
        <w:rPr>
          <w:snapToGrid w:val="0"/>
          <w:lang w:eastAsia="en-GB"/>
        </w:rPr>
        <w:t>8</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70"/>
    </w:p>
    <w:p w14:paraId="19AADEC3" w14:textId="77777777" w:rsidR="00F8318B" w:rsidRPr="0007219E" w:rsidRDefault="00F8318B" w:rsidP="00F8318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4B30A0A0" w14:textId="2F838FFA" w:rsidR="00F8318B" w:rsidRPr="00A76C0A" w:rsidRDefault="00F8318B" w:rsidP="00F8318B">
      <w:pPr>
        <w:rPr>
          <w:rFonts w:eastAsia="MS Mincho"/>
        </w:rPr>
      </w:pPr>
      <w:r w:rsidRPr="00A76C0A">
        <w:rPr>
          <w:rFonts w:eastAsia="MS Mincho"/>
        </w:rPr>
        <w:t xml:space="preserve">Table </w:t>
      </w:r>
      <w:r w:rsidRPr="00A76C0A">
        <w:rPr>
          <w:rFonts w:eastAsia="MS Mincho" w:hint="eastAsia"/>
        </w:rPr>
        <w:t>5.</w:t>
      </w:r>
      <w:r>
        <w:rPr>
          <w:rFonts w:eastAsia="MS Mincho"/>
        </w:rPr>
        <w:t>8.2.1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1</w:t>
      </w:r>
      <w:r w:rsidRPr="009D535B">
        <w:rPr>
          <w:rFonts w:eastAsia="MS Mincho"/>
        </w:rPr>
        <w:t>A-n</w:t>
      </w:r>
      <w:r>
        <w:rPr>
          <w:rFonts w:eastAsia="MS Mincho"/>
        </w:rPr>
        <w:t>7</w:t>
      </w:r>
      <w:r w:rsidRPr="009D535B">
        <w:rPr>
          <w:rFonts w:eastAsia="MS Mincho"/>
        </w:rPr>
        <w:t>A-n7</w:t>
      </w:r>
      <w:r>
        <w:rPr>
          <w:rFonts w:eastAsia="MS Mincho"/>
        </w:rPr>
        <w:t>5</w:t>
      </w:r>
      <w:r w:rsidRPr="009D535B">
        <w:rPr>
          <w:rFonts w:eastAsia="MS Mincho"/>
        </w:rPr>
        <w:t>A</w:t>
      </w:r>
      <w:r w:rsidRPr="00A76C0A">
        <w:rPr>
          <w:rFonts w:eastAsia="MS Mincho"/>
        </w:rPr>
        <w:t xml:space="preserve"> with UL </w:t>
      </w:r>
      <w:r w:rsidRPr="009D535B">
        <w:rPr>
          <w:rFonts w:eastAsia="MS Mincho"/>
        </w:rPr>
        <w:t>CA_n</w:t>
      </w:r>
      <w:r>
        <w:rPr>
          <w:rFonts w:eastAsia="MS Mincho"/>
        </w:rPr>
        <w:t>1</w:t>
      </w:r>
      <w:r w:rsidRPr="009D535B">
        <w:rPr>
          <w:rFonts w:eastAsia="MS Mincho"/>
        </w:rPr>
        <w:t>A-n</w:t>
      </w:r>
      <w:r>
        <w:rPr>
          <w:rFonts w:eastAsia="MS Mincho"/>
        </w:rPr>
        <w:t>7</w:t>
      </w:r>
      <w:r w:rsidRPr="009D535B">
        <w:rPr>
          <w:rFonts w:eastAsia="MS Mincho"/>
        </w:rPr>
        <w:t>A</w:t>
      </w:r>
      <w:r w:rsidRPr="00A76C0A">
        <w:rPr>
          <w:rFonts w:eastAsia="MS Mincho"/>
        </w:rPr>
        <w:t>.</w:t>
      </w:r>
    </w:p>
    <w:p w14:paraId="238F0666" w14:textId="11515CEB" w:rsidR="00F8318B" w:rsidRPr="006C68CC" w:rsidRDefault="00F8318B" w:rsidP="006C68CC">
      <w:pPr>
        <w:pStyle w:val="TH"/>
        <w:rPr>
          <w:rFonts w:cs="Arial"/>
          <w:b w:val="0"/>
        </w:rPr>
      </w:pPr>
      <w:r w:rsidRPr="006C68CC">
        <w:rPr>
          <w:rFonts w:cs="Arial"/>
        </w:rPr>
        <w:lastRenderedPageBreak/>
        <w:t>Table 5.</w:t>
      </w:r>
      <w:r>
        <w:rPr>
          <w:rFonts w:cs="Arial"/>
        </w:rPr>
        <w:t>8</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8318B" w14:paraId="2445315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F53C97" w14:textId="77777777" w:rsidR="00F8318B" w:rsidRDefault="00F8318B"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2235EA" w14:textId="77777777" w:rsidR="00F8318B" w:rsidRDefault="00F8318B"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7B094F" w14:textId="77777777" w:rsidR="00F8318B" w:rsidRDefault="00F8318B"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20D120" w14:textId="77777777" w:rsidR="00F8318B" w:rsidRDefault="00F8318B"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037FA8" w14:textId="77777777" w:rsidR="00F8318B" w:rsidRDefault="00F8318B" w:rsidP="002D5D5E">
            <w:pPr>
              <w:pStyle w:val="TAH"/>
            </w:pPr>
            <w:r>
              <w:t>f</w:t>
            </w:r>
            <w:r>
              <w:rPr>
                <w:vertAlign w:val="subscript"/>
              </w:rPr>
              <w:t>y_high</w:t>
            </w:r>
          </w:p>
        </w:tc>
      </w:tr>
      <w:tr w:rsidR="00F8318B" w14:paraId="718F5E7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394C1" w14:textId="77777777" w:rsidR="00F8318B" w:rsidRDefault="00F8318B"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EE6D09" w14:textId="77777777" w:rsidR="00F8318B" w:rsidRDefault="00F8318B"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9993B"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D857A8"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A79F1A"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F8318B" w14:paraId="7936E8E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27FA03"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F0574" w14:textId="77777777" w:rsidR="00F8318B" w:rsidRPr="00273823" w:rsidRDefault="00F8318B" w:rsidP="002D5D5E">
            <w:pPr>
              <w:keepNext/>
              <w:keepLines/>
              <w:spacing w:after="0"/>
              <w:jc w:val="center"/>
              <w:rPr>
                <w:sz w:val="18"/>
                <w:lang w:val="en-US"/>
              </w:rPr>
            </w:pPr>
            <w:r w:rsidRPr="00320E29">
              <w:rPr>
                <w:sz w:val="18"/>
                <w:szCs w:val="18"/>
              </w:rPr>
              <w:t>520</w:t>
            </w:r>
            <w:r w:rsidRPr="00273823">
              <w:rPr>
                <w:sz w:val="18"/>
                <w:lang w:val="en-US"/>
              </w:rPr>
              <w:t>–</w:t>
            </w:r>
            <w:r w:rsidRPr="00320E29">
              <w:rPr>
                <w:sz w:val="18"/>
                <w:szCs w:val="18"/>
              </w:rPr>
              <w:t>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10E1A" w14:textId="77777777" w:rsidR="00F8318B" w:rsidRDefault="00F8318B" w:rsidP="002D5D5E">
            <w:pPr>
              <w:keepNext/>
              <w:keepLines/>
              <w:spacing w:after="0"/>
              <w:jc w:val="center"/>
              <w:rPr>
                <w:sz w:val="18"/>
                <w:lang w:val="en-US"/>
              </w:rPr>
            </w:pPr>
            <w:r w:rsidRPr="00320E29">
              <w:rPr>
                <w:sz w:val="18"/>
                <w:szCs w:val="18"/>
              </w:rPr>
              <w:t>4420</w:t>
            </w:r>
            <w:r>
              <w:rPr>
                <w:sz w:val="18"/>
                <w:lang w:val="en-US"/>
              </w:rPr>
              <w:t>–</w:t>
            </w:r>
            <w:r w:rsidRPr="00320E29">
              <w:rPr>
                <w:sz w:val="18"/>
                <w:szCs w:val="18"/>
              </w:rPr>
              <w:t>4550</w:t>
            </w:r>
          </w:p>
        </w:tc>
      </w:tr>
      <w:tr w:rsidR="00F8318B" w14:paraId="01A2D4D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2414F" w14:textId="77777777" w:rsidR="00F8318B" w:rsidRDefault="00F8318B"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E0478B"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258327"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42538FA"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3077F12"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F8318B" w14:paraId="167E44C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C2D52"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F38E3C" w14:textId="77777777" w:rsidR="00F8318B" w:rsidRPr="00761D3D" w:rsidRDefault="00F8318B" w:rsidP="002D5D5E">
            <w:pPr>
              <w:keepNext/>
              <w:keepLines/>
              <w:spacing w:after="0"/>
              <w:jc w:val="center"/>
              <w:rPr>
                <w:color w:val="FF0000"/>
                <w:sz w:val="18"/>
                <w:lang w:val="en-US"/>
              </w:rPr>
            </w:pPr>
            <w:r w:rsidRPr="00320E29">
              <w:rPr>
                <w:color w:val="FF0000"/>
                <w:sz w:val="18"/>
                <w:szCs w:val="18"/>
              </w:rPr>
              <w:t>1270</w:t>
            </w:r>
            <w:r w:rsidRPr="00761D3D">
              <w:rPr>
                <w:color w:val="FF0000"/>
                <w:sz w:val="18"/>
                <w:lang w:val="en-US"/>
              </w:rPr>
              <w:t>–</w:t>
            </w:r>
            <w:r w:rsidRPr="00320E29">
              <w:rPr>
                <w:color w:val="FF0000"/>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48B3B" w14:textId="77777777" w:rsidR="00F8318B" w:rsidRPr="00273823" w:rsidRDefault="00F8318B" w:rsidP="002D5D5E">
            <w:pPr>
              <w:keepNext/>
              <w:keepLines/>
              <w:spacing w:after="0"/>
              <w:jc w:val="center"/>
              <w:rPr>
                <w:sz w:val="18"/>
                <w:lang w:val="en-US"/>
              </w:rPr>
            </w:pPr>
            <w:r w:rsidRPr="00320E29">
              <w:rPr>
                <w:sz w:val="18"/>
                <w:szCs w:val="18"/>
              </w:rPr>
              <w:t>3020</w:t>
            </w:r>
            <w:r>
              <w:rPr>
                <w:sz w:val="18"/>
                <w:lang w:val="en-US"/>
              </w:rPr>
              <w:t>–</w:t>
            </w:r>
            <w:r w:rsidRPr="00320E29">
              <w:rPr>
                <w:sz w:val="18"/>
                <w:szCs w:val="18"/>
              </w:rPr>
              <w:t>3220</w:t>
            </w:r>
          </w:p>
        </w:tc>
      </w:tr>
      <w:tr w:rsidR="00F8318B" w14:paraId="46588C4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225BBF" w14:textId="77777777" w:rsidR="00F8318B" w:rsidRDefault="00F8318B"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2657C0"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011E6A"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9F8B528"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4A818A"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F8318B" w14:paraId="2A9899B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923B"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F5D1FA" w14:textId="77777777" w:rsidR="00F8318B" w:rsidRDefault="00F8318B" w:rsidP="002D5D5E">
            <w:pPr>
              <w:keepNext/>
              <w:keepLines/>
              <w:spacing w:after="0"/>
              <w:jc w:val="center"/>
              <w:rPr>
                <w:sz w:val="18"/>
                <w:lang w:val="en-US"/>
              </w:rPr>
            </w:pPr>
            <w:r w:rsidRPr="00320E29">
              <w:rPr>
                <w:sz w:val="18"/>
                <w:szCs w:val="18"/>
              </w:rPr>
              <w:t>6340</w:t>
            </w:r>
            <w:r>
              <w:rPr>
                <w:sz w:val="18"/>
                <w:lang w:val="en-US"/>
              </w:rPr>
              <w:t>–</w:t>
            </w:r>
            <w:r w:rsidRPr="00320E29">
              <w:rPr>
                <w:sz w:val="18"/>
                <w:szCs w:val="18"/>
              </w:rPr>
              <w:t>6530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536EA" w14:textId="77777777" w:rsidR="00F8318B" w:rsidRDefault="00F8318B" w:rsidP="002D5D5E">
            <w:pPr>
              <w:keepNext/>
              <w:keepLines/>
              <w:spacing w:after="0"/>
              <w:jc w:val="center"/>
              <w:rPr>
                <w:sz w:val="18"/>
                <w:lang w:val="en-US"/>
              </w:rPr>
            </w:pPr>
            <w:r w:rsidRPr="00320E29">
              <w:rPr>
                <w:sz w:val="18"/>
                <w:szCs w:val="18"/>
              </w:rPr>
              <w:t>6920</w:t>
            </w:r>
            <w:r>
              <w:rPr>
                <w:sz w:val="18"/>
                <w:lang w:val="en-US"/>
              </w:rPr>
              <w:t>–</w:t>
            </w:r>
            <w:r w:rsidRPr="00320E29">
              <w:rPr>
                <w:sz w:val="18"/>
                <w:szCs w:val="18"/>
              </w:rPr>
              <w:t>7120</w:t>
            </w:r>
          </w:p>
        </w:tc>
      </w:tr>
      <w:tr w:rsidR="00F8318B" w14:paraId="75E2984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4D8168" w14:textId="77777777" w:rsidR="00F8318B" w:rsidRDefault="00F8318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6A45A7" w14:textId="77777777" w:rsidR="00F8318B" w:rsidRDefault="00F8318B"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2FEED76" w14:textId="77777777" w:rsidR="00F8318B" w:rsidRDefault="00F8318B"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8A0E1" w14:textId="77777777" w:rsidR="00F8318B" w:rsidRDefault="00F8318B"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F70CFDA" w14:textId="77777777" w:rsidR="00F8318B" w:rsidRDefault="00F8318B"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F8318B" w14:paraId="56404C5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839C7" w14:textId="77777777" w:rsidR="00F8318B" w:rsidRDefault="00F8318B"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CD4F74" w14:textId="77777777" w:rsidR="00F8318B" w:rsidRPr="00273823" w:rsidRDefault="00F8318B" w:rsidP="002D5D5E">
            <w:pPr>
              <w:keepNext/>
              <w:keepLines/>
              <w:spacing w:after="0"/>
              <w:jc w:val="center"/>
              <w:rPr>
                <w:color w:val="FF0000"/>
                <w:sz w:val="18"/>
                <w:lang w:eastAsia="ja-JP"/>
              </w:rPr>
            </w:pPr>
            <w:r w:rsidRPr="00320E29">
              <w:rPr>
                <w:sz w:val="18"/>
                <w:szCs w:val="18"/>
              </w:rPr>
              <w:t>3190</w:t>
            </w:r>
            <w:r w:rsidRPr="00761D3D">
              <w:rPr>
                <w:sz w:val="18"/>
                <w:lang w:val="en-US"/>
              </w:rPr>
              <w:t>–</w:t>
            </w:r>
            <w:r w:rsidRPr="00320E29">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DC58B" w14:textId="77777777" w:rsidR="00F8318B" w:rsidRDefault="00F8318B" w:rsidP="002D5D5E">
            <w:pPr>
              <w:keepNext/>
              <w:keepLines/>
              <w:spacing w:after="0"/>
              <w:jc w:val="center"/>
              <w:rPr>
                <w:sz w:val="18"/>
                <w:lang w:eastAsia="ja-JP"/>
              </w:rPr>
            </w:pPr>
            <w:r w:rsidRPr="00320E29">
              <w:rPr>
                <w:sz w:val="18"/>
                <w:szCs w:val="18"/>
              </w:rPr>
              <w:t>5520</w:t>
            </w:r>
            <w:r>
              <w:rPr>
                <w:sz w:val="18"/>
                <w:lang w:val="en-US"/>
              </w:rPr>
              <w:t>–</w:t>
            </w:r>
            <w:r w:rsidRPr="00320E29">
              <w:rPr>
                <w:sz w:val="18"/>
                <w:szCs w:val="18"/>
              </w:rPr>
              <w:t>5790</w:t>
            </w:r>
          </w:p>
        </w:tc>
      </w:tr>
      <w:tr w:rsidR="00231FDB" w14:paraId="66A402B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EC168"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0EBE5F"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AA2BA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B95A33B" w14:textId="77777777" w:rsidR="00231FDB" w:rsidRDefault="00231FDB" w:rsidP="002D5D5E">
            <w:pPr>
              <w:pStyle w:val="TAL"/>
              <w:jc w:val="center"/>
              <w:rPr>
                <w:lang w:val="en-US"/>
              </w:rPr>
            </w:pPr>
          </w:p>
        </w:tc>
      </w:tr>
      <w:tr w:rsidR="00231FDB" w14:paraId="3E22131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94973"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539D3E" w14:textId="77777777" w:rsidR="00231FDB" w:rsidRDefault="00231FDB" w:rsidP="002D5D5E">
            <w:pPr>
              <w:keepNext/>
              <w:keepLines/>
              <w:spacing w:after="0"/>
              <w:jc w:val="center"/>
              <w:rPr>
                <w:sz w:val="18"/>
                <w:lang w:eastAsia="ja-JP"/>
              </w:rPr>
            </w:pPr>
            <w:r w:rsidRPr="00320E29">
              <w:rPr>
                <w:sz w:val="18"/>
                <w:szCs w:val="18"/>
              </w:rPr>
              <w:t>1040</w:t>
            </w:r>
            <w:r>
              <w:rPr>
                <w:sz w:val="18"/>
                <w:lang w:val="en-US"/>
              </w:rPr>
              <w:t>–</w:t>
            </w:r>
            <w:r w:rsidRPr="00320E29">
              <w:rPr>
                <w:sz w:val="18"/>
                <w:szCs w:val="18"/>
              </w:rPr>
              <w:t>1300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AC40C8C" w14:textId="77777777" w:rsidR="00231FDB" w:rsidRDefault="00231FDB" w:rsidP="002D5D5E">
            <w:pPr>
              <w:keepNext/>
              <w:keepLines/>
              <w:spacing w:after="0"/>
              <w:jc w:val="center"/>
              <w:rPr>
                <w:sz w:val="18"/>
                <w:lang w:eastAsia="ja-JP"/>
              </w:rPr>
            </w:pPr>
          </w:p>
        </w:tc>
      </w:tr>
      <w:tr w:rsidR="00F8318B" w14:paraId="0CB5BCB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3A7C9" w14:textId="77777777" w:rsidR="00F8318B" w:rsidRDefault="00F8318B"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888D9C" w14:textId="77777777" w:rsidR="00F8318B" w:rsidRDefault="00F8318B"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AD4701" w14:textId="77777777" w:rsidR="00F8318B" w:rsidRDefault="00F8318B"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89C715" w14:textId="77777777" w:rsidR="00F8318B" w:rsidRDefault="00F8318B"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5A742AD" w14:textId="77777777" w:rsidR="00F8318B" w:rsidRDefault="00F8318B"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F8318B" w14:paraId="2FF0D7D4"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59877"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86DADB" w14:textId="77777777" w:rsidR="00F8318B" w:rsidRDefault="00F8318B" w:rsidP="002D5D5E">
            <w:pPr>
              <w:keepNext/>
              <w:keepLines/>
              <w:spacing w:after="0"/>
              <w:jc w:val="center"/>
              <w:rPr>
                <w:sz w:val="18"/>
                <w:lang w:eastAsia="ja-JP"/>
              </w:rPr>
            </w:pPr>
            <w:r w:rsidRPr="00320E29">
              <w:rPr>
                <w:sz w:val="18"/>
                <w:szCs w:val="18"/>
              </w:rPr>
              <w:t>8260</w:t>
            </w:r>
            <w:r>
              <w:rPr>
                <w:sz w:val="18"/>
                <w:lang w:val="en-US"/>
              </w:rPr>
              <w:t>–</w:t>
            </w:r>
            <w:r w:rsidRPr="00320E29">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86E44A" w14:textId="77777777" w:rsidR="00F8318B" w:rsidRDefault="00F8318B" w:rsidP="002D5D5E">
            <w:pPr>
              <w:keepNext/>
              <w:keepLines/>
              <w:spacing w:after="0"/>
              <w:jc w:val="center"/>
              <w:rPr>
                <w:sz w:val="18"/>
                <w:lang w:eastAsia="ja-JP"/>
              </w:rPr>
            </w:pPr>
            <w:r w:rsidRPr="00320E29">
              <w:rPr>
                <w:sz w:val="18"/>
                <w:szCs w:val="18"/>
              </w:rPr>
              <w:t>9420</w:t>
            </w:r>
            <w:r>
              <w:rPr>
                <w:sz w:val="18"/>
                <w:lang w:val="en-US"/>
              </w:rPr>
              <w:t>–</w:t>
            </w:r>
            <w:r w:rsidRPr="00320E29">
              <w:rPr>
                <w:sz w:val="18"/>
                <w:szCs w:val="18"/>
              </w:rPr>
              <w:t>9690</w:t>
            </w:r>
          </w:p>
        </w:tc>
      </w:tr>
      <w:tr w:rsidR="00231FDB" w14:paraId="3307E56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94BE0D"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4BD0FC"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9D52B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9992406" w14:textId="77777777" w:rsidR="00231FDB" w:rsidRDefault="00231FDB" w:rsidP="002D5D5E">
            <w:pPr>
              <w:pStyle w:val="TAL"/>
              <w:jc w:val="center"/>
              <w:rPr>
                <w:lang w:val="en-US"/>
              </w:rPr>
            </w:pPr>
          </w:p>
        </w:tc>
      </w:tr>
      <w:tr w:rsidR="00231FDB" w14:paraId="6CE9976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8777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0CAC6E" w14:textId="77777777" w:rsidR="00231FDB" w:rsidRDefault="00231FDB" w:rsidP="002D5D5E">
            <w:pPr>
              <w:keepNext/>
              <w:keepLines/>
              <w:spacing w:after="0"/>
              <w:jc w:val="center"/>
              <w:rPr>
                <w:sz w:val="18"/>
                <w:lang w:eastAsia="ja-JP"/>
              </w:rPr>
            </w:pPr>
            <w:r w:rsidRPr="00320E29">
              <w:rPr>
                <w:sz w:val="18"/>
                <w:szCs w:val="18"/>
              </w:rPr>
              <w:t>8840</w:t>
            </w:r>
            <w:r>
              <w:rPr>
                <w:sz w:val="18"/>
                <w:lang w:val="en-US"/>
              </w:rPr>
              <w:t>–</w:t>
            </w:r>
            <w:r w:rsidRPr="00320E29">
              <w:rPr>
                <w:sz w:val="18"/>
                <w:szCs w:val="18"/>
              </w:rPr>
              <w:t>9100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C3FF6BD" w14:textId="77777777" w:rsidR="00231FDB" w:rsidRDefault="00231FDB" w:rsidP="002D5D5E">
            <w:pPr>
              <w:keepNext/>
              <w:keepLines/>
              <w:spacing w:after="0"/>
              <w:jc w:val="center"/>
              <w:rPr>
                <w:sz w:val="18"/>
                <w:lang w:eastAsia="ja-JP"/>
              </w:rPr>
            </w:pPr>
          </w:p>
        </w:tc>
      </w:tr>
      <w:tr w:rsidR="00F8318B" w14:paraId="04A1C39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618C00"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44D084" w14:textId="77777777" w:rsidR="00F8318B" w:rsidRDefault="00F8318B"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8001CBD" w14:textId="77777777" w:rsidR="00F8318B" w:rsidRDefault="00F8318B"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5B4EC1"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4E948FD"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F8318B" w14:paraId="059D18A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93BBD" w14:textId="77777777" w:rsidR="00F8318B" w:rsidRDefault="00F8318B"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D5B13A" w14:textId="77777777" w:rsidR="00F8318B" w:rsidRDefault="00F8318B" w:rsidP="002D5D5E">
            <w:pPr>
              <w:keepNext/>
              <w:keepLines/>
              <w:spacing w:after="0"/>
              <w:jc w:val="center"/>
              <w:rPr>
                <w:sz w:val="18"/>
                <w:lang w:eastAsia="ja-JP"/>
              </w:rPr>
            </w:pPr>
            <w:r w:rsidRPr="00320E29">
              <w:rPr>
                <w:sz w:val="18"/>
                <w:szCs w:val="18"/>
              </w:rPr>
              <w:t>8020</w:t>
            </w:r>
            <w:r>
              <w:rPr>
                <w:sz w:val="18"/>
                <w:lang w:val="en-US"/>
              </w:rPr>
              <w:t>–</w:t>
            </w:r>
            <w:r w:rsidRPr="00320E29">
              <w:rPr>
                <w:sz w:val="18"/>
                <w:szCs w:val="18"/>
              </w:rPr>
              <w:t>8360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FCE9AB" w14:textId="77777777" w:rsidR="00F8318B" w:rsidRDefault="00F8318B" w:rsidP="002D5D5E">
            <w:pPr>
              <w:keepNext/>
              <w:keepLines/>
              <w:spacing w:after="0"/>
              <w:jc w:val="center"/>
              <w:rPr>
                <w:sz w:val="18"/>
                <w:lang w:eastAsia="ja-JP"/>
              </w:rPr>
            </w:pPr>
            <w:r w:rsidRPr="00320E29">
              <w:rPr>
                <w:sz w:val="18"/>
                <w:szCs w:val="18"/>
              </w:rPr>
              <w:t>5110</w:t>
            </w:r>
            <w:r>
              <w:rPr>
                <w:sz w:val="18"/>
                <w:lang w:val="en-US"/>
              </w:rPr>
              <w:t>–</w:t>
            </w:r>
            <w:r w:rsidRPr="00320E29">
              <w:rPr>
                <w:sz w:val="18"/>
                <w:szCs w:val="18"/>
              </w:rPr>
              <w:t>5420</w:t>
            </w:r>
          </w:p>
        </w:tc>
      </w:tr>
      <w:tr w:rsidR="00F8318B" w14:paraId="0DE49B6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C81FE6"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7CBB34"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26B573"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0BC47C"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7D9C5F"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F8318B" w14:paraId="73D3B84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A0B9F" w14:textId="77777777" w:rsidR="00F8318B" w:rsidRDefault="00F8318B"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C8064" w14:textId="77777777" w:rsidR="00F8318B" w:rsidRDefault="00F8318B" w:rsidP="002D5D5E">
            <w:pPr>
              <w:keepNext/>
              <w:keepLines/>
              <w:spacing w:after="0"/>
              <w:jc w:val="center"/>
              <w:rPr>
                <w:sz w:val="18"/>
                <w:lang w:eastAsia="ja-JP"/>
              </w:rPr>
            </w:pPr>
            <w:r w:rsidRPr="00320E29">
              <w:rPr>
                <w:sz w:val="18"/>
                <w:szCs w:val="18"/>
              </w:rPr>
              <w:t>3540</w:t>
            </w:r>
            <w:r>
              <w:rPr>
                <w:sz w:val="18"/>
                <w:lang w:val="en-US"/>
              </w:rPr>
              <w:t>–</w:t>
            </w:r>
            <w:r w:rsidRPr="00320E29">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A66DEC" w14:textId="77777777" w:rsidR="00F8318B" w:rsidRDefault="00F8318B" w:rsidP="002D5D5E">
            <w:pPr>
              <w:keepNext/>
              <w:keepLines/>
              <w:spacing w:after="0"/>
              <w:jc w:val="center"/>
              <w:rPr>
                <w:sz w:val="18"/>
                <w:lang w:eastAsia="ja-JP"/>
              </w:rPr>
            </w:pPr>
            <w:r w:rsidRPr="00320E29">
              <w:rPr>
                <w:sz w:val="18"/>
                <w:szCs w:val="18"/>
              </w:rPr>
              <w:t>620</w:t>
            </w:r>
            <w:r>
              <w:rPr>
                <w:sz w:val="18"/>
                <w:lang w:val="en-US"/>
              </w:rPr>
              <w:t>–</w:t>
            </w:r>
            <w:r w:rsidRPr="00320E29">
              <w:rPr>
                <w:sz w:val="18"/>
                <w:szCs w:val="18"/>
              </w:rPr>
              <w:t>940</w:t>
            </w:r>
          </w:p>
        </w:tc>
      </w:tr>
      <w:tr w:rsidR="00F8318B" w14:paraId="5C57534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5212FA"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AED2DF" w14:textId="77777777" w:rsidR="00F8318B" w:rsidRDefault="00F8318B"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4DC6484" w14:textId="77777777" w:rsidR="00F8318B" w:rsidRDefault="00F8318B"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08FBF1"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1B5F3D1"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F8318B" w14:paraId="6D8485B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35132" w14:textId="77777777" w:rsidR="00F8318B" w:rsidRDefault="00F8318B"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EEA2AF" w14:textId="77777777" w:rsidR="00F8318B" w:rsidRDefault="00F8318B" w:rsidP="002D5D5E">
            <w:pPr>
              <w:keepNext/>
              <w:keepLines/>
              <w:spacing w:after="0"/>
              <w:jc w:val="center"/>
              <w:rPr>
                <w:sz w:val="18"/>
                <w:lang w:eastAsia="ja-JP"/>
              </w:rPr>
            </w:pPr>
            <w:r w:rsidRPr="00320E29">
              <w:rPr>
                <w:sz w:val="18"/>
                <w:szCs w:val="18"/>
              </w:rPr>
              <w:t>11920</w:t>
            </w:r>
            <w:r>
              <w:rPr>
                <w:sz w:val="18"/>
                <w:lang w:val="en-US"/>
              </w:rPr>
              <w:t>–</w:t>
            </w:r>
            <w:r w:rsidRPr="00320E29">
              <w:rPr>
                <w:sz w:val="18"/>
                <w:szCs w:val="18"/>
              </w:rPr>
              <w:t>12260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E40444" w14:textId="77777777" w:rsidR="00F8318B" w:rsidRDefault="00F8318B" w:rsidP="002D5D5E">
            <w:pPr>
              <w:keepNext/>
              <w:keepLines/>
              <w:spacing w:after="0"/>
              <w:jc w:val="center"/>
              <w:rPr>
                <w:sz w:val="18"/>
                <w:lang w:eastAsia="ja-JP"/>
              </w:rPr>
            </w:pPr>
            <w:r w:rsidRPr="00320E29">
              <w:rPr>
                <w:sz w:val="18"/>
                <w:szCs w:val="18"/>
              </w:rPr>
              <w:t>10180</w:t>
            </w:r>
            <w:r>
              <w:rPr>
                <w:sz w:val="18"/>
                <w:lang w:val="en-US"/>
              </w:rPr>
              <w:t>–</w:t>
            </w:r>
            <w:r w:rsidRPr="00320E29">
              <w:rPr>
                <w:sz w:val="18"/>
                <w:szCs w:val="18"/>
              </w:rPr>
              <w:t>10490</w:t>
            </w:r>
          </w:p>
        </w:tc>
      </w:tr>
      <w:tr w:rsidR="00F8318B" w14:paraId="3BD5116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B5FC2"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653CAB"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9D51F87"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272262"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85EE71E"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F8318B" w14:paraId="6F9F2EE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8D23C" w14:textId="77777777" w:rsidR="00F8318B" w:rsidRDefault="00F8318B"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764EBF" w14:textId="77777777" w:rsidR="00F8318B" w:rsidRDefault="00F8318B" w:rsidP="002D5D5E">
            <w:pPr>
              <w:keepNext/>
              <w:keepLines/>
              <w:spacing w:after="0"/>
              <w:jc w:val="center"/>
              <w:rPr>
                <w:sz w:val="18"/>
                <w:lang w:eastAsia="ja-JP"/>
              </w:rPr>
            </w:pPr>
            <w:r w:rsidRPr="00320E29">
              <w:rPr>
                <w:sz w:val="18"/>
                <w:szCs w:val="18"/>
              </w:rPr>
              <w:t>11340</w:t>
            </w:r>
            <w:r>
              <w:rPr>
                <w:sz w:val="18"/>
                <w:lang w:val="en-US"/>
              </w:rPr>
              <w:t>–</w:t>
            </w:r>
            <w:r w:rsidRPr="00320E29">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B7AE1C" w14:textId="77777777" w:rsidR="00F8318B" w:rsidRDefault="00F8318B" w:rsidP="002D5D5E">
            <w:pPr>
              <w:keepNext/>
              <w:keepLines/>
              <w:spacing w:after="0"/>
              <w:jc w:val="center"/>
              <w:rPr>
                <w:sz w:val="18"/>
                <w:lang w:eastAsia="ja-JP"/>
              </w:rPr>
            </w:pPr>
            <w:r w:rsidRPr="00320E29">
              <w:rPr>
                <w:sz w:val="18"/>
                <w:szCs w:val="18"/>
              </w:rPr>
              <w:t>10760</w:t>
            </w:r>
            <w:r>
              <w:rPr>
                <w:sz w:val="18"/>
                <w:lang w:val="en-US"/>
              </w:rPr>
              <w:t>–</w:t>
            </w:r>
            <w:r w:rsidRPr="00320E29">
              <w:rPr>
                <w:sz w:val="18"/>
                <w:szCs w:val="18"/>
              </w:rPr>
              <w:t>11080</w:t>
            </w:r>
          </w:p>
        </w:tc>
      </w:tr>
      <w:tr w:rsidR="00F8318B" w14:paraId="04B51E30"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D73FBD" w14:textId="77777777" w:rsidR="00F8318B" w:rsidRDefault="00F8318B"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353D9D3" w14:textId="77777777" w:rsidR="00F8318B" w:rsidRDefault="00F8318B" w:rsidP="00F8318B">
      <w:pPr>
        <w:rPr>
          <w:rFonts w:ascii="Arial" w:hAnsi="Arial" w:cs="Arial"/>
          <w:b/>
        </w:rPr>
      </w:pPr>
    </w:p>
    <w:p w14:paraId="2EBFF0D8" w14:textId="5B923B6C" w:rsidR="00F8318B" w:rsidRPr="00D315DA" w:rsidRDefault="00F8318B" w:rsidP="00F8318B">
      <w:pPr>
        <w:rPr>
          <w:rFonts w:eastAsia="MS Mincho"/>
        </w:rPr>
      </w:pPr>
      <w:r>
        <w:rPr>
          <w:rFonts w:eastAsia="MS Mincho"/>
        </w:rPr>
        <w:t xml:space="preserve">Based on the above table, </w:t>
      </w:r>
      <w:r>
        <w:rPr>
          <w:rFonts w:cs="DengXian"/>
          <w:szCs w:val="21"/>
          <w:lang w:eastAsia="ko-KR"/>
        </w:rPr>
        <w:t>3</w:t>
      </w:r>
      <w:r w:rsidRPr="008A2230">
        <w:rPr>
          <w:rFonts w:ascii="DengXian" w:eastAsia="DengXian" w:hAnsi="DengXian" w:cs="DengXian" w:hint="eastAsia"/>
          <w:szCs w:val="21"/>
          <w:vertAlign w:val="superscript"/>
          <w:lang w:eastAsia="zh-CN"/>
        </w:rPr>
        <w:t>rd</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75</w:t>
      </w:r>
    </w:p>
    <w:p w14:paraId="14875A86" w14:textId="67B10265" w:rsidR="00F8318B" w:rsidRPr="006C68CC" w:rsidRDefault="00F8318B" w:rsidP="006C68CC">
      <w:pPr>
        <w:pStyle w:val="Heading4"/>
      </w:pPr>
      <w:bookmarkStart w:id="171" w:name="_Toc180420414"/>
      <w:r w:rsidRPr="006C68CC">
        <w:t>5.</w:t>
      </w:r>
      <w:r>
        <w:t>8</w:t>
      </w:r>
      <w:r w:rsidRPr="006C68CC">
        <w:t>.2.2</w:t>
      </w:r>
      <w:r w:rsidRPr="006C68CC">
        <w:tab/>
        <w:t>REFSENS requirements</w:t>
      </w:r>
      <w:bookmarkEnd w:id="171"/>
    </w:p>
    <w:p w14:paraId="27A8882B" w14:textId="77777777" w:rsidR="00F8318B" w:rsidRPr="00C013B0" w:rsidRDefault="00F8318B" w:rsidP="00F8318B">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077CAA06" w14:textId="77777777" w:rsidR="00F8318B" w:rsidRDefault="00F8318B" w:rsidP="00F8318B">
      <w:pPr>
        <w:rPr>
          <w:rFonts w:eastAsia="MS Mincho"/>
        </w:rPr>
      </w:pPr>
      <w:r w:rsidRPr="00C013B0">
        <w:rPr>
          <w:rFonts w:eastAsia="MS Mincho"/>
        </w:rPr>
        <w:t>We</w:t>
      </w:r>
      <w:r w:rsidRPr="00C013B0">
        <w:rPr>
          <w:rFonts w:eastAsia="MS Mincho" w:hint="eastAsia"/>
        </w:rPr>
        <w:t xml:space="preserve"> anal</w:t>
      </w:r>
      <w:r w:rsidRPr="00C013B0">
        <w:rPr>
          <w:rFonts w:eastAsia="MS Mincho"/>
        </w:rPr>
        <w:t>yze the amount of IMD using the following component linearity assumptions:</w:t>
      </w:r>
    </w:p>
    <w:p w14:paraId="549357D5" w14:textId="7AA69922" w:rsidR="00F8318B" w:rsidRPr="00A15080" w:rsidRDefault="00A15080" w:rsidP="006C68CC">
      <w:pPr>
        <w:pStyle w:val="TH"/>
        <w:rPr>
          <w:rFonts w:cs="Arial"/>
        </w:rPr>
      </w:pPr>
      <w:r w:rsidRPr="00855E82">
        <w:rPr>
          <w:rFonts w:cs="Arial"/>
        </w:rPr>
        <w:t>Table 5.</w:t>
      </w:r>
      <w:r>
        <w:rPr>
          <w:rFonts w:cs="Arial"/>
        </w:rPr>
        <w:t>8</w:t>
      </w:r>
      <w:r w:rsidRPr="00855E82">
        <w:rPr>
          <w:rFonts w:cs="Arial"/>
        </w:rPr>
        <w:t>.2.</w:t>
      </w:r>
      <w:r>
        <w:rPr>
          <w:rFonts w:cs="Arial"/>
        </w:rPr>
        <w:t>2</w:t>
      </w:r>
      <w:r w:rsidRPr="00855E82">
        <w:rPr>
          <w:rFonts w:cs="Arial"/>
        </w:rPr>
        <w:t>-1</w:t>
      </w:r>
      <w:r>
        <w:rPr>
          <w:rFonts w:cs="Arial"/>
        </w:rPr>
        <w:t xml:space="preserve"> </w:t>
      </w:r>
      <w:r w:rsidRPr="00855E82">
        <w:rPr>
          <w:rFonts w:cs="Arial"/>
        </w:rPr>
        <w:t>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F8318B" w14:paraId="21D533C7" w14:textId="77777777" w:rsidTr="002D5D5E">
        <w:trPr>
          <w:jc w:val="center"/>
        </w:trPr>
        <w:tc>
          <w:tcPr>
            <w:tcW w:w="2463" w:type="dxa"/>
          </w:tcPr>
          <w:p w14:paraId="339D744D" w14:textId="77777777" w:rsidR="00F8318B" w:rsidRPr="004803A4" w:rsidRDefault="00F8318B" w:rsidP="002D5D5E">
            <w:pPr>
              <w:keepNext/>
              <w:keepLines/>
              <w:spacing w:after="0"/>
              <w:rPr>
                <w:b/>
                <w:color w:val="000000"/>
              </w:rPr>
            </w:pPr>
            <w:r w:rsidRPr="004803A4">
              <w:rPr>
                <w:b/>
                <w:color w:val="000000"/>
              </w:rPr>
              <w:t>Component</w:t>
            </w:r>
          </w:p>
        </w:tc>
        <w:tc>
          <w:tcPr>
            <w:tcW w:w="1301" w:type="dxa"/>
          </w:tcPr>
          <w:p w14:paraId="3A83735B" w14:textId="77777777" w:rsidR="00F8318B" w:rsidRPr="004803A4" w:rsidRDefault="00F8318B" w:rsidP="002D5D5E">
            <w:pPr>
              <w:keepNext/>
              <w:keepLines/>
              <w:spacing w:after="0"/>
              <w:rPr>
                <w:b/>
                <w:color w:val="000000"/>
              </w:rPr>
            </w:pPr>
            <w:r w:rsidRPr="004803A4">
              <w:rPr>
                <w:b/>
                <w:color w:val="000000"/>
              </w:rPr>
              <w:t>IP</w:t>
            </w:r>
            <w:r>
              <w:rPr>
                <w:rFonts w:eastAsia="SimSun" w:hint="eastAsia"/>
                <w:b/>
                <w:color w:val="000000"/>
                <w:lang w:eastAsia="zh-CN"/>
              </w:rPr>
              <w:t>2</w:t>
            </w:r>
            <w:r w:rsidRPr="004803A4">
              <w:rPr>
                <w:b/>
                <w:color w:val="000000"/>
              </w:rPr>
              <w:t xml:space="preserve"> (dBm)</w:t>
            </w:r>
          </w:p>
        </w:tc>
        <w:tc>
          <w:tcPr>
            <w:tcW w:w="1301" w:type="dxa"/>
          </w:tcPr>
          <w:p w14:paraId="5FED4B8A" w14:textId="77777777" w:rsidR="00F8318B" w:rsidRPr="004803A4" w:rsidRDefault="00F8318B" w:rsidP="002D5D5E">
            <w:pPr>
              <w:keepNext/>
              <w:keepLines/>
              <w:spacing w:after="0"/>
              <w:rPr>
                <w:b/>
                <w:color w:val="000000"/>
              </w:rPr>
            </w:pPr>
            <w:r w:rsidRPr="004803A4">
              <w:rPr>
                <w:b/>
                <w:color w:val="000000"/>
              </w:rPr>
              <w:t>IP</w:t>
            </w:r>
            <w:r>
              <w:rPr>
                <w:rFonts w:eastAsia="SimSun" w:hint="eastAsia"/>
                <w:b/>
                <w:color w:val="000000"/>
                <w:lang w:eastAsia="zh-CN"/>
              </w:rPr>
              <w:t>3</w:t>
            </w:r>
            <w:r w:rsidRPr="004803A4">
              <w:rPr>
                <w:b/>
                <w:color w:val="000000"/>
              </w:rPr>
              <w:t xml:space="preserve"> (dBm)</w:t>
            </w:r>
          </w:p>
        </w:tc>
        <w:tc>
          <w:tcPr>
            <w:tcW w:w="1301" w:type="dxa"/>
          </w:tcPr>
          <w:p w14:paraId="2D77D309" w14:textId="77777777" w:rsidR="00F8318B" w:rsidRPr="004803A4" w:rsidRDefault="00F8318B" w:rsidP="002D5D5E">
            <w:pPr>
              <w:keepNext/>
              <w:keepLines/>
              <w:spacing w:after="0"/>
              <w:rPr>
                <w:b/>
                <w:color w:val="000000"/>
              </w:rPr>
            </w:pPr>
            <w:r w:rsidRPr="004803A4">
              <w:rPr>
                <w:b/>
                <w:color w:val="000000"/>
              </w:rPr>
              <w:t>IP4 (dBm)</w:t>
            </w:r>
          </w:p>
        </w:tc>
        <w:tc>
          <w:tcPr>
            <w:tcW w:w="1301" w:type="dxa"/>
          </w:tcPr>
          <w:p w14:paraId="68E7DB4E" w14:textId="77777777" w:rsidR="00F8318B" w:rsidRPr="004803A4" w:rsidRDefault="00F8318B" w:rsidP="002D5D5E">
            <w:pPr>
              <w:keepNext/>
              <w:keepLines/>
              <w:spacing w:after="0"/>
              <w:rPr>
                <w:b/>
                <w:color w:val="000000"/>
              </w:rPr>
            </w:pPr>
            <w:r w:rsidRPr="004803A4">
              <w:rPr>
                <w:b/>
                <w:color w:val="000000"/>
              </w:rPr>
              <w:t>IP</w:t>
            </w:r>
            <w:r>
              <w:rPr>
                <w:rFonts w:eastAsia="SimSun" w:hint="eastAsia"/>
                <w:b/>
                <w:color w:val="000000"/>
                <w:lang w:eastAsia="zh-CN"/>
              </w:rPr>
              <w:t>5</w:t>
            </w:r>
            <w:r w:rsidRPr="004803A4">
              <w:rPr>
                <w:b/>
                <w:color w:val="000000"/>
              </w:rPr>
              <w:t xml:space="preserve"> (dBm)</w:t>
            </w:r>
          </w:p>
        </w:tc>
      </w:tr>
      <w:tr w:rsidR="00F8318B" w14:paraId="3C3E8479" w14:textId="77777777" w:rsidTr="002D5D5E">
        <w:trPr>
          <w:jc w:val="center"/>
        </w:trPr>
        <w:tc>
          <w:tcPr>
            <w:tcW w:w="2463" w:type="dxa"/>
          </w:tcPr>
          <w:p w14:paraId="0B30171D" w14:textId="77777777" w:rsidR="00F8318B" w:rsidRPr="00041429" w:rsidRDefault="00F8318B" w:rsidP="002D5D5E">
            <w:pPr>
              <w:keepNext/>
              <w:keepLines/>
              <w:spacing w:after="0"/>
              <w:rPr>
                <w:color w:val="000000"/>
              </w:rPr>
            </w:pPr>
            <w:r w:rsidRPr="00041429">
              <w:rPr>
                <w:color w:val="000000"/>
              </w:rPr>
              <w:t>Antenna switch</w:t>
            </w:r>
          </w:p>
        </w:tc>
        <w:tc>
          <w:tcPr>
            <w:tcW w:w="1301" w:type="dxa"/>
          </w:tcPr>
          <w:p w14:paraId="4EF36164" w14:textId="77777777" w:rsidR="00F8318B" w:rsidRPr="00AE2301" w:rsidRDefault="00F8318B" w:rsidP="002D5D5E">
            <w:pPr>
              <w:keepNext/>
              <w:keepLines/>
              <w:spacing w:after="0"/>
              <w:rPr>
                <w:rFonts w:eastAsia="SimSun"/>
                <w:color w:val="000000"/>
                <w:lang w:eastAsia="zh-CN"/>
              </w:rPr>
            </w:pPr>
            <w:r>
              <w:rPr>
                <w:rFonts w:eastAsia="SimSun" w:hint="eastAsia"/>
                <w:color w:val="000000"/>
                <w:lang w:eastAsia="zh-CN"/>
              </w:rPr>
              <w:t>112</w:t>
            </w:r>
          </w:p>
        </w:tc>
        <w:tc>
          <w:tcPr>
            <w:tcW w:w="1301" w:type="dxa"/>
          </w:tcPr>
          <w:p w14:paraId="69EC1975"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68</w:t>
            </w:r>
          </w:p>
        </w:tc>
        <w:tc>
          <w:tcPr>
            <w:tcW w:w="1301" w:type="dxa"/>
          </w:tcPr>
          <w:p w14:paraId="21999F6F" w14:textId="77777777" w:rsidR="00F8318B" w:rsidRPr="00041429" w:rsidRDefault="00F8318B" w:rsidP="002D5D5E">
            <w:pPr>
              <w:keepNext/>
              <w:keepLines/>
              <w:spacing w:after="0"/>
              <w:rPr>
                <w:color w:val="000000"/>
              </w:rPr>
            </w:pPr>
            <w:r>
              <w:rPr>
                <w:color w:val="000000"/>
              </w:rPr>
              <w:t>56</w:t>
            </w:r>
          </w:p>
        </w:tc>
        <w:tc>
          <w:tcPr>
            <w:tcW w:w="1301" w:type="dxa"/>
          </w:tcPr>
          <w:p w14:paraId="1D861774" w14:textId="77777777" w:rsidR="00F8318B" w:rsidRPr="00F97906" w:rsidRDefault="00F8318B" w:rsidP="002D5D5E">
            <w:pPr>
              <w:keepNext/>
              <w:keepLines/>
              <w:spacing w:after="0"/>
              <w:rPr>
                <w:rFonts w:eastAsia="SimSun"/>
                <w:color w:val="000000"/>
                <w:lang w:eastAsia="zh-CN"/>
              </w:rPr>
            </w:pPr>
            <w:r>
              <w:rPr>
                <w:color w:val="000000"/>
              </w:rPr>
              <w:t>5</w:t>
            </w:r>
            <w:r>
              <w:rPr>
                <w:rFonts w:eastAsia="SimSun" w:hint="eastAsia"/>
                <w:color w:val="000000"/>
                <w:lang w:eastAsia="zh-CN"/>
              </w:rPr>
              <w:t>3</w:t>
            </w:r>
          </w:p>
        </w:tc>
      </w:tr>
      <w:tr w:rsidR="00F8318B" w14:paraId="0A469A72" w14:textId="77777777" w:rsidTr="002D5D5E">
        <w:trPr>
          <w:jc w:val="center"/>
        </w:trPr>
        <w:tc>
          <w:tcPr>
            <w:tcW w:w="2463" w:type="dxa"/>
          </w:tcPr>
          <w:p w14:paraId="456CECCD" w14:textId="77777777" w:rsidR="00F8318B" w:rsidRPr="00041429" w:rsidRDefault="00F8318B" w:rsidP="002D5D5E">
            <w:pPr>
              <w:keepNext/>
              <w:keepLines/>
              <w:spacing w:after="0"/>
              <w:rPr>
                <w:color w:val="000000"/>
              </w:rPr>
            </w:pPr>
            <w:r w:rsidRPr="00041429">
              <w:rPr>
                <w:color w:val="000000"/>
              </w:rPr>
              <w:t>Diplexer</w:t>
            </w:r>
          </w:p>
        </w:tc>
        <w:tc>
          <w:tcPr>
            <w:tcW w:w="1301" w:type="dxa"/>
          </w:tcPr>
          <w:p w14:paraId="7EC53BF3" w14:textId="77777777" w:rsidR="00F8318B" w:rsidRPr="00AE2301" w:rsidRDefault="00F8318B" w:rsidP="002D5D5E">
            <w:pPr>
              <w:keepNext/>
              <w:keepLines/>
              <w:spacing w:after="0"/>
              <w:rPr>
                <w:rFonts w:eastAsia="SimSun"/>
                <w:color w:val="000000"/>
                <w:lang w:eastAsia="zh-CN"/>
              </w:rPr>
            </w:pPr>
            <w:r>
              <w:rPr>
                <w:rFonts w:eastAsia="SimSun" w:hint="eastAsia"/>
                <w:color w:val="000000"/>
                <w:lang w:eastAsia="zh-CN"/>
              </w:rPr>
              <w:t>115</w:t>
            </w:r>
          </w:p>
        </w:tc>
        <w:tc>
          <w:tcPr>
            <w:tcW w:w="1301" w:type="dxa"/>
          </w:tcPr>
          <w:p w14:paraId="6F99E46B"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86</w:t>
            </w:r>
          </w:p>
        </w:tc>
        <w:tc>
          <w:tcPr>
            <w:tcW w:w="1301" w:type="dxa"/>
          </w:tcPr>
          <w:p w14:paraId="7DDCC28C" w14:textId="77777777" w:rsidR="00F8318B" w:rsidRPr="00041429" w:rsidRDefault="00F8318B" w:rsidP="002D5D5E">
            <w:pPr>
              <w:keepNext/>
              <w:keepLines/>
              <w:spacing w:after="0"/>
              <w:rPr>
                <w:color w:val="000000"/>
              </w:rPr>
            </w:pPr>
            <w:r>
              <w:rPr>
                <w:color w:val="000000"/>
              </w:rPr>
              <w:t>55</w:t>
            </w:r>
          </w:p>
        </w:tc>
        <w:tc>
          <w:tcPr>
            <w:tcW w:w="1301" w:type="dxa"/>
          </w:tcPr>
          <w:p w14:paraId="1920616F" w14:textId="77777777" w:rsidR="00F8318B" w:rsidRPr="00F97906" w:rsidRDefault="00F8318B" w:rsidP="002D5D5E">
            <w:pPr>
              <w:keepNext/>
              <w:keepLines/>
              <w:spacing w:after="0"/>
              <w:rPr>
                <w:rFonts w:eastAsia="SimSun"/>
                <w:color w:val="000000"/>
                <w:lang w:eastAsia="zh-CN"/>
              </w:rPr>
            </w:pPr>
            <w:r>
              <w:rPr>
                <w:color w:val="000000"/>
              </w:rPr>
              <w:t>5</w:t>
            </w:r>
            <w:r>
              <w:rPr>
                <w:rFonts w:eastAsia="SimSun" w:hint="eastAsia"/>
                <w:color w:val="000000"/>
                <w:lang w:eastAsia="zh-CN"/>
              </w:rPr>
              <w:t>3</w:t>
            </w:r>
          </w:p>
        </w:tc>
      </w:tr>
      <w:tr w:rsidR="00F8318B" w14:paraId="0B5051CE" w14:textId="77777777" w:rsidTr="002D5D5E">
        <w:trPr>
          <w:jc w:val="center"/>
        </w:trPr>
        <w:tc>
          <w:tcPr>
            <w:tcW w:w="2463" w:type="dxa"/>
          </w:tcPr>
          <w:p w14:paraId="519FC6F4" w14:textId="77777777" w:rsidR="00F8318B" w:rsidRPr="00AE2301" w:rsidRDefault="00F8318B" w:rsidP="002D5D5E">
            <w:pPr>
              <w:keepNext/>
              <w:keepLines/>
              <w:spacing w:after="0"/>
              <w:rPr>
                <w:rFonts w:eastAsia="SimSun"/>
                <w:color w:val="000000"/>
                <w:lang w:eastAsia="zh-CN"/>
              </w:rPr>
            </w:pPr>
            <w:r>
              <w:rPr>
                <w:rFonts w:eastAsia="SimSun" w:hint="eastAsia"/>
                <w:color w:val="000000"/>
                <w:lang w:eastAsia="zh-CN"/>
              </w:rPr>
              <w:t>Triplexer</w:t>
            </w:r>
          </w:p>
        </w:tc>
        <w:tc>
          <w:tcPr>
            <w:tcW w:w="1301" w:type="dxa"/>
          </w:tcPr>
          <w:p w14:paraId="79A059AD" w14:textId="77777777" w:rsidR="00F8318B" w:rsidRPr="00AE2301" w:rsidRDefault="00F8318B" w:rsidP="002D5D5E">
            <w:pPr>
              <w:keepNext/>
              <w:keepLines/>
              <w:spacing w:after="0"/>
              <w:rPr>
                <w:rFonts w:eastAsia="SimSun"/>
                <w:color w:val="000000"/>
                <w:lang w:eastAsia="zh-CN"/>
              </w:rPr>
            </w:pPr>
            <w:r>
              <w:rPr>
                <w:rFonts w:eastAsia="SimSun" w:hint="eastAsia"/>
                <w:color w:val="000000"/>
                <w:lang w:eastAsia="zh-CN"/>
              </w:rPr>
              <w:t>113</w:t>
            </w:r>
          </w:p>
        </w:tc>
        <w:tc>
          <w:tcPr>
            <w:tcW w:w="1301" w:type="dxa"/>
          </w:tcPr>
          <w:p w14:paraId="179D364A"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82</w:t>
            </w:r>
          </w:p>
        </w:tc>
        <w:tc>
          <w:tcPr>
            <w:tcW w:w="1301" w:type="dxa"/>
          </w:tcPr>
          <w:p w14:paraId="053872DA" w14:textId="77777777" w:rsidR="00F8318B" w:rsidRPr="00041429" w:rsidRDefault="00F8318B" w:rsidP="002D5D5E">
            <w:pPr>
              <w:keepNext/>
              <w:keepLines/>
              <w:spacing w:after="0"/>
              <w:rPr>
                <w:color w:val="000000"/>
              </w:rPr>
            </w:pPr>
            <w:r>
              <w:rPr>
                <w:color w:val="000000"/>
              </w:rPr>
              <w:t>55</w:t>
            </w:r>
          </w:p>
        </w:tc>
        <w:tc>
          <w:tcPr>
            <w:tcW w:w="1301" w:type="dxa"/>
          </w:tcPr>
          <w:p w14:paraId="619AD0FD" w14:textId="77777777" w:rsidR="00F8318B" w:rsidRPr="00F97906" w:rsidRDefault="00F8318B" w:rsidP="002D5D5E">
            <w:pPr>
              <w:keepNext/>
              <w:keepLines/>
              <w:spacing w:after="0"/>
              <w:rPr>
                <w:rFonts w:eastAsia="SimSun"/>
                <w:color w:val="000000"/>
                <w:lang w:eastAsia="zh-CN"/>
              </w:rPr>
            </w:pPr>
            <w:r>
              <w:rPr>
                <w:color w:val="000000"/>
              </w:rPr>
              <w:t>5</w:t>
            </w:r>
            <w:r>
              <w:rPr>
                <w:rFonts w:eastAsia="SimSun" w:hint="eastAsia"/>
                <w:color w:val="000000"/>
                <w:lang w:eastAsia="zh-CN"/>
              </w:rPr>
              <w:t>3</w:t>
            </w:r>
          </w:p>
        </w:tc>
      </w:tr>
      <w:tr w:rsidR="00F8318B" w14:paraId="0D5BC8FC" w14:textId="77777777" w:rsidTr="002D5D5E">
        <w:trPr>
          <w:jc w:val="center"/>
        </w:trPr>
        <w:tc>
          <w:tcPr>
            <w:tcW w:w="2463" w:type="dxa"/>
          </w:tcPr>
          <w:p w14:paraId="235F01C9" w14:textId="77777777" w:rsidR="00F8318B" w:rsidRPr="00041429" w:rsidRDefault="00F8318B" w:rsidP="002D5D5E">
            <w:pPr>
              <w:keepNext/>
              <w:keepLines/>
              <w:spacing w:after="0"/>
              <w:rPr>
                <w:color w:val="000000"/>
              </w:rPr>
            </w:pPr>
            <w:r w:rsidRPr="00041429">
              <w:rPr>
                <w:color w:val="000000"/>
              </w:rPr>
              <w:t>PA forward mixing</w:t>
            </w:r>
          </w:p>
        </w:tc>
        <w:tc>
          <w:tcPr>
            <w:tcW w:w="1301" w:type="dxa"/>
          </w:tcPr>
          <w:p w14:paraId="0ED44D78" w14:textId="77777777" w:rsidR="00F8318B" w:rsidRPr="00AE2301" w:rsidRDefault="00F8318B" w:rsidP="002D5D5E">
            <w:pPr>
              <w:keepNext/>
              <w:keepLines/>
              <w:spacing w:after="0"/>
              <w:rPr>
                <w:rFonts w:eastAsia="SimSun"/>
                <w:color w:val="000000"/>
                <w:lang w:eastAsia="zh-CN"/>
              </w:rPr>
            </w:pPr>
            <w:r>
              <w:rPr>
                <w:rFonts w:eastAsia="SimSun" w:hint="eastAsia"/>
                <w:color w:val="000000"/>
                <w:lang w:eastAsia="zh-CN"/>
              </w:rPr>
              <w:t>28</w:t>
            </w:r>
          </w:p>
        </w:tc>
        <w:tc>
          <w:tcPr>
            <w:tcW w:w="1301" w:type="dxa"/>
          </w:tcPr>
          <w:p w14:paraId="01ACB915"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32</w:t>
            </w:r>
          </w:p>
        </w:tc>
        <w:tc>
          <w:tcPr>
            <w:tcW w:w="1301" w:type="dxa"/>
          </w:tcPr>
          <w:p w14:paraId="5A450EDA"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30</w:t>
            </w:r>
          </w:p>
        </w:tc>
        <w:tc>
          <w:tcPr>
            <w:tcW w:w="1301" w:type="dxa"/>
          </w:tcPr>
          <w:p w14:paraId="2657B231"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28</w:t>
            </w:r>
          </w:p>
        </w:tc>
      </w:tr>
      <w:tr w:rsidR="00F8318B" w14:paraId="1F8C3EB2" w14:textId="77777777" w:rsidTr="002D5D5E">
        <w:trPr>
          <w:jc w:val="center"/>
        </w:trPr>
        <w:tc>
          <w:tcPr>
            <w:tcW w:w="2463" w:type="dxa"/>
          </w:tcPr>
          <w:p w14:paraId="153A3474" w14:textId="77777777" w:rsidR="00F8318B" w:rsidRPr="00041429" w:rsidRDefault="00F8318B" w:rsidP="002D5D5E">
            <w:pPr>
              <w:keepNext/>
              <w:keepLines/>
              <w:spacing w:after="0"/>
              <w:rPr>
                <w:color w:val="000000"/>
              </w:rPr>
            </w:pPr>
            <w:r w:rsidRPr="00041429">
              <w:rPr>
                <w:color w:val="000000"/>
              </w:rPr>
              <w:t>PA reverse mixing</w:t>
            </w:r>
          </w:p>
        </w:tc>
        <w:tc>
          <w:tcPr>
            <w:tcW w:w="1301" w:type="dxa"/>
          </w:tcPr>
          <w:p w14:paraId="74FB15DD" w14:textId="77777777" w:rsidR="00F8318B" w:rsidRPr="00386F7B" w:rsidRDefault="00F8318B" w:rsidP="002D5D5E">
            <w:pPr>
              <w:keepNext/>
              <w:keepLines/>
              <w:spacing w:after="0"/>
              <w:rPr>
                <w:rFonts w:eastAsia="SimSun"/>
                <w:color w:val="000000"/>
                <w:lang w:eastAsia="zh-CN"/>
              </w:rPr>
            </w:pPr>
            <w:r>
              <w:rPr>
                <w:rFonts w:eastAsia="SimSun" w:hint="eastAsia"/>
                <w:color w:val="000000"/>
                <w:lang w:eastAsia="zh-CN"/>
              </w:rPr>
              <w:t>40</w:t>
            </w:r>
          </w:p>
        </w:tc>
        <w:tc>
          <w:tcPr>
            <w:tcW w:w="1301" w:type="dxa"/>
          </w:tcPr>
          <w:p w14:paraId="5F82A350"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30</w:t>
            </w:r>
          </w:p>
        </w:tc>
        <w:tc>
          <w:tcPr>
            <w:tcW w:w="1301" w:type="dxa"/>
          </w:tcPr>
          <w:p w14:paraId="31C020C9" w14:textId="77777777" w:rsidR="00F8318B" w:rsidRPr="00386F7B" w:rsidRDefault="00F8318B" w:rsidP="002D5D5E">
            <w:pPr>
              <w:keepNext/>
              <w:keepLines/>
              <w:spacing w:after="0"/>
              <w:rPr>
                <w:rFonts w:eastAsia="SimSun"/>
                <w:color w:val="000000"/>
                <w:lang w:eastAsia="zh-CN"/>
              </w:rPr>
            </w:pPr>
            <w:r>
              <w:rPr>
                <w:color w:val="000000"/>
              </w:rPr>
              <w:t>3</w:t>
            </w:r>
            <w:r>
              <w:rPr>
                <w:rFonts w:eastAsia="SimSun" w:hint="eastAsia"/>
                <w:color w:val="000000"/>
                <w:lang w:eastAsia="zh-CN"/>
              </w:rPr>
              <w:t>0</w:t>
            </w:r>
          </w:p>
        </w:tc>
        <w:tc>
          <w:tcPr>
            <w:tcW w:w="1301" w:type="dxa"/>
          </w:tcPr>
          <w:p w14:paraId="32B68800" w14:textId="77777777" w:rsidR="00F8318B" w:rsidRPr="00F97906" w:rsidRDefault="00F8318B" w:rsidP="002D5D5E">
            <w:pPr>
              <w:keepNext/>
              <w:keepLines/>
              <w:spacing w:after="0"/>
              <w:rPr>
                <w:rFonts w:eastAsia="SimSun"/>
                <w:color w:val="000000"/>
                <w:lang w:eastAsia="zh-CN"/>
              </w:rPr>
            </w:pPr>
            <w:r>
              <w:rPr>
                <w:color w:val="000000"/>
              </w:rPr>
              <w:t>3</w:t>
            </w:r>
            <w:r>
              <w:rPr>
                <w:rFonts w:eastAsia="SimSun" w:hint="eastAsia"/>
                <w:color w:val="000000"/>
                <w:lang w:eastAsia="zh-CN"/>
              </w:rPr>
              <w:t>0</w:t>
            </w:r>
          </w:p>
        </w:tc>
      </w:tr>
      <w:tr w:rsidR="00F8318B" w14:paraId="0D4F9FC2" w14:textId="77777777" w:rsidTr="002D5D5E">
        <w:trPr>
          <w:jc w:val="center"/>
        </w:trPr>
        <w:tc>
          <w:tcPr>
            <w:tcW w:w="2463" w:type="dxa"/>
          </w:tcPr>
          <w:p w14:paraId="624DEC35" w14:textId="77777777" w:rsidR="00F8318B" w:rsidRPr="00041429" w:rsidRDefault="00F8318B" w:rsidP="002D5D5E">
            <w:pPr>
              <w:keepNext/>
              <w:keepLines/>
              <w:spacing w:after="0"/>
              <w:rPr>
                <w:color w:val="000000"/>
              </w:rPr>
            </w:pPr>
            <w:r w:rsidRPr="00041429">
              <w:rPr>
                <w:color w:val="000000"/>
              </w:rPr>
              <w:t>LNA</w:t>
            </w:r>
          </w:p>
        </w:tc>
        <w:tc>
          <w:tcPr>
            <w:tcW w:w="1301" w:type="dxa"/>
          </w:tcPr>
          <w:p w14:paraId="626B9A46" w14:textId="77777777" w:rsidR="00F8318B" w:rsidRPr="00AE2301" w:rsidRDefault="00F8318B" w:rsidP="002D5D5E">
            <w:pPr>
              <w:keepNext/>
              <w:keepLines/>
              <w:spacing w:after="0"/>
              <w:rPr>
                <w:rFonts w:eastAsia="SimSun"/>
                <w:color w:val="000000"/>
                <w:lang w:eastAsia="zh-CN"/>
              </w:rPr>
            </w:pPr>
            <w:r>
              <w:rPr>
                <w:rFonts w:eastAsia="SimSun" w:hint="eastAsia"/>
                <w:color w:val="000000"/>
                <w:lang w:eastAsia="zh-CN"/>
              </w:rPr>
              <w:t>5</w:t>
            </w:r>
          </w:p>
        </w:tc>
        <w:tc>
          <w:tcPr>
            <w:tcW w:w="1301" w:type="dxa"/>
          </w:tcPr>
          <w:p w14:paraId="550A5448" w14:textId="77777777" w:rsidR="00F8318B" w:rsidRPr="00041429" w:rsidRDefault="00F8318B" w:rsidP="002D5D5E">
            <w:pPr>
              <w:keepNext/>
              <w:keepLines/>
              <w:spacing w:after="0"/>
              <w:rPr>
                <w:color w:val="000000"/>
              </w:rPr>
            </w:pPr>
            <w:r w:rsidRPr="00041429">
              <w:rPr>
                <w:color w:val="000000"/>
              </w:rPr>
              <w:t>-</w:t>
            </w:r>
            <w:r>
              <w:rPr>
                <w:color w:val="000000"/>
              </w:rPr>
              <w:t>6</w:t>
            </w:r>
          </w:p>
        </w:tc>
        <w:tc>
          <w:tcPr>
            <w:tcW w:w="1301" w:type="dxa"/>
          </w:tcPr>
          <w:p w14:paraId="08503ABB" w14:textId="77777777" w:rsidR="00F8318B" w:rsidRPr="00041429" w:rsidRDefault="00F8318B" w:rsidP="002D5D5E">
            <w:pPr>
              <w:keepNext/>
              <w:keepLines/>
              <w:spacing w:after="0"/>
              <w:rPr>
                <w:color w:val="000000"/>
              </w:rPr>
            </w:pPr>
            <w:r w:rsidRPr="00041429">
              <w:rPr>
                <w:color w:val="000000"/>
              </w:rPr>
              <w:t>-</w:t>
            </w:r>
            <w:r>
              <w:rPr>
                <w:color w:val="000000"/>
              </w:rPr>
              <w:t>6</w:t>
            </w:r>
          </w:p>
        </w:tc>
        <w:tc>
          <w:tcPr>
            <w:tcW w:w="1301" w:type="dxa"/>
          </w:tcPr>
          <w:p w14:paraId="08E9D2FB" w14:textId="77777777" w:rsidR="00F8318B" w:rsidRPr="00383D61" w:rsidRDefault="00F8318B" w:rsidP="002D5D5E">
            <w:pPr>
              <w:keepNext/>
              <w:keepLines/>
              <w:spacing w:after="0"/>
              <w:rPr>
                <w:rFonts w:eastAsia="SimSun"/>
                <w:color w:val="000000"/>
                <w:lang w:eastAsia="zh-CN"/>
              </w:rPr>
            </w:pPr>
            <w:r w:rsidRPr="00041429">
              <w:rPr>
                <w:color w:val="000000"/>
              </w:rPr>
              <w:t>-</w:t>
            </w:r>
            <w:r>
              <w:rPr>
                <w:rFonts w:eastAsia="SimSun" w:hint="eastAsia"/>
                <w:color w:val="000000"/>
                <w:lang w:eastAsia="zh-CN"/>
              </w:rPr>
              <w:t>10</w:t>
            </w:r>
          </w:p>
        </w:tc>
      </w:tr>
    </w:tbl>
    <w:p w14:paraId="69078046" w14:textId="77777777" w:rsidR="00F8318B" w:rsidRDefault="00F8318B" w:rsidP="006C68CC">
      <w:pPr>
        <w:pStyle w:val="B1"/>
        <w:rPr>
          <w:rFonts w:ascii="Arial" w:hAnsi="Arial" w:cs="Arial"/>
          <w:b/>
        </w:rPr>
      </w:pPr>
    </w:p>
    <w:p w14:paraId="0A4EE122" w14:textId="4702D99A" w:rsidR="00F8318B" w:rsidRPr="00A15080" w:rsidRDefault="00A15080" w:rsidP="006C68CC">
      <w:pPr>
        <w:pStyle w:val="TH"/>
        <w:rPr>
          <w:rFonts w:cs="Arial"/>
        </w:rPr>
      </w:pPr>
      <w:r w:rsidRPr="00855E82">
        <w:rPr>
          <w:rFonts w:cs="Arial"/>
        </w:rPr>
        <w:t>Table 5.</w:t>
      </w:r>
      <w:r>
        <w:rPr>
          <w:rFonts w:cs="Arial"/>
        </w:rPr>
        <w:t>8</w:t>
      </w:r>
      <w:r w:rsidRPr="00855E82">
        <w:rPr>
          <w:rFonts w:cs="Arial"/>
        </w:rPr>
        <w:t>.2.</w:t>
      </w:r>
      <w:r>
        <w:rPr>
          <w:rFonts w:cs="Arial"/>
        </w:rPr>
        <w:t xml:space="preserve">2-2 </w:t>
      </w:r>
      <w:r w:rsidRPr="00855E82">
        <w:rPr>
          <w:rFonts w:cs="Arial"/>
        </w:rPr>
        <w:t>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585"/>
      </w:tblGrid>
      <w:tr w:rsidR="00F8318B" w14:paraId="68AA0519" w14:textId="77777777" w:rsidTr="002D5D5E">
        <w:trPr>
          <w:jc w:val="center"/>
        </w:trPr>
        <w:tc>
          <w:tcPr>
            <w:tcW w:w="2463" w:type="dxa"/>
          </w:tcPr>
          <w:p w14:paraId="0F1F96B1" w14:textId="77777777" w:rsidR="00F8318B" w:rsidRPr="004803A4" w:rsidRDefault="00F8318B" w:rsidP="002D5D5E">
            <w:pPr>
              <w:keepNext/>
              <w:keepLines/>
              <w:spacing w:after="0"/>
              <w:rPr>
                <w:b/>
                <w:color w:val="000000"/>
              </w:rPr>
            </w:pPr>
            <w:r>
              <w:rPr>
                <w:b/>
                <w:color w:val="000000"/>
              </w:rPr>
              <w:t>P</w:t>
            </w:r>
            <w:r w:rsidRPr="004803A4">
              <w:rPr>
                <w:b/>
                <w:color w:val="000000"/>
              </w:rPr>
              <w:t>arameters</w:t>
            </w:r>
          </w:p>
        </w:tc>
        <w:tc>
          <w:tcPr>
            <w:tcW w:w="1585" w:type="dxa"/>
          </w:tcPr>
          <w:p w14:paraId="49E4C6C3" w14:textId="77777777" w:rsidR="00F8318B" w:rsidRPr="004803A4" w:rsidRDefault="00F8318B" w:rsidP="002D5D5E">
            <w:pPr>
              <w:keepNext/>
              <w:keepLines/>
              <w:spacing w:after="0"/>
              <w:rPr>
                <w:b/>
                <w:color w:val="000000"/>
              </w:rPr>
            </w:pPr>
            <w:r w:rsidRPr="004803A4">
              <w:rPr>
                <w:b/>
                <w:color w:val="000000"/>
              </w:rPr>
              <w:t>Values (dB)</w:t>
            </w:r>
          </w:p>
        </w:tc>
      </w:tr>
      <w:tr w:rsidR="00F8318B" w14:paraId="2C07AAF7" w14:textId="77777777" w:rsidTr="002D5D5E">
        <w:trPr>
          <w:jc w:val="center"/>
        </w:trPr>
        <w:tc>
          <w:tcPr>
            <w:tcW w:w="2463" w:type="dxa"/>
          </w:tcPr>
          <w:p w14:paraId="5D927D40" w14:textId="77777777" w:rsidR="00F8318B" w:rsidRPr="00041429" w:rsidRDefault="00F8318B" w:rsidP="002D5D5E">
            <w:pPr>
              <w:keepNext/>
              <w:keepLines/>
              <w:spacing w:after="0"/>
              <w:rPr>
                <w:color w:val="000000"/>
              </w:rPr>
            </w:pPr>
            <w:r w:rsidRPr="001E4686">
              <w:rPr>
                <w:lang w:val="fi-FI"/>
              </w:rPr>
              <w:t>Antenna isolation</w:t>
            </w:r>
          </w:p>
        </w:tc>
        <w:tc>
          <w:tcPr>
            <w:tcW w:w="1585" w:type="dxa"/>
          </w:tcPr>
          <w:p w14:paraId="57DBF30A" w14:textId="77777777" w:rsidR="00F8318B" w:rsidRPr="00041429" w:rsidRDefault="00F8318B" w:rsidP="002D5D5E">
            <w:pPr>
              <w:keepNext/>
              <w:keepLines/>
              <w:spacing w:after="0"/>
              <w:rPr>
                <w:color w:val="000000"/>
              </w:rPr>
            </w:pPr>
            <w:r>
              <w:rPr>
                <w:color w:val="000000"/>
              </w:rPr>
              <w:t>10</w:t>
            </w:r>
          </w:p>
        </w:tc>
      </w:tr>
      <w:tr w:rsidR="00F8318B" w14:paraId="6528C259" w14:textId="77777777" w:rsidTr="002D5D5E">
        <w:trPr>
          <w:jc w:val="center"/>
        </w:trPr>
        <w:tc>
          <w:tcPr>
            <w:tcW w:w="2463" w:type="dxa"/>
          </w:tcPr>
          <w:p w14:paraId="3D368186" w14:textId="77777777" w:rsidR="00F8318B" w:rsidRPr="00041429" w:rsidRDefault="00F8318B" w:rsidP="002D5D5E">
            <w:pPr>
              <w:keepNext/>
              <w:keepLines/>
              <w:spacing w:after="0"/>
              <w:rPr>
                <w:color w:val="000000"/>
              </w:rPr>
            </w:pPr>
            <w:r w:rsidRPr="001E4686">
              <w:rPr>
                <w:lang w:val="fi-FI"/>
              </w:rPr>
              <w:t>PCB isolation PA-PA</w:t>
            </w:r>
          </w:p>
        </w:tc>
        <w:tc>
          <w:tcPr>
            <w:tcW w:w="1585" w:type="dxa"/>
          </w:tcPr>
          <w:p w14:paraId="6F13C991" w14:textId="77777777" w:rsidR="00F8318B" w:rsidRPr="00041429" w:rsidRDefault="00F8318B" w:rsidP="002D5D5E">
            <w:pPr>
              <w:keepNext/>
              <w:keepLines/>
              <w:spacing w:after="0"/>
              <w:rPr>
                <w:color w:val="000000"/>
              </w:rPr>
            </w:pPr>
            <w:r>
              <w:rPr>
                <w:color w:val="000000"/>
              </w:rPr>
              <w:t>60</w:t>
            </w:r>
          </w:p>
        </w:tc>
      </w:tr>
      <w:tr w:rsidR="00F8318B" w14:paraId="452A19B0" w14:textId="77777777" w:rsidTr="002D5D5E">
        <w:trPr>
          <w:jc w:val="center"/>
        </w:trPr>
        <w:tc>
          <w:tcPr>
            <w:tcW w:w="2463" w:type="dxa"/>
          </w:tcPr>
          <w:p w14:paraId="67B4C824" w14:textId="77777777" w:rsidR="00F8318B" w:rsidRPr="00041429" w:rsidRDefault="00F8318B" w:rsidP="002D5D5E">
            <w:pPr>
              <w:keepNext/>
              <w:keepLines/>
              <w:spacing w:after="0"/>
              <w:rPr>
                <w:color w:val="000000"/>
              </w:rPr>
            </w:pPr>
            <w:r>
              <w:rPr>
                <w:color w:val="000000"/>
              </w:rPr>
              <w:t>Diplexer isolation</w:t>
            </w:r>
          </w:p>
        </w:tc>
        <w:tc>
          <w:tcPr>
            <w:tcW w:w="1585" w:type="dxa"/>
          </w:tcPr>
          <w:p w14:paraId="1D6EF7EE" w14:textId="77777777" w:rsidR="00F8318B" w:rsidRPr="00434AC6" w:rsidRDefault="00F8318B" w:rsidP="002D5D5E">
            <w:pPr>
              <w:keepNext/>
              <w:keepLines/>
              <w:spacing w:after="0"/>
              <w:rPr>
                <w:rFonts w:eastAsia="SimSun"/>
                <w:color w:val="000000"/>
                <w:lang w:eastAsia="zh-CN"/>
              </w:rPr>
            </w:pPr>
            <w:r>
              <w:rPr>
                <w:color w:val="000000"/>
              </w:rPr>
              <w:t>15</w:t>
            </w:r>
          </w:p>
        </w:tc>
      </w:tr>
      <w:tr w:rsidR="00F8318B" w14:paraId="02465A65" w14:textId="77777777" w:rsidTr="002D5D5E">
        <w:trPr>
          <w:jc w:val="center"/>
        </w:trPr>
        <w:tc>
          <w:tcPr>
            <w:tcW w:w="2463" w:type="dxa"/>
          </w:tcPr>
          <w:p w14:paraId="7B283F90" w14:textId="77777777" w:rsidR="00F8318B" w:rsidRDefault="00F8318B" w:rsidP="002D5D5E">
            <w:pPr>
              <w:keepNext/>
              <w:keepLines/>
              <w:spacing w:after="0"/>
              <w:rPr>
                <w:color w:val="000000"/>
              </w:rPr>
            </w:pPr>
            <w:r>
              <w:rPr>
                <w:rFonts w:eastAsia="SimSun" w:hint="eastAsia"/>
                <w:color w:val="000000"/>
                <w:lang w:eastAsia="zh-CN"/>
              </w:rPr>
              <w:t>Triplexer isolation</w:t>
            </w:r>
          </w:p>
        </w:tc>
        <w:tc>
          <w:tcPr>
            <w:tcW w:w="1585" w:type="dxa"/>
          </w:tcPr>
          <w:p w14:paraId="521B7438" w14:textId="77777777" w:rsidR="00F8318B" w:rsidRPr="005408DA" w:rsidRDefault="00F8318B" w:rsidP="002D5D5E">
            <w:pPr>
              <w:keepNext/>
              <w:keepLines/>
              <w:spacing w:after="0"/>
              <w:rPr>
                <w:rFonts w:eastAsia="SimSun"/>
                <w:color w:val="000000"/>
                <w:lang w:eastAsia="zh-CN"/>
              </w:rPr>
            </w:pPr>
            <w:r>
              <w:rPr>
                <w:rFonts w:eastAsia="SimSun" w:hint="eastAsia"/>
                <w:color w:val="000000"/>
                <w:lang w:eastAsia="zh-CN"/>
              </w:rPr>
              <w:t>15</w:t>
            </w:r>
          </w:p>
        </w:tc>
      </w:tr>
      <w:tr w:rsidR="00F8318B" w14:paraId="27FE606F" w14:textId="77777777" w:rsidTr="002D5D5E">
        <w:trPr>
          <w:jc w:val="center"/>
        </w:trPr>
        <w:tc>
          <w:tcPr>
            <w:tcW w:w="2463" w:type="dxa"/>
            <w:vAlign w:val="center"/>
          </w:tcPr>
          <w:p w14:paraId="60068432" w14:textId="77777777" w:rsidR="00F8318B" w:rsidRPr="002F0DA9" w:rsidRDefault="00F8318B" w:rsidP="002D5D5E">
            <w:pPr>
              <w:keepNext/>
              <w:keepLines/>
              <w:spacing w:after="0"/>
              <w:rPr>
                <w:rFonts w:ascii="Calibri" w:eastAsia="SimSun" w:hAnsi="Calibri"/>
                <w:color w:val="000000"/>
                <w:lang w:val="en-US" w:eastAsia="zh-CN"/>
              </w:rPr>
            </w:pPr>
            <w:r w:rsidRPr="00B479E7">
              <w:rPr>
                <w:rFonts w:eastAsia="SimSun" w:hint="eastAsia"/>
                <w:color w:val="000000"/>
                <w:lang w:eastAsia="zh-CN"/>
              </w:rPr>
              <w:t>Tx duplexer rejection at Rx Band</w:t>
            </w:r>
          </w:p>
        </w:tc>
        <w:tc>
          <w:tcPr>
            <w:tcW w:w="1585" w:type="dxa"/>
          </w:tcPr>
          <w:p w14:paraId="750A5226" w14:textId="77777777" w:rsidR="00F8318B" w:rsidRPr="006E14EA" w:rsidRDefault="00F8318B" w:rsidP="002D5D5E">
            <w:pPr>
              <w:keepNext/>
              <w:keepLines/>
              <w:spacing w:after="0"/>
              <w:rPr>
                <w:rFonts w:eastAsia="SimSun"/>
                <w:color w:val="000000"/>
                <w:lang w:eastAsia="zh-CN"/>
              </w:rPr>
            </w:pPr>
            <w:r>
              <w:rPr>
                <w:rFonts w:eastAsia="SimSun" w:hint="eastAsia"/>
                <w:color w:val="000000"/>
                <w:lang w:eastAsia="zh-CN"/>
              </w:rPr>
              <w:t>50</w:t>
            </w:r>
          </w:p>
        </w:tc>
      </w:tr>
    </w:tbl>
    <w:p w14:paraId="64C65A10" w14:textId="77777777" w:rsidR="00F8318B" w:rsidRPr="00F70149" w:rsidRDefault="00F8318B" w:rsidP="00F8318B">
      <w:pPr>
        <w:pStyle w:val="Caption"/>
        <w:jc w:val="center"/>
      </w:pPr>
    </w:p>
    <w:p w14:paraId="6D4056E9" w14:textId="77777777" w:rsidR="00F8318B" w:rsidRPr="00C013B0" w:rsidRDefault="00F8318B" w:rsidP="00F8318B">
      <w:pPr>
        <w:rPr>
          <w:rFonts w:eastAsia="MS Mincho"/>
        </w:rPr>
      </w:pPr>
      <w:r w:rsidRPr="00C013B0">
        <w:rPr>
          <w:rFonts w:eastAsia="MS Mincho"/>
        </w:rPr>
        <w:t>Based on these parameters we get the following MSD.</w:t>
      </w:r>
    </w:p>
    <w:p w14:paraId="585312BE" w14:textId="2F015B41" w:rsidR="00F8318B" w:rsidRPr="00A20126" w:rsidRDefault="00F8318B" w:rsidP="00F8318B">
      <w:pPr>
        <w:pStyle w:val="TH"/>
        <w:rPr>
          <w:rFonts w:cs="Arial"/>
        </w:rPr>
      </w:pPr>
      <w:r w:rsidRPr="000469EC">
        <w:rPr>
          <w:rFonts w:cs="Arial"/>
        </w:rPr>
        <w:lastRenderedPageBreak/>
        <w:t xml:space="preserve">Table </w:t>
      </w:r>
      <w:r w:rsidRPr="00A20126">
        <w:rPr>
          <w:rFonts w:cs="Arial"/>
        </w:rPr>
        <w:t>5.</w:t>
      </w:r>
      <w:r>
        <w:rPr>
          <w:rFonts w:cs="Arial"/>
        </w:rPr>
        <w:t>8</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318B" w14:paraId="11A12407"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02E4A9" w14:textId="77777777" w:rsidR="00F8318B" w:rsidRDefault="00F8318B"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80ACE82" w14:textId="77777777" w:rsidR="00F8318B" w:rsidRDefault="00F8318B" w:rsidP="002D5D5E">
            <w:pPr>
              <w:pStyle w:val="TAH"/>
            </w:pPr>
            <w:r>
              <w:t>Source of IMD</w:t>
            </w:r>
          </w:p>
        </w:tc>
      </w:tr>
      <w:tr w:rsidR="00F8318B" w14:paraId="3CD93DB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DEFC900" w14:textId="77777777" w:rsidR="00F8318B" w:rsidRDefault="00F8318B"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FF0880" w14:textId="77777777" w:rsidR="00F8318B" w:rsidRDefault="00F8318B"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2CF5E7F3" w14:textId="77777777" w:rsidR="00F8318B" w:rsidRDefault="00F8318B"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0D019C2" w14:textId="77777777" w:rsidR="00F8318B" w:rsidRDefault="00F8318B"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A79286D" w14:textId="77777777" w:rsidR="00F8318B" w:rsidRDefault="00F8318B"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510CEAB" w14:textId="77777777" w:rsidR="00F8318B" w:rsidRDefault="00F8318B"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0D52D58" w14:textId="77777777" w:rsidR="00F8318B" w:rsidRDefault="00F8318B"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D395DC9" w14:textId="77777777" w:rsidR="00F8318B" w:rsidRDefault="00F8318B"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CCFD98A" w14:textId="77777777" w:rsidR="00F8318B" w:rsidRDefault="00F8318B" w:rsidP="002D5D5E">
            <w:pPr>
              <w:pStyle w:val="TAH"/>
            </w:pPr>
          </w:p>
        </w:tc>
      </w:tr>
      <w:tr w:rsidR="00F8318B" w14:paraId="6B85364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21E40E" w14:textId="77777777" w:rsidR="00F8318B" w:rsidRDefault="00F8318B" w:rsidP="002D5D5E">
            <w:pPr>
              <w:pStyle w:val="TAC"/>
              <w:rPr>
                <w:lang w:eastAsia="zh-CN"/>
              </w:rPr>
            </w:pPr>
            <w:r>
              <w:rPr>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3036E4F9" w14:textId="77777777" w:rsidR="00F8318B" w:rsidRDefault="00F8318B" w:rsidP="002D5D5E">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44FAEFE9" w14:textId="77777777" w:rsidR="00F8318B" w:rsidRPr="00C6438D" w:rsidRDefault="00F8318B" w:rsidP="002D5D5E">
            <w:pPr>
              <w:pStyle w:val="TAC"/>
              <w:rPr>
                <w:lang w:eastAsia="zh-CN"/>
              </w:rPr>
            </w:pPr>
            <w:r w:rsidRPr="00C6438D">
              <w:t>1</w:t>
            </w:r>
            <w:r>
              <w:t>975</w:t>
            </w:r>
          </w:p>
        </w:tc>
        <w:tc>
          <w:tcPr>
            <w:tcW w:w="964" w:type="dxa"/>
            <w:tcBorders>
              <w:top w:val="single" w:sz="4" w:space="0" w:color="auto"/>
              <w:left w:val="single" w:sz="4" w:space="0" w:color="auto"/>
              <w:right w:val="single" w:sz="4" w:space="0" w:color="auto"/>
            </w:tcBorders>
          </w:tcPr>
          <w:p w14:paraId="69D2941C"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E88E78A" w14:textId="77777777" w:rsidR="00F8318B" w:rsidRPr="00C6438D" w:rsidRDefault="00F8318B"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75276C27" w14:textId="77777777" w:rsidR="00F8318B" w:rsidRPr="00C6438D" w:rsidRDefault="00F8318B" w:rsidP="002D5D5E">
            <w:pPr>
              <w:pStyle w:val="TAC"/>
              <w:rPr>
                <w:lang w:eastAsia="zh-CN"/>
              </w:rPr>
            </w:pPr>
            <w:r>
              <w:t>216</w:t>
            </w:r>
            <w:r w:rsidRPr="00C6438D">
              <w:t>5</w:t>
            </w:r>
          </w:p>
        </w:tc>
        <w:tc>
          <w:tcPr>
            <w:tcW w:w="977" w:type="dxa"/>
            <w:tcBorders>
              <w:top w:val="single" w:sz="4" w:space="0" w:color="auto"/>
              <w:left w:val="single" w:sz="4" w:space="0" w:color="auto"/>
              <w:bottom w:val="single" w:sz="4" w:space="0" w:color="auto"/>
              <w:right w:val="single" w:sz="4" w:space="0" w:color="auto"/>
            </w:tcBorders>
          </w:tcPr>
          <w:p w14:paraId="046CF7E7" w14:textId="77777777" w:rsidR="00F8318B" w:rsidRPr="00C6438D" w:rsidRDefault="00F8318B"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636F0367" w14:textId="77777777" w:rsidR="00F8318B" w:rsidRPr="00A1115A" w:rsidRDefault="00F8318B" w:rsidP="002D5D5E">
            <w:pPr>
              <w:pStyle w:val="TAC"/>
            </w:pPr>
            <w:r w:rsidRPr="00A1115A">
              <w:t>FDD</w:t>
            </w:r>
          </w:p>
        </w:tc>
        <w:tc>
          <w:tcPr>
            <w:tcW w:w="1057" w:type="dxa"/>
            <w:tcBorders>
              <w:top w:val="single" w:sz="4" w:space="0" w:color="auto"/>
              <w:left w:val="single" w:sz="4" w:space="0" w:color="auto"/>
              <w:right w:val="single" w:sz="4" w:space="0" w:color="auto"/>
            </w:tcBorders>
          </w:tcPr>
          <w:p w14:paraId="34E25FE2" w14:textId="77777777" w:rsidR="00F8318B" w:rsidRDefault="00F8318B" w:rsidP="002D5D5E">
            <w:pPr>
              <w:pStyle w:val="TAC"/>
              <w:rPr>
                <w:lang w:eastAsia="zh-CN"/>
              </w:rPr>
            </w:pPr>
            <w:r>
              <w:t>N/A</w:t>
            </w:r>
          </w:p>
        </w:tc>
      </w:tr>
      <w:tr w:rsidR="00F8318B" w14:paraId="7FF35939"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80C93D" w14:textId="77777777" w:rsidR="00F8318B" w:rsidRDefault="00F8318B"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51BE1" w14:textId="77777777" w:rsidR="00F8318B" w:rsidRDefault="00F8318B" w:rsidP="002D5D5E">
            <w:pPr>
              <w:pStyle w:val="TAC"/>
              <w:rPr>
                <w:lang w:eastAsia="zh-CN"/>
              </w:rPr>
            </w:pPr>
            <w:r>
              <w:rPr>
                <w:color w:val="000000"/>
                <w:lang w:eastAsia="zh-CN"/>
              </w:rPr>
              <w:t>n7</w:t>
            </w:r>
          </w:p>
        </w:tc>
        <w:tc>
          <w:tcPr>
            <w:tcW w:w="960" w:type="dxa"/>
            <w:tcBorders>
              <w:top w:val="single" w:sz="4" w:space="0" w:color="auto"/>
              <w:left w:val="single" w:sz="4" w:space="0" w:color="auto"/>
              <w:right w:val="single" w:sz="4" w:space="0" w:color="auto"/>
            </w:tcBorders>
          </w:tcPr>
          <w:p w14:paraId="19FB3DD0" w14:textId="77777777" w:rsidR="00F8318B" w:rsidRPr="00C6438D" w:rsidRDefault="00F8318B" w:rsidP="002D5D5E">
            <w:pPr>
              <w:pStyle w:val="TAC"/>
              <w:rPr>
                <w:lang w:eastAsia="zh-CN"/>
              </w:rPr>
            </w:pPr>
            <w:r>
              <w:t>2510</w:t>
            </w:r>
          </w:p>
        </w:tc>
        <w:tc>
          <w:tcPr>
            <w:tcW w:w="964" w:type="dxa"/>
            <w:tcBorders>
              <w:top w:val="single" w:sz="4" w:space="0" w:color="auto"/>
              <w:left w:val="single" w:sz="4" w:space="0" w:color="auto"/>
              <w:right w:val="single" w:sz="4" w:space="0" w:color="auto"/>
            </w:tcBorders>
          </w:tcPr>
          <w:p w14:paraId="567F1B72"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654CB7CF" w14:textId="77777777" w:rsidR="00F8318B" w:rsidRPr="00C6438D" w:rsidRDefault="00F8318B"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B346068" w14:textId="77777777" w:rsidR="00F8318B" w:rsidRPr="00C6438D" w:rsidRDefault="00F8318B" w:rsidP="002D5D5E">
            <w:pPr>
              <w:pStyle w:val="TAC"/>
              <w:rPr>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3635850" w14:textId="77777777" w:rsidR="00F8318B" w:rsidRPr="00C6438D" w:rsidRDefault="00F8318B"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53FC970" w14:textId="77777777" w:rsidR="00F8318B" w:rsidRPr="00A1115A" w:rsidRDefault="00F8318B" w:rsidP="002D5D5E">
            <w:pPr>
              <w:pStyle w:val="TAC"/>
            </w:pPr>
            <w:r w:rsidRPr="00A1115A">
              <w:t>FDD</w:t>
            </w:r>
          </w:p>
        </w:tc>
        <w:tc>
          <w:tcPr>
            <w:tcW w:w="1057" w:type="dxa"/>
            <w:tcBorders>
              <w:top w:val="single" w:sz="4" w:space="0" w:color="auto"/>
              <w:left w:val="single" w:sz="4" w:space="0" w:color="auto"/>
              <w:right w:val="single" w:sz="4" w:space="0" w:color="auto"/>
            </w:tcBorders>
          </w:tcPr>
          <w:p w14:paraId="7B1F6F07" w14:textId="77777777" w:rsidR="00F8318B" w:rsidRDefault="00F8318B" w:rsidP="002D5D5E">
            <w:pPr>
              <w:pStyle w:val="TAC"/>
              <w:rPr>
                <w:lang w:eastAsia="zh-CN"/>
              </w:rPr>
            </w:pPr>
            <w:r>
              <w:t>N/A</w:t>
            </w:r>
          </w:p>
        </w:tc>
      </w:tr>
      <w:tr w:rsidR="00F8318B" w14:paraId="03A98372"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B2DF50" w14:textId="77777777" w:rsidR="00F8318B" w:rsidRDefault="00F8318B"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A2DC06D" w14:textId="77777777" w:rsidR="00F8318B" w:rsidRDefault="00F8318B"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383BF090" w14:textId="77777777" w:rsidR="00F8318B" w:rsidRPr="00C6438D" w:rsidRDefault="00F8318B"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E888B6B"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0759702D" w14:textId="77777777" w:rsidR="00F8318B" w:rsidRPr="00C6438D" w:rsidRDefault="00F8318B"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0D311BD5" w14:textId="77777777" w:rsidR="00F8318B" w:rsidRPr="00C6438D" w:rsidRDefault="00F8318B"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300577AC" w14:textId="77777777" w:rsidR="00F8318B" w:rsidRPr="00C6438D" w:rsidRDefault="00F8318B" w:rsidP="002D5D5E">
            <w:pPr>
              <w:pStyle w:val="TAC"/>
              <w:rPr>
                <w:lang w:eastAsia="zh-CN"/>
              </w:rPr>
            </w:pPr>
            <w:r>
              <w:rPr>
                <w:rFonts w:eastAsia="Malgun Gothic"/>
                <w:lang w:eastAsia="ko-KR"/>
              </w:rPr>
              <w:t>13.2</w:t>
            </w:r>
          </w:p>
        </w:tc>
        <w:tc>
          <w:tcPr>
            <w:tcW w:w="828" w:type="dxa"/>
            <w:tcBorders>
              <w:top w:val="single" w:sz="4" w:space="0" w:color="auto"/>
              <w:left w:val="single" w:sz="4" w:space="0" w:color="auto"/>
              <w:right w:val="single" w:sz="4" w:space="0" w:color="auto"/>
            </w:tcBorders>
          </w:tcPr>
          <w:p w14:paraId="5CCCCB4A" w14:textId="77777777" w:rsidR="00F8318B" w:rsidRPr="00A1115A" w:rsidRDefault="00F8318B" w:rsidP="002D5D5E">
            <w:pPr>
              <w:pStyle w:val="TAC"/>
            </w:pPr>
            <w:r w:rsidRPr="00A1115A">
              <w:t>SDL</w:t>
            </w:r>
          </w:p>
        </w:tc>
        <w:tc>
          <w:tcPr>
            <w:tcW w:w="1057" w:type="dxa"/>
            <w:tcBorders>
              <w:top w:val="single" w:sz="4" w:space="0" w:color="auto"/>
              <w:left w:val="single" w:sz="4" w:space="0" w:color="auto"/>
              <w:right w:val="single" w:sz="4" w:space="0" w:color="auto"/>
            </w:tcBorders>
          </w:tcPr>
          <w:p w14:paraId="379FAC80" w14:textId="77777777" w:rsidR="00F8318B" w:rsidRDefault="00F8318B" w:rsidP="002D5D5E">
            <w:pPr>
              <w:pStyle w:val="TAC"/>
              <w:rPr>
                <w:lang w:eastAsia="zh-CN"/>
              </w:rPr>
            </w:pPr>
            <w:r>
              <w:t>IMD3</w:t>
            </w:r>
          </w:p>
        </w:tc>
      </w:tr>
      <w:tr w:rsidR="00F8318B" w14:paraId="580206DD" w14:textId="77777777" w:rsidTr="002D5D5E">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192450D5" w14:textId="77777777" w:rsidR="00F8318B" w:rsidRDefault="00F8318B" w:rsidP="002D5D5E">
            <w:pPr>
              <w:pStyle w:val="TAN"/>
              <w:rPr>
                <w:rFonts w:cs="Arial"/>
              </w:rPr>
            </w:pPr>
            <w:r>
              <w:t xml:space="preserve">NOTE </w:t>
            </w:r>
            <w:r>
              <w:rPr>
                <w:lang w:eastAsia="zh-CN"/>
              </w:rPr>
              <w:t>1</w:t>
            </w:r>
            <w:r>
              <w:t>:</w:t>
            </w:r>
            <w:r>
              <w:tab/>
              <w:t>This band is subject to IMD5 also which MSD is not specified.</w:t>
            </w:r>
          </w:p>
          <w:p w14:paraId="213DB97F" w14:textId="77777777" w:rsidR="00F8318B" w:rsidRDefault="00F8318B" w:rsidP="002D5D5E">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4F4060EB" w14:textId="0F4D4564" w:rsidR="00A15080" w:rsidRDefault="00A15080" w:rsidP="006C68CC">
      <w:pPr>
        <w:pStyle w:val="Heading2"/>
      </w:pPr>
      <w:bookmarkStart w:id="172" w:name="_Toc180420415"/>
      <w:r>
        <w:t>5.9</w:t>
      </w:r>
      <w:r>
        <w:tab/>
        <w:t>CA_n1-n3-n7</w:t>
      </w:r>
      <w:bookmarkEnd w:id="172"/>
    </w:p>
    <w:p w14:paraId="73D2F614" w14:textId="1E2BE9D7" w:rsidR="00A15080" w:rsidRPr="006C68CC" w:rsidRDefault="00A15080" w:rsidP="00A15080">
      <w:pPr>
        <w:pStyle w:val="Heading3"/>
        <w:rPr>
          <w:rFonts w:cs="Arial"/>
          <w:szCs w:val="28"/>
          <w:lang w:val="en-US" w:eastAsia="zh-CN"/>
        </w:rPr>
      </w:pPr>
      <w:bookmarkStart w:id="173" w:name="_Toc180420416"/>
      <w:r w:rsidRPr="006C68CC">
        <w:rPr>
          <w:rFonts w:cs="Arial"/>
          <w:szCs w:val="28"/>
          <w:lang w:val="en-US" w:eastAsia="zh-CN"/>
        </w:rPr>
        <w:t>5.</w:t>
      </w:r>
      <w:r>
        <w:rPr>
          <w:rFonts w:cs="Arial"/>
          <w:szCs w:val="28"/>
          <w:lang w:val="en-US" w:eastAsia="zh-CN"/>
        </w:rPr>
        <w:t>9</w:t>
      </w:r>
      <w:r w:rsidRPr="006C68CC">
        <w:rPr>
          <w:rFonts w:cs="Arial"/>
          <w:szCs w:val="28"/>
          <w:lang w:val="en-US" w:eastAsia="zh-CN"/>
        </w:rPr>
        <w:t>.1</w:t>
      </w:r>
      <w:r w:rsidRPr="006C68CC">
        <w:rPr>
          <w:rFonts w:cs="Arial"/>
          <w:szCs w:val="28"/>
          <w:lang w:val="en-US" w:eastAsia="zh-CN"/>
        </w:rPr>
        <w:tab/>
        <w:t>Common for 1 band UL and 2 bands UL CA</w:t>
      </w:r>
      <w:bookmarkEnd w:id="173"/>
    </w:p>
    <w:p w14:paraId="7F374DE1" w14:textId="1CD49C41" w:rsidR="00A15080" w:rsidRPr="00A15080" w:rsidRDefault="00A15080" w:rsidP="00A15080">
      <w:pPr>
        <w:pStyle w:val="Heading4"/>
      </w:pPr>
      <w:bookmarkStart w:id="174" w:name="_Toc180420417"/>
      <w:r>
        <w:t>5.9.1.1</w:t>
      </w:r>
      <w:r>
        <w:tab/>
      </w:r>
      <w:r w:rsidRPr="00A15080">
        <w:t>Operating bands for CA</w:t>
      </w:r>
      <w:bookmarkEnd w:id="174"/>
    </w:p>
    <w:p w14:paraId="07B3B13E" w14:textId="4628E0BE" w:rsidR="00A15080" w:rsidRPr="00A15080" w:rsidRDefault="00A15080" w:rsidP="00A15080">
      <w:pPr>
        <w:pStyle w:val="TH"/>
        <w:rPr>
          <w:rFonts w:cs="Arial"/>
        </w:rPr>
      </w:pPr>
      <w:r>
        <w:rPr>
          <w:rFonts w:cs="Arial"/>
        </w:rPr>
        <w:t xml:space="preserve">Table </w:t>
      </w:r>
      <w:r w:rsidRPr="006C68CC">
        <w:rPr>
          <w:rFonts w:cs="Arial"/>
        </w:rPr>
        <w:t>5.</w:t>
      </w:r>
      <w:r>
        <w:rPr>
          <w:rFonts w:cs="Arial"/>
        </w:rPr>
        <w:t>9.</w:t>
      </w:r>
      <w:r w:rsidRPr="006C68CC">
        <w:rPr>
          <w:rFonts w:cs="Arial"/>
        </w:rPr>
        <w:t>1</w:t>
      </w:r>
      <w:r>
        <w:rPr>
          <w:rFonts w:cs="Arial"/>
        </w:rPr>
        <w:t>.1-1</w:t>
      </w:r>
      <w:r w:rsidRPr="00A15080">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15080" w:rsidRPr="004D6DE3" w14:paraId="085AAD13"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3A35EC9" w14:textId="77777777" w:rsidR="00A15080" w:rsidRPr="004D6DE3" w:rsidRDefault="00A15080"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D77EE87"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D06A301"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A86836" w14:textId="77777777" w:rsidR="00A15080" w:rsidRPr="004D6DE3" w:rsidRDefault="00A15080"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1B28310"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A15080" w:rsidRPr="004D6DE3" w14:paraId="18C88AD2"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9AE551F" w14:textId="77777777" w:rsidR="00A15080" w:rsidRPr="004D6DE3" w:rsidRDefault="00A15080"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0447F9"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F4A00C2"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50C027E" w14:textId="77777777" w:rsidR="00A15080" w:rsidRPr="004D6DE3" w:rsidRDefault="00A15080" w:rsidP="002D5D5E">
            <w:pPr>
              <w:spacing w:after="0"/>
              <w:rPr>
                <w:rFonts w:ascii="Arial" w:eastAsia="Calibri" w:hAnsi="Arial" w:cs="Arial"/>
                <w:b/>
                <w:bCs/>
                <w:sz w:val="18"/>
                <w:szCs w:val="18"/>
                <w:lang w:val="en-US" w:eastAsia="zh-CN"/>
              </w:rPr>
            </w:pPr>
          </w:p>
        </w:tc>
      </w:tr>
      <w:tr w:rsidR="00A15080" w:rsidRPr="004D6DE3" w14:paraId="5C1230E0"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082551B" w14:textId="77777777" w:rsidR="00A15080" w:rsidRPr="004D6DE3" w:rsidRDefault="00A15080"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307DD34"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FBDD90C"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13C944E" w14:textId="77777777" w:rsidR="00A15080" w:rsidRPr="004D6DE3" w:rsidRDefault="00A15080" w:rsidP="002D5D5E">
            <w:pPr>
              <w:spacing w:after="0"/>
              <w:rPr>
                <w:rFonts w:ascii="Arial" w:eastAsia="Calibri" w:hAnsi="Arial" w:cs="Arial"/>
                <w:b/>
                <w:bCs/>
                <w:sz w:val="18"/>
                <w:szCs w:val="18"/>
                <w:lang w:val="en-US" w:eastAsia="zh-CN"/>
              </w:rPr>
            </w:pPr>
          </w:p>
        </w:tc>
      </w:tr>
      <w:tr w:rsidR="00A15080" w:rsidRPr="004D6DE3" w14:paraId="07201032"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0E9F896" w14:textId="77777777" w:rsidR="00A15080" w:rsidRPr="00A1115A" w:rsidRDefault="00A15080" w:rsidP="002D5D5E">
            <w:pPr>
              <w:pStyle w:val="TAC"/>
            </w:pPr>
            <w:r w:rsidRPr="00A1115A">
              <w:t>n1</w:t>
            </w:r>
          </w:p>
        </w:tc>
        <w:tc>
          <w:tcPr>
            <w:tcW w:w="3536" w:type="dxa"/>
            <w:tcBorders>
              <w:top w:val="single" w:sz="4" w:space="0" w:color="auto"/>
              <w:left w:val="single" w:sz="4" w:space="0" w:color="auto"/>
              <w:bottom w:val="single" w:sz="4" w:space="0" w:color="auto"/>
              <w:right w:val="single" w:sz="4" w:space="0" w:color="auto"/>
            </w:tcBorders>
          </w:tcPr>
          <w:p w14:paraId="6AF26BF4" w14:textId="77777777" w:rsidR="00A15080" w:rsidRPr="00A1115A" w:rsidRDefault="00A15080" w:rsidP="002D5D5E">
            <w:pPr>
              <w:pStyle w:val="TAC"/>
            </w:pPr>
            <w:r w:rsidRPr="00A1115A">
              <w:t>1920 MHz – 1980 MHz</w:t>
            </w:r>
          </w:p>
        </w:tc>
        <w:tc>
          <w:tcPr>
            <w:tcW w:w="3116" w:type="dxa"/>
            <w:tcBorders>
              <w:top w:val="single" w:sz="4" w:space="0" w:color="auto"/>
              <w:left w:val="single" w:sz="4" w:space="0" w:color="auto"/>
              <w:bottom w:val="single" w:sz="4" w:space="0" w:color="auto"/>
              <w:right w:val="single" w:sz="4" w:space="0" w:color="auto"/>
            </w:tcBorders>
          </w:tcPr>
          <w:p w14:paraId="71246B32" w14:textId="77777777" w:rsidR="00A15080" w:rsidRPr="00A1115A" w:rsidRDefault="00A15080" w:rsidP="002D5D5E">
            <w:pPr>
              <w:pStyle w:val="TAC"/>
            </w:pPr>
            <w:r w:rsidRPr="00A1115A">
              <w:t>2110 MHz – 2170 MHz</w:t>
            </w:r>
          </w:p>
        </w:tc>
        <w:tc>
          <w:tcPr>
            <w:tcW w:w="1043" w:type="dxa"/>
            <w:tcBorders>
              <w:top w:val="single" w:sz="4" w:space="0" w:color="auto"/>
              <w:left w:val="single" w:sz="4" w:space="0" w:color="auto"/>
              <w:bottom w:val="single" w:sz="4" w:space="0" w:color="auto"/>
              <w:right w:val="single" w:sz="4" w:space="0" w:color="auto"/>
            </w:tcBorders>
          </w:tcPr>
          <w:p w14:paraId="1D314B3C" w14:textId="77777777" w:rsidR="00A15080" w:rsidRPr="00A1115A" w:rsidRDefault="00A15080" w:rsidP="002D5D5E">
            <w:pPr>
              <w:pStyle w:val="TAC"/>
            </w:pPr>
            <w:r w:rsidRPr="00A1115A">
              <w:t>FDD</w:t>
            </w:r>
          </w:p>
        </w:tc>
      </w:tr>
      <w:tr w:rsidR="00A15080" w:rsidRPr="004D6DE3" w14:paraId="68668DD7"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1A0801" w14:textId="77777777" w:rsidR="00A15080" w:rsidRPr="004D6DE3" w:rsidRDefault="00A15080"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25B21742" w14:textId="77777777" w:rsidR="00A15080" w:rsidRPr="00A1115A" w:rsidRDefault="00A15080"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3C33136C" w14:textId="77777777" w:rsidR="00A15080" w:rsidRPr="00A1115A" w:rsidRDefault="00A15080"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0E7CE4EA" w14:textId="77777777" w:rsidR="00A15080" w:rsidRPr="00A1115A" w:rsidRDefault="00A15080" w:rsidP="002D5D5E">
            <w:pPr>
              <w:pStyle w:val="TAC"/>
            </w:pPr>
            <w:r w:rsidRPr="00A1115A">
              <w:t>FDD</w:t>
            </w:r>
          </w:p>
        </w:tc>
      </w:tr>
      <w:tr w:rsidR="00A15080" w:rsidRPr="004D6DE3" w14:paraId="53E1131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15C7115" w14:textId="77777777" w:rsidR="00A15080" w:rsidRPr="004D6DE3" w:rsidRDefault="00A15080"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126B15C3" w14:textId="77777777" w:rsidR="00A15080" w:rsidRPr="00A1115A" w:rsidRDefault="00A15080"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312E993B" w14:textId="77777777" w:rsidR="00A15080" w:rsidRPr="00A1115A" w:rsidRDefault="00A15080"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63B93988" w14:textId="77777777" w:rsidR="00A15080" w:rsidRPr="00A1115A" w:rsidRDefault="00A15080" w:rsidP="002D5D5E">
            <w:pPr>
              <w:pStyle w:val="TAC"/>
            </w:pPr>
            <w:r w:rsidRPr="00A1115A">
              <w:t>FDD</w:t>
            </w:r>
          </w:p>
        </w:tc>
      </w:tr>
    </w:tbl>
    <w:p w14:paraId="7CA6166B" w14:textId="77777777" w:rsidR="00A15080" w:rsidRDefault="00A15080" w:rsidP="00A15080">
      <w:pPr>
        <w:rPr>
          <w:lang w:eastAsia="zh-CN"/>
        </w:rPr>
      </w:pPr>
    </w:p>
    <w:p w14:paraId="0AB70880" w14:textId="7D95884F" w:rsidR="00A15080" w:rsidRPr="00A15080" w:rsidRDefault="00A15080" w:rsidP="00A15080">
      <w:pPr>
        <w:pStyle w:val="Heading4"/>
      </w:pPr>
      <w:bookmarkStart w:id="175" w:name="_Toc180420418"/>
      <w:r w:rsidRPr="00A15080">
        <w:t>5.</w:t>
      </w:r>
      <w:r>
        <w:t>9</w:t>
      </w:r>
      <w:r w:rsidRPr="00A15080">
        <w:t>.1.2</w:t>
      </w:r>
      <w:r w:rsidRPr="00A15080">
        <w:tab/>
        <w:t>Channel bandwidths per operating band for CA</w:t>
      </w:r>
      <w:bookmarkEnd w:id="175"/>
    </w:p>
    <w:p w14:paraId="2ACDD345" w14:textId="1A479B90" w:rsidR="00A15080" w:rsidRPr="006C68CC" w:rsidRDefault="00A15080" w:rsidP="00A15080">
      <w:pPr>
        <w:pStyle w:val="TH"/>
        <w:rPr>
          <w:rFonts w:cs="Arial"/>
        </w:rPr>
      </w:pPr>
      <w:r>
        <w:rPr>
          <w:rFonts w:cs="Arial"/>
        </w:rPr>
        <w:t xml:space="preserve">Table </w:t>
      </w:r>
      <w:r w:rsidRPr="006C68CC">
        <w:rPr>
          <w:rFonts w:cs="Arial"/>
        </w:rPr>
        <w:t>5.</w:t>
      </w:r>
      <w:r>
        <w:rPr>
          <w:rFonts w:cs="Arial"/>
        </w:rPr>
        <w:t>9</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729" w:type="pct"/>
        <w:tblLook w:val="04A0" w:firstRow="1" w:lastRow="0" w:firstColumn="1" w:lastColumn="0" w:noHBand="0" w:noVBand="1"/>
      </w:tblPr>
      <w:tblGrid>
        <w:gridCol w:w="1680"/>
        <w:gridCol w:w="1856"/>
        <w:gridCol w:w="666"/>
        <w:gridCol w:w="3621"/>
        <w:gridCol w:w="1286"/>
      </w:tblGrid>
      <w:tr w:rsidR="00A15080" w:rsidRPr="004D6DE3" w14:paraId="5D26FE9B" w14:textId="77777777" w:rsidTr="002D5D5E">
        <w:trPr>
          <w:trHeight w:val="53"/>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2EBD75" w14:textId="77777777" w:rsidR="00A15080" w:rsidRPr="004D6DE3" w:rsidRDefault="00A15080"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A15080" w:rsidRPr="004D6DE3" w14:paraId="46CDE974" w14:textId="77777777" w:rsidTr="002D5D5E">
        <w:trPr>
          <w:trHeight w:val="53"/>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C0256A0" w14:textId="77777777" w:rsidR="00A15080" w:rsidRPr="004D6DE3" w:rsidRDefault="00A15080"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0C21B8E"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71A7F1D9"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52F5F4D0"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0BDA774"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A15080" w:rsidRPr="004D6DE3" w14:paraId="06A96F9D" w14:textId="77777777" w:rsidTr="002D5D5E">
        <w:trPr>
          <w:trHeight w:val="62"/>
        </w:trPr>
        <w:tc>
          <w:tcPr>
            <w:tcW w:w="932" w:type="pct"/>
            <w:tcBorders>
              <w:top w:val="single" w:sz="4" w:space="0" w:color="auto"/>
              <w:left w:val="single" w:sz="4" w:space="0" w:color="auto"/>
              <w:right w:val="single" w:sz="4" w:space="0" w:color="auto"/>
            </w:tcBorders>
            <w:shd w:val="clear" w:color="auto" w:fill="auto"/>
            <w:vAlign w:val="center"/>
          </w:tcPr>
          <w:p w14:paraId="6481D896" w14:textId="77777777" w:rsidR="00A15080" w:rsidRPr="004D6DE3" w:rsidRDefault="00A15080" w:rsidP="002D5D5E">
            <w:pPr>
              <w:spacing w:after="0"/>
              <w:rPr>
                <w:rFonts w:ascii="Arial" w:hAnsi="Arial" w:cs="Arial"/>
                <w:color w:val="000000"/>
                <w:sz w:val="18"/>
                <w:szCs w:val="18"/>
              </w:rPr>
            </w:pPr>
            <w:r w:rsidRPr="00D356DA">
              <w:rPr>
                <w:rFonts w:ascii="Arial" w:hAnsi="Arial" w:cs="Arial"/>
                <w:color w:val="000000"/>
                <w:sz w:val="18"/>
                <w:szCs w:val="18"/>
              </w:rPr>
              <w:t>CA_n1A-n3A-n7A</w:t>
            </w:r>
          </w:p>
        </w:tc>
        <w:tc>
          <w:tcPr>
            <w:tcW w:w="1028" w:type="pct"/>
            <w:tcBorders>
              <w:top w:val="single" w:sz="4" w:space="0" w:color="auto"/>
              <w:left w:val="nil"/>
              <w:right w:val="single" w:sz="4" w:space="0" w:color="auto"/>
            </w:tcBorders>
            <w:shd w:val="clear" w:color="auto" w:fill="auto"/>
          </w:tcPr>
          <w:p w14:paraId="645EDD57" w14:textId="77777777" w:rsidR="00A15080" w:rsidRPr="006C68CC" w:rsidRDefault="00A15080" w:rsidP="006C68CC">
            <w:pPr>
              <w:spacing w:after="0"/>
              <w:rPr>
                <w:rFonts w:ascii="Arial" w:hAnsi="Arial" w:cs="Arial"/>
                <w:color w:val="000000"/>
                <w:sz w:val="18"/>
                <w:szCs w:val="18"/>
              </w:rPr>
            </w:pPr>
            <w:r w:rsidRPr="006C68CC">
              <w:rPr>
                <w:rFonts w:ascii="Arial" w:hAnsi="Arial" w:cs="Arial"/>
                <w:color w:val="000000"/>
                <w:sz w:val="18"/>
                <w:szCs w:val="18"/>
              </w:rPr>
              <w:t>CA_n1A-n3A</w:t>
            </w:r>
          </w:p>
          <w:p w14:paraId="265E2D32" w14:textId="77777777" w:rsidR="00A15080" w:rsidRPr="006C68CC" w:rsidRDefault="00A15080" w:rsidP="006C68CC">
            <w:pPr>
              <w:spacing w:after="0"/>
              <w:rPr>
                <w:rFonts w:ascii="Arial" w:hAnsi="Arial" w:cs="Arial"/>
                <w:color w:val="000000"/>
                <w:sz w:val="18"/>
                <w:szCs w:val="18"/>
              </w:rPr>
            </w:pPr>
            <w:r w:rsidRPr="006C68CC">
              <w:rPr>
                <w:rFonts w:ascii="Arial" w:hAnsi="Arial" w:cs="Arial"/>
                <w:color w:val="000000"/>
                <w:sz w:val="18"/>
                <w:szCs w:val="18"/>
              </w:rPr>
              <w:t>CA_n1A-n7A</w:t>
            </w:r>
          </w:p>
          <w:p w14:paraId="05F8A1CC" w14:textId="77777777" w:rsidR="00A15080" w:rsidRDefault="00A15080" w:rsidP="006C68CC">
            <w:pPr>
              <w:spacing w:after="0"/>
            </w:pPr>
            <w:r w:rsidRPr="006C68CC">
              <w:rPr>
                <w:rFonts w:ascii="Arial" w:hAnsi="Arial" w:cs="Arial"/>
                <w:color w:val="000000"/>
                <w:sz w:val="18"/>
                <w:szCs w:val="18"/>
              </w:rPr>
              <w:t>CA_n3A-n7A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E63BF4A"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3AE4BDB"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0A0DF76" w14:textId="77777777" w:rsidR="00A15080" w:rsidRPr="004D6DE3" w:rsidRDefault="00A15080" w:rsidP="002D5D5E">
            <w:pPr>
              <w:spacing w:after="0"/>
              <w:jc w:val="center"/>
              <w:rPr>
                <w:rFonts w:ascii="Arial" w:hAnsi="Arial" w:cs="Arial"/>
                <w:sz w:val="18"/>
                <w:szCs w:val="18"/>
              </w:rPr>
            </w:pPr>
            <w:r w:rsidRPr="003A114E">
              <w:rPr>
                <w:rFonts w:ascii="Arial" w:hAnsi="Arial" w:cs="Arial"/>
                <w:sz w:val="18"/>
                <w:szCs w:val="18"/>
              </w:rPr>
              <w:t xml:space="preserve">4 </w:t>
            </w:r>
            <w:r w:rsidRPr="00E82598">
              <w:rPr>
                <w:rFonts w:ascii="Arial" w:eastAsia="DengXian" w:hAnsi="Arial" w:cs="Arial"/>
                <w:sz w:val="18"/>
                <w:szCs w:val="18"/>
                <w:lang w:eastAsia="zh-CN"/>
              </w:rPr>
              <w:t>and</w:t>
            </w:r>
            <w:r w:rsidRPr="003A114E">
              <w:rPr>
                <w:rFonts w:ascii="Arial" w:hAnsi="Arial" w:cs="Arial"/>
                <w:sz w:val="18"/>
                <w:szCs w:val="18"/>
              </w:rPr>
              <w:t xml:space="preserve"> 5</w:t>
            </w:r>
          </w:p>
        </w:tc>
      </w:tr>
      <w:tr w:rsidR="00A15080" w:rsidRPr="004D6DE3" w14:paraId="07CEACE5" w14:textId="77777777" w:rsidTr="002D5D5E">
        <w:trPr>
          <w:trHeight w:val="62"/>
        </w:trPr>
        <w:tc>
          <w:tcPr>
            <w:tcW w:w="932" w:type="pct"/>
            <w:tcBorders>
              <w:left w:val="single" w:sz="4" w:space="0" w:color="auto"/>
              <w:right w:val="single" w:sz="4" w:space="0" w:color="auto"/>
            </w:tcBorders>
            <w:shd w:val="clear" w:color="auto" w:fill="auto"/>
            <w:vAlign w:val="center"/>
          </w:tcPr>
          <w:p w14:paraId="2D2B80ED" w14:textId="77777777" w:rsidR="00A15080" w:rsidRPr="004D6DE3" w:rsidRDefault="00A15080"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78FDC1FC" w14:textId="77777777" w:rsidR="00A15080" w:rsidRDefault="00A15080"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A07E219"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B79B52B"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67281586" w14:textId="77777777" w:rsidR="00A15080" w:rsidRPr="004D6DE3" w:rsidRDefault="00A15080" w:rsidP="002D5D5E">
            <w:pPr>
              <w:spacing w:after="0"/>
              <w:rPr>
                <w:rFonts w:ascii="Arial" w:hAnsi="Arial" w:cs="Arial"/>
                <w:sz w:val="18"/>
                <w:szCs w:val="18"/>
              </w:rPr>
            </w:pPr>
          </w:p>
        </w:tc>
      </w:tr>
      <w:tr w:rsidR="00A15080" w:rsidRPr="004D6DE3" w14:paraId="498E20EE" w14:textId="77777777" w:rsidTr="002D5D5E">
        <w:trPr>
          <w:trHeight w:val="62"/>
        </w:trPr>
        <w:tc>
          <w:tcPr>
            <w:tcW w:w="932" w:type="pct"/>
            <w:tcBorders>
              <w:left w:val="single" w:sz="4" w:space="0" w:color="auto"/>
              <w:bottom w:val="single" w:sz="4" w:space="0" w:color="auto"/>
              <w:right w:val="single" w:sz="4" w:space="0" w:color="auto"/>
            </w:tcBorders>
            <w:shd w:val="clear" w:color="auto" w:fill="auto"/>
            <w:vAlign w:val="center"/>
          </w:tcPr>
          <w:p w14:paraId="1ECB804B" w14:textId="77777777" w:rsidR="00A15080" w:rsidRPr="004D6DE3" w:rsidRDefault="00A15080"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00059272" w14:textId="77777777" w:rsidR="00A15080" w:rsidRDefault="00A15080"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0CFC0AE"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D1FC5ED"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76F90051" w14:textId="77777777" w:rsidR="00A15080" w:rsidRPr="004D6DE3" w:rsidRDefault="00A15080" w:rsidP="002D5D5E">
            <w:pPr>
              <w:spacing w:after="0"/>
              <w:rPr>
                <w:rFonts w:ascii="Arial" w:hAnsi="Arial" w:cs="Arial"/>
                <w:sz w:val="18"/>
                <w:szCs w:val="18"/>
              </w:rPr>
            </w:pPr>
          </w:p>
        </w:tc>
      </w:tr>
    </w:tbl>
    <w:p w14:paraId="6C922DE3" w14:textId="77777777" w:rsidR="00A15080" w:rsidRDefault="00A15080" w:rsidP="00A15080">
      <w:pPr>
        <w:spacing w:after="0"/>
        <w:rPr>
          <w:rFonts w:eastAsia="Calibri"/>
          <w:lang w:eastAsia="ko-KR"/>
        </w:rPr>
      </w:pPr>
    </w:p>
    <w:p w14:paraId="3EF75F17" w14:textId="77777777" w:rsidR="00A15080" w:rsidRPr="004D6DE3" w:rsidRDefault="00A15080" w:rsidP="00A15080">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3307D87D" w14:textId="77777777" w:rsidR="00A15080" w:rsidRDefault="00A15080" w:rsidP="00A15080"/>
    <w:p w14:paraId="4F08F2CD" w14:textId="32E488A4" w:rsidR="00A15080" w:rsidRPr="00A15080" w:rsidRDefault="00A15080" w:rsidP="00A15080">
      <w:pPr>
        <w:pStyle w:val="Heading4"/>
      </w:pPr>
      <w:bookmarkStart w:id="176" w:name="_Toc180420419"/>
      <w:r w:rsidRPr="00A15080">
        <w:t>5.</w:t>
      </w:r>
      <w:r>
        <w:t>9</w:t>
      </w:r>
      <w:r w:rsidRPr="00A15080">
        <w:t>.1.3</w:t>
      </w:r>
      <w:r w:rsidRPr="00A15080">
        <w:tab/>
        <w:t>∆T</w:t>
      </w:r>
      <w:r w:rsidRPr="00A15080">
        <w:rPr>
          <w:vertAlign w:val="subscript"/>
        </w:rPr>
        <w:t>IB</w:t>
      </w:r>
      <w:r w:rsidRPr="00A15080">
        <w:rPr>
          <w:rFonts w:hint="eastAsia"/>
          <w:vertAlign w:val="subscript"/>
        </w:rPr>
        <w:t>,c</w:t>
      </w:r>
      <w:r w:rsidRPr="00A15080">
        <w:t xml:space="preserve"> and ∆R</w:t>
      </w:r>
      <w:r w:rsidRPr="00A15080">
        <w:rPr>
          <w:vertAlign w:val="subscript"/>
        </w:rPr>
        <w:t>IB</w:t>
      </w:r>
      <w:r w:rsidRPr="00A15080">
        <w:rPr>
          <w:rFonts w:hint="eastAsia"/>
          <w:vertAlign w:val="subscript"/>
        </w:rPr>
        <w:t>,c</w:t>
      </w:r>
      <w:r w:rsidRPr="00A15080">
        <w:t xml:space="preserve"> values</w:t>
      </w:r>
      <w:bookmarkEnd w:id="176"/>
    </w:p>
    <w:p w14:paraId="25576F93" w14:textId="77777777" w:rsidR="00A15080" w:rsidRPr="008A04AB" w:rsidRDefault="00A15080" w:rsidP="00A15080">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266030B9" w14:textId="77777777" w:rsidR="00A15080" w:rsidRDefault="00A15080" w:rsidP="00A15080">
      <w:r>
        <w:t xml:space="preserve">For </w:t>
      </w:r>
      <w:r w:rsidRPr="00D356DA">
        <w:rPr>
          <w:lang w:val="en-US" w:eastAsia="zh-CN"/>
        </w:rPr>
        <w:t>CA_n1A-n3A-n7A</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5339E646" w14:textId="29DD1103" w:rsidR="00A15080" w:rsidRPr="006C68CC" w:rsidRDefault="00A15080" w:rsidP="00A15080">
      <w:pPr>
        <w:pStyle w:val="Heading3"/>
        <w:rPr>
          <w:rFonts w:cs="Arial"/>
          <w:szCs w:val="28"/>
          <w:lang w:val="en-US" w:eastAsia="zh-CN"/>
        </w:rPr>
      </w:pPr>
      <w:bookmarkStart w:id="177" w:name="_Toc180420420"/>
      <w:r w:rsidRPr="006C68CC">
        <w:rPr>
          <w:rFonts w:cs="Arial"/>
          <w:szCs w:val="28"/>
          <w:lang w:val="en-US" w:eastAsia="zh-CN"/>
        </w:rPr>
        <w:t>5.</w:t>
      </w:r>
      <w:r>
        <w:rPr>
          <w:rFonts w:cs="Arial"/>
          <w:szCs w:val="28"/>
          <w:lang w:val="en-US" w:eastAsia="zh-CN"/>
        </w:rPr>
        <w:t>9</w:t>
      </w:r>
      <w:r w:rsidRPr="006C68CC">
        <w:rPr>
          <w:rFonts w:cs="Arial"/>
          <w:szCs w:val="28"/>
          <w:lang w:val="en-US" w:eastAsia="zh-CN"/>
        </w:rPr>
        <w:t>.2</w:t>
      </w:r>
      <w:r w:rsidRPr="006C68CC">
        <w:rPr>
          <w:rFonts w:cs="Arial"/>
          <w:szCs w:val="28"/>
          <w:lang w:val="en-US" w:eastAsia="zh-CN"/>
        </w:rPr>
        <w:tab/>
        <w:t>Specific for 2 bands UL CA</w:t>
      </w:r>
      <w:bookmarkEnd w:id="177"/>
    </w:p>
    <w:p w14:paraId="6F43E6B1" w14:textId="2A63FD08" w:rsidR="00A15080" w:rsidRPr="006C68CC" w:rsidRDefault="00A15080" w:rsidP="006C68CC">
      <w:pPr>
        <w:pStyle w:val="Heading4"/>
      </w:pPr>
      <w:bookmarkStart w:id="178" w:name="_Toc180420421"/>
      <w:r w:rsidRPr="006C68CC">
        <w:t>5.</w:t>
      </w:r>
      <w:r>
        <w:t>9</w:t>
      </w:r>
      <w:r w:rsidRPr="006C68CC">
        <w:t>.2.1</w:t>
      </w:r>
      <w:r w:rsidRPr="006C68CC">
        <w:tab/>
        <w:t>UE co-existence studies</w:t>
      </w:r>
      <w:bookmarkEnd w:id="178"/>
    </w:p>
    <w:p w14:paraId="1AF5F749" w14:textId="77777777" w:rsidR="00A15080" w:rsidRDefault="00A15080" w:rsidP="00A1508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691C5D0C" w14:textId="6198BA98" w:rsidR="00A15080" w:rsidRPr="00242348" w:rsidRDefault="00A15080" w:rsidP="00A15080">
      <w:pPr>
        <w:pStyle w:val="Heading5"/>
        <w:overflowPunct w:val="0"/>
        <w:autoSpaceDE w:val="0"/>
        <w:autoSpaceDN w:val="0"/>
        <w:adjustRightInd w:val="0"/>
        <w:textAlignment w:val="baseline"/>
        <w:rPr>
          <w:snapToGrid w:val="0"/>
          <w:lang w:eastAsia="en-GB"/>
        </w:rPr>
      </w:pPr>
      <w:bookmarkStart w:id="179" w:name="_Toc180420422"/>
      <w:r w:rsidRPr="00242348">
        <w:rPr>
          <w:rFonts w:hint="eastAsia"/>
          <w:snapToGrid w:val="0"/>
          <w:lang w:eastAsia="en-GB"/>
        </w:rPr>
        <w:lastRenderedPageBreak/>
        <w:t>5.</w:t>
      </w:r>
      <w:r>
        <w:rPr>
          <w:snapToGrid w:val="0"/>
          <w:lang w:eastAsia="en-GB"/>
        </w:rPr>
        <w:t>9</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79"/>
    </w:p>
    <w:p w14:paraId="002A71AD" w14:textId="77777777" w:rsidR="00A15080" w:rsidRPr="0007219E" w:rsidRDefault="00A15080" w:rsidP="00A1508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7757A4EE" w14:textId="7FD5B225" w:rsidR="00A15080" w:rsidRPr="00A753E4" w:rsidRDefault="00A15080" w:rsidP="00A15080">
      <w:pPr>
        <w:rPr>
          <w:rFonts w:eastAsia="MS Mincho"/>
        </w:rPr>
      </w:pPr>
      <w:r w:rsidRPr="00A76C0A">
        <w:rPr>
          <w:rFonts w:eastAsia="MS Mincho"/>
        </w:rPr>
        <w:t xml:space="preserve">Table </w:t>
      </w:r>
      <w:r w:rsidRPr="00A76C0A">
        <w:rPr>
          <w:rFonts w:eastAsia="MS Mincho" w:hint="eastAsia"/>
        </w:rPr>
        <w:t>5.</w:t>
      </w:r>
      <w:r>
        <w:rPr>
          <w:rFonts w:eastAsia="MS Mincho"/>
        </w:rPr>
        <w:t>9.2.1</w:t>
      </w:r>
      <w:r w:rsidRPr="00A76C0A">
        <w:rPr>
          <w:rFonts w:eastAsia="MS Mincho"/>
        </w:rPr>
        <w:t>.1-1</w:t>
      </w:r>
      <w:r w:rsidRPr="005570FC">
        <w:rPr>
          <w:rFonts w:ascii="DengXian" w:eastAsia="DengXian" w:hAnsi="DengXian"/>
          <w:lang w:eastAsia="zh-CN"/>
        </w:rPr>
        <w:t xml:space="preserve">, </w:t>
      </w:r>
      <w:r w:rsidRPr="00A76C0A">
        <w:rPr>
          <w:rFonts w:eastAsia="MS Mincho" w:hint="eastAsia"/>
        </w:rPr>
        <w:t>5.</w:t>
      </w:r>
      <w:r>
        <w:rPr>
          <w:rFonts w:eastAsia="MS Mincho"/>
        </w:rPr>
        <w:t>9.2.1</w:t>
      </w:r>
      <w:r w:rsidRPr="00A76C0A">
        <w:rPr>
          <w:rFonts w:eastAsia="MS Mincho"/>
        </w:rPr>
        <w:t>.1-</w:t>
      </w:r>
      <w:r>
        <w:rPr>
          <w:rFonts w:eastAsia="MS Mincho"/>
        </w:rPr>
        <w:t xml:space="preserve">2 and </w:t>
      </w:r>
      <w:r w:rsidRPr="00A76C0A">
        <w:rPr>
          <w:rFonts w:eastAsia="MS Mincho" w:hint="eastAsia"/>
        </w:rPr>
        <w:t>5.</w:t>
      </w:r>
      <w:r>
        <w:rPr>
          <w:rFonts w:eastAsia="MS Mincho"/>
        </w:rPr>
        <w:t>9.2.1</w:t>
      </w:r>
      <w:r w:rsidRPr="00A76C0A">
        <w:rPr>
          <w:rFonts w:eastAsia="MS Mincho"/>
        </w:rPr>
        <w:t>.1-</w:t>
      </w:r>
      <w:r>
        <w:rPr>
          <w:rFonts w:eastAsia="MS Mincho"/>
        </w:rPr>
        <w:t xml:space="preserve">3 </w:t>
      </w:r>
      <w:r w:rsidRPr="00A76C0A">
        <w:rPr>
          <w:rFonts w:eastAsia="MS Mincho"/>
        </w:rPr>
        <w:t xml:space="preserve">provide the two UL bands with one CC per band IMD interference analysis for </w:t>
      </w:r>
      <w:r w:rsidRPr="00D356DA">
        <w:rPr>
          <w:rFonts w:eastAsia="MS Mincho"/>
        </w:rPr>
        <w:t>CA_n1A-n3A-n7A</w:t>
      </w:r>
      <w:r w:rsidRPr="00A76C0A">
        <w:rPr>
          <w:rFonts w:eastAsia="MS Mincho"/>
        </w:rPr>
        <w:t xml:space="preserve"> with UL </w:t>
      </w:r>
      <w:r w:rsidRPr="00570555">
        <w:rPr>
          <w:rFonts w:eastAsia="MS Mincho" w:hint="eastAsia"/>
        </w:rPr>
        <w:t>CA_n1A-n3A, CA_n1A-n7A and CA_n3A-n7A</w:t>
      </w:r>
    </w:p>
    <w:p w14:paraId="785F294F" w14:textId="238003A3" w:rsidR="00A15080" w:rsidRPr="006C68CC" w:rsidRDefault="00A15080" w:rsidP="006C68CC">
      <w:pPr>
        <w:pStyle w:val="TH"/>
        <w:rPr>
          <w:rFonts w:cs="Arial"/>
          <w:b w:val="0"/>
        </w:rPr>
      </w:pPr>
      <w:r w:rsidRPr="006C68CC">
        <w:rPr>
          <w:rFonts w:cs="Arial"/>
        </w:rPr>
        <w:t>Table 5.</w:t>
      </w:r>
      <w:r>
        <w:rPr>
          <w:rFonts w:cs="Arial"/>
        </w:rPr>
        <w:t>9</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rsidRPr="00966AC5" w14:paraId="15281A54"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C0A4AC" w14:textId="77777777" w:rsidR="00A15080" w:rsidRPr="00966AC5" w:rsidRDefault="00A15080" w:rsidP="002D5D5E">
            <w:pPr>
              <w:pStyle w:val="TAH"/>
              <w:rPr>
                <w:b w:val="0"/>
                <w:lang w:val="en-US"/>
              </w:rPr>
            </w:pPr>
            <w:r w:rsidRPr="00966AC5">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A46C1" w14:textId="77777777" w:rsidR="00A15080" w:rsidRPr="00966AC5" w:rsidRDefault="00A15080" w:rsidP="002D5D5E">
            <w:pPr>
              <w:pStyle w:val="TAH"/>
            </w:pPr>
            <w:r w:rsidRPr="00966AC5">
              <w:t>f</w:t>
            </w:r>
            <w:r w:rsidRPr="00966AC5">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F94616" w14:textId="77777777" w:rsidR="00A15080" w:rsidRPr="00966AC5" w:rsidRDefault="00A15080" w:rsidP="002D5D5E">
            <w:pPr>
              <w:pStyle w:val="TAH"/>
            </w:pPr>
            <w:r w:rsidRPr="00966AC5">
              <w:t>f</w:t>
            </w:r>
            <w:r w:rsidRPr="00966AC5">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028A17" w14:textId="77777777" w:rsidR="00A15080" w:rsidRPr="00966AC5" w:rsidRDefault="00A15080" w:rsidP="002D5D5E">
            <w:pPr>
              <w:pStyle w:val="TAH"/>
            </w:pPr>
            <w:r w:rsidRPr="00966AC5">
              <w:t>f</w:t>
            </w:r>
            <w:r w:rsidRPr="00966AC5">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7874DD" w14:textId="77777777" w:rsidR="00A15080" w:rsidRPr="00966AC5" w:rsidRDefault="00A15080" w:rsidP="002D5D5E">
            <w:pPr>
              <w:pStyle w:val="TAH"/>
            </w:pPr>
            <w:r w:rsidRPr="00966AC5">
              <w:t>f</w:t>
            </w:r>
            <w:r w:rsidRPr="00966AC5">
              <w:rPr>
                <w:vertAlign w:val="subscript"/>
              </w:rPr>
              <w:t>y_high</w:t>
            </w:r>
          </w:p>
        </w:tc>
      </w:tr>
      <w:tr w:rsidR="00A15080" w:rsidRPr="00966AC5" w14:paraId="6648A39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6CC67" w14:textId="77777777" w:rsidR="00A15080" w:rsidRPr="00966AC5" w:rsidRDefault="00A15080" w:rsidP="002D5D5E">
            <w:pPr>
              <w:pStyle w:val="TAL"/>
            </w:pPr>
            <w:r w:rsidRPr="00966AC5">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5C549F" w14:textId="77777777" w:rsidR="00A15080" w:rsidRPr="00966AC5" w:rsidRDefault="00A15080" w:rsidP="002D5D5E">
            <w:pPr>
              <w:pStyle w:val="TAL"/>
              <w:jc w:val="center"/>
              <w:rPr>
                <w:lang w:val="en-US"/>
              </w:rPr>
            </w:pPr>
            <w:r w:rsidRPr="00966AC5">
              <w:rPr>
                <w:lang w:val="en-US"/>
              </w:rPr>
              <w:t>|</w:t>
            </w:r>
            <w:r w:rsidRPr="00966AC5">
              <w:rPr>
                <w:lang w:eastAsia="zh-CN"/>
              </w:rPr>
              <w:t>f</w:t>
            </w:r>
            <w:r w:rsidRPr="00966AC5">
              <w:rPr>
                <w:vertAlign w:val="subscript"/>
                <w:lang w:eastAsia="zh-CN"/>
              </w:rPr>
              <w:t>y</w:t>
            </w:r>
            <w:r w:rsidRPr="00966AC5">
              <w:rPr>
                <w:vertAlign w:val="subscript"/>
                <w:lang w:val="en-US"/>
              </w:rPr>
              <w:t>_low</w:t>
            </w:r>
            <w:r w:rsidRPr="00966AC5">
              <w:rPr>
                <w:lang w:val="en-US"/>
              </w:rPr>
              <w:t xml:space="preserve"> – f</w:t>
            </w:r>
            <w:r w:rsidRPr="00966AC5">
              <w:rPr>
                <w:vertAlign w:val="subscript"/>
                <w:lang w:val="en-US"/>
              </w:rPr>
              <w:t>x_high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7435B"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4FF3F7"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F38F3"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51FFF61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B96FA4"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FCA37E" w14:textId="77777777" w:rsidR="00A15080" w:rsidRPr="00966AC5" w:rsidRDefault="00A15080" w:rsidP="002D5D5E">
            <w:pPr>
              <w:keepNext/>
              <w:keepLines/>
              <w:spacing w:after="0"/>
              <w:jc w:val="center"/>
              <w:rPr>
                <w:sz w:val="18"/>
                <w:lang w:val="en-US"/>
              </w:rPr>
            </w:pPr>
            <w:r w:rsidRPr="005A1F91">
              <w:rPr>
                <w:sz w:val="18"/>
                <w:szCs w:val="18"/>
              </w:rPr>
              <w:t>730</w:t>
            </w:r>
            <w:r w:rsidRPr="00966AC5">
              <w:rPr>
                <w:sz w:val="18"/>
                <w:lang w:val="en-US"/>
              </w:rPr>
              <w:t>–</w:t>
            </w:r>
            <w:r w:rsidRPr="00EB04A8">
              <w:rPr>
                <w:sz w:val="18"/>
                <w:szCs w:val="18"/>
                <w:lang w:val="en-US"/>
              </w:rPr>
              <w:t>1300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90C76" w14:textId="77777777" w:rsidR="00A15080" w:rsidRPr="00966AC5" w:rsidRDefault="00A15080" w:rsidP="002D5D5E">
            <w:pPr>
              <w:keepNext/>
              <w:keepLines/>
              <w:spacing w:after="0"/>
              <w:jc w:val="center"/>
              <w:rPr>
                <w:sz w:val="18"/>
                <w:lang w:val="en-US"/>
              </w:rPr>
            </w:pPr>
            <w:r w:rsidRPr="00EB04A8">
              <w:rPr>
                <w:sz w:val="18"/>
                <w:szCs w:val="18"/>
                <w:lang w:val="en-US"/>
              </w:rPr>
              <w:t>5800</w:t>
            </w:r>
            <w:r w:rsidRPr="00966AC5">
              <w:rPr>
                <w:sz w:val="18"/>
                <w:lang w:val="en-US"/>
              </w:rPr>
              <w:t>–</w:t>
            </w:r>
            <w:r w:rsidRPr="00EB04A8">
              <w:rPr>
                <w:sz w:val="18"/>
                <w:szCs w:val="18"/>
                <w:lang w:val="en-US"/>
              </w:rPr>
              <w:t>6370</w:t>
            </w:r>
          </w:p>
        </w:tc>
      </w:tr>
      <w:tr w:rsidR="00A15080" w:rsidRPr="00966AC5" w14:paraId="78E0D4B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0A77F"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76967E"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378341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572574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E8B163C"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r>
      <w:tr w:rsidR="00A15080" w:rsidRPr="00966AC5" w14:paraId="20BA092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4E2170"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65AA51" w14:textId="77777777" w:rsidR="00A15080" w:rsidRPr="00966AC5" w:rsidRDefault="00A15080" w:rsidP="002D5D5E">
            <w:pPr>
              <w:keepNext/>
              <w:keepLines/>
              <w:spacing w:after="0"/>
              <w:jc w:val="center"/>
              <w:rPr>
                <w:sz w:val="18"/>
                <w:lang w:val="en-US"/>
              </w:rPr>
            </w:pPr>
            <w:r w:rsidRPr="00EB04A8">
              <w:rPr>
                <w:sz w:val="18"/>
                <w:szCs w:val="18"/>
                <w:lang w:val="en-US"/>
              </w:rPr>
              <w:t>1200</w:t>
            </w:r>
            <w:r w:rsidRPr="00966AC5">
              <w:rPr>
                <w:sz w:val="18"/>
                <w:lang w:val="en-US"/>
              </w:rPr>
              <w:t>–</w:t>
            </w:r>
            <w:r w:rsidRPr="00EB04A8">
              <w:rPr>
                <w:sz w:val="18"/>
                <w:szCs w:val="18"/>
                <w:lang w:val="en-US"/>
              </w:rPr>
              <w:t>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3BD17" w14:textId="77777777" w:rsidR="00A15080" w:rsidRPr="00966AC5" w:rsidRDefault="00A15080" w:rsidP="002D5D5E">
            <w:pPr>
              <w:keepNext/>
              <w:keepLines/>
              <w:spacing w:after="0"/>
              <w:jc w:val="center"/>
              <w:rPr>
                <w:sz w:val="18"/>
                <w:lang w:val="en-US"/>
              </w:rPr>
            </w:pPr>
            <w:r w:rsidRPr="00EB04A8">
              <w:rPr>
                <w:sz w:val="18"/>
                <w:szCs w:val="18"/>
                <w:lang w:val="en-US"/>
              </w:rPr>
              <w:t>4030</w:t>
            </w:r>
            <w:r w:rsidRPr="00966AC5">
              <w:rPr>
                <w:sz w:val="18"/>
                <w:lang w:val="en-US"/>
              </w:rPr>
              <w:t>–</w:t>
            </w:r>
            <w:r w:rsidRPr="00EB04A8">
              <w:rPr>
                <w:sz w:val="18"/>
                <w:szCs w:val="18"/>
                <w:lang w:val="en-US"/>
              </w:rPr>
              <w:t>5100</w:t>
            </w:r>
          </w:p>
        </w:tc>
      </w:tr>
      <w:tr w:rsidR="00A15080" w:rsidRPr="00966AC5" w14:paraId="5C24863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CEE83"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56E1EB"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25D56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78B2D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47308C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062E803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D0615"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1F05E8" w14:textId="77777777" w:rsidR="00A15080" w:rsidRPr="00966AC5" w:rsidRDefault="00A15080" w:rsidP="002D5D5E">
            <w:pPr>
              <w:keepNext/>
              <w:keepLines/>
              <w:spacing w:after="0"/>
              <w:jc w:val="center"/>
              <w:rPr>
                <w:sz w:val="18"/>
                <w:lang w:val="en-US"/>
              </w:rPr>
            </w:pPr>
            <w:r w:rsidRPr="00EB04A8">
              <w:rPr>
                <w:sz w:val="18"/>
                <w:szCs w:val="18"/>
                <w:lang w:val="en-US"/>
              </w:rPr>
              <w:t>8300</w:t>
            </w:r>
            <w:r w:rsidRPr="00966AC5">
              <w:rPr>
                <w:sz w:val="18"/>
                <w:lang w:val="en-US"/>
              </w:rPr>
              <w:t>–</w:t>
            </w:r>
            <w:r w:rsidRPr="00EB04A8">
              <w:rPr>
                <w:sz w:val="18"/>
                <w:szCs w:val="18"/>
                <w:lang w:val="en-US"/>
              </w:rPr>
              <w:t>8940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26A8E" w14:textId="77777777" w:rsidR="00A15080" w:rsidRPr="00966AC5" w:rsidRDefault="00A15080" w:rsidP="002D5D5E">
            <w:pPr>
              <w:keepNext/>
              <w:keepLines/>
              <w:spacing w:after="0"/>
              <w:jc w:val="center"/>
              <w:rPr>
                <w:sz w:val="18"/>
                <w:lang w:val="en-US"/>
              </w:rPr>
            </w:pPr>
            <w:r w:rsidRPr="00EB04A8">
              <w:rPr>
                <w:sz w:val="18"/>
                <w:szCs w:val="18"/>
                <w:lang w:val="en-US"/>
              </w:rPr>
              <w:t>9100</w:t>
            </w:r>
            <w:r w:rsidRPr="00966AC5">
              <w:rPr>
                <w:sz w:val="18"/>
                <w:lang w:val="en-US"/>
              </w:rPr>
              <w:t>–</w:t>
            </w:r>
            <w:r w:rsidRPr="00EB04A8">
              <w:rPr>
                <w:sz w:val="18"/>
                <w:szCs w:val="18"/>
                <w:lang w:val="en-US"/>
              </w:rPr>
              <w:t>10170</w:t>
            </w:r>
          </w:p>
        </w:tc>
      </w:tr>
      <w:tr w:rsidR="00A15080" w:rsidRPr="00966AC5" w14:paraId="48C0B4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95B0E"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26F957"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38639C"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522BD1"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67CA18"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x_low</w:t>
            </w:r>
            <w:r w:rsidRPr="00966AC5">
              <w:rPr>
                <w:lang w:val="en-US"/>
              </w:rPr>
              <w:t>|</w:t>
            </w:r>
          </w:p>
        </w:tc>
      </w:tr>
      <w:tr w:rsidR="00A15080" w:rsidRPr="00966AC5" w14:paraId="1FFA424D"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C7BBC0"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7A7F9B" w14:textId="77777777" w:rsidR="00A15080" w:rsidRPr="00966AC5" w:rsidRDefault="00A15080" w:rsidP="002D5D5E">
            <w:pPr>
              <w:keepNext/>
              <w:keepLines/>
              <w:spacing w:after="0"/>
              <w:jc w:val="center"/>
              <w:rPr>
                <w:color w:val="FF0000"/>
                <w:sz w:val="18"/>
                <w:lang w:eastAsia="ja-JP"/>
              </w:rPr>
            </w:pPr>
            <w:r w:rsidRPr="00EB04A8">
              <w:rPr>
                <w:sz w:val="18"/>
                <w:szCs w:val="18"/>
                <w:lang w:val="en-US"/>
              </w:rPr>
              <w:t>3700</w:t>
            </w:r>
            <w:r w:rsidRPr="00966AC5">
              <w:rPr>
                <w:sz w:val="18"/>
                <w:lang w:val="en-US"/>
              </w:rPr>
              <w:t>–</w:t>
            </w:r>
            <w:r w:rsidRPr="00EB04A8">
              <w:rPr>
                <w:sz w:val="18"/>
                <w:szCs w:val="18"/>
                <w:lang w:val="en-US"/>
              </w:rPr>
              <w:t>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E2265" w14:textId="77777777" w:rsidR="00A15080" w:rsidRPr="00966AC5" w:rsidRDefault="00A15080" w:rsidP="002D5D5E">
            <w:pPr>
              <w:keepNext/>
              <w:keepLines/>
              <w:spacing w:after="0"/>
              <w:jc w:val="center"/>
              <w:rPr>
                <w:sz w:val="18"/>
                <w:lang w:eastAsia="ja-JP"/>
              </w:rPr>
            </w:pPr>
            <w:r w:rsidRPr="00EB04A8">
              <w:rPr>
                <w:sz w:val="18"/>
                <w:szCs w:val="18"/>
                <w:lang w:val="en-US"/>
              </w:rPr>
              <w:t>7330</w:t>
            </w:r>
            <w:r w:rsidRPr="00966AC5">
              <w:rPr>
                <w:sz w:val="18"/>
                <w:lang w:val="en-US"/>
              </w:rPr>
              <w:t>–</w:t>
            </w:r>
            <w:r w:rsidRPr="00EB04A8">
              <w:rPr>
                <w:sz w:val="18"/>
                <w:szCs w:val="18"/>
                <w:lang w:val="en-US"/>
              </w:rPr>
              <w:t>8900</w:t>
            </w:r>
          </w:p>
        </w:tc>
      </w:tr>
      <w:tr w:rsidR="00231FDB" w:rsidRPr="00966AC5" w14:paraId="365951D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E53FF" w14:textId="77777777" w:rsidR="00231FDB" w:rsidRPr="00966AC5" w:rsidRDefault="00231FDB"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79372D"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469582"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y_low</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C3F602C" w14:textId="77777777" w:rsidR="00231FDB" w:rsidRPr="00966AC5" w:rsidRDefault="00231FDB" w:rsidP="002D5D5E">
            <w:pPr>
              <w:pStyle w:val="TAL"/>
              <w:jc w:val="center"/>
              <w:rPr>
                <w:lang w:val="en-US"/>
              </w:rPr>
            </w:pPr>
          </w:p>
        </w:tc>
      </w:tr>
      <w:tr w:rsidR="00231FDB" w:rsidRPr="00966AC5" w14:paraId="5B0C00F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A4DD54" w14:textId="77777777" w:rsidR="00231FDB" w:rsidRPr="00966AC5" w:rsidRDefault="00231FDB"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CB928B" w14:textId="77777777" w:rsidR="00231FDB" w:rsidRPr="00966AC5" w:rsidRDefault="00231FDB" w:rsidP="002D5D5E">
            <w:pPr>
              <w:keepNext/>
              <w:keepLines/>
              <w:spacing w:after="0"/>
              <w:jc w:val="center"/>
              <w:rPr>
                <w:sz w:val="18"/>
                <w:lang w:eastAsia="ja-JP"/>
              </w:rPr>
            </w:pPr>
            <w:r w:rsidRPr="005849DF">
              <w:rPr>
                <w:sz w:val="18"/>
                <w:szCs w:val="18"/>
                <w:lang w:val="en-US"/>
              </w:rPr>
              <w:t>1460</w:t>
            </w:r>
            <w:r w:rsidRPr="005849DF">
              <w:rPr>
                <w:sz w:val="18"/>
                <w:lang w:val="en-US"/>
              </w:rPr>
              <w:t>–</w:t>
            </w:r>
            <w:r w:rsidRPr="005849DF">
              <w:rPr>
                <w:sz w:val="18"/>
                <w:szCs w:val="18"/>
                <w:lang w:val="en-US"/>
              </w:rPr>
              <w:t>2600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2C1ACBA" w14:textId="77777777" w:rsidR="00231FDB" w:rsidRPr="00966AC5" w:rsidRDefault="00231FDB" w:rsidP="002D5D5E">
            <w:pPr>
              <w:keepNext/>
              <w:keepLines/>
              <w:spacing w:after="0"/>
              <w:jc w:val="center"/>
              <w:rPr>
                <w:sz w:val="18"/>
                <w:lang w:eastAsia="ja-JP"/>
              </w:rPr>
            </w:pPr>
          </w:p>
        </w:tc>
      </w:tr>
      <w:tr w:rsidR="00A15080" w:rsidRPr="00966AC5" w14:paraId="4D1B69A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8DA958"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eastAsia="zh-CN"/>
              </w:rPr>
              <w:t>Two-tone</w:t>
            </w:r>
            <w:r w:rsidRPr="00966AC5">
              <w:rPr>
                <w:rFonts w:ascii="Arial" w:hAnsi="Arial" w:cs="Arial"/>
                <w:sz w:val="18"/>
                <w:lang w:val="en-US"/>
              </w:rPr>
              <w:t xml:space="preserve"> </w:t>
            </w:r>
            <w:r w:rsidRPr="00966AC5">
              <w:rPr>
                <w:rFonts w:ascii="Arial" w:hAnsi="Arial" w:cs="Arial"/>
                <w:sz w:val="18"/>
                <w:lang w:val="en-US" w:eastAsia="ja-JP"/>
              </w:rPr>
              <w:t>4</w:t>
            </w:r>
            <w:r w:rsidRPr="00966AC5">
              <w:rPr>
                <w:rFonts w:ascii="Arial" w:hAnsi="Arial" w:cs="Arial"/>
                <w:sz w:val="18"/>
                <w:vertAlign w:val="superscript"/>
                <w:lang w:val="en-US" w:eastAsia="ja-JP"/>
              </w:rPr>
              <w:t>th</w:t>
            </w:r>
            <w:r w:rsidRPr="00966AC5">
              <w:rPr>
                <w:rFonts w:ascii="Arial" w:hAnsi="Arial" w:cs="Arial"/>
                <w:sz w:val="18"/>
                <w:lang w:val="en-US" w:eastAsia="ja-JP"/>
              </w:rPr>
              <w:t xml:space="preserve"> </w:t>
            </w:r>
            <w:r w:rsidRPr="00966AC5">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A68CDB"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767904"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0D3E8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1225BEF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x_high</w:t>
            </w:r>
            <w:r w:rsidRPr="00966AC5">
              <w:rPr>
                <w:lang w:val="en-US"/>
              </w:rPr>
              <w:t>|</w:t>
            </w:r>
          </w:p>
        </w:tc>
      </w:tr>
      <w:tr w:rsidR="00A15080" w:rsidRPr="00966AC5" w14:paraId="17B0118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B15C20"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80866" w14:textId="77777777" w:rsidR="00A15080" w:rsidRPr="00966AC5" w:rsidRDefault="00A15080" w:rsidP="002D5D5E">
            <w:pPr>
              <w:keepNext/>
              <w:keepLines/>
              <w:spacing w:after="0"/>
              <w:jc w:val="center"/>
              <w:rPr>
                <w:sz w:val="18"/>
                <w:lang w:eastAsia="ja-JP"/>
              </w:rPr>
            </w:pPr>
            <w:r w:rsidRPr="00EB04A8">
              <w:rPr>
                <w:sz w:val="18"/>
                <w:szCs w:val="18"/>
                <w:lang w:val="en-US"/>
              </w:rPr>
              <w:t>10800</w:t>
            </w:r>
            <w:r w:rsidRPr="00966AC5">
              <w:rPr>
                <w:sz w:val="18"/>
                <w:lang w:val="en-US"/>
              </w:rPr>
              <w:t>–</w:t>
            </w:r>
            <w:r w:rsidRPr="00EB04A8">
              <w:rPr>
                <w:sz w:val="18"/>
                <w:szCs w:val="18"/>
                <w:lang w:val="en-US"/>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D7038E" w14:textId="77777777" w:rsidR="00A15080" w:rsidRPr="00966AC5" w:rsidRDefault="00A15080" w:rsidP="002D5D5E">
            <w:pPr>
              <w:keepNext/>
              <w:keepLines/>
              <w:spacing w:after="0"/>
              <w:jc w:val="center"/>
              <w:rPr>
                <w:sz w:val="18"/>
                <w:lang w:eastAsia="ja-JP"/>
              </w:rPr>
            </w:pPr>
            <w:r w:rsidRPr="00EB04A8">
              <w:rPr>
                <w:sz w:val="18"/>
                <w:szCs w:val="18"/>
                <w:lang w:val="en-US"/>
              </w:rPr>
              <w:t>12400</w:t>
            </w:r>
            <w:r w:rsidRPr="00966AC5">
              <w:rPr>
                <w:sz w:val="18"/>
                <w:lang w:val="en-US"/>
              </w:rPr>
              <w:t>–</w:t>
            </w:r>
            <w:r w:rsidRPr="00EB04A8">
              <w:rPr>
                <w:sz w:val="18"/>
                <w:szCs w:val="18"/>
                <w:lang w:val="en-US"/>
              </w:rPr>
              <w:t>13970</w:t>
            </w:r>
          </w:p>
        </w:tc>
      </w:tr>
      <w:tr w:rsidR="00231FDB" w:rsidRPr="00966AC5" w14:paraId="4F708AB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DA263" w14:textId="77777777" w:rsidR="00231FDB" w:rsidRPr="00966AC5" w:rsidRDefault="00231FDB" w:rsidP="002D5D5E">
            <w:pPr>
              <w:pStyle w:val="TAL"/>
              <w:rPr>
                <w:lang w:val="en-US"/>
              </w:rPr>
            </w:pPr>
            <w:r w:rsidRPr="00966AC5">
              <w:rPr>
                <w:lang w:val="en-US"/>
              </w:rPr>
              <w:t>Two</w:t>
            </w:r>
            <w:r w:rsidRPr="00966AC5">
              <w:rPr>
                <w:lang w:eastAsia="zh-CN"/>
              </w:rPr>
              <w:t>-tone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6BA634"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D3E47E"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y_high</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4B49978" w14:textId="77777777" w:rsidR="00231FDB" w:rsidRPr="00966AC5" w:rsidRDefault="00231FDB" w:rsidP="002D5D5E">
            <w:pPr>
              <w:pStyle w:val="TAL"/>
              <w:jc w:val="center"/>
              <w:rPr>
                <w:lang w:val="en-US"/>
              </w:rPr>
            </w:pPr>
          </w:p>
        </w:tc>
      </w:tr>
      <w:tr w:rsidR="00231FDB" w:rsidRPr="00966AC5" w14:paraId="52B114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86DE68" w14:textId="77777777" w:rsidR="00231FDB" w:rsidRPr="00966AC5" w:rsidRDefault="00231FDB"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0F17A4" w14:textId="77777777" w:rsidR="00231FDB" w:rsidRPr="00966AC5" w:rsidRDefault="00231FDB" w:rsidP="002D5D5E">
            <w:pPr>
              <w:keepNext/>
              <w:keepLines/>
              <w:spacing w:after="0"/>
              <w:jc w:val="center"/>
              <w:rPr>
                <w:sz w:val="18"/>
                <w:lang w:eastAsia="ja-JP"/>
              </w:rPr>
            </w:pPr>
            <w:r w:rsidRPr="00EB04A8">
              <w:rPr>
                <w:sz w:val="18"/>
                <w:szCs w:val="18"/>
                <w:lang w:val="en-US"/>
              </w:rPr>
              <w:t>11600</w:t>
            </w:r>
            <w:r w:rsidRPr="00966AC5">
              <w:rPr>
                <w:sz w:val="18"/>
                <w:lang w:val="en-US"/>
              </w:rPr>
              <w:t>–</w:t>
            </w:r>
            <w:r w:rsidRPr="00EB04A8">
              <w:rPr>
                <w:sz w:val="18"/>
                <w:szCs w:val="18"/>
                <w:lang w:val="en-US"/>
              </w:rPr>
              <w:t>12740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0AE2F2" w14:textId="77777777" w:rsidR="00231FDB" w:rsidRPr="00966AC5" w:rsidRDefault="00231FDB" w:rsidP="002D5D5E">
            <w:pPr>
              <w:keepNext/>
              <w:keepLines/>
              <w:spacing w:after="0"/>
              <w:jc w:val="center"/>
              <w:rPr>
                <w:sz w:val="18"/>
                <w:lang w:eastAsia="ja-JP"/>
              </w:rPr>
            </w:pPr>
          </w:p>
        </w:tc>
      </w:tr>
      <w:tr w:rsidR="00A15080" w:rsidRPr="00966AC5" w14:paraId="7739D25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9350C"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F50F5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5B1BF4"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4C502F"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ACEE2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x_low</w:t>
            </w:r>
            <w:r w:rsidRPr="00966AC5">
              <w:rPr>
                <w:lang w:val="en-US"/>
              </w:rPr>
              <w:t>|</w:t>
            </w:r>
          </w:p>
        </w:tc>
      </w:tr>
      <w:tr w:rsidR="00A15080" w:rsidRPr="00966AC5" w14:paraId="6EB57C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66072"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EEA200" w14:textId="77777777" w:rsidR="00A15080" w:rsidRPr="00966AC5" w:rsidRDefault="00A15080" w:rsidP="002D5D5E">
            <w:pPr>
              <w:keepNext/>
              <w:keepLines/>
              <w:spacing w:after="0"/>
              <w:jc w:val="center"/>
              <w:rPr>
                <w:sz w:val="18"/>
                <w:lang w:eastAsia="ja-JP"/>
              </w:rPr>
            </w:pPr>
            <w:r w:rsidRPr="00EB04A8">
              <w:rPr>
                <w:sz w:val="18"/>
                <w:szCs w:val="18"/>
                <w:lang w:val="en-US"/>
              </w:rPr>
              <w:t>1</w:t>
            </w:r>
            <w:r>
              <w:rPr>
                <w:sz w:val="18"/>
                <w:szCs w:val="18"/>
                <w:lang w:val="en-US"/>
              </w:rPr>
              <w:t>063</w:t>
            </w:r>
            <w:r w:rsidRPr="00EB04A8">
              <w:rPr>
                <w:sz w:val="18"/>
                <w:szCs w:val="18"/>
                <w:lang w:val="en-US"/>
              </w:rPr>
              <w:t>0</w:t>
            </w:r>
            <w:r w:rsidRPr="00966AC5">
              <w:rPr>
                <w:sz w:val="18"/>
                <w:lang w:val="en-US"/>
              </w:rPr>
              <w:t>–</w:t>
            </w:r>
            <w:r w:rsidRPr="00EB04A8">
              <w:rPr>
                <w:sz w:val="18"/>
                <w:szCs w:val="18"/>
                <w:lang w:val="en-US"/>
              </w:rPr>
              <w:t>1</w:t>
            </w:r>
            <w:r>
              <w:rPr>
                <w:sz w:val="18"/>
                <w:szCs w:val="18"/>
                <w:lang w:val="en-US"/>
              </w:rPr>
              <w:t>27</w:t>
            </w:r>
            <w:r w:rsidRPr="00EB04A8">
              <w:rPr>
                <w:sz w:val="18"/>
                <w:szCs w:val="18"/>
                <w:lang w:val="en-US"/>
              </w:rPr>
              <w:t>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99067" w14:textId="77777777" w:rsidR="00A15080" w:rsidRPr="00966AC5" w:rsidRDefault="00A15080" w:rsidP="002D5D5E">
            <w:pPr>
              <w:keepNext/>
              <w:keepLines/>
              <w:spacing w:after="0"/>
              <w:jc w:val="center"/>
              <w:rPr>
                <w:sz w:val="18"/>
                <w:lang w:eastAsia="ja-JP"/>
              </w:rPr>
            </w:pPr>
            <w:r w:rsidRPr="00EB04A8">
              <w:rPr>
                <w:sz w:val="18"/>
                <w:szCs w:val="18"/>
                <w:lang w:val="en-US"/>
              </w:rPr>
              <w:t>6200</w:t>
            </w:r>
            <w:r w:rsidRPr="00966AC5">
              <w:rPr>
                <w:sz w:val="18"/>
                <w:lang w:val="en-US"/>
              </w:rPr>
              <w:t>–</w:t>
            </w:r>
            <w:r w:rsidRPr="00EB04A8">
              <w:rPr>
                <w:sz w:val="18"/>
                <w:szCs w:val="18"/>
                <w:lang w:val="en-US"/>
              </w:rPr>
              <w:t>6980</w:t>
            </w:r>
          </w:p>
        </w:tc>
      </w:tr>
      <w:tr w:rsidR="00A15080" w:rsidRPr="00966AC5" w14:paraId="2A14E4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6FBC91"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A1F1E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4FC9DB9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FB3F2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7AB26D3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-3*f</w:t>
            </w:r>
            <w:r w:rsidRPr="00966AC5">
              <w:rPr>
                <w:vertAlign w:val="subscript"/>
                <w:lang w:val="en-US"/>
              </w:rPr>
              <w:t>x_low</w:t>
            </w:r>
            <w:r w:rsidRPr="00966AC5">
              <w:rPr>
                <w:lang w:val="en-US"/>
              </w:rPr>
              <w:t>|</w:t>
            </w:r>
          </w:p>
        </w:tc>
      </w:tr>
      <w:tr w:rsidR="00A15080" w:rsidRPr="00966AC5" w14:paraId="3AAEA87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E6193"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238D7" w14:textId="77777777" w:rsidR="00A15080" w:rsidRPr="00966AC5" w:rsidRDefault="00A15080" w:rsidP="002D5D5E">
            <w:pPr>
              <w:keepNext/>
              <w:keepLines/>
              <w:spacing w:after="0"/>
              <w:jc w:val="center"/>
              <w:rPr>
                <w:sz w:val="18"/>
                <w:lang w:eastAsia="ja-JP"/>
              </w:rPr>
            </w:pPr>
            <w:r>
              <w:rPr>
                <w:sz w:val="18"/>
                <w:szCs w:val="18"/>
                <w:lang w:val="en-US"/>
              </w:rPr>
              <w:t>4760</w:t>
            </w:r>
            <w:r w:rsidRPr="00966AC5">
              <w:rPr>
                <w:sz w:val="18"/>
                <w:lang w:val="en-US"/>
              </w:rPr>
              <w:t>–</w:t>
            </w:r>
            <w:r>
              <w:rPr>
                <w:sz w:val="18"/>
                <w:szCs w:val="18"/>
                <w:lang w:val="en-US"/>
              </w:rPr>
              <w:t>640</w:t>
            </w:r>
            <w:r w:rsidRPr="00EB04A8">
              <w:rPr>
                <w:sz w:val="18"/>
                <w:szCs w:val="18"/>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FB7470" w14:textId="77777777" w:rsidR="00A15080" w:rsidRPr="00966AC5" w:rsidRDefault="00A15080" w:rsidP="002D5D5E">
            <w:pPr>
              <w:keepNext/>
              <w:keepLines/>
              <w:spacing w:after="0"/>
              <w:jc w:val="center"/>
              <w:rPr>
                <w:sz w:val="18"/>
                <w:lang w:eastAsia="ja-JP"/>
              </w:rPr>
            </w:pPr>
            <w:r>
              <w:rPr>
                <w:sz w:val="18"/>
                <w:szCs w:val="18"/>
              </w:rPr>
              <w:t>10</w:t>
            </w:r>
            <w:r w:rsidRPr="00966AC5">
              <w:rPr>
                <w:sz w:val="18"/>
                <w:szCs w:val="18"/>
              </w:rPr>
              <w:t>0</w:t>
            </w:r>
            <w:r w:rsidRPr="00966AC5">
              <w:rPr>
                <w:sz w:val="18"/>
                <w:lang w:val="en-US"/>
              </w:rPr>
              <w:t>–</w:t>
            </w:r>
            <w:r w:rsidRPr="00EB04A8">
              <w:rPr>
                <w:sz w:val="18"/>
                <w:szCs w:val="18"/>
                <w:lang w:val="en-US"/>
              </w:rPr>
              <w:t>1110</w:t>
            </w:r>
          </w:p>
        </w:tc>
      </w:tr>
      <w:tr w:rsidR="00A15080" w:rsidRPr="00966AC5" w14:paraId="431A876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824E93"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0D39B6"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16BF2ED"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535905"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8AF65F"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x_high</w:t>
            </w:r>
            <w:r w:rsidRPr="00966AC5">
              <w:rPr>
                <w:lang w:val="en-US"/>
              </w:rPr>
              <w:t>|</w:t>
            </w:r>
          </w:p>
        </w:tc>
      </w:tr>
      <w:tr w:rsidR="00A15080" w:rsidRPr="00966AC5" w14:paraId="499611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C89184"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8369C5" w14:textId="77777777" w:rsidR="00A15080" w:rsidRPr="00966AC5" w:rsidRDefault="00A15080" w:rsidP="002D5D5E">
            <w:pPr>
              <w:keepNext/>
              <w:keepLines/>
              <w:spacing w:after="0"/>
              <w:jc w:val="center"/>
              <w:rPr>
                <w:sz w:val="18"/>
                <w:lang w:eastAsia="ja-JP"/>
              </w:rPr>
            </w:pPr>
            <w:r w:rsidRPr="00EB04A8">
              <w:rPr>
                <w:sz w:val="18"/>
                <w:szCs w:val="18"/>
                <w:lang w:val="en-US"/>
              </w:rPr>
              <w:t>1</w:t>
            </w:r>
            <w:r>
              <w:rPr>
                <w:sz w:val="18"/>
                <w:szCs w:val="18"/>
                <w:lang w:val="en-US"/>
              </w:rPr>
              <w:t>570</w:t>
            </w:r>
            <w:r w:rsidRPr="00EB04A8">
              <w:rPr>
                <w:sz w:val="18"/>
                <w:szCs w:val="18"/>
                <w:lang w:val="en-US"/>
              </w:rPr>
              <w:t>0</w:t>
            </w:r>
            <w:r w:rsidRPr="00966AC5">
              <w:rPr>
                <w:sz w:val="18"/>
                <w:lang w:val="en-US"/>
              </w:rPr>
              <w:t>–</w:t>
            </w:r>
            <w:r w:rsidRPr="00EB04A8">
              <w:rPr>
                <w:sz w:val="18"/>
                <w:szCs w:val="18"/>
                <w:lang w:val="en-US"/>
              </w:rPr>
              <w:t>1</w:t>
            </w:r>
            <w:r>
              <w:rPr>
                <w:sz w:val="18"/>
                <w:szCs w:val="18"/>
                <w:lang w:val="en-US"/>
              </w:rPr>
              <w:t>777</w:t>
            </w:r>
            <w:r w:rsidRPr="00EB04A8">
              <w:rPr>
                <w:sz w:val="18"/>
                <w:szCs w:val="18"/>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D64F0" w14:textId="77777777" w:rsidR="00A15080" w:rsidRPr="00966AC5" w:rsidRDefault="00A15080" w:rsidP="002D5D5E">
            <w:pPr>
              <w:keepNext/>
              <w:keepLines/>
              <w:spacing w:after="0"/>
              <w:jc w:val="center"/>
              <w:rPr>
                <w:sz w:val="18"/>
                <w:lang w:eastAsia="ja-JP"/>
              </w:rPr>
            </w:pPr>
            <w:r w:rsidRPr="00EB04A8">
              <w:rPr>
                <w:sz w:val="18"/>
                <w:szCs w:val="18"/>
                <w:lang w:val="en-US"/>
              </w:rPr>
              <w:t>13300</w:t>
            </w:r>
            <w:r w:rsidRPr="00966AC5">
              <w:rPr>
                <w:sz w:val="18"/>
                <w:lang w:val="en-US"/>
              </w:rPr>
              <w:t>–</w:t>
            </w:r>
            <w:r w:rsidRPr="00EB04A8">
              <w:rPr>
                <w:sz w:val="18"/>
                <w:szCs w:val="18"/>
                <w:lang w:val="en-US"/>
              </w:rPr>
              <w:t>14080</w:t>
            </w:r>
          </w:p>
        </w:tc>
      </w:tr>
      <w:tr w:rsidR="00A15080" w:rsidRPr="00966AC5" w14:paraId="1A606E3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349074"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967C79"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31E8A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B62495"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3A63589"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+ 3*f</w:t>
            </w:r>
            <w:r w:rsidRPr="00966AC5">
              <w:rPr>
                <w:vertAlign w:val="subscript"/>
                <w:lang w:val="en-US"/>
              </w:rPr>
              <w:t>x_high</w:t>
            </w:r>
            <w:r w:rsidRPr="00966AC5">
              <w:rPr>
                <w:lang w:val="en-US"/>
              </w:rPr>
              <w:t>|</w:t>
            </w:r>
          </w:p>
        </w:tc>
      </w:tr>
      <w:tr w:rsidR="00A15080" w14:paraId="32F9D0A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71C6BF"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E243C9" w14:textId="77777777" w:rsidR="00A15080" w:rsidRPr="00966AC5" w:rsidRDefault="00A15080" w:rsidP="002D5D5E">
            <w:pPr>
              <w:keepNext/>
              <w:keepLines/>
              <w:spacing w:after="0"/>
              <w:jc w:val="center"/>
              <w:rPr>
                <w:sz w:val="18"/>
                <w:lang w:eastAsia="ja-JP"/>
              </w:rPr>
            </w:pPr>
            <w:r w:rsidRPr="00966AC5">
              <w:rPr>
                <w:sz w:val="18"/>
                <w:szCs w:val="18"/>
              </w:rPr>
              <w:t>1</w:t>
            </w:r>
            <w:r>
              <w:rPr>
                <w:sz w:val="18"/>
                <w:szCs w:val="18"/>
              </w:rPr>
              <w:t>4900</w:t>
            </w:r>
            <w:r w:rsidRPr="00966AC5">
              <w:rPr>
                <w:sz w:val="18"/>
                <w:lang w:val="en-US"/>
              </w:rPr>
              <w:t>–</w:t>
            </w:r>
            <w:r w:rsidRPr="00966AC5">
              <w:rPr>
                <w:sz w:val="18"/>
                <w:szCs w:val="18"/>
              </w:rPr>
              <w:t>1</w:t>
            </w:r>
            <w:r>
              <w:rPr>
                <w:sz w:val="18"/>
                <w:szCs w:val="18"/>
              </w:rPr>
              <w:t>654</w:t>
            </w:r>
            <w:r w:rsidRPr="00966AC5">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F4AEA" w14:textId="77777777" w:rsidR="00A15080" w:rsidRDefault="00A15080" w:rsidP="002D5D5E">
            <w:pPr>
              <w:keepNext/>
              <w:keepLines/>
              <w:spacing w:after="0"/>
              <w:jc w:val="center"/>
              <w:rPr>
                <w:sz w:val="18"/>
                <w:lang w:eastAsia="ja-JP"/>
              </w:rPr>
            </w:pPr>
            <w:r w:rsidRPr="00EB04A8">
              <w:rPr>
                <w:sz w:val="18"/>
                <w:szCs w:val="18"/>
                <w:lang w:val="en-US"/>
              </w:rPr>
              <w:t>14100</w:t>
            </w:r>
            <w:r w:rsidRPr="00966AC5">
              <w:rPr>
                <w:sz w:val="18"/>
                <w:lang w:val="en-US"/>
              </w:rPr>
              <w:t>–</w:t>
            </w:r>
            <w:r w:rsidRPr="00EB04A8">
              <w:rPr>
                <w:sz w:val="18"/>
                <w:szCs w:val="18"/>
                <w:lang w:val="en-US"/>
              </w:rPr>
              <w:t>15310</w:t>
            </w:r>
          </w:p>
        </w:tc>
      </w:tr>
      <w:tr w:rsidR="00A15080" w14:paraId="1BFD7BBC"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59BF9" w14:textId="77777777" w:rsidR="00A15080" w:rsidRDefault="00A15080"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66809613" w14:textId="77777777" w:rsidR="00A15080" w:rsidRPr="00966AC5" w:rsidRDefault="00A15080" w:rsidP="00A15080">
      <w:pPr>
        <w:rPr>
          <w:rFonts w:ascii="Arial" w:eastAsia="DengXian" w:hAnsi="Arial" w:cs="Arial"/>
          <w:b/>
          <w:lang w:eastAsia="zh-CN"/>
        </w:rPr>
      </w:pPr>
    </w:p>
    <w:p w14:paraId="6E0A56FD" w14:textId="77777777" w:rsidR="00A15080" w:rsidRPr="00966AC5" w:rsidRDefault="00A15080" w:rsidP="00A15080">
      <w:pPr>
        <w:rPr>
          <w:rFonts w:eastAsia="MS Mincho"/>
        </w:rPr>
      </w:pPr>
      <w:r w:rsidRPr="00966AC5">
        <w:rPr>
          <w:rFonts w:eastAsia="MS Mincho"/>
        </w:rPr>
        <w:t xml:space="preserve">Based on the above table, </w:t>
      </w:r>
      <w:r>
        <w:t xml:space="preserve">no IMD produced by UL </w:t>
      </w:r>
      <w:r w:rsidRPr="005A43BB">
        <w:rPr>
          <w:rFonts w:eastAsia="MS Mincho"/>
        </w:rPr>
        <w:t>CA_n</w:t>
      </w:r>
      <w:r>
        <w:rPr>
          <w:rFonts w:eastAsia="MS Mincho"/>
        </w:rPr>
        <w:t>1</w:t>
      </w:r>
      <w:r w:rsidRPr="005A43BB">
        <w:rPr>
          <w:rFonts w:eastAsia="MS Mincho"/>
        </w:rPr>
        <w:t>A-n</w:t>
      </w:r>
      <w:r>
        <w:rPr>
          <w:rFonts w:eastAsia="MS Mincho"/>
        </w:rPr>
        <w:t>3</w:t>
      </w:r>
      <w:r w:rsidRPr="005A43BB">
        <w:rPr>
          <w:rFonts w:eastAsia="MS Mincho"/>
        </w:rPr>
        <w:t>A</w:t>
      </w:r>
      <w:r>
        <w:t xml:space="preserve"> will fall into the n7 Rx band.</w:t>
      </w:r>
    </w:p>
    <w:p w14:paraId="1DB828A4" w14:textId="77777777" w:rsidR="00A15080" w:rsidRPr="00570555" w:rsidRDefault="00A15080" w:rsidP="00A15080">
      <w:pPr>
        <w:rPr>
          <w:rFonts w:eastAsia="MS Mincho"/>
        </w:rPr>
      </w:pPr>
    </w:p>
    <w:p w14:paraId="3CFBD174" w14:textId="1CDA87E9" w:rsidR="00A15080" w:rsidRPr="006C68CC" w:rsidRDefault="00A15080" w:rsidP="006C68CC">
      <w:pPr>
        <w:pStyle w:val="TH"/>
        <w:rPr>
          <w:rFonts w:cs="Arial"/>
          <w:b w:val="0"/>
        </w:rPr>
      </w:pPr>
      <w:r w:rsidRPr="006C68CC">
        <w:rPr>
          <w:rFonts w:cs="Arial"/>
        </w:rPr>
        <w:lastRenderedPageBreak/>
        <w:t>Table 5.</w:t>
      </w:r>
      <w:r>
        <w:rPr>
          <w:rFonts w:cs="Arial"/>
        </w:rPr>
        <w:t>9</w:t>
      </w:r>
      <w:r w:rsidRPr="006C68CC">
        <w:rPr>
          <w:rFonts w:cs="Arial"/>
        </w:rPr>
        <w:t>.2.1.1-2: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14:paraId="5586856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F199F" w14:textId="77777777" w:rsidR="00A15080" w:rsidRDefault="00A15080"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6B15E" w14:textId="77777777" w:rsidR="00A15080" w:rsidRDefault="00A15080"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EF3D5C" w14:textId="77777777" w:rsidR="00A15080" w:rsidRDefault="00A15080"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11E6EF" w14:textId="77777777" w:rsidR="00A15080" w:rsidRDefault="00A15080"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54A0D" w14:textId="77777777" w:rsidR="00A15080" w:rsidRDefault="00A15080" w:rsidP="002D5D5E">
            <w:pPr>
              <w:pStyle w:val="TAH"/>
            </w:pPr>
            <w:r>
              <w:t>f</w:t>
            </w:r>
            <w:r>
              <w:rPr>
                <w:vertAlign w:val="subscript"/>
              </w:rPr>
              <w:t>y_high</w:t>
            </w:r>
          </w:p>
        </w:tc>
      </w:tr>
      <w:tr w:rsidR="00A15080" w14:paraId="5F65696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982FC" w14:textId="77777777" w:rsidR="00A15080" w:rsidRDefault="00A15080"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E2D5F5" w14:textId="77777777" w:rsidR="00A15080" w:rsidRDefault="00A15080"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72518"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6E4C3"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D2B48D"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A15080" w14:paraId="480A73A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8968A3"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801559" w14:textId="77777777" w:rsidR="00A15080" w:rsidRPr="005849DF" w:rsidRDefault="00A15080" w:rsidP="002D5D5E">
            <w:pPr>
              <w:keepNext/>
              <w:keepLines/>
              <w:spacing w:after="0"/>
              <w:jc w:val="center"/>
              <w:rPr>
                <w:sz w:val="18"/>
                <w:lang w:val="en-US"/>
              </w:rPr>
            </w:pPr>
            <w:r w:rsidRPr="00CB528B">
              <w:rPr>
                <w:sz w:val="18"/>
                <w:lang w:val="en-US"/>
              </w:rPr>
              <w:t>520</w:t>
            </w:r>
            <w:r w:rsidRPr="005849DF">
              <w:rPr>
                <w:sz w:val="18"/>
                <w:lang w:val="en-US"/>
              </w:rPr>
              <w:t>–</w:t>
            </w:r>
            <w:r w:rsidRPr="00CB528B">
              <w:rPr>
                <w:sz w:val="18"/>
                <w:lang w:val="en-US"/>
              </w:rPr>
              <w:t>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FD2E5" w14:textId="77777777" w:rsidR="00A15080" w:rsidRDefault="00A15080" w:rsidP="002D5D5E">
            <w:pPr>
              <w:keepNext/>
              <w:keepLines/>
              <w:spacing w:after="0"/>
              <w:jc w:val="center"/>
              <w:rPr>
                <w:sz w:val="18"/>
                <w:lang w:val="en-US"/>
              </w:rPr>
            </w:pPr>
            <w:r w:rsidRPr="00CB528B">
              <w:rPr>
                <w:sz w:val="18"/>
                <w:szCs w:val="18"/>
              </w:rPr>
              <w:t>4420</w:t>
            </w:r>
            <w:r>
              <w:rPr>
                <w:sz w:val="18"/>
                <w:lang w:val="en-US"/>
              </w:rPr>
              <w:t>–</w:t>
            </w:r>
            <w:r w:rsidRPr="00CB528B">
              <w:rPr>
                <w:sz w:val="18"/>
                <w:szCs w:val="18"/>
              </w:rPr>
              <w:t>4550</w:t>
            </w:r>
          </w:p>
        </w:tc>
      </w:tr>
      <w:tr w:rsidR="00A15080" w14:paraId="39A1733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04C7E8" w14:textId="77777777" w:rsidR="00A15080" w:rsidRDefault="00A15080"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75E61F"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0A211C"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3A4ED97"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93B7918"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A15080" w14:paraId="4927B80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CF1673"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CF619" w14:textId="77777777" w:rsidR="00A15080" w:rsidRPr="005849DF" w:rsidRDefault="00A15080" w:rsidP="002D5D5E">
            <w:pPr>
              <w:keepNext/>
              <w:keepLines/>
              <w:spacing w:after="0"/>
              <w:jc w:val="center"/>
              <w:rPr>
                <w:sz w:val="18"/>
                <w:lang w:val="en-US"/>
              </w:rPr>
            </w:pPr>
            <w:r w:rsidRPr="00CB528B">
              <w:rPr>
                <w:sz w:val="18"/>
                <w:lang w:val="en-US"/>
              </w:rPr>
              <w:t>1270</w:t>
            </w:r>
            <w:r>
              <w:rPr>
                <w:sz w:val="18"/>
                <w:lang w:val="en-US"/>
              </w:rPr>
              <w:t>–</w:t>
            </w:r>
            <w:r w:rsidRPr="00CB528B">
              <w:rPr>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9D907" w14:textId="77777777" w:rsidR="00A15080" w:rsidRPr="005849DF" w:rsidRDefault="00A15080" w:rsidP="002D5D5E">
            <w:pPr>
              <w:keepNext/>
              <w:keepLines/>
              <w:spacing w:after="0"/>
              <w:jc w:val="center"/>
              <w:rPr>
                <w:sz w:val="18"/>
                <w:lang w:val="en-US"/>
              </w:rPr>
            </w:pPr>
            <w:r w:rsidRPr="00CB528B">
              <w:rPr>
                <w:sz w:val="18"/>
                <w:szCs w:val="18"/>
              </w:rPr>
              <w:t>3020</w:t>
            </w:r>
            <w:r>
              <w:rPr>
                <w:sz w:val="18"/>
                <w:lang w:val="en-US"/>
              </w:rPr>
              <w:t>–</w:t>
            </w:r>
            <w:r w:rsidRPr="00CB528B">
              <w:rPr>
                <w:sz w:val="18"/>
                <w:szCs w:val="18"/>
              </w:rPr>
              <w:t>3220</w:t>
            </w:r>
          </w:p>
        </w:tc>
      </w:tr>
      <w:tr w:rsidR="00A15080" w14:paraId="56522B7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CADC97" w14:textId="77777777" w:rsidR="00A15080" w:rsidRDefault="00A15080"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7D3CF5"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98745F"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B53389"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886CC23"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A15080" w14:paraId="33508CF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B2CE8"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D69999" w14:textId="77777777" w:rsidR="00A15080" w:rsidRDefault="00A15080" w:rsidP="002D5D5E">
            <w:pPr>
              <w:keepNext/>
              <w:keepLines/>
              <w:spacing w:after="0"/>
              <w:jc w:val="center"/>
              <w:rPr>
                <w:sz w:val="18"/>
                <w:lang w:val="en-US"/>
              </w:rPr>
            </w:pPr>
            <w:r w:rsidRPr="00CB528B">
              <w:rPr>
                <w:sz w:val="18"/>
                <w:szCs w:val="18"/>
              </w:rPr>
              <w:t>6340</w:t>
            </w:r>
            <w:r>
              <w:rPr>
                <w:sz w:val="18"/>
                <w:lang w:val="en-US"/>
              </w:rPr>
              <w:t>–</w:t>
            </w:r>
            <w:r w:rsidRPr="00CB528B">
              <w:rPr>
                <w:sz w:val="18"/>
                <w:szCs w:val="18"/>
              </w:rPr>
              <w:t>6530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CF49D7" w14:textId="77777777" w:rsidR="00A15080" w:rsidRDefault="00A15080" w:rsidP="002D5D5E">
            <w:pPr>
              <w:keepNext/>
              <w:keepLines/>
              <w:spacing w:after="0"/>
              <w:jc w:val="center"/>
              <w:rPr>
                <w:sz w:val="18"/>
                <w:lang w:val="en-US"/>
              </w:rPr>
            </w:pPr>
            <w:r w:rsidRPr="00CB528B">
              <w:rPr>
                <w:sz w:val="18"/>
                <w:szCs w:val="18"/>
              </w:rPr>
              <w:t>6920</w:t>
            </w:r>
            <w:r>
              <w:rPr>
                <w:sz w:val="18"/>
                <w:lang w:val="en-US"/>
              </w:rPr>
              <w:t>–</w:t>
            </w:r>
            <w:r w:rsidRPr="00CB528B">
              <w:rPr>
                <w:sz w:val="18"/>
                <w:szCs w:val="18"/>
              </w:rPr>
              <w:t>7120</w:t>
            </w:r>
          </w:p>
        </w:tc>
      </w:tr>
      <w:tr w:rsidR="00A15080" w14:paraId="7B4891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3D44CA" w14:textId="77777777" w:rsidR="00A15080" w:rsidRDefault="00A1508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84B76D" w14:textId="77777777" w:rsidR="00A15080" w:rsidRDefault="00A15080"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77D935C" w14:textId="77777777" w:rsidR="00A15080" w:rsidRDefault="00A15080"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8B0432" w14:textId="77777777" w:rsidR="00A15080" w:rsidRDefault="00A15080"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B2CA87C" w14:textId="77777777" w:rsidR="00A15080" w:rsidRDefault="00A15080"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A15080" w14:paraId="1642162C"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C667D" w14:textId="77777777" w:rsidR="00A15080" w:rsidRDefault="00A15080"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F47F95" w14:textId="77777777" w:rsidR="00A15080" w:rsidRDefault="00A15080" w:rsidP="002D5D5E">
            <w:pPr>
              <w:keepNext/>
              <w:keepLines/>
              <w:spacing w:after="0"/>
              <w:jc w:val="center"/>
              <w:rPr>
                <w:sz w:val="18"/>
                <w:lang w:eastAsia="ja-JP"/>
              </w:rPr>
            </w:pPr>
            <w:r w:rsidRPr="00CB528B">
              <w:rPr>
                <w:sz w:val="18"/>
                <w:szCs w:val="18"/>
              </w:rPr>
              <w:t>3190</w:t>
            </w:r>
            <w:r>
              <w:rPr>
                <w:sz w:val="18"/>
                <w:lang w:val="en-US"/>
              </w:rPr>
              <w:t>–</w:t>
            </w:r>
            <w:r w:rsidRPr="00CB528B">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CF5D7C" w14:textId="77777777" w:rsidR="00A15080" w:rsidRDefault="00A15080" w:rsidP="002D5D5E">
            <w:pPr>
              <w:keepNext/>
              <w:keepLines/>
              <w:spacing w:after="0"/>
              <w:jc w:val="center"/>
              <w:rPr>
                <w:sz w:val="18"/>
                <w:lang w:eastAsia="ja-JP"/>
              </w:rPr>
            </w:pPr>
            <w:r w:rsidRPr="00CB528B">
              <w:rPr>
                <w:sz w:val="18"/>
                <w:szCs w:val="18"/>
              </w:rPr>
              <w:t>5520</w:t>
            </w:r>
            <w:r>
              <w:rPr>
                <w:sz w:val="18"/>
                <w:lang w:val="en-US"/>
              </w:rPr>
              <w:t>–</w:t>
            </w:r>
            <w:r w:rsidRPr="00CB528B">
              <w:rPr>
                <w:sz w:val="18"/>
                <w:szCs w:val="18"/>
              </w:rPr>
              <w:t>5790</w:t>
            </w:r>
          </w:p>
        </w:tc>
      </w:tr>
      <w:tr w:rsidR="00231FDB" w14:paraId="6CF792E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94B56"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ABE24D"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15AFCA"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764B16D" w14:textId="77777777" w:rsidR="00231FDB" w:rsidRDefault="00231FDB" w:rsidP="002D5D5E">
            <w:pPr>
              <w:pStyle w:val="TAL"/>
              <w:jc w:val="center"/>
              <w:rPr>
                <w:lang w:val="en-US"/>
              </w:rPr>
            </w:pPr>
          </w:p>
        </w:tc>
      </w:tr>
      <w:tr w:rsidR="00231FDB" w14:paraId="045D98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CC0D6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BD029" w14:textId="77777777" w:rsidR="00231FDB" w:rsidRPr="00A6311B" w:rsidRDefault="00231FDB" w:rsidP="002D5D5E">
            <w:pPr>
              <w:keepNext/>
              <w:keepLines/>
              <w:spacing w:after="0"/>
              <w:jc w:val="center"/>
              <w:rPr>
                <w:color w:val="FF0000"/>
                <w:sz w:val="18"/>
                <w:lang w:eastAsia="ja-JP"/>
              </w:rPr>
            </w:pPr>
            <w:r>
              <w:rPr>
                <w:sz w:val="18"/>
                <w:szCs w:val="18"/>
              </w:rPr>
              <w:t>1</w:t>
            </w:r>
            <w:r w:rsidRPr="00CB528B">
              <w:rPr>
                <w:sz w:val="18"/>
                <w:szCs w:val="18"/>
              </w:rPr>
              <w:t>040</w:t>
            </w:r>
            <w:r w:rsidRPr="005849DF">
              <w:rPr>
                <w:sz w:val="18"/>
                <w:lang w:val="en-US"/>
              </w:rPr>
              <w:t>–</w:t>
            </w:r>
            <w:r w:rsidRPr="00CB528B">
              <w:rPr>
                <w:sz w:val="18"/>
                <w:szCs w:val="18"/>
              </w:rPr>
              <w:t>1300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EDD8C56" w14:textId="77777777" w:rsidR="00231FDB" w:rsidRDefault="00231FDB" w:rsidP="002D5D5E">
            <w:pPr>
              <w:keepNext/>
              <w:keepLines/>
              <w:spacing w:after="0"/>
              <w:jc w:val="center"/>
              <w:rPr>
                <w:sz w:val="18"/>
                <w:lang w:eastAsia="ja-JP"/>
              </w:rPr>
            </w:pPr>
          </w:p>
        </w:tc>
      </w:tr>
      <w:tr w:rsidR="00A15080" w14:paraId="2933494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A12DFC" w14:textId="77777777" w:rsidR="00A15080" w:rsidRDefault="00A15080"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6DDEC8" w14:textId="77777777" w:rsidR="00A15080" w:rsidRDefault="00A15080"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9088E61" w14:textId="77777777" w:rsidR="00A15080" w:rsidRDefault="00A15080"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4ACC0C" w14:textId="77777777" w:rsidR="00A15080" w:rsidRDefault="00A15080"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82B3A9" w14:textId="77777777" w:rsidR="00A15080" w:rsidRDefault="00A15080"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A15080" w14:paraId="69327E5E"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8F6F21"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71743" w14:textId="77777777" w:rsidR="00A15080" w:rsidRDefault="00A15080" w:rsidP="002D5D5E">
            <w:pPr>
              <w:keepNext/>
              <w:keepLines/>
              <w:spacing w:after="0"/>
              <w:jc w:val="center"/>
              <w:rPr>
                <w:sz w:val="18"/>
                <w:lang w:eastAsia="ja-JP"/>
              </w:rPr>
            </w:pPr>
            <w:r w:rsidRPr="00CB528B">
              <w:rPr>
                <w:sz w:val="18"/>
                <w:szCs w:val="18"/>
              </w:rPr>
              <w:t>8260</w:t>
            </w:r>
            <w:r>
              <w:rPr>
                <w:sz w:val="18"/>
                <w:lang w:val="en-US"/>
              </w:rPr>
              <w:t>–</w:t>
            </w:r>
            <w:r w:rsidRPr="00CB528B">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429C0" w14:textId="77777777" w:rsidR="00A15080" w:rsidRDefault="00A15080" w:rsidP="002D5D5E">
            <w:pPr>
              <w:keepNext/>
              <w:keepLines/>
              <w:spacing w:after="0"/>
              <w:jc w:val="center"/>
              <w:rPr>
                <w:sz w:val="18"/>
                <w:lang w:eastAsia="ja-JP"/>
              </w:rPr>
            </w:pPr>
            <w:r w:rsidRPr="00CB528B">
              <w:rPr>
                <w:sz w:val="18"/>
                <w:szCs w:val="18"/>
              </w:rPr>
              <w:t>9420</w:t>
            </w:r>
            <w:r>
              <w:rPr>
                <w:sz w:val="18"/>
                <w:lang w:val="en-US"/>
              </w:rPr>
              <w:t>–</w:t>
            </w:r>
            <w:r w:rsidRPr="00CB528B">
              <w:rPr>
                <w:sz w:val="18"/>
                <w:szCs w:val="18"/>
              </w:rPr>
              <w:t>9690</w:t>
            </w:r>
          </w:p>
        </w:tc>
      </w:tr>
      <w:tr w:rsidR="00231FDB" w14:paraId="4C355E2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6D143"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36CD82"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76C9B9"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6F9E790" w14:textId="77777777" w:rsidR="00231FDB" w:rsidRDefault="00231FDB" w:rsidP="002D5D5E">
            <w:pPr>
              <w:pStyle w:val="TAL"/>
              <w:jc w:val="center"/>
              <w:rPr>
                <w:lang w:val="en-US"/>
              </w:rPr>
            </w:pPr>
          </w:p>
        </w:tc>
      </w:tr>
      <w:tr w:rsidR="00231FDB" w14:paraId="6B39264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6A962D"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00E2C" w14:textId="77777777" w:rsidR="00231FDB" w:rsidRDefault="00231FDB" w:rsidP="002D5D5E">
            <w:pPr>
              <w:keepNext/>
              <w:keepLines/>
              <w:spacing w:after="0"/>
              <w:jc w:val="center"/>
              <w:rPr>
                <w:sz w:val="18"/>
                <w:lang w:eastAsia="ja-JP"/>
              </w:rPr>
            </w:pPr>
            <w:r w:rsidRPr="00CB528B">
              <w:rPr>
                <w:sz w:val="18"/>
                <w:szCs w:val="18"/>
              </w:rPr>
              <w:t>8840</w:t>
            </w:r>
            <w:r>
              <w:rPr>
                <w:sz w:val="18"/>
                <w:lang w:val="en-US"/>
              </w:rPr>
              <w:t>–</w:t>
            </w:r>
            <w:r w:rsidRPr="00CB528B">
              <w:rPr>
                <w:sz w:val="18"/>
                <w:szCs w:val="18"/>
              </w:rPr>
              <w:t>9100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CFC6EF3" w14:textId="77777777" w:rsidR="00231FDB" w:rsidRDefault="00231FDB" w:rsidP="002D5D5E">
            <w:pPr>
              <w:keepNext/>
              <w:keepLines/>
              <w:spacing w:after="0"/>
              <w:jc w:val="center"/>
              <w:rPr>
                <w:sz w:val="18"/>
                <w:lang w:eastAsia="ja-JP"/>
              </w:rPr>
            </w:pPr>
          </w:p>
        </w:tc>
      </w:tr>
      <w:tr w:rsidR="00A15080" w14:paraId="5B5E039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7DA4D8"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29B77B" w14:textId="77777777" w:rsidR="00A15080" w:rsidRDefault="00A15080"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870A854" w14:textId="77777777" w:rsidR="00A15080" w:rsidRDefault="00A15080"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F64C4B"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7D9D8C6"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A15080" w14:paraId="214C5E5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D7627" w14:textId="77777777" w:rsidR="00A15080" w:rsidRDefault="00A15080"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6A8106" w14:textId="77777777" w:rsidR="00A15080" w:rsidRDefault="00A15080" w:rsidP="002D5D5E">
            <w:pPr>
              <w:keepNext/>
              <w:keepLines/>
              <w:spacing w:after="0"/>
              <w:jc w:val="center"/>
              <w:rPr>
                <w:sz w:val="18"/>
                <w:lang w:eastAsia="ja-JP"/>
              </w:rPr>
            </w:pPr>
            <w:r w:rsidRPr="00CB528B">
              <w:rPr>
                <w:sz w:val="18"/>
                <w:szCs w:val="18"/>
              </w:rPr>
              <w:t>8020</w:t>
            </w:r>
            <w:r>
              <w:rPr>
                <w:sz w:val="18"/>
                <w:lang w:val="en-US"/>
              </w:rPr>
              <w:t>–</w:t>
            </w:r>
            <w:r w:rsidRPr="00CB528B">
              <w:rPr>
                <w:sz w:val="18"/>
                <w:szCs w:val="18"/>
              </w:rPr>
              <w:t>8360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E48843" w14:textId="77777777" w:rsidR="00A15080" w:rsidRDefault="00A15080" w:rsidP="002D5D5E">
            <w:pPr>
              <w:keepNext/>
              <w:keepLines/>
              <w:spacing w:after="0"/>
              <w:jc w:val="center"/>
              <w:rPr>
                <w:sz w:val="18"/>
                <w:lang w:eastAsia="ja-JP"/>
              </w:rPr>
            </w:pPr>
            <w:r w:rsidRPr="00CB528B">
              <w:rPr>
                <w:sz w:val="18"/>
                <w:szCs w:val="18"/>
              </w:rPr>
              <w:t>5110</w:t>
            </w:r>
            <w:r>
              <w:rPr>
                <w:sz w:val="18"/>
                <w:lang w:val="en-US"/>
              </w:rPr>
              <w:t>–</w:t>
            </w:r>
            <w:r w:rsidRPr="00CB528B">
              <w:rPr>
                <w:sz w:val="18"/>
                <w:szCs w:val="18"/>
              </w:rPr>
              <w:t>5420</w:t>
            </w:r>
          </w:p>
        </w:tc>
      </w:tr>
      <w:tr w:rsidR="00A15080" w14:paraId="4815C10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CAF32A"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DF4C67"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682E376"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5CE9C1"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5805A52"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A15080" w14:paraId="40F423A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AD6BB" w14:textId="77777777" w:rsidR="00A15080" w:rsidRDefault="00A15080"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C655B" w14:textId="77777777" w:rsidR="00A15080" w:rsidRDefault="00A15080" w:rsidP="002D5D5E">
            <w:pPr>
              <w:keepNext/>
              <w:keepLines/>
              <w:spacing w:after="0"/>
              <w:jc w:val="center"/>
              <w:rPr>
                <w:sz w:val="18"/>
                <w:lang w:eastAsia="ja-JP"/>
              </w:rPr>
            </w:pPr>
            <w:r w:rsidRPr="00CB528B">
              <w:rPr>
                <w:sz w:val="18"/>
                <w:szCs w:val="18"/>
              </w:rPr>
              <w:t>3540</w:t>
            </w:r>
            <w:r>
              <w:rPr>
                <w:sz w:val="18"/>
                <w:lang w:val="en-US"/>
              </w:rPr>
              <w:t>–</w:t>
            </w:r>
            <w:r w:rsidRPr="00CB528B">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3907FB" w14:textId="77777777" w:rsidR="00A15080" w:rsidRDefault="00A15080" w:rsidP="002D5D5E">
            <w:pPr>
              <w:keepNext/>
              <w:keepLines/>
              <w:spacing w:after="0"/>
              <w:jc w:val="center"/>
              <w:rPr>
                <w:sz w:val="18"/>
                <w:lang w:eastAsia="ja-JP"/>
              </w:rPr>
            </w:pPr>
            <w:r w:rsidRPr="00CB528B">
              <w:rPr>
                <w:sz w:val="18"/>
                <w:szCs w:val="18"/>
              </w:rPr>
              <w:t>620</w:t>
            </w:r>
            <w:r>
              <w:rPr>
                <w:sz w:val="18"/>
                <w:lang w:val="en-US"/>
              </w:rPr>
              <w:t>–</w:t>
            </w:r>
            <w:r w:rsidRPr="00CB528B">
              <w:rPr>
                <w:sz w:val="18"/>
                <w:szCs w:val="18"/>
              </w:rPr>
              <w:t>940</w:t>
            </w:r>
          </w:p>
        </w:tc>
      </w:tr>
      <w:tr w:rsidR="00A15080" w14:paraId="006D80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917C8"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E24A7F" w14:textId="77777777" w:rsidR="00A15080" w:rsidRDefault="00A15080"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850A0E8" w14:textId="77777777" w:rsidR="00A15080" w:rsidRDefault="00A15080"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39DC04"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EBA697B"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A15080" w14:paraId="0C807B4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0FF0B" w14:textId="77777777" w:rsidR="00A15080" w:rsidRDefault="00A15080"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A50B62" w14:textId="77777777" w:rsidR="00A15080" w:rsidRDefault="00A15080" w:rsidP="002D5D5E">
            <w:pPr>
              <w:keepNext/>
              <w:keepLines/>
              <w:spacing w:after="0"/>
              <w:jc w:val="center"/>
              <w:rPr>
                <w:sz w:val="18"/>
                <w:lang w:eastAsia="ja-JP"/>
              </w:rPr>
            </w:pPr>
            <w:r w:rsidRPr="00CB528B">
              <w:rPr>
                <w:sz w:val="18"/>
                <w:szCs w:val="18"/>
              </w:rPr>
              <w:t>11920</w:t>
            </w:r>
            <w:r>
              <w:rPr>
                <w:sz w:val="18"/>
                <w:lang w:val="en-US"/>
              </w:rPr>
              <w:t>–</w:t>
            </w:r>
            <w:r w:rsidRPr="00CB528B">
              <w:rPr>
                <w:sz w:val="18"/>
                <w:szCs w:val="18"/>
              </w:rPr>
              <w:t>12260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29163" w14:textId="77777777" w:rsidR="00A15080" w:rsidRDefault="00A15080" w:rsidP="002D5D5E">
            <w:pPr>
              <w:keepNext/>
              <w:keepLines/>
              <w:spacing w:after="0"/>
              <w:jc w:val="center"/>
              <w:rPr>
                <w:sz w:val="18"/>
                <w:lang w:eastAsia="ja-JP"/>
              </w:rPr>
            </w:pPr>
            <w:r w:rsidRPr="00CB528B">
              <w:rPr>
                <w:sz w:val="18"/>
                <w:szCs w:val="18"/>
              </w:rPr>
              <w:t>10490</w:t>
            </w:r>
            <w:r>
              <w:rPr>
                <w:sz w:val="18"/>
                <w:lang w:val="en-US"/>
              </w:rPr>
              <w:t>–</w:t>
            </w:r>
            <w:r w:rsidRPr="00CB528B">
              <w:rPr>
                <w:sz w:val="18"/>
                <w:szCs w:val="18"/>
              </w:rPr>
              <w:t>10180</w:t>
            </w:r>
          </w:p>
        </w:tc>
      </w:tr>
      <w:tr w:rsidR="00A15080" w14:paraId="4F4CB93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70806"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CB99DD"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DDA51EF"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85FC77"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E3340E0"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A15080" w14:paraId="38AC899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AB678" w14:textId="77777777" w:rsidR="00A15080" w:rsidRDefault="00A15080"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E6EF9D" w14:textId="77777777" w:rsidR="00A15080" w:rsidRDefault="00A15080" w:rsidP="002D5D5E">
            <w:pPr>
              <w:keepNext/>
              <w:keepLines/>
              <w:spacing w:after="0"/>
              <w:jc w:val="center"/>
              <w:rPr>
                <w:sz w:val="18"/>
                <w:lang w:eastAsia="ja-JP"/>
              </w:rPr>
            </w:pPr>
            <w:r w:rsidRPr="00CB528B">
              <w:rPr>
                <w:sz w:val="18"/>
                <w:szCs w:val="18"/>
              </w:rPr>
              <w:t>11340</w:t>
            </w:r>
            <w:r>
              <w:rPr>
                <w:sz w:val="18"/>
                <w:lang w:val="en-US"/>
              </w:rPr>
              <w:t>–</w:t>
            </w:r>
            <w:r w:rsidRPr="00CB528B">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32197" w14:textId="77777777" w:rsidR="00A15080" w:rsidRDefault="00A15080" w:rsidP="002D5D5E">
            <w:pPr>
              <w:keepNext/>
              <w:keepLines/>
              <w:spacing w:after="0"/>
              <w:jc w:val="center"/>
              <w:rPr>
                <w:sz w:val="18"/>
                <w:lang w:eastAsia="ja-JP"/>
              </w:rPr>
            </w:pPr>
            <w:r w:rsidRPr="00CB528B">
              <w:rPr>
                <w:sz w:val="18"/>
                <w:szCs w:val="18"/>
              </w:rPr>
              <w:t>10760</w:t>
            </w:r>
            <w:r>
              <w:rPr>
                <w:sz w:val="18"/>
                <w:lang w:val="en-US"/>
              </w:rPr>
              <w:t>–</w:t>
            </w:r>
            <w:r w:rsidRPr="00CB528B">
              <w:rPr>
                <w:sz w:val="18"/>
                <w:szCs w:val="18"/>
              </w:rPr>
              <w:t>11080</w:t>
            </w:r>
          </w:p>
        </w:tc>
      </w:tr>
      <w:tr w:rsidR="00A15080" w14:paraId="6527CD80"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7BA6D" w14:textId="77777777" w:rsidR="00A15080" w:rsidRDefault="00A15080"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303828A" w14:textId="77777777" w:rsidR="00A15080" w:rsidRDefault="00A15080" w:rsidP="00A15080">
      <w:pPr>
        <w:rPr>
          <w:rFonts w:ascii="Arial" w:hAnsi="Arial" w:cs="Arial"/>
          <w:b/>
        </w:rPr>
      </w:pPr>
    </w:p>
    <w:p w14:paraId="78B3B634" w14:textId="77777777" w:rsidR="00A15080" w:rsidRPr="00966AC5" w:rsidRDefault="00A15080" w:rsidP="00A15080">
      <w:pPr>
        <w:rPr>
          <w:rFonts w:eastAsia="MS Mincho"/>
        </w:rPr>
      </w:pPr>
      <w:r w:rsidRPr="00966AC5">
        <w:rPr>
          <w:rFonts w:eastAsia="MS Mincho"/>
        </w:rPr>
        <w:t xml:space="preserve">Based on the above table, </w:t>
      </w:r>
      <w:r>
        <w:t xml:space="preserve">no IMD produced by UL </w:t>
      </w:r>
      <w:r w:rsidRPr="00966AC5">
        <w:rPr>
          <w:rFonts w:eastAsia="MS Mincho"/>
        </w:rPr>
        <w:t>CA_n1A-n7A</w:t>
      </w:r>
      <w:r>
        <w:t xml:space="preserve"> will fall into the n3 Rx band.</w:t>
      </w:r>
    </w:p>
    <w:p w14:paraId="2161F36F" w14:textId="444FF914" w:rsidR="00A15080" w:rsidRPr="006C68CC" w:rsidRDefault="00A15080" w:rsidP="006C68CC">
      <w:pPr>
        <w:pStyle w:val="TH"/>
        <w:rPr>
          <w:rFonts w:cs="Arial"/>
          <w:b w:val="0"/>
        </w:rPr>
      </w:pPr>
      <w:r w:rsidRPr="006C68CC">
        <w:rPr>
          <w:rFonts w:cs="Arial"/>
        </w:rPr>
        <w:t>Table 5.</w:t>
      </w:r>
      <w:r>
        <w:rPr>
          <w:rFonts w:cs="Arial"/>
        </w:rPr>
        <w:t>9</w:t>
      </w:r>
      <w:r w:rsidRPr="006C68CC">
        <w:rPr>
          <w:rFonts w:cs="Arial"/>
        </w:rPr>
        <w:t>.2.1.1-3: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rsidRPr="00966AC5" w14:paraId="56D9E38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4BD9E" w14:textId="77777777" w:rsidR="00A15080" w:rsidRPr="00966AC5" w:rsidRDefault="00A15080" w:rsidP="002D5D5E">
            <w:pPr>
              <w:pStyle w:val="TAH"/>
              <w:rPr>
                <w:b w:val="0"/>
                <w:lang w:val="en-US"/>
              </w:rPr>
            </w:pPr>
            <w:r w:rsidRPr="00966AC5">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B3D80" w14:textId="77777777" w:rsidR="00A15080" w:rsidRPr="00966AC5" w:rsidRDefault="00A15080" w:rsidP="002D5D5E">
            <w:pPr>
              <w:pStyle w:val="TAH"/>
            </w:pPr>
            <w:r w:rsidRPr="00966AC5">
              <w:t>f</w:t>
            </w:r>
            <w:r w:rsidRPr="00966AC5">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632EF0" w14:textId="77777777" w:rsidR="00A15080" w:rsidRPr="00966AC5" w:rsidRDefault="00A15080" w:rsidP="002D5D5E">
            <w:pPr>
              <w:pStyle w:val="TAH"/>
            </w:pPr>
            <w:r w:rsidRPr="00966AC5">
              <w:t>f</w:t>
            </w:r>
            <w:r w:rsidRPr="00966AC5">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CAC6A" w14:textId="77777777" w:rsidR="00A15080" w:rsidRPr="00966AC5" w:rsidRDefault="00A15080" w:rsidP="002D5D5E">
            <w:pPr>
              <w:pStyle w:val="TAH"/>
            </w:pPr>
            <w:r w:rsidRPr="00966AC5">
              <w:t>f</w:t>
            </w:r>
            <w:r w:rsidRPr="00966AC5">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3F48D5" w14:textId="77777777" w:rsidR="00A15080" w:rsidRPr="00966AC5" w:rsidRDefault="00A15080" w:rsidP="002D5D5E">
            <w:pPr>
              <w:pStyle w:val="TAH"/>
            </w:pPr>
            <w:r w:rsidRPr="00966AC5">
              <w:t>f</w:t>
            </w:r>
            <w:r w:rsidRPr="00966AC5">
              <w:rPr>
                <w:vertAlign w:val="subscript"/>
              </w:rPr>
              <w:t>y_high</w:t>
            </w:r>
          </w:p>
        </w:tc>
      </w:tr>
      <w:tr w:rsidR="00A15080" w:rsidRPr="00966AC5" w14:paraId="7EC248A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FB7FB2" w14:textId="77777777" w:rsidR="00A15080" w:rsidRPr="00966AC5" w:rsidRDefault="00A15080" w:rsidP="002D5D5E">
            <w:pPr>
              <w:pStyle w:val="TAL"/>
            </w:pPr>
            <w:r w:rsidRPr="00966AC5">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EC9F2" w14:textId="77777777" w:rsidR="00A15080" w:rsidRPr="00966AC5" w:rsidRDefault="00A15080" w:rsidP="002D5D5E">
            <w:pPr>
              <w:pStyle w:val="TAL"/>
              <w:jc w:val="center"/>
              <w:rPr>
                <w:lang w:val="en-US"/>
              </w:rPr>
            </w:pPr>
            <w:r w:rsidRPr="00966AC5">
              <w:rPr>
                <w:lang w:val="en-US"/>
              </w:rPr>
              <w:t>|</w:t>
            </w:r>
            <w:r w:rsidRPr="00966AC5">
              <w:rPr>
                <w:lang w:eastAsia="zh-CN"/>
              </w:rPr>
              <w:t>f</w:t>
            </w:r>
            <w:r w:rsidRPr="00966AC5">
              <w:rPr>
                <w:vertAlign w:val="subscript"/>
                <w:lang w:eastAsia="zh-CN"/>
              </w:rPr>
              <w:t>y</w:t>
            </w:r>
            <w:r w:rsidRPr="00966AC5">
              <w:rPr>
                <w:vertAlign w:val="subscript"/>
                <w:lang w:val="en-US"/>
              </w:rPr>
              <w:t>_low</w:t>
            </w:r>
            <w:r w:rsidRPr="00966AC5">
              <w:rPr>
                <w:lang w:val="en-US"/>
              </w:rPr>
              <w:t xml:space="preserve"> – f</w:t>
            </w:r>
            <w:r w:rsidRPr="00966AC5">
              <w:rPr>
                <w:vertAlign w:val="subscript"/>
                <w:lang w:val="en-US"/>
              </w:rPr>
              <w:t>x_high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763389"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A3FAE4"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DCDACA"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73A9851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6B181E"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894017" w14:textId="77777777" w:rsidR="00A15080" w:rsidRPr="00966AC5" w:rsidRDefault="00A15080" w:rsidP="002D5D5E">
            <w:pPr>
              <w:keepNext/>
              <w:keepLines/>
              <w:spacing w:after="0"/>
              <w:jc w:val="center"/>
              <w:rPr>
                <w:sz w:val="18"/>
                <w:lang w:val="en-US"/>
              </w:rPr>
            </w:pPr>
            <w:r w:rsidRPr="00966AC5">
              <w:rPr>
                <w:sz w:val="18"/>
                <w:szCs w:val="18"/>
              </w:rPr>
              <w:t>1320</w:t>
            </w:r>
            <w:r w:rsidRPr="00966AC5">
              <w:rPr>
                <w:sz w:val="18"/>
                <w:lang w:val="en-US"/>
              </w:rPr>
              <w:t>–</w:t>
            </w:r>
            <w:r w:rsidRPr="00966AC5">
              <w:rPr>
                <w:sz w:val="18"/>
                <w:szCs w:val="18"/>
              </w:rPr>
              <w:t>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CA2AC" w14:textId="77777777" w:rsidR="00A15080" w:rsidRPr="00966AC5" w:rsidRDefault="00A15080" w:rsidP="002D5D5E">
            <w:pPr>
              <w:keepNext/>
              <w:keepLines/>
              <w:spacing w:after="0"/>
              <w:jc w:val="center"/>
              <w:rPr>
                <w:sz w:val="18"/>
                <w:lang w:val="en-US"/>
              </w:rPr>
            </w:pPr>
            <w:r w:rsidRPr="00966AC5">
              <w:rPr>
                <w:sz w:val="18"/>
                <w:szCs w:val="18"/>
              </w:rPr>
              <w:t>5220</w:t>
            </w:r>
            <w:r w:rsidRPr="00966AC5">
              <w:rPr>
                <w:sz w:val="18"/>
                <w:lang w:val="en-US"/>
              </w:rPr>
              <w:t>–</w:t>
            </w:r>
            <w:r w:rsidRPr="00966AC5">
              <w:rPr>
                <w:sz w:val="18"/>
                <w:szCs w:val="18"/>
              </w:rPr>
              <w:t>5780</w:t>
            </w:r>
          </w:p>
        </w:tc>
      </w:tr>
      <w:tr w:rsidR="00A15080" w:rsidRPr="00966AC5" w14:paraId="24D02F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48133"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BD6F7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69542A"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CE8A6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E9F6AC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r>
      <w:tr w:rsidR="00A15080" w:rsidRPr="00966AC5" w14:paraId="60271C5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B49DF4"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1C7DD1" w14:textId="77777777" w:rsidR="00A15080" w:rsidRPr="00966AC5" w:rsidRDefault="00A15080" w:rsidP="002D5D5E">
            <w:pPr>
              <w:keepNext/>
              <w:keepLines/>
              <w:spacing w:after="0"/>
              <w:jc w:val="center"/>
              <w:rPr>
                <w:sz w:val="18"/>
                <w:lang w:val="en-US"/>
              </w:rPr>
            </w:pPr>
            <w:r w:rsidRPr="00966AC5">
              <w:rPr>
                <w:sz w:val="18"/>
                <w:szCs w:val="18"/>
              </w:rPr>
              <w:t>40</w:t>
            </w:r>
            <w:r w:rsidRPr="00966AC5">
              <w:rPr>
                <w:sz w:val="18"/>
                <w:lang w:val="en-US"/>
              </w:rPr>
              <w:t>–</w:t>
            </w:r>
            <w:r w:rsidRPr="00966AC5">
              <w:rPr>
                <w:sz w:val="18"/>
                <w:szCs w:val="18"/>
              </w:rPr>
              <w:t>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13B583" w14:textId="77777777" w:rsidR="00A15080" w:rsidRPr="00966AC5" w:rsidRDefault="00A15080" w:rsidP="002D5D5E">
            <w:pPr>
              <w:keepNext/>
              <w:keepLines/>
              <w:spacing w:after="0"/>
              <w:jc w:val="center"/>
              <w:rPr>
                <w:sz w:val="18"/>
                <w:lang w:val="en-US"/>
              </w:rPr>
            </w:pPr>
            <w:r w:rsidRPr="00966AC5">
              <w:rPr>
                <w:sz w:val="18"/>
                <w:szCs w:val="18"/>
              </w:rPr>
              <w:t>4620</w:t>
            </w:r>
            <w:r w:rsidRPr="00966AC5">
              <w:rPr>
                <w:sz w:val="18"/>
                <w:lang w:val="en-US"/>
              </w:rPr>
              <w:t>–</w:t>
            </w:r>
            <w:r w:rsidRPr="00966AC5">
              <w:rPr>
                <w:sz w:val="18"/>
                <w:szCs w:val="18"/>
              </w:rPr>
              <w:t>5680</w:t>
            </w:r>
          </w:p>
        </w:tc>
      </w:tr>
      <w:tr w:rsidR="00A15080" w:rsidRPr="00966AC5" w14:paraId="37360CE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7D0FC"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992C0A"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3B42F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84D492"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DBD2E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048EAF5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98F958"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26423" w14:textId="77777777" w:rsidR="00A15080" w:rsidRPr="00966AC5" w:rsidRDefault="00A15080" w:rsidP="002D5D5E">
            <w:pPr>
              <w:keepNext/>
              <w:keepLines/>
              <w:spacing w:after="0"/>
              <w:jc w:val="center"/>
              <w:rPr>
                <w:sz w:val="18"/>
                <w:lang w:val="en-US"/>
              </w:rPr>
            </w:pPr>
            <w:r w:rsidRPr="00966AC5">
              <w:rPr>
                <w:sz w:val="18"/>
                <w:szCs w:val="18"/>
              </w:rPr>
              <w:t>7140</w:t>
            </w:r>
            <w:r w:rsidRPr="00966AC5">
              <w:rPr>
                <w:sz w:val="18"/>
                <w:lang w:val="en-US"/>
              </w:rPr>
              <w:t>–</w:t>
            </w:r>
            <w:r w:rsidRPr="00966AC5">
              <w:rPr>
                <w:sz w:val="18"/>
                <w:szCs w:val="18"/>
              </w:rPr>
              <w:t>7760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84AE9" w14:textId="77777777" w:rsidR="00A15080" w:rsidRPr="00966AC5" w:rsidRDefault="00A15080" w:rsidP="002D5D5E">
            <w:pPr>
              <w:keepNext/>
              <w:keepLines/>
              <w:spacing w:after="0"/>
              <w:jc w:val="center"/>
              <w:rPr>
                <w:sz w:val="18"/>
                <w:lang w:val="en-US"/>
              </w:rPr>
            </w:pPr>
            <w:r w:rsidRPr="00966AC5">
              <w:rPr>
                <w:sz w:val="18"/>
                <w:szCs w:val="18"/>
              </w:rPr>
              <w:t>8520</w:t>
            </w:r>
            <w:r w:rsidRPr="00966AC5">
              <w:rPr>
                <w:sz w:val="18"/>
                <w:lang w:val="en-US"/>
              </w:rPr>
              <w:t>–</w:t>
            </w:r>
            <w:r w:rsidRPr="00966AC5">
              <w:rPr>
                <w:sz w:val="18"/>
                <w:szCs w:val="18"/>
              </w:rPr>
              <w:t>9580</w:t>
            </w:r>
          </w:p>
        </w:tc>
      </w:tr>
      <w:tr w:rsidR="00A15080" w:rsidRPr="00966AC5" w14:paraId="1254AC9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E8E575"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B79F5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68540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6C4357"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496066CD"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x_low</w:t>
            </w:r>
            <w:r w:rsidRPr="00966AC5">
              <w:rPr>
                <w:lang w:val="en-US"/>
              </w:rPr>
              <w:t>|</w:t>
            </w:r>
          </w:p>
        </w:tc>
      </w:tr>
      <w:tr w:rsidR="00A15080" w:rsidRPr="00966AC5" w14:paraId="14F5588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5986"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D51C2" w14:textId="77777777" w:rsidR="00A15080" w:rsidRPr="005849DF" w:rsidRDefault="00A15080" w:rsidP="002D5D5E">
            <w:pPr>
              <w:keepNext/>
              <w:keepLines/>
              <w:spacing w:after="0"/>
              <w:jc w:val="center"/>
              <w:rPr>
                <w:color w:val="FF0000"/>
                <w:sz w:val="18"/>
                <w:lang w:eastAsia="ja-JP"/>
              </w:rPr>
            </w:pPr>
            <w:r w:rsidRPr="005849DF">
              <w:rPr>
                <w:sz w:val="18"/>
                <w:szCs w:val="18"/>
              </w:rPr>
              <w:t>1960</w:t>
            </w:r>
            <w:r w:rsidRPr="005849DF">
              <w:rPr>
                <w:sz w:val="18"/>
                <w:lang w:val="en-US"/>
              </w:rPr>
              <w:t>–</w:t>
            </w:r>
            <w:r w:rsidRPr="005849DF">
              <w:rPr>
                <w:sz w:val="18"/>
                <w:szCs w:val="18"/>
              </w:rPr>
              <w:t>2640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E63E6A" w14:textId="77777777" w:rsidR="00A15080" w:rsidRPr="00966AC5" w:rsidRDefault="00A15080" w:rsidP="002D5D5E">
            <w:pPr>
              <w:keepNext/>
              <w:keepLines/>
              <w:spacing w:after="0"/>
              <w:jc w:val="center"/>
              <w:rPr>
                <w:sz w:val="18"/>
                <w:lang w:eastAsia="ja-JP"/>
              </w:rPr>
            </w:pPr>
            <w:r w:rsidRPr="00966AC5">
              <w:rPr>
                <w:sz w:val="18"/>
                <w:szCs w:val="18"/>
              </w:rPr>
              <w:t>7920</w:t>
            </w:r>
            <w:r w:rsidRPr="00966AC5">
              <w:rPr>
                <w:sz w:val="18"/>
                <w:lang w:val="en-US"/>
              </w:rPr>
              <w:t>–</w:t>
            </w:r>
            <w:r w:rsidRPr="00966AC5">
              <w:rPr>
                <w:sz w:val="18"/>
                <w:szCs w:val="18"/>
              </w:rPr>
              <w:t>9480</w:t>
            </w:r>
          </w:p>
        </w:tc>
      </w:tr>
      <w:tr w:rsidR="002A3F10" w:rsidRPr="00966AC5" w14:paraId="31EA00A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1FBBA" w14:textId="77777777" w:rsidR="002A3F10" w:rsidRPr="00966AC5" w:rsidRDefault="002A3F1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32C964"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0664CB5C" w14:textId="77777777" w:rsidR="002A3F10" w:rsidRPr="005849DF" w:rsidRDefault="002A3F10" w:rsidP="002D5D5E">
            <w:pPr>
              <w:pStyle w:val="TAL"/>
              <w:jc w:val="center"/>
              <w:rPr>
                <w:lang w:val="en-US"/>
              </w:rPr>
            </w:pPr>
            <w:r w:rsidRPr="005849DF">
              <w:rPr>
                <w:lang w:val="en-US"/>
              </w:rPr>
              <w:t>|2*f</w:t>
            </w:r>
            <w:r w:rsidRPr="005849DF">
              <w:rPr>
                <w:vertAlign w:val="subscript"/>
                <w:lang w:val="en-US"/>
              </w:rPr>
              <w:t>x_high</w:t>
            </w:r>
            <w:r w:rsidRPr="005849DF">
              <w:rPr>
                <w:lang w:val="en-US"/>
              </w:rPr>
              <w:t xml:space="preserve"> –2* f</w:t>
            </w:r>
            <w:r w:rsidRPr="005849DF">
              <w:rPr>
                <w:vertAlign w:val="subscript"/>
                <w:lang w:val="en-US"/>
              </w:rPr>
              <w:t>y_low</w:t>
            </w:r>
            <w:r w:rsidRPr="005849DF">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8DF19B5" w14:textId="77777777" w:rsidR="002A3F10" w:rsidRPr="00966AC5" w:rsidRDefault="002A3F10" w:rsidP="002D5D5E">
            <w:pPr>
              <w:pStyle w:val="TAL"/>
              <w:jc w:val="center"/>
              <w:rPr>
                <w:lang w:val="en-US"/>
              </w:rPr>
            </w:pPr>
          </w:p>
        </w:tc>
      </w:tr>
      <w:tr w:rsidR="002A3F10" w:rsidRPr="00966AC5" w14:paraId="1A6FC60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806F1" w14:textId="77777777" w:rsidR="002A3F10" w:rsidRPr="00966AC5" w:rsidRDefault="002A3F1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9F4A8F" w14:textId="77777777" w:rsidR="002A3F10" w:rsidRPr="005849DF" w:rsidRDefault="002A3F10" w:rsidP="002D5D5E">
            <w:pPr>
              <w:keepNext/>
              <w:keepLines/>
              <w:spacing w:after="0"/>
              <w:jc w:val="center"/>
              <w:rPr>
                <w:sz w:val="18"/>
                <w:lang w:eastAsia="ja-JP"/>
              </w:rPr>
            </w:pPr>
            <w:r w:rsidRPr="005849DF">
              <w:rPr>
                <w:sz w:val="18"/>
                <w:szCs w:val="18"/>
              </w:rPr>
              <w:t>2640</w:t>
            </w:r>
            <w:r w:rsidRPr="005849DF">
              <w:rPr>
                <w:sz w:val="18"/>
                <w:lang w:val="en-US"/>
              </w:rPr>
              <w:t>–</w:t>
            </w:r>
            <w:r w:rsidRPr="005849DF">
              <w:rPr>
                <w:sz w:val="18"/>
                <w:szCs w:val="18"/>
              </w:rPr>
              <w:t>3760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CFBFEED" w14:textId="77777777" w:rsidR="002A3F10" w:rsidRPr="00966AC5" w:rsidRDefault="002A3F10" w:rsidP="002D5D5E">
            <w:pPr>
              <w:keepNext/>
              <w:keepLines/>
              <w:spacing w:after="0"/>
              <w:jc w:val="center"/>
              <w:rPr>
                <w:sz w:val="18"/>
                <w:lang w:eastAsia="ja-JP"/>
              </w:rPr>
            </w:pPr>
          </w:p>
        </w:tc>
      </w:tr>
      <w:tr w:rsidR="00A15080" w:rsidRPr="00966AC5" w14:paraId="37BD8F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CE52A"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eastAsia="zh-CN"/>
              </w:rPr>
              <w:t>Two-tone</w:t>
            </w:r>
            <w:r w:rsidRPr="00966AC5">
              <w:rPr>
                <w:rFonts w:ascii="Arial" w:hAnsi="Arial" w:cs="Arial"/>
                <w:sz w:val="18"/>
                <w:lang w:val="en-US"/>
              </w:rPr>
              <w:t xml:space="preserve"> </w:t>
            </w:r>
            <w:r w:rsidRPr="00966AC5">
              <w:rPr>
                <w:rFonts w:ascii="Arial" w:hAnsi="Arial" w:cs="Arial"/>
                <w:sz w:val="18"/>
                <w:lang w:val="en-US" w:eastAsia="ja-JP"/>
              </w:rPr>
              <w:t>4</w:t>
            </w:r>
            <w:r w:rsidRPr="00966AC5">
              <w:rPr>
                <w:rFonts w:ascii="Arial" w:hAnsi="Arial" w:cs="Arial"/>
                <w:sz w:val="18"/>
                <w:vertAlign w:val="superscript"/>
                <w:lang w:val="en-US" w:eastAsia="ja-JP"/>
              </w:rPr>
              <w:t>th</w:t>
            </w:r>
            <w:r w:rsidRPr="00966AC5">
              <w:rPr>
                <w:rFonts w:ascii="Arial" w:hAnsi="Arial" w:cs="Arial"/>
                <w:sz w:val="18"/>
                <w:lang w:val="en-US" w:eastAsia="ja-JP"/>
              </w:rPr>
              <w:t xml:space="preserve"> </w:t>
            </w:r>
            <w:r w:rsidRPr="00966AC5">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0684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6E4F54"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E61EE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6B3DAA5D"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x_high</w:t>
            </w:r>
            <w:r w:rsidRPr="00966AC5">
              <w:rPr>
                <w:lang w:val="en-US"/>
              </w:rPr>
              <w:t>|</w:t>
            </w:r>
          </w:p>
        </w:tc>
      </w:tr>
      <w:tr w:rsidR="00A15080" w:rsidRPr="00966AC5" w14:paraId="5D73AF7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684EB"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C63458" w14:textId="77777777" w:rsidR="00A15080" w:rsidRPr="00966AC5" w:rsidRDefault="00A15080" w:rsidP="002D5D5E">
            <w:pPr>
              <w:keepNext/>
              <w:keepLines/>
              <w:spacing w:after="0"/>
              <w:jc w:val="center"/>
              <w:rPr>
                <w:sz w:val="18"/>
                <w:lang w:eastAsia="ja-JP"/>
              </w:rPr>
            </w:pPr>
            <w:r w:rsidRPr="00966AC5">
              <w:rPr>
                <w:sz w:val="18"/>
                <w:szCs w:val="18"/>
              </w:rPr>
              <w:t>9060</w:t>
            </w:r>
            <w:r w:rsidRPr="00966AC5">
              <w:rPr>
                <w:sz w:val="18"/>
                <w:lang w:val="en-US"/>
              </w:rPr>
              <w:t>–</w:t>
            </w:r>
            <w:r w:rsidRPr="00966AC5">
              <w:rPr>
                <w:sz w:val="18"/>
                <w:szCs w:val="18"/>
              </w:rPr>
              <w:t>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D2C8F2" w14:textId="77777777" w:rsidR="00A15080" w:rsidRPr="00966AC5" w:rsidRDefault="00A15080" w:rsidP="002D5D5E">
            <w:pPr>
              <w:keepNext/>
              <w:keepLines/>
              <w:spacing w:after="0"/>
              <w:jc w:val="center"/>
              <w:rPr>
                <w:sz w:val="18"/>
                <w:lang w:eastAsia="ja-JP"/>
              </w:rPr>
            </w:pPr>
            <w:r w:rsidRPr="00966AC5">
              <w:rPr>
                <w:sz w:val="18"/>
                <w:szCs w:val="18"/>
              </w:rPr>
              <w:t>11820</w:t>
            </w:r>
            <w:r w:rsidRPr="00966AC5">
              <w:rPr>
                <w:sz w:val="18"/>
                <w:lang w:val="en-US"/>
              </w:rPr>
              <w:t>–</w:t>
            </w:r>
            <w:r w:rsidRPr="00966AC5">
              <w:rPr>
                <w:sz w:val="18"/>
                <w:szCs w:val="18"/>
              </w:rPr>
              <w:t>13380</w:t>
            </w:r>
          </w:p>
        </w:tc>
      </w:tr>
      <w:tr w:rsidR="002A3F10" w:rsidRPr="00966AC5" w14:paraId="1B003A3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09532" w14:textId="77777777" w:rsidR="002A3F10" w:rsidRPr="00966AC5" w:rsidRDefault="002A3F10" w:rsidP="002D5D5E">
            <w:pPr>
              <w:pStyle w:val="TAL"/>
              <w:rPr>
                <w:lang w:val="en-US"/>
              </w:rPr>
            </w:pPr>
            <w:r w:rsidRPr="00966AC5">
              <w:rPr>
                <w:lang w:val="en-US"/>
              </w:rPr>
              <w:t>Two</w:t>
            </w:r>
            <w:r w:rsidRPr="00966AC5">
              <w:rPr>
                <w:lang w:eastAsia="zh-CN"/>
              </w:rPr>
              <w:t>-tone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0874E3"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278D426"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y_high</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24E2577" w14:textId="77777777" w:rsidR="002A3F10" w:rsidRPr="00966AC5" w:rsidRDefault="002A3F10" w:rsidP="002D5D5E">
            <w:pPr>
              <w:pStyle w:val="TAL"/>
              <w:jc w:val="center"/>
              <w:rPr>
                <w:lang w:val="en-US"/>
              </w:rPr>
            </w:pPr>
          </w:p>
        </w:tc>
      </w:tr>
      <w:tr w:rsidR="002A3F10" w:rsidRPr="00966AC5" w14:paraId="757A261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C6628A" w14:textId="77777777" w:rsidR="002A3F10" w:rsidRPr="00966AC5" w:rsidRDefault="002A3F1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BF2D10" w14:textId="77777777" w:rsidR="002A3F10" w:rsidRPr="00966AC5" w:rsidRDefault="002A3F10" w:rsidP="002D5D5E">
            <w:pPr>
              <w:keepNext/>
              <w:keepLines/>
              <w:spacing w:after="0"/>
              <w:jc w:val="center"/>
              <w:rPr>
                <w:sz w:val="18"/>
                <w:lang w:eastAsia="ja-JP"/>
              </w:rPr>
            </w:pPr>
            <w:r w:rsidRPr="00966AC5">
              <w:rPr>
                <w:sz w:val="18"/>
                <w:szCs w:val="18"/>
              </w:rPr>
              <w:t>10440</w:t>
            </w:r>
            <w:r w:rsidRPr="00966AC5">
              <w:rPr>
                <w:sz w:val="18"/>
                <w:lang w:val="en-US"/>
              </w:rPr>
              <w:t>–</w:t>
            </w:r>
            <w:r w:rsidRPr="00966AC5">
              <w:rPr>
                <w:sz w:val="18"/>
                <w:szCs w:val="18"/>
              </w:rPr>
              <w:t>11560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4308C11" w14:textId="77777777" w:rsidR="002A3F10" w:rsidRPr="00966AC5" w:rsidRDefault="002A3F10" w:rsidP="002D5D5E">
            <w:pPr>
              <w:keepNext/>
              <w:keepLines/>
              <w:spacing w:after="0"/>
              <w:jc w:val="center"/>
              <w:rPr>
                <w:sz w:val="18"/>
                <w:lang w:eastAsia="ja-JP"/>
              </w:rPr>
            </w:pPr>
          </w:p>
        </w:tc>
      </w:tr>
      <w:tr w:rsidR="00A15080" w:rsidRPr="00966AC5" w14:paraId="27E2784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3355C"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F30CDE"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41A9EA"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206D39"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0AD6E2"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x_low</w:t>
            </w:r>
            <w:r w:rsidRPr="00966AC5">
              <w:rPr>
                <w:lang w:val="en-US"/>
              </w:rPr>
              <w:t>|</w:t>
            </w:r>
          </w:p>
        </w:tc>
      </w:tr>
      <w:tr w:rsidR="00A15080" w:rsidRPr="00966AC5" w14:paraId="69C4A3E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C8C37"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BE6B4" w14:textId="77777777" w:rsidR="00A15080" w:rsidRPr="00966AC5" w:rsidRDefault="00A15080" w:rsidP="002D5D5E">
            <w:pPr>
              <w:keepNext/>
              <w:keepLines/>
              <w:spacing w:after="0"/>
              <w:jc w:val="center"/>
              <w:rPr>
                <w:sz w:val="18"/>
                <w:lang w:eastAsia="ja-JP"/>
              </w:rPr>
            </w:pPr>
            <w:r w:rsidRPr="00966AC5">
              <w:rPr>
                <w:sz w:val="18"/>
                <w:szCs w:val="18"/>
              </w:rPr>
              <w:t>11220</w:t>
            </w:r>
            <w:r w:rsidRPr="00966AC5">
              <w:rPr>
                <w:sz w:val="18"/>
                <w:lang w:val="en-US"/>
              </w:rPr>
              <w:t>–</w:t>
            </w:r>
            <w:r w:rsidRPr="00966AC5">
              <w:rPr>
                <w:sz w:val="18"/>
                <w:szCs w:val="18"/>
              </w:rPr>
              <w:t>13280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E8797" w14:textId="77777777" w:rsidR="00A15080" w:rsidRPr="00966AC5" w:rsidRDefault="00A15080" w:rsidP="002D5D5E">
            <w:pPr>
              <w:keepNext/>
              <w:keepLines/>
              <w:spacing w:after="0"/>
              <w:jc w:val="center"/>
              <w:rPr>
                <w:sz w:val="18"/>
                <w:lang w:eastAsia="ja-JP"/>
              </w:rPr>
            </w:pPr>
            <w:r w:rsidRPr="00966AC5">
              <w:rPr>
                <w:sz w:val="18"/>
                <w:szCs w:val="18"/>
              </w:rPr>
              <w:t>3880</w:t>
            </w:r>
            <w:r w:rsidRPr="00966AC5">
              <w:rPr>
                <w:sz w:val="18"/>
                <w:lang w:val="en-US"/>
              </w:rPr>
              <w:t>–</w:t>
            </w:r>
            <w:r w:rsidRPr="00966AC5">
              <w:rPr>
                <w:sz w:val="18"/>
                <w:szCs w:val="18"/>
              </w:rPr>
              <w:t>4620</w:t>
            </w:r>
          </w:p>
        </w:tc>
      </w:tr>
      <w:tr w:rsidR="00A15080" w:rsidRPr="00966AC5" w14:paraId="4C95BAB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03B5E"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82614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06DBFD94"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BBD2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31B374D4"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-3*f</w:t>
            </w:r>
            <w:r w:rsidRPr="00966AC5">
              <w:rPr>
                <w:vertAlign w:val="subscript"/>
                <w:lang w:val="en-US"/>
              </w:rPr>
              <w:t>x_low</w:t>
            </w:r>
            <w:r w:rsidRPr="00966AC5">
              <w:rPr>
                <w:lang w:val="en-US"/>
              </w:rPr>
              <w:t>|</w:t>
            </w:r>
          </w:p>
        </w:tc>
      </w:tr>
      <w:tr w:rsidR="00A15080" w:rsidRPr="00966AC5" w14:paraId="6662CD4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7CB54"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B023BE" w14:textId="77777777" w:rsidR="00A15080" w:rsidRPr="00966AC5" w:rsidRDefault="00A15080" w:rsidP="002D5D5E">
            <w:pPr>
              <w:keepNext/>
              <w:keepLines/>
              <w:spacing w:after="0"/>
              <w:jc w:val="center"/>
              <w:rPr>
                <w:sz w:val="18"/>
                <w:lang w:eastAsia="ja-JP"/>
              </w:rPr>
            </w:pPr>
            <w:r w:rsidRPr="00966AC5">
              <w:rPr>
                <w:sz w:val="18"/>
                <w:szCs w:val="18"/>
              </w:rPr>
              <w:t>5940</w:t>
            </w:r>
            <w:r w:rsidRPr="00966AC5">
              <w:rPr>
                <w:sz w:val="18"/>
                <w:lang w:val="en-US"/>
              </w:rPr>
              <w:t>–</w:t>
            </w:r>
            <w:r w:rsidRPr="00966AC5">
              <w:rPr>
                <w:sz w:val="18"/>
                <w:szCs w:val="18"/>
              </w:rPr>
              <w:t>7560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7FBC7" w14:textId="77777777" w:rsidR="00A15080" w:rsidRPr="00966AC5" w:rsidRDefault="00A15080" w:rsidP="002D5D5E">
            <w:pPr>
              <w:keepNext/>
              <w:keepLines/>
              <w:spacing w:after="0"/>
              <w:jc w:val="center"/>
              <w:rPr>
                <w:sz w:val="18"/>
                <w:lang w:eastAsia="ja-JP"/>
              </w:rPr>
            </w:pPr>
            <w:r w:rsidRPr="00966AC5">
              <w:rPr>
                <w:sz w:val="18"/>
                <w:szCs w:val="18"/>
              </w:rPr>
              <w:t>660</w:t>
            </w:r>
            <w:r w:rsidRPr="00966AC5">
              <w:rPr>
                <w:sz w:val="18"/>
                <w:lang w:val="en-US"/>
              </w:rPr>
              <w:t>–</w:t>
            </w:r>
            <w:r w:rsidRPr="00966AC5">
              <w:rPr>
                <w:sz w:val="18"/>
                <w:szCs w:val="18"/>
              </w:rPr>
              <w:t>1840</w:t>
            </w:r>
          </w:p>
        </w:tc>
      </w:tr>
      <w:tr w:rsidR="00A15080" w:rsidRPr="00966AC5" w14:paraId="7C3131F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69B0F2"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B62EC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42E1DC0"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384031"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10371CB"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x_high</w:t>
            </w:r>
            <w:r w:rsidRPr="00966AC5">
              <w:rPr>
                <w:lang w:val="en-US"/>
              </w:rPr>
              <w:t>|</w:t>
            </w:r>
          </w:p>
        </w:tc>
      </w:tr>
      <w:tr w:rsidR="00A15080" w:rsidRPr="00966AC5" w14:paraId="0BE73CB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7AE6D"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CB3FD2" w14:textId="77777777" w:rsidR="00A15080" w:rsidRPr="00966AC5" w:rsidRDefault="00A15080" w:rsidP="002D5D5E">
            <w:pPr>
              <w:keepNext/>
              <w:keepLines/>
              <w:spacing w:after="0"/>
              <w:jc w:val="center"/>
              <w:rPr>
                <w:sz w:val="18"/>
                <w:lang w:eastAsia="ja-JP"/>
              </w:rPr>
            </w:pPr>
            <w:r w:rsidRPr="00966AC5">
              <w:rPr>
                <w:sz w:val="18"/>
                <w:szCs w:val="18"/>
              </w:rPr>
              <w:t>15120</w:t>
            </w:r>
            <w:r w:rsidRPr="00966AC5">
              <w:rPr>
                <w:sz w:val="18"/>
                <w:lang w:val="en-US"/>
              </w:rPr>
              <w:t>–</w:t>
            </w:r>
            <w:r w:rsidRPr="00966AC5">
              <w:rPr>
                <w:sz w:val="18"/>
                <w:szCs w:val="18"/>
              </w:rPr>
              <w:t>17180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C4C48" w14:textId="77777777" w:rsidR="00A15080" w:rsidRPr="00966AC5" w:rsidRDefault="00A15080" w:rsidP="002D5D5E">
            <w:pPr>
              <w:keepNext/>
              <w:keepLines/>
              <w:spacing w:after="0"/>
              <w:jc w:val="center"/>
              <w:rPr>
                <w:sz w:val="18"/>
                <w:lang w:eastAsia="ja-JP"/>
              </w:rPr>
            </w:pPr>
            <w:r w:rsidRPr="00966AC5">
              <w:rPr>
                <w:sz w:val="18"/>
                <w:szCs w:val="18"/>
              </w:rPr>
              <w:t>10980</w:t>
            </w:r>
            <w:r w:rsidRPr="00966AC5">
              <w:rPr>
                <w:sz w:val="18"/>
                <w:lang w:val="en-US"/>
              </w:rPr>
              <w:t>–</w:t>
            </w:r>
            <w:r w:rsidRPr="00966AC5">
              <w:rPr>
                <w:sz w:val="18"/>
                <w:szCs w:val="18"/>
              </w:rPr>
              <w:t>11720</w:t>
            </w:r>
          </w:p>
        </w:tc>
      </w:tr>
      <w:tr w:rsidR="00A15080" w:rsidRPr="00966AC5" w14:paraId="0551715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107100"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CBDBE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DBFEAA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9A22A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22FF83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+ 3*f</w:t>
            </w:r>
            <w:r w:rsidRPr="00966AC5">
              <w:rPr>
                <w:vertAlign w:val="subscript"/>
                <w:lang w:val="en-US"/>
              </w:rPr>
              <w:t>x_high</w:t>
            </w:r>
            <w:r w:rsidRPr="00966AC5">
              <w:rPr>
                <w:lang w:val="en-US"/>
              </w:rPr>
              <w:t>|</w:t>
            </w:r>
          </w:p>
        </w:tc>
      </w:tr>
      <w:tr w:rsidR="00A15080" w:rsidRPr="00966AC5" w14:paraId="7C78D65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665B6"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28C3AE" w14:textId="77777777" w:rsidR="00A15080" w:rsidRPr="00966AC5" w:rsidRDefault="00A15080" w:rsidP="002D5D5E">
            <w:pPr>
              <w:keepNext/>
              <w:keepLines/>
              <w:spacing w:after="0"/>
              <w:jc w:val="center"/>
              <w:rPr>
                <w:sz w:val="18"/>
                <w:lang w:eastAsia="ja-JP"/>
              </w:rPr>
            </w:pPr>
            <w:r w:rsidRPr="00966AC5">
              <w:rPr>
                <w:sz w:val="18"/>
                <w:szCs w:val="18"/>
              </w:rPr>
              <w:t>13740</w:t>
            </w:r>
            <w:r w:rsidRPr="00966AC5">
              <w:rPr>
                <w:sz w:val="18"/>
                <w:lang w:val="en-US"/>
              </w:rPr>
              <w:t>–</w:t>
            </w:r>
            <w:r w:rsidRPr="00966AC5">
              <w:rPr>
                <w:sz w:val="18"/>
                <w:szCs w:val="18"/>
              </w:rPr>
              <w:t>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7F398" w14:textId="77777777" w:rsidR="00A15080" w:rsidRPr="00966AC5" w:rsidRDefault="00A15080" w:rsidP="002D5D5E">
            <w:pPr>
              <w:keepNext/>
              <w:keepLines/>
              <w:spacing w:after="0"/>
              <w:jc w:val="center"/>
              <w:rPr>
                <w:sz w:val="18"/>
                <w:lang w:eastAsia="ja-JP"/>
              </w:rPr>
            </w:pPr>
            <w:r w:rsidRPr="00966AC5">
              <w:rPr>
                <w:sz w:val="18"/>
                <w:szCs w:val="18"/>
              </w:rPr>
              <w:t>12360</w:t>
            </w:r>
            <w:r w:rsidRPr="00966AC5">
              <w:rPr>
                <w:sz w:val="18"/>
                <w:lang w:val="en-US"/>
              </w:rPr>
              <w:t>–</w:t>
            </w:r>
            <w:r w:rsidRPr="00966AC5">
              <w:rPr>
                <w:sz w:val="18"/>
                <w:szCs w:val="18"/>
              </w:rPr>
              <w:t>13540</w:t>
            </w:r>
          </w:p>
        </w:tc>
      </w:tr>
      <w:tr w:rsidR="00A15080" w:rsidRPr="00966AC5" w14:paraId="195D359B"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4F7A4" w14:textId="77777777" w:rsidR="00A15080" w:rsidRPr="00966AC5" w:rsidRDefault="00A15080" w:rsidP="002D5D5E">
            <w:pPr>
              <w:pStyle w:val="TAL"/>
              <w:rPr>
                <w:lang w:val="en-US"/>
              </w:rPr>
            </w:pPr>
            <w:r w:rsidRPr="00966AC5">
              <w:t>NOTE :</w:t>
            </w:r>
            <w:r w:rsidRPr="00966AC5">
              <w:tab/>
              <w:t>For each IMD item,</w:t>
            </w:r>
            <w:r w:rsidRPr="00966AC5">
              <w:rPr>
                <w:lang w:val="en-US" w:eastAsia="zh-CN"/>
              </w:rPr>
              <w:t xml:space="preserve"> </w:t>
            </w:r>
            <w:r w:rsidRPr="00966AC5">
              <w:t xml:space="preserve">when two bound values before taking absolute have different signs, the relevant IMD </w:t>
            </w:r>
            <w:r w:rsidRPr="00966AC5">
              <w:rPr>
                <w:lang w:eastAsia="zh-CN"/>
              </w:rPr>
              <w:t>range</w:t>
            </w:r>
            <w:r w:rsidRPr="00966AC5">
              <w:t xml:space="preserve"> shall be set such that (1) the lower bound is 0 and (2) the upper bound is the bigger </w:t>
            </w:r>
            <w:r w:rsidRPr="00966AC5">
              <w:rPr>
                <w:lang w:val="en-US"/>
              </w:rPr>
              <w:t>value</w:t>
            </w:r>
            <w:r w:rsidRPr="00966AC5">
              <w:t xml:space="preserve"> of the two after taking absolute. The lowest even order and lowest odd order IMD MSDs shall be considered.</w:t>
            </w:r>
          </w:p>
        </w:tc>
      </w:tr>
    </w:tbl>
    <w:p w14:paraId="27DE4BC9" w14:textId="77777777" w:rsidR="00A15080" w:rsidRPr="00966AC5" w:rsidRDefault="00A15080" w:rsidP="00A15080">
      <w:pPr>
        <w:rPr>
          <w:rFonts w:ascii="Arial" w:eastAsia="DengXian" w:hAnsi="Arial" w:cs="Arial"/>
          <w:b/>
          <w:lang w:eastAsia="zh-CN"/>
        </w:rPr>
      </w:pPr>
    </w:p>
    <w:p w14:paraId="160E14A5" w14:textId="77777777" w:rsidR="00A15080" w:rsidRPr="00966AC5" w:rsidRDefault="00A15080" w:rsidP="00A15080">
      <w:pPr>
        <w:rPr>
          <w:rFonts w:eastAsia="MS Mincho"/>
        </w:rPr>
      </w:pPr>
      <w:r w:rsidRPr="00966AC5">
        <w:rPr>
          <w:rFonts w:eastAsia="MS Mincho"/>
        </w:rPr>
        <w:t>Based on the abo</w:t>
      </w:r>
      <w:r w:rsidRPr="00541A3B">
        <w:t>ve table</w:t>
      </w:r>
      <w:r w:rsidRPr="00541A3B">
        <w:rPr>
          <w:rFonts w:hint="eastAsia"/>
        </w:rPr>
        <w:t>s</w:t>
      </w:r>
      <w:r w:rsidRPr="00541A3B">
        <w:t xml:space="preserve">, </w:t>
      </w:r>
      <w:r>
        <w:t xml:space="preserve">no IMD produced by UL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w:t>
      </w:r>
      <w:r>
        <w:t xml:space="preserve"> will fall into the n1 Rx band.</w:t>
      </w:r>
    </w:p>
    <w:p w14:paraId="353AC161" w14:textId="413905E4" w:rsidR="00A15080" w:rsidRPr="006C68CC" w:rsidRDefault="00A15080" w:rsidP="006C68CC">
      <w:pPr>
        <w:pStyle w:val="Heading4"/>
      </w:pPr>
      <w:bookmarkStart w:id="180" w:name="_Toc180420423"/>
      <w:r w:rsidRPr="006C68CC">
        <w:lastRenderedPageBreak/>
        <w:t>5.</w:t>
      </w:r>
      <w:r>
        <w:t>9</w:t>
      </w:r>
      <w:r w:rsidRPr="006C68CC">
        <w:t>.2.2</w:t>
      </w:r>
      <w:r w:rsidRPr="006C68CC">
        <w:tab/>
        <w:t>REFSENS requirements</w:t>
      </w:r>
      <w:bookmarkEnd w:id="180"/>
    </w:p>
    <w:p w14:paraId="2A196C00" w14:textId="77777777" w:rsidR="00A15080" w:rsidRDefault="00A15080" w:rsidP="00A15080">
      <w:pPr>
        <w:pStyle w:val="B1"/>
        <w:ind w:left="0" w:firstLine="0"/>
        <w:jc w:val="both"/>
      </w:pPr>
      <w:r>
        <w:t xml:space="preserve">Based on the co-existence studies, there is </w:t>
      </w:r>
      <w:r>
        <w:rPr>
          <w:rFonts w:hint="eastAsia"/>
          <w:lang w:eastAsia="zh-CN"/>
        </w:rPr>
        <w:t>no</w:t>
      </w:r>
      <w:r>
        <w:t xml:space="preserve"> need to define MSD values.</w:t>
      </w:r>
    </w:p>
    <w:p w14:paraId="18DD1D9E" w14:textId="5E92F518" w:rsidR="009C62B2" w:rsidRDefault="009C62B2" w:rsidP="009C62B2">
      <w:pPr>
        <w:pStyle w:val="Heading2"/>
      </w:pPr>
      <w:bookmarkStart w:id="181" w:name="_Toc152686274"/>
      <w:bookmarkStart w:id="182" w:name="_Toc164898989"/>
      <w:bookmarkStart w:id="183" w:name="_Toc165032119"/>
      <w:bookmarkStart w:id="184" w:name="_Toc180420424"/>
      <w:r>
        <w:t>5.10</w:t>
      </w:r>
      <w:r>
        <w:tab/>
        <w:t>CA_n41-n66-</w:t>
      </w:r>
      <w:bookmarkEnd w:id="181"/>
      <w:bookmarkEnd w:id="182"/>
      <w:bookmarkEnd w:id="183"/>
      <w:r>
        <w:t>n71</w:t>
      </w:r>
      <w:bookmarkEnd w:id="184"/>
    </w:p>
    <w:p w14:paraId="75C60405" w14:textId="481344FD" w:rsidR="009C62B2" w:rsidRDefault="009C62B2" w:rsidP="009C62B2">
      <w:pPr>
        <w:pStyle w:val="Heading3"/>
        <w:rPr>
          <w:rFonts w:cs="Arial"/>
          <w:szCs w:val="28"/>
          <w:lang w:val="en-US" w:eastAsia="zh-CN"/>
        </w:rPr>
      </w:pPr>
      <w:bookmarkStart w:id="185" w:name="_Toc173404509"/>
      <w:bookmarkStart w:id="186" w:name="_Toc180420425"/>
      <w:bookmarkStart w:id="187" w:name="_Toc152686277"/>
      <w:bookmarkStart w:id="188" w:name="_Toc164898990"/>
      <w:bookmarkStart w:id="189" w:name="_Toc165032120"/>
      <w:r w:rsidRPr="006C68CC">
        <w:rPr>
          <w:rFonts w:cs="Arial"/>
          <w:szCs w:val="28"/>
          <w:lang w:val="en-US" w:eastAsia="zh-CN"/>
        </w:rPr>
        <w:t>5.</w:t>
      </w:r>
      <w:r>
        <w:rPr>
          <w:rFonts w:cs="Arial"/>
          <w:szCs w:val="28"/>
          <w:lang w:val="en-US" w:eastAsia="zh-CN"/>
        </w:rPr>
        <w:t>10</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185"/>
      <w:bookmarkEnd w:id="186"/>
    </w:p>
    <w:p w14:paraId="2001E9AB" w14:textId="034EAEE1" w:rsidR="009C62B2" w:rsidRPr="00FD399B" w:rsidRDefault="009C62B2" w:rsidP="006C68CC">
      <w:pPr>
        <w:pStyle w:val="Heading4"/>
        <w:rPr>
          <w:lang w:val="en-US" w:eastAsia="zh-CN"/>
        </w:rPr>
      </w:pPr>
      <w:bookmarkStart w:id="190" w:name="_Toc173404510"/>
      <w:bookmarkStart w:id="191" w:name="_Toc180420426"/>
      <w:r>
        <w:t>5.10.1.1</w:t>
      </w:r>
      <w:r>
        <w:tab/>
      </w:r>
      <w:r w:rsidRPr="006C68CC">
        <w:t>Operating bands for CA</w:t>
      </w:r>
      <w:bookmarkEnd w:id="190"/>
      <w:r w:rsidRPr="004D6DE3">
        <w:rPr>
          <w:rFonts w:cs="Arial"/>
          <w:i/>
          <w:color w:val="FF0000"/>
          <w:kern w:val="2"/>
          <w:lang w:val="en-US" w:eastAsia="zh-CN"/>
        </w:rPr>
        <w:t>.</w:t>
      </w:r>
      <w:bookmarkEnd w:id="191"/>
    </w:p>
    <w:p w14:paraId="046E039E" w14:textId="47FB007E" w:rsidR="009C62B2" w:rsidRPr="009C62B2" w:rsidRDefault="009C62B2" w:rsidP="009C62B2">
      <w:pPr>
        <w:pStyle w:val="TH"/>
        <w:rPr>
          <w:rFonts w:cs="Arial"/>
        </w:rPr>
      </w:pPr>
      <w:r>
        <w:rPr>
          <w:rFonts w:cs="Arial"/>
        </w:rPr>
        <w:t xml:space="preserve">Table </w:t>
      </w:r>
      <w:r w:rsidRPr="006C68CC">
        <w:rPr>
          <w:rFonts w:cs="Arial"/>
        </w:rPr>
        <w:t>5.10</w:t>
      </w:r>
      <w:r>
        <w:rPr>
          <w:rFonts w:cs="Arial"/>
        </w:rPr>
        <w:t>.</w:t>
      </w:r>
      <w:r w:rsidRPr="006C68CC">
        <w:rPr>
          <w:rFonts w:cs="Arial"/>
        </w:rPr>
        <w:t>1</w:t>
      </w:r>
      <w:r>
        <w:rPr>
          <w:rFonts w:cs="Arial"/>
        </w:rPr>
        <w:t>.1-1</w:t>
      </w:r>
      <w:r w:rsidRPr="009C62B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C62B2" w:rsidRPr="004D6DE3" w14:paraId="34F3F5E5"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B8D643F" w14:textId="77777777" w:rsidR="009C62B2" w:rsidRPr="004D6DE3" w:rsidRDefault="009C62B2"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A4B7FEE"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D77AC65"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31D7DDB" w14:textId="77777777" w:rsidR="009C62B2" w:rsidRPr="004D6DE3" w:rsidRDefault="009C62B2"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D71E1E6"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9C62B2" w:rsidRPr="004D6DE3" w14:paraId="03C84463"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E2D2BA9" w14:textId="77777777" w:rsidR="009C62B2" w:rsidRPr="004D6DE3" w:rsidRDefault="009C62B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5F0A139"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B65F5B4"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18FC6BF" w14:textId="77777777" w:rsidR="009C62B2" w:rsidRPr="004D6DE3" w:rsidRDefault="009C62B2" w:rsidP="002D5D5E">
            <w:pPr>
              <w:spacing w:after="0"/>
              <w:rPr>
                <w:rFonts w:ascii="Arial" w:eastAsia="Calibri" w:hAnsi="Arial" w:cs="Arial"/>
                <w:b/>
                <w:bCs/>
                <w:sz w:val="18"/>
                <w:szCs w:val="18"/>
                <w:lang w:val="en-US" w:eastAsia="zh-CN"/>
              </w:rPr>
            </w:pPr>
          </w:p>
        </w:tc>
      </w:tr>
      <w:tr w:rsidR="009C62B2" w:rsidRPr="004D6DE3" w14:paraId="28BEB46D"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F449E1" w14:textId="77777777" w:rsidR="009C62B2" w:rsidRPr="004D6DE3" w:rsidRDefault="009C62B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C31FC1"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AA5EF97"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AE54617" w14:textId="77777777" w:rsidR="009C62B2" w:rsidRPr="004D6DE3" w:rsidRDefault="009C62B2" w:rsidP="002D5D5E">
            <w:pPr>
              <w:spacing w:after="0"/>
              <w:rPr>
                <w:rFonts w:ascii="Arial" w:eastAsia="Calibri" w:hAnsi="Arial" w:cs="Arial"/>
                <w:b/>
                <w:bCs/>
                <w:sz w:val="18"/>
                <w:szCs w:val="18"/>
                <w:lang w:val="en-US" w:eastAsia="zh-CN"/>
              </w:rPr>
            </w:pPr>
          </w:p>
        </w:tc>
      </w:tr>
      <w:tr w:rsidR="009C62B2" w:rsidRPr="004D6DE3" w14:paraId="1FE4EDA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71C8BCB" w14:textId="77777777" w:rsidR="009C62B2" w:rsidRPr="004D6DE3" w:rsidRDefault="009C62B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41</w:t>
            </w:r>
          </w:p>
        </w:tc>
        <w:tc>
          <w:tcPr>
            <w:tcW w:w="3536" w:type="dxa"/>
            <w:tcBorders>
              <w:top w:val="single" w:sz="4" w:space="0" w:color="auto"/>
              <w:left w:val="single" w:sz="4" w:space="0" w:color="auto"/>
              <w:bottom w:val="single" w:sz="4" w:space="0" w:color="auto"/>
              <w:right w:val="single" w:sz="4" w:space="0" w:color="auto"/>
            </w:tcBorders>
            <w:vAlign w:val="center"/>
          </w:tcPr>
          <w:p w14:paraId="5D2BCE8D"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2496</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2690</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49FCEF6"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 xml:space="preserve">2496 </w:t>
            </w:r>
            <w:r w:rsidRPr="004D6DE3">
              <w:rPr>
                <w:rFonts w:ascii="Arial" w:hAnsi="Arial" w:cs="Arial"/>
                <w:color w:val="000000"/>
                <w:sz w:val="18"/>
                <w:szCs w:val="18"/>
              </w:rPr>
              <w:t>MHz</w:t>
            </w:r>
            <w:r w:rsidRPr="004D6DE3">
              <w:rPr>
                <w:rFonts w:ascii="Arial" w:hAnsi="Arial" w:cs="Arial"/>
                <w:sz w:val="18"/>
                <w:lang w:eastAsia="ko-KR"/>
              </w:rPr>
              <w:t xml:space="preserve"> </w:t>
            </w:r>
            <w:r w:rsidRPr="004D6DE3">
              <w:rPr>
                <w:rFonts w:ascii="Arial" w:hAnsi="Arial" w:cs="Arial"/>
                <w:color w:val="000000"/>
                <w:sz w:val="18"/>
                <w:szCs w:val="18"/>
              </w:rPr>
              <w:t>–</w:t>
            </w:r>
            <w:r>
              <w:rPr>
                <w:rFonts w:ascii="Arial" w:hAnsi="Arial" w:cs="Arial"/>
                <w:color w:val="000000"/>
                <w:sz w:val="18"/>
                <w:szCs w:val="18"/>
              </w:rPr>
              <w:t>2690</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31D3A81B"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9C62B2" w:rsidRPr="004D6DE3" w14:paraId="2FA5DFC3"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C7DCAFA" w14:textId="77777777" w:rsidR="009C62B2" w:rsidRPr="004D6DE3" w:rsidRDefault="009C62B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66</w:t>
            </w:r>
          </w:p>
        </w:tc>
        <w:tc>
          <w:tcPr>
            <w:tcW w:w="3536" w:type="dxa"/>
            <w:tcBorders>
              <w:top w:val="single" w:sz="4" w:space="0" w:color="auto"/>
              <w:left w:val="single" w:sz="4" w:space="0" w:color="auto"/>
              <w:bottom w:val="single" w:sz="4" w:space="0" w:color="auto"/>
              <w:right w:val="single" w:sz="4" w:space="0" w:color="auto"/>
            </w:tcBorders>
            <w:vAlign w:val="center"/>
          </w:tcPr>
          <w:p w14:paraId="70E0B235" w14:textId="77777777" w:rsidR="009C62B2" w:rsidRPr="00FD399B" w:rsidRDefault="009C62B2" w:rsidP="002D5D5E">
            <w:pPr>
              <w:keepNext/>
              <w:keepLines/>
              <w:spacing w:after="0"/>
              <w:jc w:val="center"/>
              <w:rPr>
                <w:rFonts w:ascii="Arial" w:eastAsia="Calibri" w:hAnsi="Arial" w:cs="Arial"/>
                <w:sz w:val="18"/>
                <w:lang w:val="sv-SE" w:eastAsia="ko-KR"/>
              </w:rPr>
            </w:pPr>
            <w:r>
              <w:rPr>
                <w:rFonts w:ascii="Arial" w:hAnsi="Arial" w:cs="Arial"/>
                <w:color w:val="000000"/>
                <w:sz w:val="18"/>
                <w:szCs w:val="18"/>
                <w:lang w:val="sv-SE"/>
              </w:rPr>
              <w:t>1710</w:t>
            </w:r>
            <w:r w:rsidRPr="00FD399B">
              <w:rPr>
                <w:rFonts w:ascii="Arial" w:hAnsi="Arial" w:cs="Arial"/>
                <w:color w:val="000000"/>
                <w:sz w:val="18"/>
                <w:szCs w:val="18"/>
                <w:lang w:val="sv-SE"/>
              </w:rPr>
              <w:t xml:space="preserve">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Pr>
                <w:rFonts w:ascii="Arial" w:hAnsi="Arial" w:cs="Arial"/>
                <w:color w:val="000000"/>
                <w:sz w:val="18"/>
                <w:szCs w:val="18"/>
                <w:lang w:val="sv-SE"/>
              </w:rPr>
              <w:t xml:space="preserve"> 1780</w:t>
            </w:r>
            <w:r w:rsidRPr="00FD399B">
              <w:rPr>
                <w:rFonts w:ascii="Arial" w:hAnsi="Arial" w:cs="Arial"/>
                <w:color w:val="000000"/>
                <w:sz w:val="18"/>
                <w:szCs w:val="18"/>
                <w:lang w:val="sv-SE"/>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7218FD7" w14:textId="77777777" w:rsidR="009C62B2" w:rsidRPr="00FD399B" w:rsidRDefault="009C62B2" w:rsidP="002D5D5E">
            <w:pPr>
              <w:keepNext/>
              <w:keepLines/>
              <w:spacing w:after="0"/>
              <w:jc w:val="center"/>
              <w:rPr>
                <w:rFonts w:ascii="Arial" w:hAnsi="Arial" w:cs="Arial"/>
                <w:sz w:val="18"/>
                <w:lang w:val="sv-SE" w:eastAsia="ko-KR"/>
              </w:rPr>
            </w:pPr>
            <w:r>
              <w:rPr>
                <w:rFonts w:ascii="Arial" w:hAnsi="Arial" w:cs="Arial"/>
                <w:color w:val="000000"/>
                <w:sz w:val="18"/>
                <w:szCs w:val="18"/>
                <w:lang w:val="sv-SE"/>
              </w:rPr>
              <w:t>2100</w:t>
            </w:r>
            <w:r w:rsidRPr="00FD399B">
              <w:rPr>
                <w:rFonts w:ascii="Arial" w:hAnsi="Arial" w:cs="Arial"/>
                <w:color w:val="000000"/>
                <w:sz w:val="18"/>
                <w:szCs w:val="18"/>
                <w:lang w:val="sv-SE"/>
              </w:rPr>
              <w:t xml:space="preserve">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Pr>
                <w:rFonts w:ascii="Arial" w:hAnsi="Arial" w:cs="Arial"/>
                <w:sz w:val="18"/>
                <w:lang w:val="sv-SE" w:eastAsia="ko-KR"/>
              </w:rPr>
              <w:t>2200</w:t>
            </w:r>
            <w:r w:rsidRPr="00FD399B">
              <w:rPr>
                <w:rFonts w:ascii="Arial"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D981D38" w14:textId="77777777" w:rsidR="009C62B2" w:rsidRPr="004D6DE3" w:rsidRDefault="009C62B2" w:rsidP="002D5D5E">
            <w:pPr>
              <w:keepNext/>
              <w:keepLines/>
              <w:spacing w:after="0"/>
              <w:jc w:val="center"/>
              <w:rPr>
                <w:rFonts w:ascii="Arial" w:hAnsi="Arial" w:cs="Arial"/>
                <w:sz w:val="18"/>
                <w:lang w:eastAsia="ko-KR"/>
              </w:rPr>
            </w:pPr>
            <w:r>
              <w:rPr>
                <w:rFonts w:ascii="Arial" w:hAnsi="Arial" w:cs="Arial"/>
                <w:color w:val="000000"/>
                <w:sz w:val="18"/>
                <w:szCs w:val="18"/>
              </w:rPr>
              <w:t>FDD</w:t>
            </w:r>
          </w:p>
        </w:tc>
      </w:tr>
      <w:tr w:rsidR="009C62B2" w:rsidRPr="004D6DE3" w14:paraId="4C1398D4"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985FD55" w14:textId="77777777" w:rsidR="009C62B2" w:rsidRPr="004D6DE3" w:rsidRDefault="009C62B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71</w:t>
            </w:r>
          </w:p>
        </w:tc>
        <w:tc>
          <w:tcPr>
            <w:tcW w:w="3536" w:type="dxa"/>
            <w:tcBorders>
              <w:top w:val="single" w:sz="4" w:space="0" w:color="auto"/>
              <w:left w:val="single" w:sz="4" w:space="0" w:color="auto"/>
              <w:bottom w:val="single" w:sz="4" w:space="0" w:color="auto"/>
              <w:right w:val="single" w:sz="4" w:space="0" w:color="auto"/>
            </w:tcBorders>
            <w:vAlign w:val="center"/>
          </w:tcPr>
          <w:p w14:paraId="74544FE9"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663</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698</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618A9A06"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617</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652</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D43C61A"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26DADE80" w14:textId="77777777" w:rsidR="009C62B2" w:rsidRDefault="009C62B2" w:rsidP="009C62B2">
      <w:pPr>
        <w:rPr>
          <w:lang w:eastAsia="zh-CN"/>
        </w:rPr>
      </w:pPr>
    </w:p>
    <w:p w14:paraId="3596940A" w14:textId="37036233" w:rsidR="009C62B2" w:rsidRDefault="009C62B2" w:rsidP="009C62B2">
      <w:pPr>
        <w:pStyle w:val="Heading4"/>
      </w:pPr>
      <w:bookmarkStart w:id="192" w:name="_Toc180420427"/>
      <w:r>
        <w:t>5.10.1.2</w:t>
      </w:r>
      <w:r>
        <w:tab/>
      </w:r>
      <w:r w:rsidRPr="00417E56">
        <w:t>Channel bandwidths per operating band for CA</w:t>
      </w:r>
      <w:bookmarkEnd w:id="187"/>
      <w:bookmarkEnd w:id="188"/>
      <w:bookmarkEnd w:id="189"/>
      <w:bookmarkEnd w:id="192"/>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9C62B2" w14:paraId="0188E8F0" w14:textId="77777777" w:rsidTr="002D5D5E">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6CBA1EAB" w14:textId="77777777" w:rsidR="009C62B2" w:rsidRDefault="009C62B2" w:rsidP="002D5D5E">
            <w:pPr>
              <w:pStyle w:val="TAH"/>
              <w:rPr>
                <w:szCs w:val="18"/>
                <w:lang w:eastAsia="zh-CN"/>
              </w:rPr>
            </w:pPr>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r>
              <w:rPr>
                <w:rFonts w:cs="Arial"/>
              </w:rPr>
              <w:t>n77</w:t>
            </w: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3B377A8F" w14:textId="77777777" w:rsidR="009C62B2" w:rsidRDefault="009C62B2" w:rsidP="002D5D5E">
            <w:pPr>
              <w:pStyle w:val="TAH"/>
              <w:rPr>
                <w:szCs w:val="18"/>
                <w:lang w:eastAsia="zh-CN"/>
              </w:rPr>
            </w:pPr>
            <w:r>
              <w:t>Uplink CA configuration</w:t>
            </w:r>
            <w:r>
              <w:rPr>
                <w:rFonts w:hint="eastAsia"/>
                <w:lang w:eastAsia="zh-CN"/>
              </w:rPr>
              <w:t xml:space="preserve"> </w:t>
            </w:r>
            <w:r>
              <w:t>or single uplink carrier</w:t>
            </w:r>
          </w:p>
        </w:tc>
        <w:tc>
          <w:tcPr>
            <w:tcW w:w="851" w:type="dxa"/>
            <w:tcBorders>
              <w:left w:val="single" w:sz="4" w:space="0" w:color="auto"/>
              <w:right w:val="single" w:sz="4" w:space="0" w:color="auto"/>
            </w:tcBorders>
            <w:vAlign w:val="center"/>
          </w:tcPr>
          <w:p w14:paraId="5A65A447" w14:textId="77777777" w:rsidR="009C62B2" w:rsidRDefault="009C62B2" w:rsidP="002D5D5E">
            <w:pPr>
              <w:pStyle w:val="TAH"/>
              <w:rPr>
                <w:szCs w:val="18"/>
                <w:lang w:val="en-US" w:eastAsia="zh-CN"/>
              </w:rPr>
            </w:pPr>
            <w:r>
              <w:t>NR Band</w:t>
            </w:r>
          </w:p>
        </w:tc>
        <w:tc>
          <w:tcPr>
            <w:tcW w:w="2977" w:type="dxa"/>
            <w:tcBorders>
              <w:top w:val="single" w:sz="4" w:space="0" w:color="auto"/>
              <w:left w:val="single" w:sz="4" w:space="0" w:color="auto"/>
              <w:bottom w:val="single" w:sz="4" w:space="0" w:color="auto"/>
              <w:right w:val="single" w:sz="4" w:space="0" w:color="auto"/>
            </w:tcBorders>
            <w:vAlign w:val="center"/>
          </w:tcPr>
          <w:p w14:paraId="085C19F4" w14:textId="77777777" w:rsidR="009C62B2" w:rsidRDefault="009C62B2" w:rsidP="002D5D5E">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984" w:type="dxa"/>
            <w:tcBorders>
              <w:left w:val="single" w:sz="4" w:space="0" w:color="auto"/>
              <w:bottom w:val="nil"/>
              <w:right w:val="single" w:sz="4" w:space="0" w:color="auto"/>
            </w:tcBorders>
            <w:shd w:val="clear" w:color="auto" w:fill="auto"/>
            <w:vAlign w:val="center"/>
          </w:tcPr>
          <w:p w14:paraId="505C572B" w14:textId="77777777" w:rsidR="009C62B2" w:rsidRDefault="009C62B2" w:rsidP="002D5D5E">
            <w:pPr>
              <w:pStyle w:val="TAH"/>
              <w:rPr>
                <w:szCs w:val="18"/>
                <w:lang w:val="en-US" w:eastAsia="zh-CN"/>
              </w:rPr>
            </w:pPr>
            <w:r>
              <w:t>Bandwidth combination set</w:t>
            </w:r>
          </w:p>
        </w:tc>
      </w:tr>
      <w:tr w:rsidR="009C62B2" w:rsidRPr="00480423" w14:paraId="4EE0E589" w14:textId="77777777" w:rsidTr="002D5D5E">
        <w:trPr>
          <w:trHeight w:val="29"/>
        </w:trPr>
        <w:tc>
          <w:tcPr>
            <w:tcW w:w="2116" w:type="dxa"/>
            <w:tcBorders>
              <w:top w:val="single" w:sz="4" w:space="0" w:color="auto"/>
              <w:left w:val="single" w:sz="4" w:space="0" w:color="auto"/>
              <w:bottom w:val="nil"/>
              <w:right w:val="single" w:sz="4" w:space="0" w:color="auto"/>
            </w:tcBorders>
            <w:vAlign w:val="center"/>
          </w:tcPr>
          <w:p w14:paraId="7C5CEA45" w14:textId="77777777" w:rsidR="009C62B2" w:rsidRPr="00480423" w:rsidRDefault="009C62B2" w:rsidP="002D5D5E">
            <w:pPr>
              <w:pStyle w:val="TAC"/>
              <w:rPr>
                <w:lang w:val="en-US" w:eastAsia="zh-CN"/>
              </w:rPr>
            </w:pPr>
            <w:r w:rsidRPr="00CE1ADE">
              <w:rPr>
                <w:szCs w:val="18"/>
                <w:lang w:val="en-US" w:eastAsia="zh-CN"/>
              </w:rPr>
              <w:t>CA_n41C-n66A-n71A</w:t>
            </w:r>
          </w:p>
        </w:tc>
        <w:tc>
          <w:tcPr>
            <w:tcW w:w="1853" w:type="dxa"/>
            <w:gridSpan w:val="2"/>
            <w:tcBorders>
              <w:top w:val="single" w:sz="4" w:space="0" w:color="auto"/>
              <w:left w:val="single" w:sz="4" w:space="0" w:color="auto"/>
              <w:bottom w:val="nil"/>
              <w:right w:val="single" w:sz="4" w:space="0" w:color="auto"/>
            </w:tcBorders>
            <w:vAlign w:val="center"/>
          </w:tcPr>
          <w:p w14:paraId="139443EB" w14:textId="77777777" w:rsidR="009C62B2" w:rsidRPr="00CE1ADE" w:rsidRDefault="009C62B2" w:rsidP="002D5D5E">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39FE4E23" w14:textId="77777777" w:rsidR="009C62B2" w:rsidRPr="00CE1ADE" w:rsidRDefault="009C62B2" w:rsidP="002D5D5E">
            <w:pPr>
              <w:pStyle w:val="TAC"/>
              <w:rPr>
                <w:lang w:val="en-US" w:eastAsia="zh-CN"/>
              </w:rPr>
            </w:pPr>
            <w:r w:rsidRPr="00CE1ADE">
              <w:rPr>
                <w:lang w:val="en-US" w:eastAsia="zh-CN"/>
              </w:rPr>
              <w:t>CA_n41A-n66A</w:t>
            </w:r>
            <w:r w:rsidRPr="00CE1ADE">
              <w:rPr>
                <w:vertAlign w:val="superscript"/>
                <w:lang w:val="en-US" w:eastAsia="zh-CN"/>
              </w:rPr>
              <w:t>7</w:t>
            </w:r>
          </w:p>
          <w:p w14:paraId="6C085E4B" w14:textId="77777777" w:rsidR="009C62B2" w:rsidRDefault="009C62B2" w:rsidP="002D5D5E">
            <w:pPr>
              <w:pStyle w:val="TAC"/>
              <w:rPr>
                <w:szCs w:val="18"/>
                <w:lang w:val="en-US" w:eastAsia="zh-CN"/>
              </w:rPr>
            </w:pPr>
            <w:r w:rsidRPr="00EB7778">
              <w:rPr>
                <w:szCs w:val="18"/>
                <w:highlight w:val="yellow"/>
                <w:lang w:val="en-US" w:eastAsia="zh-CN"/>
              </w:rPr>
              <w:t>CA_n41C-n66A</w:t>
            </w:r>
          </w:p>
          <w:p w14:paraId="18164B53" w14:textId="77777777" w:rsidR="009C62B2" w:rsidRPr="00CE1ADE" w:rsidRDefault="009C62B2" w:rsidP="002D5D5E">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2A546E2B" w14:textId="77777777" w:rsidR="009C62B2" w:rsidRPr="00CE1ADE" w:rsidRDefault="009C62B2" w:rsidP="002D5D5E">
            <w:pPr>
              <w:pStyle w:val="TAC"/>
              <w:rPr>
                <w:vertAlign w:val="superscript"/>
                <w:lang w:val="en-US" w:eastAsia="zh-CN"/>
              </w:rPr>
            </w:pPr>
            <w:r w:rsidRPr="00EB7778">
              <w:rPr>
                <w:highlight w:val="yellow"/>
                <w:lang w:val="en-US" w:eastAsia="zh-CN"/>
              </w:rPr>
              <w:t>CA_n41C-n71A</w:t>
            </w:r>
          </w:p>
          <w:p w14:paraId="0413383F" w14:textId="77777777" w:rsidR="009C62B2" w:rsidRPr="00CE1ADE" w:rsidRDefault="009C62B2" w:rsidP="002D5D5E">
            <w:pPr>
              <w:pStyle w:val="TAC"/>
              <w:rPr>
                <w:lang w:val="en-US" w:eastAsia="zh-CN"/>
              </w:rPr>
            </w:pPr>
            <w:r w:rsidRPr="00CE1ADE">
              <w:rPr>
                <w:szCs w:val="18"/>
                <w:lang w:val="en-US" w:eastAsia="zh-CN"/>
              </w:rPr>
              <w:t>CA_n41C</w:t>
            </w:r>
            <w:r w:rsidRPr="00CE1ADE">
              <w:rPr>
                <w:vertAlign w:val="superscript"/>
                <w:lang w:val="en-US"/>
              </w:rPr>
              <w:t>7</w:t>
            </w:r>
          </w:p>
          <w:p w14:paraId="70618D72" w14:textId="77777777" w:rsidR="009C62B2" w:rsidRPr="00480423" w:rsidRDefault="009C62B2" w:rsidP="002D5D5E">
            <w:pPr>
              <w:pStyle w:val="TAC"/>
              <w:rPr>
                <w:lang w:val="en-US" w:eastAsia="zh-CN"/>
              </w:rPr>
            </w:pPr>
            <w:r w:rsidRPr="00CE1ADE">
              <w:rPr>
                <w:lang w:val="en-US" w:eastAsia="zh-CN"/>
              </w:rPr>
              <w:t>CA_n66A-n71A</w:t>
            </w:r>
          </w:p>
        </w:tc>
        <w:tc>
          <w:tcPr>
            <w:tcW w:w="851" w:type="dxa"/>
            <w:tcBorders>
              <w:top w:val="single" w:sz="4" w:space="0" w:color="auto"/>
              <w:left w:val="single" w:sz="4" w:space="0" w:color="auto"/>
              <w:bottom w:val="single" w:sz="4" w:space="0" w:color="auto"/>
              <w:right w:val="single" w:sz="4" w:space="0" w:color="auto"/>
            </w:tcBorders>
            <w:vAlign w:val="center"/>
          </w:tcPr>
          <w:p w14:paraId="697C2FF8" w14:textId="77777777" w:rsidR="009C62B2" w:rsidRPr="00480423" w:rsidRDefault="009C62B2" w:rsidP="002D5D5E">
            <w:pPr>
              <w:pStyle w:val="TAC"/>
              <w:rPr>
                <w:lang w:val="en-US" w:eastAsia="zh-CN"/>
              </w:rPr>
            </w:pPr>
            <w:r w:rsidRPr="00CE1ADE">
              <w:rPr>
                <w:szCs w:val="18"/>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5C492A1D" w14:textId="77777777" w:rsidR="009C62B2" w:rsidRPr="00480423" w:rsidRDefault="009C62B2" w:rsidP="002D5D5E">
            <w:pPr>
              <w:pStyle w:val="TAC"/>
              <w:rPr>
                <w:lang w:val="en-US" w:eastAsia="zh-CN"/>
              </w:rPr>
            </w:pPr>
            <w:r w:rsidRPr="00CE1ADE">
              <w:rPr>
                <w:lang w:val="en-US" w:eastAsia="zh-CN" w:bidi="ar"/>
              </w:rPr>
              <w:t>CA_n41C_BCS0</w:t>
            </w:r>
          </w:p>
        </w:tc>
        <w:tc>
          <w:tcPr>
            <w:tcW w:w="1984" w:type="dxa"/>
            <w:tcBorders>
              <w:top w:val="single" w:sz="4" w:space="0" w:color="auto"/>
              <w:left w:val="single" w:sz="4" w:space="0" w:color="auto"/>
              <w:bottom w:val="nil"/>
              <w:right w:val="single" w:sz="4" w:space="0" w:color="auto"/>
            </w:tcBorders>
            <w:vAlign w:val="center"/>
          </w:tcPr>
          <w:p w14:paraId="7DE17F63" w14:textId="77777777" w:rsidR="009C62B2" w:rsidRPr="00480423" w:rsidRDefault="009C62B2" w:rsidP="002D5D5E">
            <w:pPr>
              <w:pStyle w:val="TAC"/>
              <w:rPr>
                <w:lang w:val="en-US" w:eastAsia="zh-CN"/>
              </w:rPr>
            </w:pPr>
            <w:r w:rsidRPr="00CE1ADE">
              <w:rPr>
                <w:lang w:val="en-US" w:eastAsia="zh-CN"/>
              </w:rPr>
              <w:t>0</w:t>
            </w:r>
          </w:p>
        </w:tc>
      </w:tr>
      <w:tr w:rsidR="009C62B2" w:rsidRPr="00480423" w14:paraId="32BEE7E2" w14:textId="77777777" w:rsidTr="002D5D5E">
        <w:trPr>
          <w:trHeight w:val="29"/>
        </w:trPr>
        <w:tc>
          <w:tcPr>
            <w:tcW w:w="2116" w:type="dxa"/>
            <w:tcBorders>
              <w:top w:val="nil"/>
              <w:left w:val="single" w:sz="4" w:space="0" w:color="auto"/>
              <w:bottom w:val="nil"/>
              <w:right w:val="single" w:sz="4" w:space="0" w:color="auto"/>
            </w:tcBorders>
            <w:vAlign w:val="center"/>
          </w:tcPr>
          <w:p w14:paraId="24D29A41"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E746F27"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3D90635" w14:textId="77777777" w:rsidR="009C62B2" w:rsidRPr="00480423" w:rsidRDefault="009C62B2" w:rsidP="002D5D5E">
            <w:pPr>
              <w:pStyle w:val="TAC"/>
              <w:rPr>
                <w:lang w:val="en-US" w:eastAsia="zh-CN"/>
              </w:rPr>
            </w:pPr>
            <w:r w:rsidRPr="00CE1ADE">
              <w:rPr>
                <w:szCs w:val="18"/>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7CFED55" w14:textId="77777777" w:rsidR="009C62B2" w:rsidRPr="00480423" w:rsidRDefault="009C62B2" w:rsidP="002D5D5E">
            <w:pPr>
              <w:pStyle w:val="TAC"/>
              <w:rPr>
                <w:lang w:val="en-US" w:eastAsia="zh-CN"/>
              </w:rPr>
            </w:pPr>
            <w:r w:rsidRPr="00CE1ADE">
              <w:rPr>
                <w:lang w:val="en-US" w:eastAsia="zh-CN" w:bidi="ar"/>
              </w:rPr>
              <w:t>5, 10, 15, 20, 40</w:t>
            </w:r>
          </w:p>
        </w:tc>
        <w:tc>
          <w:tcPr>
            <w:tcW w:w="1984" w:type="dxa"/>
            <w:tcBorders>
              <w:top w:val="nil"/>
              <w:left w:val="single" w:sz="4" w:space="0" w:color="auto"/>
              <w:bottom w:val="nil"/>
              <w:right w:val="single" w:sz="4" w:space="0" w:color="auto"/>
            </w:tcBorders>
            <w:vAlign w:val="center"/>
          </w:tcPr>
          <w:p w14:paraId="4ED093B2" w14:textId="77777777" w:rsidR="009C62B2" w:rsidRPr="00480423" w:rsidRDefault="009C62B2" w:rsidP="002D5D5E">
            <w:pPr>
              <w:pStyle w:val="TAC"/>
              <w:rPr>
                <w:lang w:val="en-US" w:eastAsia="zh-CN"/>
              </w:rPr>
            </w:pPr>
          </w:p>
        </w:tc>
      </w:tr>
      <w:tr w:rsidR="009C62B2" w:rsidRPr="00480423" w14:paraId="6261BE55" w14:textId="77777777" w:rsidTr="002D5D5E">
        <w:trPr>
          <w:trHeight w:val="29"/>
        </w:trPr>
        <w:tc>
          <w:tcPr>
            <w:tcW w:w="2116" w:type="dxa"/>
            <w:tcBorders>
              <w:top w:val="nil"/>
              <w:left w:val="single" w:sz="4" w:space="0" w:color="auto"/>
              <w:bottom w:val="nil"/>
              <w:right w:val="single" w:sz="4" w:space="0" w:color="auto"/>
            </w:tcBorders>
            <w:vAlign w:val="center"/>
          </w:tcPr>
          <w:p w14:paraId="60D2A93C"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0CB33E5D"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36C27E9" w14:textId="77777777" w:rsidR="009C62B2" w:rsidRPr="00480423" w:rsidRDefault="009C62B2" w:rsidP="002D5D5E">
            <w:pPr>
              <w:pStyle w:val="TAC"/>
              <w:rPr>
                <w:lang w:val="en-US" w:eastAsia="zh-CN"/>
              </w:rPr>
            </w:pPr>
            <w:r w:rsidRPr="00CE1ADE">
              <w:rPr>
                <w:szCs w:val="18"/>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77440356" w14:textId="77777777" w:rsidR="009C62B2" w:rsidRPr="00480423" w:rsidRDefault="009C62B2" w:rsidP="002D5D5E">
            <w:pPr>
              <w:pStyle w:val="TAC"/>
              <w:rPr>
                <w:lang w:val="en-US" w:eastAsia="zh-CN"/>
              </w:rPr>
            </w:pPr>
            <w:r w:rsidRPr="00CE1ADE">
              <w:rPr>
                <w:lang w:val="en-US" w:eastAsia="zh-CN" w:bidi="ar"/>
              </w:rPr>
              <w:t>5, 10, 15, 20</w:t>
            </w:r>
          </w:p>
        </w:tc>
        <w:tc>
          <w:tcPr>
            <w:tcW w:w="1984" w:type="dxa"/>
            <w:tcBorders>
              <w:top w:val="nil"/>
              <w:left w:val="single" w:sz="4" w:space="0" w:color="auto"/>
              <w:bottom w:val="single" w:sz="4" w:space="0" w:color="auto"/>
              <w:right w:val="single" w:sz="4" w:space="0" w:color="auto"/>
            </w:tcBorders>
            <w:vAlign w:val="center"/>
          </w:tcPr>
          <w:p w14:paraId="0740F773" w14:textId="77777777" w:rsidR="009C62B2" w:rsidRPr="00480423" w:rsidRDefault="009C62B2" w:rsidP="002D5D5E">
            <w:pPr>
              <w:pStyle w:val="TAC"/>
              <w:rPr>
                <w:lang w:val="en-US" w:eastAsia="zh-CN"/>
              </w:rPr>
            </w:pPr>
          </w:p>
        </w:tc>
      </w:tr>
      <w:tr w:rsidR="009C62B2" w:rsidRPr="00480423" w14:paraId="3B2FA1FD" w14:textId="77777777" w:rsidTr="002D5D5E">
        <w:trPr>
          <w:trHeight w:val="29"/>
        </w:trPr>
        <w:tc>
          <w:tcPr>
            <w:tcW w:w="2116" w:type="dxa"/>
            <w:tcBorders>
              <w:top w:val="nil"/>
              <w:left w:val="single" w:sz="4" w:space="0" w:color="auto"/>
              <w:bottom w:val="nil"/>
              <w:right w:val="single" w:sz="4" w:space="0" w:color="auto"/>
            </w:tcBorders>
            <w:vAlign w:val="center"/>
          </w:tcPr>
          <w:p w14:paraId="5ACFAEA0"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6C6B119B"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28F4D36" w14:textId="77777777" w:rsidR="009C62B2" w:rsidRPr="00480423" w:rsidRDefault="009C62B2" w:rsidP="002D5D5E">
            <w:pPr>
              <w:pStyle w:val="TAC"/>
              <w:rPr>
                <w:lang w:val="en-US" w:eastAsia="zh-CN"/>
              </w:rPr>
            </w:pPr>
            <w:r w:rsidRPr="00CE1ADE">
              <w:rPr>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2E91EBA8" w14:textId="77777777" w:rsidR="009C62B2" w:rsidRPr="00480423" w:rsidRDefault="009C62B2" w:rsidP="002D5D5E">
            <w:pPr>
              <w:pStyle w:val="TAC"/>
              <w:rPr>
                <w:lang w:val="en-US" w:eastAsia="zh-CN"/>
              </w:rPr>
            </w:pPr>
            <w:r w:rsidRPr="00CE1ADE">
              <w:rPr>
                <w:lang w:val="en-US" w:eastAsia="zh-CN" w:bidi="ar"/>
              </w:rPr>
              <w:t>CA_n41C_BCS1</w:t>
            </w:r>
          </w:p>
        </w:tc>
        <w:tc>
          <w:tcPr>
            <w:tcW w:w="1984" w:type="dxa"/>
            <w:tcBorders>
              <w:top w:val="single" w:sz="4" w:space="0" w:color="auto"/>
              <w:left w:val="single" w:sz="4" w:space="0" w:color="auto"/>
              <w:bottom w:val="nil"/>
              <w:right w:val="single" w:sz="4" w:space="0" w:color="auto"/>
            </w:tcBorders>
            <w:vAlign w:val="center"/>
          </w:tcPr>
          <w:p w14:paraId="2F0A5A1C" w14:textId="77777777" w:rsidR="009C62B2" w:rsidRPr="00480423" w:rsidRDefault="009C62B2" w:rsidP="002D5D5E">
            <w:pPr>
              <w:pStyle w:val="TAC"/>
              <w:rPr>
                <w:lang w:val="en-US" w:eastAsia="zh-CN"/>
              </w:rPr>
            </w:pPr>
            <w:r w:rsidRPr="00CE1ADE">
              <w:rPr>
                <w:szCs w:val="18"/>
                <w:lang w:val="en-US" w:eastAsia="zh-CN"/>
              </w:rPr>
              <w:t>1</w:t>
            </w:r>
          </w:p>
        </w:tc>
      </w:tr>
      <w:tr w:rsidR="009C62B2" w:rsidRPr="00480423" w14:paraId="091D4CC7" w14:textId="77777777" w:rsidTr="002D5D5E">
        <w:trPr>
          <w:trHeight w:val="29"/>
        </w:trPr>
        <w:tc>
          <w:tcPr>
            <w:tcW w:w="2116" w:type="dxa"/>
            <w:tcBorders>
              <w:top w:val="nil"/>
              <w:left w:val="single" w:sz="4" w:space="0" w:color="auto"/>
              <w:bottom w:val="nil"/>
              <w:right w:val="single" w:sz="4" w:space="0" w:color="auto"/>
            </w:tcBorders>
            <w:vAlign w:val="center"/>
          </w:tcPr>
          <w:p w14:paraId="2D663B22"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45F7411F"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98A1DD3" w14:textId="77777777" w:rsidR="009C62B2" w:rsidRPr="00480423" w:rsidRDefault="009C62B2" w:rsidP="002D5D5E">
            <w:pPr>
              <w:pStyle w:val="TAC"/>
              <w:rPr>
                <w:lang w:val="en-US" w:eastAsia="zh-CN"/>
              </w:rPr>
            </w:pPr>
            <w:r w:rsidRPr="00CE1ADE">
              <w:rPr>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2A70026" w14:textId="77777777" w:rsidR="009C62B2" w:rsidRPr="00480423" w:rsidRDefault="009C62B2" w:rsidP="002D5D5E">
            <w:pPr>
              <w:pStyle w:val="TAC"/>
              <w:rPr>
                <w:lang w:val="en-US" w:eastAsia="zh-CN"/>
              </w:rPr>
            </w:pPr>
            <w:r w:rsidRPr="00CE1ADE">
              <w:rPr>
                <w:lang w:val="en-US" w:eastAsia="zh-CN" w:bidi="ar"/>
              </w:rPr>
              <w:t>5, 10, 15, 20, 25, 30, 40</w:t>
            </w:r>
          </w:p>
        </w:tc>
        <w:tc>
          <w:tcPr>
            <w:tcW w:w="1984" w:type="dxa"/>
            <w:tcBorders>
              <w:top w:val="nil"/>
              <w:left w:val="single" w:sz="4" w:space="0" w:color="auto"/>
              <w:bottom w:val="nil"/>
              <w:right w:val="single" w:sz="4" w:space="0" w:color="auto"/>
            </w:tcBorders>
            <w:vAlign w:val="center"/>
          </w:tcPr>
          <w:p w14:paraId="5BBD52C6" w14:textId="77777777" w:rsidR="009C62B2" w:rsidRPr="00480423" w:rsidRDefault="009C62B2" w:rsidP="002D5D5E">
            <w:pPr>
              <w:pStyle w:val="TAC"/>
              <w:rPr>
                <w:lang w:val="en-US" w:eastAsia="zh-CN"/>
              </w:rPr>
            </w:pPr>
          </w:p>
        </w:tc>
      </w:tr>
      <w:tr w:rsidR="009C62B2" w:rsidRPr="00480423" w14:paraId="653D1895" w14:textId="77777777" w:rsidTr="002D5D5E">
        <w:trPr>
          <w:trHeight w:val="29"/>
        </w:trPr>
        <w:tc>
          <w:tcPr>
            <w:tcW w:w="2116" w:type="dxa"/>
            <w:tcBorders>
              <w:top w:val="nil"/>
              <w:left w:val="single" w:sz="4" w:space="0" w:color="auto"/>
              <w:bottom w:val="nil"/>
              <w:right w:val="single" w:sz="4" w:space="0" w:color="auto"/>
            </w:tcBorders>
            <w:vAlign w:val="center"/>
          </w:tcPr>
          <w:p w14:paraId="4417266A"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47298C38"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FF526C6" w14:textId="77777777" w:rsidR="009C62B2" w:rsidRPr="00480423" w:rsidRDefault="009C62B2" w:rsidP="002D5D5E">
            <w:pPr>
              <w:pStyle w:val="TAC"/>
              <w:rPr>
                <w:lang w:val="en-US" w:eastAsia="zh-CN"/>
              </w:rPr>
            </w:pPr>
            <w:r w:rsidRPr="00CE1ADE">
              <w:rPr>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1ADD3906" w14:textId="77777777" w:rsidR="009C62B2" w:rsidRPr="00480423" w:rsidRDefault="009C62B2" w:rsidP="002D5D5E">
            <w:pPr>
              <w:pStyle w:val="TAC"/>
              <w:rPr>
                <w:lang w:val="en-US" w:eastAsia="zh-CN"/>
              </w:rPr>
            </w:pPr>
            <w:r w:rsidRPr="00CE1ADE">
              <w:rPr>
                <w:lang w:val="en-US" w:eastAsia="zh-CN" w:bidi="ar"/>
              </w:rPr>
              <w:t>5, 10, 15, 20</w:t>
            </w:r>
          </w:p>
        </w:tc>
        <w:tc>
          <w:tcPr>
            <w:tcW w:w="1984" w:type="dxa"/>
            <w:tcBorders>
              <w:top w:val="nil"/>
              <w:left w:val="single" w:sz="4" w:space="0" w:color="auto"/>
              <w:bottom w:val="single" w:sz="4" w:space="0" w:color="auto"/>
              <w:right w:val="single" w:sz="4" w:space="0" w:color="auto"/>
            </w:tcBorders>
            <w:vAlign w:val="center"/>
          </w:tcPr>
          <w:p w14:paraId="33E14C69" w14:textId="77777777" w:rsidR="009C62B2" w:rsidRPr="00480423" w:rsidRDefault="009C62B2" w:rsidP="002D5D5E">
            <w:pPr>
              <w:pStyle w:val="TAC"/>
              <w:rPr>
                <w:lang w:val="en-US" w:eastAsia="zh-CN"/>
              </w:rPr>
            </w:pPr>
          </w:p>
        </w:tc>
      </w:tr>
      <w:tr w:rsidR="009C62B2" w:rsidRPr="00480423" w14:paraId="1973D5FA" w14:textId="77777777" w:rsidTr="002D5D5E">
        <w:trPr>
          <w:trHeight w:val="29"/>
        </w:trPr>
        <w:tc>
          <w:tcPr>
            <w:tcW w:w="2116" w:type="dxa"/>
            <w:tcBorders>
              <w:top w:val="nil"/>
              <w:left w:val="single" w:sz="4" w:space="0" w:color="auto"/>
              <w:bottom w:val="nil"/>
              <w:right w:val="single" w:sz="4" w:space="0" w:color="auto"/>
            </w:tcBorders>
            <w:vAlign w:val="center"/>
          </w:tcPr>
          <w:p w14:paraId="73E4EE0F"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08D9ECD"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411E0EF" w14:textId="77777777" w:rsidR="009C62B2" w:rsidRPr="00480423" w:rsidRDefault="009C62B2" w:rsidP="002D5D5E">
            <w:pPr>
              <w:pStyle w:val="TAC"/>
              <w:rPr>
                <w:lang w:val="en-US" w:eastAsia="zh-CN"/>
              </w:rPr>
            </w:pPr>
            <w:r w:rsidRPr="00CE1ADE">
              <w:rPr>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7CEF0F15" w14:textId="77777777" w:rsidR="009C62B2" w:rsidRPr="00480423" w:rsidRDefault="009C62B2" w:rsidP="002D5D5E">
            <w:pPr>
              <w:pStyle w:val="TAC"/>
              <w:rPr>
                <w:lang w:val="en-US" w:eastAsia="zh-CN" w:bidi="ar"/>
              </w:rPr>
            </w:pPr>
            <w:r w:rsidRPr="00CE1ADE">
              <w:rPr>
                <w:lang w:val="en-US" w:eastAsia="zh-CN" w:bidi="ar"/>
              </w:rPr>
              <w:t>CA_n41C BCS 4 and 5</w:t>
            </w:r>
          </w:p>
        </w:tc>
        <w:tc>
          <w:tcPr>
            <w:tcW w:w="1984" w:type="dxa"/>
            <w:tcBorders>
              <w:top w:val="single" w:sz="4" w:space="0" w:color="auto"/>
              <w:left w:val="single" w:sz="4" w:space="0" w:color="auto"/>
              <w:bottom w:val="nil"/>
              <w:right w:val="single" w:sz="4" w:space="0" w:color="auto"/>
            </w:tcBorders>
            <w:vAlign w:val="center"/>
          </w:tcPr>
          <w:p w14:paraId="7A2285CC" w14:textId="77777777" w:rsidR="009C62B2" w:rsidRPr="00480423" w:rsidRDefault="009C62B2" w:rsidP="002D5D5E">
            <w:pPr>
              <w:pStyle w:val="TAC"/>
              <w:rPr>
                <w:lang w:val="en-US" w:eastAsia="zh-CN"/>
              </w:rPr>
            </w:pPr>
            <w:r w:rsidRPr="00CE1ADE">
              <w:rPr>
                <w:lang w:val="en-US" w:eastAsia="zh-CN"/>
              </w:rPr>
              <w:t>4 and 5</w:t>
            </w:r>
          </w:p>
        </w:tc>
      </w:tr>
      <w:tr w:rsidR="009C62B2" w:rsidRPr="00480423" w14:paraId="5D5DE279" w14:textId="77777777" w:rsidTr="002D5D5E">
        <w:trPr>
          <w:trHeight w:val="29"/>
        </w:trPr>
        <w:tc>
          <w:tcPr>
            <w:tcW w:w="2116" w:type="dxa"/>
            <w:tcBorders>
              <w:top w:val="nil"/>
              <w:left w:val="single" w:sz="4" w:space="0" w:color="auto"/>
              <w:bottom w:val="nil"/>
              <w:right w:val="single" w:sz="4" w:space="0" w:color="auto"/>
            </w:tcBorders>
            <w:vAlign w:val="center"/>
          </w:tcPr>
          <w:p w14:paraId="0BE49CD5"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5C615604"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D2DD1F7" w14:textId="77777777" w:rsidR="009C62B2" w:rsidRPr="00480423" w:rsidRDefault="009C62B2" w:rsidP="002D5D5E">
            <w:pPr>
              <w:pStyle w:val="TAC"/>
              <w:rPr>
                <w:lang w:val="en-US" w:eastAsia="zh-CN"/>
              </w:rPr>
            </w:pPr>
            <w:r w:rsidRPr="00CE1ADE">
              <w:rPr>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1DCA389" w14:textId="77777777" w:rsidR="009C62B2" w:rsidRPr="00480423" w:rsidRDefault="009C62B2" w:rsidP="002D5D5E">
            <w:pPr>
              <w:pStyle w:val="TAC"/>
              <w:rPr>
                <w:lang w:val="en-US" w:eastAsia="zh-CN" w:bidi="ar"/>
              </w:rPr>
            </w:pPr>
            <w:r w:rsidRPr="00CE1ADE">
              <w:rPr>
                <w:lang w:val="en-US" w:eastAsia="zh-CN" w:bidi="ar"/>
              </w:rPr>
              <w:t>n66 channel bandwidths in Table 5.3.5-1</w:t>
            </w:r>
          </w:p>
        </w:tc>
        <w:tc>
          <w:tcPr>
            <w:tcW w:w="1984" w:type="dxa"/>
            <w:tcBorders>
              <w:top w:val="nil"/>
              <w:left w:val="single" w:sz="4" w:space="0" w:color="auto"/>
              <w:bottom w:val="nil"/>
              <w:right w:val="single" w:sz="4" w:space="0" w:color="auto"/>
            </w:tcBorders>
            <w:vAlign w:val="center"/>
          </w:tcPr>
          <w:p w14:paraId="087A7818" w14:textId="77777777" w:rsidR="009C62B2" w:rsidRPr="00480423" w:rsidRDefault="009C62B2" w:rsidP="002D5D5E">
            <w:pPr>
              <w:pStyle w:val="TAC"/>
              <w:rPr>
                <w:lang w:val="en-US" w:eastAsia="zh-CN"/>
              </w:rPr>
            </w:pPr>
          </w:p>
        </w:tc>
      </w:tr>
      <w:tr w:rsidR="009C62B2" w:rsidRPr="00480423" w14:paraId="74E920ED" w14:textId="77777777" w:rsidTr="002D5D5E">
        <w:trPr>
          <w:trHeight w:val="29"/>
        </w:trPr>
        <w:tc>
          <w:tcPr>
            <w:tcW w:w="2116" w:type="dxa"/>
            <w:tcBorders>
              <w:top w:val="nil"/>
              <w:left w:val="single" w:sz="4" w:space="0" w:color="auto"/>
              <w:bottom w:val="single" w:sz="4" w:space="0" w:color="auto"/>
              <w:right w:val="single" w:sz="4" w:space="0" w:color="auto"/>
            </w:tcBorders>
            <w:vAlign w:val="center"/>
          </w:tcPr>
          <w:p w14:paraId="75C61DCD"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4C723AEE"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54BA73C" w14:textId="77777777" w:rsidR="009C62B2" w:rsidRPr="00480423" w:rsidRDefault="009C62B2" w:rsidP="002D5D5E">
            <w:pPr>
              <w:pStyle w:val="TAC"/>
              <w:rPr>
                <w:lang w:val="en-US" w:eastAsia="zh-CN"/>
              </w:rPr>
            </w:pPr>
            <w:r w:rsidRPr="00CE1ADE">
              <w:rPr>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525B7C6B" w14:textId="77777777" w:rsidR="009C62B2" w:rsidRPr="00480423" w:rsidRDefault="009C62B2" w:rsidP="002D5D5E">
            <w:pPr>
              <w:pStyle w:val="TAC"/>
              <w:rPr>
                <w:lang w:val="en-US" w:eastAsia="zh-CN" w:bidi="ar"/>
              </w:rPr>
            </w:pPr>
            <w:r w:rsidRPr="00CE1ADE">
              <w:rPr>
                <w:lang w:val="en-US" w:eastAsia="zh-CN" w:bidi="ar"/>
              </w:rPr>
              <w:t>n71 channel bandwidths in Table 5.3.5-1</w:t>
            </w:r>
          </w:p>
        </w:tc>
        <w:tc>
          <w:tcPr>
            <w:tcW w:w="1984" w:type="dxa"/>
            <w:tcBorders>
              <w:top w:val="nil"/>
              <w:left w:val="single" w:sz="4" w:space="0" w:color="auto"/>
              <w:bottom w:val="single" w:sz="4" w:space="0" w:color="auto"/>
              <w:right w:val="single" w:sz="4" w:space="0" w:color="auto"/>
            </w:tcBorders>
            <w:vAlign w:val="center"/>
          </w:tcPr>
          <w:p w14:paraId="1AC0E3A0" w14:textId="77777777" w:rsidR="009C62B2" w:rsidRPr="00480423" w:rsidRDefault="009C62B2" w:rsidP="002D5D5E">
            <w:pPr>
              <w:pStyle w:val="TAC"/>
              <w:rPr>
                <w:lang w:val="en-US" w:eastAsia="zh-CN"/>
              </w:rPr>
            </w:pPr>
          </w:p>
        </w:tc>
      </w:tr>
    </w:tbl>
    <w:p w14:paraId="2EA11FF5" w14:textId="77777777" w:rsidR="009C62B2" w:rsidRPr="00837B41" w:rsidRDefault="009C62B2" w:rsidP="009C62B2"/>
    <w:p w14:paraId="7653B738" w14:textId="44407E92" w:rsidR="009C62B2" w:rsidRPr="006C68CC" w:rsidRDefault="009C62B2" w:rsidP="009C62B2">
      <w:pPr>
        <w:pStyle w:val="Heading3"/>
        <w:rPr>
          <w:rFonts w:cs="Arial"/>
          <w:szCs w:val="28"/>
          <w:lang w:val="en-US" w:eastAsia="zh-CN"/>
        </w:rPr>
      </w:pPr>
      <w:bookmarkStart w:id="193" w:name="_Toc152686279"/>
      <w:bookmarkStart w:id="194" w:name="_Toc164898991"/>
      <w:bookmarkStart w:id="195" w:name="_Toc165032121"/>
      <w:bookmarkStart w:id="196" w:name="_Toc180420428"/>
      <w:r w:rsidRPr="006C68CC">
        <w:rPr>
          <w:rFonts w:cs="Arial"/>
          <w:szCs w:val="28"/>
          <w:lang w:val="en-US" w:eastAsia="zh-CN"/>
        </w:rPr>
        <w:t>5.</w:t>
      </w:r>
      <w:r>
        <w:rPr>
          <w:rFonts w:cs="Arial"/>
          <w:szCs w:val="28"/>
          <w:lang w:val="en-US" w:eastAsia="zh-CN"/>
        </w:rPr>
        <w:t>10</w:t>
      </w:r>
      <w:r w:rsidRPr="006C68CC">
        <w:rPr>
          <w:rFonts w:cs="Arial"/>
          <w:szCs w:val="28"/>
          <w:lang w:val="en-US" w:eastAsia="zh-CN"/>
        </w:rPr>
        <w:t>.2</w:t>
      </w:r>
      <w:r w:rsidRPr="006C68CC">
        <w:rPr>
          <w:rFonts w:cs="Arial"/>
          <w:szCs w:val="28"/>
          <w:lang w:val="en-US" w:eastAsia="zh-CN"/>
        </w:rPr>
        <w:tab/>
        <w:t>Specific for 2 bands UL CA</w:t>
      </w:r>
      <w:bookmarkEnd w:id="193"/>
      <w:bookmarkEnd w:id="194"/>
      <w:bookmarkEnd w:id="195"/>
      <w:bookmarkEnd w:id="196"/>
    </w:p>
    <w:p w14:paraId="04A8C88C" w14:textId="0F60CEF0" w:rsidR="009C62B2" w:rsidRDefault="009C62B2" w:rsidP="009C62B2">
      <w:pPr>
        <w:pStyle w:val="Heading4"/>
      </w:pPr>
      <w:bookmarkStart w:id="197" w:name="_Toc152686280"/>
      <w:bookmarkStart w:id="198" w:name="_Toc164898992"/>
      <w:bookmarkStart w:id="199" w:name="_Toc165032122"/>
      <w:bookmarkStart w:id="200" w:name="_Toc180420429"/>
      <w:r>
        <w:t>5.10.2.1</w:t>
      </w:r>
      <w:r>
        <w:tab/>
      </w:r>
      <w:r w:rsidRPr="00417E56">
        <w:t>UE co-existence studies</w:t>
      </w:r>
      <w:bookmarkEnd w:id="197"/>
      <w:bookmarkEnd w:id="198"/>
      <w:bookmarkEnd w:id="199"/>
      <w:bookmarkEnd w:id="200"/>
    </w:p>
    <w:p w14:paraId="5A22573C" w14:textId="3E6F4D57" w:rsidR="009C62B2" w:rsidRDefault="009C62B2" w:rsidP="009C62B2">
      <w:pPr>
        <w:pStyle w:val="Heading5"/>
        <w:overflowPunct w:val="0"/>
        <w:autoSpaceDE w:val="0"/>
        <w:autoSpaceDN w:val="0"/>
        <w:adjustRightInd w:val="0"/>
        <w:textAlignment w:val="baseline"/>
        <w:rPr>
          <w:snapToGrid w:val="0"/>
          <w:lang w:eastAsia="en-GB"/>
        </w:rPr>
      </w:pPr>
      <w:bookmarkStart w:id="201" w:name="_Toc173404514"/>
      <w:bookmarkStart w:id="202" w:name="_Toc180420430"/>
      <w:bookmarkStart w:id="203" w:name="_Toc173404515"/>
      <w:r w:rsidRPr="00242348">
        <w:rPr>
          <w:rFonts w:hint="eastAsia"/>
          <w:snapToGrid w:val="0"/>
          <w:lang w:eastAsia="en-GB"/>
        </w:rPr>
        <w:t>5.</w:t>
      </w:r>
      <w:r>
        <w:rPr>
          <w:snapToGrid w:val="0"/>
          <w:lang w:eastAsia="en-GB"/>
        </w:rPr>
        <w:t>10</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01"/>
      <w:bookmarkEnd w:id="202"/>
    </w:p>
    <w:p w14:paraId="7279715C" w14:textId="77777777" w:rsidR="009C62B2" w:rsidRPr="000046B2" w:rsidRDefault="009C62B2" w:rsidP="009C62B2">
      <w:pPr>
        <w:rPr>
          <w:snapToGrid w:val="0"/>
          <w:lang w:eastAsia="en-GB"/>
        </w:rPr>
      </w:pPr>
      <w:r>
        <w:rPr>
          <w:lang w:eastAsia="en-GB"/>
        </w:rPr>
        <w:t>Co-existence study has been performed in Rel-18.</w:t>
      </w:r>
    </w:p>
    <w:p w14:paraId="37FECB16" w14:textId="1AC95B2C" w:rsidR="009C62B2" w:rsidRPr="00140BB6" w:rsidRDefault="009C62B2" w:rsidP="009C62B2">
      <w:pPr>
        <w:overflowPunct w:val="0"/>
        <w:autoSpaceDE w:val="0"/>
        <w:autoSpaceDN w:val="0"/>
        <w:adjustRightInd w:val="0"/>
        <w:textAlignment w:val="baseline"/>
        <w:rPr>
          <w:rFonts w:eastAsia="Times New Roman"/>
          <w:lang w:eastAsia="en-GB"/>
        </w:rPr>
      </w:pPr>
      <w:r w:rsidRPr="00242348">
        <w:rPr>
          <w:rFonts w:hint="eastAsia"/>
          <w:snapToGrid w:val="0"/>
          <w:lang w:eastAsia="en-GB"/>
        </w:rPr>
        <w:t>5.</w:t>
      </w:r>
      <w:r>
        <w:rPr>
          <w:snapToGrid w:val="0"/>
          <w:lang w:eastAsia="en-GB"/>
        </w:rPr>
        <w:t>10</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203"/>
      <w:r w:rsidRPr="00140BB6">
        <w:rPr>
          <w:rFonts w:eastAsia="Times New Roman"/>
          <w:lang w:eastAsia="en-GB"/>
        </w:rPr>
        <w:t>Table 5.</w:t>
      </w:r>
      <w:r>
        <w:rPr>
          <w:rFonts w:eastAsia="Times New Roman"/>
          <w:lang w:eastAsia="en-GB"/>
        </w:rPr>
        <w:t>10</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r>
        <w:rPr>
          <w:rFonts w:eastAsia="Times New Roman"/>
          <w:lang w:eastAsia="en-GB"/>
        </w:rPr>
        <w:t>71.</w:t>
      </w:r>
    </w:p>
    <w:p w14:paraId="44C1DDCA" w14:textId="0C3D5AD8" w:rsidR="009C62B2" w:rsidRPr="006C68CC" w:rsidRDefault="009C62B2" w:rsidP="006C68CC">
      <w:pPr>
        <w:pStyle w:val="TH"/>
        <w:rPr>
          <w:rFonts w:cs="Arial"/>
        </w:rPr>
      </w:pPr>
      <w:r w:rsidRPr="006C68CC">
        <w:rPr>
          <w:rFonts w:cs="Arial"/>
        </w:rPr>
        <w:lastRenderedPageBreak/>
        <w:t>Table 5.10.2.1.2-1: Two UL band with intra</w:t>
      </w:r>
      <w:r>
        <w:rPr>
          <w:rFonts w:cs="Arial"/>
        </w:rPr>
        <w:t>-band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9C62B2" w14:paraId="53C2BEE8" w14:textId="77777777" w:rsidTr="002D5D5E">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65D35"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E129763"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n66</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0A46A8B4"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CA_n41C</w:t>
            </w:r>
          </w:p>
        </w:tc>
      </w:tr>
      <w:tr w:rsidR="009C62B2" w14:paraId="5C49F6D3"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122A8FD"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59B9E287"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x_low</w:t>
            </w:r>
          </w:p>
        </w:tc>
        <w:tc>
          <w:tcPr>
            <w:tcW w:w="1346" w:type="dxa"/>
            <w:tcBorders>
              <w:top w:val="nil"/>
              <w:left w:val="nil"/>
              <w:bottom w:val="single" w:sz="4" w:space="0" w:color="auto"/>
              <w:right w:val="single" w:sz="4" w:space="0" w:color="auto"/>
            </w:tcBorders>
            <w:shd w:val="clear" w:color="auto" w:fill="auto"/>
            <w:vAlign w:val="center"/>
          </w:tcPr>
          <w:p w14:paraId="4B342F2E"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x_high</w:t>
            </w:r>
          </w:p>
        </w:tc>
        <w:tc>
          <w:tcPr>
            <w:tcW w:w="2074" w:type="dxa"/>
            <w:tcBorders>
              <w:top w:val="nil"/>
              <w:left w:val="nil"/>
              <w:bottom w:val="single" w:sz="4" w:space="0" w:color="auto"/>
              <w:right w:val="single" w:sz="4" w:space="0" w:color="auto"/>
            </w:tcBorders>
            <w:shd w:val="clear" w:color="auto" w:fill="auto"/>
            <w:vAlign w:val="center"/>
          </w:tcPr>
          <w:p w14:paraId="2C02E542"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0621DDE3"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9C62B2" w14:paraId="6EEE77A3" w14:textId="77777777" w:rsidTr="002D5D5E">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1C8EE0AF" w14:textId="77777777" w:rsidR="009C62B2" w:rsidRDefault="009C62B2" w:rsidP="002D5D5E">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C68CC">
              <w:rPr>
                <w:rFonts w:ascii="Arial" w:hAnsi="Arial" w:cs="Arial"/>
                <w:b/>
                <w:bCs/>
                <w:sz w:val="18"/>
                <w:szCs w:val="18"/>
                <w:vertAlign w:val="subscript"/>
              </w:rPr>
              <w:t>UL</w:t>
            </w:r>
            <w:r>
              <w:rPr>
                <w:rFonts w:ascii="Arial" w:eastAsia="SimSun"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shd w:val="clear" w:color="auto" w:fill="auto"/>
            <w:vAlign w:val="center"/>
          </w:tcPr>
          <w:p w14:paraId="304E5FDC" w14:textId="77777777" w:rsidR="009C62B2" w:rsidRPr="007D5686" w:rsidRDefault="009C62B2" w:rsidP="002D5D5E">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1710 MHz – 1780 MHz</w:t>
            </w:r>
          </w:p>
        </w:tc>
        <w:tc>
          <w:tcPr>
            <w:tcW w:w="4414" w:type="dxa"/>
            <w:gridSpan w:val="2"/>
            <w:tcBorders>
              <w:top w:val="nil"/>
              <w:left w:val="nil"/>
              <w:bottom w:val="single" w:sz="4" w:space="0" w:color="auto"/>
              <w:right w:val="single" w:sz="4" w:space="0" w:color="auto"/>
            </w:tcBorders>
            <w:shd w:val="clear" w:color="auto" w:fill="auto"/>
            <w:vAlign w:val="center"/>
          </w:tcPr>
          <w:p w14:paraId="49C03CEF" w14:textId="77777777" w:rsidR="009C62B2" w:rsidRPr="007D5686" w:rsidRDefault="009C62B2" w:rsidP="002D5D5E">
            <w:pPr>
              <w:keepNext/>
              <w:keepLines/>
              <w:spacing w:after="0"/>
              <w:jc w:val="center"/>
              <w:rPr>
                <w:rFonts w:asciiTheme="minorBidi" w:hAnsiTheme="minorBidi" w:cstheme="minorBidi"/>
                <w:sz w:val="18"/>
                <w:szCs w:val="18"/>
              </w:rPr>
            </w:pPr>
            <w:r>
              <w:rPr>
                <w:sz w:val="18"/>
                <w:lang w:val="en-US"/>
              </w:rPr>
              <w:t xml:space="preserve"> </w:t>
            </w:r>
            <w:r w:rsidRPr="007D5686">
              <w:rPr>
                <w:rFonts w:asciiTheme="minorBidi" w:hAnsiTheme="minorBidi" w:cstheme="minorBidi"/>
                <w:sz w:val="18"/>
                <w:lang w:val="en-US"/>
              </w:rPr>
              <w:t>2496 MHz– 2690 MHz</w:t>
            </w:r>
          </w:p>
        </w:tc>
      </w:tr>
      <w:tr w:rsidR="009C62B2" w14:paraId="31541E1E"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D7087BF"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eastAsia="SimSun" w:hAnsi="Arial" w:cs="Arial"/>
                <w:b/>
                <w:bCs/>
                <w:sz w:val="18"/>
                <w:szCs w:val="18"/>
                <w:vertAlign w:val="subscript"/>
                <w:lang w:val="en-US" w:eastAsia="zh-CN"/>
              </w:rPr>
              <w:t>D</w:t>
            </w:r>
            <w:r w:rsidRPr="006C68CC">
              <w:rPr>
                <w:rFonts w:ascii="Arial" w:hAnsi="Arial" w:cs="Arial"/>
                <w:b/>
                <w:bCs/>
                <w:sz w:val="18"/>
                <w:szCs w:val="18"/>
                <w:vertAlign w:val="subscript"/>
              </w:rPr>
              <w:t>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49B00" w14:textId="77777777" w:rsidR="009C62B2" w:rsidRPr="007D5686" w:rsidRDefault="009C62B2" w:rsidP="002D5D5E">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2110 MHz – 2200 MHz</w:t>
            </w:r>
          </w:p>
        </w:tc>
        <w:tc>
          <w:tcPr>
            <w:tcW w:w="2074" w:type="dxa"/>
            <w:tcBorders>
              <w:top w:val="nil"/>
              <w:left w:val="nil"/>
              <w:bottom w:val="single" w:sz="4" w:space="0" w:color="auto"/>
              <w:right w:val="single" w:sz="4" w:space="0" w:color="auto"/>
            </w:tcBorders>
            <w:shd w:val="clear" w:color="auto" w:fill="auto"/>
            <w:vAlign w:val="center"/>
          </w:tcPr>
          <w:p w14:paraId="3E8B4F6D"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0172EF54"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r>
      <w:tr w:rsidR="009C62B2" w14:paraId="03846A00" w14:textId="77777777" w:rsidTr="002D5D5E">
        <w:trPr>
          <w:trHeight w:val="56"/>
        </w:trPr>
        <w:tc>
          <w:tcPr>
            <w:tcW w:w="2437" w:type="dxa"/>
            <w:vMerge w:val="restart"/>
            <w:tcBorders>
              <w:top w:val="nil"/>
              <w:left w:val="single" w:sz="4" w:space="0" w:color="auto"/>
              <w:right w:val="single" w:sz="4" w:space="0" w:color="auto"/>
            </w:tcBorders>
            <w:shd w:val="clear" w:color="auto" w:fill="auto"/>
            <w:vAlign w:val="center"/>
          </w:tcPr>
          <w:p w14:paraId="03142C03"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37E9162A"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04042BC2"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2F0F5FC9" w14:textId="77777777" w:rsidR="009C62B2" w:rsidRDefault="009C62B2" w:rsidP="002D5D5E">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BDA5F3C" w14:textId="77777777" w:rsidR="009C62B2" w:rsidRDefault="009C62B2" w:rsidP="002D5D5E">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9C62B2" w14:paraId="49240599" w14:textId="77777777" w:rsidTr="002D5D5E">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09E33661" w14:textId="77777777" w:rsidR="009C62B2" w:rsidRDefault="009C62B2" w:rsidP="002D5D5E">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6CA9D970" w14:textId="77777777" w:rsidR="009C62B2" w:rsidRDefault="009C62B2" w:rsidP="002D5D5E">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B07925A" w14:textId="77777777" w:rsidR="009C62B2" w:rsidRDefault="009C62B2" w:rsidP="002D5D5E">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C86597D" w14:textId="77777777" w:rsidR="009C62B2" w:rsidRPr="007D5686" w:rsidRDefault="009C62B2" w:rsidP="002D5D5E">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0 – 190</w:t>
            </w:r>
          </w:p>
        </w:tc>
      </w:tr>
      <w:tr w:rsidR="009C62B2" w14:paraId="2E7EE0E0"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5F79BB9"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071DB338"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197128DD"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25395EA2"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24F0371C"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9C62B2" w14:paraId="2DEF0654"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485B196"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27FABAE2" w14:textId="77777777" w:rsidR="009C62B2" w:rsidRPr="007D5686" w:rsidRDefault="009C62B2" w:rsidP="002D5D5E">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1520</w:t>
            </w:r>
            <w:r>
              <w:rPr>
                <w:rFonts w:asciiTheme="minorBidi" w:hAnsiTheme="minorBidi" w:cstheme="minorBidi"/>
                <w:sz w:val="18"/>
                <w:lang w:val="en-US"/>
              </w:rPr>
              <w:t xml:space="preserve"> MHz </w:t>
            </w:r>
            <w:r w:rsidRPr="007D5686">
              <w:rPr>
                <w:rFonts w:asciiTheme="minorBidi" w:hAnsiTheme="minorBidi" w:cstheme="minorBidi"/>
                <w:sz w:val="18"/>
                <w:lang w:val="en-US"/>
              </w:rPr>
              <w:t xml:space="preserve"> – 17</w:t>
            </w:r>
            <w:r>
              <w:rPr>
                <w:rFonts w:asciiTheme="minorBidi" w:hAnsiTheme="minorBidi" w:cstheme="minorBidi"/>
                <w:sz w:val="18"/>
                <w:lang w:val="en-US"/>
              </w:rPr>
              <w:t>1</w:t>
            </w:r>
            <w:r w:rsidRPr="007D5686">
              <w:rPr>
                <w:rFonts w:asciiTheme="minorBidi" w:hAnsiTheme="minorBidi" w:cstheme="minorBidi"/>
                <w:sz w:val="18"/>
                <w:lang w:val="en-US"/>
              </w:rPr>
              <w:t>0</w:t>
            </w:r>
            <w:r>
              <w:rPr>
                <w:rFonts w:asciiTheme="minorBidi" w:hAnsiTheme="minorBidi" w:cstheme="minorBidi"/>
                <w:sz w:val="18"/>
                <w:lang w:val="en-US"/>
              </w:rPr>
              <w:t xml:space="preserve"> MHz</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03F73" w14:textId="77777777" w:rsidR="009C62B2" w:rsidRPr="007D5686" w:rsidRDefault="009C62B2" w:rsidP="002D5D5E">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1780 MHz – 19</w:t>
            </w:r>
            <w:r>
              <w:rPr>
                <w:rFonts w:asciiTheme="minorBidi" w:hAnsiTheme="minorBidi" w:cstheme="minorBidi"/>
                <w:sz w:val="18"/>
                <w:lang w:val="en-US"/>
              </w:rPr>
              <w:t>70</w:t>
            </w:r>
            <w:r w:rsidRPr="007D5686">
              <w:rPr>
                <w:rFonts w:asciiTheme="minorBidi" w:hAnsiTheme="minorBidi" w:cstheme="minorBidi"/>
                <w:sz w:val="18"/>
                <w:lang w:val="en-US"/>
              </w:rPr>
              <w:t xml:space="preserve"> MHz</w:t>
            </w:r>
          </w:p>
        </w:tc>
      </w:tr>
      <w:tr w:rsidR="009C62B2" w14:paraId="1BDADBCB" w14:textId="77777777" w:rsidTr="002D5D5E">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45D29F67"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C3A18EC" w14:textId="77777777" w:rsidR="009C62B2" w:rsidRDefault="009C62B2" w:rsidP="002D5D5E">
            <w:pPr>
              <w:keepNext/>
              <w:keepLines/>
              <w:spacing w:after="0"/>
              <w:rPr>
                <w:rFonts w:ascii="Arial" w:hAnsi="Arial" w:cs="Arial"/>
                <w:sz w:val="18"/>
                <w:szCs w:val="18"/>
              </w:rPr>
            </w:pPr>
            <w:r>
              <w:rPr>
                <w:rFonts w:ascii="Arial" w:hAnsi="Arial" w:cs="Arial"/>
                <w:sz w:val="18"/>
                <w:szCs w:val="18"/>
              </w:rPr>
              <w:t>No issue</w:t>
            </w:r>
          </w:p>
        </w:tc>
      </w:tr>
      <w:tr w:rsidR="009C62B2" w14:paraId="60150BF0" w14:textId="77777777" w:rsidTr="002D5D5E">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362ECE38" w14:textId="77777777" w:rsidR="009C62B2" w:rsidRDefault="009C62B2" w:rsidP="002D5D5E">
            <w:pPr>
              <w:pStyle w:val="TAN"/>
            </w:pPr>
            <w:r>
              <w:t xml:space="preserve">Note 1: If the two bands are not part of the same or adjacent band groups as defined in </w:t>
            </w:r>
            <w:r>
              <w:rPr>
                <w:rFonts w:eastAsia="SimSun" w:cs="Arial" w:hint="eastAsia"/>
                <w:szCs w:val="18"/>
                <w:lang w:val="en-US" w:eastAsia="zh-CN"/>
              </w:rPr>
              <w:t>table</w:t>
            </w:r>
            <w:r>
              <w:rPr>
                <w:rFonts w:cs="Arial" w:hint="eastAsia"/>
                <w:szCs w:val="18"/>
                <w:lang w:val="en-US" w:eastAsia="zh-CN"/>
              </w:rPr>
              <w:t xml:space="preserve"> A.1</w:t>
            </w:r>
            <w:r>
              <w:t>, the analysis can be ignored.</w:t>
            </w:r>
          </w:p>
          <w:p w14:paraId="3CA9FB28" w14:textId="77777777" w:rsidR="009C62B2" w:rsidRDefault="009C62B2" w:rsidP="002A3F10">
            <w:pPr>
              <w:pStyle w:val="TAN"/>
              <w:ind w:left="629" w:hanging="629"/>
            </w:pPr>
            <w:r>
              <w:t>Note 2: For contiguous intra-band ULCA, the minimum and maximum separation BW are 0MHz and Min(f</w:t>
            </w:r>
            <w:r w:rsidRPr="006C68CC">
              <w:rPr>
                <w:vertAlign w:val="subscript"/>
              </w:rPr>
              <w:t>y_high</w:t>
            </w:r>
            <w:r>
              <w:t>-f</w:t>
            </w:r>
            <w:r w:rsidRPr="006C68CC">
              <w:rPr>
                <w:vertAlign w:val="subscript"/>
              </w:rPr>
              <w:t>y_low</w:t>
            </w:r>
            <w:r>
              <w:t>, maximum aggregated BW) respectively.</w:t>
            </w:r>
          </w:p>
        </w:tc>
      </w:tr>
    </w:tbl>
    <w:p w14:paraId="2277F14C" w14:textId="77777777" w:rsidR="009C62B2" w:rsidRDefault="009C62B2" w:rsidP="009C62B2">
      <w:pPr>
        <w:rPr>
          <w:lang w:eastAsia="ko-KR"/>
        </w:rPr>
      </w:pPr>
    </w:p>
    <w:p w14:paraId="6E70B4CB" w14:textId="7B0E0CC7" w:rsidR="009C62B2" w:rsidRPr="00140BB6" w:rsidRDefault="009C62B2" w:rsidP="009C62B2">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10</w:t>
      </w:r>
      <w:r w:rsidRPr="00140BB6">
        <w:rPr>
          <w:rFonts w:eastAsia="Times New Roman"/>
          <w:lang w:eastAsia="en-GB"/>
        </w:rPr>
        <w:t>.2.</w:t>
      </w:r>
      <w:r>
        <w:rPr>
          <w:rFonts w:eastAsia="Times New Roman"/>
          <w:lang w:eastAsia="en-GB"/>
        </w:rPr>
        <w:t>1</w:t>
      </w:r>
      <w:r w:rsidRPr="00140BB6">
        <w:rPr>
          <w:rFonts w:eastAsia="Times New Roman"/>
          <w:lang w:eastAsia="en-GB"/>
        </w:rPr>
        <w:t>.2-</w:t>
      </w:r>
      <w:r>
        <w:rPr>
          <w:rFonts w:eastAsia="Times New Roman"/>
          <w:lang w:eastAsia="en-GB"/>
        </w:rPr>
        <w:t>2</w:t>
      </w:r>
      <w:r w:rsidRPr="00140BB6">
        <w:rPr>
          <w:rFonts w:eastAsia="Times New Roman"/>
          <w:lang w:eastAsia="en-GB"/>
        </w:rPr>
        <w:t xml:space="preserve"> provides the two UL band with one band, along with 2CC intra-band uplink CA triple beat products into band n</w:t>
      </w:r>
      <w:r>
        <w:rPr>
          <w:rFonts w:eastAsia="Times New Roman"/>
          <w:lang w:eastAsia="en-GB"/>
        </w:rPr>
        <w:t>66.</w:t>
      </w:r>
    </w:p>
    <w:p w14:paraId="74D4B4D2" w14:textId="447DEE54" w:rsidR="009C62B2" w:rsidRPr="006C68CC" w:rsidRDefault="009C62B2" w:rsidP="006C68CC">
      <w:pPr>
        <w:pStyle w:val="TH"/>
        <w:rPr>
          <w:rFonts w:cs="Arial"/>
        </w:rPr>
      </w:pPr>
      <w:r w:rsidRPr="006C68CC">
        <w:rPr>
          <w:rFonts w:cs="Arial"/>
        </w:rPr>
        <w:t>Table 5.10.2.1.2-2: Two UL band with intra</w:t>
      </w:r>
      <w:r>
        <w:rPr>
          <w:rFonts w:cs="Arial"/>
        </w:rPr>
        <w:t>-band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9C62B2" w14:paraId="73BF0799" w14:textId="77777777" w:rsidTr="002D5D5E">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9DDD8"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24305D32"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n71</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6E7403B4"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CA_n41C</w:t>
            </w:r>
          </w:p>
        </w:tc>
      </w:tr>
      <w:tr w:rsidR="009C62B2" w14:paraId="3FF39528"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293787D"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6E820948"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x_low</w:t>
            </w:r>
          </w:p>
        </w:tc>
        <w:tc>
          <w:tcPr>
            <w:tcW w:w="1346" w:type="dxa"/>
            <w:tcBorders>
              <w:top w:val="nil"/>
              <w:left w:val="nil"/>
              <w:bottom w:val="single" w:sz="4" w:space="0" w:color="auto"/>
              <w:right w:val="single" w:sz="4" w:space="0" w:color="auto"/>
            </w:tcBorders>
            <w:shd w:val="clear" w:color="auto" w:fill="auto"/>
            <w:vAlign w:val="center"/>
          </w:tcPr>
          <w:p w14:paraId="0DAB0001"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x_high</w:t>
            </w:r>
          </w:p>
        </w:tc>
        <w:tc>
          <w:tcPr>
            <w:tcW w:w="2074" w:type="dxa"/>
            <w:tcBorders>
              <w:top w:val="nil"/>
              <w:left w:val="nil"/>
              <w:bottom w:val="single" w:sz="4" w:space="0" w:color="auto"/>
              <w:right w:val="single" w:sz="4" w:space="0" w:color="auto"/>
            </w:tcBorders>
            <w:shd w:val="clear" w:color="auto" w:fill="auto"/>
            <w:vAlign w:val="center"/>
          </w:tcPr>
          <w:p w14:paraId="742BDFAE"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523114B0"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9C62B2" w14:paraId="26226A3D" w14:textId="77777777" w:rsidTr="002D5D5E">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7EADE49D" w14:textId="77777777" w:rsidR="009C62B2" w:rsidRDefault="009C62B2" w:rsidP="002D5D5E">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C68CC">
              <w:rPr>
                <w:rFonts w:ascii="Arial" w:hAnsi="Arial" w:cs="Arial"/>
                <w:b/>
                <w:bCs/>
                <w:sz w:val="18"/>
                <w:szCs w:val="18"/>
                <w:vertAlign w:val="subscript"/>
              </w:rPr>
              <w:t>UL</w:t>
            </w:r>
            <w:r>
              <w:rPr>
                <w:rFonts w:ascii="Arial" w:eastAsia="SimSun"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shd w:val="clear" w:color="auto" w:fill="auto"/>
            <w:vAlign w:val="center"/>
          </w:tcPr>
          <w:p w14:paraId="70284701" w14:textId="77777777" w:rsidR="009C62B2" w:rsidRPr="007D5686" w:rsidRDefault="009C62B2" w:rsidP="002D5D5E">
            <w:pPr>
              <w:keepNext/>
              <w:keepLines/>
              <w:spacing w:after="0"/>
              <w:jc w:val="center"/>
              <w:rPr>
                <w:rFonts w:asciiTheme="minorBidi" w:hAnsiTheme="minorBidi" w:cstheme="minorBidi"/>
                <w:sz w:val="18"/>
                <w:szCs w:val="18"/>
              </w:rPr>
            </w:pPr>
            <w:r>
              <w:rPr>
                <w:rFonts w:ascii="Arial" w:hAnsi="Arial" w:cs="Arial"/>
                <w:color w:val="000000"/>
                <w:sz w:val="18"/>
                <w:szCs w:val="18"/>
              </w:rPr>
              <w:t>663</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698</w:t>
            </w:r>
            <w:r w:rsidRPr="004D6DE3">
              <w:rPr>
                <w:rFonts w:ascii="Arial" w:hAnsi="Arial" w:cs="Arial"/>
                <w:color w:val="000000"/>
                <w:sz w:val="18"/>
                <w:szCs w:val="18"/>
              </w:rPr>
              <w:t xml:space="preserve"> MHz</w:t>
            </w:r>
          </w:p>
        </w:tc>
        <w:tc>
          <w:tcPr>
            <w:tcW w:w="4414" w:type="dxa"/>
            <w:gridSpan w:val="2"/>
            <w:tcBorders>
              <w:top w:val="nil"/>
              <w:left w:val="nil"/>
              <w:bottom w:val="single" w:sz="4" w:space="0" w:color="auto"/>
              <w:right w:val="single" w:sz="4" w:space="0" w:color="auto"/>
            </w:tcBorders>
            <w:shd w:val="clear" w:color="auto" w:fill="auto"/>
            <w:vAlign w:val="center"/>
          </w:tcPr>
          <w:p w14:paraId="5438E7D3" w14:textId="77777777" w:rsidR="009C62B2" w:rsidRPr="007D5686" w:rsidRDefault="009C62B2" w:rsidP="002D5D5E">
            <w:pPr>
              <w:keepNext/>
              <w:keepLines/>
              <w:spacing w:after="0"/>
              <w:jc w:val="center"/>
              <w:rPr>
                <w:rFonts w:asciiTheme="minorBidi" w:hAnsiTheme="minorBidi" w:cstheme="minorBidi"/>
                <w:sz w:val="18"/>
                <w:szCs w:val="18"/>
              </w:rPr>
            </w:pPr>
            <w:r>
              <w:rPr>
                <w:sz w:val="18"/>
                <w:lang w:val="en-US"/>
              </w:rPr>
              <w:t xml:space="preserve"> </w:t>
            </w:r>
            <w:r w:rsidRPr="007D5686">
              <w:rPr>
                <w:rFonts w:asciiTheme="minorBidi" w:hAnsiTheme="minorBidi" w:cstheme="minorBidi"/>
                <w:sz w:val="18"/>
                <w:lang w:val="en-US"/>
              </w:rPr>
              <w:t>2496 MHz– 2690 MHz</w:t>
            </w:r>
          </w:p>
        </w:tc>
      </w:tr>
      <w:tr w:rsidR="009C62B2" w14:paraId="7DDA1E3B"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1525ECF"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eastAsia="SimSun" w:hAnsi="Arial" w:cs="Arial"/>
                <w:b/>
                <w:bCs/>
                <w:sz w:val="18"/>
                <w:szCs w:val="18"/>
                <w:vertAlign w:val="subscript"/>
                <w:lang w:val="en-US" w:eastAsia="zh-CN"/>
              </w:rPr>
              <w:t>D</w:t>
            </w:r>
            <w:r w:rsidRPr="006C68CC">
              <w:rPr>
                <w:rFonts w:ascii="Arial" w:hAnsi="Arial" w:cs="Arial"/>
                <w:b/>
                <w:bCs/>
                <w:sz w:val="18"/>
                <w:szCs w:val="18"/>
                <w:vertAlign w:val="subscript"/>
              </w:rPr>
              <w:t>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BEAF7" w14:textId="77777777" w:rsidR="009C62B2" w:rsidRPr="007D5686" w:rsidRDefault="009C62B2" w:rsidP="002D5D5E">
            <w:pPr>
              <w:keepNext/>
              <w:keepLines/>
              <w:spacing w:after="0"/>
              <w:jc w:val="center"/>
              <w:rPr>
                <w:rFonts w:asciiTheme="minorBidi" w:hAnsiTheme="minorBidi" w:cstheme="minorBidi"/>
                <w:sz w:val="18"/>
                <w:szCs w:val="18"/>
              </w:rPr>
            </w:pPr>
            <w:r>
              <w:rPr>
                <w:rFonts w:ascii="Arial" w:hAnsi="Arial" w:cs="Arial"/>
                <w:color w:val="000000"/>
                <w:sz w:val="18"/>
                <w:szCs w:val="18"/>
              </w:rPr>
              <w:t>617</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652</w:t>
            </w:r>
            <w:r w:rsidRPr="004D6DE3">
              <w:rPr>
                <w:rFonts w:ascii="Arial" w:hAnsi="Arial" w:cs="Arial"/>
                <w:color w:val="000000"/>
                <w:sz w:val="18"/>
                <w:szCs w:val="18"/>
              </w:rPr>
              <w:t xml:space="preserve"> MHz</w:t>
            </w:r>
          </w:p>
        </w:tc>
        <w:tc>
          <w:tcPr>
            <w:tcW w:w="2074" w:type="dxa"/>
            <w:tcBorders>
              <w:top w:val="nil"/>
              <w:left w:val="nil"/>
              <w:bottom w:val="single" w:sz="4" w:space="0" w:color="auto"/>
              <w:right w:val="single" w:sz="4" w:space="0" w:color="auto"/>
            </w:tcBorders>
            <w:shd w:val="clear" w:color="auto" w:fill="auto"/>
            <w:vAlign w:val="center"/>
          </w:tcPr>
          <w:p w14:paraId="0441CF50"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BBAF1C6"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r>
      <w:tr w:rsidR="009C62B2" w14:paraId="77BF9C7B" w14:textId="77777777" w:rsidTr="002D5D5E">
        <w:trPr>
          <w:trHeight w:val="56"/>
        </w:trPr>
        <w:tc>
          <w:tcPr>
            <w:tcW w:w="2437" w:type="dxa"/>
            <w:vMerge w:val="restart"/>
            <w:tcBorders>
              <w:top w:val="nil"/>
              <w:left w:val="single" w:sz="4" w:space="0" w:color="auto"/>
              <w:right w:val="single" w:sz="4" w:space="0" w:color="auto"/>
            </w:tcBorders>
            <w:shd w:val="clear" w:color="auto" w:fill="auto"/>
            <w:vAlign w:val="center"/>
          </w:tcPr>
          <w:p w14:paraId="33C6AD74"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67F903E5"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57175057"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347205E1" w14:textId="77777777" w:rsidR="009C62B2" w:rsidRDefault="009C62B2" w:rsidP="002D5D5E">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15584E46" w14:textId="77777777" w:rsidR="009C62B2" w:rsidRDefault="009C62B2" w:rsidP="002D5D5E">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9C62B2" w14:paraId="74122D9C" w14:textId="77777777" w:rsidTr="002D5D5E">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0CE31EB6" w14:textId="77777777" w:rsidR="009C62B2" w:rsidRDefault="009C62B2" w:rsidP="002D5D5E">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001DE1B2" w14:textId="77777777" w:rsidR="009C62B2" w:rsidRDefault="009C62B2" w:rsidP="002D5D5E">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15681846" w14:textId="77777777" w:rsidR="009C62B2" w:rsidRDefault="009C62B2" w:rsidP="002D5D5E">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577E828" w14:textId="77777777" w:rsidR="009C62B2" w:rsidRPr="007D5686" w:rsidRDefault="009C62B2" w:rsidP="002D5D5E">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0 – 190</w:t>
            </w:r>
          </w:p>
        </w:tc>
      </w:tr>
      <w:tr w:rsidR="009C62B2" w14:paraId="7F8057A4"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86CBF57"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7EF56E9A"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8A10FD8"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45E99BB9"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2E07E246"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9C62B2" w14:paraId="4E06B2B4"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9AF21F7"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4EB6F671" w14:textId="77777777" w:rsidR="009C62B2" w:rsidRPr="007D5686" w:rsidRDefault="009C62B2" w:rsidP="002D5D5E">
            <w:pPr>
              <w:keepNext/>
              <w:keepLines/>
              <w:spacing w:after="0"/>
              <w:jc w:val="center"/>
              <w:rPr>
                <w:rFonts w:asciiTheme="minorBidi" w:hAnsiTheme="minorBidi" w:cstheme="minorBidi"/>
                <w:sz w:val="18"/>
                <w:szCs w:val="18"/>
              </w:rPr>
            </w:pPr>
            <w:r>
              <w:rPr>
                <w:rFonts w:asciiTheme="minorBidi" w:hAnsiTheme="minorBidi" w:cstheme="minorBidi"/>
                <w:sz w:val="18"/>
                <w:lang w:val="en-US"/>
              </w:rPr>
              <w:t xml:space="preserve">473 MHz </w:t>
            </w:r>
            <w:r w:rsidRPr="007D5686">
              <w:rPr>
                <w:rFonts w:asciiTheme="minorBidi" w:hAnsiTheme="minorBidi" w:cstheme="minorBidi"/>
                <w:sz w:val="18"/>
                <w:lang w:val="en-US"/>
              </w:rPr>
              <w:t xml:space="preserve"> – </w:t>
            </w:r>
            <w:r>
              <w:rPr>
                <w:rFonts w:asciiTheme="minorBidi" w:hAnsiTheme="minorBidi" w:cstheme="minorBidi"/>
                <w:sz w:val="18"/>
                <w:lang w:val="en-US"/>
              </w:rPr>
              <w:t>663 MHz</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934AD" w14:textId="77777777" w:rsidR="009C62B2" w:rsidRPr="007D5686" w:rsidRDefault="009C62B2" w:rsidP="002D5D5E">
            <w:pPr>
              <w:keepNext/>
              <w:keepLines/>
              <w:spacing w:after="0"/>
              <w:jc w:val="center"/>
              <w:rPr>
                <w:rFonts w:asciiTheme="minorBidi" w:hAnsiTheme="minorBidi" w:cstheme="minorBidi"/>
                <w:sz w:val="18"/>
                <w:szCs w:val="18"/>
              </w:rPr>
            </w:pPr>
            <w:r>
              <w:rPr>
                <w:rFonts w:asciiTheme="minorBidi" w:hAnsiTheme="minorBidi" w:cstheme="minorBidi"/>
                <w:sz w:val="18"/>
                <w:lang w:val="en-US"/>
              </w:rPr>
              <w:t>698</w:t>
            </w:r>
            <w:r w:rsidRPr="007D5686">
              <w:rPr>
                <w:rFonts w:asciiTheme="minorBidi" w:hAnsiTheme="minorBidi" w:cstheme="minorBidi"/>
                <w:sz w:val="18"/>
                <w:lang w:val="en-US"/>
              </w:rPr>
              <w:t xml:space="preserve"> MHz – </w:t>
            </w:r>
            <w:r>
              <w:rPr>
                <w:rFonts w:asciiTheme="minorBidi" w:hAnsiTheme="minorBidi" w:cstheme="minorBidi"/>
                <w:sz w:val="18"/>
                <w:lang w:val="en-US"/>
              </w:rPr>
              <w:t>888</w:t>
            </w:r>
            <w:r w:rsidRPr="007D5686">
              <w:rPr>
                <w:rFonts w:asciiTheme="minorBidi" w:hAnsiTheme="minorBidi" w:cstheme="minorBidi"/>
                <w:sz w:val="18"/>
                <w:lang w:val="en-US"/>
              </w:rPr>
              <w:t xml:space="preserve"> MHz</w:t>
            </w:r>
          </w:p>
        </w:tc>
      </w:tr>
      <w:tr w:rsidR="009C62B2" w14:paraId="619D96BB" w14:textId="77777777" w:rsidTr="002D5D5E">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720285C5"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65D2C35C" w14:textId="77777777" w:rsidR="009C62B2" w:rsidRDefault="009C62B2" w:rsidP="002D5D5E">
            <w:pPr>
              <w:keepNext/>
              <w:keepLines/>
              <w:spacing w:after="0"/>
              <w:rPr>
                <w:rFonts w:ascii="Arial" w:hAnsi="Arial" w:cs="Arial"/>
                <w:sz w:val="18"/>
                <w:szCs w:val="18"/>
              </w:rPr>
            </w:pPr>
            <w:r>
              <w:rPr>
                <w:rFonts w:ascii="Arial" w:hAnsi="Arial" w:cs="Arial"/>
                <w:sz w:val="18"/>
                <w:szCs w:val="18"/>
              </w:rPr>
              <w:t>No issue</w:t>
            </w:r>
          </w:p>
        </w:tc>
      </w:tr>
      <w:tr w:rsidR="009C62B2" w14:paraId="1445040A" w14:textId="77777777" w:rsidTr="002D5D5E">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5AC7CDD" w14:textId="77777777" w:rsidR="009C62B2" w:rsidRDefault="009C62B2" w:rsidP="002D5D5E">
            <w:pPr>
              <w:pStyle w:val="TAN"/>
            </w:pPr>
            <w:r>
              <w:t xml:space="preserve">Note 1: If the two bands are not part of the same or adjacent band groups as defined in </w:t>
            </w:r>
            <w:r>
              <w:rPr>
                <w:rFonts w:eastAsia="SimSun" w:cs="Arial" w:hint="eastAsia"/>
                <w:szCs w:val="18"/>
                <w:lang w:val="en-US" w:eastAsia="zh-CN"/>
              </w:rPr>
              <w:t>table</w:t>
            </w:r>
            <w:r>
              <w:rPr>
                <w:rFonts w:cs="Arial" w:hint="eastAsia"/>
                <w:szCs w:val="18"/>
                <w:lang w:val="en-US" w:eastAsia="zh-CN"/>
              </w:rPr>
              <w:t xml:space="preserve"> A.1</w:t>
            </w:r>
            <w:r>
              <w:t>, the analysis can be ignored.</w:t>
            </w:r>
          </w:p>
          <w:p w14:paraId="753F30EE" w14:textId="77777777" w:rsidR="009C62B2" w:rsidRDefault="009C62B2" w:rsidP="002A3F10">
            <w:pPr>
              <w:pStyle w:val="TAN"/>
              <w:ind w:left="629" w:hanging="629"/>
            </w:pPr>
            <w:r>
              <w:t>Note 2: For contiguous intra-band ULCA, the minimum and maximum separation BW are 0MHz and Min(f</w:t>
            </w:r>
            <w:r w:rsidRPr="006C68CC">
              <w:rPr>
                <w:vertAlign w:val="subscript"/>
              </w:rPr>
              <w:t>y_high</w:t>
            </w:r>
            <w:r>
              <w:t>-f</w:t>
            </w:r>
            <w:r w:rsidRPr="006C68CC">
              <w:rPr>
                <w:vertAlign w:val="subscript"/>
              </w:rPr>
              <w:t>y_low</w:t>
            </w:r>
            <w:r>
              <w:t>, maximum aggregated BW) respectively.</w:t>
            </w:r>
          </w:p>
        </w:tc>
      </w:tr>
    </w:tbl>
    <w:p w14:paraId="648DF33D" w14:textId="77777777" w:rsidR="009C62B2" w:rsidRDefault="009C62B2" w:rsidP="009C62B2">
      <w:pPr>
        <w:rPr>
          <w:lang w:eastAsia="ko-KR"/>
        </w:rPr>
      </w:pPr>
    </w:p>
    <w:p w14:paraId="34B95D94" w14:textId="53FE417F" w:rsidR="009C62B2" w:rsidRPr="00417E56" w:rsidRDefault="009C62B2" w:rsidP="009C62B2">
      <w:pPr>
        <w:pStyle w:val="Heading4"/>
      </w:pPr>
      <w:bookmarkStart w:id="204" w:name="_Toc152686281"/>
      <w:bookmarkStart w:id="205" w:name="_Toc164898993"/>
      <w:bookmarkStart w:id="206" w:name="_Toc165032123"/>
      <w:bookmarkStart w:id="207" w:name="_Toc180420431"/>
      <w:r>
        <w:t>5.10.2.2</w:t>
      </w:r>
      <w:r>
        <w:tab/>
      </w:r>
      <w:r w:rsidRPr="00417E56">
        <w:t>REFSENS requirements</w:t>
      </w:r>
      <w:bookmarkEnd w:id="204"/>
      <w:bookmarkEnd w:id="205"/>
      <w:bookmarkEnd w:id="206"/>
      <w:bookmarkEnd w:id="207"/>
    </w:p>
    <w:p w14:paraId="4647B841" w14:textId="77777777" w:rsidR="009C62B2" w:rsidRPr="00C6400A" w:rsidRDefault="009C62B2" w:rsidP="009C62B2">
      <w:r w:rsidRPr="00C6400A">
        <w:t>Based</w:t>
      </w:r>
      <w:r>
        <w:t xml:space="preserve"> </w:t>
      </w:r>
      <w:r w:rsidRPr="00C6400A">
        <w:t xml:space="preserve">on </w:t>
      </w:r>
      <w:r>
        <w:t xml:space="preserve">the triple beat analysis of the added ULCA, </w:t>
      </w:r>
      <w:r>
        <w:rPr>
          <w:lang w:val="en-US" w:eastAsia="zh-CN"/>
        </w:rPr>
        <w:t>1</w:t>
      </w:r>
      <w:r w:rsidRPr="00BC22F5">
        <w:rPr>
          <w:vertAlign w:val="superscript"/>
          <w:lang w:val="en-US" w:eastAsia="zh-CN"/>
        </w:rPr>
        <w:t>st</w:t>
      </w:r>
      <w:r>
        <w:rPr>
          <w:lang w:eastAsia="ja-JP"/>
        </w:rPr>
        <w:t xml:space="preserve"> </w:t>
      </w:r>
      <w:r>
        <w:rPr>
          <w:lang w:eastAsia="ko-KR"/>
        </w:rPr>
        <w:t>order triple beat IMD is not falling into b</w:t>
      </w:r>
      <w:r>
        <w:t>ands n66 and n71, so there is no need to define MSD values.</w:t>
      </w:r>
    </w:p>
    <w:p w14:paraId="34FB1C8A" w14:textId="77777777" w:rsidR="008645DB" w:rsidRDefault="008645DB" w:rsidP="00126CBF">
      <w:pPr>
        <w:pStyle w:val="B1"/>
        <w:ind w:left="0" w:firstLine="0"/>
        <w:jc w:val="both"/>
        <w:rPr>
          <w:rFonts w:ascii="Arial" w:hAnsi="Arial" w:cs="Arial"/>
          <w:b/>
          <w:color w:val="FF0000"/>
          <w:sz w:val="24"/>
          <w:lang w:eastAsia="zh-CN"/>
        </w:rPr>
      </w:pPr>
    </w:p>
    <w:p w14:paraId="5330DE47" w14:textId="761B440C" w:rsidR="0066511E" w:rsidRDefault="0066511E" w:rsidP="0066511E">
      <w:pPr>
        <w:pStyle w:val="Heading2"/>
      </w:pPr>
      <w:bookmarkStart w:id="208" w:name="_Toc168053448"/>
      <w:bookmarkStart w:id="209" w:name="_Toc180420432"/>
      <w:bookmarkStart w:id="210" w:name="_Toc494295562"/>
      <w:bookmarkStart w:id="211" w:name="_Toc495923662"/>
      <w:bookmarkStart w:id="212" w:name="_Toc500344915"/>
      <w:bookmarkStart w:id="213" w:name="_Toc507677788"/>
      <w:bookmarkStart w:id="214" w:name="_Toc512349566"/>
      <w:r>
        <w:t>5.11</w:t>
      </w:r>
      <w:r>
        <w:tab/>
        <w:t>CA_n1-n41-n</w:t>
      </w:r>
      <w:bookmarkEnd w:id="208"/>
      <w:r>
        <w:t>78</w:t>
      </w:r>
      <w:bookmarkEnd w:id="209"/>
    </w:p>
    <w:p w14:paraId="14CC1ED7" w14:textId="3A812D27" w:rsidR="0066511E" w:rsidRDefault="0066511E" w:rsidP="0066511E">
      <w:pPr>
        <w:pStyle w:val="Heading3"/>
        <w:rPr>
          <w:rFonts w:cs="Arial"/>
          <w:szCs w:val="28"/>
          <w:lang w:val="en-US" w:eastAsia="zh-CN"/>
        </w:rPr>
      </w:pPr>
      <w:bookmarkStart w:id="215" w:name="_Toc168053449"/>
      <w:bookmarkStart w:id="216" w:name="_Toc180420433"/>
      <w:r w:rsidRPr="006C68CC">
        <w:rPr>
          <w:rFonts w:cs="Arial"/>
          <w:szCs w:val="28"/>
          <w:lang w:val="en-US" w:eastAsia="zh-CN"/>
        </w:rPr>
        <w:t>5.</w:t>
      </w:r>
      <w:r>
        <w:rPr>
          <w:rFonts w:cs="Arial"/>
          <w:szCs w:val="28"/>
          <w:lang w:val="en-US" w:eastAsia="zh-CN"/>
        </w:rPr>
        <w:t>11</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15"/>
      <w:bookmarkEnd w:id="216"/>
    </w:p>
    <w:p w14:paraId="75C7D7CC" w14:textId="0E4183DC" w:rsidR="0066511E" w:rsidRPr="006C68CC" w:rsidRDefault="0066511E" w:rsidP="0066511E">
      <w:pPr>
        <w:pStyle w:val="Heading4"/>
      </w:pPr>
      <w:bookmarkStart w:id="217" w:name="_Toc168053450"/>
      <w:bookmarkStart w:id="218" w:name="_Toc180420434"/>
      <w:r>
        <w:t>5.11.1.1</w:t>
      </w:r>
      <w:r>
        <w:tab/>
      </w:r>
      <w:r w:rsidRPr="006C68CC">
        <w:t>Operating bands for CA</w:t>
      </w:r>
      <w:bookmarkEnd w:id="217"/>
      <w:bookmarkEnd w:id="218"/>
    </w:p>
    <w:p w14:paraId="0EAEA812" w14:textId="77777777" w:rsidR="0066511E" w:rsidRPr="006B2118" w:rsidRDefault="0066511E" w:rsidP="0066511E">
      <w:pPr>
        <w:rPr>
          <w:lang w:eastAsia="zh-CN"/>
        </w:rPr>
      </w:pPr>
      <w:r>
        <w:rPr>
          <w:lang w:eastAsia="zh-CN"/>
        </w:rPr>
        <w:t xml:space="preserve">When adding CA_n1-n41-n78 to </w:t>
      </w:r>
      <w:r w:rsidRPr="00A1115A">
        <w:rPr>
          <w:bCs/>
        </w:rPr>
        <w:t>Table 5.2A.2.2-1</w:t>
      </w:r>
      <w:r>
        <w:rPr>
          <w:bCs/>
        </w:rPr>
        <w:t xml:space="preserve"> in 38.101-1, </w:t>
      </w:r>
      <w:r>
        <w:rPr>
          <w:lang w:eastAsia="zh-CN"/>
        </w:rPr>
        <w:t>it must be marked with Note 3 as CA_n1-n41-n78</w:t>
      </w:r>
      <w:r w:rsidRPr="006B2118">
        <w:rPr>
          <w:vertAlign w:val="superscript"/>
          <w:lang w:eastAsia="zh-CN"/>
        </w:rPr>
        <w:t>3</w:t>
      </w:r>
      <w:r w:rsidRPr="0042639A">
        <w:rPr>
          <w:lang w:eastAsia="zh-CN"/>
        </w:rPr>
        <w:t>.</w:t>
      </w:r>
    </w:p>
    <w:p w14:paraId="5D7270DC" w14:textId="2E4551F1" w:rsidR="0066511E" w:rsidRPr="0066511E" w:rsidRDefault="0066511E" w:rsidP="0066511E">
      <w:pPr>
        <w:pStyle w:val="TH"/>
        <w:rPr>
          <w:rFonts w:cs="Arial"/>
        </w:rPr>
      </w:pPr>
      <w:r>
        <w:rPr>
          <w:rFonts w:cs="Arial"/>
        </w:rPr>
        <w:t xml:space="preserve">Table </w:t>
      </w:r>
      <w:r w:rsidRPr="006C68CC">
        <w:rPr>
          <w:rFonts w:cs="Arial"/>
        </w:rPr>
        <w:t>5.</w:t>
      </w:r>
      <w:r>
        <w:rPr>
          <w:rFonts w:cs="Arial"/>
        </w:rPr>
        <w:t>11.</w:t>
      </w:r>
      <w:r w:rsidRPr="006C68CC">
        <w:rPr>
          <w:rFonts w:cs="Arial"/>
        </w:rPr>
        <w:t>1</w:t>
      </w:r>
      <w:r>
        <w:rPr>
          <w:rFonts w:cs="Arial"/>
        </w:rPr>
        <w:t>.1-1</w:t>
      </w:r>
      <w:r w:rsidRPr="0066511E">
        <w:rPr>
          <w:rFonts w:cs="Arial"/>
        </w:rPr>
        <w:t xml:space="preserve">: </w:t>
      </w:r>
      <w:r w:rsidRPr="006C68CC">
        <w:rPr>
          <w:rFonts w:cs="Arial"/>
        </w:rPr>
        <w:t>CA band combination constituent bands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6511E" w14:paraId="628B8C81" w14:textId="77777777" w:rsidTr="002D5D5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A609C37" w14:textId="77777777" w:rsidR="0066511E" w:rsidRDefault="0066511E" w:rsidP="002D5D5E">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75599DC" w14:textId="77777777" w:rsidR="0066511E" w:rsidRDefault="0066511E" w:rsidP="002D5D5E">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9FC6962" w14:textId="77777777" w:rsidR="0066511E" w:rsidRDefault="0066511E" w:rsidP="002D5D5E">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63B3FD" w14:textId="77777777" w:rsidR="0066511E" w:rsidRDefault="0066511E" w:rsidP="002D5D5E">
            <w:pPr>
              <w:pStyle w:val="TAH"/>
              <w:rPr>
                <w:rFonts w:eastAsia="Malgun Gothic" w:cs="Arial"/>
              </w:rPr>
            </w:pPr>
            <w:r>
              <w:rPr>
                <w:rFonts w:eastAsia="Malgun Gothic" w:cs="Arial"/>
              </w:rPr>
              <w:t>Duplex</w:t>
            </w:r>
          </w:p>
          <w:p w14:paraId="72FCAD26" w14:textId="77777777" w:rsidR="0066511E" w:rsidRDefault="0066511E" w:rsidP="002D5D5E">
            <w:pPr>
              <w:pStyle w:val="TAH"/>
              <w:rPr>
                <w:rFonts w:ascii="Times New Roman" w:eastAsia="Malgun Gothic" w:hAnsi="Times New Roman"/>
              </w:rPr>
            </w:pPr>
            <w:r>
              <w:rPr>
                <w:rFonts w:eastAsia="Malgun Gothic" w:cs="Arial"/>
              </w:rPr>
              <w:t>mode</w:t>
            </w:r>
          </w:p>
        </w:tc>
      </w:tr>
      <w:tr w:rsidR="0066511E" w14:paraId="3E9B2F5B" w14:textId="77777777" w:rsidTr="002D5D5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E9A1AE4" w14:textId="77777777" w:rsidR="0066511E" w:rsidRDefault="0066511E" w:rsidP="002D5D5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9065121" w14:textId="77777777" w:rsidR="0066511E" w:rsidRDefault="0066511E" w:rsidP="002D5D5E">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2633096" w14:textId="77777777" w:rsidR="0066511E" w:rsidRDefault="0066511E" w:rsidP="002D5D5E">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24BBCEA" w14:textId="77777777" w:rsidR="0066511E" w:rsidRDefault="0066511E" w:rsidP="002D5D5E">
            <w:pPr>
              <w:pStyle w:val="TAH"/>
              <w:rPr>
                <w:rFonts w:ascii="Times New Roman" w:eastAsia="Malgun Gothic" w:hAnsi="Times New Roman"/>
              </w:rPr>
            </w:pPr>
          </w:p>
        </w:tc>
      </w:tr>
      <w:tr w:rsidR="0066511E" w14:paraId="67E0F541" w14:textId="77777777" w:rsidTr="002D5D5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274816F" w14:textId="77777777" w:rsidR="0066511E" w:rsidRDefault="0066511E" w:rsidP="002D5D5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A967530" w14:textId="77777777" w:rsidR="0066511E" w:rsidRDefault="0066511E" w:rsidP="002D5D5E">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91A818F" w14:textId="77777777" w:rsidR="0066511E" w:rsidRDefault="0066511E" w:rsidP="002D5D5E">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8E943F6" w14:textId="77777777" w:rsidR="0066511E" w:rsidRDefault="0066511E" w:rsidP="002D5D5E">
            <w:pPr>
              <w:pStyle w:val="TAH"/>
              <w:rPr>
                <w:rFonts w:ascii="Times New Roman" w:eastAsia="Malgun Gothic" w:hAnsi="Times New Roman"/>
              </w:rPr>
            </w:pPr>
          </w:p>
        </w:tc>
      </w:tr>
      <w:tr w:rsidR="0066511E" w14:paraId="738FC23D" w14:textId="77777777" w:rsidTr="002D5D5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C2DA3FE" w14:textId="77777777" w:rsidR="0066511E" w:rsidRDefault="0066511E" w:rsidP="002D5D5E">
            <w:pPr>
              <w:keepNext/>
              <w:keepLines/>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sz="4" w:space="0" w:color="auto"/>
              <w:left w:val="single" w:sz="4" w:space="0" w:color="auto"/>
              <w:bottom w:val="single" w:sz="4" w:space="0" w:color="auto"/>
              <w:right w:val="nil"/>
            </w:tcBorders>
            <w:vAlign w:val="center"/>
          </w:tcPr>
          <w:p w14:paraId="3DF917E6" w14:textId="77777777" w:rsidR="0066511E" w:rsidRDefault="0066511E" w:rsidP="002D5D5E">
            <w:pPr>
              <w:keepNext/>
              <w:keepLines/>
              <w:spacing w:after="0"/>
              <w:jc w:val="center"/>
              <w:rPr>
                <w:sz w:val="18"/>
                <w:lang w:eastAsia="ja-JP"/>
              </w:rPr>
            </w:pPr>
            <w:r>
              <w:rPr>
                <w:rFonts w:ascii="Arial"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1816971E" w14:textId="77777777" w:rsidR="0066511E" w:rsidRDefault="0066511E" w:rsidP="002D5D5E">
            <w:pPr>
              <w:keepNext/>
              <w:keepLines/>
              <w:spacing w:after="0"/>
              <w:jc w:val="center"/>
              <w:rPr>
                <w:rFonts w:eastAsia="SimSun"/>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5B01518" w14:textId="77777777" w:rsidR="0066511E" w:rsidRDefault="0066511E" w:rsidP="002D5D5E">
            <w:pPr>
              <w:keepNext/>
              <w:keepLines/>
              <w:spacing w:after="0"/>
              <w:jc w:val="center"/>
              <w:rPr>
                <w:sz w:val="18"/>
                <w:lang w:eastAsia="ja-JP"/>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3F26003A" w14:textId="77777777" w:rsidR="0066511E" w:rsidRDefault="0066511E" w:rsidP="002D5D5E">
            <w:pPr>
              <w:keepNext/>
              <w:keepLines/>
              <w:spacing w:after="0"/>
              <w:jc w:val="center"/>
              <w:rPr>
                <w:sz w:val="18"/>
                <w:lang w:eastAsia="ja-JP"/>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2FE387FD"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6E4C35C" w14:textId="77777777" w:rsidR="0066511E" w:rsidRDefault="0066511E" w:rsidP="002D5D5E">
            <w:pPr>
              <w:keepNext/>
              <w:keepLines/>
              <w:spacing w:after="0"/>
              <w:jc w:val="center"/>
              <w:rPr>
                <w:sz w:val="18"/>
                <w:lang w:eastAsia="ja-JP"/>
              </w:rPr>
            </w:pPr>
            <w:r>
              <w:rPr>
                <w:rFonts w:ascii="Arial"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51278114" w14:textId="77777777" w:rsidR="0066511E" w:rsidRDefault="0066511E" w:rsidP="002D5D5E">
            <w:pPr>
              <w:keepNext/>
              <w:keepLines/>
              <w:spacing w:after="0"/>
              <w:jc w:val="center"/>
              <w:rPr>
                <w:sz w:val="18"/>
                <w:lang w:eastAsia="ja-JP"/>
              </w:rPr>
            </w:pPr>
            <w:r>
              <w:rPr>
                <w:rFonts w:ascii="Arial" w:hAnsi="Arial" w:cs="Arial"/>
                <w:color w:val="000000"/>
                <w:sz w:val="18"/>
                <w:szCs w:val="18"/>
              </w:rPr>
              <w:t>FDD</w:t>
            </w:r>
          </w:p>
        </w:tc>
      </w:tr>
      <w:tr w:rsidR="0066511E" w14:paraId="05FF6D09" w14:textId="77777777" w:rsidTr="002D5D5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D1BA687" w14:textId="77777777" w:rsidR="0066511E" w:rsidRDefault="0066511E" w:rsidP="002D5D5E">
            <w:pPr>
              <w:keepNext/>
              <w:keepLines/>
              <w:spacing w:after="0"/>
              <w:jc w:val="center"/>
              <w:rPr>
                <w:rFonts w:ascii="Arial" w:hAnsi="Arial" w:cs="Arial"/>
                <w:sz w:val="18"/>
                <w:lang w:val="en-US" w:eastAsia="zh-CN"/>
              </w:rPr>
            </w:pPr>
            <w:bookmarkStart w:id="219" w:name="OLE_LINK1" w:colFirst="0" w:colLast="7"/>
            <w:r>
              <w:rPr>
                <w:rFonts w:ascii="Arial" w:hAnsi="Arial" w:cs="Arial"/>
                <w:color w:val="000000"/>
                <w:sz w:val="18"/>
                <w:szCs w:val="18"/>
              </w:rPr>
              <w:t>n41</w:t>
            </w:r>
          </w:p>
        </w:tc>
        <w:tc>
          <w:tcPr>
            <w:tcW w:w="1088" w:type="dxa"/>
            <w:tcBorders>
              <w:top w:val="single" w:sz="4" w:space="0" w:color="auto"/>
              <w:left w:val="single" w:sz="4" w:space="0" w:color="auto"/>
              <w:bottom w:val="single" w:sz="4" w:space="0" w:color="auto"/>
              <w:right w:val="nil"/>
            </w:tcBorders>
            <w:vAlign w:val="center"/>
          </w:tcPr>
          <w:p w14:paraId="58D0795C" w14:textId="77777777" w:rsidR="0066511E" w:rsidRDefault="0066511E" w:rsidP="002D5D5E">
            <w:pPr>
              <w:keepNext/>
              <w:keepLines/>
              <w:spacing w:after="0"/>
              <w:jc w:val="center"/>
              <w:rPr>
                <w:sz w:val="18"/>
                <w:lang w:eastAsia="ja-JP"/>
              </w:rPr>
            </w:pPr>
            <w:r>
              <w:rPr>
                <w:rFonts w:ascii="Arial" w:hAnsi="Arial" w:cs="Arial"/>
                <w:color w:val="000000"/>
                <w:sz w:val="18"/>
                <w:szCs w:val="18"/>
              </w:rPr>
              <w:t>2496 MHz</w:t>
            </w:r>
          </w:p>
        </w:tc>
        <w:tc>
          <w:tcPr>
            <w:tcW w:w="295" w:type="dxa"/>
            <w:tcBorders>
              <w:top w:val="single" w:sz="4" w:space="0" w:color="auto"/>
              <w:left w:val="nil"/>
              <w:bottom w:val="single" w:sz="4" w:space="0" w:color="auto"/>
              <w:right w:val="nil"/>
            </w:tcBorders>
            <w:vAlign w:val="center"/>
          </w:tcPr>
          <w:p w14:paraId="50CCA30D"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5980163" w14:textId="77777777" w:rsidR="0066511E" w:rsidRDefault="0066511E" w:rsidP="002D5D5E">
            <w:pPr>
              <w:keepNext/>
              <w:keepLines/>
              <w:spacing w:after="0"/>
              <w:jc w:val="center"/>
              <w:rPr>
                <w:sz w:val="18"/>
                <w:lang w:eastAsia="ja-JP"/>
              </w:rPr>
            </w:pPr>
            <w:r>
              <w:rPr>
                <w:rFonts w:ascii="Arial" w:hAnsi="Arial" w:cs="Arial"/>
                <w:color w:val="000000"/>
                <w:sz w:val="18"/>
                <w:szCs w:val="18"/>
              </w:rPr>
              <w:t>2690 MHz</w:t>
            </w:r>
          </w:p>
        </w:tc>
        <w:tc>
          <w:tcPr>
            <w:tcW w:w="1231" w:type="dxa"/>
            <w:tcBorders>
              <w:top w:val="single" w:sz="4" w:space="0" w:color="auto"/>
              <w:left w:val="single" w:sz="4" w:space="0" w:color="auto"/>
              <w:bottom w:val="single" w:sz="4" w:space="0" w:color="auto"/>
              <w:right w:val="nil"/>
            </w:tcBorders>
            <w:vAlign w:val="center"/>
          </w:tcPr>
          <w:p w14:paraId="437A20BC" w14:textId="77777777" w:rsidR="0066511E" w:rsidRDefault="0066511E" w:rsidP="002D5D5E">
            <w:pPr>
              <w:keepNext/>
              <w:keepLines/>
              <w:spacing w:after="0"/>
              <w:jc w:val="center"/>
              <w:rPr>
                <w:sz w:val="18"/>
                <w:lang w:eastAsia="ja-JP"/>
              </w:rPr>
            </w:pPr>
            <w:r>
              <w:rPr>
                <w:rFonts w:ascii="Arial" w:hAnsi="Arial" w:cs="Arial"/>
                <w:color w:val="000000"/>
                <w:sz w:val="18"/>
                <w:szCs w:val="18"/>
              </w:rPr>
              <w:t>2496 MHz</w:t>
            </w:r>
          </w:p>
        </w:tc>
        <w:tc>
          <w:tcPr>
            <w:tcW w:w="355" w:type="dxa"/>
            <w:tcBorders>
              <w:top w:val="single" w:sz="4" w:space="0" w:color="auto"/>
              <w:left w:val="nil"/>
              <w:bottom w:val="single" w:sz="4" w:space="0" w:color="auto"/>
              <w:right w:val="nil"/>
            </w:tcBorders>
            <w:vAlign w:val="center"/>
          </w:tcPr>
          <w:p w14:paraId="3F46AA1C"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4F8B789" w14:textId="77777777" w:rsidR="0066511E" w:rsidRDefault="0066511E" w:rsidP="002D5D5E">
            <w:pPr>
              <w:keepNext/>
              <w:keepLines/>
              <w:spacing w:after="0"/>
              <w:jc w:val="center"/>
              <w:rPr>
                <w:sz w:val="18"/>
                <w:lang w:eastAsia="ja-JP"/>
              </w:rPr>
            </w:pPr>
            <w:r>
              <w:rPr>
                <w:rFonts w:ascii="Arial"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4A5C190" w14:textId="77777777" w:rsidR="0066511E" w:rsidRDefault="0066511E" w:rsidP="002D5D5E">
            <w:pPr>
              <w:keepNext/>
              <w:keepLines/>
              <w:spacing w:after="0"/>
              <w:jc w:val="center"/>
              <w:rPr>
                <w:sz w:val="18"/>
                <w:lang w:eastAsia="ja-JP"/>
              </w:rPr>
            </w:pPr>
            <w:r>
              <w:rPr>
                <w:rFonts w:ascii="Arial" w:hAnsi="Arial" w:cs="Arial"/>
                <w:color w:val="000000"/>
                <w:sz w:val="18"/>
                <w:szCs w:val="18"/>
              </w:rPr>
              <w:t>TDD</w:t>
            </w:r>
          </w:p>
        </w:tc>
      </w:tr>
      <w:bookmarkEnd w:id="219"/>
      <w:tr w:rsidR="0066511E" w14:paraId="14EE0ED9" w14:textId="77777777" w:rsidTr="002D5D5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3069CD4" w14:textId="77777777" w:rsidR="0066511E" w:rsidRDefault="0066511E" w:rsidP="002D5D5E">
            <w:pPr>
              <w:keepNext/>
              <w:keepLines/>
              <w:spacing w:after="0"/>
              <w:jc w:val="center"/>
              <w:rPr>
                <w:rFonts w:ascii="Arial" w:hAnsi="Arial" w:cs="Arial"/>
                <w:sz w:val="18"/>
                <w:lang w:val="en-US" w:eastAsia="zh-CN"/>
              </w:rPr>
            </w:pPr>
            <w:r>
              <w:rPr>
                <w:rFonts w:ascii="Arial" w:hAnsi="Arial" w:cs="Arial"/>
                <w:color w:val="000000"/>
                <w:sz w:val="18"/>
                <w:szCs w:val="18"/>
              </w:rPr>
              <w:t>n78</w:t>
            </w:r>
          </w:p>
        </w:tc>
        <w:tc>
          <w:tcPr>
            <w:tcW w:w="1088" w:type="dxa"/>
            <w:tcBorders>
              <w:top w:val="single" w:sz="4" w:space="0" w:color="auto"/>
              <w:left w:val="single" w:sz="4" w:space="0" w:color="auto"/>
              <w:bottom w:val="single" w:sz="4" w:space="0" w:color="auto"/>
              <w:right w:val="nil"/>
            </w:tcBorders>
            <w:vAlign w:val="center"/>
          </w:tcPr>
          <w:p w14:paraId="1FBB5173" w14:textId="77777777" w:rsidR="0066511E" w:rsidRDefault="0066511E" w:rsidP="002D5D5E">
            <w:pPr>
              <w:keepNext/>
              <w:keepLines/>
              <w:spacing w:after="0"/>
              <w:jc w:val="center"/>
              <w:rPr>
                <w:sz w:val="18"/>
                <w:lang w:eastAsia="ja-JP"/>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703079D9" w14:textId="77777777" w:rsidR="0066511E" w:rsidRDefault="0066511E" w:rsidP="002D5D5E">
            <w:pPr>
              <w:keepNext/>
              <w:keepLines/>
              <w:spacing w:after="0"/>
              <w:jc w:val="center"/>
              <w:rPr>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EBF6834" w14:textId="77777777" w:rsidR="0066511E" w:rsidRDefault="0066511E" w:rsidP="002D5D5E">
            <w:pPr>
              <w:keepNext/>
              <w:keepLines/>
              <w:spacing w:after="0"/>
              <w:jc w:val="center"/>
              <w:rPr>
                <w:sz w:val="18"/>
                <w:lang w:eastAsia="ja-JP"/>
              </w:rPr>
            </w:pPr>
            <w:r>
              <w:rPr>
                <w:rFonts w:ascii="Arial"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600D5BCB" w14:textId="77777777" w:rsidR="0066511E" w:rsidRDefault="0066511E" w:rsidP="002D5D5E">
            <w:pPr>
              <w:keepNext/>
              <w:keepLines/>
              <w:spacing w:after="0"/>
              <w:jc w:val="center"/>
              <w:rPr>
                <w:sz w:val="18"/>
                <w:lang w:eastAsia="ja-JP"/>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7B8770D4"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6007F69" w14:textId="77777777" w:rsidR="0066511E" w:rsidRDefault="0066511E" w:rsidP="002D5D5E">
            <w:pPr>
              <w:keepNext/>
              <w:keepLines/>
              <w:spacing w:after="0"/>
              <w:jc w:val="center"/>
              <w:rPr>
                <w:sz w:val="18"/>
                <w:lang w:eastAsia="ja-JP"/>
              </w:rPr>
            </w:pPr>
            <w:r>
              <w:rPr>
                <w:rFonts w:ascii="Arial" w:hAnsi="Arial" w:cs="Arial"/>
                <w:color w:val="000000"/>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2C24A581" w14:textId="77777777" w:rsidR="0066511E" w:rsidRDefault="0066511E" w:rsidP="002D5D5E">
            <w:pPr>
              <w:keepNext/>
              <w:keepLines/>
              <w:spacing w:after="0"/>
              <w:jc w:val="center"/>
              <w:rPr>
                <w:sz w:val="18"/>
                <w:lang w:eastAsia="ja-JP"/>
              </w:rPr>
            </w:pPr>
            <w:r>
              <w:rPr>
                <w:rFonts w:ascii="Arial" w:hAnsi="Arial" w:cs="Arial"/>
                <w:color w:val="000000"/>
                <w:sz w:val="18"/>
                <w:szCs w:val="18"/>
              </w:rPr>
              <w:t>TDD</w:t>
            </w:r>
          </w:p>
        </w:tc>
      </w:tr>
    </w:tbl>
    <w:p w14:paraId="0BBC4B2A" w14:textId="77777777" w:rsidR="0066511E" w:rsidRDefault="0066511E" w:rsidP="0066511E">
      <w:pPr>
        <w:rPr>
          <w:lang w:eastAsia="zh-CN"/>
        </w:rPr>
      </w:pPr>
      <w:r w:rsidRPr="002A3A4E">
        <w:rPr>
          <w:u w:val="single"/>
          <w:lang w:eastAsia="zh-CN"/>
        </w:rPr>
        <w:t>This combination support</w:t>
      </w:r>
      <w:r>
        <w:rPr>
          <w:u w:val="single"/>
          <w:lang w:eastAsia="zh-CN"/>
        </w:rPr>
        <w:t>s</w:t>
      </w:r>
      <w:r w:rsidRPr="002A3A4E">
        <w:rPr>
          <w:u w:val="single"/>
          <w:lang w:eastAsia="zh-CN"/>
        </w:rPr>
        <w:t xml:space="preserve"> inter-band carrier aggregation with mandatory simultaneous Rx/Tx capability.</w:t>
      </w:r>
      <w:r w:rsidRPr="002A3A4E">
        <w:rPr>
          <w:lang w:eastAsia="zh-CN"/>
        </w:rPr>
        <w:t> </w:t>
      </w:r>
    </w:p>
    <w:p w14:paraId="519C43CD" w14:textId="159B1270" w:rsidR="0066511E" w:rsidRDefault="0066511E" w:rsidP="0066511E">
      <w:pPr>
        <w:pStyle w:val="Heading4"/>
      </w:pPr>
      <w:bookmarkStart w:id="220" w:name="_Toc168053451"/>
      <w:bookmarkStart w:id="221" w:name="_Toc180420435"/>
      <w:r>
        <w:lastRenderedPageBreak/>
        <w:t>5.11.1.2</w:t>
      </w:r>
      <w:r>
        <w:tab/>
      </w:r>
      <w:r w:rsidRPr="006C68CC">
        <w:t>Channel bandwidths per operating band for CA</w:t>
      </w:r>
      <w:bookmarkEnd w:id="220"/>
      <w:bookmarkEnd w:id="221"/>
    </w:p>
    <w:p w14:paraId="72E1FC7E" w14:textId="3C4F2B38" w:rsidR="0066511E" w:rsidRPr="006C68CC" w:rsidRDefault="0066511E" w:rsidP="0066511E">
      <w:pPr>
        <w:pStyle w:val="TH"/>
        <w:rPr>
          <w:rFonts w:cs="Arial"/>
        </w:rPr>
      </w:pPr>
      <w:r>
        <w:rPr>
          <w:rFonts w:cs="Arial"/>
        </w:rPr>
        <w:t xml:space="preserve">Table </w:t>
      </w:r>
      <w:r w:rsidRPr="006C68CC">
        <w:rPr>
          <w:rFonts w:cs="Arial"/>
        </w:rPr>
        <w:t>5.</w:t>
      </w:r>
      <w:r>
        <w:rPr>
          <w:rFonts w:cs="Arial"/>
        </w:rPr>
        <w:t>11</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6511E" w14:paraId="0A088736"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2A052A0" w14:textId="77777777" w:rsidR="0066511E" w:rsidRDefault="0066511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8EB0D9" w14:textId="77777777" w:rsidR="0066511E" w:rsidRDefault="0066511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C233DCF" w14:textId="77777777" w:rsidR="0066511E" w:rsidRDefault="0066511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072B42" w14:textId="77777777" w:rsidR="0066511E" w:rsidRDefault="0066511E" w:rsidP="002D5D5E">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1133C98" w14:textId="77777777" w:rsidR="0066511E" w:rsidRDefault="0066511E" w:rsidP="002D5D5E">
            <w:pPr>
              <w:pStyle w:val="TAH"/>
              <w:rPr>
                <w:szCs w:val="18"/>
                <w:lang w:val="en-US" w:eastAsia="zh-CN"/>
              </w:rPr>
            </w:pPr>
            <w:r>
              <w:t>Bandwidth combination set</w:t>
            </w:r>
          </w:p>
        </w:tc>
      </w:tr>
      <w:tr w:rsidR="0066511E" w14:paraId="0033EBB8" w14:textId="77777777" w:rsidTr="002D5D5E">
        <w:trPr>
          <w:trHeight w:val="187"/>
        </w:trPr>
        <w:tc>
          <w:tcPr>
            <w:tcW w:w="1983" w:type="dxa"/>
            <w:tcBorders>
              <w:top w:val="single" w:sz="4" w:space="0" w:color="auto"/>
              <w:left w:val="single" w:sz="4" w:space="0" w:color="auto"/>
              <w:bottom w:val="nil"/>
              <w:right w:val="single" w:sz="4" w:space="0" w:color="auto"/>
            </w:tcBorders>
            <w:shd w:val="clear" w:color="auto" w:fill="auto"/>
          </w:tcPr>
          <w:p w14:paraId="0437DCFE" w14:textId="77777777" w:rsidR="0066511E" w:rsidRPr="00B00CBD" w:rsidRDefault="0066511E" w:rsidP="002D5D5E">
            <w:pPr>
              <w:pStyle w:val="TAC"/>
              <w:rPr>
                <w:rFonts w:eastAsia="SimSun" w:cs="Arial"/>
                <w:szCs w:val="18"/>
                <w:lang w:val="en-US" w:eastAsia="zh-CN"/>
              </w:rPr>
            </w:pPr>
            <w:r w:rsidRPr="00B00CBD">
              <w:rPr>
                <w:rFonts w:cs="Arial"/>
                <w:szCs w:val="18"/>
                <w:lang w:val="en-US" w:eastAsia="zh-CN"/>
              </w:rPr>
              <w:t>CA_n1A-n</w:t>
            </w:r>
            <w:r>
              <w:rPr>
                <w:rFonts w:cs="Arial"/>
                <w:szCs w:val="18"/>
                <w:lang w:val="en-US" w:eastAsia="zh-CN"/>
              </w:rPr>
              <w:t>41</w:t>
            </w:r>
            <w:r w:rsidRPr="00B00CBD">
              <w:rPr>
                <w:rFonts w:cs="Arial"/>
                <w:szCs w:val="18"/>
                <w:lang w:val="en-US" w:eastAsia="zh-CN"/>
              </w:rPr>
              <w:t>A-n78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59C7D" w14:textId="77777777" w:rsidR="0066511E" w:rsidRPr="00B00CBD" w:rsidRDefault="0066511E" w:rsidP="002D5D5E">
            <w:pPr>
              <w:pStyle w:val="TAC"/>
              <w:rPr>
                <w:rFonts w:cs="Arial"/>
                <w:szCs w:val="18"/>
                <w:lang w:val="es-US" w:eastAsia="zh-CN"/>
              </w:rPr>
            </w:pPr>
            <w:r w:rsidRPr="00B00CBD">
              <w:rPr>
                <w:rFonts w:cs="Arial"/>
                <w:szCs w:val="18"/>
                <w:lang w:val="es-US" w:eastAsia="zh-CN"/>
              </w:rPr>
              <w:t>CA_n1A-n</w:t>
            </w:r>
            <w:r>
              <w:rPr>
                <w:rFonts w:cs="Arial"/>
                <w:szCs w:val="18"/>
                <w:lang w:val="es-US" w:eastAsia="zh-CN"/>
              </w:rPr>
              <w:t>41</w:t>
            </w:r>
            <w:r w:rsidRPr="00B00CBD">
              <w:rPr>
                <w:rFonts w:cs="Arial"/>
                <w:szCs w:val="18"/>
                <w:lang w:val="es-US" w:eastAsia="zh-CN"/>
              </w:rPr>
              <w:t>A</w:t>
            </w:r>
          </w:p>
          <w:p w14:paraId="33F16BA9" w14:textId="77777777" w:rsidR="0066511E" w:rsidRPr="00B00CBD" w:rsidRDefault="0066511E" w:rsidP="002D5D5E">
            <w:pPr>
              <w:pStyle w:val="TAC"/>
              <w:rPr>
                <w:rFonts w:cs="Arial"/>
                <w:szCs w:val="18"/>
                <w:lang w:val="es-US" w:eastAsia="zh-CN"/>
              </w:rPr>
            </w:pPr>
            <w:r w:rsidRPr="00B00CBD">
              <w:rPr>
                <w:rFonts w:cs="Arial"/>
                <w:szCs w:val="18"/>
                <w:lang w:val="es-US" w:eastAsia="zh-CN"/>
              </w:rPr>
              <w:t>CA_n1A-n78A</w:t>
            </w:r>
          </w:p>
          <w:p w14:paraId="4FBBFCCC" w14:textId="77777777" w:rsidR="0066511E" w:rsidRDefault="0066511E" w:rsidP="002D5D5E">
            <w:pPr>
              <w:pStyle w:val="TAC"/>
              <w:rPr>
                <w:rFonts w:cs="Arial"/>
                <w:szCs w:val="18"/>
                <w:lang w:val="en-US" w:eastAsia="zh-CN"/>
              </w:rPr>
            </w:pPr>
            <w:r w:rsidRPr="00B00CBD">
              <w:rPr>
                <w:rFonts w:cs="Arial"/>
                <w:szCs w:val="18"/>
                <w:lang w:val="en-US" w:eastAsia="zh-CN"/>
              </w:rPr>
              <w:t>CA_n</w:t>
            </w:r>
            <w:r>
              <w:rPr>
                <w:rFonts w:cs="Arial"/>
                <w:szCs w:val="18"/>
                <w:lang w:val="en-US" w:eastAsia="zh-CN"/>
              </w:rPr>
              <w:t>41</w:t>
            </w:r>
            <w:r w:rsidRPr="00B00CBD">
              <w:rPr>
                <w:rFonts w:cs="Arial"/>
                <w:szCs w:val="18"/>
                <w:lang w:val="en-US" w:eastAsia="zh-CN"/>
              </w:rPr>
              <w:t>A-n78A</w:t>
            </w:r>
          </w:p>
          <w:p w14:paraId="79DE061B" w14:textId="77777777" w:rsidR="0066511E" w:rsidRPr="00B00CBD" w:rsidRDefault="0066511E" w:rsidP="002D5D5E">
            <w:pPr>
              <w:pStyle w:val="TAC"/>
              <w:rPr>
                <w:rFonts w:eastAsia="SimSun" w:cs="Arial"/>
                <w:szCs w:val="18"/>
                <w:lang w:val="en-US" w:eastAsia="zh-CN"/>
              </w:rPr>
            </w:pPr>
          </w:p>
        </w:tc>
        <w:tc>
          <w:tcPr>
            <w:tcW w:w="730" w:type="dxa"/>
            <w:tcBorders>
              <w:left w:val="single" w:sz="4" w:space="0" w:color="auto"/>
              <w:right w:val="single" w:sz="4" w:space="0" w:color="auto"/>
            </w:tcBorders>
            <w:vAlign w:val="center"/>
          </w:tcPr>
          <w:p w14:paraId="559D3E81" w14:textId="77777777" w:rsidR="0066511E" w:rsidRPr="00B00CBD" w:rsidRDefault="0066511E" w:rsidP="002D5D5E">
            <w:pPr>
              <w:pStyle w:val="TAC"/>
              <w:rPr>
                <w:rFonts w:cs="Arial"/>
                <w:szCs w:val="18"/>
                <w:lang w:val="en-US" w:eastAsia="zh-CN"/>
              </w:rPr>
            </w:pPr>
            <w:r w:rsidRPr="00B00CBD">
              <w:rPr>
                <w:rFonts w:cs="Arial"/>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73CF15" w14:textId="77777777" w:rsidR="0066511E" w:rsidRPr="00456C44" w:rsidRDefault="0066511E" w:rsidP="002D5D5E">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360" w:type="dxa"/>
            <w:tcBorders>
              <w:left w:val="single" w:sz="4" w:space="0" w:color="auto"/>
              <w:bottom w:val="nil"/>
              <w:right w:val="single" w:sz="4" w:space="0" w:color="auto"/>
            </w:tcBorders>
            <w:shd w:val="clear" w:color="auto" w:fill="auto"/>
            <w:vAlign w:val="center"/>
          </w:tcPr>
          <w:p w14:paraId="51DC018A" w14:textId="77777777" w:rsidR="0066511E" w:rsidRPr="00B00CBD" w:rsidRDefault="0066511E" w:rsidP="002D5D5E">
            <w:pPr>
              <w:pStyle w:val="TAC"/>
              <w:rPr>
                <w:rFonts w:cs="Arial"/>
                <w:szCs w:val="18"/>
                <w:lang w:val="en-US" w:eastAsia="zh-CN"/>
              </w:rPr>
            </w:pPr>
            <w:r w:rsidRPr="00B00CBD">
              <w:rPr>
                <w:rFonts w:cs="Arial"/>
                <w:szCs w:val="18"/>
                <w:lang w:val="en-US" w:eastAsia="zh-CN"/>
              </w:rPr>
              <w:t>0</w:t>
            </w:r>
          </w:p>
        </w:tc>
      </w:tr>
      <w:tr w:rsidR="0066511E" w14:paraId="7AD64956" w14:textId="77777777" w:rsidTr="002D5D5E">
        <w:trPr>
          <w:trHeight w:val="187"/>
        </w:trPr>
        <w:tc>
          <w:tcPr>
            <w:tcW w:w="1983" w:type="dxa"/>
            <w:tcBorders>
              <w:top w:val="nil"/>
              <w:left w:val="single" w:sz="4" w:space="0" w:color="auto"/>
              <w:bottom w:val="nil"/>
              <w:right w:val="single" w:sz="4" w:space="0" w:color="auto"/>
            </w:tcBorders>
            <w:shd w:val="clear" w:color="auto" w:fill="auto"/>
          </w:tcPr>
          <w:p w14:paraId="62E6AA7D" w14:textId="77777777" w:rsidR="0066511E" w:rsidRPr="00B00CBD" w:rsidRDefault="0066511E" w:rsidP="002D5D5E">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27638A" w14:textId="77777777" w:rsidR="0066511E" w:rsidRPr="00B00CBD" w:rsidRDefault="0066511E" w:rsidP="002D5D5E">
            <w:pPr>
              <w:pStyle w:val="TAC"/>
              <w:rPr>
                <w:rFonts w:cs="Arial"/>
                <w:szCs w:val="18"/>
                <w:lang w:val="en-US" w:eastAsia="zh-CN"/>
              </w:rPr>
            </w:pPr>
          </w:p>
        </w:tc>
        <w:tc>
          <w:tcPr>
            <w:tcW w:w="730" w:type="dxa"/>
            <w:tcBorders>
              <w:left w:val="single" w:sz="4" w:space="0" w:color="auto"/>
              <w:right w:val="single" w:sz="4" w:space="0" w:color="auto"/>
            </w:tcBorders>
            <w:vAlign w:val="center"/>
          </w:tcPr>
          <w:p w14:paraId="70227D19" w14:textId="77777777" w:rsidR="0066511E" w:rsidRPr="00B00CBD" w:rsidRDefault="0066511E" w:rsidP="002D5D5E">
            <w:pPr>
              <w:pStyle w:val="TAC"/>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260B5C" w14:textId="77777777" w:rsidR="0066511E" w:rsidRPr="00456C44" w:rsidRDefault="0066511E" w:rsidP="002D5D5E">
            <w:pPr>
              <w:keepNext/>
              <w:keepLines/>
              <w:spacing w:after="0"/>
              <w:jc w:val="center"/>
              <w:textAlignment w:val="bottom"/>
              <w:rPr>
                <w:rFonts w:ascii="Arial" w:hAnsi="Arial" w:cs="Arial"/>
                <w:sz w:val="18"/>
                <w:szCs w:val="18"/>
                <w:lang w:val="en-US" w:eastAsia="zh-CN"/>
              </w:rPr>
            </w:pPr>
            <w:r w:rsidRPr="00C964A0">
              <w:rPr>
                <w:rFonts w:ascii="Arial" w:hAnsi="Arial" w:cs="Arial"/>
                <w:sz w:val="18"/>
                <w:szCs w:val="18"/>
              </w:rPr>
              <w:t>10, 15, 20, 40, 50, 60, 80, 100</w:t>
            </w:r>
          </w:p>
        </w:tc>
        <w:tc>
          <w:tcPr>
            <w:tcW w:w="1360" w:type="dxa"/>
            <w:tcBorders>
              <w:top w:val="nil"/>
              <w:left w:val="single" w:sz="4" w:space="0" w:color="auto"/>
              <w:bottom w:val="nil"/>
              <w:right w:val="single" w:sz="4" w:space="0" w:color="auto"/>
            </w:tcBorders>
            <w:shd w:val="clear" w:color="auto" w:fill="auto"/>
            <w:vAlign w:val="center"/>
          </w:tcPr>
          <w:p w14:paraId="2C8EBC30" w14:textId="77777777" w:rsidR="0066511E" w:rsidRPr="00B00CBD" w:rsidRDefault="0066511E" w:rsidP="002D5D5E">
            <w:pPr>
              <w:pStyle w:val="TAC"/>
              <w:rPr>
                <w:rFonts w:cs="Arial"/>
                <w:szCs w:val="18"/>
                <w:lang w:val="en-US" w:eastAsia="zh-CN"/>
              </w:rPr>
            </w:pPr>
          </w:p>
        </w:tc>
      </w:tr>
      <w:tr w:rsidR="0066511E" w14:paraId="507AA173"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tcPr>
          <w:p w14:paraId="09C86886" w14:textId="77777777" w:rsidR="0066511E" w:rsidRPr="00B00CBD" w:rsidRDefault="0066511E" w:rsidP="002D5D5E">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E8EF4" w14:textId="77777777" w:rsidR="0066511E" w:rsidRPr="00B00CBD" w:rsidRDefault="0066511E" w:rsidP="002D5D5E">
            <w:pPr>
              <w:pStyle w:val="TAC"/>
              <w:rPr>
                <w:rFonts w:cs="Arial"/>
                <w:szCs w:val="18"/>
                <w:lang w:val="en-US" w:eastAsia="zh-CN"/>
              </w:rPr>
            </w:pPr>
          </w:p>
        </w:tc>
        <w:tc>
          <w:tcPr>
            <w:tcW w:w="730" w:type="dxa"/>
            <w:tcBorders>
              <w:left w:val="single" w:sz="4" w:space="0" w:color="auto"/>
              <w:right w:val="single" w:sz="4" w:space="0" w:color="auto"/>
            </w:tcBorders>
            <w:vAlign w:val="center"/>
          </w:tcPr>
          <w:p w14:paraId="0E9F2247" w14:textId="77777777" w:rsidR="0066511E" w:rsidRPr="00B00CBD" w:rsidRDefault="0066511E" w:rsidP="002D5D5E">
            <w:pPr>
              <w:pStyle w:val="TAC"/>
              <w:rPr>
                <w:rFonts w:cs="Arial"/>
                <w:szCs w:val="18"/>
                <w:lang w:val="en-US" w:eastAsia="zh-CN"/>
              </w:rPr>
            </w:pPr>
            <w:r w:rsidRPr="00B00CBD">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F2A608" w14:textId="77777777" w:rsidR="0066511E" w:rsidRPr="00B00CBD" w:rsidRDefault="0066511E" w:rsidP="002D5D5E">
            <w:pPr>
              <w:keepNext/>
              <w:keepLines/>
              <w:spacing w:after="0"/>
              <w:jc w:val="center"/>
              <w:textAlignment w:val="bottom"/>
              <w:rPr>
                <w:rFonts w:ascii="Arial" w:eastAsia="SimSun" w:hAnsi="Arial" w:cs="Arial"/>
                <w:sz w:val="18"/>
                <w:szCs w:val="18"/>
                <w:lang w:val="en-US" w:eastAsia="zh-CN" w:bidi="ar"/>
              </w:rPr>
            </w:pPr>
            <w:r w:rsidRPr="00C964A0">
              <w:rPr>
                <w:rFonts w:ascii="Arial" w:hAnsi="Arial" w:cs="Arial"/>
                <w:sz w:val="18"/>
                <w:szCs w:val="18"/>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84923" w14:textId="77777777" w:rsidR="0066511E" w:rsidRPr="00B00CBD" w:rsidRDefault="0066511E" w:rsidP="002D5D5E">
            <w:pPr>
              <w:pStyle w:val="TAC"/>
              <w:rPr>
                <w:rFonts w:cs="Arial"/>
                <w:szCs w:val="18"/>
                <w:lang w:val="en-US" w:eastAsia="zh-CN"/>
              </w:rPr>
            </w:pPr>
          </w:p>
        </w:tc>
      </w:tr>
    </w:tbl>
    <w:p w14:paraId="0B909B89" w14:textId="0CF13EC2" w:rsidR="0066511E" w:rsidRDefault="0066511E" w:rsidP="0066511E">
      <w:pPr>
        <w:pStyle w:val="Heading4"/>
      </w:pPr>
      <w:bookmarkStart w:id="222" w:name="_Toc168053452"/>
      <w:bookmarkStart w:id="223" w:name="_Toc180420436"/>
      <w:r>
        <w:t>5.11.1.3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222"/>
      <w:bookmarkEnd w:id="223"/>
    </w:p>
    <w:p w14:paraId="45AB99AE" w14:textId="77777777" w:rsidR="0066511E" w:rsidRPr="00B75DD1" w:rsidRDefault="0066511E" w:rsidP="0066511E">
      <w:r>
        <w:t>Requirements for</w:t>
      </w:r>
      <w:r w:rsidRPr="00B75DD1">
        <w:t xml:space="preserve"> </w:t>
      </w:r>
      <w:r w:rsidRPr="00B75DD1">
        <w:rPr>
          <w:lang w:val="en-US" w:eastAsia="zh-CN"/>
        </w:rPr>
        <w:t>CA</w:t>
      </w:r>
      <w:r w:rsidRPr="00B75DD1">
        <w:rPr>
          <w:lang w:eastAsia="zh-CN"/>
        </w:rPr>
        <w:t>_</w:t>
      </w:r>
      <w:r w:rsidRPr="00B75DD1">
        <w:rPr>
          <w:lang w:val="en-US" w:eastAsia="zh-CN"/>
        </w:rPr>
        <w:t>n</w:t>
      </w:r>
      <w:r>
        <w:rPr>
          <w:lang w:val="en-US" w:eastAsia="zh-CN"/>
        </w:rPr>
        <w:t>1</w:t>
      </w:r>
      <w:r w:rsidRPr="00B75DD1">
        <w:rPr>
          <w:lang w:eastAsia="ja-JP"/>
        </w:rPr>
        <w:t>-n</w:t>
      </w:r>
      <w:r>
        <w:rPr>
          <w:lang w:val="en-US" w:eastAsia="zh-CN"/>
        </w:rPr>
        <w:t>41</w:t>
      </w:r>
      <w:r w:rsidRPr="00B75DD1">
        <w:rPr>
          <w:lang w:val="en-US" w:eastAsia="zh-CN"/>
        </w:rPr>
        <w:t>-n</w:t>
      </w:r>
      <w:r>
        <w:rPr>
          <w:lang w:val="en-US" w:eastAsia="zh-CN"/>
        </w:rPr>
        <w:t>78</w:t>
      </w:r>
      <w:r w:rsidRPr="00B75DD1">
        <w:t xml:space="preserve">, </w:t>
      </w:r>
      <w:r>
        <w:t xml:space="preserve">for </w:t>
      </w:r>
      <w:r w:rsidRPr="00B75DD1">
        <w:t>the</w:t>
      </w:r>
      <w:r w:rsidRPr="00B75DD1">
        <w:rPr>
          <w:lang w:eastAsia="zh-CN"/>
        </w:rPr>
        <w:t xml:space="preserve"> </w:t>
      </w:r>
      <w:r w:rsidRPr="00B75DD1">
        <w:rPr>
          <w:rFonts w:ascii="Symbol" w:eastAsia="Symbol" w:hAnsi="Symbol" w:cs="Symbol"/>
        </w:rPr>
        <w:t></w:t>
      </w:r>
      <w:r w:rsidRPr="00B75DD1">
        <w:t>T</w:t>
      </w:r>
      <w:r w:rsidRPr="00B75DD1">
        <w:rPr>
          <w:vertAlign w:val="subscript"/>
        </w:rPr>
        <w:t>IB,c</w:t>
      </w:r>
      <w:r w:rsidRPr="00B75DD1">
        <w:t xml:space="preserve"> and</w:t>
      </w:r>
      <w:r w:rsidRPr="00B75DD1">
        <w:rPr>
          <w:lang w:eastAsia="zh-CN"/>
        </w:rPr>
        <w:t xml:space="preserve"> </w:t>
      </w:r>
      <w:r w:rsidRPr="00B75DD1">
        <w:rPr>
          <w:rFonts w:ascii="Symbol" w:eastAsia="Symbol" w:hAnsi="Symbol" w:cs="Symbol"/>
        </w:rPr>
        <w:t></w:t>
      </w:r>
      <w:r w:rsidRPr="00B75DD1">
        <w:t>R</w:t>
      </w:r>
      <w:r w:rsidRPr="00B75DD1">
        <w:rPr>
          <w:vertAlign w:val="subscript"/>
        </w:rPr>
        <w:t>IB</w:t>
      </w:r>
      <w:r w:rsidRPr="00B75DD1">
        <w:rPr>
          <w:vertAlign w:val="subscript"/>
          <w:lang w:eastAsia="zh-CN"/>
        </w:rPr>
        <w:t>,c</w:t>
      </w:r>
      <w:r w:rsidRPr="00B75DD1">
        <w:t xml:space="preserve"> values are given in the tables below</w:t>
      </w:r>
      <w:r>
        <w:t xml:space="preserve"> following CA_n1-n41-n77</w:t>
      </w:r>
      <w:r w:rsidRPr="00B75DD1">
        <w:t>.</w:t>
      </w:r>
    </w:p>
    <w:p w14:paraId="633389EA" w14:textId="0B946F56" w:rsidR="0066511E" w:rsidRPr="00B75DD1" w:rsidRDefault="0066511E" w:rsidP="0066511E">
      <w:pPr>
        <w:pStyle w:val="TH"/>
        <w:rPr>
          <w:rFonts w:cs="Arial"/>
        </w:rPr>
      </w:pPr>
      <w:r w:rsidRPr="00B75DD1">
        <w:rPr>
          <w:rFonts w:cs="Arial"/>
        </w:rPr>
        <w:t xml:space="preserve">Table </w:t>
      </w:r>
      <w:r w:rsidRPr="006C68CC">
        <w:rPr>
          <w:rFonts w:cs="Arial"/>
        </w:rPr>
        <w:t>5.</w:t>
      </w:r>
      <w:r>
        <w:rPr>
          <w:rFonts w:cs="Arial"/>
        </w:rPr>
        <w:t>11</w:t>
      </w:r>
      <w:r w:rsidRPr="00B75DD1">
        <w:rPr>
          <w:rFonts w:cs="Arial"/>
        </w:rPr>
        <w:t>.</w:t>
      </w:r>
      <w:r w:rsidRPr="006C68CC">
        <w:rPr>
          <w:rFonts w:cs="Arial"/>
        </w:rPr>
        <w:t>1.</w:t>
      </w:r>
      <w:r w:rsidRPr="00B75DD1">
        <w:rPr>
          <w:rFonts w:cs="Arial"/>
        </w:rPr>
        <w:t>3-1: ΔT</w:t>
      </w:r>
      <w:r w:rsidRPr="0066511E">
        <w:rPr>
          <w:rFonts w:cs="Arial"/>
          <w:vertAlign w:val="subscript"/>
        </w:rPr>
        <w:t>IB,c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6511E" w:rsidRPr="00B75DD1" w14:paraId="2ACCD325" w14:textId="77777777" w:rsidTr="002D5D5E">
        <w:trPr>
          <w:jc w:val="center"/>
        </w:trPr>
        <w:tc>
          <w:tcPr>
            <w:tcW w:w="2336" w:type="dxa"/>
            <w:vMerge w:val="restart"/>
            <w:tcBorders>
              <w:top w:val="single" w:sz="4" w:space="0" w:color="auto"/>
              <w:left w:val="single" w:sz="4" w:space="0" w:color="auto"/>
              <w:right w:val="single" w:sz="4" w:space="0" w:color="auto"/>
            </w:tcBorders>
          </w:tcPr>
          <w:p w14:paraId="4B3ED0D1" w14:textId="77777777" w:rsidR="0066511E" w:rsidRPr="000803F6" w:rsidRDefault="0066511E" w:rsidP="002D5D5E">
            <w:pPr>
              <w:keepNext/>
              <w:keepLines/>
              <w:spacing w:after="0"/>
              <w:jc w:val="center"/>
              <w:rPr>
                <w:rFonts w:ascii="Arial" w:eastAsia="SimSun" w:hAnsi="Arial"/>
                <w:b/>
                <w:sz w:val="18"/>
              </w:rPr>
            </w:pPr>
            <w:r w:rsidRPr="000803F6">
              <w:rPr>
                <w:rFonts w:ascii="Arial" w:eastAsia="SimSun" w:hAnsi="Arial"/>
                <w:b/>
                <w:sz w:val="18"/>
              </w:rPr>
              <w:t xml:space="preserve">Inter-band </w:t>
            </w:r>
            <w:r w:rsidRPr="000803F6">
              <w:rPr>
                <w:rFonts w:ascii="Arial" w:eastAsia="SimSun" w:hAnsi="Arial"/>
                <w:b/>
                <w:sz w:val="18"/>
                <w:lang w:eastAsia="zh-CN"/>
              </w:rPr>
              <w:t>CA</w:t>
            </w:r>
            <w:r w:rsidRPr="000803F6">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DDB09A" w14:textId="77777777" w:rsidR="0066511E" w:rsidRPr="000803F6" w:rsidRDefault="0066511E" w:rsidP="002D5D5E">
            <w:pPr>
              <w:keepNext/>
              <w:keepLines/>
              <w:spacing w:after="0"/>
              <w:jc w:val="center"/>
              <w:rPr>
                <w:rFonts w:ascii="Arial" w:eastAsia="SimSun" w:hAnsi="Arial"/>
                <w:b/>
                <w:sz w:val="18"/>
              </w:rPr>
            </w:pPr>
            <w:r w:rsidRPr="000803F6">
              <w:rPr>
                <w:rFonts w:ascii="Arial" w:eastAsia="SimSun" w:hAnsi="Arial"/>
                <w:b/>
                <w:sz w:val="18"/>
              </w:rPr>
              <w:t>ΔT</w:t>
            </w:r>
            <w:r w:rsidRPr="000803F6">
              <w:rPr>
                <w:rFonts w:ascii="Arial" w:eastAsia="SimSun" w:hAnsi="Arial"/>
                <w:b/>
                <w:sz w:val="18"/>
                <w:vertAlign w:val="subscript"/>
              </w:rPr>
              <w:t>IB,c</w:t>
            </w:r>
            <w:r w:rsidRPr="000803F6">
              <w:rPr>
                <w:rFonts w:ascii="Arial" w:eastAsia="SimSun" w:hAnsi="Arial"/>
                <w:b/>
                <w:sz w:val="18"/>
              </w:rPr>
              <w:t xml:space="preserve"> for NR bands (dB)</w:t>
            </w:r>
            <w:r w:rsidRPr="000803F6">
              <w:rPr>
                <w:rFonts w:ascii="Arial" w:eastAsia="SimSun" w:hAnsi="Arial"/>
                <w:b/>
                <w:sz w:val="18"/>
                <w:vertAlign w:val="superscript"/>
              </w:rPr>
              <w:t>*</w:t>
            </w:r>
          </w:p>
        </w:tc>
      </w:tr>
      <w:tr w:rsidR="0066511E" w:rsidRPr="00B75DD1" w14:paraId="1DC91BBC" w14:textId="77777777" w:rsidTr="002D5D5E">
        <w:trPr>
          <w:trHeight w:val="360"/>
          <w:jc w:val="center"/>
        </w:trPr>
        <w:tc>
          <w:tcPr>
            <w:tcW w:w="2336" w:type="dxa"/>
            <w:vMerge/>
          </w:tcPr>
          <w:p w14:paraId="0ECD0C0F" w14:textId="77777777" w:rsidR="0066511E" w:rsidRPr="000803F6" w:rsidRDefault="0066511E" w:rsidP="002D5D5E">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545837" w14:textId="77777777" w:rsidR="0066511E" w:rsidRPr="000803F6" w:rsidRDefault="0066511E" w:rsidP="002D5D5E">
            <w:pPr>
              <w:keepNext/>
              <w:keepLines/>
              <w:spacing w:after="0"/>
              <w:jc w:val="center"/>
              <w:rPr>
                <w:rFonts w:ascii="Arial" w:eastAsia="SimSun" w:hAnsi="Arial"/>
                <w:b/>
                <w:sz w:val="18"/>
              </w:rPr>
            </w:pPr>
            <w:r w:rsidRPr="000803F6">
              <w:rPr>
                <w:rFonts w:ascii="Arial" w:eastAsia="SimSun" w:hAnsi="Arial"/>
                <w:b/>
                <w:sz w:val="18"/>
              </w:rPr>
              <w:t>Component band in order of bands in configuration</w:t>
            </w:r>
            <w:r w:rsidRPr="000803F6">
              <w:rPr>
                <w:rFonts w:ascii="Arial" w:eastAsia="SimSun" w:hAnsi="Arial"/>
                <w:b/>
                <w:sz w:val="18"/>
                <w:vertAlign w:val="superscript"/>
              </w:rPr>
              <w:t>**</w:t>
            </w:r>
          </w:p>
        </w:tc>
      </w:tr>
      <w:tr w:rsidR="0066511E" w:rsidRPr="00B75DD1" w14:paraId="2F9F0F48"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39C88C" w14:textId="77777777" w:rsidR="0066511E" w:rsidRPr="000803F6" w:rsidRDefault="0066511E" w:rsidP="002D5D5E">
            <w:pPr>
              <w:keepNext/>
              <w:keepLines/>
              <w:spacing w:after="0"/>
              <w:jc w:val="center"/>
              <w:rPr>
                <w:rFonts w:ascii="Arial" w:eastAsia="SimSun" w:hAnsi="Arial"/>
                <w:sz w:val="18"/>
                <w:lang w:val="en-US" w:eastAsia="zh-CN"/>
              </w:rPr>
            </w:pPr>
            <w:r w:rsidRPr="000803F6">
              <w:rPr>
                <w:rFonts w:ascii="Arial" w:eastAsia="DengXian" w:hAnsi="Arial"/>
                <w:sz w:val="18"/>
                <w:lang w:eastAsia="zh-CN"/>
              </w:rPr>
              <w:t>CA</w:t>
            </w:r>
            <w:r w:rsidRPr="000803F6">
              <w:rPr>
                <w:rFonts w:ascii="Arial" w:eastAsia="DengXian" w:hAnsi="Arial"/>
                <w:sz w:val="18"/>
              </w:rPr>
              <w:t>_</w:t>
            </w:r>
            <w:r w:rsidRPr="000803F6">
              <w:rPr>
                <w:rFonts w:ascii="Arial" w:eastAsia="DengXian" w:hAnsi="Arial"/>
                <w:sz w:val="18"/>
                <w:lang w:eastAsia="zh-CN"/>
              </w:rPr>
              <w:t>n</w:t>
            </w:r>
            <w:r>
              <w:rPr>
                <w:rFonts w:ascii="Arial" w:eastAsia="DengXian" w:hAnsi="Arial"/>
                <w:sz w:val="18"/>
                <w:lang w:eastAsia="zh-CN"/>
              </w:rPr>
              <w:t>1</w:t>
            </w:r>
            <w:r w:rsidRPr="000803F6">
              <w:rPr>
                <w:rFonts w:ascii="Arial" w:eastAsia="DengXian" w:hAnsi="Arial"/>
                <w:sz w:val="18"/>
                <w:lang w:val="sv-SE" w:eastAsia="ja-JP"/>
              </w:rPr>
              <w:t>-</w:t>
            </w:r>
            <w:r w:rsidRPr="000803F6">
              <w:rPr>
                <w:rFonts w:ascii="Arial" w:eastAsia="DengXian" w:hAnsi="Arial"/>
                <w:sz w:val="18"/>
                <w:lang w:val="en-US" w:eastAsia="zh-CN"/>
              </w:rPr>
              <w:t>n</w:t>
            </w:r>
            <w:r>
              <w:rPr>
                <w:rFonts w:ascii="Arial" w:eastAsia="DengXian" w:hAnsi="Arial"/>
                <w:sz w:val="18"/>
                <w:lang w:val="en-US" w:eastAsia="zh-CN"/>
              </w:rPr>
              <w:t>41</w:t>
            </w:r>
            <w:r w:rsidRPr="000803F6">
              <w:rPr>
                <w:rFonts w:ascii="Arial" w:eastAsia="DengXian" w:hAnsi="Arial"/>
                <w:sz w:val="18"/>
                <w:lang w:val="sv-SE" w:eastAsia="zh-CN"/>
              </w:rPr>
              <w:t>-n</w:t>
            </w:r>
            <w:r>
              <w:rPr>
                <w:rFonts w:ascii="Arial" w:eastAsia="DengXian" w:hAnsi="Arial"/>
                <w:sz w:val="18"/>
                <w:lang w:val="sv-SE" w:eastAsia="zh-CN"/>
              </w:rPr>
              <w:t>78</w:t>
            </w:r>
          </w:p>
        </w:tc>
        <w:tc>
          <w:tcPr>
            <w:tcW w:w="1968" w:type="dxa"/>
            <w:tcBorders>
              <w:top w:val="single" w:sz="4" w:space="0" w:color="auto"/>
              <w:left w:val="single" w:sz="4" w:space="0" w:color="auto"/>
              <w:bottom w:val="single" w:sz="4" w:space="0" w:color="auto"/>
              <w:right w:val="single" w:sz="4" w:space="0" w:color="auto"/>
            </w:tcBorders>
          </w:tcPr>
          <w:p w14:paraId="0ECF871E" w14:textId="77777777" w:rsidR="0066511E" w:rsidRPr="00C964A0" w:rsidRDefault="0066511E" w:rsidP="002D5D5E">
            <w:pPr>
              <w:keepNext/>
              <w:keepLines/>
              <w:spacing w:after="0"/>
              <w:jc w:val="center"/>
              <w:rPr>
                <w:rFonts w:ascii="Arial" w:eastAsia="SimSun" w:hAnsi="Arial" w:cs="Arial"/>
                <w:sz w:val="18"/>
                <w:szCs w:val="18"/>
                <w:lang w:val="en-US" w:eastAsia="zh-CN"/>
              </w:rPr>
            </w:pPr>
            <w:r w:rsidRPr="00C964A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4A7F3EB9" w14:textId="77777777" w:rsidR="0066511E" w:rsidRPr="00C964A0" w:rsidRDefault="0066511E" w:rsidP="002D5D5E">
            <w:pPr>
              <w:keepNext/>
              <w:keepLines/>
              <w:spacing w:after="0"/>
              <w:jc w:val="center"/>
              <w:rPr>
                <w:rFonts w:ascii="Arial" w:eastAsia="SimSun" w:hAnsi="Arial" w:cs="Arial"/>
                <w:sz w:val="18"/>
                <w:szCs w:val="18"/>
                <w:lang w:val="en-US" w:eastAsia="zh-CN"/>
              </w:rPr>
            </w:pPr>
            <w:r w:rsidRPr="00C964A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0E961B39" w14:textId="77777777" w:rsidR="0066511E" w:rsidRPr="00C964A0" w:rsidRDefault="0066511E" w:rsidP="002D5D5E">
            <w:pPr>
              <w:keepNext/>
              <w:keepLines/>
              <w:spacing w:after="0"/>
              <w:jc w:val="center"/>
              <w:rPr>
                <w:rFonts w:ascii="Arial" w:eastAsia="SimSun" w:hAnsi="Arial" w:cs="Arial"/>
                <w:sz w:val="18"/>
                <w:szCs w:val="18"/>
                <w:lang w:val="en-US" w:eastAsia="zh-CN"/>
              </w:rPr>
            </w:pPr>
            <w:r w:rsidRPr="00C964A0">
              <w:rPr>
                <w:rFonts w:ascii="Arial" w:hAnsi="Arial" w:cs="Arial"/>
                <w:sz w:val="18"/>
                <w:szCs w:val="18"/>
              </w:rPr>
              <w:t>0.8</w:t>
            </w:r>
          </w:p>
        </w:tc>
      </w:tr>
      <w:tr w:rsidR="0066511E" w:rsidRPr="00B75DD1" w14:paraId="74AAFB31"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41A1221" w14:textId="77777777" w:rsidR="0066511E" w:rsidRPr="000803F6" w:rsidRDefault="0066511E" w:rsidP="002D5D5E">
            <w:pPr>
              <w:keepNext/>
              <w:keepLines/>
              <w:spacing w:after="0"/>
              <w:ind w:left="851" w:hanging="851"/>
              <w:rPr>
                <w:rFonts w:ascii="Arial" w:hAnsi="Arial"/>
                <w:sz w:val="18"/>
                <w:lang w:eastAsia="ja-JP"/>
              </w:rPr>
            </w:pPr>
            <w:r w:rsidRPr="000803F6">
              <w:rPr>
                <w:rFonts w:ascii="Arial" w:hAnsi="Arial"/>
                <w:sz w:val="18"/>
                <w:lang w:eastAsia="ja-JP"/>
              </w:rPr>
              <w:t>NOTE *:</w:t>
            </w:r>
            <w:r w:rsidRPr="000803F6">
              <w:rPr>
                <w:rFonts w:ascii="Arial" w:hAnsi="Arial"/>
                <w:sz w:val="18"/>
                <w:lang w:eastAsia="ja-JP"/>
              </w:rPr>
              <w:tab/>
              <w:t>“-” denotes ΔT</w:t>
            </w:r>
            <w:r w:rsidRPr="000803F6">
              <w:rPr>
                <w:rFonts w:ascii="Arial" w:hAnsi="Arial"/>
                <w:sz w:val="18"/>
                <w:vertAlign w:val="subscript"/>
                <w:lang w:eastAsia="ja-JP"/>
              </w:rPr>
              <w:t>IB,c</w:t>
            </w:r>
            <w:r w:rsidRPr="000803F6">
              <w:rPr>
                <w:rFonts w:ascii="Arial" w:hAnsi="Arial"/>
                <w:sz w:val="18"/>
                <w:lang w:eastAsia="ja-JP"/>
              </w:rPr>
              <w:t xml:space="preserve"> = 0.</w:t>
            </w:r>
          </w:p>
          <w:p w14:paraId="77362EB6" w14:textId="77777777" w:rsidR="0066511E" w:rsidRPr="000803F6" w:rsidRDefault="0066511E" w:rsidP="002D5D5E">
            <w:pPr>
              <w:keepNext/>
              <w:keepLines/>
              <w:spacing w:after="0"/>
              <w:ind w:left="851" w:hanging="851"/>
              <w:rPr>
                <w:rFonts w:ascii="Arial" w:eastAsia="SimSun" w:hAnsi="Arial" w:cs="Arial"/>
                <w:sz w:val="18"/>
                <w:szCs w:val="22"/>
                <w:lang w:val="en-US" w:eastAsia="zh-CN"/>
              </w:rPr>
            </w:pPr>
            <w:r w:rsidRPr="000803F6">
              <w:rPr>
                <w:rFonts w:ascii="Arial" w:eastAsia="DengXian" w:hAnsi="Arial"/>
                <w:sz w:val="18"/>
              </w:rPr>
              <w:t>NOTE **:</w:t>
            </w:r>
            <w:r w:rsidRPr="000803F6">
              <w:rPr>
                <w:rFonts w:ascii="Arial" w:eastAsia="DengXian" w:hAnsi="Arial"/>
                <w:sz w:val="18"/>
              </w:rPr>
              <w:tab/>
              <w:t>The component band order in the configuration should be listed by the order of NR bands, such as for CA_n1-n3-n5 the band order from left to right is n1, n3 and n5.</w:t>
            </w:r>
          </w:p>
        </w:tc>
      </w:tr>
    </w:tbl>
    <w:p w14:paraId="5E738966" w14:textId="77777777" w:rsidR="0066511E" w:rsidRPr="00B75DD1" w:rsidRDefault="0066511E" w:rsidP="0066511E">
      <w:pPr>
        <w:keepNext/>
        <w:keepLines/>
        <w:rPr>
          <w:rFonts w:ascii="Arial" w:hAnsi="Arial" w:cs="Arial"/>
        </w:rPr>
      </w:pPr>
    </w:p>
    <w:p w14:paraId="116AFEFA" w14:textId="35AE8CAE" w:rsidR="0066511E" w:rsidRPr="006C68CC" w:rsidRDefault="0066511E" w:rsidP="0066511E">
      <w:pPr>
        <w:pStyle w:val="TH"/>
        <w:rPr>
          <w:rFonts w:cs="Arial"/>
        </w:rPr>
      </w:pPr>
      <w:r w:rsidRPr="00B75DD1">
        <w:rPr>
          <w:rFonts w:cs="Arial"/>
        </w:rPr>
        <w:t xml:space="preserve">Table </w:t>
      </w:r>
      <w:r w:rsidRPr="006C68CC">
        <w:rPr>
          <w:rFonts w:cs="Arial"/>
        </w:rPr>
        <w:t>5</w:t>
      </w:r>
      <w:r w:rsidRPr="00B75DD1">
        <w:rPr>
          <w:rFonts w:cs="Arial"/>
        </w:rPr>
        <w:t>.</w:t>
      </w:r>
      <w:r>
        <w:rPr>
          <w:rFonts w:cs="Arial"/>
        </w:rPr>
        <w:t>11</w:t>
      </w:r>
      <w:r w:rsidRPr="006C68CC">
        <w:rPr>
          <w:rFonts w:cs="Arial"/>
        </w:rPr>
        <w:t>.1.</w:t>
      </w:r>
      <w:r w:rsidRPr="00B75DD1">
        <w:rPr>
          <w:rFonts w:cs="Arial"/>
        </w:rPr>
        <w:t>3-2: ΔR</w:t>
      </w:r>
      <w:r w:rsidRPr="0066511E">
        <w:rPr>
          <w:rFonts w:cs="Arial"/>
          <w:vertAlign w:val="subscript"/>
        </w:rPr>
        <w:t>IB</w:t>
      </w:r>
      <w:r w:rsidRPr="006C68CC">
        <w:rPr>
          <w:rFonts w:cs="Arial"/>
          <w:vertAlign w:val="subscript"/>
        </w:rPr>
        <w:t>,c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6511E" w:rsidRPr="00B75DD1" w14:paraId="07FE2987" w14:textId="77777777" w:rsidTr="002D5D5E">
        <w:trPr>
          <w:trHeight w:val="187"/>
          <w:jc w:val="center"/>
        </w:trPr>
        <w:tc>
          <w:tcPr>
            <w:tcW w:w="1594" w:type="dxa"/>
            <w:vMerge w:val="restart"/>
          </w:tcPr>
          <w:p w14:paraId="50C46608" w14:textId="77777777" w:rsidR="0066511E" w:rsidRPr="000803F6" w:rsidRDefault="0066511E" w:rsidP="002D5D5E">
            <w:pPr>
              <w:keepNext/>
              <w:keepLines/>
              <w:spacing w:after="0"/>
              <w:jc w:val="center"/>
              <w:rPr>
                <w:rFonts w:ascii="Arial" w:eastAsia="DengXian" w:hAnsi="Arial"/>
                <w:b/>
                <w:sz w:val="18"/>
              </w:rPr>
            </w:pPr>
            <w:r w:rsidRPr="000803F6">
              <w:rPr>
                <w:rFonts w:ascii="Arial" w:eastAsia="DengXian" w:hAnsi="Arial"/>
                <w:b/>
                <w:sz w:val="18"/>
              </w:rPr>
              <w:t>Inter-band CA combination</w:t>
            </w:r>
          </w:p>
        </w:tc>
        <w:tc>
          <w:tcPr>
            <w:tcW w:w="5845" w:type="dxa"/>
            <w:gridSpan w:val="3"/>
            <w:vAlign w:val="center"/>
          </w:tcPr>
          <w:p w14:paraId="198B1700" w14:textId="77777777" w:rsidR="0066511E" w:rsidRPr="000803F6" w:rsidRDefault="0066511E" w:rsidP="002D5D5E">
            <w:pPr>
              <w:keepNext/>
              <w:keepLines/>
              <w:spacing w:after="0"/>
              <w:jc w:val="center"/>
              <w:rPr>
                <w:rFonts w:ascii="Arial" w:eastAsia="DengXian" w:hAnsi="Arial"/>
                <w:b/>
                <w:sz w:val="18"/>
              </w:rPr>
            </w:pPr>
            <w:r w:rsidRPr="000803F6">
              <w:rPr>
                <w:rFonts w:ascii="Arial" w:eastAsia="DengXian" w:hAnsi="Arial"/>
                <w:b/>
                <w:sz w:val="18"/>
              </w:rPr>
              <w:t>ΔR</w:t>
            </w:r>
            <w:r w:rsidRPr="000803F6">
              <w:rPr>
                <w:rFonts w:ascii="Arial" w:eastAsia="DengXian" w:hAnsi="Arial"/>
                <w:b/>
                <w:sz w:val="18"/>
                <w:vertAlign w:val="subscript"/>
              </w:rPr>
              <w:t>IB,c</w:t>
            </w:r>
            <w:r w:rsidRPr="000803F6">
              <w:rPr>
                <w:rFonts w:ascii="Arial" w:eastAsia="DengXian" w:hAnsi="Arial"/>
                <w:b/>
                <w:sz w:val="18"/>
              </w:rPr>
              <w:t xml:space="preserve"> for NR bands (dB)</w:t>
            </w:r>
            <w:r w:rsidRPr="000803F6">
              <w:rPr>
                <w:rFonts w:ascii="Arial" w:eastAsia="DengXian" w:hAnsi="Arial"/>
                <w:b/>
                <w:sz w:val="18"/>
                <w:vertAlign w:val="superscript"/>
              </w:rPr>
              <w:t>*</w:t>
            </w:r>
          </w:p>
        </w:tc>
      </w:tr>
      <w:tr w:rsidR="0066511E" w:rsidRPr="00B75DD1" w14:paraId="469DED2E" w14:textId="77777777" w:rsidTr="002D5D5E">
        <w:trPr>
          <w:trHeight w:val="187"/>
          <w:jc w:val="center"/>
        </w:trPr>
        <w:tc>
          <w:tcPr>
            <w:tcW w:w="1594" w:type="dxa"/>
            <w:vMerge/>
            <w:tcBorders>
              <w:bottom w:val="single" w:sz="4" w:space="0" w:color="auto"/>
            </w:tcBorders>
          </w:tcPr>
          <w:p w14:paraId="3C8BE14E" w14:textId="77777777" w:rsidR="0066511E" w:rsidRPr="000803F6" w:rsidRDefault="0066511E" w:rsidP="002D5D5E">
            <w:pPr>
              <w:keepNext/>
              <w:keepLines/>
              <w:spacing w:after="0"/>
              <w:jc w:val="center"/>
              <w:rPr>
                <w:rFonts w:ascii="Arial" w:eastAsia="DengXian" w:hAnsi="Arial"/>
                <w:b/>
                <w:sz w:val="18"/>
              </w:rPr>
            </w:pPr>
          </w:p>
        </w:tc>
        <w:tc>
          <w:tcPr>
            <w:tcW w:w="5845" w:type="dxa"/>
            <w:gridSpan w:val="3"/>
            <w:vAlign w:val="center"/>
          </w:tcPr>
          <w:p w14:paraId="5D4F4F31" w14:textId="77777777" w:rsidR="0066511E" w:rsidRPr="000803F6" w:rsidRDefault="0066511E" w:rsidP="002D5D5E">
            <w:pPr>
              <w:keepNext/>
              <w:keepLines/>
              <w:spacing w:after="0"/>
              <w:jc w:val="center"/>
              <w:rPr>
                <w:rFonts w:ascii="Arial" w:eastAsia="DengXian" w:hAnsi="Arial"/>
                <w:b/>
                <w:sz w:val="18"/>
              </w:rPr>
            </w:pPr>
            <w:r w:rsidRPr="000803F6">
              <w:rPr>
                <w:rFonts w:ascii="Arial" w:eastAsia="DengXian" w:hAnsi="Arial"/>
                <w:b/>
                <w:sz w:val="18"/>
              </w:rPr>
              <w:t>Component band in order of bands in configuration</w:t>
            </w:r>
            <w:r w:rsidRPr="000803F6">
              <w:rPr>
                <w:rFonts w:ascii="Arial" w:eastAsia="DengXian" w:hAnsi="Arial"/>
                <w:b/>
                <w:sz w:val="18"/>
                <w:vertAlign w:val="superscript"/>
              </w:rPr>
              <w:t>**</w:t>
            </w:r>
          </w:p>
        </w:tc>
      </w:tr>
      <w:tr w:rsidR="0066511E" w:rsidRPr="00B75DD1" w14:paraId="7A72DC2A" w14:textId="77777777" w:rsidTr="002D5D5E">
        <w:trPr>
          <w:trHeight w:val="187"/>
          <w:jc w:val="center"/>
        </w:trPr>
        <w:tc>
          <w:tcPr>
            <w:tcW w:w="1594" w:type="dxa"/>
            <w:tcBorders>
              <w:bottom w:val="single" w:sz="4" w:space="0" w:color="auto"/>
            </w:tcBorders>
            <w:shd w:val="clear" w:color="auto" w:fill="auto"/>
          </w:tcPr>
          <w:p w14:paraId="33A0EA82" w14:textId="77777777" w:rsidR="0066511E" w:rsidRPr="000803F6" w:rsidRDefault="0066511E" w:rsidP="002D5D5E">
            <w:pPr>
              <w:keepNext/>
              <w:keepLines/>
              <w:spacing w:after="0"/>
              <w:jc w:val="center"/>
              <w:rPr>
                <w:rFonts w:ascii="Arial" w:eastAsia="DengXian" w:hAnsi="Arial"/>
                <w:sz w:val="18"/>
              </w:rPr>
            </w:pPr>
            <w:r w:rsidRPr="000803F6">
              <w:rPr>
                <w:rFonts w:ascii="Arial" w:eastAsia="DengXian" w:hAnsi="Arial"/>
                <w:sz w:val="18"/>
                <w:lang w:eastAsia="zh-CN"/>
              </w:rPr>
              <w:t>CA</w:t>
            </w:r>
            <w:r w:rsidRPr="000803F6">
              <w:rPr>
                <w:rFonts w:ascii="Arial" w:eastAsia="DengXian" w:hAnsi="Arial"/>
                <w:sz w:val="18"/>
              </w:rPr>
              <w:t>_</w:t>
            </w:r>
            <w:r w:rsidRPr="000803F6">
              <w:rPr>
                <w:rFonts w:ascii="Arial" w:eastAsia="DengXian" w:hAnsi="Arial"/>
                <w:sz w:val="18"/>
                <w:lang w:eastAsia="zh-CN"/>
              </w:rPr>
              <w:t>n</w:t>
            </w:r>
            <w:r>
              <w:rPr>
                <w:rFonts w:ascii="Arial" w:eastAsia="DengXian" w:hAnsi="Arial"/>
                <w:sz w:val="18"/>
                <w:lang w:eastAsia="zh-CN"/>
              </w:rPr>
              <w:t>1</w:t>
            </w:r>
            <w:r w:rsidRPr="000803F6">
              <w:rPr>
                <w:rFonts w:ascii="Arial" w:eastAsia="DengXian" w:hAnsi="Arial"/>
                <w:sz w:val="18"/>
                <w:lang w:val="sv-SE" w:eastAsia="ja-JP"/>
              </w:rPr>
              <w:t>-</w:t>
            </w:r>
            <w:r w:rsidRPr="000803F6">
              <w:rPr>
                <w:rFonts w:ascii="Arial" w:eastAsia="DengXian" w:hAnsi="Arial"/>
                <w:sz w:val="18"/>
                <w:lang w:val="en-US" w:eastAsia="zh-CN"/>
              </w:rPr>
              <w:t>n</w:t>
            </w:r>
            <w:r>
              <w:rPr>
                <w:rFonts w:ascii="Arial" w:eastAsia="DengXian" w:hAnsi="Arial"/>
                <w:sz w:val="18"/>
                <w:lang w:val="en-US" w:eastAsia="zh-CN"/>
              </w:rPr>
              <w:t>41</w:t>
            </w:r>
            <w:r w:rsidRPr="000803F6">
              <w:rPr>
                <w:rFonts w:ascii="Arial" w:eastAsia="DengXian" w:hAnsi="Arial"/>
                <w:sz w:val="18"/>
                <w:lang w:val="sv-SE" w:eastAsia="zh-CN"/>
              </w:rPr>
              <w:t>-n</w:t>
            </w:r>
            <w:r>
              <w:rPr>
                <w:rFonts w:ascii="Arial" w:eastAsia="DengXian" w:hAnsi="Arial"/>
                <w:sz w:val="18"/>
                <w:lang w:val="sv-SE" w:eastAsia="zh-CN"/>
              </w:rPr>
              <w:t>78</w:t>
            </w:r>
          </w:p>
        </w:tc>
        <w:tc>
          <w:tcPr>
            <w:tcW w:w="1948" w:type="dxa"/>
            <w:vAlign w:val="center"/>
          </w:tcPr>
          <w:p w14:paraId="3F514D2D" w14:textId="77777777" w:rsidR="0066511E" w:rsidRPr="00C964A0" w:rsidRDefault="0066511E" w:rsidP="002D5D5E">
            <w:pPr>
              <w:keepNext/>
              <w:keepLines/>
              <w:spacing w:after="0"/>
              <w:jc w:val="center"/>
              <w:rPr>
                <w:rFonts w:ascii="Arial" w:eastAsia="DengXian" w:hAnsi="Arial" w:cs="Arial"/>
                <w:sz w:val="18"/>
                <w:szCs w:val="18"/>
                <w:lang w:eastAsia="zh-CN"/>
              </w:rPr>
            </w:pPr>
            <w:r w:rsidRPr="00C964A0">
              <w:rPr>
                <w:rFonts w:ascii="Arial" w:eastAsia="DengXian" w:hAnsi="Arial" w:cs="Arial"/>
                <w:sz w:val="18"/>
                <w:szCs w:val="18"/>
                <w:lang w:eastAsia="zh-CN"/>
              </w:rPr>
              <w:t>0.2</w:t>
            </w:r>
          </w:p>
        </w:tc>
        <w:tc>
          <w:tcPr>
            <w:tcW w:w="1948" w:type="dxa"/>
            <w:vAlign w:val="center"/>
          </w:tcPr>
          <w:p w14:paraId="2D0A89EC" w14:textId="77777777" w:rsidR="0066511E" w:rsidRPr="00C964A0" w:rsidRDefault="0066511E" w:rsidP="002D5D5E">
            <w:pPr>
              <w:keepNext/>
              <w:keepLines/>
              <w:spacing w:after="0"/>
              <w:jc w:val="center"/>
              <w:rPr>
                <w:rFonts w:ascii="Arial" w:eastAsia="DengXian" w:hAnsi="Arial" w:cs="Arial"/>
                <w:sz w:val="18"/>
                <w:szCs w:val="18"/>
                <w:lang w:eastAsia="zh-CN"/>
              </w:rPr>
            </w:pPr>
            <w:r w:rsidRPr="00C964A0">
              <w:rPr>
                <w:rFonts w:ascii="Arial" w:eastAsia="DengXian" w:hAnsi="Arial" w:cs="Arial"/>
                <w:sz w:val="18"/>
                <w:szCs w:val="18"/>
                <w:lang w:eastAsia="zh-CN"/>
              </w:rPr>
              <w:t>-</w:t>
            </w:r>
          </w:p>
        </w:tc>
        <w:tc>
          <w:tcPr>
            <w:tcW w:w="1949" w:type="dxa"/>
            <w:vAlign w:val="center"/>
          </w:tcPr>
          <w:p w14:paraId="0859DCA8" w14:textId="77777777" w:rsidR="0066511E" w:rsidRPr="00C964A0" w:rsidRDefault="0066511E" w:rsidP="002D5D5E">
            <w:pPr>
              <w:keepNext/>
              <w:keepLines/>
              <w:spacing w:after="0"/>
              <w:jc w:val="center"/>
              <w:rPr>
                <w:rFonts w:ascii="Arial" w:eastAsia="DengXian" w:hAnsi="Arial" w:cs="Arial"/>
                <w:sz w:val="18"/>
                <w:szCs w:val="18"/>
                <w:lang w:eastAsia="zh-CN"/>
              </w:rPr>
            </w:pPr>
            <w:r w:rsidRPr="00C964A0">
              <w:rPr>
                <w:rFonts w:ascii="Arial" w:eastAsia="DengXian" w:hAnsi="Arial" w:cs="Arial"/>
                <w:sz w:val="18"/>
                <w:szCs w:val="18"/>
                <w:lang w:eastAsia="zh-CN"/>
              </w:rPr>
              <w:t>0.5</w:t>
            </w:r>
          </w:p>
        </w:tc>
      </w:tr>
      <w:tr w:rsidR="0066511E" w:rsidRPr="00B75DD1" w14:paraId="42A72463" w14:textId="77777777" w:rsidTr="002D5D5E">
        <w:trPr>
          <w:trHeight w:val="187"/>
          <w:jc w:val="center"/>
        </w:trPr>
        <w:tc>
          <w:tcPr>
            <w:tcW w:w="7439" w:type="dxa"/>
            <w:gridSpan w:val="4"/>
            <w:tcBorders>
              <w:top w:val="single" w:sz="4" w:space="0" w:color="auto"/>
            </w:tcBorders>
            <w:shd w:val="clear" w:color="auto" w:fill="auto"/>
          </w:tcPr>
          <w:p w14:paraId="23752DDF" w14:textId="77777777" w:rsidR="0066511E" w:rsidRPr="000803F6" w:rsidRDefault="0066511E" w:rsidP="002D5D5E">
            <w:pPr>
              <w:keepLines/>
              <w:spacing w:after="0"/>
              <w:ind w:left="870" w:hanging="870"/>
              <w:rPr>
                <w:rFonts w:eastAsia="DengXian" w:cs="Arial"/>
                <w:lang w:eastAsia="ja-JP"/>
              </w:rPr>
            </w:pPr>
            <w:r w:rsidRPr="000803F6">
              <w:rPr>
                <w:rFonts w:ascii="Arial" w:eastAsia="DengXian" w:hAnsi="Arial" w:cs="Arial"/>
                <w:sz w:val="18"/>
                <w:lang w:eastAsia="ja-JP"/>
              </w:rPr>
              <w:t>NOTE *:</w:t>
            </w:r>
            <w:r w:rsidRPr="000803F6">
              <w:rPr>
                <w:rFonts w:ascii="Arial" w:eastAsia="DengXian" w:hAnsi="Arial" w:cs="Arial"/>
                <w:sz w:val="18"/>
                <w:lang w:eastAsia="ja-JP"/>
              </w:rPr>
              <w:tab/>
              <w:t xml:space="preserve"> “-” denotes ΔR</w:t>
            </w:r>
            <w:r w:rsidRPr="000803F6">
              <w:rPr>
                <w:rFonts w:ascii="Arial" w:eastAsia="DengXian" w:hAnsi="Arial" w:cs="Arial"/>
                <w:sz w:val="18"/>
                <w:vertAlign w:val="subscript"/>
                <w:lang w:eastAsia="ja-JP"/>
              </w:rPr>
              <w:t>IB,c</w:t>
            </w:r>
            <w:r w:rsidRPr="000803F6">
              <w:rPr>
                <w:rFonts w:ascii="Arial" w:eastAsia="DengXian" w:hAnsi="Arial" w:cs="Arial"/>
                <w:sz w:val="18"/>
                <w:lang w:eastAsia="ja-JP"/>
              </w:rPr>
              <w:t xml:space="preserve"> = 0.</w:t>
            </w:r>
          </w:p>
          <w:p w14:paraId="616D8C2A" w14:textId="77777777" w:rsidR="0066511E" w:rsidRPr="000803F6" w:rsidRDefault="0066511E" w:rsidP="002D5D5E">
            <w:pPr>
              <w:keepLines/>
              <w:spacing w:after="0"/>
              <w:ind w:left="870" w:hanging="870"/>
              <w:rPr>
                <w:rFonts w:ascii="Arial" w:eastAsia="DengXian" w:hAnsi="Arial"/>
                <w:sz w:val="18"/>
                <w:lang w:val="en-US"/>
              </w:rPr>
            </w:pPr>
            <w:r w:rsidRPr="000803F6">
              <w:rPr>
                <w:rFonts w:ascii="Arial" w:eastAsia="DengXian" w:hAnsi="Arial" w:cs="Arial"/>
                <w:sz w:val="18"/>
                <w:lang w:eastAsia="ja-JP"/>
              </w:rPr>
              <w:t>NOTE **:</w:t>
            </w:r>
            <w:r w:rsidRPr="000803F6">
              <w:rPr>
                <w:rFonts w:ascii="Arial" w:eastAsia="DengXian" w:hAnsi="Arial" w:cs="Arial"/>
                <w:sz w:val="18"/>
                <w:lang w:eastAsia="ja-JP"/>
              </w:rPr>
              <w:tab/>
              <w:t>The component band order in the configuration should be listed by the order of NR bands, such as for CA_n1-n3-n8 the band order from left to right is n1, n3 and n8.</w:t>
            </w:r>
          </w:p>
        </w:tc>
      </w:tr>
    </w:tbl>
    <w:p w14:paraId="212BD0D8" w14:textId="77777777" w:rsidR="0066511E" w:rsidRPr="007338E6" w:rsidRDefault="0066511E" w:rsidP="0066511E"/>
    <w:p w14:paraId="28F7B102" w14:textId="5B8A93AD" w:rsidR="0066511E" w:rsidRPr="006C68CC" w:rsidRDefault="0066511E" w:rsidP="0066511E">
      <w:pPr>
        <w:pStyle w:val="Heading3"/>
        <w:rPr>
          <w:rFonts w:cs="Arial"/>
          <w:szCs w:val="28"/>
          <w:lang w:val="en-US" w:eastAsia="zh-CN"/>
        </w:rPr>
      </w:pPr>
      <w:bookmarkStart w:id="224" w:name="_Toc168053453"/>
      <w:bookmarkStart w:id="225" w:name="_Toc180420437"/>
      <w:r w:rsidRPr="006C68CC">
        <w:rPr>
          <w:rFonts w:cs="Arial"/>
          <w:szCs w:val="28"/>
          <w:lang w:val="en-US" w:eastAsia="zh-CN"/>
        </w:rPr>
        <w:t>5.</w:t>
      </w:r>
      <w:r>
        <w:rPr>
          <w:rFonts w:cs="Arial"/>
          <w:szCs w:val="28"/>
          <w:lang w:val="en-US" w:eastAsia="zh-CN"/>
        </w:rPr>
        <w:t>11</w:t>
      </w:r>
      <w:r w:rsidRPr="006C68CC">
        <w:rPr>
          <w:rFonts w:cs="Arial"/>
          <w:szCs w:val="28"/>
          <w:lang w:val="en-US" w:eastAsia="zh-CN"/>
        </w:rPr>
        <w:t>.2</w:t>
      </w:r>
      <w:r w:rsidRPr="006C68CC">
        <w:rPr>
          <w:rFonts w:cs="Arial"/>
          <w:szCs w:val="28"/>
          <w:lang w:val="en-US" w:eastAsia="zh-CN"/>
        </w:rPr>
        <w:tab/>
        <w:t>Specific for 2 bands UL CA</w:t>
      </w:r>
      <w:bookmarkEnd w:id="224"/>
      <w:bookmarkEnd w:id="225"/>
    </w:p>
    <w:p w14:paraId="414E5897" w14:textId="20771C12" w:rsidR="0066511E" w:rsidRPr="006C68CC" w:rsidRDefault="0066511E" w:rsidP="0066511E">
      <w:pPr>
        <w:pStyle w:val="Heading4"/>
      </w:pPr>
      <w:bookmarkStart w:id="226" w:name="_Toc168053454"/>
      <w:bookmarkStart w:id="227" w:name="_Toc180420438"/>
      <w:r>
        <w:t>5.11.2.1</w:t>
      </w:r>
      <w:r>
        <w:tab/>
      </w:r>
      <w:r w:rsidRPr="006C68CC">
        <w:t>UE co-existence studies</w:t>
      </w:r>
      <w:bookmarkEnd w:id="226"/>
      <w:bookmarkEnd w:id="227"/>
    </w:p>
    <w:p w14:paraId="75A981E7" w14:textId="65E9B06A" w:rsidR="0066511E" w:rsidRPr="00A76C0A" w:rsidRDefault="0066511E" w:rsidP="0066511E">
      <w:pPr>
        <w:rPr>
          <w:rFonts w:eastAsia="MS Mincho"/>
        </w:rPr>
      </w:pPr>
      <w:r w:rsidRPr="00A76C0A">
        <w:rPr>
          <w:rFonts w:eastAsia="MS Mincho"/>
        </w:rPr>
        <w:t xml:space="preserve">Table </w:t>
      </w:r>
      <w:r w:rsidRPr="00A76C0A">
        <w:rPr>
          <w:rFonts w:eastAsia="MS Mincho" w:hint="eastAsia"/>
        </w:rPr>
        <w:t>5.</w:t>
      </w:r>
      <w:r>
        <w:rPr>
          <w:rFonts w:eastAsia="MS Mincho"/>
        </w:rPr>
        <w:t>11.2.1</w:t>
      </w:r>
      <w:r w:rsidRPr="00A76C0A">
        <w:rPr>
          <w:rFonts w:eastAsia="MS Mincho"/>
        </w:rPr>
        <w:t>.1-1 provides the two UL bands with one CC per band IMD interference analysis for CA_n</w:t>
      </w:r>
      <w:r>
        <w:rPr>
          <w:rFonts w:eastAsia="MS Mincho"/>
        </w:rPr>
        <w:t>1</w:t>
      </w:r>
      <w:r w:rsidRPr="00A76C0A">
        <w:rPr>
          <w:rFonts w:eastAsia="MS Mincho"/>
        </w:rPr>
        <w:t>A-n</w:t>
      </w:r>
      <w:r>
        <w:rPr>
          <w:rFonts w:eastAsia="MS Mincho"/>
        </w:rPr>
        <w:t>41</w:t>
      </w:r>
      <w:r w:rsidRPr="00A76C0A">
        <w:rPr>
          <w:rFonts w:eastAsia="MS Mincho"/>
        </w:rPr>
        <w:t>A-n</w:t>
      </w:r>
      <w:r>
        <w:rPr>
          <w:rFonts w:eastAsia="MS Mincho"/>
        </w:rPr>
        <w:t>78</w:t>
      </w:r>
      <w:r w:rsidRPr="00A76C0A">
        <w:rPr>
          <w:rFonts w:eastAsia="MS Mincho"/>
        </w:rPr>
        <w:t>A with UL CA_n</w:t>
      </w:r>
      <w:r>
        <w:rPr>
          <w:rFonts w:eastAsia="MS Mincho"/>
        </w:rPr>
        <w:t>1</w:t>
      </w:r>
      <w:r w:rsidRPr="00A76C0A">
        <w:rPr>
          <w:rFonts w:eastAsia="MS Mincho"/>
        </w:rPr>
        <w:t>A-n</w:t>
      </w:r>
      <w:r>
        <w:rPr>
          <w:rFonts w:eastAsia="MS Mincho"/>
        </w:rPr>
        <w:t>4</w:t>
      </w:r>
      <w:r w:rsidRPr="00A76C0A">
        <w:rPr>
          <w:rFonts w:eastAsia="MS Mincho"/>
        </w:rPr>
        <w:t>A.</w:t>
      </w:r>
    </w:p>
    <w:p w14:paraId="02E96E16" w14:textId="4E139AAB" w:rsidR="0066511E" w:rsidRPr="006C68CC" w:rsidRDefault="0066511E" w:rsidP="006C68CC">
      <w:pPr>
        <w:pStyle w:val="TH"/>
        <w:rPr>
          <w:rFonts w:cs="Arial"/>
          <w:b w:val="0"/>
        </w:rPr>
      </w:pPr>
      <w:r w:rsidRPr="004D6DE3">
        <w:rPr>
          <w:rFonts w:cs="Arial"/>
        </w:rPr>
        <w:lastRenderedPageBreak/>
        <w:t xml:space="preserve">Table </w:t>
      </w:r>
      <w:r w:rsidRPr="004D6DE3">
        <w:rPr>
          <w:rFonts w:cs="Arial" w:hint="eastAsia"/>
        </w:rPr>
        <w:t>5.</w:t>
      </w:r>
      <w:r>
        <w:rPr>
          <w:rFonts w:cs="Arial"/>
        </w:rPr>
        <w:t>11</w:t>
      </w:r>
      <w:r w:rsidRPr="004D6DE3">
        <w:rPr>
          <w:rFonts w:cs="Arial"/>
        </w:rPr>
        <w:t>.2.</w:t>
      </w:r>
      <w:r>
        <w:rPr>
          <w:rFonts w:cs="Arial"/>
        </w:rPr>
        <w:t>1</w:t>
      </w:r>
      <w:r w:rsidRPr="004D6DE3">
        <w:rPr>
          <w:rFonts w:cs="Arial"/>
        </w:rPr>
        <w:t xml:space="preserve">.1-1: </w:t>
      </w:r>
      <w:r>
        <w:rPr>
          <w:rFonts w:cs="Arial"/>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6C068CD9"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30FC83"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4021E"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E1D8D1"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47B24D"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025CA" w14:textId="77777777" w:rsidR="0066511E" w:rsidRDefault="0066511E" w:rsidP="002D5D5E">
            <w:pPr>
              <w:pStyle w:val="TAH"/>
            </w:pPr>
            <w:r>
              <w:t>f</w:t>
            </w:r>
            <w:r>
              <w:rPr>
                <w:vertAlign w:val="subscript"/>
              </w:rPr>
              <w:t>y_high</w:t>
            </w:r>
          </w:p>
        </w:tc>
      </w:tr>
      <w:tr w:rsidR="0066511E" w14:paraId="4B3D7E3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565233"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9C419F"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8E5B7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578A85"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9E32F"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7EB51DF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07687"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FCB66" w14:textId="77777777" w:rsidR="0066511E" w:rsidRDefault="0066511E" w:rsidP="002D5D5E">
            <w:pPr>
              <w:pStyle w:val="TAL"/>
              <w:jc w:val="center"/>
              <w:rPr>
                <w:lang w:val="en-US"/>
              </w:rPr>
            </w:pPr>
            <w:r w:rsidRPr="00192608">
              <w:rPr>
                <w:rFonts w:cs="Arial"/>
                <w:color w:val="000000"/>
                <w:sz w:val="16"/>
                <w:szCs w:val="16"/>
                <w:lang/>
              </w:rPr>
              <w:t>516 - 770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DABDED"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rPr>
              <w:t>4416 - 4670</w:t>
            </w:r>
          </w:p>
        </w:tc>
      </w:tr>
      <w:tr w:rsidR="0066511E" w14:paraId="1C56FC7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A6F29"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972BD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78EC69"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1238CF"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1A2DAD"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73E995F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207164"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AF57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1150 - 1464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971AB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3012 - 3460</w:t>
            </w:r>
          </w:p>
        </w:tc>
      </w:tr>
      <w:tr w:rsidR="0066511E" w14:paraId="343AC4E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AB4EA"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6B57D6"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159CFC"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344D48"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85A5E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4634AA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14D14"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6CCB6"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rPr>
              <w:t>6336 - 6650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B830CB"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rPr>
              <w:t>6912 - 7360</w:t>
            </w:r>
          </w:p>
        </w:tc>
      </w:tr>
      <w:tr w:rsidR="0066511E" w14:paraId="773A5E2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EDF87"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22212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5F7AD0"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F751A3"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03860C"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3689DF4D"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B4900"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C537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3070 - 3444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CA436F"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5508 - 6150</w:t>
            </w:r>
          </w:p>
        </w:tc>
      </w:tr>
      <w:tr w:rsidR="002A3F10" w14:paraId="0ACE605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86EFA"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D65D24"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BFEC45"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49A1BC" w14:textId="77777777" w:rsidR="002A3F10" w:rsidRDefault="002A3F10" w:rsidP="002D5D5E">
            <w:pPr>
              <w:pStyle w:val="TAL"/>
              <w:jc w:val="center"/>
              <w:rPr>
                <w:lang w:val="en-US"/>
              </w:rPr>
            </w:pPr>
          </w:p>
        </w:tc>
      </w:tr>
      <w:tr w:rsidR="002A3F10" w14:paraId="440A180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3E365"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476D16"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rPr>
              <w:t>1540 - 1032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230C534" w14:textId="77777777" w:rsidR="002A3F10" w:rsidRDefault="002A3F10" w:rsidP="002D5D5E">
            <w:pPr>
              <w:keepNext/>
              <w:keepLines/>
              <w:spacing w:after="0"/>
              <w:jc w:val="center"/>
              <w:rPr>
                <w:sz w:val="18"/>
                <w:lang w:eastAsia="ja-JP"/>
              </w:rPr>
            </w:pPr>
          </w:p>
        </w:tc>
      </w:tr>
      <w:tr w:rsidR="0066511E" w14:paraId="2687FA5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9CBD1"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1CFEFE"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6F4FF6"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5B433F"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2F882C"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666E274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BCD32"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BDF1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8256 - 8630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A4CB9"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9408 - 10050</w:t>
            </w:r>
          </w:p>
        </w:tc>
      </w:tr>
      <w:tr w:rsidR="002A3F10" w14:paraId="33A0304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E4BE7C"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6C54AB"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AF8F1BF"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88724EB" w14:textId="77777777" w:rsidR="002A3F10" w:rsidRDefault="002A3F10" w:rsidP="002D5D5E">
            <w:pPr>
              <w:pStyle w:val="TAL"/>
              <w:jc w:val="center"/>
              <w:rPr>
                <w:lang w:val="en-US"/>
              </w:rPr>
            </w:pPr>
          </w:p>
        </w:tc>
      </w:tr>
      <w:tr w:rsidR="002A3F10" w14:paraId="5BC7EC6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9C727"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09DA18"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rPr>
              <w:t>9220 - 8952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10083AB" w14:textId="77777777" w:rsidR="002A3F10" w:rsidRDefault="002A3F10" w:rsidP="002D5D5E">
            <w:pPr>
              <w:keepNext/>
              <w:keepLines/>
              <w:spacing w:after="0"/>
              <w:jc w:val="center"/>
              <w:rPr>
                <w:sz w:val="18"/>
                <w:lang w:eastAsia="ja-JP"/>
              </w:rPr>
            </w:pPr>
          </w:p>
        </w:tc>
      </w:tr>
      <w:tr w:rsidR="0066511E" w14:paraId="686444E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4BE27"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BFA161"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9EDD75"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A29578"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C4CC66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1BFA16B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3D91C"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CF1CC"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8840 - 8004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4E4C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5424 - 4990</w:t>
            </w:r>
          </w:p>
        </w:tc>
      </w:tr>
      <w:tr w:rsidR="0066511E" w14:paraId="29E2E20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472614"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8CA9CE"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75B03D3"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AE9423"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975DE6E"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55F2031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05E5A3"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74F7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F88D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948 - 380</w:t>
            </w:r>
          </w:p>
        </w:tc>
      </w:tr>
      <w:tr w:rsidR="0066511E" w14:paraId="4C8C2B8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C5DEB"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5BE9CC"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9250064"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CC888"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2F5D8D5"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722D46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EFD8A"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157A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11904 - 12740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C3DD7"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10176 - 10610</w:t>
            </w:r>
          </w:p>
        </w:tc>
      </w:tr>
      <w:tr w:rsidR="0066511E" w14:paraId="6D359B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01401"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3C3E36"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82B5AE9"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4B6672"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A62065"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7D168D3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060A1"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7E51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11328 - 12030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D879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10752 - 11320</w:t>
            </w:r>
          </w:p>
        </w:tc>
      </w:tr>
      <w:tr w:rsidR="0066511E" w14:paraId="3CBB5258"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4FC2E" w14:textId="77777777" w:rsidR="0066511E" w:rsidRDefault="0066511E"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952C771" w14:textId="77777777" w:rsidR="0066511E" w:rsidRPr="002A3A4E" w:rsidRDefault="0066511E" w:rsidP="0066511E">
      <w:pPr>
        <w:rPr>
          <w:lang w:eastAsia="zh-CN"/>
        </w:rPr>
      </w:pPr>
    </w:p>
    <w:p w14:paraId="77BA3335" w14:textId="2BD96484" w:rsidR="0066511E" w:rsidRPr="00B75DD1" w:rsidRDefault="0066511E" w:rsidP="0066511E">
      <w:pPr>
        <w:rPr>
          <w:lang w:eastAsia="ko-KR"/>
        </w:rPr>
      </w:pPr>
      <w:r w:rsidRPr="00B75DD1">
        <w:rPr>
          <w:lang w:eastAsia="ko-KR"/>
        </w:rPr>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-1</w:t>
      </w:r>
      <w:r w:rsidRPr="00B75DD1">
        <w:rPr>
          <w:lang w:val="en-US" w:eastAsia="zh-CN"/>
        </w:rPr>
        <w:t xml:space="preserve">, </w:t>
      </w:r>
      <w:r>
        <w:rPr>
          <w:lang w:val="en-US" w:eastAsia="zh-CN"/>
        </w:rPr>
        <w:t>3</w:t>
      </w:r>
      <w:r w:rsidRPr="00855E82">
        <w:rPr>
          <w:vertAlign w:val="superscript"/>
          <w:lang w:val="en-US" w:eastAsia="zh-CN"/>
        </w:rPr>
        <w:t>rd</w:t>
      </w:r>
      <w:r>
        <w:rPr>
          <w:lang w:val="en-US" w:eastAsia="zh-CN"/>
        </w:rPr>
        <w:t>, 4</w:t>
      </w:r>
      <w:r w:rsidRPr="00855E82">
        <w:rPr>
          <w:vertAlign w:val="superscript"/>
          <w:lang w:val="en-US" w:eastAsia="zh-CN"/>
        </w:rPr>
        <w:t>th</w:t>
      </w:r>
      <w:r>
        <w:rPr>
          <w:lang w:val="en-US" w:eastAsia="zh-CN"/>
        </w:rPr>
        <w:t xml:space="preserve"> and 5</w:t>
      </w:r>
      <w:r w:rsidRPr="00855E82">
        <w:rPr>
          <w:vertAlign w:val="superscript"/>
          <w:lang w:val="en-US" w:eastAsia="zh-CN"/>
        </w:rPr>
        <w:t>th</w:t>
      </w:r>
      <w:r>
        <w:rPr>
          <w:lang w:val="en-US" w:eastAsia="zh-CN"/>
        </w:rPr>
        <w:t xml:space="preserve"> </w:t>
      </w:r>
      <w:r w:rsidRPr="00B75DD1">
        <w:rPr>
          <w:lang w:eastAsia="ko-KR"/>
        </w:rPr>
        <w:t>order IMD from band n</w:t>
      </w:r>
      <w:r>
        <w:rPr>
          <w:lang w:eastAsia="ko-KR"/>
        </w:rPr>
        <w:t>1</w:t>
      </w:r>
      <w:r w:rsidRPr="00B75DD1">
        <w:rPr>
          <w:lang w:eastAsia="ko-KR"/>
        </w:rPr>
        <w:t xml:space="preserve"> and Band n</w:t>
      </w:r>
      <w:r>
        <w:rPr>
          <w:lang w:eastAsia="ko-KR"/>
        </w:rPr>
        <w:t>41</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78</w:t>
      </w:r>
      <w:r w:rsidRPr="00B75DD1">
        <w:rPr>
          <w:lang w:eastAsia="ko-KR"/>
        </w:rPr>
        <w:t>.</w:t>
      </w:r>
    </w:p>
    <w:p w14:paraId="3D4B6D84" w14:textId="601B069E" w:rsidR="0066511E" w:rsidRDefault="0066511E" w:rsidP="0066511E">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4FB0F1EB"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B54523"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9FD91"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F1AA2C"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1A35A0"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87F438" w14:textId="77777777" w:rsidR="0066511E" w:rsidRDefault="0066511E" w:rsidP="002D5D5E">
            <w:pPr>
              <w:pStyle w:val="TAH"/>
            </w:pPr>
            <w:r>
              <w:t>f</w:t>
            </w:r>
            <w:r>
              <w:rPr>
                <w:vertAlign w:val="subscript"/>
              </w:rPr>
              <w:t>y_high</w:t>
            </w:r>
          </w:p>
        </w:tc>
      </w:tr>
      <w:tr w:rsidR="0066511E" w14:paraId="194FEF4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D9B96"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6B3D1"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AD2919"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E8B90"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0CC0DF"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7FE9B06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9B161D"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C2D88" w14:textId="77777777" w:rsidR="0066511E" w:rsidRDefault="0066511E" w:rsidP="002D5D5E">
            <w:pPr>
              <w:pStyle w:val="TAL"/>
              <w:jc w:val="center"/>
              <w:rPr>
                <w:lang w:val="en-US"/>
              </w:rPr>
            </w:pPr>
            <w:r w:rsidRPr="00192608">
              <w:rPr>
                <w:rFonts w:cs="Arial"/>
                <w:color w:val="000000"/>
                <w:sz w:val="16"/>
                <w:szCs w:val="16"/>
                <w:lang/>
              </w:rPr>
              <w:t>1320 - 1880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5B6976"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rPr>
              <w:t>5220 - 5780</w:t>
            </w:r>
          </w:p>
        </w:tc>
      </w:tr>
      <w:tr w:rsidR="0066511E" w14:paraId="3A8A970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2145C5"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7E753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630F2E"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74A0FAE"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F487A5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53F509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CFBFB3"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A3B0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40 - 660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B73EE8"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4620 - 5680</w:t>
            </w:r>
          </w:p>
        </w:tc>
      </w:tr>
      <w:tr w:rsidR="0066511E" w14:paraId="73F4C79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9D99E"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E79AF"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1F0F03"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8F90CC"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B2D07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49AB96C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9BBA8"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0E0BD"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rPr>
              <w:t>7140 - 7760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AA228"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rPr>
              <w:t>8520 - 9580</w:t>
            </w:r>
          </w:p>
        </w:tc>
      </w:tr>
      <w:tr w:rsidR="0066511E" w14:paraId="500B6AA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C4E7C6"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FC84B3"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47BA4D7"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6F8F78"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0DFAD62"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0943FEB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088C92"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5A47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1960 - 2640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82500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7920 - 9480</w:t>
            </w:r>
          </w:p>
        </w:tc>
      </w:tr>
      <w:tr w:rsidR="002A3F10" w14:paraId="35C9B91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0AAB3"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F1492E"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B912D5E"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F8A4018" w14:textId="77777777" w:rsidR="002A3F10" w:rsidRDefault="002A3F10" w:rsidP="002D5D5E">
            <w:pPr>
              <w:pStyle w:val="TAL"/>
              <w:jc w:val="center"/>
              <w:rPr>
                <w:lang w:val="en-US"/>
              </w:rPr>
            </w:pPr>
          </w:p>
        </w:tc>
      </w:tr>
      <w:tr w:rsidR="002A3F10" w14:paraId="72DFCF9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CDFE5F"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A44EA3"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rPr>
              <w:t>3760 - 2640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69B208" w14:textId="77777777" w:rsidR="002A3F10" w:rsidRDefault="002A3F10" w:rsidP="002D5D5E">
            <w:pPr>
              <w:keepNext/>
              <w:keepLines/>
              <w:spacing w:after="0"/>
              <w:jc w:val="center"/>
              <w:rPr>
                <w:sz w:val="18"/>
                <w:lang w:eastAsia="ja-JP"/>
              </w:rPr>
            </w:pPr>
          </w:p>
        </w:tc>
      </w:tr>
      <w:tr w:rsidR="0066511E" w14:paraId="3B525E7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CE433"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3B3F7C"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3FF526A"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09623C"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0A5457"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7214AC7C"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E619A"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34C8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9060 - 9740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AB87E"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11820 - 13380</w:t>
            </w:r>
          </w:p>
        </w:tc>
      </w:tr>
      <w:tr w:rsidR="002A3F10" w14:paraId="4246502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2A14D9"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6E8FCA"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F8F12BF"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711D5DD" w14:textId="77777777" w:rsidR="002A3F10" w:rsidRDefault="002A3F10" w:rsidP="002D5D5E">
            <w:pPr>
              <w:pStyle w:val="TAL"/>
              <w:jc w:val="center"/>
              <w:rPr>
                <w:lang w:val="en-US"/>
              </w:rPr>
            </w:pPr>
          </w:p>
        </w:tc>
      </w:tr>
      <w:tr w:rsidR="002A3F10" w14:paraId="2239FD8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D01D1"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BB841F"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rPr>
              <w:t>11440 - 10560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C860E6" w14:textId="77777777" w:rsidR="002A3F10" w:rsidRDefault="002A3F10" w:rsidP="002D5D5E">
            <w:pPr>
              <w:keepNext/>
              <w:keepLines/>
              <w:spacing w:after="0"/>
              <w:jc w:val="center"/>
              <w:rPr>
                <w:sz w:val="18"/>
                <w:lang w:eastAsia="ja-JP"/>
              </w:rPr>
            </w:pPr>
          </w:p>
        </w:tc>
      </w:tr>
      <w:tr w:rsidR="0066511E" w14:paraId="7F5379E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C09ADC"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01B556"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1968A69"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4897FE"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6FBA772"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3093FFE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92917"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A2B3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13280 - 11220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C8273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4620 - 3880</w:t>
            </w:r>
          </w:p>
        </w:tc>
      </w:tr>
      <w:tr w:rsidR="0066511E" w14:paraId="5C82ABD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C485A"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00655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A3BDAFE"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4D4B2A"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149851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2590FAF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079966"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4914E"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974077"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948 - 380</w:t>
            </w:r>
          </w:p>
        </w:tc>
      </w:tr>
      <w:tr w:rsidR="0066511E" w14:paraId="1776599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962A6"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4A50A0"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D03C731"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D7E10"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BDA0ECC"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0197B73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6BEA8"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D0899"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7560 - 5940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9FC00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660 - 1840</w:t>
            </w:r>
          </w:p>
        </w:tc>
      </w:tr>
      <w:tr w:rsidR="0066511E" w14:paraId="3F29265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BD866"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8995B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41C94A"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3ED67"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477A3C"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6AEADD8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B0A994"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661A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13740 - 15360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BD9AD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12360 - 13540</w:t>
            </w:r>
          </w:p>
        </w:tc>
      </w:tr>
      <w:tr w:rsidR="0066511E" w14:paraId="26CA8285"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41B506" w14:textId="77777777" w:rsidR="0066511E" w:rsidRDefault="0066511E"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1FDEBE7" w14:textId="77777777" w:rsidR="0066511E" w:rsidRDefault="0066511E" w:rsidP="0066511E">
      <w:pPr>
        <w:tabs>
          <w:tab w:val="left" w:pos="2340"/>
        </w:tabs>
        <w:rPr>
          <w:lang w:eastAsia="ko-KR"/>
        </w:rPr>
      </w:pPr>
    </w:p>
    <w:p w14:paraId="454FD09D" w14:textId="6878C59B" w:rsidR="0066511E" w:rsidRPr="00B75DD1" w:rsidRDefault="0066511E" w:rsidP="0066511E">
      <w:pPr>
        <w:tabs>
          <w:tab w:val="left" w:pos="2340"/>
        </w:tabs>
      </w:pPr>
      <w:r w:rsidRPr="00B75DD1">
        <w:rPr>
          <w:lang w:eastAsia="ko-KR"/>
        </w:rPr>
        <w:lastRenderedPageBreak/>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-2</w:t>
      </w:r>
      <w:r w:rsidRPr="00B75DD1">
        <w:rPr>
          <w:lang w:val="en-US" w:eastAsia="zh-CN"/>
        </w:rPr>
        <w:t xml:space="preserve">, </w:t>
      </w:r>
      <w:r>
        <w:rPr>
          <w:lang w:val="en-US" w:eastAsia="zh-CN"/>
        </w:rPr>
        <w:t>4</w:t>
      </w:r>
      <w:r w:rsidRPr="00B75DD1">
        <w:rPr>
          <w:rFonts w:eastAsia="MS Mincho"/>
          <w:vertAlign w:val="superscript"/>
          <w:lang w:eastAsia="ja-JP"/>
        </w:rPr>
        <w:t>th</w:t>
      </w:r>
      <w:r w:rsidRPr="00B75DD1">
        <w:rPr>
          <w:lang w:eastAsia="ja-JP"/>
        </w:rPr>
        <w:t xml:space="preserve"> </w:t>
      </w:r>
      <w:r w:rsidRPr="00B75DD1">
        <w:rPr>
          <w:lang w:eastAsia="ko-KR"/>
        </w:rPr>
        <w:t>order IMD from band n</w:t>
      </w:r>
      <w:r>
        <w:rPr>
          <w:lang w:eastAsia="ko-KR"/>
        </w:rPr>
        <w:t>1</w:t>
      </w:r>
      <w:r w:rsidRPr="00B75DD1">
        <w:rPr>
          <w:lang w:eastAsia="ko-KR"/>
        </w:rPr>
        <w:t xml:space="preserve"> and Band n</w:t>
      </w:r>
      <w:r>
        <w:rPr>
          <w:lang w:eastAsia="ko-KR"/>
        </w:rPr>
        <w:t>78</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41</w:t>
      </w:r>
      <w:r w:rsidRPr="00B75DD1">
        <w:rPr>
          <w:lang w:eastAsia="ko-KR"/>
        </w:rPr>
        <w:t>.</w:t>
      </w:r>
    </w:p>
    <w:p w14:paraId="2202ECC1" w14:textId="495006D0" w:rsidR="0066511E" w:rsidRDefault="0066511E" w:rsidP="0066511E">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14BD45A1"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417A28"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84CC4"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A5B4D3"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16D047"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411487" w14:textId="77777777" w:rsidR="0066511E" w:rsidRDefault="0066511E" w:rsidP="002D5D5E">
            <w:pPr>
              <w:pStyle w:val="TAH"/>
            </w:pPr>
            <w:r>
              <w:t>f</w:t>
            </w:r>
            <w:r>
              <w:rPr>
                <w:vertAlign w:val="subscript"/>
              </w:rPr>
              <w:t>y_high</w:t>
            </w:r>
          </w:p>
        </w:tc>
      </w:tr>
      <w:tr w:rsidR="0066511E" w14:paraId="2E63D88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24E903"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0BE26B"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A03E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749773"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E2EB26"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0E63AB1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5ECE9"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E7FE3" w14:textId="77777777" w:rsidR="0066511E" w:rsidRDefault="0066511E" w:rsidP="002D5D5E">
            <w:pPr>
              <w:pStyle w:val="TAL"/>
              <w:jc w:val="center"/>
              <w:rPr>
                <w:lang w:val="en-US"/>
              </w:rPr>
            </w:pPr>
            <w:r>
              <w:rPr>
                <w:rFonts w:cs="Arial"/>
                <w:color w:val="000000"/>
                <w:sz w:val="16"/>
                <w:szCs w:val="16"/>
              </w:rPr>
              <w:t>610 - 1304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4CE7C1" w14:textId="77777777" w:rsidR="0066511E" w:rsidRDefault="0066511E" w:rsidP="002D5D5E">
            <w:pPr>
              <w:keepNext/>
              <w:keepLines/>
              <w:spacing w:after="0"/>
              <w:jc w:val="center"/>
              <w:rPr>
                <w:sz w:val="18"/>
                <w:lang w:val="en-US"/>
              </w:rPr>
            </w:pPr>
            <w:r>
              <w:rPr>
                <w:rFonts w:ascii="Arial" w:hAnsi="Arial" w:cs="Arial"/>
                <w:color w:val="000000"/>
                <w:sz w:val="16"/>
                <w:szCs w:val="16"/>
              </w:rPr>
              <w:t>5796 - 6490</w:t>
            </w:r>
          </w:p>
        </w:tc>
      </w:tr>
      <w:tr w:rsidR="0066511E" w14:paraId="4E53D7F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81C67"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565CF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39E08D"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685344"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4F53F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732496F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90AD92"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F6C2B" w14:textId="77777777" w:rsidR="0066511E" w:rsidRDefault="0066511E" w:rsidP="002D5D5E">
            <w:pPr>
              <w:keepNext/>
              <w:keepLines/>
              <w:spacing w:after="0"/>
              <w:jc w:val="center"/>
              <w:rPr>
                <w:sz w:val="18"/>
                <w:lang w:eastAsia="ja-JP"/>
              </w:rPr>
            </w:pPr>
            <w:r>
              <w:rPr>
                <w:rFonts w:ascii="Arial" w:hAnsi="Arial" w:cs="Arial"/>
                <w:color w:val="000000"/>
                <w:sz w:val="16"/>
                <w:szCs w:val="16"/>
              </w:rPr>
              <w:t>1192 - 2080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574F4" w14:textId="77777777" w:rsidR="0066511E" w:rsidRDefault="0066511E" w:rsidP="002D5D5E">
            <w:pPr>
              <w:keepNext/>
              <w:keepLines/>
              <w:spacing w:after="0"/>
              <w:jc w:val="center"/>
              <w:rPr>
                <w:sz w:val="18"/>
                <w:lang w:eastAsia="ja-JP"/>
              </w:rPr>
            </w:pPr>
            <w:r>
              <w:rPr>
                <w:rFonts w:ascii="Arial" w:hAnsi="Arial" w:cs="Arial"/>
                <w:color w:val="000000"/>
                <w:sz w:val="16"/>
                <w:szCs w:val="16"/>
              </w:rPr>
              <w:t>3910 - 5104</w:t>
            </w:r>
          </w:p>
        </w:tc>
      </w:tr>
      <w:tr w:rsidR="0066511E" w14:paraId="6B37E3F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117B7"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B79D1F"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139FB4"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E2966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4AFE6D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1060F81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31E328"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460C1" w14:textId="77777777" w:rsidR="0066511E" w:rsidRDefault="0066511E" w:rsidP="002D5D5E">
            <w:pPr>
              <w:keepNext/>
              <w:keepLines/>
              <w:spacing w:after="0"/>
              <w:jc w:val="center"/>
              <w:rPr>
                <w:sz w:val="18"/>
                <w:lang w:val="en-US"/>
              </w:rPr>
            </w:pPr>
            <w:r>
              <w:rPr>
                <w:rFonts w:ascii="Arial" w:hAnsi="Arial" w:cs="Arial"/>
                <w:color w:val="000000"/>
                <w:sz w:val="16"/>
                <w:szCs w:val="16"/>
              </w:rPr>
              <w:t>8292 - 9180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60A32E" w14:textId="77777777" w:rsidR="0066511E" w:rsidRDefault="0066511E" w:rsidP="002D5D5E">
            <w:pPr>
              <w:keepNext/>
              <w:keepLines/>
              <w:spacing w:after="0"/>
              <w:jc w:val="center"/>
              <w:rPr>
                <w:sz w:val="18"/>
                <w:lang w:val="en-US"/>
              </w:rPr>
            </w:pPr>
            <w:r>
              <w:rPr>
                <w:rFonts w:ascii="Arial" w:hAnsi="Arial" w:cs="Arial"/>
                <w:color w:val="000000"/>
                <w:sz w:val="16"/>
                <w:szCs w:val="16"/>
              </w:rPr>
              <w:t>9096 - 10290</w:t>
            </w:r>
          </w:p>
        </w:tc>
      </w:tr>
      <w:tr w:rsidR="0066511E" w14:paraId="571C687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1AAF7F"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CB81D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741D652"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C7FC3B"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A24213F"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341C179E"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0A3B9"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5F221" w14:textId="77777777" w:rsidR="0066511E" w:rsidRDefault="0066511E" w:rsidP="002D5D5E">
            <w:pPr>
              <w:keepNext/>
              <w:keepLines/>
              <w:spacing w:after="0"/>
              <w:jc w:val="center"/>
              <w:rPr>
                <w:sz w:val="18"/>
                <w:lang w:eastAsia="ja-JP"/>
              </w:rPr>
            </w:pPr>
            <w:r>
              <w:rPr>
                <w:rFonts w:ascii="Arial" w:hAnsi="Arial" w:cs="Arial"/>
                <w:color w:val="000000"/>
                <w:sz w:val="16"/>
                <w:szCs w:val="16"/>
              </w:rPr>
              <w:t>3688 - 4770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56DAFF" w14:textId="77777777" w:rsidR="0066511E" w:rsidRDefault="0066511E" w:rsidP="002D5D5E">
            <w:pPr>
              <w:keepNext/>
              <w:keepLines/>
              <w:spacing w:after="0"/>
              <w:jc w:val="center"/>
              <w:rPr>
                <w:sz w:val="18"/>
                <w:lang w:eastAsia="ja-JP"/>
              </w:rPr>
            </w:pPr>
            <w:r>
              <w:rPr>
                <w:rFonts w:ascii="Arial" w:hAnsi="Arial" w:cs="Arial"/>
                <w:color w:val="000000"/>
                <w:sz w:val="16"/>
                <w:szCs w:val="16"/>
              </w:rPr>
              <w:t>7210 - 8904</w:t>
            </w:r>
          </w:p>
        </w:tc>
      </w:tr>
      <w:tr w:rsidR="002A3F10" w14:paraId="779D4DC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2DDF8"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A3734"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2B4A401"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0C59977" w14:textId="77777777" w:rsidR="002A3F10" w:rsidRDefault="002A3F10" w:rsidP="002D5D5E">
            <w:pPr>
              <w:pStyle w:val="TAL"/>
              <w:jc w:val="center"/>
              <w:rPr>
                <w:lang w:val="en-US"/>
              </w:rPr>
            </w:pPr>
          </w:p>
        </w:tc>
      </w:tr>
      <w:tr w:rsidR="002A3F10" w14:paraId="27097D8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BEE765"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C00ECA" w14:textId="77777777" w:rsidR="002A3F10" w:rsidRPr="0069385C" w:rsidRDefault="002A3F10" w:rsidP="002D5D5E">
            <w:pPr>
              <w:spacing w:after="0"/>
              <w:jc w:val="center"/>
              <w:rPr>
                <w:rFonts w:ascii="Arial" w:hAnsi="Arial" w:cs="Arial"/>
                <w:color w:val="000000"/>
                <w:sz w:val="16"/>
                <w:szCs w:val="16"/>
                <w:lang/>
              </w:rPr>
            </w:pPr>
            <w:r>
              <w:rPr>
                <w:rFonts w:ascii="Arial" w:hAnsi="Arial" w:cs="Arial"/>
                <w:color w:val="000000"/>
                <w:sz w:val="16"/>
                <w:szCs w:val="16"/>
              </w:rPr>
              <w:t>2608 - 1220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9045A50" w14:textId="77777777" w:rsidR="002A3F10" w:rsidRDefault="002A3F10" w:rsidP="002D5D5E">
            <w:pPr>
              <w:keepNext/>
              <w:keepLines/>
              <w:spacing w:after="0"/>
              <w:jc w:val="center"/>
              <w:rPr>
                <w:sz w:val="18"/>
                <w:lang w:eastAsia="ja-JP"/>
              </w:rPr>
            </w:pPr>
          </w:p>
        </w:tc>
      </w:tr>
      <w:tr w:rsidR="0066511E" w14:paraId="5AADFF5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20EB40"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EDB5D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66C14B"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122434"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9039D15"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102ADDA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29050B"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3546F" w14:textId="77777777" w:rsidR="0066511E" w:rsidRDefault="0066511E" w:rsidP="002D5D5E">
            <w:pPr>
              <w:keepNext/>
              <w:keepLines/>
              <w:spacing w:after="0"/>
              <w:jc w:val="center"/>
              <w:rPr>
                <w:sz w:val="18"/>
                <w:lang w:eastAsia="ja-JP"/>
              </w:rPr>
            </w:pPr>
            <w:r>
              <w:rPr>
                <w:rFonts w:ascii="Arial" w:hAnsi="Arial" w:cs="Arial"/>
                <w:color w:val="000000"/>
                <w:sz w:val="16"/>
                <w:szCs w:val="16"/>
              </w:rPr>
              <w:t>10788 - 11870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BAED36" w14:textId="77777777" w:rsidR="0066511E" w:rsidRDefault="0066511E" w:rsidP="002D5D5E">
            <w:pPr>
              <w:keepNext/>
              <w:keepLines/>
              <w:spacing w:after="0"/>
              <w:jc w:val="center"/>
              <w:rPr>
                <w:sz w:val="18"/>
                <w:lang w:eastAsia="ja-JP"/>
              </w:rPr>
            </w:pPr>
            <w:r>
              <w:rPr>
                <w:rFonts w:ascii="Arial" w:hAnsi="Arial" w:cs="Arial"/>
                <w:color w:val="000000"/>
                <w:sz w:val="16"/>
                <w:szCs w:val="16"/>
              </w:rPr>
              <w:t>12396 - 14090</w:t>
            </w:r>
          </w:p>
        </w:tc>
      </w:tr>
      <w:tr w:rsidR="002A3F10" w14:paraId="60D6414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860983"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7C91F"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5B7EA2"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884546" w14:textId="77777777" w:rsidR="002A3F10" w:rsidRDefault="002A3F10" w:rsidP="002D5D5E">
            <w:pPr>
              <w:pStyle w:val="TAL"/>
              <w:jc w:val="center"/>
              <w:rPr>
                <w:lang w:val="en-US"/>
              </w:rPr>
            </w:pPr>
          </w:p>
        </w:tc>
      </w:tr>
      <w:tr w:rsidR="002A3F10" w14:paraId="1FBDBA2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433FE"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9B44E7" w14:textId="77777777" w:rsidR="002A3F10" w:rsidRPr="0069385C" w:rsidRDefault="002A3F10" w:rsidP="002D5D5E">
            <w:pPr>
              <w:spacing w:after="0"/>
              <w:jc w:val="center"/>
              <w:rPr>
                <w:rFonts w:ascii="Arial" w:hAnsi="Arial" w:cs="Arial"/>
                <w:color w:val="000000"/>
                <w:sz w:val="16"/>
                <w:szCs w:val="16"/>
                <w:lang/>
              </w:rPr>
            </w:pPr>
            <w:r>
              <w:rPr>
                <w:rFonts w:ascii="Arial" w:hAnsi="Arial" w:cs="Arial"/>
                <w:color w:val="000000"/>
                <w:sz w:val="16"/>
                <w:szCs w:val="16"/>
              </w:rPr>
              <w:t>12592 - 11980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5AF4383" w14:textId="77777777" w:rsidR="002A3F10" w:rsidRDefault="002A3F10" w:rsidP="002D5D5E">
            <w:pPr>
              <w:keepNext/>
              <w:keepLines/>
              <w:spacing w:after="0"/>
              <w:jc w:val="center"/>
              <w:rPr>
                <w:sz w:val="18"/>
                <w:lang w:eastAsia="ja-JP"/>
              </w:rPr>
            </w:pPr>
          </w:p>
        </w:tc>
      </w:tr>
      <w:tr w:rsidR="0066511E" w14:paraId="3538C2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9B4189"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2DF6AA"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5CC60E"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26C8F2"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9F7DF2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09DCAE2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B876B"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6F4FB" w14:textId="77777777" w:rsidR="0066511E" w:rsidRDefault="0066511E" w:rsidP="002D5D5E">
            <w:pPr>
              <w:keepNext/>
              <w:keepLines/>
              <w:spacing w:after="0"/>
              <w:jc w:val="center"/>
              <w:rPr>
                <w:sz w:val="18"/>
                <w:lang w:eastAsia="ja-JP"/>
              </w:rPr>
            </w:pPr>
            <w:r>
              <w:rPr>
                <w:rFonts w:ascii="Arial" w:hAnsi="Arial" w:cs="Arial"/>
                <w:color w:val="000000"/>
                <w:sz w:val="16"/>
                <w:szCs w:val="16"/>
              </w:rPr>
              <w:t>12704 - 10510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11043E" w14:textId="77777777" w:rsidR="0066511E" w:rsidRDefault="0066511E" w:rsidP="002D5D5E">
            <w:pPr>
              <w:keepNext/>
              <w:keepLines/>
              <w:spacing w:after="0"/>
              <w:jc w:val="center"/>
              <w:rPr>
                <w:sz w:val="18"/>
                <w:lang w:eastAsia="ja-JP"/>
              </w:rPr>
            </w:pPr>
            <w:r>
              <w:rPr>
                <w:rFonts w:ascii="Arial" w:hAnsi="Arial" w:cs="Arial"/>
                <w:color w:val="000000"/>
                <w:sz w:val="16"/>
                <w:szCs w:val="16"/>
              </w:rPr>
              <w:t>7460 - 6184</w:t>
            </w:r>
          </w:p>
        </w:tc>
      </w:tr>
      <w:tr w:rsidR="0066511E" w14:paraId="0B10E64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273D2"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F2351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EEB086D"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AEEE0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6ED5CE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4E543C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EF0A9"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34615" w14:textId="77777777" w:rsidR="0066511E" w:rsidRDefault="0066511E" w:rsidP="002D5D5E">
            <w:pPr>
              <w:keepNext/>
              <w:keepLines/>
              <w:spacing w:after="0"/>
              <w:jc w:val="center"/>
              <w:rPr>
                <w:sz w:val="18"/>
                <w:lang w:eastAsia="ja-JP"/>
              </w:rPr>
            </w:pPr>
            <w:r>
              <w:rPr>
                <w:rFonts w:ascii="Arial" w:hAnsi="Arial" w:cs="Arial"/>
                <w:color w:val="000000"/>
                <w:sz w:val="16"/>
                <w:szCs w:val="16"/>
              </w:rPr>
              <w:t>6408 - 4520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E4606E" w14:textId="77777777" w:rsidR="0066511E" w:rsidRDefault="0066511E" w:rsidP="002D5D5E">
            <w:pPr>
              <w:keepNext/>
              <w:keepLines/>
              <w:spacing w:after="0"/>
              <w:jc w:val="center"/>
              <w:rPr>
                <w:sz w:val="18"/>
                <w:lang w:eastAsia="ja-JP"/>
              </w:rPr>
            </w:pPr>
            <w:r>
              <w:rPr>
                <w:rFonts w:ascii="Arial" w:hAnsi="Arial" w:cs="Arial"/>
                <w:color w:val="000000"/>
                <w:sz w:val="16"/>
                <w:szCs w:val="16"/>
              </w:rPr>
              <w:t>1470 - 112</w:t>
            </w:r>
          </w:p>
        </w:tc>
      </w:tr>
      <w:tr w:rsidR="0066511E" w14:paraId="43CDA7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C1F1F"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29BAA"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E8A9376"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47F361"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509E1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269E487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A4AC12"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A0D8D" w14:textId="77777777" w:rsidR="0066511E" w:rsidRDefault="0066511E" w:rsidP="002D5D5E">
            <w:pPr>
              <w:keepNext/>
              <w:keepLines/>
              <w:spacing w:after="0"/>
              <w:jc w:val="center"/>
              <w:rPr>
                <w:sz w:val="18"/>
                <w:lang w:eastAsia="ja-JP"/>
              </w:rPr>
            </w:pPr>
            <w:r>
              <w:rPr>
                <w:rFonts w:ascii="Arial" w:hAnsi="Arial" w:cs="Arial"/>
                <w:color w:val="000000"/>
                <w:sz w:val="16"/>
                <w:szCs w:val="16"/>
              </w:rPr>
              <w:t>15696 - 17890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9699FD" w14:textId="77777777" w:rsidR="0066511E" w:rsidRDefault="0066511E" w:rsidP="002D5D5E">
            <w:pPr>
              <w:keepNext/>
              <w:keepLines/>
              <w:spacing w:after="0"/>
              <w:jc w:val="center"/>
              <w:rPr>
                <w:sz w:val="18"/>
                <w:lang w:eastAsia="ja-JP"/>
              </w:rPr>
            </w:pPr>
            <w:r>
              <w:rPr>
                <w:rFonts w:ascii="Arial" w:hAnsi="Arial" w:cs="Arial"/>
                <w:color w:val="000000"/>
                <w:sz w:val="16"/>
                <w:szCs w:val="16"/>
              </w:rPr>
              <w:t>13284 - 14560</w:t>
            </w:r>
          </w:p>
        </w:tc>
      </w:tr>
      <w:tr w:rsidR="0066511E" w14:paraId="608ED17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FCB7D"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3E395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2AFB5A"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9746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F2680F"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394D7F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720D7"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3CB0C" w14:textId="77777777" w:rsidR="0066511E" w:rsidRDefault="0066511E" w:rsidP="002D5D5E">
            <w:pPr>
              <w:keepNext/>
              <w:keepLines/>
              <w:spacing w:after="0"/>
              <w:jc w:val="center"/>
              <w:rPr>
                <w:sz w:val="18"/>
                <w:lang w:eastAsia="ja-JP"/>
              </w:rPr>
            </w:pPr>
            <w:r>
              <w:rPr>
                <w:rFonts w:ascii="Arial" w:hAnsi="Arial" w:cs="Arial"/>
                <w:color w:val="000000"/>
                <w:sz w:val="16"/>
                <w:szCs w:val="16"/>
              </w:rPr>
              <w:t>14892 - 16780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15743" w14:textId="77777777" w:rsidR="0066511E" w:rsidRDefault="0066511E" w:rsidP="002D5D5E">
            <w:pPr>
              <w:keepNext/>
              <w:keepLines/>
              <w:spacing w:after="0"/>
              <w:jc w:val="center"/>
              <w:rPr>
                <w:sz w:val="18"/>
                <w:lang w:eastAsia="ja-JP"/>
              </w:rPr>
            </w:pPr>
            <w:r>
              <w:rPr>
                <w:rFonts w:ascii="Arial" w:hAnsi="Arial" w:cs="Arial"/>
                <w:color w:val="000000"/>
                <w:sz w:val="16"/>
                <w:szCs w:val="16"/>
              </w:rPr>
              <w:t>14088 - 15670</w:t>
            </w:r>
          </w:p>
        </w:tc>
      </w:tr>
      <w:tr w:rsidR="0066511E" w14:paraId="422AC7E2"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17B940" w14:textId="77777777" w:rsidR="0066511E" w:rsidRDefault="0066511E"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E42F7D9" w14:textId="77777777" w:rsidR="0066511E" w:rsidRDefault="0066511E" w:rsidP="0066511E">
      <w:pPr>
        <w:tabs>
          <w:tab w:val="left" w:pos="2340"/>
        </w:tabs>
        <w:rPr>
          <w:lang w:eastAsia="ko-KR"/>
        </w:rPr>
      </w:pPr>
    </w:p>
    <w:p w14:paraId="6A2B3C5C" w14:textId="15A9F357" w:rsidR="0066511E" w:rsidRPr="00B75DD1" w:rsidRDefault="0066511E" w:rsidP="0066511E">
      <w:pPr>
        <w:tabs>
          <w:tab w:val="left" w:pos="2340"/>
        </w:tabs>
      </w:pPr>
      <w:r w:rsidRPr="00B75DD1">
        <w:rPr>
          <w:lang w:eastAsia="ko-KR"/>
        </w:rPr>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w:t>
      </w:r>
      <w:r>
        <w:rPr>
          <w:lang w:eastAsia="ko-KR"/>
        </w:rPr>
        <w:t>3</w:t>
      </w:r>
      <w:r w:rsidRPr="00B75DD1">
        <w:rPr>
          <w:lang w:val="en-US" w:eastAsia="zh-CN"/>
        </w:rPr>
        <w:t xml:space="preserve">, </w:t>
      </w:r>
      <w:r>
        <w:rPr>
          <w:lang w:val="en-US" w:eastAsia="zh-CN"/>
        </w:rPr>
        <w:t>4</w:t>
      </w:r>
      <w:r w:rsidRPr="00B75DD1">
        <w:rPr>
          <w:rFonts w:eastAsia="MS Mincho"/>
          <w:vertAlign w:val="superscript"/>
          <w:lang w:eastAsia="ja-JP"/>
        </w:rPr>
        <w:t>th</w:t>
      </w:r>
      <w:r w:rsidRPr="00B75DD1">
        <w:rPr>
          <w:lang w:eastAsia="ja-JP"/>
        </w:rPr>
        <w:t xml:space="preserve"> </w:t>
      </w:r>
      <w:r w:rsidRPr="00B75DD1">
        <w:rPr>
          <w:lang w:eastAsia="ko-KR"/>
        </w:rPr>
        <w:t>order IMD from band n</w:t>
      </w:r>
      <w:r>
        <w:rPr>
          <w:lang w:eastAsia="ko-KR"/>
        </w:rPr>
        <w:t>41</w:t>
      </w:r>
      <w:r w:rsidRPr="00B75DD1">
        <w:rPr>
          <w:lang w:eastAsia="ko-KR"/>
        </w:rPr>
        <w:t xml:space="preserve"> and Band n</w:t>
      </w:r>
      <w:r>
        <w:rPr>
          <w:lang w:eastAsia="ko-KR"/>
        </w:rPr>
        <w:t>78</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1</w:t>
      </w:r>
      <w:r w:rsidRPr="00B75DD1">
        <w:rPr>
          <w:lang w:eastAsia="ko-KR"/>
        </w:rPr>
        <w:t>.</w:t>
      </w:r>
    </w:p>
    <w:p w14:paraId="17B7916E" w14:textId="77777777" w:rsidR="0066511E" w:rsidRPr="00B75DD1" w:rsidRDefault="0066511E" w:rsidP="0066511E">
      <w:pPr>
        <w:tabs>
          <w:tab w:val="left" w:pos="2340"/>
        </w:tabs>
      </w:pPr>
      <w:r w:rsidRPr="00B75DD1">
        <w:t xml:space="preserve">From the tables it is found that: </w:t>
      </w:r>
    </w:p>
    <w:p w14:paraId="7852F409" w14:textId="77777777" w:rsidR="0066511E" w:rsidRPr="00B75DD1" w:rsidRDefault="0066511E" w:rsidP="0066511E">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78</w:t>
      </w:r>
      <w:r w:rsidRPr="00B75DD1">
        <w:t xml:space="preserve"> may be subject to</w:t>
      </w:r>
      <w:r>
        <w:t xml:space="preserve"> IMD3, IMD4 and</w:t>
      </w:r>
      <w:r w:rsidRPr="00B75DD1">
        <w:t xml:space="preserve"> IMD5.</w:t>
      </w:r>
    </w:p>
    <w:p w14:paraId="2168FDA0" w14:textId="77777777" w:rsidR="0066511E" w:rsidRDefault="0066511E" w:rsidP="0066511E">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41</w:t>
      </w:r>
      <w:r w:rsidRPr="00B75DD1">
        <w:t xml:space="preserve"> may be subject to IMD</w:t>
      </w:r>
      <w:r>
        <w:t>4</w:t>
      </w:r>
      <w:r w:rsidRPr="00B75DD1">
        <w:t>.</w:t>
      </w:r>
    </w:p>
    <w:p w14:paraId="6B3C9987" w14:textId="4F79B6DC" w:rsidR="0066511E" w:rsidRPr="009A3FC3" w:rsidRDefault="0066511E" w:rsidP="006C68CC">
      <w:pPr>
        <w:tabs>
          <w:tab w:val="left" w:pos="2340"/>
        </w:tabs>
        <w:ind w:firstLineChars="142" w:firstLine="284"/>
        <w:rPr>
          <w:lang w:eastAsia="ko-KR"/>
        </w:rPr>
      </w:pPr>
      <w:r w:rsidRPr="00B75DD1">
        <w:rPr>
          <w:rFonts w:cs="Calibri"/>
          <w:szCs w:val="21"/>
          <w:lang w:eastAsia="zh-TW"/>
        </w:rPr>
        <w:t>-</w:t>
      </w:r>
      <w:r w:rsidRPr="00B75DD1">
        <w:rPr>
          <w:rFonts w:cs="Calibri"/>
          <w:szCs w:val="21"/>
          <w:lang w:eastAsia="ko-KR"/>
        </w:rPr>
        <w:t xml:space="preserve">  </w:t>
      </w:r>
      <w:r w:rsidRPr="00B75DD1">
        <w:t>Band n</w:t>
      </w:r>
      <w:r>
        <w:t>1</w:t>
      </w:r>
      <w:r w:rsidRPr="00B75DD1">
        <w:t xml:space="preserve"> may be subject to IMD</w:t>
      </w:r>
      <w:r>
        <w:t>4</w:t>
      </w:r>
      <w:r w:rsidRPr="00B75DD1">
        <w:t>.</w:t>
      </w:r>
    </w:p>
    <w:p w14:paraId="0EDAC143" w14:textId="5CC80A6F" w:rsidR="0066511E" w:rsidRPr="006C68CC" w:rsidRDefault="0066511E" w:rsidP="0066511E">
      <w:pPr>
        <w:pStyle w:val="Heading4"/>
      </w:pPr>
      <w:bookmarkStart w:id="228" w:name="_Toc168053455"/>
      <w:bookmarkStart w:id="229" w:name="_Toc180420439"/>
      <w:r>
        <w:t>5.11.2.2</w:t>
      </w:r>
      <w:r>
        <w:tab/>
      </w:r>
      <w:r w:rsidRPr="006C68CC">
        <w:t>REFSENS requirements</w:t>
      </w:r>
      <w:bookmarkEnd w:id="228"/>
      <w:bookmarkEnd w:id="229"/>
    </w:p>
    <w:p w14:paraId="7934EC7F" w14:textId="77777777" w:rsidR="0066511E" w:rsidRPr="00B75DD1" w:rsidRDefault="0066511E" w:rsidP="0066511E">
      <w:pPr>
        <w:rPr>
          <w:rFonts w:eastAsia="Malgun Gothic" w:cs="Arial"/>
          <w:kern w:val="2"/>
          <w:szCs w:val="24"/>
          <w:lang w:eastAsia="ko-KR"/>
        </w:rPr>
      </w:pPr>
      <w:r w:rsidRPr="00B75DD1">
        <w:t xml:space="preserve">MSD values have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41</w:t>
      </w:r>
      <w:r w:rsidRPr="00B75DD1">
        <w:rPr>
          <w:rFonts w:cs="Arial"/>
          <w:lang w:eastAsia="zh-CN"/>
        </w:rPr>
        <w:t>A-n7</w:t>
      </w:r>
      <w:r>
        <w:rPr>
          <w:rFonts w:cs="Arial"/>
          <w:lang w:eastAsia="zh-CN"/>
        </w:rPr>
        <w:t>7</w:t>
      </w:r>
      <w:r w:rsidRPr="00B75DD1">
        <w:rPr>
          <w:rFonts w:cs="Arial"/>
          <w:lang w:eastAsia="zh-CN"/>
        </w:rPr>
        <w:t>A</w:t>
      </w:r>
      <w:r>
        <w:rPr>
          <w:rFonts w:cs="Arial"/>
          <w:lang w:eastAsia="zh-CN"/>
        </w:rPr>
        <w:t>.</w:t>
      </w:r>
    </w:p>
    <w:p w14:paraId="7E61B713" w14:textId="3AFE7921" w:rsidR="0066511E" w:rsidRPr="00B75DD1" w:rsidRDefault="0066511E" w:rsidP="0066511E">
      <w:pPr>
        <w:jc w:val="center"/>
        <w:rPr>
          <w:rFonts w:ascii="Arial" w:hAnsi="Arial" w:cs="Arial"/>
          <w:b/>
          <w:bCs/>
          <w:lang w:val="en-US" w:eastAsia="zh-CN"/>
        </w:rPr>
      </w:pPr>
      <w:r w:rsidRPr="00B75DD1">
        <w:rPr>
          <w:rFonts w:ascii="Arial" w:hAnsi="Arial" w:cs="Arial"/>
          <w:b/>
          <w:bCs/>
          <w:lang w:val="en-US"/>
        </w:rPr>
        <w:t xml:space="preserve">Table </w:t>
      </w:r>
      <w:r w:rsidRPr="00B75DD1">
        <w:rPr>
          <w:rFonts w:ascii="Arial" w:hAnsi="Arial" w:cs="Arial"/>
          <w:b/>
          <w:bCs/>
          <w:lang w:val="en-US" w:eastAsia="zh-CN"/>
        </w:rPr>
        <w:t>5.</w:t>
      </w:r>
      <w:r>
        <w:rPr>
          <w:rFonts w:ascii="Arial" w:hAnsi="Arial" w:cs="Arial"/>
          <w:b/>
          <w:bCs/>
          <w:lang w:val="en-US" w:eastAsia="zh-CN"/>
        </w:rPr>
        <w:t>11</w:t>
      </w:r>
      <w:r w:rsidRPr="00B75DD1">
        <w:rPr>
          <w:rFonts w:ascii="Arial" w:hAnsi="Arial" w:cs="Arial"/>
          <w:b/>
          <w:bCs/>
          <w:lang w:val="en-US" w:eastAsia="zh-CN"/>
        </w:rPr>
        <w:t>.2.2-1</w:t>
      </w:r>
      <w:r w:rsidRPr="00B75DD1">
        <w:rPr>
          <w:rFonts w:ascii="Arial" w:hAnsi="Arial" w:cs="Arial"/>
          <w:b/>
          <w:bCs/>
          <w:lang w:val="en-US"/>
        </w:rPr>
        <w:t xml:space="preserve">: </w:t>
      </w:r>
      <w:r w:rsidRPr="00B75DD1">
        <w:rPr>
          <w:rFonts w:ascii="Arial" w:hAnsi="Arial" w:cs="Arial"/>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6511E" w:rsidRPr="00B75DD1" w14:paraId="2BFB4910"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B94652" w14:textId="77777777" w:rsidR="0066511E" w:rsidRPr="00B75DD1" w:rsidRDefault="0066511E" w:rsidP="002D5D5E">
            <w:pPr>
              <w:pStyle w:val="TAH"/>
              <w:rPr>
                <w:lang w:val="en-US"/>
              </w:rPr>
            </w:pPr>
            <w:r w:rsidRPr="00B75DD1">
              <w:lastRenderedPageBreak/>
              <w:t>Band / Channel bandwidth / N</w:t>
            </w:r>
            <w:r w:rsidRPr="00B75DD1">
              <w:rPr>
                <w:vertAlign w:val="subscript"/>
              </w:rPr>
              <w:t>RB</w:t>
            </w:r>
            <w:r w:rsidRPr="00B75DD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CB795A" w14:textId="77777777" w:rsidR="0066511E" w:rsidRPr="00B75DD1" w:rsidRDefault="0066511E" w:rsidP="002D5D5E">
            <w:pPr>
              <w:pStyle w:val="TAH"/>
            </w:pPr>
            <w:r w:rsidRPr="00B75DD1">
              <w:t>Source of IMD</w:t>
            </w:r>
          </w:p>
        </w:tc>
      </w:tr>
      <w:tr w:rsidR="0066511E" w:rsidRPr="00B75DD1" w14:paraId="2A21D7D4"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2EBCB5" w14:textId="77777777" w:rsidR="0066511E" w:rsidRPr="00B75DD1" w:rsidRDefault="0066511E" w:rsidP="002D5D5E">
            <w:pPr>
              <w:pStyle w:val="TAH"/>
            </w:pPr>
            <w:r w:rsidRPr="00B75DD1">
              <w:rPr>
                <w:lang w:eastAsia="ja-JP"/>
              </w:rPr>
              <w:t>NR</w:t>
            </w:r>
            <w:r w:rsidRPr="00B75DD1">
              <w:t xml:space="preserve"> </w:t>
            </w:r>
            <w:r w:rsidRPr="00B75DD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60A5A0D" w14:textId="77777777" w:rsidR="0066511E" w:rsidRPr="00B75DD1" w:rsidRDefault="0066511E" w:rsidP="002D5D5E">
            <w:pPr>
              <w:pStyle w:val="TAH"/>
            </w:pPr>
            <w:r w:rsidRPr="00B75DD1">
              <w:rPr>
                <w:lang w:eastAsia="ja-JP"/>
              </w:rPr>
              <w:t>NR</w:t>
            </w:r>
            <w:r w:rsidRPr="00B75DD1">
              <w:t xml:space="preserve"> band</w:t>
            </w:r>
          </w:p>
        </w:tc>
        <w:tc>
          <w:tcPr>
            <w:tcW w:w="960" w:type="dxa"/>
            <w:tcBorders>
              <w:top w:val="single" w:sz="4" w:space="0" w:color="auto"/>
              <w:left w:val="single" w:sz="4" w:space="0" w:color="auto"/>
              <w:bottom w:val="single" w:sz="4" w:space="0" w:color="auto"/>
              <w:right w:val="single" w:sz="4" w:space="0" w:color="auto"/>
            </w:tcBorders>
          </w:tcPr>
          <w:p w14:paraId="462D6696" w14:textId="77777777" w:rsidR="0066511E" w:rsidRPr="00B75DD1" w:rsidRDefault="0066511E" w:rsidP="002D5D5E">
            <w:pPr>
              <w:pStyle w:val="TAH"/>
            </w:pPr>
            <w:r w:rsidRPr="00B75DD1">
              <w:t>UL F</w:t>
            </w:r>
            <w:r w:rsidRPr="00B75DD1">
              <w:rPr>
                <w:vertAlign w:val="subscript"/>
              </w:rPr>
              <w:t>c</w:t>
            </w:r>
            <w:r w:rsidRPr="00B75DD1">
              <w:t xml:space="preserve"> </w:t>
            </w:r>
            <w:r w:rsidRPr="00B75DD1">
              <w:br/>
              <w:t>(MHz)</w:t>
            </w:r>
          </w:p>
        </w:tc>
        <w:tc>
          <w:tcPr>
            <w:tcW w:w="964" w:type="dxa"/>
            <w:tcBorders>
              <w:top w:val="single" w:sz="4" w:space="0" w:color="auto"/>
              <w:left w:val="single" w:sz="4" w:space="0" w:color="auto"/>
              <w:bottom w:val="single" w:sz="4" w:space="0" w:color="auto"/>
              <w:right w:val="single" w:sz="4" w:space="0" w:color="auto"/>
            </w:tcBorders>
          </w:tcPr>
          <w:p w14:paraId="56C5555E" w14:textId="77777777" w:rsidR="0066511E" w:rsidRPr="00B75DD1" w:rsidRDefault="0066511E" w:rsidP="002D5D5E">
            <w:pPr>
              <w:pStyle w:val="TAH"/>
            </w:pPr>
            <w:r w:rsidRPr="00B75DD1">
              <w:t xml:space="preserve">UL/DL BW </w:t>
            </w:r>
            <w:r w:rsidRPr="00B75DD1">
              <w:br/>
              <w:t>(MHz)</w:t>
            </w:r>
          </w:p>
        </w:tc>
        <w:tc>
          <w:tcPr>
            <w:tcW w:w="960" w:type="dxa"/>
            <w:tcBorders>
              <w:top w:val="single" w:sz="4" w:space="0" w:color="auto"/>
              <w:left w:val="single" w:sz="4" w:space="0" w:color="auto"/>
              <w:bottom w:val="single" w:sz="4" w:space="0" w:color="auto"/>
              <w:right w:val="single" w:sz="4" w:space="0" w:color="auto"/>
            </w:tcBorders>
          </w:tcPr>
          <w:p w14:paraId="6B68DEEC" w14:textId="77777777" w:rsidR="0066511E" w:rsidRPr="00B75DD1" w:rsidRDefault="0066511E" w:rsidP="002D5D5E">
            <w:pPr>
              <w:pStyle w:val="TAH"/>
            </w:pPr>
            <w:r w:rsidRPr="00B75DD1">
              <w:t xml:space="preserve">UL </w:t>
            </w:r>
            <w:r w:rsidRPr="00B75DD1">
              <w:br/>
              <w:t>C</w:t>
            </w:r>
            <w:r w:rsidRPr="00B75DD1">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3CF387" w14:textId="77777777" w:rsidR="0066511E" w:rsidRPr="00B75DD1" w:rsidRDefault="0066511E" w:rsidP="002D5D5E">
            <w:pPr>
              <w:pStyle w:val="TAH"/>
            </w:pPr>
            <w:r w:rsidRPr="00B75DD1">
              <w:t>DL F</w:t>
            </w:r>
            <w:r w:rsidRPr="00B75DD1">
              <w:rPr>
                <w:vertAlign w:val="subscript"/>
              </w:rPr>
              <w:t>c</w:t>
            </w:r>
            <w:r w:rsidRPr="00B75DD1">
              <w:t xml:space="preserve"> (MHz)</w:t>
            </w:r>
          </w:p>
        </w:tc>
        <w:tc>
          <w:tcPr>
            <w:tcW w:w="977" w:type="dxa"/>
            <w:tcBorders>
              <w:top w:val="single" w:sz="4" w:space="0" w:color="auto"/>
              <w:left w:val="single" w:sz="4" w:space="0" w:color="auto"/>
              <w:bottom w:val="single" w:sz="4" w:space="0" w:color="auto"/>
              <w:right w:val="single" w:sz="4" w:space="0" w:color="auto"/>
            </w:tcBorders>
          </w:tcPr>
          <w:p w14:paraId="0A575C2F" w14:textId="77777777" w:rsidR="0066511E" w:rsidRPr="00B75DD1" w:rsidRDefault="0066511E" w:rsidP="002D5D5E">
            <w:pPr>
              <w:pStyle w:val="TAH"/>
            </w:pPr>
            <w:r w:rsidRPr="00B75DD1">
              <w:t xml:space="preserve">MSD </w:t>
            </w:r>
            <w:r w:rsidRPr="00B75DD1">
              <w:br/>
              <w:t>(dB)</w:t>
            </w:r>
          </w:p>
        </w:tc>
        <w:tc>
          <w:tcPr>
            <w:tcW w:w="828" w:type="dxa"/>
            <w:tcBorders>
              <w:top w:val="single" w:sz="4" w:space="0" w:color="auto"/>
              <w:left w:val="single" w:sz="4" w:space="0" w:color="auto"/>
              <w:bottom w:val="single" w:sz="4" w:space="0" w:color="auto"/>
              <w:right w:val="single" w:sz="4" w:space="0" w:color="auto"/>
            </w:tcBorders>
          </w:tcPr>
          <w:p w14:paraId="54783E41" w14:textId="77777777" w:rsidR="0066511E" w:rsidRPr="00B75DD1" w:rsidRDefault="0066511E" w:rsidP="002D5D5E">
            <w:pPr>
              <w:pStyle w:val="TAH"/>
            </w:pPr>
            <w:r w:rsidRPr="00B75DD1">
              <w:t>Duplex mode</w:t>
            </w:r>
          </w:p>
        </w:tc>
        <w:tc>
          <w:tcPr>
            <w:tcW w:w="1057" w:type="dxa"/>
            <w:tcBorders>
              <w:top w:val="nil"/>
              <w:left w:val="single" w:sz="4" w:space="0" w:color="auto"/>
              <w:bottom w:val="single" w:sz="4" w:space="0" w:color="auto"/>
              <w:right w:val="single" w:sz="4" w:space="0" w:color="auto"/>
            </w:tcBorders>
            <w:shd w:val="clear" w:color="auto" w:fill="auto"/>
          </w:tcPr>
          <w:p w14:paraId="23F932E2" w14:textId="77777777" w:rsidR="0066511E" w:rsidRPr="00B75DD1" w:rsidRDefault="0066511E" w:rsidP="002D5D5E">
            <w:pPr>
              <w:pStyle w:val="TAH"/>
            </w:pPr>
          </w:p>
        </w:tc>
      </w:tr>
      <w:tr w:rsidR="0066511E" w:rsidRPr="00B75DD1" w14:paraId="2CC4FB12"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619DAE" w14:textId="77777777" w:rsidR="0066511E" w:rsidRPr="00B75DD1" w:rsidRDefault="0066511E" w:rsidP="002D5D5E">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n41-n7</w:t>
            </w:r>
            <w:r>
              <w:rPr>
                <w:lang w:eastAsia="ko-KR"/>
              </w:rPr>
              <w:t>8</w:t>
            </w:r>
          </w:p>
        </w:tc>
        <w:tc>
          <w:tcPr>
            <w:tcW w:w="1146" w:type="dxa"/>
            <w:tcBorders>
              <w:top w:val="single" w:sz="4" w:space="0" w:color="auto"/>
              <w:left w:val="single" w:sz="4" w:space="0" w:color="auto"/>
              <w:right w:val="single" w:sz="4" w:space="0" w:color="auto"/>
            </w:tcBorders>
            <w:vAlign w:val="center"/>
          </w:tcPr>
          <w:p w14:paraId="0EEB08DC" w14:textId="77777777" w:rsidR="0066511E" w:rsidRPr="00B75DD1" w:rsidRDefault="0066511E" w:rsidP="002D5D5E">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9BFA215"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77B9E860" w14:textId="77777777" w:rsidR="0066511E" w:rsidRPr="00B75DD1" w:rsidRDefault="0066511E" w:rsidP="002D5D5E">
            <w:pPr>
              <w:pStyle w:val="TAC"/>
              <w:rPr>
                <w:lang w:val="en-US" w:eastAsia="zh-CN"/>
              </w:rPr>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214A888" w14:textId="77777777" w:rsidR="0066511E" w:rsidRPr="00B75DD1" w:rsidRDefault="0066511E" w:rsidP="002D5D5E">
            <w:pPr>
              <w:pStyle w:val="TAC"/>
              <w:rPr>
                <w:lang w:val="en-US" w:eastAsia="zh-CN"/>
              </w:rPr>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5D923468" w14:textId="77777777" w:rsidR="0066511E" w:rsidRPr="00B75DD1" w:rsidRDefault="0066511E" w:rsidP="002D5D5E">
            <w:pPr>
              <w:pStyle w:val="TAC"/>
              <w:rPr>
                <w:lang w:val="en-US" w:eastAsia="zh-CN"/>
              </w:rPr>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CF1732A" w14:textId="77777777" w:rsidR="0066511E" w:rsidRPr="00B75DD1" w:rsidRDefault="0066511E" w:rsidP="002D5D5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5DBF5FC" w14:textId="77777777" w:rsidR="0066511E" w:rsidRPr="00B75DD1" w:rsidRDefault="0066511E" w:rsidP="002D5D5E">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4278BBAF" w14:textId="77777777" w:rsidR="0066511E" w:rsidRPr="00B75DD1" w:rsidRDefault="0066511E" w:rsidP="002D5D5E">
            <w:pPr>
              <w:pStyle w:val="TAC"/>
              <w:rPr>
                <w:lang w:val="en-US" w:eastAsia="zh-CN"/>
              </w:rPr>
            </w:pPr>
            <w:r w:rsidRPr="00D462F1">
              <w:rPr>
                <w:lang w:eastAsia="ko-KR"/>
              </w:rPr>
              <w:t>N/A</w:t>
            </w:r>
          </w:p>
        </w:tc>
      </w:tr>
      <w:tr w:rsidR="0066511E" w:rsidRPr="00B75DD1" w14:paraId="6E03D3B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0BADB"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6D2AD1" w14:textId="77777777" w:rsidR="0066511E" w:rsidRPr="00B75DD1" w:rsidRDefault="0066511E" w:rsidP="002D5D5E">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521063CC"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59D17B13"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46B6C4E" w14:textId="77777777" w:rsidR="0066511E" w:rsidRPr="00B75DD1" w:rsidRDefault="0066511E" w:rsidP="002D5D5E">
            <w:pPr>
              <w:pStyle w:val="TAC"/>
              <w:rPr>
                <w:lang w:val="en-US" w:eastAsia="zh-CN"/>
              </w:rPr>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826D576" w14:textId="77777777" w:rsidR="0066511E" w:rsidRPr="00B75DD1" w:rsidRDefault="0066511E" w:rsidP="002D5D5E">
            <w:pPr>
              <w:pStyle w:val="TAC"/>
              <w:rPr>
                <w:lang w:val="en-US" w:eastAsia="zh-CN"/>
              </w:rPr>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44D7E3A3" w14:textId="77777777" w:rsidR="0066511E" w:rsidRPr="00B75DD1" w:rsidRDefault="0066511E" w:rsidP="002D5D5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944C0E7"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DA92BD8" w14:textId="77777777" w:rsidR="0066511E" w:rsidRPr="00B75DD1" w:rsidRDefault="0066511E" w:rsidP="002D5D5E">
            <w:pPr>
              <w:pStyle w:val="TAC"/>
              <w:rPr>
                <w:lang w:val="en-US" w:eastAsia="zh-CN"/>
              </w:rPr>
            </w:pPr>
            <w:r w:rsidRPr="00D462F1">
              <w:rPr>
                <w:lang w:eastAsia="ko-KR"/>
              </w:rPr>
              <w:t>N/A</w:t>
            </w:r>
          </w:p>
        </w:tc>
      </w:tr>
      <w:tr w:rsidR="0066511E" w:rsidRPr="00B75DD1" w14:paraId="4897B28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DC995"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8B124D" w14:textId="77777777" w:rsidR="0066511E" w:rsidRPr="00B75DD1" w:rsidRDefault="0066511E" w:rsidP="002D5D5E">
            <w:pPr>
              <w:pStyle w:val="TAC"/>
              <w:rPr>
                <w:lang w:val="en-US" w:eastAsia="zh-CN"/>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0849DE28" w14:textId="77777777" w:rsidR="0066511E" w:rsidRPr="00B75DD1" w:rsidRDefault="0066511E" w:rsidP="002D5D5E">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4DC5144"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63266209" w14:textId="77777777" w:rsidR="0066511E" w:rsidRPr="00B75DD1" w:rsidRDefault="0066511E" w:rsidP="002D5D5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8BE649" w14:textId="77777777" w:rsidR="0066511E" w:rsidRPr="00B75DD1" w:rsidRDefault="0066511E" w:rsidP="002D5D5E">
            <w:pPr>
              <w:pStyle w:val="TAC"/>
              <w:rPr>
                <w:lang w:val="en-US" w:eastAsia="zh-CN"/>
              </w:rPr>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5C0E5164"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bottom w:val="single" w:sz="4" w:space="0" w:color="auto"/>
              <w:right w:val="single" w:sz="4" w:space="0" w:color="auto"/>
            </w:tcBorders>
          </w:tcPr>
          <w:p w14:paraId="2C553F1F"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636146" w14:textId="77777777" w:rsidR="0066511E" w:rsidRPr="00B75DD1" w:rsidRDefault="0066511E" w:rsidP="002D5D5E">
            <w:pPr>
              <w:pStyle w:val="TAC"/>
              <w:rPr>
                <w:lang w:val="en-US" w:eastAsia="zh-CN"/>
              </w:rPr>
            </w:pPr>
            <w:r w:rsidRPr="00D462F1">
              <w:rPr>
                <w:lang w:eastAsia="ko-KR"/>
              </w:rPr>
              <w:t>IMD3</w:t>
            </w:r>
            <w:r w:rsidRPr="00D462F1">
              <w:rPr>
                <w:vertAlign w:val="superscript"/>
                <w:lang w:eastAsia="ko-KR"/>
              </w:rPr>
              <w:t>1,2</w:t>
            </w:r>
          </w:p>
        </w:tc>
      </w:tr>
      <w:tr w:rsidR="0066511E" w:rsidRPr="00B75DD1" w14:paraId="0F3D94E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9387D"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903E1" w14:textId="77777777" w:rsidR="0066511E" w:rsidRPr="000803F6" w:rsidRDefault="0066511E" w:rsidP="002D5D5E">
            <w:pPr>
              <w:pStyle w:val="TAC"/>
              <w:rPr>
                <w:rFonts w:cs="Arial"/>
                <w:szCs w:val="18"/>
              </w:rPr>
            </w:pPr>
            <w:r w:rsidRPr="00D462F1">
              <w:rPr>
                <w:rFonts w:eastAsia="SimSun" w:hint="eastAsia"/>
              </w:rPr>
              <w:t>n</w:t>
            </w:r>
            <w:r w:rsidRPr="00D462F1">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2469AF1" w14:textId="77777777" w:rsidR="0066511E" w:rsidRPr="000803F6" w:rsidRDefault="0066511E" w:rsidP="002D5D5E">
            <w:pPr>
              <w:pStyle w:val="TAC"/>
              <w:rPr>
                <w:rFonts w:cs="Arial"/>
                <w:szCs w:val="18"/>
              </w:rPr>
            </w:pPr>
            <w:r w:rsidRPr="00D462F1">
              <w:rPr>
                <w:rFonts w:hint="eastAsia"/>
                <w:lang w:eastAsia="ja-JP"/>
              </w:rPr>
              <w:t>1</w:t>
            </w:r>
            <w:r w:rsidRPr="00D462F1">
              <w:rPr>
                <w:lang w:eastAsia="ja-JP"/>
              </w:rPr>
              <w:t>975</w:t>
            </w:r>
          </w:p>
        </w:tc>
        <w:tc>
          <w:tcPr>
            <w:tcW w:w="964" w:type="dxa"/>
            <w:tcBorders>
              <w:top w:val="single" w:sz="4" w:space="0" w:color="auto"/>
              <w:left w:val="single" w:sz="4" w:space="0" w:color="auto"/>
              <w:bottom w:val="single" w:sz="4" w:space="0" w:color="auto"/>
              <w:right w:val="single" w:sz="4" w:space="0" w:color="auto"/>
            </w:tcBorders>
            <w:vAlign w:val="center"/>
          </w:tcPr>
          <w:p w14:paraId="79B2DEF9" w14:textId="77777777" w:rsidR="0066511E" w:rsidRPr="00B75DD1" w:rsidRDefault="0066511E" w:rsidP="002D5D5E">
            <w:pPr>
              <w:pStyle w:val="TAC"/>
              <w:rPr>
                <w:lang w:val="en-US" w:eastAsia="zh-CN"/>
              </w:rPr>
            </w:pPr>
            <w:r w:rsidRPr="00D462F1">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E20E4FA"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2EFD21AA"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40013E3D" w14:textId="77777777" w:rsidR="0066511E" w:rsidRPr="00B75DD1" w:rsidRDefault="0066511E" w:rsidP="002D5D5E">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0ABD8EF1" w14:textId="77777777" w:rsidR="0066511E" w:rsidRPr="00B75DD1" w:rsidRDefault="0066511E" w:rsidP="002D5D5E">
            <w:pPr>
              <w:pStyle w:val="TAC"/>
              <w:rPr>
                <w:lang w:val="en-US"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2172CB" w14:textId="77777777" w:rsidR="0066511E" w:rsidRPr="00B75DD1" w:rsidRDefault="0066511E" w:rsidP="002D5D5E">
            <w:pPr>
              <w:pStyle w:val="TAC"/>
              <w:rPr>
                <w:lang w:val="en-US" w:eastAsia="zh-CN"/>
              </w:rPr>
            </w:pPr>
            <w:r w:rsidRPr="00D462F1">
              <w:rPr>
                <w:lang w:eastAsia="ko-KR"/>
              </w:rPr>
              <w:t>N/A</w:t>
            </w:r>
          </w:p>
        </w:tc>
      </w:tr>
      <w:tr w:rsidR="0066511E" w:rsidRPr="00B75DD1" w14:paraId="714B10E9"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68D34"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3E692" w14:textId="77777777" w:rsidR="0066511E" w:rsidRPr="000803F6" w:rsidRDefault="0066511E" w:rsidP="002D5D5E">
            <w:pPr>
              <w:pStyle w:val="TAC"/>
              <w:rPr>
                <w:rFonts w:cs="Arial"/>
                <w:szCs w:val="18"/>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7E115157" w14:textId="77777777" w:rsidR="0066511E" w:rsidRPr="000803F6" w:rsidRDefault="0066511E" w:rsidP="002D5D5E">
            <w:pPr>
              <w:pStyle w:val="TAC"/>
              <w:rPr>
                <w:rFonts w:cs="Arial"/>
                <w:szCs w:val="18"/>
              </w:rPr>
            </w:pPr>
            <w:r w:rsidRPr="00D462F1">
              <w:rPr>
                <w:rFonts w:hint="eastAsia"/>
                <w:lang w:eastAsia="ja-JP"/>
              </w:rPr>
              <w:t>3</w:t>
            </w:r>
            <w:r w:rsidRPr="00D462F1">
              <w:rPr>
                <w:lang w:eastAsia="ja-JP"/>
              </w:rPr>
              <w:t>410</w:t>
            </w:r>
          </w:p>
        </w:tc>
        <w:tc>
          <w:tcPr>
            <w:tcW w:w="964" w:type="dxa"/>
            <w:tcBorders>
              <w:top w:val="single" w:sz="4" w:space="0" w:color="auto"/>
              <w:left w:val="single" w:sz="4" w:space="0" w:color="auto"/>
              <w:bottom w:val="single" w:sz="4" w:space="0" w:color="auto"/>
              <w:right w:val="single" w:sz="4" w:space="0" w:color="auto"/>
            </w:tcBorders>
            <w:vAlign w:val="center"/>
          </w:tcPr>
          <w:p w14:paraId="796A82CB"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0628A042" w14:textId="77777777" w:rsidR="0066511E" w:rsidRPr="00B75DD1" w:rsidRDefault="0066511E" w:rsidP="002D5D5E">
            <w:pPr>
              <w:pStyle w:val="TAC"/>
              <w:rPr>
                <w:lang w:val="en-US" w:eastAsia="zh-CN"/>
              </w:rPr>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5F98B6DA" w14:textId="77777777" w:rsidR="0066511E" w:rsidRPr="000803F6" w:rsidRDefault="0066511E" w:rsidP="002D5D5E">
            <w:pPr>
              <w:pStyle w:val="TAC"/>
              <w:rPr>
                <w:rFonts w:cs="Arial"/>
                <w:szCs w:val="18"/>
              </w:rPr>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0ABAFDA" w14:textId="77777777" w:rsidR="0066511E" w:rsidRPr="00B75DD1" w:rsidRDefault="0066511E" w:rsidP="002D5D5E">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585EBD3"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B4EF40" w14:textId="77777777" w:rsidR="0066511E" w:rsidRPr="00B75DD1" w:rsidRDefault="0066511E" w:rsidP="002D5D5E">
            <w:pPr>
              <w:pStyle w:val="TAC"/>
              <w:rPr>
                <w:lang w:val="en-US" w:eastAsia="zh-CN"/>
              </w:rPr>
            </w:pPr>
            <w:r w:rsidRPr="00D462F1">
              <w:rPr>
                <w:lang w:eastAsia="ko-KR"/>
              </w:rPr>
              <w:t>N/A</w:t>
            </w:r>
          </w:p>
        </w:tc>
      </w:tr>
      <w:tr w:rsidR="0066511E" w:rsidRPr="00B75DD1" w14:paraId="2A76CC1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D4B05B"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E7AAF" w14:textId="77777777" w:rsidR="0066511E" w:rsidRPr="000803F6" w:rsidRDefault="0066511E" w:rsidP="002D5D5E">
            <w:pPr>
              <w:pStyle w:val="TAC"/>
              <w:rPr>
                <w:rFonts w:cs="Arial"/>
                <w:szCs w:val="18"/>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bottom w:val="single" w:sz="4" w:space="0" w:color="auto"/>
              <w:right w:val="single" w:sz="4" w:space="0" w:color="auto"/>
            </w:tcBorders>
            <w:vAlign w:val="center"/>
          </w:tcPr>
          <w:p w14:paraId="40356D6E" w14:textId="77777777" w:rsidR="0066511E" w:rsidRPr="000803F6" w:rsidRDefault="0066511E" w:rsidP="002D5D5E">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CB3F757"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7F24B166" w14:textId="77777777" w:rsidR="0066511E" w:rsidRPr="00B75DD1" w:rsidRDefault="0066511E" w:rsidP="002D5D5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B68C5E"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F33C4CC" w14:textId="77777777" w:rsidR="0066511E" w:rsidRPr="00B75DD1" w:rsidRDefault="0066511E" w:rsidP="002D5D5E">
            <w:pPr>
              <w:pStyle w:val="TAC"/>
            </w:pPr>
            <w:r w:rsidRPr="00D462F1">
              <w:rPr>
                <w:rFonts w:hint="eastAsia"/>
                <w:lang w:eastAsia="ja-JP"/>
              </w:rPr>
              <w:t>1</w:t>
            </w:r>
            <w:r w:rsidRPr="00D462F1">
              <w:rPr>
                <w:lang w:eastAsia="ja-JP"/>
              </w:rPr>
              <w:t>1.5</w:t>
            </w:r>
          </w:p>
        </w:tc>
        <w:tc>
          <w:tcPr>
            <w:tcW w:w="828" w:type="dxa"/>
            <w:tcBorders>
              <w:top w:val="single" w:sz="4" w:space="0" w:color="auto"/>
              <w:left w:val="single" w:sz="4" w:space="0" w:color="auto"/>
              <w:bottom w:val="single" w:sz="4" w:space="0" w:color="auto"/>
              <w:right w:val="single" w:sz="4" w:space="0" w:color="auto"/>
            </w:tcBorders>
          </w:tcPr>
          <w:p w14:paraId="20118700"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74CA03" w14:textId="77777777" w:rsidR="0066511E" w:rsidRPr="00B75DD1" w:rsidRDefault="0066511E" w:rsidP="002D5D5E">
            <w:pPr>
              <w:pStyle w:val="TAC"/>
              <w:rPr>
                <w:lang w:val="en-US" w:eastAsia="zh-CN"/>
              </w:rPr>
            </w:pPr>
            <w:r w:rsidRPr="00D462F1">
              <w:rPr>
                <w:lang w:eastAsia="ko-KR"/>
              </w:rPr>
              <w:t>IMD4</w:t>
            </w:r>
          </w:p>
        </w:tc>
      </w:tr>
      <w:tr w:rsidR="0066511E" w:rsidRPr="00B75DD1" w14:paraId="7FB333E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7FDFD4"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BA8336" w14:textId="77777777" w:rsidR="0066511E" w:rsidRPr="00D462F1" w:rsidRDefault="0066511E" w:rsidP="002D5D5E">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C487520" w14:textId="77777777" w:rsidR="0066511E" w:rsidRDefault="0066511E" w:rsidP="002D5D5E">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C2238B" w14:textId="77777777" w:rsidR="0066511E" w:rsidRPr="00D462F1" w:rsidRDefault="0066511E" w:rsidP="002D5D5E">
            <w:pPr>
              <w:pStyle w:val="TAC"/>
              <w:rPr>
                <w:lang w:eastAsia="ja-JP"/>
              </w:rPr>
            </w:pPr>
            <w:r w:rsidRPr="00D462F1">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CDA59F3" w14:textId="77777777" w:rsidR="0066511E" w:rsidRDefault="0066511E" w:rsidP="002D5D5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B97992" w14:textId="77777777" w:rsidR="0066511E" w:rsidRPr="00D462F1" w:rsidRDefault="0066511E" w:rsidP="002D5D5E">
            <w:pPr>
              <w:pStyle w:val="TAC"/>
              <w:rPr>
                <w:lang w:eastAsia="ja-JP"/>
              </w:rPr>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979BC05" w14:textId="77777777" w:rsidR="0066511E" w:rsidRPr="00D462F1" w:rsidRDefault="0066511E" w:rsidP="002D5D5E">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bottom w:val="single" w:sz="4" w:space="0" w:color="auto"/>
              <w:right w:val="single" w:sz="4" w:space="0" w:color="auto"/>
            </w:tcBorders>
          </w:tcPr>
          <w:p w14:paraId="6E2EC775" w14:textId="77777777" w:rsidR="0066511E" w:rsidRPr="00D462F1" w:rsidRDefault="0066511E" w:rsidP="002D5D5E">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A6C3D3" w14:textId="77777777" w:rsidR="0066511E" w:rsidRPr="00D462F1" w:rsidRDefault="0066511E" w:rsidP="002D5D5E">
            <w:pPr>
              <w:pStyle w:val="TAC"/>
              <w:rPr>
                <w:lang w:eastAsia="ko-KR"/>
              </w:rPr>
            </w:pPr>
            <w:r w:rsidRPr="00D462F1">
              <w:rPr>
                <w:lang w:eastAsia="ko-KR"/>
              </w:rPr>
              <w:t>IMD4</w:t>
            </w:r>
          </w:p>
        </w:tc>
      </w:tr>
      <w:tr w:rsidR="0066511E" w:rsidRPr="00B75DD1" w14:paraId="0D5D58DB"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B960A"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7C531" w14:textId="77777777" w:rsidR="0066511E" w:rsidRPr="00D462F1" w:rsidRDefault="0066511E" w:rsidP="002D5D5E">
            <w:pPr>
              <w:pStyle w:val="TAC"/>
              <w:rPr>
                <w:rFonts w:eastAsia="SimSun"/>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19F4AE30" w14:textId="77777777" w:rsidR="0066511E" w:rsidRDefault="0066511E" w:rsidP="002D5D5E">
            <w:pPr>
              <w:pStyle w:val="TAC"/>
              <w:rPr>
                <w:rFonts w:cs="Arial"/>
                <w:color w:val="000000"/>
                <w:szCs w:val="18"/>
              </w:rPr>
            </w:pPr>
            <w:r w:rsidRPr="00D462F1">
              <w:rPr>
                <w:rFonts w:hint="eastAsia"/>
                <w:lang w:eastAsia="ja-JP"/>
              </w:rPr>
              <w:t>3</w:t>
            </w:r>
            <w:r w:rsidRPr="00D462F1">
              <w:rPr>
                <w:lang w:eastAsia="ja-JP"/>
              </w:rPr>
              <w:t>710</w:t>
            </w:r>
          </w:p>
        </w:tc>
        <w:tc>
          <w:tcPr>
            <w:tcW w:w="964" w:type="dxa"/>
            <w:tcBorders>
              <w:top w:val="single" w:sz="4" w:space="0" w:color="auto"/>
              <w:left w:val="single" w:sz="4" w:space="0" w:color="auto"/>
              <w:bottom w:val="single" w:sz="4" w:space="0" w:color="auto"/>
              <w:right w:val="single" w:sz="4" w:space="0" w:color="auto"/>
            </w:tcBorders>
            <w:vAlign w:val="center"/>
          </w:tcPr>
          <w:p w14:paraId="5ACB228E" w14:textId="77777777" w:rsidR="0066511E" w:rsidRPr="00D462F1" w:rsidRDefault="0066511E" w:rsidP="002D5D5E">
            <w:pPr>
              <w:pStyle w:val="TAC"/>
              <w:rPr>
                <w:lang w:eastAsia="ja-JP"/>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3DF9877D" w14:textId="77777777" w:rsidR="0066511E" w:rsidRDefault="0066511E" w:rsidP="002D5D5E">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28CFA173" w14:textId="77777777" w:rsidR="0066511E" w:rsidRPr="00D462F1" w:rsidRDefault="0066511E" w:rsidP="002D5D5E">
            <w:pPr>
              <w:pStyle w:val="TAC"/>
              <w:rPr>
                <w:lang w:eastAsia="ja-JP"/>
              </w:rPr>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07186DA" w14:textId="77777777" w:rsidR="0066511E" w:rsidRPr="00D462F1" w:rsidRDefault="0066511E" w:rsidP="002D5D5E">
            <w:pPr>
              <w:pStyle w:val="TAC"/>
              <w:rPr>
                <w:lang w:eastAsia="ja-JP"/>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E4F3D5F" w14:textId="77777777" w:rsidR="0066511E" w:rsidRPr="00D462F1" w:rsidRDefault="0066511E" w:rsidP="002D5D5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0F26019" w14:textId="77777777" w:rsidR="0066511E" w:rsidRPr="00D462F1" w:rsidRDefault="0066511E" w:rsidP="002D5D5E">
            <w:pPr>
              <w:pStyle w:val="TAC"/>
              <w:rPr>
                <w:lang w:eastAsia="ko-KR"/>
              </w:rPr>
            </w:pPr>
            <w:r w:rsidRPr="00D462F1">
              <w:rPr>
                <w:lang w:eastAsia="ko-KR"/>
              </w:rPr>
              <w:t>N/A</w:t>
            </w:r>
          </w:p>
        </w:tc>
      </w:tr>
      <w:tr w:rsidR="0066511E" w:rsidRPr="00B75DD1" w14:paraId="0B556936"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267EC2"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9B0F7" w14:textId="77777777" w:rsidR="0066511E" w:rsidRPr="00D462F1" w:rsidRDefault="0066511E" w:rsidP="002D5D5E">
            <w:pPr>
              <w:pStyle w:val="TAC"/>
              <w:rPr>
                <w:rFonts w:eastAsia="SimSu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bottom w:val="single" w:sz="4" w:space="0" w:color="auto"/>
              <w:right w:val="single" w:sz="4" w:space="0" w:color="auto"/>
            </w:tcBorders>
            <w:vAlign w:val="center"/>
          </w:tcPr>
          <w:p w14:paraId="5666E16D" w14:textId="77777777" w:rsidR="0066511E" w:rsidRDefault="0066511E" w:rsidP="002D5D5E">
            <w:pPr>
              <w:pStyle w:val="TAC"/>
              <w:rPr>
                <w:rFonts w:cs="Arial"/>
                <w:color w:val="000000"/>
                <w:szCs w:val="18"/>
              </w:rPr>
            </w:pPr>
            <w:r w:rsidRPr="00D462F1">
              <w:rPr>
                <w:rFonts w:hint="eastAsia"/>
                <w:lang w:eastAsia="ja-JP"/>
              </w:rPr>
              <w:t>2</w:t>
            </w:r>
            <w:r w:rsidRPr="00D462F1">
              <w:rPr>
                <w:lang w:eastAsia="ja-JP"/>
              </w:rPr>
              <w:t>640</w:t>
            </w:r>
          </w:p>
        </w:tc>
        <w:tc>
          <w:tcPr>
            <w:tcW w:w="964" w:type="dxa"/>
            <w:tcBorders>
              <w:top w:val="single" w:sz="4" w:space="0" w:color="auto"/>
              <w:left w:val="single" w:sz="4" w:space="0" w:color="auto"/>
              <w:bottom w:val="single" w:sz="4" w:space="0" w:color="auto"/>
              <w:right w:val="single" w:sz="4" w:space="0" w:color="auto"/>
            </w:tcBorders>
            <w:vAlign w:val="center"/>
          </w:tcPr>
          <w:p w14:paraId="43E2E971" w14:textId="77777777" w:rsidR="0066511E" w:rsidRPr="00D462F1" w:rsidRDefault="0066511E" w:rsidP="002D5D5E">
            <w:pPr>
              <w:pStyle w:val="TAC"/>
              <w:rPr>
                <w:lang w:eastAsia="ja-JP"/>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73225B88" w14:textId="77777777" w:rsidR="0066511E" w:rsidRDefault="0066511E" w:rsidP="002D5D5E">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081E5530" w14:textId="77777777" w:rsidR="0066511E" w:rsidRPr="00D462F1" w:rsidRDefault="0066511E" w:rsidP="002D5D5E">
            <w:pPr>
              <w:pStyle w:val="TAC"/>
              <w:rPr>
                <w:lang w:eastAsia="ja-JP"/>
              </w:rPr>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EB6D1C1" w14:textId="77777777" w:rsidR="0066511E" w:rsidRPr="00D462F1" w:rsidRDefault="0066511E" w:rsidP="002D5D5E">
            <w:pPr>
              <w:pStyle w:val="TAC"/>
              <w:rPr>
                <w:lang w:eastAsia="ja-JP"/>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16999F40" w14:textId="77777777" w:rsidR="0066511E" w:rsidRPr="00D462F1" w:rsidRDefault="0066511E" w:rsidP="002D5D5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E7F0E54" w14:textId="77777777" w:rsidR="0066511E" w:rsidRPr="00D462F1" w:rsidRDefault="0066511E" w:rsidP="002D5D5E">
            <w:pPr>
              <w:pStyle w:val="TAC"/>
              <w:rPr>
                <w:lang w:eastAsia="ko-KR"/>
              </w:rPr>
            </w:pPr>
            <w:r w:rsidRPr="00D462F1">
              <w:rPr>
                <w:lang w:eastAsia="ko-KR"/>
              </w:rPr>
              <w:t>N/A</w:t>
            </w:r>
          </w:p>
        </w:tc>
      </w:tr>
      <w:tr w:rsidR="0066511E" w:rsidRPr="00B75DD1" w14:paraId="5DDB1480" w14:textId="77777777" w:rsidTr="002D5D5E">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6B1F509" w14:textId="77777777" w:rsidR="0066511E" w:rsidRPr="00D462F1" w:rsidRDefault="0066511E" w:rsidP="002D5D5E">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541251DB" w14:textId="77777777" w:rsidR="0066511E" w:rsidRPr="00D462F1" w:rsidRDefault="0066511E" w:rsidP="002D5D5E">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38AE5974" w14:textId="77777777" w:rsidR="0066511E" w:rsidRPr="00336657" w:rsidRDefault="0066511E" w:rsidP="0066511E">
      <w:pPr>
        <w:pStyle w:val="EditorsNote"/>
        <w:ind w:left="0" w:firstLine="0"/>
        <w:rPr>
          <w:rFonts w:eastAsia="SimSun"/>
          <w:lang w:eastAsia="zh-CN"/>
        </w:rPr>
      </w:pPr>
    </w:p>
    <w:p w14:paraId="222EA058" w14:textId="0C8C2765" w:rsidR="00B27C3E" w:rsidRPr="006C68CC" w:rsidRDefault="00B27C3E" w:rsidP="006C68CC">
      <w:pPr>
        <w:pStyle w:val="Heading2"/>
      </w:pPr>
      <w:bookmarkStart w:id="230" w:name="_Toc109046453"/>
      <w:bookmarkStart w:id="231" w:name="_Toc180420440"/>
      <w:bookmarkEnd w:id="210"/>
      <w:bookmarkEnd w:id="211"/>
      <w:bookmarkEnd w:id="212"/>
      <w:bookmarkEnd w:id="213"/>
      <w:bookmarkEnd w:id="214"/>
      <w:r w:rsidRPr="006C68CC">
        <w:t>5.</w:t>
      </w:r>
      <w:r>
        <w:t>12</w:t>
      </w:r>
      <w:r>
        <w:tab/>
      </w:r>
      <w:bookmarkEnd w:id="230"/>
      <w:r>
        <w:t>CA_</w:t>
      </w:r>
      <w:r w:rsidRPr="006C68CC">
        <w:t>n1-n5-n8</w:t>
      </w:r>
      <w:bookmarkEnd w:id="231"/>
    </w:p>
    <w:p w14:paraId="71CA0610" w14:textId="7BB23B69" w:rsidR="00B27C3E" w:rsidRPr="00B27C3E" w:rsidRDefault="00B27C3E" w:rsidP="006C68CC">
      <w:pPr>
        <w:pStyle w:val="Heading3"/>
        <w:rPr>
          <w:rFonts w:cs="Arial"/>
          <w:szCs w:val="28"/>
          <w:lang w:val="en-US" w:eastAsia="zh-CN"/>
        </w:rPr>
      </w:pPr>
      <w:bookmarkStart w:id="232" w:name="_Toc109046454"/>
      <w:bookmarkStart w:id="233" w:name="_Toc180420441"/>
      <w:r w:rsidRPr="006C68CC">
        <w:rPr>
          <w:rFonts w:cs="Arial"/>
          <w:szCs w:val="28"/>
          <w:lang w:val="en-US" w:eastAsia="zh-CN"/>
        </w:rPr>
        <w:t>5.</w:t>
      </w:r>
      <w:r>
        <w:rPr>
          <w:rFonts w:cs="Arial"/>
          <w:szCs w:val="28"/>
          <w:lang w:val="en-US" w:eastAsia="zh-CN"/>
        </w:rPr>
        <w:t>12</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32"/>
      <w:bookmarkEnd w:id="233"/>
    </w:p>
    <w:p w14:paraId="6E57998F" w14:textId="339BC4BB" w:rsidR="00B27C3E" w:rsidRDefault="00B27C3E" w:rsidP="006C68CC">
      <w:pPr>
        <w:pStyle w:val="Heading4"/>
      </w:pPr>
      <w:bookmarkStart w:id="234" w:name="_Toc109046455"/>
      <w:bookmarkStart w:id="235" w:name="_Toc180420442"/>
      <w:r w:rsidRPr="006C68CC">
        <w:t>5.</w:t>
      </w:r>
      <w:r>
        <w:t>12.1.1</w:t>
      </w:r>
      <w:r>
        <w:tab/>
      </w:r>
      <w:r w:rsidRPr="006C68CC">
        <w:t>Operating bands for CA</w:t>
      </w:r>
      <w:bookmarkEnd w:id="234"/>
      <w:bookmarkEnd w:id="235"/>
    </w:p>
    <w:p w14:paraId="31AAE5A2" w14:textId="2CC77B7F" w:rsidR="00B27C3E" w:rsidRPr="00B27C3E" w:rsidRDefault="00B27C3E" w:rsidP="00B27C3E">
      <w:pPr>
        <w:pStyle w:val="TH"/>
        <w:rPr>
          <w:rFonts w:cs="Arial"/>
        </w:rPr>
      </w:pPr>
      <w:r>
        <w:rPr>
          <w:rFonts w:cs="Arial"/>
        </w:rPr>
        <w:t xml:space="preserve">Table </w:t>
      </w:r>
      <w:r w:rsidRPr="006C68CC">
        <w:rPr>
          <w:rFonts w:cs="Arial"/>
        </w:rPr>
        <w:t>5.</w:t>
      </w:r>
      <w:r>
        <w:rPr>
          <w:rFonts w:cs="Arial"/>
        </w:rPr>
        <w:t>12.</w:t>
      </w:r>
      <w:r w:rsidRPr="006C68CC">
        <w:rPr>
          <w:rFonts w:cs="Arial"/>
        </w:rPr>
        <w:t>1</w:t>
      </w:r>
      <w:r>
        <w:rPr>
          <w:rFonts w:cs="Arial"/>
        </w:rPr>
        <w:t>.1-1</w:t>
      </w:r>
      <w:r w:rsidRPr="00B27C3E">
        <w:rPr>
          <w:rFonts w:cs="Arial"/>
        </w:rPr>
        <w:t xml:space="preserve">: </w:t>
      </w:r>
      <w:r w:rsidRPr="006C68CC">
        <w:rPr>
          <w:rFonts w:cs="Arial"/>
        </w:rPr>
        <w:t>CA band combination constituent bands definition</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B27C3E" w14:paraId="7815F724" w14:textId="77777777" w:rsidTr="002D5D5E">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tcPr>
          <w:p w14:paraId="043833E0"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tcPr>
          <w:p w14:paraId="7B2AB871"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0F2BD5D"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6B576B6E"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13C14237"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Duplex Mode</w:t>
            </w:r>
          </w:p>
        </w:tc>
      </w:tr>
      <w:tr w:rsidR="00B27C3E" w14:paraId="44889799" w14:textId="77777777" w:rsidTr="002D5D5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B724FF" w14:textId="77777777" w:rsidR="00B27C3E" w:rsidRDefault="00B27C3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1353D4" w14:textId="77777777" w:rsidR="00B27C3E" w:rsidRDefault="00B27C3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E83DC55"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03A88D83"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74498BE4" w14:textId="77777777" w:rsidR="00B27C3E" w:rsidRDefault="00B27C3E" w:rsidP="002D5D5E">
            <w:pPr>
              <w:spacing w:after="0"/>
              <w:rPr>
                <w:rFonts w:ascii="Arial" w:hAnsi="Arial"/>
                <w:b/>
                <w:color w:val="000000"/>
                <w:sz w:val="18"/>
              </w:rPr>
            </w:pPr>
          </w:p>
        </w:tc>
      </w:tr>
      <w:tr w:rsidR="00B27C3E" w14:paraId="1FEFBFF0" w14:textId="77777777" w:rsidTr="002D5D5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2CA678" w14:textId="77777777" w:rsidR="00B27C3E" w:rsidRDefault="00B27C3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FB13ED" w14:textId="77777777" w:rsidR="00B27C3E" w:rsidRDefault="00B27C3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93825C4"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A0DB2A9"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A8BCACC" w14:textId="77777777" w:rsidR="00B27C3E" w:rsidRDefault="00B27C3E" w:rsidP="002D5D5E">
            <w:pPr>
              <w:spacing w:after="0"/>
              <w:rPr>
                <w:rFonts w:ascii="Arial" w:hAnsi="Arial"/>
                <w:b/>
                <w:color w:val="000000"/>
                <w:sz w:val="18"/>
              </w:rPr>
            </w:pPr>
          </w:p>
        </w:tc>
      </w:tr>
      <w:tr w:rsidR="00B27C3E" w14:paraId="7142685A" w14:textId="77777777" w:rsidTr="002D5D5E">
        <w:trPr>
          <w:trHeight w:val="225"/>
          <w:jc w:val="center"/>
        </w:trPr>
        <w:tc>
          <w:tcPr>
            <w:tcW w:w="2416" w:type="dxa"/>
            <w:vMerge w:val="restart"/>
            <w:tcBorders>
              <w:top w:val="single" w:sz="4" w:space="0" w:color="auto"/>
              <w:left w:val="single" w:sz="4" w:space="0" w:color="auto"/>
              <w:right w:val="single" w:sz="4" w:space="0" w:color="auto"/>
            </w:tcBorders>
            <w:vAlign w:val="center"/>
          </w:tcPr>
          <w:p w14:paraId="4BA32D22" w14:textId="77777777" w:rsidR="00B27C3E" w:rsidRDefault="00B27C3E" w:rsidP="002D5D5E">
            <w:pPr>
              <w:keepNext/>
              <w:keepLines/>
              <w:spacing w:after="0"/>
              <w:jc w:val="center"/>
              <w:rPr>
                <w:rFonts w:ascii="Arial" w:eastAsia="SimSun" w:hAnsi="Arial"/>
                <w:color w:val="000000"/>
                <w:sz w:val="18"/>
                <w:lang w:val="en-US" w:eastAsia="zh-CN"/>
              </w:rPr>
            </w:pPr>
            <w:r>
              <w:rPr>
                <w:rFonts w:ascii="Arial" w:hAnsi="Arial"/>
                <w:color w:val="000000"/>
                <w:sz w:val="18"/>
              </w:rPr>
              <w:t>CA_n1-n</w:t>
            </w:r>
            <w:r>
              <w:rPr>
                <w:rFonts w:ascii="Arial" w:eastAsia="SimSun" w:hAnsi="Arial"/>
                <w:color w:val="000000"/>
                <w:sz w:val="18"/>
                <w:lang w:val="en-US" w:eastAsia="zh-CN"/>
              </w:rPr>
              <w:t>5</w:t>
            </w:r>
            <w:r>
              <w:rPr>
                <w:rFonts w:ascii="Arial" w:hAnsi="Arial"/>
                <w:color w:val="000000"/>
                <w:sz w:val="18"/>
              </w:rPr>
              <w:t>-n8</w:t>
            </w:r>
          </w:p>
        </w:tc>
        <w:tc>
          <w:tcPr>
            <w:tcW w:w="697" w:type="dxa"/>
            <w:tcBorders>
              <w:top w:val="single" w:sz="4" w:space="0" w:color="auto"/>
              <w:left w:val="single" w:sz="4" w:space="0" w:color="auto"/>
              <w:bottom w:val="single" w:sz="4" w:space="0" w:color="auto"/>
              <w:right w:val="single" w:sz="4" w:space="0" w:color="auto"/>
            </w:tcBorders>
            <w:vAlign w:val="center"/>
          </w:tcPr>
          <w:p w14:paraId="4E074E1D"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n1</w:t>
            </w:r>
          </w:p>
        </w:tc>
        <w:tc>
          <w:tcPr>
            <w:tcW w:w="1212" w:type="dxa"/>
            <w:tcBorders>
              <w:top w:val="single" w:sz="4" w:space="0" w:color="auto"/>
              <w:left w:val="single" w:sz="4" w:space="0" w:color="auto"/>
              <w:bottom w:val="single" w:sz="4" w:space="0" w:color="auto"/>
              <w:right w:val="single" w:sz="4" w:space="0" w:color="auto"/>
            </w:tcBorders>
            <w:vAlign w:val="center"/>
          </w:tcPr>
          <w:p w14:paraId="094C836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1920 MHz</w:t>
            </w:r>
          </w:p>
        </w:tc>
        <w:tc>
          <w:tcPr>
            <w:tcW w:w="317" w:type="dxa"/>
            <w:tcBorders>
              <w:top w:val="single" w:sz="4" w:space="0" w:color="auto"/>
              <w:left w:val="single" w:sz="4" w:space="0" w:color="auto"/>
              <w:bottom w:val="single" w:sz="4" w:space="0" w:color="auto"/>
              <w:right w:val="single" w:sz="4" w:space="0" w:color="auto"/>
            </w:tcBorders>
            <w:vAlign w:val="center"/>
          </w:tcPr>
          <w:p w14:paraId="575AE515"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5133377"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1980 MHz</w:t>
            </w:r>
          </w:p>
        </w:tc>
        <w:tc>
          <w:tcPr>
            <w:tcW w:w="1210" w:type="dxa"/>
            <w:tcBorders>
              <w:top w:val="single" w:sz="4" w:space="0" w:color="auto"/>
              <w:left w:val="single" w:sz="4" w:space="0" w:color="auto"/>
              <w:bottom w:val="single" w:sz="4" w:space="0" w:color="auto"/>
              <w:right w:val="single" w:sz="4" w:space="0" w:color="auto"/>
            </w:tcBorders>
            <w:vAlign w:val="center"/>
          </w:tcPr>
          <w:p w14:paraId="5CAA3817"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2110 MHz</w:t>
            </w:r>
          </w:p>
        </w:tc>
        <w:tc>
          <w:tcPr>
            <w:tcW w:w="317" w:type="dxa"/>
            <w:tcBorders>
              <w:top w:val="single" w:sz="4" w:space="0" w:color="auto"/>
              <w:left w:val="single" w:sz="4" w:space="0" w:color="auto"/>
              <w:bottom w:val="single" w:sz="4" w:space="0" w:color="auto"/>
              <w:right w:val="single" w:sz="4" w:space="0" w:color="auto"/>
            </w:tcBorders>
            <w:vAlign w:val="center"/>
          </w:tcPr>
          <w:p w14:paraId="0936BEB9"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143F760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2170 MHz</w:t>
            </w:r>
          </w:p>
        </w:tc>
        <w:tc>
          <w:tcPr>
            <w:tcW w:w="850" w:type="dxa"/>
            <w:tcBorders>
              <w:top w:val="single" w:sz="4" w:space="0" w:color="auto"/>
              <w:left w:val="single" w:sz="4" w:space="0" w:color="auto"/>
              <w:bottom w:val="single" w:sz="4" w:space="0" w:color="auto"/>
              <w:right w:val="single" w:sz="4" w:space="0" w:color="auto"/>
            </w:tcBorders>
            <w:vAlign w:val="center"/>
          </w:tcPr>
          <w:p w14:paraId="61A0CF6D"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FDD</w:t>
            </w:r>
          </w:p>
        </w:tc>
      </w:tr>
      <w:tr w:rsidR="00B27C3E" w14:paraId="08035836" w14:textId="77777777" w:rsidTr="002D5D5E">
        <w:trPr>
          <w:trHeight w:val="225"/>
          <w:jc w:val="center"/>
        </w:trPr>
        <w:tc>
          <w:tcPr>
            <w:tcW w:w="2416" w:type="dxa"/>
            <w:vMerge/>
            <w:tcBorders>
              <w:left w:val="single" w:sz="4" w:space="0" w:color="auto"/>
              <w:right w:val="single" w:sz="4" w:space="0" w:color="auto"/>
            </w:tcBorders>
            <w:vAlign w:val="center"/>
          </w:tcPr>
          <w:p w14:paraId="1BAA4A25" w14:textId="77777777" w:rsidR="00B27C3E" w:rsidRDefault="00B27C3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EEB343F" w14:textId="77777777" w:rsidR="00B27C3E" w:rsidRDefault="00B27C3E" w:rsidP="002D5D5E">
            <w:pPr>
              <w:keepNext/>
              <w:keepLines/>
              <w:spacing w:after="0"/>
              <w:jc w:val="center"/>
              <w:rPr>
                <w:rFonts w:ascii="Arial" w:eastAsia="SimSun" w:hAnsi="Arial"/>
                <w:color w:val="000000"/>
                <w:sz w:val="18"/>
                <w:lang w:val="en-US" w:eastAsia="zh-CN"/>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tcPr>
          <w:p w14:paraId="504047AD" w14:textId="77777777" w:rsidR="00B27C3E" w:rsidRDefault="00B27C3E" w:rsidP="002D5D5E">
            <w:pPr>
              <w:keepNext/>
              <w:keepLines/>
              <w:tabs>
                <w:tab w:val="center" w:pos="498"/>
                <w:tab w:val="right" w:pos="1118"/>
              </w:tabs>
              <w:spacing w:after="0"/>
              <w:jc w:val="center"/>
              <w:rPr>
                <w:rFonts w:ascii="Arial" w:hAnsi="Arial" w:cs="Arial"/>
                <w:color w:val="000000"/>
                <w:sz w:val="18"/>
                <w:lang w:val="en-US"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tcPr>
          <w:p w14:paraId="4D0A9C2D"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2B164C81"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tcPr>
          <w:p w14:paraId="1181C8C2" w14:textId="77777777" w:rsidR="00B27C3E" w:rsidRDefault="00B27C3E" w:rsidP="002D5D5E">
            <w:pPr>
              <w:keepNext/>
              <w:keepLines/>
              <w:tabs>
                <w:tab w:val="center" w:pos="498"/>
                <w:tab w:val="right" w:pos="1118"/>
              </w:tabs>
              <w:spacing w:after="0"/>
              <w:jc w:val="center"/>
              <w:rPr>
                <w:rFonts w:ascii="Arial" w:hAnsi="Arial" w:cs="Arial"/>
                <w:color w:val="000000"/>
                <w:sz w:val="18"/>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tcPr>
          <w:p w14:paraId="3AFF706D"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488D70B" w14:textId="77777777" w:rsidR="00B27C3E" w:rsidRDefault="00B27C3E" w:rsidP="002D5D5E">
            <w:pPr>
              <w:keepNext/>
              <w:keepLines/>
              <w:spacing w:after="0"/>
              <w:jc w:val="center"/>
              <w:rPr>
                <w:rFonts w:ascii="Arial" w:eastAsia="SimSun" w:hAnsi="Arial" w:cs="Arial"/>
                <w:color w:val="000000"/>
                <w:sz w:val="18"/>
                <w:lang w:val="en-US"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40AEABD8" w14:textId="77777777" w:rsidR="00B27C3E" w:rsidRDefault="00B27C3E" w:rsidP="002D5D5E">
            <w:pPr>
              <w:keepNext/>
              <w:keepLines/>
              <w:spacing w:after="0"/>
              <w:jc w:val="center"/>
              <w:rPr>
                <w:rFonts w:ascii="Arial" w:eastAsia="SimSun" w:hAnsi="Arial"/>
                <w:color w:val="000000"/>
                <w:sz w:val="18"/>
                <w:lang w:val="en-US" w:eastAsia="zh-CN"/>
              </w:rPr>
            </w:pPr>
            <w:r>
              <w:rPr>
                <w:rFonts w:ascii="Arial" w:hAnsi="Arial" w:cs="Arial"/>
                <w:color w:val="000000"/>
                <w:sz w:val="18"/>
                <w:szCs w:val="18"/>
              </w:rPr>
              <w:t>FDD</w:t>
            </w:r>
          </w:p>
        </w:tc>
      </w:tr>
      <w:tr w:rsidR="00B27C3E" w14:paraId="40988638" w14:textId="77777777" w:rsidTr="002D5D5E">
        <w:trPr>
          <w:trHeight w:val="225"/>
          <w:jc w:val="center"/>
        </w:trPr>
        <w:tc>
          <w:tcPr>
            <w:tcW w:w="2416" w:type="dxa"/>
            <w:vMerge/>
            <w:tcBorders>
              <w:left w:val="single" w:sz="4" w:space="0" w:color="auto"/>
              <w:bottom w:val="single" w:sz="4" w:space="0" w:color="auto"/>
              <w:right w:val="single" w:sz="4" w:space="0" w:color="auto"/>
            </w:tcBorders>
            <w:vAlign w:val="center"/>
          </w:tcPr>
          <w:p w14:paraId="035BC1D3" w14:textId="77777777" w:rsidR="00B27C3E" w:rsidRDefault="00B27C3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2276396"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n8</w:t>
            </w:r>
          </w:p>
        </w:tc>
        <w:tc>
          <w:tcPr>
            <w:tcW w:w="1212" w:type="dxa"/>
            <w:tcBorders>
              <w:top w:val="single" w:sz="4" w:space="0" w:color="auto"/>
              <w:left w:val="single" w:sz="4" w:space="0" w:color="auto"/>
              <w:bottom w:val="single" w:sz="4" w:space="0" w:color="auto"/>
              <w:right w:val="single" w:sz="4" w:space="0" w:color="auto"/>
            </w:tcBorders>
            <w:vAlign w:val="center"/>
          </w:tcPr>
          <w:p w14:paraId="6C246A93"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880 MHz</w:t>
            </w:r>
          </w:p>
        </w:tc>
        <w:tc>
          <w:tcPr>
            <w:tcW w:w="317" w:type="dxa"/>
            <w:tcBorders>
              <w:top w:val="single" w:sz="4" w:space="0" w:color="auto"/>
              <w:left w:val="single" w:sz="4" w:space="0" w:color="auto"/>
              <w:bottom w:val="single" w:sz="4" w:space="0" w:color="auto"/>
              <w:right w:val="single" w:sz="4" w:space="0" w:color="auto"/>
            </w:tcBorders>
            <w:vAlign w:val="center"/>
          </w:tcPr>
          <w:p w14:paraId="4C19779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80EF019"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915 MHz</w:t>
            </w:r>
          </w:p>
        </w:tc>
        <w:tc>
          <w:tcPr>
            <w:tcW w:w="1210" w:type="dxa"/>
            <w:tcBorders>
              <w:top w:val="single" w:sz="4" w:space="0" w:color="auto"/>
              <w:left w:val="single" w:sz="4" w:space="0" w:color="auto"/>
              <w:bottom w:val="single" w:sz="4" w:space="0" w:color="auto"/>
              <w:right w:val="single" w:sz="4" w:space="0" w:color="auto"/>
            </w:tcBorders>
            <w:vAlign w:val="center"/>
          </w:tcPr>
          <w:p w14:paraId="401DA0A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925 MHz</w:t>
            </w:r>
          </w:p>
        </w:tc>
        <w:tc>
          <w:tcPr>
            <w:tcW w:w="317" w:type="dxa"/>
            <w:tcBorders>
              <w:top w:val="single" w:sz="4" w:space="0" w:color="auto"/>
              <w:left w:val="single" w:sz="4" w:space="0" w:color="auto"/>
              <w:bottom w:val="single" w:sz="4" w:space="0" w:color="auto"/>
              <w:right w:val="single" w:sz="4" w:space="0" w:color="auto"/>
            </w:tcBorders>
            <w:vAlign w:val="center"/>
          </w:tcPr>
          <w:p w14:paraId="4BAA3CDB"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CED6AE2"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960 MHz</w:t>
            </w:r>
          </w:p>
        </w:tc>
        <w:tc>
          <w:tcPr>
            <w:tcW w:w="850" w:type="dxa"/>
            <w:tcBorders>
              <w:top w:val="single" w:sz="4" w:space="0" w:color="auto"/>
              <w:left w:val="single" w:sz="4" w:space="0" w:color="auto"/>
              <w:bottom w:val="single" w:sz="4" w:space="0" w:color="auto"/>
              <w:right w:val="single" w:sz="4" w:space="0" w:color="auto"/>
            </w:tcBorders>
            <w:vAlign w:val="center"/>
          </w:tcPr>
          <w:p w14:paraId="1B2A4B54" w14:textId="77777777" w:rsidR="00B27C3E" w:rsidRDefault="00B27C3E"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3661EEBB" w14:textId="77777777" w:rsidR="00B27C3E" w:rsidRDefault="00B27C3E" w:rsidP="00B27C3E">
      <w:pPr>
        <w:rPr>
          <w:lang w:eastAsia="zh-CN"/>
        </w:rPr>
      </w:pPr>
    </w:p>
    <w:p w14:paraId="66105459" w14:textId="468630F7" w:rsidR="00B27C3E" w:rsidRDefault="00B27C3E" w:rsidP="006C68CC">
      <w:pPr>
        <w:pStyle w:val="Heading4"/>
      </w:pPr>
      <w:bookmarkStart w:id="236" w:name="_Toc109046456"/>
      <w:bookmarkStart w:id="237" w:name="_Toc180420443"/>
      <w:r w:rsidRPr="006C68CC">
        <w:t>5.</w:t>
      </w:r>
      <w:r>
        <w:t>12.1.2</w:t>
      </w:r>
      <w:r>
        <w:tab/>
      </w:r>
      <w:r w:rsidRPr="006C68CC">
        <w:t>Channel bandwidths per operating band for CA</w:t>
      </w:r>
      <w:bookmarkEnd w:id="236"/>
      <w:bookmarkEnd w:id="237"/>
    </w:p>
    <w:p w14:paraId="1B80C110" w14:textId="74C85DF4" w:rsidR="00B27C3E" w:rsidRPr="006C68CC" w:rsidRDefault="00B27C3E" w:rsidP="00B27C3E">
      <w:pPr>
        <w:pStyle w:val="TH"/>
        <w:rPr>
          <w:rFonts w:cs="Arial"/>
        </w:rPr>
      </w:pPr>
      <w:r>
        <w:rPr>
          <w:rFonts w:cs="Arial"/>
        </w:rPr>
        <w:t xml:space="preserve">Table </w:t>
      </w:r>
      <w:r w:rsidRPr="006C68CC">
        <w:rPr>
          <w:rFonts w:cs="Arial"/>
        </w:rPr>
        <w:t>5.</w:t>
      </w:r>
      <w:r>
        <w:rPr>
          <w:rFonts w:cs="Arial"/>
        </w:rPr>
        <w:t>12</w:t>
      </w:r>
      <w:r w:rsidRPr="006C68CC">
        <w:rPr>
          <w:rFonts w:cs="Arial"/>
        </w:rPr>
        <w:t>.1</w:t>
      </w:r>
      <w:r>
        <w:rPr>
          <w:rFonts w:cs="Arial"/>
        </w:rPr>
        <w:t xml:space="preserve">.2-1: Supported bandwidths per </w:t>
      </w:r>
      <w:r w:rsidRPr="006C68CC">
        <w:rPr>
          <w:rFonts w:cs="Arial"/>
        </w:rPr>
        <w:t>CA</w:t>
      </w:r>
      <w:r>
        <w:rPr>
          <w:rFonts w:cs="Arial"/>
        </w:rPr>
        <w:t xml:space="preserve"> band combination of </w:t>
      </w:r>
      <w:r w:rsidRPr="006C68CC">
        <w:rPr>
          <w:rFonts w:cs="Arial"/>
        </w:rPr>
        <w:t>band n1-n5-n8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27C3E" w14:paraId="4A957B1C"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57B376A" w14:textId="77777777" w:rsidR="00B27C3E" w:rsidRDefault="00B27C3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09A49D" w14:textId="77777777" w:rsidR="00B27C3E" w:rsidRDefault="00B27C3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3FD0356" w14:textId="77777777" w:rsidR="00B27C3E" w:rsidRDefault="00B27C3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75CE17" w14:textId="77777777" w:rsidR="00B27C3E" w:rsidRDefault="00B27C3E" w:rsidP="002D5D5E">
            <w:pPr>
              <w:pStyle w:val="TAH"/>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E7005A6" w14:textId="77777777" w:rsidR="00B27C3E" w:rsidRDefault="00B27C3E" w:rsidP="002D5D5E">
            <w:pPr>
              <w:pStyle w:val="TAH"/>
              <w:rPr>
                <w:szCs w:val="18"/>
                <w:lang w:val="en-US" w:eastAsia="zh-CN"/>
              </w:rPr>
            </w:pPr>
            <w:r>
              <w:t>Bandwidth combination set</w:t>
            </w:r>
          </w:p>
        </w:tc>
      </w:tr>
      <w:tr w:rsidR="00B27C3E" w14:paraId="585C0DCE" w14:textId="77777777" w:rsidTr="002D5D5E">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63A0B7CA" w14:textId="77777777" w:rsidR="00B27C3E" w:rsidRDefault="00B27C3E" w:rsidP="002D5D5E">
            <w:pPr>
              <w:pStyle w:val="TAC"/>
              <w:rPr>
                <w:rFonts w:eastAsia="SimSun"/>
                <w:szCs w:val="18"/>
                <w:lang w:val="en-US" w:eastAsia="zh-CN"/>
              </w:rPr>
            </w:pPr>
            <w:bookmarkStart w:id="238" w:name="OLE_LINK12"/>
            <w:bookmarkStart w:id="239" w:name="OLE_LINK3"/>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bookmarkEnd w:id="238"/>
            <w:r>
              <w:rPr>
                <w:rFonts w:eastAsia="SimSun" w:hint="eastAsia"/>
                <w:szCs w:val="18"/>
                <w:lang w:val="en-US" w:eastAsia="zh-CN"/>
              </w:rPr>
              <w:t>-n</w:t>
            </w:r>
            <w:r>
              <w:rPr>
                <w:rFonts w:eastAsia="SimSun"/>
                <w:szCs w:val="18"/>
                <w:lang w:val="en-US" w:eastAsia="zh-CN"/>
              </w:rPr>
              <w:t>8</w:t>
            </w:r>
            <w:r>
              <w:rPr>
                <w:rFonts w:eastAsia="SimSun" w:hint="eastAsia"/>
                <w:szCs w:val="18"/>
                <w:lang w:val="en-US" w:eastAsia="zh-CN"/>
              </w:rPr>
              <w:t>A</w:t>
            </w:r>
            <w:bookmarkEnd w:id="239"/>
          </w:p>
        </w:tc>
        <w:tc>
          <w:tcPr>
            <w:tcW w:w="1690" w:type="dxa"/>
            <w:tcBorders>
              <w:top w:val="single" w:sz="4" w:space="0" w:color="auto"/>
              <w:left w:val="single" w:sz="4" w:space="0" w:color="auto"/>
              <w:bottom w:val="nil"/>
              <w:right w:val="single" w:sz="4" w:space="0" w:color="auto"/>
            </w:tcBorders>
            <w:shd w:val="clear" w:color="auto" w:fill="auto"/>
            <w:vAlign w:val="center"/>
          </w:tcPr>
          <w:p w14:paraId="27B79953" w14:textId="77777777" w:rsidR="00B27C3E" w:rsidRDefault="00B27C3E" w:rsidP="002D5D5E">
            <w:pPr>
              <w:pStyle w:val="TAC"/>
              <w:rPr>
                <w:rFonts w:eastAsia="SimSun"/>
                <w:szCs w:val="18"/>
                <w:lang w:val="en-US" w:eastAsia="zh-CN"/>
              </w:rPr>
            </w:pPr>
            <w:r>
              <w:rPr>
                <w:szCs w:val="18"/>
                <w:lang w:eastAsia="zh-CN"/>
              </w:rPr>
              <w:t>-</w:t>
            </w:r>
          </w:p>
        </w:tc>
        <w:tc>
          <w:tcPr>
            <w:tcW w:w="730" w:type="dxa"/>
            <w:tcBorders>
              <w:left w:val="single" w:sz="4" w:space="0" w:color="auto"/>
              <w:right w:val="single" w:sz="4" w:space="0" w:color="auto"/>
            </w:tcBorders>
            <w:vAlign w:val="center"/>
          </w:tcPr>
          <w:p w14:paraId="4981CFEE" w14:textId="77777777" w:rsidR="00B27C3E" w:rsidRDefault="00B27C3E" w:rsidP="002D5D5E">
            <w:pPr>
              <w:pStyle w:val="TAC"/>
              <w:rPr>
                <w:rFonts w:eastAsia="SimSun"/>
                <w:szCs w:val="18"/>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12C1F1" w14:textId="77777777" w:rsidR="00B27C3E" w:rsidRDefault="00B27C3E" w:rsidP="002D5D5E">
            <w:pPr>
              <w:pStyle w:val="TAC"/>
              <w:rPr>
                <w:rFonts w:eastAsia="SimSun"/>
                <w:lang w:val="en-US" w:eastAsia="zh-CN"/>
              </w:rPr>
            </w:pPr>
            <w:r>
              <w:rPr>
                <w:rFonts w:cs="Arial"/>
                <w:szCs w:val="18"/>
                <w:lang w:val="en-US"/>
              </w:rPr>
              <w:t>5, 10, 15, 20, 25, 30, 40, 50</w:t>
            </w:r>
          </w:p>
        </w:tc>
        <w:tc>
          <w:tcPr>
            <w:tcW w:w="1360" w:type="dxa"/>
            <w:tcBorders>
              <w:left w:val="single" w:sz="4" w:space="0" w:color="auto"/>
              <w:bottom w:val="nil"/>
              <w:right w:val="single" w:sz="4" w:space="0" w:color="auto"/>
            </w:tcBorders>
            <w:shd w:val="clear" w:color="auto" w:fill="auto"/>
            <w:vAlign w:val="center"/>
          </w:tcPr>
          <w:p w14:paraId="2EA70448" w14:textId="77777777" w:rsidR="00B27C3E" w:rsidRDefault="00B27C3E" w:rsidP="002D5D5E">
            <w:pPr>
              <w:pStyle w:val="TAC"/>
              <w:rPr>
                <w:szCs w:val="18"/>
                <w:lang w:val="en-US" w:eastAsia="zh-CN"/>
              </w:rPr>
            </w:pPr>
            <w:r>
              <w:rPr>
                <w:szCs w:val="18"/>
                <w:lang w:val="en-US" w:eastAsia="zh-CN"/>
              </w:rPr>
              <w:t>0</w:t>
            </w:r>
          </w:p>
        </w:tc>
      </w:tr>
      <w:tr w:rsidR="00B27C3E" w14:paraId="6A830718" w14:textId="77777777" w:rsidTr="002D5D5E">
        <w:trPr>
          <w:trHeight w:val="187"/>
        </w:trPr>
        <w:tc>
          <w:tcPr>
            <w:tcW w:w="1983" w:type="dxa"/>
            <w:tcBorders>
              <w:top w:val="nil"/>
              <w:left w:val="single" w:sz="4" w:space="0" w:color="auto"/>
              <w:bottom w:val="nil"/>
              <w:right w:val="single" w:sz="4" w:space="0" w:color="auto"/>
            </w:tcBorders>
            <w:shd w:val="clear" w:color="auto" w:fill="auto"/>
            <w:vAlign w:val="center"/>
          </w:tcPr>
          <w:p w14:paraId="5E8A74E5" w14:textId="77777777" w:rsidR="00B27C3E" w:rsidRDefault="00B27C3E" w:rsidP="002D5D5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365F6" w14:textId="77777777" w:rsidR="00B27C3E" w:rsidRDefault="00B27C3E" w:rsidP="002D5D5E">
            <w:pPr>
              <w:pStyle w:val="TAC"/>
              <w:rPr>
                <w:szCs w:val="18"/>
                <w:lang w:val="en-US" w:eastAsia="zh-CN"/>
              </w:rPr>
            </w:pPr>
          </w:p>
        </w:tc>
        <w:tc>
          <w:tcPr>
            <w:tcW w:w="730" w:type="dxa"/>
            <w:tcBorders>
              <w:left w:val="single" w:sz="4" w:space="0" w:color="auto"/>
              <w:right w:val="single" w:sz="4" w:space="0" w:color="auto"/>
            </w:tcBorders>
            <w:vAlign w:val="center"/>
          </w:tcPr>
          <w:p w14:paraId="7D5B5000" w14:textId="77777777" w:rsidR="00B27C3E" w:rsidRDefault="00B27C3E" w:rsidP="002D5D5E">
            <w:pPr>
              <w:pStyle w:val="TAC"/>
              <w:rPr>
                <w:rFonts w:eastAsia="SimSun"/>
                <w:szCs w:val="18"/>
                <w:lang w:val="en-US" w:eastAsia="zh-CN"/>
              </w:rPr>
            </w:pPr>
            <w:r>
              <w:rPr>
                <w:rFonts w:eastAsia="SimSun"/>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1914B3" w14:textId="77777777" w:rsidR="00B27C3E" w:rsidRPr="006849FF" w:rsidRDefault="00B27C3E" w:rsidP="002D5D5E">
            <w:pPr>
              <w:spacing w:after="0"/>
              <w:jc w:val="center"/>
              <w:rPr>
                <w:rFonts w:ascii="Arial" w:hAnsi="Arial" w:cs="Arial"/>
                <w:sz w:val="18"/>
                <w:szCs w:val="18"/>
                <w:lang w:val="en-US"/>
              </w:rPr>
            </w:pPr>
            <w:r w:rsidRPr="006849FF">
              <w:rPr>
                <w:rFonts w:ascii="Arial" w:hAnsi="Arial" w:cs="Arial"/>
                <w:sz w:val="18"/>
                <w:szCs w:val="18"/>
                <w:lang w:val="en-US"/>
              </w:rPr>
              <w:t>5, 10, 15, 20</w:t>
            </w:r>
          </w:p>
        </w:tc>
        <w:tc>
          <w:tcPr>
            <w:tcW w:w="1360" w:type="dxa"/>
            <w:tcBorders>
              <w:top w:val="nil"/>
              <w:left w:val="single" w:sz="4" w:space="0" w:color="auto"/>
              <w:bottom w:val="nil"/>
              <w:right w:val="single" w:sz="4" w:space="0" w:color="auto"/>
            </w:tcBorders>
            <w:shd w:val="clear" w:color="auto" w:fill="auto"/>
            <w:vAlign w:val="center"/>
          </w:tcPr>
          <w:p w14:paraId="643BF06A" w14:textId="77777777" w:rsidR="00B27C3E" w:rsidRDefault="00B27C3E" w:rsidP="002D5D5E">
            <w:pPr>
              <w:pStyle w:val="TAC"/>
              <w:rPr>
                <w:szCs w:val="18"/>
                <w:lang w:val="en-US" w:eastAsia="zh-CN"/>
              </w:rPr>
            </w:pPr>
          </w:p>
        </w:tc>
      </w:tr>
      <w:tr w:rsidR="00B27C3E" w14:paraId="3B17CDF8"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415D6" w14:textId="77777777" w:rsidR="00B27C3E" w:rsidRDefault="00B27C3E" w:rsidP="002D5D5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67EB7" w14:textId="77777777" w:rsidR="00B27C3E" w:rsidRDefault="00B27C3E" w:rsidP="002D5D5E">
            <w:pPr>
              <w:pStyle w:val="TAC"/>
              <w:rPr>
                <w:szCs w:val="18"/>
                <w:lang w:val="en-US" w:eastAsia="zh-CN"/>
              </w:rPr>
            </w:pPr>
          </w:p>
        </w:tc>
        <w:tc>
          <w:tcPr>
            <w:tcW w:w="730" w:type="dxa"/>
            <w:tcBorders>
              <w:left w:val="single" w:sz="4" w:space="0" w:color="auto"/>
              <w:right w:val="single" w:sz="4" w:space="0" w:color="auto"/>
            </w:tcBorders>
            <w:vAlign w:val="center"/>
          </w:tcPr>
          <w:p w14:paraId="462839BA" w14:textId="77777777" w:rsidR="00B27C3E" w:rsidRDefault="00B27C3E" w:rsidP="002D5D5E">
            <w:pPr>
              <w:pStyle w:val="TAC"/>
              <w:rPr>
                <w:rFonts w:eastAsia="SimSun"/>
                <w:szCs w:val="18"/>
                <w:lang w:val="en-US" w:eastAsia="zh-CN"/>
              </w:rPr>
            </w:pPr>
            <w:r>
              <w:rPr>
                <w:rFonts w:eastAsia="SimSun"/>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3B692B" w14:textId="77777777" w:rsidR="00B27C3E" w:rsidRDefault="00B27C3E" w:rsidP="002D5D5E">
            <w:pPr>
              <w:spacing w:after="0"/>
              <w:jc w:val="center"/>
              <w:rPr>
                <w:rFonts w:ascii="Arial" w:eastAsia="SimSun" w:hAnsi="Arial" w:cs="Arial"/>
                <w:kern w:val="2"/>
                <w:sz w:val="18"/>
                <w:lang w:val="en-US" w:eastAsia="zh-CN"/>
              </w:rPr>
            </w:pPr>
            <w:r w:rsidRPr="006849FF">
              <w:rPr>
                <w:rFonts w:ascii="Arial" w:hAnsi="Arial" w:cs="Arial"/>
                <w:sz w:val="18"/>
                <w:szCs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4CDE" w14:textId="77777777" w:rsidR="00B27C3E" w:rsidRDefault="00B27C3E" w:rsidP="002D5D5E">
            <w:pPr>
              <w:pStyle w:val="TAC"/>
              <w:rPr>
                <w:szCs w:val="18"/>
                <w:lang w:val="en-US" w:eastAsia="zh-CN"/>
              </w:rPr>
            </w:pPr>
          </w:p>
        </w:tc>
      </w:tr>
    </w:tbl>
    <w:p w14:paraId="1B457D76" w14:textId="77777777" w:rsidR="00B27C3E" w:rsidRDefault="00B27C3E" w:rsidP="00B27C3E">
      <w:pPr>
        <w:pStyle w:val="EditorsNote"/>
        <w:ind w:left="284" w:firstLine="0"/>
        <w:rPr>
          <w:color w:val="auto"/>
          <w:lang w:val="en-US" w:eastAsia="zh-CN"/>
        </w:rPr>
      </w:pPr>
      <w:r>
        <w:rPr>
          <w:color w:val="auto"/>
          <w:lang w:val="en-US" w:eastAsia="zh-CN"/>
        </w:rPr>
        <w:t xml:space="preserve"> </w:t>
      </w:r>
    </w:p>
    <w:p w14:paraId="53EACD97" w14:textId="6574B78C" w:rsidR="00B27C3E" w:rsidRDefault="00B27C3E" w:rsidP="006C68CC">
      <w:pPr>
        <w:pStyle w:val="Heading4"/>
      </w:pPr>
      <w:bookmarkStart w:id="240" w:name="_Toc109046457"/>
      <w:bookmarkStart w:id="241" w:name="_Toc180420444"/>
      <w:r w:rsidRPr="006C68CC">
        <w:t>5.</w:t>
      </w:r>
      <w:r>
        <w:t>12.1.3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240"/>
      <w:bookmarkEnd w:id="241"/>
    </w:p>
    <w:p w14:paraId="71DDFCC2" w14:textId="77777777" w:rsidR="00B27C3E" w:rsidRDefault="00B27C3E" w:rsidP="00B27C3E">
      <w:pPr>
        <w:rPr>
          <w:rFonts w:eastAsia="SimSun"/>
          <w:kern w:val="2"/>
          <w:lang w:val="en-US" w:eastAsia="zh-CN"/>
        </w:rPr>
      </w:pPr>
      <w:r>
        <w:rPr>
          <w:rFonts w:eastAsia="SimSun"/>
          <w:kern w:val="2"/>
          <w:lang w:val="en-US" w:eastAsia="zh-CN"/>
        </w:rPr>
        <w:t xml:space="preserve">For </w:t>
      </w:r>
      <w:bookmarkStart w:id="242" w:name="OLE_LINK17"/>
      <w:r>
        <w:rPr>
          <w:rFonts w:eastAsia="SimSun"/>
          <w:kern w:val="2"/>
          <w:lang w:val="en-US" w:eastAsia="zh-CN"/>
        </w:rPr>
        <w:t>CA_</w:t>
      </w:r>
      <w:r>
        <w:rPr>
          <w:rFonts w:eastAsia="SimSun" w:hint="eastAsia"/>
          <w:kern w:val="2"/>
          <w:lang w:val="en-US" w:eastAsia="zh-CN"/>
        </w:rPr>
        <w:t>n</w:t>
      </w:r>
      <w:r>
        <w:rPr>
          <w:rFonts w:eastAsia="SimSun"/>
          <w:kern w:val="2"/>
          <w:lang w:val="en-US" w:eastAsia="zh-CN"/>
        </w:rPr>
        <w:t>1-</w:t>
      </w:r>
      <w:r>
        <w:rPr>
          <w:rFonts w:eastAsia="SimSun" w:hint="eastAsia"/>
          <w:kern w:val="2"/>
          <w:lang w:val="en-US" w:eastAsia="zh-CN"/>
        </w:rPr>
        <w:t>n</w:t>
      </w:r>
      <w:r>
        <w:rPr>
          <w:rFonts w:eastAsia="SimSun"/>
          <w:kern w:val="2"/>
          <w:lang w:val="en-US" w:eastAsia="zh-CN"/>
        </w:rPr>
        <w:t>5-</w:t>
      </w:r>
      <w:bookmarkEnd w:id="242"/>
      <w:r>
        <w:rPr>
          <w:rFonts w:eastAsia="SimSun" w:hint="eastAsia"/>
          <w:kern w:val="2"/>
          <w:lang w:val="en-US" w:eastAsia="zh-CN"/>
        </w:rPr>
        <w:t>n</w:t>
      </w:r>
      <w:r>
        <w:rPr>
          <w:rFonts w:eastAsia="SimSun"/>
          <w:kern w:val="2"/>
          <w:lang w:val="en-US" w:eastAsia="zh-CN"/>
        </w:rPr>
        <w:t xml:space="preserve">8, since there is only single carrier UL </w:t>
      </w:r>
      <w:r>
        <w:rPr>
          <w:rFonts w:eastAsia="SimSun" w:hint="eastAsia"/>
          <w:kern w:val="2"/>
          <w:lang w:val="en-US" w:eastAsia="zh-CN"/>
        </w:rPr>
        <w:t xml:space="preserve">the following </w:t>
      </w:r>
      <w:r>
        <w:rPr>
          <w:rFonts w:eastAsia="SimSun"/>
          <w:kern w:val="2"/>
          <w:lang w:val="en-US" w:eastAsia="zh-CN"/>
        </w:rPr>
        <w:sym w:font="Symbol" w:char="F044"/>
      </w:r>
      <w:r>
        <w:rPr>
          <w:rFonts w:eastAsia="SimSun"/>
          <w:kern w:val="2"/>
          <w:lang w:val="en-US" w:eastAsia="zh-CN"/>
        </w:rPr>
        <w:t>T</w:t>
      </w:r>
      <w:r>
        <w:rPr>
          <w:rFonts w:eastAsia="SimSun"/>
          <w:kern w:val="2"/>
          <w:vertAlign w:val="subscript"/>
          <w:lang w:val="en-US" w:eastAsia="zh-CN"/>
        </w:rPr>
        <w:t xml:space="preserve">IB,c </w:t>
      </w:r>
      <w:r>
        <w:rPr>
          <w:rFonts w:eastAsia="SimSun"/>
          <w:kern w:val="2"/>
          <w:lang w:val="en-US" w:eastAsia="zh-CN"/>
        </w:rPr>
        <w:t xml:space="preserve"> values are proposed</w:t>
      </w:r>
      <w:r>
        <w:rPr>
          <w:rFonts w:eastAsia="SimSun" w:hint="eastAsia"/>
          <w:kern w:val="2"/>
          <w:lang w:val="en-US" w:eastAsia="zh-CN"/>
        </w:rPr>
        <w:t>:</w:t>
      </w:r>
    </w:p>
    <w:p w14:paraId="6C3695AF" w14:textId="4F202B7B" w:rsidR="00B27C3E" w:rsidRPr="006C68CC" w:rsidRDefault="00B27C3E" w:rsidP="00B27C3E">
      <w:pPr>
        <w:pStyle w:val="TH"/>
        <w:rPr>
          <w:rFonts w:cs="Arial"/>
        </w:rPr>
      </w:pPr>
      <w:r>
        <w:rPr>
          <w:rFonts w:cs="Arial"/>
        </w:rPr>
        <w:t>Table 5.12.1.3-1: ΔT</w:t>
      </w:r>
      <w:r w:rsidRPr="00B27C3E">
        <w:rPr>
          <w:rFonts w:cs="Arial"/>
          <w:vertAlign w:val="subscript"/>
        </w:rPr>
        <w:t>IB,c</w:t>
      </w:r>
      <w:r w:rsidRPr="00B27C3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27C3E" w14:paraId="7323F66D" w14:textId="77777777" w:rsidTr="002D5D5E">
        <w:trPr>
          <w:jc w:val="center"/>
        </w:trPr>
        <w:tc>
          <w:tcPr>
            <w:tcW w:w="2336" w:type="dxa"/>
            <w:vMerge w:val="restart"/>
            <w:tcBorders>
              <w:top w:val="single" w:sz="4" w:space="0" w:color="auto"/>
              <w:left w:val="single" w:sz="4" w:space="0" w:color="auto"/>
              <w:right w:val="single" w:sz="4" w:space="0" w:color="auto"/>
            </w:tcBorders>
          </w:tcPr>
          <w:p w14:paraId="05195A7B" w14:textId="77777777" w:rsidR="00B27C3E" w:rsidRDefault="00B27C3E" w:rsidP="002D5D5E">
            <w:pPr>
              <w:keepNext/>
              <w:keepLines/>
              <w:spacing w:after="0"/>
              <w:jc w:val="center"/>
              <w:rPr>
                <w:rFonts w:ascii="Arial" w:eastAsia="SimSun" w:hAnsi="Arial" w:cs="Arial"/>
                <w:b/>
                <w:sz w:val="18"/>
                <w:szCs w:val="18"/>
              </w:rPr>
            </w:pPr>
            <w:r>
              <w:rPr>
                <w:rFonts w:ascii="Arial" w:eastAsia="SimSun" w:hAnsi="Arial" w:cs="Arial"/>
                <w:b/>
                <w:sz w:val="18"/>
                <w:szCs w:val="18"/>
              </w:rPr>
              <w:t xml:space="preserve">Inter-band </w:t>
            </w:r>
            <w:r>
              <w:rPr>
                <w:rFonts w:ascii="Arial" w:eastAsia="SimSun" w:hAnsi="Arial" w:cs="Arial"/>
                <w:b/>
                <w:sz w:val="18"/>
                <w:szCs w:val="18"/>
                <w:lang w:eastAsia="zh-CN"/>
              </w:rPr>
              <w:t>CA</w:t>
            </w:r>
            <w:r>
              <w:rPr>
                <w:rFonts w:ascii="Arial" w:eastAsia="SimSun"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8B0D68F" w14:textId="77777777" w:rsidR="00B27C3E" w:rsidRDefault="00B27C3E" w:rsidP="002D5D5E">
            <w:pPr>
              <w:keepNext/>
              <w:keepLines/>
              <w:spacing w:after="0"/>
              <w:jc w:val="center"/>
              <w:rPr>
                <w:rFonts w:ascii="Arial" w:eastAsia="SimSun" w:hAnsi="Arial" w:cs="Arial"/>
                <w:b/>
                <w:sz w:val="18"/>
                <w:szCs w:val="18"/>
              </w:rPr>
            </w:pPr>
            <w:r>
              <w:rPr>
                <w:rFonts w:ascii="Arial" w:eastAsia="SimSun" w:hAnsi="Arial" w:cs="Arial"/>
                <w:b/>
                <w:sz w:val="18"/>
                <w:szCs w:val="18"/>
              </w:rPr>
              <w:t>ΔT</w:t>
            </w:r>
            <w:r>
              <w:rPr>
                <w:rFonts w:ascii="Arial" w:eastAsia="SimSun" w:hAnsi="Arial" w:cs="Arial"/>
                <w:b/>
                <w:sz w:val="18"/>
                <w:szCs w:val="18"/>
                <w:vertAlign w:val="subscript"/>
              </w:rPr>
              <w:t>IB,c</w:t>
            </w:r>
            <w:r>
              <w:rPr>
                <w:rFonts w:ascii="Arial" w:eastAsia="SimSun" w:hAnsi="Arial" w:cs="Arial"/>
                <w:b/>
                <w:sz w:val="18"/>
                <w:szCs w:val="18"/>
              </w:rPr>
              <w:t xml:space="preserve"> for NR bands (dB)</w:t>
            </w:r>
            <w:r>
              <w:rPr>
                <w:rFonts w:ascii="Arial" w:eastAsia="SimSun" w:hAnsi="Arial" w:cs="Arial"/>
                <w:b/>
                <w:sz w:val="18"/>
                <w:szCs w:val="18"/>
                <w:vertAlign w:val="superscript"/>
              </w:rPr>
              <w:t>8</w:t>
            </w:r>
          </w:p>
        </w:tc>
      </w:tr>
      <w:tr w:rsidR="00B27C3E" w14:paraId="53CBCED9" w14:textId="77777777" w:rsidTr="002D5D5E">
        <w:trPr>
          <w:jc w:val="center"/>
        </w:trPr>
        <w:tc>
          <w:tcPr>
            <w:tcW w:w="2336" w:type="dxa"/>
            <w:vMerge/>
            <w:tcBorders>
              <w:left w:val="single" w:sz="4" w:space="0" w:color="auto"/>
              <w:bottom w:val="single" w:sz="4" w:space="0" w:color="auto"/>
              <w:right w:val="single" w:sz="4" w:space="0" w:color="auto"/>
            </w:tcBorders>
          </w:tcPr>
          <w:p w14:paraId="45B1A291" w14:textId="77777777" w:rsidR="00B27C3E" w:rsidRDefault="00B27C3E" w:rsidP="002D5D5E">
            <w:pPr>
              <w:keepNext/>
              <w:keepLines/>
              <w:spacing w:after="0"/>
              <w:jc w:val="center"/>
              <w:rPr>
                <w:rFonts w:ascii="Arial" w:eastAsia="SimSun"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B66EF7" w14:textId="77777777" w:rsidR="00B27C3E" w:rsidRDefault="00B27C3E" w:rsidP="002D5D5E">
            <w:pPr>
              <w:keepNext/>
              <w:keepLines/>
              <w:spacing w:after="0"/>
              <w:jc w:val="center"/>
              <w:rPr>
                <w:rFonts w:ascii="Arial" w:eastAsia="SimSun" w:hAnsi="Arial" w:cs="Arial"/>
                <w:b/>
                <w:sz w:val="18"/>
                <w:szCs w:val="18"/>
              </w:rPr>
            </w:pPr>
            <w:r>
              <w:rPr>
                <w:rFonts w:ascii="Arial" w:eastAsia="SimSun" w:hAnsi="Arial" w:cs="Arial"/>
                <w:b/>
                <w:sz w:val="18"/>
                <w:szCs w:val="18"/>
              </w:rPr>
              <w:t>Component band in order of bands in configuration</w:t>
            </w:r>
            <w:r>
              <w:rPr>
                <w:rFonts w:ascii="Arial" w:eastAsia="SimSun" w:hAnsi="Arial" w:cs="Arial"/>
                <w:b/>
                <w:sz w:val="18"/>
                <w:szCs w:val="18"/>
                <w:vertAlign w:val="superscript"/>
              </w:rPr>
              <w:t>9</w:t>
            </w:r>
          </w:p>
        </w:tc>
      </w:tr>
      <w:tr w:rsidR="00B27C3E" w14:paraId="2E7F9410"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B41DC" w14:textId="77777777" w:rsidR="00B27C3E" w:rsidRDefault="00B27C3E" w:rsidP="002D5D5E">
            <w:pPr>
              <w:keepNext/>
              <w:keepLines/>
              <w:spacing w:after="0"/>
              <w:jc w:val="center"/>
              <w:rPr>
                <w:rFonts w:ascii="Arial" w:hAnsi="Arial" w:cs="Arial"/>
                <w:sz w:val="18"/>
                <w:szCs w:val="18"/>
                <w:lang w:eastAsia="zh-CN"/>
              </w:rPr>
            </w:pPr>
            <w:r>
              <w:rPr>
                <w:rFonts w:ascii="Arial" w:eastAsia="SimSun" w:hAnsi="Arial" w:cs="Arial"/>
                <w:kern w:val="2"/>
                <w:sz w:val="18"/>
                <w:szCs w:val="18"/>
                <w:lang w:val="en-US" w:eastAsia="zh-CN"/>
              </w:rPr>
              <w:t>CA_n1-</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5-</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CAA6565" w14:textId="77777777" w:rsidR="00B27C3E" w:rsidRDefault="00B27C3E" w:rsidP="002D5D5E">
            <w:pPr>
              <w:keepNext/>
              <w:keepLines/>
              <w:spacing w:after="0"/>
              <w:jc w:val="center"/>
              <w:rPr>
                <w:rFonts w:ascii="Arial" w:hAnsi="Arial" w:cs="Arial"/>
                <w:sz w:val="18"/>
                <w:szCs w:val="18"/>
                <w:lang w:eastAsia="zh-CN"/>
              </w:rPr>
            </w:pPr>
            <w:r>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00B0AE" w14:textId="77777777" w:rsidR="00B27C3E" w:rsidRDefault="00B27C3E" w:rsidP="002D5D5E">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86C6A5" w14:textId="77777777" w:rsidR="00B27C3E" w:rsidRDefault="00B27C3E" w:rsidP="002D5D5E">
            <w:pPr>
              <w:keepNext/>
              <w:keepLines/>
              <w:spacing w:after="0"/>
              <w:jc w:val="center"/>
              <w:rPr>
                <w:rFonts w:ascii="Arial" w:hAnsi="Arial" w:cs="Arial"/>
                <w:sz w:val="18"/>
                <w:szCs w:val="18"/>
                <w:lang w:val="en-US" w:eastAsia="zh-CN"/>
              </w:rPr>
            </w:pPr>
            <w:r>
              <w:rPr>
                <w:rFonts w:ascii="Arial" w:hAnsi="Arial" w:cs="Arial"/>
                <w:sz w:val="18"/>
                <w:szCs w:val="18"/>
                <w:lang w:eastAsia="zh-CN"/>
              </w:rPr>
              <w:t>0.5</w:t>
            </w:r>
          </w:p>
        </w:tc>
      </w:tr>
      <w:tr w:rsidR="00B27C3E" w14:paraId="58A3760E"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F6007C5" w14:textId="77777777" w:rsidR="00B27C3E" w:rsidRDefault="00B27C3E" w:rsidP="002D5D5E">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IB,c</w:t>
            </w:r>
            <w:r>
              <w:rPr>
                <w:rFonts w:cs="Arial"/>
                <w:szCs w:val="18"/>
                <w:lang w:eastAsia="ja-JP"/>
              </w:rPr>
              <w:t xml:space="preserve"> = 0.</w:t>
            </w:r>
          </w:p>
          <w:p w14:paraId="5217083A" w14:textId="77777777" w:rsidR="00B27C3E" w:rsidRDefault="00B27C3E" w:rsidP="002D5D5E">
            <w:pPr>
              <w:pStyle w:val="TAN"/>
              <w:rPr>
                <w:szCs w:val="18"/>
                <w:lang w:eastAsia="zh-CN"/>
              </w:rPr>
            </w:pPr>
            <w:r>
              <w:rPr>
                <w:rFonts w:eastAsia="DengXian" w:cs="Arial"/>
                <w:szCs w:val="18"/>
              </w:rPr>
              <w:t>NOTE 9:</w:t>
            </w:r>
            <w:r>
              <w:rPr>
                <w:rFonts w:eastAsia="DengXian" w:cs="Arial"/>
                <w:szCs w:val="18"/>
              </w:rPr>
              <w:tab/>
              <w:t>The component band order in the configuration should be listed by the order of NR bands, such as for CA_n1-n3-n5 the band order from left to right is n1, n3 and n5.</w:t>
            </w:r>
          </w:p>
        </w:tc>
      </w:tr>
    </w:tbl>
    <w:p w14:paraId="5070FAFF" w14:textId="77777777" w:rsidR="00B27C3E" w:rsidRDefault="00B27C3E" w:rsidP="006C68CC">
      <w:pPr>
        <w:rPr>
          <w:rFonts w:eastAsia="SimSun"/>
          <w:bCs/>
          <w:kern w:val="2"/>
          <w:lang w:val="en-US" w:eastAsia="zh-CN"/>
        </w:rPr>
      </w:pPr>
    </w:p>
    <w:p w14:paraId="11F4E0E3" w14:textId="77777777" w:rsidR="00B27C3E" w:rsidRPr="001E3176" w:rsidRDefault="00B27C3E" w:rsidP="006C68CC">
      <w:pPr>
        <w:rPr>
          <w:bCs/>
        </w:rPr>
      </w:pPr>
      <w:r>
        <w:rPr>
          <w:rFonts w:eastAsia="SimSun"/>
          <w:bCs/>
          <w:kern w:val="2"/>
          <w:lang w:val="en-US" w:eastAsia="zh-CN"/>
        </w:rPr>
        <w:t>The</w:t>
      </w:r>
      <w:r w:rsidRPr="001E3176">
        <w:rPr>
          <w:rFonts w:eastAsia="SimSun"/>
          <w:bCs/>
          <w:kern w:val="2"/>
          <w:lang w:val="en-US" w:eastAsia="zh-CN"/>
        </w:rPr>
        <w:t xml:space="preserve"> </w:t>
      </w:r>
      <w:r w:rsidRPr="001E3176">
        <w:rPr>
          <w:rFonts w:eastAsia="SimSun"/>
          <w:bCs/>
          <w:kern w:val="2"/>
          <w:lang w:val="en-US" w:eastAsia="zh-CN"/>
        </w:rPr>
        <w:sym w:font="Symbol" w:char="F044"/>
      </w:r>
      <w:r w:rsidRPr="001E3176">
        <w:rPr>
          <w:rFonts w:eastAsia="SimSun"/>
          <w:bCs/>
          <w:kern w:val="2"/>
          <w:lang w:val="en-US" w:eastAsia="zh-CN"/>
        </w:rPr>
        <w:t>R</w:t>
      </w:r>
      <w:r w:rsidRPr="001E3176">
        <w:rPr>
          <w:rFonts w:eastAsia="SimSun"/>
          <w:bCs/>
          <w:kern w:val="2"/>
          <w:vertAlign w:val="subscript"/>
          <w:lang w:val="en-US" w:eastAsia="zh-CN"/>
        </w:rPr>
        <w:t>IB,c</w:t>
      </w:r>
      <w:r w:rsidRPr="001E3176">
        <w:rPr>
          <w:rFonts w:eastAsia="SimSun"/>
          <w:bCs/>
          <w:kern w:val="2"/>
          <w:lang w:val="en-US" w:eastAsia="zh-CN"/>
        </w:rPr>
        <w:t xml:space="preserve"> values are proposed to be defined</w:t>
      </w:r>
      <w:r>
        <w:rPr>
          <w:rFonts w:eastAsia="SimSun"/>
          <w:bCs/>
          <w:kern w:val="2"/>
          <w:lang w:val="en-US" w:eastAsia="zh-CN"/>
        </w:rPr>
        <w:t xml:space="preserve"> following </w:t>
      </w:r>
      <w:r w:rsidRPr="001E3176">
        <w:rPr>
          <w:rFonts w:eastAsia="SimSun"/>
          <w:bCs/>
          <w:kern w:val="2"/>
          <w:lang w:val="en-US" w:eastAsia="zh-CN"/>
        </w:rPr>
        <w:t>CA_n5-n8</w:t>
      </w:r>
      <w:r>
        <w:rPr>
          <w:rFonts w:eastAsia="SimSun"/>
          <w:bCs/>
          <w:kern w:val="2"/>
          <w:lang w:val="en-US" w:eastAsia="zh-CN"/>
        </w:rPr>
        <w:t xml:space="preserve"> as in the following table</w:t>
      </w:r>
    </w:p>
    <w:p w14:paraId="7A642A38" w14:textId="57029A5A" w:rsidR="00B27C3E" w:rsidRPr="006C68CC" w:rsidRDefault="00B27C3E" w:rsidP="00B27C3E">
      <w:pPr>
        <w:pStyle w:val="TH"/>
        <w:rPr>
          <w:rFonts w:cs="Arial"/>
        </w:rPr>
      </w:pPr>
      <w:r>
        <w:rPr>
          <w:rFonts w:cs="Arial"/>
        </w:rPr>
        <w:lastRenderedPageBreak/>
        <w:t>Table 5.12.1.3-2: ΔR</w:t>
      </w:r>
      <w:r w:rsidRPr="00B27C3E">
        <w:rPr>
          <w:rFonts w:cs="Arial"/>
          <w:vertAlign w:val="subscript"/>
        </w:rPr>
        <w:t>IB,c</w:t>
      </w:r>
      <w:r w:rsidRPr="00B27C3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B27C3E" w14:paraId="193B2C9A" w14:textId="77777777" w:rsidTr="002D5D5E">
        <w:trPr>
          <w:trHeight w:val="187"/>
          <w:jc w:val="center"/>
        </w:trPr>
        <w:tc>
          <w:tcPr>
            <w:tcW w:w="1594" w:type="dxa"/>
            <w:vMerge w:val="restart"/>
          </w:tcPr>
          <w:p w14:paraId="6FB4AAAA" w14:textId="77777777" w:rsidR="00B27C3E" w:rsidRDefault="00B27C3E" w:rsidP="002D5D5E">
            <w:pPr>
              <w:keepNext/>
              <w:keepLines/>
              <w:spacing w:after="0"/>
              <w:jc w:val="center"/>
              <w:rPr>
                <w:rFonts w:ascii="Arial" w:eastAsia="DengXian" w:hAnsi="Arial" w:cs="Arial"/>
                <w:b/>
                <w:sz w:val="18"/>
                <w:szCs w:val="18"/>
              </w:rPr>
            </w:pPr>
            <w:r>
              <w:rPr>
                <w:rFonts w:ascii="Arial" w:eastAsia="DengXian" w:hAnsi="Arial" w:cs="Arial"/>
                <w:b/>
                <w:sz w:val="18"/>
                <w:szCs w:val="18"/>
              </w:rPr>
              <w:t>Inter-band CA combination</w:t>
            </w:r>
          </w:p>
        </w:tc>
        <w:tc>
          <w:tcPr>
            <w:tcW w:w="5845" w:type="dxa"/>
            <w:gridSpan w:val="3"/>
            <w:vAlign w:val="center"/>
          </w:tcPr>
          <w:p w14:paraId="01043393" w14:textId="77777777" w:rsidR="00B27C3E" w:rsidRDefault="00B27C3E" w:rsidP="002D5D5E">
            <w:pPr>
              <w:keepNext/>
              <w:keepLines/>
              <w:spacing w:after="0"/>
              <w:jc w:val="center"/>
              <w:rPr>
                <w:rFonts w:ascii="Arial" w:eastAsia="DengXian" w:hAnsi="Arial" w:cs="Arial"/>
                <w:b/>
                <w:sz w:val="18"/>
                <w:szCs w:val="18"/>
              </w:rPr>
            </w:pPr>
            <w:r>
              <w:rPr>
                <w:rFonts w:ascii="Arial" w:eastAsia="DengXian" w:hAnsi="Arial" w:cs="Arial"/>
                <w:b/>
                <w:sz w:val="18"/>
                <w:szCs w:val="18"/>
              </w:rPr>
              <w:t>ΔR</w:t>
            </w:r>
            <w:r>
              <w:rPr>
                <w:rFonts w:ascii="Arial" w:eastAsia="DengXian" w:hAnsi="Arial" w:cs="Arial"/>
                <w:b/>
                <w:sz w:val="18"/>
                <w:szCs w:val="18"/>
                <w:vertAlign w:val="subscript"/>
              </w:rPr>
              <w:t>IB,c</w:t>
            </w:r>
            <w:r>
              <w:rPr>
                <w:rFonts w:ascii="Arial" w:eastAsia="DengXian" w:hAnsi="Arial" w:cs="Arial"/>
                <w:b/>
                <w:sz w:val="18"/>
                <w:szCs w:val="18"/>
              </w:rPr>
              <w:t xml:space="preserve"> for NR bands (dB)</w:t>
            </w:r>
            <w:r>
              <w:rPr>
                <w:rFonts w:ascii="Arial" w:eastAsia="DengXian" w:hAnsi="Arial" w:cs="Arial"/>
                <w:b/>
                <w:sz w:val="18"/>
                <w:szCs w:val="18"/>
                <w:vertAlign w:val="superscript"/>
              </w:rPr>
              <w:t>9</w:t>
            </w:r>
          </w:p>
        </w:tc>
      </w:tr>
      <w:tr w:rsidR="00B27C3E" w14:paraId="51508F8F" w14:textId="77777777" w:rsidTr="002D5D5E">
        <w:trPr>
          <w:trHeight w:val="187"/>
          <w:jc w:val="center"/>
        </w:trPr>
        <w:tc>
          <w:tcPr>
            <w:tcW w:w="1594" w:type="dxa"/>
            <w:vMerge/>
            <w:tcBorders>
              <w:bottom w:val="single" w:sz="4" w:space="0" w:color="auto"/>
            </w:tcBorders>
          </w:tcPr>
          <w:p w14:paraId="0E2ACB25" w14:textId="77777777" w:rsidR="00B27C3E" w:rsidRDefault="00B27C3E" w:rsidP="002D5D5E">
            <w:pPr>
              <w:keepNext/>
              <w:keepLines/>
              <w:spacing w:after="0"/>
              <w:jc w:val="center"/>
              <w:rPr>
                <w:rFonts w:ascii="Arial" w:eastAsia="DengXian" w:hAnsi="Arial" w:cs="Arial"/>
                <w:b/>
                <w:sz w:val="18"/>
                <w:szCs w:val="18"/>
              </w:rPr>
            </w:pPr>
          </w:p>
        </w:tc>
        <w:tc>
          <w:tcPr>
            <w:tcW w:w="5845" w:type="dxa"/>
            <w:gridSpan w:val="3"/>
            <w:vAlign w:val="center"/>
          </w:tcPr>
          <w:p w14:paraId="1ABFF617" w14:textId="77777777" w:rsidR="00B27C3E" w:rsidRDefault="00B27C3E" w:rsidP="002D5D5E">
            <w:pPr>
              <w:keepNext/>
              <w:keepLines/>
              <w:spacing w:after="0"/>
              <w:jc w:val="center"/>
              <w:rPr>
                <w:rFonts w:ascii="Arial" w:eastAsia="DengXian" w:hAnsi="Arial" w:cs="Arial"/>
                <w:b/>
                <w:sz w:val="18"/>
                <w:szCs w:val="18"/>
              </w:rPr>
            </w:pPr>
            <w:r>
              <w:rPr>
                <w:rFonts w:ascii="Arial" w:eastAsia="DengXian" w:hAnsi="Arial" w:cs="Arial"/>
                <w:b/>
                <w:sz w:val="18"/>
                <w:szCs w:val="18"/>
              </w:rPr>
              <w:t>Component band in order of bands in configuration</w:t>
            </w:r>
            <w:r>
              <w:rPr>
                <w:rFonts w:ascii="Arial" w:eastAsia="DengXian" w:hAnsi="Arial" w:cs="Arial"/>
                <w:b/>
                <w:sz w:val="18"/>
                <w:szCs w:val="18"/>
                <w:vertAlign w:val="superscript"/>
              </w:rPr>
              <w:t>10</w:t>
            </w:r>
          </w:p>
        </w:tc>
      </w:tr>
      <w:tr w:rsidR="00B27C3E" w14:paraId="79A67C27" w14:textId="77777777" w:rsidTr="002D5D5E">
        <w:trPr>
          <w:trHeight w:val="187"/>
          <w:jc w:val="center"/>
        </w:trPr>
        <w:tc>
          <w:tcPr>
            <w:tcW w:w="1594" w:type="dxa"/>
            <w:shd w:val="clear" w:color="auto" w:fill="auto"/>
          </w:tcPr>
          <w:p w14:paraId="1AA02FD0" w14:textId="77777777" w:rsidR="00B27C3E" w:rsidRDefault="00B27C3E" w:rsidP="002D5D5E">
            <w:pPr>
              <w:keepNext/>
              <w:keepLines/>
              <w:spacing w:after="0"/>
              <w:jc w:val="center"/>
              <w:rPr>
                <w:rFonts w:ascii="Arial" w:eastAsia="DengXian" w:hAnsi="Arial" w:cs="Arial"/>
                <w:sz w:val="18"/>
                <w:szCs w:val="18"/>
              </w:rPr>
            </w:pPr>
            <w:r>
              <w:rPr>
                <w:rFonts w:ascii="Arial" w:eastAsia="SimSun" w:hAnsi="Arial" w:cs="Arial"/>
                <w:kern w:val="2"/>
                <w:sz w:val="18"/>
                <w:szCs w:val="18"/>
                <w:lang w:val="en-US" w:eastAsia="zh-CN"/>
              </w:rPr>
              <w:t>CA_n1-</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5-</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8</w:t>
            </w:r>
          </w:p>
        </w:tc>
        <w:tc>
          <w:tcPr>
            <w:tcW w:w="1948" w:type="dxa"/>
            <w:vAlign w:val="center"/>
          </w:tcPr>
          <w:p w14:paraId="0E570C0B" w14:textId="77777777" w:rsidR="00B27C3E" w:rsidRDefault="00B27C3E" w:rsidP="002D5D5E">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w:t>
            </w:r>
          </w:p>
        </w:tc>
        <w:tc>
          <w:tcPr>
            <w:tcW w:w="1948" w:type="dxa"/>
            <w:vAlign w:val="center"/>
          </w:tcPr>
          <w:p w14:paraId="3C75AE6E" w14:textId="77777777" w:rsidR="00B27C3E" w:rsidRDefault="00B27C3E" w:rsidP="002D5D5E">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0.4</w:t>
            </w:r>
          </w:p>
        </w:tc>
        <w:tc>
          <w:tcPr>
            <w:tcW w:w="1949" w:type="dxa"/>
            <w:vAlign w:val="center"/>
          </w:tcPr>
          <w:p w14:paraId="09B180CA" w14:textId="77777777" w:rsidR="00B27C3E" w:rsidRDefault="00B27C3E" w:rsidP="002D5D5E">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0.4</w:t>
            </w:r>
          </w:p>
        </w:tc>
      </w:tr>
      <w:tr w:rsidR="00B27C3E" w14:paraId="43510090" w14:textId="77777777" w:rsidTr="002D5D5E">
        <w:trPr>
          <w:trHeight w:val="187"/>
          <w:jc w:val="center"/>
        </w:trPr>
        <w:tc>
          <w:tcPr>
            <w:tcW w:w="7439" w:type="dxa"/>
            <w:gridSpan w:val="4"/>
            <w:tcBorders>
              <w:bottom w:val="single" w:sz="4" w:space="0" w:color="auto"/>
            </w:tcBorders>
            <w:shd w:val="clear" w:color="auto" w:fill="auto"/>
          </w:tcPr>
          <w:p w14:paraId="02F5DBE8" w14:textId="77777777" w:rsidR="00B27C3E" w:rsidRDefault="00B27C3E" w:rsidP="002D5D5E">
            <w:pPr>
              <w:keepLines/>
              <w:spacing w:after="0"/>
              <w:ind w:left="870" w:hanging="870"/>
              <w:rPr>
                <w:rFonts w:ascii="Arial" w:eastAsia="DengXian" w:hAnsi="Arial" w:cs="Arial"/>
                <w:sz w:val="18"/>
                <w:szCs w:val="18"/>
                <w:lang w:eastAsia="ja-JP"/>
              </w:rPr>
            </w:pPr>
            <w:r>
              <w:rPr>
                <w:rFonts w:ascii="Arial" w:eastAsia="DengXian" w:hAnsi="Arial" w:cs="Arial"/>
                <w:sz w:val="18"/>
                <w:szCs w:val="18"/>
                <w:lang w:eastAsia="ja-JP"/>
              </w:rPr>
              <w:t>NOTE 9:</w:t>
            </w:r>
            <w:r>
              <w:rPr>
                <w:rFonts w:ascii="Arial" w:eastAsia="DengXian" w:hAnsi="Arial" w:cs="Arial"/>
                <w:sz w:val="18"/>
                <w:szCs w:val="18"/>
                <w:lang w:eastAsia="ja-JP"/>
              </w:rPr>
              <w:tab/>
              <w:t xml:space="preserve"> “-” denotes ΔR</w:t>
            </w:r>
            <w:r>
              <w:rPr>
                <w:rFonts w:ascii="Arial" w:eastAsia="DengXian" w:hAnsi="Arial" w:cs="Arial"/>
                <w:sz w:val="18"/>
                <w:szCs w:val="18"/>
                <w:vertAlign w:val="subscript"/>
                <w:lang w:eastAsia="ja-JP"/>
              </w:rPr>
              <w:t>IB,c</w:t>
            </w:r>
            <w:r>
              <w:rPr>
                <w:rFonts w:ascii="Arial" w:eastAsia="DengXian" w:hAnsi="Arial" w:cs="Arial"/>
                <w:sz w:val="18"/>
                <w:szCs w:val="18"/>
                <w:lang w:eastAsia="ja-JP"/>
              </w:rPr>
              <w:t xml:space="preserve"> = 0.</w:t>
            </w:r>
          </w:p>
          <w:p w14:paraId="2D0210F3" w14:textId="77777777" w:rsidR="00B27C3E" w:rsidRDefault="00B27C3E" w:rsidP="002D5D5E">
            <w:pPr>
              <w:keepLines/>
              <w:spacing w:after="0"/>
              <w:ind w:left="870" w:hanging="870"/>
              <w:rPr>
                <w:rFonts w:ascii="Arial" w:eastAsia="DengXian" w:hAnsi="Arial" w:cs="Arial"/>
                <w:color w:val="000000"/>
                <w:sz w:val="18"/>
                <w:szCs w:val="18"/>
                <w:lang w:val="en-US" w:eastAsia="zh-CN"/>
              </w:rPr>
            </w:pPr>
            <w:r>
              <w:rPr>
                <w:rFonts w:ascii="Arial" w:eastAsia="DengXian" w:hAnsi="Arial" w:cs="Arial"/>
                <w:sz w:val="18"/>
                <w:szCs w:val="18"/>
                <w:lang w:eastAsia="ja-JP"/>
              </w:rPr>
              <w:t>NOTE 10:</w:t>
            </w:r>
            <w:r>
              <w:rPr>
                <w:rFonts w:ascii="Arial" w:eastAsia="DengXian" w:hAnsi="Arial" w:cs="Arial"/>
                <w:sz w:val="18"/>
                <w:szCs w:val="18"/>
                <w:lang w:eastAsia="ja-JP"/>
              </w:rPr>
              <w:tab/>
              <w:t>The component band order in the configuration should be listed by the order of NR bands, such as for CA_n1-n3-n8 the band order from left to right is n1, n3 and n8.</w:t>
            </w:r>
          </w:p>
        </w:tc>
      </w:tr>
    </w:tbl>
    <w:p w14:paraId="158F6D55" w14:textId="77777777" w:rsidR="00B27C3E" w:rsidRPr="006C68CC" w:rsidRDefault="00B27C3E" w:rsidP="00B27C3E">
      <w:pPr>
        <w:rPr>
          <w:rFonts w:eastAsia="SimSun"/>
          <w:kern w:val="2"/>
          <w:lang w:eastAsia="zh-CN"/>
        </w:rPr>
      </w:pPr>
    </w:p>
    <w:p w14:paraId="7E88518A" w14:textId="6A3072B8" w:rsidR="002D5D5E" w:rsidRPr="006C68CC" w:rsidRDefault="002D5D5E" w:rsidP="006C68CC">
      <w:pPr>
        <w:pStyle w:val="Heading2"/>
      </w:pPr>
      <w:bookmarkStart w:id="243" w:name="_Toc180420445"/>
      <w:r w:rsidRPr="006C68CC">
        <w:t>5.</w:t>
      </w:r>
      <w:r>
        <w:t>13</w:t>
      </w:r>
      <w:r>
        <w:tab/>
        <w:t>CA_</w:t>
      </w:r>
      <w:r w:rsidRPr="006C68CC">
        <w:t>n3-n5-n8</w:t>
      </w:r>
      <w:bookmarkEnd w:id="243"/>
    </w:p>
    <w:p w14:paraId="4EAD0C0D" w14:textId="561929F9" w:rsidR="002D5D5E" w:rsidRPr="002D5D5E" w:rsidRDefault="002D5D5E" w:rsidP="006C68CC">
      <w:pPr>
        <w:pStyle w:val="Heading3"/>
        <w:rPr>
          <w:rFonts w:cs="Arial"/>
          <w:szCs w:val="28"/>
          <w:lang w:val="en-US" w:eastAsia="zh-CN"/>
        </w:rPr>
      </w:pPr>
      <w:bookmarkStart w:id="244" w:name="_Toc180420446"/>
      <w:r w:rsidRPr="006C68CC">
        <w:rPr>
          <w:rFonts w:cs="Arial"/>
          <w:szCs w:val="28"/>
          <w:lang w:val="en-US" w:eastAsia="zh-CN"/>
        </w:rPr>
        <w:t>5.</w:t>
      </w:r>
      <w:r>
        <w:rPr>
          <w:rFonts w:cs="Arial"/>
          <w:szCs w:val="28"/>
          <w:lang w:val="en-US" w:eastAsia="zh-CN"/>
        </w:rPr>
        <w:t>13</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44"/>
    </w:p>
    <w:p w14:paraId="5FB41E5F" w14:textId="3FF443F1" w:rsidR="002D5D5E" w:rsidRDefault="002D5D5E" w:rsidP="006C68CC">
      <w:pPr>
        <w:pStyle w:val="Heading4"/>
      </w:pPr>
      <w:bookmarkStart w:id="245" w:name="_Toc180420447"/>
      <w:r w:rsidRPr="006C68CC">
        <w:t>5.</w:t>
      </w:r>
      <w:r>
        <w:t>13.1.1</w:t>
      </w:r>
      <w:r>
        <w:tab/>
      </w:r>
      <w:r w:rsidRPr="006C68CC">
        <w:t>Operating bands for CA</w:t>
      </w:r>
      <w:bookmarkEnd w:id="245"/>
    </w:p>
    <w:p w14:paraId="1BFDFF93" w14:textId="3861A343" w:rsidR="002D5D5E" w:rsidRPr="002D5D5E" w:rsidRDefault="002D5D5E" w:rsidP="002D5D5E">
      <w:pPr>
        <w:pStyle w:val="TH"/>
        <w:rPr>
          <w:rFonts w:cs="Arial"/>
        </w:rPr>
      </w:pPr>
      <w:r>
        <w:rPr>
          <w:rFonts w:cs="Arial"/>
        </w:rPr>
        <w:t xml:space="preserve">Table </w:t>
      </w:r>
      <w:r w:rsidRPr="006C68CC">
        <w:rPr>
          <w:rFonts w:cs="Arial"/>
        </w:rPr>
        <w:t>5.</w:t>
      </w:r>
      <w:r w:rsidR="00DF4B5B">
        <w:rPr>
          <w:rFonts w:cs="Arial"/>
        </w:rPr>
        <w:t>13</w:t>
      </w:r>
      <w:r>
        <w:rPr>
          <w:rFonts w:cs="Arial"/>
        </w:rPr>
        <w:t>.</w:t>
      </w:r>
      <w:r w:rsidRPr="006C68CC">
        <w:rPr>
          <w:rFonts w:cs="Arial"/>
        </w:rPr>
        <w:t>1</w:t>
      </w:r>
      <w:r>
        <w:rPr>
          <w:rFonts w:cs="Arial"/>
        </w:rPr>
        <w:t>.1-1</w:t>
      </w:r>
      <w:r w:rsidRPr="002D5D5E">
        <w:rPr>
          <w:rFonts w:cs="Arial"/>
        </w:rPr>
        <w:t xml:space="preserve">: </w:t>
      </w:r>
      <w:r w:rsidRPr="006C68CC">
        <w:rPr>
          <w:rFonts w:cs="Arial"/>
        </w:rPr>
        <w:t>CA band combination constituent bands definition</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2D5D5E" w14:paraId="43E813C0" w14:textId="77777777" w:rsidTr="002D5D5E">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tcPr>
          <w:p w14:paraId="7A4274CE"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tcPr>
          <w:p w14:paraId="6287EAD6"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1348F214"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707BB70A"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5529E94D"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Duplex Mode</w:t>
            </w:r>
          </w:p>
        </w:tc>
      </w:tr>
      <w:tr w:rsidR="002D5D5E" w14:paraId="37174EE4" w14:textId="77777777" w:rsidTr="002D5D5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4A925A" w14:textId="77777777" w:rsidR="002D5D5E" w:rsidRDefault="002D5D5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D6C38" w14:textId="77777777" w:rsidR="002D5D5E" w:rsidRDefault="002D5D5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58DA544"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60A0489"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95CC5A6" w14:textId="77777777" w:rsidR="002D5D5E" w:rsidRDefault="002D5D5E" w:rsidP="002D5D5E">
            <w:pPr>
              <w:spacing w:after="0"/>
              <w:rPr>
                <w:rFonts w:ascii="Arial" w:hAnsi="Arial"/>
                <w:b/>
                <w:color w:val="000000"/>
                <w:sz w:val="18"/>
              </w:rPr>
            </w:pPr>
          </w:p>
        </w:tc>
      </w:tr>
      <w:tr w:rsidR="002D5D5E" w14:paraId="0A70D675" w14:textId="77777777" w:rsidTr="002D5D5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3A55A6" w14:textId="77777777" w:rsidR="002D5D5E" w:rsidRDefault="002D5D5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F48C76" w14:textId="77777777" w:rsidR="002D5D5E" w:rsidRDefault="002D5D5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6CBD4575"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41E9B5B"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153AC3A9" w14:textId="77777777" w:rsidR="002D5D5E" w:rsidRDefault="002D5D5E" w:rsidP="002D5D5E">
            <w:pPr>
              <w:spacing w:after="0"/>
              <w:rPr>
                <w:rFonts w:ascii="Arial" w:hAnsi="Arial"/>
                <w:b/>
                <w:color w:val="000000"/>
                <w:sz w:val="18"/>
              </w:rPr>
            </w:pPr>
          </w:p>
        </w:tc>
      </w:tr>
      <w:tr w:rsidR="002D5D5E" w14:paraId="44158CC5" w14:textId="77777777" w:rsidTr="002D5D5E">
        <w:trPr>
          <w:trHeight w:val="225"/>
          <w:jc w:val="center"/>
        </w:trPr>
        <w:tc>
          <w:tcPr>
            <w:tcW w:w="2416" w:type="dxa"/>
            <w:vMerge w:val="restart"/>
            <w:tcBorders>
              <w:top w:val="single" w:sz="4" w:space="0" w:color="auto"/>
              <w:left w:val="single" w:sz="4" w:space="0" w:color="auto"/>
              <w:right w:val="single" w:sz="4" w:space="0" w:color="auto"/>
            </w:tcBorders>
            <w:vAlign w:val="center"/>
          </w:tcPr>
          <w:p w14:paraId="25DFF27D" w14:textId="77777777" w:rsidR="002D5D5E" w:rsidRDefault="002D5D5E" w:rsidP="002D5D5E">
            <w:pPr>
              <w:keepNext/>
              <w:keepLines/>
              <w:spacing w:after="0"/>
              <w:jc w:val="center"/>
              <w:rPr>
                <w:rFonts w:ascii="Arial" w:eastAsia="SimSun" w:hAnsi="Arial"/>
                <w:color w:val="000000"/>
                <w:sz w:val="18"/>
                <w:lang w:val="en-US" w:eastAsia="zh-CN"/>
              </w:rPr>
            </w:pPr>
            <w:r>
              <w:rPr>
                <w:rFonts w:ascii="Arial" w:hAnsi="Arial"/>
                <w:color w:val="000000"/>
                <w:sz w:val="18"/>
              </w:rPr>
              <w:t>CA_n3-n</w:t>
            </w:r>
            <w:r>
              <w:rPr>
                <w:rFonts w:ascii="Arial" w:eastAsia="SimSun" w:hAnsi="Arial"/>
                <w:color w:val="000000"/>
                <w:sz w:val="18"/>
                <w:lang w:val="en-US" w:eastAsia="zh-CN"/>
              </w:rPr>
              <w:t>5</w:t>
            </w:r>
            <w:r>
              <w:rPr>
                <w:rFonts w:ascii="Arial" w:hAnsi="Arial"/>
                <w:color w:val="000000"/>
                <w:sz w:val="18"/>
              </w:rPr>
              <w:t>-n8</w:t>
            </w:r>
          </w:p>
        </w:tc>
        <w:tc>
          <w:tcPr>
            <w:tcW w:w="697" w:type="dxa"/>
            <w:tcBorders>
              <w:top w:val="single" w:sz="4" w:space="0" w:color="auto"/>
              <w:left w:val="single" w:sz="4" w:space="0" w:color="auto"/>
              <w:bottom w:val="single" w:sz="4" w:space="0" w:color="auto"/>
              <w:right w:val="single" w:sz="4" w:space="0" w:color="auto"/>
            </w:tcBorders>
            <w:vAlign w:val="center"/>
          </w:tcPr>
          <w:p w14:paraId="1B6670CA"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n3</w:t>
            </w:r>
          </w:p>
        </w:tc>
        <w:tc>
          <w:tcPr>
            <w:tcW w:w="1212" w:type="dxa"/>
            <w:tcBorders>
              <w:top w:val="single" w:sz="4" w:space="0" w:color="auto"/>
              <w:left w:val="single" w:sz="4" w:space="0" w:color="auto"/>
              <w:bottom w:val="single" w:sz="4" w:space="0" w:color="auto"/>
              <w:right w:val="single" w:sz="4" w:space="0" w:color="auto"/>
            </w:tcBorders>
            <w:vAlign w:val="center"/>
          </w:tcPr>
          <w:p w14:paraId="4401C4E2"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1710 MHz</w:t>
            </w:r>
          </w:p>
        </w:tc>
        <w:tc>
          <w:tcPr>
            <w:tcW w:w="317" w:type="dxa"/>
            <w:tcBorders>
              <w:top w:val="single" w:sz="4" w:space="0" w:color="auto"/>
              <w:left w:val="single" w:sz="4" w:space="0" w:color="auto"/>
              <w:bottom w:val="single" w:sz="4" w:space="0" w:color="auto"/>
              <w:right w:val="single" w:sz="4" w:space="0" w:color="auto"/>
            </w:tcBorders>
            <w:vAlign w:val="center"/>
          </w:tcPr>
          <w:p w14:paraId="12EAE13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7CF40B7"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1785 MHz</w:t>
            </w:r>
          </w:p>
        </w:tc>
        <w:tc>
          <w:tcPr>
            <w:tcW w:w="1210" w:type="dxa"/>
            <w:tcBorders>
              <w:top w:val="single" w:sz="4" w:space="0" w:color="auto"/>
              <w:left w:val="single" w:sz="4" w:space="0" w:color="auto"/>
              <w:bottom w:val="single" w:sz="4" w:space="0" w:color="auto"/>
              <w:right w:val="single" w:sz="4" w:space="0" w:color="auto"/>
            </w:tcBorders>
            <w:vAlign w:val="center"/>
          </w:tcPr>
          <w:p w14:paraId="44F293B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1805 MHz</w:t>
            </w:r>
          </w:p>
        </w:tc>
        <w:tc>
          <w:tcPr>
            <w:tcW w:w="317" w:type="dxa"/>
            <w:tcBorders>
              <w:top w:val="single" w:sz="4" w:space="0" w:color="auto"/>
              <w:left w:val="single" w:sz="4" w:space="0" w:color="auto"/>
              <w:bottom w:val="single" w:sz="4" w:space="0" w:color="auto"/>
              <w:right w:val="single" w:sz="4" w:space="0" w:color="auto"/>
            </w:tcBorders>
            <w:vAlign w:val="center"/>
          </w:tcPr>
          <w:p w14:paraId="291A5250"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1D497AF"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3CBFF80"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FDD</w:t>
            </w:r>
          </w:p>
        </w:tc>
      </w:tr>
      <w:tr w:rsidR="002D5D5E" w14:paraId="51489C37" w14:textId="77777777" w:rsidTr="002D5D5E">
        <w:trPr>
          <w:trHeight w:val="225"/>
          <w:jc w:val="center"/>
        </w:trPr>
        <w:tc>
          <w:tcPr>
            <w:tcW w:w="2416" w:type="dxa"/>
            <w:vMerge/>
            <w:tcBorders>
              <w:left w:val="single" w:sz="4" w:space="0" w:color="auto"/>
              <w:right w:val="single" w:sz="4" w:space="0" w:color="auto"/>
            </w:tcBorders>
            <w:vAlign w:val="center"/>
          </w:tcPr>
          <w:p w14:paraId="09C62F0C" w14:textId="77777777" w:rsidR="002D5D5E" w:rsidRDefault="002D5D5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3078BCC" w14:textId="77777777" w:rsidR="002D5D5E" w:rsidRDefault="002D5D5E" w:rsidP="002D5D5E">
            <w:pPr>
              <w:keepNext/>
              <w:keepLines/>
              <w:spacing w:after="0"/>
              <w:jc w:val="center"/>
              <w:rPr>
                <w:rFonts w:ascii="Arial" w:eastAsia="SimSun" w:hAnsi="Arial"/>
                <w:color w:val="000000"/>
                <w:sz w:val="18"/>
                <w:lang w:val="en-US" w:eastAsia="zh-CN"/>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tcPr>
          <w:p w14:paraId="238AB993" w14:textId="77777777" w:rsidR="002D5D5E" w:rsidRDefault="002D5D5E" w:rsidP="002D5D5E">
            <w:pPr>
              <w:keepNext/>
              <w:keepLines/>
              <w:tabs>
                <w:tab w:val="center" w:pos="498"/>
                <w:tab w:val="right" w:pos="1118"/>
              </w:tabs>
              <w:spacing w:after="0"/>
              <w:jc w:val="center"/>
              <w:rPr>
                <w:rFonts w:ascii="Arial" w:hAnsi="Arial" w:cs="Arial"/>
                <w:color w:val="000000"/>
                <w:sz w:val="18"/>
                <w:lang w:val="en-US"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tcPr>
          <w:p w14:paraId="1BFDF32D"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7866D6B7"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tcPr>
          <w:p w14:paraId="1C4834BA" w14:textId="77777777" w:rsidR="002D5D5E" w:rsidRDefault="002D5D5E" w:rsidP="002D5D5E">
            <w:pPr>
              <w:keepNext/>
              <w:keepLines/>
              <w:tabs>
                <w:tab w:val="center" w:pos="498"/>
                <w:tab w:val="right" w:pos="1118"/>
              </w:tabs>
              <w:spacing w:after="0"/>
              <w:jc w:val="center"/>
              <w:rPr>
                <w:rFonts w:ascii="Arial" w:hAnsi="Arial" w:cs="Arial"/>
                <w:color w:val="000000"/>
                <w:sz w:val="18"/>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tcPr>
          <w:p w14:paraId="191B7BFE"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4E70907F" w14:textId="77777777" w:rsidR="002D5D5E" w:rsidRDefault="002D5D5E" w:rsidP="002D5D5E">
            <w:pPr>
              <w:keepNext/>
              <w:keepLines/>
              <w:spacing w:after="0"/>
              <w:jc w:val="center"/>
              <w:rPr>
                <w:rFonts w:ascii="Arial" w:eastAsia="SimSun" w:hAnsi="Arial" w:cs="Arial"/>
                <w:color w:val="000000"/>
                <w:sz w:val="18"/>
                <w:lang w:val="en-US"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4F642E14" w14:textId="77777777" w:rsidR="002D5D5E" w:rsidRDefault="002D5D5E" w:rsidP="002D5D5E">
            <w:pPr>
              <w:keepNext/>
              <w:keepLines/>
              <w:spacing w:after="0"/>
              <w:jc w:val="center"/>
              <w:rPr>
                <w:rFonts w:ascii="Arial" w:eastAsia="SimSun" w:hAnsi="Arial"/>
                <w:color w:val="000000"/>
                <w:sz w:val="18"/>
                <w:lang w:val="en-US" w:eastAsia="zh-CN"/>
              </w:rPr>
            </w:pPr>
            <w:r>
              <w:rPr>
                <w:rFonts w:ascii="Arial" w:hAnsi="Arial" w:cs="Arial"/>
                <w:color w:val="000000"/>
                <w:sz w:val="18"/>
                <w:szCs w:val="18"/>
              </w:rPr>
              <w:t>FDD</w:t>
            </w:r>
          </w:p>
        </w:tc>
      </w:tr>
      <w:tr w:rsidR="002D5D5E" w14:paraId="245E7610" w14:textId="77777777" w:rsidTr="002D5D5E">
        <w:trPr>
          <w:trHeight w:val="225"/>
          <w:jc w:val="center"/>
        </w:trPr>
        <w:tc>
          <w:tcPr>
            <w:tcW w:w="2416" w:type="dxa"/>
            <w:vMerge/>
            <w:tcBorders>
              <w:left w:val="single" w:sz="4" w:space="0" w:color="auto"/>
              <w:bottom w:val="single" w:sz="4" w:space="0" w:color="auto"/>
              <w:right w:val="single" w:sz="4" w:space="0" w:color="auto"/>
            </w:tcBorders>
            <w:vAlign w:val="center"/>
          </w:tcPr>
          <w:p w14:paraId="699DD9D9" w14:textId="77777777" w:rsidR="002D5D5E" w:rsidRDefault="002D5D5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7BB3AF0"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n8</w:t>
            </w:r>
          </w:p>
        </w:tc>
        <w:tc>
          <w:tcPr>
            <w:tcW w:w="1212" w:type="dxa"/>
            <w:tcBorders>
              <w:top w:val="single" w:sz="4" w:space="0" w:color="auto"/>
              <w:left w:val="single" w:sz="4" w:space="0" w:color="auto"/>
              <w:bottom w:val="single" w:sz="4" w:space="0" w:color="auto"/>
              <w:right w:val="single" w:sz="4" w:space="0" w:color="auto"/>
            </w:tcBorders>
            <w:vAlign w:val="center"/>
          </w:tcPr>
          <w:p w14:paraId="14D0F29D"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880 MHz</w:t>
            </w:r>
          </w:p>
        </w:tc>
        <w:tc>
          <w:tcPr>
            <w:tcW w:w="317" w:type="dxa"/>
            <w:tcBorders>
              <w:top w:val="single" w:sz="4" w:space="0" w:color="auto"/>
              <w:left w:val="single" w:sz="4" w:space="0" w:color="auto"/>
              <w:bottom w:val="single" w:sz="4" w:space="0" w:color="auto"/>
              <w:right w:val="single" w:sz="4" w:space="0" w:color="auto"/>
            </w:tcBorders>
            <w:vAlign w:val="center"/>
          </w:tcPr>
          <w:p w14:paraId="2EF83A51"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3E201A2"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915 MHz</w:t>
            </w:r>
          </w:p>
        </w:tc>
        <w:tc>
          <w:tcPr>
            <w:tcW w:w="1210" w:type="dxa"/>
            <w:tcBorders>
              <w:top w:val="single" w:sz="4" w:space="0" w:color="auto"/>
              <w:left w:val="single" w:sz="4" w:space="0" w:color="auto"/>
              <w:bottom w:val="single" w:sz="4" w:space="0" w:color="auto"/>
              <w:right w:val="single" w:sz="4" w:space="0" w:color="auto"/>
            </w:tcBorders>
            <w:vAlign w:val="center"/>
          </w:tcPr>
          <w:p w14:paraId="10654CEA"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925 MHz</w:t>
            </w:r>
          </w:p>
        </w:tc>
        <w:tc>
          <w:tcPr>
            <w:tcW w:w="317" w:type="dxa"/>
            <w:tcBorders>
              <w:top w:val="single" w:sz="4" w:space="0" w:color="auto"/>
              <w:left w:val="single" w:sz="4" w:space="0" w:color="auto"/>
              <w:bottom w:val="single" w:sz="4" w:space="0" w:color="auto"/>
              <w:right w:val="single" w:sz="4" w:space="0" w:color="auto"/>
            </w:tcBorders>
            <w:vAlign w:val="center"/>
          </w:tcPr>
          <w:p w14:paraId="1944752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24FA306"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960 MHz</w:t>
            </w:r>
          </w:p>
        </w:tc>
        <w:tc>
          <w:tcPr>
            <w:tcW w:w="850" w:type="dxa"/>
            <w:tcBorders>
              <w:top w:val="single" w:sz="4" w:space="0" w:color="auto"/>
              <w:left w:val="single" w:sz="4" w:space="0" w:color="auto"/>
              <w:bottom w:val="single" w:sz="4" w:space="0" w:color="auto"/>
              <w:right w:val="single" w:sz="4" w:space="0" w:color="auto"/>
            </w:tcBorders>
            <w:vAlign w:val="center"/>
          </w:tcPr>
          <w:p w14:paraId="742E040E" w14:textId="77777777" w:rsidR="002D5D5E" w:rsidRDefault="002D5D5E"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56E409B8" w14:textId="77777777" w:rsidR="002D5D5E" w:rsidRDefault="002D5D5E" w:rsidP="002D5D5E">
      <w:pPr>
        <w:rPr>
          <w:lang w:eastAsia="zh-CN"/>
        </w:rPr>
      </w:pPr>
    </w:p>
    <w:p w14:paraId="0555C3BF" w14:textId="79E5AEFE" w:rsidR="002D5D5E" w:rsidRDefault="002D5D5E" w:rsidP="006C68CC">
      <w:pPr>
        <w:pStyle w:val="Heading4"/>
      </w:pPr>
      <w:bookmarkStart w:id="246" w:name="_Toc180420448"/>
      <w:r w:rsidRPr="006C68CC">
        <w:t>5.</w:t>
      </w:r>
      <w:r w:rsidR="00DF4B5B">
        <w:t>13</w:t>
      </w:r>
      <w:r>
        <w:t>.1.2</w:t>
      </w:r>
      <w:r>
        <w:tab/>
      </w:r>
      <w:r w:rsidRPr="006C68CC">
        <w:t>Channel bandwidths per operating band for CA</w:t>
      </w:r>
      <w:bookmarkEnd w:id="246"/>
    </w:p>
    <w:p w14:paraId="46431914" w14:textId="30B438A6" w:rsidR="002D5D5E" w:rsidRPr="006C68CC" w:rsidRDefault="002D5D5E" w:rsidP="002D5D5E">
      <w:pPr>
        <w:pStyle w:val="TH"/>
        <w:rPr>
          <w:rFonts w:cs="Arial"/>
        </w:rPr>
      </w:pPr>
      <w:r>
        <w:rPr>
          <w:rFonts w:cs="Arial"/>
        </w:rPr>
        <w:t xml:space="preserve">Table </w:t>
      </w:r>
      <w:r w:rsidRPr="006C68CC">
        <w:rPr>
          <w:rFonts w:cs="Arial"/>
        </w:rPr>
        <w:t>5.</w:t>
      </w:r>
      <w:r w:rsidR="00DF4B5B">
        <w:rPr>
          <w:rFonts w:cs="Arial"/>
        </w:rPr>
        <w:t>13</w:t>
      </w:r>
      <w:r w:rsidRPr="006C68CC">
        <w:rPr>
          <w:rFonts w:cs="Arial"/>
        </w:rPr>
        <w:t>.1</w:t>
      </w:r>
      <w:r>
        <w:rPr>
          <w:rFonts w:cs="Arial"/>
        </w:rPr>
        <w:t xml:space="preserve">.2-1: Supported bandwidths per </w:t>
      </w:r>
      <w:r w:rsidRPr="006C68CC">
        <w:rPr>
          <w:rFonts w:cs="Arial"/>
        </w:rPr>
        <w:t>CA</w:t>
      </w:r>
      <w:r>
        <w:rPr>
          <w:rFonts w:cs="Arial"/>
        </w:rPr>
        <w:t xml:space="preserve"> band combination of </w:t>
      </w:r>
      <w:r w:rsidRPr="006C68CC">
        <w:rPr>
          <w:rFonts w:cs="Arial"/>
        </w:rPr>
        <w:t>band n3-n5-n8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D5D5E" w14:paraId="440E8C3B"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25F1EE" w14:textId="77777777" w:rsidR="002D5D5E" w:rsidRDefault="002D5D5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5BEECE3" w14:textId="77777777" w:rsidR="002D5D5E" w:rsidRDefault="002D5D5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8928780" w14:textId="77777777" w:rsidR="002D5D5E" w:rsidRDefault="002D5D5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864F479" w14:textId="77777777" w:rsidR="002D5D5E" w:rsidRDefault="002D5D5E" w:rsidP="002D5D5E">
            <w:pPr>
              <w:pStyle w:val="TAH"/>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403778F" w14:textId="77777777" w:rsidR="002D5D5E" w:rsidRDefault="002D5D5E" w:rsidP="002D5D5E">
            <w:pPr>
              <w:pStyle w:val="TAH"/>
              <w:rPr>
                <w:szCs w:val="18"/>
                <w:lang w:val="en-US" w:eastAsia="zh-CN"/>
              </w:rPr>
            </w:pPr>
            <w:r>
              <w:t>Bandwidth combination set</w:t>
            </w:r>
          </w:p>
        </w:tc>
      </w:tr>
      <w:tr w:rsidR="002D5D5E" w14:paraId="6310C46A" w14:textId="77777777" w:rsidTr="002D5D5E">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7D2680D5" w14:textId="77777777" w:rsidR="002D5D5E" w:rsidRDefault="002D5D5E" w:rsidP="002D5D5E">
            <w:pPr>
              <w:pStyle w:val="TAC"/>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eastAsia="SimSun" w:hint="eastAsia"/>
                <w:szCs w:val="18"/>
                <w:lang w:val="en-US" w:eastAsia="zh-CN"/>
              </w:rPr>
              <w:t>-n</w:t>
            </w:r>
            <w:r>
              <w:rPr>
                <w:rFonts w:eastAsia="SimSun"/>
                <w:szCs w:val="18"/>
                <w:lang w:val="en-US" w:eastAsia="zh-CN"/>
              </w:rPr>
              <w:t>8</w:t>
            </w:r>
            <w:r>
              <w:rPr>
                <w:rFonts w:eastAsia="SimSun"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95D92" w14:textId="77777777" w:rsidR="002D5D5E" w:rsidRDefault="002D5D5E" w:rsidP="002D5D5E">
            <w:pPr>
              <w:pStyle w:val="TAC"/>
              <w:rPr>
                <w:rFonts w:eastAsia="SimSun"/>
                <w:szCs w:val="18"/>
                <w:lang w:val="en-US" w:eastAsia="zh-CN"/>
              </w:rPr>
            </w:pPr>
            <w:r>
              <w:rPr>
                <w:szCs w:val="18"/>
                <w:lang w:eastAsia="zh-CN"/>
              </w:rPr>
              <w:t>-</w:t>
            </w:r>
          </w:p>
        </w:tc>
        <w:tc>
          <w:tcPr>
            <w:tcW w:w="730" w:type="dxa"/>
            <w:tcBorders>
              <w:left w:val="single" w:sz="4" w:space="0" w:color="auto"/>
              <w:right w:val="single" w:sz="4" w:space="0" w:color="auto"/>
            </w:tcBorders>
            <w:vAlign w:val="center"/>
          </w:tcPr>
          <w:p w14:paraId="52F77CFC" w14:textId="77777777" w:rsidR="002D5D5E" w:rsidRDefault="002D5D5E" w:rsidP="002D5D5E">
            <w:pPr>
              <w:pStyle w:val="TAC"/>
              <w:rPr>
                <w:rFonts w:eastAsia="SimSun"/>
                <w:szCs w:val="18"/>
                <w:lang w:val="en-US" w:eastAsia="zh-CN"/>
              </w:rPr>
            </w:pPr>
            <w:r>
              <w:rPr>
                <w:rFonts w:eastAsia="SimSun"/>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82AC4E" w14:textId="77777777" w:rsidR="002D5D5E" w:rsidRDefault="002D5D5E" w:rsidP="002D5D5E">
            <w:pPr>
              <w:pStyle w:val="TAC"/>
              <w:rPr>
                <w:rFonts w:eastAsia="SimSun"/>
                <w:lang w:val="en-US" w:eastAsia="zh-CN"/>
              </w:rPr>
            </w:pPr>
            <w:r>
              <w:rPr>
                <w:rFonts w:cs="Arial"/>
                <w:szCs w:val="18"/>
                <w:lang w:val="en-US"/>
              </w:rPr>
              <w:t>5, 10, 15, 20, 25, 30, 40, 50</w:t>
            </w:r>
          </w:p>
        </w:tc>
        <w:tc>
          <w:tcPr>
            <w:tcW w:w="1360" w:type="dxa"/>
            <w:tcBorders>
              <w:left w:val="single" w:sz="4" w:space="0" w:color="auto"/>
              <w:bottom w:val="nil"/>
              <w:right w:val="single" w:sz="4" w:space="0" w:color="auto"/>
            </w:tcBorders>
            <w:shd w:val="clear" w:color="auto" w:fill="auto"/>
            <w:vAlign w:val="center"/>
          </w:tcPr>
          <w:p w14:paraId="5F192797" w14:textId="77777777" w:rsidR="002D5D5E" w:rsidRDefault="002D5D5E" w:rsidP="002D5D5E">
            <w:pPr>
              <w:pStyle w:val="TAC"/>
              <w:rPr>
                <w:szCs w:val="18"/>
                <w:lang w:val="en-US" w:eastAsia="zh-CN"/>
              </w:rPr>
            </w:pPr>
            <w:r>
              <w:rPr>
                <w:szCs w:val="18"/>
                <w:lang w:val="en-US" w:eastAsia="zh-CN"/>
              </w:rPr>
              <w:t>0</w:t>
            </w:r>
          </w:p>
        </w:tc>
      </w:tr>
      <w:tr w:rsidR="002D5D5E" w14:paraId="6BCC75D3" w14:textId="77777777" w:rsidTr="002D5D5E">
        <w:trPr>
          <w:trHeight w:val="187"/>
        </w:trPr>
        <w:tc>
          <w:tcPr>
            <w:tcW w:w="1983" w:type="dxa"/>
            <w:tcBorders>
              <w:top w:val="nil"/>
              <w:left w:val="single" w:sz="4" w:space="0" w:color="auto"/>
              <w:bottom w:val="nil"/>
              <w:right w:val="single" w:sz="4" w:space="0" w:color="auto"/>
            </w:tcBorders>
            <w:shd w:val="clear" w:color="auto" w:fill="auto"/>
            <w:vAlign w:val="center"/>
          </w:tcPr>
          <w:p w14:paraId="154BFA51" w14:textId="77777777" w:rsidR="002D5D5E" w:rsidRDefault="002D5D5E" w:rsidP="002D5D5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CEA6CE" w14:textId="77777777" w:rsidR="002D5D5E" w:rsidRDefault="002D5D5E" w:rsidP="002D5D5E">
            <w:pPr>
              <w:pStyle w:val="TAC"/>
              <w:rPr>
                <w:szCs w:val="18"/>
                <w:lang w:val="en-US" w:eastAsia="zh-CN"/>
              </w:rPr>
            </w:pPr>
          </w:p>
        </w:tc>
        <w:tc>
          <w:tcPr>
            <w:tcW w:w="730" w:type="dxa"/>
            <w:tcBorders>
              <w:left w:val="single" w:sz="4" w:space="0" w:color="auto"/>
              <w:right w:val="single" w:sz="4" w:space="0" w:color="auto"/>
            </w:tcBorders>
            <w:vAlign w:val="center"/>
          </w:tcPr>
          <w:p w14:paraId="78E1FB35" w14:textId="77777777" w:rsidR="002D5D5E" w:rsidRDefault="002D5D5E" w:rsidP="002D5D5E">
            <w:pPr>
              <w:pStyle w:val="TAC"/>
              <w:rPr>
                <w:rFonts w:eastAsia="SimSun"/>
                <w:szCs w:val="18"/>
                <w:lang w:val="en-US" w:eastAsia="zh-CN"/>
              </w:rPr>
            </w:pPr>
            <w:r>
              <w:rPr>
                <w:rFonts w:eastAsia="SimSun"/>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6F204F" w14:textId="77777777" w:rsidR="002D5D5E" w:rsidRPr="006849FF" w:rsidRDefault="002D5D5E" w:rsidP="002D5D5E">
            <w:pPr>
              <w:spacing w:after="0"/>
              <w:jc w:val="center"/>
              <w:rPr>
                <w:rFonts w:ascii="Arial" w:hAnsi="Arial" w:cs="Arial"/>
                <w:sz w:val="18"/>
                <w:szCs w:val="18"/>
                <w:lang w:val="en-US"/>
              </w:rPr>
            </w:pPr>
            <w:r w:rsidRPr="006849FF">
              <w:rPr>
                <w:rFonts w:ascii="Arial" w:hAnsi="Arial" w:cs="Arial"/>
                <w:sz w:val="18"/>
                <w:szCs w:val="18"/>
                <w:lang w:val="en-US"/>
              </w:rPr>
              <w:t>5, 10, 15, 20</w:t>
            </w:r>
          </w:p>
        </w:tc>
        <w:tc>
          <w:tcPr>
            <w:tcW w:w="1360" w:type="dxa"/>
            <w:tcBorders>
              <w:top w:val="nil"/>
              <w:left w:val="single" w:sz="4" w:space="0" w:color="auto"/>
              <w:bottom w:val="nil"/>
              <w:right w:val="single" w:sz="4" w:space="0" w:color="auto"/>
            </w:tcBorders>
            <w:shd w:val="clear" w:color="auto" w:fill="auto"/>
            <w:vAlign w:val="center"/>
          </w:tcPr>
          <w:p w14:paraId="12373A83" w14:textId="77777777" w:rsidR="002D5D5E" w:rsidRDefault="002D5D5E" w:rsidP="002D5D5E">
            <w:pPr>
              <w:pStyle w:val="TAC"/>
              <w:rPr>
                <w:szCs w:val="18"/>
                <w:lang w:val="en-US" w:eastAsia="zh-CN"/>
              </w:rPr>
            </w:pPr>
          </w:p>
        </w:tc>
      </w:tr>
      <w:tr w:rsidR="002D5D5E" w14:paraId="7881727B"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10F5F" w14:textId="77777777" w:rsidR="002D5D5E" w:rsidRDefault="002D5D5E" w:rsidP="002D5D5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782C1" w14:textId="77777777" w:rsidR="002D5D5E" w:rsidRDefault="002D5D5E" w:rsidP="002D5D5E">
            <w:pPr>
              <w:pStyle w:val="TAC"/>
              <w:rPr>
                <w:szCs w:val="18"/>
                <w:lang w:val="en-US" w:eastAsia="zh-CN"/>
              </w:rPr>
            </w:pPr>
          </w:p>
        </w:tc>
        <w:tc>
          <w:tcPr>
            <w:tcW w:w="730" w:type="dxa"/>
            <w:tcBorders>
              <w:left w:val="single" w:sz="4" w:space="0" w:color="auto"/>
              <w:right w:val="single" w:sz="4" w:space="0" w:color="auto"/>
            </w:tcBorders>
            <w:vAlign w:val="center"/>
          </w:tcPr>
          <w:p w14:paraId="6A701EBF" w14:textId="77777777" w:rsidR="002D5D5E" w:rsidRDefault="002D5D5E" w:rsidP="002D5D5E">
            <w:pPr>
              <w:pStyle w:val="TAC"/>
              <w:rPr>
                <w:rFonts w:eastAsia="SimSun"/>
                <w:szCs w:val="18"/>
                <w:lang w:val="en-US" w:eastAsia="zh-CN"/>
              </w:rPr>
            </w:pPr>
            <w:r>
              <w:rPr>
                <w:rFonts w:eastAsia="SimSun"/>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58704F" w14:textId="77777777" w:rsidR="002D5D5E" w:rsidRDefault="002D5D5E" w:rsidP="002D5D5E">
            <w:pPr>
              <w:spacing w:after="0"/>
              <w:jc w:val="center"/>
              <w:rPr>
                <w:rFonts w:ascii="Arial" w:eastAsia="SimSun" w:hAnsi="Arial" w:cs="Arial"/>
                <w:kern w:val="2"/>
                <w:sz w:val="18"/>
                <w:lang w:val="en-US" w:eastAsia="zh-CN"/>
              </w:rPr>
            </w:pPr>
            <w:r w:rsidRPr="006849FF">
              <w:rPr>
                <w:rFonts w:ascii="Arial" w:hAnsi="Arial" w:cs="Arial"/>
                <w:sz w:val="18"/>
                <w:szCs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96841" w14:textId="77777777" w:rsidR="002D5D5E" w:rsidRDefault="002D5D5E" w:rsidP="002D5D5E">
            <w:pPr>
              <w:pStyle w:val="TAC"/>
              <w:rPr>
                <w:szCs w:val="18"/>
                <w:lang w:val="en-US" w:eastAsia="zh-CN"/>
              </w:rPr>
            </w:pPr>
          </w:p>
        </w:tc>
      </w:tr>
    </w:tbl>
    <w:p w14:paraId="1911D5F7" w14:textId="77777777" w:rsidR="002D5D5E" w:rsidRDefault="002D5D5E" w:rsidP="002D5D5E">
      <w:pPr>
        <w:pStyle w:val="EditorsNote"/>
        <w:ind w:left="284" w:firstLine="0"/>
        <w:rPr>
          <w:color w:val="auto"/>
          <w:lang w:val="en-US" w:eastAsia="zh-CN"/>
        </w:rPr>
      </w:pPr>
      <w:r>
        <w:rPr>
          <w:color w:val="auto"/>
          <w:lang w:val="en-US" w:eastAsia="zh-CN"/>
        </w:rPr>
        <w:t xml:space="preserve"> </w:t>
      </w:r>
    </w:p>
    <w:p w14:paraId="5C4A332E" w14:textId="77B51BDC" w:rsidR="002D5D5E" w:rsidRDefault="002D5D5E" w:rsidP="006C68CC">
      <w:pPr>
        <w:pStyle w:val="Heading4"/>
      </w:pPr>
      <w:bookmarkStart w:id="247" w:name="_Toc180420449"/>
      <w:r w:rsidRPr="006C68CC">
        <w:t>5.</w:t>
      </w:r>
      <w:r w:rsidR="00DF4B5B">
        <w:t>13</w:t>
      </w:r>
      <w:r>
        <w:t>.1.3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247"/>
    </w:p>
    <w:p w14:paraId="259A4C5F" w14:textId="77777777" w:rsidR="002D5D5E" w:rsidRDefault="002D5D5E" w:rsidP="002D5D5E">
      <w:pPr>
        <w:rPr>
          <w:rFonts w:eastAsia="SimSun"/>
          <w:kern w:val="2"/>
          <w:lang w:val="en-US" w:eastAsia="zh-CN"/>
        </w:rPr>
      </w:pPr>
      <w:r>
        <w:rPr>
          <w:rFonts w:eastAsia="SimSun"/>
          <w:kern w:val="2"/>
          <w:lang w:val="en-US" w:eastAsia="zh-CN"/>
        </w:rPr>
        <w:t>For CA_</w:t>
      </w:r>
      <w:r>
        <w:rPr>
          <w:rFonts w:eastAsia="SimSun" w:hint="eastAsia"/>
          <w:kern w:val="2"/>
          <w:lang w:val="en-US" w:eastAsia="zh-CN"/>
        </w:rPr>
        <w:t>n</w:t>
      </w:r>
      <w:r>
        <w:rPr>
          <w:rFonts w:eastAsia="SimSun"/>
          <w:kern w:val="2"/>
          <w:lang w:val="en-US" w:eastAsia="zh-CN"/>
        </w:rPr>
        <w:t>1-</w:t>
      </w:r>
      <w:r>
        <w:rPr>
          <w:rFonts w:eastAsia="SimSun" w:hint="eastAsia"/>
          <w:kern w:val="2"/>
          <w:lang w:val="en-US" w:eastAsia="zh-CN"/>
        </w:rPr>
        <w:t>n</w:t>
      </w:r>
      <w:r>
        <w:rPr>
          <w:rFonts w:eastAsia="SimSun"/>
          <w:kern w:val="2"/>
          <w:lang w:val="en-US" w:eastAsia="zh-CN"/>
        </w:rPr>
        <w:t>5-</w:t>
      </w:r>
      <w:r>
        <w:rPr>
          <w:rFonts w:eastAsia="SimSun" w:hint="eastAsia"/>
          <w:kern w:val="2"/>
          <w:lang w:val="en-US" w:eastAsia="zh-CN"/>
        </w:rPr>
        <w:t>n</w:t>
      </w:r>
      <w:r>
        <w:rPr>
          <w:rFonts w:eastAsia="SimSun"/>
          <w:kern w:val="2"/>
          <w:lang w:val="en-US" w:eastAsia="zh-CN"/>
        </w:rPr>
        <w:t xml:space="preserve">8, since there is only single carrier UL </w:t>
      </w:r>
      <w:r>
        <w:rPr>
          <w:rFonts w:eastAsia="SimSun" w:hint="eastAsia"/>
          <w:kern w:val="2"/>
          <w:lang w:val="en-US" w:eastAsia="zh-CN"/>
        </w:rPr>
        <w:t xml:space="preserve">the following </w:t>
      </w:r>
      <w:r>
        <w:rPr>
          <w:rFonts w:eastAsia="SimSun"/>
          <w:kern w:val="2"/>
          <w:lang w:val="en-US" w:eastAsia="zh-CN"/>
        </w:rPr>
        <w:sym w:font="Symbol" w:char="F044"/>
      </w:r>
      <w:r>
        <w:rPr>
          <w:rFonts w:eastAsia="SimSun"/>
          <w:kern w:val="2"/>
          <w:lang w:val="en-US" w:eastAsia="zh-CN"/>
        </w:rPr>
        <w:t>T</w:t>
      </w:r>
      <w:r>
        <w:rPr>
          <w:rFonts w:eastAsia="SimSun"/>
          <w:kern w:val="2"/>
          <w:vertAlign w:val="subscript"/>
          <w:lang w:val="en-US" w:eastAsia="zh-CN"/>
        </w:rPr>
        <w:t xml:space="preserve">IB,c </w:t>
      </w:r>
      <w:r>
        <w:rPr>
          <w:rFonts w:eastAsia="SimSun"/>
          <w:kern w:val="2"/>
          <w:lang w:val="en-US" w:eastAsia="zh-CN"/>
        </w:rPr>
        <w:t xml:space="preserve"> values are proposed</w:t>
      </w:r>
      <w:r>
        <w:rPr>
          <w:rFonts w:eastAsia="SimSun" w:hint="eastAsia"/>
          <w:kern w:val="2"/>
          <w:lang w:val="en-US" w:eastAsia="zh-CN"/>
        </w:rPr>
        <w:t>:</w:t>
      </w:r>
    </w:p>
    <w:p w14:paraId="2B709821" w14:textId="291162A9" w:rsidR="002D5D5E" w:rsidRPr="006C68CC" w:rsidRDefault="002D5D5E" w:rsidP="002D5D5E">
      <w:pPr>
        <w:pStyle w:val="TH"/>
        <w:rPr>
          <w:rFonts w:cs="Arial"/>
        </w:rPr>
      </w:pPr>
      <w:r>
        <w:rPr>
          <w:rFonts w:cs="Arial"/>
        </w:rPr>
        <w:t>Table 5.</w:t>
      </w:r>
      <w:r w:rsidR="00DF4B5B">
        <w:rPr>
          <w:rFonts w:cs="Arial"/>
        </w:rPr>
        <w:t>13</w:t>
      </w:r>
      <w:r>
        <w:rPr>
          <w:rFonts w:cs="Arial"/>
        </w:rPr>
        <w:t>.1.3-1: ΔT</w:t>
      </w:r>
      <w:r w:rsidRPr="002D5D5E">
        <w:rPr>
          <w:rFonts w:cs="Arial"/>
          <w:vertAlign w:val="subscript"/>
        </w:rPr>
        <w:t>IB,c</w:t>
      </w:r>
      <w:r w:rsidRPr="002D5D5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D5D5E" w14:paraId="708F6063" w14:textId="77777777" w:rsidTr="002D5D5E">
        <w:trPr>
          <w:jc w:val="center"/>
        </w:trPr>
        <w:tc>
          <w:tcPr>
            <w:tcW w:w="2336" w:type="dxa"/>
            <w:vMerge w:val="restart"/>
            <w:tcBorders>
              <w:top w:val="single" w:sz="4" w:space="0" w:color="auto"/>
              <w:left w:val="single" w:sz="4" w:space="0" w:color="auto"/>
              <w:right w:val="single" w:sz="4" w:space="0" w:color="auto"/>
            </w:tcBorders>
          </w:tcPr>
          <w:p w14:paraId="1988E5A2" w14:textId="77777777" w:rsidR="002D5D5E" w:rsidRDefault="002D5D5E" w:rsidP="002D5D5E">
            <w:pPr>
              <w:keepNext/>
              <w:keepLines/>
              <w:spacing w:after="0"/>
              <w:jc w:val="center"/>
              <w:rPr>
                <w:rFonts w:ascii="Arial" w:eastAsia="SimSun" w:hAnsi="Arial" w:cs="Arial"/>
                <w:b/>
                <w:sz w:val="18"/>
                <w:szCs w:val="18"/>
              </w:rPr>
            </w:pPr>
            <w:r>
              <w:rPr>
                <w:rFonts w:ascii="Arial" w:eastAsia="SimSun" w:hAnsi="Arial" w:cs="Arial"/>
                <w:b/>
                <w:sz w:val="18"/>
                <w:szCs w:val="18"/>
              </w:rPr>
              <w:t xml:space="preserve">Inter-band </w:t>
            </w:r>
            <w:r>
              <w:rPr>
                <w:rFonts w:ascii="Arial" w:eastAsia="SimSun" w:hAnsi="Arial" w:cs="Arial"/>
                <w:b/>
                <w:sz w:val="18"/>
                <w:szCs w:val="18"/>
                <w:lang w:eastAsia="zh-CN"/>
              </w:rPr>
              <w:t>CA</w:t>
            </w:r>
            <w:r>
              <w:rPr>
                <w:rFonts w:ascii="Arial" w:eastAsia="SimSun"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3DE41CF" w14:textId="77777777" w:rsidR="002D5D5E" w:rsidRDefault="002D5D5E" w:rsidP="002D5D5E">
            <w:pPr>
              <w:keepNext/>
              <w:keepLines/>
              <w:spacing w:after="0"/>
              <w:jc w:val="center"/>
              <w:rPr>
                <w:rFonts w:ascii="Arial" w:eastAsia="SimSun" w:hAnsi="Arial" w:cs="Arial"/>
                <w:b/>
                <w:sz w:val="18"/>
                <w:szCs w:val="18"/>
              </w:rPr>
            </w:pPr>
            <w:r>
              <w:rPr>
                <w:rFonts w:ascii="Arial" w:eastAsia="SimSun" w:hAnsi="Arial" w:cs="Arial"/>
                <w:b/>
                <w:sz w:val="18"/>
                <w:szCs w:val="18"/>
              </w:rPr>
              <w:t>ΔT</w:t>
            </w:r>
            <w:r>
              <w:rPr>
                <w:rFonts w:ascii="Arial" w:eastAsia="SimSun" w:hAnsi="Arial" w:cs="Arial"/>
                <w:b/>
                <w:sz w:val="18"/>
                <w:szCs w:val="18"/>
                <w:vertAlign w:val="subscript"/>
              </w:rPr>
              <w:t>IB,c</w:t>
            </w:r>
            <w:r>
              <w:rPr>
                <w:rFonts w:ascii="Arial" w:eastAsia="SimSun" w:hAnsi="Arial" w:cs="Arial"/>
                <w:b/>
                <w:sz w:val="18"/>
                <w:szCs w:val="18"/>
              </w:rPr>
              <w:t xml:space="preserve"> for NR bands (dB)</w:t>
            </w:r>
            <w:r>
              <w:rPr>
                <w:rFonts w:ascii="Arial" w:eastAsia="SimSun" w:hAnsi="Arial" w:cs="Arial"/>
                <w:b/>
                <w:sz w:val="18"/>
                <w:szCs w:val="18"/>
                <w:vertAlign w:val="superscript"/>
              </w:rPr>
              <w:t>8</w:t>
            </w:r>
          </w:p>
        </w:tc>
      </w:tr>
      <w:tr w:rsidR="002D5D5E" w14:paraId="1523BCD9" w14:textId="77777777" w:rsidTr="002D5D5E">
        <w:trPr>
          <w:jc w:val="center"/>
        </w:trPr>
        <w:tc>
          <w:tcPr>
            <w:tcW w:w="2336" w:type="dxa"/>
            <w:vMerge/>
            <w:tcBorders>
              <w:left w:val="single" w:sz="4" w:space="0" w:color="auto"/>
              <w:bottom w:val="single" w:sz="4" w:space="0" w:color="auto"/>
              <w:right w:val="single" w:sz="4" w:space="0" w:color="auto"/>
            </w:tcBorders>
          </w:tcPr>
          <w:p w14:paraId="4771AD07" w14:textId="77777777" w:rsidR="002D5D5E" w:rsidRDefault="002D5D5E" w:rsidP="002D5D5E">
            <w:pPr>
              <w:keepNext/>
              <w:keepLines/>
              <w:spacing w:after="0"/>
              <w:jc w:val="center"/>
              <w:rPr>
                <w:rFonts w:ascii="Arial" w:eastAsia="SimSun"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F07B125" w14:textId="77777777" w:rsidR="002D5D5E" w:rsidRDefault="002D5D5E" w:rsidP="002D5D5E">
            <w:pPr>
              <w:keepNext/>
              <w:keepLines/>
              <w:spacing w:after="0"/>
              <w:jc w:val="center"/>
              <w:rPr>
                <w:rFonts w:ascii="Arial" w:eastAsia="SimSun" w:hAnsi="Arial" w:cs="Arial"/>
                <w:b/>
                <w:sz w:val="18"/>
                <w:szCs w:val="18"/>
              </w:rPr>
            </w:pPr>
            <w:r>
              <w:rPr>
                <w:rFonts w:ascii="Arial" w:eastAsia="SimSun" w:hAnsi="Arial" w:cs="Arial"/>
                <w:b/>
                <w:sz w:val="18"/>
                <w:szCs w:val="18"/>
              </w:rPr>
              <w:t>Component band in order of bands in configuration</w:t>
            </w:r>
            <w:r>
              <w:rPr>
                <w:rFonts w:ascii="Arial" w:eastAsia="SimSun" w:hAnsi="Arial" w:cs="Arial"/>
                <w:b/>
                <w:sz w:val="18"/>
                <w:szCs w:val="18"/>
                <w:vertAlign w:val="superscript"/>
              </w:rPr>
              <w:t>9</w:t>
            </w:r>
          </w:p>
        </w:tc>
      </w:tr>
      <w:tr w:rsidR="002D5D5E" w14:paraId="7B9A9B56"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109399" w14:textId="77777777" w:rsidR="002D5D5E" w:rsidRDefault="002D5D5E" w:rsidP="002D5D5E">
            <w:pPr>
              <w:keepNext/>
              <w:keepLines/>
              <w:spacing w:after="0"/>
              <w:jc w:val="center"/>
              <w:rPr>
                <w:rFonts w:ascii="Arial" w:hAnsi="Arial" w:cs="Arial"/>
                <w:sz w:val="18"/>
                <w:szCs w:val="18"/>
                <w:lang w:eastAsia="zh-CN"/>
              </w:rPr>
            </w:pPr>
            <w:r>
              <w:rPr>
                <w:rFonts w:ascii="Arial" w:eastAsia="SimSun" w:hAnsi="Arial" w:cs="Arial"/>
                <w:kern w:val="2"/>
                <w:sz w:val="18"/>
                <w:szCs w:val="18"/>
                <w:lang w:val="en-US" w:eastAsia="zh-CN"/>
              </w:rPr>
              <w:t>CA_n3-</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5-</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1FB01FC" w14:textId="77777777" w:rsidR="002D5D5E" w:rsidRDefault="002D5D5E" w:rsidP="002D5D5E">
            <w:pPr>
              <w:keepNext/>
              <w:keepLines/>
              <w:spacing w:after="0"/>
              <w:jc w:val="center"/>
              <w:rPr>
                <w:rFonts w:ascii="Arial" w:hAnsi="Arial" w:cs="Arial"/>
                <w:sz w:val="18"/>
                <w:szCs w:val="18"/>
                <w:lang w:eastAsia="zh-CN"/>
              </w:rPr>
            </w:pPr>
            <w:r>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882399" w14:textId="77777777" w:rsidR="002D5D5E" w:rsidRDefault="002D5D5E" w:rsidP="002D5D5E">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CA7296" w14:textId="77777777" w:rsidR="002D5D5E" w:rsidRDefault="002D5D5E" w:rsidP="002D5D5E">
            <w:pPr>
              <w:keepNext/>
              <w:keepLines/>
              <w:spacing w:after="0"/>
              <w:jc w:val="center"/>
              <w:rPr>
                <w:rFonts w:ascii="Arial" w:hAnsi="Arial" w:cs="Arial"/>
                <w:sz w:val="18"/>
                <w:szCs w:val="18"/>
                <w:lang w:val="en-US" w:eastAsia="zh-CN"/>
              </w:rPr>
            </w:pPr>
            <w:r>
              <w:rPr>
                <w:rFonts w:ascii="Arial" w:hAnsi="Arial" w:cs="Arial"/>
                <w:sz w:val="18"/>
                <w:szCs w:val="18"/>
                <w:lang w:val="en-US" w:eastAsia="zh-CN"/>
              </w:rPr>
              <w:t>0.5</w:t>
            </w:r>
          </w:p>
        </w:tc>
      </w:tr>
      <w:tr w:rsidR="002D5D5E" w14:paraId="7CC0EC83"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54630F1" w14:textId="77777777" w:rsidR="002D5D5E" w:rsidRDefault="002D5D5E" w:rsidP="002D5D5E">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IB,c</w:t>
            </w:r>
            <w:r>
              <w:rPr>
                <w:rFonts w:cs="Arial"/>
                <w:szCs w:val="18"/>
                <w:lang w:eastAsia="ja-JP"/>
              </w:rPr>
              <w:t xml:space="preserve"> = 0.</w:t>
            </w:r>
          </w:p>
          <w:p w14:paraId="20D093C0" w14:textId="77777777" w:rsidR="002D5D5E" w:rsidRDefault="002D5D5E" w:rsidP="002D5D5E">
            <w:pPr>
              <w:pStyle w:val="TAN"/>
              <w:rPr>
                <w:szCs w:val="18"/>
                <w:lang w:eastAsia="zh-CN"/>
              </w:rPr>
            </w:pPr>
            <w:r>
              <w:rPr>
                <w:rFonts w:eastAsia="DengXian" w:cs="Arial"/>
                <w:szCs w:val="18"/>
              </w:rPr>
              <w:t>NOTE 9:</w:t>
            </w:r>
            <w:r>
              <w:rPr>
                <w:rFonts w:eastAsia="DengXian" w:cs="Arial"/>
                <w:szCs w:val="18"/>
              </w:rPr>
              <w:tab/>
              <w:t>The component band order in the configuration should be listed by the order of NR bands, such as for CA_n1-n3-n5 the band order from left to right is n1, n3 and n5.</w:t>
            </w:r>
          </w:p>
        </w:tc>
      </w:tr>
    </w:tbl>
    <w:p w14:paraId="15A08D6B" w14:textId="77777777" w:rsidR="002D5D5E" w:rsidRDefault="002D5D5E" w:rsidP="006C68CC">
      <w:pPr>
        <w:rPr>
          <w:rFonts w:eastAsia="SimSun"/>
          <w:bCs/>
          <w:kern w:val="2"/>
          <w:lang w:val="en-US" w:eastAsia="zh-CN"/>
        </w:rPr>
      </w:pPr>
    </w:p>
    <w:p w14:paraId="103E4D89" w14:textId="4E7C67A2" w:rsidR="002D5D5E" w:rsidRPr="001E3176" w:rsidRDefault="002D5D5E" w:rsidP="006C68CC">
      <w:pPr>
        <w:rPr>
          <w:bCs/>
        </w:rPr>
      </w:pPr>
      <w:r>
        <w:rPr>
          <w:rFonts w:eastAsia="SimSun"/>
          <w:bCs/>
          <w:kern w:val="2"/>
          <w:lang w:val="en-US" w:eastAsia="zh-CN"/>
        </w:rPr>
        <w:t>The</w:t>
      </w:r>
      <w:r w:rsidRPr="001E3176">
        <w:rPr>
          <w:rFonts w:eastAsia="SimSun"/>
          <w:bCs/>
          <w:kern w:val="2"/>
          <w:lang w:val="en-US" w:eastAsia="zh-CN"/>
        </w:rPr>
        <w:t xml:space="preserve"> </w:t>
      </w:r>
      <w:r w:rsidRPr="001E3176">
        <w:rPr>
          <w:rFonts w:eastAsia="SimSun"/>
          <w:bCs/>
          <w:kern w:val="2"/>
          <w:lang w:val="en-US" w:eastAsia="zh-CN"/>
        </w:rPr>
        <w:sym w:font="Symbol" w:char="F044"/>
      </w:r>
      <w:r w:rsidRPr="001E3176">
        <w:rPr>
          <w:rFonts w:eastAsia="SimSun"/>
          <w:bCs/>
          <w:kern w:val="2"/>
          <w:lang w:val="en-US" w:eastAsia="zh-CN"/>
        </w:rPr>
        <w:t>R</w:t>
      </w:r>
      <w:r w:rsidRPr="001E3176">
        <w:rPr>
          <w:rFonts w:eastAsia="SimSun"/>
          <w:bCs/>
          <w:kern w:val="2"/>
          <w:vertAlign w:val="subscript"/>
          <w:lang w:val="en-US" w:eastAsia="zh-CN"/>
        </w:rPr>
        <w:t>IB,c</w:t>
      </w:r>
      <w:r w:rsidRPr="001E3176">
        <w:rPr>
          <w:rFonts w:eastAsia="SimSun"/>
          <w:bCs/>
          <w:kern w:val="2"/>
          <w:lang w:val="en-US" w:eastAsia="zh-CN"/>
        </w:rPr>
        <w:t xml:space="preserve"> values are proposed to be defined</w:t>
      </w:r>
      <w:r>
        <w:rPr>
          <w:rFonts w:eastAsia="SimSun"/>
          <w:bCs/>
          <w:kern w:val="2"/>
          <w:lang w:val="en-US" w:eastAsia="zh-CN"/>
        </w:rPr>
        <w:t xml:space="preserve"> following </w:t>
      </w:r>
      <w:r w:rsidRPr="001E3176">
        <w:rPr>
          <w:rFonts w:eastAsia="SimSun"/>
          <w:bCs/>
          <w:kern w:val="2"/>
          <w:lang w:val="en-US" w:eastAsia="zh-CN"/>
        </w:rPr>
        <w:t>CA_n5-n8</w:t>
      </w:r>
      <w:r>
        <w:rPr>
          <w:rFonts w:eastAsia="SimSun"/>
          <w:bCs/>
          <w:kern w:val="2"/>
          <w:lang w:val="en-US" w:eastAsia="zh-CN"/>
        </w:rPr>
        <w:t xml:space="preserve"> as in the following table.</w:t>
      </w:r>
    </w:p>
    <w:p w14:paraId="413142A2" w14:textId="25B89E5C" w:rsidR="002D5D5E" w:rsidRPr="006C68CC" w:rsidRDefault="002D5D5E" w:rsidP="002D5D5E">
      <w:pPr>
        <w:pStyle w:val="TH"/>
        <w:rPr>
          <w:rFonts w:cs="Arial"/>
        </w:rPr>
      </w:pPr>
      <w:r>
        <w:rPr>
          <w:rFonts w:cs="Arial"/>
        </w:rPr>
        <w:t>Table 5.</w:t>
      </w:r>
      <w:r w:rsidR="00DF4B5B">
        <w:rPr>
          <w:rFonts w:cs="Arial"/>
        </w:rPr>
        <w:t>13</w:t>
      </w:r>
      <w:r>
        <w:rPr>
          <w:rFonts w:cs="Arial"/>
        </w:rPr>
        <w:t>.1.3-2: ΔR</w:t>
      </w:r>
      <w:r w:rsidRPr="002D5D5E">
        <w:rPr>
          <w:rFonts w:cs="Arial"/>
          <w:vertAlign w:val="subscript"/>
        </w:rPr>
        <w:t>IB,c</w:t>
      </w:r>
      <w:r w:rsidRPr="002D5D5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D5D5E" w14:paraId="0A1D9FC4" w14:textId="77777777" w:rsidTr="002D5D5E">
        <w:trPr>
          <w:trHeight w:val="187"/>
          <w:jc w:val="center"/>
        </w:trPr>
        <w:tc>
          <w:tcPr>
            <w:tcW w:w="1594" w:type="dxa"/>
            <w:vMerge w:val="restart"/>
          </w:tcPr>
          <w:p w14:paraId="19D60DBB" w14:textId="77777777" w:rsidR="002D5D5E" w:rsidRDefault="002D5D5E" w:rsidP="002D5D5E">
            <w:pPr>
              <w:keepNext/>
              <w:keepLines/>
              <w:spacing w:after="0"/>
              <w:jc w:val="center"/>
              <w:rPr>
                <w:rFonts w:ascii="Arial" w:eastAsia="DengXian" w:hAnsi="Arial" w:cs="Arial"/>
                <w:b/>
                <w:sz w:val="18"/>
                <w:szCs w:val="18"/>
              </w:rPr>
            </w:pPr>
            <w:r>
              <w:rPr>
                <w:rFonts w:ascii="Arial" w:eastAsia="DengXian" w:hAnsi="Arial" w:cs="Arial"/>
                <w:b/>
                <w:sz w:val="18"/>
                <w:szCs w:val="18"/>
              </w:rPr>
              <w:t>Inter-band CA combination</w:t>
            </w:r>
          </w:p>
        </w:tc>
        <w:tc>
          <w:tcPr>
            <w:tcW w:w="5845" w:type="dxa"/>
            <w:gridSpan w:val="3"/>
            <w:vAlign w:val="center"/>
          </w:tcPr>
          <w:p w14:paraId="43D98059" w14:textId="77777777" w:rsidR="002D5D5E" w:rsidRDefault="002D5D5E" w:rsidP="002D5D5E">
            <w:pPr>
              <w:keepNext/>
              <w:keepLines/>
              <w:spacing w:after="0"/>
              <w:jc w:val="center"/>
              <w:rPr>
                <w:rFonts w:ascii="Arial" w:eastAsia="DengXian" w:hAnsi="Arial" w:cs="Arial"/>
                <w:b/>
                <w:sz w:val="18"/>
                <w:szCs w:val="18"/>
              </w:rPr>
            </w:pPr>
            <w:r>
              <w:rPr>
                <w:rFonts w:ascii="Arial" w:eastAsia="DengXian" w:hAnsi="Arial" w:cs="Arial"/>
                <w:b/>
                <w:sz w:val="18"/>
                <w:szCs w:val="18"/>
              </w:rPr>
              <w:t>ΔR</w:t>
            </w:r>
            <w:r>
              <w:rPr>
                <w:rFonts w:ascii="Arial" w:eastAsia="DengXian" w:hAnsi="Arial" w:cs="Arial"/>
                <w:b/>
                <w:sz w:val="18"/>
                <w:szCs w:val="18"/>
                <w:vertAlign w:val="subscript"/>
              </w:rPr>
              <w:t>IB,c</w:t>
            </w:r>
            <w:r>
              <w:rPr>
                <w:rFonts w:ascii="Arial" w:eastAsia="DengXian" w:hAnsi="Arial" w:cs="Arial"/>
                <w:b/>
                <w:sz w:val="18"/>
                <w:szCs w:val="18"/>
              </w:rPr>
              <w:t xml:space="preserve"> for NR bands (dB)</w:t>
            </w:r>
            <w:r>
              <w:rPr>
                <w:rFonts w:ascii="Arial" w:eastAsia="DengXian" w:hAnsi="Arial" w:cs="Arial"/>
                <w:b/>
                <w:sz w:val="18"/>
                <w:szCs w:val="18"/>
                <w:vertAlign w:val="superscript"/>
              </w:rPr>
              <w:t>9</w:t>
            </w:r>
          </w:p>
        </w:tc>
      </w:tr>
      <w:tr w:rsidR="002D5D5E" w14:paraId="2C5F700E" w14:textId="77777777" w:rsidTr="002D5D5E">
        <w:trPr>
          <w:trHeight w:val="187"/>
          <w:jc w:val="center"/>
        </w:trPr>
        <w:tc>
          <w:tcPr>
            <w:tcW w:w="1594" w:type="dxa"/>
            <w:vMerge/>
            <w:tcBorders>
              <w:bottom w:val="single" w:sz="4" w:space="0" w:color="auto"/>
            </w:tcBorders>
          </w:tcPr>
          <w:p w14:paraId="2D86D5FB" w14:textId="77777777" w:rsidR="002D5D5E" w:rsidRDefault="002D5D5E" w:rsidP="002D5D5E">
            <w:pPr>
              <w:keepNext/>
              <w:keepLines/>
              <w:spacing w:after="0"/>
              <w:jc w:val="center"/>
              <w:rPr>
                <w:rFonts w:ascii="Arial" w:eastAsia="DengXian" w:hAnsi="Arial" w:cs="Arial"/>
                <w:b/>
                <w:sz w:val="18"/>
                <w:szCs w:val="18"/>
              </w:rPr>
            </w:pPr>
          </w:p>
        </w:tc>
        <w:tc>
          <w:tcPr>
            <w:tcW w:w="5845" w:type="dxa"/>
            <w:gridSpan w:val="3"/>
            <w:vAlign w:val="center"/>
          </w:tcPr>
          <w:p w14:paraId="28CBC55E" w14:textId="77777777" w:rsidR="002D5D5E" w:rsidRDefault="002D5D5E" w:rsidP="002D5D5E">
            <w:pPr>
              <w:keepNext/>
              <w:keepLines/>
              <w:spacing w:after="0"/>
              <w:jc w:val="center"/>
              <w:rPr>
                <w:rFonts w:ascii="Arial" w:eastAsia="DengXian" w:hAnsi="Arial" w:cs="Arial"/>
                <w:b/>
                <w:sz w:val="18"/>
                <w:szCs w:val="18"/>
              </w:rPr>
            </w:pPr>
            <w:r>
              <w:rPr>
                <w:rFonts w:ascii="Arial" w:eastAsia="DengXian" w:hAnsi="Arial" w:cs="Arial"/>
                <w:b/>
                <w:sz w:val="18"/>
                <w:szCs w:val="18"/>
              </w:rPr>
              <w:t>Component band in order of bands in configuration</w:t>
            </w:r>
            <w:r>
              <w:rPr>
                <w:rFonts w:ascii="Arial" w:eastAsia="DengXian" w:hAnsi="Arial" w:cs="Arial"/>
                <w:b/>
                <w:sz w:val="18"/>
                <w:szCs w:val="18"/>
                <w:vertAlign w:val="superscript"/>
              </w:rPr>
              <w:t>10</w:t>
            </w:r>
          </w:p>
        </w:tc>
      </w:tr>
      <w:tr w:rsidR="002D5D5E" w14:paraId="132F3161" w14:textId="77777777" w:rsidTr="002D5D5E">
        <w:trPr>
          <w:trHeight w:val="187"/>
          <w:jc w:val="center"/>
        </w:trPr>
        <w:tc>
          <w:tcPr>
            <w:tcW w:w="1594" w:type="dxa"/>
            <w:shd w:val="clear" w:color="auto" w:fill="auto"/>
          </w:tcPr>
          <w:p w14:paraId="645A98CF" w14:textId="77777777" w:rsidR="002D5D5E" w:rsidRDefault="002D5D5E" w:rsidP="002D5D5E">
            <w:pPr>
              <w:keepNext/>
              <w:keepLines/>
              <w:spacing w:after="0"/>
              <w:jc w:val="center"/>
              <w:rPr>
                <w:rFonts w:ascii="Arial" w:eastAsia="DengXian" w:hAnsi="Arial" w:cs="Arial"/>
                <w:sz w:val="18"/>
                <w:szCs w:val="18"/>
              </w:rPr>
            </w:pPr>
            <w:r>
              <w:rPr>
                <w:rFonts w:ascii="Arial" w:eastAsia="SimSun" w:hAnsi="Arial" w:cs="Arial"/>
                <w:kern w:val="2"/>
                <w:sz w:val="18"/>
                <w:szCs w:val="18"/>
                <w:lang w:val="en-US" w:eastAsia="zh-CN"/>
              </w:rPr>
              <w:t>CA_n3-</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5-</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8</w:t>
            </w:r>
          </w:p>
        </w:tc>
        <w:tc>
          <w:tcPr>
            <w:tcW w:w="1948" w:type="dxa"/>
            <w:vAlign w:val="center"/>
          </w:tcPr>
          <w:p w14:paraId="02A5213C" w14:textId="77777777" w:rsidR="002D5D5E" w:rsidRDefault="002D5D5E" w:rsidP="002D5D5E">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w:t>
            </w:r>
          </w:p>
        </w:tc>
        <w:tc>
          <w:tcPr>
            <w:tcW w:w="1948" w:type="dxa"/>
            <w:vAlign w:val="center"/>
          </w:tcPr>
          <w:p w14:paraId="13F89AB8" w14:textId="77777777" w:rsidR="002D5D5E" w:rsidRDefault="002D5D5E" w:rsidP="002D5D5E">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0.4</w:t>
            </w:r>
          </w:p>
        </w:tc>
        <w:tc>
          <w:tcPr>
            <w:tcW w:w="1949" w:type="dxa"/>
            <w:vAlign w:val="center"/>
          </w:tcPr>
          <w:p w14:paraId="435446DC" w14:textId="77777777" w:rsidR="002D5D5E" w:rsidRDefault="002D5D5E" w:rsidP="002D5D5E">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0.4</w:t>
            </w:r>
          </w:p>
        </w:tc>
      </w:tr>
      <w:tr w:rsidR="002D5D5E" w14:paraId="5866AB7A" w14:textId="77777777" w:rsidTr="002D5D5E">
        <w:trPr>
          <w:trHeight w:val="187"/>
          <w:jc w:val="center"/>
        </w:trPr>
        <w:tc>
          <w:tcPr>
            <w:tcW w:w="7439" w:type="dxa"/>
            <w:gridSpan w:val="4"/>
            <w:tcBorders>
              <w:bottom w:val="single" w:sz="4" w:space="0" w:color="auto"/>
            </w:tcBorders>
            <w:shd w:val="clear" w:color="auto" w:fill="auto"/>
          </w:tcPr>
          <w:p w14:paraId="14860658" w14:textId="77777777" w:rsidR="002D5D5E" w:rsidRDefault="002D5D5E" w:rsidP="002D5D5E">
            <w:pPr>
              <w:keepLines/>
              <w:spacing w:after="0"/>
              <w:ind w:left="870" w:hanging="870"/>
              <w:rPr>
                <w:rFonts w:ascii="Arial" w:eastAsia="DengXian" w:hAnsi="Arial" w:cs="Arial"/>
                <w:sz w:val="18"/>
                <w:szCs w:val="18"/>
                <w:lang w:eastAsia="ja-JP"/>
              </w:rPr>
            </w:pPr>
            <w:r>
              <w:rPr>
                <w:rFonts w:ascii="Arial" w:eastAsia="DengXian" w:hAnsi="Arial" w:cs="Arial"/>
                <w:sz w:val="18"/>
                <w:szCs w:val="18"/>
                <w:lang w:eastAsia="ja-JP"/>
              </w:rPr>
              <w:t>NOTE 9:</w:t>
            </w:r>
            <w:r>
              <w:rPr>
                <w:rFonts w:ascii="Arial" w:eastAsia="DengXian" w:hAnsi="Arial" w:cs="Arial"/>
                <w:sz w:val="18"/>
                <w:szCs w:val="18"/>
                <w:lang w:eastAsia="ja-JP"/>
              </w:rPr>
              <w:tab/>
              <w:t xml:space="preserve"> “-” denotes ΔR</w:t>
            </w:r>
            <w:r>
              <w:rPr>
                <w:rFonts w:ascii="Arial" w:eastAsia="DengXian" w:hAnsi="Arial" w:cs="Arial"/>
                <w:sz w:val="18"/>
                <w:szCs w:val="18"/>
                <w:vertAlign w:val="subscript"/>
                <w:lang w:eastAsia="ja-JP"/>
              </w:rPr>
              <w:t>IB,c</w:t>
            </w:r>
            <w:r>
              <w:rPr>
                <w:rFonts w:ascii="Arial" w:eastAsia="DengXian" w:hAnsi="Arial" w:cs="Arial"/>
                <w:sz w:val="18"/>
                <w:szCs w:val="18"/>
                <w:lang w:eastAsia="ja-JP"/>
              </w:rPr>
              <w:t xml:space="preserve"> = 0.</w:t>
            </w:r>
          </w:p>
          <w:p w14:paraId="74AE28F8" w14:textId="77777777" w:rsidR="002D5D5E" w:rsidRDefault="002D5D5E" w:rsidP="002D5D5E">
            <w:pPr>
              <w:keepLines/>
              <w:spacing w:after="0"/>
              <w:ind w:left="870" w:hanging="870"/>
              <w:rPr>
                <w:rFonts w:ascii="Arial" w:eastAsia="DengXian" w:hAnsi="Arial" w:cs="Arial"/>
                <w:color w:val="000000"/>
                <w:sz w:val="18"/>
                <w:szCs w:val="18"/>
                <w:lang w:val="en-US" w:eastAsia="zh-CN"/>
              </w:rPr>
            </w:pPr>
            <w:r>
              <w:rPr>
                <w:rFonts w:ascii="Arial" w:eastAsia="DengXian" w:hAnsi="Arial" w:cs="Arial"/>
                <w:sz w:val="18"/>
                <w:szCs w:val="18"/>
                <w:lang w:eastAsia="ja-JP"/>
              </w:rPr>
              <w:lastRenderedPageBreak/>
              <w:t>NOTE 10:</w:t>
            </w:r>
            <w:r>
              <w:rPr>
                <w:rFonts w:ascii="Arial" w:eastAsia="DengXian" w:hAnsi="Arial" w:cs="Arial"/>
                <w:sz w:val="18"/>
                <w:szCs w:val="18"/>
                <w:lang w:eastAsia="ja-JP"/>
              </w:rPr>
              <w:tab/>
              <w:t>The component band order in the configuration should be listed by the order of NR bands, such as for CA_n1-n3-n8 the band order from left to right is n1, n3 and n8.</w:t>
            </w:r>
          </w:p>
        </w:tc>
      </w:tr>
    </w:tbl>
    <w:p w14:paraId="75CD4B0C" w14:textId="77777777" w:rsidR="002D5D5E" w:rsidRDefault="002D5D5E" w:rsidP="002D5D5E">
      <w:pPr>
        <w:rPr>
          <w:rFonts w:eastAsia="SimSun"/>
          <w:kern w:val="2"/>
          <w:lang w:val="en-US" w:eastAsia="zh-CN"/>
        </w:rPr>
      </w:pPr>
    </w:p>
    <w:p w14:paraId="3A7C7787" w14:textId="77777777" w:rsidR="006656B8" w:rsidRDefault="006656B8" w:rsidP="002D5D5E">
      <w:pPr>
        <w:rPr>
          <w:rFonts w:eastAsia="SimSun"/>
          <w:kern w:val="2"/>
          <w:lang w:val="en-US" w:eastAsia="zh-CN"/>
        </w:rPr>
      </w:pPr>
    </w:p>
    <w:p w14:paraId="780A1DF4" w14:textId="7B19FA45" w:rsidR="00C97F3E" w:rsidRPr="00CF42FD" w:rsidRDefault="00C97F3E" w:rsidP="00CF42FD">
      <w:pPr>
        <w:pStyle w:val="Heading2"/>
        <w:spacing w:after="240"/>
        <w:ind w:left="0" w:firstLine="0"/>
      </w:pPr>
      <w:bookmarkStart w:id="248" w:name="_Toc180420450"/>
      <w:r w:rsidRPr="00CF42FD">
        <w:t>5.14</w:t>
      </w:r>
      <w:r w:rsidRPr="00CF42FD">
        <w:tab/>
        <w:t>CA_n25-n29-n77</w:t>
      </w:r>
      <w:bookmarkEnd w:id="248"/>
    </w:p>
    <w:p w14:paraId="372C0F0E" w14:textId="24D35B85" w:rsidR="00C97F3E" w:rsidRPr="00CF42FD" w:rsidRDefault="00C97F3E" w:rsidP="00CF42FD">
      <w:pPr>
        <w:pStyle w:val="Heading3"/>
      </w:pPr>
      <w:bookmarkStart w:id="249" w:name="_Toc180420451"/>
      <w:r w:rsidRPr="00CF42FD">
        <w:t>5.14.1</w:t>
      </w:r>
      <w:r w:rsidRPr="00CF42FD">
        <w:tab/>
        <w:t>Common for 1 band UL and 2 bands UL CA</w:t>
      </w:r>
      <w:bookmarkEnd w:id="249"/>
    </w:p>
    <w:p w14:paraId="304A57D7" w14:textId="36C187F0" w:rsidR="00C97F3E" w:rsidRPr="00CF42FD" w:rsidRDefault="00C97F3E" w:rsidP="00CF42FD">
      <w:pPr>
        <w:pStyle w:val="Heading4"/>
      </w:pPr>
      <w:bookmarkStart w:id="250" w:name="_Toc180420452"/>
      <w:r w:rsidRPr="00CF42FD">
        <w:t>5.14.1.1</w:t>
      </w:r>
      <w:r w:rsidRPr="00CF42FD">
        <w:tab/>
        <w:t>Operating bands for CA</w:t>
      </w:r>
      <w:bookmarkEnd w:id="250"/>
    </w:p>
    <w:p w14:paraId="2F189F16" w14:textId="2810F399" w:rsidR="00C97F3E" w:rsidRPr="00636D5A" w:rsidRDefault="00C97F3E" w:rsidP="00C97F3E">
      <w:pPr>
        <w:keepNext/>
        <w:keepLines/>
        <w:spacing w:before="60"/>
        <w:jc w:val="center"/>
        <w:rPr>
          <w:rFonts w:ascii="Arial" w:eastAsia="DengXian" w:hAnsi="Arial"/>
          <w:b/>
        </w:rPr>
      </w:pPr>
      <w:r w:rsidRPr="00636D5A">
        <w:rPr>
          <w:rFonts w:ascii="Arial" w:eastAsia="DengXian" w:hAnsi="Arial" w:cs="Arial"/>
          <w:b/>
        </w:rPr>
        <w:t xml:space="preserve">Table </w:t>
      </w:r>
      <w:r w:rsidRPr="00636D5A">
        <w:rPr>
          <w:rFonts w:ascii="Arial" w:eastAsia="DengXian" w:hAnsi="Arial" w:cs="Arial" w:hint="eastAsia"/>
          <w:b/>
          <w:lang w:val="en-US" w:eastAsia="zh-CN"/>
        </w:rPr>
        <w:t>5.</w:t>
      </w:r>
      <w:r>
        <w:rPr>
          <w:rFonts w:ascii="Arial" w:eastAsia="DengXian" w:hAnsi="Arial" w:cs="Arial"/>
          <w:b/>
          <w:lang w:val="en-US" w:eastAsia="zh-CN"/>
        </w:rPr>
        <w:t>14</w:t>
      </w:r>
      <w:r w:rsidRPr="00636D5A">
        <w:rPr>
          <w:rFonts w:ascii="Arial" w:eastAsia="DengXian" w:hAnsi="Arial" w:cs="Arial"/>
          <w:b/>
          <w:lang w:eastAsia="zh-CN"/>
        </w:rPr>
        <w:t>.</w:t>
      </w:r>
      <w:r w:rsidRPr="00636D5A">
        <w:rPr>
          <w:rFonts w:ascii="Arial" w:eastAsia="DengXian" w:hAnsi="Arial" w:cs="Arial"/>
          <w:b/>
          <w:lang w:val="en-US" w:eastAsia="zh-CN"/>
        </w:rPr>
        <w:t>1</w:t>
      </w:r>
      <w:r w:rsidRPr="00636D5A">
        <w:rPr>
          <w:rFonts w:ascii="Arial" w:eastAsia="DengXian" w:hAnsi="Arial" w:cs="Arial"/>
          <w:b/>
          <w:lang w:eastAsia="zh-CN"/>
        </w:rPr>
        <w:t>.1</w:t>
      </w:r>
      <w:r w:rsidRPr="00636D5A">
        <w:rPr>
          <w:rFonts w:ascii="Arial" w:eastAsia="DengXian" w:hAnsi="Arial" w:cs="Arial"/>
          <w:b/>
        </w:rPr>
        <w:t>-1</w:t>
      </w:r>
      <w:r w:rsidRPr="00636D5A">
        <w:rPr>
          <w:rFonts w:ascii="Arial" w:eastAsia="DengXian" w:hAnsi="Arial"/>
          <w:b/>
        </w:rPr>
        <w:t xml:space="preserve">: </w:t>
      </w:r>
      <w:r w:rsidRPr="00636D5A">
        <w:rPr>
          <w:rFonts w:ascii="Arial" w:eastAsia="DengXi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C97F3E" w:rsidRPr="00636D5A" w14:paraId="117BAF62" w14:textId="77777777" w:rsidTr="005A6A3F">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9BC982" w14:textId="77777777" w:rsidR="00C97F3E" w:rsidRPr="00636D5A" w:rsidRDefault="00C97F3E" w:rsidP="005A6A3F">
            <w:pPr>
              <w:keepNext/>
              <w:keepLines/>
              <w:spacing w:after="0"/>
              <w:jc w:val="center"/>
              <w:rPr>
                <w:rFonts w:ascii="Arial" w:eastAsia="DengXian" w:hAnsi="Arial" w:cs="Arial"/>
                <w:b/>
                <w:sz w:val="18"/>
                <w:lang w:val="en-US" w:eastAsia="zh-CN"/>
              </w:rPr>
            </w:pPr>
            <w:r w:rsidRPr="00636D5A">
              <w:rPr>
                <w:rFonts w:ascii="Arial" w:eastAsia="DengXian" w:hAnsi="Arial" w:cs="Arial"/>
                <w:b/>
                <w:sz w:val="18"/>
                <w:lang w:val="en-US" w:eastAsia="ja-JP"/>
              </w:rPr>
              <w:t>NR</w:t>
            </w:r>
            <w:r w:rsidRPr="00636D5A">
              <w:rPr>
                <w:rFonts w:ascii="Arial" w:eastAsia="DengXi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98E7B1D"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A15B6D2"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E133B00" w14:textId="77777777" w:rsidR="00C97F3E" w:rsidRPr="00636D5A" w:rsidRDefault="00C97F3E" w:rsidP="005A6A3F">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42CB6F5A"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mode</w:t>
            </w:r>
          </w:p>
        </w:tc>
      </w:tr>
      <w:tr w:rsidR="00C97F3E" w:rsidRPr="00636D5A" w14:paraId="709EE79D" w14:textId="77777777" w:rsidTr="005A6A3F">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103F45A" w14:textId="77777777" w:rsidR="00C97F3E" w:rsidRPr="00636D5A" w:rsidRDefault="00C97F3E"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FC211EA"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360317"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A217553" w14:textId="77777777" w:rsidR="00C97F3E" w:rsidRPr="00636D5A" w:rsidRDefault="00C97F3E" w:rsidP="005A6A3F">
            <w:pPr>
              <w:spacing w:after="0"/>
              <w:rPr>
                <w:rFonts w:ascii="Arial" w:eastAsia="Calibri" w:hAnsi="Arial" w:cs="Arial"/>
                <w:b/>
                <w:bCs/>
                <w:sz w:val="18"/>
                <w:szCs w:val="18"/>
                <w:lang w:val="en-US" w:eastAsia="zh-CN"/>
              </w:rPr>
            </w:pPr>
          </w:p>
        </w:tc>
      </w:tr>
      <w:tr w:rsidR="00C97F3E" w:rsidRPr="00636D5A" w14:paraId="469967FC" w14:textId="77777777" w:rsidTr="005A6A3F">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B28529F" w14:textId="77777777" w:rsidR="00C97F3E" w:rsidRPr="00636D5A" w:rsidRDefault="00C97F3E"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4F6567B"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96099C8"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9F8531D" w14:textId="77777777" w:rsidR="00C97F3E" w:rsidRPr="00636D5A" w:rsidRDefault="00C97F3E" w:rsidP="005A6A3F">
            <w:pPr>
              <w:spacing w:after="0"/>
              <w:rPr>
                <w:rFonts w:ascii="Arial" w:eastAsia="Calibri" w:hAnsi="Arial" w:cs="Arial"/>
                <w:b/>
                <w:bCs/>
                <w:sz w:val="18"/>
                <w:szCs w:val="18"/>
                <w:lang w:val="en-US" w:eastAsia="zh-CN"/>
              </w:rPr>
            </w:pPr>
          </w:p>
        </w:tc>
      </w:tr>
      <w:tr w:rsidR="00C97F3E" w:rsidRPr="00636D5A" w14:paraId="295CD860"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637107B"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n25</w:t>
            </w:r>
          </w:p>
        </w:tc>
        <w:tc>
          <w:tcPr>
            <w:tcW w:w="3536" w:type="dxa"/>
            <w:tcBorders>
              <w:top w:val="single" w:sz="4" w:space="0" w:color="auto"/>
              <w:left w:val="single" w:sz="4" w:space="0" w:color="auto"/>
              <w:bottom w:val="single" w:sz="4" w:space="0" w:color="auto"/>
              <w:right w:val="single" w:sz="4" w:space="0" w:color="auto"/>
            </w:tcBorders>
            <w:vAlign w:val="center"/>
          </w:tcPr>
          <w:p w14:paraId="098001AC"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1850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1915</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ECCE5CD"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1930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1995</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6598936E"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FDD</w:t>
            </w:r>
          </w:p>
        </w:tc>
      </w:tr>
      <w:tr w:rsidR="00C97F3E" w:rsidRPr="00636D5A" w14:paraId="3633785C"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9E5A68D" w14:textId="77777777" w:rsidR="00C97F3E" w:rsidRPr="00636D5A" w:rsidRDefault="00C97F3E" w:rsidP="005A6A3F">
            <w:pPr>
              <w:keepNext/>
              <w:keepLines/>
              <w:spacing w:after="0"/>
              <w:jc w:val="center"/>
              <w:rPr>
                <w:rFonts w:ascii="Arial" w:eastAsia="DengXian" w:hAnsi="Arial" w:cs="Arial"/>
                <w:sz w:val="18"/>
                <w:lang w:val="sv-SE" w:eastAsia="zh-CN"/>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2A335A99" w14:textId="77777777" w:rsidR="00C97F3E" w:rsidRPr="00636D5A" w:rsidRDefault="00C97F3E" w:rsidP="005A6A3F">
            <w:pPr>
              <w:keepNext/>
              <w:keepLines/>
              <w:spacing w:after="0"/>
              <w:jc w:val="center"/>
              <w:rPr>
                <w:rFonts w:ascii="Arial" w:eastAsia="Calibri" w:hAnsi="Arial" w:cs="Arial"/>
                <w:sz w:val="18"/>
                <w:lang w:val="sv-SE" w:eastAsia="ko-KR"/>
              </w:rPr>
            </w:pPr>
            <w:r w:rsidRPr="00FC3EFC">
              <w:rPr>
                <w:rFonts w:ascii="Arial" w:eastAsia="DengXian"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0F275E3A" w14:textId="77777777" w:rsidR="00C97F3E" w:rsidRPr="00636D5A" w:rsidRDefault="00C97F3E" w:rsidP="005A6A3F">
            <w:pPr>
              <w:keepNext/>
              <w:keepLines/>
              <w:spacing w:after="0"/>
              <w:jc w:val="center"/>
              <w:rPr>
                <w:rFonts w:ascii="Arial" w:eastAsia="DengXian" w:hAnsi="Arial" w:cs="Arial"/>
                <w:sz w:val="18"/>
                <w:lang w:val="sv-SE" w:eastAsia="ko-KR"/>
              </w:rPr>
            </w:pPr>
            <w:r>
              <w:rPr>
                <w:rFonts w:ascii="Arial" w:eastAsia="DengXian" w:hAnsi="Arial" w:cs="Arial"/>
                <w:color w:val="000000"/>
                <w:sz w:val="18"/>
                <w:szCs w:val="18"/>
                <w:lang w:val="sv-SE"/>
              </w:rPr>
              <w:t>717</w:t>
            </w:r>
            <w:r w:rsidRPr="00636D5A">
              <w:rPr>
                <w:rFonts w:ascii="Arial" w:eastAsia="DengXian" w:hAnsi="Arial" w:cs="Arial"/>
                <w:color w:val="000000"/>
                <w:sz w:val="18"/>
                <w:szCs w:val="18"/>
                <w:lang w:val="sv-SE"/>
              </w:rPr>
              <w:t xml:space="preserve"> MHz</w:t>
            </w:r>
            <w:r w:rsidRPr="00636D5A">
              <w:rPr>
                <w:rFonts w:ascii="Arial" w:eastAsia="DengXian" w:hAnsi="Arial" w:cs="Arial"/>
                <w:sz w:val="18"/>
                <w:lang w:val="sv-SE" w:eastAsia="ko-KR"/>
              </w:rPr>
              <w:t xml:space="preserve"> </w:t>
            </w:r>
            <w:r w:rsidRPr="00636D5A">
              <w:rPr>
                <w:rFonts w:ascii="Arial" w:eastAsia="DengXian" w:hAnsi="Arial" w:cs="Arial"/>
                <w:color w:val="000000"/>
                <w:sz w:val="18"/>
                <w:szCs w:val="18"/>
                <w:lang w:val="sv-SE"/>
              </w:rPr>
              <w:t>–</w:t>
            </w:r>
            <w:r w:rsidRPr="00636D5A">
              <w:rPr>
                <w:rFonts w:ascii="Arial" w:eastAsia="DengXian" w:hAnsi="Arial" w:cs="Arial"/>
                <w:sz w:val="18"/>
                <w:lang w:val="sv-SE" w:eastAsia="ko-KR"/>
              </w:rPr>
              <w:t xml:space="preserve"> </w:t>
            </w:r>
            <w:r>
              <w:rPr>
                <w:rFonts w:ascii="Arial" w:eastAsia="DengXian" w:hAnsi="Arial" w:cs="Arial"/>
                <w:color w:val="000000"/>
                <w:sz w:val="18"/>
                <w:szCs w:val="18"/>
                <w:lang w:val="sv-SE"/>
              </w:rPr>
              <w:t>728</w:t>
            </w:r>
            <w:r w:rsidRPr="00636D5A">
              <w:rPr>
                <w:rFonts w:ascii="Arial" w:eastAsia="DengXian"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45684D9" w14:textId="77777777" w:rsidR="00C97F3E" w:rsidRPr="00636D5A" w:rsidRDefault="00C97F3E" w:rsidP="005A6A3F">
            <w:pPr>
              <w:keepNext/>
              <w:keepLines/>
              <w:spacing w:after="0"/>
              <w:jc w:val="center"/>
              <w:rPr>
                <w:rFonts w:ascii="Arial" w:eastAsia="DengXian" w:hAnsi="Arial" w:cs="Arial"/>
                <w:sz w:val="18"/>
                <w:lang w:eastAsia="ko-KR"/>
              </w:rPr>
            </w:pPr>
            <w:r>
              <w:rPr>
                <w:rFonts w:ascii="Arial" w:eastAsia="DengXian" w:hAnsi="Arial" w:cs="Arial"/>
                <w:color w:val="000000"/>
                <w:sz w:val="18"/>
                <w:szCs w:val="18"/>
              </w:rPr>
              <w:t>SDL</w:t>
            </w:r>
          </w:p>
        </w:tc>
      </w:tr>
      <w:tr w:rsidR="00C97F3E" w:rsidRPr="00636D5A" w14:paraId="433CA692"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F9D4141" w14:textId="77777777" w:rsidR="00C97F3E" w:rsidRPr="00636D5A" w:rsidRDefault="00C97F3E" w:rsidP="005A6A3F">
            <w:pPr>
              <w:keepNext/>
              <w:keepLines/>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3536" w:type="dxa"/>
            <w:tcBorders>
              <w:top w:val="single" w:sz="4" w:space="0" w:color="auto"/>
              <w:left w:val="single" w:sz="4" w:space="0" w:color="auto"/>
              <w:bottom w:val="single" w:sz="4" w:space="0" w:color="auto"/>
              <w:right w:val="single" w:sz="4" w:space="0" w:color="auto"/>
            </w:tcBorders>
            <w:vAlign w:val="center"/>
          </w:tcPr>
          <w:p w14:paraId="7EDD40AA"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3300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4200</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906A2E3"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3300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4200</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EA38BF2"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TDD</w:t>
            </w:r>
          </w:p>
        </w:tc>
      </w:tr>
    </w:tbl>
    <w:p w14:paraId="08CEF8D9" w14:textId="77777777" w:rsidR="00C97F3E" w:rsidRPr="00636D5A" w:rsidRDefault="00C97F3E" w:rsidP="00C97F3E">
      <w:pPr>
        <w:rPr>
          <w:rFonts w:eastAsia="DengXian"/>
          <w:lang w:eastAsia="zh-CN"/>
        </w:rPr>
      </w:pPr>
    </w:p>
    <w:p w14:paraId="072D4D17" w14:textId="248071CC" w:rsidR="00C97F3E" w:rsidRPr="00CF42FD" w:rsidRDefault="00C97F3E" w:rsidP="00CF42FD">
      <w:pPr>
        <w:pStyle w:val="Heading4"/>
      </w:pPr>
      <w:bookmarkStart w:id="251" w:name="_Toc180420453"/>
      <w:r w:rsidRPr="00CF42FD">
        <w:t>5.14.1.2</w:t>
      </w:r>
      <w:r w:rsidRPr="00CF42FD">
        <w:tab/>
        <w:t>Channel bandwidths per operating band for CA</w:t>
      </w:r>
      <w:bookmarkEnd w:id="251"/>
    </w:p>
    <w:p w14:paraId="6FF31DEE" w14:textId="530FFC4D" w:rsidR="00C97F3E" w:rsidRPr="00636D5A" w:rsidRDefault="00C97F3E" w:rsidP="00C97F3E">
      <w:pPr>
        <w:keepNext/>
        <w:keepLines/>
        <w:spacing w:before="60"/>
        <w:jc w:val="center"/>
        <w:rPr>
          <w:rFonts w:ascii="Arial" w:eastAsia="Times New Roman" w:hAnsi="Arial"/>
          <w:b/>
          <w:lang w:val="en-US" w:eastAsia="en-GB"/>
        </w:rPr>
      </w:pPr>
      <w:r w:rsidRPr="00636D5A">
        <w:rPr>
          <w:rFonts w:ascii="Arial" w:eastAsia="DengXian" w:hAnsi="Arial" w:cs="Arial"/>
          <w:b/>
        </w:rPr>
        <w:t xml:space="preserve">Table </w:t>
      </w:r>
      <w:r w:rsidRPr="00636D5A">
        <w:rPr>
          <w:rFonts w:ascii="Arial" w:eastAsia="DengXian" w:hAnsi="Arial" w:cs="Arial" w:hint="eastAsia"/>
          <w:b/>
          <w:lang w:val="en-US" w:eastAsia="zh-CN"/>
        </w:rPr>
        <w:t>5.</w:t>
      </w:r>
      <w:r>
        <w:rPr>
          <w:rFonts w:ascii="Arial" w:eastAsia="DengXian" w:hAnsi="Arial" w:cs="Arial"/>
          <w:b/>
          <w:lang w:val="en-US" w:eastAsia="zh-CN"/>
        </w:rPr>
        <w:t>14</w:t>
      </w:r>
      <w:r w:rsidRPr="00636D5A">
        <w:rPr>
          <w:rFonts w:ascii="Arial" w:eastAsia="DengXian" w:hAnsi="Arial" w:cs="Arial"/>
          <w:b/>
          <w:lang w:val="en-US" w:eastAsia="zh-CN"/>
        </w:rPr>
        <w:t>.1</w:t>
      </w:r>
      <w:r w:rsidRPr="00636D5A">
        <w:rPr>
          <w:rFonts w:ascii="Arial" w:eastAsia="DengXian" w:hAnsi="Arial" w:cs="Arial"/>
          <w:b/>
          <w:lang w:eastAsia="zh-CN"/>
        </w:rPr>
        <w:t>.2</w:t>
      </w:r>
      <w:r w:rsidRPr="00636D5A">
        <w:rPr>
          <w:rFonts w:ascii="Arial" w:eastAsia="DengXian" w:hAnsi="Arial" w:cs="Arial"/>
          <w:b/>
        </w:rPr>
        <w:t xml:space="preserve">-1: Supported </w:t>
      </w:r>
      <w:r w:rsidRPr="00636D5A">
        <w:rPr>
          <w:rFonts w:ascii="Arial" w:eastAsia="DengXian" w:hAnsi="Arial" w:cs="Arial"/>
          <w:b/>
          <w:lang w:eastAsia="ja-JP"/>
        </w:rPr>
        <w:t>b</w:t>
      </w:r>
      <w:r w:rsidRPr="00636D5A">
        <w:rPr>
          <w:rFonts w:ascii="Arial" w:eastAsia="DengXian" w:hAnsi="Arial" w:cs="Arial"/>
          <w:b/>
        </w:rPr>
        <w:t xml:space="preserve">andwidths per </w:t>
      </w:r>
      <w:r w:rsidRPr="00636D5A">
        <w:rPr>
          <w:rFonts w:ascii="Arial" w:eastAsia="DengXian" w:hAnsi="Arial" w:cs="Arial"/>
          <w:b/>
          <w:lang w:val="en-US" w:eastAsia="zh-CN"/>
        </w:rPr>
        <w:t>CA</w:t>
      </w:r>
      <w:r w:rsidRPr="00636D5A">
        <w:rPr>
          <w:rFonts w:ascii="Arial" w:eastAsia="DengXian"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C97F3E" w:rsidRPr="00636D5A" w14:paraId="38190C93" w14:textId="77777777" w:rsidTr="005A6A3F">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D0249A" w14:textId="77777777" w:rsidR="00C97F3E" w:rsidRPr="00636D5A" w:rsidRDefault="00C97F3E" w:rsidP="005A6A3F">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color w:val="000000"/>
                <w:sz w:val="18"/>
                <w:szCs w:val="18"/>
              </w:rPr>
              <w:t xml:space="preserve">CA operating/channel bandwidth </w:t>
            </w:r>
            <w:r w:rsidRPr="00636D5A">
              <w:rPr>
                <w:rFonts w:ascii="Arial" w:eastAsia="DengXian" w:hAnsi="Arial" w:cs="Arial" w:hint="eastAsia"/>
                <w:b/>
                <w:bCs/>
                <w:color w:val="000000"/>
                <w:sz w:val="18"/>
                <w:szCs w:val="18"/>
                <w:lang w:eastAsia="zh-CN"/>
              </w:rPr>
              <w:t>(</w:t>
            </w:r>
            <w:r w:rsidRPr="00636D5A">
              <w:rPr>
                <w:rFonts w:ascii="Arial" w:eastAsia="DengXian" w:hAnsi="Arial" w:cs="Arial"/>
                <w:b/>
                <w:bCs/>
                <w:color w:val="000000"/>
                <w:sz w:val="18"/>
                <w:szCs w:val="18"/>
              </w:rPr>
              <w:t>MHz)</w:t>
            </w:r>
          </w:p>
        </w:tc>
      </w:tr>
      <w:tr w:rsidR="00C97F3E" w:rsidRPr="00636D5A" w14:paraId="4CD09B1E" w14:textId="77777777" w:rsidTr="005A6A3F">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4043B12" w14:textId="77777777" w:rsidR="00C97F3E" w:rsidRPr="00636D5A" w:rsidRDefault="00C97F3E" w:rsidP="005A6A3F">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15AE8F3" w14:textId="77777777" w:rsidR="00C97F3E" w:rsidRPr="00636D5A" w:rsidRDefault="00C97F3E" w:rsidP="005A6A3F">
            <w:pPr>
              <w:spacing w:after="0"/>
              <w:jc w:val="center"/>
              <w:rPr>
                <w:rFonts w:ascii="Arial" w:eastAsia="DengXian" w:hAnsi="Arial" w:cs="Arial"/>
                <w:b/>
                <w:bCs/>
                <w:sz w:val="18"/>
                <w:szCs w:val="18"/>
              </w:rPr>
            </w:pPr>
            <w:r w:rsidRPr="00636D5A">
              <w:rPr>
                <w:rFonts w:ascii="Arial" w:eastAsia="DengXian"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37A769BA" w14:textId="77777777" w:rsidR="00C97F3E" w:rsidRPr="00636D5A" w:rsidRDefault="00C97F3E" w:rsidP="005A6A3F">
            <w:pPr>
              <w:spacing w:after="0"/>
              <w:jc w:val="center"/>
              <w:rPr>
                <w:rFonts w:ascii="Arial" w:eastAsia="DengXian" w:hAnsi="Arial" w:cs="Arial"/>
                <w:b/>
                <w:bCs/>
                <w:sz w:val="18"/>
                <w:szCs w:val="18"/>
              </w:rPr>
            </w:pPr>
            <w:r w:rsidRPr="00636D5A">
              <w:rPr>
                <w:rFonts w:ascii="Arial" w:eastAsia="DengXian"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C8FC7EF" w14:textId="77777777" w:rsidR="00C97F3E" w:rsidRPr="00636D5A" w:rsidRDefault="00C97F3E" w:rsidP="005A6A3F">
            <w:pPr>
              <w:spacing w:after="0"/>
              <w:jc w:val="center"/>
              <w:rPr>
                <w:rFonts w:ascii="Arial" w:eastAsia="DengXian" w:hAnsi="Arial" w:cs="Arial"/>
                <w:b/>
                <w:bCs/>
                <w:sz w:val="18"/>
                <w:szCs w:val="18"/>
              </w:rPr>
            </w:pPr>
            <w:r w:rsidRPr="00636D5A">
              <w:rPr>
                <w:rFonts w:ascii="Arial" w:eastAsia="DengXian"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22F5DA9E" w14:textId="77777777" w:rsidR="00C97F3E" w:rsidRPr="00636D5A" w:rsidRDefault="00C97F3E" w:rsidP="005A6A3F">
            <w:pPr>
              <w:spacing w:after="0"/>
              <w:jc w:val="center"/>
              <w:rPr>
                <w:rFonts w:ascii="Arial" w:eastAsia="DengXian" w:hAnsi="Arial" w:cs="Arial"/>
                <w:b/>
                <w:bCs/>
                <w:sz w:val="18"/>
                <w:szCs w:val="18"/>
              </w:rPr>
            </w:pPr>
            <w:r w:rsidRPr="00636D5A">
              <w:rPr>
                <w:rFonts w:ascii="Arial" w:eastAsia="DengXian" w:hAnsi="Arial" w:cs="Arial"/>
                <w:b/>
                <w:bCs/>
                <w:sz w:val="18"/>
                <w:szCs w:val="18"/>
              </w:rPr>
              <w:t>Bandwidth combination set</w:t>
            </w:r>
          </w:p>
        </w:tc>
      </w:tr>
      <w:tr w:rsidR="00C97F3E" w:rsidRPr="00636D5A" w14:paraId="4664AB34" w14:textId="77777777" w:rsidTr="005A6A3F">
        <w:trPr>
          <w:trHeight w:val="70"/>
        </w:trPr>
        <w:tc>
          <w:tcPr>
            <w:tcW w:w="932" w:type="pct"/>
            <w:tcBorders>
              <w:top w:val="single" w:sz="4" w:space="0" w:color="auto"/>
              <w:left w:val="single" w:sz="4" w:space="0" w:color="auto"/>
              <w:right w:val="single" w:sz="4" w:space="0" w:color="auto"/>
            </w:tcBorders>
            <w:shd w:val="clear" w:color="auto" w:fill="auto"/>
            <w:vAlign w:val="center"/>
          </w:tcPr>
          <w:p w14:paraId="79DB9ED1" w14:textId="77777777" w:rsidR="00C97F3E" w:rsidRPr="00636D5A" w:rsidRDefault="00C97F3E" w:rsidP="005A6A3F">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25</w:t>
            </w:r>
            <w:r w:rsidRPr="00636D5A">
              <w:rPr>
                <w:rFonts w:ascii="Arial" w:eastAsia="DengXian" w:hAnsi="Arial" w:cs="Arial"/>
                <w:color w:val="000000"/>
                <w:sz w:val="18"/>
                <w:szCs w:val="18"/>
              </w:rPr>
              <w:t>A-n</w:t>
            </w:r>
            <w:r>
              <w:rPr>
                <w:rFonts w:ascii="Arial" w:eastAsia="DengXian" w:hAnsi="Arial" w:cs="Arial"/>
                <w:color w:val="000000"/>
                <w:sz w:val="18"/>
                <w:szCs w:val="18"/>
              </w:rPr>
              <w:t>29</w:t>
            </w:r>
            <w:r w:rsidRPr="00636D5A">
              <w:rPr>
                <w:rFonts w:ascii="Arial" w:eastAsia="DengXian" w:hAnsi="Arial" w:cs="Arial"/>
                <w:color w:val="000000"/>
                <w:sz w:val="18"/>
                <w:szCs w:val="18"/>
              </w:rPr>
              <w:t>A-n</w:t>
            </w:r>
            <w:r>
              <w:rPr>
                <w:rFonts w:ascii="Arial" w:eastAsia="DengXian" w:hAnsi="Arial" w:cs="Arial"/>
                <w:color w:val="000000"/>
                <w:sz w:val="18"/>
                <w:szCs w:val="18"/>
              </w:rPr>
              <w:t>77</w:t>
            </w:r>
            <w:r w:rsidRPr="00636D5A">
              <w:rPr>
                <w:rFonts w:ascii="Arial" w:eastAsia="DengXian"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7968BEB8" w14:textId="77777777" w:rsidR="00C97F3E" w:rsidRPr="00636D5A" w:rsidRDefault="00C97F3E" w:rsidP="005A6A3F">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25</w:t>
            </w:r>
            <w:r w:rsidRPr="00636D5A">
              <w:rPr>
                <w:rFonts w:ascii="Arial" w:eastAsia="DengXian" w:hAnsi="Arial" w:cs="Arial"/>
                <w:color w:val="000000"/>
                <w:sz w:val="18"/>
                <w:szCs w:val="18"/>
              </w:rPr>
              <w:t>A-n</w:t>
            </w:r>
            <w:r>
              <w:rPr>
                <w:rFonts w:ascii="Arial" w:eastAsia="DengXian" w:hAnsi="Arial" w:cs="Arial"/>
                <w:color w:val="000000"/>
                <w:sz w:val="18"/>
                <w:szCs w:val="18"/>
              </w:rPr>
              <w:t>77</w:t>
            </w:r>
            <w:r w:rsidRPr="00636D5A">
              <w:rPr>
                <w:rFonts w:ascii="Arial" w:eastAsia="DengXian"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69905B"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6D3C21B" w14:textId="77777777" w:rsidR="00C97F3E" w:rsidRPr="00636D5A" w:rsidRDefault="00C97F3E" w:rsidP="005A6A3F">
            <w:pPr>
              <w:spacing w:before="100" w:beforeAutospacing="1" w:after="0"/>
              <w:jc w:val="center"/>
              <w:rPr>
                <w:rFonts w:ascii="Arial" w:eastAsia="DengXian" w:hAnsi="Arial" w:cs="Arial"/>
                <w:color w:val="000000"/>
                <w:sz w:val="18"/>
                <w:szCs w:val="18"/>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25</w:t>
            </w:r>
            <w:r w:rsidRPr="005B75C4">
              <w:rPr>
                <w:rFonts w:ascii="Arial" w:eastAsia="DengXian"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64CA77D9" w14:textId="77777777" w:rsidR="00C97F3E" w:rsidRPr="00636D5A" w:rsidRDefault="00C97F3E" w:rsidP="005A6A3F">
            <w:pPr>
              <w:spacing w:after="0"/>
              <w:jc w:val="center"/>
              <w:rPr>
                <w:rFonts w:ascii="Arial" w:eastAsia="DengXian" w:hAnsi="Arial" w:cs="Arial"/>
                <w:sz w:val="18"/>
                <w:szCs w:val="18"/>
              </w:rPr>
            </w:pPr>
            <w:r>
              <w:rPr>
                <w:rFonts w:ascii="Arial" w:eastAsia="DengXian" w:hAnsi="Arial" w:cs="Arial"/>
                <w:sz w:val="18"/>
                <w:szCs w:val="18"/>
              </w:rPr>
              <w:t>4 and 5</w:t>
            </w:r>
          </w:p>
        </w:tc>
      </w:tr>
      <w:tr w:rsidR="00C97F3E" w:rsidRPr="00636D5A" w14:paraId="2FD56E30" w14:textId="77777777" w:rsidTr="005A6A3F">
        <w:trPr>
          <w:trHeight w:val="70"/>
        </w:trPr>
        <w:tc>
          <w:tcPr>
            <w:tcW w:w="932" w:type="pct"/>
            <w:tcBorders>
              <w:left w:val="single" w:sz="4" w:space="0" w:color="auto"/>
              <w:right w:val="single" w:sz="4" w:space="0" w:color="auto"/>
            </w:tcBorders>
            <w:shd w:val="clear" w:color="auto" w:fill="auto"/>
            <w:vAlign w:val="center"/>
          </w:tcPr>
          <w:p w14:paraId="1F08CEE5" w14:textId="77777777" w:rsidR="00C97F3E" w:rsidRPr="00636D5A" w:rsidRDefault="00C97F3E" w:rsidP="005A6A3F">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2FF5FB56" w14:textId="77777777" w:rsidR="00C97F3E" w:rsidRPr="00636D5A" w:rsidRDefault="00C97F3E" w:rsidP="005A6A3F">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AB7EB69"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CCED477" w14:textId="77777777" w:rsidR="00C97F3E" w:rsidRPr="00636D5A" w:rsidRDefault="00C97F3E" w:rsidP="005A6A3F">
            <w:pPr>
              <w:spacing w:before="100" w:beforeAutospacing="1" w:after="0"/>
              <w:jc w:val="center"/>
              <w:rPr>
                <w:rFonts w:ascii="Arial" w:eastAsia="DengXian" w:hAnsi="Arial" w:cs="Arial"/>
                <w:color w:val="000000"/>
                <w:sz w:val="18"/>
                <w:szCs w:val="18"/>
              </w:rPr>
            </w:pPr>
            <w:r w:rsidRPr="005B75C4">
              <w:rPr>
                <w:rFonts w:ascii="Arial" w:eastAsia="DengXian" w:hAnsi="Arial" w:cs="Arial"/>
                <w:color w:val="000000"/>
                <w:sz w:val="18"/>
                <w:szCs w:val="18"/>
              </w:rPr>
              <w:t>n</w:t>
            </w:r>
            <w:r>
              <w:rPr>
                <w:rFonts w:ascii="Arial" w:eastAsia="DengXian" w:hAnsi="Arial" w:cs="Arial"/>
                <w:color w:val="000000"/>
                <w:sz w:val="18"/>
                <w:szCs w:val="18"/>
              </w:rPr>
              <w:t>29</w:t>
            </w:r>
            <w:r w:rsidRPr="005B75C4">
              <w:rPr>
                <w:rFonts w:ascii="Arial" w:eastAsia="DengXian"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35B9B159" w14:textId="77777777" w:rsidR="00C97F3E" w:rsidRPr="00636D5A" w:rsidRDefault="00C97F3E" w:rsidP="005A6A3F">
            <w:pPr>
              <w:spacing w:after="0"/>
              <w:rPr>
                <w:rFonts w:ascii="Arial" w:eastAsia="DengXian" w:hAnsi="Arial" w:cs="Arial"/>
                <w:sz w:val="18"/>
                <w:szCs w:val="18"/>
              </w:rPr>
            </w:pPr>
          </w:p>
        </w:tc>
      </w:tr>
      <w:tr w:rsidR="00C97F3E" w:rsidRPr="00636D5A" w14:paraId="3D05E2A7"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29F0EC86" w14:textId="77777777" w:rsidR="00C97F3E" w:rsidRPr="00636D5A" w:rsidRDefault="00C97F3E" w:rsidP="005A6A3F">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1AAE964A" w14:textId="77777777" w:rsidR="00C97F3E" w:rsidRPr="00636D5A" w:rsidRDefault="00C97F3E" w:rsidP="005A6A3F">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6C864E8"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0D3F1D2" w14:textId="77777777" w:rsidR="00C97F3E" w:rsidRPr="00636D5A" w:rsidRDefault="00C97F3E" w:rsidP="005A6A3F">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77</w:t>
            </w:r>
            <w:r w:rsidRPr="005B75C4">
              <w:rPr>
                <w:rFonts w:ascii="Arial" w:eastAsia="DengXian"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1DF0E174" w14:textId="77777777" w:rsidR="00C97F3E" w:rsidRPr="00636D5A" w:rsidRDefault="00C97F3E" w:rsidP="005A6A3F">
            <w:pPr>
              <w:spacing w:after="0"/>
              <w:rPr>
                <w:rFonts w:ascii="Arial" w:eastAsia="DengXian" w:hAnsi="Arial" w:cs="Arial"/>
                <w:sz w:val="18"/>
                <w:szCs w:val="18"/>
              </w:rPr>
            </w:pPr>
          </w:p>
        </w:tc>
      </w:tr>
      <w:tr w:rsidR="00C97F3E" w:rsidRPr="00636D5A" w14:paraId="0A1C6465" w14:textId="77777777" w:rsidTr="005A6A3F">
        <w:trPr>
          <w:trHeight w:val="132"/>
        </w:trPr>
        <w:tc>
          <w:tcPr>
            <w:tcW w:w="932" w:type="pct"/>
            <w:tcBorders>
              <w:top w:val="single" w:sz="4" w:space="0" w:color="auto"/>
              <w:left w:val="single" w:sz="4" w:space="0" w:color="auto"/>
              <w:right w:val="single" w:sz="4" w:space="0" w:color="auto"/>
            </w:tcBorders>
            <w:shd w:val="clear" w:color="auto" w:fill="auto"/>
            <w:vAlign w:val="center"/>
          </w:tcPr>
          <w:p w14:paraId="25D4ED65" w14:textId="77777777" w:rsidR="00C97F3E" w:rsidRPr="00636D5A" w:rsidRDefault="00C97F3E" w:rsidP="005A6A3F">
            <w:pPr>
              <w:spacing w:after="0"/>
              <w:rPr>
                <w:rFonts w:ascii="Arial" w:eastAsia="DengXian" w:hAnsi="Arial" w:cs="Arial"/>
                <w:color w:val="000000"/>
                <w:sz w:val="18"/>
                <w:szCs w:val="18"/>
              </w:rPr>
            </w:pPr>
            <w:r w:rsidRPr="00F6567D">
              <w:rPr>
                <w:rFonts w:ascii="Arial" w:eastAsia="DengXian" w:hAnsi="Arial" w:cs="Arial"/>
                <w:color w:val="000000"/>
                <w:sz w:val="18"/>
                <w:szCs w:val="18"/>
              </w:rPr>
              <w:t>CA_n25A-n29A-n77(2A)</w:t>
            </w:r>
          </w:p>
        </w:tc>
        <w:tc>
          <w:tcPr>
            <w:tcW w:w="1028" w:type="pct"/>
            <w:tcBorders>
              <w:top w:val="single" w:sz="4" w:space="0" w:color="auto"/>
              <w:left w:val="nil"/>
              <w:right w:val="single" w:sz="4" w:space="0" w:color="auto"/>
            </w:tcBorders>
            <w:shd w:val="clear" w:color="auto" w:fill="auto"/>
            <w:vAlign w:val="center"/>
          </w:tcPr>
          <w:p w14:paraId="74A41587" w14:textId="77777777" w:rsidR="00C97F3E" w:rsidRDefault="00C97F3E" w:rsidP="005A6A3F">
            <w:pPr>
              <w:spacing w:after="0"/>
              <w:rPr>
                <w:rFonts w:ascii="Arial" w:eastAsia="DengXian" w:hAnsi="Arial" w:cs="Arial"/>
                <w:color w:val="000000"/>
                <w:sz w:val="18"/>
                <w:szCs w:val="18"/>
              </w:rPr>
            </w:pPr>
            <w:r w:rsidRPr="00F6567D">
              <w:rPr>
                <w:rFonts w:ascii="Arial" w:eastAsia="DengXian" w:hAnsi="Arial" w:cs="Arial"/>
                <w:color w:val="000000"/>
                <w:sz w:val="18"/>
                <w:szCs w:val="18"/>
              </w:rPr>
              <w:t>CA_n25A-n77A</w:t>
            </w:r>
          </w:p>
          <w:p w14:paraId="55DAD414" w14:textId="77777777" w:rsidR="00C97F3E" w:rsidRPr="00636D5A" w:rsidRDefault="00C97F3E" w:rsidP="005A6A3F">
            <w:pPr>
              <w:spacing w:after="0"/>
              <w:rPr>
                <w:rFonts w:ascii="Arial" w:eastAsia="DengXian" w:hAnsi="Arial" w:cs="Arial"/>
                <w:color w:val="000000"/>
                <w:sz w:val="18"/>
                <w:szCs w:val="18"/>
              </w:rPr>
            </w:pPr>
            <w:r w:rsidRPr="00F6567D">
              <w:rPr>
                <w:rFonts w:ascii="Arial" w:eastAsia="DengXian"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706DCCE"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D51A6FF" w14:textId="77777777" w:rsidR="00C97F3E" w:rsidRPr="005B75C4" w:rsidRDefault="00C97F3E" w:rsidP="005A6A3F">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25</w:t>
            </w:r>
            <w:r w:rsidRPr="005B75C4">
              <w:rPr>
                <w:rFonts w:ascii="Arial" w:eastAsia="DengXian"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70806E82" w14:textId="77777777" w:rsidR="00C97F3E" w:rsidRPr="00636D5A" w:rsidRDefault="00C97F3E" w:rsidP="005A6A3F">
            <w:pPr>
              <w:spacing w:after="0"/>
              <w:jc w:val="center"/>
              <w:rPr>
                <w:rFonts w:ascii="Arial" w:eastAsia="DengXian" w:hAnsi="Arial" w:cs="Arial"/>
                <w:sz w:val="18"/>
                <w:szCs w:val="18"/>
              </w:rPr>
            </w:pPr>
            <w:r>
              <w:rPr>
                <w:rFonts w:ascii="Arial" w:eastAsia="DengXian" w:hAnsi="Arial" w:cs="Arial"/>
                <w:sz w:val="18"/>
                <w:szCs w:val="18"/>
              </w:rPr>
              <w:t>4 and 5</w:t>
            </w:r>
          </w:p>
        </w:tc>
      </w:tr>
      <w:tr w:rsidR="00C97F3E" w:rsidRPr="00636D5A" w14:paraId="7B352404" w14:textId="77777777" w:rsidTr="005A6A3F">
        <w:trPr>
          <w:trHeight w:val="70"/>
        </w:trPr>
        <w:tc>
          <w:tcPr>
            <w:tcW w:w="932" w:type="pct"/>
            <w:tcBorders>
              <w:left w:val="single" w:sz="4" w:space="0" w:color="auto"/>
              <w:right w:val="single" w:sz="4" w:space="0" w:color="auto"/>
            </w:tcBorders>
            <w:shd w:val="clear" w:color="auto" w:fill="auto"/>
            <w:vAlign w:val="center"/>
          </w:tcPr>
          <w:p w14:paraId="7E443135" w14:textId="77777777" w:rsidR="00C97F3E" w:rsidRPr="00636D5A" w:rsidRDefault="00C97F3E" w:rsidP="005A6A3F">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1920B924" w14:textId="77777777" w:rsidR="00C97F3E" w:rsidRPr="00636D5A" w:rsidRDefault="00C97F3E" w:rsidP="005A6A3F">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76B495C"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9EA1981" w14:textId="77777777" w:rsidR="00C97F3E" w:rsidRPr="005B75C4" w:rsidRDefault="00C97F3E" w:rsidP="005A6A3F">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color w:val="000000"/>
                <w:sz w:val="18"/>
                <w:szCs w:val="18"/>
              </w:rPr>
              <w:t>n</w:t>
            </w:r>
            <w:r>
              <w:rPr>
                <w:rFonts w:ascii="Arial" w:eastAsia="DengXian" w:hAnsi="Arial" w:cs="Arial"/>
                <w:color w:val="000000"/>
                <w:sz w:val="18"/>
                <w:szCs w:val="18"/>
              </w:rPr>
              <w:t>29</w:t>
            </w:r>
            <w:r w:rsidRPr="005B75C4">
              <w:rPr>
                <w:rFonts w:ascii="Arial" w:eastAsia="DengXian"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4E11D7C" w14:textId="77777777" w:rsidR="00C97F3E" w:rsidRPr="00636D5A" w:rsidRDefault="00C97F3E" w:rsidP="005A6A3F">
            <w:pPr>
              <w:spacing w:after="0"/>
              <w:rPr>
                <w:rFonts w:ascii="Arial" w:eastAsia="DengXian" w:hAnsi="Arial" w:cs="Arial"/>
                <w:sz w:val="18"/>
                <w:szCs w:val="18"/>
              </w:rPr>
            </w:pPr>
          </w:p>
        </w:tc>
      </w:tr>
      <w:tr w:rsidR="00C97F3E" w:rsidRPr="00636D5A" w14:paraId="1FB59FC3"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40B3A4F7" w14:textId="77777777" w:rsidR="00C97F3E" w:rsidRPr="00636D5A" w:rsidRDefault="00C97F3E" w:rsidP="005A6A3F">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46CC66C8" w14:textId="77777777" w:rsidR="00C97F3E" w:rsidRPr="00636D5A" w:rsidRDefault="00C97F3E" w:rsidP="005A6A3F">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A8FD256"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A84F240" w14:textId="77777777" w:rsidR="00C97F3E" w:rsidRPr="005B75C4" w:rsidRDefault="00C97F3E" w:rsidP="005A6A3F">
            <w:pPr>
              <w:spacing w:before="100" w:beforeAutospacing="1" w:after="0"/>
              <w:jc w:val="center"/>
              <w:rPr>
                <w:rFonts w:ascii="Arial" w:eastAsia="DengXian" w:hAnsi="Arial" w:cs="Arial"/>
                <w:sz w:val="18"/>
                <w:szCs w:val="18"/>
                <w:lang w:eastAsia="zh-CN" w:bidi="ar"/>
              </w:rPr>
            </w:pPr>
            <w:r w:rsidRPr="00AE062D">
              <w:rPr>
                <w:rFonts w:ascii="Arial" w:eastAsia="DengXian" w:hAnsi="Arial" w:cs="Arial"/>
                <w:color w:val="000000"/>
                <w:sz w:val="18"/>
                <w:szCs w:val="18"/>
              </w:rPr>
              <w:t>CA_n77(2A)_BCS4 and 5</w:t>
            </w:r>
          </w:p>
        </w:tc>
        <w:tc>
          <w:tcPr>
            <w:tcW w:w="668" w:type="pct"/>
            <w:tcBorders>
              <w:left w:val="single" w:sz="4" w:space="0" w:color="auto"/>
              <w:bottom w:val="single" w:sz="4" w:space="0" w:color="auto"/>
              <w:right w:val="single" w:sz="4" w:space="0" w:color="auto"/>
            </w:tcBorders>
            <w:vAlign w:val="center"/>
          </w:tcPr>
          <w:p w14:paraId="094E6642" w14:textId="77777777" w:rsidR="00C97F3E" w:rsidRPr="00636D5A" w:rsidRDefault="00C97F3E" w:rsidP="005A6A3F">
            <w:pPr>
              <w:spacing w:after="0"/>
              <w:rPr>
                <w:rFonts w:ascii="Arial" w:eastAsia="DengXian" w:hAnsi="Arial" w:cs="Arial"/>
                <w:sz w:val="18"/>
                <w:szCs w:val="18"/>
              </w:rPr>
            </w:pPr>
          </w:p>
        </w:tc>
      </w:tr>
      <w:tr w:rsidR="00C97F3E" w:rsidRPr="00636D5A" w14:paraId="073E35C5" w14:textId="77777777" w:rsidTr="005A6A3F">
        <w:trPr>
          <w:trHeight w:val="70"/>
        </w:trPr>
        <w:tc>
          <w:tcPr>
            <w:tcW w:w="932" w:type="pct"/>
            <w:tcBorders>
              <w:top w:val="single" w:sz="4" w:space="0" w:color="auto"/>
              <w:left w:val="single" w:sz="4" w:space="0" w:color="auto"/>
              <w:right w:val="single" w:sz="4" w:space="0" w:color="auto"/>
            </w:tcBorders>
            <w:shd w:val="clear" w:color="auto" w:fill="auto"/>
            <w:vAlign w:val="center"/>
          </w:tcPr>
          <w:p w14:paraId="15BEAEA5" w14:textId="77777777" w:rsidR="00C97F3E" w:rsidRPr="00636D5A" w:rsidRDefault="00C97F3E" w:rsidP="005A6A3F">
            <w:pPr>
              <w:spacing w:after="0"/>
              <w:rPr>
                <w:rFonts w:ascii="Arial" w:eastAsia="DengXian" w:hAnsi="Arial" w:cs="Arial"/>
                <w:color w:val="000000"/>
                <w:sz w:val="18"/>
                <w:szCs w:val="18"/>
              </w:rPr>
            </w:pPr>
            <w:r w:rsidRPr="00F6567D">
              <w:rPr>
                <w:rFonts w:ascii="Arial" w:eastAsia="DengXian" w:hAnsi="Arial" w:cs="Arial"/>
                <w:color w:val="000000"/>
                <w:sz w:val="18"/>
                <w:szCs w:val="18"/>
              </w:rPr>
              <w:t>CA_n25A-n29A-n77(3A)</w:t>
            </w:r>
          </w:p>
        </w:tc>
        <w:tc>
          <w:tcPr>
            <w:tcW w:w="1028" w:type="pct"/>
            <w:tcBorders>
              <w:top w:val="single" w:sz="4" w:space="0" w:color="auto"/>
              <w:left w:val="nil"/>
              <w:right w:val="single" w:sz="4" w:space="0" w:color="auto"/>
            </w:tcBorders>
            <w:shd w:val="clear" w:color="auto" w:fill="auto"/>
            <w:vAlign w:val="center"/>
          </w:tcPr>
          <w:p w14:paraId="4F3EA943" w14:textId="77777777" w:rsidR="00C97F3E" w:rsidRDefault="00C97F3E" w:rsidP="005A6A3F">
            <w:pPr>
              <w:spacing w:after="0"/>
              <w:rPr>
                <w:rFonts w:ascii="Arial" w:eastAsia="DengXian" w:hAnsi="Arial" w:cs="Arial"/>
                <w:color w:val="000000"/>
                <w:sz w:val="18"/>
                <w:szCs w:val="18"/>
              </w:rPr>
            </w:pPr>
            <w:r w:rsidRPr="00F6567D">
              <w:rPr>
                <w:rFonts w:ascii="Arial" w:eastAsia="DengXian" w:hAnsi="Arial" w:cs="Arial"/>
                <w:color w:val="000000"/>
                <w:sz w:val="18"/>
                <w:szCs w:val="18"/>
              </w:rPr>
              <w:t>CA_n25A-n77A</w:t>
            </w:r>
          </w:p>
          <w:p w14:paraId="31F04775" w14:textId="77777777" w:rsidR="00C97F3E" w:rsidRPr="00636D5A" w:rsidRDefault="00C97F3E" w:rsidP="005A6A3F">
            <w:pPr>
              <w:spacing w:after="0"/>
              <w:rPr>
                <w:rFonts w:ascii="Arial" w:eastAsia="DengXian" w:hAnsi="Arial" w:cs="Arial"/>
                <w:color w:val="000000"/>
                <w:sz w:val="18"/>
                <w:szCs w:val="18"/>
              </w:rPr>
            </w:pPr>
            <w:r w:rsidRPr="00F6567D">
              <w:rPr>
                <w:rFonts w:ascii="Arial" w:eastAsia="DengXian"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9F21E5B"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8837482" w14:textId="77777777" w:rsidR="00C97F3E" w:rsidRPr="005B75C4" w:rsidRDefault="00C97F3E" w:rsidP="005A6A3F">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25</w:t>
            </w:r>
            <w:r w:rsidRPr="005B75C4">
              <w:rPr>
                <w:rFonts w:ascii="Arial" w:eastAsia="DengXian"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vAlign w:val="center"/>
          </w:tcPr>
          <w:p w14:paraId="361964D6" w14:textId="77777777" w:rsidR="00C97F3E" w:rsidRPr="00AE062D" w:rsidRDefault="00C97F3E" w:rsidP="005A6A3F">
            <w:pPr>
              <w:spacing w:after="0"/>
              <w:jc w:val="center"/>
              <w:rPr>
                <w:rFonts w:ascii="Arial" w:eastAsia="DengXian" w:hAnsi="Arial" w:cs="Arial"/>
                <w:sz w:val="18"/>
                <w:szCs w:val="18"/>
              </w:rPr>
            </w:pPr>
            <w:r>
              <w:rPr>
                <w:rFonts w:ascii="Arial" w:eastAsia="DengXian" w:hAnsi="Arial" w:cs="Arial"/>
                <w:sz w:val="18"/>
                <w:szCs w:val="18"/>
              </w:rPr>
              <w:t>4 and 5</w:t>
            </w:r>
          </w:p>
        </w:tc>
      </w:tr>
      <w:tr w:rsidR="00C97F3E" w:rsidRPr="00636D5A" w14:paraId="43F399F8" w14:textId="77777777" w:rsidTr="005A6A3F">
        <w:trPr>
          <w:trHeight w:val="70"/>
        </w:trPr>
        <w:tc>
          <w:tcPr>
            <w:tcW w:w="932" w:type="pct"/>
            <w:tcBorders>
              <w:left w:val="single" w:sz="4" w:space="0" w:color="auto"/>
              <w:right w:val="single" w:sz="4" w:space="0" w:color="auto"/>
            </w:tcBorders>
            <w:shd w:val="clear" w:color="auto" w:fill="auto"/>
            <w:vAlign w:val="center"/>
          </w:tcPr>
          <w:p w14:paraId="78A179BD" w14:textId="77777777" w:rsidR="00C97F3E" w:rsidRPr="00636D5A" w:rsidRDefault="00C97F3E" w:rsidP="005A6A3F">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65C84A2F" w14:textId="77777777" w:rsidR="00C97F3E" w:rsidRPr="00636D5A" w:rsidRDefault="00C97F3E" w:rsidP="005A6A3F">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FD2D719"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692B4BE" w14:textId="77777777" w:rsidR="00C97F3E" w:rsidRPr="005B75C4" w:rsidRDefault="00C97F3E" w:rsidP="005A6A3F">
            <w:pPr>
              <w:spacing w:before="100" w:beforeAutospacing="1" w:after="0"/>
              <w:jc w:val="center"/>
              <w:rPr>
                <w:rFonts w:ascii="Arial" w:eastAsia="DengXian" w:hAnsi="Arial" w:cs="Arial"/>
                <w:sz w:val="18"/>
                <w:szCs w:val="18"/>
                <w:lang w:eastAsia="zh-CN" w:bidi="ar"/>
              </w:rPr>
            </w:pPr>
            <w:r w:rsidRPr="00AE062D">
              <w:rPr>
                <w:rFonts w:ascii="Arial" w:eastAsia="DengXian" w:hAnsi="Arial" w:cs="Arial"/>
                <w:sz w:val="18"/>
                <w:szCs w:val="18"/>
                <w:lang w:eastAsia="zh-CN" w:bidi="ar"/>
              </w:rPr>
              <w:t>n29 channel bandwidths in Table 5.3.5-1</w:t>
            </w:r>
          </w:p>
        </w:tc>
        <w:tc>
          <w:tcPr>
            <w:tcW w:w="668" w:type="pct"/>
            <w:tcBorders>
              <w:left w:val="single" w:sz="4" w:space="0" w:color="auto"/>
              <w:right w:val="single" w:sz="4" w:space="0" w:color="auto"/>
            </w:tcBorders>
            <w:vAlign w:val="center"/>
          </w:tcPr>
          <w:p w14:paraId="252CD4FC" w14:textId="77777777" w:rsidR="00C97F3E" w:rsidRPr="00636D5A" w:rsidRDefault="00C97F3E" w:rsidP="005A6A3F">
            <w:pPr>
              <w:spacing w:after="0"/>
              <w:rPr>
                <w:rFonts w:ascii="Arial" w:eastAsia="DengXian" w:hAnsi="Arial" w:cs="Arial"/>
                <w:sz w:val="18"/>
                <w:szCs w:val="18"/>
              </w:rPr>
            </w:pPr>
          </w:p>
        </w:tc>
      </w:tr>
      <w:tr w:rsidR="00C97F3E" w:rsidRPr="00636D5A" w14:paraId="6BBF8C07"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73669170" w14:textId="77777777" w:rsidR="00C97F3E" w:rsidRPr="00636D5A" w:rsidRDefault="00C97F3E" w:rsidP="005A6A3F">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40E6676E" w14:textId="77777777" w:rsidR="00C97F3E" w:rsidRPr="00636D5A" w:rsidRDefault="00C97F3E" w:rsidP="005A6A3F">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21AB69C"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5DC5BBC" w14:textId="77777777" w:rsidR="00C97F3E" w:rsidRPr="005B75C4" w:rsidRDefault="00C97F3E" w:rsidP="005A6A3F">
            <w:pPr>
              <w:spacing w:before="100" w:beforeAutospacing="1" w:after="0"/>
              <w:jc w:val="center"/>
              <w:rPr>
                <w:rFonts w:ascii="Arial" w:eastAsia="DengXian" w:hAnsi="Arial" w:cs="Arial"/>
                <w:sz w:val="18"/>
                <w:szCs w:val="18"/>
                <w:lang w:eastAsia="zh-CN" w:bidi="ar"/>
              </w:rPr>
            </w:pPr>
            <w:r w:rsidRPr="00AE062D">
              <w:rPr>
                <w:rFonts w:ascii="Arial" w:eastAsia="DengXian" w:hAnsi="Arial" w:cs="Arial"/>
                <w:sz w:val="18"/>
                <w:szCs w:val="18"/>
                <w:lang w:eastAsia="zh-CN" w:bidi="ar"/>
              </w:rPr>
              <w:t>CA_n77(3A)_BCS4 and 5</w:t>
            </w:r>
          </w:p>
        </w:tc>
        <w:tc>
          <w:tcPr>
            <w:tcW w:w="668" w:type="pct"/>
            <w:tcBorders>
              <w:left w:val="single" w:sz="4" w:space="0" w:color="auto"/>
              <w:bottom w:val="single" w:sz="4" w:space="0" w:color="auto"/>
              <w:right w:val="single" w:sz="4" w:space="0" w:color="auto"/>
            </w:tcBorders>
            <w:vAlign w:val="center"/>
          </w:tcPr>
          <w:p w14:paraId="61B805B3" w14:textId="77777777" w:rsidR="00C97F3E" w:rsidRPr="00636D5A" w:rsidRDefault="00C97F3E" w:rsidP="005A6A3F">
            <w:pPr>
              <w:spacing w:after="0"/>
              <w:rPr>
                <w:rFonts w:ascii="Arial" w:eastAsia="DengXian" w:hAnsi="Arial" w:cs="Arial"/>
                <w:sz w:val="18"/>
                <w:szCs w:val="18"/>
              </w:rPr>
            </w:pPr>
          </w:p>
        </w:tc>
      </w:tr>
    </w:tbl>
    <w:p w14:paraId="2E6BC6E1" w14:textId="77777777" w:rsidR="00C97F3E" w:rsidRPr="00636D5A" w:rsidRDefault="00C97F3E" w:rsidP="00C97F3E">
      <w:pPr>
        <w:spacing w:after="0"/>
        <w:rPr>
          <w:rFonts w:eastAsia="Calibri"/>
          <w:lang w:eastAsia="ko-KR"/>
        </w:rPr>
      </w:pPr>
    </w:p>
    <w:p w14:paraId="20943722" w14:textId="18E301E0" w:rsidR="00C97F3E" w:rsidRPr="00CF42FD" w:rsidRDefault="00C97F3E" w:rsidP="00CF42FD">
      <w:pPr>
        <w:pStyle w:val="Heading4"/>
      </w:pPr>
      <w:bookmarkStart w:id="252" w:name="_Toc180420454"/>
      <w:r w:rsidRPr="00CF42FD">
        <w:t>5.14.1.3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252"/>
    </w:p>
    <w:p w14:paraId="7113CDB8" w14:textId="77777777" w:rsidR="00C97F3E" w:rsidRPr="00636D5A" w:rsidRDefault="00C97F3E" w:rsidP="00C97F3E">
      <w:pPr>
        <w:rPr>
          <w:rFonts w:eastAsia="DengXian"/>
          <w:lang w:val="en-US" w:eastAsia="zh-CN"/>
        </w:rPr>
      </w:pPr>
      <w:r w:rsidRPr="00636D5A">
        <w:rPr>
          <w:rFonts w:eastAsia="DengXian"/>
        </w:rPr>
        <w:t xml:space="preserve">For </w:t>
      </w:r>
      <w:r w:rsidRPr="00636D5A">
        <w:rPr>
          <w:rFonts w:eastAsia="DengXian"/>
          <w:lang w:val="en-US" w:eastAsia="zh-CN"/>
        </w:rPr>
        <w:t>CA</w:t>
      </w:r>
      <w:r w:rsidRPr="00636D5A">
        <w:rPr>
          <w:rFonts w:eastAsia="DengXian"/>
          <w:lang w:eastAsia="zh-CN"/>
        </w:rPr>
        <w:t>_</w:t>
      </w:r>
      <w:r w:rsidRPr="00636D5A">
        <w:rPr>
          <w:rFonts w:eastAsia="DengXian"/>
          <w:lang w:val="en-US" w:eastAsia="zh-CN"/>
        </w:rPr>
        <w:t>n</w:t>
      </w:r>
      <w:r>
        <w:rPr>
          <w:rFonts w:eastAsia="DengXian"/>
          <w:lang w:val="en-US" w:eastAsia="zh-CN"/>
        </w:rPr>
        <w:t>25</w:t>
      </w:r>
      <w:r w:rsidRPr="00636D5A">
        <w:rPr>
          <w:rFonts w:eastAsia="DengXian"/>
          <w:lang w:eastAsia="ja-JP"/>
        </w:rPr>
        <w:t>-n</w:t>
      </w:r>
      <w:r>
        <w:rPr>
          <w:rFonts w:eastAsia="DengXian"/>
          <w:lang w:val="en-US" w:eastAsia="zh-CN"/>
        </w:rPr>
        <w:t>29</w:t>
      </w:r>
      <w:r w:rsidRPr="00636D5A">
        <w:rPr>
          <w:rFonts w:eastAsia="DengXian"/>
          <w:lang w:val="en-US" w:eastAsia="zh-CN"/>
        </w:rPr>
        <w:t>-</w:t>
      </w:r>
      <w:r w:rsidRPr="00636D5A">
        <w:rPr>
          <w:rFonts w:eastAsia="DengXian" w:hint="eastAsia"/>
          <w:lang w:val="en-US" w:eastAsia="zh-CN"/>
        </w:rPr>
        <w:t>n</w:t>
      </w:r>
      <w:r>
        <w:rPr>
          <w:rFonts w:eastAsia="DengXian"/>
          <w:lang w:val="en-US" w:eastAsia="zh-CN"/>
        </w:rPr>
        <w:t>77</w:t>
      </w:r>
      <w:r w:rsidRPr="00636D5A">
        <w:rPr>
          <w:rFonts w:eastAsia="DengXian"/>
        </w:rPr>
        <w:t xml:space="preserve"> the</w:t>
      </w:r>
      <w:r w:rsidRPr="00636D5A">
        <w:rPr>
          <w:rFonts w:eastAsia="DengXian"/>
          <w:lang w:eastAsia="zh-CN"/>
        </w:rPr>
        <w:t xml:space="preserve"> </w:t>
      </w:r>
      <w:r w:rsidRPr="00636D5A">
        <w:rPr>
          <w:rFonts w:eastAsia="DengXian"/>
        </w:rPr>
        <w:sym w:font="Symbol" w:char="F044"/>
      </w:r>
      <w:r w:rsidRPr="00636D5A">
        <w:rPr>
          <w:rFonts w:eastAsia="DengXian"/>
        </w:rPr>
        <w:t>T</w:t>
      </w:r>
      <w:r w:rsidRPr="00636D5A">
        <w:rPr>
          <w:rFonts w:eastAsia="DengXian"/>
          <w:vertAlign w:val="subscript"/>
        </w:rPr>
        <w:t>IB,c</w:t>
      </w:r>
      <w:r w:rsidRPr="00636D5A">
        <w:rPr>
          <w:rFonts w:eastAsia="DengXian"/>
        </w:rPr>
        <w:t xml:space="preserve"> and</w:t>
      </w:r>
      <w:r w:rsidRPr="00636D5A">
        <w:rPr>
          <w:rFonts w:eastAsia="DengXian"/>
          <w:lang w:eastAsia="zh-CN"/>
        </w:rPr>
        <w:t xml:space="preserve"> </w:t>
      </w:r>
      <w:r w:rsidRPr="00636D5A">
        <w:rPr>
          <w:rFonts w:eastAsia="DengXian"/>
        </w:rPr>
        <w:sym w:font="Symbol" w:char="F044"/>
      </w:r>
      <w:r w:rsidRPr="00636D5A">
        <w:rPr>
          <w:rFonts w:eastAsia="DengXian"/>
        </w:rPr>
        <w:t>R</w:t>
      </w:r>
      <w:r w:rsidRPr="00636D5A">
        <w:rPr>
          <w:rFonts w:eastAsia="DengXian"/>
          <w:vertAlign w:val="subscript"/>
        </w:rPr>
        <w:t>IB</w:t>
      </w:r>
      <w:r w:rsidRPr="00636D5A">
        <w:rPr>
          <w:rFonts w:eastAsia="DengXian"/>
          <w:vertAlign w:val="subscript"/>
          <w:lang w:eastAsia="zh-CN"/>
        </w:rPr>
        <w:t>,c</w:t>
      </w:r>
      <w:r w:rsidRPr="00636D5A">
        <w:rPr>
          <w:rFonts w:eastAsia="DengXian"/>
        </w:rPr>
        <w:t xml:space="preserve"> values are given in the tables below.</w:t>
      </w:r>
    </w:p>
    <w:p w14:paraId="1FC7F8CB" w14:textId="61F32359" w:rsidR="00C97F3E" w:rsidRPr="00AE062D" w:rsidRDefault="00C97F3E" w:rsidP="00C97F3E">
      <w:pPr>
        <w:keepNext/>
        <w:keepLines/>
        <w:spacing w:before="60"/>
        <w:jc w:val="center"/>
        <w:rPr>
          <w:rFonts w:ascii="Arial" w:eastAsia="DengXian" w:hAnsi="Arial" w:cs="Arial"/>
          <w:b/>
        </w:rPr>
      </w:pPr>
      <w:r w:rsidRPr="00AE062D">
        <w:rPr>
          <w:rFonts w:ascii="Arial" w:eastAsia="DengXian" w:hAnsi="Arial" w:cs="Arial"/>
          <w:b/>
        </w:rPr>
        <w:lastRenderedPageBreak/>
        <w:t xml:space="preserve">Table </w:t>
      </w:r>
      <w:r w:rsidRPr="00AE062D">
        <w:rPr>
          <w:rFonts w:ascii="Arial" w:eastAsia="DengXian" w:hAnsi="Arial" w:cs="Arial" w:hint="eastAsia"/>
          <w:b/>
        </w:rPr>
        <w:t>5.</w:t>
      </w:r>
      <w:r>
        <w:rPr>
          <w:rFonts w:ascii="Arial" w:eastAsia="DengXian" w:hAnsi="Arial" w:cs="Arial"/>
          <w:b/>
        </w:rPr>
        <w:t>14</w:t>
      </w:r>
      <w:r w:rsidRPr="00AE062D">
        <w:rPr>
          <w:rFonts w:ascii="Arial" w:eastAsia="DengXian" w:hAnsi="Arial" w:cs="Arial"/>
          <w:b/>
        </w:rPr>
        <w:t>.1.3-1: ΔT</w:t>
      </w:r>
      <w:r w:rsidRPr="00AE062D">
        <w:rPr>
          <w:rFonts w:ascii="Arial" w:eastAsia="DengXian" w:hAnsi="Arial" w:cs="Arial"/>
          <w:b/>
          <w:vertAlign w:val="subscript"/>
        </w:rPr>
        <w:t>IB,c</w:t>
      </w:r>
      <w:r w:rsidRPr="00AE062D">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F3E" w:rsidRPr="00AE062D" w14:paraId="49532781" w14:textId="77777777" w:rsidTr="005A6A3F">
        <w:trPr>
          <w:jc w:val="center"/>
        </w:trPr>
        <w:tc>
          <w:tcPr>
            <w:tcW w:w="2336" w:type="dxa"/>
            <w:vMerge w:val="restart"/>
            <w:tcBorders>
              <w:top w:val="single" w:sz="4" w:space="0" w:color="auto"/>
              <w:left w:val="single" w:sz="4" w:space="0" w:color="auto"/>
              <w:right w:val="single" w:sz="4" w:space="0" w:color="auto"/>
            </w:tcBorders>
          </w:tcPr>
          <w:p w14:paraId="55A03B6B"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 xml:space="preserve">Inter-band </w:t>
            </w:r>
            <w:r w:rsidRPr="00AE062D">
              <w:rPr>
                <w:rFonts w:ascii="Arial" w:hAnsi="Arial"/>
                <w:b/>
                <w:color w:val="000000"/>
                <w:sz w:val="18"/>
                <w:lang w:eastAsia="zh-CN"/>
              </w:rPr>
              <w:t>CA</w:t>
            </w:r>
            <w:r w:rsidRPr="00AE062D">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F145022"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ΔT</w:t>
            </w:r>
            <w:r w:rsidRPr="00AE062D">
              <w:rPr>
                <w:rFonts w:ascii="Arial" w:hAnsi="Arial"/>
                <w:b/>
                <w:color w:val="000000"/>
                <w:sz w:val="18"/>
                <w:vertAlign w:val="subscript"/>
              </w:rPr>
              <w:t>IB,c</w:t>
            </w:r>
            <w:r w:rsidRPr="00AE062D">
              <w:rPr>
                <w:rFonts w:ascii="Arial" w:hAnsi="Arial"/>
                <w:b/>
                <w:color w:val="000000"/>
                <w:sz w:val="18"/>
              </w:rPr>
              <w:t xml:space="preserve"> for NR bands (dB)</w:t>
            </w:r>
            <w:r w:rsidRPr="00AE062D">
              <w:rPr>
                <w:rFonts w:ascii="Arial" w:hAnsi="Arial"/>
                <w:b/>
                <w:color w:val="000000"/>
                <w:sz w:val="18"/>
                <w:vertAlign w:val="superscript"/>
              </w:rPr>
              <w:t>*</w:t>
            </w:r>
          </w:p>
        </w:tc>
      </w:tr>
      <w:tr w:rsidR="00C97F3E" w:rsidRPr="00AE062D" w14:paraId="119FFD6E" w14:textId="77777777" w:rsidTr="005A6A3F">
        <w:trPr>
          <w:jc w:val="center"/>
        </w:trPr>
        <w:tc>
          <w:tcPr>
            <w:tcW w:w="2336" w:type="dxa"/>
            <w:vMerge/>
            <w:tcBorders>
              <w:left w:val="single" w:sz="4" w:space="0" w:color="auto"/>
              <w:bottom w:val="single" w:sz="4" w:space="0" w:color="auto"/>
              <w:right w:val="single" w:sz="4" w:space="0" w:color="auto"/>
            </w:tcBorders>
          </w:tcPr>
          <w:p w14:paraId="161F6325" w14:textId="77777777" w:rsidR="00C97F3E" w:rsidRPr="00AE062D" w:rsidRDefault="00C97F3E" w:rsidP="005A6A3F">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D2B4FC4"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Component band in order of bands in configuration</w:t>
            </w:r>
            <w:r w:rsidRPr="00AE062D">
              <w:rPr>
                <w:rFonts w:ascii="Arial" w:hAnsi="Arial"/>
                <w:b/>
                <w:color w:val="000000"/>
                <w:sz w:val="18"/>
                <w:vertAlign w:val="superscript"/>
              </w:rPr>
              <w:t>**</w:t>
            </w:r>
          </w:p>
        </w:tc>
      </w:tr>
      <w:tr w:rsidR="00C97F3E" w:rsidRPr="00AE062D" w14:paraId="76E83CFB" w14:textId="77777777" w:rsidTr="005A6A3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CA15AA"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eastAsia="DengXian" w:hAnsi="Arial"/>
                <w:color w:val="000000"/>
                <w:sz w:val="18"/>
                <w:lang w:eastAsia="zh-CN"/>
              </w:rPr>
              <w:t>CA</w:t>
            </w:r>
            <w:r w:rsidRPr="00AE062D">
              <w:rPr>
                <w:rFonts w:ascii="Arial" w:eastAsia="DengXian" w:hAnsi="Arial"/>
                <w:color w:val="000000"/>
                <w:sz w:val="18"/>
              </w:rPr>
              <w:t>_</w:t>
            </w:r>
            <w:r w:rsidRPr="00AE062D">
              <w:rPr>
                <w:rFonts w:ascii="Arial" w:eastAsia="DengXian" w:hAnsi="Arial"/>
                <w:color w:val="000000"/>
                <w:sz w:val="18"/>
                <w:lang w:eastAsia="zh-CN"/>
              </w:rPr>
              <w:t>n25</w:t>
            </w:r>
            <w:r w:rsidRPr="00AE062D">
              <w:rPr>
                <w:rFonts w:ascii="Arial" w:eastAsia="DengXian" w:hAnsi="Arial"/>
                <w:color w:val="000000"/>
                <w:sz w:val="18"/>
                <w:lang w:val="sv-SE" w:eastAsia="ja-JP"/>
              </w:rPr>
              <w:t>-</w:t>
            </w:r>
            <w:r w:rsidRPr="00AE062D">
              <w:rPr>
                <w:rFonts w:ascii="Arial" w:eastAsia="DengXian" w:hAnsi="Arial"/>
                <w:color w:val="000000"/>
                <w:sz w:val="18"/>
                <w:lang w:val="en-US" w:eastAsia="zh-CN"/>
              </w:rPr>
              <w:t>n29</w:t>
            </w:r>
            <w:r w:rsidRPr="00AE062D">
              <w:rPr>
                <w:rFonts w:ascii="Arial" w:eastAsia="DengXian"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0ADF726"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EF1EDC"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C7F9E49"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8</w:t>
            </w:r>
          </w:p>
        </w:tc>
      </w:tr>
      <w:tr w:rsidR="00C97F3E" w:rsidRPr="00AE062D" w14:paraId="5D32EC61" w14:textId="77777777" w:rsidTr="005A6A3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6786557" w14:textId="77777777" w:rsidR="00C97F3E" w:rsidRPr="00AE062D" w:rsidRDefault="00C97F3E" w:rsidP="005A6A3F">
            <w:pPr>
              <w:keepNext/>
              <w:keepLines/>
              <w:spacing w:after="0"/>
              <w:ind w:left="851" w:hanging="851"/>
              <w:rPr>
                <w:rFonts w:ascii="Arial" w:eastAsia="DengXian" w:hAnsi="Arial"/>
                <w:color w:val="000000"/>
                <w:sz w:val="18"/>
                <w:lang w:eastAsia="ja-JP"/>
              </w:rPr>
            </w:pPr>
            <w:r w:rsidRPr="00AE062D">
              <w:rPr>
                <w:rFonts w:ascii="Arial" w:eastAsia="DengXian" w:hAnsi="Arial"/>
                <w:color w:val="000000"/>
                <w:sz w:val="18"/>
                <w:lang w:eastAsia="ja-JP"/>
              </w:rPr>
              <w:t>NOTE *:</w:t>
            </w:r>
            <w:r w:rsidRPr="00AE062D">
              <w:rPr>
                <w:rFonts w:ascii="Arial" w:eastAsia="DengXian" w:hAnsi="Arial"/>
                <w:color w:val="000000"/>
                <w:sz w:val="18"/>
                <w:lang w:eastAsia="ja-JP"/>
              </w:rPr>
              <w:tab/>
              <w:t>“-” denotes ΔT</w:t>
            </w:r>
            <w:r w:rsidRPr="00AE062D">
              <w:rPr>
                <w:rFonts w:ascii="Arial" w:eastAsia="DengXian" w:hAnsi="Arial"/>
                <w:color w:val="000000"/>
                <w:sz w:val="18"/>
                <w:vertAlign w:val="subscript"/>
                <w:lang w:eastAsia="ja-JP"/>
              </w:rPr>
              <w:t>IB,c</w:t>
            </w:r>
            <w:r w:rsidRPr="00AE062D">
              <w:rPr>
                <w:rFonts w:ascii="Arial" w:eastAsia="DengXian" w:hAnsi="Arial"/>
                <w:color w:val="000000"/>
                <w:sz w:val="18"/>
                <w:lang w:eastAsia="ja-JP"/>
              </w:rPr>
              <w:t xml:space="preserve"> = 0.</w:t>
            </w:r>
          </w:p>
          <w:p w14:paraId="13D493B3" w14:textId="77777777" w:rsidR="00C97F3E" w:rsidRPr="00AE062D" w:rsidRDefault="00C97F3E" w:rsidP="005A6A3F">
            <w:pPr>
              <w:keepNext/>
              <w:keepLines/>
              <w:spacing w:after="0"/>
              <w:ind w:left="851" w:hanging="851"/>
              <w:rPr>
                <w:rFonts w:ascii="Arial" w:hAnsi="Arial" w:cs="Arial"/>
                <w:color w:val="000000"/>
                <w:sz w:val="18"/>
                <w:szCs w:val="22"/>
                <w:lang w:val="en-US" w:eastAsia="zh-CN"/>
              </w:rPr>
            </w:pPr>
            <w:r w:rsidRPr="00AE062D">
              <w:rPr>
                <w:rFonts w:ascii="Arial" w:eastAsia="DengXian" w:hAnsi="Arial"/>
                <w:color w:val="000000"/>
                <w:sz w:val="18"/>
              </w:rPr>
              <w:t>NOTE **:</w:t>
            </w:r>
            <w:r w:rsidRPr="00AE062D">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05A3217B" w14:textId="77777777" w:rsidR="00C97F3E" w:rsidRPr="00AE062D" w:rsidRDefault="00C97F3E" w:rsidP="00C97F3E">
      <w:pPr>
        <w:keepNext/>
        <w:keepLines/>
        <w:rPr>
          <w:rFonts w:ascii="Arial" w:eastAsia="DengXian" w:hAnsi="Arial" w:cs="Arial"/>
        </w:rPr>
      </w:pPr>
    </w:p>
    <w:p w14:paraId="5E480FCC" w14:textId="31431811" w:rsidR="00C97F3E" w:rsidRPr="00AE062D" w:rsidRDefault="00C97F3E" w:rsidP="00C97F3E">
      <w:pPr>
        <w:keepNext/>
        <w:keepLines/>
        <w:spacing w:before="60"/>
        <w:jc w:val="center"/>
        <w:rPr>
          <w:rFonts w:ascii="Arial" w:eastAsia="DengXian" w:hAnsi="Arial"/>
          <w:b/>
        </w:rPr>
      </w:pPr>
      <w:r>
        <w:rPr>
          <w:rFonts w:ascii="Arial" w:eastAsia="DengXian" w:hAnsi="Arial" w:cs="Arial"/>
          <w:b/>
        </w:rPr>
        <w:t>Table 5.14</w:t>
      </w:r>
      <w:r w:rsidRPr="00AE062D">
        <w:rPr>
          <w:rFonts w:ascii="Arial" w:eastAsia="DengXian" w:hAnsi="Arial" w:cs="Arial"/>
          <w:b/>
        </w:rPr>
        <w:t>.1.3-2: ΔR</w:t>
      </w:r>
      <w:r w:rsidRPr="00AE062D">
        <w:rPr>
          <w:rFonts w:ascii="Arial" w:eastAsia="DengXian" w:hAnsi="Arial" w:cs="Arial"/>
          <w:b/>
          <w:vertAlign w:val="subscript"/>
        </w:rPr>
        <w:t>IB,c</w:t>
      </w:r>
      <w:r w:rsidRPr="00AE062D">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F3E" w:rsidRPr="00AE062D" w14:paraId="7C9CA5D5" w14:textId="77777777" w:rsidTr="005A6A3F">
        <w:trPr>
          <w:trHeight w:val="187"/>
          <w:jc w:val="center"/>
        </w:trPr>
        <w:tc>
          <w:tcPr>
            <w:tcW w:w="1594" w:type="dxa"/>
            <w:vMerge w:val="restart"/>
          </w:tcPr>
          <w:p w14:paraId="0D92F415" w14:textId="77777777" w:rsidR="00C97F3E" w:rsidRPr="00AE062D" w:rsidRDefault="00C97F3E" w:rsidP="005A6A3F">
            <w:pPr>
              <w:keepNext/>
              <w:keepLines/>
              <w:spacing w:after="0"/>
              <w:jc w:val="center"/>
              <w:rPr>
                <w:rFonts w:ascii="Arial" w:eastAsia="DengXian" w:hAnsi="Arial"/>
                <w:b/>
                <w:color w:val="000000"/>
                <w:sz w:val="18"/>
              </w:rPr>
            </w:pPr>
            <w:r w:rsidRPr="00AE062D">
              <w:rPr>
                <w:rFonts w:ascii="Arial" w:eastAsia="DengXian" w:hAnsi="Arial"/>
                <w:b/>
                <w:color w:val="000000"/>
                <w:sz w:val="18"/>
              </w:rPr>
              <w:t>Inter-band CA combination</w:t>
            </w:r>
          </w:p>
        </w:tc>
        <w:tc>
          <w:tcPr>
            <w:tcW w:w="5845" w:type="dxa"/>
            <w:gridSpan w:val="3"/>
            <w:vAlign w:val="center"/>
          </w:tcPr>
          <w:p w14:paraId="59AA7D7A" w14:textId="77777777" w:rsidR="00C97F3E" w:rsidRPr="00AE062D" w:rsidRDefault="00C97F3E" w:rsidP="005A6A3F">
            <w:pPr>
              <w:keepNext/>
              <w:keepLines/>
              <w:spacing w:after="0"/>
              <w:jc w:val="center"/>
              <w:rPr>
                <w:rFonts w:ascii="Arial" w:eastAsia="DengXian" w:hAnsi="Arial"/>
                <w:b/>
                <w:color w:val="000000"/>
                <w:sz w:val="18"/>
              </w:rPr>
            </w:pPr>
            <w:r w:rsidRPr="00AE062D">
              <w:rPr>
                <w:rFonts w:ascii="Arial" w:eastAsia="DengXian" w:hAnsi="Arial"/>
                <w:b/>
                <w:color w:val="000000"/>
                <w:sz w:val="18"/>
              </w:rPr>
              <w:t>ΔR</w:t>
            </w:r>
            <w:r w:rsidRPr="00AE062D">
              <w:rPr>
                <w:rFonts w:ascii="Arial" w:eastAsia="DengXian" w:hAnsi="Arial"/>
                <w:b/>
                <w:color w:val="000000"/>
                <w:sz w:val="18"/>
                <w:vertAlign w:val="subscript"/>
              </w:rPr>
              <w:t>IB,c</w:t>
            </w:r>
            <w:r w:rsidRPr="00AE062D">
              <w:rPr>
                <w:rFonts w:ascii="Arial" w:eastAsia="DengXian" w:hAnsi="Arial"/>
                <w:b/>
                <w:color w:val="000000"/>
                <w:sz w:val="18"/>
              </w:rPr>
              <w:t xml:space="preserve"> for NR bands (dB)</w:t>
            </w:r>
            <w:r w:rsidRPr="00AE062D">
              <w:rPr>
                <w:rFonts w:ascii="Arial" w:eastAsia="DengXian" w:hAnsi="Arial"/>
                <w:b/>
                <w:color w:val="000000"/>
                <w:sz w:val="18"/>
                <w:vertAlign w:val="superscript"/>
              </w:rPr>
              <w:t>*</w:t>
            </w:r>
          </w:p>
        </w:tc>
      </w:tr>
      <w:tr w:rsidR="00C97F3E" w:rsidRPr="00AE062D" w14:paraId="46E44354" w14:textId="77777777" w:rsidTr="005A6A3F">
        <w:trPr>
          <w:trHeight w:val="187"/>
          <w:jc w:val="center"/>
        </w:trPr>
        <w:tc>
          <w:tcPr>
            <w:tcW w:w="1594" w:type="dxa"/>
            <w:vMerge/>
            <w:tcBorders>
              <w:bottom w:val="single" w:sz="4" w:space="0" w:color="auto"/>
            </w:tcBorders>
          </w:tcPr>
          <w:p w14:paraId="2092C787" w14:textId="77777777" w:rsidR="00C97F3E" w:rsidRPr="00AE062D" w:rsidRDefault="00C97F3E" w:rsidP="005A6A3F">
            <w:pPr>
              <w:keepNext/>
              <w:keepLines/>
              <w:spacing w:after="0"/>
              <w:jc w:val="center"/>
              <w:rPr>
                <w:rFonts w:ascii="Arial" w:eastAsia="DengXian" w:hAnsi="Arial"/>
                <w:b/>
                <w:color w:val="000000"/>
                <w:sz w:val="18"/>
              </w:rPr>
            </w:pPr>
          </w:p>
        </w:tc>
        <w:tc>
          <w:tcPr>
            <w:tcW w:w="5845" w:type="dxa"/>
            <w:gridSpan w:val="3"/>
            <w:vAlign w:val="center"/>
          </w:tcPr>
          <w:p w14:paraId="39FD564B" w14:textId="77777777" w:rsidR="00C97F3E" w:rsidRPr="00AE062D" w:rsidRDefault="00C97F3E" w:rsidP="005A6A3F">
            <w:pPr>
              <w:keepNext/>
              <w:keepLines/>
              <w:spacing w:after="0"/>
              <w:jc w:val="center"/>
              <w:rPr>
                <w:rFonts w:ascii="Arial" w:eastAsia="DengXian" w:hAnsi="Arial"/>
                <w:b/>
                <w:color w:val="000000"/>
                <w:sz w:val="18"/>
              </w:rPr>
            </w:pPr>
            <w:r w:rsidRPr="00AE062D">
              <w:rPr>
                <w:rFonts w:ascii="Arial" w:eastAsia="DengXian" w:hAnsi="Arial"/>
                <w:b/>
                <w:color w:val="000000"/>
                <w:sz w:val="18"/>
              </w:rPr>
              <w:t>Component band in order of bands in configuration</w:t>
            </w:r>
            <w:r w:rsidRPr="00AE062D">
              <w:rPr>
                <w:rFonts w:ascii="Arial" w:eastAsia="DengXian" w:hAnsi="Arial"/>
                <w:b/>
                <w:color w:val="000000"/>
                <w:sz w:val="18"/>
                <w:vertAlign w:val="superscript"/>
              </w:rPr>
              <w:t>**</w:t>
            </w:r>
          </w:p>
        </w:tc>
      </w:tr>
      <w:tr w:rsidR="00C97F3E" w:rsidRPr="00AE062D" w14:paraId="1182F18C" w14:textId="77777777" w:rsidTr="005A6A3F">
        <w:trPr>
          <w:trHeight w:val="187"/>
          <w:jc w:val="center"/>
        </w:trPr>
        <w:tc>
          <w:tcPr>
            <w:tcW w:w="1594" w:type="dxa"/>
            <w:tcBorders>
              <w:bottom w:val="single" w:sz="4" w:space="0" w:color="auto"/>
            </w:tcBorders>
            <w:shd w:val="clear" w:color="auto" w:fill="auto"/>
          </w:tcPr>
          <w:p w14:paraId="3DF7BD51" w14:textId="77777777" w:rsidR="00C97F3E" w:rsidRPr="00AE062D" w:rsidRDefault="00C97F3E" w:rsidP="005A6A3F">
            <w:pPr>
              <w:keepNext/>
              <w:keepLines/>
              <w:spacing w:after="0"/>
              <w:jc w:val="center"/>
              <w:rPr>
                <w:rFonts w:ascii="Arial" w:eastAsia="DengXian" w:hAnsi="Arial"/>
                <w:color w:val="000000"/>
                <w:sz w:val="18"/>
              </w:rPr>
            </w:pPr>
            <w:r w:rsidRPr="00AE062D">
              <w:rPr>
                <w:rFonts w:ascii="Arial" w:eastAsia="DengXian" w:hAnsi="Arial"/>
                <w:color w:val="000000"/>
                <w:sz w:val="18"/>
                <w:lang w:eastAsia="zh-CN"/>
              </w:rPr>
              <w:t>CA</w:t>
            </w:r>
            <w:r w:rsidRPr="00AE062D">
              <w:rPr>
                <w:rFonts w:ascii="Arial" w:eastAsia="DengXian" w:hAnsi="Arial"/>
                <w:color w:val="000000"/>
                <w:sz w:val="18"/>
              </w:rPr>
              <w:t>_</w:t>
            </w:r>
            <w:r w:rsidRPr="00AE062D">
              <w:rPr>
                <w:rFonts w:ascii="Arial" w:eastAsia="DengXian" w:hAnsi="Arial"/>
                <w:color w:val="000000"/>
                <w:sz w:val="18"/>
                <w:lang w:eastAsia="zh-CN"/>
              </w:rPr>
              <w:t>n25</w:t>
            </w:r>
            <w:r w:rsidRPr="00AE062D">
              <w:rPr>
                <w:rFonts w:ascii="Arial" w:eastAsia="DengXian" w:hAnsi="Arial"/>
                <w:color w:val="000000"/>
                <w:sz w:val="18"/>
                <w:lang w:val="sv-SE" w:eastAsia="ja-JP"/>
              </w:rPr>
              <w:t>-</w:t>
            </w:r>
            <w:r w:rsidRPr="00AE062D">
              <w:rPr>
                <w:rFonts w:ascii="Arial" w:eastAsia="DengXian" w:hAnsi="Arial"/>
                <w:color w:val="000000"/>
                <w:sz w:val="18"/>
                <w:lang w:val="en-US" w:eastAsia="zh-CN"/>
              </w:rPr>
              <w:t>n29</w:t>
            </w:r>
            <w:r w:rsidRPr="00AE062D">
              <w:rPr>
                <w:rFonts w:ascii="Arial" w:eastAsia="DengXian" w:hAnsi="Arial"/>
                <w:color w:val="000000"/>
                <w:sz w:val="18"/>
                <w:lang w:val="sv-SE" w:eastAsia="zh-CN"/>
              </w:rPr>
              <w:t>-n77</w:t>
            </w:r>
          </w:p>
        </w:tc>
        <w:tc>
          <w:tcPr>
            <w:tcW w:w="1948" w:type="dxa"/>
            <w:vAlign w:val="center"/>
          </w:tcPr>
          <w:p w14:paraId="6426910F" w14:textId="77777777" w:rsidR="00C97F3E" w:rsidRPr="00AE062D" w:rsidRDefault="00C97F3E" w:rsidP="005A6A3F">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0.2</w:t>
            </w:r>
          </w:p>
        </w:tc>
        <w:tc>
          <w:tcPr>
            <w:tcW w:w="1948" w:type="dxa"/>
            <w:vAlign w:val="center"/>
          </w:tcPr>
          <w:p w14:paraId="3697D4FA" w14:textId="77777777" w:rsidR="00C97F3E" w:rsidRPr="00AE062D" w:rsidRDefault="00C97F3E" w:rsidP="005A6A3F">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0.2</w:t>
            </w:r>
          </w:p>
        </w:tc>
        <w:tc>
          <w:tcPr>
            <w:tcW w:w="1949" w:type="dxa"/>
            <w:vAlign w:val="center"/>
          </w:tcPr>
          <w:p w14:paraId="79D23D34" w14:textId="77777777" w:rsidR="00C97F3E" w:rsidRPr="00AE062D" w:rsidRDefault="00C97F3E" w:rsidP="005A6A3F">
            <w:pPr>
              <w:keepNext/>
              <w:keepLines/>
              <w:spacing w:after="0"/>
              <w:jc w:val="center"/>
              <w:rPr>
                <w:rFonts w:ascii="Arial" w:eastAsia="DengXian" w:hAnsi="Arial"/>
                <w:color w:val="000000"/>
                <w:sz w:val="18"/>
                <w:lang w:eastAsia="zh-CN"/>
              </w:rPr>
            </w:pPr>
            <w:r w:rsidRPr="00AE062D">
              <w:rPr>
                <w:rFonts w:ascii="Arial" w:eastAsia="DengXian" w:hAnsi="Arial"/>
                <w:color w:val="000000"/>
                <w:sz w:val="18"/>
                <w:lang w:eastAsia="zh-CN"/>
              </w:rPr>
              <w:t>0.5</w:t>
            </w:r>
          </w:p>
        </w:tc>
      </w:tr>
      <w:tr w:rsidR="00C97F3E" w:rsidRPr="00636D5A" w14:paraId="4A5A8311" w14:textId="77777777" w:rsidTr="005A6A3F">
        <w:trPr>
          <w:trHeight w:val="187"/>
          <w:jc w:val="center"/>
        </w:trPr>
        <w:tc>
          <w:tcPr>
            <w:tcW w:w="7439" w:type="dxa"/>
            <w:gridSpan w:val="4"/>
            <w:tcBorders>
              <w:top w:val="single" w:sz="4" w:space="0" w:color="auto"/>
            </w:tcBorders>
            <w:shd w:val="clear" w:color="auto" w:fill="auto"/>
          </w:tcPr>
          <w:p w14:paraId="677952DC" w14:textId="77777777" w:rsidR="00C97F3E" w:rsidRPr="00AE062D" w:rsidRDefault="00C97F3E" w:rsidP="005A6A3F">
            <w:pPr>
              <w:keepLines/>
              <w:spacing w:after="0"/>
              <w:ind w:left="870" w:hanging="870"/>
              <w:rPr>
                <w:rFonts w:eastAsia="DengXian" w:cs="Arial"/>
                <w:color w:val="000000"/>
                <w:lang w:eastAsia="ja-JP"/>
              </w:rPr>
            </w:pPr>
            <w:r w:rsidRPr="00AE062D">
              <w:rPr>
                <w:rFonts w:ascii="Arial" w:eastAsia="DengXian" w:hAnsi="Arial" w:cs="Arial"/>
                <w:color w:val="000000"/>
                <w:sz w:val="18"/>
                <w:lang w:eastAsia="ja-JP"/>
              </w:rPr>
              <w:t>NOTE *:</w:t>
            </w:r>
            <w:r w:rsidRPr="00AE062D">
              <w:rPr>
                <w:rFonts w:ascii="Arial" w:eastAsia="DengXian" w:hAnsi="Arial" w:cs="Arial"/>
                <w:color w:val="000000"/>
                <w:sz w:val="18"/>
                <w:lang w:eastAsia="ja-JP"/>
              </w:rPr>
              <w:tab/>
              <w:t xml:space="preserve"> “-” denotes ΔR</w:t>
            </w:r>
            <w:r w:rsidRPr="00AE062D">
              <w:rPr>
                <w:rFonts w:ascii="Arial" w:eastAsia="DengXian" w:hAnsi="Arial" w:cs="Arial"/>
                <w:color w:val="000000"/>
                <w:sz w:val="18"/>
                <w:vertAlign w:val="subscript"/>
                <w:lang w:eastAsia="ja-JP"/>
              </w:rPr>
              <w:t>IB,c</w:t>
            </w:r>
            <w:r w:rsidRPr="00AE062D">
              <w:rPr>
                <w:rFonts w:ascii="Arial" w:eastAsia="DengXian" w:hAnsi="Arial" w:cs="Arial"/>
                <w:color w:val="000000"/>
                <w:sz w:val="18"/>
                <w:lang w:eastAsia="ja-JP"/>
              </w:rPr>
              <w:t xml:space="preserve"> = 0.</w:t>
            </w:r>
          </w:p>
          <w:p w14:paraId="346CBB4F" w14:textId="77777777" w:rsidR="00C97F3E" w:rsidRPr="00636D5A" w:rsidRDefault="00C97F3E" w:rsidP="005A6A3F">
            <w:pPr>
              <w:keepLines/>
              <w:spacing w:after="0"/>
              <w:ind w:left="870" w:hanging="870"/>
              <w:rPr>
                <w:rFonts w:ascii="Arial" w:eastAsia="DengXian" w:hAnsi="Arial"/>
                <w:color w:val="000000"/>
                <w:sz w:val="18"/>
                <w:lang w:val="en-US"/>
              </w:rPr>
            </w:pPr>
            <w:r w:rsidRPr="00AE062D">
              <w:rPr>
                <w:rFonts w:ascii="Arial" w:eastAsia="DengXian" w:hAnsi="Arial" w:cs="Arial"/>
                <w:color w:val="000000"/>
                <w:sz w:val="18"/>
                <w:lang w:eastAsia="ja-JP"/>
              </w:rPr>
              <w:t>NOTE **:</w:t>
            </w:r>
            <w:r w:rsidRPr="00AE062D">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0D62F3F4" w14:textId="77777777" w:rsidR="00C97F3E" w:rsidRPr="00636D5A" w:rsidRDefault="00C97F3E" w:rsidP="00C97F3E">
      <w:pPr>
        <w:rPr>
          <w:rFonts w:eastAsia="DengXian"/>
        </w:rPr>
      </w:pPr>
    </w:p>
    <w:p w14:paraId="283583C6" w14:textId="7EE54680" w:rsidR="00C97F3E" w:rsidRPr="00CF42FD" w:rsidRDefault="00C97F3E" w:rsidP="00CF42FD">
      <w:pPr>
        <w:pStyle w:val="Heading3"/>
      </w:pPr>
      <w:bookmarkStart w:id="253" w:name="_Toc180420455"/>
      <w:r w:rsidRPr="00CF42FD">
        <w:t>5.14.2</w:t>
      </w:r>
      <w:r w:rsidRPr="00CF42FD">
        <w:tab/>
        <w:t>Specific for 2 bands UL CA</w:t>
      </w:r>
      <w:bookmarkEnd w:id="253"/>
    </w:p>
    <w:p w14:paraId="280D1C3F" w14:textId="68B66B17" w:rsidR="00C97F3E" w:rsidRPr="00CF42FD" w:rsidRDefault="00C97F3E" w:rsidP="00CF42FD">
      <w:pPr>
        <w:pStyle w:val="Heading4"/>
      </w:pPr>
      <w:bookmarkStart w:id="254" w:name="_Toc180420456"/>
      <w:r w:rsidRPr="00CF42FD">
        <w:t>5.14.2.1</w:t>
      </w:r>
      <w:r w:rsidRPr="00CF42FD">
        <w:tab/>
        <w:t>UE co-existence studies</w:t>
      </w:r>
      <w:bookmarkEnd w:id="254"/>
    </w:p>
    <w:p w14:paraId="1A016425" w14:textId="48E4C08A" w:rsidR="00C97F3E" w:rsidRPr="00CF42FD" w:rsidRDefault="00C97F3E" w:rsidP="00CF42FD">
      <w:pPr>
        <w:pStyle w:val="Heading5"/>
        <w:overflowPunct w:val="0"/>
        <w:autoSpaceDE w:val="0"/>
        <w:autoSpaceDN w:val="0"/>
        <w:adjustRightInd w:val="0"/>
        <w:textAlignment w:val="baseline"/>
        <w:rPr>
          <w:snapToGrid w:val="0"/>
          <w:lang w:eastAsia="en-GB"/>
        </w:rPr>
      </w:pPr>
      <w:bookmarkStart w:id="255" w:name="_Toc180420457"/>
      <w:r w:rsidRPr="00CF42FD">
        <w:rPr>
          <w:snapToGrid w:val="0"/>
          <w:lang w:eastAsia="en-GB"/>
        </w:rPr>
        <w:t>5.14.2.1.1</w:t>
      </w:r>
      <w:r w:rsidRPr="00CF42FD">
        <w:rPr>
          <w:snapToGrid w:val="0"/>
          <w:lang w:eastAsia="en-GB"/>
        </w:rPr>
        <w:tab/>
        <w:t>Co-existence studies for 2UL band with 1CC per band</w:t>
      </w:r>
      <w:bookmarkEnd w:id="255"/>
    </w:p>
    <w:p w14:paraId="426BAF51" w14:textId="47EAA45D" w:rsidR="00C97F3E" w:rsidRPr="00636D5A" w:rsidRDefault="00C97F3E" w:rsidP="00C97F3E">
      <w:pPr>
        <w:rPr>
          <w:rFonts w:eastAsia="MS Mincho"/>
        </w:rPr>
      </w:pPr>
      <w:r w:rsidRPr="00636D5A">
        <w:rPr>
          <w:rFonts w:eastAsia="MS Mincho"/>
        </w:rPr>
        <w:t xml:space="preserve">Table </w:t>
      </w:r>
      <w:r w:rsidRPr="00636D5A">
        <w:rPr>
          <w:rFonts w:eastAsia="MS Mincho" w:hint="eastAsia"/>
        </w:rPr>
        <w:t>5.</w:t>
      </w:r>
      <w:r>
        <w:rPr>
          <w:rFonts w:eastAsia="MS Mincho"/>
        </w:rPr>
        <w:t>14</w:t>
      </w:r>
      <w:r w:rsidRPr="00636D5A">
        <w:rPr>
          <w:rFonts w:eastAsia="MS Mincho"/>
        </w:rPr>
        <w:t>.2.1.1-1 provides the two UL bands with one CC per band IMD interference analysis for CA_n</w:t>
      </w:r>
      <w:r>
        <w:rPr>
          <w:rFonts w:eastAsia="MS Mincho"/>
        </w:rPr>
        <w:t>25</w:t>
      </w:r>
      <w:r w:rsidRPr="00636D5A">
        <w:rPr>
          <w:rFonts w:eastAsia="MS Mincho"/>
        </w:rPr>
        <w:t>A-n</w:t>
      </w:r>
      <w:r>
        <w:rPr>
          <w:rFonts w:eastAsia="MS Mincho"/>
        </w:rPr>
        <w:t>29</w:t>
      </w:r>
      <w:r w:rsidRPr="00636D5A">
        <w:rPr>
          <w:rFonts w:eastAsia="MS Mincho"/>
        </w:rPr>
        <w:t>A-n</w:t>
      </w:r>
      <w:r>
        <w:rPr>
          <w:rFonts w:eastAsia="MS Mincho"/>
        </w:rPr>
        <w:t>77</w:t>
      </w:r>
      <w:r w:rsidRPr="00636D5A">
        <w:rPr>
          <w:rFonts w:eastAsia="MS Mincho"/>
        </w:rPr>
        <w:t>A with UL CA_n</w:t>
      </w:r>
      <w:r>
        <w:rPr>
          <w:rFonts w:eastAsia="MS Mincho"/>
        </w:rPr>
        <w:t>25</w:t>
      </w:r>
      <w:r w:rsidRPr="00636D5A">
        <w:rPr>
          <w:rFonts w:eastAsia="MS Mincho"/>
        </w:rPr>
        <w:t>A-n</w:t>
      </w:r>
      <w:r>
        <w:rPr>
          <w:rFonts w:eastAsia="MS Mincho"/>
        </w:rPr>
        <w:t>77</w:t>
      </w:r>
      <w:r w:rsidRPr="00636D5A">
        <w:rPr>
          <w:rFonts w:eastAsia="MS Mincho"/>
        </w:rPr>
        <w:t>A.</w:t>
      </w:r>
    </w:p>
    <w:p w14:paraId="38318207" w14:textId="07CED262" w:rsidR="00C97F3E" w:rsidRPr="00636D5A" w:rsidRDefault="00C97F3E" w:rsidP="00C97F3E">
      <w:pPr>
        <w:keepNext/>
        <w:keepLines/>
        <w:spacing w:before="60"/>
        <w:jc w:val="center"/>
        <w:rPr>
          <w:rFonts w:ascii="Arial" w:eastAsia="DengXian" w:hAnsi="Arial" w:cs="Arial"/>
          <w:b/>
          <w:lang w:eastAsia="zh-CN"/>
        </w:rPr>
      </w:pPr>
      <w:r w:rsidRPr="00636D5A">
        <w:rPr>
          <w:rFonts w:ascii="Arial" w:eastAsia="DengXian" w:hAnsi="Arial" w:cs="Arial"/>
          <w:b/>
          <w:lang w:eastAsia="zh-CN"/>
        </w:rPr>
        <w:t xml:space="preserve">Table </w:t>
      </w:r>
      <w:r w:rsidRPr="00636D5A">
        <w:rPr>
          <w:rFonts w:ascii="Arial" w:eastAsia="DengXian" w:hAnsi="Arial" w:cs="Arial" w:hint="eastAsia"/>
          <w:b/>
          <w:lang w:eastAsia="zh-CN"/>
        </w:rPr>
        <w:t>5.</w:t>
      </w:r>
      <w:r>
        <w:rPr>
          <w:rFonts w:ascii="Arial" w:eastAsia="DengXian" w:hAnsi="Arial" w:cs="Arial"/>
          <w:b/>
          <w:lang w:eastAsia="zh-CN"/>
        </w:rPr>
        <w:t>14</w:t>
      </w:r>
      <w:r w:rsidRPr="00636D5A">
        <w:rPr>
          <w:rFonts w:ascii="Arial" w:eastAsia="DengXi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97F3E" w:rsidRPr="00636D5A" w14:paraId="37CEC18A" w14:textId="77777777" w:rsidTr="005A6A3F">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562AF2" w14:textId="77777777" w:rsidR="00C97F3E" w:rsidRPr="00636D5A" w:rsidRDefault="00C97F3E" w:rsidP="005A6A3F">
            <w:pPr>
              <w:keepNext/>
              <w:keepLines/>
              <w:spacing w:after="0"/>
              <w:jc w:val="center"/>
              <w:rPr>
                <w:rFonts w:ascii="Arial" w:eastAsia="DengXian" w:hAnsi="Arial"/>
                <w:sz w:val="18"/>
                <w:lang w:val="en-US"/>
              </w:rPr>
            </w:pPr>
            <w:r w:rsidRPr="00636D5A">
              <w:rPr>
                <w:rFonts w:ascii="Arial" w:eastAsia="DengXi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A6F0A" w14:textId="77777777" w:rsidR="00C97F3E" w:rsidRPr="00636D5A" w:rsidRDefault="00C97F3E" w:rsidP="005A6A3F">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42A667" w14:textId="77777777" w:rsidR="00C97F3E" w:rsidRPr="00636D5A" w:rsidRDefault="00C97F3E" w:rsidP="005A6A3F">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F69A1C" w14:textId="77777777" w:rsidR="00C97F3E" w:rsidRPr="00636D5A" w:rsidRDefault="00C97F3E" w:rsidP="005A6A3F">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82CBBB" w14:textId="77777777" w:rsidR="00C97F3E" w:rsidRPr="00636D5A" w:rsidRDefault="00C97F3E" w:rsidP="005A6A3F">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y_high</w:t>
            </w:r>
          </w:p>
        </w:tc>
      </w:tr>
      <w:tr w:rsidR="00C97F3E" w:rsidRPr="00AE062D" w14:paraId="5A7E911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E3A799" w14:textId="77777777" w:rsidR="00C97F3E" w:rsidRPr="00636D5A" w:rsidRDefault="00C97F3E" w:rsidP="005A6A3F">
            <w:pPr>
              <w:keepNext/>
              <w:keepLines/>
              <w:spacing w:after="0"/>
              <w:rPr>
                <w:rFonts w:ascii="Arial" w:eastAsia="DengXian" w:hAnsi="Arial"/>
                <w:sz w:val="18"/>
              </w:rPr>
            </w:pPr>
            <w:r w:rsidRPr="00636D5A">
              <w:rPr>
                <w:rFonts w:ascii="Arial" w:eastAsia="DengXi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A1519A" w14:textId="77777777" w:rsidR="00C97F3E" w:rsidRPr="00AE062D" w:rsidRDefault="00C97F3E" w:rsidP="005A6A3F">
            <w:pPr>
              <w:keepNext/>
              <w:keepLines/>
              <w:spacing w:after="0"/>
              <w:jc w:val="center"/>
              <w:rPr>
                <w:rFonts w:ascii="Arial" w:eastAsia="DengXian" w:hAnsi="Arial"/>
                <w:sz w:val="18"/>
                <w:highlight w:val="yellow"/>
                <w:lang w:val="en-US"/>
              </w:rPr>
            </w:pPr>
            <w:r w:rsidRPr="00AE062D">
              <w:rPr>
                <w:rFonts w:ascii="Arial" w:eastAsia="DengXian" w:hAnsi="Arial"/>
                <w:sz w:val="18"/>
                <w:lang w:val="en-US"/>
              </w:rPr>
              <w:t>|</w:t>
            </w:r>
            <w:r w:rsidRPr="00AE062D">
              <w:rPr>
                <w:rFonts w:ascii="Arial" w:eastAsia="DengXian" w:hAnsi="Arial"/>
                <w:sz w:val="18"/>
                <w:lang w:eastAsia="zh-CN"/>
              </w:rPr>
              <w:t>f</w:t>
            </w:r>
            <w:r w:rsidRPr="00AE062D">
              <w:rPr>
                <w:rFonts w:ascii="Arial" w:eastAsia="DengXian" w:hAnsi="Arial"/>
                <w:sz w:val="18"/>
                <w:vertAlign w:val="subscript"/>
                <w:lang w:eastAsia="zh-CN"/>
              </w:rPr>
              <w:t>y</w:t>
            </w:r>
            <w:r w:rsidRPr="00AE062D">
              <w:rPr>
                <w:rFonts w:ascii="Arial" w:eastAsia="DengXian" w:hAnsi="Arial"/>
                <w:sz w:val="18"/>
                <w:vertAlign w:val="subscript"/>
                <w:lang w:val="en-US"/>
              </w:rPr>
              <w:t>_low</w:t>
            </w:r>
            <w:r w:rsidRPr="00AE062D">
              <w:rPr>
                <w:rFonts w:ascii="Arial" w:eastAsia="DengXian" w:hAnsi="Arial"/>
                <w:sz w:val="18"/>
                <w:lang w:val="en-US"/>
              </w:rPr>
              <w:t xml:space="preserve"> – f</w:t>
            </w:r>
            <w:r w:rsidRPr="00AE062D">
              <w:rPr>
                <w:rFonts w:ascii="Arial" w:eastAsia="DengXian" w:hAnsi="Arial"/>
                <w:sz w:val="18"/>
                <w:vertAlign w:val="subscript"/>
                <w:lang w:val="en-US"/>
              </w:rPr>
              <w:t>x_high</w:t>
            </w:r>
            <w:r w:rsidRPr="00AE062D">
              <w:rPr>
                <w:rFonts w:ascii="Arial" w:eastAsia="DengXi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C4638C" w14:textId="77777777" w:rsidR="00C97F3E" w:rsidRPr="00AE062D" w:rsidRDefault="00C97F3E" w:rsidP="005A6A3F">
            <w:pPr>
              <w:keepNext/>
              <w:keepLines/>
              <w:spacing w:after="0"/>
              <w:jc w:val="center"/>
              <w:rPr>
                <w:rFonts w:ascii="Arial" w:eastAsia="DengXian" w:hAnsi="Arial"/>
                <w:sz w:val="18"/>
                <w:lang w:val="en-US"/>
              </w:rPr>
            </w:pPr>
            <w:r w:rsidRPr="00AE062D">
              <w:rPr>
                <w:rFonts w:ascii="Arial" w:eastAsia="DengXian" w:hAnsi="Arial"/>
                <w:sz w:val="18"/>
                <w:lang w:val="en-US"/>
              </w:rPr>
              <w:t>|f</w:t>
            </w:r>
            <w:r w:rsidRPr="00AE062D">
              <w:rPr>
                <w:rFonts w:ascii="Arial" w:eastAsia="DengXian" w:hAnsi="Arial"/>
                <w:sz w:val="18"/>
                <w:vertAlign w:val="subscript"/>
                <w:lang w:val="en-US"/>
              </w:rPr>
              <w:t>y_high</w:t>
            </w:r>
            <w:r w:rsidRPr="00AE062D">
              <w:rPr>
                <w:rFonts w:ascii="Arial" w:eastAsia="DengXian" w:hAnsi="Arial"/>
                <w:sz w:val="18"/>
                <w:lang w:val="en-US"/>
              </w:rPr>
              <w:t xml:space="preserve"> – f</w:t>
            </w:r>
            <w:r w:rsidRPr="00AE062D">
              <w:rPr>
                <w:rFonts w:ascii="Arial" w:eastAsia="DengXian" w:hAnsi="Arial"/>
                <w:sz w:val="18"/>
                <w:vertAlign w:val="subscript"/>
                <w:lang w:val="en-US"/>
              </w:rPr>
              <w:t>x_low</w:t>
            </w:r>
            <w:r w:rsidRPr="00AE062D">
              <w:rPr>
                <w:rFonts w:ascii="Arial" w:eastAsia="DengXi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2BF390" w14:textId="77777777" w:rsidR="00C97F3E" w:rsidRPr="00AE062D" w:rsidRDefault="00C97F3E" w:rsidP="005A6A3F">
            <w:pPr>
              <w:keepNext/>
              <w:keepLines/>
              <w:spacing w:after="0"/>
              <w:jc w:val="center"/>
              <w:rPr>
                <w:rFonts w:ascii="Arial" w:eastAsia="DengXian" w:hAnsi="Arial"/>
                <w:sz w:val="18"/>
                <w:lang w:val="en-US"/>
              </w:rPr>
            </w:pPr>
            <w:r w:rsidRPr="00AE062D">
              <w:rPr>
                <w:rFonts w:ascii="Arial" w:eastAsia="DengXian" w:hAnsi="Arial"/>
                <w:sz w:val="18"/>
                <w:lang w:val="en-US"/>
              </w:rPr>
              <w:t>|f</w:t>
            </w:r>
            <w:r w:rsidRPr="00AE062D">
              <w:rPr>
                <w:rFonts w:ascii="Arial" w:eastAsia="DengXian" w:hAnsi="Arial"/>
                <w:sz w:val="18"/>
                <w:vertAlign w:val="subscript"/>
                <w:lang w:val="en-US"/>
              </w:rPr>
              <w:t>y_low</w:t>
            </w:r>
            <w:r w:rsidRPr="00AE062D">
              <w:rPr>
                <w:rFonts w:ascii="Arial" w:eastAsia="DengXian" w:hAnsi="Arial"/>
                <w:sz w:val="18"/>
                <w:lang w:val="en-US"/>
              </w:rPr>
              <w:t xml:space="preserve"> + f</w:t>
            </w:r>
            <w:r w:rsidRPr="00AE062D">
              <w:rPr>
                <w:rFonts w:ascii="Arial" w:eastAsia="DengXian" w:hAnsi="Arial"/>
                <w:sz w:val="18"/>
                <w:vertAlign w:val="subscript"/>
                <w:lang w:val="en-US"/>
              </w:rPr>
              <w:t>x_low</w:t>
            </w:r>
            <w:r w:rsidRPr="00AE062D">
              <w:rPr>
                <w:rFonts w:ascii="Arial" w:eastAsia="DengXi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2B9EF9" w14:textId="77777777" w:rsidR="00C97F3E" w:rsidRPr="00AE062D" w:rsidRDefault="00C97F3E" w:rsidP="005A6A3F">
            <w:pPr>
              <w:keepNext/>
              <w:keepLines/>
              <w:spacing w:after="0"/>
              <w:jc w:val="center"/>
              <w:rPr>
                <w:rFonts w:ascii="Arial" w:eastAsia="DengXian" w:hAnsi="Arial"/>
                <w:sz w:val="18"/>
                <w:lang w:val="en-US"/>
              </w:rPr>
            </w:pPr>
            <w:r w:rsidRPr="00AE062D">
              <w:rPr>
                <w:rFonts w:ascii="Arial" w:eastAsia="DengXian" w:hAnsi="Arial"/>
                <w:sz w:val="18"/>
                <w:lang w:val="en-US"/>
              </w:rPr>
              <w:t>|f</w:t>
            </w:r>
            <w:r w:rsidRPr="00AE062D">
              <w:rPr>
                <w:rFonts w:ascii="Arial" w:eastAsia="DengXian" w:hAnsi="Arial"/>
                <w:sz w:val="18"/>
                <w:vertAlign w:val="subscript"/>
                <w:lang w:val="en-US"/>
              </w:rPr>
              <w:t>y_high</w:t>
            </w:r>
            <w:r w:rsidRPr="00AE062D">
              <w:rPr>
                <w:rFonts w:ascii="Arial" w:eastAsia="DengXian" w:hAnsi="Arial"/>
                <w:sz w:val="18"/>
                <w:lang w:val="en-US"/>
              </w:rPr>
              <w:t xml:space="preserve"> + f</w:t>
            </w:r>
            <w:r w:rsidRPr="00AE062D">
              <w:rPr>
                <w:rFonts w:ascii="Arial" w:eastAsia="DengXian" w:hAnsi="Arial"/>
                <w:sz w:val="18"/>
                <w:vertAlign w:val="subscript"/>
                <w:lang w:val="en-US"/>
              </w:rPr>
              <w:t>x_high</w:t>
            </w:r>
            <w:r w:rsidRPr="00AE062D">
              <w:rPr>
                <w:rFonts w:ascii="Arial" w:eastAsia="DengXian" w:hAnsi="Arial"/>
                <w:sz w:val="18"/>
                <w:lang w:val="en-US"/>
              </w:rPr>
              <w:t>|</w:t>
            </w:r>
          </w:p>
        </w:tc>
      </w:tr>
      <w:tr w:rsidR="00C97F3E" w:rsidRPr="00AE062D" w14:paraId="061FF1C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223DC"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768158" w14:textId="77777777" w:rsidR="00C97F3E" w:rsidRPr="00AE062D" w:rsidRDefault="00C97F3E" w:rsidP="005A6A3F">
            <w:pPr>
              <w:keepNext/>
              <w:keepLines/>
              <w:spacing w:after="0"/>
              <w:jc w:val="center"/>
              <w:rPr>
                <w:rFonts w:ascii="Arial" w:eastAsia="DengXian" w:hAnsi="Arial" w:cs="Arial"/>
                <w:sz w:val="18"/>
                <w:lang w:val="en-US"/>
              </w:rPr>
            </w:pPr>
            <w:r w:rsidRPr="00AE062D">
              <w:rPr>
                <w:rFonts w:ascii="Arial" w:eastAsia="DengXian" w:hAnsi="Arial" w:cs="Arial"/>
                <w:sz w:val="18"/>
                <w:lang w:val="en-US"/>
              </w:rPr>
              <w:t>1385–2350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CDF51" w14:textId="77777777" w:rsidR="00C97F3E" w:rsidRPr="00AE062D" w:rsidRDefault="00C97F3E" w:rsidP="005A6A3F">
            <w:pPr>
              <w:keepNext/>
              <w:keepLines/>
              <w:spacing w:after="0"/>
              <w:jc w:val="center"/>
              <w:rPr>
                <w:rFonts w:ascii="Arial" w:eastAsia="DengXian" w:hAnsi="Arial" w:cs="Arial"/>
                <w:sz w:val="18"/>
                <w:lang w:val="en-US"/>
              </w:rPr>
            </w:pPr>
            <w:r w:rsidRPr="00AE062D">
              <w:rPr>
                <w:rFonts w:ascii="Arial" w:eastAsia="DengXian" w:hAnsi="Arial" w:cs="Arial"/>
                <w:sz w:val="18"/>
                <w:lang w:val="en-US"/>
              </w:rPr>
              <w:t>5150–6115</w:t>
            </w:r>
          </w:p>
        </w:tc>
      </w:tr>
      <w:tr w:rsidR="00C97F3E" w:rsidRPr="00AE062D" w14:paraId="4DD9711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C3B57"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CD215E"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85E5CB"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CD8400"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64DB303"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r>
      <w:tr w:rsidR="00C97F3E" w:rsidRPr="00AE062D" w14:paraId="76ADD88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3D0D4"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FF1036"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500–530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DAE1F" w14:textId="77777777" w:rsidR="00C97F3E" w:rsidRPr="00AE062D" w:rsidRDefault="00C97F3E" w:rsidP="005A6A3F">
            <w:pPr>
              <w:keepNext/>
              <w:keepLines/>
              <w:spacing w:after="0"/>
              <w:jc w:val="center"/>
              <w:rPr>
                <w:rFonts w:ascii="Arial" w:eastAsia="DengXian" w:hAnsi="Arial" w:cs="Arial"/>
                <w:sz w:val="18"/>
                <w:lang w:eastAsia="ja-JP"/>
              </w:rPr>
            </w:pPr>
            <w:r w:rsidRPr="00AE062D">
              <w:rPr>
                <w:rFonts w:ascii="Arial" w:eastAsia="DengXian" w:hAnsi="Arial" w:cs="Arial"/>
                <w:sz w:val="18"/>
                <w:lang w:val="en-US"/>
              </w:rPr>
              <w:t>4685–6550</w:t>
            </w:r>
          </w:p>
        </w:tc>
      </w:tr>
      <w:tr w:rsidR="00C97F3E" w:rsidRPr="00AE062D" w14:paraId="246B981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91AF3"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6B96A6"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7F24E2"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B6F65A"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15A519"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r>
      <w:tr w:rsidR="00C97F3E" w:rsidRPr="00AE062D" w14:paraId="58DCDD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B63BF7"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274082"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7000–8030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E28388"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8450–10315</w:t>
            </w:r>
          </w:p>
        </w:tc>
      </w:tr>
      <w:tr w:rsidR="00C97F3E" w:rsidRPr="00AE062D" w14:paraId="69B296C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B59CF"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511D7C"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–1* 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2E4FC3C"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1*f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AD49A4"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1*f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3EEC2C4"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1*f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r>
      <w:tr w:rsidR="00C97F3E" w:rsidRPr="00AE062D" w14:paraId="7D44D49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4FCF6E"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D54EBB"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1350–2445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A3660"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7985–10750</w:t>
            </w:r>
          </w:p>
        </w:tc>
      </w:tr>
      <w:tr w:rsidR="00C97F3E" w:rsidRPr="00AE062D" w14:paraId="555F25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BBAC2"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87685"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–2* 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DC7C88C" w14:textId="77777777" w:rsidR="00C97F3E" w:rsidRPr="00AE062D" w:rsidRDefault="00C97F3E" w:rsidP="005A6A3F">
            <w:pPr>
              <w:keepNext/>
              <w:keepLines/>
              <w:spacing w:after="0"/>
              <w:jc w:val="center"/>
              <w:rPr>
                <w:rFonts w:ascii="Arial" w:eastAsia="DengXian" w:hAnsi="Arial" w:cs="Arial"/>
                <w:sz w:val="18"/>
                <w:highlight w:val="yellow"/>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–2* 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546582FE" w14:textId="77777777" w:rsidR="00C97F3E" w:rsidRPr="00AE062D" w:rsidRDefault="00C97F3E" w:rsidP="005A6A3F">
            <w:pPr>
              <w:keepNext/>
              <w:keepLines/>
              <w:spacing w:after="0"/>
              <w:jc w:val="center"/>
              <w:rPr>
                <w:rFonts w:ascii="Arial" w:eastAsia="DengXian" w:hAnsi="Arial" w:cs="Arial"/>
                <w:sz w:val="18"/>
                <w:highlight w:val="yellow"/>
                <w:lang w:val="en-US"/>
              </w:rPr>
            </w:pPr>
          </w:p>
        </w:tc>
      </w:tr>
      <w:tr w:rsidR="00C97F3E" w:rsidRPr="00AE062D" w14:paraId="7D1BCED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3B5B3C"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27D422"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2770–4700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4101CCD5" w14:textId="77777777" w:rsidR="00C97F3E" w:rsidRPr="00AE062D" w:rsidRDefault="00C97F3E" w:rsidP="005A6A3F">
            <w:pPr>
              <w:keepNext/>
              <w:keepLines/>
              <w:spacing w:after="0"/>
              <w:jc w:val="center"/>
              <w:rPr>
                <w:rFonts w:ascii="Arial" w:eastAsia="DengXian" w:hAnsi="Arial" w:cs="Arial"/>
                <w:sz w:val="18"/>
                <w:highlight w:val="yellow"/>
                <w:lang w:eastAsia="ja-JP"/>
              </w:rPr>
            </w:pPr>
          </w:p>
        </w:tc>
      </w:tr>
      <w:tr w:rsidR="00C97F3E" w:rsidRPr="00AE062D" w14:paraId="6866783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DBB2B4" w14:textId="77777777" w:rsidR="00C97F3E" w:rsidRPr="00636D5A" w:rsidRDefault="00C97F3E" w:rsidP="005A6A3F">
            <w:pPr>
              <w:keepNext/>
              <w:keepLines/>
              <w:spacing w:after="0"/>
              <w:rPr>
                <w:rFonts w:ascii="Arial" w:eastAsia="DengXian" w:hAnsi="Arial" w:cs="Arial"/>
                <w:sz w:val="18"/>
                <w:lang w:val="en-US"/>
              </w:rPr>
            </w:pPr>
            <w:r w:rsidRPr="00636D5A">
              <w:rPr>
                <w:rFonts w:ascii="Arial" w:eastAsia="DengXian" w:hAnsi="Arial" w:cs="Arial"/>
                <w:sz w:val="18"/>
                <w:lang w:eastAsia="zh-CN"/>
              </w:rPr>
              <w:t>Two-tone</w:t>
            </w:r>
            <w:r w:rsidRPr="00636D5A">
              <w:rPr>
                <w:rFonts w:ascii="Arial" w:eastAsia="DengXian" w:hAnsi="Arial" w:cs="Arial"/>
                <w:sz w:val="18"/>
                <w:lang w:val="en-US"/>
              </w:rPr>
              <w:t xml:space="preserve"> </w:t>
            </w:r>
            <w:r w:rsidRPr="00636D5A">
              <w:rPr>
                <w:rFonts w:ascii="Arial" w:eastAsia="DengXian" w:hAnsi="Arial" w:cs="Arial"/>
                <w:sz w:val="18"/>
                <w:lang w:val="en-US" w:eastAsia="ja-JP"/>
              </w:rPr>
              <w:t>4</w:t>
            </w:r>
            <w:r w:rsidRPr="00636D5A">
              <w:rPr>
                <w:rFonts w:ascii="Arial" w:eastAsia="DengXian" w:hAnsi="Arial" w:cs="Arial"/>
                <w:sz w:val="18"/>
                <w:vertAlign w:val="superscript"/>
                <w:lang w:val="en-US" w:eastAsia="ja-JP"/>
              </w:rPr>
              <w:t>th</w:t>
            </w:r>
            <w:r w:rsidRPr="00636D5A">
              <w:rPr>
                <w:rFonts w:ascii="Arial" w:eastAsia="DengXian" w:hAnsi="Arial" w:cs="Arial"/>
                <w:sz w:val="18"/>
                <w:lang w:val="en-US" w:eastAsia="ja-JP"/>
              </w:rPr>
              <w:t xml:space="preserve"> </w:t>
            </w:r>
            <w:r w:rsidRPr="00636D5A">
              <w:rPr>
                <w:rFonts w:ascii="Arial" w:eastAsia="DengXi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6362B5"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+1* 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CE7FE3" w14:textId="77777777" w:rsidR="00C97F3E" w:rsidRPr="00AE062D" w:rsidRDefault="00C97F3E" w:rsidP="005A6A3F">
            <w:pPr>
              <w:keepNext/>
              <w:keepLines/>
              <w:spacing w:after="0"/>
              <w:jc w:val="center"/>
              <w:rPr>
                <w:rFonts w:ascii="Arial" w:eastAsia="DengXian" w:hAnsi="Arial" w:cs="Arial"/>
                <w:sz w:val="18"/>
                <w:highlight w:val="yellow"/>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+ 1*f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0D01E8"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+ 1*f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F0EDDF9" w14:textId="77777777" w:rsidR="00C97F3E" w:rsidRPr="00AE062D" w:rsidRDefault="00C97F3E" w:rsidP="005A6A3F">
            <w:pPr>
              <w:keepNext/>
              <w:keepLines/>
              <w:spacing w:after="0"/>
              <w:jc w:val="center"/>
              <w:rPr>
                <w:rFonts w:ascii="Arial" w:eastAsia="DengXian" w:hAnsi="Arial" w:cs="Arial"/>
                <w:sz w:val="18"/>
                <w:highlight w:val="yellow"/>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+ 1*f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r>
      <w:tr w:rsidR="00C97F3E" w:rsidRPr="00AE062D" w14:paraId="79538A1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FB3BF"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3F7C54"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8850–9945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918977"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11750–14515</w:t>
            </w:r>
          </w:p>
        </w:tc>
      </w:tr>
      <w:tr w:rsidR="00C97F3E" w:rsidRPr="00AE062D" w14:paraId="148878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E5C231"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Two</w:t>
            </w:r>
            <w:r w:rsidRPr="00636D5A">
              <w:rPr>
                <w:rFonts w:ascii="Arial" w:eastAsia="DengXian" w:hAnsi="Arial"/>
                <w:sz w:val="18"/>
                <w:lang w:eastAsia="zh-CN"/>
              </w:rPr>
              <w:t>-tone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5794DC"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+2* 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3F6AB91"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+2* 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1920A5E1" w14:textId="77777777" w:rsidR="00C97F3E" w:rsidRPr="00AE062D" w:rsidRDefault="00C97F3E" w:rsidP="005A6A3F">
            <w:pPr>
              <w:keepNext/>
              <w:keepLines/>
              <w:spacing w:after="0"/>
              <w:jc w:val="center"/>
              <w:rPr>
                <w:rFonts w:ascii="Arial" w:eastAsia="DengXian" w:hAnsi="Arial" w:cs="Arial"/>
                <w:sz w:val="18"/>
                <w:highlight w:val="yellow"/>
                <w:lang w:val="en-US"/>
              </w:rPr>
            </w:pPr>
          </w:p>
        </w:tc>
      </w:tr>
      <w:tr w:rsidR="00C97F3E" w:rsidRPr="00AE062D" w14:paraId="337B853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6AB6A"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9AD847"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10300–12230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2867DC4F" w14:textId="77777777" w:rsidR="00C97F3E" w:rsidRPr="00AE062D" w:rsidRDefault="00C97F3E" w:rsidP="005A6A3F">
            <w:pPr>
              <w:keepNext/>
              <w:keepLines/>
              <w:spacing w:after="0"/>
              <w:jc w:val="center"/>
              <w:rPr>
                <w:rFonts w:ascii="Arial" w:eastAsia="DengXian" w:hAnsi="Arial" w:cs="Arial"/>
                <w:sz w:val="18"/>
                <w:highlight w:val="yellow"/>
                <w:lang w:eastAsia="ja-JP"/>
              </w:rPr>
            </w:pPr>
          </w:p>
        </w:tc>
      </w:tr>
      <w:tr w:rsidR="00C97F3E" w:rsidRPr="00AE062D" w14:paraId="679201A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33407"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DFB33C"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5EBAB3C"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14FD9B"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951F0DC" w14:textId="77777777" w:rsidR="00C97F3E" w:rsidRPr="00AE062D" w:rsidRDefault="00C97F3E" w:rsidP="005A6A3F">
            <w:pPr>
              <w:keepNext/>
              <w:keepLines/>
              <w:spacing w:after="0"/>
              <w:jc w:val="center"/>
              <w:rPr>
                <w:rFonts w:ascii="Arial" w:eastAsia="DengXian" w:hAnsi="Arial" w:cs="Arial"/>
                <w:sz w:val="18"/>
                <w:highlight w:val="yellow"/>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r>
      <w:tr w:rsidR="00C97F3E" w:rsidRPr="00AE062D" w14:paraId="487C5C8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787A4"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FB7C17"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11285–14950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D44C36"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3200–4360</w:t>
            </w:r>
          </w:p>
        </w:tc>
      </w:tr>
      <w:tr w:rsidR="00C97F3E" w:rsidRPr="00AE062D" w14:paraId="2BA90A1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F687A0"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BDFB23"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C584AC7"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397EB3"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2BE5AAB"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-3*f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r>
      <w:tr w:rsidR="00C97F3E" w:rsidRPr="00AE062D" w14:paraId="2BE4E9C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F5087F" w14:textId="77777777" w:rsidR="00C97F3E" w:rsidRPr="00636D5A" w:rsidRDefault="00C97F3E" w:rsidP="005A6A3F">
            <w:pPr>
              <w:keepNext/>
              <w:keepLines/>
              <w:spacing w:after="0"/>
              <w:rPr>
                <w:rFonts w:ascii="Arial" w:eastAsia="DengXian" w:hAnsi="Arial" w:cs="Arial"/>
                <w:sz w:val="18"/>
                <w:lang w:val="en-US"/>
              </w:rPr>
            </w:pPr>
            <w:r w:rsidRPr="00636D5A">
              <w:rPr>
                <w:rFonts w:ascii="Arial" w:eastAsia="DengXi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53B871"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6070–8900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D7ABC1"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855–2850</w:t>
            </w:r>
          </w:p>
        </w:tc>
      </w:tr>
      <w:tr w:rsidR="00C97F3E" w:rsidRPr="00AE062D" w14:paraId="172A8DD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82E0A"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3AED74"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B46157"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073D85"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3CFD4FC"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r>
      <w:tr w:rsidR="00C97F3E" w:rsidRPr="00AE062D" w14:paraId="14F5523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8FE664"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866524"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15050–18715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E2F59C"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10700–11860</w:t>
            </w:r>
          </w:p>
        </w:tc>
      </w:tr>
      <w:tr w:rsidR="00C97F3E" w:rsidRPr="00AE062D" w14:paraId="74C4769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FDB14"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645299"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DC1AA98"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BA8274"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32B7215"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r>
      <w:tr w:rsidR="00C97F3E" w:rsidRPr="00AE062D" w14:paraId="1C57552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05FBA3"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935708"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13600–16430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7EBE4C"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12150–14145</w:t>
            </w:r>
          </w:p>
        </w:tc>
      </w:tr>
      <w:tr w:rsidR="00C97F3E" w:rsidRPr="00636D5A" w14:paraId="3DDB075D" w14:textId="77777777" w:rsidTr="005A6A3F">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69C5ED"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rPr>
              <w:t>NOTE :</w:t>
            </w:r>
            <w:r w:rsidRPr="00636D5A">
              <w:rPr>
                <w:rFonts w:ascii="Arial" w:eastAsia="DengXian" w:hAnsi="Arial"/>
                <w:sz w:val="18"/>
              </w:rPr>
              <w:tab/>
              <w:t>For each IMD item,</w:t>
            </w:r>
            <w:r w:rsidRPr="00636D5A">
              <w:rPr>
                <w:rFonts w:ascii="Arial" w:eastAsia="DengXian" w:hAnsi="Arial"/>
                <w:sz w:val="18"/>
                <w:lang w:val="en-US" w:eastAsia="zh-CN"/>
              </w:rPr>
              <w:t xml:space="preserve"> </w:t>
            </w:r>
            <w:r w:rsidRPr="00636D5A">
              <w:rPr>
                <w:rFonts w:ascii="Arial" w:eastAsia="DengXian" w:hAnsi="Arial"/>
                <w:sz w:val="18"/>
              </w:rPr>
              <w:t xml:space="preserve">when two bound values before taking absolute have different signs, the relevant IMD </w:t>
            </w:r>
            <w:r w:rsidRPr="00636D5A">
              <w:rPr>
                <w:rFonts w:ascii="Arial" w:eastAsia="DengXian" w:hAnsi="Arial"/>
                <w:sz w:val="18"/>
                <w:lang w:eastAsia="zh-CN"/>
              </w:rPr>
              <w:t>range</w:t>
            </w:r>
            <w:r w:rsidRPr="00636D5A">
              <w:rPr>
                <w:rFonts w:ascii="Arial" w:eastAsia="DengXian" w:hAnsi="Arial"/>
                <w:sz w:val="18"/>
              </w:rPr>
              <w:t xml:space="preserve"> shall be set such that (1) the lower bound is 0 and (2) the upper bound is the bigger </w:t>
            </w:r>
            <w:r w:rsidRPr="00636D5A">
              <w:rPr>
                <w:rFonts w:ascii="Arial" w:eastAsia="DengXian" w:hAnsi="Arial"/>
                <w:sz w:val="18"/>
                <w:lang w:val="en-US"/>
              </w:rPr>
              <w:t>value</w:t>
            </w:r>
            <w:r w:rsidRPr="00636D5A">
              <w:rPr>
                <w:rFonts w:ascii="Arial" w:eastAsia="DengXian" w:hAnsi="Arial"/>
                <w:sz w:val="18"/>
              </w:rPr>
              <w:t xml:space="preserve"> of the two after taking absolute. The lowest even order and lowest odd order IMD MSDs shall be considered.</w:t>
            </w:r>
          </w:p>
        </w:tc>
      </w:tr>
    </w:tbl>
    <w:p w14:paraId="16B654B4" w14:textId="77777777" w:rsidR="00C97F3E" w:rsidRDefault="00C97F3E" w:rsidP="00C97F3E">
      <w:pPr>
        <w:rPr>
          <w:rFonts w:ascii="Arial" w:eastAsia="DengXian" w:hAnsi="Arial" w:cs="Arial"/>
          <w:b/>
        </w:rPr>
      </w:pPr>
    </w:p>
    <w:p w14:paraId="6BDC2FAA" w14:textId="77777777" w:rsidR="00C97F3E" w:rsidRPr="00C44591" w:rsidRDefault="00C97F3E" w:rsidP="00C97F3E">
      <w:pPr>
        <w:rPr>
          <w:rFonts w:eastAsia="MS Mincho"/>
        </w:rPr>
      </w:pPr>
      <w:r w:rsidRPr="00BF5D34">
        <w:rPr>
          <w:rFonts w:eastAsia="MS Mincho"/>
        </w:rPr>
        <w:t xml:space="preserve">Based on the above table, </w:t>
      </w:r>
      <w:r>
        <w:rPr>
          <w:rFonts w:eastAsia="MS Mincho"/>
        </w:rPr>
        <w:t>there is no</w:t>
      </w:r>
      <w:r w:rsidRPr="00BF5D34">
        <w:rPr>
          <w:rFonts w:eastAsia="DengXian" w:cs="DengXian"/>
          <w:szCs w:val="21"/>
          <w:lang w:eastAsia="ko-KR"/>
        </w:rPr>
        <w:t xml:space="preserve"> IMD generated by </w:t>
      </w:r>
      <w:r w:rsidRPr="00BF5D34">
        <w:rPr>
          <w:rFonts w:eastAsia="MS Mincho"/>
        </w:rPr>
        <w:t>UL CA_n</w:t>
      </w:r>
      <w:r>
        <w:rPr>
          <w:rFonts w:eastAsia="MS Mincho"/>
        </w:rPr>
        <w:t>25</w:t>
      </w:r>
      <w:r w:rsidRPr="00BF5D34">
        <w:rPr>
          <w:rFonts w:eastAsia="MS Mincho"/>
        </w:rPr>
        <w:t>A-n</w:t>
      </w:r>
      <w:r>
        <w:rPr>
          <w:rFonts w:eastAsia="MS Mincho"/>
        </w:rPr>
        <w:t>77</w:t>
      </w:r>
      <w:r w:rsidRPr="00BF5D34">
        <w:rPr>
          <w:rFonts w:eastAsia="MS Mincho"/>
        </w:rPr>
        <w:t xml:space="preserve">A </w:t>
      </w:r>
      <w:r w:rsidRPr="00BF5D34">
        <w:rPr>
          <w:rFonts w:eastAsia="DengXian" w:cs="DengXian"/>
          <w:szCs w:val="21"/>
          <w:lang w:eastAsia="ko-KR"/>
        </w:rPr>
        <w:t xml:space="preserve">fall into own Rx of </w:t>
      </w:r>
      <w:r w:rsidRPr="00BF5D34">
        <w:rPr>
          <w:rFonts w:cs="DengXian"/>
          <w:szCs w:val="21"/>
        </w:rPr>
        <w:t>B</w:t>
      </w:r>
      <w:r w:rsidRPr="00BF5D34">
        <w:rPr>
          <w:rFonts w:eastAsia="DengXian" w:cs="DengXian"/>
          <w:szCs w:val="21"/>
          <w:lang w:eastAsia="ko-KR"/>
        </w:rPr>
        <w:t xml:space="preserve">and </w:t>
      </w:r>
      <w:r w:rsidRPr="00BF5D34">
        <w:rPr>
          <w:rFonts w:cs="DengXian"/>
          <w:szCs w:val="21"/>
        </w:rPr>
        <w:t>n</w:t>
      </w:r>
      <w:r>
        <w:rPr>
          <w:rFonts w:cs="DengXian"/>
          <w:szCs w:val="21"/>
        </w:rPr>
        <w:t>29</w:t>
      </w:r>
      <w:r>
        <w:rPr>
          <w:rFonts w:eastAsia="MS Mincho"/>
        </w:rPr>
        <w:t>.</w:t>
      </w:r>
    </w:p>
    <w:p w14:paraId="791D8863" w14:textId="77777777" w:rsidR="00C97F3E" w:rsidRDefault="00C97F3E" w:rsidP="00C97F3E">
      <w:pPr>
        <w:rPr>
          <w:rFonts w:eastAsia="DengXian" w:cs="DengXian"/>
          <w:szCs w:val="21"/>
          <w:lang w:eastAsia="ko-KR"/>
        </w:rPr>
      </w:pPr>
      <w:r w:rsidRPr="0050554F">
        <w:rPr>
          <w:rFonts w:eastAsia="DengXian" w:cs="DengXian" w:hint="eastAsia"/>
          <w:szCs w:val="21"/>
          <w:lang w:eastAsia="ko-KR"/>
        </w:rPr>
        <w:t>I</w:t>
      </w:r>
      <w:r w:rsidRPr="0050554F">
        <w:rPr>
          <w:rFonts w:eastAsia="DengXian" w:cs="DengXian"/>
          <w:szCs w:val="21"/>
          <w:lang w:eastAsia="ko-KR"/>
        </w:rPr>
        <w:t xml:space="preserve">n addition, there is no </w:t>
      </w:r>
      <w:r>
        <w:rPr>
          <w:rFonts w:eastAsia="DengXian" w:cs="DengXian"/>
          <w:szCs w:val="21"/>
          <w:lang w:eastAsia="ko-KR"/>
        </w:rPr>
        <w:t>additional</w:t>
      </w:r>
      <w:r w:rsidRPr="0050554F">
        <w:rPr>
          <w:rFonts w:eastAsia="DengXian" w:cs="DengXian"/>
          <w:szCs w:val="21"/>
          <w:lang w:eastAsia="ko-KR"/>
        </w:rPr>
        <w:t xml:space="preserve"> MSD due to</w:t>
      </w:r>
      <w:r>
        <w:rPr>
          <w:rFonts w:eastAsia="DengXian" w:cs="DengXian"/>
          <w:szCs w:val="21"/>
          <w:lang w:eastAsia="ko-KR"/>
        </w:rPr>
        <w:t xml:space="preserve"> UL</w:t>
      </w:r>
      <w:r w:rsidRPr="0050554F">
        <w:rPr>
          <w:rFonts w:eastAsia="DengXian" w:cs="DengXian"/>
          <w:szCs w:val="21"/>
          <w:lang w:eastAsia="ko-KR"/>
        </w:rPr>
        <w:t xml:space="preserve"> CA_n77(2A) need</w:t>
      </w:r>
      <w:r>
        <w:rPr>
          <w:rFonts w:eastAsia="DengXian" w:cs="DengXian"/>
          <w:szCs w:val="21"/>
          <w:lang w:eastAsia="ko-KR"/>
        </w:rPr>
        <w:t>s</w:t>
      </w:r>
      <w:r w:rsidRPr="0050554F">
        <w:rPr>
          <w:rFonts w:eastAsia="DengXian" w:cs="DengXian"/>
          <w:szCs w:val="21"/>
          <w:lang w:eastAsia="ko-KR"/>
        </w:rPr>
        <w:t xml:space="preserve"> to specified</w:t>
      </w:r>
      <w:r>
        <w:rPr>
          <w:rFonts w:eastAsia="DengXian" w:cs="DengXian"/>
          <w:szCs w:val="21"/>
          <w:lang w:eastAsia="ko-KR"/>
        </w:rPr>
        <w:t xml:space="preserve"> for three bands DL configuration</w:t>
      </w:r>
      <w:r w:rsidRPr="0050554F">
        <w:rPr>
          <w:rFonts w:eastAsia="DengXian" w:cs="DengXian"/>
          <w:szCs w:val="21"/>
          <w:lang w:eastAsia="ko-KR"/>
        </w:rPr>
        <w:t>.</w:t>
      </w:r>
    </w:p>
    <w:p w14:paraId="7D063313" w14:textId="77777777" w:rsidR="00C97F3E" w:rsidRPr="00A27C0E" w:rsidRDefault="00C97F3E" w:rsidP="00C97F3E">
      <w:pPr>
        <w:rPr>
          <w:rFonts w:eastAsia="DengXian" w:cs="DengXian"/>
          <w:szCs w:val="21"/>
          <w:lang w:eastAsia="ko-KR"/>
        </w:rPr>
      </w:pPr>
    </w:p>
    <w:p w14:paraId="71E25C81" w14:textId="0959E8CC" w:rsidR="00C97F3E" w:rsidRPr="00CF42FD" w:rsidRDefault="00C97F3E" w:rsidP="00CF42FD">
      <w:pPr>
        <w:pStyle w:val="Heading4"/>
      </w:pPr>
      <w:bookmarkStart w:id="256" w:name="_Toc180420458"/>
      <w:r w:rsidRPr="00CF42FD">
        <w:t>5.14.2.2</w:t>
      </w:r>
      <w:r w:rsidRPr="00CF42FD">
        <w:tab/>
        <w:t>REFSENS requirements</w:t>
      </w:r>
      <w:bookmarkEnd w:id="256"/>
    </w:p>
    <w:p w14:paraId="1403C3C4" w14:textId="77777777" w:rsidR="00C97F3E" w:rsidRPr="00833273" w:rsidRDefault="00C97F3E" w:rsidP="00C97F3E">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43A3E328" w14:textId="77777777" w:rsidR="00A15080" w:rsidRDefault="00A15080" w:rsidP="00126CBF">
      <w:pPr>
        <w:pStyle w:val="B1"/>
        <w:ind w:left="0" w:firstLine="0"/>
        <w:jc w:val="both"/>
        <w:rPr>
          <w:rFonts w:ascii="Arial" w:hAnsi="Arial" w:cs="Arial"/>
          <w:b/>
          <w:color w:val="FF0000"/>
          <w:sz w:val="24"/>
          <w:lang w:eastAsia="zh-CN"/>
        </w:rPr>
      </w:pPr>
    </w:p>
    <w:p w14:paraId="4588E41B" w14:textId="0EBDEE77" w:rsidR="00422570" w:rsidRDefault="00422570" w:rsidP="00422570">
      <w:pPr>
        <w:pStyle w:val="Heading2"/>
        <w:spacing w:after="240"/>
        <w:ind w:left="0" w:firstLine="0"/>
      </w:pPr>
      <w:bookmarkStart w:id="257" w:name="_Toc180420459"/>
      <w:r>
        <w:t>5.</w:t>
      </w:r>
      <w:r>
        <w:rPr>
          <w:lang w:eastAsia="zh-CN"/>
        </w:rPr>
        <w:t>15</w:t>
      </w:r>
      <w:r>
        <w:tab/>
      </w:r>
      <w:r w:rsidRPr="00E2242E">
        <w:t>CA_n1-n75-n78</w:t>
      </w:r>
      <w:bookmarkEnd w:id="257"/>
    </w:p>
    <w:p w14:paraId="2FA3CAF6" w14:textId="3482DEC7" w:rsidR="00422570" w:rsidRDefault="00422570" w:rsidP="00422570">
      <w:pPr>
        <w:pStyle w:val="Heading3"/>
        <w:rPr>
          <w:rFonts w:cs="Arial"/>
          <w:szCs w:val="28"/>
        </w:rPr>
      </w:pPr>
      <w:bookmarkStart w:id="258" w:name="_Toc180420460"/>
      <w:r>
        <w:t>5.15.1</w:t>
      </w:r>
      <w:r>
        <w:tab/>
      </w:r>
      <w:r>
        <w:rPr>
          <w:rFonts w:cs="Arial"/>
          <w:szCs w:val="28"/>
        </w:rPr>
        <w:t>Common for 1 band UL and 2 bands UL CA</w:t>
      </w:r>
      <w:bookmarkEnd w:id="258"/>
    </w:p>
    <w:p w14:paraId="39AE001B" w14:textId="1DB7B191" w:rsidR="00422570" w:rsidRDefault="00422570" w:rsidP="00422570">
      <w:pPr>
        <w:pStyle w:val="Heading4"/>
        <w:rPr>
          <w:rFonts w:cs="Arial"/>
        </w:rPr>
      </w:pPr>
      <w:bookmarkStart w:id="259" w:name="_Toc180420461"/>
      <w:r>
        <w:t>5.15.1.1</w:t>
      </w:r>
      <w:r>
        <w:tab/>
      </w:r>
      <w:r>
        <w:rPr>
          <w:rFonts w:cs="Arial"/>
        </w:rPr>
        <w:t>Operating bands for CA</w:t>
      </w:r>
      <w:bookmarkEnd w:id="259"/>
    </w:p>
    <w:p w14:paraId="6346E340" w14:textId="5017251D" w:rsidR="00422570" w:rsidRDefault="00422570" w:rsidP="00422570">
      <w:pPr>
        <w:pStyle w:val="TH"/>
      </w:pPr>
      <w:r>
        <w:rPr>
          <w:rFonts w:cs="Arial"/>
        </w:rPr>
        <w:t xml:space="preserve">Table </w:t>
      </w:r>
      <w:r>
        <w:rPr>
          <w:rFonts w:cs="Arial" w:hint="eastAsia"/>
          <w:lang w:val="en-US" w:eastAsia="zh-CN"/>
        </w:rPr>
        <w:t>5.</w:t>
      </w:r>
      <w:r>
        <w:rPr>
          <w:rFonts w:cs="Arial"/>
          <w:lang w:val="en-US" w:eastAsia="zh-CN"/>
        </w:rPr>
        <w:t>15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422570" w:rsidRPr="004D6DE3" w14:paraId="2CFC50AA" w14:textId="77777777" w:rsidTr="005A6A3F">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188E71E" w14:textId="77777777" w:rsidR="00422570" w:rsidRPr="004D6DE3" w:rsidRDefault="00422570" w:rsidP="005A6A3F">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C172DB5"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041615A"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740A969" w14:textId="77777777" w:rsidR="00422570" w:rsidRPr="004D6DE3" w:rsidRDefault="00422570" w:rsidP="005A6A3F">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06B01AAF"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422570" w:rsidRPr="004D6DE3" w14:paraId="73F15200" w14:textId="77777777" w:rsidTr="005A6A3F">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6AF6039" w14:textId="77777777" w:rsidR="00422570" w:rsidRPr="004D6DE3" w:rsidRDefault="00422570"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10B5C12"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BD817EC"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C1A9C78" w14:textId="77777777" w:rsidR="00422570" w:rsidRPr="004D6DE3" w:rsidRDefault="00422570" w:rsidP="005A6A3F">
            <w:pPr>
              <w:spacing w:after="0"/>
              <w:rPr>
                <w:rFonts w:ascii="Arial" w:eastAsia="Calibri" w:hAnsi="Arial" w:cs="Arial"/>
                <w:b/>
                <w:bCs/>
                <w:sz w:val="18"/>
                <w:szCs w:val="18"/>
                <w:lang w:val="en-US" w:eastAsia="zh-CN"/>
              </w:rPr>
            </w:pPr>
          </w:p>
        </w:tc>
      </w:tr>
      <w:tr w:rsidR="00422570" w:rsidRPr="004D6DE3" w14:paraId="35E12D32" w14:textId="77777777" w:rsidTr="005A6A3F">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BE3C2DD" w14:textId="77777777" w:rsidR="00422570" w:rsidRPr="004D6DE3" w:rsidRDefault="00422570"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B74B50"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01D10A4B"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B8484A3" w14:textId="77777777" w:rsidR="00422570" w:rsidRPr="004D6DE3" w:rsidRDefault="00422570" w:rsidP="005A6A3F">
            <w:pPr>
              <w:spacing w:after="0"/>
              <w:rPr>
                <w:rFonts w:ascii="Arial" w:eastAsia="Calibri" w:hAnsi="Arial" w:cs="Arial"/>
                <w:b/>
                <w:bCs/>
                <w:sz w:val="18"/>
                <w:szCs w:val="18"/>
                <w:lang w:val="en-US" w:eastAsia="zh-CN"/>
              </w:rPr>
            </w:pPr>
          </w:p>
        </w:tc>
      </w:tr>
      <w:tr w:rsidR="00422570" w:rsidRPr="004D6DE3" w14:paraId="78BDD58D"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1A8FA8B0" w14:textId="77777777" w:rsidR="00422570" w:rsidRPr="00A1115A" w:rsidRDefault="00422570" w:rsidP="005A6A3F">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14473365" w14:textId="77777777" w:rsidR="00422570" w:rsidRPr="00A1115A" w:rsidRDefault="00422570" w:rsidP="005A6A3F">
            <w:pPr>
              <w:pStyle w:val="TAC"/>
            </w:pPr>
            <w:r w:rsidRPr="00E2242E">
              <w:t>1920</w:t>
            </w:r>
            <w:r w:rsidRPr="00A1115A">
              <w:t xml:space="preserve"> MHz –</w:t>
            </w:r>
            <w:r w:rsidRPr="00E2242E">
              <w:t>1980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0A8B59CD" w14:textId="77777777" w:rsidR="00422570" w:rsidRPr="00A1115A" w:rsidRDefault="00422570" w:rsidP="005A6A3F">
            <w:pPr>
              <w:pStyle w:val="TAC"/>
            </w:pPr>
            <w:r w:rsidRPr="00E2242E">
              <w:t>2110</w:t>
            </w:r>
            <w:r w:rsidRPr="00A1115A">
              <w:t xml:space="preserve"> MHz –</w:t>
            </w:r>
            <w:r w:rsidRPr="00E2242E">
              <w:t>2170</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1F00B21D" w14:textId="77777777" w:rsidR="00422570" w:rsidRPr="00A1115A" w:rsidRDefault="00422570" w:rsidP="005A6A3F">
            <w:pPr>
              <w:pStyle w:val="TAC"/>
            </w:pPr>
            <w:r w:rsidRPr="00A1115A">
              <w:t>FDD</w:t>
            </w:r>
          </w:p>
        </w:tc>
      </w:tr>
      <w:tr w:rsidR="00422570" w:rsidRPr="004D6DE3" w14:paraId="032A01AD"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B68C51" w14:textId="77777777" w:rsidR="00422570" w:rsidRPr="004D6DE3" w:rsidRDefault="00422570" w:rsidP="005A6A3F">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6731D045" w14:textId="77777777" w:rsidR="00422570" w:rsidRPr="00A1115A" w:rsidRDefault="00422570" w:rsidP="005A6A3F">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7D0FE6E4" w14:textId="77777777" w:rsidR="00422570" w:rsidRPr="00A1115A" w:rsidRDefault="00422570" w:rsidP="005A6A3F">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6619B462" w14:textId="77777777" w:rsidR="00422570" w:rsidRPr="00A1115A" w:rsidRDefault="00422570" w:rsidP="005A6A3F">
            <w:pPr>
              <w:pStyle w:val="TAC"/>
            </w:pPr>
            <w:r w:rsidRPr="00A1115A">
              <w:t>SDL</w:t>
            </w:r>
            <w:r>
              <w:rPr>
                <w:vertAlign w:val="superscript"/>
              </w:rPr>
              <w:t>19</w:t>
            </w:r>
          </w:p>
        </w:tc>
      </w:tr>
      <w:tr w:rsidR="00422570" w:rsidRPr="004D6DE3" w14:paraId="43A82FA9"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D8EF6CD" w14:textId="77777777" w:rsidR="00422570" w:rsidRPr="004D6DE3" w:rsidRDefault="00422570" w:rsidP="005A6A3F">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709F1613" w14:textId="77777777" w:rsidR="00422570" w:rsidRPr="00A1115A" w:rsidRDefault="00422570" w:rsidP="005A6A3F">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221ED48F" w14:textId="77777777" w:rsidR="00422570" w:rsidRPr="00A1115A" w:rsidRDefault="00422570" w:rsidP="005A6A3F">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13CD3CF5" w14:textId="77777777" w:rsidR="00422570" w:rsidRPr="00A1115A" w:rsidRDefault="00422570" w:rsidP="005A6A3F">
            <w:pPr>
              <w:pStyle w:val="TAC"/>
            </w:pPr>
            <w:r w:rsidRPr="00A1115A">
              <w:t>TDD</w:t>
            </w:r>
          </w:p>
        </w:tc>
      </w:tr>
    </w:tbl>
    <w:p w14:paraId="26394A20" w14:textId="77777777" w:rsidR="00422570" w:rsidRDefault="00422570" w:rsidP="00422570">
      <w:pPr>
        <w:rPr>
          <w:lang w:eastAsia="zh-CN"/>
        </w:rPr>
      </w:pPr>
    </w:p>
    <w:p w14:paraId="7EDD7E65" w14:textId="79E659D6" w:rsidR="00422570" w:rsidRPr="005D2633" w:rsidRDefault="00422570" w:rsidP="00422570">
      <w:pPr>
        <w:pStyle w:val="Heading4"/>
        <w:rPr>
          <w:rFonts w:cs="Arial"/>
        </w:rPr>
      </w:pPr>
      <w:bookmarkStart w:id="260" w:name="_Toc180420462"/>
      <w:r>
        <w:rPr>
          <w:rFonts w:cs="Arial"/>
        </w:rPr>
        <w:t>5.15</w:t>
      </w:r>
      <w:r w:rsidRPr="005D2633">
        <w:rPr>
          <w:rFonts w:cs="Arial"/>
        </w:rPr>
        <w:t>.1.2</w:t>
      </w:r>
      <w:r w:rsidRPr="005D2633">
        <w:rPr>
          <w:rFonts w:cs="Arial"/>
        </w:rPr>
        <w:tab/>
      </w:r>
      <w:r>
        <w:rPr>
          <w:rFonts w:cs="Arial"/>
        </w:rPr>
        <w:t>Channel bandwidths per operating band for CA</w:t>
      </w:r>
      <w:bookmarkEnd w:id="260"/>
    </w:p>
    <w:p w14:paraId="1246E18E" w14:textId="406C4010" w:rsidR="00422570" w:rsidRDefault="00422570" w:rsidP="00422570">
      <w:pPr>
        <w:pStyle w:val="TH"/>
        <w:rPr>
          <w:lang w:val="en-US" w:eastAsia="en-GB"/>
        </w:rPr>
      </w:pPr>
      <w:r>
        <w:rPr>
          <w:rFonts w:cs="Arial"/>
        </w:rPr>
        <w:t xml:space="preserve">Table </w:t>
      </w:r>
      <w:r>
        <w:rPr>
          <w:rFonts w:cs="Arial" w:hint="eastAsia"/>
          <w:lang w:val="en-US" w:eastAsia="zh-CN"/>
        </w:rPr>
        <w:t>5.</w:t>
      </w:r>
      <w:r>
        <w:rPr>
          <w:rFonts w:cs="Arial"/>
          <w:lang w:val="en-US" w:eastAsia="zh-CN"/>
        </w:rPr>
        <w:t>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346" w:type="pct"/>
        <w:tblLook w:val="04A0" w:firstRow="1" w:lastRow="0" w:firstColumn="1" w:lastColumn="0" w:noHBand="0" w:noVBand="1"/>
      </w:tblPr>
      <w:tblGrid>
        <w:gridCol w:w="1414"/>
        <w:gridCol w:w="1417"/>
        <w:gridCol w:w="718"/>
        <w:gridCol w:w="3536"/>
        <w:gridCol w:w="1286"/>
      </w:tblGrid>
      <w:tr w:rsidR="00422570" w:rsidRPr="004D6DE3" w14:paraId="0E5BD043" w14:textId="77777777" w:rsidTr="005A6A3F">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47B79D" w14:textId="77777777" w:rsidR="00422570" w:rsidRPr="004D6DE3" w:rsidRDefault="00422570" w:rsidP="005A6A3F">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422570" w:rsidRPr="004D6DE3" w14:paraId="71D9C995" w14:textId="77777777" w:rsidTr="005A6A3F">
        <w:trPr>
          <w:trHeight w:val="49"/>
        </w:trPr>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14:paraId="73516617" w14:textId="77777777" w:rsidR="00422570" w:rsidRPr="004D6DE3" w:rsidRDefault="00422570" w:rsidP="005A6A3F">
            <w:pPr>
              <w:pStyle w:val="TAH"/>
              <w:rPr>
                <w:rFonts w:cs="Arial"/>
                <w:b w:val="0"/>
                <w:bCs/>
                <w:szCs w:val="18"/>
              </w:rPr>
            </w:pPr>
            <w:r w:rsidRPr="004D6DE3">
              <w:rPr>
                <w:rFonts w:cs="Arial"/>
                <w:bCs/>
                <w:szCs w:val="18"/>
              </w:rPr>
              <w:t>NR CA configuration</w:t>
            </w:r>
          </w:p>
        </w:tc>
        <w:tc>
          <w:tcPr>
            <w:tcW w:w="901" w:type="pct"/>
            <w:tcBorders>
              <w:top w:val="single" w:sz="4" w:space="0" w:color="auto"/>
              <w:left w:val="nil"/>
              <w:bottom w:val="single" w:sz="4" w:space="0" w:color="auto"/>
              <w:right w:val="single" w:sz="4" w:space="0" w:color="auto"/>
            </w:tcBorders>
            <w:shd w:val="clear" w:color="auto" w:fill="auto"/>
            <w:vAlign w:val="center"/>
          </w:tcPr>
          <w:p w14:paraId="14C672B3"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483" w:type="pct"/>
            <w:tcBorders>
              <w:top w:val="single" w:sz="4" w:space="0" w:color="auto"/>
              <w:left w:val="nil"/>
              <w:bottom w:val="single" w:sz="4" w:space="0" w:color="auto"/>
              <w:right w:val="single" w:sz="4" w:space="0" w:color="auto"/>
            </w:tcBorders>
            <w:shd w:val="clear" w:color="auto" w:fill="auto"/>
            <w:vAlign w:val="center"/>
          </w:tcPr>
          <w:p w14:paraId="1C2AF7B3"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NR Band</w:t>
            </w:r>
          </w:p>
        </w:tc>
        <w:tc>
          <w:tcPr>
            <w:tcW w:w="2166" w:type="pct"/>
            <w:tcBorders>
              <w:top w:val="single" w:sz="4" w:space="0" w:color="auto"/>
              <w:left w:val="nil"/>
              <w:bottom w:val="single" w:sz="4" w:space="0" w:color="auto"/>
              <w:right w:val="single" w:sz="4" w:space="0" w:color="auto"/>
            </w:tcBorders>
            <w:shd w:val="clear" w:color="auto" w:fill="auto"/>
            <w:vAlign w:val="center"/>
          </w:tcPr>
          <w:p w14:paraId="376D4A1F"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552" w:type="pct"/>
            <w:tcBorders>
              <w:top w:val="single" w:sz="4" w:space="0" w:color="auto"/>
              <w:left w:val="nil"/>
              <w:bottom w:val="single" w:sz="4" w:space="0" w:color="auto"/>
              <w:right w:val="single" w:sz="4" w:space="0" w:color="auto"/>
            </w:tcBorders>
            <w:shd w:val="clear" w:color="auto" w:fill="auto"/>
            <w:vAlign w:val="center"/>
          </w:tcPr>
          <w:p w14:paraId="76C154A9"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422570" w:rsidRPr="004D6DE3" w14:paraId="563AE0AC" w14:textId="77777777" w:rsidTr="005A6A3F">
        <w:trPr>
          <w:trHeight w:val="57"/>
        </w:trPr>
        <w:tc>
          <w:tcPr>
            <w:tcW w:w="899" w:type="pct"/>
            <w:tcBorders>
              <w:top w:val="single" w:sz="4" w:space="0" w:color="auto"/>
              <w:left w:val="single" w:sz="4" w:space="0" w:color="auto"/>
              <w:right w:val="single" w:sz="4" w:space="0" w:color="auto"/>
            </w:tcBorders>
            <w:shd w:val="clear" w:color="auto" w:fill="auto"/>
            <w:vAlign w:val="center"/>
          </w:tcPr>
          <w:p w14:paraId="4B175270" w14:textId="77777777" w:rsidR="00422570" w:rsidRPr="004D6DE3" w:rsidRDefault="00422570" w:rsidP="005A6A3F">
            <w:pPr>
              <w:spacing w:after="0"/>
              <w:rPr>
                <w:rFonts w:ascii="Arial" w:hAnsi="Arial" w:cs="Arial"/>
                <w:color w:val="000000"/>
                <w:sz w:val="18"/>
                <w:szCs w:val="18"/>
              </w:rPr>
            </w:pPr>
            <w:r w:rsidRPr="00EA606E">
              <w:rPr>
                <w:rFonts w:ascii="Arial" w:hAnsi="Arial" w:cs="Arial"/>
                <w:color w:val="000000"/>
                <w:sz w:val="18"/>
                <w:szCs w:val="18"/>
              </w:rPr>
              <w:t>CA_n1A-n75A-n78A</w:t>
            </w:r>
          </w:p>
        </w:tc>
        <w:tc>
          <w:tcPr>
            <w:tcW w:w="901" w:type="pct"/>
            <w:tcBorders>
              <w:top w:val="single" w:sz="4" w:space="0" w:color="auto"/>
              <w:left w:val="nil"/>
              <w:right w:val="single" w:sz="4" w:space="0" w:color="auto"/>
            </w:tcBorders>
            <w:shd w:val="clear" w:color="auto" w:fill="auto"/>
          </w:tcPr>
          <w:p w14:paraId="58C26F86" w14:textId="77777777" w:rsidR="00422570" w:rsidRDefault="00422570" w:rsidP="005A6A3F">
            <w:pPr>
              <w:spacing w:after="0"/>
            </w:pPr>
            <w:r w:rsidRPr="00EA606E">
              <w:rPr>
                <w:rFonts w:ascii="Arial" w:hAnsi="Arial" w:cs="Arial"/>
                <w:color w:val="000000"/>
                <w:sz w:val="18"/>
                <w:szCs w:val="18"/>
              </w:rPr>
              <w:t>CA_n1A-n78A</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363D438B"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6754F97F" w14:textId="77777777" w:rsidR="00422570" w:rsidRPr="004D6DE3" w:rsidRDefault="00422570" w:rsidP="005A6A3F">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552" w:type="pct"/>
            <w:tcBorders>
              <w:top w:val="single" w:sz="4" w:space="0" w:color="auto"/>
              <w:left w:val="single" w:sz="4" w:space="0" w:color="auto"/>
              <w:right w:val="single" w:sz="4" w:space="0" w:color="auto"/>
            </w:tcBorders>
            <w:shd w:val="clear" w:color="auto" w:fill="auto"/>
            <w:vAlign w:val="center"/>
          </w:tcPr>
          <w:p w14:paraId="41F45A59" w14:textId="77777777" w:rsidR="00422570" w:rsidRPr="004D6DE3" w:rsidRDefault="00422570" w:rsidP="005A6A3F">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DengXian" w:hAnsi="Arial" w:cs="Arial"/>
                <w:sz w:val="18"/>
                <w:szCs w:val="18"/>
                <w:lang w:eastAsia="zh-CN"/>
              </w:rPr>
              <w:t>and</w:t>
            </w:r>
            <w:r w:rsidRPr="003A114E">
              <w:rPr>
                <w:rFonts w:ascii="Arial" w:hAnsi="Arial" w:cs="Arial"/>
                <w:sz w:val="18"/>
                <w:szCs w:val="18"/>
              </w:rPr>
              <w:t xml:space="preserve"> 5</w:t>
            </w:r>
          </w:p>
        </w:tc>
      </w:tr>
      <w:tr w:rsidR="00422570" w:rsidRPr="004D6DE3" w14:paraId="64BBC29F" w14:textId="77777777" w:rsidTr="005A6A3F">
        <w:trPr>
          <w:trHeight w:val="57"/>
        </w:trPr>
        <w:tc>
          <w:tcPr>
            <w:tcW w:w="899" w:type="pct"/>
            <w:tcBorders>
              <w:left w:val="single" w:sz="4" w:space="0" w:color="auto"/>
              <w:right w:val="single" w:sz="4" w:space="0" w:color="auto"/>
            </w:tcBorders>
            <w:shd w:val="clear" w:color="auto" w:fill="auto"/>
            <w:vAlign w:val="center"/>
          </w:tcPr>
          <w:p w14:paraId="2BCA063F" w14:textId="77777777" w:rsidR="00422570" w:rsidRPr="004D6DE3" w:rsidRDefault="00422570" w:rsidP="005A6A3F">
            <w:pPr>
              <w:spacing w:after="0"/>
              <w:rPr>
                <w:rFonts w:ascii="Arial" w:hAnsi="Arial" w:cs="Arial"/>
                <w:color w:val="000000"/>
                <w:sz w:val="18"/>
                <w:szCs w:val="18"/>
              </w:rPr>
            </w:pPr>
          </w:p>
        </w:tc>
        <w:tc>
          <w:tcPr>
            <w:tcW w:w="901" w:type="pct"/>
            <w:tcBorders>
              <w:left w:val="nil"/>
              <w:right w:val="single" w:sz="4" w:space="0" w:color="auto"/>
            </w:tcBorders>
            <w:shd w:val="clear" w:color="auto" w:fill="auto"/>
          </w:tcPr>
          <w:p w14:paraId="005E579D" w14:textId="77777777" w:rsidR="00422570" w:rsidRDefault="00422570" w:rsidP="005A6A3F"/>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3E53C268"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2E55D53E" w14:textId="77777777" w:rsidR="00422570" w:rsidRPr="004D6DE3" w:rsidRDefault="00422570" w:rsidP="005A6A3F">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552" w:type="pct"/>
            <w:tcBorders>
              <w:left w:val="single" w:sz="4" w:space="0" w:color="auto"/>
              <w:right w:val="single" w:sz="4" w:space="0" w:color="auto"/>
            </w:tcBorders>
            <w:vAlign w:val="center"/>
          </w:tcPr>
          <w:p w14:paraId="2DE27BFF" w14:textId="77777777" w:rsidR="00422570" w:rsidRPr="004D6DE3" w:rsidRDefault="00422570" w:rsidP="005A6A3F">
            <w:pPr>
              <w:spacing w:after="0"/>
              <w:rPr>
                <w:rFonts w:ascii="Arial" w:hAnsi="Arial" w:cs="Arial"/>
                <w:sz w:val="18"/>
                <w:szCs w:val="18"/>
              </w:rPr>
            </w:pPr>
          </w:p>
        </w:tc>
      </w:tr>
      <w:tr w:rsidR="00422570" w:rsidRPr="004D6DE3" w14:paraId="718561A5" w14:textId="77777777" w:rsidTr="005A6A3F">
        <w:trPr>
          <w:trHeight w:val="57"/>
        </w:trPr>
        <w:tc>
          <w:tcPr>
            <w:tcW w:w="899" w:type="pct"/>
            <w:tcBorders>
              <w:left w:val="single" w:sz="4" w:space="0" w:color="auto"/>
              <w:bottom w:val="single" w:sz="4" w:space="0" w:color="auto"/>
              <w:right w:val="single" w:sz="4" w:space="0" w:color="auto"/>
            </w:tcBorders>
            <w:shd w:val="clear" w:color="auto" w:fill="auto"/>
            <w:vAlign w:val="center"/>
          </w:tcPr>
          <w:p w14:paraId="12263790" w14:textId="77777777" w:rsidR="00422570" w:rsidRPr="004D6DE3" w:rsidRDefault="00422570" w:rsidP="005A6A3F">
            <w:pPr>
              <w:spacing w:after="0"/>
              <w:rPr>
                <w:rFonts w:ascii="Arial" w:hAnsi="Arial" w:cs="Arial"/>
                <w:color w:val="000000"/>
                <w:sz w:val="18"/>
                <w:szCs w:val="18"/>
              </w:rPr>
            </w:pPr>
          </w:p>
        </w:tc>
        <w:tc>
          <w:tcPr>
            <w:tcW w:w="901" w:type="pct"/>
            <w:tcBorders>
              <w:left w:val="nil"/>
              <w:bottom w:val="single" w:sz="4" w:space="0" w:color="auto"/>
              <w:right w:val="single" w:sz="4" w:space="0" w:color="auto"/>
            </w:tcBorders>
            <w:shd w:val="clear" w:color="auto" w:fill="auto"/>
          </w:tcPr>
          <w:p w14:paraId="5F2E5512" w14:textId="77777777" w:rsidR="00422570" w:rsidRDefault="00422570" w:rsidP="005A6A3F"/>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0F827181"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1A490CCD" w14:textId="77777777" w:rsidR="00422570" w:rsidRPr="004D6DE3" w:rsidRDefault="00422570" w:rsidP="005A6A3F">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552" w:type="pct"/>
            <w:tcBorders>
              <w:left w:val="single" w:sz="4" w:space="0" w:color="auto"/>
              <w:bottom w:val="single" w:sz="4" w:space="0" w:color="auto"/>
              <w:right w:val="single" w:sz="4" w:space="0" w:color="auto"/>
            </w:tcBorders>
            <w:vAlign w:val="center"/>
          </w:tcPr>
          <w:p w14:paraId="7F7CCB04" w14:textId="77777777" w:rsidR="00422570" w:rsidRPr="004D6DE3" w:rsidRDefault="00422570" w:rsidP="005A6A3F">
            <w:pPr>
              <w:spacing w:after="0"/>
              <w:rPr>
                <w:rFonts w:ascii="Arial" w:hAnsi="Arial" w:cs="Arial"/>
                <w:sz w:val="18"/>
                <w:szCs w:val="18"/>
              </w:rPr>
            </w:pPr>
          </w:p>
        </w:tc>
      </w:tr>
    </w:tbl>
    <w:p w14:paraId="24FFE743" w14:textId="77777777" w:rsidR="00422570" w:rsidRDefault="00422570" w:rsidP="00422570">
      <w:pPr>
        <w:spacing w:after="0"/>
        <w:rPr>
          <w:rFonts w:eastAsia="Calibri"/>
          <w:lang w:eastAsia="ko-KR"/>
        </w:rPr>
      </w:pPr>
    </w:p>
    <w:p w14:paraId="0857B39C" w14:textId="0F24FFB1" w:rsidR="00422570" w:rsidRDefault="00422570" w:rsidP="00422570">
      <w:pPr>
        <w:pStyle w:val="Heading4"/>
        <w:rPr>
          <w:rFonts w:cs="Arial"/>
          <w:szCs w:val="22"/>
        </w:rPr>
      </w:pPr>
      <w:bookmarkStart w:id="261" w:name="_Toc180420463"/>
      <w:r>
        <w:rPr>
          <w:rFonts w:cs="Arial"/>
        </w:rPr>
        <w:t>5.15</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261"/>
    </w:p>
    <w:p w14:paraId="279218FA" w14:textId="77777777" w:rsidR="00422570" w:rsidRDefault="00422570" w:rsidP="00422570">
      <w:r>
        <w:t xml:space="preserve">For </w:t>
      </w:r>
      <w:r>
        <w:rPr>
          <w:lang w:val="en-US" w:eastAsia="zh-CN"/>
        </w:rPr>
        <w:t>CA</w:t>
      </w:r>
      <w:r>
        <w:rPr>
          <w:lang w:eastAsia="zh-CN"/>
        </w:rPr>
        <w:t>_</w:t>
      </w:r>
      <w:r>
        <w:rPr>
          <w:lang w:val="en-US" w:eastAsia="zh-CN"/>
        </w:rPr>
        <w:t>n1</w:t>
      </w:r>
      <w:r>
        <w:rPr>
          <w:lang w:eastAsia="ja-JP"/>
        </w:rPr>
        <w:t>-n</w:t>
      </w:r>
      <w:r>
        <w:rPr>
          <w:lang w:val="en-US" w:eastAsia="zh-CN"/>
        </w:rPr>
        <w:t>75-</w:t>
      </w:r>
      <w:r>
        <w:rPr>
          <w:rFonts w:hint="eastAsia"/>
          <w:lang w:val="en-US" w:eastAsia="zh-CN"/>
        </w:rPr>
        <w:t>n</w:t>
      </w:r>
      <w:r>
        <w:rPr>
          <w:lang w:val="en-US"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AD4F63B" w14:textId="16873B66" w:rsidR="00422570" w:rsidRPr="005D2633" w:rsidRDefault="00422570" w:rsidP="00422570">
      <w:pPr>
        <w:pStyle w:val="Heading3"/>
        <w:rPr>
          <w:rFonts w:cs="Arial"/>
          <w:szCs w:val="28"/>
        </w:rPr>
      </w:pPr>
      <w:bookmarkStart w:id="262" w:name="_Toc180420464"/>
      <w:r>
        <w:rPr>
          <w:rFonts w:cs="Arial"/>
          <w:szCs w:val="28"/>
        </w:rPr>
        <w:t>5.15</w:t>
      </w:r>
      <w:r w:rsidRPr="005D2633">
        <w:rPr>
          <w:rFonts w:cs="Arial"/>
          <w:szCs w:val="28"/>
        </w:rPr>
        <w:t>.2</w:t>
      </w:r>
      <w:r w:rsidRPr="005D2633">
        <w:rPr>
          <w:rFonts w:cs="Arial"/>
          <w:szCs w:val="28"/>
        </w:rPr>
        <w:tab/>
        <w:t>Specific for 2 bands UL CA</w:t>
      </w:r>
      <w:bookmarkEnd w:id="262"/>
    </w:p>
    <w:p w14:paraId="46F6ECE1" w14:textId="30E24CB3" w:rsidR="00422570" w:rsidRPr="00140BB6" w:rsidRDefault="00422570" w:rsidP="00422570">
      <w:pPr>
        <w:pStyle w:val="Heading4"/>
        <w:overflowPunct w:val="0"/>
        <w:autoSpaceDE w:val="0"/>
        <w:autoSpaceDN w:val="0"/>
        <w:adjustRightInd w:val="0"/>
        <w:textAlignment w:val="baseline"/>
        <w:rPr>
          <w:rFonts w:eastAsia="Times New Roman"/>
          <w:lang w:eastAsia="en-GB"/>
        </w:rPr>
      </w:pPr>
      <w:bookmarkStart w:id="263" w:name="_Toc180420465"/>
      <w:r>
        <w:rPr>
          <w:rFonts w:eastAsia="Times New Roman"/>
          <w:lang w:eastAsia="en-GB"/>
        </w:rPr>
        <w:t>5.15</w:t>
      </w:r>
      <w:r w:rsidRPr="00140BB6">
        <w:rPr>
          <w:rFonts w:eastAsia="Times New Roman"/>
          <w:lang w:eastAsia="en-GB"/>
        </w:rPr>
        <w:t>.2.1</w:t>
      </w:r>
      <w:r w:rsidRPr="00140BB6">
        <w:rPr>
          <w:rFonts w:eastAsia="Times New Roman"/>
          <w:lang w:eastAsia="en-GB"/>
        </w:rPr>
        <w:tab/>
        <w:t>UE co-existence studies</w:t>
      </w:r>
      <w:bookmarkEnd w:id="263"/>
    </w:p>
    <w:p w14:paraId="09EA5D77" w14:textId="77777777" w:rsidR="00422570" w:rsidRDefault="00422570" w:rsidP="0042257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7F105D04" w14:textId="32DF8DB4" w:rsidR="00422570" w:rsidRPr="00242348" w:rsidRDefault="00422570" w:rsidP="00422570">
      <w:pPr>
        <w:pStyle w:val="Heading5"/>
        <w:overflowPunct w:val="0"/>
        <w:autoSpaceDE w:val="0"/>
        <w:autoSpaceDN w:val="0"/>
        <w:adjustRightInd w:val="0"/>
        <w:textAlignment w:val="baseline"/>
        <w:rPr>
          <w:snapToGrid w:val="0"/>
          <w:lang w:eastAsia="en-GB"/>
        </w:rPr>
      </w:pPr>
      <w:bookmarkStart w:id="264" w:name="_Toc180420466"/>
      <w:r w:rsidRPr="00242348">
        <w:rPr>
          <w:rFonts w:hint="eastAsia"/>
          <w:snapToGrid w:val="0"/>
          <w:lang w:eastAsia="en-GB"/>
        </w:rPr>
        <w:t>5.</w:t>
      </w:r>
      <w:r>
        <w:rPr>
          <w:snapToGrid w:val="0"/>
          <w:lang w:eastAsia="en-GB"/>
        </w:rPr>
        <w:t>15</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64"/>
    </w:p>
    <w:p w14:paraId="31CD6AE6" w14:textId="7B382711" w:rsidR="00422570" w:rsidRPr="00A76C0A" w:rsidRDefault="00422570" w:rsidP="00422570">
      <w:pPr>
        <w:rPr>
          <w:rFonts w:eastAsia="MS Mincho"/>
        </w:rPr>
      </w:pPr>
      <w:r w:rsidRPr="00A76C0A">
        <w:rPr>
          <w:rFonts w:eastAsia="MS Mincho"/>
        </w:rPr>
        <w:t xml:space="preserve">Table </w:t>
      </w:r>
      <w:r w:rsidRPr="00A76C0A">
        <w:rPr>
          <w:rFonts w:eastAsia="MS Mincho" w:hint="eastAsia"/>
        </w:rPr>
        <w:t>5.</w:t>
      </w:r>
      <w:r>
        <w:rPr>
          <w:rFonts w:eastAsia="MS Mincho"/>
        </w:rPr>
        <w:t>15.2.1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1</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1</w:t>
      </w:r>
      <w:r w:rsidRPr="009D535B">
        <w:rPr>
          <w:rFonts w:eastAsia="MS Mincho"/>
        </w:rPr>
        <w:t>A-n</w:t>
      </w:r>
      <w:r>
        <w:rPr>
          <w:rFonts w:eastAsia="MS Mincho"/>
        </w:rPr>
        <w:t>78</w:t>
      </w:r>
      <w:r w:rsidRPr="009D535B">
        <w:rPr>
          <w:rFonts w:eastAsia="MS Mincho"/>
        </w:rPr>
        <w:t>A</w:t>
      </w:r>
      <w:r w:rsidRPr="00A76C0A">
        <w:rPr>
          <w:rFonts w:eastAsia="MS Mincho"/>
        </w:rPr>
        <w:t>.</w:t>
      </w:r>
    </w:p>
    <w:p w14:paraId="308ACA8E" w14:textId="3C73A877" w:rsidR="00422570" w:rsidRDefault="00422570" w:rsidP="00422570">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sidRPr="004D6DE3">
        <w:rPr>
          <w:rFonts w:ascii="Arial" w:hAnsi="Arial" w:cs="Arial" w:hint="eastAsia"/>
          <w:b/>
          <w:lang w:eastAsia="zh-CN"/>
        </w:rPr>
        <w:t>5.</w:t>
      </w:r>
      <w:r>
        <w:rPr>
          <w:rFonts w:ascii="Arial" w:hAnsi="Arial" w:cs="Arial"/>
          <w:b/>
          <w:lang w:eastAsia="zh-CN"/>
        </w:rPr>
        <w:t>15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2570" w14:paraId="490C2AE2" w14:textId="77777777" w:rsidTr="005A6A3F">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896A9F" w14:textId="77777777" w:rsidR="00422570" w:rsidRDefault="00422570" w:rsidP="005A6A3F">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C4913" w14:textId="77777777" w:rsidR="00422570" w:rsidRDefault="00422570" w:rsidP="005A6A3F">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C4CA6" w14:textId="77777777" w:rsidR="00422570" w:rsidRDefault="00422570" w:rsidP="005A6A3F">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B5419E" w14:textId="77777777" w:rsidR="00422570" w:rsidRDefault="00422570" w:rsidP="005A6A3F">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A2FE8D" w14:textId="77777777" w:rsidR="00422570" w:rsidRDefault="00422570" w:rsidP="005A6A3F">
            <w:pPr>
              <w:pStyle w:val="TAH"/>
            </w:pPr>
            <w:r>
              <w:t>f</w:t>
            </w:r>
            <w:r>
              <w:rPr>
                <w:vertAlign w:val="subscript"/>
              </w:rPr>
              <w:t>y_high</w:t>
            </w:r>
          </w:p>
        </w:tc>
      </w:tr>
      <w:tr w:rsidR="00422570" w14:paraId="0380854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5FAC3" w14:textId="77777777" w:rsidR="00422570" w:rsidRDefault="00422570" w:rsidP="005A6A3F">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0202CE" w14:textId="77777777" w:rsidR="00422570" w:rsidRDefault="00422570" w:rsidP="005A6A3F">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3244F7"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CB769"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64FE66"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422570" w14:paraId="043B4DA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659FF"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1377DFA" w14:textId="77777777" w:rsidR="00422570" w:rsidRPr="00273823" w:rsidRDefault="00422570" w:rsidP="005A6A3F">
            <w:pPr>
              <w:keepNext/>
              <w:keepLines/>
              <w:spacing w:after="0"/>
              <w:jc w:val="center"/>
              <w:rPr>
                <w:sz w:val="18"/>
                <w:lang w:val="en-US"/>
              </w:rPr>
            </w:pPr>
            <w:r w:rsidRPr="008852F8">
              <w:rPr>
                <w:sz w:val="18"/>
                <w:szCs w:val="18"/>
              </w:rPr>
              <w:t>1320</w:t>
            </w:r>
            <w:r w:rsidRPr="008852F8">
              <w:rPr>
                <w:sz w:val="18"/>
                <w:lang w:val="en-US"/>
              </w:rPr>
              <w:t>–</w:t>
            </w:r>
            <w:r w:rsidRPr="008852F8">
              <w:rPr>
                <w:sz w:val="18"/>
                <w:szCs w:val="18"/>
              </w:rPr>
              <w:t>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E8C0DB" w14:textId="77777777" w:rsidR="00422570" w:rsidRDefault="00422570" w:rsidP="005A6A3F">
            <w:pPr>
              <w:keepNext/>
              <w:keepLines/>
              <w:spacing w:after="0"/>
              <w:jc w:val="center"/>
              <w:rPr>
                <w:sz w:val="18"/>
                <w:lang w:val="en-US"/>
              </w:rPr>
            </w:pPr>
            <w:r w:rsidRPr="00075699">
              <w:rPr>
                <w:sz w:val="18"/>
                <w:szCs w:val="18"/>
              </w:rPr>
              <w:t>5</w:t>
            </w:r>
            <w:r>
              <w:rPr>
                <w:sz w:val="18"/>
                <w:szCs w:val="18"/>
              </w:rPr>
              <w:t>22</w:t>
            </w:r>
            <w:r w:rsidRPr="00075699">
              <w:rPr>
                <w:sz w:val="18"/>
                <w:szCs w:val="18"/>
              </w:rPr>
              <w:t>0</w:t>
            </w:r>
            <w:r>
              <w:rPr>
                <w:sz w:val="18"/>
                <w:lang w:val="en-US"/>
              </w:rPr>
              <w:t>–</w:t>
            </w:r>
            <w:r>
              <w:rPr>
                <w:sz w:val="18"/>
                <w:szCs w:val="18"/>
              </w:rPr>
              <w:t>578</w:t>
            </w:r>
            <w:r w:rsidRPr="00075699">
              <w:rPr>
                <w:sz w:val="18"/>
                <w:szCs w:val="18"/>
              </w:rPr>
              <w:t>0</w:t>
            </w:r>
          </w:p>
        </w:tc>
      </w:tr>
      <w:tr w:rsidR="00422570" w14:paraId="11B367E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ECD11" w14:textId="77777777" w:rsidR="00422570" w:rsidRDefault="00422570" w:rsidP="005A6A3F">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ADF75E"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6F7A419"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55F097A"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9FB8895"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422570" w14:paraId="63E3223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A54C4D"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6D01D6" w14:textId="77777777" w:rsidR="00422570" w:rsidRPr="00EA606E" w:rsidRDefault="00422570" w:rsidP="005A6A3F">
            <w:pPr>
              <w:keepNext/>
              <w:keepLines/>
              <w:spacing w:after="0"/>
              <w:jc w:val="center"/>
              <w:rPr>
                <w:sz w:val="18"/>
                <w:lang w:val="en-US"/>
              </w:rPr>
            </w:pPr>
            <w:r>
              <w:rPr>
                <w:sz w:val="18"/>
                <w:szCs w:val="18"/>
              </w:rPr>
              <w:t>4</w:t>
            </w:r>
            <w:r w:rsidRPr="006E2E6A">
              <w:rPr>
                <w:sz w:val="18"/>
                <w:szCs w:val="18"/>
              </w:rPr>
              <w:t>0</w:t>
            </w:r>
            <w:r w:rsidRPr="006E2E6A">
              <w:rPr>
                <w:sz w:val="18"/>
                <w:lang w:val="en-US"/>
              </w:rPr>
              <w:t>–</w:t>
            </w:r>
            <w:r>
              <w:rPr>
                <w:sz w:val="18"/>
                <w:szCs w:val="18"/>
              </w:rPr>
              <w:t>66</w:t>
            </w:r>
            <w:r w:rsidRPr="006E2E6A">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C3CBE" w14:textId="77777777" w:rsidR="00422570" w:rsidRPr="00273823" w:rsidRDefault="00422570" w:rsidP="005A6A3F">
            <w:pPr>
              <w:keepNext/>
              <w:keepLines/>
              <w:spacing w:after="0"/>
              <w:jc w:val="center"/>
              <w:rPr>
                <w:sz w:val="18"/>
                <w:lang w:val="en-US"/>
              </w:rPr>
            </w:pPr>
            <w:r w:rsidRPr="00075699">
              <w:rPr>
                <w:sz w:val="18"/>
                <w:szCs w:val="18"/>
              </w:rPr>
              <w:t>4</w:t>
            </w:r>
            <w:r>
              <w:rPr>
                <w:sz w:val="18"/>
                <w:szCs w:val="18"/>
              </w:rPr>
              <w:t>62</w:t>
            </w:r>
            <w:r w:rsidRPr="00075699">
              <w:rPr>
                <w:sz w:val="18"/>
                <w:szCs w:val="18"/>
              </w:rPr>
              <w:t>0</w:t>
            </w:r>
            <w:r>
              <w:rPr>
                <w:sz w:val="18"/>
                <w:lang w:val="en-US"/>
              </w:rPr>
              <w:t>–</w:t>
            </w:r>
            <w:r w:rsidRPr="00075699">
              <w:rPr>
                <w:sz w:val="18"/>
                <w:szCs w:val="18"/>
              </w:rPr>
              <w:t>5</w:t>
            </w:r>
            <w:r>
              <w:rPr>
                <w:sz w:val="18"/>
                <w:szCs w:val="18"/>
              </w:rPr>
              <w:t>68</w:t>
            </w:r>
            <w:r w:rsidRPr="00075699">
              <w:rPr>
                <w:sz w:val="18"/>
                <w:szCs w:val="18"/>
              </w:rPr>
              <w:t>0</w:t>
            </w:r>
          </w:p>
        </w:tc>
      </w:tr>
      <w:tr w:rsidR="00422570" w14:paraId="3D8B62C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A53024" w14:textId="77777777" w:rsidR="00422570" w:rsidRDefault="00422570" w:rsidP="005A6A3F">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348E7A" w14:textId="77777777" w:rsidR="00422570" w:rsidRPr="00EA606E" w:rsidRDefault="00422570" w:rsidP="005A6A3F">
            <w:pPr>
              <w:pStyle w:val="TAL"/>
              <w:jc w:val="center"/>
              <w:rPr>
                <w:lang w:val="en-US"/>
              </w:rPr>
            </w:pPr>
            <w:r w:rsidRPr="00EA606E">
              <w:rPr>
                <w:lang w:val="en-US"/>
              </w:rPr>
              <w:t>|2*f</w:t>
            </w:r>
            <w:r w:rsidRPr="00EA606E">
              <w:rPr>
                <w:vertAlign w:val="subscript"/>
                <w:lang w:val="en-US"/>
              </w:rPr>
              <w:t>x_low</w:t>
            </w:r>
            <w:r w:rsidRPr="00EA606E">
              <w:rPr>
                <w:lang w:val="en-US"/>
              </w:rPr>
              <w:t xml:space="preserve"> + f</w:t>
            </w:r>
            <w:r w:rsidRPr="00EA606E">
              <w:rPr>
                <w:vertAlign w:val="subscript"/>
                <w:lang w:val="en-US"/>
              </w:rPr>
              <w:t>y_low</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4A970B" w14:textId="77777777" w:rsidR="00422570" w:rsidRPr="00450036" w:rsidRDefault="00422570" w:rsidP="005A6A3F">
            <w:pPr>
              <w:pStyle w:val="TAL"/>
              <w:jc w:val="center"/>
              <w:rPr>
                <w:lang w:val="en-US"/>
              </w:rPr>
            </w:pPr>
            <w:r w:rsidRPr="00450036">
              <w:rPr>
                <w:lang w:val="en-US"/>
              </w:rPr>
              <w:t>|2*f</w:t>
            </w:r>
            <w:r w:rsidRPr="00450036">
              <w:rPr>
                <w:vertAlign w:val="subscript"/>
                <w:lang w:val="en-US"/>
              </w:rPr>
              <w:t>x_high</w:t>
            </w:r>
            <w:r w:rsidRPr="00450036">
              <w:rPr>
                <w:lang w:val="en-US"/>
              </w:rPr>
              <w:t xml:space="preserve"> + f</w:t>
            </w:r>
            <w:r w:rsidRPr="00450036">
              <w:rPr>
                <w:vertAlign w:val="subscript"/>
                <w:lang w:val="en-US"/>
              </w:rPr>
              <w:t>y_high</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9147BB"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2799664"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422570" w14:paraId="23EE00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94E3A"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1ACA0F" w14:textId="77777777" w:rsidR="00422570" w:rsidRPr="00EA606E" w:rsidRDefault="00422570" w:rsidP="005A6A3F">
            <w:pPr>
              <w:keepNext/>
              <w:keepLines/>
              <w:spacing w:after="0"/>
              <w:jc w:val="center"/>
              <w:rPr>
                <w:sz w:val="18"/>
                <w:lang w:val="en-US"/>
              </w:rPr>
            </w:pPr>
            <w:r>
              <w:rPr>
                <w:sz w:val="18"/>
                <w:szCs w:val="18"/>
              </w:rPr>
              <w:t>714</w:t>
            </w:r>
            <w:r w:rsidRPr="00EA606E">
              <w:rPr>
                <w:sz w:val="18"/>
                <w:szCs w:val="18"/>
              </w:rPr>
              <w:t>0</w:t>
            </w:r>
            <w:r w:rsidRPr="00EA606E">
              <w:rPr>
                <w:sz w:val="18"/>
                <w:lang w:val="en-US"/>
              </w:rPr>
              <w:t>–</w:t>
            </w:r>
            <w:r>
              <w:rPr>
                <w:sz w:val="18"/>
                <w:szCs w:val="18"/>
              </w:rPr>
              <w:t>776</w:t>
            </w:r>
            <w:r w:rsidRPr="00EA606E">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663C3" w14:textId="77777777" w:rsidR="00422570" w:rsidRDefault="00422570" w:rsidP="005A6A3F">
            <w:pPr>
              <w:keepNext/>
              <w:keepLines/>
              <w:spacing w:after="0"/>
              <w:jc w:val="center"/>
              <w:rPr>
                <w:sz w:val="18"/>
                <w:lang w:val="en-US"/>
              </w:rPr>
            </w:pPr>
            <w:r>
              <w:rPr>
                <w:sz w:val="18"/>
                <w:szCs w:val="18"/>
              </w:rPr>
              <w:t>852</w:t>
            </w:r>
            <w:r w:rsidRPr="00075699">
              <w:rPr>
                <w:sz w:val="18"/>
                <w:szCs w:val="18"/>
              </w:rPr>
              <w:t>0</w:t>
            </w:r>
            <w:r>
              <w:rPr>
                <w:sz w:val="18"/>
                <w:lang w:val="en-US"/>
              </w:rPr>
              <w:t>–</w:t>
            </w:r>
            <w:r>
              <w:rPr>
                <w:sz w:val="18"/>
                <w:szCs w:val="18"/>
              </w:rPr>
              <w:t>958</w:t>
            </w:r>
            <w:r w:rsidRPr="00075699">
              <w:rPr>
                <w:sz w:val="18"/>
                <w:szCs w:val="18"/>
              </w:rPr>
              <w:t>0</w:t>
            </w:r>
          </w:p>
        </w:tc>
      </w:tr>
      <w:tr w:rsidR="00422570" w14:paraId="3CA2B27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891A4E" w14:textId="77777777" w:rsidR="00422570" w:rsidRDefault="00422570" w:rsidP="005A6A3F">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31461" w14:textId="77777777" w:rsidR="00422570" w:rsidRPr="00EA606E" w:rsidRDefault="00422570" w:rsidP="005A6A3F">
            <w:pPr>
              <w:pStyle w:val="TAL"/>
              <w:jc w:val="center"/>
              <w:rPr>
                <w:lang w:val="en-US"/>
              </w:rPr>
            </w:pPr>
            <w:r w:rsidRPr="00EA606E">
              <w:rPr>
                <w:lang w:val="en-US"/>
              </w:rPr>
              <w:t>|3*f</w:t>
            </w:r>
            <w:r w:rsidRPr="00EA606E">
              <w:rPr>
                <w:vertAlign w:val="subscript"/>
                <w:lang w:val="en-US"/>
              </w:rPr>
              <w:t>x_low</w:t>
            </w:r>
            <w:r w:rsidRPr="00EA606E">
              <w:rPr>
                <w:lang w:val="en-US"/>
              </w:rPr>
              <w:t xml:space="preserve"> –1* f</w:t>
            </w:r>
            <w:r w:rsidRPr="00EA606E">
              <w:rPr>
                <w:vertAlign w:val="subscript"/>
                <w:lang w:val="en-US"/>
              </w:rPr>
              <w:t>y_high</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Pr>
          <w:p w14:paraId="00F19267" w14:textId="77777777" w:rsidR="00422570" w:rsidRPr="00450036" w:rsidRDefault="00422570" w:rsidP="005A6A3F">
            <w:pPr>
              <w:pStyle w:val="TAL"/>
              <w:jc w:val="center"/>
              <w:rPr>
                <w:lang w:val="en-US"/>
              </w:rPr>
            </w:pPr>
            <w:r w:rsidRPr="00450036">
              <w:rPr>
                <w:lang w:val="en-US"/>
              </w:rPr>
              <w:t>|3*f</w:t>
            </w:r>
            <w:r w:rsidRPr="00450036">
              <w:rPr>
                <w:vertAlign w:val="subscript"/>
                <w:lang w:val="en-US"/>
              </w:rPr>
              <w:t>x_high</w:t>
            </w:r>
            <w:r w:rsidRPr="00450036">
              <w:rPr>
                <w:lang w:val="en-US"/>
              </w:rPr>
              <w:t xml:space="preserve"> – 1*f</w:t>
            </w:r>
            <w:r w:rsidRPr="00450036">
              <w:rPr>
                <w:vertAlign w:val="subscript"/>
                <w:lang w:val="en-US"/>
              </w:rPr>
              <w:t>y_low</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A1FA1" w14:textId="77777777" w:rsidR="00422570" w:rsidRDefault="00422570" w:rsidP="005A6A3F">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3EC55C2" w14:textId="77777777" w:rsidR="00422570" w:rsidRDefault="00422570" w:rsidP="005A6A3F">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422570" w14:paraId="478C56B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65C65" w14:textId="77777777" w:rsidR="00422570" w:rsidRDefault="00422570" w:rsidP="005A6A3F">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33799E" w14:textId="77777777" w:rsidR="00422570" w:rsidRPr="00EA606E" w:rsidRDefault="00422570" w:rsidP="005A6A3F">
            <w:pPr>
              <w:keepNext/>
              <w:keepLines/>
              <w:spacing w:after="0"/>
              <w:jc w:val="center"/>
              <w:rPr>
                <w:color w:val="FF0000"/>
                <w:sz w:val="18"/>
                <w:lang w:eastAsia="ja-JP"/>
              </w:rPr>
            </w:pPr>
            <w:r>
              <w:rPr>
                <w:sz w:val="18"/>
                <w:szCs w:val="18"/>
              </w:rPr>
              <w:t>196</w:t>
            </w:r>
            <w:r w:rsidRPr="00EA606E">
              <w:rPr>
                <w:sz w:val="18"/>
                <w:szCs w:val="18"/>
              </w:rPr>
              <w:t>0</w:t>
            </w:r>
            <w:r w:rsidRPr="00EA606E">
              <w:rPr>
                <w:sz w:val="18"/>
                <w:lang w:val="en-US"/>
              </w:rPr>
              <w:t>–</w:t>
            </w:r>
            <w:r>
              <w:rPr>
                <w:sz w:val="18"/>
                <w:szCs w:val="18"/>
              </w:rPr>
              <w:t>264</w:t>
            </w:r>
            <w:r w:rsidRPr="00EA606E">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CD5D98" w14:textId="77777777" w:rsidR="00422570" w:rsidRDefault="00422570" w:rsidP="005A6A3F">
            <w:pPr>
              <w:keepNext/>
              <w:keepLines/>
              <w:spacing w:after="0"/>
              <w:jc w:val="center"/>
              <w:rPr>
                <w:sz w:val="18"/>
                <w:lang w:eastAsia="ja-JP"/>
              </w:rPr>
            </w:pPr>
            <w:r w:rsidRPr="00075699">
              <w:rPr>
                <w:sz w:val="18"/>
                <w:szCs w:val="18"/>
              </w:rPr>
              <w:t>7</w:t>
            </w:r>
            <w:r>
              <w:rPr>
                <w:sz w:val="18"/>
                <w:szCs w:val="18"/>
              </w:rPr>
              <w:t>92</w:t>
            </w:r>
            <w:r w:rsidRPr="00075699">
              <w:rPr>
                <w:sz w:val="18"/>
                <w:szCs w:val="18"/>
              </w:rPr>
              <w:t>0</w:t>
            </w:r>
            <w:r>
              <w:rPr>
                <w:sz w:val="18"/>
                <w:lang w:val="en-US"/>
              </w:rPr>
              <w:t>–</w:t>
            </w:r>
            <w:r>
              <w:rPr>
                <w:sz w:val="18"/>
                <w:szCs w:val="18"/>
              </w:rPr>
              <w:t>948</w:t>
            </w:r>
            <w:r w:rsidRPr="00075699">
              <w:rPr>
                <w:sz w:val="18"/>
                <w:szCs w:val="18"/>
              </w:rPr>
              <w:t>0</w:t>
            </w:r>
          </w:p>
        </w:tc>
      </w:tr>
      <w:tr w:rsidR="00422570" w14:paraId="3329A5F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E7F47C" w14:textId="77777777" w:rsidR="00422570" w:rsidRDefault="00422570" w:rsidP="005A6A3F">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9B2DDB" w14:textId="77777777" w:rsidR="00422570" w:rsidRPr="00EA606E" w:rsidRDefault="00422570" w:rsidP="005A6A3F">
            <w:pPr>
              <w:pStyle w:val="TAL"/>
              <w:jc w:val="center"/>
              <w:rPr>
                <w:lang w:val="en-US"/>
              </w:rPr>
            </w:pPr>
            <w:r w:rsidRPr="00EA606E">
              <w:rPr>
                <w:lang w:val="en-US"/>
              </w:rPr>
              <w:t>|2*f</w:t>
            </w:r>
            <w:r w:rsidRPr="00EA606E">
              <w:rPr>
                <w:vertAlign w:val="subscript"/>
                <w:lang w:val="en-US"/>
              </w:rPr>
              <w:t>x_low</w:t>
            </w:r>
            <w:r w:rsidRPr="00EA606E">
              <w:rPr>
                <w:lang w:val="en-US"/>
              </w:rPr>
              <w:t xml:space="preserve"> –2* f</w:t>
            </w:r>
            <w:r w:rsidRPr="00EA606E">
              <w:rPr>
                <w:vertAlign w:val="subscript"/>
                <w:lang w:val="en-US"/>
              </w:rPr>
              <w:t>y_high</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Pr>
          <w:p w14:paraId="3A3B31A8" w14:textId="77777777" w:rsidR="00422570" w:rsidRPr="00450036" w:rsidRDefault="00422570" w:rsidP="005A6A3F">
            <w:pPr>
              <w:pStyle w:val="TAL"/>
              <w:jc w:val="center"/>
              <w:rPr>
                <w:lang w:val="en-US"/>
              </w:rPr>
            </w:pPr>
            <w:r w:rsidRPr="00450036">
              <w:rPr>
                <w:lang w:val="en-US"/>
              </w:rPr>
              <w:t>|2*f</w:t>
            </w:r>
            <w:r w:rsidRPr="00450036">
              <w:rPr>
                <w:vertAlign w:val="subscript"/>
                <w:lang w:val="en-US"/>
              </w:rPr>
              <w:t>x_high</w:t>
            </w:r>
            <w:r w:rsidRPr="00450036">
              <w:rPr>
                <w:lang w:val="en-US"/>
              </w:rPr>
              <w:t xml:space="preserve"> –2* f</w:t>
            </w:r>
            <w:r w:rsidRPr="00450036">
              <w:rPr>
                <w:vertAlign w:val="subscript"/>
                <w:lang w:val="en-US"/>
              </w:rPr>
              <w:t>y_low</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ECC0B1" w14:textId="77777777" w:rsidR="00422570" w:rsidRDefault="00422570" w:rsidP="005A6A3F">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14A904CB" w14:textId="77777777" w:rsidR="00422570" w:rsidRDefault="00422570" w:rsidP="005A6A3F">
            <w:pPr>
              <w:pStyle w:val="TAL"/>
              <w:jc w:val="center"/>
              <w:rPr>
                <w:lang w:val="en-US"/>
              </w:rPr>
            </w:pPr>
          </w:p>
        </w:tc>
      </w:tr>
      <w:tr w:rsidR="00422570" w14:paraId="7433C17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0630C"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74A24B" w14:textId="77777777" w:rsidR="00422570" w:rsidRPr="00EA606E" w:rsidRDefault="00422570" w:rsidP="005A6A3F">
            <w:pPr>
              <w:keepNext/>
              <w:keepLines/>
              <w:spacing w:after="0"/>
              <w:jc w:val="center"/>
              <w:rPr>
                <w:sz w:val="18"/>
                <w:lang w:eastAsia="ja-JP"/>
              </w:rPr>
            </w:pPr>
            <w:r>
              <w:rPr>
                <w:sz w:val="18"/>
                <w:szCs w:val="18"/>
              </w:rPr>
              <w:t>264</w:t>
            </w:r>
            <w:r w:rsidRPr="006E2E6A">
              <w:rPr>
                <w:sz w:val="18"/>
                <w:szCs w:val="18"/>
              </w:rPr>
              <w:t>0</w:t>
            </w:r>
            <w:r w:rsidRPr="006E2E6A">
              <w:rPr>
                <w:sz w:val="18"/>
                <w:lang w:val="en-US"/>
              </w:rPr>
              <w:t>–</w:t>
            </w:r>
            <w:r>
              <w:rPr>
                <w:sz w:val="18"/>
                <w:szCs w:val="18"/>
              </w:rPr>
              <w:t>376</w:t>
            </w:r>
            <w:r w:rsidRPr="006E2E6A">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2F669" w14:textId="77777777" w:rsidR="00422570" w:rsidRDefault="00422570" w:rsidP="005A6A3F">
            <w:pPr>
              <w:keepNext/>
              <w:keepLines/>
              <w:spacing w:after="0"/>
              <w:jc w:val="center"/>
              <w:rPr>
                <w:sz w:val="18"/>
                <w:lang w:eastAsia="ja-JP"/>
              </w:rPr>
            </w:pPr>
          </w:p>
        </w:tc>
      </w:tr>
      <w:tr w:rsidR="00422570" w14:paraId="5FA981C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27363" w14:textId="77777777" w:rsidR="00422570" w:rsidRDefault="00422570" w:rsidP="005A6A3F">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15F6E" w14:textId="77777777" w:rsidR="00422570" w:rsidRDefault="00422570" w:rsidP="005A6A3F">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B96B6DB" w14:textId="77777777" w:rsidR="00422570" w:rsidRDefault="00422570" w:rsidP="005A6A3F">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F1E83C" w14:textId="77777777" w:rsidR="00422570" w:rsidRDefault="00422570" w:rsidP="005A6A3F">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E66FA9F" w14:textId="77777777" w:rsidR="00422570" w:rsidRDefault="00422570" w:rsidP="005A6A3F">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422570" w14:paraId="5C84D72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E464DF"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FE6D9E" w14:textId="77777777" w:rsidR="00422570" w:rsidRDefault="00422570" w:rsidP="005A6A3F">
            <w:pPr>
              <w:keepNext/>
              <w:keepLines/>
              <w:spacing w:after="0"/>
              <w:jc w:val="center"/>
              <w:rPr>
                <w:sz w:val="18"/>
                <w:lang w:eastAsia="ja-JP"/>
              </w:rPr>
            </w:pPr>
            <w:r>
              <w:rPr>
                <w:sz w:val="18"/>
                <w:szCs w:val="18"/>
              </w:rPr>
              <w:t>906</w:t>
            </w:r>
            <w:r w:rsidRPr="00075699">
              <w:rPr>
                <w:sz w:val="18"/>
                <w:szCs w:val="18"/>
              </w:rPr>
              <w:t>0</w:t>
            </w:r>
            <w:r>
              <w:rPr>
                <w:sz w:val="18"/>
                <w:lang w:val="en-US"/>
              </w:rPr>
              <w:t>–</w:t>
            </w:r>
            <w:r>
              <w:rPr>
                <w:sz w:val="18"/>
                <w:szCs w:val="18"/>
              </w:rPr>
              <w:t>974</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F7C" w14:textId="77777777" w:rsidR="00422570" w:rsidRDefault="00422570" w:rsidP="005A6A3F">
            <w:pPr>
              <w:keepNext/>
              <w:keepLines/>
              <w:spacing w:after="0"/>
              <w:jc w:val="center"/>
              <w:rPr>
                <w:sz w:val="18"/>
                <w:lang w:eastAsia="ja-JP"/>
              </w:rPr>
            </w:pPr>
            <w:r w:rsidRPr="00075699">
              <w:rPr>
                <w:sz w:val="18"/>
                <w:szCs w:val="18"/>
              </w:rPr>
              <w:t>1</w:t>
            </w:r>
            <w:r>
              <w:rPr>
                <w:sz w:val="18"/>
                <w:szCs w:val="18"/>
              </w:rPr>
              <w:t>182</w:t>
            </w:r>
            <w:r w:rsidRPr="00075699">
              <w:rPr>
                <w:sz w:val="18"/>
                <w:szCs w:val="18"/>
              </w:rPr>
              <w:t>0</w:t>
            </w:r>
            <w:r>
              <w:rPr>
                <w:sz w:val="18"/>
                <w:lang w:val="en-US"/>
              </w:rPr>
              <w:t>–</w:t>
            </w:r>
            <w:r w:rsidRPr="00075699">
              <w:rPr>
                <w:sz w:val="18"/>
                <w:szCs w:val="18"/>
              </w:rPr>
              <w:t>13</w:t>
            </w:r>
            <w:r>
              <w:rPr>
                <w:sz w:val="18"/>
                <w:szCs w:val="18"/>
              </w:rPr>
              <w:t>38</w:t>
            </w:r>
            <w:r w:rsidRPr="00075699">
              <w:rPr>
                <w:sz w:val="18"/>
                <w:szCs w:val="18"/>
              </w:rPr>
              <w:t>0</w:t>
            </w:r>
          </w:p>
        </w:tc>
      </w:tr>
      <w:tr w:rsidR="00422570" w14:paraId="4E27445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3DC2DC" w14:textId="77777777" w:rsidR="00422570" w:rsidRDefault="00422570" w:rsidP="005A6A3F">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6962C4"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8FEC1F5"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63BC27" w14:textId="77777777" w:rsidR="00422570" w:rsidRDefault="00422570" w:rsidP="005A6A3F">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D361096" w14:textId="77777777" w:rsidR="00422570" w:rsidRDefault="00422570" w:rsidP="005A6A3F">
            <w:pPr>
              <w:pStyle w:val="TAL"/>
              <w:jc w:val="center"/>
              <w:rPr>
                <w:lang w:val="en-US"/>
              </w:rPr>
            </w:pPr>
          </w:p>
        </w:tc>
      </w:tr>
      <w:tr w:rsidR="00422570" w14:paraId="6FE7060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750B7A"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4633AB" w14:textId="77777777" w:rsidR="00422570" w:rsidRDefault="00422570" w:rsidP="005A6A3F">
            <w:pPr>
              <w:keepNext/>
              <w:keepLines/>
              <w:spacing w:after="0"/>
              <w:jc w:val="center"/>
              <w:rPr>
                <w:sz w:val="18"/>
                <w:lang w:eastAsia="ja-JP"/>
              </w:rPr>
            </w:pPr>
            <w:r w:rsidRPr="00075699">
              <w:rPr>
                <w:sz w:val="18"/>
                <w:szCs w:val="18"/>
              </w:rPr>
              <w:t>1</w:t>
            </w:r>
            <w:r>
              <w:rPr>
                <w:sz w:val="18"/>
                <w:szCs w:val="18"/>
              </w:rPr>
              <w:t>044</w:t>
            </w:r>
            <w:r w:rsidRPr="00075699">
              <w:rPr>
                <w:sz w:val="18"/>
                <w:szCs w:val="18"/>
              </w:rPr>
              <w:t>0</w:t>
            </w:r>
            <w:r>
              <w:rPr>
                <w:sz w:val="18"/>
                <w:lang w:val="en-US"/>
              </w:rPr>
              <w:t>–</w:t>
            </w:r>
            <w:r w:rsidRPr="00075699">
              <w:rPr>
                <w:sz w:val="18"/>
                <w:szCs w:val="18"/>
              </w:rPr>
              <w:t>1</w:t>
            </w:r>
            <w:r>
              <w:rPr>
                <w:sz w:val="18"/>
                <w:szCs w:val="18"/>
              </w:rPr>
              <w:t>156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38F3A0" w14:textId="77777777" w:rsidR="00422570" w:rsidRDefault="00422570" w:rsidP="005A6A3F">
            <w:pPr>
              <w:keepNext/>
              <w:keepLines/>
              <w:spacing w:after="0"/>
              <w:jc w:val="center"/>
              <w:rPr>
                <w:sz w:val="18"/>
                <w:lang w:eastAsia="ja-JP"/>
              </w:rPr>
            </w:pPr>
          </w:p>
        </w:tc>
      </w:tr>
      <w:tr w:rsidR="00422570" w14:paraId="18A3C6A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E04B7D"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BCAC64" w14:textId="77777777" w:rsidR="00422570" w:rsidRDefault="00422570" w:rsidP="005A6A3F">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82E31B9" w14:textId="77777777" w:rsidR="00422570" w:rsidRDefault="00422570" w:rsidP="005A6A3F">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36654B"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8B4FA"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422570" w14:paraId="1414B43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086A07" w14:textId="77777777" w:rsidR="00422570" w:rsidRDefault="00422570" w:rsidP="005A6A3F">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87054" w14:textId="77777777" w:rsidR="00422570" w:rsidRDefault="00422570" w:rsidP="005A6A3F">
            <w:pPr>
              <w:keepNext/>
              <w:keepLines/>
              <w:spacing w:after="0"/>
              <w:jc w:val="center"/>
              <w:rPr>
                <w:sz w:val="18"/>
                <w:lang w:eastAsia="ja-JP"/>
              </w:rPr>
            </w:pPr>
            <w:r>
              <w:rPr>
                <w:sz w:val="18"/>
                <w:szCs w:val="18"/>
              </w:rPr>
              <w:t>1122</w:t>
            </w:r>
            <w:r w:rsidRPr="00075699">
              <w:rPr>
                <w:sz w:val="18"/>
                <w:szCs w:val="18"/>
              </w:rPr>
              <w:t>0</w:t>
            </w:r>
            <w:r>
              <w:rPr>
                <w:sz w:val="18"/>
                <w:lang w:val="en-US"/>
              </w:rPr>
              <w:t>–</w:t>
            </w:r>
            <w:r>
              <w:rPr>
                <w:sz w:val="18"/>
                <w:szCs w:val="18"/>
              </w:rPr>
              <w:t>1328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9FB91" w14:textId="77777777" w:rsidR="00422570" w:rsidRDefault="00422570" w:rsidP="005A6A3F">
            <w:pPr>
              <w:keepNext/>
              <w:keepLines/>
              <w:spacing w:after="0"/>
              <w:jc w:val="center"/>
              <w:rPr>
                <w:sz w:val="18"/>
                <w:lang w:eastAsia="ja-JP"/>
              </w:rPr>
            </w:pPr>
            <w:r>
              <w:rPr>
                <w:sz w:val="18"/>
                <w:szCs w:val="18"/>
              </w:rPr>
              <w:t>388</w:t>
            </w:r>
            <w:r w:rsidRPr="00075699">
              <w:rPr>
                <w:sz w:val="18"/>
                <w:szCs w:val="18"/>
              </w:rPr>
              <w:t>0</w:t>
            </w:r>
            <w:r>
              <w:rPr>
                <w:sz w:val="18"/>
                <w:lang w:val="en-US"/>
              </w:rPr>
              <w:t>–</w:t>
            </w:r>
            <w:r>
              <w:rPr>
                <w:sz w:val="18"/>
                <w:szCs w:val="18"/>
              </w:rPr>
              <w:t>462</w:t>
            </w:r>
            <w:r w:rsidRPr="00075699">
              <w:rPr>
                <w:sz w:val="18"/>
                <w:szCs w:val="18"/>
              </w:rPr>
              <w:t>0</w:t>
            </w:r>
          </w:p>
        </w:tc>
      </w:tr>
      <w:tr w:rsidR="00422570" w14:paraId="367F092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530B01"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DA21D3"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85043E4"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494A10"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AB1630"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422570" w14:paraId="21E4C3E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8DFAB9" w14:textId="77777777" w:rsidR="00422570" w:rsidRDefault="00422570" w:rsidP="005A6A3F">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D86CD6" w14:textId="77777777" w:rsidR="00422570" w:rsidRDefault="00422570" w:rsidP="005A6A3F">
            <w:pPr>
              <w:keepNext/>
              <w:keepLines/>
              <w:spacing w:after="0"/>
              <w:jc w:val="center"/>
              <w:rPr>
                <w:sz w:val="18"/>
                <w:lang w:eastAsia="ja-JP"/>
              </w:rPr>
            </w:pPr>
            <w:r>
              <w:rPr>
                <w:sz w:val="18"/>
                <w:szCs w:val="18"/>
              </w:rPr>
              <w:t>594</w:t>
            </w:r>
            <w:r w:rsidRPr="00075699">
              <w:rPr>
                <w:sz w:val="18"/>
                <w:szCs w:val="18"/>
              </w:rPr>
              <w:t>0</w:t>
            </w:r>
            <w:r>
              <w:rPr>
                <w:sz w:val="18"/>
                <w:lang w:val="en-US"/>
              </w:rPr>
              <w:t>–</w:t>
            </w:r>
            <w:r>
              <w:rPr>
                <w:sz w:val="18"/>
                <w:szCs w:val="18"/>
              </w:rPr>
              <w:t>756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18D44196" w14:textId="77777777" w:rsidR="00422570" w:rsidRDefault="00422570" w:rsidP="005A6A3F">
            <w:pPr>
              <w:keepNext/>
              <w:keepLines/>
              <w:spacing w:after="0"/>
              <w:jc w:val="center"/>
              <w:rPr>
                <w:sz w:val="18"/>
                <w:lang w:eastAsia="ja-JP"/>
              </w:rPr>
            </w:pPr>
            <w:r w:rsidRPr="008852F8">
              <w:rPr>
                <w:sz w:val="18"/>
                <w:szCs w:val="18"/>
              </w:rPr>
              <w:t>660</w:t>
            </w:r>
            <w:r w:rsidRPr="008852F8">
              <w:rPr>
                <w:sz w:val="18"/>
                <w:lang w:val="en-US"/>
              </w:rPr>
              <w:t>–</w:t>
            </w:r>
            <w:r w:rsidRPr="008852F8">
              <w:rPr>
                <w:sz w:val="18"/>
                <w:szCs w:val="18"/>
              </w:rPr>
              <w:t>1840</w:t>
            </w:r>
          </w:p>
        </w:tc>
      </w:tr>
      <w:tr w:rsidR="00422570" w14:paraId="4150ABD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D29EC"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7E1FDF" w14:textId="77777777" w:rsidR="00422570" w:rsidRDefault="00422570" w:rsidP="005A6A3F">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2997F62" w14:textId="77777777" w:rsidR="00422570" w:rsidRDefault="00422570" w:rsidP="005A6A3F">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B8B67C"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3D6B78"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422570" w14:paraId="1EEF86F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C46DE" w14:textId="77777777" w:rsidR="00422570" w:rsidRDefault="00422570" w:rsidP="005A6A3F">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979999" w14:textId="77777777" w:rsidR="00422570" w:rsidRDefault="00422570" w:rsidP="005A6A3F">
            <w:pPr>
              <w:keepNext/>
              <w:keepLines/>
              <w:spacing w:after="0"/>
              <w:jc w:val="center"/>
              <w:rPr>
                <w:sz w:val="18"/>
                <w:lang w:eastAsia="ja-JP"/>
              </w:rPr>
            </w:pPr>
            <w:r w:rsidRPr="00075699">
              <w:rPr>
                <w:sz w:val="18"/>
                <w:szCs w:val="18"/>
              </w:rPr>
              <w:t>15</w:t>
            </w:r>
            <w:r>
              <w:rPr>
                <w:sz w:val="18"/>
                <w:szCs w:val="18"/>
              </w:rPr>
              <w:t>12</w:t>
            </w:r>
            <w:r w:rsidRPr="00075699">
              <w:rPr>
                <w:sz w:val="18"/>
                <w:szCs w:val="18"/>
              </w:rPr>
              <w:t>0</w:t>
            </w:r>
            <w:r>
              <w:rPr>
                <w:sz w:val="18"/>
                <w:lang w:val="en-US"/>
              </w:rPr>
              <w:t>–</w:t>
            </w:r>
            <w:r w:rsidRPr="00075699">
              <w:rPr>
                <w:sz w:val="18"/>
                <w:szCs w:val="18"/>
              </w:rPr>
              <w:t>17</w:t>
            </w:r>
            <w:r>
              <w:rPr>
                <w:sz w:val="18"/>
                <w:szCs w:val="18"/>
              </w:rPr>
              <w:t>18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EC7274" w14:textId="77777777" w:rsidR="00422570" w:rsidRDefault="00422570" w:rsidP="005A6A3F">
            <w:pPr>
              <w:keepNext/>
              <w:keepLines/>
              <w:spacing w:after="0"/>
              <w:jc w:val="center"/>
              <w:rPr>
                <w:sz w:val="18"/>
                <w:lang w:eastAsia="ja-JP"/>
              </w:rPr>
            </w:pPr>
            <w:r w:rsidRPr="00075699">
              <w:rPr>
                <w:sz w:val="18"/>
                <w:szCs w:val="18"/>
              </w:rPr>
              <w:t>1</w:t>
            </w:r>
            <w:r>
              <w:rPr>
                <w:sz w:val="18"/>
                <w:szCs w:val="18"/>
              </w:rPr>
              <w:t>098</w:t>
            </w:r>
            <w:r w:rsidRPr="00075699">
              <w:rPr>
                <w:sz w:val="18"/>
                <w:szCs w:val="18"/>
              </w:rPr>
              <w:t>0</w:t>
            </w:r>
            <w:r>
              <w:rPr>
                <w:sz w:val="18"/>
                <w:lang w:val="en-US"/>
              </w:rPr>
              <w:t>–</w:t>
            </w:r>
            <w:r w:rsidRPr="00075699">
              <w:rPr>
                <w:sz w:val="18"/>
                <w:szCs w:val="18"/>
              </w:rPr>
              <w:t>1</w:t>
            </w:r>
            <w:r>
              <w:rPr>
                <w:sz w:val="18"/>
                <w:szCs w:val="18"/>
              </w:rPr>
              <w:t>172</w:t>
            </w:r>
            <w:r w:rsidRPr="00075699">
              <w:rPr>
                <w:sz w:val="18"/>
                <w:szCs w:val="18"/>
              </w:rPr>
              <w:t>0</w:t>
            </w:r>
          </w:p>
        </w:tc>
      </w:tr>
      <w:tr w:rsidR="00422570" w14:paraId="787B419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195565"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EDEF36"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FEDD8E"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868300"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55C7ED9"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422570" w14:paraId="0435E9A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03A50" w14:textId="77777777" w:rsidR="00422570" w:rsidRDefault="00422570" w:rsidP="005A6A3F">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19DDA9" w14:textId="77777777" w:rsidR="00422570" w:rsidRDefault="00422570" w:rsidP="005A6A3F">
            <w:pPr>
              <w:keepNext/>
              <w:keepLines/>
              <w:spacing w:after="0"/>
              <w:jc w:val="center"/>
              <w:rPr>
                <w:sz w:val="18"/>
                <w:lang w:eastAsia="ja-JP"/>
              </w:rPr>
            </w:pPr>
            <w:r w:rsidRPr="00075699">
              <w:rPr>
                <w:sz w:val="18"/>
                <w:szCs w:val="18"/>
              </w:rPr>
              <w:t>1</w:t>
            </w:r>
            <w:r>
              <w:rPr>
                <w:sz w:val="18"/>
                <w:szCs w:val="18"/>
              </w:rPr>
              <w:t>374</w:t>
            </w:r>
            <w:r w:rsidRPr="00075699">
              <w:rPr>
                <w:sz w:val="18"/>
                <w:szCs w:val="18"/>
              </w:rPr>
              <w:t>0</w:t>
            </w:r>
            <w:r>
              <w:rPr>
                <w:sz w:val="18"/>
                <w:lang w:val="en-US"/>
              </w:rPr>
              <w:t>–</w:t>
            </w:r>
            <w:r w:rsidRPr="00075699">
              <w:rPr>
                <w:sz w:val="18"/>
                <w:szCs w:val="18"/>
              </w:rPr>
              <w:t>1</w:t>
            </w:r>
            <w:r>
              <w:rPr>
                <w:sz w:val="18"/>
                <w:szCs w:val="18"/>
              </w:rPr>
              <w:t>536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98AFE" w14:textId="77777777" w:rsidR="00422570" w:rsidRDefault="00422570" w:rsidP="005A6A3F">
            <w:pPr>
              <w:keepNext/>
              <w:keepLines/>
              <w:spacing w:after="0"/>
              <w:jc w:val="center"/>
              <w:rPr>
                <w:sz w:val="18"/>
                <w:lang w:eastAsia="ja-JP"/>
              </w:rPr>
            </w:pPr>
            <w:r w:rsidRPr="00075699">
              <w:rPr>
                <w:sz w:val="18"/>
                <w:szCs w:val="18"/>
              </w:rPr>
              <w:t>1</w:t>
            </w:r>
            <w:r>
              <w:rPr>
                <w:sz w:val="18"/>
                <w:szCs w:val="18"/>
              </w:rPr>
              <w:t>236</w:t>
            </w:r>
            <w:r w:rsidRPr="00075699">
              <w:rPr>
                <w:sz w:val="18"/>
                <w:szCs w:val="18"/>
              </w:rPr>
              <w:t>0</w:t>
            </w:r>
            <w:r>
              <w:rPr>
                <w:sz w:val="18"/>
                <w:lang w:val="en-US"/>
              </w:rPr>
              <w:t>–</w:t>
            </w:r>
            <w:r w:rsidRPr="00075699">
              <w:rPr>
                <w:sz w:val="18"/>
                <w:szCs w:val="18"/>
              </w:rPr>
              <w:t>1</w:t>
            </w:r>
            <w:r>
              <w:rPr>
                <w:sz w:val="18"/>
                <w:szCs w:val="18"/>
              </w:rPr>
              <w:t>354</w:t>
            </w:r>
            <w:r w:rsidRPr="00075699">
              <w:rPr>
                <w:sz w:val="18"/>
                <w:szCs w:val="18"/>
              </w:rPr>
              <w:t>0</w:t>
            </w:r>
          </w:p>
        </w:tc>
      </w:tr>
      <w:tr w:rsidR="00422570" w14:paraId="7F5232EF" w14:textId="77777777" w:rsidTr="005A6A3F">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141B3" w14:textId="77777777" w:rsidR="00422570" w:rsidRDefault="00422570" w:rsidP="005A6A3F">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0F7902E6" w14:textId="77777777" w:rsidR="00422570" w:rsidRDefault="00422570" w:rsidP="00422570">
      <w:pPr>
        <w:rPr>
          <w:rFonts w:ascii="Arial" w:hAnsi="Arial" w:cs="Arial"/>
          <w:b/>
        </w:rPr>
      </w:pPr>
    </w:p>
    <w:p w14:paraId="3070DFA3" w14:textId="77777777" w:rsidR="00422570" w:rsidRPr="000B4D61" w:rsidRDefault="00422570" w:rsidP="00422570">
      <w:pPr>
        <w:rPr>
          <w:rFonts w:eastAsia="MS Mincho"/>
        </w:rPr>
      </w:pPr>
      <w:r>
        <w:rPr>
          <w:rFonts w:eastAsia="MS Mincho"/>
        </w:rPr>
        <w:t xml:space="preserve">Based on the above table, the </w:t>
      </w:r>
      <w:r>
        <w:rPr>
          <w:rFonts w:cs="DengXian"/>
          <w:szCs w:val="21"/>
          <w:lang w:eastAsia="ko-KR"/>
        </w:rPr>
        <w:t>2</w:t>
      </w:r>
      <w:r>
        <w:rPr>
          <w:rFonts w:cs="DengXian"/>
          <w:szCs w:val="21"/>
          <w:vertAlign w:val="superscript"/>
          <w:lang w:eastAsia="ko-KR"/>
        </w:rPr>
        <w:t>nd</w:t>
      </w:r>
      <w:r>
        <w:rPr>
          <w:rFonts w:cs="DengXian"/>
          <w:szCs w:val="21"/>
          <w:lang w:eastAsia="ko-KR"/>
        </w:rPr>
        <w:t xml:space="preserve"> and 5</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78</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75</w:t>
      </w:r>
    </w:p>
    <w:p w14:paraId="75403EE3" w14:textId="77777777" w:rsidR="00422570" w:rsidRPr="00D315DA" w:rsidRDefault="00422570" w:rsidP="00422570">
      <w:pPr>
        <w:rPr>
          <w:rFonts w:eastAsia="MS Mincho"/>
        </w:rPr>
      </w:pPr>
    </w:p>
    <w:p w14:paraId="3CB98007" w14:textId="063B1134" w:rsidR="00422570" w:rsidRPr="00AB69C8" w:rsidRDefault="00422570" w:rsidP="00422570">
      <w:pPr>
        <w:pStyle w:val="Heading4"/>
        <w:overflowPunct w:val="0"/>
        <w:autoSpaceDE w:val="0"/>
        <w:autoSpaceDN w:val="0"/>
        <w:adjustRightInd w:val="0"/>
        <w:textAlignment w:val="baseline"/>
        <w:rPr>
          <w:rFonts w:eastAsia="Times New Roman"/>
          <w:lang w:eastAsia="en-GB"/>
        </w:rPr>
      </w:pPr>
      <w:bookmarkStart w:id="265" w:name="_Toc180420467"/>
      <w:r>
        <w:rPr>
          <w:rFonts w:eastAsia="Times New Roman"/>
          <w:lang w:eastAsia="en-GB"/>
        </w:rPr>
        <w:t>5.15</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265"/>
    </w:p>
    <w:p w14:paraId="3371663C" w14:textId="77777777" w:rsidR="00422570" w:rsidRPr="00A22BD2" w:rsidRDefault="00422570" w:rsidP="00422570">
      <w:pPr>
        <w:rPr>
          <w:rFonts w:eastAsia="Yu Mincho" w:cs="Arial"/>
          <w:lang w:eastAsia="ja-JP"/>
        </w:rPr>
      </w:pPr>
      <w:r w:rsidRPr="006E2E6A">
        <w:rPr>
          <w:rFonts w:cs="DengXian" w:hint="eastAsia"/>
          <w:szCs w:val="21"/>
          <w:lang w:eastAsia="ko-KR"/>
        </w:rPr>
        <w:t>IMD</w:t>
      </w:r>
      <w:r w:rsidRPr="006E2E6A">
        <w:rPr>
          <w:rFonts w:cs="DengXian"/>
          <w:szCs w:val="21"/>
          <w:lang w:eastAsia="ko-KR"/>
        </w:rPr>
        <w:t>5</w:t>
      </w:r>
      <w:r w:rsidRPr="00634198">
        <w:rPr>
          <w:rFonts w:cs="DengXian"/>
          <w:szCs w:val="21"/>
          <w:lang w:eastAsia="ko-KR"/>
        </w:rPr>
        <w:t xml:space="preserve"> generated by </w:t>
      </w:r>
      <w:r w:rsidRPr="006E2E6A">
        <w:rPr>
          <w:rFonts w:cs="DengXian"/>
          <w:szCs w:val="21"/>
          <w:lang w:eastAsia="ko-KR"/>
        </w:rPr>
        <w:t>UL CA_n1A-n78A</w:t>
      </w:r>
      <w:r w:rsidRPr="00634198">
        <w:rPr>
          <w:rFonts w:cs="DengXian"/>
          <w:szCs w:val="21"/>
          <w:lang w:eastAsia="ko-KR"/>
        </w:rPr>
        <w:t xml:space="preserve"> fall into own Rx of </w:t>
      </w:r>
      <w:r w:rsidRPr="006E2E6A">
        <w:rPr>
          <w:rFonts w:cs="DengXian"/>
          <w:szCs w:val="21"/>
          <w:lang w:eastAsia="ko-KR"/>
        </w:rPr>
        <w:t>B</w:t>
      </w:r>
      <w:r w:rsidRPr="00634198">
        <w:rPr>
          <w:rFonts w:cs="DengXian"/>
          <w:szCs w:val="21"/>
          <w:lang w:eastAsia="ko-KR"/>
        </w:rPr>
        <w:t xml:space="preserve">and </w:t>
      </w:r>
      <w:r w:rsidRPr="006E2E6A">
        <w:rPr>
          <w:rFonts w:cs="DengXian"/>
          <w:szCs w:val="21"/>
          <w:lang w:eastAsia="ko-KR"/>
        </w:rPr>
        <w:t>n75</w:t>
      </w:r>
      <w:r w:rsidRPr="00244624">
        <w:rPr>
          <w:rFonts w:cs="DengXian" w:hint="eastAsia"/>
          <w:szCs w:val="21"/>
          <w:lang w:eastAsia="ko-KR"/>
        </w:rPr>
        <w:t>.</w:t>
      </w:r>
      <w:r w:rsidRPr="00244624">
        <w:rPr>
          <w:rFonts w:cs="DengXian"/>
          <w:szCs w:val="21"/>
          <w:lang w:eastAsia="ko-KR"/>
        </w:rPr>
        <w:t>H</w:t>
      </w:r>
      <w:r w:rsidRPr="006E2E6A">
        <w:rPr>
          <w:rFonts w:cs="DengXian" w:hint="eastAsia"/>
          <w:szCs w:val="21"/>
          <w:lang w:eastAsia="ko-KR"/>
        </w:rPr>
        <w:t>owever,</w:t>
      </w:r>
      <w:r w:rsidRPr="006E2E6A">
        <w:rPr>
          <w:rFonts w:cs="DengXian"/>
          <w:szCs w:val="21"/>
          <w:lang w:eastAsia="ko-KR"/>
        </w:rPr>
        <w:t xml:space="preserve"> </w:t>
      </w:r>
      <w:r>
        <w:rPr>
          <w:rFonts w:cs="DengXian"/>
          <w:szCs w:val="21"/>
          <w:lang w:eastAsia="ko-KR"/>
        </w:rPr>
        <w:t xml:space="preserve">since </w:t>
      </w:r>
      <w:r w:rsidRPr="006E2E6A">
        <w:rPr>
          <w:rFonts w:cs="DengXian"/>
          <w:szCs w:val="21"/>
          <w:lang w:eastAsia="ko-KR"/>
        </w:rPr>
        <w:t>the MSD value is 0</w:t>
      </w:r>
      <w:r>
        <w:rPr>
          <w:rFonts w:cs="DengXian"/>
          <w:szCs w:val="21"/>
          <w:lang w:eastAsia="ko-KR"/>
        </w:rPr>
        <w:t xml:space="preserve"> dB</w:t>
      </w:r>
      <w:r w:rsidRPr="006E2E6A">
        <w:rPr>
          <w:rFonts w:cs="DengXian"/>
          <w:szCs w:val="21"/>
          <w:lang w:eastAsia="ko-KR"/>
        </w:rPr>
        <w:t xml:space="preserve">, </w:t>
      </w:r>
      <w:r>
        <w:rPr>
          <w:rFonts w:cs="DengXian"/>
          <w:szCs w:val="21"/>
          <w:lang w:eastAsia="ko-KR"/>
        </w:rPr>
        <w:t>there is</w:t>
      </w:r>
      <w:r w:rsidRPr="006E2E6A">
        <w:rPr>
          <w:rFonts w:cs="DengXian"/>
          <w:szCs w:val="21"/>
          <w:lang w:eastAsia="ko-KR"/>
        </w:rPr>
        <w:t xml:space="preserve"> no need to define MSD of IMD5.</w:t>
      </w:r>
      <w:r w:rsidRPr="009F3BB7">
        <w:rPr>
          <w:rFonts w:cs="Arial"/>
          <w:lang w:eastAsia="ja-JP"/>
        </w:rPr>
        <w:t xml:space="preserve"> Referring to </w:t>
      </w:r>
      <w:r w:rsidRPr="00EF5447">
        <w:rPr>
          <w:rFonts w:eastAsia="Malgun Gothic"/>
          <w:szCs w:val="18"/>
          <w:lang w:eastAsia="ko-KR"/>
        </w:rPr>
        <w:t>DC_1A_n75A-n78A</w:t>
      </w:r>
      <w:r w:rsidRPr="009F3BB7">
        <w:rPr>
          <w:rFonts w:cs="Arial"/>
          <w:lang w:eastAsia="ja-JP"/>
        </w:rPr>
        <w:t>, the MSD requirements can be specified as below:</w:t>
      </w:r>
    </w:p>
    <w:p w14:paraId="206BCF89" w14:textId="780B16E7" w:rsidR="00422570" w:rsidRPr="00A20126" w:rsidRDefault="00422570" w:rsidP="00422570">
      <w:pPr>
        <w:pStyle w:val="TH"/>
        <w:rPr>
          <w:rFonts w:cs="Arial"/>
        </w:rPr>
      </w:pPr>
      <w:r w:rsidRPr="000469EC">
        <w:rPr>
          <w:rFonts w:cs="Arial"/>
        </w:rPr>
        <w:t xml:space="preserve">Table </w:t>
      </w:r>
      <w:r w:rsidRPr="00A20126">
        <w:rPr>
          <w:rFonts w:cs="Arial"/>
        </w:rPr>
        <w:t>5.</w:t>
      </w:r>
      <w:r>
        <w:rPr>
          <w:rFonts w:cs="Arial"/>
        </w:rPr>
        <w:t>15</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2570" w14:paraId="6018A3F7" w14:textId="77777777" w:rsidTr="005A6A3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057609" w14:textId="77777777" w:rsidR="00422570" w:rsidRDefault="00422570" w:rsidP="005A6A3F">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8E2B1B" w14:textId="77777777" w:rsidR="00422570" w:rsidRDefault="00422570" w:rsidP="005A6A3F">
            <w:pPr>
              <w:pStyle w:val="TAH"/>
            </w:pPr>
            <w:r>
              <w:t>Source of IMD</w:t>
            </w:r>
          </w:p>
        </w:tc>
      </w:tr>
      <w:tr w:rsidR="00422570" w14:paraId="7B02997D" w14:textId="77777777" w:rsidTr="005A6A3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572FEB" w14:textId="77777777" w:rsidR="00422570" w:rsidRDefault="00422570" w:rsidP="005A6A3F">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D62782" w14:textId="77777777" w:rsidR="00422570" w:rsidRDefault="00422570" w:rsidP="005A6A3F">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DB67799" w14:textId="77777777" w:rsidR="00422570" w:rsidRDefault="00422570" w:rsidP="005A6A3F">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C170C76" w14:textId="77777777" w:rsidR="00422570" w:rsidRDefault="00422570" w:rsidP="005A6A3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45E993" w14:textId="77777777" w:rsidR="00422570" w:rsidRDefault="00422570" w:rsidP="005A6A3F">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1E9D06" w14:textId="77777777" w:rsidR="00422570" w:rsidRDefault="00422570" w:rsidP="005A6A3F">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57AA2E1" w14:textId="77777777" w:rsidR="00422570" w:rsidRDefault="00422570" w:rsidP="005A6A3F">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CC77852" w14:textId="77777777" w:rsidR="00422570" w:rsidRDefault="00422570" w:rsidP="005A6A3F">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B5F8873" w14:textId="77777777" w:rsidR="00422570" w:rsidRDefault="00422570" w:rsidP="005A6A3F">
            <w:pPr>
              <w:pStyle w:val="TAH"/>
            </w:pPr>
          </w:p>
        </w:tc>
      </w:tr>
      <w:tr w:rsidR="00422570" w14:paraId="25732F6E"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C737F6" w14:textId="77777777" w:rsidR="00422570" w:rsidRDefault="00422570" w:rsidP="005A6A3F">
            <w:pPr>
              <w:pStyle w:val="TAC"/>
              <w:rPr>
                <w:lang w:eastAsia="zh-CN"/>
              </w:rPr>
            </w:pPr>
            <w:r>
              <w:rPr>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4EBAB368" w14:textId="77777777" w:rsidR="00422570" w:rsidRDefault="00422570" w:rsidP="005A6A3F">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6B816ADB" w14:textId="77777777" w:rsidR="00422570" w:rsidRPr="00C6438D" w:rsidRDefault="00422570" w:rsidP="005A6A3F">
            <w:pPr>
              <w:pStyle w:val="TAC"/>
              <w:rPr>
                <w:lang w:eastAsia="zh-CN"/>
              </w:rPr>
            </w:pPr>
            <w:r>
              <w:t>1930</w:t>
            </w:r>
          </w:p>
        </w:tc>
        <w:tc>
          <w:tcPr>
            <w:tcW w:w="964" w:type="dxa"/>
            <w:tcBorders>
              <w:top w:val="single" w:sz="4" w:space="0" w:color="auto"/>
              <w:left w:val="single" w:sz="4" w:space="0" w:color="auto"/>
              <w:right w:val="single" w:sz="4" w:space="0" w:color="auto"/>
            </w:tcBorders>
          </w:tcPr>
          <w:p w14:paraId="5EED37BC" w14:textId="77777777" w:rsidR="00422570" w:rsidRPr="00C6438D" w:rsidRDefault="00422570" w:rsidP="005A6A3F">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D8021F4" w14:textId="77777777" w:rsidR="00422570" w:rsidRPr="00C6438D" w:rsidRDefault="00422570" w:rsidP="005A6A3F">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7A374BE" w14:textId="77777777" w:rsidR="00422570" w:rsidRPr="00C6438D" w:rsidRDefault="00422570" w:rsidP="005A6A3F">
            <w:pPr>
              <w:pStyle w:val="TAC"/>
              <w:rPr>
                <w:lang w:eastAsia="zh-CN"/>
              </w:rPr>
            </w:pPr>
            <w:r w:rsidRPr="00EF5447">
              <w:rPr>
                <w:color w:val="000000"/>
              </w:rPr>
              <w:t>2120</w:t>
            </w:r>
          </w:p>
        </w:tc>
        <w:tc>
          <w:tcPr>
            <w:tcW w:w="977" w:type="dxa"/>
            <w:tcBorders>
              <w:top w:val="single" w:sz="4" w:space="0" w:color="auto"/>
              <w:left w:val="single" w:sz="4" w:space="0" w:color="auto"/>
              <w:bottom w:val="single" w:sz="4" w:space="0" w:color="auto"/>
              <w:right w:val="single" w:sz="4" w:space="0" w:color="auto"/>
            </w:tcBorders>
          </w:tcPr>
          <w:p w14:paraId="64C27476" w14:textId="77777777" w:rsidR="00422570" w:rsidRPr="00C6438D" w:rsidRDefault="00422570" w:rsidP="005A6A3F">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2FAD219" w14:textId="77777777" w:rsidR="00422570" w:rsidRPr="00A1115A" w:rsidRDefault="00422570" w:rsidP="005A6A3F">
            <w:pPr>
              <w:pStyle w:val="TAC"/>
            </w:pPr>
            <w:r w:rsidRPr="00A1115A">
              <w:t>FDD</w:t>
            </w:r>
          </w:p>
        </w:tc>
        <w:tc>
          <w:tcPr>
            <w:tcW w:w="1057" w:type="dxa"/>
            <w:tcBorders>
              <w:top w:val="single" w:sz="4" w:space="0" w:color="auto"/>
              <w:left w:val="single" w:sz="4" w:space="0" w:color="auto"/>
              <w:right w:val="single" w:sz="4" w:space="0" w:color="auto"/>
            </w:tcBorders>
          </w:tcPr>
          <w:p w14:paraId="3B5ACCE5" w14:textId="77777777" w:rsidR="00422570" w:rsidRDefault="00422570" w:rsidP="005A6A3F">
            <w:pPr>
              <w:pStyle w:val="TAC"/>
              <w:rPr>
                <w:lang w:eastAsia="zh-CN"/>
              </w:rPr>
            </w:pPr>
            <w:r>
              <w:t>N/A</w:t>
            </w:r>
          </w:p>
        </w:tc>
      </w:tr>
      <w:tr w:rsidR="00422570" w14:paraId="5487E067"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F5851" w14:textId="77777777" w:rsidR="00422570" w:rsidRDefault="00422570" w:rsidP="005A6A3F">
            <w:pPr>
              <w:pStyle w:val="TAC"/>
              <w:rPr>
                <w:lang w:eastAsia="zh-CN"/>
              </w:rPr>
            </w:pPr>
          </w:p>
        </w:tc>
        <w:tc>
          <w:tcPr>
            <w:tcW w:w="1146" w:type="dxa"/>
            <w:tcBorders>
              <w:top w:val="single" w:sz="4" w:space="0" w:color="auto"/>
              <w:left w:val="single" w:sz="4" w:space="0" w:color="auto"/>
              <w:right w:val="single" w:sz="4" w:space="0" w:color="auto"/>
            </w:tcBorders>
            <w:vAlign w:val="center"/>
          </w:tcPr>
          <w:p w14:paraId="4F1BEE98" w14:textId="77777777" w:rsidR="00422570" w:rsidRDefault="00422570" w:rsidP="005A6A3F">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D9D2EE2" w14:textId="77777777" w:rsidR="00422570" w:rsidRPr="00C6438D" w:rsidRDefault="00422570" w:rsidP="005A6A3F">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121C8300" w14:textId="77777777" w:rsidR="00422570" w:rsidRPr="00C6438D" w:rsidRDefault="00422570" w:rsidP="005A6A3F">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6ADA43E1" w14:textId="77777777" w:rsidR="00422570" w:rsidRPr="00C6438D" w:rsidRDefault="00422570" w:rsidP="005A6A3F">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526B075F" w14:textId="77777777" w:rsidR="00422570" w:rsidRPr="00C6438D" w:rsidRDefault="00422570" w:rsidP="005A6A3F">
            <w:pPr>
              <w:pStyle w:val="TAC"/>
              <w:rPr>
                <w:lang w:eastAsia="zh-CN"/>
              </w:rPr>
            </w:pPr>
            <w:r w:rsidRPr="00EF5447">
              <w:rPr>
                <w:color w:val="000000"/>
              </w:rPr>
              <w:t>1470</w:t>
            </w:r>
          </w:p>
        </w:tc>
        <w:tc>
          <w:tcPr>
            <w:tcW w:w="977" w:type="dxa"/>
            <w:tcBorders>
              <w:top w:val="single" w:sz="4" w:space="0" w:color="auto"/>
              <w:left w:val="single" w:sz="4" w:space="0" w:color="auto"/>
              <w:bottom w:val="single" w:sz="4" w:space="0" w:color="auto"/>
              <w:right w:val="single" w:sz="4" w:space="0" w:color="auto"/>
            </w:tcBorders>
          </w:tcPr>
          <w:p w14:paraId="6F06B26F" w14:textId="77777777" w:rsidR="00422570" w:rsidRPr="00794D7C" w:rsidRDefault="00422570" w:rsidP="005A6A3F">
            <w:pPr>
              <w:pStyle w:val="TAC"/>
              <w:rPr>
                <w:rFonts w:eastAsia="DengXian"/>
                <w:lang w:eastAsia="zh-CN"/>
              </w:rPr>
            </w:pPr>
            <w:r w:rsidRPr="00EF5447">
              <w:rPr>
                <w:lang w:eastAsia="zh-CN"/>
              </w:rPr>
              <w:t>30.4</w:t>
            </w:r>
          </w:p>
        </w:tc>
        <w:tc>
          <w:tcPr>
            <w:tcW w:w="828" w:type="dxa"/>
            <w:tcBorders>
              <w:top w:val="single" w:sz="4" w:space="0" w:color="auto"/>
              <w:left w:val="single" w:sz="4" w:space="0" w:color="auto"/>
              <w:right w:val="single" w:sz="4" w:space="0" w:color="auto"/>
            </w:tcBorders>
          </w:tcPr>
          <w:p w14:paraId="6EF82DE1" w14:textId="77777777" w:rsidR="00422570" w:rsidRPr="00A1115A" w:rsidRDefault="00422570" w:rsidP="005A6A3F">
            <w:pPr>
              <w:pStyle w:val="TAC"/>
            </w:pPr>
            <w:r w:rsidRPr="00A1115A">
              <w:t>SDL</w:t>
            </w:r>
          </w:p>
        </w:tc>
        <w:tc>
          <w:tcPr>
            <w:tcW w:w="1057" w:type="dxa"/>
            <w:tcBorders>
              <w:top w:val="single" w:sz="4" w:space="0" w:color="auto"/>
              <w:left w:val="single" w:sz="4" w:space="0" w:color="auto"/>
              <w:right w:val="single" w:sz="4" w:space="0" w:color="auto"/>
            </w:tcBorders>
          </w:tcPr>
          <w:p w14:paraId="4204FDC2" w14:textId="77777777" w:rsidR="00422570" w:rsidRDefault="00422570" w:rsidP="005A6A3F">
            <w:pPr>
              <w:pStyle w:val="TAC"/>
              <w:rPr>
                <w:lang w:eastAsia="zh-CN"/>
              </w:rPr>
            </w:pPr>
            <w:r>
              <w:t>IMD2</w:t>
            </w:r>
          </w:p>
        </w:tc>
      </w:tr>
      <w:tr w:rsidR="00422570" w14:paraId="76C18E0B"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B8C2F4" w14:textId="77777777" w:rsidR="00422570" w:rsidRDefault="00422570" w:rsidP="005A6A3F">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C0E49" w14:textId="77777777" w:rsidR="00422570" w:rsidRDefault="00422570" w:rsidP="005A6A3F">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215D0C45" w14:textId="77777777" w:rsidR="00422570" w:rsidRPr="00C6438D" w:rsidRDefault="00422570" w:rsidP="005A6A3F">
            <w:pPr>
              <w:pStyle w:val="TAC"/>
              <w:rPr>
                <w:lang w:eastAsia="zh-CN"/>
              </w:rPr>
            </w:pPr>
            <w:r>
              <w:t>3400</w:t>
            </w:r>
          </w:p>
        </w:tc>
        <w:tc>
          <w:tcPr>
            <w:tcW w:w="964" w:type="dxa"/>
            <w:tcBorders>
              <w:top w:val="single" w:sz="4" w:space="0" w:color="auto"/>
              <w:left w:val="single" w:sz="4" w:space="0" w:color="auto"/>
              <w:right w:val="single" w:sz="4" w:space="0" w:color="auto"/>
            </w:tcBorders>
          </w:tcPr>
          <w:p w14:paraId="09AC6F63" w14:textId="77777777" w:rsidR="00422570" w:rsidRPr="00C6438D" w:rsidRDefault="00422570" w:rsidP="005A6A3F">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39E4E9" w14:textId="77777777" w:rsidR="00422570" w:rsidRPr="00C6438D" w:rsidRDefault="00422570" w:rsidP="005A6A3F">
            <w:pPr>
              <w:pStyle w:val="TAC"/>
              <w:rPr>
                <w:lang w:eastAsia="zh-CN"/>
              </w:rPr>
            </w:pPr>
            <w:r>
              <w:rPr>
                <w:rFonts w:eastAsia="Malgun Gothic"/>
                <w:lang w:eastAsia="ko-KR"/>
              </w:rPr>
              <w:t>52</w:t>
            </w:r>
          </w:p>
        </w:tc>
        <w:tc>
          <w:tcPr>
            <w:tcW w:w="960" w:type="dxa"/>
            <w:tcBorders>
              <w:top w:val="single" w:sz="4" w:space="0" w:color="auto"/>
              <w:left w:val="single" w:sz="4" w:space="0" w:color="auto"/>
              <w:right w:val="single" w:sz="4" w:space="0" w:color="auto"/>
            </w:tcBorders>
          </w:tcPr>
          <w:p w14:paraId="430F7E1C" w14:textId="77777777" w:rsidR="00422570" w:rsidRPr="00C6438D" w:rsidRDefault="00422570" w:rsidP="005A6A3F">
            <w:pPr>
              <w:pStyle w:val="TAC"/>
              <w:rPr>
                <w:lang w:eastAsia="zh-CN"/>
              </w:rPr>
            </w:pPr>
            <w:r w:rsidRPr="00EF5447">
              <w:rPr>
                <w:color w:val="000000"/>
              </w:rPr>
              <w:t>3400</w:t>
            </w:r>
          </w:p>
        </w:tc>
        <w:tc>
          <w:tcPr>
            <w:tcW w:w="977" w:type="dxa"/>
            <w:tcBorders>
              <w:top w:val="single" w:sz="4" w:space="0" w:color="auto"/>
              <w:left w:val="single" w:sz="4" w:space="0" w:color="auto"/>
              <w:bottom w:val="single" w:sz="4" w:space="0" w:color="auto"/>
              <w:right w:val="single" w:sz="4" w:space="0" w:color="auto"/>
            </w:tcBorders>
          </w:tcPr>
          <w:p w14:paraId="4465CC3E" w14:textId="77777777" w:rsidR="00422570" w:rsidRPr="00C6438D" w:rsidRDefault="00422570" w:rsidP="005A6A3F">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05938B9" w14:textId="77777777" w:rsidR="00422570" w:rsidRPr="00A1115A" w:rsidRDefault="00422570" w:rsidP="005A6A3F">
            <w:pPr>
              <w:pStyle w:val="TAC"/>
            </w:pPr>
            <w:r>
              <w:t>T</w:t>
            </w:r>
            <w:r w:rsidRPr="00A1115A">
              <w:t>DD</w:t>
            </w:r>
          </w:p>
        </w:tc>
        <w:tc>
          <w:tcPr>
            <w:tcW w:w="1057" w:type="dxa"/>
            <w:tcBorders>
              <w:top w:val="single" w:sz="4" w:space="0" w:color="auto"/>
              <w:left w:val="single" w:sz="4" w:space="0" w:color="auto"/>
              <w:right w:val="single" w:sz="4" w:space="0" w:color="auto"/>
            </w:tcBorders>
          </w:tcPr>
          <w:p w14:paraId="49E1CEA6" w14:textId="77777777" w:rsidR="00422570" w:rsidRDefault="00422570" w:rsidP="005A6A3F">
            <w:pPr>
              <w:pStyle w:val="TAC"/>
              <w:rPr>
                <w:lang w:eastAsia="zh-CN"/>
              </w:rPr>
            </w:pPr>
            <w:r>
              <w:t>N/A</w:t>
            </w:r>
          </w:p>
        </w:tc>
      </w:tr>
    </w:tbl>
    <w:p w14:paraId="364621AC" w14:textId="77777777" w:rsidR="00C97F3E" w:rsidRDefault="00C97F3E" w:rsidP="00126CBF">
      <w:pPr>
        <w:pStyle w:val="B1"/>
        <w:ind w:left="0" w:firstLine="0"/>
        <w:jc w:val="both"/>
        <w:rPr>
          <w:rFonts w:ascii="Arial" w:hAnsi="Arial" w:cs="Arial"/>
          <w:b/>
          <w:color w:val="FF0000"/>
          <w:sz w:val="24"/>
          <w:lang w:eastAsia="zh-CN"/>
        </w:rPr>
      </w:pPr>
    </w:p>
    <w:p w14:paraId="52357CB3" w14:textId="772F1FBF" w:rsidR="00CA67F5" w:rsidRDefault="00CA67F5" w:rsidP="00CA67F5">
      <w:pPr>
        <w:pStyle w:val="Heading2"/>
      </w:pPr>
      <w:bookmarkStart w:id="266" w:name="_Toc180420468"/>
      <w:r>
        <w:t>5.</w:t>
      </w:r>
      <w:r>
        <w:rPr>
          <w:lang w:eastAsia="zh-CN"/>
        </w:rPr>
        <w:t>16</w:t>
      </w:r>
      <w:r>
        <w:tab/>
        <w:t>CA_n1-n28-n40</w:t>
      </w:r>
      <w:bookmarkEnd w:id="266"/>
    </w:p>
    <w:p w14:paraId="68FDC7A0" w14:textId="3279FA69" w:rsidR="00CA67F5" w:rsidRDefault="00CA67F5" w:rsidP="00CA67F5">
      <w:pPr>
        <w:pStyle w:val="Heading3"/>
        <w:rPr>
          <w:rFonts w:cs="Arial"/>
          <w:szCs w:val="28"/>
          <w:lang w:val="en-US" w:eastAsia="zh-CN"/>
        </w:rPr>
      </w:pPr>
      <w:bookmarkStart w:id="267" w:name="_Toc180420469"/>
      <w:r>
        <w:t>5.16.1</w:t>
      </w:r>
      <w:r>
        <w:tab/>
      </w:r>
      <w:r>
        <w:rPr>
          <w:rFonts w:cs="Arial"/>
          <w:szCs w:val="28"/>
          <w:lang w:val="en-US" w:eastAsia="zh-CN"/>
        </w:rPr>
        <w:t>Common for 1 band UL and 2 bands UL CA</w:t>
      </w:r>
      <w:bookmarkEnd w:id="267"/>
    </w:p>
    <w:p w14:paraId="6AE034D7" w14:textId="1B8B0254" w:rsidR="00CA67F5" w:rsidRDefault="00CA67F5" w:rsidP="00CA67F5">
      <w:pPr>
        <w:pStyle w:val="Heading4"/>
      </w:pPr>
      <w:bookmarkStart w:id="268" w:name="_Toc180420470"/>
      <w:r>
        <w:t>5.16.1.1</w:t>
      </w:r>
      <w:r>
        <w:tab/>
      </w:r>
      <w:r>
        <w:rPr>
          <w:rFonts w:cs="Arial"/>
          <w:lang w:eastAsia="zh-CN"/>
        </w:rPr>
        <w:t>Operating bands for CA</w:t>
      </w:r>
      <w:bookmarkEnd w:id="268"/>
    </w:p>
    <w:p w14:paraId="365815A4" w14:textId="3AAFC89D" w:rsidR="00CA67F5" w:rsidRDefault="00CA67F5" w:rsidP="00CA67F5">
      <w:pPr>
        <w:pStyle w:val="TH"/>
        <w:rPr>
          <w:lang w:val="en-US"/>
        </w:rPr>
      </w:pPr>
      <w:r>
        <w:rPr>
          <w:rFonts w:cs="Arial"/>
        </w:rPr>
        <w:t xml:space="preserve">Table </w:t>
      </w:r>
      <w:r>
        <w:rPr>
          <w:rFonts w:cs="Arial" w:hint="eastAsia"/>
          <w:lang w:val="en-US" w:eastAsia="zh-CN"/>
        </w:rPr>
        <w:t>5.</w:t>
      </w:r>
      <w:r>
        <w:rPr>
          <w:rFonts w:cs="Arial"/>
          <w:lang w:val="en-US" w:eastAsia="zh-CN"/>
        </w:rPr>
        <w:t>16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CA67F5" w14:paraId="6CAB6E23" w14:textId="77777777" w:rsidTr="005A6A3F">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430007" w14:textId="77777777" w:rsidR="00CA67F5" w:rsidRDefault="00CA67F5" w:rsidP="00CA67F5">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165095F"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7C257306"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43BAB480"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CA67F5" w14:paraId="65F00BB5"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AD142D" w14:textId="77777777" w:rsidR="00CA67F5" w:rsidRDefault="00CA67F5" w:rsidP="00CF42FD">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5EBC5B6"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110C95E9"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2ADFC75D"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CA67F5" w14:paraId="08FB7344"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FDFF30" w14:textId="77777777" w:rsidR="00CA67F5" w:rsidRDefault="00CA67F5" w:rsidP="00CF42FD">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F33A582"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5B615A98"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40DD686A" w14:textId="77777777" w:rsidR="00CA67F5" w:rsidRDefault="00CA67F5" w:rsidP="00CF42FD">
            <w:pPr>
              <w:spacing w:after="0"/>
              <w:rPr>
                <w:rFonts w:ascii="Aptos Narrow" w:hAnsi="Aptos Narrow"/>
                <w:color w:val="000000"/>
                <w:sz w:val="22"/>
                <w:szCs w:val="22"/>
              </w:rPr>
            </w:pPr>
            <w:r>
              <w:rPr>
                <w:rFonts w:ascii="Aptos Narrow" w:hAnsi="Aptos Narrow"/>
                <w:color w:val="000000"/>
                <w:sz w:val="22"/>
                <w:szCs w:val="22"/>
              </w:rPr>
              <w:t> </w:t>
            </w:r>
          </w:p>
        </w:tc>
      </w:tr>
      <w:tr w:rsidR="00CA67F5" w14:paraId="75D140BA"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181B97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58B5DCA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53DFEB1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504B5A3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FDD</w:t>
            </w:r>
          </w:p>
        </w:tc>
      </w:tr>
      <w:tr w:rsidR="00CA67F5" w14:paraId="061C830A" w14:textId="77777777" w:rsidTr="005A6A3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AD21B8"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n28</w:t>
            </w:r>
          </w:p>
        </w:tc>
        <w:tc>
          <w:tcPr>
            <w:tcW w:w="2900" w:type="dxa"/>
            <w:tcBorders>
              <w:top w:val="nil"/>
              <w:left w:val="nil"/>
              <w:bottom w:val="single" w:sz="4" w:space="0" w:color="auto"/>
              <w:right w:val="single" w:sz="4" w:space="0" w:color="auto"/>
            </w:tcBorders>
            <w:shd w:val="clear" w:color="auto" w:fill="auto"/>
            <w:vAlign w:val="center"/>
            <w:hideMark/>
          </w:tcPr>
          <w:p w14:paraId="47F37D5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703-748</w:t>
            </w:r>
          </w:p>
        </w:tc>
        <w:tc>
          <w:tcPr>
            <w:tcW w:w="3000" w:type="dxa"/>
            <w:tcBorders>
              <w:top w:val="nil"/>
              <w:left w:val="nil"/>
              <w:bottom w:val="single" w:sz="4" w:space="0" w:color="auto"/>
              <w:right w:val="single" w:sz="4" w:space="0" w:color="auto"/>
            </w:tcBorders>
            <w:shd w:val="clear" w:color="auto" w:fill="auto"/>
            <w:vAlign w:val="center"/>
            <w:hideMark/>
          </w:tcPr>
          <w:p w14:paraId="631B4E7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758-803</w:t>
            </w:r>
          </w:p>
        </w:tc>
        <w:tc>
          <w:tcPr>
            <w:tcW w:w="1160" w:type="dxa"/>
            <w:tcBorders>
              <w:top w:val="nil"/>
              <w:left w:val="nil"/>
              <w:bottom w:val="single" w:sz="4" w:space="0" w:color="auto"/>
              <w:right w:val="single" w:sz="4" w:space="0" w:color="auto"/>
            </w:tcBorders>
            <w:shd w:val="clear" w:color="auto" w:fill="auto"/>
            <w:vAlign w:val="center"/>
            <w:hideMark/>
          </w:tcPr>
          <w:p w14:paraId="299CF98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FDD</w:t>
            </w:r>
          </w:p>
        </w:tc>
      </w:tr>
      <w:tr w:rsidR="00CA67F5" w14:paraId="3845BF70"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DBBA7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n40</w:t>
            </w:r>
          </w:p>
        </w:tc>
        <w:tc>
          <w:tcPr>
            <w:tcW w:w="2900" w:type="dxa"/>
            <w:tcBorders>
              <w:top w:val="nil"/>
              <w:left w:val="nil"/>
              <w:bottom w:val="single" w:sz="4" w:space="0" w:color="auto"/>
              <w:right w:val="single" w:sz="4" w:space="0" w:color="auto"/>
            </w:tcBorders>
            <w:shd w:val="clear" w:color="auto" w:fill="auto"/>
            <w:vAlign w:val="center"/>
            <w:hideMark/>
          </w:tcPr>
          <w:p w14:paraId="1E8CA0E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2300-2400</w:t>
            </w:r>
          </w:p>
        </w:tc>
        <w:tc>
          <w:tcPr>
            <w:tcW w:w="3000" w:type="dxa"/>
            <w:tcBorders>
              <w:top w:val="nil"/>
              <w:left w:val="nil"/>
              <w:bottom w:val="single" w:sz="4" w:space="0" w:color="auto"/>
              <w:right w:val="single" w:sz="4" w:space="0" w:color="auto"/>
            </w:tcBorders>
            <w:shd w:val="clear" w:color="auto" w:fill="auto"/>
            <w:vAlign w:val="center"/>
            <w:hideMark/>
          </w:tcPr>
          <w:p w14:paraId="140475B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2300-2400</w:t>
            </w:r>
          </w:p>
        </w:tc>
        <w:tc>
          <w:tcPr>
            <w:tcW w:w="1160" w:type="dxa"/>
            <w:tcBorders>
              <w:top w:val="nil"/>
              <w:left w:val="nil"/>
              <w:bottom w:val="single" w:sz="4" w:space="0" w:color="auto"/>
              <w:right w:val="single" w:sz="4" w:space="0" w:color="auto"/>
            </w:tcBorders>
            <w:shd w:val="clear" w:color="auto" w:fill="auto"/>
            <w:vAlign w:val="center"/>
            <w:hideMark/>
          </w:tcPr>
          <w:p w14:paraId="0A2493C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TDD</w:t>
            </w:r>
          </w:p>
        </w:tc>
      </w:tr>
    </w:tbl>
    <w:p w14:paraId="66CE017A" w14:textId="77777777" w:rsidR="00CA67F5" w:rsidRDefault="00CA67F5" w:rsidP="00CA67F5">
      <w:pPr>
        <w:pStyle w:val="TH"/>
      </w:pPr>
    </w:p>
    <w:p w14:paraId="081BA4B4" w14:textId="2611EDAC" w:rsidR="00CA67F5" w:rsidRPr="005D2633" w:rsidRDefault="00CA67F5" w:rsidP="00CA67F5">
      <w:pPr>
        <w:pStyle w:val="Heading4"/>
        <w:rPr>
          <w:rFonts w:cs="Arial"/>
          <w:lang w:eastAsia="zh-CN"/>
        </w:rPr>
      </w:pPr>
      <w:bookmarkStart w:id="269" w:name="_Toc173744045"/>
      <w:bookmarkStart w:id="270" w:name="_Toc180420471"/>
      <w:r>
        <w:rPr>
          <w:rFonts w:cs="Arial"/>
          <w:lang w:eastAsia="zh-CN"/>
        </w:rPr>
        <w:t>5.16</w:t>
      </w:r>
      <w:r w:rsidRPr="005D2633">
        <w:rPr>
          <w:rFonts w:cs="Arial"/>
          <w:lang w:eastAsia="zh-CN"/>
        </w:rPr>
        <w:t>.1.2</w:t>
      </w:r>
      <w:r w:rsidRPr="005D2633">
        <w:rPr>
          <w:rFonts w:cs="Arial"/>
          <w:lang w:eastAsia="zh-CN"/>
        </w:rPr>
        <w:tab/>
      </w:r>
      <w:r>
        <w:rPr>
          <w:rFonts w:cs="Arial"/>
          <w:lang w:eastAsia="zh-CN"/>
        </w:rPr>
        <w:t>Channel bandwidths per operating band for CA</w:t>
      </w:r>
      <w:bookmarkEnd w:id="269"/>
      <w:bookmarkEnd w:id="270"/>
    </w:p>
    <w:p w14:paraId="278A38C7" w14:textId="3EAB4E8E" w:rsidR="00CA67F5" w:rsidRDefault="00CA67F5" w:rsidP="00CA67F5">
      <w:pPr>
        <w:pStyle w:val="TH"/>
        <w:rPr>
          <w:rFonts w:cs="Arial"/>
          <w:lang w:val="en-US" w:eastAsia="zh-CN"/>
        </w:rPr>
      </w:pPr>
      <w:r>
        <w:rPr>
          <w:rFonts w:cs="Arial"/>
        </w:rPr>
        <w:t xml:space="preserve">Table </w:t>
      </w:r>
      <w:r>
        <w:rPr>
          <w:rFonts w:cs="Arial" w:hint="eastAsia"/>
          <w:lang w:val="en-US" w:eastAsia="zh-CN"/>
        </w:rPr>
        <w:t>5.</w:t>
      </w:r>
      <w:r>
        <w:rPr>
          <w:rFonts w:cs="Arial"/>
          <w:lang w:val="en-US" w:eastAsia="zh-CN"/>
        </w:rPr>
        <w:t>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27"/>
        <w:gridCol w:w="1344"/>
      </w:tblGrid>
      <w:tr w:rsidR="00CA67F5" w14:paraId="2932B4FD" w14:textId="77777777" w:rsidTr="005A6A3F">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CB0E449" w14:textId="77777777" w:rsidR="00CA67F5" w:rsidRDefault="00CA67F5" w:rsidP="005A6A3F">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CA67F5" w14:paraId="631C30C8" w14:textId="77777777" w:rsidTr="005A6A3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9561A1D" w14:textId="77777777" w:rsidR="00CA67F5" w:rsidRDefault="00CA67F5" w:rsidP="005A6A3F">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173499F6" w14:textId="77777777" w:rsidR="00CA67F5" w:rsidRDefault="00CA67F5" w:rsidP="005A6A3F">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8033A86" w14:textId="77777777" w:rsidR="00CA67F5" w:rsidRDefault="00CA67F5" w:rsidP="005A6A3F">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0EE8FD73" w14:textId="77777777" w:rsidR="00CA67F5" w:rsidRDefault="00CA67F5" w:rsidP="005A6A3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1B4FE54B" w14:textId="77777777" w:rsidR="00CA67F5" w:rsidRDefault="00CA67F5" w:rsidP="005A6A3F">
            <w:pPr>
              <w:pStyle w:val="TAH"/>
              <w:rPr>
                <w:szCs w:val="18"/>
                <w:lang w:val="en-US" w:eastAsia="zh-CN"/>
              </w:rPr>
            </w:pPr>
            <w:r>
              <w:t>Bandwidth combination set</w:t>
            </w:r>
          </w:p>
        </w:tc>
      </w:tr>
      <w:tr w:rsidR="00CA67F5" w14:paraId="2EB7E907" w14:textId="77777777" w:rsidTr="005A6A3F">
        <w:trPr>
          <w:trHeight w:val="187"/>
        </w:trPr>
        <w:tc>
          <w:tcPr>
            <w:tcW w:w="1983" w:type="dxa"/>
            <w:tcBorders>
              <w:top w:val="single" w:sz="4" w:space="0" w:color="auto"/>
              <w:left w:val="single" w:sz="4" w:space="0" w:color="auto"/>
              <w:bottom w:val="nil"/>
              <w:right w:val="single" w:sz="4" w:space="0" w:color="auto"/>
            </w:tcBorders>
            <w:shd w:val="clear" w:color="auto" w:fill="auto"/>
          </w:tcPr>
          <w:p w14:paraId="4B884DE2" w14:textId="77777777" w:rsidR="00CA67F5" w:rsidRPr="00B00CBD" w:rsidRDefault="00CA67F5" w:rsidP="005A6A3F">
            <w:pPr>
              <w:pStyle w:val="TAC"/>
              <w:rPr>
                <w:rFonts w:eastAsia="SimSun" w:cs="Arial"/>
                <w:szCs w:val="18"/>
                <w:lang w:val="en-US" w:eastAsia="zh-CN"/>
              </w:rPr>
            </w:pPr>
            <w:r w:rsidRPr="001625B7">
              <w:rPr>
                <w:rFonts w:eastAsia="SimSun" w:cs="Arial"/>
                <w:szCs w:val="18"/>
                <w:lang w:val="en-US" w:eastAsia="zh-CN"/>
              </w:rPr>
              <w:t>CA_n1A-n28A-n40A</w:t>
            </w:r>
          </w:p>
        </w:tc>
        <w:tc>
          <w:tcPr>
            <w:tcW w:w="1981" w:type="dxa"/>
            <w:tcBorders>
              <w:top w:val="single" w:sz="4" w:space="0" w:color="auto"/>
              <w:left w:val="single" w:sz="4" w:space="0" w:color="auto"/>
              <w:bottom w:val="nil"/>
              <w:right w:val="single" w:sz="4" w:space="0" w:color="auto"/>
            </w:tcBorders>
            <w:shd w:val="clear" w:color="auto" w:fill="auto"/>
            <w:vAlign w:val="center"/>
          </w:tcPr>
          <w:p w14:paraId="4720C027" w14:textId="77777777" w:rsidR="00CA67F5" w:rsidRPr="001625B7" w:rsidRDefault="00CA67F5" w:rsidP="005A6A3F">
            <w:pPr>
              <w:pStyle w:val="TAC"/>
              <w:rPr>
                <w:rFonts w:eastAsia="SimSun" w:cs="Arial"/>
                <w:szCs w:val="18"/>
                <w:lang w:val="en-US" w:eastAsia="zh-CN"/>
              </w:rPr>
            </w:pPr>
            <w:r w:rsidRPr="001625B7">
              <w:rPr>
                <w:rFonts w:eastAsia="SimSun" w:cs="Arial"/>
                <w:szCs w:val="18"/>
                <w:lang w:val="en-US" w:eastAsia="zh-CN"/>
              </w:rPr>
              <w:t>CA_n1A-n28A</w:t>
            </w:r>
          </w:p>
          <w:p w14:paraId="4E7864F8" w14:textId="77777777" w:rsidR="00CA67F5" w:rsidRPr="001625B7" w:rsidRDefault="00CA67F5" w:rsidP="005A6A3F">
            <w:pPr>
              <w:pStyle w:val="TAC"/>
              <w:rPr>
                <w:rFonts w:eastAsia="SimSun" w:cs="Arial"/>
                <w:szCs w:val="18"/>
                <w:lang w:val="en-US" w:eastAsia="zh-CN"/>
              </w:rPr>
            </w:pPr>
            <w:r w:rsidRPr="001625B7">
              <w:rPr>
                <w:rFonts w:eastAsia="SimSun" w:cs="Arial"/>
                <w:szCs w:val="18"/>
                <w:lang w:val="en-US" w:eastAsia="zh-CN"/>
              </w:rPr>
              <w:t>CA_n1A-n40A</w:t>
            </w:r>
          </w:p>
          <w:p w14:paraId="7BC65EE6" w14:textId="77777777" w:rsidR="00CA67F5" w:rsidRPr="00B00CBD" w:rsidRDefault="00CA67F5" w:rsidP="005A6A3F">
            <w:pPr>
              <w:pStyle w:val="TAC"/>
              <w:rPr>
                <w:rFonts w:eastAsia="SimSun" w:cs="Arial"/>
                <w:szCs w:val="18"/>
                <w:lang w:val="en-US" w:eastAsia="zh-CN"/>
              </w:rPr>
            </w:pPr>
            <w:r w:rsidRPr="001625B7">
              <w:rPr>
                <w:rFonts w:eastAsia="SimSun" w:cs="Arial"/>
                <w:szCs w:val="18"/>
                <w:lang w:val="en-US" w:eastAsia="zh-CN"/>
              </w:rPr>
              <w:t>CA_n28A-n40A</w:t>
            </w:r>
          </w:p>
        </w:tc>
        <w:tc>
          <w:tcPr>
            <w:tcW w:w="709" w:type="dxa"/>
            <w:tcBorders>
              <w:left w:val="single" w:sz="4" w:space="0" w:color="auto"/>
              <w:right w:val="single" w:sz="4" w:space="0" w:color="auto"/>
            </w:tcBorders>
          </w:tcPr>
          <w:p w14:paraId="04339179" w14:textId="77777777" w:rsidR="00CA67F5" w:rsidRPr="00B00CBD" w:rsidRDefault="00CA67F5" w:rsidP="005A6A3F">
            <w:pPr>
              <w:pStyle w:val="TAC"/>
              <w:rPr>
                <w:rFonts w:cs="Arial"/>
                <w:szCs w:val="18"/>
                <w:lang w:val="en-US" w:eastAsia="zh-CN"/>
              </w:rPr>
            </w:pPr>
            <w:r w:rsidRPr="00096D6A">
              <w:t>n1</w:t>
            </w:r>
          </w:p>
        </w:tc>
        <w:tc>
          <w:tcPr>
            <w:tcW w:w="3827" w:type="dxa"/>
            <w:tcBorders>
              <w:top w:val="single" w:sz="4" w:space="0" w:color="auto"/>
              <w:left w:val="single" w:sz="4" w:space="0" w:color="auto"/>
              <w:bottom w:val="single" w:sz="4" w:space="0" w:color="auto"/>
              <w:right w:val="single" w:sz="4" w:space="0" w:color="auto"/>
            </w:tcBorders>
          </w:tcPr>
          <w:p w14:paraId="4960826F" w14:textId="77777777" w:rsidR="00CA67F5" w:rsidRPr="0023456E" w:rsidRDefault="00CA67F5" w:rsidP="005A6A3F">
            <w:pPr>
              <w:keepNext/>
              <w:keepLines/>
              <w:spacing w:after="0"/>
              <w:jc w:val="center"/>
              <w:textAlignment w:val="bottom"/>
              <w:rPr>
                <w:rFonts w:ascii="Arial" w:hAnsi="Arial" w:cs="Arial"/>
                <w:sz w:val="18"/>
                <w:szCs w:val="18"/>
                <w:lang w:val="en-US" w:eastAsia="zh-CN"/>
              </w:rPr>
            </w:pPr>
            <w:r w:rsidRPr="0023456E">
              <w:rPr>
                <w:rFonts w:ascii="Arial" w:hAnsi="Arial" w:cs="Arial"/>
                <w:sz w:val="18"/>
                <w:szCs w:val="18"/>
              </w:rPr>
              <w:t>5, 10, 15, 20</w:t>
            </w:r>
          </w:p>
        </w:tc>
        <w:tc>
          <w:tcPr>
            <w:tcW w:w="1344" w:type="dxa"/>
            <w:tcBorders>
              <w:left w:val="single" w:sz="4" w:space="0" w:color="auto"/>
              <w:bottom w:val="nil"/>
              <w:right w:val="single" w:sz="4" w:space="0" w:color="auto"/>
            </w:tcBorders>
            <w:shd w:val="clear" w:color="auto" w:fill="auto"/>
            <w:vAlign w:val="center"/>
          </w:tcPr>
          <w:p w14:paraId="1678AE00" w14:textId="77777777" w:rsidR="00CA67F5" w:rsidRPr="00B00CBD" w:rsidRDefault="00CA67F5" w:rsidP="005A6A3F">
            <w:pPr>
              <w:pStyle w:val="TAC"/>
              <w:rPr>
                <w:rFonts w:cs="Arial"/>
                <w:szCs w:val="18"/>
                <w:lang w:val="en-US" w:eastAsia="zh-CN"/>
              </w:rPr>
            </w:pPr>
            <w:r>
              <w:rPr>
                <w:rFonts w:cs="Arial"/>
                <w:szCs w:val="18"/>
                <w:lang w:val="en-US" w:eastAsia="zh-CN"/>
              </w:rPr>
              <w:t>0</w:t>
            </w:r>
          </w:p>
        </w:tc>
      </w:tr>
      <w:tr w:rsidR="00CA67F5" w14:paraId="4B618B4F" w14:textId="77777777" w:rsidTr="005A6A3F">
        <w:trPr>
          <w:trHeight w:val="187"/>
        </w:trPr>
        <w:tc>
          <w:tcPr>
            <w:tcW w:w="1983" w:type="dxa"/>
            <w:tcBorders>
              <w:top w:val="nil"/>
              <w:left w:val="single" w:sz="4" w:space="0" w:color="auto"/>
              <w:bottom w:val="nil"/>
              <w:right w:val="single" w:sz="4" w:space="0" w:color="auto"/>
            </w:tcBorders>
            <w:shd w:val="clear" w:color="auto" w:fill="auto"/>
          </w:tcPr>
          <w:p w14:paraId="60737FC4" w14:textId="77777777" w:rsidR="00CA67F5" w:rsidRPr="00B00CBD" w:rsidRDefault="00CA67F5" w:rsidP="005A6A3F">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F97452" w14:textId="77777777" w:rsidR="00CA67F5" w:rsidRPr="00B00CBD" w:rsidRDefault="00CA67F5" w:rsidP="005A6A3F">
            <w:pPr>
              <w:pStyle w:val="TAC"/>
              <w:rPr>
                <w:rFonts w:cs="Arial"/>
                <w:szCs w:val="18"/>
                <w:lang w:val="en-US" w:eastAsia="zh-CN"/>
              </w:rPr>
            </w:pPr>
          </w:p>
        </w:tc>
        <w:tc>
          <w:tcPr>
            <w:tcW w:w="709" w:type="dxa"/>
            <w:tcBorders>
              <w:left w:val="single" w:sz="4" w:space="0" w:color="auto"/>
              <w:right w:val="single" w:sz="4" w:space="0" w:color="auto"/>
            </w:tcBorders>
          </w:tcPr>
          <w:p w14:paraId="01F039C5" w14:textId="77777777" w:rsidR="00CA67F5" w:rsidRPr="00B00CBD" w:rsidRDefault="00CA67F5" w:rsidP="005A6A3F">
            <w:pPr>
              <w:pStyle w:val="TAC"/>
              <w:rPr>
                <w:rFonts w:cs="Arial"/>
                <w:szCs w:val="18"/>
                <w:lang w:val="en-US" w:eastAsia="zh-CN"/>
              </w:rPr>
            </w:pPr>
            <w:r w:rsidRPr="00096D6A">
              <w:t>n28</w:t>
            </w:r>
          </w:p>
        </w:tc>
        <w:tc>
          <w:tcPr>
            <w:tcW w:w="3827" w:type="dxa"/>
            <w:tcBorders>
              <w:top w:val="single" w:sz="4" w:space="0" w:color="auto"/>
              <w:left w:val="single" w:sz="4" w:space="0" w:color="auto"/>
              <w:bottom w:val="single" w:sz="4" w:space="0" w:color="auto"/>
              <w:right w:val="single" w:sz="4" w:space="0" w:color="auto"/>
            </w:tcBorders>
          </w:tcPr>
          <w:p w14:paraId="77E4F515" w14:textId="77777777" w:rsidR="00CA67F5" w:rsidRPr="0023456E" w:rsidRDefault="00CA67F5" w:rsidP="005A6A3F">
            <w:pPr>
              <w:keepNext/>
              <w:keepLines/>
              <w:spacing w:after="0"/>
              <w:jc w:val="center"/>
              <w:textAlignment w:val="bottom"/>
              <w:rPr>
                <w:rFonts w:ascii="Arial" w:eastAsia="SimSun" w:hAnsi="Arial" w:cs="Arial"/>
                <w:sz w:val="18"/>
                <w:szCs w:val="18"/>
                <w:lang w:val="en-US" w:eastAsia="zh-CN" w:bidi="ar"/>
              </w:rPr>
            </w:pPr>
            <w:r w:rsidRPr="0023456E">
              <w:rPr>
                <w:rFonts w:ascii="Arial" w:hAnsi="Arial" w:cs="Arial"/>
                <w:sz w:val="18"/>
                <w:szCs w:val="18"/>
              </w:rPr>
              <w:t>5, 10, 15, 20</w:t>
            </w:r>
            <w:r>
              <w:rPr>
                <w:rFonts w:ascii="Arial" w:hAnsi="Arial" w:cs="Arial"/>
                <w:sz w:val="18"/>
                <w:szCs w:val="18"/>
              </w:rPr>
              <w:t>, 25, 30</w:t>
            </w:r>
          </w:p>
        </w:tc>
        <w:tc>
          <w:tcPr>
            <w:tcW w:w="1344" w:type="dxa"/>
            <w:tcBorders>
              <w:top w:val="nil"/>
              <w:left w:val="single" w:sz="4" w:space="0" w:color="auto"/>
              <w:bottom w:val="nil"/>
              <w:right w:val="single" w:sz="4" w:space="0" w:color="auto"/>
            </w:tcBorders>
            <w:shd w:val="clear" w:color="auto" w:fill="auto"/>
            <w:vAlign w:val="center"/>
          </w:tcPr>
          <w:p w14:paraId="259B2184" w14:textId="77777777" w:rsidR="00CA67F5" w:rsidRPr="00B00CBD" w:rsidRDefault="00CA67F5" w:rsidP="005A6A3F">
            <w:pPr>
              <w:pStyle w:val="TAC"/>
              <w:rPr>
                <w:rFonts w:cs="Arial"/>
                <w:szCs w:val="18"/>
                <w:lang w:val="en-US" w:eastAsia="zh-CN"/>
              </w:rPr>
            </w:pPr>
          </w:p>
        </w:tc>
      </w:tr>
      <w:tr w:rsidR="00CA67F5" w14:paraId="1F10A231" w14:textId="77777777" w:rsidTr="005A6A3F">
        <w:trPr>
          <w:trHeight w:val="187"/>
        </w:trPr>
        <w:tc>
          <w:tcPr>
            <w:tcW w:w="1983" w:type="dxa"/>
            <w:tcBorders>
              <w:top w:val="nil"/>
              <w:left w:val="single" w:sz="4" w:space="0" w:color="auto"/>
              <w:bottom w:val="single" w:sz="4" w:space="0" w:color="auto"/>
              <w:right w:val="single" w:sz="4" w:space="0" w:color="auto"/>
            </w:tcBorders>
            <w:shd w:val="clear" w:color="auto" w:fill="auto"/>
          </w:tcPr>
          <w:p w14:paraId="782A450A" w14:textId="77777777" w:rsidR="00CA67F5" w:rsidRPr="00B00CBD" w:rsidRDefault="00CA67F5" w:rsidP="005A6A3F">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8A78DB1" w14:textId="77777777" w:rsidR="00CA67F5" w:rsidRPr="00B00CBD" w:rsidRDefault="00CA67F5" w:rsidP="005A6A3F">
            <w:pPr>
              <w:pStyle w:val="TAC"/>
              <w:rPr>
                <w:rFonts w:cs="Arial"/>
                <w:szCs w:val="18"/>
                <w:lang w:val="en-US" w:eastAsia="zh-CN"/>
              </w:rPr>
            </w:pPr>
          </w:p>
        </w:tc>
        <w:tc>
          <w:tcPr>
            <w:tcW w:w="709" w:type="dxa"/>
            <w:tcBorders>
              <w:left w:val="single" w:sz="4" w:space="0" w:color="auto"/>
              <w:right w:val="single" w:sz="4" w:space="0" w:color="auto"/>
            </w:tcBorders>
          </w:tcPr>
          <w:p w14:paraId="1EF378EC" w14:textId="77777777" w:rsidR="00CA67F5" w:rsidRDefault="00CA67F5" w:rsidP="005A6A3F">
            <w:pPr>
              <w:pStyle w:val="TAC"/>
              <w:rPr>
                <w:rFonts w:cs="Arial"/>
                <w:szCs w:val="18"/>
                <w:lang w:val="en-US" w:eastAsia="zh-CN"/>
              </w:rPr>
            </w:pPr>
            <w:r w:rsidRPr="00096D6A">
              <w:t>n40</w:t>
            </w:r>
          </w:p>
        </w:tc>
        <w:tc>
          <w:tcPr>
            <w:tcW w:w="3827" w:type="dxa"/>
            <w:tcBorders>
              <w:top w:val="single" w:sz="4" w:space="0" w:color="auto"/>
              <w:left w:val="single" w:sz="4" w:space="0" w:color="auto"/>
              <w:bottom w:val="single" w:sz="4" w:space="0" w:color="auto"/>
              <w:right w:val="single" w:sz="4" w:space="0" w:color="auto"/>
            </w:tcBorders>
          </w:tcPr>
          <w:p w14:paraId="7D72C35B" w14:textId="77777777" w:rsidR="00CA67F5" w:rsidRPr="0023456E" w:rsidRDefault="00CA67F5" w:rsidP="005A6A3F">
            <w:pPr>
              <w:keepNext/>
              <w:keepLines/>
              <w:spacing w:after="0"/>
              <w:jc w:val="center"/>
              <w:textAlignment w:val="bottom"/>
              <w:rPr>
                <w:rFonts w:ascii="Arial" w:eastAsia="SimSun" w:hAnsi="Arial" w:cs="Arial"/>
                <w:sz w:val="18"/>
                <w:szCs w:val="18"/>
                <w:lang w:val="en-US" w:eastAsia="zh-CN" w:bidi="ar"/>
              </w:rPr>
            </w:pPr>
            <w:r w:rsidRPr="0023456E">
              <w:rPr>
                <w:rFonts w:ascii="Arial" w:hAnsi="Arial" w:cs="Arial"/>
                <w:sz w:val="18"/>
                <w:szCs w:val="18"/>
              </w:rPr>
              <w:t xml:space="preserve">5, 10, 15, 20, 25, 30, 40, 50, 60, </w:t>
            </w:r>
            <w:r>
              <w:rPr>
                <w:rFonts w:ascii="Arial" w:hAnsi="Arial" w:cs="Arial"/>
                <w:sz w:val="18"/>
                <w:szCs w:val="18"/>
              </w:rPr>
              <w:t>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36BD8128" w14:textId="77777777" w:rsidR="00CA67F5" w:rsidRPr="00B00CBD" w:rsidRDefault="00CA67F5" w:rsidP="005A6A3F">
            <w:pPr>
              <w:pStyle w:val="TAC"/>
              <w:rPr>
                <w:rFonts w:cs="Arial"/>
                <w:szCs w:val="18"/>
                <w:lang w:val="en-US" w:eastAsia="zh-CN"/>
              </w:rPr>
            </w:pPr>
          </w:p>
        </w:tc>
      </w:tr>
    </w:tbl>
    <w:p w14:paraId="5C2AF04A" w14:textId="796278AC" w:rsidR="00CA67F5" w:rsidRDefault="00CA67F5" w:rsidP="00CA67F5">
      <w:pPr>
        <w:pStyle w:val="Heading4"/>
        <w:rPr>
          <w:rFonts w:cs="Arial"/>
          <w:szCs w:val="22"/>
          <w:lang w:val="en-US" w:eastAsia="zh-CN"/>
        </w:rPr>
      </w:pPr>
      <w:bookmarkStart w:id="271" w:name="_Toc173744046"/>
      <w:bookmarkStart w:id="272" w:name="_Toc180420472"/>
      <w:bookmarkStart w:id="273" w:name="_Toc173744047"/>
      <w:r>
        <w:rPr>
          <w:rFonts w:cs="Arial"/>
          <w:lang w:eastAsia="zh-CN"/>
        </w:rPr>
        <w:t>5.16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71"/>
      <w:bookmarkEnd w:id="272"/>
    </w:p>
    <w:p w14:paraId="76513373" w14:textId="77777777" w:rsidR="00CA67F5" w:rsidRPr="00061042" w:rsidRDefault="00CA67F5" w:rsidP="00CA67F5">
      <w:pPr>
        <w:keepNext/>
        <w:keepLines/>
      </w:pPr>
      <w:r w:rsidRPr="00061042">
        <w:t xml:space="preserve">For </w:t>
      </w:r>
      <w:r w:rsidRPr="00061042">
        <w:rPr>
          <w:lang w:val="en-US"/>
        </w:rPr>
        <w:t>CA</w:t>
      </w:r>
      <w:r w:rsidRPr="00061042">
        <w:t>_</w:t>
      </w:r>
      <w:r w:rsidRPr="00061042">
        <w:rPr>
          <w:lang w:val="en-US"/>
        </w:rPr>
        <w:t>n1</w:t>
      </w:r>
      <w:r w:rsidRPr="00061042">
        <w:t>-n2</w:t>
      </w:r>
      <w:r>
        <w:t>8</w:t>
      </w:r>
      <w:r w:rsidRPr="00061042">
        <w:rPr>
          <w:lang w:val="en-US"/>
        </w:rPr>
        <w:t>-n</w:t>
      </w:r>
      <w:r>
        <w:rPr>
          <w:lang w:val="en-US"/>
        </w:rPr>
        <w:t>40</w:t>
      </w:r>
      <w:r w:rsidRPr="00061042">
        <w:t xml:space="preserve">, the </w:t>
      </w:r>
      <w:r w:rsidRPr="00061042">
        <w:sym w:font="Symbol" w:char="F044"/>
      </w:r>
      <w:r w:rsidRPr="00061042">
        <w:t>T</w:t>
      </w:r>
      <w:r w:rsidRPr="00061042">
        <w:rPr>
          <w:vertAlign w:val="subscript"/>
        </w:rPr>
        <w:t>IB,c</w:t>
      </w:r>
      <w:r w:rsidRPr="00061042">
        <w:t xml:space="preserve"> and </w:t>
      </w:r>
      <w:r w:rsidRPr="00061042">
        <w:sym w:font="Symbol" w:char="F044"/>
      </w:r>
      <w:r w:rsidRPr="00061042">
        <w:t>R</w:t>
      </w:r>
      <w:r w:rsidRPr="00061042">
        <w:rPr>
          <w:vertAlign w:val="subscript"/>
        </w:rPr>
        <w:t>IB,c</w:t>
      </w:r>
      <w:r w:rsidRPr="00061042">
        <w:t xml:space="preserve"> values are already captured in the specification.</w:t>
      </w:r>
    </w:p>
    <w:p w14:paraId="242FCA8D" w14:textId="77777777" w:rsidR="00CA67F5" w:rsidRDefault="00CA67F5" w:rsidP="00CA67F5">
      <w:pPr>
        <w:keepNext/>
        <w:keepLines/>
      </w:pPr>
    </w:p>
    <w:p w14:paraId="587A3BCB" w14:textId="3823595B" w:rsidR="00CA67F5" w:rsidRPr="005D2633" w:rsidRDefault="00CA67F5" w:rsidP="00CA67F5">
      <w:pPr>
        <w:pStyle w:val="Heading3"/>
        <w:rPr>
          <w:rFonts w:cs="Arial"/>
          <w:szCs w:val="28"/>
          <w:lang w:val="en-US" w:eastAsia="zh-CN"/>
        </w:rPr>
      </w:pPr>
      <w:bookmarkStart w:id="274" w:name="_Toc180420473"/>
      <w:r>
        <w:rPr>
          <w:rFonts w:cs="Arial"/>
          <w:szCs w:val="28"/>
          <w:lang w:val="en-US" w:eastAsia="zh-CN"/>
        </w:rPr>
        <w:t>5.16</w:t>
      </w:r>
      <w:r w:rsidRPr="005D2633">
        <w:rPr>
          <w:rFonts w:cs="Arial"/>
          <w:szCs w:val="28"/>
          <w:lang w:val="en-US" w:eastAsia="zh-CN"/>
        </w:rPr>
        <w:t>.2</w:t>
      </w:r>
      <w:r w:rsidRPr="005D2633">
        <w:rPr>
          <w:rFonts w:cs="Arial"/>
          <w:szCs w:val="28"/>
          <w:lang w:val="en-US" w:eastAsia="zh-CN"/>
        </w:rPr>
        <w:tab/>
        <w:t>Specific for 2 bands UL CA</w:t>
      </w:r>
      <w:bookmarkEnd w:id="273"/>
      <w:bookmarkEnd w:id="274"/>
    </w:p>
    <w:p w14:paraId="6454B9E7" w14:textId="679B555E" w:rsidR="00CA67F5" w:rsidRPr="00140BB6" w:rsidRDefault="00CA67F5" w:rsidP="00CA67F5">
      <w:pPr>
        <w:pStyle w:val="Heading4"/>
      </w:pPr>
      <w:bookmarkStart w:id="275" w:name="_Toc173744048"/>
      <w:bookmarkStart w:id="276" w:name="_Toc180420474"/>
      <w:bookmarkStart w:id="277" w:name="_Toc109047247"/>
      <w:bookmarkStart w:id="278" w:name="_Toc2338"/>
      <w:r>
        <w:t>5.16</w:t>
      </w:r>
      <w:r w:rsidRPr="00140BB6">
        <w:t>.2.1</w:t>
      </w:r>
      <w:r w:rsidRPr="00140BB6">
        <w:tab/>
        <w:t>UE co-existence studies</w:t>
      </w:r>
      <w:bookmarkEnd w:id="275"/>
      <w:bookmarkEnd w:id="276"/>
    </w:p>
    <w:p w14:paraId="216CC6FC" w14:textId="19CF9776" w:rsidR="00CA67F5" w:rsidRPr="00242348" w:rsidRDefault="00CA67F5" w:rsidP="00CA67F5">
      <w:pPr>
        <w:pStyle w:val="Heading5"/>
        <w:rPr>
          <w:snapToGrid w:val="0"/>
        </w:rPr>
      </w:pPr>
      <w:bookmarkStart w:id="279" w:name="_Toc173744049"/>
      <w:bookmarkStart w:id="280" w:name="_Toc180420475"/>
      <w:bookmarkEnd w:id="277"/>
      <w:bookmarkEnd w:id="278"/>
      <w:r w:rsidRPr="00242348">
        <w:rPr>
          <w:rFonts w:hint="eastAsia"/>
          <w:snapToGrid w:val="0"/>
        </w:rPr>
        <w:t>5.</w:t>
      </w:r>
      <w:r>
        <w:rPr>
          <w:snapToGrid w:val="0"/>
        </w:rPr>
        <w:t>16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79"/>
      <w:bookmarkEnd w:id="280"/>
    </w:p>
    <w:p w14:paraId="651A72E2" w14:textId="27474889"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n1</w:t>
      </w:r>
      <w:r w:rsidRPr="00A76C0A">
        <w:rPr>
          <w:rFonts w:eastAsia="MS Mincho"/>
        </w:rPr>
        <w:t>A-</w:t>
      </w:r>
      <w:r>
        <w:rPr>
          <w:rFonts w:eastAsia="MS Mincho"/>
        </w:rPr>
        <w:t>n28</w:t>
      </w:r>
      <w:r w:rsidRPr="00A76C0A">
        <w:rPr>
          <w:rFonts w:eastAsia="MS Mincho"/>
        </w:rPr>
        <w:t>A.</w:t>
      </w:r>
    </w:p>
    <w:p w14:paraId="42B630ED" w14:textId="7035DF32"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CA67F5" w14:paraId="019B47AD" w14:textId="77777777" w:rsidTr="005A6A3F">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FD25B" w14:textId="77777777" w:rsidR="00CA67F5" w:rsidRDefault="00CA67F5"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CB5DA3A"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781D5DC"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AF63D40"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398A268"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6BEF938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196DCC"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395FC9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06C9E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7C4F2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F45F0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2BD8A8D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0FB43AF"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607FD8"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1277 - 1172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B155131"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2623 - 2728</w:t>
            </w:r>
          </w:p>
        </w:tc>
      </w:tr>
      <w:tr w:rsidR="00CA67F5" w14:paraId="3B801E2D"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D1B9B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5CF50A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57A4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4088F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D3A579"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22DBDD1"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126AB5"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946AB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3092 - 3257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6CF84FE"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574 - 424</w:t>
            </w:r>
          </w:p>
        </w:tc>
      </w:tr>
      <w:tr w:rsidR="00CA67F5" w14:paraId="4FE6C682"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D7E7F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8EA13C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0532C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79B75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17B3D2D"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80E121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35A36E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FA09C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4543 - 4708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156BFF0"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3326 - 3476</w:t>
            </w:r>
          </w:p>
        </w:tc>
      </w:tr>
      <w:tr w:rsidR="00CA67F5" w14:paraId="0F66C6F7"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D89CCC"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0430E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D4CBE2"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E7F43"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784DEDF"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D2A86AA"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EB9CD0"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EBC26A"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5012 - 5237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8E10E2"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129 - 324</w:t>
            </w:r>
          </w:p>
        </w:tc>
      </w:tr>
      <w:tr w:rsidR="00CA67F5" w14:paraId="74E0A9E9"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7D1C6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B82E08"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CAB7B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8F75E1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 </w:t>
            </w:r>
          </w:p>
        </w:tc>
      </w:tr>
      <w:tr w:rsidR="00CA67F5" w14:paraId="09725016"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E33386"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C3C7A77"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2344 - 2554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732F874" w14:textId="77777777" w:rsidR="00CA67F5" w:rsidRDefault="00CA67F5" w:rsidP="005A6A3F">
            <w:pPr>
              <w:rPr>
                <w:rFonts w:ascii="Arial" w:hAnsi="Arial" w:cs="Arial"/>
                <w:color w:val="000000"/>
                <w:sz w:val="18"/>
                <w:szCs w:val="18"/>
              </w:rPr>
            </w:pPr>
          </w:p>
        </w:tc>
      </w:tr>
      <w:tr w:rsidR="00CA67F5" w14:paraId="097E6D01"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771C96"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19049A2"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65ACF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A927E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E6C3D7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9C3EF80"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286C05"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3C4DF8B"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6463 - 6688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C0CEA1"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4029 - 4224</w:t>
            </w:r>
          </w:p>
        </w:tc>
      </w:tr>
      <w:tr w:rsidR="00CA67F5" w14:paraId="17E63BD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CC7C26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679355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00419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E128C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 </w:t>
            </w:r>
          </w:p>
        </w:tc>
      </w:tr>
      <w:tr w:rsidR="00CA67F5" w14:paraId="3235338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92E0B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BC3304E"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5246 - 5456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A211527" w14:textId="77777777" w:rsidR="00CA67F5" w:rsidRDefault="00CA67F5" w:rsidP="005A6A3F">
            <w:pPr>
              <w:rPr>
                <w:rFonts w:ascii="Arial" w:hAnsi="Arial" w:cs="Arial"/>
                <w:color w:val="000000"/>
                <w:sz w:val="18"/>
                <w:szCs w:val="18"/>
              </w:rPr>
            </w:pPr>
          </w:p>
        </w:tc>
      </w:tr>
      <w:tr w:rsidR="00CA67F5" w14:paraId="30788292"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E06FBB7"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CF3795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383D5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A18A5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45812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93F3613"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A35E6DE"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0E6A599"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1072 - 832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6B94FB"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7217 - 6932</w:t>
            </w:r>
          </w:p>
        </w:tc>
      </w:tr>
      <w:tr w:rsidR="00CA67F5" w14:paraId="7645F56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90A6F6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06005CC"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CB655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FB626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5FA81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4D18A012"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E4EA60"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006348"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1596 - 1851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ED851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4534 - 4264</w:t>
            </w:r>
          </w:p>
        </w:tc>
      </w:tr>
      <w:tr w:rsidR="00CA67F5" w14:paraId="02E157D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4C1BA0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709FF5F"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96CA23"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D5666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C62E0C"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14AC63C"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F429B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F09A43"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4732 - 4972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75ACBD7"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8383 - 8668</w:t>
            </w:r>
          </w:p>
        </w:tc>
      </w:tr>
      <w:tr w:rsidR="00CA67F5" w14:paraId="51A15A4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A3981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B0E1E8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B593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E7B43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2FA913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3D6A2D6F"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10F5D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B4EF3C"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5949 - 6204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4AA35F"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7166 - 7436</w:t>
            </w:r>
          </w:p>
        </w:tc>
      </w:tr>
      <w:tr w:rsidR="00CA67F5" w14:paraId="0060851F" w14:textId="77777777" w:rsidTr="005A6A3F">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5DBE76"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9D647FC" w14:textId="77777777" w:rsidR="00CA67F5" w:rsidRDefault="00CA67F5" w:rsidP="00CA67F5">
      <w:pPr>
        <w:pStyle w:val="TH"/>
        <w:rPr>
          <w:rFonts w:eastAsia="MS Mincho"/>
        </w:rPr>
      </w:pPr>
    </w:p>
    <w:p w14:paraId="3C94618D" w14:textId="23F62607"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n1</w:t>
      </w:r>
      <w:r w:rsidRPr="00A76C0A">
        <w:rPr>
          <w:rFonts w:eastAsia="MS Mincho"/>
        </w:rPr>
        <w:t>A-</w:t>
      </w:r>
      <w:r>
        <w:rPr>
          <w:rFonts w:eastAsia="MS Mincho"/>
        </w:rPr>
        <w:t>n40</w:t>
      </w:r>
      <w:r w:rsidRPr="00A76C0A">
        <w:rPr>
          <w:rFonts w:eastAsia="MS Mincho"/>
        </w:rPr>
        <w:t>A.</w:t>
      </w:r>
    </w:p>
    <w:p w14:paraId="236F2375" w14:textId="71FB15D7"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CA67F5" w14:paraId="1D2121A2"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0130C" w14:textId="77777777" w:rsidR="00CA67F5" w:rsidRDefault="00CA67F5"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2D7A180"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55BAC4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8EDE91B"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A147033"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3CCB552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13F3CF" w14:textId="77777777" w:rsidR="00CA67F5" w:rsidRDefault="00CA67F5" w:rsidP="005A6A3F">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77D094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2D950F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03F6B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11C7BF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680EB79E"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8F2830"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205AF6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320 - 480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25CBF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4220 - 4380</w:t>
            </w:r>
          </w:p>
        </w:tc>
      </w:tr>
      <w:tr w:rsidR="00CA67F5" w14:paraId="62DA542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A7100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F1E980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BB73A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50942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515945"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3EDE588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DB3CD3"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1B967A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1440 - 1660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C98ACB"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2620 - 2880</w:t>
            </w:r>
          </w:p>
        </w:tc>
      </w:tr>
      <w:tr w:rsidR="00CA67F5" w14:paraId="395826D9"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F6F128"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68E7BA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2978C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0B20F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FD7AA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35EE472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D7312C"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B860C6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6140 - 6360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0966D5C"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6520 - 6780</w:t>
            </w:r>
          </w:p>
        </w:tc>
      </w:tr>
      <w:tr w:rsidR="00CA67F5" w14:paraId="6A9D312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2B754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B3E4EA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5B2E5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50C72E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A0D8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F6B0534"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74BDC1"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A05B3F"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3360 - 3640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AD95A5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4920 - 5280</w:t>
            </w:r>
          </w:p>
        </w:tc>
      </w:tr>
      <w:tr w:rsidR="00CA67F5" w14:paraId="02C9EBAA"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B3A130"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13B8DA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4B6D42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4F5BFC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BDC365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62941B"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BD87DE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960 - 640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B627981" w14:textId="77777777" w:rsidR="00CA67F5" w:rsidRDefault="00CA67F5" w:rsidP="005A6A3F">
            <w:pPr>
              <w:rPr>
                <w:rFonts w:ascii="Arial" w:hAnsi="Arial" w:cs="Arial"/>
                <w:color w:val="000000"/>
                <w:sz w:val="18"/>
                <w:szCs w:val="18"/>
              </w:rPr>
            </w:pPr>
          </w:p>
        </w:tc>
      </w:tr>
      <w:tr w:rsidR="00CA67F5" w14:paraId="6507AB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1E41DD"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5D177F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F4909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5C5B8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30465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2FA35E32"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42D90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8C9C4A"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8060 - 8340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5485F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8820 - 9180</w:t>
            </w:r>
          </w:p>
        </w:tc>
      </w:tr>
      <w:tr w:rsidR="00CA67F5" w14:paraId="5227261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617085"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A26555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A3C45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4B0151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2B3477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ED4CC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A70A8B"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8440 - 8760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74C3C55" w14:textId="77777777" w:rsidR="00CA67F5" w:rsidRDefault="00CA67F5" w:rsidP="005A6A3F">
            <w:pPr>
              <w:rPr>
                <w:rFonts w:ascii="Arial" w:hAnsi="Arial" w:cs="Arial"/>
                <w:color w:val="000000"/>
                <w:sz w:val="18"/>
                <w:szCs w:val="18"/>
              </w:rPr>
            </w:pPr>
          </w:p>
        </w:tc>
      </w:tr>
      <w:tr w:rsidR="00CA67F5" w14:paraId="0C28223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8AD9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7B8572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5F3F66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402CE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0753D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2AFB0135"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B674C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4AA9803"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7680 - 7220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F967B0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5620 - 5280</w:t>
            </w:r>
          </w:p>
        </w:tc>
      </w:tr>
      <w:tr w:rsidR="00CA67F5" w14:paraId="05395D1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6A082C"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0C8697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838A4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5D4DB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E7A4F1A"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307E5DE"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B4B0CB"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2EF1E2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3360 - 2940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A63D5A5"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1340 - 960</w:t>
            </w:r>
          </w:p>
        </w:tc>
      </w:tr>
      <w:tr w:rsidR="00CA67F5" w14:paraId="43E3E86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0A681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74715B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D19CB0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8E9D7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73ABFF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06733E72"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57D10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8FA949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11120 - 11580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02354A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9980 - 10320</w:t>
            </w:r>
          </w:p>
        </w:tc>
      </w:tr>
      <w:tr w:rsidR="00CA67F5" w14:paraId="211E35F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2F6299"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E6507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AA9B2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0E4B6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B6EB4E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6C19648"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09A152"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F7E970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10740 - 11160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67522B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10360 - 10740</w:t>
            </w:r>
          </w:p>
        </w:tc>
      </w:tr>
      <w:tr w:rsidR="00CA67F5" w14:paraId="258A89E9" w14:textId="77777777" w:rsidTr="005A6A3F">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AF0CCB" w14:textId="77777777" w:rsidR="00CA67F5" w:rsidRDefault="00CA67F5" w:rsidP="005A6A3F">
            <w:pPr>
              <w:rPr>
                <w:rFonts w:ascii="Arial" w:hAnsi="Arial" w:cs="Arial"/>
                <w:color w:val="000000"/>
                <w:sz w:val="18"/>
                <w:szCs w:val="18"/>
              </w:rPr>
            </w:pPr>
            <w:r>
              <w:rPr>
                <w:rFonts w:ascii="Arial" w:hAnsi="Arial" w:cs="Arial"/>
                <w:color w:val="000000"/>
                <w:sz w:val="18"/>
                <w:szCs w:val="18"/>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6F87434" w14:textId="77777777" w:rsidR="00CA67F5" w:rsidRDefault="00CA67F5" w:rsidP="00CA67F5">
      <w:pPr>
        <w:pStyle w:val="TH"/>
        <w:rPr>
          <w:rFonts w:eastAsia="MS Mincho"/>
        </w:rPr>
      </w:pPr>
    </w:p>
    <w:p w14:paraId="048E9376" w14:textId="07E377BE"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n28</w:t>
      </w:r>
      <w:r w:rsidRPr="00A76C0A">
        <w:rPr>
          <w:rFonts w:eastAsia="MS Mincho"/>
        </w:rPr>
        <w:t>A-</w:t>
      </w:r>
      <w:r>
        <w:rPr>
          <w:rFonts w:eastAsia="MS Mincho"/>
        </w:rPr>
        <w:t>n40</w:t>
      </w:r>
      <w:r w:rsidRPr="00A76C0A">
        <w:rPr>
          <w:rFonts w:eastAsia="MS Mincho"/>
        </w:rPr>
        <w:t>A.</w:t>
      </w:r>
    </w:p>
    <w:p w14:paraId="6CBBBB8E" w14:textId="60E1F0E9"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CA67F5" w14:paraId="321D145C"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71E6F" w14:textId="77777777" w:rsidR="00CA67F5" w:rsidRDefault="00CA67F5" w:rsidP="005A6A3F">
            <w:pPr>
              <w:spacing w:after="0"/>
              <w:jc w:val="center"/>
              <w:rPr>
                <w:rFonts w:ascii="Arial" w:hAnsi="Arial" w:cs="Arial"/>
                <w:b/>
                <w:bCs/>
                <w:color w:val="000000"/>
                <w:sz w:val="18"/>
                <w:szCs w:val="18"/>
              </w:rPr>
            </w:pPr>
            <w:bookmarkStart w:id="281" w:name="_Toc173744050"/>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6F77F3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FD904D3"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9AFF4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C40EEF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66E71EF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0A2ECF5" w14:textId="77777777" w:rsidR="00CA67F5" w:rsidRDefault="00CA67F5" w:rsidP="005A6A3F">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5693D2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5D072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E8E75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FF017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FFB93E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9CF96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01892F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1552 - 1697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9CA466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3003 - 3148</w:t>
            </w:r>
          </w:p>
        </w:tc>
      </w:tr>
      <w:tr w:rsidR="00CA67F5" w14:paraId="7E8DC300"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656DB2"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2DED4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F5803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436EE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A02F56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546D6CA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7ED73E"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014278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994 - 804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D8D9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3852 - 4097</w:t>
            </w:r>
          </w:p>
        </w:tc>
      </w:tr>
      <w:tr w:rsidR="00CA67F5" w14:paraId="6FD108EB"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EE7FF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AEFBA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F9B505"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A2823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6A6C7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6117610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5015D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8626CF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3706 - 3896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FAF86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5303 - 5548</w:t>
            </w:r>
          </w:p>
        </w:tc>
      </w:tr>
      <w:tr w:rsidR="00CA67F5" w14:paraId="4C4FF751"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F12CF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75601A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9893C6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E0119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F10A32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579206CF"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FCAB3"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9FFA8F"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291 - 56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C5C2F5E"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6152 - 6497</w:t>
            </w:r>
          </w:p>
        </w:tc>
      </w:tr>
      <w:tr w:rsidR="00CA67F5" w14:paraId="5B0FD97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81C0EFD"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777C6F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17ECE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5E7721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7A98BE74"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162AD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F75F23E"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3394 - 3104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ADAE53A" w14:textId="77777777" w:rsidR="00CA67F5" w:rsidRDefault="00CA67F5" w:rsidP="005A6A3F">
            <w:pPr>
              <w:rPr>
                <w:rFonts w:ascii="Arial" w:hAnsi="Arial" w:cs="Arial"/>
                <w:color w:val="000000"/>
                <w:sz w:val="18"/>
                <w:szCs w:val="18"/>
              </w:rPr>
            </w:pPr>
          </w:p>
        </w:tc>
      </w:tr>
      <w:tr w:rsidR="00CA67F5" w14:paraId="6239374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CF66EB"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FAC2C1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24960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9D11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B3EA8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75D05A9C"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0975E8"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DFD0F1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4409 - 4644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038959C"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7603 - 7948</w:t>
            </w:r>
          </w:p>
        </w:tc>
      </w:tr>
      <w:tr w:rsidR="00CA67F5" w14:paraId="0A4C5ED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3103D0"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46C273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4285A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B23750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EE38FC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EDE14ED"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8D586E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6006 - 6296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52A4948C" w14:textId="77777777" w:rsidR="00CA67F5" w:rsidRDefault="00CA67F5" w:rsidP="005A6A3F">
            <w:pPr>
              <w:rPr>
                <w:rFonts w:ascii="Arial" w:hAnsi="Arial" w:cs="Arial"/>
                <w:color w:val="000000"/>
                <w:sz w:val="18"/>
                <w:szCs w:val="18"/>
              </w:rPr>
            </w:pPr>
          </w:p>
        </w:tc>
      </w:tr>
      <w:tr w:rsidR="00CA67F5" w14:paraId="4E780F6C"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0FCC1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8155F6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FAC6F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AFE0E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F54ACDA"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EFC2CC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F46F1C"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2576CF3"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8897 - 8452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EFB6FC8"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692 - 412</w:t>
            </w:r>
          </w:p>
        </w:tc>
      </w:tr>
      <w:tr w:rsidR="00CA67F5" w14:paraId="3962880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4E1E4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EEBE00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FF729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DD091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5B199B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3C2C2886"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083A59"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AB333B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5794 - 5404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D39C9D"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2356 - 2691</w:t>
            </w:r>
          </w:p>
        </w:tc>
      </w:tr>
      <w:tr w:rsidR="00CA67F5" w14:paraId="6FDF431D"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1B6F54"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88AAA6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AB816C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4F60B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73ED0D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0F36E7DF"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1E9C67"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86318C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9903 - 10348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CBA3958"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5112 - 5392</w:t>
            </w:r>
          </w:p>
        </w:tc>
      </w:tr>
      <w:tr w:rsidR="00CA67F5" w14:paraId="7990721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6A161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8DDBC5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D8FC6A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C4B51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64AEB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61209E1"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757F4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A06CC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8306 - 8696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07A120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6709 - 7044</w:t>
            </w:r>
          </w:p>
        </w:tc>
      </w:tr>
      <w:tr w:rsidR="00CA67F5" w14:paraId="721F4964" w14:textId="77777777" w:rsidTr="005A6A3F">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11E231" w14:textId="77777777" w:rsidR="00CA67F5" w:rsidRDefault="00CA67F5"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54F6821" w14:textId="77777777" w:rsidR="00CA67F5" w:rsidRDefault="00CA67F5" w:rsidP="00CA67F5">
      <w:pPr>
        <w:rPr>
          <w:snapToGrid w:val="0"/>
        </w:rPr>
      </w:pPr>
    </w:p>
    <w:p w14:paraId="425A9BEB" w14:textId="3FE11811" w:rsidR="00CA67F5" w:rsidRDefault="00CA67F5" w:rsidP="00CF42FD">
      <w:pPr>
        <w:spacing w:after="0"/>
        <w:rPr>
          <w:snapToGrid w:val="0"/>
        </w:rPr>
      </w:pPr>
      <w:r>
        <w:rPr>
          <w:snapToGrid w:val="0"/>
        </w:rPr>
        <w:t xml:space="preserve">Based on the analysis in </w:t>
      </w: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 xml:space="preserve">1 </w:t>
      </w:r>
      <w:r>
        <w:rPr>
          <w:snapToGrid w:val="0"/>
        </w:rPr>
        <w:t>there is IMD4 from n1 and n28 into RX band n40.</w:t>
      </w:r>
    </w:p>
    <w:p w14:paraId="291C6FB9" w14:textId="656D5B64" w:rsidR="00CA67F5" w:rsidRDefault="00CA67F5" w:rsidP="00CF42FD">
      <w:pPr>
        <w:spacing w:after="0"/>
        <w:rPr>
          <w:snapToGrid w:val="0"/>
        </w:rPr>
      </w:pPr>
      <w:r>
        <w:rPr>
          <w:snapToGrid w:val="0"/>
        </w:rPr>
        <w:t xml:space="preserve">Based on the analysis in </w:t>
      </w: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 xml:space="preserve">2 </w:t>
      </w:r>
      <w:r>
        <w:rPr>
          <w:snapToGrid w:val="0"/>
        </w:rPr>
        <w:t>there is IMD4 from n1 and n40 into RX band n28.</w:t>
      </w:r>
    </w:p>
    <w:p w14:paraId="42F6CE85" w14:textId="77777777" w:rsidR="00CA67F5" w:rsidRDefault="00CA67F5" w:rsidP="00CA67F5">
      <w:pPr>
        <w:rPr>
          <w:snapToGrid w:val="0"/>
        </w:rPr>
      </w:pPr>
    </w:p>
    <w:p w14:paraId="115D94A5" w14:textId="417F6AB6" w:rsidR="00CA67F5" w:rsidRPr="00AB69C8" w:rsidRDefault="00CA67F5" w:rsidP="00CA67F5">
      <w:pPr>
        <w:pStyle w:val="Heading4"/>
      </w:pPr>
      <w:bookmarkStart w:id="282" w:name="_Toc173744051"/>
      <w:bookmarkStart w:id="283" w:name="_Toc180420476"/>
      <w:bookmarkEnd w:id="281"/>
      <w:r>
        <w:lastRenderedPageBreak/>
        <w:t>5.16</w:t>
      </w:r>
      <w:r w:rsidRPr="00AB69C8">
        <w:t>.2.</w:t>
      </w:r>
      <w:r>
        <w:t>2</w:t>
      </w:r>
      <w:r w:rsidRPr="00AB69C8">
        <w:tab/>
        <w:t>REFSENS requirements</w:t>
      </w:r>
      <w:bookmarkEnd w:id="282"/>
      <w:bookmarkEnd w:id="283"/>
    </w:p>
    <w:p w14:paraId="4E1C26A0" w14:textId="77777777" w:rsidR="00CA67F5" w:rsidRDefault="00CA67F5" w:rsidP="00CA67F5">
      <w:pPr>
        <w:rPr>
          <w:b/>
          <w:lang w:val="en-US"/>
        </w:rPr>
      </w:pPr>
      <w:r>
        <w:t xml:space="preserve">The </w:t>
      </w:r>
      <w:r w:rsidRPr="00B75DD1">
        <w:t>MSD value ha</w:t>
      </w:r>
      <w:r>
        <w:t>s</w:t>
      </w:r>
      <w:r w:rsidRPr="00B75DD1">
        <w:t xml:space="preserve"> been taken from </w:t>
      </w:r>
      <w:r w:rsidRPr="00B75DD1">
        <w:rPr>
          <w:rFonts w:cs="Arial"/>
          <w:lang w:eastAsia="zh-CN"/>
        </w:rPr>
        <w:t>CA_n</w:t>
      </w:r>
      <w:r>
        <w:rPr>
          <w:rFonts w:cs="Arial"/>
          <w:lang w:eastAsia="zh-CN"/>
        </w:rPr>
        <w:t>1</w:t>
      </w:r>
      <w:r w:rsidRPr="00B75DD1">
        <w:rPr>
          <w:rFonts w:cs="Arial"/>
          <w:lang w:eastAsia="zh-CN"/>
        </w:rPr>
        <w:t>-n</w:t>
      </w:r>
      <w:r>
        <w:rPr>
          <w:rFonts w:cs="Arial"/>
          <w:lang w:eastAsia="zh-CN"/>
        </w:rPr>
        <w:t>5</w:t>
      </w:r>
      <w:r w:rsidRPr="00B75DD1">
        <w:rPr>
          <w:rFonts w:cs="Arial"/>
          <w:lang w:eastAsia="zh-CN"/>
        </w:rPr>
        <w:t>-n</w:t>
      </w:r>
      <w:r>
        <w:rPr>
          <w:rFonts w:cs="Arial"/>
          <w:lang w:eastAsia="zh-CN"/>
        </w:rPr>
        <w:t>40.</w:t>
      </w:r>
    </w:p>
    <w:p w14:paraId="2902BA2B" w14:textId="3488F790" w:rsidR="00CA67F5" w:rsidRDefault="00CA67F5" w:rsidP="00CA67F5">
      <w:pPr>
        <w:keepNext/>
        <w:keepLines/>
        <w:spacing w:before="240" w:after="120"/>
        <w:jc w:val="center"/>
        <w:rPr>
          <w:rFonts w:ascii="Arial" w:hAnsi="Arial" w:cs="Arial"/>
          <w:b/>
          <w:lang w:val="en-US" w:eastAsia="ja-JP"/>
        </w:rPr>
      </w:pPr>
      <w:r>
        <w:rPr>
          <w:b/>
          <w:lang w:val="en-US"/>
        </w:rPr>
        <w:t>T</w:t>
      </w:r>
      <w:r>
        <w:rPr>
          <w:rFonts w:ascii="Arial" w:hAnsi="Arial" w:cs="Arial"/>
          <w:b/>
          <w:lang w:val="en-US"/>
        </w:rPr>
        <w:t xml:space="preserve">able </w:t>
      </w:r>
      <w:r>
        <w:rPr>
          <w:rFonts w:ascii="Arial" w:eastAsia="SimSun" w:hAnsi="Arial" w:cs="Arial" w:hint="eastAsia"/>
          <w:b/>
          <w:lang w:val="en-US" w:eastAsia="zh-CN"/>
        </w:rPr>
        <w:t>5.</w:t>
      </w:r>
      <w:r>
        <w:rPr>
          <w:rFonts w:ascii="Arial" w:eastAsia="SimSun" w:hAnsi="Arial" w:cs="Arial"/>
          <w:b/>
          <w:lang w:val="en-US" w:eastAsia="zh-CN"/>
        </w:rPr>
        <w:t>16.2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CA67F5" w:rsidRPr="006E069C" w14:paraId="6DA18EEA" w14:textId="77777777" w:rsidTr="005A6A3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8ACC8A1" w14:textId="77777777" w:rsidR="00CA67F5" w:rsidRPr="006E069C" w:rsidRDefault="00CA67F5" w:rsidP="005A6A3F">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799AD7E" w14:textId="77777777" w:rsidR="00CA67F5" w:rsidRPr="006E069C" w:rsidRDefault="00CA67F5" w:rsidP="005A6A3F">
            <w:pPr>
              <w:pStyle w:val="TAH"/>
            </w:pPr>
            <w:r w:rsidRPr="006E069C">
              <w:t>Source of IMD</w:t>
            </w:r>
          </w:p>
        </w:tc>
      </w:tr>
      <w:tr w:rsidR="00CA67F5" w:rsidRPr="006E069C" w14:paraId="2B433F53" w14:textId="77777777" w:rsidTr="005A6A3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9F4A689" w14:textId="77777777" w:rsidR="00CA67F5" w:rsidRPr="006E069C" w:rsidRDefault="00CA67F5" w:rsidP="005A6A3F">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9A5B59A" w14:textId="77777777" w:rsidR="00CA67F5" w:rsidRPr="006E069C" w:rsidRDefault="00CA67F5" w:rsidP="005A6A3F">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534BB00" w14:textId="77777777" w:rsidR="00CA67F5" w:rsidRPr="006E069C" w:rsidRDefault="00CA67F5" w:rsidP="005A6A3F">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2F6B19D" w14:textId="77777777" w:rsidR="00CA67F5" w:rsidRPr="006E069C" w:rsidRDefault="00CA67F5" w:rsidP="005A6A3F">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D0899DE" w14:textId="77777777" w:rsidR="00CA67F5" w:rsidRPr="006E069C" w:rsidRDefault="00CA67F5" w:rsidP="005A6A3F">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E03BE93" w14:textId="77777777" w:rsidR="00CA67F5" w:rsidRPr="006E069C" w:rsidRDefault="00CA67F5" w:rsidP="005A6A3F">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0B30104" w14:textId="77777777" w:rsidR="00CA67F5" w:rsidRPr="006E069C" w:rsidRDefault="00CA67F5" w:rsidP="005A6A3F">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E3ADAC9" w14:textId="77777777" w:rsidR="00CA67F5" w:rsidRPr="006E069C" w:rsidRDefault="00CA67F5" w:rsidP="005A6A3F">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2E80CE3" w14:textId="77777777" w:rsidR="00CA67F5" w:rsidRPr="006E069C" w:rsidRDefault="00CA67F5" w:rsidP="005A6A3F">
            <w:pPr>
              <w:pStyle w:val="TAH"/>
            </w:pPr>
          </w:p>
        </w:tc>
      </w:tr>
      <w:tr w:rsidR="00CA67F5" w:rsidRPr="006E069C" w14:paraId="14F2417C"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E12B58" w14:textId="77777777" w:rsidR="00CA67F5" w:rsidRPr="006E069C" w:rsidRDefault="00CA67F5" w:rsidP="005A6A3F">
            <w:pPr>
              <w:pStyle w:val="TAC"/>
              <w:rPr>
                <w:lang w:val="en-US" w:eastAsia="zh-CN"/>
              </w:rPr>
            </w:pPr>
            <w:r w:rsidRPr="001625B7">
              <w:rPr>
                <w:rFonts w:eastAsia="SimSun" w:cs="Arial"/>
                <w:szCs w:val="18"/>
                <w:lang w:val="en-US" w:eastAsia="zh-CN"/>
              </w:rPr>
              <w:t>CA_n1-n28-n40</w:t>
            </w:r>
          </w:p>
        </w:tc>
        <w:tc>
          <w:tcPr>
            <w:tcW w:w="923" w:type="dxa"/>
            <w:tcBorders>
              <w:top w:val="single" w:sz="4" w:space="0" w:color="auto"/>
              <w:left w:val="single" w:sz="4" w:space="0" w:color="auto"/>
              <w:right w:val="single" w:sz="4" w:space="0" w:color="auto"/>
            </w:tcBorders>
          </w:tcPr>
          <w:p w14:paraId="5248A0CA" w14:textId="77777777" w:rsidR="00CA67F5" w:rsidRPr="006E069C" w:rsidRDefault="00CA67F5" w:rsidP="005A6A3F">
            <w:pPr>
              <w:pStyle w:val="TAC"/>
              <w:rPr>
                <w:lang w:val="en-US" w:eastAsia="zh-CN"/>
              </w:rPr>
            </w:pPr>
            <w:r>
              <w:rPr>
                <w:rFonts w:eastAsia="Malgun Gothic"/>
                <w:szCs w:val="18"/>
                <w:lang w:eastAsia="ko-KR"/>
              </w:rPr>
              <w:t>n</w:t>
            </w:r>
            <w:r w:rsidRPr="009F41A3">
              <w:rPr>
                <w:rFonts w:eastAsia="Malgun Gothic"/>
                <w:szCs w:val="18"/>
                <w:lang w:eastAsia="ko-KR"/>
              </w:rPr>
              <w:t>1</w:t>
            </w:r>
          </w:p>
        </w:tc>
        <w:tc>
          <w:tcPr>
            <w:tcW w:w="975" w:type="dxa"/>
            <w:tcBorders>
              <w:top w:val="single" w:sz="4" w:space="0" w:color="auto"/>
              <w:left w:val="single" w:sz="4" w:space="0" w:color="auto"/>
              <w:right w:val="single" w:sz="4" w:space="0" w:color="auto"/>
            </w:tcBorders>
          </w:tcPr>
          <w:p w14:paraId="474D4CB5" w14:textId="77777777" w:rsidR="00CA67F5" w:rsidRPr="006E069C" w:rsidRDefault="00CA67F5" w:rsidP="005A6A3F">
            <w:pPr>
              <w:pStyle w:val="TAC"/>
              <w:rPr>
                <w:lang w:val="en-US" w:eastAsia="zh-CN"/>
              </w:rPr>
            </w:pPr>
            <w:r w:rsidRPr="003C4CEC">
              <w:rPr>
                <w:rFonts w:hint="eastAsia"/>
                <w:lang w:eastAsia="zh-CN"/>
              </w:rPr>
              <w:t>1</w:t>
            </w:r>
            <w:r w:rsidRPr="003C4CEC">
              <w:rPr>
                <w:lang w:eastAsia="zh-CN"/>
              </w:rPr>
              <w:t>9</w:t>
            </w:r>
            <w:r>
              <w:rPr>
                <w:lang w:eastAsia="zh-CN"/>
              </w:rPr>
              <w:t>50</w:t>
            </w:r>
          </w:p>
        </w:tc>
        <w:tc>
          <w:tcPr>
            <w:tcW w:w="1012" w:type="dxa"/>
            <w:tcBorders>
              <w:top w:val="single" w:sz="4" w:space="0" w:color="auto"/>
              <w:left w:val="single" w:sz="4" w:space="0" w:color="auto"/>
              <w:right w:val="single" w:sz="4" w:space="0" w:color="auto"/>
            </w:tcBorders>
          </w:tcPr>
          <w:p w14:paraId="7B84A819"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right w:val="single" w:sz="4" w:space="0" w:color="auto"/>
            </w:tcBorders>
          </w:tcPr>
          <w:p w14:paraId="2B31B9F3"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right w:val="single" w:sz="4" w:space="0" w:color="auto"/>
            </w:tcBorders>
          </w:tcPr>
          <w:p w14:paraId="2DB7644A" w14:textId="77777777" w:rsidR="00CA67F5" w:rsidRPr="006E069C" w:rsidRDefault="00CA67F5" w:rsidP="005A6A3F">
            <w:pPr>
              <w:pStyle w:val="TAC"/>
              <w:rPr>
                <w:lang w:val="en-US" w:eastAsia="zh-CN"/>
              </w:rPr>
            </w:pPr>
            <w:r>
              <w:rPr>
                <w:rFonts w:hint="eastAsia"/>
                <w:lang w:eastAsia="zh-CN"/>
              </w:rPr>
              <w:t>2</w:t>
            </w:r>
            <w:r>
              <w:rPr>
                <w:lang w:eastAsia="zh-CN"/>
              </w:rPr>
              <w:t>140</w:t>
            </w:r>
          </w:p>
        </w:tc>
        <w:tc>
          <w:tcPr>
            <w:tcW w:w="797" w:type="dxa"/>
            <w:tcBorders>
              <w:top w:val="single" w:sz="4" w:space="0" w:color="auto"/>
              <w:left w:val="single" w:sz="4" w:space="0" w:color="auto"/>
              <w:bottom w:val="single" w:sz="4" w:space="0" w:color="auto"/>
              <w:right w:val="single" w:sz="4" w:space="0" w:color="auto"/>
            </w:tcBorders>
          </w:tcPr>
          <w:p w14:paraId="6F8F2985"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right w:val="single" w:sz="4" w:space="0" w:color="auto"/>
            </w:tcBorders>
          </w:tcPr>
          <w:p w14:paraId="6238CDD3"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83CF0E5" w14:textId="77777777" w:rsidR="00CA67F5" w:rsidRPr="006E069C" w:rsidRDefault="00CA67F5" w:rsidP="005A6A3F">
            <w:pPr>
              <w:pStyle w:val="TAC"/>
            </w:pPr>
            <w:r w:rsidRPr="009F41A3">
              <w:rPr>
                <w:rFonts w:eastAsia="Malgun Gothic"/>
                <w:szCs w:val="18"/>
                <w:lang w:eastAsia="ko-KR"/>
              </w:rPr>
              <w:t>N/A</w:t>
            </w:r>
          </w:p>
        </w:tc>
      </w:tr>
      <w:tr w:rsidR="00CA67F5" w:rsidRPr="006E069C" w14:paraId="0DCDAA07"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2CC6DFAE"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47FE170" w14:textId="77777777" w:rsidR="00CA67F5" w:rsidRPr="006E069C" w:rsidRDefault="00CA67F5" w:rsidP="005A6A3F">
            <w:pPr>
              <w:pStyle w:val="TAC"/>
              <w:rPr>
                <w:lang w:val="en-US" w:eastAsia="zh-CN"/>
              </w:rPr>
            </w:pPr>
            <w:r>
              <w:rPr>
                <w:rFonts w:eastAsia="Malgun Gothic"/>
                <w:szCs w:val="18"/>
                <w:lang w:eastAsia="ko-KR"/>
              </w:rPr>
              <w:t>n28</w:t>
            </w:r>
          </w:p>
        </w:tc>
        <w:tc>
          <w:tcPr>
            <w:tcW w:w="975" w:type="dxa"/>
            <w:tcBorders>
              <w:top w:val="single" w:sz="4" w:space="0" w:color="auto"/>
              <w:left w:val="single" w:sz="4" w:space="0" w:color="auto"/>
              <w:bottom w:val="single" w:sz="4" w:space="0" w:color="auto"/>
              <w:right w:val="single" w:sz="4" w:space="0" w:color="auto"/>
            </w:tcBorders>
          </w:tcPr>
          <w:p w14:paraId="18F86D9E" w14:textId="77777777" w:rsidR="00CA67F5" w:rsidRPr="006E069C" w:rsidRDefault="00CA67F5" w:rsidP="005A6A3F">
            <w:pPr>
              <w:pStyle w:val="TAC"/>
              <w:rPr>
                <w:lang w:val="en-US"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D91F768"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CCFC51" w14:textId="77777777" w:rsidR="00CA67F5" w:rsidRPr="006E069C" w:rsidRDefault="00CA67F5" w:rsidP="005A6A3F">
            <w:pPr>
              <w:pStyle w:val="TAC"/>
              <w:rPr>
                <w:lang w:val="en-US" w:eastAsia="zh-CN"/>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9F8775B" w14:textId="77777777" w:rsidR="00CA67F5" w:rsidRPr="006E069C" w:rsidRDefault="00CA67F5" w:rsidP="005A6A3F">
            <w:pPr>
              <w:pStyle w:val="TAC"/>
              <w:rPr>
                <w:lang w:val="en-US" w:eastAsia="zh-CN"/>
              </w:rPr>
            </w:pPr>
            <w:r>
              <w:rPr>
                <w:lang w:eastAsia="zh-CN"/>
              </w:rPr>
              <w:t>780</w:t>
            </w:r>
          </w:p>
        </w:tc>
        <w:tc>
          <w:tcPr>
            <w:tcW w:w="797" w:type="dxa"/>
            <w:tcBorders>
              <w:top w:val="single" w:sz="4" w:space="0" w:color="auto"/>
              <w:left w:val="single" w:sz="4" w:space="0" w:color="auto"/>
              <w:bottom w:val="single" w:sz="4" w:space="0" w:color="auto"/>
              <w:right w:val="single" w:sz="4" w:space="0" w:color="auto"/>
            </w:tcBorders>
          </w:tcPr>
          <w:p w14:paraId="2C07C649" w14:textId="77777777" w:rsidR="00CA67F5" w:rsidRPr="006E069C" w:rsidRDefault="00CA67F5" w:rsidP="005A6A3F">
            <w:pPr>
              <w:pStyle w:val="TAC"/>
              <w:rPr>
                <w:lang w:val="en-US" w:eastAsia="zh-CN"/>
              </w:rPr>
            </w:pP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414EAB65"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122979" w14:textId="77777777" w:rsidR="00CA67F5" w:rsidRPr="006E069C" w:rsidRDefault="00CA67F5" w:rsidP="005A6A3F">
            <w:pPr>
              <w:pStyle w:val="TAC"/>
            </w:pPr>
            <w:r w:rsidRPr="009F41A3">
              <w:rPr>
                <w:rFonts w:eastAsia="Malgun Gothic"/>
                <w:szCs w:val="18"/>
                <w:lang w:eastAsia="ko-KR"/>
              </w:rPr>
              <w:t>IMD</w:t>
            </w:r>
            <w:r>
              <w:rPr>
                <w:rFonts w:eastAsia="Malgun Gothic"/>
                <w:szCs w:val="18"/>
                <w:lang w:eastAsia="ko-KR"/>
              </w:rPr>
              <w:t>4</w:t>
            </w:r>
          </w:p>
        </w:tc>
      </w:tr>
      <w:tr w:rsidR="00CA67F5" w:rsidRPr="006E069C" w14:paraId="075E8EF5"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26008253"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9461F8" w14:textId="77777777" w:rsidR="00CA67F5" w:rsidRPr="006E069C" w:rsidRDefault="00CA67F5" w:rsidP="005A6A3F">
            <w:pPr>
              <w:pStyle w:val="TAC"/>
              <w:rPr>
                <w:lang w:val="en-US" w:eastAsia="zh-CN"/>
              </w:rPr>
            </w:pPr>
            <w:r>
              <w:rPr>
                <w:rFonts w:eastAsia="Malgun Gothic"/>
                <w:szCs w:val="18"/>
                <w:lang w:eastAsia="ko-KR"/>
              </w:rPr>
              <w:t>n40</w:t>
            </w:r>
          </w:p>
        </w:tc>
        <w:tc>
          <w:tcPr>
            <w:tcW w:w="975" w:type="dxa"/>
            <w:tcBorders>
              <w:top w:val="single" w:sz="4" w:space="0" w:color="auto"/>
              <w:left w:val="single" w:sz="4" w:space="0" w:color="auto"/>
              <w:bottom w:val="single" w:sz="4" w:space="0" w:color="auto"/>
              <w:right w:val="single" w:sz="4" w:space="0" w:color="auto"/>
            </w:tcBorders>
          </w:tcPr>
          <w:p w14:paraId="637F73A8"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3</w:t>
            </w:r>
            <w:r>
              <w:rPr>
                <w:lang w:eastAsia="zh-CN"/>
              </w:rPr>
              <w:t>40</w:t>
            </w:r>
          </w:p>
        </w:tc>
        <w:tc>
          <w:tcPr>
            <w:tcW w:w="1012" w:type="dxa"/>
            <w:tcBorders>
              <w:top w:val="single" w:sz="4" w:space="0" w:color="auto"/>
              <w:left w:val="single" w:sz="4" w:space="0" w:color="auto"/>
              <w:bottom w:val="single" w:sz="4" w:space="0" w:color="auto"/>
              <w:right w:val="single" w:sz="4" w:space="0" w:color="auto"/>
            </w:tcBorders>
          </w:tcPr>
          <w:p w14:paraId="2B84EAF2"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360382" w14:textId="77777777" w:rsidR="00CA67F5" w:rsidRPr="006E069C" w:rsidRDefault="00CA67F5" w:rsidP="005A6A3F">
            <w:pPr>
              <w:pStyle w:val="TAC"/>
              <w:rPr>
                <w:lang w:val="en-US" w:eastAsia="zh-CN"/>
              </w:rPr>
            </w:pPr>
            <w:r w:rsidRPr="003C4CEC">
              <w:rPr>
                <w:lang w:eastAsia="zh-CN"/>
              </w:rPr>
              <w:t>2</w:t>
            </w:r>
            <w:r w:rsidRPr="003C4CEC">
              <w:rPr>
                <w:rFonts w:hint="eastAsia"/>
                <w:lang w:eastAsia="zh-CN"/>
              </w:rPr>
              <w:t>5</w:t>
            </w:r>
          </w:p>
        </w:tc>
        <w:tc>
          <w:tcPr>
            <w:tcW w:w="881" w:type="dxa"/>
            <w:tcBorders>
              <w:top w:val="single" w:sz="4" w:space="0" w:color="auto"/>
              <w:left w:val="single" w:sz="4" w:space="0" w:color="auto"/>
              <w:bottom w:val="single" w:sz="4" w:space="0" w:color="auto"/>
              <w:right w:val="single" w:sz="4" w:space="0" w:color="auto"/>
            </w:tcBorders>
          </w:tcPr>
          <w:p w14:paraId="2431518B" w14:textId="77777777" w:rsidR="00CA67F5" w:rsidRPr="006E069C" w:rsidRDefault="00CA67F5" w:rsidP="005A6A3F">
            <w:pPr>
              <w:pStyle w:val="TAC"/>
              <w:rPr>
                <w:lang w:val="en-US" w:eastAsia="zh-CN"/>
              </w:rPr>
            </w:pPr>
            <w:r>
              <w:rPr>
                <w:rFonts w:hint="eastAsia"/>
                <w:lang w:eastAsia="zh-CN"/>
              </w:rPr>
              <w:t>2</w:t>
            </w:r>
            <w:r>
              <w:rPr>
                <w:lang w:eastAsia="zh-CN"/>
              </w:rPr>
              <w:t>340</w:t>
            </w:r>
          </w:p>
        </w:tc>
        <w:tc>
          <w:tcPr>
            <w:tcW w:w="797" w:type="dxa"/>
            <w:tcBorders>
              <w:top w:val="single" w:sz="4" w:space="0" w:color="auto"/>
              <w:left w:val="single" w:sz="4" w:space="0" w:color="auto"/>
              <w:bottom w:val="single" w:sz="4" w:space="0" w:color="auto"/>
              <w:right w:val="single" w:sz="4" w:space="0" w:color="auto"/>
            </w:tcBorders>
          </w:tcPr>
          <w:p w14:paraId="131207A2"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BB85ED" w14:textId="77777777" w:rsidR="00CA67F5" w:rsidRPr="006E069C" w:rsidRDefault="00CA67F5" w:rsidP="005A6A3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0DB826" w14:textId="77777777" w:rsidR="00CA67F5" w:rsidRPr="006E069C" w:rsidRDefault="00CA67F5" w:rsidP="005A6A3F">
            <w:pPr>
              <w:pStyle w:val="TAC"/>
            </w:pPr>
            <w:r w:rsidRPr="009F41A3">
              <w:rPr>
                <w:rFonts w:eastAsia="Malgun Gothic"/>
                <w:szCs w:val="18"/>
                <w:lang w:eastAsia="ko-KR"/>
              </w:rPr>
              <w:t>N/A</w:t>
            </w:r>
          </w:p>
        </w:tc>
      </w:tr>
      <w:tr w:rsidR="00CA67F5" w:rsidRPr="006E069C" w14:paraId="51F188A6"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519EF7F0"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9A8F19" w14:textId="77777777" w:rsidR="00CA67F5" w:rsidRPr="006E069C" w:rsidRDefault="00CA67F5" w:rsidP="005A6A3F">
            <w:pPr>
              <w:pStyle w:val="TAC"/>
              <w:rPr>
                <w:lang w:val="en-US" w:eastAsia="zh-CN"/>
              </w:rPr>
            </w:pPr>
            <w:r>
              <w:rPr>
                <w:rFonts w:eastAsia="Malgun Gothic"/>
                <w:color w:val="000000"/>
              </w:rPr>
              <w:t>n</w:t>
            </w:r>
            <w:r w:rsidRPr="009F41A3">
              <w:rPr>
                <w:rFonts w:eastAsia="Malgun Gothic"/>
                <w:color w:val="000000"/>
              </w:rPr>
              <w:t>1</w:t>
            </w:r>
          </w:p>
        </w:tc>
        <w:tc>
          <w:tcPr>
            <w:tcW w:w="975" w:type="dxa"/>
            <w:tcBorders>
              <w:top w:val="single" w:sz="4" w:space="0" w:color="auto"/>
              <w:left w:val="single" w:sz="4" w:space="0" w:color="auto"/>
              <w:bottom w:val="single" w:sz="4" w:space="0" w:color="auto"/>
              <w:right w:val="single" w:sz="4" w:space="0" w:color="auto"/>
            </w:tcBorders>
          </w:tcPr>
          <w:p w14:paraId="767094E9" w14:textId="77777777" w:rsidR="00CA67F5" w:rsidRPr="006E069C" w:rsidRDefault="00CA67F5" w:rsidP="005A6A3F">
            <w:pPr>
              <w:pStyle w:val="TAC"/>
              <w:rPr>
                <w:lang w:val="en-US" w:eastAsia="zh-CN"/>
              </w:rPr>
            </w:pPr>
            <w:r w:rsidRPr="003C4CEC">
              <w:rPr>
                <w:rFonts w:eastAsia="Malgun Gothic"/>
              </w:rPr>
              <w:t>19</w:t>
            </w:r>
            <w:r>
              <w:rPr>
                <w:rFonts w:eastAsia="Malgun Gothic"/>
              </w:rPr>
              <w:t>30</w:t>
            </w:r>
          </w:p>
        </w:tc>
        <w:tc>
          <w:tcPr>
            <w:tcW w:w="1012" w:type="dxa"/>
            <w:tcBorders>
              <w:top w:val="single" w:sz="4" w:space="0" w:color="auto"/>
              <w:left w:val="single" w:sz="4" w:space="0" w:color="auto"/>
              <w:bottom w:val="single" w:sz="4" w:space="0" w:color="auto"/>
              <w:right w:val="single" w:sz="4" w:space="0" w:color="auto"/>
            </w:tcBorders>
          </w:tcPr>
          <w:p w14:paraId="580D9EE3"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D954834"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bottom w:val="single" w:sz="4" w:space="0" w:color="auto"/>
              <w:right w:val="single" w:sz="4" w:space="0" w:color="auto"/>
            </w:tcBorders>
          </w:tcPr>
          <w:p w14:paraId="02FFAF49" w14:textId="77777777" w:rsidR="00CA67F5" w:rsidRPr="006E069C" w:rsidRDefault="00CA67F5" w:rsidP="005A6A3F">
            <w:pPr>
              <w:pStyle w:val="TAC"/>
              <w:rPr>
                <w:lang w:val="en-US" w:eastAsia="zh-CN"/>
              </w:rPr>
            </w:pPr>
            <w:r>
              <w:rPr>
                <w:lang w:eastAsia="zh-CN"/>
              </w:rPr>
              <w:t>2120</w:t>
            </w:r>
          </w:p>
        </w:tc>
        <w:tc>
          <w:tcPr>
            <w:tcW w:w="797" w:type="dxa"/>
            <w:tcBorders>
              <w:top w:val="single" w:sz="4" w:space="0" w:color="auto"/>
              <w:left w:val="single" w:sz="4" w:space="0" w:color="auto"/>
              <w:bottom w:val="single" w:sz="4" w:space="0" w:color="auto"/>
              <w:right w:val="single" w:sz="4" w:space="0" w:color="auto"/>
            </w:tcBorders>
          </w:tcPr>
          <w:p w14:paraId="25F4466F"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73ECBAC"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184A92" w14:textId="77777777" w:rsidR="00CA67F5" w:rsidRPr="006E069C" w:rsidRDefault="00CA67F5" w:rsidP="005A6A3F">
            <w:pPr>
              <w:pStyle w:val="TAC"/>
            </w:pPr>
            <w:r w:rsidRPr="009F41A3">
              <w:rPr>
                <w:rFonts w:eastAsia="Malgun Gothic"/>
              </w:rPr>
              <w:t>N/A</w:t>
            </w:r>
          </w:p>
        </w:tc>
      </w:tr>
      <w:tr w:rsidR="00CA67F5" w:rsidRPr="006E069C" w14:paraId="51A60A1D"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3A141854"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F6280E" w14:textId="77777777" w:rsidR="00CA67F5" w:rsidRPr="006E069C" w:rsidRDefault="00CA67F5" w:rsidP="005A6A3F">
            <w:pPr>
              <w:pStyle w:val="TAC"/>
              <w:rPr>
                <w:lang w:val="en-US" w:eastAsia="zh-CN"/>
              </w:rPr>
            </w:pPr>
            <w:r>
              <w:rPr>
                <w:rFonts w:eastAsia="Malgun Gothic"/>
                <w:color w:val="000000"/>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16B7D40" w14:textId="77777777" w:rsidR="00CA67F5" w:rsidRPr="006E069C" w:rsidRDefault="00CA67F5" w:rsidP="005A6A3F">
            <w:pPr>
              <w:pStyle w:val="TAC"/>
              <w:rPr>
                <w:lang w:val="en-US" w:eastAsia="zh-CN"/>
              </w:rPr>
            </w:pPr>
            <w:r>
              <w:rPr>
                <w:rFonts w:eastAsia="Malgun Gothic"/>
              </w:rPr>
              <w:t>735</w:t>
            </w:r>
          </w:p>
        </w:tc>
        <w:tc>
          <w:tcPr>
            <w:tcW w:w="1012" w:type="dxa"/>
            <w:tcBorders>
              <w:top w:val="single" w:sz="4" w:space="0" w:color="auto"/>
              <w:left w:val="single" w:sz="4" w:space="0" w:color="auto"/>
              <w:bottom w:val="single" w:sz="4" w:space="0" w:color="auto"/>
              <w:right w:val="single" w:sz="4" w:space="0" w:color="auto"/>
            </w:tcBorders>
          </w:tcPr>
          <w:p w14:paraId="63B0C3C2"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52DC92"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bottom w:val="single" w:sz="4" w:space="0" w:color="auto"/>
              <w:right w:val="single" w:sz="4" w:space="0" w:color="auto"/>
            </w:tcBorders>
          </w:tcPr>
          <w:p w14:paraId="78E48083" w14:textId="77777777" w:rsidR="00CA67F5" w:rsidRPr="006E069C" w:rsidRDefault="00CA67F5" w:rsidP="005A6A3F">
            <w:pPr>
              <w:pStyle w:val="TAC"/>
              <w:rPr>
                <w:lang w:val="en-US" w:eastAsia="zh-CN"/>
              </w:rPr>
            </w:pPr>
            <w:r>
              <w:rPr>
                <w:lang w:eastAsia="zh-CN"/>
              </w:rPr>
              <w:t>790</w:t>
            </w:r>
          </w:p>
        </w:tc>
        <w:tc>
          <w:tcPr>
            <w:tcW w:w="797" w:type="dxa"/>
            <w:tcBorders>
              <w:top w:val="single" w:sz="4" w:space="0" w:color="auto"/>
              <w:left w:val="single" w:sz="4" w:space="0" w:color="auto"/>
              <w:bottom w:val="single" w:sz="4" w:space="0" w:color="auto"/>
              <w:right w:val="single" w:sz="4" w:space="0" w:color="auto"/>
            </w:tcBorders>
          </w:tcPr>
          <w:p w14:paraId="7123199F"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9AE8A9"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DC9DFE" w14:textId="77777777" w:rsidR="00CA67F5" w:rsidRPr="006E069C" w:rsidRDefault="00CA67F5" w:rsidP="005A6A3F">
            <w:pPr>
              <w:pStyle w:val="TAC"/>
            </w:pPr>
            <w:r w:rsidRPr="009F41A3">
              <w:rPr>
                <w:rFonts w:eastAsia="Malgun Gothic"/>
              </w:rPr>
              <w:t>N/A</w:t>
            </w:r>
          </w:p>
        </w:tc>
      </w:tr>
      <w:tr w:rsidR="00CA67F5" w:rsidRPr="006E069C" w14:paraId="648D8F60"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DEE980"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right w:val="single" w:sz="4" w:space="0" w:color="auto"/>
            </w:tcBorders>
          </w:tcPr>
          <w:p w14:paraId="27B0D414" w14:textId="77777777" w:rsidR="00CA67F5" w:rsidRPr="006E069C" w:rsidRDefault="00CA67F5" w:rsidP="005A6A3F">
            <w:pPr>
              <w:pStyle w:val="TAC"/>
              <w:rPr>
                <w:lang w:val="en-US" w:eastAsia="zh-CN"/>
              </w:rPr>
            </w:pPr>
            <w:r>
              <w:rPr>
                <w:rFonts w:eastAsia="Malgun Gothic"/>
                <w:color w:val="000000"/>
              </w:rPr>
              <w:t>n40</w:t>
            </w:r>
          </w:p>
        </w:tc>
        <w:tc>
          <w:tcPr>
            <w:tcW w:w="975" w:type="dxa"/>
            <w:tcBorders>
              <w:top w:val="single" w:sz="4" w:space="0" w:color="auto"/>
              <w:left w:val="single" w:sz="4" w:space="0" w:color="auto"/>
              <w:right w:val="single" w:sz="4" w:space="0" w:color="auto"/>
            </w:tcBorders>
          </w:tcPr>
          <w:p w14:paraId="45C4D16A" w14:textId="77777777" w:rsidR="00CA67F5" w:rsidRPr="006E069C" w:rsidRDefault="00CA67F5" w:rsidP="005A6A3F">
            <w:pPr>
              <w:pStyle w:val="TAC"/>
              <w:rPr>
                <w:lang w:val="en-US" w:eastAsia="zh-CN"/>
              </w:rPr>
            </w:pPr>
            <w:r>
              <w:rPr>
                <w:rFonts w:eastAsia="Malgun Gothic"/>
              </w:rPr>
              <w:t>N/A</w:t>
            </w:r>
          </w:p>
        </w:tc>
        <w:tc>
          <w:tcPr>
            <w:tcW w:w="1012" w:type="dxa"/>
            <w:tcBorders>
              <w:top w:val="single" w:sz="4" w:space="0" w:color="auto"/>
              <w:left w:val="single" w:sz="4" w:space="0" w:color="auto"/>
              <w:right w:val="single" w:sz="4" w:space="0" w:color="auto"/>
            </w:tcBorders>
          </w:tcPr>
          <w:p w14:paraId="2AA2BAA8" w14:textId="77777777" w:rsidR="00CA67F5" w:rsidRPr="006E069C" w:rsidRDefault="00CA67F5" w:rsidP="005A6A3F">
            <w:pPr>
              <w:pStyle w:val="TAC"/>
              <w:rPr>
                <w:lang w:val="en-US" w:eastAsia="zh-CN"/>
              </w:rPr>
            </w:pPr>
            <w:r>
              <w:rPr>
                <w:lang w:eastAsia="zh-CN"/>
              </w:rPr>
              <w:t>5</w:t>
            </w:r>
          </w:p>
        </w:tc>
        <w:tc>
          <w:tcPr>
            <w:tcW w:w="1379" w:type="dxa"/>
            <w:tcBorders>
              <w:top w:val="single" w:sz="4" w:space="0" w:color="auto"/>
              <w:left w:val="single" w:sz="4" w:space="0" w:color="auto"/>
              <w:right w:val="single" w:sz="4" w:space="0" w:color="auto"/>
            </w:tcBorders>
          </w:tcPr>
          <w:p w14:paraId="3FDF8F21" w14:textId="77777777" w:rsidR="00CA67F5" w:rsidRPr="006E069C" w:rsidRDefault="00CA67F5" w:rsidP="005A6A3F">
            <w:pPr>
              <w:pStyle w:val="TAC"/>
              <w:rPr>
                <w:lang w:val="en-US" w:eastAsia="zh-CN"/>
              </w:rPr>
            </w:pPr>
            <w:r>
              <w:rPr>
                <w:lang w:eastAsia="zh-CN"/>
              </w:rPr>
              <w:t>N/A</w:t>
            </w:r>
          </w:p>
        </w:tc>
        <w:tc>
          <w:tcPr>
            <w:tcW w:w="881" w:type="dxa"/>
            <w:tcBorders>
              <w:top w:val="single" w:sz="4" w:space="0" w:color="auto"/>
              <w:left w:val="single" w:sz="4" w:space="0" w:color="auto"/>
              <w:right w:val="single" w:sz="4" w:space="0" w:color="auto"/>
            </w:tcBorders>
          </w:tcPr>
          <w:p w14:paraId="7E82C57E" w14:textId="77777777" w:rsidR="00CA67F5" w:rsidRPr="006E069C" w:rsidRDefault="00CA67F5" w:rsidP="005A6A3F">
            <w:pPr>
              <w:pStyle w:val="TAC"/>
              <w:rPr>
                <w:lang w:val="en-US" w:eastAsia="zh-CN"/>
              </w:rPr>
            </w:pPr>
            <w:r>
              <w:rPr>
                <w:lang w:eastAsia="zh-CN"/>
              </w:rPr>
              <w:t>2390</w:t>
            </w:r>
          </w:p>
        </w:tc>
        <w:tc>
          <w:tcPr>
            <w:tcW w:w="797" w:type="dxa"/>
            <w:tcBorders>
              <w:top w:val="single" w:sz="4" w:space="0" w:color="auto"/>
              <w:left w:val="single" w:sz="4" w:space="0" w:color="auto"/>
              <w:bottom w:val="single" w:sz="4" w:space="0" w:color="auto"/>
              <w:right w:val="single" w:sz="4" w:space="0" w:color="auto"/>
            </w:tcBorders>
          </w:tcPr>
          <w:p w14:paraId="79DF712D" w14:textId="77777777" w:rsidR="00CA67F5" w:rsidRPr="006E069C" w:rsidRDefault="00CA67F5" w:rsidP="005A6A3F">
            <w:pPr>
              <w:pStyle w:val="TAC"/>
              <w:rPr>
                <w:lang w:val="en-US" w:eastAsia="zh-CN"/>
              </w:rPr>
            </w:pPr>
            <w:r>
              <w:rPr>
                <w:rFonts w:hint="eastAsia"/>
                <w:lang w:eastAsia="zh-CN"/>
              </w:rPr>
              <w:t>9</w:t>
            </w:r>
            <w:r>
              <w:rPr>
                <w:lang w:eastAsia="zh-CN"/>
              </w:rPr>
              <w:t>.0</w:t>
            </w:r>
          </w:p>
        </w:tc>
        <w:tc>
          <w:tcPr>
            <w:tcW w:w="828" w:type="dxa"/>
            <w:tcBorders>
              <w:top w:val="single" w:sz="4" w:space="0" w:color="auto"/>
              <w:left w:val="single" w:sz="4" w:space="0" w:color="auto"/>
              <w:right w:val="single" w:sz="4" w:space="0" w:color="auto"/>
            </w:tcBorders>
          </w:tcPr>
          <w:p w14:paraId="0C05B5AD" w14:textId="77777777" w:rsidR="00CA67F5" w:rsidRPr="006E069C" w:rsidRDefault="00CA67F5" w:rsidP="005A6A3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21757BB" w14:textId="77777777" w:rsidR="00CA67F5" w:rsidRPr="006E069C" w:rsidRDefault="00CA67F5" w:rsidP="005A6A3F">
            <w:pPr>
              <w:pStyle w:val="TAC"/>
            </w:pPr>
            <w:r w:rsidRPr="009F41A3">
              <w:rPr>
                <w:rFonts w:eastAsia="Malgun Gothic"/>
              </w:rPr>
              <w:t>IMD</w:t>
            </w:r>
            <w:r>
              <w:rPr>
                <w:rFonts w:eastAsia="Malgun Gothic"/>
              </w:rPr>
              <w:t>4</w:t>
            </w:r>
          </w:p>
        </w:tc>
      </w:tr>
    </w:tbl>
    <w:p w14:paraId="25C24C0A" w14:textId="77777777" w:rsidR="00CA67F5" w:rsidRDefault="00CA67F5" w:rsidP="00CA67F5">
      <w:pPr>
        <w:rPr>
          <w:color w:val="0070C0"/>
        </w:rPr>
      </w:pPr>
    </w:p>
    <w:p w14:paraId="286192F1" w14:textId="0B3CF017" w:rsidR="005A6A3F" w:rsidRDefault="005A6A3F" w:rsidP="005A6A3F">
      <w:pPr>
        <w:pStyle w:val="Heading2"/>
      </w:pPr>
      <w:bookmarkStart w:id="284" w:name="_Toc180420477"/>
      <w:r>
        <w:t>5.</w:t>
      </w:r>
      <w:r>
        <w:rPr>
          <w:lang w:eastAsia="zh-CN"/>
        </w:rPr>
        <w:t>17</w:t>
      </w:r>
      <w:r>
        <w:tab/>
        <w:t>CA_n1-n20-n71</w:t>
      </w:r>
      <w:bookmarkEnd w:id="284"/>
    </w:p>
    <w:p w14:paraId="424EEDE9" w14:textId="0A44AB87" w:rsidR="005A6A3F" w:rsidRDefault="005A6A3F" w:rsidP="005A6A3F">
      <w:pPr>
        <w:pStyle w:val="Heading3"/>
        <w:rPr>
          <w:rFonts w:cs="Arial"/>
          <w:szCs w:val="28"/>
          <w:lang w:val="en-US" w:eastAsia="zh-CN"/>
        </w:rPr>
      </w:pPr>
      <w:bookmarkStart w:id="285" w:name="_Toc180420478"/>
      <w:r>
        <w:t>5.17.1</w:t>
      </w:r>
      <w:r>
        <w:tab/>
      </w:r>
      <w:r>
        <w:rPr>
          <w:rFonts w:cs="Arial"/>
          <w:szCs w:val="28"/>
          <w:lang w:val="en-US" w:eastAsia="zh-CN"/>
        </w:rPr>
        <w:t>Common for 1 band UL and 2 bands UL CA</w:t>
      </w:r>
      <w:bookmarkEnd w:id="285"/>
    </w:p>
    <w:p w14:paraId="6909CC9F" w14:textId="35581CBB" w:rsidR="005A6A3F" w:rsidRDefault="005A6A3F" w:rsidP="005A6A3F">
      <w:pPr>
        <w:pStyle w:val="Heading4"/>
      </w:pPr>
      <w:bookmarkStart w:id="286" w:name="_Toc180420479"/>
      <w:r>
        <w:t>5.17.1.1</w:t>
      </w:r>
      <w:r>
        <w:tab/>
      </w:r>
      <w:r>
        <w:rPr>
          <w:rFonts w:cs="Arial"/>
          <w:lang w:eastAsia="zh-CN"/>
        </w:rPr>
        <w:t>Operating bands for CA</w:t>
      </w:r>
      <w:bookmarkEnd w:id="286"/>
    </w:p>
    <w:p w14:paraId="37FBECD1" w14:textId="0D60A805" w:rsidR="005A6A3F" w:rsidRDefault="005A6A3F" w:rsidP="005A6A3F">
      <w:pPr>
        <w:pStyle w:val="TH"/>
        <w:rPr>
          <w:lang w:val="en-US"/>
        </w:rPr>
      </w:pPr>
      <w:r>
        <w:rPr>
          <w:rFonts w:cs="Arial"/>
        </w:rPr>
        <w:t xml:space="preserve">Table </w:t>
      </w:r>
      <w:r>
        <w:rPr>
          <w:rFonts w:cs="Arial" w:hint="eastAsia"/>
          <w:lang w:val="en-US" w:eastAsia="zh-CN"/>
        </w:rPr>
        <w:t>5.</w:t>
      </w:r>
      <w:r>
        <w:rPr>
          <w:rFonts w:cs="Arial"/>
          <w:lang w:val="en-US" w:eastAsia="zh-CN"/>
        </w:rPr>
        <w:t>17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5A6A3F" w14:paraId="25ED869B" w14:textId="77777777" w:rsidTr="005A6A3F">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B8EDD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0F88F167"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13A1BAE9"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E8C42D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Duplex</w:t>
            </w:r>
          </w:p>
        </w:tc>
      </w:tr>
      <w:tr w:rsidR="005A6A3F" w14:paraId="14FB91E4"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51A0E2" w14:textId="77777777" w:rsidR="005A6A3F" w:rsidRDefault="005A6A3F" w:rsidP="005A6A3F">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A95B6E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0C966342"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06A9C5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mode</w:t>
            </w:r>
          </w:p>
        </w:tc>
      </w:tr>
      <w:tr w:rsidR="005A6A3F" w14:paraId="687CB556"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2188FBB" w14:textId="77777777" w:rsidR="005A6A3F" w:rsidRDefault="005A6A3F" w:rsidP="005A6A3F">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34EA4E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B1826D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895DE44" w14:textId="77777777" w:rsidR="005A6A3F" w:rsidRDefault="005A6A3F" w:rsidP="005A6A3F">
            <w:pPr>
              <w:rPr>
                <w:rFonts w:ascii="Aptos Narrow" w:hAnsi="Aptos Narrow"/>
                <w:color w:val="000000"/>
                <w:sz w:val="22"/>
                <w:szCs w:val="22"/>
              </w:rPr>
            </w:pPr>
            <w:r>
              <w:rPr>
                <w:rFonts w:ascii="Aptos Narrow" w:hAnsi="Aptos Narrow"/>
                <w:color w:val="000000"/>
                <w:sz w:val="22"/>
                <w:szCs w:val="22"/>
              </w:rPr>
              <w:t> </w:t>
            </w:r>
          </w:p>
        </w:tc>
      </w:tr>
      <w:tr w:rsidR="005A6A3F" w14:paraId="0D7C33B4"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458DE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6E61420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242E534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203E34C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r w:rsidR="005A6A3F" w14:paraId="0FB9E53F" w14:textId="77777777" w:rsidTr="005A6A3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D83FB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310C8E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5F786E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23FF2EF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r w:rsidR="005A6A3F" w14:paraId="572DAB30"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99C4CB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2C39115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245AAA7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454A871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bl>
    <w:p w14:paraId="0E0D39DD" w14:textId="77777777" w:rsidR="005A6A3F" w:rsidRDefault="005A6A3F" w:rsidP="005A6A3F">
      <w:pPr>
        <w:pStyle w:val="TH"/>
      </w:pPr>
    </w:p>
    <w:p w14:paraId="2C719C91" w14:textId="1B863256" w:rsidR="005A6A3F" w:rsidRPr="005D2633" w:rsidRDefault="005A6A3F" w:rsidP="005A6A3F">
      <w:pPr>
        <w:pStyle w:val="Heading4"/>
        <w:rPr>
          <w:rFonts w:cs="Arial"/>
          <w:lang w:eastAsia="zh-CN"/>
        </w:rPr>
      </w:pPr>
      <w:bookmarkStart w:id="287" w:name="_Toc180420480"/>
      <w:r>
        <w:rPr>
          <w:rFonts w:cs="Arial"/>
          <w:lang w:eastAsia="zh-CN"/>
        </w:rPr>
        <w:t>5.17</w:t>
      </w:r>
      <w:r w:rsidRPr="005D2633">
        <w:rPr>
          <w:rFonts w:cs="Arial"/>
          <w:lang w:eastAsia="zh-CN"/>
        </w:rPr>
        <w:t>.1.2</w:t>
      </w:r>
      <w:r w:rsidRPr="005D2633">
        <w:rPr>
          <w:rFonts w:cs="Arial"/>
          <w:lang w:eastAsia="zh-CN"/>
        </w:rPr>
        <w:tab/>
      </w:r>
      <w:r>
        <w:rPr>
          <w:rFonts w:cs="Arial"/>
          <w:lang w:eastAsia="zh-CN"/>
        </w:rPr>
        <w:t>Channel bandwidths per operating band for CA</w:t>
      </w:r>
      <w:bookmarkEnd w:id="287"/>
    </w:p>
    <w:p w14:paraId="1D9032E1" w14:textId="2DB80340" w:rsidR="005A6A3F" w:rsidRDefault="005A6A3F" w:rsidP="005A6A3F">
      <w:pPr>
        <w:pStyle w:val="TH"/>
        <w:rPr>
          <w:rFonts w:cs="Arial"/>
          <w:lang w:val="en-US" w:eastAsia="zh-CN"/>
        </w:rPr>
      </w:pPr>
      <w:r>
        <w:rPr>
          <w:rFonts w:cs="Arial"/>
        </w:rPr>
        <w:t xml:space="preserve">Table </w:t>
      </w:r>
      <w:r>
        <w:rPr>
          <w:rFonts w:cs="Arial" w:hint="eastAsia"/>
          <w:lang w:val="en-US" w:eastAsia="zh-CN"/>
        </w:rPr>
        <w:t>5.</w:t>
      </w:r>
      <w:r>
        <w:rPr>
          <w:rFonts w:cs="Arial"/>
          <w:lang w:val="en-US" w:eastAsia="zh-CN"/>
        </w:rPr>
        <w:t>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5A6A3F" w14:paraId="5C25606A" w14:textId="77777777" w:rsidTr="005A6A3F">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FFCB12A" w14:textId="77777777" w:rsidR="005A6A3F" w:rsidRDefault="005A6A3F" w:rsidP="005A6A3F">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5A6A3F" w14:paraId="540B5862" w14:textId="77777777" w:rsidTr="005A6A3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F09947" w14:textId="77777777" w:rsidR="005A6A3F" w:rsidRDefault="005A6A3F" w:rsidP="005A6A3F">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4934F94E" w14:textId="77777777" w:rsidR="005A6A3F" w:rsidRDefault="005A6A3F" w:rsidP="005A6A3F">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04D0E3D" w14:textId="77777777" w:rsidR="005A6A3F" w:rsidRDefault="005A6A3F" w:rsidP="005A6A3F">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727F906" w14:textId="77777777" w:rsidR="005A6A3F" w:rsidRDefault="005A6A3F" w:rsidP="005A6A3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389443A" w14:textId="77777777" w:rsidR="005A6A3F" w:rsidRDefault="005A6A3F" w:rsidP="005A6A3F">
            <w:pPr>
              <w:pStyle w:val="TAH"/>
              <w:rPr>
                <w:szCs w:val="18"/>
                <w:lang w:val="en-US" w:eastAsia="zh-CN"/>
              </w:rPr>
            </w:pPr>
            <w:r>
              <w:t>Bandwidth combination set</w:t>
            </w:r>
          </w:p>
        </w:tc>
      </w:tr>
      <w:tr w:rsidR="005A6A3F" w14:paraId="50FD99AB" w14:textId="77777777" w:rsidTr="005A6A3F">
        <w:trPr>
          <w:trHeight w:val="187"/>
        </w:trPr>
        <w:tc>
          <w:tcPr>
            <w:tcW w:w="1983" w:type="dxa"/>
            <w:tcBorders>
              <w:top w:val="single" w:sz="4" w:space="0" w:color="auto"/>
              <w:left w:val="single" w:sz="4" w:space="0" w:color="auto"/>
              <w:bottom w:val="nil"/>
              <w:right w:val="single" w:sz="4" w:space="0" w:color="auto"/>
            </w:tcBorders>
            <w:shd w:val="clear" w:color="auto" w:fill="auto"/>
          </w:tcPr>
          <w:p w14:paraId="524A9658" w14:textId="77777777" w:rsidR="005A6A3F" w:rsidRPr="00B00CBD" w:rsidRDefault="005A6A3F" w:rsidP="005A6A3F">
            <w:pPr>
              <w:pStyle w:val="TAC"/>
              <w:rPr>
                <w:rFonts w:eastAsia="SimSun" w:cs="Arial"/>
                <w:szCs w:val="18"/>
                <w:lang w:val="en-US" w:eastAsia="zh-CN"/>
              </w:rPr>
            </w:pPr>
            <w:r>
              <w:rPr>
                <w:rFonts w:eastAsia="SimSun" w:cs="Arial"/>
                <w:szCs w:val="18"/>
                <w:lang w:val="en-US" w:eastAsia="zh-CN"/>
              </w:rPr>
              <w:t>CA_n1A-n20A-n71A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27699A5" w14:textId="77777777" w:rsidR="005A6A3F" w:rsidRPr="007A1BBC" w:rsidRDefault="005A6A3F" w:rsidP="005A6A3F">
            <w:pPr>
              <w:pStyle w:val="TAC"/>
              <w:rPr>
                <w:rFonts w:eastAsia="SimSun" w:cs="Arial"/>
                <w:szCs w:val="18"/>
                <w:lang w:eastAsia="zh-CN"/>
              </w:rPr>
            </w:pPr>
            <w:r w:rsidRPr="007A1BBC">
              <w:rPr>
                <w:rFonts w:eastAsia="SimSun" w:cs="Arial"/>
                <w:szCs w:val="18"/>
                <w:lang w:eastAsia="zh-CN"/>
              </w:rPr>
              <w:t>CA_n1A-n20A</w:t>
            </w:r>
          </w:p>
          <w:p w14:paraId="6AF10317" w14:textId="77777777" w:rsidR="005A6A3F" w:rsidRPr="007A1BBC" w:rsidRDefault="005A6A3F" w:rsidP="005A6A3F">
            <w:pPr>
              <w:pStyle w:val="TAC"/>
              <w:rPr>
                <w:rFonts w:eastAsia="SimSun" w:cs="Arial"/>
                <w:szCs w:val="18"/>
                <w:lang w:eastAsia="zh-CN"/>
              </w:rPr>
            </w:pPr>
            <w:r w:rsidRPr="007A1BBC">
              <w:rPr>
                <w:rFonts w:eastAsia="SimSun" w:cs="Arial"/>
                <w:szCs w:val="18"/>
                <w:lang w:eastAsia="zh-CN"/>
              </w:rPr>
              <w:t>CA_n1A-n71A</w:t>
            </w:r>
          </w:p>
          <w:p w14:paraId="3B107361" w14:textId="77777777" w:rsidR="005A6A3F" w:rsidRPr="007A1BBC" w:rsidRDefault="005A6A3F" w:rsidP="005A6A3F">
            <w:pPr>
              <w:pStyle w:val="TAC"/>
              <w:rPr>
                <w:rFonts w:eastAsia="SimSun" w:cs="Arial"/>
                <w:szCs w:val="18"/>
                <w:lang w:eastAsia="zh-CN"/>
              </w:rPr>
            </w:pPr>
            <w:r w:rsidRPr="007A1BBC">
              <w:rPr>
                <w:rFonts w:eastAsia="SimSun" w:cs="Arial"/>
                <w:szCs w:val="18"/>
                <w:lang w:eastAsia="zh-CN"/>
              </w:rPr>
              <w:t>CA_n20A-n71A</w:t>
            </w:r>
          </w:p>
          <w:p w14:paraId="01272AFB" w14:textId="77777777" w:rsidR="005A6A3F" w:rsidRPr="00B00CBD" w:rsidRDefault="005A6A3F" w:rsidP="005A6A3F">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56A89162" w14:textId="77777777" w:rsidR="005A6A3F" w:rsidRPr="007A1BBC" w:rsidRDefault="005A6A3F" w:rsidP="005A6A3F">
            <w:pPr>
              <w:pStyle w:val="TAC"/>
              <w:rPr>
                <w:rFonts w:cs="Arial"/>
                <w:szCs w:val="18"/>
                <w:lang w:val="en-US" w:eastAsia="zh-CN"/>
              </w:rPr>
            </w:pPr>
            <w:r w:rsidRPr="007A1BBC">
              <w:rPr>
                <w:rFonts w:eastAsia="SimSun"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BDE5145" w14:textId="77777777" w:rsidR="005A6A3F" w:rsidRPr="007A1BBC" w:rsidRDefault="005A6A3F" w:rsidP="005A6A3F">
            <w:pPr>
              <w:keepNext/>
              <w:keepLines/>
              <w:spacing w:after="0"/>
              <w:jc w:val="center"/>
              <w:textAlignment w:val="bottom"/>
              <w:rPr>
                <w:rFonts w:ascii="Arial" w:hAnsi="Arial" w:cs="Arial"/>
                <w:sz w:val="18"/>
                <w:szCs w:val="18"/>
                <w:lang w:val="en-US" w:eastAsia="zh-CN"/>
              </w:rPr>
            </w:pPr>
            <w:r w:rsidRPr="007A1BBC">
              <w:rPr>
                <w:rFonts w:ascii="Arial" w:hAnsi="Arial" w:cs="Arial"/>
                <w:sz w:val="18"/>
                <w:szCs w:val="18"/>
                <w:lang w:val="en-US" w:eastAsia="zh-CN" w:bidi="ar"/>
              </w:rPr>
              <w:t>5, 10, 15, 20, 25, 30, 40,</w:t>
            </w:r>
            <w:r>
              <w:rPr>
                <w:rFonts w:ascii="Arial" w:hAnsi="Arial" w:cs="Arial"/>
                <w:sz w:val="18"/>
                <w:szCs w:val="18"/>
                <w:lang w:val="en-US" w:eastAsia="zh-CN" w:bidi="ar"/>
              </w:rPr>
              <w:t xml:space="preserve"> 45, </w:t>
            </w:r>
            <w:r w:rsidRPr="007A1BBC">
              <w:rPr>
                <w:rFonts w:ascii="Arial" w:hAnsi="Arial" w:cs="Arial"/>
                <w:sz w:val="18"/>
                <w:szCs w:val="18"/>
                <w:lang w:val="en-US" w:eastAsia="zh-CN" w:bidi="ar"/>
              </w:rPr>
              <w:t>50</w:t>
            </w:r>
          </w:p>
        </w:tc>
        <w:tc>
          <w:tcPr>
            <w:tcW w:w="1360" w:type="dxa"/>
            <w:tcBorders>
              <w:left w:val="single" w:sz="4" w:space="0" w:color="auto"/>
              <w:bottom w:val="nil"/>
              <w:right w:val="single" w:sz="4" w:space="0" w:color="auto"/>
            </w:tcBorders>
            <w:shd w:val="clear" w:color="auto" w:fill="auto"/>
            <w:vAlign w:val="center"/>
          </w:tcPr>
          <w:p w14:paraId="3AE07BE3" w14:textId="77777777" w:rsidR="005A6A3F" w:rsidRPr="00B00CBD" w:rsidRDefault="005A6A3F" w:rsidP="005A6A3F">
            <w:pPr>
              <w:pStyle w:val="TAC"/>
              <w:rPr>
                <w:rFonts w:cs="Arial"/>
                <w:szCs w:val="18"/>
                <w:lang w:val="en-US" w:eastAsia="zh-CN"/>
              </w:rPr>
            </w:pPr>
            <w:r>
              <w:rPr>
                <w:rFonts w:cs="Arial"/>
                <w:szCs w:val="18"/>
                <w:lang w:val="en-US" w:eastAsia="zh-CN"/>
              </w:rPr>
              <w:t>0</w:t>
            </w:r>
          </w:p>
        </w:tc>
      </w:tr>
      <w:tr w:rsidR="005A6A3F" w14:paraId="7D4B0E58" w14:textId="77777777" w:rsidTr="005A6A3F">
        <w:trPr>
          <w:trHeight w:val="187"/>
        </w:trPr>
        <w:tc>
          <w:tcPr>
            <w:tcW w:w="1983" w:type="dxa"/>
            <w:tcBorders>
              <w:top w:val="nil"/>
              <w:left w:val="single" w:sz="4" w:space="0" w:color="auto"/>
              <w:bottom w:val="nil"/>
              <w:right w:val="single" w:sz="4" w:space="0" w:color="auto"/>
            </w:tcBorders>
            <w:shd w:val="clear" w:color="auto" w:fill="auto"/>
          </w:tcPr>
          <w:p w14:paraId="2BFD05AC" w14:textId="77777777" w:rsidR="005A6A3F" w:rsidRPr="00B00CBD" w:rsidRDefault="005A6A3F" w:rsidP="005A6A3F">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4CF5514" w14:textId="77777777" w:rsidR="005A6A3F" w:rsidRPr="00B00CBD" w:rsidRDefault="005A6A3F" w:rsidP="005A6A3F">
            <w:pPr>
              <w:pStyle w:val="TAC"/>
              <w:rPr>
                <w:rFonts w:cs="Arial"/>
                <w:szCs w:val="18"/>
                <w:lang w:val="en-US" w:eastAsia="zh-CN"/>
              </w:rPr>
            </w:pPr>
          </w:p>
        </w:tc>
        <w:tc>
          <w:tcPr>
            <w:tcW w:w="709" w:type="dxa"/>
            <w:tcBorders>
              <w:left w:val="single" w:sz="4" w:space="0" w:color="auto"/>
              <w:right w:val="single" w:sz="4" w:space="0" w:color="auto"/>
            </w:tcBorders>
            <w:vAlign w:val="center"/>
          </w:tcPr>
          <w:p w14:paraId="40FF9F95" w14:textId="77777777" w:rsidR="005A6A3F" w:rsidRPr="007A1BBC" w:rsidRDefault="005A6A3F" w:rsidP="005A6A3F">
            <w:pPr>
              <w:pStyle w:val="TAC"/>
              <w:rPr>
                <w:rFonts w:cs="Arial"/>
                <w:szCs w:val="18"/>
                <w:lang w:val="en-US" w:eastAsia="zh-CN"/>
              </w:rPr>
            </w:pPr>
            <w:r w:rsidRPr="007A1BBC">
              <w:rPr>
                <w:rFonts w:eastAsia="SimSun"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2999DD43" w14:textId="77777777" w:rsidR="005A6A3F" w:rsidRPr="007A1BBC" w:rsidRDefault="005A6A3F" w:rsidP="005A6A3F">
            <w:pPr>
              <w:keepNext/>
              <w:keepLines/>
              <w:spacing w:after="0"/>
              <w:jc w:val="center"/>
              <w:textAlignment w:val="bottom"/>
              <w:rPr>
                <w:rFonts w:ascii="Arial" w:eastAsia="SimSun" w:hAnsi="Arial" w:cs="Arial"/>
                <w:sz w:val="18"/>
                <w:szCs w:val="18"/>
                <w:lang w:val="en-US" w:eastAsia="zh-CN" w:bidi="ar"/>
              </w:rPr>
            </w:pPr>
            <w:r w:rsidRPr="007A1BBC">
              <w:rPr>
                <w:rFonts w:ascii="Arial"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ECA2DC8" w14:textId="77777777" w:rsidR="005A6A3F" w:rsidRPr="00B00CBD" w:rsidRDefault="005A6A3F" w:rsidP="005A6A3F">
            <w:pPr>
              <w:pStyle w:val="TAC"/>
              <w:rPr>
                <w:rFonts w:cs="Arial"/>
                <w:szCs w:val="18"/>
                <w:lang w:val="en-US" w:eastAsia="zh-CN"/>
              </w:rPr>
            </w:pPr>
          </w:p>
        </w:tc>
      </w:tr>
      <w:tr w:rsidR="005A6A3F" w14:paraId="489552EF" w14:textId="77777777" w:rsidTr="005A6A3F">
        <w:trPr>
          <w:trHeight w:val="187"/>
        </w:trPr>
        <w:tc>
          <w:tcPr>
            <w:tcW w:w="1983" w:type="dxa"/>
            <w:tcBorders>
              <w:top w:val="nil"/>
              <w:left w:val="single" w:sz="4" w:space="0" w:color="auto"/>
              <w:bottom w:val="single" w:sz="4" w:space="0" w:color="auto"/>
              <w:right w:val="single" w:sz="4" w:space="0" w:color="auto"/>
            </w:tcBorders>
            <w:shd w:val="clear" w:color="auto" w:fill="auto"/>
          </w:tcPr>
          <w:p w14:paraId="43724B1E" w14:textId="77777777" w:rsidR="005A6A3F" w:rsidRPr="00B00CBD" w:rsidRDefault="005A6A3F" w:rsidP="005A6A3F">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2B88F33" w14:textId="77777777" w:rsidR="005A6A3F" w:rsidRPr="00B00CBD" w:rsidRDefault="005A6A3F" w:rsidP="005A6A3F">
            <w:pPr>
              <w:pStyle w:val="TAC"/>
              <w:rPr>
                <w:rFonts w:cs="Arial"/>
                <w:szCs w:val="18"/>
                <w:lang w:val="en-US" w:eastAsia="zh-CN"/>
              </w:rPr>
            </w:pPr>
          </w:p>
        </w:tc>
        <w:tc>
          <w:tcPr>
            <w:tcW w:w="709" w:type="dxa"/>
            <w:tcBorders>
              <w:left w:val="single" w:sz="4" w:space="0" w:color="auto"/>
              <w:right w:val="single" w:sz="4" w:space="0" w:color="auto"/>
            </w:tcBorders>
            <w:vAlign w:val="center"/>
          </w:tcPr>
          <w:p w14:paraId="4D5A4E13" w14:textId="77777777" w:rsidR="005A6A3F" w:rsidRDefault="005A6A3F" w:rsidP="005A6A3F">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C7211BC" w14:textId="77777777" w:rsidR="005A6A3F" w:rsidRPr="00B00CBD" w:rsidRDefault="005A6A3F" w:rsidP="005A6A3F">
            <w:pPr>
              <w:keepNext/>
              <w:keepLines/>
              <w:spacing w:after="0"/>
              <w:jc w:val="center"/>
              <w:textAlignment w:val="bottom"/>
              <w:rPr>
                <w:rFonts w:ascii="Arial" w:eastAsia="SimSun" w:hAnsi="Arial" w:cs="Arial"/>
                <w:sz w:val="18"/>
                <w:szCs w:val="18"/>
                <w:lang w:val="en-US" w:eastAsia="zh-CN" w:bidi="ar"/>
              </w:rPr>
            </w:pPr>
            <w:r w:rsidRPr="00463F82">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F232D" w14:textId="77777777" w:rsidR="005A6A3F" w:rsidRPr="00B00CBD" w:rsidRDefault="005A6A3F" w:rsidP="005A6A3F">
            <w:pPr>
              <w:pStyle w:val="TAC"/>
              <w:rPr>
                <w:rFonts w:cs="Arial"/>
                <w:szCs w:val="18"/>
                <w:lang w:val="en-US" w:eastAsia="zh-CN"/>
              </w:rPr>
            </w:pPr>
          </w:p>
        </w:tc>
      </w:tr>
    </w:tbl>
    <w:p w14:paraId="239B6FA5" w14:textId="155B46F7" w:rsidR="005A6A3F" w:rsidRDefault="005A6A3F" w:rsidP="005A6A3F">
      <w:pPr>
        <w:pStyle w:val="Heading4"/>
        <w:rPr>
          <w:rFonts w:cs="Arial"/>
          <w:szCs w:val="22"/>
          <w:lang w:val="en-US" w:eastAsia="zh-CN"/>
        </w:rPr>
      </w:pPr>
      <w:bookmarkStart w:id="288" w:name="_Toc180420481"/>
      <w:r>
        <w:rPr>
          <w:rFonts w:cs="Arial"/>
          <w:lang w:eastAsia="zh-CN"/>
        </w:rPr>
        <w:t>5.17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88"/>
    </w:p>
    <w:p w14:paraId="1D16D819" w14:textId="77777777" w:rsidR="005A6A3F" w:rsidRDefault="005A6A3F" w:rsidP="005A6A3F">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CA_n1-n5-n105 as given in the tables below.</w:t>
      </w:r>
    </w:p>
    <w:p w14:paraId="106CF1AE" w14:textId="2A70F26E" w:rsidR="005A6A3F" w:rsidRDefault="005A6A3F" w:rsidP="005A6A3F">
      <w:pPr>
        <w:pStyle w:val="TH"/>
      </w:pPr>
      <w:r>
        <w:t xml:space="preserve">Table </w:t>
      </w:r>
      <w:r>
        <w:rPr>
          <w:rFonts w:hint="eastAsia"/>
          <w:lang w:val="en-US" w:eastAsia="zh-CN"/>
        </w:rPr>
        <w:t>5.1</w:t>
      </w:r>
      <w:r>
        <w:rPr>
          <w:lang w:val="en-US" w:eastAsia="zh-CN"/>
        </w:rPr>
        <w:t>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5A6A3F" w14:paraId="00BC4BA9" w14:textId="77777777" w:rsidTr="005A6A3F">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805556"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C5695C3"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5A6A3F" w14:paraId="42087A59" w14:textId="77777777" w:rsidTr="005A6A3F">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2AF427F" w14:textId="77777777" w:rsidR="005A6A3F" w:rsidRDefault="005A6A3F" w:rsidP="005A6A3F">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896F382"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5A6A3F" w14:paraId="72C310A8" w14:textId="77777777" w:rsidTr="005A6A3F">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A4A840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CA_n1-n20-n71</w:t>
            </w:r>
          </w:p>
        </w:tc>
        <w:tc>
          <w:tcPr>
            <w:tcW w:w="2040" w:type="dxa"/>
            <w:tcBorders>
              <w:top w:val="nil"/>
              <w:left w:val="nil"/>
              <w:bottom w:val="single" w:sz="4" w:space="0" w:color="auto"/>
              <w:right w:val="single" w:sz="4" w:space="0" w:color="auto"/>
            </w:tcBorders>
            <w:shd w:val="clear" w:color="auto" w:fill="auto"/>
            <w:vAlign w:val="center"/>
            <w:hideMark/>
          </w:tcPr>
          <w:p w14:paraId="77B8806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c>
          <w:tcPr>
            <w:tcW w:w="1900" w:type="dxa"/>
            <w:tcBorders>
              <w:top w:val="nil"/>
              <w:left w:val="nil"/>
              <w:bottom w:val="single" w:sz="4" w:space="0" w:color="auto"/>
              <w:right w:val="single" w:sz="4" w:space="0" w:color="auto"/>
            </w:tcBorders>
            <w:shd w:val="clear" w:color="auto" w:fill="auto"/>
            <w:vAlign w:val="center"/>
            <w:hideMark/>
          </w:tcPr>
          <w:p w14:paraId="7C2394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0.2</w:t>
            </w:r>
          </w:p>
        </w:tc>
        <w:tc>
          <w:tcPr>
            <w:tcW w:w="2180" w:type="dxa"/>
            <w:tcBorders>
              <w:top w:val="nil"/>
              <w:left w:val="nil"/>
              <w:bottom w:val="single" w:sz="4" w:space="0" w:color="auto"/>
              <w:right w:val="single" w:sz="4" w:space="0" w:color="auto"/>
            </w:tcBorders>
            <w:shd w:val="clear" w:color="auto" w:fill="auto"/>
            <w:vAlign w:val="center"/>
            <w:hideMark/>
          </w:tcPr>
          <w:p w14:paraId="7C0BFBA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0.3</w:t>
            </w:r>
          </w:p>
        </w:tc>
      </w:tr>
      <w:tr w:rsidR="005A6A3F" w14:paraId="31A22CA6" w14:textId="77777777" w:rsidTr="005A6A3F">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630421" w14:textId="77777777" w:rsidR="005A6A3F" w:rsidRDefault="005A6A3F" w:rsidP="005A6A3F">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35979ACC" w14:textId="77777777" w:rsidR="005A6A3F" w:rsidRDefault="005A6A3F" w:rsidP="005A6A3F">
      <w:pPr>
        <w:pStyle w:val="TH"/>
        <w:spacing w:before="120" w:after="120"/>
      </w:pPr>
    </w:p>
    <w:p w14:paraId="141A4A52" w14:textId="297D5E77" w:rsidR="005A6A3F" w:rsidRDefault="005A6A3F" w:rsidP="005A6A3F">
      <w:pPr>
        <w:pStyle w:val="TH"/>
        <w:spacing w:before="120" w:after="120"/>
        <w:rPr>
          <w:lang w:eastAsia="zh-CN"/>
        </w:rPr>
      </w:pPr>
      <w:r>
        <w:t xml:space="preserve">Table </w:t>
      </w:r>
      <w:r>
        <w:rPr>
          <w:lang w:val="en-US" w:eastAsia="zh-CN"/>
        </w:rPr>
        <w:t>5</w:t>
      </w:r>
      <w:r>
        <w:t>.</w:t>
      </w:r>
      <w:r>
        <w:rPr>
          <w:lang w:val="en-US" w:eastAsia="zh-CN"/>
        </w:rPr>
        <w:t>17.1.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5A6A3F" w14:paraId="4745D439" w14:textId="77777777" w:rsidTr="005A6A3F">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1E6D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1121585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5A6A3F" w14:paraId="0ABDFC83" w14:textId="77777777" w:rsidTr="005A6A3F">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CEB5C68" w14:textId="77777777" w:rsidR="005A6A3F" w:rsidRDefault="005A6A3F" w:rsidP="005A6A3F">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4C44E97B"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5A6A3F" w14:paraId="50978759" w14:textId="77777777" w:rsidTr="005A6A3F">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358CE57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CA_n1-n20-n71</w:t>
            </w:r>
          </w:p>
        </w:tc>
        <w:tc>
          <w:tcPr>
            <w:tcW w:w="2140" w:type="dxa"/>
            <w:tcBorders>
              <w:top w:val="nil"/>
              <w:left w:val="nil"/>
              <w:bottom w:val="single" w:sz="4" w:space="0" w:color="auto"/>
              <w:right w:val="single" w:sz="4" w:space="0" w:color="auto"/>
            </w:tcBorders>
            <w:shd w:val="clear" w:color="auto" w:fill="auto"/>
            <w:vAlign w:val="center"/>
            <w:hideMark/>
          </w:tcPr>
          <w:p w14:paraId="794CB33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0.3</w:t>
            </w:r>
          </w:p>
        </w:tc>
        <w:tc>
          <w:tcPr>
            <w:tcW w:w="2180" w:type="dxa"/>
            <w:tcBorders>
              <w:top w:val="nil"/>
              <w:left w:val="nil"/>
              <w:bottom w:val="single" w:sz="4" w:space="0" w:color="auto"/>
              <w:right w:val="single" w:sz="4" w:space="0" w:color="auto"/>
            </w:tcBorders>
            <w:shd w:val="clear" w:color="auto" w:fill="auto"/>
            <w:vAlign w:val="center"/>
            <w:hideMark/>
          </w:tcPr>
          <w:p w14:paraId="0E8437C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0.6</w:t>
            </w:r>
          </w:p>
        </w:tc>
        <w:tc>
          <w:tcPr>
            <w:tcW w:w="2200" w:type="dxa"/>
            <w:tcBorders>
              <w:top w:val="nil"/>
              <w:left w:val="nil"/>
              <w:bottom w:val="single" w:sz="4" w:space="0" w:color="auto"/>
              <w:right w:val="single" w:sz="4" w:space="0" w:color="auto"/>
            </w:tcBorders>
            <w:shd w:val="clear" w:color="auto" w:fill="auto"/>
            <w:vAlign w:val="center"/>
            <w:hideMark/>
          </w:tcPr>
          <w:p w14:paraId="015C64E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0.6</w:t>
            </w:r>
          </w:p>
        </w:tc>
      </w:tr>
      <w:tr w:rsidR="005A6A3F" w14:paraId="3510277C" w14:textId="77777777" w:rsidTr="005A6A3F">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303939" w14:textId="77777777" w:rsidR="005A6A3F" w:rsidRDefault="005A6A3F" w:rsidP="005A6A3F">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47C7897A" w14:textId="6712734A" w:rsidR="005A6A3F" w:rsidRPr="005D2633" w:rsidRDefault="005A6A3F" w:rsidP="005A6A3F">
      <w:pPr>
        <w:pStyle w:val="Heading3"/>
        <w:rPr>
          <w:rFonts w:cs="Arial"/>
          <w:szCs w:val="28"/>
          <w:lang w:val="en-US" w:eastAsia="zh-CN"/>
        </w:rPr>
      </w:pPr>
      <w:bookmarkStart w:id="289" w:name="_Toc180420482"/>
      <w:r>
        <w:rPr>
          <w:rFonts w:cs="Arial"/>
          <w:szCs w:val="28"/>
          <w:lang w:val="en-US" w:eastAsia="zh-CN"/>
        </w:rPr>
        <w:t>5.17</w:t>
      </w:r>
      <w:r w:rsidRPr="005D2633">
        <w:rPr>
          <w:rFonts w:cs="Arial"/>
          <w:szCs w:val="28"/>
          <w:lang w:val="en-US" w:eastAsia="zh-CN"/>
        </w:rPr>
        <w:t>.2</w:t>
      </w:r>
      <w:r w:rsidRPr="005D2633">
        <w:rPr>
          <w:rFonts w:cs="Arial"/>
          <w:szCs w:val="28"/>
          <w:lang w:val="en-US" w:eastAsia="zh-CN"/>
        </w:rPr>
        <w:tab/>
        <w:t>Specific for 2 bands UL CA</w:t>
      </w:r>
      <w:bookmarkEnd w:id="289"/>
    </w:p>
    <w:p w14:paraId="4CF1E775" w14:textId="5E11B50D" w:rsidR="005A6A3F" w:rsidRPr="00140BB6" w:rsidRDefault="005A6A3F" w:rsidP="005A6A3F">
      <w:pPr>
        <w:pStyle w:val="Heading4"/>
      </w:pPr>
      <w:bookmarkStart w:id="290" w:name="_Toc180420483"/>
      <w:r>
        <w:t>5.17</w:t>
      </w:r>
      <w:r w:rsidRPr="00140BB6">
        <w:t>.2.1</w:t>
      </w:r>
      <w:r w:rsidRPr="00140BB6">
        <w:tab/>
        <w:t>UE co-existence studies</w:t>
      </w:r>
      <w:bookmarkEnd w:id="290"/>
    </w:p>
    <w:p w14:paraId="7749610C" w14:textId="4B2D8E82" w:rsidR="005A6A3F" w:rsidRPr="00242348" w:rsidRDefault="005A6A3F" w:rsidP="005A6A3F">
      <w:pPr>
        <w:pStyle w:val="Heading5"/>
        <w:rPr>
          <w:snapToGrid w:val="0"/>
        </w:rPr>
      </w:pPr>
      <w:bookmarkStart w:id="291" w:name="_Toc180420484"/>
      <w:r w:rsidRPr="00242348">
        <w:rPr>
          <w:rFonts w:hint="eastAsia"/>
          <w:snapToGrid w:val="0"/>
        </w:rPr>
        <w:t>5.</w:t>
      </w:r>
      <w:r>
        <w:rPr>
          <w:snapToGrid w:val="0"/>
        </w:rPr>
        <w:t>17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91"/>
    </w:p>
    <w:p w14:paraId="551CF8A0" w14:textId="05CFB6FF"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537B0849" w14:textId="3479AF6C"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5A6A3F" w14:paraId="5A865D9F" w14:textId="77777777" w:rsidTr="005A6A3F">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9C38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5CE877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F303C1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87D55D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B52976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357C10A2"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C2807D"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3C8328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247F78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EEF71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8AF8E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644CCB4"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96F8C8"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D2FA0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CDE13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2752 - 2842</w:t>
            </w:r>
          </w:p>
        </w:tc>
      </w:tr>
      <w:tr w:rsidR="005A6A3F" w14:paraId="0C91CC93"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86DCCD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758177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89156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0632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D3347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D888E44"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61CE1C" w14:textId="77777777" w:rsidR="005A6A3F" w:rsidRDefault="005A6A3F" w:rsidP="005A6A3F">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2CF68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FAFB5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316 - 196</w:t>
            </w:r>
          </w:p>
        </w:tc>
      </w:tr>
      <w:tr w:rsidR="005A6A3F" w14:paraId="71C3CF64"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C6D54A"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F16B3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AA4BF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31CED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D84B0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3FCE6BC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F82CD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EDCCAC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5D428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3584 - 3704</w:t>
            </w:r>
          </w:p>
        </w:tc>
      </w:tr>
      <w:tr w:rsidR="005A6A3F" w14:paraId="56432C0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D0A256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949FEB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BE918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E174A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44321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03EB812"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FD93F6"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02228C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82F6B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516 - 666</w:t>
            </w:r>
          </w:p>
        </w:tc>
      </w:tr>
      <w:tr w:rsidR="005A6A3F" w14:paraId="7CFFC36D"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8675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612A9B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0685D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648415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168D0586"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F9337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5385AA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DF9E32D" w14:textId="77777777" w:rsidR="005A6A3F" w:rsidRDefault="005A6A3F" w:rsidP="005A6A3F">
            <w:pPr>
              <w:rPr>
                <w:rFonts w:ascii="Arial" w:hAnsi="Arial" w:cs="Arial"/>
                <w:color w:val="000000"/>
                <w:sz w:val="18"/>
                <w:szCs w:val="18"/>
              </w:rPr>
            </w:pPr>
          </w:p>
        </w:tc>
      </w:tr>
      <w:tr w:rsidR="005A6A3F" w14:paraId="1A6BB016"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19A6CB"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208DA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E79D6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8D7E4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328D8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C2A131A"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04EF923"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0B86F9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E9D85F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4416 - 4566</w:t>
            </w:r>
          </w:p>
        </w:tc>
      </w:tr>
      <w:tr w:rsidR="005A6A3F" w14:paraId="79446ACF"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2B9E45"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5637E0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E6BEE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35FD5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789F4DD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C28B9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27244E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4CAF17F" w14:textId="77777777" w:rsidR="005A6A3F" w:rsidRDefault="005A6A3F" w:rsidP="005A6A3F">
            <w:pPr>
              <w:rPr>
                <w:rFonts w:ascii="Arial" w:hAnsi="Arial" w:cs="Arial"/>
                <w:color w:val="000000"/>
                <w:sz w:val="18"/>
                <w:szCs w:val="18"/>
              </w:rPr>
            </w:pPr>
          </w:p>
        </w:tc>
      </w:tr>
      <w:tr w:rsidR="005A6A3F" w14:paraId="5B9E3A63"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7AB7A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E46D7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493CD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0A5B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5D1C5C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182770AA"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032DDE6"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A77BD0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9AEA9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7088 - 6818</w:t>
            </w:r>
          </w:p>
        </w:tc>
      </w:tr>
      <w:tr w:rsidR="005A6A3F" w14:paraId="25B20F73"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C19E55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87F8A8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F1392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2B43A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CFEC8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4D693E51"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0773C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F1CB0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06795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4276 - 4036</w:t>
            </w:r>
          </w:p>
        </w:tc>
      </w:tr>
      <w:tr w:rsidR="005A6A3F" w14:paraId="7F6613F0"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988891C"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600E6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8F8D0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2258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99DA23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F8F81AD"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17E23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14E0D8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6AD58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8512 - 8782</w:t>
            </w:r>
          </w:p>
        </w:tc>
      </w:tr>
      <w:tr w:rsidR="005A6A3F" w14:paraId="3AA0D359"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6EA29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25F4A8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CBBCDB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CF3AF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1722D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B03C67B"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6D8C21E"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9BC90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7ABF2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7424 - 7664</w:t>
            </w:r>
          </w:p>
        </w:tc>
      </w:tr>
      <w:tr w:rsidR="005A6A3F" w14:paraId="25C8082E" w14:textId="77777777" w:rsidTr="005A6A3F">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E246EF" w14:textId="77777777" w:rsidR="005A6A3F" w:rsidRDefault="005A6A3F"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E786C68" w14:textId="77777777" w:rsidR="005A6A3F" w:rsidRDefault="005A6A3F" w:rsidP="005A6A3F">
      <w:pPr>
        <w:pStyle w:val="TH"/>
        <w:rPr>
          <w:rFonts w:eastAsia="MS Mincho"/>
        </w:rPr>
      </w:pPr>
    </w:p>
    <w:p w14:paraId="5CE39A4F" w14:textId="46868FA7"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22A3C24F" w14:textId="7BA9AF32"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5A6A3F" w14:paraId="3781034E"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222F8"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2E46EDD"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07E0E58"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EF91BC3"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5AAE0D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06F1979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68A7C4"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8F901A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C0B8B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7BDB1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18FDBD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D4AD74C"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50E5C0"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8AEC0D"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1317 - 1222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38E832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2583 - 2678</w:t>
            </w:r>
          </w:p>
        </w:tc>
      </w:tr>
      <w:tr w:rsidR="005A6A3F" w14:paraId="7C62EE91"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324DC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3DFD7D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D6729B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B7510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8AD535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87A722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673931"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50A0B3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3142 - 3297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5CB43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654 - 524</w:t>
            </w:r>
          </w:p>
        </w:tc>
      </w:tr>
      <w:tr w:rsidR="005A6A3F" w14:paraId="21A9C359"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C7A29A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9C72F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F22C6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9EC66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2F67B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1D724B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B8033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65F9B8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4503 - 4658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CDDBE3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3246 - 3376</w:t>
            </w:r>
          </w:p>
        </w:tc>
      </w:tr>
      <w:tr w:rsidR="005A6A3F" w14:paraId="0C04E2F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A8472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BDEE9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761D3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4CDB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85AB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619CCA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8332A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E3B419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5062 - 5277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4FAFD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9 - 174</w:t>
            </w:r>
          </w:p>
        </w:tc>
      </w:tr>
      <w:tr w:rsidR="005A6A3F" w14:paraId="045B0D0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CD251E" w14:textId="77777777" w:rsidR="005A6A3F" w:rsidRDefault="005A6A3F" w:rsidP="005A6A3F">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715D2E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47D98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E71F1E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60F37587"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0FB00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8E0679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2444 - 2634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3F1DE8C" w14:textId="77777777" w:rsidR="005A6A3F" w:rsidRDefault="005A6A3F" w:rsidP="005A6A3F">
            <w:pPr>
              <w:rPr>
                <w:rFonts w:ascii="Arial" w:hAnsi="Arial" w:cs="Arial"/>
                <w:color w:val="000000"/>
                <w:sz w:val="18"/>
                <w:szCs w:val="18"/>
              </w:rPr>
            </w:pPr>
          </w:p>
        </w:tc>
      </w:tr>
      <w:tr w:rsidR="005A6A3F" w14:paraId="2DB2A92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F09F9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8287FF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C1DB1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FF735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1F9F8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030A6134"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0FBF4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2970D8"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6423 - 6638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DAB97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3909 - 4074</w:t>
            </w:r>
          </w:p>
        </w:tc>
      </w:tr>
      <w:tr w:rsidR="005A6A3F" w14:paraId="10C6C3DD"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3FC03D"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8BEAE6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36099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21A29E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6B5DB2D1"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549E32"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D45C4C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5166 - 5356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899B265" w14:textId="77777777" w:rsidR="005A6A3F" w:rsidRDefault="005A6A3F" w:rsidP="005A6A3F">
            <w:pPr>
              <w:rPr>
                <w:rFonts w:ascii="Arial" w:hAnsi="Arial" w:cs="Arial"/>
                <w:color w:val="000000"/>
                <w:sz w:val="18"/>
                <w:szCs w:val="18"/>
              </w:rPr>
            </w:pPr>
          </w:p>
        </w:tc>
      </w:tr>
      <w:tr w:rsidR="005A6A3F" w14:paraId="0A7B939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A1EBD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2E28BD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1CDD4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60C80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9E67DF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17E8139"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DA1BC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767F71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872 - 672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A7FBCE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7257 - 6982</w:t>
            </w:r>
          </w:p>
        </w:tc>
      </w:tr>
      <w:tr w:rsidR="005A6A3F" w14:paraId="5C113D0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302DFD"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C612B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C66A5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EA1E6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49D92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6FD24E27"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5F46AE"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2754D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1746 - 1971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EE3E2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4614 - 4364</w:t>
            </w:r>
          </w:p>
        </w:tc>
      </w:tr>
      <w:tr w:rsidR="005A6A3F" w14:paraId="56380FD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0D2A0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E120BC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59FAC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F5798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4431D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5D20605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C4A10B"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562F91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4572 - 4772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FAB5E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8343 - 8618</w:t>
            </w:r>
          </w:p>
        </w:tc>
      </w:tr>
      <w:tr w:rsidR="005A6A3F" w14:paraId="1D47B81A"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E1DB1B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437A2D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6E87B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58619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5A606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88C428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6E896C"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29AD51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5829 - 6054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EEB46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7086 - 7336</w:t>
            </w:r>
          </w:p>
        </w:tc>
      </w:tr>
      <w:tr w:rsidR="005A6A3F" w14:paraId="2C8F45E6" w14:textId="77777777" w:rsidTr="005A6A3F">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E08D07" w14:textId="77777777" w:rsidR="005A6A3F" w:rsidRDefault="005A6A3F"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DE269F" w14:textId="77777777" w:rsidR="005A6A3F" w:rsidRDefault="005A6A3F" w:rsidP="005A6A3F">
      <w:pPr>
        <w:pStyle w:val="TH"/>
        <w:rPr>
          <w:rFonts w:eastAsia="MS Mincho"/>
        </w:rPr>
      </w:pPr>
    </w:p>
    <w:p w14:paraId="1A7C70BD" w14:textId="10C1CFDC"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32FDC75F" w14:textId="5ADC05D5"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5A6A3F" w14:paraId="6369E530"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650A4"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4E0883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4D630EC"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1F9524"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1EA963E4"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4879ADE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A4797"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3E94DF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5FC13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830F7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F5884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490DEB4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10A9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D4CB46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199 - 134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2B230F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1495 - 1560</w:t>
            </w:r>
          </w:p>
        </w:tc>
      </w:tr>
      <w:tr w:rsidR="005A6A3F" w14:paraId="3DE6AA8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87B7B"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75F25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DF4A4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3148B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FBF031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0B54FCE"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28CBB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91C210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966 - 1061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2C7C9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464 - 564</w:t>
            </w:r>
          </w:p>
        </w:tc>
      </w:tr>
      <w:tr w:rsidR="005A6A3F" w14:paraId="5AED6E31"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C3513A"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0FEB2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BDCD4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79E66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688D8A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892AC5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A9259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114F3B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2327 - 2422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BD79598"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2158 - 2258</w:t>
            </w:r>
          </w:p>
        </w:tc>
      </w:tr>
      <w:tr w:rsidR="005A6A3F" w14:paraId="54AD3292"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E9F0A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2C1095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90E31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64CD1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51C95D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57560F6C"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79E03C"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59C256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1798 - 1923</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254B95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1127 - 1262</w:t>
            </w:r>
          </w:p>
        </w:tc>
      </w:tr>
      <w:tr w:rsidR="005A6A3F" w14:paraId="718AE67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9A888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73E11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28FA8A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4581A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41884ED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B84010"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F7EA81D"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268 - 398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9043594" w14:textId="77777777" w:rsidR="005A6A3F" w:rsidRDefault="005A6A3F" w:rsidP="005A6A3F">
            <w:pPr>
              <w:rPr>
                <w:rFonts w:ascii="Arial" w:hAnsi="Arial" w:cs="Arial"/>
                <w:color w:val="000000"/>
                <w:sz w:val="18"/>
                <w:szCs w:val="18"/>
              </w:rPr>
            </w:pPr>
          </w:p>
        </w:tc>
      </w:tr>
      <w:tr w:rsidR="005A6A3F" w14:paraId="71615C3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544C94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AE9527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0EBF7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D3C5D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B5AB1B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76878D0"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1B07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B04B73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3159 - 3284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F4FBB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2821 - 2956</w:t>
            </w:r>
          </w:p>
        </w:tc>
      </w:tr>
      <w:tr w:rsidR="005A6A3F" w14:paraId="37FB711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EF9049"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A7F40B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EE2CAF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D90D2F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473AA3F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2EE503" w14:textId="77777777" w:rsidR="005A6A3F" w:rsidRDefault="005A6A3F" w:rsidP="005A6A3F">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614738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2990 - 3120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9A0571B" w14:textId="77777777" w:rsidR="005A6A3F" w:rsidRDefault="005A6A3F" w:rsidP="005A6A3F">
            <w:pPr>
              <w:rPr>
                <w:rFonts w:ascii="Arial" w:hAnsi="Arial" w:cs="Arial"/>
                <w:color w:val="000000"/>
                <w:sz w:val="18"/>
                <w:szCs w:val="18"/>
              </w:rPr>
            </w:pPr>
          </w:p>
        </w:tc>
      </w:tr>
      <w:tr w:rsidR="005A6A3F" w14:paraId="3A7C01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B01511"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24EFB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0CFE5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865F0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FF80F9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4E693A2F"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49FBA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B48F17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1960 - 1790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6539D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2785 - 2630</w:t>
            </w:r>
          </w:p>
        </w:tc>
      </w:tr>
      <w:tr w:rsidR="005A6A3F" w14:paraId="78A4573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E9FCA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8F96B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B96062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77FDE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75590E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10CAD5DA"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B2B165"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94C566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430 - 265</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09C21D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1260 - 1100</w:t>
            </w:r>
          </w:p>
        </w:tc>
      </w:tr>
      <w:tr w:rsidR="005A6A3F" w14:paraId="0BC2283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7ACE22"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42C23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20DBD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9DD11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26B5C5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DF5336A"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8C5DDB"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F958A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3484 - 3654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1CBAE9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3991 - 4146</w:t>
            </w:r>
          </w:p>
        </w:tc>
      </w:tr>
      <w:tr w:rsidR="005A6A3F" w14:paraId="55BB2A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246A5"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21CF95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9555F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0EDD4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D4B1D9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3150340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51F2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AD9E35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3653 - 3818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3F2B68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3822 - 3982</w:t>
            </w:r>
          </w:p>
        </w:tc>
      </w:tr>
      <w:tr w:rsidR="005A6A3F" w14:paraId="5C4F942C" w14:textId="77777777" w:rsidTr="005A6A3F">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CE9B19C" w14:textId="77777777" w:rsidR="005A6A3F" w:rsidRDefault="005A6A3F"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3F44867" w14:textId="77777777" w:rsidR="005A6A3F" w:rsidRDefault="005A6A3F" w:rsidP="005A6A3F"/>
    <w:p w14:paraId="7D8A913F" w14:textId="4522097A" w:rsidR="005A6A3F" w:rsidRDefault="005A6A3F" w:rsidP="005A6A3F">
      <w:r w:rsidRPr="001E3776">
        <w:t>Ba</w:t>
      </w:r>
      <w:r>
        <w:t>sed on the analysis in Table 5.17</w:t>
      </w:r>
      <w:r w:rsidRPr="001E3776">
        <w:t>.2.1.1-</w:t>
      </w:r>
      <w:r>
        <w:t>1</w:t>
      </w:r>
      <w:r w:rsidRPr="001E3776">
        <w:t xml:space="preserve"> there is IMD</w:t>
      </w:r>
      <w:r>
        <w:t>4</w:t>
      </w:r>
      <w:r w:rsidRPr="001E3776">
        <w:t xml:space="preserve"> from n1 and n</w:t>
      </w:r>
      <w:r>
        <w:t>20</w:t>
      </w:r>
      <w:r w:rsidRPr="001E3776">
        <w:t xml:space="preserve"> into RX band n</w:t>
      </w:r>
      <w:r>
        <w:t>71</w:t>
      </w:r>
      <w:r w:rsidRPr="001E3776">
        <w:t>.</w:t>
      </w:r>
    </w:p>
    <w:p w14:paraId="47F32B93" w14:textId="3CB1BA76" w:rsidR="005A6A3F" w:rsidRPr="001E3776" w:rsidRDefault="005A6A3F" w:rsidP="005A6A3F">
      <w:r w:rsidRPr="001E3776">
        <w:t>Ba</w:t>
      </w:r>
      <w:r>
        <w:t>sed on the analysis in Table 5.17</w:t>
      </w:r>
      <w:r w:rsidRPr="001E3776">
        <w:t>.2.1.1-2 there is IMD5 from n1 and n71 into RX band n</w:t>
      </w:r>
      <w:r>
        <w:t>20</w:t>
      </w:r>
      <w:r w:rsidRPr="001E3776">
        <w:t>.</w:t>
      </w:r>
    </w:p>
    <w:p w14:paraId="56DB92D3" w14:textId="3749C98B" w:rsidR="005A6A3F" w:rsidRPr="001E3776" w:rsidRDefault="005A6A3F" w:rsidP="005A6A3F">
      <w:r w:rsidRPr="001E3776">
        <w:t>Ba</w:t>
      </w:r>
      <w:r>
        <w:t>sed on the analysis in Table 5.17</w:t>
      </w:r>
      <w:r w:rsidRPr="001E3776">
        <w:t>.2.1.1-3 there is IMD</w:t>
      </w:r>
      <w:r>
        <w:t>3</w:t>
      </w:r>
      <w:r w:rsidRPr="001E3776">
        <w:t xml:space="preserve"> from n</w:t>
      </w:r>
      <w:r>
        <w:t>20</w:t>
      </w:r>
      <w:r w:rsidRPr="001E3776">
        <w:t xml:space="preserve"> and n71 into RX band n1.</w:t>
      </w:r>
    </w:p>
    <w:p w14:paraId="409C7C1F" w14:textId="37F6931A" w:rsidR="005A6A3F" w:rsidRDefault="005A6A3F" w:rsidP="005A6A3F">
      <w:pPr>
        <w:pStyle w:val="Heading4"/>
      </w:pPr>
      <w:bookmarkStart w:id="292" w:name="_Toc180420485"/>
      <w:r>
        <w:t>5.17</w:t>
      </w:r>
      <w:r w:rsidRPr="00AB69C8">
        <w:t>.2.</w:t>
      </w:r>
      <w:r>
        <w:t>2</w:t>
      </w:r>
      <w:r w:rsidRPr="00AB69C8">
        <w:tab/>
        <w:t>REFSENS requirements</w:t>
      </w:r>
      <w:bookmarkEnd w:id="292"/>
    </w:p>
    <w:p w14:paraId="4E529870" w14:textId="77777777" w:rsidR="005A6A3F" w:rsidRPr="008E35B7" w:rsidRDefault="005A6A3F" w:rsidP="005A6A3F">
      <w:r w:rsidRPr="008E35B7">
        <w:t>The MSD requirements are re-used from CA_n1-n</w:t>
      </w:r>
      <w:r>
        <w:t>5</w:t>
      </w:r>
      <w:r w:rsidRPr="008E35B7">
        <w:t>-n105</w:t>
      </w:r>
      <w:r>
        <w:t>.</w:t>
      </w:r>
    </w:p>
    <w:p w14:paraId="51AEDF19" w14:textId="223AF126" w:rsidR="005A6A3F" w:rsidRDefault="005A6A3F" w:rsidP="005A6A3F">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w:t>
      </w:r>
      <w:r>
        <w:rPr>
          <w:rFonts w:ascii="Arial" w:eastAsia="SimSun" w:hAnsi="Arial" w:cs="Arial"/>
          <w:b/>
          <w:lang w:val="en-US" w:eastAsia="zh-CN"/>
        </w:rPr>
        <w:t>17.2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A6A3F" w:rsidRPr="006E069C" w14:paraId="43C5149B" w14:textId="77777777" w:rsidTr="005A6A3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CB196D4" w14:textId="77777777" w:rsidR="005A6A3F" w:rsidRPr="006E069C" w:rsidRDefault="005A6A3F" w:rsidP="005A6A3F">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F40734" w14:textId="77777777" w:rsidR="005A6A3F" w:rsidRPr="006E069C" w:rsidRDefault="005A6A3F" w:rsidP="005A6A3F">
            <w:pPr>
              <w:pStyle w:val="TAH"/>
            </w:pPr>
            <w:r w:rsidRPr="006E069C">
              <w:t>Source of IMD</w:t>
            </w:r>
          </w:p>
        </w:tc>
      </w:tr>
      <w:tr w:rsidR="005A6A3F" w:rsidRPr="006E069C" w14:paraId="3065D043" w14:textId="77777777" w:rsidTr="005A6A3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AB4596B" w14:textId="77777777" w:rsidR="005A6A3F" w:rsidRPr="006E069C" w:rsidRDefault="005A6A3F" w:rsidP="005A6A3F">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3D75946" w14:textId="77777777" w:rsidR="005A6A3F" w:rsidRPr="006E069C" w:rsidRDefault="005A6A3F" w:rsidP="005A6A3F">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788D8EE" w14:textId="77777777" w:rsidR="005A6A3F" w:rsidRPr="006E069C" w:rsidRDefault="005A6A3F" w:rsidP="005A6A3F">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7F6D7BC" w14:textId="77777777" w:rsidR="005A6A3F" w:rsidRPr="006E069C" w:rsidRDefault="005A6A3F" w:rsidP="005A6A3F">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3BF26C1" w14:textId="77777777" w:rsidR="005A6A3F" w:rsidRPr="006E069C" w:rsidRDefault="005A6A3F" w:rsidP="005A6A3F">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73EA3B0" w14:textId="77777777" w:rsidR="005A6A3F" w:rsidRPr="006E069C" w:rsidRDefault="005A6A3F" w:rsidP="005A6A3F">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91A6E27" w14:textId="77777777" w:rsidR="005A6A3F" w:rsidRPr="006E069C" w:rsidRDefault="005A6A3F" w:rsidP="005A6A3F">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600B87F" w14:textId="77777777" w:rsidR="005A6A3F" w:rsidRPr="006E069C" w:rsidRDefault="005A6A3F" w:rsidP="005A6A3F">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4B28A05" w14:textId="77777777" w:rsidR="005A6A3F" w:rsidRPr="006E069C" w:rsidRDefault="005A6A3F" w:rsidP="005A6A3F">
            <w:pPr>
              <w:pStyle w:val="TAH"/>
            </w:pPr>
          </w:p>
        </w:tc>
      </w:tr>
      <w:tr w:rsidR="005A6A3F" w:rsidRPr="006E069C" w14:paraId="67665781"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F36A23" w14:textId="77777777" w:rsidR="005A6A3F" w:rsidRPr="006E069C" w:rsidRDefault="005A6A3F" w:rsidP="005A6A3F">
            <w:pPr>
              <w:pStyle w:val="TAC"/>
              <w:rPr>
                <w:lang w:val="en-US" w:eastAsia="zh-CN"/>
              </w:rPr>
            </w:pPr>
            <w:r>
              <w:rPr>
                <w:lang w:val="en-US" w:eastAsia="zh-CN"/>
              </w:rPr>
              <w:t>CA_n1-n20-n71</w:t>
            </w:r>
          </w:p>
        </w:tc>
        <w:tc>
          <w:tcPr>
            <w:tcW w:w="923" w:type="dxa"/>
            <w:tcBorders>
              <w:top w:val="single" w:sz="4" w:space="0" w:color="auto"/>
              <w:left w:val="single" w:sz="4" w:space="0" w:color="auto"/>
              <w:right w:val="single" w:sz="4" w:space="0" w:color="auto"/>
            </w:tcBorders>
          </w:tcPr>
          <w:p w14:paraId="313BABB7" w14:textId="77777777" w:rsidR="005A6A3F" w:rsidRPr="006E069C"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59374DA4" w14:textId="77777777" w:rsidR="005A6A3F" w:rsidRPr="006E069C" w:rsidRDefault="005A6A3F" w:rsidP="005A6A3F">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39AA7554"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right w:val="single" w:sz="4" w:space="0" w:color="auto"/>
            </w:tcBorders>
          </w:tcPr>
          <w:p w14:paraId="5B63EECE"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right w:val="single" w:sz="4" w:space="0" w:color="auto"/>
            </w:tcBorders>
          </w:tcPr>
          <w:p w14:paraId="23CD4621" w14:textId="77777777" w:rsidR="005A6A3F" w:rsidRPr="006E069C" w:rsidRDefault="005A6A3F" w:rsidP="005A6A3F">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5082C0B"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right w:val="single" w:sz="4" w:space="0" w:color="auto"/>
            </w:tcBorders>
          </w:tcPr>
          <w:p w14:paraId="758E637B"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28B5C71" w14:textId="77777777" w:rsidR="005A6A3F" w:rsidRPr="006E069C" w:rsidRDefault="005A6A3F" w:rsidP="005A6A3F">
            <w:pPr>
              <w:pStyle w:val="TAC"/>
            </w:pPr>
            <w:r w:rsidRPr="003071D9">
              <w:t>N/A</w:t>
            </w:r>
          </w:p>
        </w:tc>
      </w:tr>
      <w:tr w:rsidR="005A6A3F" w:rsidRPr="006E069C" w14:paraId="0FA9D5BE"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5C37E4D3"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52613F" w14:textId="77777777" w:rsidR="005A6A3F" w:rsidRPr="006E069C"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E698B9F" w14:textId="77777777" w:rsidR="005A6A3F" w:rsidRPr="006E069C" w:rsidRDefault="005A6A3F" w:rsidP="005A6A3F">
            <w:pPr>
              <w:pStyle w:val="TAC"/>
              <w:rPr>
                <w:lang w:val="en-US" w:eastAsia="zh-CN"/>
              </w:rPr>
            </w:pPr>
            <w:r>
              <w:rPr>
                <w:lang w:val="en-US" w:eastAsia="zh-CN"/>
              </w:rPr>
              <w:t>859</w:t>
            </w:r>
          </w:p>
        </w:tc>
        <w:tc>
          <w:tcPr>
            <w:tcW w:w="1012" w:type="dxa"/>
            <w:tcBorders>
              <w:top w:val="single" w:sz="4" w:space="0" w:color="auto"/>
              <w:left w:val="single" w:sz="4" w:space="0" w:color="auto"/>
              <w:bottom w:val="single" w:sz="4" w:space="0" w:color="auto"/>
              <w:right w:val="single" w:sz="4" w:space="0" w:color="auto"/>
            </w:tcBorders>
          </w:tcPr>
          <w:p w14:paraId="121E3585"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F7F23B"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2147CC6" w14:textId="77777777" w:rsidR="005A6A3F" w:rsidRPr="006E069C" w:rsidRDefault="005A6A3F" w:rsidP="005A6A3F">
            <w:pPr>
              <w:pStyle w:val="TAC"/>
              <w:rPr>
                <w:lang w:val="en-US" w:eastAsia="zh-CN"/>
              </w:rPr>
            </w:pPr>
            <w:r>
              <w:rPr>
                <w:lang w:val="en-US" w:eastAsia="zh-CN"/>
              </w:rPr>
              <w:t>818</w:t>
            </w:r>
          </w:p>
        </w:tc>
        <w:tc>
          <w:tcPr>
            <w:tcW w:w="797" w:type="dxa"/>
            <w:tcBorders>
              <w:top w:val="single" w:sz="4" w:space="0" w:color="auto"/>
              <w:left w:val="single" w:sz="4" w:space="0" w:color="auto"/>
              <w:bottom w:val="single" w:sz="4" w:space="0" w:color="auto"/>
              <w:right w:val="single" w:sz="4" w:space="0" w:color="auto"/>
            </w:tcBorders>
          </w:tcPr>
          <w:p w14:paraId="4703B2BD"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73ECCB55"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417171" w14:textId="77777777" w:rsidR="005A6A3F" w:rsidRPr="006E069C" w:rsidRDefault="005A6A3F" w:rsidP="005A6A3F">
            <w:pPr>
              <w:pStyle w:val="TAC"/>
            </w:pPr>
            <w:r w:rsidRPr="003071D9">
              <w:t>N/A</w:t>
            </w:r>
          </w:p>
        </w:tc>
      </w:tr>
      <w:tr w:rsidR="005A6A3F" w:rsidRPr="006E069C" w14:paraId="1D711881"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01799DC3"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1A5FD1C" w14:textId="77777777" w:rsidR="005A6A3F" w:rsidRPr="006E069C"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47EBE8A6"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49069A"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8F1F75"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9B6995B" w14:textId="77777777" w:rsidR="005A6A3F" w:rsidRPr="006E069C" w:rsidRDefault="005A6A3F" w:rsidP="005A6A3F">
            <w:pPr>
              <w:pStyle w:val="TAC"/>
              <w:rPr>
                <w:lang w:val="en-US" w:eastAsia="zh-CN"/>
              </w:rPr>
            </w:pPr>
            <w:r>
              <w:rPr>
                <w:lang w:val="en-US" w:eastAsia="zh-CN"/>
              </w:rPr>
              <w:t>627</w:t>
            </w:r>
          </w:p>
        </w:tc>
        <w:tc>
          <w:tcPr>
            <w:tcW w:w="797" w:type="dxa"/>
            <w:tcBorders>
              <w:top w:val="single" w:sz="4" w:space="0" w:color="auto"/>
              <w:left w:val="single" w:sz="4" w:space="0" w:color="auto"/>
              <w:bottom w:val="single" w:sz="4" w:space="0" w:color="auto"/>
              <w:right w:val="single" w:sz="4" w:space="0" w:color="auto"/>
            </w:tcBorders>
          </w:tcPr>
          <w:p w14:paraId="5D260755" w14:textId="77777777" w:rsidR="005A6A3F" w:rsidRPr="006E069C" w:rsidRDefault="005A6A3F" w:rsidP="005A6A3F">
            <w:pPr>
              <w:pStyle w:val="TAC"/>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tcPr>
          <w:p w14:paraId="16F42877"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115E1" w14:textId="77777777" w:rsidR="005A6A3F" w:rsidRPr="006E069C" w:rsidRDefault="005A6A3F" w:rsidP="005A6A3F">
            <w:pPr>
              <w:pStyle w:val="TAC"/>
            </w:pPr>
            <w:r>
              <w:t>IMD4</w:t>
            </w:r>
          </w:p>
        </w:tc>
      </w:tr>
      <w:tr w:rsidR="005A6A3F" w:rsidRPr="006E069C" w14:paraId="23D33434"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16C5D672"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C09520" w14:textId="77777777" w:rsidR="005A6A3F"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7D25D1ED" w14:textId="77777777" w:rsidR="005A6A3F" w:rsidRPr="006E069C" w:rsidRDefault="005A6A3F" w:rsidP="005A6A3F">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2EF3611E"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9E184A7"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AAE2D1" w14:textId="77777777" w:rsidR="005A6A3F" w:rsidRPr="006E069C" w:rsidRDefault="005A6A3F" w:rsidP="005A6A3F">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5CC5833"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5B606222"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A1A8BE" w14:textId="77777777" w:rsidR="005A6A3F" w:rsidRPr="006E069C" w:rsidRDefault="005A6A3F" w:rsidP="005A6A3F">
            <w:pPr>
              <w:pStyle w:val="TAC"/>
            </w:pPr>
            <w:r w:rsidRPr="003071D9">
              <w:t>N/A</w:t>
            </w:r>
          </w:p>
        </w:tc>
      </w:tr>
      <w:tr w:rsidR="005A6A3F" w:rsidRPr="006E069C" w14:paraId="635B9C3C"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788664B0"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D19DCF" w14:textId="77777777" w:rsidR="005A6A3F"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2A0015D"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F612D99"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1EEDC6"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3947855" w14:textId="77777777" w:rsidR="005A6A3F" w:rsidRPr="006E069C" w:rsidRDefault="005A6A3F" w:rsidP="005A6A3F">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1D91F96" w14:textId="77777777" w:rsidR="005A6A3F" w:rsidRPr="006E069C" w:rsidRDefault="005A6A3F" w:rsidP="005A6A3F">
            <w:pPr>
              <w:pStyle w:val="TAC"/>
              <w:rPr>
                <w:lang w:val="en-US" w:eastAsia="zh-CN"/>
              </w:rPr>
            </w:pPr>
            <w:r>
              <w:t>4.6</w:t>
            </w:r>
          </w:p>
        </w:tc>
        <w:tc>
          <w:tcPr>
            <w:tcW w:w="828" w:type="dxa"/>
            <w:tcBorders>
              <w:top w:val="single" w:sz="4" w:space="0" w:color="auto"/>
              <w:left w:val="single" w:sz="4" w:space="0" w:color="auto"/>
              <w:bottom w:val="single" w:sz="4" w:space="0" w:color="auto"/>
              <w:right w:val="single" w:sz="4" w:space="0" w:color="auto"/>
            </w:tcBorders>
          </w:tcPr>
          <w:p w14:paraId="519D74A3"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90856E" w14:textId="77777777" w:rsidR="005A6A3F" w:rsidRPr="006E069C" w:rsidRDefault="005A6A3F" w:rsidP="005A6A3F">
            <w:pPr>
              <w:pStyle w:val="TAC"/>
            </w:pPr>
            <w:r>
              <w:t>IMD5</w:t>
            </w:r>
          </w:p>
        </w:tc>
      </w:tr>
      <w:tr w:rsidR="005A6A3F" w:rsidRPr="006E069C" w14:paraId="20A01D6C"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4C858A61"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1A8A3F" w14:textId="77777777" w:rsidR="005A6A3F"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7367904" w14:textId="77777777" w:rsidR="005A6A3F" w:rsidRPr="006E069C" w:rsidRDefault="005A6A3F" w:rsidP="005A6A3F">
            <w:pPr>
              <w:pStyle w:val="TAC"/>
              <w:rPr>
                <w:lang w:val="en-US" w:eastAsia="zh-CN"/>
              </w:rPr>
            </w:pPr>
            <w:r>
              <w:rPr>
                <w:lang w:val="en-US" w:eastAsia="zh-CN"/>
              </w:rPr>
              <w:t>689</w:t>
            </w:r>
          </w:p>
        </w:tc>
        <w:tc>
          <w:tcPr>
            <w:tcW w:w="1012" w:type="dxa"/>
            <w:tcBorders>
              <w:top w:val="single" w:sz="4" w:space="0" w:color="auto"/>
              <w:left w:val="single" w:sz="4" w:space="0" w:color="auto"/>
              <w:bottom w:val="single" w:sz="4" w:space="0" w:color="auto"/>
              <w:right w:val="single" w:sz="4" w:space="0" w:color="auto"/>
            </w:tcBorders>
          </w:tcPr>
          <w:p w14:paraId="6FCD5808"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3B712FC"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600C91" w14:textId="77777777" w:rsidR="005A6A3F" w:rsidRPr="006E069C" w:rsidRDefault="005A6A3F" w:rsidP="005A6A3F">
            <w:pPr>
              <w:pStyle w:val="TAC"/>
              <w:rPr>
                <w:lang w:val="en-US" w:eastAsia="zh-CN"/>
              </w:rPr>
            </w:pPr>
            <w:r>
              <w:rPr>
                <w:lang w:val="en-US" w:eastAsia="zh-CN"/>
              </w:rPr>
              <w:t>643</w:t>
            </w:r>
          </w:p>
        </w:tc>
        <w:tc>
          <w:tcPr>
            <w:tcW w:w="797" w:type="dxa"/>
            <w:tcBorders>
              <w:top w:val="single" w:sz="4" w:space="0" w:color="auto"/>
              <w:left w:val="single" w:sz="4" w:space="0" w:color="auto"/>
              <w:bottom w:val="single" w:sz="4" w:space="0" w:color="auto"/>
              <w:right w:val="single" w:sz="4" w:space="0" w:color="auto"/>
            </w:tcBorders>
          </w:tcPr>
          <w:p w14:paraId="2CCEC0F0"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12CC7BC0"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42FF1" w14:textId="77777777" w:rsidR="005A6A3F" w:rsidRPr="006E069C" w:rsidRDefault="005A6A3F" w:rsidP="005A6A3F">
            <w:pPr>
              <w:pStyle w:val="TAC"/>
            </w:pPr>
            <w:r w:rsidRPr="003071D9">
              <w:t>N/A</w:t>
            </w:r>
          </w:p>
        </w:tc>
      </w:tr>
      <w:tr w:rsidR="005A6A3F" w:rsidRPr="006E069C" w14:paraId="3476C96A"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39958F27"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A1999E" w14:textId="77777777" w:rsidR="005A6A3F"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078F230F"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940B611"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9565D1"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86FF33F" w14:textId="77777777" w:rsidR="005A6A3F" w:rsidRPr="006E069C" w:rsidRDefault="005A6A3F" w:rsidP="005A6A3F">
            <w:pPr>
              <w:pStyle w:val="TAC"/>
              <w:rPr>
                <w:lang w:val="en-US" w:eastAsia="zh-CN"/>
              </w:rPr>
            </w:pPr>
            <w:r>
              <w:rPr>
                <w:lang w:val="en-US" w:eastAsia="zh-CN"/>
              </w:rPr>
              <w:t>2167</w:t>
            </w:r>
          </w:p>
        </w:tc>
        <w:tc>
          <w:tcPr>
            <w:tcW w:w="797" w:type="dxa"/>
            <w:tcBorders>
              <w:top w:val="single" w:sz="4" w:space="0" w:color="auto"/>
              <w:left w:val="single" w:sz="4" w:space="0" w:color="auto"/>
              <w:bottom w:val="single" w:sz="4" w:space="0" w:color="auto"/>
              <w:right w:val="single" w:sz="4" w:space="0" w:color="auto"/>
            </w:tcBorders>
          </w:tcPr>
          <w:p w14:paraId="19D37614" w14:textId="77777777" w:rsidR="005A6A3F" w:rsidRPr="006E069C" w:rsidRDefault="005A6A3F" w:rsidP="005A6A3F">
            <w:pPr>
              <w:pStyle w:val="TAC"/>
              <w:rPr>
                <w:lang w:val="en-US" w:eastAsia="zh-CN"/>
              </w:rPr>
            </w:pPr>
            <w:r>
              <w:t>16</w:t>
            </w:r>
          </w:p>
        </w:tc>
        <w:tc>
          <w:tcPr>
            <w:tcW w:w="828" w:type="dxa"/>
            <w:tcBorders>
              <w:top w:val="single" w:sz="4" w:space="0" w:color="auto"/>
              <w:left w:val="single" w:sz="4" w:space="0" w:color="auto"/>
              <w:bottom w:val="single" w:sz="4" w:space="0" w:color="auto"/>
              <w:right w:val="single" w:sz="4" w:space="0" w:color="auto"/>
            </w:tcBorders>
          </w:tcPr>
          <w:p w14:paraId="6065ADF6"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CFA842" w14:textId="77777777" w:rsidR="005A6A3F" w:rsidRPr="006E069C" w:rsidRDefault="005A6A3F" w:rsidP="005A6A3F">
            <w:pPr>
              <w:pStyle w:val="TAC"/>
            </w:pPr>
            <w:r>
              <w:t>IMD3</w:t>
            </w:r>
          </w:p>
        </w:tc>
      </w:tr>
      <w:tr w:rsidR="005A6A3F" w:rsidRPr="006E069C" w14:paraId="53D880DA"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4C19AE64"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4405BA" w14:textId="77777777" w:rsidR="005A6A3F"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C9C6A6B" w14:textId="77777777" w:rsidR="005A6A3F" w:rsidRPr="006E069C" w:rsidRDefault="005A6A3F" w:rsidP="005A6A3F">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37AB470A"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D11F01"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19F3112" w14:textId="77777777" w:rsidR="005A6A3F" w:rsidRPr="006E069C" w:rsidRDefault="005A6A3F" w:rsidP="005A6A3F">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432A52DC"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49B99B29"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825A8B" w14:textId="77777777" w:rsidR="005A6A3F" w:rsidRPr="006E069C" w:rsidRDefault="005A6A3F" w:rsidP="005A6A3F">
            <w:pPr>
              <w:pStyle w:val="TAC"/>
            </w:pPr>
            <w:r w:rsidRPr="003071D9">
              <w:t>N/A</w:t>
            </w:r>
          </w:p>
        </w:tc>
      </w:tr>
      <w:tr w:rsidR="005A6A3F" w:rsidRPr="006E069C" w14:paraId="33E0C4B8"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D41CDD"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right w:val="single" w:sz="4" w:space="0" w:color="auto"/>
            </w:tcBorders>
          </w:tcPr>
          <w:p w14:paraId="6B6412D0" w14:textId="77777777" w:rsidR="005A6A3F"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7932AF2B" w14:textId="77777777" w:rsidR="005A6A3F" w:rsidRPr="006E069C" w:rsidRDefault="005A6A3F" w:rsidP="005A6A3F">
            <w:pPr>
              <w:pStyle w:val="TAC"/>
              <w:rPr>
                <w:lang w:val="en-US" w:eastAsia="zh-CN"/>
              </w:rPr>
            </w:pPr>
            <w:r>
              <w:rPr>
                <w:lang w:val="en-US" w:eastAsia="zh-CN"/>
              </w:rPr>
              <w:t>666</w:t>
            </w:r>
          </w:p>
        </w:tc>
        <w:tc>
          <w:tcPr>
            <w:tcW w:w="1012" w:type="dxa"/>
            <w:tcBorders>
              <w:top w:val="single" w:sz="4" w:space="0" w:color="auto"/>
              <w:left w:val="single" w:sz="4" w:space="0" w:color="auto"/>
              <w:right w:val="single" w:sz="4" w:space="0" w:color="auto"/>
            </w:tcBorders>
          </w:tcPr>
          <w:p w14:paraId="2876FD55"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right w:val="single" w:sz="4" w:space="0" w:color="auto"/>
            </w:tcBorders>
          </w:tcPr>
          <w:p w14:paraId="77E17154"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right w:val="single" w:sz="4" w:space="0" w:color="auto"/>
            </w:tcBorders>
          </w:tcPr>
          <w:p w14:paraId="1EC5A059" w14:textId="77777777" w:rsidR="005A6A3F" w:rsidRPr="006E069C" w:rsidRDefault="005A6A3F" w:rsidP="005A6A3F">
            <w:pPr>
              <w:pStyle w:val="TAC"/>
              <w:rPr>
                <w:lang w:val="en-US" w:eastAsia="zh-CN"/>
              </w:rPr>
            </w:pPr>
            <w:r>
              <w:rPr>
                <w:lang w:val="en-US" w:eastAsia="zh-CN"/>
              </w:rPr>
              <w:t>620</w:t>
            </w:r>
          </w:p>
        </w:tc>
        <w:tc>
          <w:tcPr>
            <w:tcW w:w="797" w:type="dxa"/>
            <w:tcBorders>
              <w:top w:val="single" w:sz="4" w:space="0" w:color="auto"/>
              <w:left w:val="single" w:sz="4" w:space="0" w:color="auto"/>
              <w:bottom w:val="single" w:sz="4" w:space="0" w:color="auto"/>
              <w:right w:val="single" w:sz="4" w:space="0" w:color="auto"/>
            </w:tcBorders>
          </w:tcPr>
          <w:p w14:paraId="1EA5417D"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right w:val="single" w:sz="4" w:space="0" w:color="auto"/>
            </w:tcBorders>
          </w:tcPr>
          <w:p w14:paraId="44CE1301"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0BBE8DA" w14:textId="77777777" w:rsidR="005A6A3F" w:rsidRPr="006E069C" w:rsidRDefault="005A6A3F" w:rsidP="005A6A3F">
            <w:pPr>
              <w:pStyle w:val="TAC"/>
            </w:pPr>
            <w:r w:rsidRPr="003071D9">
              <w:t>N/A</w:t>
            </w:r>
          </w:p>
        </w:tc>
      </w:tr>
    </w:tbl>
    <w:p w14:paraId="50E7924C" w14:textId="77777777" w:rsidR="005A6A3F" w:rsidRDefault="005A6A3F" w:rsidP="005A6A3F">
      <w:pPr>
        <w:rPr>
          <w:color w:val="0070C0"/>
        </w:rPr>
      </w:pPr>
    </w:p>
    <w:p w14:paraId="78F86C87" w14:textId="77777777" w:rsidR="008F4D94" w:rsidRDefault="008F4D94" w:rsidP="008F4D94">
      <w:pPr>
        <w:pStyle w:val="Heading2"/>
      </w:pPr>
      <w:bookmarkStart w:id="293" w:name="_Toc180420486"/>
      <w:r>
        <w:t>5.18</w:t>
      </w:r>
      <w:r>
        <w:tab/>
        <w:t>CA_n1-n20-n78</w:t>
      </w:r>
      <w:bookmarkEnd w:id="293"/>
    </w:p>
    <w:p w14:paraId="6D686EC7" w14:textId="77777777" w:rsidR="008F4D94" w:rsidRDefault="008F4D94" w:rsidP="008F4D94">
      <w:pPr>
        <w:pStyle w:val="Heading3"/>
        <w:rPr>
          <w:rFonts w:cs="Arial"/>
          <w:szCs w:val="28"/>
          <w:lang w:val="en-US" w:eastAsia="zh-CN"/>
        </w:rPr>
      </w:pPr>
      <w:bookmarkStart w:id="294" w:name="_Toc180420487"/>
      <w:r>
        <w:t>5.18.1</w:t>
      </w:r>
      <w:r>
        <w:tab/>
      </w:r>
      <w:r>
        <w:rPr>
          <w:rFonts w:cs="Arial"/>
          <w:szCs w:val="28"/>
          <w:lang w:val="en-US" w:eastAsia="zh-CN"/>
        </w:rPr>
        <w:t>Common for 1 band UL and 2 bands UL CA</w:t>
      </w:r>
      <w:bookmarkEnd w:id="294"/>
    </w:p>
    <w:p w14:paraId="5A6EAC52" w14:textId="77777777" w:rsidR="008F4D94" w:rsidRDefault="008F4D94" w:rsidP="008F4D94">
      <w:pPr>
        <w:pStyle w:val="Heading4"/>
      </w:pPr>
      <w:bookmarkStart w:id="295" w:name="_Toc180420488"/>
      <w:r>
        <w:t>5.18.1.1</w:t>
      </w:r>
      <w:r>
        <w:tab/>
      </w:r>
      <w:r>
        <w:rPr>
          <w:rFonts w:cs="Arial"/>
          <w:lang w:eastAsia="zh-CN"/>
        </w:rPr>
        <w:t>Operating bands for CA</w:t>
      </w:r>
      <w:bookmarkEnd w:id="295"/>
    </w:p>
    <w:p w14:paraId="62D5B282" w14:textId="77777777" w:rsidR="008F4D94" w:rsidRDefault="008F4D94" w:rsidP="008F4D94">
      <w:pPr>
        <w:pStyle w:val="TH"/>
        <w:rPr>
          <w:lang w:val="en-US"/>
        </w:rPr>
      </w:pPr>
      <w:r>
        <w:rPr>
          <w:rFonts w:cs="Arial"/>
        </w:rPr>
        <w:t xml:space="preserve">Table </w:t>
      </w:r>
      <w:r>
        <w:rPr>
          <w:rFonts w:cs="Arial" w:hint="eastAsia"/>
          <w:lang w:val="en-US" w:eastAsia="zh-CN"/>
        </w:rPr>
        <w:t>5.18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6372D57A"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2E149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1D7FBB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05E114D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6E9692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1EB346C"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7495E4"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EA72D3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E7F35B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13D261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5870B29E"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746D492"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355D95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1F80B1B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72F30D2"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319AA3B4"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8138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565EB66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0A88F4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4315AD0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695A9EF2"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870DE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C2D24C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0AE868D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110AE0B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7EFC7EC7"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490900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48F2BF9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23AC527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24E4F7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37988756" w14:textId="77777777" w:rsidR="008F4D94" w:rsidRDefault="008F4D94" w:rsidP="008F4D94">
      <w:pPr>
        <w:pStyle w:val="TH"/>
      </w:pPr>
    </w:p>
    <w:p w14:paraId="718CCF92" w14:textId="77777777" w:rsidR="008F4D94" w:rsidRPr="005D2633" w:rsidRDefault="008F4D94" w:rsidP="008F4D94">
      <w:pPr>
        <w:pStyle w:val="Heading4"/>
        <w:rPr>
          <w:rFonts w:cs="Arial"/>
          <w:lang w:eastAsia="zh-CN"/>
        </w:rPr>
      </w:pPr>
      <w:bookmarkStart w:id="296" w:name="_Toc180420489"/>
      <w:r>
        <w:rPr>
          <w:rFonts w:cs="Arial"/>
          <w:lang w:eastAsia="zh-CN"/>
        </w:rPr>
        <w:t>5.18</w:t>
      </w:r>
      <w:r w:rsidRPr="005D2633">
        <w:rPr>
          <w:rFonts w:cs="Arial"/>
          <w:lang w:eastAsia="zh-CN"/>
        </w:rPr>
        <w:t>.1.2</w:t>
      </w:r>
      <w:r w:rsidRPr="005D2633">
        <w:rPr>
          <w:rFonts w:cs="Arial"/>
          <w:lang w:eastAsia="zh-CN"/>
        </w:rPr>
        <w:tab/>
      </w:r>
      <w:r>
        <w:rPr>
          <w:rFonts w:cs="Arial"/>
          <w:lang w:eastAsia="zh-CN"/>
        </w:rPr>
        <w:t>Channel bandwidths per operating band for CA</w:t>
      </w:r>
      <w:bookmarkEnd w:id="296"/>
    </w:p>
    <w:p w14:paraId="4204125E"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5.18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3961A007"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1418394"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6056467"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1450F85"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1715F80"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569607A" w14:textId="77777777" w:rsidR="008F4D94" w:rsidRDefault="008F4D94" w:rsidP="00190399">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66A72440"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3526A143" w14:textId="77777777" w:rsidR="008F4D94" w:rsidRDefault="008F4D94" w:rsidP="00190399">
            <w:pPr>
              <w:pStyle w:val="TAH"/>
              <w:rPr>
                <w:szCs w:val="18"/>
                <w:lang w:val="en-US" w:eastAsia="zh-CN"/>
              </w:rPr>
            </w:pPr>
            <w:r>
              <w:t>Bandwidth combination set</w:t>
            </w:r>
          </w:p>
        </w:tc>
      </w:tr>
      <w:tr w:rsidR="008F4D94" w14:paraId="4723C0C8"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37E98DD3"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CA_n1A-n20A-n78A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5F2994B" w14:textId="77777777" w:rsidR="008F4D94" w:rsidRPr="006E0634" w:rsidRDefault="008F4D94" w:rsidP="00190399">
            <w:pPr>
              <w:pStyle w:val="TAC"/>
              <w:rPr>
                <w:rFonts w:eastAsia="SimSun" w:cs="Arial"/>
                <w:szCs w:val="18"/>
                <w:lang w:eastAsia="zh-CN"/>
              </w:rPr>
            </w:pPr>
            <w:r w:rsidRPr="006E0634">
              <w:rPr>
                <w:rFonts w:eastAsia="SimSun" w:cs="Arial"/>
                <w:szCs w:val="18"/>
                <w:lang w:eastAsia="zh-CN"/>
              </w:rPr>
              <w:t>CA_n1A-n20A</w:t>
            </w:r>
          </w:p>
          <w:p w14:paraId="16EF8A38" w14:textId="77777777" w:rsidR="008F4D94" w:rsidRPr="006E0634" w:rsidRDefault="008F4D94" w:rsidP="00190399">
            <w:pPr>
              <w:pStyle w:val="TAC"/>
              <w:rPr>
                <w:rFonts w:eastAsia="SimSun" w:cs="Arial"/>
                <w:szCs w:val="18"/>
                <w:lang w:eastAsia="zh-CN"/>
              </w:rPr>
            </w:pPr>
            <w:r w:rsidRPr="006E0634">
              <w:rPr>
                <w:rFonts w:eastAsia="SimSun" w:cs="Arial"/>
                <w:szCs w:val="18"/>
                <w:lang w:eastAsia="zh-CN"/>
              </w:rPr>
              <w:t>CA_n1A-n78A</w:t>
            </w:r>
          </w:p>
          <w:p w14:paraId="7E96541E" w14:textId="77777777" w:rsidR="008F4D94" w:rsidRPr="006E0634" w:rsidRDefault="008F4D94" w:rsidP="00190399">
            <w:pPr>
              <w:pStyle w:val="TAC"/>
              <w:rPr>
                <w:rFonts w:eastAsia="SimSun" w:cs="Arial"/>
                <w:szCs w:val="18"/>
                <w:lang w:eastAsia="zh-CN"/>
              </w:rPr>
            </w:pPr>
            <w:r w:rsidRPr="006E0634">
              <w:rPr>
                <w:rFonts w:eastAsia="SimSun" w:cs="Arial"/>
                <w:szCs w:val="18"/>
                <w:lang w:eastAsia="zh-CN"/>
              </w:rPr>
              <w:t>CA_n20A-n78A</w:t>
            </w:r>
          </w:p>
          <w:p w14:paraId="6825F191" w14:textId="77777777" w:rsidR="008F4D94" w:rsidRPr="00B00CBD" w:rsidRDefault="008F4D94" w:rsidP="00190399">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12B12C75" w14:textId="77777777" w:rsidR="008F4D94" w:rsidRPr="006E0634" w:rsidRDefault="008F4D94" w:rsidP="00190399">
            <w:pPr>
              <w:pStyle w:val="TAC"/>
              <w:rPr>
                <w:rFonts w:cs="Arial"/>
                <w:szCs w:val="18"/>
                <w:lang w:val="en-US" w:eastAsia="zh-CN"/>
              </w:rPr>
            </w:pPr>
            <w:r w:rsidRPr="006E0634">
              <w:rPr>
                <w:rFonts w:eastAsia="SimSun" w:cs="Arial"/>
                <w:kern w:val="2"/>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320343BF" w14:textId="77777777" w:rsidR="008F4D94" w:rsidRPr="006E0634" w:rsidRDefault="008F4D94" w:rsidP="00190399">
            <w:pPr>
              <w:keepNext/>
              <w:keepLines/>
              <w:spacing w:after="0"/>
              <w:jc w:val="center"/>
              <w:textAlignment w:val="bottom"/>
              <w:rPr>
                <w:rFonts w:ascii="Arial" w:hAnsi="Arial" w:cs="Arial"/>
                <w:sz w:val="18"/>
                <w:szCs w:val="18"/>
                <w:lang w:val="en-US" w:eastAsia="zh-CN"/>
              </w:rPr>
            </w:pPr>
            <w:r w:rsidRPr="006E0634">
              <w:rPr>
                <w:rFonts w:ascii="Arial" w:eastAsia="SimSun" w:hAnsi="Arial" w:cs="Arial"/>
                <w:color w:val="000000"/>
                <w:sz w:val="18"/>
                <w:szCs w:val="18"/>
                <w:lang w:val="en-US" w:eastAsia="zh-CN" w:bidi="ar"/>
              </w:rPr>
              <w:t xml:space="preserve">5, 10, 15, 20, 25, 30, 40, </w:t>
            </w:r>
            <w:r>
              <w:rPr>
                <w:rFonts w:ascii="Arial" w:eastAsia="SimSun" w:hAnsi="Arial" w:cs="Arial"/>
                <w:color w:val="000000"/>
                <w:sz w:val="18"/>
                <w:szCs w:val="18"/>
                <w:lang w:val="en-US" w:eastAsia="zh-CN" w:bidi="ar"/>
              </w:rPr>
              <w:t xml:space="preserve">45, </w:t>
            </w:r>
            <w:r w:rsidRPr="006E0634">
              <w:rPr>
                <w:rFonts w:ascii="Arial" w:eastAsia="SimSun" w:hAnsi="Arial" w:cs="Arial"/>
                <w:color w:val="000000"/>
                <w:sz w:val="18"/>
                <w:szCs w:val="18"/>
                <w:lang w:val="en-US" w:eastAsia="zh-CN" w:bidi="ar"/>
              </w:rPr>
              <w:t>50</w:t>
            </w:r>
          </w:p>
        </w:tc>
        <w:tc>
          <w:tcPr>
            <w:tcW w:w="1202" w:type="dxa"/>
            <w:tcBorders>
              <w:left w:val="single" w:sz="4" w:space="0" w:color="auto"/>
              <w:bottom w:val="nil"/>
              <w:right w:val="single" w:sz="4" w:space="0" w:color="auto"/>
            </w:tcBorders>
            <w:shd w:val="clear" w:color="auto" w:fill="auto"/>
            <w:vAlign w:val="center"/>
          </w:tcPr>
          <w:p w14:paraId="424AB58D"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6588AF89"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41A79B56"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5FF148C"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35C424B0" w14:textId="77777777" w:rsidR="008F4D94" w:rsidRPr="006E0634" w:rsidRDefault="008F4D94" w:rsidP="00190399">
            <w:pPr>
              <w:pStyle w:val="TAC"/>
              <w:rPr>
                <w:rFonts w:cs="Arial"/>
                <w:szCs w:val="18"/>
                <w:lang w:val="en-US" w:eastAsia="zh-CN"/>
              </w:rPr>
            </w:pPr>
            <w:r w:rsidRPr="006E0634">
              <w:rPr>
                <w:rFonts w:eastAsia="SimSun" w:cs="Arial"/>
                <w:kern w:val="2"/>
                <w:szCs w:val="18"/>
                <w:lang w:val="sv-SE" w:eastAsia="zh-CN"/>
              </w:rPr>
              <w:t>n20</w:t>
            </w:r>
          </w:p>
        </w:tc>
        <w:tc>
          <w:tcPr>
            <w:tcW w:w="3969" w:type="dxa"/>
            <w:tcBorders>
              <w:top w:val="single" w:sz="4" w:space="0" w:color="auto"/>
              <w:left w:val="single" w:sz="4" w:space="0" w:color="auto"/>
              <w:bottom w:val="single" w:sz="4" w:space="0" w:color="auto"/>
              <w:right w:val="single" w:sz="4" w:space="0" w:color="auto"/>
            </w:tcBorders>
            <w:vAlign w:val="center"/>
          </w:tcPr>
          <w:p w14:paraId="40C04802" w14:textId="77777777" w:rsidR="008F4D94" w:rsidRPr="006E0634" w:rsidRDefault="008F4D94" w:rsidP="00190399">
            <w:pPr>
              <w:keepNext/>
              <w:keepLines/>
              <w:spacing w:after="0"/>
              <w:jc w:val="center"/>
              <w:textAlignment w:val="bottom"/>
              <w:rPr>
                <w:rFonts w:ascii="Arial" w:eastAsia="SimSun" w:hAnsi="Arial" w:cs="Arial"/>
                <w:sz w:val="18"/>
                <w:szCs w:val="18"/>
                <w:lang w:val="en-US" w:eastAsia="zh-CN" w:bidi="ar"/>
              </w:rPr>
            </w:pPr>
            <w:r w:rsidRPr="006E0634">
              <w:rPr>
                <w:rFonts w:ascii="Arial" w:eastAsia="SimSun" w:hAnsi="Arial" w:cs="Arial"/>
                <w:color w:val="000000"/>
                <w:sz w:val="18"/>
                <w:szCs w:val="18"/>
                <w:lang w:val="en-US" w:eastAsia="zh-CN" w:bidi="ar"/>
              </w:rPr>
              <w:t>5, 10, 15, 20</w:t>
            </w:r>
          </w:p>
        </w:tc>
        <w:tc>
          <w:tcPr>
            <w:tcW w:w="1202" w:type="dxa"/>
            <w:tcBorders>
              <w:top w:val="nil"/>
              <w:left w:val="single" w:sz="4" w:space="0" w:color="auto"/>
              <w:bottom w:val="nil"/>
              <w:right w:val="single" w:sz="4" w:space="0" w:color="auto"/>
            </w:tcBorders>
            <w:shd w:val="clear" w:color="auto" w:fill="auto"/>
            <w:vAlign w:val="center"/>
          </w:tcPr>
          <w:p w14:paraId="2B9746ED" w14:textId="77777777" w:rsidR="008F4D94" w:rsidRPr="00B00CBD" w:rsidRDefault="008F4D94" w:rsidP="00190399">
            <w:pPr>
              <w:pStyle w:val="TAC"/>
              <w:rPr>
                <w:rFonts w:cs="Arial"/>
                <w:szCs w:val="18"/>
                <w:lang w:val="en-US" w:eastAsia="zh-CN"/>
              </w:rPr>
            </w:pPr>
          </w:p>
        </w:tc>
      </w:tr>
      <w:tr w:rsidR="008F4D94" w14:paraId="37D97825"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47C318E0"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29E17C1"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601FA71" w14:textId="77777777" w:rsidR="008F4D94" w:rsidRPr="006E0634" w:rsidRDefault="008F4D94" w:rsidP="00190399">
            <w:pPr>
              <w:pStyle w:val="TAC"/>
              <w:rPr>
                <w:rFonts w:cs="Arial"/>
                <w:szCs w:val="18"/>
                <w:lang w:val="en-US" w:eastAsia="zh-CN"/>
              </w:rPr>
            </w:pPr>
            <w:r w:rsidRPr="006E0634">
              <w:rPr>
                <w:rFonts w:eastAsia="SimSun" w:cs="Arial"/>
                <w:kern w:val="2"/>
                <w:szCs w:val="18"/>
                <w:lang w:val="sv-SE"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34F184C9" w14:textId="77777777" w:rsidR="008F4D94" w:rsidRPr="006E0634" w:rsidRDefault="008F4D94" w:rsidP="00190399">
            <w:pPr>
              <w:keepNext/>
              <w:keepLines/>
              <w:spacing w:after="0"/>
              <w:jc w:val="center"/>
              <w:textAlignment w:val="bottom"/>
              <w:rPr>
                <w:rFonts w:ascii="Arial" w:eastAsia="SimSun" w:hAnsi="Arial" w:cs="Arial"/>
                <w:sz w:val="18"/>
                <w:szCs w:val="18"/>
                <w:lang w:val="en-US" w:eastAsia="zh-CN" w:bidi="ar"/>
              </w:rPr>
            </w:pPr>
            <w:r w:rsidRPr="006E0634">
              <w:rPr>
                <w:rFonts w:ascii="Arial" w:eastAsia="SimSun" w:hAnsi="Arial" w:cs="Arial"/>
                <w:color w:val="000000"/>
                <w:sz w:val="18"/>
                <w:szCs w:val="18"/>
                <w:lang w:val="en-US" w:eastAsia="zh-CN" w:bidi="ar"/>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307FF4A7" w14:textId="77777777" w:rsidR="008F4D94" w:rsidRPr="00B00CBD" w:rsidRDefault="008F4D94" w:rsidP="00190399">
            <w:pPr>
              <w:pStyle w:val="TAC"/>
              <w:rPr>
                <w:rFonts w:cs="Arial"/>
                <w:szCs w:val="18"/>
                <w:lang w:val="en-US" w:eastAsia="zh-CN"/>
              </w:rPr>
            </w:pPr>
          </w:p>
        </w:tc>
      </w:tr>
    </w:tbl>
    <w:p w14:paraId="2CE2F63D" w14:textId="77777777" w:rsidR="008F4D94" w:rsidRDefault="008F4D94" w:rsidP="008F4D94">
      <w:pPr>
        <w:pStyle w:val="Heading4"/>
        <w:rPr>
          <w:rFonts w:cs="Arial"/>
          <w:szCs w:val="22"/>
          <w:lang w:val="en-US" w:eastAsia="zh-CN"/>
        </w:rPr>
      </w:pPr>
      <w:bookmarkStart w:id="297" w:name="_Toc180420490"/>
      <w:r>
        <w:rPr>
          <w:rFonts w:cs="Arial"/>
          <w:lang w:eastAsia="zh-CN"/>
        </w:rPr>
        <w:t>5.18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97"/>
    </w:p>
    <w:p w14:paraId="1A0D50FD" w14:textId="77777777" w:rsidR="008F4D94" w:rsidRDefault="008F4D94" w:rsidP="008F4D94">
      <w:pPr>
        <w:keepNext/>
        <w:keepLines/>
      </w:pPr>
      <w:bookmarkStart w:id="298" w:name="_Hlk177485147"/>
      <w:r>
        <w:t xml:space="preserve">For </w:t>
      </w:r>
      <w:r>
        <w:rPr>
          <w:lang w:val="en-US" w:eastAsia="zh-CN"/>
        </w:rPr>
        <w:t>CA</w:t>
      </w:r>
      <w:r>
        <w:rPr>
          <w:lang w:eastAsia="zh-CN"/>
        </w:rPr>
        <w:t>_</w:t>
      </w:r>
      <w:r>
        <w:rPr>
          <w:lang w:val="en-US" w:eastAsia="zh-CN"/>
        </w:rPr>
        <w:t>n1</w:t>
      </w:r>
      <w:r>
        <w:rPr>
          <w:lang w:eastAsia="ja-JP"/>
        </w:rPr>
        <w:t>-n20</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already captured in the specification.</w:t>
      </w:r>
    </w:p>
    <w:p w14:paraId="0BE8B0B0" w14:textId="77777777" w:rsidR="008F4D94" w:rsidRPr="005D2633" w:rsidRDefault="008F4D94" w:rsidP="008F4D94">
      <w:pPr>
        <w:pStyle w:val="Heading3"/>
        <w:rPr>
          <w:rFonts w:cs="Arial"/>
          <w:szCs w:val="28"/>
          <w:lang w:val="en-US" w:eastAsia="zh-CN"/>
        </w:rPr>
      </w:pPr>
      <w:bookmarkStart w:id="299" w:name="_Toc180420491"/>
      <w:bookmarkEnd w:id="298"/>
      <w:r>
        <w:rPr>
          <w:rFonts w:cs="Arial"/>
          <w:szCs w:val="28"/>
          <w:lang w:val="en-US" w:eastAsia="zh-CN"/>
        </w:rPr>
        <w:t>5.18</w:t>
      </w:r>
      <w:r w:rsidRPr="005D2633">
        <w:rPr>
          <w:rFonts w:cs="Arial"/>
          <w:szCs w:val="28"/>
          <w:lang w:val="en-US" w:eastAsia="zh-CN"/>
        </w:rPr>
        <w:t>.2</w:t>
      </w:r>
      <w:r w:rsidRPr="005D2633">
        <w:rPr>
          <w:rFonts w:cs="Arial"/>
          <w:szCs w:val="28"/>
          <w:lang w:val="en-US" w:eastAsia="zh-CN"/>
        </w:rPr>
        <w:tab/>
        <w:t>Specific for 2 bands UL CA</w:t>
      </w:r>
      <w:bookmarkEnd w:id="299"/>
    </w:p>
    <w:p w14:paraId="78CEFAF1" w14:textId="77777777" w:rsidR="008F4D94" w:rsidRPr="00140BB6" w:rsidRDefault="008F4D94" w:rsidP="008F4D94">
      <w:pPr>
        <w:pStyle w:val="Heading4"/>
      </w:pPr>
      <w:bookmarkStart w:id="300" w:name="_Toc180420492"/>
      <w:r>
        <w:t>5.18</w:t>
      </w:r>
      <w:r w:rsidRPr="00140BB6">
        <w:t>.2.1</w:t>
      </w:r>
      <w:r w:rsidRPr="00140BB6">
        <w:tab/>
        <w:t>UE co-existence studies</w:t>
      </w:r>
      <w:bookmarkEnd w:id="300"/>
    </w:p>
    <w:p w14:paraId="377DF9CB" w14:textId="77777777" w:rsidR="008F4D94" w:rsidRPr="00242348" w:rsidRDefault="008F4D94" w:rsidP="008F4D94">
      <w:pPr>
        <w:pStyle w:val="Heading5"/>
        <w:rPr>
          <w:snapToGrid w:val="0"/>
        </w:rPr>
      </w:pPr>
      <w:bookmarkStart w:id="301" w:name="_Toc180420493"/>
      <w:r>
        <w:rPr>
          <w:rFonts w:hint="eastAsia"/>
          <w:snapToGrid w:val="0"/>
        </w:rPr>
        <w:t>5.18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01"/>
    </w:p>
    <w:p w14:paraId="76E4BF8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409495A1"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5B525AB5" w14:textId="77777777" w:rsidTr="00190399">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D176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5B8BDE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B5A838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A7419B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30AAB1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056EC4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6ECB4B"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79A13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2976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C5E6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35A7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1E59428"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1B4177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F62E9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662D5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2752 - 2842</w:t>
            </w:r>
          </w:p>
        </w:tc>
      </w:tr>
      <w:tr w:rsidR="008F4D94" w14:paraId="4BFDF760"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7195A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38605D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9A3C4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084F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D37A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0947DB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07EF9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80929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84469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316 - 196</w:t>
            </w:r>
          </w:p>
        </w:tc>
      </w:tr>
      <w:tr w:rsidR="008F4D94" w14:paraId="44288510"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A6FF0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091FEC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E7758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948B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2A8E36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DB351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859BD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B7751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130CB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3584 - 3704</w:t>
            </w:r>
          </w:p>
        </w:tc>
      </w:tr>
      <w:tr w:rsidR="008F4D94" w14:paraId="5C94210E"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78FF20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84474A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3CAF9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2839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38655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0BC985"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C4F24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8E44C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F0B99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516 - 666</w:t>
            </w:r>
          </w:p>
        </w:tc>
      </w:tr>
      <w:tr w:rsidR="008F4D94" w14:paraId="7F225B60"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03E9EA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D58398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A34B2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F87FD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F2AB20E"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18612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53983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0044729" w14:textId="77777777" w:rsidR="008F4D94" w:rsidRDefault="008F4D94" w:rsidP="00190399">
            <w:pPr>
              <w:rPr>
                <w:rFonts w:ascii="Arial" w:hAnsi="Arial" w:cs="Arial"/>
                <w:color w:val="000000"/>
                <w:sz w:val="18"/>
                <w:szCs w:val="18"/>
              </w:rPr>
            </w:pPr>
          </w:p>
        </w:tc>
      </w:tr>
      <w:tr w:rsidR="008F4D94" w14:paraId="6BF84ACB"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FDABD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5B608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5F0C3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63CC9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AC31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EB9F01"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5A4A2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DA9B8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E8E0F3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4416 - 4566</w:t>
            </w:r>
          </w:p>
        </w:tc>
      </w:tr>
      <w:tr w:rsidR="008F4D94" w14:paraId="13940A90"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C3FCF44"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6FF3EB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16CD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C71C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A58ED9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65F01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EB8313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B43FD4A" w14:textId="77777777" w:rsidR="008F4D94" w:rsidRDefault="008F4D94" w:rsidP="00190399">
            <w:pPr>
              <w:rPr>
                <w:rFonts w:ascii="Arial" w:hAnsi="Arial" w:cs="Arial"/>
                <w:color w:val="000000"/>
                <w:sz w:val="18"/>
                <w:szCs w:val="18"/>
              </w:rPr>
            </w:pPr>
          </w:p>
        </w:tc>
      </w:tr>
      <w:tr w:rsidR="008F4D94" w14:paraId="70FE843E"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09F1D9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3FB12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7C09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966E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1AA37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9079F1B"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24213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1AAA4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20305F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7088 - 6818</w:t>
            </w:r>
          </w:p>
        </w:tc>
      </w:tr>
      <w:tr w:rsidR="008F4D94" w14:paraId="52B144E8"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6F9D4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8F0CDA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0DA5D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9F98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497E8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E6D578"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5AD48F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3D590B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1D738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4276 - 4036</w:t>
            </w:r>
          </w:p>
        </w:tc>
      </w:tr>
      <w:tr w:rsidR="008F4D94" w14:paraId="564EF37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982FF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675F41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2322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F81A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513090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86062EC"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DDE06F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9BE5EE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74B21E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8512 - 8782</w:t>
            </w:r>
          </w:p>
        </w:tc>
      </w:tr>
      <w:tr w:rsidR="008F4D94" w14:paraId="7C283E35"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BFE6E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10B013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3A832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5C5756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3610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36CF59"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EE77C1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90CD3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B1E3DD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7424 - 7664</w:t>
            </w:r>
          </w:p>
        </w:tc>
      </w:tr>
      <w:tr w:rsidR="008F4D94" w14:paraId="3D03C000" w14:textId="77777777" w:rsidTr="00190399">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BBD6CCD"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3E99D6F" w14:textId="77777777" w:rsidR="008F4D94" w:rsidRDefault="008F4D94" w:rsidP="008F4D94">
      <w:pPr>
        <w:pStyle w:val="TH"/>
        <w:rPr>
          <w:rFonts w:eastAsia="MS Mincho"/>
        </w:rPr>
      </w:pPr>
    </w:p>
    <w:p w14:paraId="4449989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n78</w:t>
      </w:r>
      <w:r w:rsidRPr="00A76C0A">
        <w:rPr>
          <w:rFonts w:eastAsia="MS Mincho"/>
        </w:rPr>
        <w:t>A.</w:t>
      </w:r>
    </w:p>
    <w:p w14:paraId="566EEC6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67385336"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13E8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2B78C9F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3E7D0A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3BA58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E49FB3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C828C3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DD28B6"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D6FD61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75E41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BBF9C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69522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0627C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4A348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4CF214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1320 - 1880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93D482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5220 - 5780</w:t>
            </w:r>
          </w:p>
        </w:tc>
      </w:tr>
      <w:tr w:rsidR="008F4D94" w14:paraId="510062F8"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310A2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65F8CF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AF402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3E39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E25F3A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06C2CF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E1AB1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A6E94B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40 - 660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4CCD4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4620 - 5680</w:t>
            </w:r>
          </w:p>
        </w:tc>
      </w:tr>
      <w:tr w:rsidR="008F4D94" w14:paraId="6AAFEE0C"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0578C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9F6AE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9CBFC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75C57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25BC2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A24AB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4C1FF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5725BB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7140 - 7760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F36067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8520 - 9580</w:t>
            </w:r>
          </w:p>
        </w:tc>
      </w:tr>
      <w:tr w:rsidR="008F4D94" w14:paraId="550628B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19E9C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C2A959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BAA0D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B86AA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DFBA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79AEE06"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54E9F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A0A1B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1960 - 2640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969B6E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7920 - 9480</w:t>
            </w:r>
          </w:p>
        </w:tc>
      </w:tr>
      <w:tr w:rsidR="008F4D94" w14:paraId="5FDEF164"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AA2CC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859F6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40C74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28A8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1C58C6F"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DF7E2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6F70BB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3760 - 2640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E8A1147" w14:textId="77777777" w:rsidR="008F4D94" w:rsidRDefault="008F4D94" w:rsidP="00190399">
            <w:pPr>
              <w:rPr>
                <w:rFonts w:ascii="Arial" w:hAnsi="Arial" w:cs="Arial"/>
                <w:color w:val="000000"/>
                <w:sz w:val="18"/>
                <w:szCs w:val="18"/>
              </w:rPr>
            </w:pPr>
          </w:p>
        </w:tc>
      </w:tr>
      <w:tr w:rsidR="008F4D94" w14:paraId="55DC743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A96EA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066E2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BBDF3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6E80F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57657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2849A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63A16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A34899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9060 - 9740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C8F727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11820 - 13380</w:t>
            </w:r>
          </w:p>
        </w:tc>
      </w:tr>
      <w:tr w:rsidR="008F4D94" w14:paraId="51FFC95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9E6B8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8EF3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122513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C91D75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E881B0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DC4ED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ACA9E4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10440 - 11560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A27A8EC" w14:textId="77777777" w:rsidR="008F4D94" w:rsidRDefault="008F4D94" w:rsidP="00190399">
            <w:pPr>
              <w:rPr>
                <w:rFonts w:ascii="Arial" w:hAnsi="Arial" w:cs="Arial"/>
                <w:color w:val="000000"/>
                <w:sz w:val="18"/>
                <w:szCs w:val="18"/>
              </w:rPr>
            </w:pPr>
          </w:p>
        </w:tc>
      </w:tr>
      <w:tr w:rsidR="008F4D94" w14:paraId="53DB10F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680FB2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D3123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372E4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F6A26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CC1DA2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FE07BA"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26A4C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38D3AD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13280 - 11220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C17394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4620 - 3880</w:t>
            </w:r>
          </w:p>
        </w:tc>
      </w:tr>
      <w:tr w:rsidR="008F4D94" w14:paraId="3761517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7B52B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B21491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FEC97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82706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21E16E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E6F517C"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8023BE"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DE8091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7560 - 5940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B2763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660 - 1840</w:t>
            </w:r>
          </w:p>
        </w:tc>
      </w:tr>
      <w:tr w:rsidR="008F4D94" w14:paraId="5AE5B95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95F2F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696BD4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E92F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CD5D7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48845A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4C7CF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0420F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B72505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15120 - 17180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810FE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10980 - 11720</w:t>
            </w:r>
          </w:p>
        </w:tc>
      </w:tr>
      <w:tr w:rsidR="008F4D94" w14:paraId="3DB5885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6209F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225D99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11A70C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64FE6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8057D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D7A657"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3CAA9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69C1D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13740 - 15360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63E448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12360 - 13540</w:t>
            </w:r>
          </w:p>
        </w:tc>
      </w:tr>
      <w:tr w:rsidR="008F4D94" w14:paraId="596170B9" w14:textId="77777777" w:rsidTr="00190399">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153365"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A2E4A8B" w14:textId="77777777" w:rsidR="008F4D94" w:rsidRDefault="008F4D94" w:rsidP="008F4D94">
      <w:pPr>
        <w:pStyle w:val="TH"/>
        <w:rPr>
          <w:rFonts w:eastAsia="MS Mincho"/>
        </w:rPr>
      </w:pPr>
    </w:p>
    <w:p w14:paraId="2CEE681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511C6A5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252AD2C2"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93F1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B67006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986F9C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A2863D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A8BEDB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75825B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E41113"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66FF36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D86BE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AFBE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23895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2A610C2"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AAF0C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7E32D4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2438 - 2968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14BC3D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4132 - 4662</w:t>
            </w:r>
          </w:p>
        </w:tc>
      </w:tr>
      <w:tr w:rsidR="008F4D94" w14:paraId="6A317869"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DDDF0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5C125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C378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F612D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13DC81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FB4C2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E5499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543BEA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2136 - 1576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F4EB8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5738 - 6768</w:t>
            </w:r>
          </w:p>
        </w:tc>
      </w:tr>
      <w:tr w:rsidR="008F4D94" w14:paraId="44BE2F0B"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A4D53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D94C4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545E9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BCB4A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C6BF5B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0DF31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1F905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8F211A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4964 - 5524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99D2E8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7432 - 8462</w:t>
            </w:r>
          </w:p>
        </w:tc>
      </w:tr>
      <w:tr w:rsidR="008F4D94" w14:paraId="0614C6F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33863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B16D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B77A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D1F8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370DA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74248EB"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22698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138510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889530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9038 - 10568</w:t>
            </w:r>
          </w:p>
        </w:tc>
      </w:tr>
      <w:tr w:rsidR="008F4D94" w14:paraId="0E1EE36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F44D7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B4BBB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36004C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5A3206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EF4FD14"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0724C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1C081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96F53F8" w14:textId="77777777" w:rsidR="008F4D94" w:rsidRDefault="008F4D94" w:rsidP="00190399">
            <w:pPr>
              <w:rPr>
                <w:rFonts w:ascii="Arial" w:hAnsi="Arial" w:cs="Arial"/>
                <w:color w:val="000000"/>
                <w:sz w:val="18"/>
                <w:szCs w:val="18"/>
              </w:rPr>
            </w:pPr>
          </w:p>
        </w:tc>
      </w:tr>
      <w:tr w:rsidR="008F4D94" w14:paraId="59360B0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9DB3A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801907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0F0E2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9FA6F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AD6458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19FC1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530F1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76107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5796 - 6386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662606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10732 - 12262</w:t>
            </w:r>
          </w:p>
        </w:tc>
      </w:tr>
      <w:tr w:rsidR="008F4D94" w14:paraId="1AE311D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E96EB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849A4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26347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B7EBF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394E4BB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2FE25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C0ABB7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8264 - 9324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2C56206" w14:textId="77777777" w:rsidR="008F4D94" w:rsidRDefault="008F4D94" w:rsidP="00190399">
            <w:pPr>
              <w:rPr>
                <w:rFonts w:ascii="Arial" w:hAnsi="Arial" w:cs="Arial"/>
                <w:color w:val="000000"/>
                <w:sz w:val="18"/>
                <w:szCs w:val="18"/>
              </w:rPr>
            </w:pPr>
          </w:p>
        </w:tc>
      </w:tr>
      <w:tr w:rsidR="008F4D94" w14:paraId="59BB853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BB3C3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00EAA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380EF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8A3204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51B0C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E18DB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F3168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B3262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14368 - 12338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CCCB25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148 - 472</w:t>
            </w:r>
          </w:p>
        </w:tc>
      </w:tr>
      <w:tr w:rsidR="008F4D94" w14:paraId="1FD8CF7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06799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674C84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349EB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B9B88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E922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8C7D56E"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9ABA4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9E81CC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9736 - 8176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8A54EA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4014 - 5104</w:t>
            </w:r>
          </w:p>
        </w:tc>
      </w:tr>
      <w:tr w:rsidR="008F4D94" w14:paraId="3C07028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53B89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7DDA50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115A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BE7A7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F6D37E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B27A2F"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975F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42FA56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14032 - 16062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2E83E7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6628 - 7248</w:t>
            </w:r>
          </w:p>
        </w:tc>
      </w:tr>
      <w:tr w:rsidR="008F4D94" w14:paraId="561B3B0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406343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D0E055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EF888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55D6D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D2100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06753D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B37F8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A30935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11564 - 13124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4926CD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9096 - 10186</w:t>
            </w:r>
          </w:p>
        </w:tc>
      </w:tr>
      <w:tr w:rsidR="008F4D94" w14:paraId="229111C0" w14:textId="77777777" w:rsidTr="00190399">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076A97"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262C5FF" w14:textId="77777777" w:rsidR="008F4D94" w:rsidRDefault="008F4D94" w:rsidP="008F4D94"/>
    <w:p w14:paraId="125299E9" w14:textId="77777777" w:rsidR="008F4D94" w:rsidRDefault="008F4D94" w:rsidP="008F4D94">
      <w:r w:rsidRPr="006E0634">
        <w:t xml:space="preserve">Based on the analysis in Table </w:t>
      </w:r>
      <w:r>
        <w:t>5.18</w:t>
      </w:r>
      <w:r w:rsidRPr="006E0634">
        <w:t>.2.1.1-</w:t>
      </w:r>
      <w:r>
        <w:t>1</w:t>
      </w:r>
      <w:r w:rsidRPr="006E0634">
        <w:t xml:space="preserve"> there is IMD</w:t>
      </w:r>
      <w:r>
        <w:t>3</w:t>
      </w:r>
      <w:r w:rsidRPr="006E0634">
        <w:t xml:space="preserve"> from n1 and n</w:t>
      </w:r>
      <w:r>
        <w:t>20</w:t>
      </w:r>
      <w:r w:rsidRPr="006E0634">
        <w:t xml:space="preserve"> into RX band n</w:t>
      </w:r>
      <w:r>
        <w:t>78</w:t>
      </w:r>
      <w:r w:rsidRPr="006E0634">
        <w:t>.</w:t>
      </w:r>
    </w:p>
    <w:p w14:paraId="05E7440F" w14:textId="77777777" w:rsidR="008F4D94" w:rsidRPr="006E0634" w:rsidRDefault="008F4D94" w:rsidP="008F4D94">
      <w:r w:rsidRPr="006E0634">
        <w:t xml:space="preserve">Based on the analysis in Table </w:t>
      </w:r>
      <w:r>
        <w:t>5.18</w:t>
      </w:r>
      <w:r w:rsidRPr="006E0634">
        <w:t>.2.1.1-</w:t>
      </w:r>
      <w:r>
        <w:t>2</w:t>
      </w:r>
      <w:r w:rsidRPr="006E0634">
        <w:t xml:space="preserve"> there is IMD5 from n1 and n</w:t>
      </w:r>
      <w:r>
        <w:t>78</w:t>
      </w:r>
      <w:r w:rsidRPr="006E0634">
        <w:t xml:space="preserve"> into RX band n</w:t>
      </w:r>
      <w:r>
        <w:t>20</w:t>
      </w:r>
      <w:r w:rsidRPr="006E0634">
        <w:t>.</w:t>
      </w:r>
    </w:p>
    <w:p w14:paraId="142AA0B5" w14:textId="77777777" w:rsidR="008F4D94" w:rsidRPr="006E0634" w:rsidRDefault="008F4D94" w:rsidP="008F4D94">
      <w:r w:rsidRPr="006E0634">
        <w:t xml:space="preserve">Based on the analysis in Table </w:t>
      </w:r>
      <w:r>
        <w:t>5.18</w:t>
      </w:r>
      <w:r w:rsidRPr="006E0634">
        <w:t>.2.1.1-</w:t>
      </w:r>
      <w:r>
        <w:t>3</w:t>
      </w:r>
      <w:r w:rsidRPr="006E0634">
        <w:t xml:space="preserve"> there is IMD</w:t>
      </w:r>
      <w:r>
        <w:t>3</w:t>
      </w:r>
      <w:r w:rsidRPr="006E0634">
        <w:t xml:space="preserve"> from n</w:t>
      </w:r>
      <w:r>
        <w:t>20</w:t>
      </w:r>
      <w:r w:rsidRPr="006E0634">
        <w:t xml:space="preserve"> and n</w:t>
      </w:r>
      <w:r>
        <w:t>78</w:t>
      </w:r>
      <w:r w:rsidRPr="006E0634">
        <w:t xml:space="preserve"> into RX band n</w:t>
      </w:r>
      <w:r>
        <w:t>1</w:t>
      </w:r>
      <w:r w:rsidRPr="006E0634">
        <w:t>.</w:t>
      </w:r>
    </w:p>
    <w:p w14:paraId="42640E81" w14:textId="77777777" w:rsidR="008F4D94" w:rsidRPr="006E0634" w:rsidRDefault="008F4D94" w:rsidP="008F4D94"/>
    <w:p w14:paraId="138D4109" w14:textId="77777777" w:rsidR="008F4D94" w:rsidRDefault="008F4D94" w:rsidP="008F4D94">
      <w:pPr>
        <w:pStyle w:val="Heading4"/>
      </w:pPr>
      <w:bookmarkStart w:id="302" w:name="_Toc180420494"/>
      <w:r>
        <w:t>5.18</w:t>
      </w:r>
      <w:r w:rsidRPr="00AB69C8">
        <w:t>.2.</w:t>
      </w:r>
      <w:r>
        <w:t>2</w:t>
      </w:r>
      <w:r w:rsidRPr="00AB69C8">
        <w:tab/>
        <w:t>REFSENS requirements</w:t>
      </w:r>
      <w:bookmarkEnd w:id="302"/>
    </w:p>
    <w:p w14:paraId="2D04A567" w14:textId="77777777" w:rsidR="008F4D94" w:rsidRPr="006E0634" w:rsidRDefault="008F4D94" w:rsidP="008F4D94">
      <w:r w:rsidRPr="003C3A20">
        <w:t>The MSD value has been taken from CA_n1-n</w:t>
      </w:r>
      <w:r>
        <w:t>26</w:t>
      </w:r>
      <w:r w:rsidRPr="003C3A20">
        <w:t>-n</w:t>
      </w:r>
      <w:r>
        <w:t>78.</w:t>
      </w:r>
    </w:p>
    <w:p w14:paraId="264A1D90"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5.18</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05DF13B"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45CD92F"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049891" w14:textId="77777777" w:rsidR="008F4D94" w:rsidRPr="006E069C" w:rsidRDefault="008F4D94" w:rsidP="00190399">
            <w:pPr>
              <w:pStyle w:val="TAH"/>
            </w:pPr>
            <w:r w:rsidRPr="006E069C">
              <w:t>Source of IMD</w:t>
            </w:r>
          </w:p>
        </w:tc>
      </w:tr>
      <w:tr w:rsidR="008F4D94" w:rsidRPr="006E069C" w14:paraId="31080C5B"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EFC3654"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CBD22CF"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5EED476C"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FD9ED79"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67822BB"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9D94FB9"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0D46CB6"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05B4961"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191AB7C0" w14:textId="77777777" w:rsidR="008F4D94" w:rsidRPr="006E069C" w:rsidRDefault="008F4D94" w:rsidP="00190399">
            <w:pPr>
              <w:pStyle w:val="TAH"/>
            </w:pPr>
          </w:p>
        </w:tc>
      </w:tr>
      <w:tr w:rsidR="008F4D94" w:rsidRPr="006E069C" w14:paraId="4CBF789A"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CEBD1A" w14:textId="77777777" w:rsidR="008F4D94" w:rsidRPr="006E069C" w:rsidRDefault="008F4D94" w:rsidP="00190399">
            <w:pPr>
              <w:pStyle w:val="TAC"/>
              <w:rPr>
                <w:lang w:val="en-US" w:eastAsia="zh-CN"/>
              </w:rPr>
            </w:pPr>
            <w:r>
              <w:rPr>
                <w:lang w:val="en-US" w:eastAsia="zh-CN"/>
              </w:rPr>
              <w:t>CA_n1-n20-n78</w:t>
            </w:r>
          </w:p>
        </w:tc>
        <w:tc>
          <w:tcPr>
            <w:tcW w:w="923" w:type="dxa"/>
            <w:tcBorders>
              <w:top w:val="single" w:sz="4" w:space="0" w:color="auto"/>
              <w:left w:val="single" w:sz="4" w:space="0" w:color="auto"/>
              <w:right w:val="single" w:sz="4" w:space="0" w:color="auto"/>
            </w:tcBorders>
          </w:tcPr>
          <w:p w14:paraId="42395135" w14:textId="77777777" w:rsidR="008F4D94" w:rsidRPr="006E069C" w:rsidRDefault="008F4D94" w:rsidP="00190399">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2BED3206" w14:textId="77777777" w:rsidR="008F4D94" w:rsidRPr="006E069C" w:rsidRDefault="008F4D94" w:rsidP="00190399">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45A4ECDE"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31FCE92"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5644B3A5" w14:textId="77777777" w:rsidR="008F4D94" w:rsidRPr="006E069C" w:rsidRDefault="008F4D94" w:rsidP="00190399">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24AC9D68"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0D1F57CE" w14:textId="77777777" w:rsidR="008F4D94" w:rsidRPr="006E069C" w:rsidRDefault="008F4D94" w:rsidP="001903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6783615" w14:textId="77777777" w:rsidR="008F4D94" w:rsidRPr="006E069C" w:rsidRDefault="008F4D94" w:rsidP="00190399">
            <w:pPr>
              <w:pStyle w:val="TAC"/>
            </w:pPr>
            <w:r>
              <w:t>N/A</w:t>
            </w:r>
          </w:p>
        </w:tc>
      </w:tr>
      <w:tr w:rsidR="008F4D94" w:rsidRPr="006E069C" w14:paraId="2D910A3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88295E4"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BD45E2"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C2EEB2F"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F013C1F"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D6C4720"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DF19CF9"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791FCA28"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9B483B" w14:textId="77777777" w:rsidR="008F4D94" w:rsidRPr="006E069C" w:rsidRDefault="008F4D94" w:rsidP="001903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72EE843" w14:textId="77777777" w:rsidR="008F4D94" w:rsidRPr="006E069C" w:rsidRDefault="008F4D94" w:rsidP="00190399">
            <w:pPr>
              <w:pStyle w:val="TAC"/>
            </w:pPr>
            <w:r>
              <w:t>N/A</w:t>
            </w:r>
          </w:p>
        </w:tc>
      </w:tr>
      <w:tr w:rsidR="008F4D94" w:rsidRPr="006E069C" w14:paraId="20326B4B"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0428CF8"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26D286" w14:textId="77777777" w:rsidR="008F4D94" w:rsidRPr="006E069C" w:rsidRDefault="008F4D94" w:rsidP="00190399">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0671CA5"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EC2C818"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1833EF9"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313B2D8" w14:textId="77777777" w:rsidR="008F4D94" w:rsidRPr="006E069C" w:rsidRDefault="008F4D94" w:rsidP="00190399">
            <w:pPr>
              <w:pStyle w:val="TAC"/>
              <w:rPr>
                <w:lang w:val="en-US" w:eastAsia="zh-CN"/>
              </w:rPr>
            </w:pPr>
            <w:r>
              <w:rPr>
                <w:lang w:val="en-US" w:eastAsia="zh-CN"/>
              </w:rPr>
              <w:t>3644</w:t>
            </w:r>
          </w:p>
        </w:tc>
        <w:tc>
          <w:tcPr>
            <w:tcW w:w="797" w:type="dxa"/>
            <w:tcBorders>
              <w:top w:val="single" w:sz="4" w:space="0" w:color="auto"/>
              <w:left w:val="single" w:sz="4" w:space="0" w:color="auto"/>
              <w:bottom w:val="single" w:sz="4" w:space="0" w:color="auto"/>
              <w:right w:val="single" w:sz="4" w:space="0" w:color="auto"/>
            </w:tcBorders>
          </w:tcPr>
          <w:p w14:paraId="05C0E0E3" w14:textId="77777777" w:rsidR="008F4D94" w:rsidRPr="006E069C" w:rsidRDefault="008F4D94" w:rsidP="00190399">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538024D4" w14:textId="77777777" w:rsidR="008F4D94" w:rsidRPr="006E069C" w:rsidRDefault="008F4D94" w:rsidP="001903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611B3FA" w14:textId="77777777" w:rsidR="008F4D94" w:rsidRPr="006E069C" w:rsidRDefault="008F4D94" w:rsidP="00190399">
            <w:pPr>
              <w:pStyle w:val="TAC"/>
            </w:pPr>
            <w:r>
              <w:t>IMD3</w:t>
            </w:r>
          </w:p>
        </w:tc>
      </w:tr>
      <w:tr w:rsidR="008F4D94" w:rsidRPr="006E069C" w14:paraId="783F8E3C"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94ADE4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83D64CA" w14:textId="77777777" w:rsidR="008F4D94" w:rsidRDefault="008F4D94" w:rsidP="00190399">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65078EB" w14:textId="77777777" w:rsidR="008F4D94" w:rsidRPr="006E069C" w:rsidRDefault="008F4D94" w:rsidP="00190399">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183B998E"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17E8952"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66D320" w14:textId="77777777" w:rsidR="008F4D94" w:rsidRPr="006E069C" w:rsidRDefault="008F4D94" w:rsidP="00190399">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39BE3F47"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8E59AA" w14:textId="77777777" w:rsidR="008F4D94" w:rsidRPr="006E069C" w:rsidRDefault="008F4D94" w:rsidP="001903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A12A48D" w14:textId="77777777" w:rsidR="008F4D94" w:rsidRPr="006E069C" w:rsidRDefault="008F4D94" w:rsidP="00190399">
            <w:pPr>
              <w:pStyle w:val="TAC"/>
            </w:pPr>
            <w:r>
              <w:t>N/A</w:t>
            </w:r>
          </w:p>
        </w:tc>
      </w:tr>
      <w:tr w:rsidR="008F4D94" w:rsidRPr="006E069C" w14:paraId="519475A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9408BE8"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4423B6"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D1AF48D"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E24B3BD"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11056CB"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ADE6A69"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01A50E9F" w14:textId="77777777" w:rsidR="008F4D94" w:rsidRPr="006E069C" w:rsidRDefault="008F4D94" w:rsidP="00190399">
            <w:pPr>
              <w:pStyle w:val="TAC"/>
              <w:rPr>
                <w:lang w:val="en-US" w:eastAsia="zh-CN"/>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342EA063" w14:textId="77777777" w:rsidR="008F4D94" w:rsidRPr="006E069C" w:rsidRDefault="008F4D94" w:rsidP="001903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BCBB966" w14:textId="77777777" w:rsidR="008F4D94" w:rsidRPr="006E069C" w:rsidRDefault="008F4D94" w:rsidP="00190399">
            <w:pPr>
              <w:pStyle w:val="TAC"/>
            </w:pPr>
            <w:r>
              <w:t>IMD5</w:t>
            </w:r>
          </w:p>
        </w:tc>
      </w:tr>
      <w:tr w:rsidR="008F4D94" w:rsidRPr="006E069C" w14:paraId="58E61D6A"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7735A9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665C05" w14:textId="77777777" w:rsidR="008F4D94" w:rsidRDefault="008F4D94" w:rsidP="00190399">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4E50283" w14:textId="77777777" w:rsidR="008F4D94" w:rsidRPr="006E069C" w:rsidRDefault="008F4D94" w:rsidP="00190399">
            <w:pPr>
              <w:pStyle w:val="TAC"/>
              <w:rPr>
                <w:lang w:val="en-US" w:eastAsia="zh-CN"/>
              </w:rPr>
            </w:pPr>
            <w:r>
              <w:rPr>
                <w:lang w:val="en-US" w:eastAsia="zh-CN"/>
              </w:rPr>
              <w:t>3328</w:t>
            </w:r>
          </w:p>
        </w:tc>
        <w:tc>
          <w:tcPr>
            <w:tcW w:w="1012" w:type="dxa"/>
            <w:tcBorders>
              <w:top w:val="single" w:sz="4" w:space="0" w:color="auto"/>
              <w:left w:val="single" w:sz="4" w:space="0" w:color="auto"/>
              <w:bottom w:val="single" w:sz="4" w:space="0" w:color="auto"/>
              <w:right w:val="single" w:sz="4" w:space="0" w:color="auto"/>
            </w:tcBorders>
          </w:tcPr>
          <w:p w14:paraId="609E1522"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B9DA660"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A046F5D" w14:textId="77777777" w:rsidR="008F4D94" w:rsidRPr="006E069C" w:rsidRDefault="008F4D94" w:rsidP="00190399">
            <w:pPr>
              <w:pStyle w:val="TAC"/>
              <w:rPr>
                <w:lang w:val="en-US" w:eastAsia="zh-CN"/>
              </w:rPr>
            </w:pPr>
            <w:r>
              <w:rPr>
                <w:lang w:val="en-US" w:eastAsia="zh-CN"/>
              </w:rPr>
              <w:t>3328</w:t>
            </w:r>
          </w:p>
        </w:tc>
        <w:tc>
          <w:tcPr>
            <w:tcW w:w="797" w:type="dxa"/>
            <w:tcBorders>
              <w:top w:val="single" w:sz="4" w:space="0" w:color="auto"/>
              <w:left w:val="single" w:sz="4" w:space="0" w:color="auto"/>
              <w:bottom w:val="single" w:sz="4" w:space="0" w:color="auto"/>
              <w:right w:val="single" w:sz="4" w:space="0" w:color="auto"/>
            </w:tcBorders>
          </w:tcPr>
          <w:p w14:paraId="77312F5A"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F29777" w14:textId="77777777" w:rsidR="008F4D94" w:rsidRPr="006E069C" w:rsidRDefault="008F4D94" w:rsidP="001903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9A98F2A" w14:textId="77777777" w:rsidR="008F4D94" w:rsidRPr="006E069C" w:rsidRDefault="008F4D94" w:rsidP="00190399">
            <w:pPr>
              <w:pStyle w:val="TAC"/>
            </w:pPr>
            <w:r>
              <w:t>N/A</w:t>
            </w:r>
          </w:p>
        </w:tc>
      </w:tr>
      <w:tr w:rsidR="008F4D94" w:rsidRPr="006E069C" w14:paraId="48F8978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F035F93"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764BBE" w14:textId="77777777" w:rsidR="008F4D94" w:rsidRDefault="008F4D94" w:rsidP="00190399">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8447A7C"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61BC54F"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6D2E81"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19DFDA7" w14:textId="77777777" w:rsidR="008F4D94" w:rsidRPr="006E069C" w:rsidRDefault="008F4D94" w:rsidP="00190399">
            <w:pPr>
              <w:pStyle w:val="TAC"/>
              <w:rPr>
                <w:lang w:val="en-US" w:eastAsia="zh-CN"/>
              </w:rPr>
            </w:pPr>
            <w:r>
              <w:rPr>
                <w:lang w:val="en-US" w:eastAsia="zh-CN"/>
              </w:rPr>
              <w:t>2120</w:t>
            </w:r>
          </w:p>
        </w:tc>
        <w:tc>
          <w:tcPr>
            <w:tcW w:w="797" w:type="dxa"/>
            <w:tcBorders>
              <w:top w:val="single" w:sz="4" w:space="0" w:color="auto"/>
              <w:left w:val="single" w:sz="4" w:space="0" w:color="auto"/>
              <w:bottom w:val="single" w:sz="4" w:space="0" w:color="auto"/>
              <w:right w:val="single" w:sz="4" w:space="0" w:color="auto"/>
            </w:tcBorders>
          </w:tcPr>
          <w:p w14:paraId="0518D400" w14:textId="77777777" w:rsidR="008F4D94" w:rsidRPr="006E069C" w:rsidRDefault="008F4D94" w:rsidP="00190399">
            <w:pPr>
              <w:pStyle w:val="TAC"/>
              <w:rPr>
                <w:lang w:val="en-US" w:eastAsia="zh-CN"/>
              </w:rPr>
            </w:pPr>
            <w:r>
              <w:rPr>
                <w:lang w:val="en-US" w:eastAsia="zh-CN"/>
              </w:rPr>
              <w:t>18.1</w:t>
            </w:r>
          </w:p>
        </w:tc>
        <w:tc>
          <w:tcPr>
            <w:tcW w:w="828" w:type="dxa"/>
            <w:tcBorders>
              <w:top w:val="single" w:sz="4" w:space="0" w:color="auto"/>
              <w:left w:val="single" w:sz="4" w:space="0" w:color="auto"/>
              <w:bottom w:val="single" w:sz="4" w:space="0" w:color="auto"/>
              <w:right w:val="single" w:sz="4" w:space="0" w:color="auto"/>
            </w:tcBorders>
          </w:tcPr>
          <w:p w14:paraId="2489BFCB" w14:textId="77777777" w:rsidR="008F4D94" w:rsidRPr="006E069C" w:rsidRDefault="008F4D94" w:rsidP="001903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38FA6A3" w14:textId="77777777" w:rsidR="008F4D94" w:rsidRPr="006E069C" w:rsidRDefault="008F4D94" w:rsidP="00190399">
            <w:pPr>
              <w:pStyle w:val="TAC"/>
            </w:pPr>
            <w:r>
              <w:t>IMD3</w:t>
            </w:r>
          </w:p>
        </w:tc>
      </w:tr>
      <w:tr w:rsidR="008F4D94" w:rsidRPr="006E069C" w14:paraId="500330C8"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3D9E77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929142"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6DB6B90" w14:textId="77777777" w:rsidR="008F4D94" w:rsidRPr="006E069C" w:rsidRDefault="008F4D94" w:rsidP="00190399">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0ABA644F"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A6DAE1"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B27BBB6" w14:textId="77777777" w:rsidR="008F4D94" w:rsidRPr="006E069C" w:rsidRDefault="008F4D94" w:rsidP="00190399">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7E590403"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FBF18F" w14:textId="77777777" w:rsidR="008F4D94" w:rsidRPr="006E069C" w:rsidRDefault="008F4D94" w:rsidP="001903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76EC833" w14:textId="77777777" w:rsidR="008F4D94" w:rsidRPr="006E069C" w:rsidRDefault="008F4D94" w:rsidP="00190399">
            <w:pPr>
              <w:pStyle w:val="TAC"/>
            </w:pPr>
            <w:r>
              <w:t>N/A</w:t>
            </w:r>
          </w:p>
        </w:tc>
      </w:tr>
      <w:tr w:rsidR="008F4D94" w:rsidRPr="006E069C" w14:paraId="2C7B91AE"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7343D9"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tcPr>
          <w:p w14:paraId="51FE917B" w14:textId="77777777" w:rsidR="008F4D94" w:rsidRDefault="008F4D94" w:rsidP="00190399">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2E1FF79F" w14:textId="77777777" w:rsidR="008F4D94" w:rsidRPr="006E069C" w:rsidRDefault="008F4D94" w:rsidP="00190399">
            <w:pPr>
              <w:pStyle w:val="TAC"/>
              <w:rPr>
                <w:lang w:val="en-US" w:eastAsia="zh-CN"/>
              </w:rPr>
            </w:pPr>
            <w:r>
              <w:rPr>
                <w:lang w:val="en-US" w:eastAsia="zh-CN"/>
              </w:rPr>
              <w:t>3790</w:t>
            </w:r>
          </w:p>
        </w:tc>
        <w:tc>
          <w:tcPr>
            <w:tcW w:w="1012" w:type="dxa"/>
            <w:tcBorders>
              <w:top w:val="single" w:sz="4" w:space="0" w:color="auto"/>
              <w:left w:val="single" w:sz="4" w:space="0" w:color="auto"/>
              <w:right w:val="single" w:sz="4" w:space="0" w:color="auto"/>
            </w:tcBorders>
          </w:tcPr>
          <w:p w14:paraId="1B6B63BC"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01DDD607"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36687CE5" w14:textId="77777777" w:rsidR="008F4D94" w:rsidRPr="006E069C" w:rsidRDefault="008F4D94" w:rsidP="00190399">
            <w:pPr>
              <w:pStyle w:val="TAC"/>
              <w:rPr>
                <w:lang w:val="en-US" w:eastAsia="zh-CN"/>
              </w:rPr>
            </w:pPr>
            <w:r>
              <w:rPr>
                <w:lang w:val="en-US" w:eastAsia="zh-CN"/>
              </w:rPr>
              <w:t>3790</w:t>
            </w:r>
          </w:p>
        </w:tc>
        <w:tc>
          <w:tcPr>
            <w:tcW w:w="797" w:type="dxa"/>
            <w:tcBorders>
              <w:top w:val="single" w:sz="4" w:space="0" w:color="auto"/>
              <w:left w:val="single" w:sz="4" w:space="0" w:color="auto"/>
              <w:bottom w:val="single" w:sz="4" w:space="0" w:color="auto"/>
              <w:right w:val="single" w:sz="4" w:space="0" w:color="auto"/>
            </w:tcBorders>
          </w:tcPr>
          <w:p w14:paraId="618C396E"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5B841271" w14:textId="77777777" w:rsidR="008F4D94" w:rsidRPr="006E069C" w:rsidRDefault="008F4D94" w:rsidP="001903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4C45EF3" w14:textId="77777777" w:rsidR="008F4D94" w:rsidRPr="006E069C" w:rsidRDefault="008F4D94" w:rsidP="00190399">
            <w:pPr>
              <w:pStyle w:val="TAC"/>
            </w:pPr>
            <w:r>
              <w:t>N/A</w:t>
            </w:r>
          </w:p>
        </w:tc>
      </w:tr>
    </w:tbl>
    <w:p w14:paraId="1B908E5D" w14:textId="77777777" w:rsidR="008F4D94" w:rsidRDefault="008F4D94" w:rsidP="008F4D94">
      <w:pPr>
        <w:rPr>
          <w:color w:val="0070C0"/>
        </w:rPr>
      </w:pPr>
    </w:p>
    <w:p w14:paraId="13B24A93" w14:textId="77777777" w:rsidR="008F4D94" w:rsidRDefault="008F4D94" w:rsidP="008F4D94">
      <w:pPr>
        <w:pStyle w:val="Heading2"/>
      </w:pPr>
      <w:bookmarkStart w:id="303" w:name="_Toc180420495"/>
      <w:r>
        <w:t>5.19</w:t>
      </w:r>
      <w:r>
        <w:tab/>
        <w:t>CA_n20-n41-n71</w:t>
      </w:r>
      <w:bookmarkEnd w:id="303"/>
    </w:p>
    <w:p w14:paraId="39E39323" w14:textId="77777777" w:rsidR="008F4D94" w:rsidRDefault="008F4D94" w:rsidP="008F4D94">
      <w:pPr>
        <w:pStyle w:val="Heading3"/>
        <w:rPr>
          <w:rFonts w:cs="Arial"/>
          <w:szCs w:val="28"/>
          <w:lang w:val="en-US" w:eastAsia="zh-CN"/>
        </w:rPr>
      </w:pPr>
      <w:bookmarkStart w:id="304" w:name="_Toc180420496"/>
      <w:r>
        <w:t>5.19.1</w:t>
      </w:r>
      <w:r>
        <w:tab/>
      </w:r>
      <w:r>
        <w:rPr>
          <w:rFonts w:cs="Arial"/>
          <w:szCs w:val="28"/>
          <w:lang w:val="en-US" w:eastAsia="zh-CN"/>
        </w:rPr>
        <w:t>Common for 1 band UL and 2 bands UL CA</w:t>
      </w:r>
      <w:bookmarkEnd w:id="304"/>
    </w:p>
    <w:p w14:paraId="6A908638" w14:textId="77777777" w:rsidR="008F4D94" w:rsidRDefault="008F4D94" w:rsidP="008F4D94">
      <w:pPr>
        <w:pStyle w:val="Heading4"/>
      </w:pPr>
      <w:bookmarkStart w:id="305" w:name="_Toc180420497"/>
      <w:r>
        <w:t>5.19.1.1</w:t>
      </w:r>
      <w:r>
        <w:tab/>
      </w:r>
      <w:r>
        <w:rPr>
          <w:rFonts w:cs="Arial"/>
          <w:lang w:eastAsia="zh-CN"/>
        </w:rPr>
        <w:t>Operating bands for CA</w:t>
      </w:r>
      <w:bookmarkEnd w:id="305"/>
    </w:p>
    <w:p w14:paraId="457A10BF" w14:textId="77777777" w:rsidR="008F4D94" w:rsidRDefault="008F4D94" w:rsidP="008F4D94">
      <w:pPr>
        <w:pStyle w:val="TH"/>
        <w:rPr>
          <w:lang w:val="en-US"/>
        </w:rPr>
      </w:pPr>
      <w:r>
        <w:rPr>
          <w:rFonts w:cs="Arial"/>
        </w:rPr>
        <w:t xml:space="preserve">Table </w:t>
      </w:r>
      <w:r>
        <w:rPr>
          <w:rFonts w:cs="Arial" w:hint="eastAsia"/>
          <w:lang w:val="en-US" w:eastAsia="zh-CN"/>
        </w:rPr>
        <w:t>5.19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20D614C1"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E159A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E388B6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1A49738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0EE2760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0AF1F08"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E6E46A"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7D5881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05D3463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53A17C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6E7836D6"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466BC6"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DA133C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5C4BBFD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610A980E"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37079CBE"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DCA3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6F6DFEA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9CEEA5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200E2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15A50AD2"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A14F9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51AD7F8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0802357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57CAAEE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r w:rsidR="008F4D94" w14:paraId="60AE4D4B"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9CDC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57C4F06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39474C4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7F46F83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bl>
    <w:p w14:paraId="19D8304F" w14:textId="77777777" w:rsidR="008F4D94" w:rsidRDefault="008F4D94" w:rsidP="008F4D94">
      <w:pPr>
        <w:pStyle w:val="TH"/>
      </w:pPr>
    </w:p>
    <w:p w14:paraId="15C1F60F" w14:textId="77777777" w:rsidR="008F4D94" w:rsidRPr="005D2633" w:rsidRDefault="008F4D94" w:rsidP="008F4D94">
      <w:pPr>
        <w:pStyle w:val="Heading4"/>
        <w:rPr>
          <w:rFonts w:cs="Arial"/>
          <w:lang w:eastAsia="zh-CN"/>
        </w:rPr>
      </w:pPr>
      <w:bookmarkStart w:id="306" w:name="_Toc180420498"/>
      <w:r>
        <w:rPr>
          <w:rFonts w:cs="Arial"/>
          <w:lang w:eastAsia="zh-CN"/>
        </w:rPr>
        <w:t>5.19</w:t>
      </w:r>
      <w:r w:rsidRPr="005D2633">
        <w:rPr>
          <w:rFonts w:cs="Arial"/>
          <w:lang w:eastAsia="zh-CN"/>
        </w:rPr>
        <w:t>.1.2</w:t>
      </w:r>
      <w:r w:rsidRPr="005D2633">
        <w:rPr>
          <w:rFonts w:cs="Arial"/>
          <w:lang w:eastAsia="zh-CN"/>
        </w:rPr>
        <w:tab/>
      </w:r>
      <w:r>
        <w:rPr>
          <w:rFonts w:cs="Arial"/>
          <w:lang w:eastAsia="zh-CN"/>
        </w:rPr>
        <w:t>Channel bandwidths per operating band for CA</w:t>
      </w:r>
      <w:bookmarkEnd w:id="306"/>
    </w:p>
    <w:p w14:paraId="4D09492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5.19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681C0B53"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8477337"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53C8968"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6EB6338"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F4A1CAE"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393B2809"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D7BBF88"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F6F8B36" w14:textId="77777777" w:rsidR="008F4D94" w:rsidRDefault="008F4D94" w:rsidP="00190399">
            <w:pPr>
              <w:pStyle w:val="TAH"/>
              <w:rPr>
                <w:szCs w:val="18"/>
                <w:lang w:val="en-US" w:eastAsia="zh-CN"/>
              </w:rPr>
            </w:pPr>
            <w:r>
              <w:t>Bandwidth combination set</w:t>
            </w:r>
          </w:p>
        </w:tc>
      </w:tr>
      <w:tr w:rsidR="008F4D94" w14:paraId="79265D0A"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2E703F1D"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CA_n20A-n41A-n71A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331F768" w14:textId="77777777" w:rsidR="008F4D94" w:rsidRPr="00A70598" w:rsidRDefault="008F4D94" w:rsidP="00190399">
            <w:pPr>
              <w:pStyle w:val="TAC"/>
              <w:rPr>
                <w:rFonts w:eastAsia="SimSun" w:cs="Arial"/>
                <w:szCs w:val="18"/>
                <w:lang w:eastAsia="zh-CN"/>
              </w:rPr>
            </w:pPr>
            <w:r w:rsidRPr="00A70598">
              <w:rPr>
                <w:rFonts w:eastAsia="SimSun" w:cs="Arial"/>
                <w:szCs w:val="18"/>
                <w:lang w:eastAsia="zh-CN"/>
              </w:rPr>
              <w:t>CA_n20A-n41A</w:t>
            </w:r>
          </w:p>
          <w:p w14:paraId="4EED0947" w14:textId="77777777" w:rsidR="008F4D94" w:rsidRPr="00A70598" w:rsidRDefault="008F4D94" w:rsidP="00190399">
            <w:pPr>
              <w:pStyle w:val="TAC"/>
              <w:rPr>
                <w:rFonts w:eastAsia="SimSun" w:cs="Arial"/>
                <w:szCs w:val="18"/>
                <w:lang w:eastAsia="zh-CN"/>
              </w:rPr>
            </w:pPr>
            <w:r w:rsidRPr="00A70598">
              <w:rPr>
                <w:rFonts w:eastAsia="SimSun" w:cs="Arial"/>
                <w:szCs w:val="18"/>
                <w:lang w:eastAsia="zh-CN"/>
              </w:rPr>
              <w:t>CA_n20A-n71A</w:t>
            </w:r>
          </w:p>
          <w:p w14:paraId="7689C0FB" w14:textId="77777777" w:rsidR="008F4D94" w:rsidRPr="00A70598" w:rsidRDefault="008F4D94" w:rsidP="00190399">
            <w:pPr>
              <w:pStyle w:val="TAC"/>
              <w:rPr>
                <w:rFonts w:eastAsia="SimSun" w:cs="Arial"/>
                <w:szCs w:val="18"/>
                <w:lang w:eastAsia="zh-CN"/>
              </w:rPr>
            </w:pPr>
            <w:r w:rsidRPr="00A70598">
              <w:rPr>
                <w:rFonts w:eastAsia="SimSun" w:cs="Arial"/>
                <w:szCs w:val="18"/>
                <w:lang w:eastAsia="zh-CN"/>
              </w:rPr>
              <w:t>CA_n41A-n71A</w:t>
            </w:r>
          </w:p>
          <w:p w14:paraId="1DBD555F" w14:textId="77777777" w:rsidR="008F4D94" w:rsidRPr="00B00CBD" w:rsidRDefault="008F4D94" w:rsidP="00190399">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0380DE7B" w14:textId="77777777" w:rsidR="008F4D94" w:rsidRPr="00B00CBD" w:rsidRDefault="008F4D94" w:rsidP="00190399">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01E3B44F"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Pr>
                <w:rFonts w:ascii="Arial" w:hAnsi="Arial" w:cs="Arial"/>
                <w:sz w:val="18"/>
                <w:szCs w:val="16"/>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88E0D7"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042948CE"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4FCC3DAC"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966BED5"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5B3D8EF" w14:textId="77777777" w:rsidR="008F4D94" w:rsidRPr="00B00CBD" w:rsidRDefault="008F4D94" w:rsidP="00190399">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7F95FD58"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10, 15, 20, 25, 30, 35, 40, 45, 50, 60, 70, 80, 90, 100</w:t>
            </w:r>
          </w:p>
        </w:tc>
        <w:tc>
          <w:tcPr>
            <w:tcW w:w="1360" w:type="dxa"/>
            <w:tcBorders>
              <w:top w:val="nil"/>
              <w:left w:val="single" w:sz="4" w:space="0" w:color="auto"/>
              <w:bottom w:val="nil"/>
              <w:right w:val="single" w:sz="4" w:space="0" w:color="auto"/>
            </w:tcBorders>
            <w:shd w:val="clear" w:color="auto" w:fill="auto"/>
            <w:vAlign w:val="center"/>
          </w:tcPr>
          <w:p w14:paraId="382525D6" w14:textId="77777777" w:rsidR="008F4D94" w:rsidRPr="00B00CBD" w:rsidRDefault="008F4D94" w:rsidP="00190399">
            <w:pPr>
              <w:pStyle w:val="TAC"/>
              <w:rPr>
                <w:rFonts w:cs="Arial"/>
                <w:szCs w:val="18"/>
                <w:lang w:val="en-US" w:eastAsia="zh-CN"/>
              </w:rPr>
            </w:pPr>
          </w:p>
        </w:tc>
      </w:tr>
      <w:tr w:rsidR="008F4D94" w14:paraId="1718FA06"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3EDAB3F1"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7360BBA"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1F6CBCFB" w14:textId="77777777" w:rsidR="008F4D94"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99ABDEE"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A70598">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517A6" w14:textId="77777777" w:rsidR="008F4D94" w:rsidRPr="00B00CBD" w:rsidRDefault="008F4D94" w:rsidP="00190399">
            <w:pPr>
              <w:pStyle w:val="TAC"/>
              <w:rPr>
                <w:rFonts w:cs="Arial"/>
                <w:szCs w:val="18"/>
                <w:lang w:val="en-US" w:eastAsia="zh-CN"/>
              </w:rPr>
            </w:pPr>
          </w:p>
        </w:tc>
      </w:tr>
    </w:tbl>
    <w:p w14:paraId="343C6CEE" w14:textId="77777777" w:rsidR="008F4D94" w:rsidRDefault="008F4D94" w:rsidP="008F4D94">
      <w:pPr>
        <w:pStyle w:val="Heading4"/>
        <w:rPr>
          <w:rFonts w:cs="Arial"/>
          <w:szCs w:val="22"/>
          <w:lang w:val="en-US" w:eastAsia="zh-CN"/>
        </w:rPr>
      </w:pPr>
      <w:bookmarkStart w:id="307" w:name="_Toc180420499"/>
      <w:r>
        <w:rPr>
          <w:rFonts w:cs="Arial"/>
          <w:lang w:eastAsia="zh-CN"/>
        </w:rPr>
        <w:t>5.19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7"/>
    </w:p>
    <w:p w14:paraId="0D2BBB82"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-n71</w:t>
      </w:r>
      <w:r>
        <w:t>, the</w:t>
      </w:r>
      <w:r>
        <w:rPr>
          <w:lang w:eastAsia="zh-CN"/>
        </w:rPr>
        <w:t xml:space="preserve"> </w:t>
      </w:r>
      <w:r>
        <w:sym w:font="Symbol" w:char="F044"/>
      </w:r>
      <w:r>
        <w:t>T</w:t>
      </w:r>
      <w:r>
        <w:rPr>
          <w:vertAlign w:val="subscript"/>
        </w:rPr>
        <w:t>IB,c</w:t>
      </w:r>
      <w:r>
        <w:t xml:space="preserve"> values are taken from </w:t>
      </w:r>
      <w:r w:rsidRPr="00BE1A13">
        <w:t>CA_n5</w:t>
      </w:r>
      <w:r w:rsidRPr="00BE1A13">
        <w:rPr>
          <w:lang w:val="sv-SE"/>
        </w:rPr>
        <w:t>-</w:t>
      </w:r>
      <w:r w:rsidRPr="00BE1A13">
        <w:rPr>
          <w:lang w:val="en-US"/>
        </w:rPr>
        <w:t>n7</w:t>
      </w:r>
      <w:r w:rsidRPr="00BE1A13">
        <w:rPr>
          <w:lang w:val="sv-SE"/>
        </w:rPr>
        <w:t>-n105</w:t>
      </w:r>
      <w:r>
        <w:rPr>
          <w:lang w:val="sv-SE"/>
        </w:rPr>
        <w:t xml:space="preserve"> as</w:t>
      </w:r>
      <w:r>
        <w:t xml:space="preserve"> given in the tables below.</w:t>
      </w:r>
    </w:p>
    <w:p w14:paraId="61C523EB" w14:textId="77777777" w:rsidR="008F4D94" w:rsidRDefault="008F4D94" w:rsidP="008F4D94">
      <w:pPr>
        <w:pStyle w:val="TH"/>
      </w:pPr>
      <w:r>
        <w:t xml:space="preserve">Table </w:t>
      </w:r>
      <w:r>
        <w:rPr>
          <w:rFonts w:hint="eastAsia"/>
          <w:lang w:val="en-US" w:eastAsia="zh-CN"/>
        </w:rPr>
        <w:t>5.19</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CellMar>
          <w:left w:w="0" w:type="dxa"/>
          <w:right w:w="0" w:type="dxa"/>
        </w:tblCellMar>
        <w:tblLook w:val="04A0" w:firstRow="1" w:lastRow="0" w:firstColumn="1" w:lastColumn="0" w:noHBand="0" w:noVBand="1"/>
      </w:tblPr>
      <w:tblGrid>
        <w:gridCol w:w="1820"/>
        <w:gridCol w:w="2040"/>
        <w:gridCol w:w="1900"/>
        <w:gridCol w:w="2180"/>
      </w:tblGrid>
      <w:tr w:rsidR="008F4D94" w14:paraId="3B5570F2"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FFE95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EA7182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6737BA5" w14:textId="77777777" w:rsidTr="00190399">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ACE47" w14:textId="77777777" w:rsidR="008F4D94" w:rsidRDefault="008F4D94" w:rsidP="00190399">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02855E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48B7EA1"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375B39C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CA_n20-n41-n71</w:t>
            </w:r>
          </w:p>
        </w:tc>
        <w:tc>
          <w:tcPr>
            <w:tcW w:w="2040" w:type="dxa"/>
            <w:tcBorders>
              <w:top w:val="nil"/>
              <w:left w:val="nil"/>
              <w:bottom w:val="single" w:sz="4" w:space="0" w:color="auto"/>
              <w:right w:val="single" w:sz="4" w:space="0" w:color="auto"/>
            </w:tcBorders>
            <w:shd w:val="clear" w:color="auto" w:fill="auto"/>
            <w:hideMark/>
          </w:tcPr>
          <w:p w14:paraId="41C4E23C" w14:textId="77777777" w:rsidR="008F4D94" w:rsidRDefault="008F4D94" w:rsidP="00190399">
            <w:pPr>
              <w:jc w:val="center"/>
              <w:rPr>
                <w:rFonts w:ascii="Arial" w:hAnsi="Arial" w:cs="Arial"/>
                <w:color w:val="000000"/>
                <w:sz w:val="18"/>
                <w:szCs w:val="18"/>
              </w:rPr>
            </w:pPr>
            <w:r>
              <w:rPr>
                <w:rFonts w:ascii="Arial" w:hAnsi="Arial" w:cs="Arial"/>
                <w:sz w:val="18"/>
                <w:szCs w:val="18"/>
              </w:rPr>
              <w:t>0.5</w:t>
            </w:r>
          </w:p>
        </w:tc>
        <w:tc>
          <w:tcPr>
            <w:tcW w:w="1900" w:type="dxa"/>
            <w:tcBorders>
              <w:top w:val="nil"/>
              <w:left w:val="nil"/>
              <w:bottom w:val="single" w:sz="4" w:space="0" w:color="auto"/>
              <w:right w:val="single" w:sz="4" w:space="0" w:color="auto"/>
            </w:tcBorders>
            <w:shd w:val="clear" w:color="auto" w:fill="auto"/>
            <w:hideMark/>
          </w:tcPr>
          <w:p w14:paraId="3927E832" w14:textId="77777777" w:rsidR="008F4D94" w:rsidRDefault="008F4D94" w:rsidP="00190399">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4B039C2E" w14:textId="77777777" w:rsidR="008F4D94" w:rsidRDefault="008F4D94" w:rsidP="00190399">
            <w:pPr>
              <w:jc w:val="center"/>
              <w:rPr>
                <w:rFonts w:ascii="Arial" w:hAnsi="Arial" w:cs="Arial"/>
                <w:color w:val="000000"/>
                <w:sz w:val="18"/>
                <w:szCs w:val="18"/>
              </w:rPr>
            </w:pPr>
            <w:r>
              <w:rPr>
                <w:rFonts w:ascii="Arial" w:hAnsi="Arial" w:cs="Arial"/>
                <w:sz w:val="18"/>
                <w:szCs w:val="18"/>
              </w:rPr>
              <w:t>0.6</w:t>
            </w:r>
          </w:p>
        </w:tc>
      </w:tr>
      <w:tr w:rsidR="008F4D94" w14:paraId="66DF2947" w14:textId="77777777" w:rsidTr="00190399">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0" w:type="dxa"/>
              <w:bottom w:w="0" w:type="dxa"/>
              <w:right w:w="0" w:type="dxa"/>
            </w:tcMar>
            <w:vAlign w:val="center"/>
            <w:hideMark/>
          </w:tcPr>
          <w:p w14:paraId="5685D23C"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A3F6EB3" w14:textId="77777777" w:rsidR="008F4D94" w:rsidRDefault="008F4D94" w:rsidP="008F4D94"/>
    <w:p w14:paraId="0E867DB5" w14:textId="77777777" w:rsidR="008F4D94" w:rsidRDefault="008F4D94" w:rsidP="008F4D94">
      <w:r>
        <w:sym w:font="Symbol" w:char="F044"/>
      </w:r>
      <w:r>
        <w:t>R</w:t>
      </w:r>
      <w:r>
        <w:rPr>
          <w:vertAlign w:val="subscript"/>
        </w:rPr>
        <w:t>IB</w:t>
      </w:r>
      <w:r>
        <w:rPr>
          <w:vertAlign w:val="subscript"/>
          <w:lang w:eastAsia="zh-CN"/>
        </w:rPr>
        <w:t>,c</w:t>
      </w:r>
      <w:r>
        <w:t xml:space="preserve"> values are taken from </w:t>
      </w:r>
      <w:r w:rsidRPr="00BE1A13">
        <w:t>DC_5-7_n71</w:t>
      </w:r>
      <w:r>
        <w:t xml:space="preserve"> as given in the tables below </w:t>
      </w:r>
    </w:p>
    <w:p w14:paraId="58913077" w14:textId="77777777" w:rsidR="008F4D94" w:rsidRDefault="008F4D94" w:rsidP="008F4D94">
      <w:pPr>
        <w:pStyle w:val="TH"/>
        <w:spacing w:before="120" w:after="120"/>
        <w:rPr>
          <w:lang w:eastAsia="zh-CN"/>
        </w:rPr>
      </w:pPr>
      <w:r>
        <w:t xml:space="preserve">Table </w:t>
      </w:r>
      <w:r>
        <w:rPr>
          <w:lang w:val="en-US" w:eastAsia="zh-CN"/>
        </w:rPr>
        <w:t>5.19.1.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CellMar>
          <w:left w:w="0" w:type="dxa"/>
          <w:right w:w="0" w:type="dxa"/>
        </w:tblCellMar>
        <w:tblLook w:val="04A0" w:firstRow="1" w:lastRow="0" w:firstColumn="1" w:lastColumn="0" w:noHBand="0" w:noVBand="1"/>
      </w:tblPr>
      <w:tblGrid>
        <w:gridCol w:w="1900"/>
        <w:gridCol w:w="2140"/>
        <w:gridCol w:w="2180"/>
        <w:gridCol w:w="2200"/>
      </w:tblGrid>
      <w:tr w:rsidR="008F4D94" w14:paraId="6AE550EA" w14:textId="77777777" w:rsidTr="00190399">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FD296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F2A755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5E4C193" w14:textId="77777777" w:rsidTr="00190399">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E22EE" w14:textId="77777777" w:rsidR="008F4D94" w:rsidRDefault="008F4D94" w:rsidP="00190399">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86F037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DE0DD49" w14:textId="77777777" w:rsidTr="00190399">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53E2F9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CA_n20-n41-n71</w:t>
            </w:r>
          </w:p>
        </w:tc>
        <w:tc>
          <w:tcPr>
            <w:tcW w:w="2140" w:type="dxa"/>
            <w:tcBorders>
              <w:top w:val="nil"/>
              <w:left w:val="nil"/>
              <w:bottom w:val="single" w:sz="4" w:space="0" w:color="auto"/>
              <w:right w:val="single" w:sz="4" w:space="0" w:color="auto"/>
            </w:tcBorders>
            <w:shd w:val="clear" w:color="auto" w:fill="auto"/>
            <w:hideMark/>
          </w:tcPr>
          <w:p w14:paraId="459C8991" w14:textId="77777777" w:rsidR="008F4D94" w:rsidRDefault="008F4D94" w:rsidP="00190399">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21565DCA" w14:textId="77777777" w:rsidR="008F4D94" w:rsidRDefault="008F4D94" w:rsidP="00190399">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0958C742" w14:textId="77777777" w:rsidR="008F4D94" w:rsidRDefault="008F4D94" w:rsidP="00190399">
            <w:pPr>
              <w:jc w:val="center"/>
              <w:rPr>
                <w:rFonts w:ascii="Arial" w:hAnsi="Arial" w:cs="Arial"/>
                <w:color w:val="000000"/>
                <w:sz w:val="18"/>
                <w:szCs w:val="18"/>
              </w:rPr>
            </w:pPr>
            <w:r>
              <w:rPr>
                <w:rFonts w:ascii="Arial" w:hAnsi="Arial" w:cs="Arial"/>
                <w:sz w:val="18"/>
                <w:szCs w:val="18"/>
              </w:rPr>
              <w:t>0.2</w:t>
            </w:r>
          </w:p>
        </w:tc>
      </w:tr>
      <w:tr w:rsidR="008F4D94" w14:paraId="6227737F" w14:textId="77777777" w:rsidTr="00190399">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0" w:type="dxa"/>
              <w:bottom w:w="0" w:type="dxa"/>
              <w:right w:w="0" w:type="dxa"/>
            </w:tcMar>
            <w:vAlign w:val="center"/>
            <w:hideMark/>
          </w:tcPr>
          <w:p w14:paraId="2695F6BD"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E86A9E1" w14:textId="77777777" w:rsidR="008F4D94" w:rsidRPr="005D2633" w:rsidRDefault="008F4D94" w:rsidP="008F4D94">
      <w:pPr>
        <w:pStyle w:val="Heading3"/>
        <w:rPr>
          <w:rFonts w:cs="Arial"/>
          <w:szCs w:val="28"/>
          <w:lang w:val="en-US" w:eastAsia="zh-CN"/>
        </w:rPr>
      </w:pPr>
      <w:r w:rsidRPr="005D2633">
        <w:rPr>
          <w:rFonts w:cs="Arial"/>
          <w:szCs w:val="28"/>
          <w:lang w:val="en-US" w:eastAsia="zh-CN"/>
        </w:rPr>
        <w:t xml:space="preserve"> </w:t>
      </w:r>
      <w:bookmarkStart w:id="308" w:name="_Toc180420500"/>
      <w:r>
        <w:rPr>
          <w:rFonts w:cs="Arial"/>
          <w:szCs w:val="28"/>
          <w:lang w:val="en-US" w:eastAsia="zh-CN"/>
        </w:rPr>
        <w:t>5.19</w:t>
      </w:r>
      <w:r w:rsidRPr="005D2633">
        <w:rPr>
          <w:rFonts w:cs="Arial"/>
          <w:szCs w:val="28"/>
          <w:lang w:val="en-US" w:eastAsia="zh-CN"/>
        </w:rPr>
        <w:t>.2</w:t>
      </w:r>
      <w:r w:rsidRPr="005D2633">
        <w:rPr>
          <w:rFonts w:cs="Arial"/>
          <w:szCs w:val="28"/>
          <w:lang w:val="en-US" w:eastAsia="zh-CN"/>
        </w:rPr>
        <w:tab/>
        <w:t>Specific for 2 bands UL CA</w:t>
      </w:r>
      <w:bookmarkEnd w:id="308"/>
    </w:p>
    <w:p w14:paraId="2F2FCEF1" w14:textId="77777777" w:rsidR="008F4D94" w:rsidRPr="00140BB6" w:rsidRDefault="008F4D94" w:rsidP="008F4D94">
      <w:pPr>
        <w:pStyle w:val="Heading4"/>
      </w:pPr>
      <w:bookmarkStart w:id="309" w:name="_Toc180420501"/>
      <w:r>
        <w:t>5.19</w:t>
      </w:r>
      <w:r w:rsidRPr="00140BB6">
        <w:t>.2.1</w:t>
      </w:r>
      <w:r w:rsidRPr="00140BB6">
        <w:tab/>
        <w:t>UE co-existence studies</w:t>
      </w:r>
      <w:bookmarkEnd w:id="309"/>
    </w:p>
    <w:p w14:paraId="5822C1DA" w14:textId="77777777" w:rsidR="008F4D94" w:rsidRPr="00242348" w:rsidRDefault="008F4D94" w:rsidP="008F4D94">
      <w:pPr>
        <w:pStyle w:val="Heading5"/>
        <w:rPr>
          <w:snapToGrid w:val="0"/>
        </w:rPr>
      </w:pPr>
      <w:bookmarkStart w:id="310" w:name="_Toc180420502"/>
      <w:r>
        <w:rPr>
          <w:rFonts w:hint="eastAsia"/>
          <w:snapToGrid w:val="0"/>
        </w:rPr>
        <w:t>5.19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10"/>
    </w:p>
    <w:p w14:paraId="48739AE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160AF13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151EF353" w14:textId="77777777" w:rsidTr="00190399">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51F5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71FAA8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4DD4AF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92BF3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0BEDC8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55A219"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F69672E"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9A83A1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CA1B4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86AF6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0470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BECF87"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388ECC"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CAE95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67C35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3328 - 3552</w:t>
            </w:r>
          </w:p>
        </w:tc>
      </w:tr>
      <w:tr w:rsidR="008F4D94" w14:paraId="3B36DB78"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C5AE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DA899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25E7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30C6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73C9BE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1B67EC9"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8E548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94E636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48AA3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4130 - 4548</w:t>
            </w:r>
          </w:p>
        </w:tc>
      </w:tr>
      <w:tr w:rsidR="008F4D94" w14:paraId="68DF927E"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A9C1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AB30B9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D0E67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27378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8B1CD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80E35B"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03D2C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BAD2F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3B6AE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5824 - 6242</w:t>
            </w:r>
          </w:p>
        </w:tc>
      </w:tr>
      <w:tr w:rsidR="008F4D94" w14:paraId="2BEF1D3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9EF6E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1728B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4D661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5237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1C9E3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DE8F67"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3FC00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B6EDF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3D2F3C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6626 - 7238</w:t>
            </w:r>
          </w:p>
        </w:tc>
      </w:tr>
      <w:tr w:rsidR="008F4D94" w14:paraId="63BE270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B303D2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4A700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BB8D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72BBB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2D16FB5"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EB591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FC46C6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D8001CA" w14:textId="77777777" w:rsidR="008F4D94" w:rsidRDefault="008F4D94" w:rsidP="00190399">
            <w:pPr>
              <w:rPr>
                <w:rFonts w:ascii="Arial" w:hAnsi="Arial" w:cs="Arial"/>
                <w:color w:val="000000"/>
                <w:sz w:val="18"/>
                <w:szCs w:val="18"/>
              </w:rPr>
            </w:pPr>
          </w:p>
        </w:tc>
      </w:tr>
      <w:tr w:rsidR="008F4D94" w14:paraId="224A2005"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B75DF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09D16E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83DED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0929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D8E2C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D24944"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BB26E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D1140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FA711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8320 - 8932</w:t>
            </w:r>
          </w:p>
        </w:tc>
      </w:tr>
      <w:tr w:rsidR="008F4D94" w14:paraId="3BCEEA4B"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D51867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BA0C8D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44D35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56B98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B58B85D"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BFF071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1C051B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A0B3763" w14:textId="77777777" w:rsidR="008F4D94" w:rsidRDefault="008F4D94" w:rsidP="00190399">
            <w:pPr>
              <w:rPr>
                <w:rFonts w:ascii="Arial" w:hAnsi="Arial" w:cs="Arial"/>
                <w:color w:val="000000"/>
                <w:sz w:val="18"/>
                <w:szCs w:val="18"/>
              </w:rPr>
            </w:pPr>
          </w:p>
        </w:tc>
      </w:tr>
      <w:tr w:rsidR="008F4D94" w14:paraId="3395C9B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A5BB1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079CE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1B163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2F528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57EFBF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A1DB73E"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67484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94D398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A54A3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952 - 638</w:t>
            </w:r>
          </w:p>
        </w:tc>
      </w:tr>
      <w:tr w:rsidR="008F4D94" w14:paraId="64BEE8C8"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0B780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0087F5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0AA5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7F8DE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73924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8CB1B0"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F535B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19BCD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6F43E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2406 - 2884</w:t>
            </w:r>
          </w:p>
        </w:tc>
      </w:tr>
      <w:tr w:rsidR="008F4D94" w14:paraId="2C2A885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896C5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C0DB6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2385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C645A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76B58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98CB8C6"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BD11D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E61A98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B1DD8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5824 - 6138</w:t>
            </w:r>
          </w:p>
        </w:tc>
      </w:tr>
      <w:tr w:rsidR="008F4D94" w14:paraId="568C4EA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993BE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F9BDAB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21A6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0F5C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67DC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D00F0F"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FB2FAA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47585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C1438B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7488 - 7966</w:t>
            </w:r>
          </w:p>
        </w:tc>
      </w:tr>
      <w:tr w:rsidR="008F4D94" w14:paraId="37CD662E" w14:textId="77777777" w:rsidTr="00190399">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DE78CE"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DD5C98D" w14:textId="77777777" w:rsidR="008F4D94" w:rsidRDefault="008F4D94" w:rsidP="008F4D94">
      <w:pPr>
        <w:pStyle w:val="TH"/>
        <w:rPr>
          <w:rFonts w:eastAsia="MS Mincho"/>
        </w:rPr>
      </w:pPr>
    </w:p>
    <w:p w14:paraId="6DA2141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7DE8B4F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69F9377"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2DA5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82E41F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1A6B50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7C45E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1939A9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2F7254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E8FD92"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F548C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9EE8C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5447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4D77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D8EC4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E5D5D9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EDB88E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199 - 134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1FB7B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1495 - 1560</w:t>
            </w:r>
          </w:p>
        </w:tc>
      </w:tr>
      <w:tr w:rsidR="008F4D94" w14:paraId="6448C1D0"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AED747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9948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6C1B5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60BA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EB5C8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502E6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40398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8ECD32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966 - 1061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6C6AF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464 - 564</w:t>
            </w:r>
          </w:p>
        </w:tc>
      </w:tr>
      <w:tr w:rsidR="008F4D94" w14:paraId="743A8654"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118A8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8FD083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31A47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7E3C5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2DD70B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9258D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4040E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0067F1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2327 - 2422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4740E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2158 - 2258</w:t>
            </w:r>
          </w:p>
        </w:tc>
      </w:tr>
      <w:tr w:rsidR="008F4D94" w14:paraId="3D7DBE7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678919"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0035F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64F65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4B256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5E782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945F689"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0027C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D01F91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1798 - 1923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FBEE43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1127 - 1262</w:t>
            </w:r>
          </w:p>
        </w:tc>
      </w:tr>
      <w:tr w:rsidR="008F4D94" w14:paraId="4820DE0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C0FB67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1D7E5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27DB3B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63A0E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294623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F305D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33EBA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268 - 398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7E3A095" w14:textId="77777777" w:rsidR="008F4D94" w:rsidRDefault="008F4D94" w:rsidP="00190399">
            <w:pPr>
              <w:rPr>
                <w:rFonts w:ascii="Arial" w:hAnsi="Arial" w:cs="Arial"/>
                <w:color w:val="000000"/>
                <w:sz w:val="18"/>
                <w:szCs w:val="18"/>
              </w:rPr>
            </w:pPr>
          </w:p>
        </w:tc>
      </w:tr>
      <w:tr w:rsidR="008F4D94" w14:paraId="1C69E972"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8811E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C246B0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2A61F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FC9DE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41FBE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1A3F7D"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D7F0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A6FD7E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3159 - 3284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B9E1D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2821 - 2956</w:t>
            </w:r>
          </w:p>
        </w:tc>
      </w:tr>
      <w:tr w:rsidR="008F4D94" w14:paraId="6753A7E2"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02696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A92DA8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ED650C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EE58CB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A74A8D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5C88C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BF827E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2990 - 3120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A200BE2" w14:textId="77777777" w:rsidR="008F4D94" w:rsidRDefault="008F4D94" w:rsidP="00190399">
            <w:pPr>
              <w:rPr>
                <w:rFonts w:ascii="Arial" w:hAnsi="Arial" w:cs="Arial"/>
                <w:color w:val="000000"/>
                <w:sz w:val="18"/>
                <w:szCs w:val="18"/>
              </w:rPr>
            </w:pPr>
          </w:p>
        </w:tc>
      </w:tr>
      <w:tr w:rsidR="008F4D94" w14:paraId="59D4AFB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7EA58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DA159A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1F930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BA771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F772BB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6DFFD0"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6708E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ECE646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1960 - 1790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EEFC53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2785 - 2630</w:t>
            </w:r>
          </w:p>
        </w:tc>
      </w:tr>
      <w:tr w:rsidR="008F4D94" w14:paraId="14E8981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FB9BD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955ED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63531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785B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5CE5C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A6B8719"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1F105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4C34BC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430 - 265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33EC72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1260 - 1100</w:t>
            </w:r>
          </w:p>
        </w:tc>
      </w:tr>
      <w:tr w:rsidR="008F4D94" w14:paraId="34E5917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2AB90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0A020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FC02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ED924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11A4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A30F2F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0AB8D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461901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3484 - 3654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DE235A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3991 - 4146</w:t>
            </w:r>
          </w:p>
        </w:tc>
      </w:tr>
      <w:tr w:rsidR="008F4D94" w14:paraId="25D953D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E63A5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559B79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E4B9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9A281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00D4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F11F4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72122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C2E709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3653 - 3818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A1A98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3822 - 3982</w:t>
            </w:r>
          </w:p>
        </w:tc>
      </w:tr>
      <w:tr w:rsidR="008F4D94" w14:paraId="297D0382" w14:textId="77777777" w:rsidTr="00190399">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4A6120"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BFC67DF" w14:textId="77777777" w:rsidR="008F4D94" w:rsidRDefault="008F4D94" w:rsidP="008F4D94">
      <w:pPr>
        <w:pStyle w:val="TH"/>
        <w:rPr>
          <w:rFonts w:eastAsia="MS Mincho"/>
        </w:rPr>
      </w:pPr>
    </w:p>
    <w:p w14:paraId="5D29A11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2115C95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CellMar>
          <w:left w:w="0" w:type="dxa"/>
          <w:right w:w="0" w:type="dxa"/>
        </w:tblCellMar>
        <w:tblLook w:val="04A0" w:firstRow="1" w:lastRow="0" w:firstColumn="1" w:lastColumn="0" w:noHBand="0" w:noVBand="1"/>
      </w:tblPr>
      <w:tblGrid>
        <w:gridCol w:w="2860"/>
        <w:gridCol w:w="1840"/>
        <w:gridCol w:w="1740"/>
        <w:gridCol w:w="1760"/>
        <w:gridCol w:w="1880"/>
      </w:tblGrid>
      <w:tr w:rsidR="008F4D94" w14:paraId="6F8FCE6F"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149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85442E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397D9F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925D4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110761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8CBF8C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EF765A"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F9C54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4F873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028B6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DAA495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3A23E3D"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14AFD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8AB472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2027 - 1798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DD5F19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3159 - 3388</w:t>
            </w:r>
          </w:p>
        </w:tc>
      </w:tr>
      <w:tr w:rsidR="008F4D94" w14:paraId="04A487D1"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3AAB3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C6223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F1A45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E67D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E66B11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1D550E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FB02D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6A8C87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4294 - 4717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4209A8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1364 - 1100</w:t>
            </w:r>
          </w:p>
        </w:tc>
      </w:tr>
      <w:tr w:rsidR="008F4D94" w14:paraId="2EB7ED12"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8DDE0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08A7A4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82765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030BC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E783C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E28D45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0E9BB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8787C9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5655 - 6078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150A72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3822 - 4086</w:t>
            </w:r>
          </w:p>
        </w:tc>
      </w:tr>
      <w:tr w:rsidR="008F4D94" w14:paraId="6F9FA3B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66D34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C494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902AC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C68A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B3D28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8392B75"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A5858D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A54A37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6790 - 7407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C0F0B8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701 - 402</w:t>
            </w:r>
          </w:p>
        </w:tc>
      </w:tr>
      <w:tr w:rsidR="008F4D94" w14:paraId="16D874D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44E80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285CA5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B0C3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5591DC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B83751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067D1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8F9F5A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3596 - 4054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51219F" w14:textId="77777777" w:rsidR="008F4D94" w:rsidRDefault="008F4D94" w:rsidP="00190399">
            <w:pPr>
              <w:rPr>
                <w:rFonts w:ascii="Arial" w:hAnsi="Arial" w:cs="Arial"/>
                <w:color w:val="000000"/>
                <w:sz w:val="18"/>
                <w:szCs w:val="18"/>
              </w:rPr>
            </w:pPr>
          </w:p>
        </w:tc>
      </w:tr>
      <w:tr w:rsidR="008F4D94" w14:paraId="6A009D1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3043F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FABDBD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1E2FE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20BEE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748AC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F2A0B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978E84"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5432DE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8151 - 8768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D44C97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4485 - 4784</w:t>
            </w:r>
          </w:p>
        </w:tc>
      </w:tr>
      <w:tr w:rsidR="008F4D94" w14:paraId="70281002"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0B8FE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39B5B9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15B12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3B1F2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746161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FB16E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AABB28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6318 - 6776</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EDC25C" w14:textId="77777777" w:rsidR="008F4D94" w:rsidRDefault="008F4D94" w:rsidP="00190399">
            <w:pPr>
              <w:rPr>
                <w:rFonts w:ascii="Arial" w:hAnsi="Arial" w:cs="Arial"/>
                <w:color w:val="000000"/>
                <w:sz w:val="18"/>
                <w:szCs w:val="18"/>
              </w:rPr>
            </w:pPr>
          </w:p>
        </w:tc>
      </w:tr>
      <w:tr w:rsidR="008F4D94" w14:paraId="297944F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C9716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1147F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03127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E763F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6F329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B283BA"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57684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04886F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296 - 38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96EB8C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10097 - 9286</w:t>
            </w:r>
          </w:p>
        </w:tc>
      </w:tr>
      <w:tr w:rsidR="008F4D94" w14:paraId="194C4F3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4589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876EFB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D74A7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50DB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C06508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90ACB0"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87DAB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9DE108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2898 - 3391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2D869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6744 - 6092</w:t>
            </w:r>
          </w:p>
        </w:tc>
      </w:tr>
      <w:tr w:rsidR="008F4D94" w14:paraId="02FD026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3DBC5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870599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2997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AB921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00FA36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E1B5AD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52350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FC876C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5148 - 5482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81941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10647 - 11458</w:t>
            </w:r>
          </w:p>
        </w:tc>
      </w:tr>
      <w:tr w:rsidR="008F4D94" w14:paraId="172D1FB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781F0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D4B29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7F665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8644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308E45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78026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7AE1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24D872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6981 - 7474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347FB1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8814 - 9466</w:t>
            </w:r>
          </w:p>
        </w:tc>
      </w:tr>
      <w:tr w:rsidR="008F4D94" w14:paraId="2B4C6989" w14:textId="77777777" w:rsidTr="00190399">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014F4E"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796C89" w14:textId="77777777" w:rsidR="008F4D94" w:rsidRDefault="008F4D94" w:rsidP="008F4D94">
      <w:pPr>
        <w:rPr>
          <w:snapToGrid w:val="0"/>
        </w:rPr>
      </w:pPr>
    </w:p>
    <w:p w14:paraId="26458D5A"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 xml:space="preserve">1 </w:t>
      </w:r>
      <w:r>
        <w:rPr>
          <w:snapToGrid w:val="0"/>
        </w:rPr>
        <w:t>there is IMD5 from n20 and n41 into RX band n71.</w:t>
      </w:r>
    </w:p>
    <w:p w14:paraId="554C7768"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 xml:space="preserve">2 </w:t>
      </w:r>
      <w:r>
        <w:rPr>
          <w:snapToGrid w:val="0"/>
        </w:rPr>
        <w:t>there is IMD5 from n20 and n71 into RX band n41.</w:t>
      </w:r>
    </w:p>
    <w:p w14:paraId="718DB615" w14:textId="77777777" w:rsidR="008F4D94" w:rsidRDefault="008F4D94" w:rsidP="008F4D94">
      <w:pPr>
        <w:rPr>
          <w:snapToGrid w:val="0"/>
        </w:rPr>
      </w:pPr>
    </w:p>
    <w:p w14:paraId="648F33A5" w14:textId="77777777" w:rsidR="008F4D94" w:rsidRDefault="008F4D94" w:rsidP="008F4D94">
      <w:pPr>
        <w:pStyle w:val="Heading5"/>
      </w:pPr>
      <w:r w:rsidRPr="00242348">
        <w:rPr>
          <w:rFonts w:hint="eastAsia"/>
          <w:snapToGrid w:val="0"/>
        </w:rPr>
        <w:t xml:space="preserve"> </w:t>
      </w:r>
      <w:bookmarkStart w:id="311" w:name="_Toc180420503"/>
      <w:r>
        <w:t>5.19</w:t>
      </w:r>
      <w:r w:rsidRPr="00AB69C8">
        <w:t>.2.</w:t>
      </w:r>
      <w:r>
        <w:t>2</w:t>
      </w:r>
      <w:r w:rsidRPr="00AB69C8">
        <w:tab/>
        <w:t>REFSENS requirements</w:t>
      </w:r>
      <w:bookmarkEnd w:id="311"/>
    </w:p>
    <w:p w14:paraId="64BD300F" w14:textId="77777777" w:rsidR="008F4D94" w:rsidRPr="00A70598" w:rsidRDefault="008F4D94" w:rsidP="008F4D94">
      <w:r>
        <w:t xml:space="preserve">The MSD requirements are based on </w:t>
      </w:r>
      <w:r w:rsidRPr="00FB6D9B">
        <w:t>CA_n18-n28-n41</w:t>
      </w:r>
      <w:r>
        <w:t>.</w:t>
      </w:r>
    </w:p>
    <w:p w14:paraId="48E9979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5.19</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BEC90C6"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469B4DA"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64BFB18" w14:textId="77777777" w:rsidR="008F4D94" w:rsidRPr="006E069C" w:rsidRDefault="008F4D94" w:rsidP="00190399">
            <w:pPr>
              <w:pStyle w:val="TAH"/>
            </w:pPr>
            <w:r w:rsidRPr="006E069C">
              <w:t>Source of IMD</w:t>
            </w:r>
          </w:p>
        </w:tc>
      </w:tr>
      <w:tr w:rsidR="008F4D94" w:rsidRPr="006E069C" w14:paraId="77066A1C"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D7AD997"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CFA51A4"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A1AEDFA"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6284AC9"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32C9FF5A"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A55DC9E"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1AFD405D"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09AF4A6"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3A83502" w14:textId="77777777" w:rsidR="008F4D94" w:rsidRPr="006E069C" w:rsidRDefault="008F4D94" w:rsidP="00190399">
            <w:pPr>
              <w:pStyle w:val="TAH"/>
            </w:pPr>
          </w:p>
        </w:tc>
      </w:tr>
      <w:tr w:rsidR="008F4D94" w:rsidRPr="006E069C" w14:paraId="0D04D794"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21BE6A" w14:textId="77777777" w:rsidR="008F4D94" w:rsidRPr="006E069C" w:rsidRDefault="008F4D94" w:rsidP="00190399">
            <w:pPr>
              <w:pStyle w:val="TAC"/>
              <w:rPr>
                <w:lang w:val="en-US" w:eastAsia="zh-CN"/>
              </w:rPr>
            </w:pPr>
            <w:r>
              <w:rPr>
                <w:rFonts w:cs="Arial"/>
                <w:color w:val="000000"/>
                <w:szCs w:val="18"/>
              </w:rPr>
              <w:t>CA_n20-n41-n71</w:t>
            </w:r>
          </w:p>
        </w:tc>
        <w:tc>
          <w:tcPr>
            <w:tcW w:w="923" w:type="dxa"/>
            <w:tcBorders>
              <w:top w:val="single" w:sz="4" w:space="0" w:color="auto"/>
              <w:left w:val="single" w:sz="4" w:space="0" w:color="auto"/>
              <w:right w:val="single" w:sz="4" w:space="0" w:color="auto"/>
            </w:tcBorders>
          </w:tcPr>
          <w:p w14:paraId="4592C74B"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2AF45978" w14:textId="77777777" w:rsidR="008F4D94" w:rsidRPr="006E069C" w:rsidRDefault="008F4D94" w:rsidP="00190399">
            <w:pPr>
              <w:pStyle w:val="TAC"/>
              <w:rPr>
                <w:lang w:val="en-US" w:eastAsia="zh-CN"/>
              </w:rPr>
            </w:pPr>
            <w:r>
              <w:rPr>
                <w:lang w:val="en-US" w:eastAsia="zh-CN"/>
              </w:rPr>
              <w:t>834</w:t>
            </w:r>
          </w:p>
        </w:tc>
        <w:tc>
          <w:tcPr>
            <w:tcW w:w="1012" w:type="dxa"/>
            <w:tcBorders>
              <w:top w:val="single" w:sz="4" w:space="0" w:color="auto"/>
              <w:left w:val="single" w:sz="4" w:space="0" w:color="auto"/>
              <w:right w:val="single" w:sz="4" w:space="0" w:color="auto"/>
            </w:tcBorders>
          </w:tcPr>
          <w:p w14:paraId="7B192689"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0EE83CB9"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7E6E4EDC" w14:textId="77777777" w:rsidR="008F4D94" w:rsidRPr="006E069C" w:rsidRDefault="008F4D94" w:rsidP="00190399">
            <w:pPr>
              <w:pStyle w:val="TAC"/>
              <w:rPr>
                <w:lang w:val="en-US" w:eastAsia="zh-CN"/>
              </w:rPr>
            </w:pPr>
            <w:r>
              <w:rPr>
                <w:lang w:val="en-US" w:eastAsia="zh-CN"/>
              </w:rPr>
              <w:t>793</w:t>
            </w:r>
          </w:p>
        </w:tc>
        <w:tc>
          <w:tcPr>
            <w:tcW w:w="797" w:type="dxa"/>
            <w:tcBorders>
              <w:top w:val="single" w:sz="4" w:space="0" w:color="auto"/>
              <w:left w:val="single" w:sz="4" w:space="0" w:color="auto"/>
              <w:bottom w:val="single" w:sz="4" w:space="0" w:color="auto"/>
              <w:right w:val="single" w:sz="4" w:space="0" w:color="auto"/>
            </w:tcBorders>
          </w:tcPr>
          <w:p w14:paraId="68D43CF7"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3133B110" w14:textId="77777777" w:rsidR="008F4D94" w:rsidRPr="006E069C" w:rsidRDefault="008F4D94" w:rsidP="00190399">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271C8AC8" w14:textId="77777777" w:rsidR="008F4D94" w:rsidRPr="006E069C" w:rsidRDefault="008F4D94" w:rsidP="00190399">
            <w:pPr>
              <w:pStyle w:val="TAC"/>
            </w:pPr>
            <w:r w:rsidRPr="00D55676">
              <w:rPr>
                <w:lang w:val="en-US" w:eastAsia="zh-CN"/>
              </w:rPr>
              <w:t>N/A</w:t>
            </w:r>
          </w:p>
        </w:tc>
      </w:tr>
      <w:tr w:rsidR="008F4D94" w:rsidRPr="006E069C" w14:paraId="0FC305D6"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DCEEFBB"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CF9DCB" w14:textId="77777777" w:rsidR="008F4D94" w:rsidRPr="006E069C"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5E54BCF" w14:textId="77777777" w:rsidR="008F4D94" w:rsidRPr="006E069C" w:rsidRDefault="008F4D94" w:rsidP="00190399">
            <w:pPr>
              <w:pStyle w:val="TAC"/>
              <w:rPr>
                <w:lang w:val="en-US" w:eastAsia="zh-CN"/>
              </w:rPr>
            </w:pPr>
            <w:r>
              <w:rPr>
                <w:lang w:val="en-US" w:eastAsia="zh-CN"/>
              </w:rPr>
              <w:t>2686</w:t>
            </w:r>
          </w:p>
        </w:tc>
        <w:tc>
          <w:tcPr>
            <w:tcW w:w="1012" w:type="dxa"/>
            <w:tcBorders>
              <w:top w:val="single" w:sz="4" w:space="0" w:color="auto"/>
              <w:left w:val="single" w:sz="4" w:space="0" w:color="auto"/>
              <w:bottom w:val="single" w:sz="4" w:space="0" w:color="auto"/>
              <w:right w:val="single" w:sz="4" w:space="0" w:color="auto"/>
            </w:tcBorders>
          </w:tcPr>
          <w:p w14:paraId="789A46F2"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1A0B0C4"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AA3CFA" w14:textId="77777777" w:rsidR="008F4D94" w:rsidRPr="006E069C" w:rsidRDefault="008F4D94" w:rsidP="00190399">
            <w:pPr>
              <w:pStyle w:val="TAC"/>
              <w:rPr>
                <w:lang w:val="en-US" w:eastAsia="zh-CN"/>
              </w:rPr>
            </w:pPr>
            <w:r>
              <w:rPr>
                <w:lang w:val="en-US" w:eastAsia="zh-CN"/>
              </w:rPr>
              <w:t>2686</w:t>
            </w:r>
          </w:p>
        </w:tc>
        <w:tc>
          <w:tcPr>
            <w:tcW w:w="797" w:type="dxa"/>
            <w:tcBorders>
              <w:top w:val="single" w:sz="4" w:space="0" w:color="auto"/>
              <w:left w:val="single" w:sz="4" w:space="0" w:color="auto"/>
              <w:bottom w:val="single" w:sz="4" w:space="0" w:color="auto"/>
              <w:right w:val="single" w:sz="4" w:space="0" w:color="auto"/>
            </w:tcBorders>
          </w:tcPr>
          <w:p w14:paraId="49F1FA44"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AEC6D"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AECF6C1" w14:textId="77777777" w:rsidR="008F4D94" w:rsidRPr="006E069C" w:rsidRDefault="008F4D94" w:rsidP="00190399">
            <w:pPr>
              <w:pStyle w:val="TAC"/>
            </w:pPr>
            <w:r w:rsidRPr="00D55676">
              <w:rPr>
                <w:lang w:val="en-US" w:eastAsia="zh-CN"/>
              </w:rPr>
              <w:t>N/A</w:t>
            </w:r>
          </w:p>
        </w:tc>
      </w:tr>
      <w:tr w:rsidR="008F4D94" w:rsidRPr="006E069C" w14:paraId="175F4BE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7C38D4D"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10A368" w14:textId="77777777" w:rsidR="008F4D94" w:rsidRPr="006E069C" w:rsidRDefault="008F4D94" w:rsidP="00190399">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7D599DDA"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209A290"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AE5D94"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A48ECEE" w14:textId="77777777" w:rsidR="008F4D94" w:rsidRPr="006E069C" w:rsidRDefault="008F4D94" w:rsidP="00190399">
            <w:pPr>
              <w:pStyle w:val="TAC"/>
              <w:rPr>
                <w:lang w:val="en-US" w:eastAsia="zh-CN"/>
              </w:rPr>
            </w:pPr>
            <w:r>
              <w:rPr>
                <w:lang w:val="en-US" w:eastAsia="zh-CN"/>
              </w:rPr>
              <w:t>650</w:t>
            </w:r>
          </w:p>
        </w:tc>
        <w:tc>
          <w:tcPr>
            <w:tcW w:w="797" w:type="dxa"/>
            <w:tcBorders>
              <w:top w:val="single" w:sz="4" w:space="0" w:color="auto"/>
              <w:left w:val="single" w:sz="4" w:space="0" w:color="auto"/>
              <w:bottom w:val="single" w:sz="4" w:space="0" w:color="auto"/>
              <w:right w:val="single" w:sz="4" w:space="0" w:color="auto"/>
            </w:tcBorders>
          </w:tcPr>
          <w:p w14:paraId="7AB62B2B" w14:textId="77777777" w:rsidR="008F4D94" w:rsidRPr="006E069C" w:rsidRDefault="008F4D94" w:rsidP="00190399">
            <w:pPr>
              <w:pStyle w:val="TAC"/>
              <w:rPr>
                <w:lang w:val="en-US" w:eastAsia="zh-CN"/>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39A3001D" w14:textId="77777777" w:rsidR="008F4D94" w:rsidRPr="006E069C" w:rsidRDefault="008F4D94" w:rsidP="0019039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D483D2A" w14:textId="77777777" w:rsidR="008F4D94" w:rsidRPr="006E069C" w:rsidRDefault="008F4D94" w:rsidP="00190399">
            <w:pPr>
              <w:pStyle w:val="TAC"/>
            </w:pPr>
            <w:r>
              <w:t>IMD5</w:t>
            </w:r>
          </w:p>
        </w:tc>
      </w:tr>
      <w:tr w:rsidR="008F4D94" w:rsidRPr="006E069C" w14:paraId="2ADD2A0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DF08A8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FE54AC"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B033435" w14:textId="77777777" w:rsidR="008F4D94" w:rsidRPr="006E069C" w:rsidRDefault="008F4D94" w:rsidP="00190399">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74F6BA67"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5A0A03"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13EF405" w14:textId="77777777" w:rsidR="008F4D94" w:rsidRPr="006E069C" w:rsidRDefault="008F4D94" w:rsidP="00190399">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17246957"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E9FC74" w14:textId="77777777" w:rsidR="008F4D94" w:rsidRPr="006E069C" w:rsidRDefault="008F4D94" w:rsidP="0019039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D86E3C8" w14:textId="77777777" w:rsidR="008F4D94" w:rsidRPr="006E069C" w:rsidRDefault="008F4D94" w:rsidP="00190399">
            <w:pPr>
              <w:pStyle w:val="TAC"/>
            </w:pPr>
            <w:r w:rsidRPr="008F795D">
              <w:rPr>
                <w:lang w:val="en-US" w:eastAsia="zh-CN"/>
              </w:rPr>
              <w:t>N/A</w:t>
            </w:r>
          </w:p>
        </w:tc>
      </w:tr>
      <w:tr w:rsidR="008F4D94" w:rsidRPr="006E069C" w14:paraId="30536E63"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1A2152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114A83" w14:textId="77777777" w:rsidR="008F4D94"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C644DEC"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F0E1CDF"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764B15"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42B6E0D" w14:textId="77777777" w:rsidR="008F4D94" w:rsidRPr="006E069C" w:rsidRDefault="008F4D94" w:rsidP="00190399">
            <w:pPr>
              <w:pStyle w:val="TAC"/>
              <w:rPr>
                <w:lang w:val="en-US" w:eastAsia="zh-CN"/>
              </w:rPr>
            </w:pPr>
            <w:r>
              <w:rPr>
                <w:lang w:val="en-US" w:eastAsia="zh-CN"/>
              </w:rPr>
              <w:t>2660</w:t>
            </w:r>
          </w:p>
        </w:tc>
        <w:tc>
          <w:tcPr>
            <w:tcW w:w="797" w:type="dxa"/>
            <w:tcBorders>
              <w:top w:val="single" w:sz="4" w:space="0" w:color="auto"/>
              <w:left w:val="single" w:sz="4" w:space="0" w:color="auto"/>
              <w:bottom w:val="single" w:sz="4" w:space="0" w:color="auto"/>
              <w:right w:val="single" w:sz="4" w:space="0" w:color="auto"/>
            </w:tcBorders>
          </w:tcPr>
          <w:p w14:paraId="1129A14C" w14:textId="77777777" w:rsidR="008F4D94" w:rsidRPr="006E069C" w:rsidRDefault="008F4D94" w:rsidP="00190399">
            <w:pPr>
              <w:pStyle w:val="TAC"/>
              <w:rPr>
                <w:lang w:val="en-US" w:eastAsia="zh-CN"/>
              </w:rPr>
            </w:pPr>
            <w:r>
              <w:rPr>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051D9969"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B92F87B" w14:textId="77777777" w:rsidR="008F4D94" w:rsidRPr="006E069C" w:rsidRDefault="008F4D94" w:rsidP="00190399">
            <w:pPr>
              <w:pStyle w:val="TAC"/>
            </w:pPr>
            <w:r>
              <w:t>IMD5</w:t>
            </w:r>
          </w:p>
        </w:tc>
      </w:tr>
      <w:tr w:rsidR="008F4D94" w:rsidRPr="006E069C" w14:paraId="4492B03E"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BE8E6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tcPr>
          <w:p w14:paraId="286AC9DC" w14:textId="77777777" w:rsidR="008F4D94" w:rsidRDefault="008F4D94" w:rsidP="00190399">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23CEC3BB" w14:textId="77777777" w:rsidR="008F4D94" w:rsidRPr="006E069C" w:rsidRDefault="008F4D94" w:rsidP="00190399">
            <w:pPr>
              <w:pStyle w:val="TAC"/>
              <w:rPr>
                <w:lang w:val="en-US" w:eastAsia="zh-CN"/>
              </w:rPr>
            </w:pPr>
            <w:r>
              <w:rPr>
                <w:lang w:val="en-US" w:eastAsia="zh-CN"/>
              </w:rPr>
              <w:t>680</w:t>
            </w:r>
          </w:p>
        </w:tc>
        <w:tc>
          <w:tcPr>
            <w:tcW w:w="1012" w:type="dxa"/>
            <w:tcBorders>
              <w:top w:val="single" w:sz="4" w:space="0" w:color="auto"/>
              <w:left w:val="single" w:sz="4" w:space="0" w:color="auto"/>
              <w:right w:val="single" w:sz="4" w:space="0" w:color="auto"/>
            </w:tcBorders>
          </w:tcPr>
          <w:p w14:paraId="4E37A95C"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86912C0"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020131E9" w14:textId="77777777" w:rsidR="008F4D94" w:rsidRPr="006E069C" w:rsidRDefault="008F4D94" w:rsidP="00190399">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02E4692D"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FA3994D" w14:textId="77777777" w:rsidR="008F4D94" w:rsidRPr="006E069C" w:rsidRDefault="008F4D94" w:rsidP="00190399">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123CE10F" w14:textId="77777777" w:rsidR="008F4D94" w:rsidRPr="006E069C" w:rsidRDefault="008F4D94" w:rsidP="00190399">
            <w:pPr>
              <w:pStyle w:val="TAC"/>
            </w:pPr>
            <w:r>
              <w:t>N/A</w:t>
            </w:r>
          </w:p>
        </w:tc>
      </w:tr>
    </w:tbl>
    <w:p w14:paraId="4A802038" w14:textId="77777777" w:rsidR="008F4D94" w:rsidRDefault="008F4D94" w:rsidP="008F4D94">
      <w:pPr>
        <w:rPr>
          <w:color w:val="0070C0"/>
        </w:rPr>
      </w:pPr>
    </w:p>
    <w:p w14:paraId="3060E8F9" w14:textId="77777777" w:rsidR="008F4D94" w:rsidRDefault="008F4D94" w:rsidP="008F4D94">
      <w:pPr>
        <w:pStyle w:val="Heading2"/>
      </w:pPr>
      <w:bookmarkStart w:id="312" w:name="_Toc180420504"/>
      <w:r>
        <w:t>5.20</w:t>
      </w:r>
      <w:r>
        <w:tab/>
        <w:t>CA_n20-n41-n77</w:t>
      </w:r>
      <w:bookmarkEnd w:id="312"/>
    </w:p>
    <w:p w14:paraId="10D67020" w14:textId="77777777" w:rsidR="008F4D94" w:rsidRDefault="008F4D94" w:rsidP="008F4D94">
      <w:pPr>
        <w:pStyle w:val="Heading3"/>
        <w:rPr>
          <w:rFonts w:cs="Arial"/>
          <w:szCs w:val="28"/>
          <w:lang w:val="en-US" w:eastAsia="zh-CN"/>
        </w:rPr>
      </w:pPr>
      <w:bookmarkStart w:id="313" w:name="_Toc180420505"/>
      <w:r>
        <w:t>5.20.1</w:t>
      </w:r>
      <w:r>
        <w:tab/>
      </w:r>
      <w:r>
        <w:rPr>
          <w:rFonts w:cs="Arial"/>
          <w:szCs w:val="28"/>
          <w:lang w:val="en-US" w:eastAsia="zh-CN"/>
        </w:rPr>
        <w:t>Common for 1 band UL and 2 bands UL CA</w:t>
      </w:r>
      <w:bookmarkEnd w:id="313"/>
    </w:p>
    <w:p w14:paraId="0D984309" w14:textId="77777777" w:rsidR="008F4D94" w:rsidRDefault="008F4D94" w:rsidP="008F4D94">
      <w:pPr>
        <w:pStyle w:val="Heading4"/>
      </w:pPr>
      <w:bookmarkStart w:id="314" w:name="_Toc180420506"/>
      <w:r>
        <w:t>5.20.1.1</w:t>
      </w:r>
      <w:r>
        <w:tab/>
      </w:r>
      <w:r>
        <w:rPr>
          <w:rFonts w:cs="Arial"/>
          <w:lang w:eastAsia="zh-CN"/>
        </w:rPr>
        <w:t>Operating bands for CA</w:t>
      </w:r>
      <w:bookmarkEnd w:id="314"/>
    </w:p>
    <w:p w14:paraId="255067B8" w14:textId="77777777" w:rsidR="008F4D94" w:rsidRDefault="008F4D94" w:rsidP="008F4D94">
      <w:pPr>
        <w:pStyle w:val="TH"/>
        <w:rPr>
          <w:lang w:val="en-US"/>
        </w:rPr>
      </w:pPr>
      <w:r>
        <w:rPr>
          <w:rFonts w:cs="Arial"/>
        </w:rPr>
        <w:t xml:space="preserve">Table </w:t>
      </w:r>
      <w:r>
        <w:rPr>
          <w:rFonts w:cs="Arial" w:hint="eastAsia"/>
          <w:lang w:val="en-US" w:eastAsia="zh-CN"/>
        </w:rPr>
        <w:t>5.20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A094ABE"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A7C13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6ABCD0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7E6011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0DC42D4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468AEA8"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8527FA"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C5B6A3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1A06123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75F5090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62C1B20E"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013DC5"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7DAB872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86BF1A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0226677"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1314D6E4"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D8A0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00877C1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8AFEF2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0763D2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27E6ADE0"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84948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76423B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65EFD77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3D2AA4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r w:rsidR="008F4D94" w14:paraId="0250A57A"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7A92CD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1029EC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334FA92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1219C96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6AE8F51C" w14:textId="77777777" w:rsidR="008F4D94" w:rsidRDefault="008F4D94" w:rsidP="008F4D94">
      <w:pPr>
        <w:pStyle w:val="TH"/>
      </w:pPr>
    </w:p>
    <w:p w14:paraId="0610316F" w14:textId="77777777" w:rsidR="008F4D94" w:rsidRPr="005D2633" w:rsidRDefault="008F4D94" w:rsidP="008F4D94">
      <w:pPr>
        <w:pStyle w:val="Heading4"/>
        <w:rPr>
          <w:rFonts w:cs="Arial"/>
          <w:lang w:eastAsia="zh-CN"/>
        </w:rPr>
      </w:pPr>
      <w:bookmarkStart w:id="315" w:name="_Toc180420507"/>
      <w:r>
        <w:rPr>
          <w:rFonts w:cs="Arial"/>
          <w:lang w:eastAsia="zh-CN"/>
        </w:rPr>
        <w:t>5.20</w:t>
      </w:r>
      <w:r w:rsidRPr="005D2633">
        <w:rPr>
          <w:rFonts w:cs="Arial"/>
          <w:lang w:eastAsia="zh-CN"/>
        </w:rPr>
        <w:t>.1.2</w:t>
      </w:r>
      <w:r w:rsidRPr="005D2633">
        <w:rPr>
          <w:rFonts w:cs="Arial"/>
          <w:lang w:eastAsia="zh-CN"/>
        </w:rPr>
        <w:tab/>
      </w:r>
      <w:r>
        <w:rPr>
          <w:rFonts w:cs="Arial"/>
          <w:lang w:eastAsia="zh-CN"/>
        </w:rPr>
        <w:t>Channel bandwidths per operating band for CA</w:t>
      </w:r>
      <w:bookmarkEnd w:id="315"/>
    </w:p>
    <w:p w14:paraId="364515E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701"/>
        <w:gridCol w:w="709"/>
        <w:gridCol w:w="3827"/>
        <w:gridCol w:w="1344"/>
      </w:tblGrid>
      <w:tr w:rsidR="008F4D94" w14:paraId="5D7213A3"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3667A64"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60F4A11" w14:textId="77777777" w:rsidTr="00190399">
        <w:trPr>
          <w:trHeight w:val="187"/>
        </w:trPr>
        <w:tc>
          <w:tcPr>
            <w:tcW w:w="2263" w:type="dxa"/>
            <w:tcBorders>
              <w:left w:val="single" w:sz="4" w:space="0" w:color="auto"/>
              <w:bottom w:val="single" w:sz="4" w:space="0" w:color="auto"/>
              <w:right w:val="single" w:sz="4" w:space="0" w:color="auto"/>
            </w:tcBorders>
            <w:shd w:val="clear" w:color="auto" w:fill="auto"/>
            <w:vAlign w:val="center"/>
          </w:tcPr>
          <w:p w14:paraId="7C682EBA" w14:textId="77777777" w:rsidR="008F4D94" w:rsidRDefault="008F4D94" w:rsidP="00190399">
            <w:pPr>
              <w:pStyle w:val="TAH"/>
              <w:rPr>
                <w:szCs w:val="18"/>
                <w:lang w:eastAsia="zh-CN"/>
              </w:rPr>
            </w:pPr>
            <w:r>
              <w:t>NR CA configuration</w:t>
            </w:r>
          </w:p>
        </w:tc>
        <w:tc>
          <w:tcPr>
            <w:tcW w:w="1701" w:type="dxa"/>
            <w:tcBorders>
              <w:left w:val="single" w:sz="4" w:space="0" w:color="auto"/>
              <w:bottom w:val="single" w:sz="4" w:space="0" w:color="auto"/>
              <w:right w:val="single" w:sz="4" w:space="0" w:color="auto"/>
            </w:tcBorders>
            <w:shd w:val="clear" w:color="auto" w:fill="auto"/>
            <w:vAlign w:val="center"/>
          </w:tcPr>
          <w:p w14:paraId="43D57F98"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08CC4F4" w14:textId="77777777" w:rsidR="008F4D94" w:rsidRDefault="008F4D94" w:rsidP="00190399">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636CC391"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5E97867D" w14:textId="77777777" w:rsidR="008F4D94" w:rsidRDefault="008F4D94" w:rsidP="00190399">
            <w:pPr>
              <w:pStyle w:val="TAH"/>
              <w:rPr>
                <w:szCs w:val="18"/>
                <w:lang w:val="en-US" w:eastAsia="zh-CN"/>
              </w:rPr>
            </w:pPr>
            <w:r>
              <w:t>Bandwidth combination set</w:t>
            </w:r>
          </w:p>
        </w:tc>
      </w:tr>
      <w:tr w:rsidR="008F4D94" w14:paraId="30495337" w14:textId="77777777" w:rsidTr="00190399">
        <w:trPr>
          <w:trHeight w:val="187"/>
        </w:trPr>
        <w:tc>
          <w:tcPr>
            <w:tcW w:w="2263" w:type="dxa"/>
            <w:tcBorders>
              <w:top w:val="single" w:sz="4" w:space="0" w:color="auto"/>
              <w:left w:val="single" w:sz="4" w:space="0" w:color="auto"/>
              <w:bottom w:val="nil"/>
              <w:right w:val="single" w:sz="4" w:space="0" w:color="auto"/>
            </w:tcBorders>
            <w:shd w:val="clear" w:color="auto" w:fill="auto"/>
          </w:tcPr>
          <w:p w14:paraId="43995427" w14:textId="77777777" w:rsidR="008F4D94" w:rsidRPr="00E50F3B" w:rsidRDefault="008F4D94" w:rsidP="00190399">
            <w:pPr>
              <w:spacing w:after="0"/>
              <w:jc w:val="center"/>
              <w:rPr>
                <w:rFonts w:ascii="Arial" w:hAnsi="Arial" w:cs="Arial"/>
                <w:color w:val="000000"/>
                <w:sz w:val="18"/>
                <w:szCs w:val="18"/>
              </w:rPr>
            </w:pPr>
            <w:r w:rsidRPr="00E50F3B">
              <w:rPr>
                <w:rFonts w:ascii="Arial" w:hAnsi="Arial" w:cs="Arial"/>
                <w:color w:val="000000"/>
                <w:sz w:val="18"/>
                <w:szCs w:val="18"/>
              </w:rPr>
              <w:t>CA_n20A-n41A-n77A</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3E3E3F" w14:textId="77777777" w:rsidR="008F4D94" w:rsidRPr="00E50F3B" w:rsidRDefault="008F4D94" w:rsidP="00190399">
            <w:pPr>
              <w:pStyle w:val="TAC"/>
              <w:rPr>
                <w:rFonts w:eastAsia="SimSun" w:cs="Arial"/>
                <w:szCs w:val="18"/>
                <w:lang w:eastAsia="zh-CN"/>
              </w:rPr>
            </w:pPr>
            <w:r w:rsidRPr="00E50F3B">
              <w:rPr>
                <w:rFonts w:eastAsia="SimSun" w:cs="Arial"/>
                <w:szCs w:val="18"/>
                <w:lang w:eastAsia="zh-CN"/>
              </w:rPr>
              <w:t>CA_n20A-n41A</w:t>
            </w:r>
          </w:p>
          <w:p w14:paraId="2AE6EE2D" w14:textId="77777777" w:rsidR="008F4D94" w:rsidRPr="00E50F3B" w:rsidRDefault="008F4D94" w:rsidP="00190399">
            <w:pPr>
              <w:pStyle w:val="TAC"/>
              <w:rPr>
                <w:rFonts w:eastAsia="SimSun" w:cs="Arial"/>
                <w:szCs w:val="18"/>
                <w:lang w:eastAsia="zh-CN"/>
              </w:rPr>
            </w:pPr>
            <w:r w:rsidRPr="00E50F3B">
              <w:rPr>
                <w:rFonts w:eastAsia="SimSun" w:cs="Arial"/>
                <w:szCs w:val="18"/>
                <w:lang w:eastAsia="zh-CN"/>
              </w:rPr>
              <w:t>CA_n20A-n77A</w:t>
            </w:r>
          </w:p>
          <w:p w14:paraId="784BEE6A" w14:textId="77777777" w:rsidR="008F4D94" w:rsidRPr="00E50F3B" w:rsidRDefault="008F4D94" w:rsidP="00190399">
            <w:pPr>
              <w:pStyle w:val="TAC"/>
              <w:rPr>
                <w:rFonts w:eastAsia="SimSun" w:cs="Arial"/>
                <w:szCs w:val="18"/>
                <w:lang w:eastAsia="zh-CN"/>
              </w:rPr>
            </w:pPr>
            <w:r w:rsidRPr="00E50F3B">
              <w:rPr>
                <w:rFonts w:eastAsia="SimSun" w:cs="Arial"/>
                <w:szCs w:val="18"/>
                <w:lang w:eastAsia="zh-CN"/>
              </w:rPr>
              <w:t>CA_n41A-n77A</w:t>
            </w:r>
          </w:p>
        </w:tc>
        <w:tc>
          <w:tcPr>
            <w:tcW w:w="709" w:type="dxa"/>
            <w:tcBorders>
              <w:left w:val="single" w:sz="4" w:space="0" w:color="auto"/>
              <w:right w:val="single" w:sz="4" w:space="0" w:color="auto"/>
            </w:tcBorders>
            <w:vAlign w:val="center"/>
          </w:tcPr>
          <w:p w14:paraId="14064FF2" w14:textId="77777777" w:rsidR="008F4D94" w:rsidRPr="00B00CBD" w:rsidRDefault="008F4D94" w:rsidP="00190399">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5135BF12"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5,10,15,20</w:t>
            </w:r>
          </w:p>
        </w:tc>
        <w:tc>
          <w:tcPr>
            <w:tcW w:w="1344" w:type="dxa"/>
            <w:tcBorders>
              <w:left w:val="single" w:sz="4" w:space="0" w:color="auto"/>
              <w:bottom w:val="nil"/>
              <w:right w:val="single" w:sz="4" w:space="0" w:color="auto"/>
            </w:tcBorders>
            <w:shd w:val="clear" w:color="auto" w:fill="auto"/>
            <w:vAlign w:val="center"/>
          </w:tcPr>
          <w:p w14:paraId="15EFEC4F"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657B0D83" w14:textId="77777777" w:rsidTr="00190399">
        <w:trPr>
          <w:trHeight w:val="187"/>
        </w:trPr>
        <w:tc>
          <w:tcPr>
            <w:tcW w:w="2263" w:type="dxa"/>
            <w:tcBorders>
              <w:top w:val="nil"/>
              <w:left w:val="single" w:sz="4" w:space="0" w:color="auto"/>
              <w:bottom w:val="nil"/>
              <w:right w:val="single" w:sz="4" w:space="0" w:color="auto"/>
            </w:tcBorders>
            <w:shd w:val="clear" w:color="auto" w:fill="auto"/>
          </w:tcPr>
          <w:p w14:paraId="080A2785" w14:textId="77777777" w:rsidR="008F4D94" w:rsidRPr="00B00CBD" w:rsidRDefault="008F4D94" w:rsidP="00190399">
            <w:pPr>
              <w:pStyle w:val="TAC"/>
              <w:rPr>
                <w:rFonts w:cs="Arial"/>
                <w:szCs w:val="18"/>
                <w:lang w:val="en-US" w:eastAsia="zh-CN"/>
              </w:rPr>
            </w:pPr>
          </w:p>
        </w:tc>
        <w:tc>
          <w:tcPr>
            <w:tcW w:w="1701" w:type="dxa"/>
            <w:tcBorders>
              <w:top w:val="nil"/>
              <w:left w:val="single" w:sz="4" w:space="0" w:color="auto"/>
              <w:bottom w:val="nil"/>
              <w:right w:val="single" w:sz="4" w:space="0" w:color="auto"/>
            </w:tcBorders>
            <w:shd w:val="clear" w:color="auto" w:fill="auto"/>
            <w:vAlign w:val="center"/>
          </w:tcPr>
          <w:p w14:paraId="089AD82F"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376445C3" w14:textId="77777777" w:rsidR="008F4D94" w:rsidRPr="00B00CBD" w:rsidRDefault="008F4D94" w:rsidP="00190399">
            <w:pPr>
              <w:pStyle w:val="TAC"/>
              <w:rPr>
                <w:rFonts w:cs="Arial"/>
                <w:szCs w:val="18"/>
                <w:lang w:val="en-US" w:eastAsia="zh-CN"/>
              </w:rPr>
            </w:pPr>
            <w:r>
              <w:rPr>
                <w:rFonts w:cs="Arial"/>
                <w:szCs w:val="18"/>
                <w:lang w:val="en-US" w:eastAsia="zh-CN"/>
              </w:rPr>
              <w:t>n41</w:t>
            </w:r>
          </w:p>
        </w:tc>
        <w:tc>
          <w:tcPr>
            <w:tcW w:w="3827" w:type="dxa"/>
            <w:tcBorders>
              <w:top w:val="single" w:sz="4" w:space="0" w:color="auto"/>
              <w:left w:val="single" w:sz="4" w:space="0" w:color="auto"/>
              <w:bottom w:val="single" w:sz="4" w:space="0" w:color="auto"/>
              <w:right w:val="single" w:sz="4" w:space="0" w:color="auto"/>
            </w:tcBorders>
            <w:vAlign w:val="center"/>
          </w:tcPr>
          <w:p w14:paraId="1CD516A5"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EF0E56">
              <w:rPr>
                <w:rFonts w:ascii="Arial" w:eastAsia="SimSun" w:hAnsi="Arial" w:cs="Arial"/>
                <w:sz w:val="18"/>
                <w:szCs w:val="18"/>
                <w:lang w:val="en-US" w:eastAsia="zh-CN" w:bidi="ar"/>
              </w:rPr>
              <w:t xml:space="preserve">10, 15, 20, </w:t>
            </w:r>
            <w:r>
              <w:rPr>
                <w:rFonts w:ascii="Arial" w:eastAsia="SimSun" w:hAnsi="Arial" w:cs="Arial"/>
                <w:sz w:val="18"/>
                <w:szCs w:val="18"/>
                <w:lang w:val="en-US" w:eastAsia="zh-CN" w:bidi="ar"/>
              </w:rPr>
              <w:t xml:space="preserve">25, 30, 35, </w:t>
            </w:r>
            <w:r w:rsidRPr="00EF0E56">
              <w:rPr>
                <w:rFonts w:ascii="Arial" w:eastAsia="SimSun" w:hAnsi="Arial" w:cs="Arial"/>
                <w:sz w:val="18"/>
                <w:szCs w:val="18"/>
                <w:lang w:val="en-US" w:eastAsia="zh-CN" w:bidi="ar"/>
              </w:rPr>
              <w:t>40,</w:t>
            </w:r>
            <w:r>
              <w:rPr>
                <w:rFonts w:ascii="Arial" w:eastAsia="SimSun" w:hAnsi="Arial" w:cs="Arial"/>
                <w:sz w:val="18"/>
                <w:szCs w:val="18"/>
                <w:lang w:val="en-US" w:eastAsia="zh-CN" w:bidi="ar"/>
              </w:rPr>
              <w:t xml:space="preserve"> 45,</w:t>
            </w:r>
            <w:r w:rsidRPr="00EF0E56">
              <w:rPr>
                <w:rFonts w:ascii="Arial" w:eastAsia="SimSun" w:hAnsi="Arial" w:cs="Arial"/>
                <w:sz w:val="18"/>
                <w:szCs w:val="18"/>
                <w:lang w:val="en-US" w:eastAsia="zh-CN" w:bidi="ar"/>
              </w:rPr>
              <w:t xml:space="preserve"> 50, 60, </w:t>
            </w:r>
            <w:r>
              <w:rPr>
                <w:rFonts w:ascii="Arial" w:eastAsia="SimSun" w:hAnsi="Arial" w:cs="Arial"/>
                <w:sz w:val="18"/>
                <w:szCs w:val="18"/>
                <w:lang w:val="en-US" w:eastAsia="zh-CN" w:bidi="ar"/>
              </w:rPr>
              <w:t xml:space="preserve">70, </w:t>
            </w:r>
            <w:r w:rsidRPr="00EF0E56">
              <w:rPr>
                <w:rFonts w:ascii="Arial" w:eastAsia="SimSun" w:hAnsi="Arial" w:cs="Arial"/>
                <w:sz w:val="18"/>
                <w:szCs w:val="18"/>
                <w:lang w:val="en-US" w:eastAsia="zh-CN" w:bidi="ar"/>
              </w:rPr>
              <w:t>80, 90, 100</w:t>
            </w:r>
          </w:p>
        </w:tc>
        <w:tc>
          <w:tcPr>
            <w:tcW w:w="1344" w:type="dxa"/>
            <w:tcBorders>
              <w:top w:val="nil"/>
              <w:left w:val="single" w:sz="4" w:space="0" w:color="auto"/>
              <w:bottom w:val="nil"/>
              <w:right w:val="single" w:sz="4" w:space="0" w:color="auto"/>
            </w:tcBorders>
            <w:shd w:val="clear" w:color="auto" w:fill="auto"/>
            <w:vAlign w:val="center"/>
          </w:tcPr>
          <w:p w14:paraId="35D27263" w14:textId="77777777" w:rsidR="008F4D94" w:rsidRPr="00B00CBD" w:rsidRDefault="008F4D94" w:rsidP="00190399">
            <w:pPr>
              <w:pStyle w:val="TAC"/>
              <w:rPr>
                <w:rFonts w:cs="Arial"/>
                <w:szCs w:val="18"/>
                <w:lang w:val="en-US" w:eastAsia="zh-CN"/>
              </w:rPr>
            </w:pPr>
          </w:p>
        </w:tc>
      </w:tr>
      <w:tr w:rsidR="008F4D94" w14:paraId="508AD408" w14:textId="77777777" w:rsidTr="00190399">
        <w:trPr>
          <w:trHeight w:val="187"/>
        </w:trPr>
        <w:tc>
          <w:tcPr>
            <w:tcW w:w="2263" w:type="dxa"/>
            <w:tcBorders>
              <w:top w:val="nil"/>
              <w:left w:val="single" w:sz="4" w:space="0" w:color="auto"/>
              <w:bottom w:val="single" w:sz="4" w:space="0" w:color="auto"/>
              <w:right w:val="single" w:sz="4" w:space="0" w:color="auto"/>
            </w:tcBorders>
            <w:shd w:val="clear" w:color="auto" w:fill="auto"/>
          </w:tcPr>
          <w:p w14:paraId="3CC25AB8" w14:textId="77777777" w:rsidR="008F4D94" w:rsidRPr="00B00CBD" w:rsidRDefault="008F4D94" w:rsidP="00190399">
            <w:pPr>
              <w:pStyle w:val="TAC"/>
              <w:rPr>
                <w:rFonts w:cs="Arial"/>
                <w:szCs w:val="18"/>
                <w:lang w:val="en-US"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71F0F8D" w14:textId="77777777" w:rsidR="008F4D94" w:rsidRPr="00B00CBD" w:rsidRDefault="008F4D94" w:rsidP="00190399">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4DA44B5F" w14:textId="77777777" w:rsidR="008F4D94" w:rsidRDefault="008F4D94" w:rsidP="00190399">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2EC495D"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2DC74410" w14:textId="77777777" w:rsidR="008F4D94" w:rsidRPr="00B00CBD" w:rsidRDefault="008F4D94" w:rsidP="00190399">
            <w:pPr>
              <w:pStyle w:val="TAC"/>
              <w:rPr>
                <w:rFonts w:cs="Arial"/>
                <w:szCs w:val="18"/>
                <w:lang w:val="en-US" w:eastAsia="zh-CN"/>
              </w:rPr>
            </w:pPr>
          </w:p>
        </w:tc>
      </w:tr>
      <w:tr w:rsidR="008F4D94" w14:paraId="66F6340B" w14:textId="77777777" w:rsidTr="00190399">
        <w:trPr>
          <w:trHeight w:val="187"/>
        </w:trPr>
        <w:tc>
          <w:tcPr>
            <w:tcW w:w="2263" w:type="dxa"/>
            <w:tcBorders>
              <w:top w:val="single" w:sz="4" w:space="0" w:color="auto"/>
              <w:left w:val="single" w:sz="4" w:space="0" w:color="auto"/>
              <w:bottom w:val="nil"/>
              <w:right w:val="single" w:sz="4" w:space="0" w:color="auto"/>
            </w:tcBorders>
            <w:shd w:val="clear" w:color="auto" w:fill="auto"/>
          </w:tcPr>
          <w:p w14:paraId="78F515EA" w14:textId="77777777" w:rsidR="008F4D94" w:rsidRPr="00B00CBD" w:rsidRDefault="008F4D94" w:rsidP="00190399">
            <w:pPr>
              <w:pStyle w:val="TAC"/>
              <w:rPr>
                <w:rFonts w:cs="Arial"/>
                <w:szCs w:val="18"/>
                <w:lang w:val="en-US" w:eastAsia="zh-CN"/>
              </w:rPr>
            </w:pPr>
            <w:r w:rsidRPr="00E50F3B">
              <w:rPr>
                <w:rFonts w:cs="Arial"/>
                <w:color w:val="000000"/>
                <w:szCs w:val="18"/>
              </w:rPr>
              <w:t>CA_n20A-n41A-n77</w:t>
            </w:r>
            <w:r>
              <w:rPr>
                <w:rFonts w:cs="Arial"/>
                <w:color w:val="000000"/>
                <w:szCs w:val="18"/>
              </w:rPr>
              <w:t>(2</w:t>
            </w:r>
            <w:r w:rsidRPr="00E50F3B">
              <w:rPr>
                <w:rFonts w:cs="Arial"/>
                <w:color w:val="000000"/>
                <w:szCs w:val="18"/>
              </w:rPr>
              <w:t>A</w:t>
            </w:r>
            <w:r>
              <w:rPr>
                <w:rFonts w:cs="Arial"/>
                <w:color w:val="000000"/>
                <w:szCs w:val="18"/>
              </w:rPr>
              <w:t>)</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569822" w14:textId="77777777" w:rsidR="008F4D94" w:rsidRPr="00E50F3B" w:rsidRDefault="008F4D94" w:rsidP="00190399">
            <w:pPr>
              <w:pStyle w:val="TAC"/>
              <w:rPr>
                <w:rFonts w:eastAsia="SimSun" w:cs="Arial"/>
                <w:szCs w:val="18"/>
                <w:lang w:eastAsia="zh-CN"/>
              </w:rPr>
            </w:pPr>
            <w:r w:rsidRPr="00E50F3B">
              <w:rPr>
                <w:rFonts w:eastAsia="SimSun" w:cs="Arial"/>
                <w:szCs w:val="18"/>
                <w:lang w:eastAsia="zh-CN"/>
              </w:rPr>
              <w:t>CA_n20A-n41A</w:t>
            </w:r>
          </w:p>
          <w:p w14:paraId="2E17405F" w14:textId="77777777" w:rsidR="008F4D94" w:rsidRPr="00E50F3B" w:rsidRDefault="008F4D94" w:rsidP="00190399">
            <w:pPr>
              <w:pStyle w:val="TAC"/>
              <w:rPr>
                <w:rFonts w:eastAsia="SimSun" w:cs="Arial"/>
                <w:szCs w:val="18"/>
                <w:lang w:eastAsia="zh-CN"/>
              </w:rPr>
            </w:pPr>
            <w:r w:rsidRPr="00E50F3B">
              <w:rPr>
                <w:rFonts w:eastAsia="SimSun" w:cs="Arial"/>
                <w:szCs w:val="18"/>
                <w:lang w:eastAsia="zh-CN"/>
              </w:rPr>
              <w:t>CA_n20A-n77A</w:t>
            </w:r>
          </w:p>
          <w:p w14:paraId="4D0D4544" w14:textId="77777777" w:rsidR="008F4D94" w:rsidRPr="00B00CBD" w:rsidRDefault="008F4D94" w:rsidP="00190399">
            <w:pPr>
              <w:pStyle w:val="TAC"/>
              <w:rPr>
                <w:rFonts w:cs="Arial"/>
                <w:szCs w:val="18"/>
                <w:lang w:val="en-US" w:eastAsia="zh-CN"/>
              </w:rPr>
            </w:pPr>
            <w:r w:rsidRPr="00E50F3B">
              <w:rPr>
                <w:rFonts w:eastAsia="SimSun" w:cs="Arial"/>
                <w:szCs w:val="18"/>
                <w:lang w:eastAsia="zh-CN"/>
              </w:rPr>
              <w:t>CA_n41A-n77A</w:t>
            </w:r>
          </w:p>
        </w:tc>
        <w:tc>
          <w:tcPr>
            <w:tcW w:w="709" w:type="dxa"/>
            <w:tcBorders>
              <w:top w:val="single" w:sz="4" w:space="0" w:color="auto"/>
              <w:left w:val="single" w:sz="4" w:space="0" w:color="auto"/>
              <w:right w:val="single" w:sz="4" w:space="0" w:color="auto"/>
            </w:tcBorders>
            <w:vAlign w:val="center"/>
          </w:tcPr>
          <w:p w14:paraId="112729DB" w14:textId="77777777" w:rsidR="008F4D94" w:rsidRDefault="008F4D94" w:rsidP="00190399">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267D7C78"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44" w:type="dxa"/>
            <w:tcBorders>
              <w:top w:val="single" w:sz="4" w:space="0" w:color="auto"/>
              <w:left w:val="single" w:sz="4" w:space="0" w:color="auto"/>
              <w:bottom w:val="nil"/>
              <w:right w:val="single" w:sz="4" w:space="0" w:color="auto"/>
            </w:tcBorders>
            <w:shd w:val="clear" w:color="auto" w:fill="auto"/>
            <w:vAlign w:val="center"/>
          </w:tcPr>
          <w:p w14:paraId="371CCD21"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51C7DE59" w14:textId="77777777" w:rsidTr="00190399">
        <w:trPr>
          <w:trHeight w:val="187"/>
        </w:trPr>
        <w:tc>
          <w:tcPr>
            <w:tcW w:w="2263" w:type="dxa"/>
            <w:tcBorders>
              <w:top w:val="nil"/>
              <w:left w:val="single" w:sz="4" w:space="0" w:color="auto"/>
              <w:bottom w:val="nil"/>
              <w:right w:val="single" w:sz="4" w:space="0" w:color="auto"/>
            </w:tcBorders>
            <w:shd w:val="clear" w:color="auto" w:fill="auto"/>
          </w:tcPr>
          <w:p w14:paraId="0E3767A9" w14:textId="77777777" w:rsidR="008F4D94" w:rsidRPr="00B00CBD" w:rsidRDefault="008F4D94" w:rsidP="00190399">
            <w:pPr>
              <w:pStyle w:val="TAC"/>
              <w:rPr>
                <w:rFonts w:cs="Arial"/>
                <w:szCs w:val="18"/>
                <w:lang w:val="en-US" w:eastAsia="zh-CN"/>
              </w:rPr>
            </w:pPr>
          </w:p>
        </w:tc>
        <w:tc>
          <w:tcPr>
            <w:tcW w:w="1701" w:type="dxa"/>
            <w:tcBorders>
              <w:top w:val="nil"/>
              <w:left w:val="single" w:sz="4" w:space="0" w:color="auto"/>
              <w:bottom w:val="nil"/>
              <w:right w:val="single" w:sz="4" w:space="0" w:color="auto"/>
            </w:tcBorders>
            <w:shd w:val="clear" w:color="auto" w:fill="auto"/>
            <w:vAlign w:val="center"/>
          </w:tcPr>
          <w:p w14:paraId="7E9073D1"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06B80653" w14:textId="77777777" w:rsidR="008F4D94" w:rsidRDefault="008F4D94" w:rsidP="00190399">
            <w:pPr>
              <w:pStyle w:val="TAC"/>
              <w:rPr>
                <w:rFonts w:cs="Arial"/>
                <w:szCs w:val="18"/>
                <w:lang w:val="en-US" w:eastAsia="zh-CN"/>
              </w:rPr>
            </w:pPr>
            <w:r>
              <w:rPr>
                <w:rFonts w:cs="Arial"/>
                <w:szCs w:val="18"/>
                <w:lang w:val="en-US" w:eastAsia="zh-CN"/>
              </w:rPr>
              <w:t>n41</w:t>
            </w:r>
          </w:p>
        </w:tc>
        <w:tc>
          <w:tcPr>
            <w:tcW w:w="3827" w:type="dxa"/>
            <w:tcBorders>
              <w:top w:val="single" w:sz="4" w:space="0" w:color="auto"/>
              <w:left w:val="single" w:sz="4" w:space="0" w:color="auto"/>
              <w:bottom w:val="single" w:sz="4" w:space="0" w:color="auto"/>
              <w:right w:val="single" w:sz="4" w:space="0" w:color="auto"/>
            </w:tcBorders>
            <w:vAlign w:val="center"/>
          </w:tcPr>
          <w:p w14:paraId="5CD7591F"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EF0E56">
              <w:rPr>
                <w:rFonts w:ascii="Arial" w:eastAsia="SimSun" w:hAnsi="Arial" w:cs="Arial"/>
                <w:sz w:val="18"/>
                <w:szCs w:val="18"/>
                <w:lang w:val="en-US" w:eastAsia="zh-CN" w:bidi="ar"/>
              </w:rPr>
              <w:t xml:space="preserve">10, 15, 20, </w:t>
            </w:r>
            <w:r>
              <w:rPr>
                <w:rFonts w:ascii="Arial" w:eastAsia="SimSun" w:hAnsi="Arial" w:cs="Arial"/>
                <w:sz w:val="18"/>
                <w:szCs w:val="18"/>
                <w:lang w:val="en-US" w:eastAsia="zh-CN" w:bidi="ar"/>
              </w:rPr>
              <w:t xml:space="preserve">25, 30, 35, </w:t>
            </w:r>
            <w:r w:rsidRPr="00EF0E56">
              <w:rPr>
                <w:rFonts w:ascii="Arial" w:eastAsia="SimSun" w:hAnsi="Arial" w:cs="Arial"/>
                <w:sz w:val="18"/>
                <w:szCs w:val="18"/>
                <w:lang w:val="en-US" w:eastAsia="zh-CN" w:bidi="ar"/>
              </w:rPr>
              <w:t>40,</w:t>
            </w:r>
            <w:r>
              <w:rPr>
                <w:rFonts w:ascii="Arial" w:eastAsia="SimSun" w:hAnsi="Arial" w:cs="Arial"/>
                <w:sz w:val="18"/>
                <w:szCs w:val="18"/>
                <w:lang w:val="en-US" w:eastAsia="zh-CN" w:bidi="ar"/>
              </w:rPr>
              <w:t xml:space="preserve"> 45,</w:t>
            </w:r>
            <w:r w:rsidRPr="00EF0E56">
              <w:rPr>
                <w:rFonts w:ascii="Arial" w:eastAsia="SimSun" w:hAnsi="Arial" w:cs="Arial"/>
                <w:sz w:val="18"/>
                <w:szCs w:val="18"/>
                <w:lang w:val="en-US" w:eastAsia="zh-CN" w:bidi="ar"/>
              </w:rPr>
              <w:t xml:space="preserve"> 50, 60, </w:t>
            </w:r>
            <w:r>
              <w:rPr>
                <w:rFonts w:ascii="Arial" w:eastAsia="SimSun" w:hAnsi="Arial" w:cs="Arial"/>
                <w:sz w:val="18"/>
                <w:szCs w:val="18"/>
                <w:lang w:val="en-US" w:eastAsia="zh-CN" w:bidi="ar"/>
              </w:rPr>
              <w:t xml:space="preserve">70, </w:t>
            </w:r>
            <w:r w:rsidRPr="00EF0E56">
              <w:rPr>
                <w:rFonts w:ascii="Arial" w:eastAsia="SimSun" w:hAnsi="Arial" w:cs="Arial"/>
                <w:sz w:val="18"/>
                <w:szCs w:val="18"/>
                <w:lang w:val="en-US" w:eastAsia="zh-CN" w:bidi="ar"/>
              </w:rPr>
              <w:t>80, 90, 100</w:t>
            </w:r>
          </w:p>
        </w:tc>
        <w:tc>
          <w:tcPr>
            <w:tcW w:w="1344" w:type="dxa"/>
            <w:tcBorders>
              <w:top w:val="nil"/>
              <w:left w:val="single" w:sz="4" w:space="0" w:color="auto"/>
              <w:bottom w:val="nil"/>
              <w:right w:val="single" w:sz="4" w:space="0" w:color="auto"/>
            </w:tcBorders>
            <w:shd w:val="clear" w:color="auto" w:fill="auto"/>
            <w:vAlign w:val="center"/>
          </w:tcPr>
          <w:p w14:paraId="4C82D23A" w14:textId="77777777" w:rsidR="008F4D94" w:rsidRPr="00B00CBD" w:rsidRDefault="008F4D94" w:rsidP="00190399">
            <w:pPr>
              <w:pStyle w:val="TAC"/>
              <w:rPr>
                <w:rFonts w:cs="Arial"/>
                <w:szCs w:val="18"/>
                <w:lang w:val="en-US" w:eastAsia="zh-CN"/>
              </w:rPr>
            </w:pPr>
          </w:p>
        </w:tc>
      </w:tr>
      <w:tr w:rsidR="008F4D94" w14:paraId="65E406BD" w14:textId="77777777" w:rsidTr="00190399">
        <w:trPr>
          <w:trHeight w:val="187"/>
        </w:trPr>
        <w:tc>
          <w:tcPr>
            <w:tcW w:w="2263" w:type="dxa"/>
            <w:tcBorders>
              <w:top w:val="nil"/>
              <w:left w:val="single" w:sz="4" w:space="0" w:color="auto"/>
              <w:bottom w:val="single" w:sz="4" w:space="0" w:color="auto"/>
              <w:right w:val="single" w:sz="4" w:space="0" w:color="auto"/>
            </w:tcBorders>
            <w:shd w:val="clear" w:color="auto" w:fill="auto"/>
          </w:tcPr>
          <w:p w14:paraId="7BA9F005" w14:textId="77777777" w:rsidR="008F4D94" w:rsidRPr="00B00CBD" w:rsidRDefault="008F4D94" w:rsidP="00190399">
            <w:pPr>
              <w:pStyle w:val="TAC"/>
              <w:rPr>
                <w:rFonts w:cs="Arial"/>
                <w:szCs w:val="18"/>
                <w:lang w:val="en-US"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169DB0A"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1504E5C7" w14:textId="77777777" w:rsidR="008F4D94" w:rsidRDefault="008F4D94" w:rsidP="00190399">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77EFC048"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E50F3B">
              <w:rPr>
                <w:rFonts w:ascii="Arial" w:eastAsia="SimSun"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43B084D0" w14:textId="77777777" w:rsidR="008F4D94" w:rsidRPr="00B00CBD" w:rsidRDefault="008F4D94" w:rsidP="00190399">
            <w:pPr>
              <w:pStyle w:val="TAC"/>
              <w:rPr>
                <w:rFonts w:cs="Arial"/>
                <w:szCs w:val="18"/>
                <w:lang w:val="en-US" w:eastAsia="zh-CN"/>
              </w:rPr>
            </w:pPr>
          </w:p>
        </w:tc>
      </w:tr>
    </w:tbl>
    <w:p w14:paraId="77E35F11" w14:textId="77777777" w:rsidR="008F4D94" w:rsidRDefault="008F4D94" w:rsidP="008F4D94">
      <w:pPr>
        <w:pStyle w:val="Heading4"/>
        <w:rPr>
          <w:rFonts w:cs="Arial"/>
          <w:szCs w:val="22"/>
          <w:lang w:val="en-US" w:eastAsia="zh-CN"/>
        </w:rPr>
      </w:pPr>
      <w:bookmarkStart w:id="316" w:name="_Toc180420508"/>
      <w:r>
        <w:rPr>
          <w:rFonts w:cs="Arial"/>
          <w:lang w:eastAsia="zh-CN"/>
        </w:rPr>
        <w:t>5.20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16"/>
    </w:p>
    <w:p w14:paraId="68C30A48"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CA_n5-n41-n77 as given in the tables below.</w:t>
      </w:r>
    </w:p>
    <w:p w14:paraId="1D6E56C8" w14:textId="77777777" w:rsidR="008F4D94" w:rsidRDefault="008F4D94" w:rsidP="008F4D94">
      <w:pPr>
        <w:pStyle w:val="TH"/>
      </w:pPr>
      <w:r>
        <w:t xml:space="preserve">Table </w:t>
      </w:r>
      <w:r>
        <w:rPr>
          <w:rFonts w:hint="eastAsia"/>
          <w:lang w:val="en-US" w:eastAsia="zh-CN"/>
        </w:rPr>
        <w:t>5.20</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17F6FF01"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3FC5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CF46C9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81A30E5"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79A17F89" w14:textId="77777777" w:rsidR="008F4D94" w:rsidRDefault="008F4D94" w:rsidP="00190399">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43A6911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3369B17"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FD2AA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CA_n20-n41-n77</w:t>
            </w:r>
          </w:p>
        </w:tc>
        <w:tc>
          <w:tcPr>
            <w:tcW w:w="2040" w:type="dxa"/>
            <w:tcBorders>
              <w:top w:val="nil"/>
              <w:left w:val="nil"/>
              <w:bottom w:val="single" w:sz="4" w:space="0" w:color="auto"/>
              <w:right w:val="single" w:sz="4" w:space="0" w:color="auto"/>
            </w:tcBorders>
            <w:shd w:val="clear" w:color="auto" w:fill="auto"/>
            <w:vAlign w:val="center"/>
            <w:hideMark/>
          </w:tcPr>
          <w:p w14:paraId="5FF0D84A" w14:textId="77777777" w:rsidR="008F4D94" w:rsidRPr="00E50F3B" w:rsidRDefault="008F4D94" w:rsidP="00190399">
            <w:pPr>
              <w:jc w:val="center"/>
              <w:rPr>
                <w:rFonts w:ascii="Arial" w:hAnsi="Arial" w:cs="Arial"/>
                <w:color w:val="000000"/>
                <w:sz w:val="18"/>
                <w:szCs w:val="16"/>
              </w:rPr>
            </w:pPr>
            <w:r w:rsidRPr="00E50F3B">
              <w:rPr>
                <w:rFonts w:ascii="Arial" w:hAnsi="Arial" w:cs="Arial"/>
                <w:sz w:val="18"/>
                <w:szCs w:val="16"/>
                <w:lang w:eastAsia="zh-CN"/>
              </w:rPr>
              <w:t>0.6</w:t>
            </w:r>
          </w:p>
        </w:tc>
        <w:tc>
          <w:tcPr>
            <w:tcW w:w="1900" w:type="dxa"/>
            <w:tcBorders>
              <w:top w:val="nil"/>
              <w:left w:val="nil"/>
              <w:bottom w:val="single" w:sz="4" w:space="0" w:color="auto"/>
              <w:right w:val="single" w:sz="4" w:space="0" w:color="auto"/>
            </w:tcBorders>
            <w:shd w:val="clear" w:color="auto" w:fill="auto"/>
            <w:vAlign w:val="center"/>
            <w:hideMark/>
          </w:tcPr>
          <w:p w14:paraId="35A67516" w14:textId="77777777" w:rsidR="008F4D94" w:rsidRPr="00E50F3B" w:rsidRDefault="008F4D94" w:rsidP="00190399">
            <w:pPr>
              <w:jc w:val="center"/>
              <w:rPr>
                <w:rFonts w:ascii="Arial" w:hAnsi="Arial" w:cs="Arial"/>
                <w:color w:val="000000"/>
                <w:sz w:val="18"/>
                <w:szCs w:val="16"/>
              </w:rPr>
            </w:pPr>
            <w:r w:rsidRPr="00E50F3B">
              <w:rPr>
                <w:rFonts w:ascii="Arial" w:hAnsi="Arial" w:cs="Arial"/>
                <w:sz w:val="18"/>
                <w:szCs w:val="16"/>
                <w:lang w:val="en-US" w:eastAsia="zh-CN"/>
              </w:rPr>
              <w:t>0.3</w:t>
            </w:r>
          </w:p>
        </w:tc>
        <w:tc>
          <w:tcPr>
            <w:tcW w:w="2180" w:type="dxa"/>
            <w:tcBorders>
              <w:top w:val="nil"/>
              <w:left w:val="nil"/>
              <w:bottom w:val="single" w:sz="4" w:space="0" w:color="auto"/>
              <w:right w:val="single" w:sz="4" w:space="0" w:color="auto"/>
            </w:tcBorders>
            <w:shd w:val="clear" w:color="auto" w:fill="auto"/>
            <w:vAlign w:val="center"/>
            <w:hideMark/>
          </w:tcPr>
          <w:p w14:paraId="4DE69D8A" w14:textId="77777777" w:rsidR="008F4D94" w:rsidRPr="00E50F3B" w:rsidRDefault="008F4D94" w:rsidP="00190399">
            <w:pPr>
              <w:jc w:val="center"/>
              <w:rPr>
                <w:rFonts w:ascii="Arial" w:hAnsi="Arial" w:cs="Arial"/>
                <w:color w:val="000000"/>
                <w:sz w:val="18"/>
                <w:szCs w:val="16"/>
              </w:rPr>
            </w:pPr>
            <w:r w:rsidRPr="00E50F3B">
              <w:rPr>
                <w:rFonts w:ascii="Arial" w:hAnsi="Arial" w:cs="Arial"/>
                <w:sz w:val="18"/>
                <w:szCs w:val="16"/>
                <w:lang w:eastAsia="zh-CN"/>
              </w:rPr>
              <w:t>0.8</w:t>
            </w:r>
          </w:p>
        </w:tc>
      </w:tr>
      <w:tr w:rsidR="008F4D94" w14:paraId="729D0C9D" w14:textId="77777777" w:rsidTr="00190399">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E880AD"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DF9E3D7" w14:textId="77777777" w:rsidR="008F4D94" w:rsidRDefault="008F4D94" w:rsidP="008F4D94">
      <w:pPr>
        <w:pStyle w:val="TH"/>
        <w:spacing w:before="120" w:after="120"/>
        <w:rPr>
          <w:lang w:eastAsia="zh-CN"/>
        </w:rPr>
      </w:pPr>
      <w:r>
        <w:t xml:space="preserve">Table </w:t>
      </w:r>
      <w:r>
        <w:rPr>
          <w:lang w:val="en-US" w:eastAsia="zh-CN"/>
        </w:rPr>
        <w:t>5.20.1.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5BE1F277" w14:textId="77777777" w:rsidTr="00190399">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A6776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B3FDBD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963B6D3" w14:textId="77777777" w:rsidTr="00190399">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061FA8F5" w14:textId="77777777" w:rsidR="008F4D94" w:rsidRDefault="008F4D94" w:rsidP="00190399">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7A17DC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EBF7D95" w14:textId="77777777" w:rsidTr="00190399">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6169B3F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CA_n20-n41-n77</w:t>
            </w:r>
          </w:p>
        </w:tc>
        <w:tc>
          <w:tcPr>
            <w:tcW w:w="2140" w:type="dxa"/>
            <w:tcBorders>
              <w:top w:val="nil"/>
              <w:left w:val="nil"/>
              <w:bottom w:val="single" w:sz="4" w:space="0" w:color="auto"/>
              <w:right w:val="single" w:sz="4" w:space="0" w:color="auto"/>
            </w:tcBorders>
            <w:shd w:val="clear" w:color="auto" w:fill="auto"/>
            <w:vAlign w:val="center"/>
            <w:hideMark/>
          </w:tcPr>
          <w:p w14:paraId="2F28DE9F" w14:textId="77777777" w:rsidR="008F4D94" w:rsidRPr="00E50F3B" w:rsidRDefault="008F4D94" w:rsidP="00190399">
            <w:pPr>
              <w:jc w:val="center"/>
              <w:rPr>
                <w:rFonts w:ascii="Arial" w:hAnsi="Arial" w:cs="Arial"/>
                <w:color w:val="000000"/>
                <w:sz w:val="18"/>
                <w:szCs w:val="18"/>
              </w:rPr>
            </w:pPr>
            <w:r w:rsidRPr="00E50F3B">
              <w:rPr>
                <w:rFonts w:ascii="Arial" w:hAnsi="Arial" w:cs="Arial"/>
                <w:sz w:val="18"/>
                <w:szCs w:val="18"/>
                <w:lang w:eastAsia="zh-CN"/>
              </w:rPr>
              <w:t>0.2</w:t>
            </w:r>
          </w:p>
        </w:tc>
        <w:tc>
          <w:tcPr>
            <w:tcW w:w="2180" w:type="dxa"/>
            <w:tcBorders>
              <w:top w:val="nil"/>
              <w:left w:val="nil"/>
              <w:bottom w:val="single" w:sz="4" w:space="0" w:color="auto"/>
              <w:right w:val="single" w:sz="4" w:space="0" w:color="auto"/>
            </w:tcBorders>
            <w:shd w:val="clear" w:color="auto" w:fill="auto"/>
            <w:vAlign w:val="center"/>
            <w:hideMark/>
          </w:tcPr>
          <w:p w14:paraId="4DF14AD5" w14:textId="77777777" w:rsidR="008F4D94" w:rsidRPr="00E50F3B" w:rsidRDefault="008F4D94" w:rsidP="00190399">
            <w:pPr>
              <w:jc w:val="center"/>
              <w:rPr>
                <w:rFonts w:ascii="Arial" w:hAnsi="Arial" w:cs="Arial"/>
                <w:color w:val="000000"/>
                <w:sz w:val="18"/>
                <w:szCs w:val="18"/>
              </w:rPr>
            </w:pPr>
            <w:r w:rsidRPr="00E50F3B">
              <w:rPr>
                <w:rFonts w:ascii="Arial" w:hAnsi="Arial" w:cs="Arial"/>
                <w:sz w:val="18"/>
                <w:szCs w:val="18"/>
                <w:lang w:val="en-US"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3CD0BBC0" w14:textId="77777777" w:rsidR="008F4D94" w:rsidRPr="00E50F3B" w:rsidRDefault="008F4D94" w:rsidP="00190399">
            <w:pPr>
              <w:jc w:val="center"/>
              <w:rPr>
                <w:rFonts w:ascii="Arial" w:hAnsi="Arial" w:cs="Arial"/>
                <w:color w:val="000000"/>
                <w:sz w:val="18"/>
                <w:szCs w:val="18"/>
              </w:rPr>
            </w:pPr>
            <w:r w:rsidRPr="00E50F3B">
              <w:rPr>
                <w:rFonts w:ascii="Arial" w:hAnsi="Arial" w:cs="Arial"/>
                <w:sz w:val="18"/>
                <w:szCs w:val="18"/>
                <w:lang w:eastAsia="zh-CN"/>
              </w:rPr>
              <w:t>0.5</w:t>
            </w:r>
          </w:p>
        </w:tc>
      </w:tr>
      <w:tr w:rsidR="008F4D94" w14:paraId="03BA1742" w14:textId="77777777" w:rsidTr="00190399">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34185E3"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51ADE87" w14:textId="77777777" w:rsidR="008F4D94" w:rsidRPr="005D2633" w:rsidRDefault="008F4D94" w:rsidP="008F4D94">
      <w:pPr>
        <w:pStyle w:val="Heading3"/>
        <w:rPr>
          <w:rFonts w:cs="Arial"/>
          <w:szCs w:val="28"/>
          <w:lang w:val="en-US" w:eastAsia="zh-CN"/>
        </w:rPr>
      </w:pPr>
      <w:bookmarkStart w:id="317" w:name="_Toc180420509"/>
      <w:r>
        <w:rPr>
          <w:rFonts w:cs="Arial"/>
          <w:szCs w:val="28"/>
          <w:lang w:val="en-US" w:eastAsia="zh-CN"/>
        </w:rPr>
        <w:lastRenderedPageBreak/>
        <w:t>5.20</w:t>
      </w:r>
      <w:r w:rsidRPr="005D2633">
        <w:rPr>
          <w:rFonts w:cs="Arial"/>
          <w:szCs w:val="28"/>
          <w:lang w:val="en-US" w:eastAsia="zh-CN"/>
        </w:rPr>
        <w:t>.2</w:t>
      </w:r>
      <w:r w:rsidRPr="005D2633">
        <w:rPr>
          <w:rFonts w:cs="Arial"/>
          <w:szCs w:val="28"/>
          <w:lang w:val="en-US" w:eastAsia="zh-CN"/>
        </w:rPr>
        <w:tab/>
        <w:t>Specific for 2 bands UL CA</w:t>
      </w:r>
      <w:bookmarkEnd w:id="317"/>
    </w:p>
    <w:p w14:paraId="42D79735" w14:textId="77777777" w:rsidR="008F4D94" w:rsidRPr="00140BB6" w:rsidRDefault="008F4D94" w:rsidP="008F4D94">
      <w:pPr>
        <w:pStyle w:val="Heading4"/>
      </w:pPr>
      <w:bookmarkStart w:id="318" w:name="_Toc180420510"/>
      <w:r>
        <w:t>5.20</w:t>
      </w:r>
      <w:r w:rsidRPr="00140BB6">
        <w:t>.2.1</w:t>
      </w:r>
      <w:r w:rsidRPr="00140BB6">
        <w:tab/>
        <w:t>UE co-existence studies</w:t>
      </w:r>
      <w:bookmarkEnd w:id="318"/>
    </w:p>
    <w:p w14:paraId="63D0A35B" w14:textId="77777777" w:rsidR="008F4D94" w:rsidRPr="00242348" w:rsidRDefault="008F4D94" w:rsidP="008F4D94">
      <w:pPr>
        <w:pStyle w:val="Heading5"/>
        <w:rPr>
          <w:snapToGrid w:val="0"/>
        </w:rPr>
      </w:pPr>
      <w:bookmarkStart w:id="319" w:name="_Toc180420511"/>
      <w:r>
        <w:rPr>
          <w:rFonts w:hint="eastAsia"/>
          <w:snapToGrid w:val="0"/>
        </w:rPr>
        <w:t>5.20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19"/>
    </w:p>
    <w:p w14:paraId="5617CD26"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6A2604A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53088C82" w14:textId="77777777" w:rsidTr="00190399">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CFF9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F37036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C8B3AD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5C7C6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B1D6DC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AD6EBF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0339B0"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C8BBF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E031A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DD804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28DF40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4073CA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27F4A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E220F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1732D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3328 - 3552</w:t>
            </w:r>
          </w:p>
        </w:tc>
      </w:tr>
      <w:tr w:rsidR="008F4D94" w14:paraId="51F756F4"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AE899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6E1452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B2737E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A982BA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CF68E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D18AB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8CFB8F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3F7ABE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8AA46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4130 - 4548</w:t>
            </w:r>
          </w:p>
        </w:tc>
      </w:tr>
      <w:tr w:rsidR="008F4D94" w14:paraId="28745C76"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5C24D3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A1A0C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4D485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DCB72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6B179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7AC803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0BF0A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C1C5C6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11F9E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5824 - 6242</w:t>
            </w:r>
          </w:p>
        </w:tc>
      </w:tr>
      <w:tr w:rsidR="008F4D94" w14:paraId="73CF649A"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BE7BB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C0F5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30649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3F01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32B6BB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22AF50"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53591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8D859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E4BFC8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6626 - 7238</w:t>
            </w:r>
          </w:p>
        </w:tc>
      </w:tr>
      <w:tr w:rsidR="008F4D94" w14:paraId="403F43DE"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AC70B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F6D28D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C3E24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ACD479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1828F662"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1B6C5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185DD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2D59E5C" w14:textId="77777777" w:rsidR="008F4D94" w:rsidRDefault="008F4D94" w:rsidP="00190399">
            <w:pPr>
              <w:rPr>
                <w:rFonts w:ascii="Arial" w:hAnsi="Arial" w:cs="Arial"/>
                <w:color w:val="000000"/>
                <w:sz w:val="18"/>
                <w:szCs w:val="18"/>
              </w:rPr>
            </w:pPr>
          </w:p>
        </w:tc>
      </w:tr>
      <w:tr w:rsidR="008F4D94" w14:paraId="6E09891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80C19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4900D0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50CEE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1DB24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4D49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D80974"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DC3BA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E92D7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982FAB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8320 - 8932</w:t>
            </w:r>
          </w:p>
        </w:tc>
      </w:tr>
      <w:tr w:rsidR="008F4D94" w14:paraId="51E4E62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AEF86F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19E48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6038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58E8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CC97A1B"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55D99E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2E59D1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DC940D8" w14:textId="77777777" w:rsidR="008F4D94" w:rsidRDefault="008F4D94" w:rsidP="00190399">
            <w:pPr>
              <w:rPr>
                <w:rFonts w:ascii="Arial" w:hAnsi="Arial" w:cs="Arial"/>
                <w:color w:val="000000"/>
                <w:sz w:val="18"/>
                <w:szCs w:val="18"/>
              </w:rPr>
            </w:pPr>
          </w:p>
        </w:tc>
      </w:tr>
      <w:tr w:rsidR="008F4D94" w14:paraId="55800F50"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85E544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5D3BBA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6D2AE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7619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CB136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241423"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CD8555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24FC0C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8A4678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952 - 638</w:t>
            </w:r>
          </w:p>
        </w:tc>
      </w:tr>
      <w:tr w:rsidR="008F4D94" w14:paraId="49C8037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12563C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7078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FD8C3D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DF0DD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D22C4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5783BA"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3A80F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716FA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D5F65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2406 - 2884</w:t>
            </w:r>
          </w:p>
        </w:tc>
      </w:tr>
      <w:tr w:rsidR="008F4D94" w14:paraId="319B857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654B8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A0FC63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A34516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4787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2E847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0AB3C9"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5B283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22218C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11E360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5824 - 6138</w:t>
            </w:r>
          </w:p>
        </w:tc>
      </w:tr>
      <w:tr w:rsidR="008F4D94" w14:paraId="5CC5C7AD"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89FDD5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7FA483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B12D0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18AD6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4C1E0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33EED8"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8A276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116F91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5F545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7488 - 7966</w:t>
            </w:r>
          </w:p>
        </w:tc>
      </w:tr>
      <w:tr w:rsidR="008F4D94" w14:paraId="5DA35FCF" w14:textId="77777777" w:rsidTr="00190399">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5E8864"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F9F6F39" w14:textId="77777777" w:rsidR="008F4D94" w:rsidRDefault="008F4D94" w:rsidP="008F4D94">
      <w:pPr>
        <w:pStyle w:val="TH"/>
        <w:rPr>
          <w:rFonts w:eastAsia="MS Mincho"/>
        </w:rPr>
      </w:pPr>
    </w:p>
    <w:p w14:paraId="027AD48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3D38B57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A3A1F6B"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7197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16B986D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675881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5F2D2D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F8F5EF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3856B2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D3F381"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8319F7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2BE640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0404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7FA9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29A80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6DAF8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F3DCD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2438 - 3368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86C9F5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4132 - 5062</w:t>
            </w:r>
          </w:p>
        </w:tc>
      </w:tr>
      <w:tr w:rsidR="008F4D94" w14:paraId="2B0EACA0"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1F925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3F16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3F20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BEBA8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06419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9D12B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01322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1ED7BD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EB6105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5738 - 7568</w:t>
            </w:r>
          </w:p>
        </w:tc>
      </w:tr>
      <w:tr w:rsidR="008F4D94" w14:paraId="6EC74949"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E423A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0381BA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899D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787E6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96B5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3A90F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535AB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CD3A8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4964 - 5924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4A876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7432 - 9262</w:t>
            </w:r>
          </w:p>
        </w:tc>
      </w:tr>
      <w:tr w:rsidR="008F4D94" w14:paraId="300E8D9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D8B72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1F69E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228D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A563B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EFF17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BE83D00"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599D6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F8A5A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6F7CFB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9038 - 11768</w:t>
            </w:r>
          </w:p>
        </w:tc>
      </w:tr>
      <w:tr w:rsidR="008F4D94" w14:paraId="1E246A7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79189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BB05E5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82056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BB0867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595F401"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141C4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C8DEEF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C1465E5" w14:textId="77777777" w:rsidR="008F4D94" w:rsidRDefault="008F4D94" w:rsidP="00190399">
            <w:pPr>
              <w:rPr>
                <w:rFonts w:ascii="Arial" w:hAnsi="Arial" w:cs="Arial"/>
                <w:color w:val="000000"/>
                <w:sz w:val="18"/>
                <w:szCs w:val="18"/>
              </w:rPr>
            </w:pPr>
          </w:p>
        </w:tc>
      </w:tr>
      <w:tr w:rsidR="008F4D94" w14:paraId="2CBA797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BEC74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5EF74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43728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8DAF8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29301D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6207ED"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D1797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72E3B9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5796 - 6786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B052B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10732 - 13462</w:t>
            </w:r>
          </w:p>
        </w:tc>
      </w:tr>
      <w:tr w:rsidR="008F4D94" w14:paraId="35C0DAC4"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1D6FA0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F4273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50F0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322B68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48EA6D44"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9571D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A3DEAE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8264 - 10124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4695B90" w14:textId="77777777" w:rsidR="008F4D94" w:rsidRDefault="008F4D94" w:rsidP="00190399">
            <w:pPr>
              <w:rPr>
                <w:rFonts w:ascii="Arial" w:hAnsi="Arial" w:cs="Arial"/>
                <w:color w:val="000000"/>
                <w:sz w:val="18"/>
                <w:szCs w:val="18"/>
              </w:rPr>
            </w:pPr>
          </w:p>
        </w:tc>
      </w:tr>
      <w:tr w:rsidR="008F4D94" w14:paraId="7C7CD04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6EAE4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51FEA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47ABA6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4CD24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52D0D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3EEF89"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5046E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1BD14D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15968 - 12338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D443E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148 - 872</w:t>
            </w:r>
          </w:p>
        </w:tc>
      </w:tr>
      <w:tr w:rsidR="008F4D94" w14:paraId="3D54FCA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7807B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7CD43C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AF42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A7590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D1081E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F84EC80"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6E265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C1482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10936 - 8176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FA89C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4014 - 5904</w:t>
            </w:r>
          </w:p>
        </w:tc>
      </w:tr>
      <w:tr w:rsidR="008F4D94" w14:paraId="631D514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71D20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E94179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5AA22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0C5E6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8E8F5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C14923"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C4AAE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1DD0EA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14032 - 17662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888C38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6628 - 7648</w:t>
            </w:r>
          </w:p>
        </w:tc>
      </w:tr>
      <w:tr w:rsidR="008F4D94" w14:paraId="07C661D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1FA7A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C7030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0CEE9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2A8A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19A47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9D6731"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A41FF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36B1CA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11564 - 14324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37D97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9096 - 10986</w:t>
            </w:r>
          </w:p>
        </w:tc>
      </w:tr>
      <w:tr w:rsidR="008F4D94" w14:paraId="4778E4B5" w14:textId="77777777" w:rsidTr="00190399">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8CA3E8"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3EABD1D" w14:textId="77777777" w:rsidR="008F4D94" w:rsidRDefault="008F4D94" w:rsidP="008F4D94">
      <w:pPr>
        <w:pStyle w:val="TH"/>
        <w:rPr>
          <w:rFonts w:eastAsia="MS Mincho"/>
        </w:rPr>
      </w:pPr>
    </w:p>
    <w:p w14:paraId="5F65AE5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n41</w:t>
      </w:r>
      <w:r w:rsidRPr="00A76C0A">
        <w:rPr>
          <w:rFonts w:eastAsia="MS Mincho"/>
        </w:rPr>
        <w:t>A-</w:t>
      </w:r>
      <w:r>
        <w:rPr>
          <w:rFonts w:eastAsia="MS Mincho"/>
        </w:rPr>
        <w:t>n77</w:t>
      </w:r>
      <w:r w:rsidRPr="00A76C0A">
        <w:rPr>
          <w:rFonts w:eastAsia="MS Mincho"/>
        </w:rPr>
        <w:t>A.</w:t>
      </w:r>
    </w:p>
    <w:p w14:paraId="5ADE314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7430D57E"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512F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8853A9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0A266B4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EEF7A1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442C57C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6436EC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7B3F4F"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33868F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2030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E854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F7FA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FB00E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D70E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CE138F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610 - 1704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754317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5796 - 6890</w:t>
            </w:r>
          </w:p>
        </w:tc>
      </w:tr>
      <w:tr w:rsidR="008F4D94" w14:paraId="502897DB"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5F0AE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C32A12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D2F7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F2709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1D76AC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974B41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56898B"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E7834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792 - 2080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6A4C05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3910 - 5904</w:t>
            </w:r>
          </w:p>
        </w:tc>
      </w:tr>
      <w:tr w:rsidR="008F4D94" w14:paraId="231C1073"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2E677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844438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DE8EB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150C8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88F0E1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CCBFF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AFD6E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D5496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8292 - 9580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B6E695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9096 - 11090</w:t>
            </w:r>
          </w:p>
        </w:tc>
      </w:tr>
      <w:tr w:rsidR="008F4D94" w14:paraId="1E9F1F8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EC725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BEC56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4C3B6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39608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B386C4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522FCA"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899DA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F71726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3288 - 4770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E3D7F8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7210 - 10104</w:t>
            </w:r>
          </w:p>
        </w:tc>
      </w:tr>
      <w:tr w:rsidR="008F4D94" w14:paraId="24FB6F5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0038B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78D9B2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850D1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55005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0ED8AAE"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EB0CA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0508D4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3408 - 1220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D47A764" w14:textId="77777777" w:rsidR="008F4D94" w:rsidRDefault="008F4D94" w:rsidP="00190399">
            <w:pPr>
              <w:rPr>
                <w:rFonts w:ascii="Arial" w:hAnsi="Arial" w:cs="Arial"/>
                <w:color w:val="000000"/>
                <w:sz w:val="18"/>
                <w:szCs w:val="18"/>
              </w:rPr>
            </w:pPr>
          </w:p>
        </w:tc>
      </w:tr>
      <w:tr w:rsidR="008F4D94" w14:paraId="3207463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EE300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3B4FE9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96D6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BCF1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9B4DE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BEBD00"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1E976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CA262C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10788 - 12270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CB4D79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12396 - 15290</w:t>
            </w:r>
          </w:p>
        </w:tc>
      </w:tr>
      <w:tr w:rsidR="008F4D94" w14:paraId="2E686D5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65955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1F43D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7A2DA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3723E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BA82DB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3887E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EC3E56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11592 - 13780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C441A0C" w14:textId="77777777" w:rsidR="008F4D94" w:rsidRDefault="008F4D94" w:rsidP="00190399">
            <w:pPr>
              <w:rPr>
                <w:rFonts w:ascii="Arial" w:hAnsi="Arial" w:cs="Arial"/>
                <w:color w:val="000000"/>
                <w:sz w:val="18"/>
                <w:szCs w:val="18"/>
              </w:rPr>
            </w:pPr>
          </w:p>
        </w:tc>
      </w:tr>
      <w:tr w:rsidR="008F4D94" w14:paraId="7C4A18E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EE291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AAEA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F756A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C472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D5B229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1C34F50"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AB066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92264A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14304 - 10510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7B56F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7460 - 5784</w:t>
            </w:r>
          </w:p>
        </w:tc>
      </w:tr>
      <w:tr w:rsidR="008F4D94" w14:paraId="2D9084A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C6A24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4B6A9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743CCC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1416E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0BEAA1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70941D"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3DF96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949CC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7608 - 4520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04F1F4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1470 - 912</w:t>
            </w:r>
          </w:p>
        </w:tc>
      </w:tr>
      <w:tr w:rsidR="008F4D94" w14:paraId="1B49E19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7EF1B8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FEE2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44430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CB7C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185F6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69FA0A"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6075C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B946E2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15696 - 19490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51991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13284 - 14960</w:t>
            </w:r>
          </w:p>
        </w:tc>
      </w:tr>
      <w:tr w:rsidR="008F4D94" w14:paraId="402609B4"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AA3BC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EC5367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C6300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DE92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056E1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C55DC4"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4F189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B6FC07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14892 - 17980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93733A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14088 - 16470</w:t>
            </w:r>
          </w:p>
        </w:tc>
      </w:tr>
      <w:tr w:rsidR="008F4D94" w14:paraId="0F7A0629" w14:textId="77777777" w:rsidTr="00190399">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FAB08B5"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74B16DA" w14:textId="77777777" w:rsidR="008F4D94" w:rsidRDefault="008F4D94" w:rsidP="008F4D94"/>
    <w:p w14:paraId="76B89FBB" w14:textId="77777777" w:rsidR="008F4D94" w:rsidRPr="00E50F3B" w:rsidRDefault="008F4D94" w:rsidP="008F4D94">
      <w:r w:rsidRPr="00E50F3B">
        <w:t xml:space="preserve">Based on the analysis in Table </w:t>
      </w:r>
      <w:r>
        <w:t>5.20</w:t>
      </w:r>
      <w:r w:rsidRPr="00E50F3B">
        <w:t xml:space="preserve">.2.1.1-1 there are </w:t>
      </w:r>
      <w:r>
        <w:t xml:space="preserve">IMD2, </w:t>
      </w:r>
      <w:r w:rsidRPr="00E50F3B">
        <w:t>IMD3 and IMD</w:t>
      </w:r>
      <w:r>
        <w:t>4</w:t>
      </w:r>
      <w:r w:rsidRPr="00E50F3B">
        <w:t xml:space="preserve"> from n</w:t>
      </w:r>
      <w:r>
        <w:t>20</w:t>
      </w:r>
      <w:r w:rsidRPr="00E50F3B">
        <w:t xml:space="preserve"> and n</w:t>
      </w:r>
      <w:r>
        <w:t>41</w:t>
      </w:r>
      <w:r w:rsidRPr="00E50F3B">
        <w:t xml:space="preserve"> into RX band n77.</w:t>
      </w:r>
    </w:p>
    <w:p w14:paraId="23D4B069" w14:textId="77777777" w:rsidR="008F4D94" w:rsidRPr="00E50F3B" w:rsidRDefault="008F4D94" w:rsidP="008F4D94">
      <w:r w:rsidRPr="00E50F3B">
        <w:t xml:space="preserve">Based on the analysis in Table </w:t>
      </w:r>
      <w:r>
        <w:t>5.20</w:t>
      </w:r>
      <w:r w:rsidRPr="00E50F3B">
        <w:t xml:space="preserve">.2.1.1-2 there </w:t>
      </w:r>
      <w:r>
        <w:t>are</w:t>
      </w:r>
      <w:r w:rsidRPr="00E50F3B">
        <w:t xml:space="preserve"> IMD</w:t>
      </w:r>
      <w:r>
        <w:t>2 and IMD3</w:t>
      </w:r>
      <w:r w:rsidRPr="00E50F3B">
        <w:t xml:space="preserve"> from n</w:t>
      </w:r>
      <w:r>
        <w:t>20</w:t>
      </w:r>
      <w:r w:rsidRPr="00E50F3B">
        <w:t xml:space="preserve"> and n77 into RX band n</w:t>
      </w:r>
      <w:r>
        <w:t>41</w:t>
      </w:r>
      <w:r w:rsidRPr="00E50F3B">
        <w:t>.</w:t>
      </w:r>
    </w:p>
    <w:p w14:paraId="31808024" w14:textId="77777777" w:rsidR="008F4D94" w:rsidRPr="00E50F3B" w:rsidRDefault="008F4D94" w:rsidP="008F4D94">
      <w:r w:rsidRPr="00E50F3B">
        <w:t xml:space="preserve">Based on the analysis in Table </w:t>
      </w:r>
      <w:r>
        <w:t>5.20</w:t>
      </w:r>
      <w:r w:rsidRPr="00E50F3B">
        <w:t xml:space="preserve">.2.1.1-3 there </w:t>
      </w:r>
      <w:r>
        <w:t>are</w:t>
      </w:r>
      <w:r w:rsidRPr="00E50F3B">
        <w:t xml:space="preserve"> IMD</w:t>
      </w:r>
      <w:r>
        <w:t>2 and IMD3</w:t>
      </w:r>
      <w:r w:rsidRPr="00E50F3B">
        <w:t xml:space="preserve"> from n</w:t>
      </w:r>
      <w:r>
        <w:t>41</w:t>
      </w:r>
      <w:r w:rsidRPr="00E50F3B">
        <w:t xml:space="preserve"> and n77 into RX band n</w:t>
      </w:r>
      <w:r>
        <w:t>20</w:t>
      </w:r>
      <w:r w:rsidRPr="00E50F3B">
        <w:t>.</w:t>
      </w:r>
    </w:p>
    <w:p w14:paraId="29C0B04F" w14:textId="77777777" w:rsidR="008F4D94" w:rsidRDefault="008F4D94" w:rsidP="008F4D94">
      <w:pPr>
        <w:pStyle w:val="Heading4"/>
      </w:pPr>
      <w:bookmarkStart w:id="320" w:name="_Toc180420512"/>
      <w:r>
        <w:t>5.20</w:t>
      </w:r>
      <w:r w:rsidRPr="00AB69C8">
        <w:t>.2.</w:t>
      </w:r>
      <w:r>
        <w:t>2</w:t>
      </w:r>
      <w:r w:rsidRPr="00AB69C8">
        <w:tab/>
        <w:t>REFSENS requirements</w:t>
      </w:r>
      <w:bookmarkEnd w:id="320"/>
    </w:p>
    <w:p w14:paraId="60388843" w14:textId="77777777" w:rsidR="008F4D94" w:rsidRPr="00B725CD" w:rsidRDefault="008F4D94" w:rsidP="008F4D94">
      <w:r>
        <w:t>The MSD requirements are re-used from CA_n5-n41-n77.</w:t>
      </w:r>
    </w:p>
    <w:p w14:paraId="73D049B4"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SimSun" w:hAnsi="Arial" w:cs="Arial" w:hint="eastAsia"/>
          <w:b/>
          <w:lang w:val="en-US" w:eastAsia="zh-CN"/>
        </w:rPr>
        <w:t>5.20</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9D931AD"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8A876A7"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1DCACAD" w14:textId="77777777" w:rsidR="008F4D94" w:rsidRPr="006E069C" w:rsidRDefault="008F4D94" w:rsidP="00190399">
            <w:pPr>
              <w:pStyle w:val="TAH"/>
            </w:pPr>
            <w:r w:rsidRPr="006E069C">
              <w:t>Source of IMD</w:t>
            </w:r>
          </w:p>
        </w:tc>
      </w:tr>
      <w:tr w:rsidR="008F4D94" w:rsidRPr="006E069C" w14:paraId="2D24227A"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C53A8F7"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085F3E2"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DE9EB29"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31EF575E"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45F771F6"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40DBC8C7"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AB24F09"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58EF6D2"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9F9501" w14:textId="77777777" w:rsidR="008F4D94" w:rsidRPr="006E069C" w:rsidRDefault="008F4D94" w:rsidP="00190399">
            <w:pPr>
              <w:pStyle w:val="TAH"/>
            </w:pPr>
          </w:p>
        </w:tc>
      </w:tr>
      <w:tr w:rsidR="008F4D94" w:rsidRPr="006E069C" w14:paraId="29422E45"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4B775D" w14:textId="77777777" w:rsidR="008F4D94" w:rsidRPr="006E069C" w:rsidRDefault="008F4D94" w:rsidP="00190399">
            <w:pPr>
              <w:pStyle w:val="TAC"/>
              <w:rPr>
                <w:lang w:val="en-US" w:eastAsia="zh-CN"/>
              </w:rPr>
            </w:pPr>
            <w:r>
              <w:rPr>
                <w:rFonts w:cs="Arial"/>
                <w:color w:val="000000"/>
                <w:szCs w:val="18"/>
              </w:rPr>
              <w:t>CA_n20-n41-n77</w:t>
            </w:r>
          </w:p>
        </w:tc>
        <w:tc>
          <w:tcPr>
            <w:tcW w:w="923" w:type="dxa"/>
            <w:tcBorders>
              <w:top w:val="single" w:sz="4" w:space="0" w:color="auto"/>
              <w:left w:val="single" w:sz="4" w:space="0" w:color="auto"/>
              <w:right w:val="single" w:sz="4" w:space="0" w:color="auto"/>
            </w:tcBorders>
          </w:tcPr>
          <w:p w14:paraId="102F0AD9"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77BFD50F"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155DA36D"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453538E"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4BB948F3"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E306E5E"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4306C8B1"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64DFF25" w14:textId="77777777" w:rsidR="008F4D94" w:rsidRPr="006E069C" w:rsidRDefault="008F4D94" w:rsidP="00190399">
            <w:pPr>
              <w:pStyle w:val="TAC"/>
            </w:pPr>
            <w:r w:rsidRPr="00DA2502">
              <w:rPr>
                <w:lang w:val="en-US" w:eastAsia="zh-CN"/>
              </w:rPr>
              <w:t>N/A</w:t>
            </w:r>
          </w:p>
        </w:tc>
      </w:tr>
      <w:tr w:rsidR="008F4D94" w:rsidRPr="006E069C" w14:paraId="6236901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AF5E268"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FBABB6" w14:textId="77777777" w:rsidR="008F4D94" w:rsidRPr="006E069C"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52F74FBD" w14:textId="77777777" w:rsidR="008F4D94" w:rsidRPr="006E069C" w:rsidRDefault="008F4D94" w:rsidP="00190399">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74BAF1C7"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2DA639E"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F2C75D8" w14:textId="77777777" w:rsidR="008F4D94" w:rsidRPr="006E069C" w:rsidRDefault="008F4D94" w:rsidP="00190399">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77B1CA50"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AB6003"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8F4429" w14:textId="77777777" w:rsidR="008F4D94" w:rsidRPr="006E069C" w:rsidRDefault="008F4D94" w:rsidP="00190399">
            <w:pPr>
              <w:pStyle w:val="TAC"/>
            </w:pPr>
            <w:r w:rsidRPr="00DA2502">
              <w:rPr>
                <w:lang w:val="en-US" w:eastAsia="zh-CN"/>
              </w:rPr>
              <w:t>N/A</w:t>
            </w:r>
          </w:p>
        </w:tc>
      </w:tr>
      <w:tr w:rsidR="008F4D94" w:rsidRPr="006E069C" w14:paraId="55B06D1C"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243A3B7"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EC94FF" w14:textId="77777777" w:rsidR="008F4D94" w:rsidRPr="006E069C"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A1CDB98"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02131B5"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7CBE48"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09C753F" w14:textId="77777777" w:rsidR="008F4D94" w:rsidRPr="006E069C" w:rsidRDefault="008F4D94" w:rsidP="00190399">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4D4AC85A" w14:textId="77777777" w:rsidR="008F4D94" w:rsidRPr="006E069C" w:rsidRDefault="008F4D94" w:rsidP="00190399">
            <w:pPr>
              <w:pStyle w:val="TAC"/>
              <w:rPr>
                <w:lang w:val="en-US" w:eastAsia="zh-CN"/>
              </w:rPr>
            </w:pPr>
            <w:r>
              <w:rPr>
                <w:lang w:val="en-US" w:eastAsia="zh-CN"/>
              </w:rPr>
              <w:t>29.7</w:t>
            </w:r>
          </w:p>
        </w:tc>
        <w:tc>
          <w:tcPr>
            <w:tcW w:w="828" w:type="dxa"/>
            <w:tcBorders>
              <w:top w:val="single" w:sz="4" w:space="0" w:color="auto"/>
              <w:left w:val="single" w:sz="4" w:space="0" w:color="auto"/>
              <w:bottom w:val="single" w:sz="4" w:space="0" w:color="auto"/>
              <w:right w:val="single" w:sz="4" w:space="0" w:color="auto"/>
            </w:tcBorders>
          </w:tcPr>
          <w:p w14:paraId="48F51610"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5C36D4" w14:textId="77777777" w:rsidR="008F4D94" w:rsidRPr="006E069C" w:rsidRDefault="008F4D94" w:rsidP="00190399">
            <w:pPr>
              <w:pStyle w:val="TAC"/>
            </w:pPr>
            <w:r>
              <w:t>IMD2</w:t>
            </w:r>
            <w:r w:rsidRPr="002373B5">
              <w:rPr>
                <w:vertAlign w:val="superscript"/>
              </w:rPr>
              <w:t>2</w:t>
            </w:r>
          </w:p>
        </w:tc>
      </w:tr>
      <w:tr w:rsidR="008F4D94" w:rsidRPr="006E069C" w14:paraId="51DF2FF0"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C569C04"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AC4548"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8EAB080"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3E81F412"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A7D1AA7"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C74306A"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07231BE"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EB1AB1"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6BDBE1" w14:textId="77777777" w:rsidR="008F4D94" w:rsidRPr="006E069C" w:rsidRDefault="008F4D94" w:rsidP="00190399">
            <w:pPr>
              <w:pStyle w:val="TAC"/>
            </w:pPr>
            <w:r w:rsidRPr="001A430E">
              <w:rPr>
                <w:lang w:val="en-US" w:eastAsia="zh-CN"/>
              </w:rPr>
              <w:t>N/A</w:t>
            </w:r>
          </w:p>
        </w:tc>
      </w:tr>
      <w:tr w:rsidR="008F4D94" w:rsidRPr="006E069C" w14:paraId="5B31C3A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A3EE4EC"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E130A9" w14:textId="77777777" w:rsidR="008F4D94" w:rsidRPr="006E069C"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F14B836" w14:textId="77777777" w:rsidR="008F4D94" w:rsidRPr="006E069C" w:rsidRDefault="008F4D94" w:rsidP="00190399">
            <w:pPr>
              <w:pStyle w:val="TAC"/>
              <w:rPr>
                <w:lang w:val="en-US" w:eastAsia="zh-CN"/>
              </w:rPr>
            </w:pPr>
            <w:r>
              <w:rPr>
                <w:lang w:val="en-US" w:eastAsia="zh-CN"/>
              </w:rPr>
              <w:t>2506</w:t>
            </w:r>
          </w:p>
        </w:tc>
        <w:tc>
          <w:tcPr>
            <w:tcW w:w="1012" w:type="dxa"/>
            <w:tcBorders>
              <w:top w:val="single" w:sz="4" w:space="0" w:color="auto"/>
              <w:left w:val="single" w:sz="4" w:space="0" w:color="auto"/>
              <w:bottom w:val="single" w:sz="4" w:space="0" w:color="auto"/>
              <w:right w:val="single" w:sz="4" w:space="0" w:color="auto"/>
            </w:tcBorders>
          </w:tcPr>
          <w:p w14:paraId="48EBA9E9"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3E235A0"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82FF6C4" w14:textId="77777777" w:rsidR="008F4D94" w:rsidRPr="006E069C" w:rsidRDefault="008F4D94" w:rsidP="00190399">
            <w:pPr>
              <w:pStyle w:val="TAC"/>
              <w:rPr>
                <w:lang w:val="en-US" w:eastAsia="zh-CN"/>
              </w:rPr>
            </w:pPr>
            <w:r>
              <w:rPr>
                <w:lang w:val="en-US" w:eastAsia="zh-CN"/>
              </w:rPr>
              <w:t>2506</w:t>
            </w:r>
          </w:p>
        </w:tc>
        <w:tc>
          <w:tcPr>
            <w:tcW w:w="797" w:type="dxa"/>
            <w:tcBorders>
              <w:top w:val="single" w:sz="4" w:space="0" w:color="auto"/>
              <w:left w:val="single" w:sz="4" w:space="0" w:color="auto"/>
              <w:bottom w:val="single" w:sz="4" w:space="0" w:color="auto"/>
              <w:right w:val="single" w:sz="4" w:space="0" w:color="auto"/>
            </w:tcBorders>
          </w:tcPr>
          <w:p w14:paraId="131AAD86"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7FABE0"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F15AB6" w14:textId="77777777" w:rsidR="008F4D94" w:rsidRPr="006E069C" w:rsidRDefault="008F4D94" w:rsidP="00190399">
            <w:pPr>
              <w:pStyle w:val="TAC"/>
            </w:pPr>
            <w:r w:rsidRPr="001A430E">
              <w:rPr>
                <w:lang w:val="en-US" w:eastAsia="zh-CN"/>
              </w:rPr>
              <w:t>N/A</w:t>
            </w:r>
          </w:p>
        </w:tc>
      </w:tr>
      <w:tr w:rsidR="008F4D94" w:rsidRPr="006E069C" w14:paraId="2CA23A1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F2B79E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EF824E" w14:textId="77777777" w:rsidR="008F4D94" w:rsidRPr="006E069C"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C66D4CF"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FFEE74F"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0FCA0F0"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6B6C57D" w14:textId="77777777" w:rsidR="008F4D94" w:rsidRPr="006E069C" w:rsidRDefault="008F4D94" w:rsidP="00190399">
            <w:pPr>
              <w:pStyle w:val="TAC"/>
              <w:rPr>
                <w:lang w:val="en-US" w:eastAsia="zh-CN"/>
              </w:rPr>
            </w:pPr>
            <w:r>
              <w:rPr>
                <w:lang w:val="en-US" w:eastAsia="zh-CN"/>
              </w:rPr>
              <w:t>4165</w:t>
            </w:r>
          </w:p>
        </w:tc>
        <w:tc>
          <w:tcPr>
            <w:tcW w:w="797" w:type="dxa"/>
            <w:tcBorders>
              <w:top w:val="single" w:sz="4" w:space="0" w:color="auto"/>
              <w:left w:val="single" w:sz="4" w:space="0" w:color="auto"/>
              <w:bottom w:val="single" w:sz="4" w:space="0" w:color="auto"/>
              <w:right w:val="single" w:sz="4" w:space="0" w:color="auto"/>
            </w:tcBorders>
          </w:tcPr>
          <w:p w14:paraId="5CC3565A" w14:textId="77777777" w:rsidR="008F4D94" w:rsidRPr="006E069C" w:rsidRDefault="008F4D94" w:rsidP="00190399">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4CD4AF82"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5DEEE3" w14:textId="77777777" w:rsidR="008F4D94" w:rsidRPr="006E069C" w:rsidRDefault="008F4D94" w:rsidP="00190399">
            <w:pPr>
              <w:pStyle w:val="TAC"/>
            </w:pPr>
            <w:r>
              <w:t>IMD3</w:t>
            </w:r>
          </w:p>
        </w:tc>
      </w:tr>
      <w:tr w:rsidR="008F4D94" w:rsidRPr="006E069C" w14:paraId="795A38A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69AF34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738E62"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92A2A28"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51A0113A"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C1CFF7"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A53EDCE"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0D6BEB8"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5F6C3D"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C8405F" w14:textId="77777777" w:rsidR="008F4D94" w:rsidRPr="006E069C" w:rsidRDefault="008F4D94" w:rsidP="00190399">
            <w:pPr>
              <w:pStyle w:val="TAC"/>
            </w:pPr>
            <w:r>
              <w:rPr>
                <w:lang w:val="en-US" w:eastAsia="zh-CN"/>
              </w:rPr>
              <w:t>N/A</w:t>
            </w:r>
          </w:p>
        </w:tc>
      </w:tr>
      <w:tr w:rsidR="008F4D94" w:rsidRPr="006E069C" w14:paraId="0B6440EB"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53D3F9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BCFEFC" w14:textId="77777777" w:rsidR="008F4D94" w:rsidRPr="006E069C"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128EEACF"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FD2B1D6"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FD1FC8"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9B9089C" w14:textId="77777777" w:rsidR="008F4D94" w:rsidRPr="006E069C" w:rsidRDefault="008F4D94" w:rsidP="00190399">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3A8C110E" w14:textId="77777777" w:rsidR="008F4D94" w:rsidRPr="006E069C" w:rsidRDefault="008F4D94" w:rsidP="00190399">
            <w:pPr>
              <w:pStyle w:val="TAC"/>
              <w:rPr>
                <w:lang w:val="en-US" w:eastAsia="zh-CN"/>
              </w:rPr>
            </w:pPr>
            <w:r>
              <w:rPr>
                <w:lang w:val="en-US" w:eastAsia="zh-CN"/>
              </w:rPr>
              <w:t>30.1</w:t>
            </w:r>
          </w:p>
        </w:tc>
        <w:tc>
          <w:tcPr>
            <w:tcW w:w="828" w:type="dxa"/>
            <w:tcBorders>
              <w:top w:val="single" w:sz="4" w:space="0" w:color="auto"/>
              <w:left w:val="single" w:sz="4" w:space="0" w:color="auto"/>
              <w:bottom w:val="single" w:sz="4" w:space="0" w:color="auto"/>
              <w:right w:val="single" w:sz="4" w:space="0" w:color="auto"/>
            </w:tcBorders>
          </w:tcPr>
          <w:p w14:paraId="2A770B65"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FCFC35" w14:textId="77777777" w:rsidR="008F4D94" w:rsidRPr="006E069C" w:rsidRDefault="008F4D94" w:rsidP="00190399">
            <w:pPr>
              <w:pStyle w:val="TAC"/>
            </w:pPr>
            <w:r>
              <w:t>IMD2</w:t>
            </w:r>
          </w:p>
        </w:tc>
      </w:tr>
      <w:tr w:rsidR="008F4D94" w:rsidRPr="006E069C" w14:paraId="5257E1D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01B2BAC"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673715" w14:textId="77777777" w:rsidR="008F4D94" w:rsidRPr="006E069C"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BB8F30E" w14:textId="77777777" w:rsidR="008F4D94" w:rsidRPr="006E069C" w:rsidRDefault="008F4D94" w:rsidP="00190399">
            <w:pPr>
              <w:pStyle w:val="TAC"/>
              <w:rPr>
                <w:lang w:val="en-US" w:eastAsia="zh-CN"/>
              </w:rPr>
            </w:pPr>
            <w:r>
              <w:rPr>
                <w:lang w:val="en-US" w:eastAsia="zh-CN"/>
              </w:rPr>
              <w:t>3440</w:t>
            </w:r>
          </w:p>
        </w:tc>
        <w:tc>
          <w:tcPr>
            <w:tcW w:w="1012" w:type="dxa"/>
            <w:tcBorders>
              <w:top w:val="single" w:sz="4" w:space="0" w:color="auto"/>
              <w:left w:val="single" w:sz="4" w:space="0" w:color="auto"/>
              <w:bottom w:val="single" w:sz="4" w:space="0" w:color="auto"/>
              <w:right w:val="single" w:sz="4" w:space="0" w:color="auto"/>
            </w:tcBorders>
          </w:tcPr>
          <w:p w14:paraId="51510C11"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D48D9EB"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EDCDBDE" w14:textId="77777777" w:rsidR="008F4D94" w:rsidRPr="006E069C" w:rsidRDefault="008F4D94" w:rsidP="00190399">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59EBC922"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90165C"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6AEAC" w14:textId="77777777" w:rsidR="008F4D94" w:rsidRPr="006E069C" w:rsidRDefault="008F4D94" w:rsidP="00190399">
            <w:pPr>
              <w:pStyle w:val="TAC"/>
            </w:pPr>
            <w:r w:rsidRPr="005B7CA7">
              <w:rPr>
                <w:lang w:val="en-US" w:eastAsia="zh-CN"/>
              </w:rPr>
              <w:t>N/A</w:t>
            </w:r>
          </w:p>
        </w:tc>
      </w:tr>
      <w:tr w:rsidR="008F4D94" w:rsidRPr="006E069C" w14:paraId="2E4686D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080ABE9"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4FCE34"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7A68273" w14:textId="77777777" w:rsidR="008F4D94" w:rsidRPr="006E069C" w:rsidRDefault="008F4D94" w:rsidP="00190399">
            <w:pPr>
              <w:pStyle w:val="TAC"/>
              <w:rPr>
                <w:lang w:val="en-US" w:eastAsia="zh-CN"/>
              </w:rPr>
            </w:pPr>
            <w:r>
              <w:rPr>
                <w:lang w:val="en-US" w:eastAsia="zh-CN"/>
              </w:rPr>
              <w:t>837</w:t>
            </w:r>
          </w:p>
        </w:tc>
        <w:tc>
          <w:tcPr>
            <w:tcW w:w="1012" w:type="dxa"/>
            <w:tcBorders>
              <w:top w:val="single" w:sz="4" w:space="0" w:color="auto"/>
              <w:left w:val="single" w:sz="4" w:space="0" w:color="auto"/>
              <w:bottom w:val="single" w:sz="4" w:space="0" w:color="auto"/>
              <w:right w:val="single" w:sz="4" w:space="0" w:color="auto"/>
            </w:tcBorders>
          </w:tcPr>
          <w:p w14:paraId="69E73C48"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00936F"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24FE24" w14:textId="77777777" w:rsidR="008F4D94" w:rsidRPr="006E069C" w:rsidRDefault="008F4D94" w:rsidP="00190399">
            <w:pPr>
              <w:pStyle w:val="TAC"/>
              <w:rPr>
                <w:lang w:val="en-US" w:eastAsia="zh-CN"/>
              </w:rPr>
            </w:pPr>
            <w:r>
              <w:rPr>
                <w:lang w:val="en-US" w:eastAsia="zh-CN"/>
              </w:rPr>
              <w:t>796</w:t>
            </w:r>
          </w:p>
        </w:tc>
        <w:tc>
          <w:tcPr>
            <w:tcW w:w="797" w:type="dxa"/>
            <w:tcBorders>
              <w:top w:val="single" w:sz="4" w:space="0" w:color="auto"/>
              <w:left w:val="single" w:sz="4" w:space="0" w:color="auto"/>
              <w:bottom w:val="single" w:sz="4" w:space="0" w:color="auto"/>
              <w:right w:val="single" w:sz="4" w:space="0" w:color="auto"/>
            </w:tcBorders>
          </w:tcPr>
          <w:p w14:paraId="5236655F"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DBD37E"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D446B" w14:textId="77777777" w:rsidR="008F4D94" w:rsidRPr="006E069C" w:rsidRDefault="008F4D94" w:rsidP="00190399">
            <w:pPr>
              <w:pStyle w:val="TAC"/>
            </w:pPr>
            <w:r w:rsidRPr="005B7CA7">
              <w:rPr>
                <w:lang w:val="en-US" w:eastAsia="zh-CN"/>
              </w:rPr>
              <w:t>N/A</w:t>
            </w:r>
          </w:p>
        </w:tc>
      </w:tr>
      <w:tr w:rsidR="008F4D94" w:rsidRPr="006E069C" w14:paraId="7830282E"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2AF3134"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FF8EF3" w14:textId="77777777" w:rsidR="008F4D94" w:rsidRPr="006E069C"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81BF22B"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326390F"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67BB55"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28A7F45" w14:textId="77777777" w:rsidR="008F4D94" w:rsidRPr="006E069C" w:rsidRDefault="008F4D94" w:rsidP="00190399">
            <w:pPr>
              <w:pStyle w:val="TAC"/>
              <w:rPr>
                <w:lang w:val="en-US" w:eastAsia="zh-CN"/>
              </w:rPr>
            </w:pPr>
            <w:r>
              <w:rPr>
                <w:lang w:val="en-US" w:eastAsia="zh-CN"/>
              </w:rPr>
              <w:t>2516</w:t>
            </w:r>
          </w:p>
        </w:tc>
        <w:tc>
          <w:tcPr>
            <w:tcW w:w="797" w:type="dxa"/>
            <w:tcBorders>
              <w:top w:val="single" w:sz="4" w:space="0" w:color="auto"/>
              <w:left w:val="single" w:sz="4" w:space="0" w:color="auto"/>
              <w:bottom w:val="single" w:sz="4" w:space="0" w:color="auto"/>
              <w:right w:val="single" w:sz="4" w:space="0" w:color="auto"/>
            </w:tcBorders>
          </w:tcPr>
          <w:p w14:paraId="464180A3" w14:textId="77777777" w:rsidR="008F4D94" w:rsidRPr="006E069C" w:rsidRDefault="008F4D94" w:rsidP="00190399">
            <w:pPr>
              <w:pStyle w:val="TAC"/>
              <w:rPr>
                <w:lang w:val="en-US" w:eastAsia="zh-CN"/>
              </w:rPr>
            </w:pPr>
            <w:r>
              <w:rPr>
                <w:lang w:val="en-US" w:eastAsia="zh-CN"/>
              </w:rPr>
              <w:t>13.2</w:t>
            </w:r>
          </w:p>
        </w:tc>
        <w:tc>
          <w:tcPr>
            <w:tcW w:w="828" w:type="dxa"/>
            <w:tcBorders>
              <w:top w:val="single" w:sz="4" w:space="0" w:color="auto"/>
              <w:left w:val="single" w:sz="4" w:space="0" w:color="auto"/>
              <w:bottom w:val="single" w:sz="4" w:space="0" w:color="auto"/>
              <w:right w:val="single" w:sz="4" w:space="0" w:color="auto"/>
            </w:tcBorders>
          </w:tcPr>
          <w:p w14:paraId="59F0CFBF"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5EA6C3" w14:textId="77777777" w:rsidR="008F4D94" w:rsidRPr="006E069C" w:rsidRDefault="008F4D94" w:rsidP="00190399">
            <w:pPr>
              <w:pStyle w:val="TAC"/>
            </w:pPr>
            <w:r>
              <w:t>IMD3</w:t>
            </w:r>
          </w:p>
        </w:tc>
      </w:tr>
      <w:tr w:rsidR="008F4D94" w:rsidRPr="006E069C" w14:paraId="6853F592"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A826664"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9F09EF" w14:textId="77777777" w:rsidR="008F4D94" w:rsidRPr="006E069C"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B4CD61E" w14:textId="77777777" w:rsidR="008F4D94" w:rsidRPr="006E069C" w:rsidRDefault="008F4D94" w:rsidP="00190399">
            <w:pPr>
              <w:pStyle w:val="TAC"/>
              <w:rPr>
                <w:lang w:val="en-US" w:eastAsia="zh-CN"/>
              </w:rPr>
            </w:pPr>
            <w:r>
              <w:rPr>
                <w:lang w:val="en-US" w:eastAsia="zh-CN"/>
              </w:rPr>
              <w:t>4190</w:t>
            </w:r>
          </w:p>
        </w:tc>
        <w:tc>
          <w:tcPr>
            <w:tcW w:w="1012" w:type="dxa"/>
            <w:tcBorders>
              <w:top w:val="single" w:sz="4" w:space="0" w:color="auto"/>
              <w:left w:val="single" w:sz="4" w:space="0" w:color="auto"/>
              <w:bottom w:val="single" w:sz="4" w:space="0" w:color="auto"/>
              <w:right w:val="single" w:sz="4" w:space="0" w:color="auto"/>
            </w:tcBorders>
          </w:tcPr>
          <w:p w14:paraId="6DBEEA87"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0382EA2"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661E4C8" w14:textId="77777777" w:rsidR="008F4D94" w:rsidRPr="006E069C" w:rsidRDefault="008F4D94" w:rsidP="00190399">
            <w:pPr>
              <w:pStyle w:val="TAC"/>
              <w:rPr>
                <w:lang w:val="en-US" w:eastAsia="zh-CN"/>
              </w:rPr>
            </w:pPr>
            <w:r>
              <w:rPr>
                <w:lang w:val="en-US" w:eastAsia="zh-CN"/>
              </w:rPr>
              <w:t>4190</w:t>
            </w:r>
          </w:p>
        </w:tc>
        <w:tc>
          <w:tcPr>
            <w:tcW w:w="797" w:type="dxa"/>
            <w:tcBorders>
              <w:top w:val="single" w:sz="4" w:space="0" w:color="auto"/>
              <w:left w:val="single" w:sz="4" w:space="0" w:color="auto"/>
              <w:bottom w:val="single" w:sz="4" w:space="0" w:color="auto"/>
              <w:right w:val="single" w:sz="4" w:space="0" w:color="auto"/>
            </w:tcBorders>
          </w:tcPr>
          <w:p w14:paraId="44927DA9"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EB8E4B"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BE9B2D" w14:textId="77777777" w:rsidR="008F4D94" w:rsidRPr="006E069C" w:rsidRDefault="008F4D94" w:rsidP="00190399">
            <w:pPr>
              <w:pStyle w:val="TAC"/>
            </w:pPr>
            <w:r>
              <w:rPr>
                <w:lang w:val="en-US" w:eastAsia="zh-CN"/>
              </w:rPr>
              <w:t>N/A</w:t>
            </w:r>
          </w:p>
        </w:tc>
      </w:tr>
      <w:tr w:rsidR="008F4D94" w:rsidRPr="006E069C" w14:paraId="11921BA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800D547"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02EC91"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3A668B"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57CC39B"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68D45F"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6A809CB"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678C7CF2" w14:textId="77777777" w:rsidR="008F4D94" w:rsidRPr="006E069C" w:rsidRDefault="008F4D94" w:rsidP="00190399">
            <w:pPr>
              <w:pStyle w:val="TAC"/>
              <w:rPr>
                <w:lang w:val="en-US" w:eastAsia="zh-CN"/>
              </w:rPr>
            </w:pPr>
            <w:r>
              <w:rPr>
                <w:lang w:val="en-US" w:eastAsia="zh-CN"/>
              </w:rPr>
              <w:t>30.2</w:t>
            </w:r>
          </w:p>
        </w:tc>
        <w:tc>
          <w:tcPr>
            <w:tcW w:w="828" w:type="dxa"/>
            <w:tcBorders>
              <w:top w:val="single" w:sz="4" w:space="0" w:color="auto"/>
              <w:left w:val="single" w:sz="4" w:space="0" w:color="auto"/>
              <w:bottom w:val="single" w:sz="4" w:space="0" w:color="auto"/>
              <w:right w:val="single" w:sz="4" w:space="0" w:color="auto"/>
            </w:tcBorders>
          </w:tcPr>
          <w:p w14:paraId="13A245B4"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58D28C" w14:textId="77777777" w:rsidR="008F4D94" w:rsidRPr="006E069C" w:rsidRDefault="008F4D94" w:rsidP="00190399">
            <w:pPr>
              <w:pStyle w:val="TAC"/>
            </w:pPr>
            <w:r>
              <w:t>IMD2</w:t>
            </w:r>
          </w:p>
        </w:tc>
      </w:tr>
      <w:tr w:rsidR="008F4D94" w:rsidRPr="006E069C" w14:paraId="13AC7AE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D3AB00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F7ED8E6" w14:textId="77777777" w:rsidR="008F4D94" w:rsidRPr="006E069C"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053D4C9" w14:textId="77777777" w:rsidR="008F4D94" w:rsidRPr="006E069C" w:rsidRDefault="008F4D94" w:rsidP="00190399">
            <w:pPr>
              <w:pStyle w:val="TAC"/>
              <w:rPr>
                <w:lang w:val="en-US" w:eastAsia="zh-CN"/>
              </w:rPr>
            </w:pPr>
            <w:r>
              <w:rPr>
                <w:lang w:val="en-US" w:eastAsia="zh-CN"/>
              </w:rPr>
              <w:t>2594</w:t>
            </w:r>
          </w:p>
        </w:tc>
        <w:tc>
          <w:tcPr>
            <w:tcW w:w="1012" w:type="dxa"/>
            <w:tcBorders>
              <w:top w:val="single" w:sz="4" w:space="0" w:color="auto"/>
              <w:left w:val="single" w:sz="4" w:space="0" w:color="auto"/>
              <w:bottom w:val="single" w:sz="4" w:space="0" w:color="auto"/>
              <w:right w:val="single" w:sz="4" w:space="0" w:color="auto"/>
            </w:tcBorders>
          </w:tcPr>
          <w:p w14:paraId="2B16E5B5"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771D8F"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B5BFC7" w14:textId="77777777" w:rsidR="008F4D94" w:rsidRPr="006E069C" w:rsidRDefault="008F4D94" w:rsidP="00190399">
            <w:pPr>
              <w:pStyle w:val="TAC"/>
              <w:rPr>
                <w:lang w:val="en-US" w:eastAsia="zh-CN"/>
              </w:rPr>
            </w:pPr>
            <w:r>
              <w:rPr>
                <w:lang w:val="en-US" w:eastAsia="zh-CN"/>
              </w:rPr>
              <w:t>2594</w:t>
            </w:r>
          </w:p>
        </w:tc>
        <w:tc>
          <w:tcPr>
            <w:tcW w:w="797" w:type="dxa"/>
            <w:tcBorders>
              <w:top w:val="single" w:sz="4" w:space="0" w:color="auto"/>
              <w:left w:val="single" w:sz="4" w:space="0" w:color="auto"/>
              <w:bottom w:val="single" w:sz="4" w:space="0" w:color="auto"/>
              <w:right w:val="single" w:sz="4" w:space="0" w:color="auto"/>
            </w:tcBorders>
          </w:tcPr>
          <w:p w14:paraId="638B2469"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00B85E"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ADE163" w14:textId="77777777" w:rsidR="008F4D94" w:rsidRPr="006E069C" w:rsidRDefault="008F4D94" w:rsidP="00190399">
            <w:pPr>
              <w:pStyle w:val="TAC"/>
            </w:pPr>
            <w:r w:rsidRPr="00FB62CE">
              <w:rPr>
                <w:lang w:val="en-US" w:eastAsia="zh-CN"/>
              </w:rPr>
              <w:t>N/A</w:t>
            </w:r>
          </w:p>
        </w:tc>
      </w:tr>
      <w:tr w:rsidR="008F4D94" w:rsidRPr="006E069C" w14:paraId="63849EF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AF3544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F4B3EE" w14:textId="77777777" w:rsidR="008F4D94" w:rsidRPr="006E069C"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DA79BA3" w14:textId="77777777" w:rsidR="008F4D94" w:rsidRPr="006E069C" w:rsidRDefault="008F4D94" w:rsidP="00190399">
            <w:pPr>
              <w:pStyle w:val="TAC"/>
              <w:rPr>
                <w:lang w:val="en-US" w:eastAsia="zh-CN"/>
              </w:rPr>
            </w:pPr>
            <w:r>
              <w:rPr>
                <w:lang w:val="en-US" w:eastAsia="zh-CN"/>
              </w:rPr>
              <w:t>3400</w:t>
            </w:r>
          </w:p>
        </w:tc>
        <w:tc>
          <w:tcPr>
            <w:tcW w:w="1012" w:type="dxa"/>
            <w:tcBorders>
              <w:top w:val="single" w:sz="4" w:space="0" w:color="auto"/>
              <w:left w:val="single" w:sz="4" w:space="0" w:color="auto"/>
              <w:bottom w:val="single" w:sz="4" w:space="0" w:color="auto"/>
              <w:right w:val="single" w:sz="4" w:space="0" w:color="auto"/>
            </w:tcBorders>
          </w:tcPr>
          <w:p w14:paraId="420A7E74"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A1F17F"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BA6850" w14:textId="77777777" w:rsidR="008F4D94" w:rsidRPr="006E069C" w:rsidRDefault="008F4D94" w:rsidP="00190399">
            <w:pPr>
              <w:pStyle w:val="TAC"/>
              <w:rPr>
                <w:lang w:val="en-US" w:eastAsia="zh-CN"/>
              </w:rPr>
            </w:pPr>
            <w:r>
              <w:rPr>
                <w:lang w:val="en-US" w:eastAsia="zh-CN"/>
              </w:rPr>
              <w:t>3400</w:t>
            </w:r>
          </w:p>
        </w:tc>
        <w:tc>
          <w:tcPr>
            <w:tcW w:w="797" w:type="dxa"/>
            <w:tcBorders>
              <w:top w:val="single" w:sz="4" w:space="0" w:color="auto"/>
              <w:left w:val="single" w:sz="4" w:space="0" w:color="auto"/>
              <w:bottom w:val="single" w:sz="4" w:space="0" w:color="auto"/>
              <w:right w:val="single" w:sz="4" w:space="0" w:color="auto"/>
            </w:tcBorders>
          </w:tcPr>
          <w:p w14:paraId="2C406A01"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2F70E5"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0AD470" w14:textId="77777777" w:rsidR="008F4D94" w:rsidRPr="006E069C" w:rsidRDefault="008F4D94" w:rsidP="00190399">
            <w:pPr>
              <w:pStyle w:val="TAC"/>
            </w:pPr>
            <w:r w:rsidRPr="00FB62CE">
              <w:rPr>
                <w:lang w:val="en-US" w:eastAsia="zh-CN"/>
              </w:rPr>
              <w:t>N/A</w:t>
            </w:r>
          </w:p>
        </w:tc>
      </w:tr>
      <w:tr w:rsidR="008F4D94" w:rsidRPr="006E069C" w14:paraId="02039F9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1D307C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DE30EA"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074FC2"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D8B9BA5"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DEDE6F"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4082BD4" w14:textId="77777777" w:rsidR="008F4D94" w:rsidRPr="006E069C" w:rsidRDefault="008F4D94" w:rsidP="00190399">
            <w:pPr>
              <w:pStyle w:val="TAC"/>
              <w:rPr>
                <w:lang w:val="en-US" w:eastAsia="zh-CN"/>
              </w:rPr>
            </w:pPr>
            <w:r>
              <w:rPr>
                <w:lang w:val="en-US" w:eastAsia="zh-CN"/>
              </w:rPr>
              <w:t>817</w:t>
            </w:r>
          </w:p>
        </w:tc>
        <w:tc>
          <w:tcPr>
            <w:tcW w:w="797" w:type="dxa"/>
            <w:tcBorders>
              <w:top w:val="single" w:sz="4" w:space="0" w:color="auto"/>
              <w:left w:val="single" w:sz="4" w:space="0" w:color="auto"/>
              <w:bottom w:val="single" w:sz="4" w:space="0" w:color="auto"/>
              <w:right w:val="single" w:sz="4" w:space="0" w:color="auto"/>
            </w:tcBorders>
          </w:tcPr>
          <w:p w14:paraId="3886463F" w14:textId="77777777" w:rsidR="008F4D94" w:rsidRPr="006E069C" w:rsidRDefault="008F4D94" w:rsidP="00190399">
            <w:pPr>
              <w:pStyle w:val="TAC"/>
              <w:rPr>
                <w:lang w:val="en-US" w:eastAsia="zh-CN"/>
              </w:rPr>
            </w:pPr>
            <w:r>
              <w:rPr>
                <w:lang w:val="en-US" w:eastAsia="zh-CN"/>
              </w:rPr>
              <w:t>15.2</w:t>
            </w:r>
          </w:p>
        </w:tc>
        <w:tc>
          <w:tcPr>
            <w:tcW w:w="828" w:type="dxa"/>
            <w:tcBorders>
              <w:top w:val="single" w:sz="4" w:space="0" w:color="auto"/>
              <w:left w:val="single" w:sz="4" w:space="0" w:color="auto"/>
              <w:bottom w:val="single" w:sz="4" w:space="0" w:color="auto"/>
              <w:right w:val="single" w:sz="4" w:space="0" w:color="auto"/>
            </w:tcBorders>
          </w:tcPr>
          <w:p w14:paraId="1241BDC0"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192093" w14:textId="77777777" w:rsidR="008F4D94" w:rsidRPr="006E069C" w:rsidRDefault="008F4D94" w:rsidP="00190399">
            <w:pPr>
              <w:pStyle w:val="TAC"/>
            </w:pPr>
            <w:r>
              <w:t>IMD3</w:t>
            </w:r>
          </w:p>
        </w:tc>
      </w:tr>
      <w:tr w:rsidR="008F4D94" w:rsidRPr="006E069C" w14:paraId="1A99564C"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00E24D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A75247" w14:textId="77777777" w:rsidR="008F4D94" w:rsidRPr="006E069C"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30C2AEF" w14:textId="77777777" w:rsidR="008F4D94" w:rsidRPr="006E069C" w:rsidRDefault="008F4D94" w:rsidP="00190399">
            <w:pPr>
              <w:pStyle w:val="TAC"/>
              <w:rPr>
                <w:lang w:val="en-US" w:eastAsia="zh-CN"/>
              </w:rPr>
            </w:pPr>
            <w:r>
              <w:rPr>
                <w:lang w:val="en-US" w:eastAsia="zh-CN"/>
              </w:rPr>
              <w:t>2501</w:t>
            </w:r>
          </w:p>
        </w:tc>
        <w:tc>
          <w:tcPr>
            <w:tcW w:w="1012" w:type="dxa"/>
            <w:tcBorders>
              <w:top w:val="single" w:sz="4" w:space="0" w:color="auto"/>
              <w:left w:val="single" w:sz="4" w:space="0" w:color="auto"/>
              <w:bottom w:val="single" w:sz="4" w:space="0" w:color="auto"/>
              <w:right w:val="single" w:sz="4" w:space="0" w:color="auto"/>
            </w:tcBorders>
          </w:tcPr>
          <w:p w14:paraId="44D7F50E"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E0F8F2"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0BB341A" w14:textId="77777777" w:rsidR="008F4D94" w:rsidRPr="006E069C" w:rsidRDefault="008F4D94" w:rsidP="00190399">
            <w:pPr>
              <w:pStyle w:val="TAC"/>
              <w:rPr>
                <w:lang w:val="en-US" w:eastAsia="zh-CN"/>
              </w:rPr>
            </w:pPr>
            <w:r>
              <w:rPr>
                <w:lang w:val="en-US" w:eastAsia="zh-CN"/>
              </w:rPr>
              <w:t>2501</w:t>
            </w:r>
          </w:p>
        </w:tc>
        <w:tc>
          <w:tcPr>
            <w:tcW w:w="797" w:type="dxa"/>
            <w:tcBorders>
              <w:top w:val="single" w:sz="4" w:space="0" w:color="auto"/>
              <w:left w:val="single" w:sz="4" w:space="0" w:color="auto"/>
              <w:bottom w:val="single" w:sz="4" w:space="0" w:color="auto"/>
              <w:right w:val="single" w:sz="4" w:space="0" w:color="auto"/>
            </w:tcBorders>
          </w:tcPr>
          <w:p w14:paraId="58CAC1A1"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7324D0"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582BE8" w14:textId="77777777" w:rsidR="008F4D94" w:rsidRPr="006E069C" w:rsidRDefault="008F4D94" w:rsidP="00190399">
            <w:pPr>
              <w:pStyle w:val="TAC"/>
            </w:pPr>
            <w:r w:rsidRPr="00D4479C">
              <w:rPr>
                <w:lang w:val="en-US" w:eastAsia="zh-CN"/>
              </w:rPr>
              <w:t>N/A</w:t>
            </w:r>
          </w:p>
        </w:tc>
      </w:tr>
      <w:tr w:rsidR="008F4D94" w:rsidRPr="006E069C" w14:paraId="249AEBE5"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90747C"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D1687A" w14:textId="77777777" w:rsidR="008F4D94" w:rsidRPr="006E069C"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BA1E956" w14:textId="77777777" w:rsidR="008F4D94" w:rsidRPr="006E069C" w:rsidRDefault="008F4D94" w:rsidP="00190399">
            <w:pPr>
              <w:pStyle w:val="TAC"/>
              <w:rPr>
                <w:lang w:val="en-US" w:eastAsia="zh-CN"/>
              </w:rPr>
            </w:pPr>
            <w:r>
              <w:rPr>
                <w:lang w:val="en-US" w:eastAsia="zh-CN"/>
              </w:rPr>
              <w:t>4185</w:t>
            </w:r>
          </w:p>
        </w:tc>
        <w:tc>
          <w:tcPr>
            <w:tcW w:w="1012" w:type="dxa"/>
            <w:tcBorders>
              <w:top w:val="single" w:sz="4" w:space="0" w:color="auto"/>
              <w:left w:val="single" w:sz="4" w:space="0" w:color="auto"/>
              <w:bottom w:val="single" w:sz="4" w:space="0" w:color="auto"/>
              <w:right w:val="single" w:sz="4" w:space="0" w:color="auto"/>
            </w:tcBorders>
          </w:tcPr>
          <w:p w14:paraId="4D8159FD"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6661F44"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6CA642C" w14:textId="77777777" w:rsidR="008F4D94" w:rsidRPr="006E069C" w:rsidRDefault="008F4D94" w:rsidP="00190399">
            <w:pPr>
              <w:pStyle w:val="TAC"/>
              <w:rPr>
                <w:lang w:val="en-US" w:eastAsia="zh-CN"/>
              </w:rPr>
            </w:pPr>
            <w:r>
              <w:rPr>
                <w:lang w:val="en-US" w:eastAsia="zh-CN"/>
              </w:rPr>
              <w:t>4185</w:t>
            </w:r>
          </w:p>
        </w:tc>
        <w:tc>
          <w:tcPr>
            <w:tcW w:w="797" w:type="dxa"/>
            <w:tcBorders>
              <w:top w:val="single" w:sz="4" w:space="0" w:color="auto"/>
              <w:left w:val="single" w:sz="4" w:space="0" w:color="auto"/>
              <w:bottom w:val="single" w:sz="4" w:space="0" w:color="auto"/>
              <w:right w:val="single" w:sz="4" w:space="0" w:color="auto"/>
            </w:tcBorders>
          </w:tcPr>
          <w:p w14:paraId="5D71B82F" w14:textId="77777777" w:rsidR="008F4D94" w:rsidRPr="006E069C" w:rsidRDefault="008F4D94" w:rsidP="00190399">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B3D8DC"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935E72" w14:textId="77777777" w:rsidR="008F4D94" w:rsidRPr="006E069C" w:rsidRDefault="008F4D94" w:rsidP="00190399">
            <w:pPr>
              <w:pStyle w:val="TAC"/>
            </w:pPr>
            <w:r w:rsidRPr="00D4479C">
              <w:rPr>
                <w:lang w:val="en-US" w:eastAsia="zh-CN"/>
              </w:rPr>
              <w:t>N/A</w:t>
            </w:r>
          </w:p>
        </w:tc>
      </w:tr>
      <w:tr w:rsidR="008F4D94" w:rsidRPr="006E069C" w14:paraId="6AF3E643" w14:textId="77777777" w:rsidTr="001903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65877AC" w14:textId="77777777" w:rsidR="008F4D94" w:rsidRPr="007C4E7C" w:rsidRDefault="008F4D94" w:rsidP="00190399">
            <w:pPr>
              <w:pStyle w:val="TAN"/>
              <w:rPr>
                <w:lang w:eastAsia="ja-JP"/>
              </w:rPr>
            </w:pPr>
            <w:r w:rsidRPr="000B4D6A">
              <w:t xml:space="preserve">NOTE </w:t>
            </w:r>
            <w:r w:rsidRPr="000B4D6A">
              <w:rPr>
                <w:rFonts w:hint="eastAsia"/>
                <w:lang w:val="en-US" w:eastAsia="zh-CN"/>
              </w:rPr>
              <w:t>2</w:t>
            </w:r>
            <w:r w:rsidRPr="000B4D6A">
              <w:t>:</w:t>
            </w:r>
            <w:r w:rsidRPr="000B4D6A">
              <w:tab/>
            </w:r>
            <w:r w:rsidRPr="000B4D6A">
              <w:rPr>
                <w:lang w:eastAsia="ja-JP"/>
              </w:rPr>
              <w:t>This band is subject to IMD4 also which MSD is not specified.</w:t>
            </w:r>
          </w:p>
        </w:tc>
      </w:tr>
    </w:tbl>
    <w:p w14:paraId="29D57DF2" w14:textId="77777777" w:rsidR="008F4D94" w:rsidRDefault="008F4D94" w:rsidP="008F4D94">
      <w:pPr>
        <w:rPr>
          <w:color w:val="0070C0"/>
        </w:rPr>
      </w:pPr>
    </w:p>
    <w:p w14:paraId="7E4D6C13" w14:textId="77777777" w:rsidR="008F4D94" w:rsidRDefault="008F4D94" w:rsidP="008F4D94">
      <w:pPr>
        <w:pStyle w:val="Heading2"/>
      </w:pPr>
      <w:bookmarkStart w:id="321" w:name="_Toc180420513"/>
      <w:r>
        <w:t>5.21</w:t>
      </w:r>
      <w:r>
        <w:tab/>
        <w:t>CA_n20-n41-n78</w:t>
      </w:r>
      <w:bookmarkEnd w:id="321"/>
    </w:p>
    <w:p w14:paraId="7B3819D2" w14:textId="77777777" w:rsidR="008F4D94" w:rsidRDefault="008F4D94" w:rsidP="008F4D94">
      <w:pPr>
        <w:pStyle w:val="Heading3"/>
        <w:rPr>
          <w:rFonts w:cs="Arial"/>
          <w:szCs w:val="28"/>
          <w:lang w:val="en-US" w:eastAsia="zh-CN"/>
        </w:rPr>
      </w:pPr>
      <w:bookmarkStart w:id="322" w:name="_Toc180420514"/>
      <w:r>
        <w:t>5.21.1</w:t>
      </w:r>
      <w:r>
        <w:tab/>
      </w:r>
      <w:r>
        <w:rPr>
          <w:rFonts w:cs="Arial"/>
          <w:szCs w:val="28"/>
          <w:lang w:val="en-US" w:eastAsia="zh-CN"/>
        </w:rPr>
        <w:t>Common for 1 band UL and 2 bands UL CA</w:t>
      </w:r>
      <w:bookmarkEnd w:id="322"/>
    </w:p>
    <w:p w14:paraId="3243967C" w14:textId="77777777" w:rsidR="008F4D94" w:rsidRDefault="008F4D94" w:rsidP="008F4D94">
      <w:pPr>
        <w:pStyle w:val="Heading4"/>
      </w:pPr>
      <w:bookmarkStart w:id="323" w:name="_Toc180420515"/>
      <w:r>
        <w:t>5.21.1.1</w:t>
      </w:r>
      <w:r>
        <w:tab/>
      </w:r>
      <w:r>
        <w:rPr>
          <w:rFonts w:cs="Arial"/>
          <w:lang w:eastAsia="zh-CN"/>
        </w:rPr>
        <w:t>Operating bands for CA</w:t>
      </w:r>
      <w:bookmarkEnd w:id="323"/>
    </w:p>
    <w:p w14:paraId="65F0DD00" w14:textId="77777777" w:rsidR="008F4D94" w:rsidRDefault="008F4D94" w:rsidP="008F4D94">
      <w:pPr>
        <w:pStyle w:val="TH"/>
        <w:rPr>
          <w:lang w:val="en-US"/>
        </w:rPr>
      </w:pPr>
      <w:r>
        <w:rPr>
          <w:rFonts w:cs="Arial"/>
        </w:rPr>
        <w:t xml:space="preserve">Table </w:t>
      </w:r>
      <w:r>
        <w:rPr>
          <w:rFonts w:cs="Arial" w:hint="eastAsia"/>
          <w:lang w:val="en-US" w:eastAsia="zh-CN"/>
        </w:rPr>
        <w:t>5.21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5BF88EFD"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5B2D8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8EF714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4D9C90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202AEC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29237CA"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9279AB"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352755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7D6BFA0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326472B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7ACEFC3"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7321A4"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1DE619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B522BC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5A674AC9"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2E19ED72"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076F78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7F02371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1308CA7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534C38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40F2A3F0"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B6FCB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0E09CB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28C551C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34DDEDA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r w:rsidR="008F4D94" w14:paraId="0DBBB305"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88159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7AB10E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7591E3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78D4909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74CF8946" w14:textId="77777777" w:rsidR="008F4D94" w:rsidRDefault="008F4D94" w:rsidP="008F4D94">
      <w:pPr>
        <w:pStyle w:val="TH"/>
      </w:pPr>
    </w:p>
    <w:p w14:paraId="58D2470D" w14:textId="77777777" w:rsidR="008F4D94" w:rsidRPr="005D2633" w:rsidRDefault="008F4D94" w:rsidP="008F4D94">
      <w:pPr>
        <w:pStyle w:val="Heading4"/>
        <w:rPr>
          <w:rFonts w:cs="Arial"/>
          <w:lang w:eastAsia="zh-CN"/>
        </w:rPr>
      </w:pPr>
      <w:bookmarkStart w:id="324" w:name="_Toc180420516"/>
      <w:r>
        <w:rPr>
          <w:rFonts w:cs="Arial"/>
          <w:lang w:eastAsia="zh-CN"/>
        </w:rPr>
        <w:t>5.21</w:t>
      </w:r>
      <w:r w:rsidRPr="005D2633">
        <w:rPr>
          <w:rFonts w:cs="Arial"/>
          <w:lang w:eastAsia="zh-CN"/>
        </w:rPr>
        <w:t>.1.2</w:t>
      </w:r>
      <w:r w:rsidRPr="005D2633">
        <w:rPr>
          <w:rFonts w:cs="Arial"/>
          <w:lang w:eastAsia="zh-CN"/>
        </w:rPr>
        <w:tab/>
      </w:r>
      <w:r>
        <w:rPr>
          <w:rFonts w:cs="Arial"/>
          <w:lang w:eastAsia="zh-CN"/>
        </w:rPr>
        <w:t>Channel bandwidths per operating band for CA</w:t>
      </w:r>
      <w:bookmarkEnd w:id="324"/>
    </w:p>
    <w:p w14:paraId="15FCAB0C"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9006881"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93A9F5D"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130F96C"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FB62622"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9E1B733"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33DF8FE"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0B85FD78"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E59AC3A" w14:textId="77777777" w:rsidR="008F4D94" w:rsidRDefault="008F4D94" w:rsidP="00190399">
            <w:pPr>
              <w:pStyle w:val="TAH"/>
              <w:rPr>
                <w:szCs w:val="18"/>
                <w:lang w:val="en-US" w:eastAsia="zh-CN"/>
              </w:rPr>
            </w:pPr>
            <w:r>
              <w:t>Bandwidth combination set</w:t>
            </w:r>
          </w:p>
        </w:tc>
      </w:tr>
      <w:tr w:rsidR="008F4D94" w14:paraId="446046DF"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0EDD8199"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CA_n20A-n41A-n78A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62C18A7E" w14:textId="77777777" w:rsidR="008F4D94" w:rsidRPr="00EE7BD3" w:rsidRDefault="008F4D94" w:rsidP="00190399">
            <w:pPr>
              <w:pStyle w:val="TAC"/>
              <w:rPr>
                <w:rFonts w:eastAsia="SimSun" w:cs="Arial"/>
                <w:szCs w:val="18"/>
                <w:lang w:eastAsia="zh-CN"/>
              </w:rPr>
            </w:pPr>
            <w:r w:rsidRPr="00EE7BD3">
              <w:rPr>
                <w:rFonts w:eastAsia="SimSun" w:cs="Arial"/>
                <w:szCs w:val="18"/>
                <w:lang w:eastAsia="zh-CN"/>
              </w:rPr>
              <w:t>CA_n20A-n41A</w:t>
            </w:r>
          </w:p>
          <w:p w14:paraId="35EB01A7" w14:textId="77777777" w:rsidR="008F4D94" w:rsidRPr="00EE7BD3" w:rsidRDefault="008F4D94" w:rsidP="00190399">
            <w:pPr>
              <w:pStyle w:val="TAC"/>
              <w:rPr>
                <w:rFonts w:eastAsia="SimSun" w:cs="Arial"/>
                <w:szCs w:val="18"/>
                <w:lang w:eastAsia="zh-CN"/>
              </w:rPr>
            </w:pPr>
            <w:r w:rsidRPr="00EE7BD3">
              <w:rPr>
                <w:rFonts w:eastAsia="SimSun" w:cs="Arial"/>
                <w:szCs w:val="18"/>
                <w:lang w:eastAsia="zh-CN"/>
              </w:rPr>
              <w:t>CA_n20A-n78A</w:t>
            </w:r>
          </w:p>
          <w:p w14:paraId="13AB4381" w14:textId="77777777" w:rsidR="008F4D94" w:rsidRPr="00EE7BD3" w:rsidRDefault="008F4D94" w:rsidP="00190399">
            <w:pPr>
              <w:pStyle w:val="TAC"/>
              <w:rPr>
                <w:rFonts w:eastAsia="SimSun" w:cs="Arial"/>
                <w:szCs w:val="18"/>
                <w:lang w:eastAsia="zh-CN"/>
              </w:rPr>
            </w:pPr>
            <w:r w:rsidRPr="00EE7BD3">
              <w:rPr>
                <w:rFonts w:eastAsia="SimSun" w:cs="Arial"/>
                <w:szCs w:val="18"/>
                <w:lang w:eastAsia="zh-CN"/>
              </w:rPr>
              <w:t>CA_n41A-n78A</w:t>
            </w:r>
          </w:p>
          <w:p w14:paraId="2C496B8E" w14:textId="77777777" w:rsidR="008F4D94" w:rsidRPr="00B00CBD" w:rsidRDefault="008F4D94" w:rsidP="00190399">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17AFE933" w14:textId="77777777" w:rsidR="008F4D94" w:rsidRPr="00B00CBD" w:rsidRDefault="008F4D94" w:rsidP="00190399">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52920F5C" w14:textId="77777777" w:rsidR="008F4D94" w:rsidRPr="00EE7BD3" w:rsidRDefault="008F4D94" w:rsidP="00190399">
            <w:pPr>
              <w:keepNext/>
              <w:keepLines/>
              <w:spacing w:after="0"/>
              <w:jc w:val="center"/>
              <w:textAlignment w:val="bottom"/>
              <w:rPr>
                <w:rFonts w:ascii="Arial" w:hAnsi="Arial" w:cs="Arial"/>
                <w:sz w:val="18"/>
                <w:szCs w:val="16"/>
                <w:lang w:val="en-US" w:eastAsia="zh-CN"/>
              </w:rPr>
            </w:pPr>
            <w:r w:rsidRPr="00EE7BD3">
              <w:rPr>
                <w:rFonts w:ascii="Arial" w:hAnsi="Arial" w:cs="Arial"/>
                <w:sz w:val="18"/>
                <w:szCs w:val="16"/>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64215A"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6E94A685"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3C8BB64C"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6DD60EB"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05DBF303" w14:textId="77777777" w:rsidR="008F4D94" w:rsidRPr="00B00CBD" w:rsidRDefault="008F4D94" w:rsidP="00190399">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6206732F" w14:textId="77777777" w:rsidR="008F4D94" w:rsidRPr="00EE7BD3" w:rsidRDefault="008F4D94" w:rsidP="00190399">
            <w:pPr>
              <w:keepNext/>
              <w:keepLines/>
              <w:spacing w:after="0"/>
              <w:jc w:val="center"/>
              <w:textAlignment w:val="bottom"/>
              <w:rPr>
                <w:rFonts w:ascii="Arial" w:eastAsia="SimSun" w:hAnsi="Arial" w:cs="Arial"/>
                <w:sz w:val="18"/>
                <w:szCs w:val="16"/>
                <w:lang w:val="en-US" w:eastAsia="zh-CN" w:bidi="ar"/>
              </w:rPr>
            </w:pPr>
            <w:r w:rsidRPr="00EF0E56">
              <w:rPr>
                <w:rFonts w:ascii="Arial" w:eastAsia="SimSun" w:hAnsi="Arial" w:cs="Arial"/>
                <w:sz w:val="18"/>
                <w:szCs w:val="18"/>
                <w:lang w:val="en-US" w:eastAsia="zh-CN" w:bidi="ar"/>
              </w:rPr>
              <w:t xml:space="preserve">10, 15, 20, </w:t>
            </w:r>
            <w:r>
              <w:rPr>
                <w:rFonts w:ascii="Arial" w:eastAsia="SimSun" w:hAnsi="Arial" w:cs="Arial"/>
                <w:sz w:val="18"/>
                <w:szCs w:val="18"/>
                <w:lang w:val="en-US" w:eastAsia="zh-CN" w:bidi="ar"/>
              </w:rPr>
              <w:t xml:space="preserve">25, 30, 35, </w:t>
            </w:r>
            <w:r w:rsidRPr="00EF0E56">
              <w:rPr>
                <w:rFonts w:ascii="Arial" w:eastAsia="SimSun" w:hAnsi="Arial" w:cs="Arial"/>
                <w:sz w:val="18"/>
                <w:szCs w:val="18"/>
                <w:lang w:val="en-US" w:eastAsia="zh-CN" w:bidi="ar"/>
              </w:rPr>
              <w:t>40,</w:t>
            </w:r>
            <w:r>
              <w:rPr>
                <w:rFonts w:ascii="Arial" w:eastAsia="SimSun" w:hAnsi="Arial" w:cs="Arial"/>
                <w:sz w:val="18"/>
                <w:szCs w:val="18"/>
                <w:lang w:val="en-US" w:eastAsia="zh-CN" w:bidi="ar"/>
              </w:rPr>
              <w:t xml:space="preserve"> 45,</w:t>
            </w:r>
            <w:r w:rsidRPr="00EF0E56">
              <w:rPr>
                <w:rFonts w:ascii="Arial" w:eastAsia="SimSun" w:hAnsi="Arial" w:cs="Arial"/>
                <w:sz w:val="18"/>
                <w:szCs w:val="18"/>
                <w:lang w:val="en-US" w:eastAsia="zh-CN" w:bidi="ar"/>
              </w:rPr>
              <w:t xml:space="preserve"> 50, 60, </w:t>
            </w:r>
            <w:r>
              <w:rPr>
                <w:rFonts w:ascii="Arial" w:eastAsia="SimSun" w:hAnsi="Arial" w:cs="Arial"/>
                <w:sz w:val="18"/>
                <w:szCs w:val="18"/>
                <w:lang w:val="en-US" w:eastAsia="zh-CN" w:bidi="ar"/>
              </w:rPr>
              <w:t xml:space="preserve">70, </w:t>
            </w:r>
            <w:r w:rsidRPr="00EF0E56">
              <w:rPr>
                <w:rFonts w:ascii="Arial" w:eastAsia="SimSun" w:hAnsi="Arial" w:cs="Arial"/>
                <w:sz w:val="18"/>
                <w:szCs w:val="18"/>
                <w:lang w:val="en-US" w:eastAsia="zh-CN" w:bidi="ar"/>
              </w:rPr>
              <w:t>80, 90, 100</w:t>
            </w:r>
          </w:p>
        </w:tc>
        <w:tc>
          <w:tcPr>
            <w:tcW w:w="1360" w:type="dxa"/>
            <w:tcBorders>
              <w:top w:val="nil"/>
              <w:left w:val="single" w:sz="4" w:space="0" w:color="auto"/>
              <w:bottom w:val="nil"/>
              <w:right w:val="single" w:sz="4" w:space="0" w:color="auto"/>
            </w:tcBorders>
            <w:shd w:val="clear" w:color="auto" w:fill="auto"/>
            <w:vAlign w:val="center"/>
          </w:tcPr>
          <w:p w14:paraId="2C7DBBA6" w14:textId="77777777" w:rsidR="008F4D94" w:rsidRPr="00B00CBD" w:rsidRDefault="008F4D94" w:rsidP="00190399">
            <w:pPr>
              <w:pStyle w:val="TAC"/>
              <w:rPr>
                <w:rFonts w:cs="Arial"/>
                <w:szCs w:val="18"/>
                <w:lang w:val="en-US" w:eastAsia="zh-CN"/>
              </w:rPr>
            </w:pPr>
          </w:p>
        </w:tc>
      </w:tr>
      <w:tr w:rsidR="008F4D94" w14:paraId="50C92ED2"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57C526A3"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16831D4"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554C5A18" w14:textId="77777777" w:rsidR="008F4D94" w:rsidRDefault="008F4D94" w:rsidP="00190399">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6D2940E1" w14:textId="77777777" w:rsidR="008F4D94" w:rsidRPr="00EE7BD3" w:rsidRDefault="008F4D94" w:rsidP="00190399">
            <w:pPr>
              <w:keepNext/>
              <w:keepLines/>
              <w:spacing w:after="0"/>
              <w:jc w:val="center"/>
              <w:textAlignment w:val="bottom"/>
              <w:rPr>
                <w:rFonts w:ascii="Arial" w:eastAsia="SimSun" w:hAnsi="Arial" w:cs="Arial"/>
                <w:sz w:val="18"/>
                <w:szCs w:val="16"/>
                <w:lang w:val="en-US" w:eastAsia="zh-CN" w:bidi="ar"/>
              </w:rPr>
            </w:pPr>
            <w:r w:rsidRPr="00EE7BD3">
              <w:rPr>
                <w:rFonts w:ascii="Arial" w:eastAsia="SimSun" w:hAnsi="Arial" w:cs="Arial"/>
                <w:sz w:val="18"/>
                <w:szCs w:val="16"/>
                <w:lang w:val="en-US" w:eastAsia="zh-CN" w:bidi="ar"/>
              </w:rPr>
              <w:t xml:space="preserve">10, 15, 20, </w:t>
            </w:r>
            <w:r>
              <w:rPr>
                <w:rFonts w:ascii="Arial" w:eastAsia="SimSun" w:hAnsi="Arial" w:cs="Arial"/>
                <w:sz w:val="18"/>
                <w:szCs w:val="16"/>
                <w:lang w:val="en-US" w:eastAsia="zh-CN" w:bidi="ar"/>
              </w:rPr>
              <w:t xml:space="preserve">25, 30, </w:t>
            </w:r>
            <w:r w:rsidRPr="00EE7BD3">
              <w:rPr>
                <w:rFonts w:ascii="Arial" w:eastAsia="SimSun" w:hAnsi="Arial" w:cs="Arial"/>
                <w:sz w:val="18"/>
                <w:szCs w:val="16"/>
                <w:lang w:val="en-US" w:eastAsia="zh-CN" w:bidi="ar"/>
              </w:rPr>
              <w:t xml:space="preserve">40, 50, 60, </w:t>
            </w:r>
            <w:r>
              <w:rPr>
                <w:rFonts w:ascii="Arial" w:eastAsia="SimSun" w:hAnsi="Arial" w:cs="Arial"/>
                <w:sz w:val="18"/>
                <w:szCs w:val="16"/>
                <w:lang w:val="en-US" w:eastAsia="zh-CN" w:bidi="ar"/>
              </w:rPr>
              <w:t xml:space="preserve">70, </w:t>
            </w:r>
            <w:r w:rsidRPr="00EE7BD3">
              <w:rPr>
                <w:rFonts w:ascii="Arial" w:eastAsia="SimSun" w:hAnsi="Arial" w:cs="Arial"/>
                <w:sz w:val="18"/>
                <w:szCs w:val="16"/>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AE2BC" w14:textId="77777777" w:rsidR="008F4D94" w:rsidRPr="00B00CBD" w:rsidRDefault="008F4D94" w:rsidP="00190399">
            <w:pPr>
              <w:pStyle w:val="TAC"/>
              <w:rPr>
                <w:rFonts w:cs="Arial"/>
                <w:szCs w:val="18"/>
                <w:lang w:val="en-US" w:eastAsia="zh-CN"/>
              </w:rPr>
            </w:pPr>
          </w:p>
        </w:tc>
      </w:tr>
    </w:tbl>
    <w:p w14:paraId="5116170A" w14:textId="77777777" w:rsidR="008F4D94" w:rsidRDefault="008F4D94" w:rsidP="008F4D94">
      <w:pPr>
        <w:pStyle w:val="Heading4"/>
        <w:rPr>
          <w:rFonts w:cs="Arial"/>
          <w:szCs w:val="22"/>
          <w:lang w:val="en-US" w:eastAsia="zh-CN"/>
        </w:rPr>
      </w:pPr>
      <w:bookmarkStart w:id="325" w:name="_Toc180420517"/>
      <w:r>
        <w:rPr>
          <w:rFonts w:cs="Arial"/>
          <w:lang w:eastAsia="zh-CN"/>
        </w:rPr>
        <w:t>5.21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25"/>
    </w:p>
    <w:p w14:paraId="577EB1EC"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26241F">
        <w:t>DC_20_n41-n78</w:t>
      </w:r>
      <w:r>
        <w:t xml:space="preserve"> as given in the tables below.</w:t>
      </w:r>
    </w:p>
    <w:p w14:paraId="327C9C07" w14:textId="77777777" w:rsidR="008F4D94" w:rsidRDefault="008F4D94" w:rsidP="008F4D94">
      <w:pPr>
        <w:pStyle w:val="TH"/>
      </w:pPr>
      <w:r>
        <w:t xml:space="preserve">Table </w:t>
      </w:r>
      <w:r>
        <w:rPr>
          <w:rFonts w:hint="eastAsia"/>
          <w:lang w:val="en-US" w:eastAsia="zh-CN"/>
        </w:rPr>
        <w:t>5.21</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BA5BA16"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7A849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43DA31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D09FB5A"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FE0C1F3" w14:textId="77777777" w:rsidR="008F4D94" w:rsidRDefault="008F4D94" w:rsidP="00190399">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C7D469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CE10D72"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2FC86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CA_n20-n41-n78</w:t>
            </w:r>
          </w:p>
        </w:tc>
        <w:tc>
          <w:tcPr>
            <w:tcW w:w="2040" w:type="dxa"/>
            <w:tcBorders>
              <w:top w:val="nil"/>
              <w:left w:val="nil"/>
              <w:bottom w:val="single" w:sz="4" w:space="0" w:color="auto"/>
              <w:right w:val="single" w:sz="4" w:space="0" w:color="auto"/>
            </w:tcBorders>
            <w:shd w:val="clear" w:color="auto" w:fill="auto"/>
            <w:hideMark/>
          </w:tcPr>
          <w:p w14:paraId="7CB2A967" w14:textId="77777777" w:rsidR="008F4D94" w:rsidRDefault="008F4D94" w:rsidP="00190399">
            <w:pPr>
              <w:jc w:val="center"/>
              <w:rPr>
                <w:rFonts w:ascii="Arial" w:hAnsi="Arial" w:cs="Arial"/>
                <w:color w:val="000000"/>
                <w:sz w:val="18"/>
                <w:szCs w:val="18"/>
              </w:rPr>
            </w:pPr>
            <w:r>
              <w:rPr>
                <w:rFonts w:ascii="Arial" w:hAnsi="Arial" w:cs="Arial"/>
                <w:sz w:val="18"/>
                <w:szCs w:val="18"/>
              </w:rPr>
              <w:t>0.5</w:t>
            </w:r>
          </w:p>
        </w:tc>
        <w:tc>
          <w:tcPr>
            <w:tcW w:w="1900" w:type="dxa"/>
            <w:tcBorders>
              <w:top w:val="nil"/>
              <w:left w:val="nil"/>
              <w:bottom w:val="single" w:sz="4" w:space="0" w:color="auto"/>
              <w:right w:val="single" w:sz="4" w:space="0" w:color="auto"/>
            </w:tcBorders>
            <w:shd w:val="clear" w:color="auto" w:fill="auto"/>
            <w:hideMark/>
          </w:tcPr>
          <w:p w14:paraId="6D19D990" w14:textId="77777777" w:rsidR="008F4D94" w:rsidRDefault="008F4D94" w:rsidP="00190399">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13BC60FA" w14:textId="77777777" w:rsidR="008F4D94" w:rsidRDefault="008F4D94" w:rsidP="00190399">
            <w:pPr>
              <w:jc w:val="center"/>
              <w:rPr>
                <w:rFonts w:ascii="Arial" w:hAnsi="Arial" w:cs="Arial"/>
                <w:color w:val="000000"/>
                <w:sz w:val="18"/>
                <w:szCs w:val="18"/>
              </w:rPr>
            </w:pPr>
            <w:r>
              <w:rPr>
                <w:rFonts w:ascii="Arial" w:hAnsi="Arial" w:cs="Arial"/>
                <w:sz w:val="18"/>
                <w:szCs w:val="18"/>
              </w:rPr>
              <w:t>0.8</w:t>
            </w:r>
          </w:p>
        </w:tc>
      </w:tr>
      <w:tr w:rsidR="008F4D94" w14:paraId="09611DF5" w14:textId="77777777" w:rsidTr="00190399">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CD91DA"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DC6F799" w14:textId="77777777" w:rsidR="008F4D94" w:rsidRDefault="008F4D94" w:rsidP="008F4D94">
      <w:pPr>
        <w:pStyle w:val="TH"/>
        <w:spacing w:before="120" w:after="120"/>
        <w:rPr>
          <w:lang w:eastAsia="zh-CN"/>
        </w:rPr>
      </w:pPr>
      <w:r>
        <w:t xml:space="preserve">Table </w:t>
      </w:r>
      <w:r>
        <w:rPr>
          <w:lang w:val="en-US" w:eastAsia="zh-CN"/>
        </w:rPr>
        <w:t>5.21.1.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11113007" w14:textId="77777777" w:rsidTr="00190399">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15A03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29B1478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511DF20" w14:textId="77777777" w:rsidTr="00190399">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B6C424D" w14:textId="77777777" w:rsidR="008F4D94" w:rsidRDefault="008F4D94" w:rsidP="00190399">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633861E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17127A0E" w14:textId="77777777" w:rsidTr="00190399">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19A9852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CA_n20-n41-n78</w:t>
            </w:r>
          </w:p>
        </w:tc>
        <w:tc>
          <w:tcPr>
            <w:tcW w:w="2140" w:type="dxa"/>
            <w:tcBorders>
              <w:top w:val="nil"/>
              <w:left w:val="nil"/>
              <w:bottom w:val="single" w:sz="4" w:space="0" w:color="auto"/>
              <w:right w:val="single" w:sz="4" w:space="0" w:color="auto"/>
            </w:tcBorders>
            <w:shd w:val="clear" w:color="auto" w:fill="auto"/>
            <w:hideMark/>
          </w:tcPr>
          <w:p w14:paraId="1766CBD1" w14:textId="77777777" w:rsidR="008F4D94" w:rsidRDefault="008F4D94" w:rsidP="00190399">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5DA5DACE" w14:textId="77777777" w:rsidR="008F4D94" w:rsidRDefault="008F4D94" w:rsidP="00190399">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3EC7EE6C" w14:textId="77777777" w:rsidR="008F4D94" w:rsidRDefault="008F4D94" w:rsidP="00190399">
            <w:pPr>
              <w:jc w:val="center"/>
              <w:rPr>
                <w:rFonts w:ascii="Arial" w:hAnsi="Arial" w:cs="Arial"/>
                <w:color w:val="000000"/>
                <w:sz w:val="18"/>
                <w:szCs w:val="18"/>
              </w:rPr>
            </w:pPr>
            <w:r>
              <w:rPr>
                <w:rFonts w:ascii="Arial" w:hAnsi="Arial" w:cs="Arial"/>
                <w:sz w:val="18"/>
                <w:szCs w:val="18"/>
              </w:rPr>
              <w:t>0.5</w:t>
            </w:r>
          </w:p>
        </w:tc>
      </w:tr>
      <w:tr w:rsidR="008F4D94" w14:paraId="6CEAA31D" w14:textId="77777777" w:rsidTr="00190399">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E1363D"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00809164" w14:textId="77777777" w:rsidR="008F4D94" w:rsidRPr="005D2633" w:rsidRDefault="008F4D94" w:rsidP="008F4D94">
      <w:pPr>
        <w:pStyle w:val="Heading3"/>
        <w:rPr>
          <w:rFonts w:cs="Arial"/>
          <w:szCs w:val="28"/>
          <w:lang w:val="en-US" w:eastAsia="zh-CN"/>
        </w:rPr>
      </w:pPr>
      <w:bookmarkStart w:id="326" w:name="_Toc180420518"/>
      <w:r>
        <w:rPr>
          <w:rFonts w:cs="Arial"/>
          <w:szCs w:val="28"/>
          <w:lang w:val="en-US" w:eastAsia="zh-CN"/>
        </w:rPr>
        <w:t>5.21</w:t>
      </w:r>
      <w:r w:rsidRPr="005D2633">
        <w:rPr>
          <w:rFonts w:cs="Arial"/>
          <w:szCs w:val="28"/>
          <w:lang w:val="en-US" w:eastAsia="zh-CN"/>
        </w:rPr>
        <w:t>.2</w:t>
      </w:r>
      <w:r w:rsidRPr="005D2633">
        <w:rPr>
          <w:rFonts w:cs="Arial"/>
          <w:szCs w:val="28"/>
          <w:lang w:val="en-US" w:eastAsia="zh-CN"/>
        </w:rPr>
        <w:tab/>
        <w:t>Specific for 2 bands UL CA</w:t>
      </w:r>
      <w:bookmarkEnd w:id="326"/>
    </w:p>
    <w:p w14:paraId="5F56548F" w14:textId="77777777" w:rsidR="008F4D94" w:rsidRPr="00140BB6" w:rsidRDefault="008F4D94" w:rsidP="008F4D94">
      <w:pPr>
        <w:pStyle w:val="Heading4"/>
      </w:pPr>
      <w:bookmarkStart w:id="327" w:name="_Toc180420519"/>
      <w:r>
        <w:t>5.21</w:t>
      </w:r>
      <w:r w:rsidRPr="00140BB6">
        <w:t>.2.1</w:t>
      </w:r>
      <w:r w:rsidRPr="00140BB6">
        <w:tab/>
        <w:t>UE co-existence studies</w:t>
      </w:r>
      <w:bookmarkEnd w:id="327"/>
    </w:p>
    <w:p w14:paraId="0DF6EABD" w14:textId="77777777" w:rsidR="008F4D94" w:rsidRPr="00242348" w:rsidRDefault="008F4D94" w:rsidP="008F4D94">
      <w:pPr>
        <w:pStyle w:val="Heading5"/>
        <w:rPr>
          <w:snapToGrid w:val="0"/>
        </w:rPr>
      </w:pPr>
      <w:bookmarkStart w:id="328" w:name="_Toc180420520"/>
      <w:r>
        <w:rPr>
          <w:rFonts w:hint="eastAsia"/>
          <w:snapToGrid w:val="0"/>
        </w:rPr>
        <w:t>5.21</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28"/>
    </w:p>
    <w:p w14:paraId="54980C1B"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6815518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6BAA7233" w14:textId="77777777" w:rsidTr="00190399">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5B39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4B26570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8E59ED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C0B0B7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EC30BD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EB06C2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EBFDBA"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C716A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2147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C17F6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40595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B3F83EF"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31A5E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8B750E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A6DB7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3328 - 3552</w:t>
            </w:r>
          </w:p>
        </w:tc>
      </w:tr>
      <w:tr w:rsidR="008F4D94" w14:paraId="7E3417BC"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EB537C6"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2979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2703C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C8F92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0B43C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5B4FD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7F7D7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FCDC9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A6E2E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4130 - 4548</w:t>
            </w:r>
          </w:p>
        </w:tc>
      </w:tr>
      <w:tr w:rsidR="008F4D94" w14:paraId="60F3AC78"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21202F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08386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68F20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19E7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C8C9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E95113"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2C6B8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2533F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C48622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5824 - 6242</w:t>
            </w:r>
          </w:p>
        </w:tc>
      </w:tr>
      <w:tr w:rsidR="008F4D94" w14:paraId="360A4F2A"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D80B8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F3E709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73109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4FB39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2A8853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656FC17"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48BD81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EE08C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D2AD8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6626 - 7238</w:t>
            </w:r>
          </w:p>
        </w:tc>
      </w:tr>
      <w:tr w:rsidR="008F4D94" w14:paraId="3003C42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11CA1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F83602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0C72B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E989E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CD729E0"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B88B0E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5F6A81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29B59F7" w14:textId="77777777" w:rsidR="008F4D94" w:rsidRDefault="008F4D94" w:rsidP="00190399">
            <w:pPr>
              <w:rPr>
                <w:rFonts w:ascii="Arial" w:hAnsi="Arial" w:cs="Arial"/>
                <w:color w:val="000000"/>
                <w:sz w:val="18"/>
                <w:szCs w:val="18"/>
              </w:rPr>
            </w:pPr>
          </w:p>
        </w:tc>
      </w:tr>
      <w:tr w:rsidR="008F4D94" w14:paraId="6E608695"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56E6BB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2710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A4F0E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BBBF1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9EAD0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E6041A"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818066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B981A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AF589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8320 - 8932</w:t>
            </w:r>
          </w:p>
        </w:tc>
      </w:tr>
      <w:tr w:rsidR="008F4D94" w14:paraId="505119E3"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38273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4457E0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001D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483D3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09D17E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5AF7A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DB818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E0428C7" w14:textId="77777777" w:rsidR="008F4D94" w:rsidRDefault="008F4D94" w:rsidP="00190399">
            <w:pPr>
              <w:rPr>
                <w:rFonts w:ascii="Arial" w:hAnsi="Arial" w:cs="Arial"/>
                <w:color w:val="000000"/>
                <w:sz w:val="18"/>
                <w:szCs w:val="18"/>
              </w:rPr>
            </w:pPr>
          </w:p>
        </w:tc>
      </w:tr>
      <w:tr w:rsidR="008F4D94" w14:paraId="58449CB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5AA1EC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A6BA4D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A093B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4ECC3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6FDF8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88C543"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B3C8D1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CFD942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2A86F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952 - 638</w:t>
            </w:r>
          </w:p>
        </w:tc>
      </w:tr>
      <w:tr w:rsidR="008F4D94" w14:paraId="16D34070"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B048E2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CD6C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C1419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FDC90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15A12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341D673"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5BCD2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9DAEB9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8C310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2406 - 2884</w:t>
            </w:r>
          </w:p>
        </w:tc>
      </w:tr>
      <w:tr w:rsidR="008F4D94" w14:paraId="6AD954F8"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CCCBC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EB153A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E2EB6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6DE86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794F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9747B4"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E9DAC5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E9AEB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CE0A14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5824 - 6138</w:t>
            </w:r>
          </w:p>
        </w:tc>
      </w:tr>
      <w:tr w:rsidR="008F4D94" w14:paraId="26E7B13A"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6A69F5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3C2D2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9D8C8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261D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851D86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9AC8DE"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86C55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4CF76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5BB82E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7488 - 7966</w:t>
            </w:r>
          </w:p>
        </w:tc>
      </w:tr>
      <w:tr w:rsidR="008F4D94" w14:paraId="340E22EA" w14:textId="77777777" w:rsidTr="00190399">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18AF69"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D5E47B2" w14:textId="77777777" w:rsidR="008F4D94" w:rsidRDefault="008F4D94" w:rsidP="008F4D94">
      <w:pPr>
        <w:pStyle w:val="TH"/>
      </w:pPr>
    </w:p>
    <w:p w14:paraId="44F14597" w14:textId="77777777" w:rsidR="008F4D94" w:rsidRDefault="008F4D94" w:rsidP="008F4D94">
      <w:pPr>
        <w:pStyle w:val="TH"/>
        <w:rPr>
          <w:rFonts w:eastAsia="MS Mincho"/>
        </w:rPr>
      </w:pPr>
    </w:p>
    <w:p w14:paraId="7707881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76FD038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DB73589"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DCB0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6BE2BC2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4594AF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09D7FB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53A03F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888506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8D8695"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870FCB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9BB24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121CD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E830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E7060C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1EFB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3D606F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2438 - 2968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D5F04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4132 - 4662</w:t>
            </w:r>
          </w:p>
        </w:tc>
      </w:tr>
      <w:tr w:rsidR="008F4D94" w14:paraId="3DC74E60"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3DDC4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8397BA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4944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8C13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79914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0695F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167CD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BFEDE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2136 - 1576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517117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5738 - 6768</w:t>
            </w:r>
          </w:p>
        </w:tc>
      </w:tr>
      <w:tr w:rsidR="008F4D94" w14:paraId="69A870B6"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B40F5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ABDDB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A3DF0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AF71E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B0548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0F175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F8E33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0317A7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4964 - 5524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33033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7432 - 8462</w:t>
            </w:r>
          </w:p>
        </w:tc>
      </w:tr>
      <w:tr w:rsidR="008F4D94" w14:paraId="195D942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004871"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4E7E1F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ED5263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28B3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E8397A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4AA583"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A1FF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78571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CB1CE7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9038 - 10568</w:t>
            </w:r>
          </w:p>
        </w:tc>
      </w:tr>
      <w:tr w:rsidR="008F4D94" w14:paraId="0148691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BC7D3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81C6CA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818C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60177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C4DBECE"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F4F3A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33DBA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97F863E" w14:textId="77777777" w:rsidR="008F4D94" w:rsidRDefault="008F4D94" w:rsidP="00190399">
            <w:pPr>
              <w:rPr>
                <w:rFonts w:ascii="Arial" w:hAnsi="Arial" w:cs="Arial"/>
                <w:color w:val="000000"/>
                <w:sz w:val="18"/>
                <w:szCs w:val="18"/>
              </w:rPr>
            </w:pPr>
          </w:p>
        </w:tc>
      </w:tr>
      <w:tr w:rsidR="008F4D94" w14:paraId="7B24F24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9DCD3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9D66B8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E71A5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EB4E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3241A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124ADF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6E81E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17A501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5796 - 6386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60302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10732 - 12262</w:t>
            </w:r>
          </w:p>
        </w:tc>
      </w:tr>
      <w:tr w:rsidR="008F4D94" w14:paraId="14F37E5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3306D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99665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F8702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3F339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1FEEDEC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417D5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772F20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8264 - 9324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FBC2546" w14:textId="77777777" w:rsidR="008F4D94" w:rsidRDefault="008F4D94" w:rsidP="00190399">
            <w:pPr>
              <w:rPr>
                <w:rFonts w:ascii="Arial" w:hAnsi="Arial" w:cs="Arial"/>
                <w:color w:val="000000"/>
                <w:sz w:val="18"/>
                <w:szCs w:val="18"/>
              </w:rPr>
            </w:pPr>
          </w:p>
        </w:tc>
      </w:tr>
      <w:tr w:rsidR="008F4D94" w14:paraId="596D183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E42A0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12CB31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E073A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C244E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DB482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DAD0874"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9474B2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F1AE81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14368 - 12338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6469AC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148 - 472</w:t>
            </w:r>
          </w:p>
        </w:tc>
      </w:tr>
      <w:tr w:rsidR="008F4D94" w14:paraId="247A0C1D"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2A388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8C6C2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2051D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F148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887E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6B88E2A"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2F68F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ADB6B1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9736 - 8176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A7CEE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4014 - 5104</w:t>
            </w:r>
          </w:p>
        </w:tc>
      </w:tr>
      <w:tr w:rsidR="008F4D94" w14:paraId="429FF53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32C7D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42929C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3439E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9EAD9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27521D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95F3FE1"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D90436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276DE9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14032 - 16062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5466A0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6628 - 7248</w:t>
            </w:r>
          </w:p>
        </w:tc>
      </w:tr>
      <w:tr w:rsidR="008F4D94" w14:paraId="5AE675E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2555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E3079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4ACDCA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9A7DF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FDE36B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E3519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46142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9810CD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11564 - 13124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6D57B2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9096 - 10186</w:t>
            </w:r>
          </w:p>
        </w:tc>
      </w:tr>
      <w:tr w:rsidR="008F4D94" w14:paraId="76E1605C" w14:textId="77777777" w:rsidTr="00190399">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BE5C22"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F3AABB9" w14:textId="77777777" w:rsidR="008F4D94" w:rsidRPr="00954DB3" w:rsidRDefault="008F4D94" w:rsidP="008F4D94">
      <w:pPr>
        <w:pStyle w:val="TH"/>
        <w:rPr>
          <w:rFonts w:eastAsia="MS Mincho"/>
        </w:rPr>
      </w:pPr>
    </w:p>
    <w:p w14:paraId="48DAAD4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n41</w:t>
      </w:r>
      <w:r w:rsidRPr="00A76C0A">
        <w:rPr>
          <w:rFonts w:eastAsia="MS Mincho"/>
        </w:rPr>
        <w:t>A-</w:t>
      </w:r>
      <w:r>
        <w:rPr>
          <w:rFonts w:eastAsia="MS Mincho"/>
        </w:rPr>
        <w:t>n78</w:t>
      </w:r>
      <w:r w:rsidRPr="00A76C0A">
        <w:rPr>
          <w:rFonts w:eastAsia="MS Mincho"/>
        </w:rPr>
        <w:t>A.</w:t>
      </w:r>
    </w:p>
    <w:p w14:paraId="0835505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1825C9D1"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6BB4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A5C08D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7CCA6E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12AEE7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470B50C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D49E45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BC1843"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6FBAB2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FE2489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07BCF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EEA4AF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E3934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C9503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416545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610 - 1304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7AFA1E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5796 - 6490</w:t>
            </w:r>
          </w:p>
        </w:tc>
      </w:tr>
      <w:tr w:rsidR="008F4D94" w14:paraId="0028D607"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96F68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A7B33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80807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CC57E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1540AA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ED16C9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A7709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797CEA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1192 - 2080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5DF33C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3910 - 5104</w:t>
            </w:r>
          </w:p>
        </w:tc>
      </w:tr>
      <w:tr w:rsidR="008F4D94" w14:paraId="0BC28D42"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3F07B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18AA5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4A91E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CD53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40DAD6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80C2F8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B1D6F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E90D88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8292 - 9180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5D0D87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9096 - 10290</w:t>
            </w:r>
          </w:p>
        </w:tc>
      </w:tr>
      <w:tr w:rsidR="008F4D94" w14:paraId="713D360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875A9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1AABD2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265AE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7A27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47C42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8663634"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4EA24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7B461D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3688 - 4770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E19A1F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7210 - 8904</w:t>
            </w:r>
          </w:p>
        </w:tc>
      </w:tr>
      <w:tr w:rsidR="008F4D94" w14:paraId="261A395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3A1D5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48472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1B994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5D34C1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08C6E6E"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71585A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FB6595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2608 - 1220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18D9B52" w14:textId="77777777" w:rsidR="008F4D94" w:rsidRDefault="008F4D94" w:rsidP="00190399">
            <w:pPr>
              <w:rPr>
                <w:rFonts w:ascii="Arial" w:hAnsi="Arial" w:cs="Arial"/>
                <w:color w:val="000000"/>
                <w:sz w:val="18"/>
                <w:szCs w:val="18"/>
              </w:rPr>
            </w:pPr>
          </w:p>
        </w:tc>
      </w:tr>
      <w:tr w:rsidR="008F4D94" w14:paraId="1D9683D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75636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07340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080752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1A626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3E0D7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14CF56F"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4C9623"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289E0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10788 - 11870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4440A5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12396 - 14090</w:t>
            </w:r>
          </w:p>
        </w:tc>
      </w:tr>
      <w:tr w:rsidR="008F4D94" w14:paraId="65D9E55D"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7070A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9E7B8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F5C1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FE2B8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36AC35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41078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0CA078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11592 - 12980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19099D9" w14:textId="77777777" w:rsidR="008F4D94" w:rsidRDefault="008F4D94" w:rsidP="00190399">
            <w:pPr>
              <w:rPr>
                <w:rFonts w:ascii="Arial" w:hAnsi="Arial" w:cs="Arial"/>
                <w:color w:val="000000"/>
                <w:sz w:val="18"/>
                <w:szCs w:val="18"/>
              </w:rPr>
            </w:pPr>
          </w:p>
        </w:tc>
      </w:tr>
      <w:tr w:rsidR="008F4D94" w14:paraId="28AC3F3D"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D4D29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9F1AF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D9874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27DF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6B7EA8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2E6931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02E1F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0A3ECF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12704 - 10510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BC7968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7460 - 6184</w:t>
            </w:r>
          </w:p>
        </w:tc>
      </w:tr>
      <w:tr w:rsidR="008F4D94" w14:paraId="1AF8182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A6596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BFF81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9C7A7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1417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4CB012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C90080"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C3419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FB9461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6408 - 4520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1C34F6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1470 - 112</w:t>
            </w:r>
          </w:p>
        </w:tc>
      </w:tr>
      <w:tr w:rsidR="008F4D94" w14:paraId="5E7243B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24F42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2B8861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FC0F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EF16C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248D07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92E336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9C9F3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394013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15696 - 17890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FFFF38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13284 - 14560</w:t>
            </w:r>
          </w:p>
        </w:tc>
      </w:tr>
      <w:tr w:rsidR="008F4D94" w14:paraId="52D114F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77849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0272E5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A2A69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1EF4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A7EA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D7322A"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1D875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9DEF9D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14892 - 16780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246F8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14088 - 15670</w:t>
            </w:r>
          </w:p>
        </w:tc>
      </w:tr>
      <w:tr w:rsidR="008F4D94" w14:paraId="290E63B8" w14:textId="77777777" w:rsidTr="00190399">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AC1781"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81448A3" w14:textId="77777777" w:rsidR="008F4D94" w:rsidRDefault="008F4D94" w:rsidP="008F4D94"/>
    <w:p w14:paraId="2D3350EF"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 xml:space="preserve">2 </w:t>
      </w:r>
      <w:r>
        <w:rPr>
          <w:snapToGrid w:val="0"/>
        </w:rPr>
        <w:t>there are IMD2 and IMD4 from n20 and n41 into RX band n78.</w:t>
      </w:r>
    </w:p>
    <w:p w14:paraId="24B4B1C0"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 xml:space="preserve">2 </w:t>
      </w:r>
      <w:r>
        <w:rPr>
          <w:snapToGrid w:val="0"/>
        </w:rPr>
        <w:t>there is IMD2 from n20 and n78 into RX band n41.</w:t>
      </w:r>
    </w:p>
    <w:p w14:paraId="4313CCD2" w14:textId="77777777" w:rsidR="008F4D94" w:rsidRPr="009C71FA"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are IMD2 and IMD5 from n41 and n78 into RX band n20.</w:t>
      </w:r>
    </w:p>
    <w:p w14:paraId="69A5655C" w14:textId="77777777" w:rsidR="008F4D94" w:rsidRDefault="008F4D94" w:rsidP="008F4D94">
      <w:pPr>
        <w:pStyle w:val="Heading4"/>
      </w:pPr>
      <w:bookmarkStart w:id="329" w:name="_Toc180420521"/>
      <w:r>
        <w:t>5.21</w:t>
      </w:r>
      <w:r w:rsidRPr="00AB69C8">
        <w:t>.2.</w:t>
      </w:r>
      <w:r>
        <w:t>2</w:t>
      </w:r>
      <w:r w:rsidRPr="00AB69C8">
        <w:tab/>
        <w:t>REFSENS requirements</w:t>
      </w:r>
      <w:bookmarkEnd w:id="329"/>
    </w:p>
    <w:p w14:paraId="092E68CB" w14:textId="77777777" w:rsidR="008F4D94" w:rsidRDefault="008F4D94" w:rsidP="008F4D94">
      <w:r>
        <w:t>The MSD requirements for IMD2 components are re-used from DC_20A-n41A-n78A.</w:t>
      </w:r>
    </w:p>
    <w:p w14:paraId="5476FC93" w14:textId="77777777" w:rsidR="008F4D94" w:rsidRDefault="008F4D94" w:rsidP="008F4D94">
      <w:r>
        <w:t xml:space="preserve">The MSD requirements for IMD4 on Rx n78 and IMD5 on Rx n20 are reuse from </w:t>
      </w:r>
      <w:r w:rsidRPr="00907B1F">
        <w:t>CA_n5-n7-n78</w:t>
      </w:r>
      <w:r>
        <w:t>.</w:t>
      </w:r>
    </w:p>
    <w:p w14:paraId="73C48285"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5.21</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29248724"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4D01077"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D1491A7" w14:textId="77777777" w:rsidR="008F4D94" w:rsidRPr="006E069C" w:rsidRDefault="008F4D94" w:rsidP="00190399">
            <w:pPr>
              <w:pStyle w:val="TAH"/>
            </w:pPr>
            <w:r w:rsidRPr="006E069C">
              <w:t>Source of IMD</w:t>
            </w:r>
          </w:p>
        </w:tc>
      </w:tr>
      <w:tr w:rsidR="008F4D94" w:rsidRPr="006E069C" w14:paraId="5E172DB5"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96130E3"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09D793D"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5440EDE7"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59F3A177"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286374E"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2204ACD0"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8667C9C"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EC7265D"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917B8BE" w14:textId="77777777" w:rsidR="008F4D94" w:rsidRPr="006E069C" w:rsidRDefault="008F4D94" w:rsidP="00190399">
            <w:pPr>
              <w:pStyle w:val="TAH"/>
            </w:pPr>
          </w:p>
        </w:tc>
      </w:tr>
      <w:tr w:rsidR="008F4D94" w:rsidRPr="006E069C" w14:paraId="76D34068"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416D0B" w14:textId="77777777" w:rsidR="008F4D94" w:rsidRPr="006E069C" w:rsidRDefault="008F4D94" w:rsidP="00190399">
            <w:pPr>
              <w:pStyle w:val="TAC"/>
              <w:rPr>
                <w:lang w:val="en-US" w:eastAsia="zh-CN"/>
              </w:rPr>
            </w:pPr>
            <w:r>
              <w:rPr>
                <w:rFonts w:cs="Arial"/>
                <w:color w:val="000000"/>
                <w:szCs w:val="18"/>
              </w:rPr>
              <w:t>CA_n20-n41-n78</w:t>
            </w:r>
          </w:p>
        </w:tc>
        <w:tc>
          <w:tcPr>
            <w:tcW w:w="923" w:type="dxa"/>
            <w:tcBorders>
              <w:top w:val="single" w:sz="4" w:space="0" w:color="auto"/>
              <w:left w:val="single" w:sz="4" w:space="0" w:color="auto"/>
              <w:right w:val="single" w:sz="4" w:space="0" w:color="auto"/>
            </w:tcBorders>
          </w:tcPr>
          <w:p w14:paraId="7B01153C"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7398A19E"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417D304C"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AB29DDC"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315F015A"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4C39A10"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7EFA0C69" w14:textId="77777777" w:rsidR="008F4D94" w:rsidRPr="006E069C" w:rsidRDefault="008F4D94" w:rsidP="00190399">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59BB059D" w14:textId="77777777" w:rsidR="008F4D94" w:rsidRPr="006E069C" w:rsidRDefault="008F4D94" w:rsidP="00190399">
            <w:pPr>
              <w:pStyle w:val="TAC"/>
            </w:pPr>
            <w:r w:rsidRPr="00000350">
              <w:rPr>
                <w:lang w:val="en-US" w:eastAsia="zh-CN"/>
              </w:rPr>
              <w:t>N/A</w:t>
            </w:r>
          </w:p>
        </w:tc>
      </w:tr>
      <w:tr w:rsidR="008F4D94" w:rsidRPr="006E069C" w14:paraId="0386B2C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15AD6F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F5548A" w14:textId="77777777" w:rsidR="008F4D94" w:rsidRPr="006E069C"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2B8FC50" w14:textId="77777777" w:rsidR="008F4D94" w:rsidRPr="006E069C" w:rsidRDefault="008F4D94" w:rsidP="00190399">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4DB45C28"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B40553B"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E128517" w14:textId="77777777" w:rsidR="008F4D94" w:rsidRPr="006E069C" w:rsidRDefault="008F4D94" w:rsidP="00190399">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77886FDC" w14:textId="77777777" w:rsidR="008F4D94" w:rsidRPr="006E069C" w:rsidRDefault="008F4D94" w:rsidP="00190399">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384714"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20BA35B" w14:textId="77777777" w:rsidR="008F4D94" w:rsidRPr="006E069C" w:rsidRDefault="008F4D94" w:rsidP="00190399">
            <w:pPr>
              <w:pStyle w:val="TAC"/>
            </w:pPr>
            <w:r w:rsidRPr="00000350">
              <w:rPr>
                <w:lang w:val="en-US" w:eastAsia="zh-CN"/>
              </w:rPr>
              <w:t>N/A</w:t>
            </w:r>
          </w:p>
        </w:tc>
      </w:tr>
      <w:tr w:rsidR="008F4D94" w:rsidRPr="006E069C" w14:paraId="01E7A0A2"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185322A"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E26619" w14:textId="77777777" w:rsidR="008F4D94" w:rsidRPr="006E069C" w:rsidRDefault="008F4D94" w:rsidP="00190399">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173BC0E"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00218F0"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837D56"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E6C42DA" w14:textId="77777777" w:rsidR="008F4D94" w:rsidRPr="006E069C" w:rsidRDefault="008F4D94" w:rsidP="00190399">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1A4D93B8" w14:textId="77777777" w:rsidR="008F4D94" w:rsidRPr="006E069C" w:rsidRDefault="008F4D94" w:rsidP="00190399">
            <w:pPr>
              <w:pStyle w:val="TAC"/>
              <w:rPr>
                <w:lang w:val="en-US" w:eastAsia="zh-CN"/>
              </w:rPr>
            </w:pPr>
            <w:r>
              <w:rPr>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2D28AA53"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C1AF9A3" w14:textId="77777777" w:rsidR="008F4D94" w:rsidRPr="006E069C" w:rsidRDefault="008F4D94" w:rsidP="00190399">
            <w:pPr>
              <w:pStyle w:val="TAC"/>
            </w:pPr>
            <w:r>
              <w:t>IMD2</w:t>
            </w:r>
          </w:p>
        </w:tc>
      </w:tr>
      <w:tr w:rsidR="008F4D94" w:rsidRPr="006E069C" w14:paraId="2D2D1F7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E0A2618"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6425E2"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B0E44AA"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D6D075F"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C0AAA4"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5F3B54"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6C73F8FA" w14:textId="77777777" w:rsidR="008F4D94" w:rsidRPr="006E069C" w:rsidRDefault="008F4D94" w:rsidP="00190399">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238B94" w14:textId="77777777" w:rsidR="008F4D94" w:rsidRPr="006E069C" w:rsidRDefault="008F4D94" w:rsidP="0019039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6AE70E0" w14:textId="77777777" w:rsidR="008F4D94" w:rsidRPr="006E069C" w:rsidRDefault="008F4D94" w:rsidP="00190399">
            <w:pPr>
              <w:pStyle w:val="TAC"/>
            </w:pPr>
            <w:r w:rsidRPr="000700F4">
              <w:rPr>
                <w:lang w:val="en-US" w:eastAsia="zh-CN"/>
              </w:rPr>
              <w:t>N/A</w:t>
            </w:r>
          </w:p>
        </w:tc>
      </w:tr>
      <w:tr w:rsidR="008F4D94" w:rsidRPr="006E069C" w14:paraId="690F7AD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71DB748"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0D19D4" w14:textId="77777777" w:rsidR="008F4D94"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33A4973C" w14:textId="77777777" w:rsidR="008F4D94" w:rsidRPr="006E069C" w:rsidRDefault="008F4D94" w:rsidP="00190399">
            <w:pPr>
              <w:pStyle w:val="TAC"/>
              <w:rPr>
                <w:lang w:val="en-US" w:eastAsia="zh-CN"/>
              </w:rPr>
            </w:pPr>
            <w:r>
              <w:rPr>
                <w:lang w:val="en-US" w:eastAsia="zh-CN"/>
              </w:rPr>
              <w:t>2601</w:t>
            </w:r>
          </w:p>
        </w:tc>
        <w:tc>
          <w:tcPr>
            <w:tcW w:w="1012" w:type="dxa"/>
            <w:tcBorders>
              <w:top w:val="single" w:sz="4" w:space="0" w:color="auto"/>
              <w:left w:val="single" w:sz="4" w:space="0" w:color="auto"/>
              <w:bottom w:val="single" w:sz="4" w:space="0" w:color="auto"/>
              <w:right w:val="single" w:sz="4" w:space="0" w:color="auto"/>
            </w:tcBorders>
          </w:tcPr>
          <w:p w14:paraId="4C4A9BA2"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417096"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A89296C" w14:textId="77777777" w:rsidR="008F4D94" w:rsidRPr="006E069C" w:rsidRDefault="008F4D94" w:rsidP="00190399">
            <w:pPr>
              <w:pStyle w:val="TAC"/>
              <w:rPr>
                <w:lang w:val="en-US" w:eastAsia="zh-CN"/>
              </w:rPr>
            </w:pPr>
            <w:r>
              <w:rPr>
                <w:lang w:val="en-US" w:eastAsia="zh-CN"/>
              </w:rPr>
              <w:t>2601</w:t>
            </w:r>
          </w:p>
        </w:tc>
        <w:tc>
          <w:tcPr>
            <w:tcW w:w="797" w:type="dxa"/>
            <w:tcBorders>
              <w:top w:val="single" w:sz="4" w:space="0" w:color="auto"/>
              <w:left w:val="single" w:sz="4" w:space="0" w:color="auto"/>
              <w:bottom w:val="single" w:sz="4" w:space="0" w:color="auto"/>
              <w:right w:val="single" w:sz="4" w:space="0" w:color="auto"/>
            </w:tcBorders>
          </w:tcPr>
          <w:p w14:paraId="1B06E289" w14:textId="77777777" w:rsidR="008F4D94" w:rsidRPr="006E069C" w:rsidRDefault="008F4D94" w:rsidP="00190399">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2D747D"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4DACDA1" w14:textId="77777777" w:rsidR="008F4D94" w:rsidRPr="006E069C" w:rsidRDefault="008F4D94" w:rsidP="00190399">
            <w:pPr>
              <w:pStyle w:val="TAC"/>
            </w:pPr>
            <w:r w:rsidRPr="000700F4">
              <w:rPr>
                <w:lang w:val="en-US" w:eastAsia="zh-CN"/>
              </w:rPr>
              <w:t>N/A</w:t>
            </w:r>
          </w:p>
        </w:tc>
      </w:tr>
      <w:tr w:rsidR="008F4D94" w:rsidRPr="006E069C" w14:paraId="65F3D2FF"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1E7A24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487AE4" w14:textId="77777777" w:rsidR="008F4D94" w:rsidRDefault="008F4D94" w:rsidP="00190399">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D9F7085"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8AC632D"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8658C69"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AC89AE4" w14:textId="77777777" w:rsidR="008F4D94" w:rsidRPr="006E069C" w:rsidRDefault="008F4D94" w:rsidP="00190399">
            <w:pPr>
              <w:pStyle w:val="TAC"/>
              <w:rPr>
                <w:lang w:val="en-US" w:eastAsia="zh-CN"/>
              </w:rPr>
            </w:pPr>
            <w:r>
              <w:rPr>
                <w:lang w:val="en-US" w:eastAsia="zh-CN"/>
              </w:rPr>
              <w:t>3508</w:t>
            </w:r>
          </w:p>
        </w:tc>
        <w:tc>
          <w:tcPr>
            <w:tcW w:w="797" w:type="dxa"/>
            <w:tcBorders>
              <w:top w:val="single" w:sz="4" w:space="0" w:color="auto"/>
              <w:left w:val="single" w:sz="4" w:space="0" w:color="auto"/>
              <w:bottom w:val="single" w:sz="4" w:space="0" w:color="auto"/>
              <w:right w:val="single" w:sz="4" w:space="0" w:color="auto"/>
            </w:tcBorders>
          </w:tcPr>
          <w:p w14:paraId="2CEB1BAF" w14:textId="77777777" w:rsidR="008F4D94" w:rsidRPr="006E069C" w:rsidRDefault="008F4D94" w:rsidP="00190399">
            <w:pPr>
              <w:pStyle w:val="TAC"/>
              <w:rPr>
                <w:lang w:val="en-US" w:eastAsia="zh-CN"/>
              </w:rPr>
            </w:pPr>
            <w:r>
              <w:rPr>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5291CFFB"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EE4ADFF" w14:textId="77777777" w:rsidR="008F4D94" w:rsidRPr="006E069C" w:rsidRDefault="008F4D94" w:rsidP="00190399">
            <w:pPr>
              <w:pStyle w:val="TAC"/>
            </w:pPr>
            <w:r>
              <w:t>IMD4</w:t>
            </w:r>
          </w:p>
        </w:tc>
      </w:tr>
      <w:tr w:rsidR="008F4D94" w:rsidRPr="006E069C" w14:paraId="1A908E09"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5F265CA"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37D877"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C781E28"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17299E9A"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2B64B05"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668C6D3"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CA0557B" w14:textId="77777777" w:rsidR="008F4D94" w:rsidRPr="006E069C" w:rsidRDefault="008F4D94" w:rsidP="00190399">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C3ECD" w14:textId="77777777" w:rsidR="008F4D94" w:rsidRPr="006E069C" w:rsidRDefault="008F4D94" w:rsidP="0019039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10226A0" w14:textId="77777777" w:rsidR="008F4D94" w:rsidRPr="006E069C" w:rsidRDefault="008F4D94" w:rsidP="00190399">
            <w:pPr>
              <w:pStyle w:val="TAC"/>
            </w:pPr>
            <w:r>
              <w:rPr>
                <w:lang w:val="en-US" w:eastAsia="zh-CN"/>
              </w:rPr>
              <w:t>N/A</w:t>
            </w:r>
          </w:p>
        </w:tc>
      </w:tr>
      <w:tr w:rsidR="008F4D94" w:rsidRPr="006E069C" w14:paraId="4D02E47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6A5B4C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160BE5" w14:textId="77777777" w:rsidR="008F4D94"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ED3077C"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0D32234"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D3C5A2"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D51C027" w14:textId="77777777" w:rsidR="008F4D94" w:rsidRPr="006E069C" w:rsidRDefault="008F4D94" w:rsidP="00190399">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2445777B" w14:textId="77777777" w:rsidR="008F4D94" w:rsidRPr="006E069C" w:rsidRDefault="008F4D94" w:rsidP="00190399">
            <w:pPr>
              <w:pStyle w:val="TAC"/>
              <w:rPr>
                <w:lang w:val="en-US" w:eastAsia="zh-CN"/>
              </w:rPr>
            </w:pPr>
            <w:r>
              <w:rPr>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18055EF6"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118BC77" w14:textId="77777777" w:rsidR="008F4D94" w:rsidRPr="006E069C" w:rsidRDefault="008F4D94" w:rsidP="00190399">
            <w:pPr>
              <w:pStyle w:val="TAC"/>
            </w:pPr>
            <w:r>
              <w:t>IMD2</w:t>
            </w:r>
          </w:p>
        </w:tc>
      </w:tr>
      <w:tr w:rsidR="008F4D94" w:rsidRPr="006E069C" w14:paraId="765B761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3029A4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E50D07" w14:textId="77777777" w:rsidR="008F4D94" w:rsidRDefault="008F4D94" w:rsidP="00190399">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F3195B9" w14:textId="77777777" w:rsidR="008F4D94" w:rsidRPr="006E069C" w:rsidRDefault="008F4D94" w:rsidP="00190399">
            <w:pPr>
              <w:pStyle w:val="TAC"/>
              <w:rPr>
                <w:lang w:val="en-US" w:eastAsia="zh-CN"/>
              </w:rPr>
            </w:pPr>
            <w:r>
              <w:rPr>
                <w:lang w:val="en-US" w:eastAsia="zh-CN"/>
              </w:rPr>
              <w:t>3440</w:t>
            </w:r>
          </w:p>
        </w:tc>
        <w:tc>
          <w:tcPr>
            <w:tcW w:w="1012" w:type="dxa"/>
            <w:tcBorders>
              <w:top w:val="single" w:sz="4" w:space="0" w:color="auto"/>
              <w:left w:val="single" w:sz="4" w:space="0" w:color="auto"/>
              <w:bottom w:val="single" w:sz="4" w:space="0" w:color="auto"/>
              <w:right w:val="single" w:sz="4" w:space="0" w:color="auto"/>
            </w:tcBorders>
          </w:tcPr>
          <w:p w14:paraId="7C498BF5"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8B2739"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6C7ADD" w14:textId="77777777" w:rsidR="008F4D94" w:rsidRPr="006E069C" w:rsidRDefault="008F4D94" w:rsidP="00190399">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69B26339" w14:textId="77777777" w:rsidR="008F4D94" w:rsidRPr="006E069C" w:rsidRDefault="008F4D94" w:rsidP="00190399">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95741F"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F94B11D" w14:textId="77777777" w:rsidR="008F4D94" w:rsidRPr="006E069C" w:rsidRDefault="008F4D94" w:rsidP="00190399">
            <w:pPr>
              <w:pStyle w:val="TAC"/>
            </w:pPr>
            <w:r>
              <w:rPr>
                <w:lang w:val="en-US" w:eastAsia="zh-CN"/>
              </w:rPr>
              <w:t>N/A</w:t>
            </w:r>
          </w:p>
        </w:tc>
      </w:tr>
      <w:tr w:rsidR="008F4D94" w:rsidRPr="006E069C" w14:paraId="36ED580C"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DCDE79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3A24F5"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4A89F14"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3EB6E19"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EB98E4"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E551435"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0F503A2" w14:textId="77777777" w:rsidR="008F4D94" w:rsidRPr="006E069C" w:rsidRDefault="008F4D94" w:rsidP="00190399">
            <w:pPr>
              <w:pStyle w:val="TAC"/>
              <w:rPr>
                <w:lang w:val="en-US" w:eastAsia="zh-CN"/>
              </w:rPr>
            </w:pPr>
            <w:r>
              <w:rPr>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2299112E" w14:textId="77777777" w:rsidR="008F4D94" w:rsidRPr="006E069C" w:rsidRDefault="008F4D94" w:rsidP="0019039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534D572" w14:textId="77777777" w:rsidR="008F4D94" w:rsidRPr="006E069C" w:rsidRDefault="008F4D94" w:rsidP="00190399">
            <w:pPr>
              <w:pStyle w:val="TAC"/>
            </w:pPr>
            <w:r>
              <w:t>IMD2</w:t>
            </w:r>
          </w:p>
        </w:tc>
      </w:tr>
      <w:tr w:rsidR="008F4D94" w:rsidRPr="006E069C" w14:paraId="34E7615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A5791D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82918A" w14:textId="77777777" w:rsidR="008F4D94"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581629F5" w14:textId="77777777" w:rsidR="008F4D94" w:rsidRPr="006E069C" w:rsidRDefault="008F4D94" w:rsidP="00190399">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65547923"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B82B73"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867BEA8" w14:textId="77777777" w:rsidR="008F4D94" w:rsidRPr="006E069C" w:rsidRDefault="008F4D94" w:rsidP="00190399">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1F0A11D1" w14:textId="77777777" w:rsidR="008F4D94" w:rsidRPr="006E069C" w:rsidRDefault="008F4D94" w:rsidP="00190399">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5A5025"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3C197C0" w14:textId="77777777" w:rsidR="008F4D94" w:rsidRPr="006E069C" w:rsidRDefault="008F4D94" w:rsidP="00190399">
            <w:pPr>
              <w:pStyle w:val="TAC"/>
            </w:pPr>
            <w:r w:rsidRPr="00973D0A">
              <w:rPr>
                <w:lang w:val="en-US" w:eastAsia="zh-CN"/>
              </w:rPr>
              <w:t>N/A</w:t>
            </w:r>
          </w:p>
        </w:tc>
      </w:tr>
      <w:tr w:rsidR="008F4D94" w:rsidRPr="006E069C" w14:paraId="730A697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B8E101D"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0CE348" w14:textId="77777777" w:rsidR="008F4D94" w:rsidRDefault="008F4D94" w:rsidP="00190399">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D780437" w14:textId="77777777" w:rsidR="008F4D94" w:rsidRPr="006E069C" w:rsidRDefault="008F4D94" w:rsidP="00190399">
            <w:pPr>
              <w:pStyle w:val="TAC"/>
              <w:rPr>
                <w:lang w:val="en-US" w:eastAsia="zh-CN"/>
              </w:rPr>
            </w:pPr>
            <w:r>
              <w:rPr>
                <w:lang w:val="en-US" w:eastAsia="zh-CN"/>
              </w:rPr>
              <w:t>3399</w:t>
            </w:r>
          </w:p>
        </w:tc>
        <w:tc>
          <w:tcPr>
            <w:tcW w:w="1012" w:type="dxa"/>
            <w:tcBorders>
              <w:top w:val="single" w:sz="4" w:space="0" w:color="auto"/>
              <w:left w:val="single" w:sz="4" w:space="0" w:color="auto"/>
              <w:bottom w:val="single" w:sz="4" w:space="0" w:color="auto"/>
              <w:right w:val="single" w:sz="4" w:space="0" w:color="auto"/>
            </w:tcBorders>
          </w:tcPr>
          <w:p w14:paraId="0046A1A1"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B3437A"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8307CAE" w14:textId="77777777" w:rsidR="008F4D94" w:rsidRPr="006E069C" w:rsidRDefault="008F4D94" w:rsidP="00190399">
            <w:pPr>
              <w:pStyle w:val="TAC"/>
              <w:rPr>
                <w:lang w:val="en-US" w:eastAsia="zh-CN"/>
              </w:rPr>
            </w:pPr>
            <w:r>
              <w:rPr>
                <w:lang w:val="en-US" w:eastAsia="zh-CN"/>
              </w:rPr>
              <w:t>3399</w:t>
            </w:r>
          </w:p>
        </w:tc>
        <w:tc>
          <w:tcPr>
            <w:tcW w:w="797" w:type="dxa"/>
            <w:tcBorders>
              <w:top w:val="single" w:sz="4" w:space="0" w:color="auto"/>
              <w:left w:val="single" w:sz="4" w:space="0" w:color="auto"/>
              <w:bottom w:val="single" w:sz="4" w:space="0" w:color="auto"/>
              <w:right w:val="single" w:sz="4" w:space="0" w:color="auto"/>
            </w:tcBorders>
          </w:tcPr>
          <w:p w14:paraId="272C13E0" w14:textId="77777777" w:rsidR="008F4D94" w:rsidRPr="006E069C" w:rsidRDefault="008F4D94" w:rsidP="00190399">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034B18"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664C5F0" w14:textId="77777777" w:rsidR="008F4D94" w:rsidRPr="006E069C" w:rsidRDefault="008F4D94" w:rsidP="00190399">
            <w:pPr>
              <w:pStyle w:val="TAC"/>
            </w:pPr>
            <w:r w:rsidRPr="00973D0A">
              <w:rPr>
                <w:lang w:val="en-US" w:eastAsia="zh-CN"/>
              </w:rPr>
              <w:t>N/A</w:t>
            </w:r>
          </w:p>
        </w:tc>
      </w:tr>
      <w:tr w:rsidR="008F4D94" w:rsidRPr="006E069C" w14:paraId="16AB6CC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17C0B69"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CEA29F"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84181C2"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41BBAB5"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6D67351"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C12C1CA"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76A15AA4" w14:textId="77777777" w:rsidR="008F4D94" w:rsidRPr="006E069C" w:rsidRDefault="008F4D94" w:rsidP="00190399">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71F33F3" w14:textId="77777777" w:rsidR="008F4D94" w:rsidRPr="006E069C" w:rsidRDefault="008F4D94" w:rsidP="0019039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318BA2E" w14:textId="77777777" w:rsidR="008F4D94" w:rsidRPr="006E069C" w:rsidRDefault="008F4D94" w:rsidP="00190399">
            <w:pPr>
              <w:pStyle w:val="TAC"/>
            </w:pPr>
            <w:r>
              <w:t>IMD5</w:t>
            </w:r>
          </w:p>
        </w:tc>
      </w:tr>
      <w:tr w:rsidR="008F4D94" w:rsidRPr="006E069C" w14:paraId="1FB33EFC"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979B223"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B3D55C" w14:textId="77777777" w:rsidR="008F4D94"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A0D12CB" w14:textId="77777777" w:rsidR="008F4D94" w:rsidRPr="006E069C" w:rsidRDefault="008F4D94" w:rsidP="00190399">
            <w:pPr>
              <w:pStyle w:val="TAC"/>
              <w:rPr>
                <w:lang w:val="en-US" w:eastAsia="zh-CN"/>
              </w:rPr>
            </w:pPr>
            <w:r>
              <w:rPr>
                <w:lang w:val="en-US" w:eastAsia="zh-CN"/>
              </w:rPr>
              <w:t>2635</w:t>
            </w:r>
          </w:p>
        </w:tc>
        <w:tc>
          <w:tcPr>
            <w:tcW w:w="1012" w:type="dxa"/>
            <w:tcBorders>
              <w:top w:val="single" w:sz="4" w:space="0" w:color="auto"/>
              <w:left w:val="single" w:sz="4" w:space="0" w:color="auto"/>
              <w:bottom w:val="single" w:sz="4" w:space="0" w:color="auto"/>
              <w:right w:val="single" w:sz="4" w:space="0" w:color="auto"/>
            </w:tcBorders>
          </w:tcPr>
          <w:p w14:paraId="6296F6EC"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48B9B44"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D07040" w14:textId="77777777" w:rsidR="008F4D94" w:rsidRPr="006E069C" w:rsidRDefault="008F4D94" w:rsidP="00190399">
            <w:pPr>
              <w:pStyle w:val="TAC"/>
              <w:rPr>
                <w:lang w:val="en-US" w:eastAsia="zh-CN"/>
              </w:rPr>
            </w:pPr>
            <w:r>
              <w:rPr>
                <w:lang w:val="en-US" w:eastAsia="zh-CN"/>
              </w:rPr>
              <w:t>2635</w:t>
            </w:r>
          </w:p>
        </w:tc>
        <w:tc>
          <w:tcPr>
            <w:tcW w:w="797" w:type="dxa"/>
            <w:tcBorders>
              <w:top w:val="single" w:sz="4" w:space="0" w:color="auto"/>
              <w:left w:val="single" w:sz="4" w:space="0" w:color="auto"/>
              <w:bottom w:val="single" w:sz="4" w:space="0" w:color="auto"/>
              <w:right w:val="single" w:sz="4" w:space="0" w:color="auto"/>
            </w:tcBorders>
          </w:tcPr>
          <w:p w14:paraId="796EF3FB" w14:textId="77777777" w:rsidR="008F4D94" w:rsidRPr="006E069C" w:rsidRDefault="008F4D94" w:rsidP="00190399">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92CEE2"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B1780C2" w14:textId="77777777" w:rsidR="008F4D94" w:rsidRPr="006E069C" w:rsidRDefault="008F4D94" w:rsidP="00190399">
            <w:pPr>
              <w:pStyle w:val="TAC"/>
            </w:pPr>
            <w:r w:rsidRPr="00005BE6">
              <w:rPr>
                <w:lang w:val="en-US" w:eastAsia="zh-CN"/>
              </w:rPr>
              <w:t>N/A</w:t>
            </w:r>
          </w:p>
        </w:tc>
      </w:tr>
      <w:tr w:rsidR="008F4D94" w:rsidRPr="006E069C" w14:paraId="3ADF0280"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841F57"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tcPr>
          <w:p w14:paraId="79B3259E" w14:textId="77777777" w:rsidR="008F4D94" w:rsidRDefault="008F4D94" w:rsidP="00190399">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68B71682" w14:textId="77777777" w:rsidR="008F4D94" w:rsidRPr="006E069C" w:rsidRDefault="008F4D94" w:rsidP="00190399">
            <w:pPr>
              <w:pStyle w:val="TAC"/>
              <w:rPr>
                <w:lang w:val="en-US" w:eastAsia="zh-CN"/>
              </w:rPr>
            </w:pPr>
            <w:r>
              <w:rPr>
                <w:lang w:val="en-US" w:eastAsia="zh-CN"/>
              </w:rPr>
              <w:t>3549.5</w:t>
            </w:r>
          </w:p>
        </w:tc>
        <w:tc>
          <w:tcPr>
            <w:tcW w:w="1012" w:type="dxa"/>
            <w:tcBorders>
              <w:top w:val="single" w:sz="4" w:space="0" w:color="auto"/>
              <w:left w:val="single" w:sz="4" w:space="0" w:color="auto"/>
              <w:right w:val="single" w:sz="4" w:space="0" w:color="auto"/>
            </w:tcBorders>
          </w:tcPr>
          <w:p w14:paraId="52E759A9"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10677978"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6CABB899" w14:textId="77777777" w:rsidR="008F4D94" w:rsidRPr="006E069C" w:rsidRDefault="008F4D94" w:rsidP="00190399">
            <w:pPr>
              <w:pStyle w:val="TAC"/>
              <w:rPr>
                <w:lang w:val="en-US" w:eastAsia="zh-CN"/>
              </w:rPr>
            </w:pPr>
            <w:r>
              <w:rPr>
                <w:lang w:val="en-US" w:eastAsia="zh-CN"/>
              </w:rPr>
              <w:t>3549.5</w:t>
            </w:r>
          </w:p>
        </w:tc>
        <w:tc>
          <w:tcPr>
            <w:tcW w:w="797" w:type="dxa"/>
            <w:tcBorders>
              <w:top w:val="single" w:sz="4" w:space="0" w:color="auto"/>
              <w:left w:val="single" w:sz="4" w:space="0" w:color="auto"/>
              <w:bottom w:val="single" w:sz="4" w:space="0" w:color="auto"/>
              <w:right w:val="single" w:sz="4" w:space="0" w:color="auto"/>
            </w:tcBorders>
          </w:tcPr>
          <w:p w14:paraId="12D5B4C7" w14:textId="77777777" w:rsidR="008F4D94" w:rsidRPr="006E069C" w:rsidRDefault="008F4D94" w:rsidP="00190399">
            <w:pPr>
              <w:pStyle w:val="TAC"/>
              <w:rPr>
                <w:lang w:val="en-US" w:eastAsia="zh-CN"/>
              </w:rPr>
            </w:pPr>
            <w:r w:rsidRPr="00A01747">
              <w:rPr>
                <w:lang w:val="en-US" w:eastAsia="zh-CN"/>
              </w:rPr>
              <w:t>N/A</w:t>
            </w:r>
          </w:p>
        </w:tc>
        <w:tc>
          <w:tcPr>
            <w:tcW w:w="828" w:type="dxa"/>
            <w:tcBorders>
              <w:top w:val="single" w:sz="4" w:space="0" w:color="auto"/>
              <w:left w:val="single" w:sz="4" w:space="0" w:color="auto"/>
              <w:right w:val="single" w:sz="4" w:space="0" w:color="auto"/>
            </w:tcBorders>
            <w:vAlign w:val="center"/>
          </w:tcPr>
          <w:p w14:paraId="2B84FF0D" w14:textId="77777777" w:rsidR="008F4D94" w:rsidRPr="006E069C" w:rsidRDefault="008F4D94" w:rsidP="00190399">
            <w:pPr>
              <w:pStyle w:val="TAC"/>
              <w:rPr>
                <w:lang w:val="en-US"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tcPr>
          <w:p w14:paraId="28395783" w14:textId="77777777" w:rsidR="008F4D94" w:rsidRPr="006E069C" w:rsidRDefault="008F4D94" w:rsidP="00190399">
            <w:pPr>
              <w:pStyle w:val="TAC"/>
            </w:pPr>
            <w:r w:rsidRPr="00005BE6">
              <w:rPr>
                <w:lang w:val="en-US" w:eastAsia="zh-CN"/>
              </w:rPr>
              <w:t>N/A</w:t>
            </w:r>
          </w:p>
        </w:tc>
      </w:tr>
    </w:tbl>
    <w:p w14:paraId="186FAE09" w14:textId="77777777" w:rsidR="008F4D94" w:rsidRDefault="008F4D94" w:rsidP="008F4D94">
      <w:pPr>
        <w:rPr>
          <w:color w:val="0070C0"/>
        </w:rPr>
      </w:pPr>
    </w:p>
    <w:p w14:paraId="0F745854" w14:textId="77777777" w:rsidR="008F4D94" w:rsidRDefault="008F4D94" w:rsidP="008F4D94">
      <w:pPr>
        <w:pStyle w:val="Heading2"/>
      </w:pPr>
      <w:bookmarkStart w:id="330" w:name="_Toc180420522"/>
      <w:r>
        <w:lastRenderedPageBreak/>
        <w:t>5.22</w:t>
      </w:r>
      <w:r>
        <w:tab/>
        <w:t>CA_n20-n71-n78</w:t>
      </w:r>
      <w:bookmarkEnd w:id="330"/>
    </w:p>
    <w:p w14:paraId="7D6D45CF" w14:textId="77777777" w:rsidR="008F4D94" w:rsidRDefault="008F4D94" w:rsidP="008F4D94">
      <w:pPr>
        <w:pStyle w:val="Heading3"/>
        <w:rPr>
          <w:rFonts w:cs="Arial"/>
          <w:szCs w:val="28"/>
          <w:lang w:val="en-US" w:eastAsia="zh-CN"/>
        </w:rPr>
      </w:pPr>
      <w:bookmarkStart w:id="331" w:name="_Toc180420523"/>
      <w:r>
        <w:t>5.22.1</w:t>
      </w:r>
      <w:r>
        <w:tab/>
      </w:r>
      <w:r>
        <w:rPr>
          <w:rFonts w:cs="Arial"/>
          <w:szCs w:val="28"/>
          <w:lang w:val="en-US" w:eastAsia="zh-CN"/>
        </w:rPr>
        <w:t>Common for 1 band UL and 2 bands UL CA</w:t>
      </w:r>
      <w:bookmarkEnd w:id="331"/>
    </w:p>
    <w:p w14:paraId="641C1859" w14:textId="77777777" w:rsidR="008F4D94" w:rsidRDefault="008F4D94" w:rsidP="008F4D94">
      <w:pPr>
        <w:pStyle w:val="Heading4"/>
      </w:pPr>
      <w:bookmarkStart w:id="332" w:name="_Toc180420524"/>
      <w:r>
        <w:t>5.22.1.1</w:t>
      </w:r>
      <w:r>
        <w:tab/>
      </w:r>
      <w:r>
        <w:rPr>
          <w:rFonts w:cs="Arial"/>
          <w:lang w:eastAsia="zh-CN"/>
        </w:rPr>
        <w:t>Operating bands for CA</w:t>
      </w:r>
      <w:bookmarkEnd w:id="332"/>
    </w:p>
    <w:p w14:paraId="24DEFBCE" w14:textId="77777777" w:rsidR="008F4D94" w:rsidRDefault="008F4D94" w:rsidP="008F4D94">
      <w:pPr>
        <w:pStyle w:val="TH"/>
        <w:rPr>
          <w:lang w:val="en-US"/>
        </w:rPr>
      </w:pPr>
      <w:r>
        <w:rPr>
          <w:rFonts w:cs="Arial"/>
        </w:rPr>
        <w:t xml:space="preserve">Table </w:t>
      </w:r>
      <w:r>
        <w:rPr>
          <w:rFonts w:cs="Arial" w:hint="eastAsia"/>
          <w:lang w:val="en-US" w:eastAsia="zh-CN"/>
        </w:rPr>
        <w:t>5.22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44C9AF3A"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6ECFC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B25B2C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0048399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6DD5F94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7C0E756"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542B66"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011AE0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614E822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BE33DA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06DAAD6E"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77CCDF"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4FB5FF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A9CDE6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F0D935A"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2749D7F4"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3BFE4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2E9593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3B599BA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77B64A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611D2A13"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6EE797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15B7A6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4169FAF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19CCCE9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11FFBDAC"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E40A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6580E88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1D6601C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6D5FDF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1B1C2A75" w14:textId="77777777" w:rsidR="008F4D94" w:rsidRDefault="008F4D94" w:rsidP="008F4D94">
      <w:pPr>
        <w:pStyle w:val="TH"/>
      </w:pPr>
    </w:p>
    <w:p w14:paraId="22957C1C" w14:textId="77777777" w:rsidR="008F4D94" w:rsidRPr="005D2633" w:rsidRDefault="008F4D94" w:rsidP="008F4D94">
      <w:pPr>
        <w:pStyle w:val="Heading4"/>
        <w:rPr>
          <w:rFonts w:cs="Arial"/>
          <w:lang w:eastAsia="zh-CN"/>
        </w:rPr>
      </w:pPr>
      <w:bookmarkStart w:id="333" w:name="_Toc180420525"/>
      <w:r>
        <w:rPr>
          <w:rFonts w:cs="Arial"/>
          <w:lang w:eastAsia="zh-CN"/>
        </w:rPr>
        <w:t>5.22</w:t>
      </w:r>
      <w:r w:rsidRPr="005D2633">
        <w:rPr>
          <w:rFonts w:cs="Arial"/>
          <w:lang w:eastAsia="zh-CN"/>
        </w:rPr>
        <w:t>.1.2</w:t>
      </w:r>
      <w:r w:rsidRPr="005D2633">
        <w:rPr>
          <w:rFonts w:cs="Arial"/>
          <w:lang w:eastAsia="zh-CN"/>
        </w:rPr>
        <w:tab/>
      </w:r>
      <w:r>
        <w:rPr>
          <w:rFonts w:cs="Arial"/>
          <w:lang w:eastAsia="zh-CN"/>
        </w:rPr>
        <w:t>Channel bandwidths per operating band for CA</w:t>
      </w:r>
      <w:bookmarkEnd w:id="333"/>
    </w:p>
    <w:p w14:paraId="5BC6FB16"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14F1F470"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B9B6EAE"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53289525"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13B1D78"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3E64195"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636EEBC9" w14:textId="77777777" w:rsidR="008F4D94" w:rsidRDefault="008F4D94" w:rsidP="00190399">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1586532"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72F0D93" w14:textId="77777777" w:rsidR="008F4D94" w:rsidRDefault="008F4D94" w:rsidP="00190399">
            <w:pPr>
              <w:pStyle w:val="TAH"/>
              <w:rPr>
                <w:szCs w:val="18"/>
                <w:lang w:val="en-US" w:eastAsia="zh-CN"/>
              </w:rPr>
            </w:pPr>
            <w:r>
              <w:t>Bandwidth combination set</w:t>
            </w:r>
          </w:p>
        </w:tc>
      </w:tr>
      <w:tr w:rsidR="008F4D94" w14:paraId="7B4E249E"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56EE96FD"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CA_n20A-n71A-n78A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A234CFE" w14:textId="77777777" w:rsidR="008F4D94" w:rsidRPr="00ED0466" w:rsidRDefault="008F4D94" w:rsidP="00190399">
            <w:pPr>
              <w:pStyle w:val="TAC"/>
              <w:rPr>
                <w:rFonts w:eastAsia="SimSun" w:cs="Arial"/>
                <w:szCs w:val="18"/>
                <w:lang w:eastAsia="zh-CN"/>
              </w:rPr>
            </w:pPr>
            <w:r w:rsidRPr="00ED0466">
              <w:rPr>
                <w:rFonts w:eastAsia="SimSun" w:cs="Arial"/>
                <w:szCs w:val="18"/>
                <w:lang w:eastAsia="zh-CN"/>
              </w:rPr>
              <w:t>CA_n20A-n71A</w:t>
            </w:r>
          </w:p>
          <w:p w14:paraId="574D6106" w14:textId="77777777" w:rsidR="008F4D94" w:rsidRPr="00ED0466" w:rsidRDefault="008F4D94" w:rsidP="00190399">
            <w:pPr>
              <w:pStyle w:val="TAC"/>
              <w:rPr>
                <w:rFonts w:eastAsia="SimSun" w:cs="Arial"/>
                <w:szCs w:val="18"/>
                <w:lang w:eastAsia="zh-CN"/>
              </w:rPr>
            </w:pPr>
            <w:r w:rsidRPr="00ED0466">
              <w:rPr>
                <w:rFonts w:eastAsia="SimSun" w:cs="Arial"/>
                <w:szCs w:val="18"/>
                <w:lang w:eastAsia="zh-CN"/>
              </w:rPr>
              <w:t>CA_n20A-n78A</w:t>
            </w:r>
          </w:p>
          <w:p w14:paraId="4E8FF839" w14:textId="77777777" w:rsidR="008F4D94" w:rsidRPr="00ED0466" w:rsidRDefault="008F4D94" w:rsidP="00190399">
            <w:pPr>
              <w:pStyle w:val="TAC"/>
              <w:rPr>
                <w:rFonts w:eastAsia="SimSun" w:cs="Arial"/>
                <w:szCs w:val="18"/>
                <w:lang w:eastAsia="zh-CN"/>
              </w:rPr>
            </w:pPr>
            <w:r w:rsidRPr="00ED0466">
              <w:rPr>
                <w:rFonts w:eastAsia="SimSun" w:cs="Arial"/>
                <w:szCs w:val="18"/>
                <w:lang w:eastAsia="zh-CN"/>
              </w:rPr>
              <w:t>CA_n71A-n78A</w:t>
            </w:r>
          </w:p>
          <w:p w14:paraId="043282C5" w14:textId="77777777" w:rsidR="008F4D94" w:rsidRPr="00B00CBD" w:rsidRDefault="008F4D94" w:rsidP="00190399">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20CF6DCD" w14:textId="77777777" w:rsidR="008F4D94" w:rsidRPr="00B00CBD" w:rsidRDefault="008F4D94" w:rsidP="00190399">
            <w:pPr>
              <w:pStyle w:val="TAC"/>
              <w:rPr>
                <w:rFonts w:cs="Arial"/>
                <w:szCs w:val="18"/>
                <w:lang w:val="en-US" w:eastAsia="zh-CN"/>
              </w:rPr>
            </w:pPr>
            <w:r>
              <w:rPr>
                <w:rFonts w:cs="Arial"/>
                <w:szCs w:val="18"/>
                <w:lang w:val="en-US" w:eastAsia="zh-CN"/>
              </w:rPr>
              <w:t>n20</w:t>
            </w:r>
          </w:p>
        </w:tc>
        <w:tc>
          <w:tcPr>
            <w:tcW w:w="3969" w:type="dxa"/>
            <w:tcBorders>
              <w:top w:val="single" w:sz="4" w:space="0" w:color="auto"/>
              <w:left w:val="single" w:sz="4" w:space="0" w:color="auto"/>
              <w:bottom w:val="single" w:sz="4" w:space="0" w:color="auto"/>
              <w:right w:val="single" w:sz="4" w:space="0" w:color="auto"/>
            </w:tcBorders>
            <w:vAlign w:val="center"/>
          </w:tcPr>
          <w:p w14:paraId="50B407B8"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bidi="ar"/>
              </w:rPr>
              <w:t>5, 10, 15, 20</w:t>
            </w:r>
          </w:p>
        </w:tc>
        <w:tc>
          <w:tcPr>
            <w:tcW w:w="1202" w:type="dxa"/>
            <w:tcBorders>
              <w:left w:val="single" w:sz="4" w:space="0" w:color="auto"/>
              <w:bottom w:val="nil"/>
              <w:right w:val="single" w:sz="4" w:space="0" w:color="auto"/>
            </w:tcBorders>
            <w:shd w:val="clear" w:color="auto" w:fill="auto"/>
            <w:vAlign w:val="center"/>
          </w:tcPr>
          <w:p w14:paraId="25990B2B"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48444757"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7FDFC3D8"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6693ED0"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4E9B8974" w14:textId="77777777" w:rsidR="008F4D94" w:rsidRPr="00B00CBD" w:rsidRDefault="008F4D94" w:rsidP="00190399">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3FF50374"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202" w:type="dxa"/>
            <w:tcBorders>
              <w:top w:val="nil"/>
              <w:left w:val="single" w:sz="4" w:space="0" w:color="auto"/>
              <w:bottom w:val="nil"/>
              <w:right w:val="single" w:sz="4" w:space="0" w:color="auto"/>
            </w:tcBorders>
            <w:shd w:val="clear" w:color="auto" w:fill="auto"/>
            <w:vAlign w:val="center"/>
          </w:tcPr>
          <w:p w14:paraId="35924A97" w14:textId="77777777" w:rsidR="008F4D94" w:rsidRPr="00B00CBD" w:rsidRDefault="008F4D94" w:rsidP="00190399">
            <w:pPr>
              <w:pStyle w:val="TAC"/>
              <w:rPr>
                <w:rFonts w:cs="Arial"/>
                <w:szCs w:val="18"/>
                <w:lang w:val="en-US" w:eastAsia="zh-CN"/>
              </w:rPr>
            </w:pPr>
          </w:p>
        </w:tc>
      </w:tr>
      <w:tr w:rsidR="008F4D94" w14:paraId="4030C99C"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7E71AF31"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A5ADBCA"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3AAED14A" w14:textId="77777777" w:rsidR="008F4D94" w:rsidRDefault="008F4D94" w:rsidP="00190399">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5F9FD5DA"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ED0466">
              <w:rPr>
                <w:rFonts w:ascii="Arial" w:eastAsia="SimSun" w:hAnsi="Arial" w:cs="Arial"/>
                <w:sz w:val="18"/>
                <w:szCs w:val="18"/>
                <w:lang w:val="en-US" w:eastAsia="zh-CN" w:bidi="ar"/>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11DC0176" w14:textId="77777777" w:rsidR="008F4D94" w:rsidRPr="00B00CBD" w:rsidRDefault="008F4D94" w:rsidP="00190399">
            <w:pPr>
              <w:pStyle w:val="TAC"/>
              <w:rPr>
                <w:rFonts w:cs="Arial"/>
                <w:szCs w:val="18"/>
                <w:lang w:val="en-US" w:eastAsia="zh-CN"/>
              </w:rPr>
            </w:pPr>
          </w:p>
        </w:tc>
      </w:tr>
    </w:tbl>
    <w:p w14:paraId="2AB332ED" w14:textId="77777777" w:rsidR="008F4D94" w:rsidRDefault="008F4D94" w:rsidP="008F4D94">
      <w:pPr>
        <w:pStyle w:val="Heading4"/>
        <w:rPr>
          <w:rFonts w:cs="Arial"/>
          <w:szCs w:val="22"/>
          <w:lang w:val="en-US" w:eastAsia="zh-CN"/>
        </w:rPr>
      </w:pPr>
      <w:bookmarkStart w:id="334" w:name="_Toc180420526"/>
      <w:r>
        <w:rPr>
          <w:rFonts w:cs="Arial"/>
          <w:lang w:eastAsia="zh-CN"/>
        </w:rPr>
        <w:t>5.22</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34"/>
    </w:p>
    <w:p w14:paraId="37B56BFD"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-n71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CA_n5-n78-n105 as given in the tables below.</w:t>
      </w:r>
    </w:p>
    <w:p w14:paraId="45FCA419" w14:textId="77777777" w:rsidR="008F4D94" w:rsidRDefault="008F4D94" w:rsidP="008F4D94">
      <w:pPr>
        <w:pStyle w:val="TH"/>
      </w:pPr>
      <w:r>
        <w:t xml:space="preserve">Table </w:t>
      </w:r>
      <w:r>
        <w:rPr>
          <w:rFonts w:hint="eastAsia"/>
          <w:lang w:val="en-US" w:eastAsia="zh-CN"/>
        </w:rPr>
        <w:t>5.22</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72E00CFF"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302F1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3B8B87A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AF34FA5"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185F9218" w14:textId="77777777" w:rsidR="008F4D94" w:rsidRDefault="008F4D94" w:rsidP="00190399">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574552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25BE12B"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634359A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CA_n20-n71-n78</w:t>
            </w:r>
          </w:p>
        </w:tc>
        <w:tc>
          <w:tcPr>
            <w:tcW w:w="2040" w:type="dxa"/>
            <w:tcBorders>
              <w:top w:val="nil"/>
              <w:left w:val="nil"/>
              <w:bottom w:val="single" w:sz="4" w:space="0" w:color="auto"/>
              <w:right w:val="single" w:sz="4" w:space="0" w:color="auto"/>
            </w:tcBorders>
            <w:shd w:val="clear" w:color="auto" w:fill="auto"/>
            <w:vAlign w:val="center"/>
            <w:hideMark/>
          </w:tcPr>
          <w:p w14:paraId="29D397D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0.7</w:t>
            </w:r>
          </w:p>
        </w:tc>
        <w:tc>
          <w:tcPr>
            <w:tcW w:w="1900" w:type="dxa"/>
            <w:tcBorders>
              <w:top w:val="nil"/>
              <w:left w:val="nil"/>
              <w:bottom w:val="single" w:sz="4" w:space="0" w:color="auto"/>
              <w:right w:val="single" w:sz="4" w:space="0" w:color="auto"/>
            </w:tcBorders>
            <w:shd w:val="clear" w:color="auto" w:fill="auto"/>
            <w:vAlign w:val="center"/>
            <w:hideMark/>
          </w:tcPr>
          <w:p w14:paraId="3573E4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0.7 </w:t>
            </w:r>
          </w:p>
        </w:tc>
        <w:tc>
          <w:tcPr>
            <w:tcW w:w="2180" w:type="dxa"/>
            <w:tcBorders>
              <w:top w:val="nil"/>
              <w:left w:val="nil"/>
              <w:bottom w:val="single" w:sz="4" w:space="0" w:color="auto"/>
              <w:right w:val="single" w:sz="4" w:space="0" w:color="auto"/>
            </w:tcBorders>
            <w:shd w:val="clear" w:color="auto" w:fill="auto"/>
            <w:vAlign w:val="center"/>
            <w:hideMark/>
          </w:tcPr>
          <w:p w14:paraId="3A073A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0.8</w:t>
            </w:r>
          </w:p>
        </w:tc>
      </w:tr>
      <w:tr w:rsidR="008F4D94" w14:paraId="1DA2DB9C" w14:textId="77777777" w:rsidTr="00190399">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DA0FF4"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BCFAC98" w14:textId="77777777" w:rsidR="008F4D94" w:rsidRDefault="008F4D94" w:rsidP="008F4D94">
      <w:pPr>
        <w:pStyle w:val="TH"/>
        <w:spacing w:before="120" w:after="120"/>
        <w:rPr>
          <w:lang w:eastAsia="zh-CN"/>
        </w:rPr>
      </w:pPr>
      <w:r>
        <w:t xml:space="preserve">Table </w:t>
      </w:r>
      <w:r>
        <w:rPr>
          <w:lang w:val="en-US" w:eastAsia="zh-CN"/>
        </w:rPr>
        <w:t>5.22.1.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289294E5" w14:textId="77777777" w:rsidTr="00190399">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1CEA2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2550D1E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69D6A6C" w14:textId="77777777" w:rsidTr="00190399">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1A66CB38" w14:textId="77777777" w:rsidR="008F4D94" w:rsidRDefault="008F4D94" w:rsidP="00190399">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48ED56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58C5FA6" w14:textId="77777777" w:rsidTr="00190399">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000865E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CA_n20-n71-n78</w:t>
            </w:r>
          </w:p>
        </w:tc>
        <w:tc>
          <w:tcPr>
            <w:tcW w:w="2140" w:type="dxa"/>
            <w:tcBorders>
              <w:top w:val="nil"/>
              <w:left w:val="nil"/>
              <w:bottom w:val="single" w:sz="4" w:space="0" w:color="auto"/>
              <w:right w:val="single" w:sz="4" w:space="0" w:color="auto"/>
            </w:tcBorders>
            <w:shd w:val="clear" w:color="auto" w:fill="auto"/>
            <w:vAlign w:val="center"/>
            <w:hideMark/>
          </w:tcPr>
          <w:p w14:paraId="5D3A69B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0.2 </w:t>
            </w:r>
          </w:p>
        </w:tc>
        <w:tc>
          <w:tcPr>
            <w:tcW w:w="2180" w:type="dxa"/>
            <w:tcBorders>
              <w:top w:val="nil"/>
              <w:left w:val="nil"/>
              <w:bottom w:val="single" w:sz="4" w:space="0" w:color="auto"/>
              <w:right w:val="single" w:sz="4" w:space="0" w:color="auto"/>
            </w:tcBorders>
            <w:shd w:val="clear" w:color="auto" w:fill="auto"/>
            <w:vAlign w:val="center"/>
            <w:hideMark/>
          </w:tcPr>
          <w:p w14:paraId="24F69C0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0.2</w:t>
            </w:r>
          </w:p>
        </w:tc>
        <w:tc>
          <w:tcPr>
            <w:tcW w:w="2200" w:type="dxa"/>
            <w:tcBorders>
              <w:top w:val="nil"/>
              <w:left w:val="nil"/>
              <w:bottom w:val="single" w:sz="4" w:space="0" w:color="auto"/>
              <w:right w:val="single" w:sz="4" w:space="0" w:color="auto"/>
            </w:tcBorders>
            <w:shd w:val="clear" w:color="auto" w:fill="auto"/>
            <w:vAlign w:val="center"/>
            <w:hideMark/>
          </w:tcPr>
          <w:p w14:paraId="23CC740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0.5</w:t>
            </w:r>
          </w:p>
        </w:tc>
      </w:tr>
      <w:tr w:rsidR="008F4D94" w14:paraId="6293C564" w14:textId="77777777" w:rsidTr="00190399">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3E501A"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5A088643" w14:textId="77777777" w:rsidR="008F4D94" w:rsidRPr="005D2633" w:rsidRDefault="008F4D94" w:rsidP="008F4D94">
      <w:pPr>
        <w:pStyle w:val="Heading3"/>
        <w:rPr>
          <w:rFonts w:cs="Arial"/>
          <w:szCs w:val="28"/>
          <w:lang w:val="en-US" w:eastAsia="zh-CN"/>
        </w:rPr>
      </w:pPr>
      <w:bookmarkStart w:id="335" w:name="_Toc180420527"/>
      <w:r>
        <w:rPr>
          <w:rFonts w:cs="Arial"/>
          <w:szCs w:val="28"/>
          <w:lang w:val="en-US" w:eastAsia="zh-CN"/>
        </w:rPr>
        <w:lastRenderedPageBreak/>
        <w:t>5.22</w:t>
      </w:r>
      <w:r w:rsidRPr="005D2633">
        <w:rPr>
          <w:rFonts w:cs="Arial"/>
          <w:szCs w:val="28"/>
          <w:lang w:val="en-US" w:eastAsia="zh-CN"/>
        </w:rPr>
        <w:t>.2</w:t>
      </w:r>
      <w:r w:rsidRPr="005D2633">
        <w:rPr>
          <w:rFonts w:cs="Arial"/>
          <w:szCs w:val="28"/>
          <w:lang w:val="en-US" w:eastAsia="zh-CN"/>
        </w:rPr>
        <w:tab/>
        <w:t>Specific for 2 bands UL CA</w:t>
      </w:r>
      <w:bookmarkEnd w:id="335"/>
    </w:p>
    <w:p w14:paraId="141398A0" w14:textId="77777777" w:rsidR="008F4D94" w:rsidRPr="00140BB6" w:rsidRDefault="008F4D94" w:rsidP="008F4D94">
      <w:pPr>
        <w:pStyle w:val="Heading4"/>
      </w:pPr>
      <w:bookmarkStart w:id="336" w:name="_Toc180420528"/>
      <w:r>
        <w:t>5.22</w:t>
      </w:r>
      <w:r w:rsidRPr="00140BB6">
        <w:t>.2.1</w:t>
      </w:r>
      <w:r w:rsidRPr="00140BB6">
        <w:tab/>
        <w:t>UE co-existence studies</w:t>
      </w:r>
      <w:bookmarkEnd w:id="336"/>
    </w:p>
    <w:p w14:paraId="4ED2F543" w14:textId="77777777" w:rsidR="008F4D94" w:rsidRPr="00242348" w:rsidRDefault="008F4D94" w:rsidP="008F4D94">
      <w:pPr>
        <w:pStyle w:val="Heading5"/>
        <w:rPr>
          <w:snapToGrid w:val="0"/>
        </w:rPr>
      </w:pPr>
      <w:bookmarkStart w:id="337" w:name="_Toc180420529"/>
      <w:r>
        <w:rPr>
          <w:rFonts w:hint="eastAsia"/>
          <w:snapToGrid w:val="0"/>
        </w:rPr>
        <w:t>5.22</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37"/>
    </w:p>
    <w:p w14:paraId="0E17DB9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444FF7F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4ECE75C3" w14:textId="77777777" w:rsidTr="00190399">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781F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E728B8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B603C0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5EB749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4E3B61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A996EB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88A403"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208EFB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E022A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9E5A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F748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7A3E047"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B3875E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0103DE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199 - 134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A2424C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1495 - 1560</w:t>
            </w:r>
          </w:p>
        </w:tc>
      </w:tr>
      <w:tr w:rsidR="008F4D94" w14:paraId="68F50E3B"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DFD28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CF4A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562F3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2081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14BF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88E05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2FE4F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6EE6E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966 - 1061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D9C7D8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464 - 564</w:t>
            </w:r>
          </w:p>
        </w:tc>
      </w:tr>
      <w:tr w:rsidR="008F4D94" w14:paraId="5D5E1E24"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132ED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FF8C1A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29EB7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3A75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1A9E2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D474F4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B73DC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6CA721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2327 - 2422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885C3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2158 - 2258</w:t>
            </w:r>
          </w:p>
        </w:tc>
      </w:tr>
      <w:tr w:rsidR="008F4D94" w14:paraId="7C022AD8"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3B821D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9F71BE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F675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FB81F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FB5C98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9F159F"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328DC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07658D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1798 - 1923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73A536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1127 - 1262</w:t>
            </w:r>
          </w:p>
        </w:tc>
      </w:tr>
      <w:tr w:rsidR="008F4D94" w14:paraId="76AA807B"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0D73B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41C1BC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561756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E1FC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34B3CF1"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60FDF0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9EAE7A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268 - 398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3C4E328" w14:textId="77777777" w:rsidR="008F4D94" w:rsidRDefault="008F4D94" w:rsidP="00190399">
            <w:pPr>
              <w:rPr>
                <w:rFonts w:ascii="Arial" w:hAnsi="Arial" w:cs="Arial"/>
                <w:color w:val="000000"/>
                <w:sz w:val="18"/>
                <w:szCs w:val="18"/>
              </w:rPr>
            </w:pPr>
          </w:p>
        </w:tc>
      </w:tr>
      <w:tr w:rsidR="008F4D94" w14:paraId="7915528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86DA10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0C6405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09FEE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905F7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7ABE8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7B5213"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0BD61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B22050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3159 - 3284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328C0D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2821 - 2956</w:t>
            </w:r>
          </w:p>
        </w:tc>
      </w:tr>
      <w:tr w:rsidR="008F4D94" w14:paraId="49CCF42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08657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0285EE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CE20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B0AC4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1975342A"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BE90D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C890A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2990 - 3120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462481D" w14:textId="77777777" w:rsidR="008F4D94" w:rsidRDefault="008F4D94" w:rsidP="00190399">
            <w:pPr>
              <w:rPr>
                <w:rFonts w:ascii="Arial" w:hAnsi="Arial" w:cs="Arial"/>
                <w:color w:val="000000"/>
                <w:sz w:val="18"/>
                <w:szCs w:val="18"/>
              </w:rPr>
            </w:pPr>
          </w:p>
        </w:tc>
      </w:tr>
      <w:tr w:rsidR="008F4D94" w14:paraId="4242ECB8"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05EE88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40A6E0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2B38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12A8E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EE5D5A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BA96E10"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80226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AB41E1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1960 - 1790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AF3F27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2785 - 2630</w:t>
            </w:r>
          </w:p>
        </w:tc>
      </w:tr>
      <w:tr w:rsidR="008F4D94" w14:paraId="69FB0540"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DF0238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08F78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13DE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49EE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5AB5B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E9642B"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05502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E1A5B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430 - 265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9F2F6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1260 - 1100</w:t>
            </w:r>
          </w:p>
        </w:tc>
      </w:tr>
      <w:tr w:rsidR="008F4D94" w14:paraId="12946B49"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B4ADD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27E2AB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D39498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C6AF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547EE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699CA5"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E4986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B85D5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3484 - 3654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9E0F6D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3991 - 4146</w:t>
            </w:r>
          </w:p>
        </w:tc>
      </w:tr>
      <w:tr w:rsidR="008F4D94" w14:paraId="5A9E3383"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AB554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3F3A8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588FF9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C2849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64B5C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AD39B3"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22B067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7A440A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3653 - 3818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51015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3822 - 3982</w:t>
            </w:r>
          </w:p>
        </w:tc>
      </w:tr>
      <w:tr w:rsidR="008F4D94" w14:paraId="0DBD2D3A" w14:textId="77777777" w:rsidTr="00190399">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8B72BA"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7CD407" w14:textId="77777777" w:rsidR="008F4D94" w:rsidRDefault="008F4D94" w:rsidP="008F4D94">
      <w:pPr>
        <w:pStyle w:val="TH"/>
        <w:rPr>
          <w:rFonts w:eastAsia="MS Mincho"/>
        </w:rPr>
      </w:pPr>
    </w:p>
    <w:p w14:paraId="28DECEB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06ADD30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FF564D2"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44C2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F6AC4B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E08A78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D10794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C0892D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5C5835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29A0A8"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C053B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B927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3A436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F38168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206C2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4CD7A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FFA183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2438 - 2968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87F6A5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4132 - 4662</w:t>
            </w:r>
          </w:p>
        </w:tc>
      </w:tr>
      <w:tr w:rsidR="008F4D94" w14:paraId="76067E1B"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5E192A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C4920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23ADC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CF6A5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2F4F6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A110AE4"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20C18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DAD2B4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2136 - 1576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62883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5738 - 6768</w:t>
            </w:r>
          </w:p>
        </w:tc>
      </w:tr>
      <w:tr w:rsidR="008F4D94" w14:paraId="25D5426D"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ADB7CE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154A7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B7430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3940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4A194C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B164D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6228E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DC8604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4964 - 5524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21E09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7432 - 8462</w:t>
            </w:r>
          </w:p>
        </w:tc>
      </w:tr>
      <w:tr w:rsidR="008F4D94" w14:paraId="1C457EF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778BC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A3B8B5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5E89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D04A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0684C5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AD32C8E"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25CAD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1E44C0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45E79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9038 - 10568</w:t>
            </w:r>
          </w:p>
        </w:tc>
      </w:tr>
      <w:tr w:rsidR="008F4D94" w14:paraId="60994BD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61182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1E9795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E02C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709088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12734800"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FF37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2BED1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932F1CE" w14:textId="77777777" w:rsidR="008F4D94" w:rsidRDefault="008F4D94" w:rsidP="00190399">
            <w:pPr>
              <w:rPr>
                <w:rFonts w:ascii="Arial" w:hAnsi="Arial" w:cs="Arial"/>
                <w:color w:val="000000"/>
                <w:sz w:val="18"/>
                <w:szCs w:val="18"/>
              </w:rPr>
            </w:pPr>
          </w:p>
        </w:tc>
      </w:tr>
      <w:tr w:rsidR="008F4D94" w14:paraId="1815AAE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9DEB8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60CD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B176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12E0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369C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FDDCFC"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4B383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AB861F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5796 - 6386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92D4E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10732 - 12262</w:t>
            </w:r>
          </w:p>
        </w:tc>
      </w:tr>
      <w:tr w:rsidR="008F4D94" w14:paraId="523F30D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13853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EE973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0F58B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CBB72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8A4BF3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4236F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043BA2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8264 - 9324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14895B9" w14:textId="77777777" w:rsidR="008F4D94" w:rsidRDefault="008F4D94" w:rsidP="00190399">
            <w:pPr>
              <w:rPr>
                <w:rFonts w:ascii="Arial" w:hAnsi="Arial" w:cs="Arial"/>
                <w:color w:val="000000"/>
                <w:sz w:val="18"/>
                <w:szCs w:val="18"/>
              </w:rPr>
            </w:pPr>
          </w:p>
        </w:tc>
      </w:tr>
      <w:tr w:rsidR="008F4D94" w14:paraId="7382346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484EC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80268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5CCE0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597A7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1BC652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61BF90"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224BE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C7DFE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14368 - 12338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1E6413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148 - 472</w:t>
            </w:r>
          </w:p>
        </w:tc>
      </w:tr>
      <w:tr w:rsidR="008F4D94" w14:paraId="5AD9769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FEE19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E201A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A625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B65C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7BFE5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DAE88D5"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A886E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4B4CC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9736 - 8176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ACCCBA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4014 - 5104</w:t>
            </w:r>
          </w:p>
        </w:tc>
      </w:tr>
      <w:tr w:rsidR="008F4D94" w14:paraId="14549CE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C43D2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26BD37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9C80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FC98E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81F3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434889"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D14D39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07171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14032 - 16062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0EE3B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6628 - 7248</w:t>
            </w:r>
          </w:p>
        </w:tc>
      </w:tr>
      <w:tr w:rsidR="008F4D94" w14:paraId="74CAC6E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42943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3E24F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1D80D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E4487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BBE19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02810F"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3CA23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B2726C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11564 - 13124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806F56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9096 - 10186</w:t>
            </w:r>
          </w:p>
        </w:tc>
      </w:tr>
      <w:tr w:rsidR="008F4D94" w14:paraId="76D73708" w14:textId="77777777" w:rsidTr="00190399">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11DFF49"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6731DB" w14:textId="77777777" w:rsidR="008F4D94" w:rsidRDefault="008F4D94" w:rsidP="008F4D94">
      <w:pPr>
        <w:pStyle w:val="TH"/>
        <w:rPr>
          <w:rFonts w:eastAsia="MS Mincho"/>
        </w:rPr>
      </w:pPr>
    </w:p>
    <w:p w14:paraId="46F07EF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1344A75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3734F902"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4C95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D3CD77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221AC7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0E1533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1F41B7C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A6AEB34"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418AC9"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75F8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C4173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BB600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5F346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52D780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CDE6C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01C608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2602 - 3137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BAFDFE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3963 - 4498</w:t>
            </w:r>
          </w:p>
        </w:tc>
      </w:tr>
      <w:tr w:rsidR="008F4D94" w14:paraId="31745E63"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63BAC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0245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28A9E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0AFF7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6F6B46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8FF1BE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55DCEC"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09253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2474 - 1904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6E5CD3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5902 - 6937</w:t>
            </w:r>
          </w:p>
        </w:tc>
      </w:tr>
      <w:tr w:rsidR="008F4D94" w14:paraId="7DE7CB4B"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DDA9E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CD00D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A598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C6750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98351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25FF2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6EF7C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C25618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4626 - 5196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11BE4D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7263 - 8298</w:t>
            </w:r>
          </w:p>
        </w:tc>
      </w:tr>
      <w:tr w:rsidR="008F4D94" w14:paraId="3D86412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ABAD4E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86C2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E5D8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BB3E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6396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C5762E"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7E3D1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FFAD04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1811 - 1206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416339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9202 - 10737</w:t>
            </w:r>
          </w:p>
        </w:tc>
      </w:tr>
      <w:tr w:rsidR="008F4D94" w14:paraId="6FBF523D"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538C3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36FB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4B646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B58263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24D2DF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C2DFD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411909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6274 - 5204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0E5FDFB" w14:textId="77777777" w:rsidR="008F4D94" w:rsidRDefault="008F4D94" w:rsidP="00190399">
            <w:pPr>
              <w:rPr>
                <w:rFonts w:ascii="Arial" w:hAnsi="Arial" w:cs="Arial"/>
                <w:color w:val="000000"/>
                <w:sz w:val="18"/>
                <w:szCs w:val="18"/>
              </w:rPr>
            </w:pPr>
          </w:p>
        </w:tc>
      </w:tr>
      <w:tr w:rsidR="008F4D94" w14:paraId="245EE1A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E96E3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73710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8584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30231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0BFAD0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4191F3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03AF4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367974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5289 - 5894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8223A0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10563 - 12098</w:t>
            </w:r>
          </w:p>
        </w:tc>
      </w:tr>
      <w:tr w:rsidR="008F4D94" w14:paraId="40B28B0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CE964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682F2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9E6EE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B5D2DC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42532E42"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8C741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4D98E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7926 - 8996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2F09363" w14:textId="77777777" w:rsidR="008F4D94" w:rsidRDefault="008F4D94" w:rsidP="00190399">
            <w:pPr>
              <w:rPr>
                <w:rFonts w:ascii="Arial" w:hAnsi="Arial" w:cs="Arial"/>
                <w:color w:val="000000"/>
                <w:sz w:val="18"/>
                <w:szCs w:val="18"/>
              </w:rPr>
            </w:pPr>
          </w:p>
        </w:tc>
      </w:tr>
      <w:tr w:rsidR="008F4D94" w14:paraId="25DC92B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C22660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EB1026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B5AD1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BE21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C1327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9750241"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F50B3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BCE2B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14537 - 12502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151C81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508 - 1148</w:t>
            </w:r>
          </w:p>
        </w:tc>
      </w:tr>
      <w:tr w:rsidR="008F4D94" w14:paraId="4FFECE6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E4356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5E2912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FE871D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64470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905D66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DC004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4082C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EE706A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10074 - 8504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FF8262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4506 - 5611</w:t>
            </w:r>
          </w:p>
        </w:tc>
      </w:tr>
      <w:tr w:rsidR="008F4D94" w14:paraId="2AFFE6E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029B0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03089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6DF5B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77DA9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00A021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817F24"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4A19F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D3D23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13863 - 15898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4FAA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5952 - 6592</w:t>
            </w:r>
          </w:p>
        </w:tc>
      </w:tr>
      <w:tr w:rsidR="008F4D94" w14:paraId="00CB97E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F735B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3D460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8F6D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589A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4252A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A5671C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8F6EE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9F7D8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11226 - 12796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B9F539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8589 - 9694</w:t>
            </w:r>
          </w:p>
        </w:tc>
      </w:tr>
      <w:tr w:rsidR="008F4D94" w14:paraId="0E20F69F" w14:textId="77777777" w:rsidTr="00190399">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57BE01"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1A1E577" w14:textId="77777777" w:rsidR="008F4D94" w:rsidRDefault="008F4D94" w:rsidP="008F4D94">
      <w:pPr>
        <w:rPr>
          <w:snapToGrid w:val="0"/>
        </w:rPr>
      </w:pPr>
    </w:p>
    <w:p w14:paraId="5AECC671"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 xml:space="preserve">1 </w:t>
      </w:r>
      <w:r>
        <w:rPr>
          <w:snapToGrid w:val="0"/>
        </w:rPr>
        <w:t>there is IMD5 from 20 and n71 into RX band n78.</w:t>
      </w:r>
    </w:p>
    <w:p w14:paraId="4885D071"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IMD5 from n71 and n78 into RX band n20.</w:t>
      </w:r>
    </w:p>
    <w:p w14:paraId="509A4E66" w14:textId="77777777" w:rsidR="008F4D94" w:rsidRDefault="008F4D94" w:rsidP="008F4D94">
      <w:pPr>
        <w:pStyle w:val="Heading4"/>
      </w:pPr>
      <w:bookmarkStart w:id="338" w:name="_Toc180420530"/>
      <w:r>
        <w:t>5.22</w:t>
      </w:r>
      <w:r w:rsidRPr="00AB69C8">
        <w:t>.2.</w:t>
      </w:r>
      <w:r>
        <w:t>2</w:t>
      </w:r>
      <w:r w:rsidRPr="00AB69C8">
        <w:tab/>
        <w:t>REFSENS requirements</w:t>
      </w:r>
      <w:bookmarkEnd w:id="338"/>
    </w:p>
    <w:p w14:paraId="4ABE869B" w14:textId="77777777" w:rsidR="008F4D94" w:rsidRDefault="008F4D94" w:rsidP="008F4D94">
      <w:r>
        <w:t>The MSD requirements are re-used from CA_n5-n78-n105.</w:t>
      </w:r>
    </w:p>
    <w:p w14:paraId="0A3EC333"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5.22</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C93192F"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4D33BAB"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4D52E" w14:textId="77777777" w:rsidR="008F4D94" w:rsidRPr="006E069C" w:rsidRDefault="008F4D94" w:rsidP="00190399">
            <w:pPr>
              <w:pStyle w:val="TAH"/>
            </w:pPr>
            <w:r w:rsidRPr="006E069C">
              <w:t>Source of IMD</w:t>
            </w:r>
          </w:p>
        </w:tc>
      </w:tr>
      <w:tr w:rsidR="008F4D94" w:rsidRPr="006E069C" w14:paraId="4DA82497"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239E0E4"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17542E1"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0A936020"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52DB6071"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450FBE4D"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8046791"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C05E61E"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959C877"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46C6695" w14:textId="77777777" w:rsidR="008F4D94" w:rsidRPr="006E069C" w:rsidRDefault="008F4D94" w:rsidP="00190399">
            <w:pPr>
              <w:pStyle w:val="TAH"/>
            </w:pPr>
          </w:p>
        </w:tc>
      </w:tr>
      <w:tr w:rsidR="008F4D94" w:rsidRPr="006E069C" w14:paraId="043BD1A5"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90931D" w14:textId="77777777" w:rsidR="008F4D94" w:rsidRPr="006E069C" w:rsidRDefault="008F4D94" w:rsidP="00190399">
            <w:pPr>
              <w:pStyle w:val="TAC"/>
              <w:rPr>
                <w:lang w:val="en-US" w:eastAsia="zh-CN"/>
              </w:rPr>
            </w:pPr>
            <w:r>
              <w:rPr>
                <w:lang w:val="en-US" w:eastAsia="zh-CN"/>
              </w:rPr>
              <w:t>CA_n20-n71-n78</w:t>
            </w:r>
          </w:p>
        </w:tc>
        <w:tc>
          <w:tcPr>
            <w:tcW w:w="923" w:type="dxa"/>
            <w:tcBorders>
              <w:top w:val="single" w:sz="4" w:space="0" w:color="auto"/>
              <w:left w:val="single" w:sz="4" w:space="0" w:color="auto"/>
              <w:right w:val="single" w:sz="4" w:space="0" w:color="auto"/>
            </w:tcBorders>
          </w:tcPr>
          <w:p w14:paraId="3368ACB5"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51B6682E"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5DC7910A"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C140ECA"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38883346"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C23E0BD" w14:textId="77777777" w:rsidR="008F4D94" w:rsidRPr="006E069C" w:rsidRDefault="008F4D94" w:rsidP="00190399">
            <w:pPr>
              <w:pStyle w:val="TAC"/>
              <w:rPr>
                <w:lang w:val="en-US" w:eastAsia="zh-CN"/>
              </w:rPr>
            </w:pPr>
            <w:r w:rsidRPr="007224E2">
              <w:rPr>
                <w:lang w:val="en-US" w:eastAsia="zh-CN"/>
              </w:rPr>
              <w:t>N/A</w:t>
            </w:r>
          </w:p>
        </w:tc>
        <w:tc>
          <w:tcPr>
            <w:tcW w:w="828" w:type="dxa"/>
            <w:tcBorders>
              <w:top w:val="single" w:sz="4" w:space="0" w:color="auto"/>
              <w:left w:val="single" w:sz="4" w:space="0" w:color="auto"/>
              <w:right w:val="single" w:sz="4" w:space="0" w:color="auto"/>
            </w:tcBorders>
          </w:tcPr>
          <w:p w14:paraId="6771AA78"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EA5A872" w14:textId="77777777" w:rsidR="008F4D94" w:rsidRPr="006E069C" w:rsidRDefault="008F4D94" w:rsidP="00190399">
            <w:pPr>
              <w:pStyle w:val="TAC"/>
            </w:pPr>
            <w:r w:rsidRPr="000062AB">
              <w:rPr>
                <w:lang w:val="en-US" w:eastAsia="zh-CN"/>
              </w:rPr>
              <w:t>N/A</w:t>
            </w:r>
          </w:p>
        </w:tc>
      </w:tr>
      <w:tr w:rsidR="008F4D94" w:rsidRPr="006E069C" w14:paraId="61FF5EB9"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5E64B3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E006CB" w14:textId="77777777" w:rsidR="008F4D94" w:rsidRPr="006E069C" w:rsidRDefault="008F4D94" w:rsidP="00190399">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3719215" w14:textId="77777777" w:rsidR="008F4D94" w:rsidRPr="006E069C" w:rsidRDefault="008F4D94" w:rsidP="00190399">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56FDFEAD"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2024E3"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3403D7" w14:textId="77777777" w:rsidR="008F4D94" w:rsidRPr="006E069C" w:rsidRDefault="008F4D94" w:rsidP="00190399">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13840DC0" w14:textId="77777777" w:rsidR="008F4D94" w:rsidRPr="006E069C" w:rsidRDefault="008F4D94" w:rsidP="00190399">
            <w:pPr>
              <w:pStyle w:val="TAC"/>
              <w:rPr>
                <w:lang w:val="en-US" w:eastAsia="zh-CN"/>
              </w:rPr>
            </w:pPr>
            <w:r w:rsidRPr="007224E2">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102C88"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93693" w14:textId="77777777" w:rsidR="008F4D94" w:rsidRPr="006E069C" w:rsidRDefault="008F4D94" w:rsidP="00190399">
            <w:pPr>
              <w:pStyle w:val="TAC"/>
            </w:pPr>
            <w:r w:rsidRPr="000062AB">
              <w:rPr>
                <w:lang w:val="en-US" w:eastAsia="zh-CN"/>
              </w:rPr>
              <w:t>N/A</w:t>
            </w:r>
          </w:p>
        </w:tc>
      </w:tr>
      <w:tr w:rsidR="008F4D94" w:rsidRPr="006E069C" w14:paraId="7DF97099"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CE1B753"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42B602" w14:textId="77777777" w:rsidR="008F4D94" w:rsidRPr="006E069C" w:rsidRDefault="008F4D94" w:rsidP="00190399">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C4D2FD0"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830042D"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51CDC02"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F311244" w14:textId="77777777" w:rsidR="008F4D94" w:rsidRPr="006E069C" w:rsidRDefault="008F4D94" w:rsidP="00190399">
            <w:pPr>
              <w:pStyle w:val="TAC"/>
              <w:rPr>
                <w:lang w:val="en-US" w:eastAsia="zh-CN"/>
              </w:rPr>
            </w:pPr>
            <w:r>
              <w:rPr>
                <w:lang w:val="en-US" w:eastAsia="zh-CN"/>
              </w:rPr>
              <w:t>3567</w:t>
            </w:r>
          </w:p>
        </w:tc>
        <w:tc>
          <w:tcPr>
            <w:tcW w:w="797" w:type="dxa"/>
            <w:tcBorders>
              <w:top w:val="single" w:sz="4" w:space="0" w:color="auto"/>
              <w:left w:val="single" w:sz="4" w:space="0" w:color="auto"/>
              <w:bottom w:val="single" w:sz="4" w:space="0" w:color="auto"/>
              <w:right w:val="single" w:sz="4" w:space="0" w:color="auto"/>
            </w:tcBorders>
          </w:tcPr>
          <w:p w14:paraId="089696DE" w14:textId="77777777" w:rsidR="008F4D94" w:rsidRPr="006E069C" w:rsidRDefault="008F4D94" w:rsidP="00190399">
            <w:pPr>
              <w:pStyle w:val="TAC"/>
              <w:rPr>
                <w:lang w:val="en-US" w:eastAsia="zh-CN"/>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14268629"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F59FA0" w14:textId="77777777" w:rsidR="008F4D94" w:rsidRPr="006E069C" w:rsidRDefault="008F4D94" w:rsidP="00190399">
            <w:pPr>
              <w:pStyle w:val="TAC"/>
            </w:pPr>
            <w:r>
              <w:t>IMD5</w:t>
            </w:r>
          </w:p>
        </w:tc>
      </w:tr>
      <w:tr w:rsidR="008F4D94" w:rsidRPr="006E069C" w14:paraId="5AAC223A"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561959D"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B5A7EF"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F87E5A"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214065C"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544ABB9"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67CA9CE" w14:textId="77777777" w:rsidR="008F4D94" w:rsidRPr="006E069C" w:rsidRDefault="008F4D94" w:rsidP="00190399">
            <w:pPr>
              <w:pStyle w:val="TAC"/>
              <w:rPr>
                <w:lang w:val="en-US" w:eastAsia="zh-CN"/>
              </w:rPr>
            </w:pPr>
            <w:r>
              <w:rPr>
                <w:lang w:val="en-US" w:eastAsia="zh-CN"/>
              </w:rPr>
              <w:t>808</w:t>
            </w:r>
          </w:p>
        </w:tc>
        <w:tc>
          <w:tcPr>
            <w:tcW w:w="797" w:type="dxa"/>
            <w:tcBorders>
              <w:top w:val="single" w:sz="4" w:space="0" w:color="auto"/>
              <w:left w:val="single" w:sz="4" w:space="0" w:color="auto"/>
              <w:bottom w:val="single" w:sz="4" w:space="0" w:color="auto"/>
              <w:right w:val="single" w:sz="4" w:space="0" w:color="auto"/>
            </w:tcBorders>
          </w:tcPr>
          <w:p w14:paraId="378B2D43" w14:textId="77777777" w:rsidR="008F4D94" w:rsidRPr="006E069C" w:rsidRDefault="008F4D94" w:rsidP="00190399">
            <w:pPr>
              <w:pStyle w:val="TAC"/>
              <w:rPr>
                <w:lang w:val="en-US" w:eastAsia="zh-CN"/>
              </w:rPr>
            </w:pPr>
            <w:r>
              <w:rPr>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71542C9E"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409BF7" w14:textId="77777777" w:rsidR="008F4D94" w:rsidRPr="006E069C" w:rsidRDefault="008F4D94" w:rsidP="00190399">
            <w:pPr>
              <w:pStyle w:val="TAC"/>
            </w:pPr>
            <w:r>
              <w:t>IMD5</w:t>
            </w:r>
          </w:p>
        </w:tc>
      </w:tr>
      <w:tr w:rsidR="008F4D94" w:rsidRPr="006E069C" w14:paraId="76F870C6"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8AA0090"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E44098" w14:textId="77777777" w:rsidR="008F4D94" w:rsidRDefault="008F4D94" w:rsidP="00190399">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6B8EEE78" w14:textId="77777777" w:rsidR="008F4D94" w:rsidRPr="006E069C" w:rsidRDefault="008F4D94" w:rsidP="00190399">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655F56F8"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985F28"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874D10" w14:textId="77777777" w:rsidR="008F4D94" w:rsidRPr="006E069C" w:rsidRDefault="008F4D94" w:rsidP="00190399">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0EA415E3" w14:textId="77777777" w:rsidR="008F4D94" w:rsidRPr="006E069C" w:rsidRDefault="008F4D94" w:rsidP="00190399">
            <w:pPr>
              <w:pStyle w:val="TAC"/>
              <w:rPr>
                <w:lang w:val="en-US" w:eastAsia="zh-CN"/>
              </w:rPr>
            </w:pPr>
            <w:r w:rsidRPr="009F3A47">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E86C59"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9165BA" w14:textId="77777777" w:rsidR="008F4D94" w:rsidRPr="006E069C" w:rsidRDefault="008F4D94" w:rsidP="00190399">
            <w:pPr>
              <w:pStyle w:val="TAC"/>
            </w:pPr>
            <w:r w:rsidRPr="00D04EB3">
              <w:rPr>
                <w:lang w:val="en-US" w:eastAsia="zh-CN"/>
              </w:rPr>
              <w:t>N/A</w:t>
            </w:r>
          </w:p>
        </w:tc>
      </w:tr>
      <w:tr w:rsidR="008F4D94" w:rsidRPr="006E069C" w14:paraId="05F99AE5"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0B64D3"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tcPr>
          <w:p w14:paraId="3427C719" w14:textId="77777777" w:rsidR="008F4D94" w:rsidRDefault="008F4D94" w:rsidP="00190399">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750DD8C1" w14:textId="77777777" w:rsidR="008F4D94" w:rsidRPr="006E069C" w:rsidRDefault="008F4D94" w:rsidP="00190399">
            <w:pPr>
              <w:pStyle w:val="TAC"/>
              <w:rPr>
                <w:lang w:val="en-US" w:eastAsia="zh-CN"/>
              </w:rPr>
            </w:pPr>
            <w:r>
              <w:rPr>
                <w:lang w:val="en-US" w:eastAsia="zh-CN"/>
              </w:rPr>
              <w:t>3528</w:t>
            </w:r>
          </w:p>
        </w:tc>
        <w:tc>
          <w:tcPr>
            <w:tcW w:w="1012" w:type="dxa"/>
            <w:tcBorders>
              <w:top w:val="single" w:sz="4" w:space="0" w:color="auto"/>
              <w:left w:val="single" w:sz="4" w:space="0" w:color="auto"/>
              <w:right w:val="single" w:sz="4" w:space="0" w:color="auto"/>
            </w:tcBorders>
          </w:tcPr>
          <w:p w14:paraId="2F4159AD"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791A1B89"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799F40DD" w14:textId="77777777" w:rsidR="008F4D94" w:rsidRPr="006E069C" w:rsidRDefault="008F4D94" w:rsidP="00190399">
            <w:pPr>
              <w:pStyle w:val="TAC"/>
              <w:rPr>
                <w:lang w:val="en-US" w:eastAsia="zh-CN"/>
              </w:rPr>
            </w:pPr>
            <w:r>
              <w:rPr>
                <w:lang w:val="en-US" w:eastAsia="zh-CN"/>
              </w:rPr>
              <w:t>3528</w:t>
            </w:r>
          </w:p>
        </w:tc>
        <w:tc>
          <w:tcPr>
            <w:tcW w:w="797" w:type="dxa"/>
            <w:tcBorders>
              <w:top w:val="single" w:sz="4" w:space="0" w:color="auto"/>
              <w:left w:val="single" w:sz="4" w:space="0" w:color="auto"/>
              <w:bottom w:val="single" w:sz="4" w:space="0" w:color="auto"/>
              <w:right w:val="single" w:sz="4" w:space="0" w:color="auto"/>
            </w:tcBorders>
          </w:tcPr>
          <w:p w14:paraId="6D886647" w14:textId="77777777" w:rsidR="008F4D94" w:rsidRPr="006E069C" w:rsidRDefault="008F4D94" w:rsidP="00190399">
            <w:pPr>
              <w:pStyle w:val="TAC"/>
              <w:rPr>
                <w:lang w:val="en-US" w:eastAsia="zh-CN"/>
              </w:rPr>
            </w:pPr>
            <w:r w:rsidRPr="009F3A47">
              <w:rPr>
                <w:lang w:val="en-US" w:eastAsia="zh-CN"/>
              </w:rPr>
              <w:t>N/A</w:t>
            </w:r>
          </w:p>
        </w:tc>
        <w:tc>
          <w:tcPr>
            <w:tcW w:w="828" w:type="dxa"/>
            <w:tcBorders>
              <w:top w:val="single" w:sz="4" w:space="0" w:color="auto"/>
              <w:left w:val="single" w:sz="4" w:space="0" w:color="auto"/>
              <w:right w:val="single" w:sz="4" w:space="0" w:color="auto"/>
            </w:tcBorders>
          </w:tcPr>
          <w:p w14:paraId="24C8A5B6"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089EA98" w14:textId="77777777" w:rsidR="008F4D94" w:rsidRPr="006E069C" w:rsidRDefault="008F4D94" w:rsidP="00190399">
            <w:pPr>
              <w:pStyle w:val="TAC"/>
            </w:pPr>
            <w:r w:rsidRPr="00D04EB3">
              <w:rPr>
                <w:lang w:val="en-US" w:eastAsia="zh-CN"/>
              </w:rPr>
              <w:t>N/A</w:t>
            </w:r>
          </w:p>
        </w:tc>
      </w:tr>
    </w:tbl>
    <w:p w14:paraId="53B7F637" w14:textId="77777777" w:rsidR="008F4D94" w:rsidRDefault="008F4D94" w:rsidP="008F4D94">
      <w:pPr>
        <w:rPr>
          <w:color w:val="0070C0"/>
        </w:rPr>
      </w:pPr>
    </w:p>
    <w:p w14:paraId="536D9091" w14:textId="77777777" w:rsidR="008F4D94" w:rsidRDefault="008F4D94" w:rsidP="008F4D94">
      <w:pPr>
        <w:pStyle w:val="Heading2"/>
      </w:pPr>
      <w:bookmarkStart w:id="339" w:name="_Toc180420531"/>
      <w:r>
        <w:lastRenderedPageBreak/>
        <w:t>5.23</w:t>
      </w:r>
      <w:r>
        <w:tab/>
        <w:t>CA_n3-n20-n71</w:t>
      </w:r>
      <w:bookmarkEnd w:id="339"/>
    </w:p>
    <w:p w14:paraId="2D4FFCCB" w14:textId="77777777" w:rsidR="008F4D94" w:rsidRDefault="008F4D94" w:rsidP="008F4D94">
      <w:pPr>
        <w:pStyle w:val="Heading3"/>
        <w:rPr>
          <w:rFonts w:cs="Arial"/>
          <w:szCs w:val="28"/>
          <w:lang w:val="en-US" w:eastAsia="zh-CN"/>
        </w:rPr>
      </w:pPr>
      <w:bookmarkStart w:id="340" w:name="_Toc180420532"/>
      <w:r>
        <w:t>5.23.1</w:t>
      </w:r>
      <w:r>
        <w:tab/>
      </w:r>
      <w:r>
        <w:rPr>
          <w:rFonts w:cs="Arial"/>
          <w:szCs w:val="28"/>
          <w:lang w:val="en-US" w:eastAsia="zh-CN"/>
        </w:rPr>
        <w:t>Common for 1 band UL and 2 bands UL CA</w:t>
      </w:r>
      <w:bookmarkEnd w:id="340"/>
    </w:p>
    <w:p w14:paraId="70A1C3B9" w14:textId="77777777" w:rsidR="008F4D94" w:rsidRDefault="008F4D94" w:rsidP="008F4D94">
      <w:pPr>
        <w:pStyle w:val="Heading4"/>
      </w:pPr>
      <w:bookmarkStart w:id="341" w:name="_Toc180420533"/>
      <w:r>
        <w:t>5.23.1.1</w:t>
      </w:r>
      <w:r>
        <w:tab/>
      </w:r>
      <w:r>
        <w:rPr>
          <w:rFonts w:cs="Arial"/>
          <w:lang w:eastAsia="zh-CN"/>
        </w:rPr>
        <w:t>Operating bands for CA</w:t>
      </w:r>
      <w:bookmarkEnd w:id="341"/>
    </w:p>
    <w:p w14:paraId="08DE7118" w14:textId="77777777" w:rsidR="008F4D94" w:rsidRDefault="008F4D94" w:rsidP="008F4D94">
      <w:pPr>
        <w:pStyle w:val="TH"/>
        <w:rPr>
          <w:lang w:val="en-US"/>
        </w:rPr>
      </w:pPr>
      <w:r>
        <w:rPr>
          <w:rFonts w:cs="Arial"/>
        </w:rPr>
        <w:t xml:space="preserve">Table </w:t>
      </w:r>
      <w:r>
        <w:rPr>
          <w:rFonts w:cs="Arial" w:hint="eastAsia"/>
          <w:lang w:val="en-US" w:eastAsia="zh-CN"/>
        </w:rPr>
        <w:t>5.23</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257A5AB1"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553F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9926DE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18E8AC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46F1B6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325CA8D0"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1F5F4D7"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3BED35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3ABDA3E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845370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3FE1425E"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7C4FFEB"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4B9A915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3C7A96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1DBB921E"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726C4264"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BBF63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28E0EB8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57B779B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34C486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18AC4EE9"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E3BF9F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DF1CB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00D6C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7E081F7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08BBC77E"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55BEE2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52CB254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566204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096527F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bl>
    <w:p w14:paraId="26E0D131" w14:textId="77777777" w:rsidR="008F4D94" w:rsidRDefault="008F4D94" w:rsidP="008F4D94">
      <w:pPr>
        <w:pStyle w:val="TH"/>
      </w:pPr>
    </w:p>
    <w:p w14:paraId="19C602EB" w14:textId="77777777" w:rsidR="008F4D94" w:rsidRPr="005D2633" w:rsidRDefault="008F4D94" w:rsidP="008F4D94">
      <w:pPr>
        <w:pStyle w:val="Heading4"/>
        <w:rPr>
          <w:rFonts w:cs="Arial"/>
          <w:lang w:eastAsia="zh-CN"/>
        </w:rPr>
      </w:pPr>
      <w:bookmarkStart w:id="342" w:name="_Toc180420534"/>
      <w:r>
        <w:rPr>
          <w:rFonts w:cs="Arial"/>
          <w:lang w:eastAsia="zh-CN"/>
        </w:rPr>
        <w:t>5.23</w:t>
      </w:r>
      <w:r w:rsidRPr="005D2633">
        <w:rPr>
          <w:rFonts w:cs="Arial"/>
          <w:lang w:eastAsia="zh-CN"/>
        </w:rPr>
        <w:t>.1.2</w:t>
      </w:r>
      <w:r w:rsidRPr="005D2633">
        <w:rPr>
          <w:rFonts w:cs="Arial"/>
          <w:lang w:eastAsia="zh-CN"/>
        </w:rPr>
        <w:tab/>
      </w:r>
      <w:r>
        <w:rPr>
          <w:rFonts w:cs="Arial"/>
          <w:lang w:eastAsia="zh-CN"/>
        </w:rPr>
        <w:t>Channel bandwidths per operating band for CA</w:t>
      </w:r>
      <w:bookmarkEnd w:id="342"/>
    </w:p>
    <w:p w14:paraId="5C6ABB19"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4BDC09C7"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598A419"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626B22DA"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370080F"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BF20F74"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60478D1C"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33FD5F50"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A3E485F" w14:textId="77777777" w:rsidR="008F4D94" w:rsidRDefault="008F4D94" w:rsidP="00190399">
            <w:pPr>
              <w:pStyle w:val="TAH"/>
              <w:rPr>
                <w:szCs w:val="18"/>
                <w:lang w:val="en-US" w:eastAsia="zh-CN"/>
              </w:rPr>
            </w:pPr>
            <w:r>
              <w:t>Bandwidth combination set</w:t>
            </w:r>
          </w:p>
        </w:tc>
      </w:tr>
      <w:tr w:rsidR="008F4D94" w14:paraId="4BCC4580"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4324E3D4"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CA_n3A-n20A-n71A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94525A9" w14:textId="77777777" w:rsidR="008F4D94" w:rsidRPr="002B1B80" w:rsidRDefault="008F4D94" w:rsidP="00190399">
            <w:pPr>
              <w:pStyle w:val="TAC"/>
              <w:rPr>
                <w:rFonts w:eastAsia="SimSun" w:cs="Arial"/>
                <w:szCs w:val="18"/>
                <w:lang w:eastAsia="zh-CN"/>
              </w:rPr>
            </w:pPr>
            <w:r w:rsidRPr="002B1B80">
              <w:rPr>
                <w:rFonts w:eastAsia="SimSun" w:cs="Arial"/>
                <w:szCs w:val="18"/>
                <w:lang w:eastAsia="zh-CN"/>
              </w:rPr>
              <w:t>CA_n3A-n20A</w:t>
            </w:r>
          </w:p>
          <w:p w14:paraId="6CC2C8F1" w14:textId="77777777" w:rsidR="008F4D94" w:rsidRPr="002B1B80" w:rsidRDefault="008F4D94" w:rsidP="00190399">
            <w:pPr>
              <w:pStyle w:val="TAC"/>
              <w:rPr>
                <w:rFonts w:eastAsia="SimSun" w:cs="Arial"/>
                <w:szCs w:val="18"/>
                <w:lang w:eastAsia="zh-CN"/>
              </w:rPr>
            </w:pPr>
            <w:r w:rsidRPr="002B1B80">
              <w:rPr>
                <w:rFonts w:eastAsia="SimSun" w:cs="Arial"/>
                <w:szCs w:val="18"/>
                <w:lang w:eastAsia="zh-CN"/>
              </w:rPr>
              <w:t>CA_n3A-n71A</w:t>
            </w:r>
          </w:p>
          <w:p w14:paraId="07A3ABD5" w14:textId="77777777" w:rsidR="008F4D94" w:rsidRPr="002B1B80" w:rsidRDefault="008F4D94" w:rsidP="00190399">
            <w:pPr>
              <w:pStyle w:val="TAC"/>
              <w:rPr>
                <w:rFonts w:eastAsia="SimSun" w:cs="Arial"/>
                <w:szCs w:val="18"/>
                <w:lang w:eastAsia="zh-CN"/>
              </w:rPr>
            </w:pPr>
            <w:r w:rsidRPr="002B1B80">
              <w:rPr>
                <w:rFonts w:eastAsia="SimSun" w:cs="Arial"/>
                <w:szCs w:val="18"/>
                <w:lang w:eastAsia="zh-CN"/>
              </w:rPr>
              <w:t>CA_n20A-n71A</w:t>
            </w:r>
          </w:p>
          <w:p w14:paraId="2D03BB9C" w14:textId="77777777" w:rsidR="008F4D94" w:rsidRPr="00B00CBD" w:rsidRDefault="008F4D94" w:rsidP="00190399">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0341101D"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7213E41A"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903362">
              <w:rPr>
                <w:rFonts w:ascii="Arial" w:hAnsi="Arial" w:cs="Arial"/>
                <w:sz w:val="18"/>
                <w:szCs w:val="16"/>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022A2CD"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23BE1B66"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76930DB9"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28272B7"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177775F" w14:textId="77777777" w:rsidR="008F4D94" w:rsidRPr="00B00CBD" w:rsidRDefault="008F4D94" w:rsidP="00190399">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3F2B6DC0"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903362">
              <w:rPr>
                <w:rFonts w:ascii="Arial" w:hAnsi="Arial" w:cs="Arial"/>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01E415C" w14:textId="77777777" w:rsidR="008F4D94" w:rsidRPr="00B00CBD" w:rsidRDefault="008F4D94" w:rsidP="00190399">
            <w:pPr>
              <w:pStyle w:val="TAC"/>
              <w:rPr>
                <w:rFonts w:cs="Arial"/>
                <w:szCs w:val="18"/>
                <w:lang w:val="en-US" w:eastAsia="zh-CN"/>
              </w:rPr>
            </w:pPr>
          </w:p>
        </w:tc>
      </w:tr>
      <w:tr w:rsidR="008F4D94" w14:paraId="712FD983"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4F2DDBA4"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D5004A9"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71CF9850" w14:textId="77777777" w:rsidR="008F4D94"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44133BDC"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463F82">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C3812" w14:textId="77777777" w:rsidR="008F4D94" w:rsidRPr="00B00CBD" w:rsidRDefault="008F4D94" w:rsidP="00190399">
            <w:pPr>
              <w:pStyle w:val="TAC"/>
              <w:rPr>
                <w:rFonts w:cs="Arial"/>
                <w:szCs w:val="18"/>
                <w:lang w:val="en-US" w:eastAsia="zh-CN"/>
              </w:rPr>
            </w:pPr>
          </w:p>
        </w:tc>
      </w:tr>
    </w:tbl>
    <w:p w14:paraId="53B861A9" w14:textId="77777777" w:rsidR="008F4D94" w:rsidRDefault="008F4D94" w:rsidP="008F4D94">
      <w:pPr>
        <w:pStyle w:val="Heading4"/>
        <w:rPr>
          <w:rFonts w:cs="Arial"/>
          <w:szCs w:val="22"/>
          <w:lang w:val="en-US" w:eastAsia="zh-CN"/>
        </w:rPr>
      </w:pPr>
      <w:bookmarkStart w:id="343" w:name="_Toc180420535"/>
      <w:r>
        <w:rPr>
          <w:rFonts w:cs="Arial"/>
          <w:lang w:eastAsia="zh-CN"/>
        </w:rPr>
        <w:t>5.23</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43"/>
    </w:p>
    <w:p w14:paraId="63877FF6"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DC_3_n5-n105 as given in the tables below.</w:t>
      </w:r>
    </w:p>
    <w:p w14:paraId="6044EBF6" w14:textId="77777777" w:rsidR="008F4D94" w:rsidRDefault="008F4D94" w:rsidP="008F4D94">
      <w:pPr>
        <w:pStyle w:val="TH"/>
      </w:pPr>
      <w:r>
        <w:t xml:space="preserve">Table </w:t>
      </w:r>
      <w:r>
        <w:rPr>
          <w:rFonts w:hint="eastAsia"/>
          <w:lang w:val="en-US" w:eastAsia="zh-CN"/>
        </w:rPr>
        <w:t>5.23</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655426B0"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1D364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EB8099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F964C08"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685D296B" w14:textId="77777777" w:rsidR="008F4D94" w:rsidRDefault="008F4D94" w:rsidP="00190399">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90AD4E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7F68435"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3EF858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CA_n3-n20-n71</w:t>
            </w:r>
          </w:p>
        </w:tc>
        <w:tc>
          <w:tcPr>
            <w:tcW w:w="2040" w:type="dxa"/>
            <w:tcBorders>
              <w:top w:val="nil"/>
              <w:left w:val="nil"/>
              <w:bottom w:val="single" w:sz="4" w:space="0" w:color="auto"/>
              <w:right w:val="single" w:sz="4" w:space="0" w:color="auto"/>
            </w:tcBorders>
            <w:shd w:val="clear" w:color="auto" w:fill="auto"/>
            <w:hideMark/>
          </w:tcPr>
          <w:p w14:paraId="66E275D7" w14:textId="77777777" w:rsidR="008F4D94" w:rsidRDefault="008F4D94" w:rsidP="00190399">
            <w:pPr>
              <w:jc w:val="center"/>
              <w:rPr>
                <w:rFonts w:ascii="Arial" w:hAnsi="Arial" w:cs="Arial"/>
                <w:color w:val="000000"/>
                <w:sz w:val="18"/>
                <w:szCs w:val="18"/>
              </w:rPr>
            </w:pPr>
            <w:r>
              <w:rPr>
                <w:rFonts w:ascii="Arial" w:hAnsi="Arial" w:cs="Arial"/>
                <w:sz w:val="18"/>
                <w:szCs w:val="18"/>
              </w:rPr>
              <w:t>0.3</w:t>
            </w:r>
          </w:p>
        </w:tc>
        <w:tc>
          <w:tcPr>
            <w:tcW w:w="1900" w:type="dxa"/>
            <w:tcBorders>
              <w:top w:val="nil"/>
              <w:left w:val="nil"/>
              <w:bottom w:val="single" w:sz="4" w:space="0" w:color="auto"/>
              <w:right w:val="single" w:sz="4" w:space="0" w:color="auto"/>
            </w:tcBorders>
            <w:shd w:val="clear" w:color="auto" w:fill="auto"/>
            <w:hideMark/>
          </w:tcPr>
          <w:p w14:paraId="18CFA53B" w14:textId="77777777" w:rsidR="008F4D94" w:rsidRDefault="008F4D94" w:rsidP="00190399">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71028007" w14:textId="77777777" w:rsidR="008F4D94" w:rsidRDefault="008F4D94" w:rsidP="00190399">
            <w:pPr>
              <w:jc w:val="center"/>
              <w:rPr>
                <w:rFonts w:ascii="Arial" w:hAnsi="Arial" w:cs="Arial"/>
                <w:color w:val="000000"/>
                <w:sz w:val="18"/>
                <w:szCs w:val="18"/>
              </w:rPr>
            </w:pPr>
            <w:r>
              <w:rPr>
                <w:rFonts w:ascii="Arial" w:hAnsi="Arial" w:cs="Arial"/>
                <w:sz w:val="18"/>
                <w:szCs w:val="18"/>
              </w:rPr>
              <w:t>0.6</w:t>
            </w:r>
          </w:p>
        </w:tc>
      </w:tr>
      <w:tr w:rsidR="008F4D94" w14:paraId="3E7ACA2D" w14:textId="77777777" w:rsidTr="00190399">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73A9BE1" w14:textId="77777777" w:rsidR="008F4D94" w:rsidRDefault="008F4D94" w:rsidP="00190399">
            <w:pPr>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7AAE61C" w14:textId="77777777" w:rsidR="008F4D94" w:rsidRDefault="008F4D94" w:rsidP="008F4D94">
      <w:pPr>
        <w:pStyle w:val="TH"/>
        <w:spacing w:before="120" w:after="120"/>
        <w:rPr>
          <w:lang w:eastAsia="zh-CN"/>
        </w:rPr>
      </w:pPr>
      <w:r>
        <w:t xml:space="preserve">Table </w:t>
      </w:r>
      <w:r>
        <w:rPr>
          <w:lang w:val="en-US" w:eastAsia="zh-CN"/>
        </w:rPr>
        <w:t>5.23.1.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11A5A833" w14:textId="77777777" w:rsidTr="00190399">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4A77C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DE191D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8034D8A" w14:textId="77777777" w:rsidTr="00190399">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1B3268FF" w14:textId="77777777" w:rsidR="008F4D94" w:rsidRDefault="008F4D94" w:rsidP="00190399">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7F2C88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02C42A2" w14:textId="77777777" w:rsidTr="00190399">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71C27C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CA_n3-n20-n71</w:t>
            </w:r>
          </w:p>
        </w:tc>
        <w:tc>
          <w:tcPr>
            <w:tcW w:w="2140" w:type="dxa"/>
            <w:tcBorders>
              <w:top w:val="nil"/>
              <w:left w:val="nil"/>
              <w:bottom w:val="single" w:sz="4" w:space="0" w:color="auto"/>
              <w:right w:val="single" w:sz="4" w:space="0" w:color="auto"/>
            </w:tcBorders>
            <w:shd w:val="clear" w:color="auto" w:fill="auto"/>
            <w:hideMark/>
          </w:tcPr>
          <w:p w14:paraId="4D1CEAAA" w14:textId="77777777" w:rsidR="008F4D94" w:rsidRDefault="008F4D94" w:rsidP="00190399">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69635897" w14:textId="77777777" w:rsidR="008F4D94" w:rsidRDefault="008F4D94" w:rsidP="00190399">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234A9B15" w14:textId="77777777" w:rsidR="008F4D94" w:rsidRDefault="008F4D94" w:rsidP="00190399">
            <w:pPr>
              <w:jc w:val="center"/>
              <w:rPr>
                <w:rFonts w:ascii="Arial" w:hAnsi="Arial" w:cs="Arial"/>
                <w:color w:val="000000"/>
                <w:sz w:val="18"/>
                <w:szCs w:val="18"/>
              </w:rPr>
            </w:pPr>
            <w:r>
              <w:rPr>
                <w:rFonts w:ascii="Arial" w:hAnsi="Arial" w:cs="Arial"/>
                <w:sz w:val="18"/>
                <w:szCs w:val="18"/>
              </w:rPr>
              <w:t>0.3</w:t>
            </w:r>
          </w:p>
        </w:tc>
      </w:tr>
      <w:tr w:rsidR="008F4D94" w14:paraId="029F6660" w14:textId="77777777" w:rsidTr="00190399">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04F7B3" w14:textId="77777777" w:rsidR="008F4D94" w:rsidRDefault="008F4D94" w:rsidP="00190399">
            <w:pPr>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3827124B" w14:textId="77777777" w:rsidR="008F4D94" w:rsidRPr="005D2633" w:rsidRDefault="008F4D94" w:rsidP="008F4D94">
      <w:pPr>
        <w:pStyle w:val="Heading3"/>
        <w:rPr>
          <w:rFonts w:cs="Arial"/>
          <w:szCs w:val="28"/>
          <w:lang w:val="en-US" w:eastAsia="zh-CN"/>
        </w:rPr>
      </w:pPr>
      <w:bookmarkStart w:id="344" w:name="_Toc180420536"/>
      <w:r>
        <w:rPr>
          <w:rFonts w:cs="Arial"/>
          <w:szCs w:val="28"/>
          <w:lang w:val="en-US" w:eastAsia="zh-CN"/>
        </w:rPr>
        <w:lastRenderedPageBreak/>
        <w:t>5.23</w:t>
      </w:r>
      <w:r w:rsidRPr="005D2633">
        <w:rPr>
          <w:rFonts w:cs="Arial"/>
          <w:szCs w:val="28"/>
          <w:lang w:val="en-US" w:eastAsia="zh-CN"/>
        </w:rPr>
        <w:t>.2</w:t>
      </w:r>
      <w:r w:rsidRPr="005D2633">
        <w:rPr>
          <w:rFonts w:cs="Arial"/>
          <w:szCs w:val="28"/>
          <w:lang w:val="en-US" w:eastAsia="zh-CN"/>
        </w:rPr>
        <w:tab/>
        <w:t>Specific for 2 bands UL CA</w:t>
      </w:r>
      <w:bookmarkEnd w:id="344"/>
    </w:p>
    <w:p w14:paraId="4DF5A189" w14:textId="77777777" w:rsidR="008F4D94" w:rsidRPr="00140BB6" w:rsidRDefault="008F4D94" w:rsidP="008F4D94">
      <w:pPr>
        <w:pStyle w:val="Heading4"/>
      </w:pPr>
      <w:bookmarkStart w:id="345" w:name="_Toc180420537"/>
      <w:r>
        <w:t>5.23</w:t>
      </w:r>
      <w:r w:rsidRPr="00140BB6">
        <w:t>.2.1</w:t>
      </w:r>
      <w:r w:rsidRPr="00140BB6">
        <w:tab/>
        <w:t>UE co-existence studies</w:t>
      </w:r>
      <w:bookmarkEnd w:id="345"/>
    </w:p>
    <w:p w14:paraId="6342F0E4" w14:textId="77777777" w:rsidR="008F4D94" w:rsidRPr="00242348" w:rsidRDefault="008F4D94" w:rsidP="008F4D94">
      <w:pPr>
        <w:pStyle w:val="Heading5"/>
        <w:rPr>
          <w:snapToGrid w:val="0"/>
        </w:rPr>
      </w:pPr>
      <w:bookmarkStart w:id="346" w:name="_Toc180420538"/>
      <w:r>
        <w:rPr>
          <w:rFonts w:hint="eastAsia"/>
          <w:snapToGrid w:val="0"/>
        </w:rPr>
        <w:t>5.23</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46"/>
    </w:p>
    <w:p w14:paraId="1A2038C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612F6EA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4AFFBB7B" w14:textId="77777777" w:rsidTr="00190399">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5E61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44A161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93E60A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90F8B0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455CF5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5E49DDE"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C84216"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09C2F1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C865A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F12DC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B772C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2AA02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E892A1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F21538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C8F513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2542 - 2647</w:t>
            </w:r>
          </w:p>
        </w:tc>
      </w:tr>
      <w:tr w:rsidR="008F4D94" w14:paraId="11B3ACAA"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B4E48B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549555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5B22E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56B1E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0F428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312228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4F3BE3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D5104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9DD8A5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121 - 14</w:t>
            </w:r>
          </w:p>
        </w:tc>
      </w:tr>
      <w:tr w:rsidR="008F4D94" w14:paraId="7C8F3C16"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9C42C0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5D8DF5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FD7A5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4BB5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18A2A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F212DB"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E01022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BCEDE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600BA2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3374 - 3509</w:t>
            </w:r>
          </w:p>
        </w:tc>
      </w:tr>
      <w:tr w:rsidR="008F4D94" w14:paraId="369AE71E"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5CA273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750142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229A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92C0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E6F03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E404AE6"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A1420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86E69C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DC8DF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711 - 876</w:t>
            </w:r>
          </w:p>
        </w:tc>
      </w:tr>
      <w:tr w:rsidR="008F4D94" w14:paraId="4F588A2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863C8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FCD2B9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0DEE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905D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630D26E"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B9981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0CAFF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2C6F850" w14:textId="77777777" w:rsidR="008F4D94" w:rsidRDefault="008F4D94" w:rsidP="00190399">
            <w:pPr>
              <w:rPr>
                <w:rFonts w:ascii="Arial" w:hAnsi="Arial" w:cs="Arial"/>
                <w:color w:val="000000"/>
                <w:sz w:val="18"/>
                <w:szCs w:val="18"/>
              </w:rPr>
            </w:pPr>
          </w:p>
        </w:tc>
      </w:tr>
      <w:tr w:rsidR="008F4D94" w14:paraId="1ACE1865"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A0596B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37493C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56C95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7796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CD5A2A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D7C1EC"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8A9CD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B03FF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91FE5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4206 - 4371</w:t>
            </w:r>
          </w:p>
        </w:tc>
      </w:tr>
      <w:tr w:rsidR="008F4D94" w14:paraId="3EAB365B"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3764E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2700F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C87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C0709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07959BA"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951061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629F2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6817BDC" w14:textId="77777777" w:rsidR="008F4D94" w:rsidRDefault="008F4D94" w:rsidP="00190399">
            <w:pPr>
              <w:rPr>
                <w:rFonts w:ascii="Arial" w:hAnsi="Arial" w:cs="Arial"/>
                <w:color w:val="000000"/>
                <w:sz w:val="18"/>
                <w:szCs w:val="18"/>
              </w:rPr>
            </w:pPr>
          </w:p>
        </w:tc>
      </w:tr>
      <w:tr w:rsidR="008F4D94" w14:paraId="34FEE9D7"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A73EDE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C7A1B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8EE93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965FD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FE87C8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5868DA"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25DB4E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FF2971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9AAFD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6308 - 5978</w:t>
            </w:r>
          </w:p>
        </w:tc>
      </w:tr>
      <w:tr w:rsidR="008F4D94" w14:paraId="72C49BC8"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BB514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82AFC9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42841B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6DA07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B285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903158"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B99475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252758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727F7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3691 - 3406</w:t>
            </w:r>
          </w:p>
        </w:tc>
      </w:tr>
      <w:tr w:rsidR="008F4D94" w14:paraId="6CE18DD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DC203C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717475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1916B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8A691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CED76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B37FD4"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0A7D5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1775A8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AD8EAC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7672 - 8002</w:t>
            </w:r>
          </w:p>
        </w:tc>
      </w:tr>
      <w:tr w:rsidR="008F4D94" w14:paraId="086CCA1D"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3BAFF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7D9BF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8694F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0D3C6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D39E4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DB1EFE"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9281B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F8738C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198ED7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6794 - 7079</w:t>
            </w:r>
          </w:p>
        </w:tc>
      </w:tr>
      <w:tr w:rsidR="008F4D94" w14:paraId="67CEBE2D" w14:textId="77777777" w:rsidTr="00190399">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09632"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162B62B" w14:textId="77777777" w:rsidR="008F4D94" w:rsidRDefault="008F4D94" w:rsidP="008F4D94">
      <w:pPr>
        <w:pStyle w:val="TH"/>
        <w:rPr>
          <w:rFonts w:eastAsia="MS Mincho"/>
        </w:rPr>
      </w:pPr>
    </w:p>
    <w:p w14:paraId="42F33FB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08E08D9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A75FC9B"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41EE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1841C62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E5C92C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0779B6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790D63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7DF2A6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6881E0"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4B57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713D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3F3A2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7A74A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B380C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69FC4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00AB6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1122 - 1012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CBC667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2373 - 2483</w:t>
            </w:r>
          </w:p>
        </w:tc>
      </w:tr>
      <w:tr w:rsidR="008F4D94" w14:paraId="215F4C8F"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5F355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E8D500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43C9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9EAC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749B2D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21CB6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08CAF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C6018D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2722 - 2907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A69EA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459 - 314</w:t>
            </w:r>
          </w:p>
        </w:tc>
      </w:tr>
      <w:tr w:rsidR="008F4D94" w14:paraId="17B4FCD2"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786157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DF2ACF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E2F3D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B19D6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AF157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9FA7F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3CB8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B489B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4083 - 4268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14BCE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3036 - 3181</w:t>
            </w:r>
          </w:p>
        </w:tc>
      </w:tr>
      <w:tr w:rsidR="008F4D94" w14:paraId="1278B6C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FB4B2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7E04C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C89632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AE104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B2913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D67E49"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08D00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92261C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4432 - 4692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0F08E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204 - 384</w:t>
            </w:r>
          </w:p>
        </w:tc>
      </w:tr>
      <w:tr w:rsidR="008F4D94" w14:paraId="093C553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B778A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29D93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2421BA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2BED5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19A862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A9D93B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A39B06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2024 - 2244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231F540" w14:textId="77777777" w:rsidR="008F4D94" w:rsidRDefault="008F4D94" w:rsidP="00190399">
            <w:pPr>
              <w:rPr>
                <w:rFonts w:ascii="Arial" w:hAnsi="Arial" w:cs="Arial"/>
                <w:color w:val="000000"/>
                <w:sz w:val="18"/>
                <w:szCs w:val="18"/>
              </w:rPr>
            </w:pPr>
          </w:p>
        </w:tc>
      </w:tr>
      <w:tr w:rsidR="008F4D94" w14:paraId="47DFD72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1A0B5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232F6A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2C646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1439B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F7F78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E84EBC"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4DB63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D54BEB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5793 - 6053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253ED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3699 - 3879</w:t>
            </w:r>
          </w:p>
        </w:tc>
      </w:tr>
      <w:tr w:rsidR="008F4D94" w14:paraId="63C950B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218EF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B7564C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A80D1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70B33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2A75DA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2ADF3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0C20D2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4746 - 4966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F809380" w14:textId="77777777" w:rsidR="008F4D94" w:rsidRDefault="008F4D94" w:rsidP="00190399">
            <w:pPr>
              <w:rPr>
                <w:rFonts w:ascii="Arial" w:hAnsi="Arial" w:cs="Arial"/>
                <w:color w:val="000000"/>
                <w:sz w:val="18"/>
                <w:szCs w:val="18"/>
              </w:rPr>
            </w:pPr>
          </w:p>
        </w:tc>
      </w:tr>
      <w:tr w:rsidR="008F4D94" w14:paraId="4DB5737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C0CCC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47D94F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C9707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EBAA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FE3E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DF7C03"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1A7E8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740D8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1082 - 867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36E44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6477 - 6142</w:t>
            </w:r>
          </w:p>
        </w:tc>
      </w:tr>
      <w:tr w:rsidR="008F4D94" w14:paraId="7E67129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7A5563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CE9F8C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FA31A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50A10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B3E419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1AE3B5"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41622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5E713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1326 - 1581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82A340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4029 - 3734</w:t>
            </w:r>
          </w:p>
        </w:tc>
      </w:tr>
      <w:tr w:rsidR="008F4D94" w14:paraId="2730200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9E779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5D9CD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457A4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3D51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869A0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B9B6F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49557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6023B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4362 - 4577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7474F4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7503 - 7838</w:t>
            </w:r>
          </w:p>
        </w:tc>
      </w:tr>
      <w:tr w:rsidR="008F4D94" w14:paraId="2932A6E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AD80A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B2CFC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CD7A5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DA9DA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DDE6E1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A9277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399C0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8235D3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5409 - 5664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FBAA71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6456 - 6751</w:t>
            </w:r>
          </w:p>
        </w:tc>
      </w:tr>
      <w:tr w:rsidR="008F4D94" w14:paraId="706EEEB7" w14:textId="77777777" w:rsidTr="00190399">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5B378D"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C8E228" w14:textId="77777777" w:rsidR="008F4D94" w:rsidRDefault="008F4D94" w:rsidP="008F4D94">
      <w:pPr>
        <w:pStyle w:val="TH"/>
        <w:rPr>
          <w:rFonts w:eastAsia="MS Mincho"/>
        </w:rPr>
      </w:pPr>
    </w:p>
    <w:p w14:paraId="3799062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048DD61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6606740D"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C0F7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6CA4EE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A40D0E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399F1A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3D74F3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E8443E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09F01B9"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11D8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A676E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2C2C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CC14BC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3A9840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D69C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3EE87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199 - 134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69889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1495 - 1560</w:t>
            </w:r>
          </w:p>
        </w:tc>
      </w:tr>
      <w:tr w:rsidR="008F4D94" w14:paraId="595328B2"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3C1BA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FE88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D0092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FB34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72248E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7C7FCC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4D14A5"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61DF1E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966 - 1061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5D7183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464 - 564</w:t>
            </w:r>
          </w:p>
        </w:tc>
      </w:tr>
      <w:tr w:rsidR="008F4D94" w14:paraId="0653EAB1"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38094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6C88CC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CCCF8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4190C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05B36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44E28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5F433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A1A62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2327 - 2422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D705A4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2158 - 2258</w:t>
            </w:r>
          </w:p>
        </w:tc>
      </w:tr>
      <w:tr w:rsidR="008F4D94" w14:paraId="597C7A0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FB476B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3A4F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1ADE0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C53D1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BC46C5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204A07"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6147A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A0618C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1798 - 1923</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6F2291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1127 - 1262</w:t>
            </w:r>
          </w:p>
        </w:tc>
      </w:tr>
      <w:tr w:rsidR="008F4D94" w14:paraId="22CB2F8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C4B81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DD8655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1B4799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3AA99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47477015"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EB093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ECE2FA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268 - 398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7078A0B" w14:textId="77777777" w:rsidR="008F4D94" w:rsidRDefault="008F4D94" w:rsidP="00190399">
            <w:pPr>
              <w:rPr>
                <w:rFonts w:ascii="Arial" w:hAnsi="Arial" w:cs="Arial"/>
                <w:color w:val="000000"/>
                <w:sz w:val="18"/>
                <w:szCs w:val="18"/>
              </w:rPr>
            </w:pPr>
          </w:p>
        </w:tc>
      </w:tr>
      <w:tr w:rsidR="008F4D94" w14:paraId="33AB4F9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A3B64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594F4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748E2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7DEB6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BC664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F4EDF7"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E18F90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F16294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3159 - 3284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986C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2821 - 2956</w:t>
            </w:r>
          </w:p>
        </w:tc>
      </w:tr>
      <w:tr w:rsidR="008F4D94" w14:paraId="513E2BD2"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59FCD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B4694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DB1957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C0D8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43A91E8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23ED2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4DF78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2990 - 3120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41D5095" w14:textId="77777777" w:rsidR="008F4D94" w:rsidRDefault="008F4D94" w:rsidP="00190399">
            <w:pPr>
              <w:rPr>
                <w:rFonts w:ascii="Arial" w:hAnsi="Arial" w:cs="Arial"/>
                <w:color w:val="000000"/>
                <w:sz w:val="18"/>
                <w:szCs w:val="18"/>
              </w:rPr>
            </w:pPr>
          </w:p>
        </w:tc>
      </w:tr>
      <w:tr w:rsidR="008F4D94" w14:paraId="2D80549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A03DB1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0F892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199C4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8D57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56AEE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E216F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3A170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292FA4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1960 - 1790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B995F1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2785 - 2630</w:t>
            </w:r>
          </w:p>
        </w:tc>
      </w:tr>
      <w:tr w:rsidR="008F4D94" w14:paraId="4BD9F81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9846F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5E6686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3F79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3188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83BDEA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C4D03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0FB6D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9E6353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430 - 265</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F935F8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1260 - 1100</w:t>
            </w:r>
          </w:p>
        </w:tc>
      </w:tr>
      <w:tr w:rsidR="008F4D94" w14:paraId="0205DFC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75298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C6B5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71E5B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A8ED3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5A04F0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4F115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6662E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EE208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3484 - 3654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6394C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3991 - 4146</w:t>
            </w:r>
          </w:p>
        </w:tc>
      </w:tr>
      <w:tr w:rsidR="008F4D94" w14:paraId="3E74CF6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595D9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6971F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458BA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0AB89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57701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E0E6CB"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460F4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4C483E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3653 - 3818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05642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3822 - 3982</w:t>
            </w:r>
          </w:p>
        </w:tc>
      </w:tr>
      <w:tr w:rsidR="008F4D94" w14:paraId="23CFA670" w14:textId="77777777" w:rsidTr="00190399">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02C86C"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030C9F0" w14:textId="77777777" w:rsidR="008F4D94" w:rsidRDefault="008F4D94" w:rsidP="008F4D94">
      <w:r>
        <w:rPr>
          <w:snapToGrid w:val="0"/>
        </w:rPr>
        <w:br/>
        <w:t xml:space="preserve">Based on the analysis in </w:t>
      </w: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 xml:space="preserve">3 </w:t>
      </w:r>
      <w:r>
        <w:rPr>
          <w:snapToGrid w:val="0"/>
        </w:rPr>
        <w:t>there are IMD4 and IMD5 from n20 and n71 into RX band n3.</w:t>
      </w:r>
    </w:p>
    <w:p w14:paraId="1ABFDF52" w14:textId="77777777" w:rsidR="008F4D94" w:rsidRDefault="008F4D94" w:rsidP="008F4D94">
      <w:pPr>
        <w:pStyle w:val="Heading4"/>
      </w:pPr>
      <w:bookmarkStart w:id="347" w:name="_Toc180420539"/>
      <w:r>
        <w:t>5.23</w:t>
      </w:r>
      <w:r w:rsidRPr="00AB69C8">
        <w:t>.2.</w:t>
      </w:r>
      <w:r>
        <w:t>2</w:t>
      </w:r>
      <w:r w:rsidRPr="00AB69C8">
        <w:tab/>
        <w:t>REFSENS requirements</w:t>
      </w:r>
      <w:bookmarkEnd w:id="347"/>
    </w:p>
    <w:p w14:paraId="4DE70C41" w14:textId="77777777" w:rsidR="008F4D94" w:rsidRPr="00D26F9B" w:rsidRDefault="008F4D94" w:rsidP="008F4D94">
      <w:r>
        <w:t>The MSD requirements are re-used from CA_n3-n20-n28 for IMD4 component and DC_2A-5A_n12A for IMD5 component.</w:t>
      </w:r>
    </w:p>
    <w:p w14:paraId="33CDEDAF"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5.23</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A0D7D40"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E2424C4"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BA37D5F" w14:textId="77777777" w:rsidR="008F4D94" w:rsidRPr="006E069C" w:rsidRDefault="008F4D94" w:rsidP="00190399">
            <w:pPr>
              <w:pStyle w:val="TAH"/>
            </w:pPr>
            <w:r w:rsidRPr="006E069C">
              <w:t>Source of IMD</w:t>
            </w:r>
          </w:p>
        </w:tc>
      </w:tr>
      <w:tr w:rsidR="008F4D94" w:rsidRPr="006E069C" w14:paraId="0E477B90"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28AF4FD"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7E5679A"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6C442AD"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23EEED7"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35DA206"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A1D7394"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6E7E5D5"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968F9E3"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B476DAE" w14:textId="77777777" w:rsidR="008F4D94" w:rsidRPr="006E069C" w:rsidRDefault="008F4D94" w:rsidP="00190399">
            <w:pPr>
              <w:pStyle w:val="TAH"/>
            </w:pPr>
          </w:p>
        </w:tc>
      </w:tr>
      <w:tr w:rsidR="008F4D94" w:rsidRPr="006E069C" w14:paraId="1F68EF54"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5C047F" w14:textId="77777777" w:rsidR="008F4D94" w:rsidRPr="006E069C" w:rsidRDefault="008F4D94" w:rsidP="00190399">
            <w:pPr>
              <w:pStyle w:val="TAC"/>
              <w:rPr>
                <w:lang w:val="en-US" w:eastAsia="zh-CN"/>
              </w:rPr>
            </w:pPr>
            <w:r>
              <w:rPr>
                <w:rFonts w:cs="Arial"/>
                <w:color w:val="000000"/>
                <w:szCs w:val="18"/>
              </w:rPr>
              <w:t>CA_n3-n20-n71</w:t>
            </w:r>
          </w:p>
        </w:tc>
        <w:tc>
          <w:tcPr>
            <w:tcW w:w="923" w:type="dxa"/>
            <w:tcBorders>
              <w:top w:val="single" w:sz="4" w:space="0" w:color="auto"/>
              <w:left w:val="single" w:sz="4" w:space="0" w:color="auto"/>
              <w:right w:val="single" w:sz="4" w:space="0" w:color="auto"/>
            </w:tcBorders>
          </w:tcPr>
          <w:p w14:paraId="50257D63" w14:textId="77777777" w:rsidR="008F4D94" w:rsidRPr="006E069C" w:rsidRDefault="008F4D94" w:rsidP="00190399">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49482577"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right w:val="single" w:sz="4" w:space="0" w:color="auto"/>
            </w:tcBorders>
          </w:tcPr>
          <w:p w14:paraId="6FD232A6"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DEE0423" w14:textId="77777777" w:rsidR="008F4D94" w:rsidRPr="006E069C" w:rsidRDefault="008F4D94" w:rsidP="00190399">
            <w:pPr>
              <w:pStyle w:val="TAC"/>
              <w:rPr>
                <w:lang w:val="en-US" w:eastAsia="zh-CN"/>
              </w:rPr>
            </w:pPr>
            <w:r>
              <w:t>N/A</w:t>
            </w:r>
          </w:p>
        </w:tc>
        <w:tc>
          <w:tcPr>
            <w:tcW w:w="881" w:type="dxa"/>
            <w:tcBorders>
              <w:top w:val="single" w:sz="4" w:space="0" w:color="auto"/>
              <w:left w:val="single" w:sz="4" w:space="0" w:color="auto"/>
              <w:right w:val="single" w:sz="4" w:space="0" w:color="auto"/>
            </w:tcBorders>
          </w:tcPr>
          <w:p w14:paraId="5F219A0A" w14:textId="77777777" w:rsidR="008F4D94" w:rsidRPr="006E069C" w:rsidRDefault="008F4D94" w:rsidP="00190399">
            <w:pPr>
              <w:pStyle w:val="TAC"/>
              <w:rPr>
                <w:lang w:val="en-US" w:eastAsia="zh-CN"/>
              </w:rPr>
            </w:pPr>
            <w:r>
              <w:rPr>
                <w:lang w:val="en-US" w:eastAsia="zh-CN"/>
              </w:rPr>
              <w:t>1843</w:t>
            </w:r>
          </w:p>
        </w:tc>
        <w:tc>
          <w:tcPr>
            <w:tcW w:w="797" w:type="dxa"/>
            <w:tcBorders>
              <w:top w:val="single" w:sz="4" w:space="0" w:color="auto"/>
              <w:left w:val="single" w:sz="4" w:space="0" w:color="auto"/>
              <w:bottom w:val="single" w:sz="4" w:space="0" w:color="auto"/>
              <w:right w:val="single" w:sz="4" w:space="0" w:color="auto"/>
            </w:tcBorders>
          </w:tcPr>
          <w:p w14:paraId="271F5E0E" w14:textId="77777777" w:rsidR="008F4D94" w:rsidRPr="006E069C" w:rsidRDefault="008F4D94" w:rsidP="00190399">
            <w:pPr>
              <w:pStyle w:val="TAC"/>
              <w:rPr>
                <w:lang w:val="en-US" w:eastAsia="zh-CN"/>
              </w:rPr>
            </w:pPr>
            <w:r>
              <w:rPr>
                <w:lang w:val="en-US" w:eastAsia="zh-CN"/>
              </w:rPr>
              <w:t>9.4</w:t>
            </w:r>
          </w:p>
        </w:tc>
        <w:tc>
          <w:tcPr>
            <w:tcW w:w="828" w:type="dxa"/>
            <w:tcBorders>
              <w:top w:val="single" w:sz="4" w:space="0" w:color="auto"/>
              <w:left w:val="single" w:sz="4" w:space="0" w:color="auto"/>
              <w:right w:val="single" w:sz="4" w:space="0" w:color="auto"/>
            </w:tcBorders>
          </w:tcPr>
          <w:p w14:paraId="7968128E"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89CB8C4" w14:textId="77777777" w:rsidR="008F4D94" w:rsidRPr="006E069C" w:rsidRDefault="008F4D94" w:rsidP="00190399">
            <w:pPr>
              <w:pStyle w:val="TAC"/>
            </w:pPr>
            <w:r>
              <w:t>IMD4</w:t>
            </w:r>
          </w:p>
        </w:tc>
      </w:tr>
      <w:tr w:rsidR="008F4D94" w:rsidRPr="006E069C" w14:paraId="0D2E449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7B21ED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56EAB7"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C772D92" w14:textId="77777777" w:rsidR="008F4D94" w:rsidRPr="006E069C" w:rsidRDefault="008F4D94" w:rsidP="00190399">
            <w:pPr>
              <w:pStyle w:val="TAC"/>
              <w:rPr>
                <w:lang w:val="en-US" w:eastAsia="zh-CN"/>
              </w:rPr>
            </w:pPr>
            <w:r>
              <w:rPr>
                <w:lang w:val="en-US" w:eastAsia="zh-CN"/>
              </w:rPr>
              <w:t>841</w:t>
            </w:r>
          </w:p>
        </w:tc>
        <w:tc>
          <w:tcPr>
            <w:tcW w:w="1012" w:type="dxa"/>
            <w:tcBorders>
              <w:top w:val="single" w:sz="4" w:space="0" w:color="auto"/>
              <w:left w:val="single" w:sz="4" w:space="0" w:color="auto"/>
              <w:bottom w:val="single" w:sz="4" w:space="0" w:color="auto"/>
              <w:right w:val="single" w:sz="4" w:space="0" w:color="auto"/>
            </w:tcBorders>
          </w:tcPr>
          <w:p w14:paraId="131C11A2"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6DD344A"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F2BDCD0" w14:textId="77777777" w:rsidR="008F4D94" w:rsidRPr="006E069C" w:rsidRDefault="008F4D94" w:rsidP="00190399">
            <w:pPr>
              <w:pStyle w:val="TAC"/>
              <w:rPr>
                <w:lang w:val="en-US" w:eastAsia="zh-CN"/>
              </w:rPr>
            </w:pPr>
            <w:r>
              <w:rPr>
                <w:lang w:val="en-US" w:eastAsia="zh-CN"/>
              </w:rPr>
              <w:t>800</w:t>
            </w:r>
          </w:p>
        </w:tc>
        <w:tc>
          <w:tcPr>
            <w:tcW w:w="797" w:type="dxa"/>
            <w:tcBorders>
              <w:top w:val="single" w:sz="4" w:space="0" w:color="auto"/>
              <w:left w:val="single" w:sz="4" w:space="0" w:color="auto"/>
              <w:bottom w:val="single" w:sz="4" w:space="0" w:color="auto"/>
              <w:right w:val="single" w:sz="4" w:space="0" w:color="auto"/>
            </w:tcBorders>
          </w:tcPr>
          <w:p w14:paraId="30C300EA" w14:textId="77777777" w:rsidR="008F4D94" w:rsidRPr="006E069C" w:rsidRDefault="008F4D94" w:rsidP="001903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406D352"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E5C11C" w14:textId="77777777" w:rsidR="008F4D94" w:rsidRPr="006E069C" w:rsidRDefault="008F4D94" w:rsidP="00190399">
            <w:pPr>
              <w:pStyle w:val="TAC"/>
            </w:pPr>
            <w:r>
              <w:t>N/A</w:t>
            </w:r>
          </w:p>
        </w:tc>
      </w:tr>
      <w:tr w:rsidR="008F4D94" w:rsidRPr="006E069C" w14:paraId="6E17E853"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309FA2B"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CF2EFE" w14:textId="77777777" w:rsidR="008F4D94" w:rsidRPr="006E069C" w:rsidRDefault="008F4D94" w:rsidP="00190399">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574AAB47" w14:textId="77777777" w:rsidR="008F4D94" w:rsidRPr="006E069C" w:rsidRDefault="008F4D94" w:rsidP="00190399">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669996EF"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D404E5B"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70AB262" w14:textId="77777777" w:rsidR="008F4D94" w:rsidRPr="006E069C" w:rsidRDefault="008F4D94" w:rsidP="00190399">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106A0B5B" w14:textId="77777777" w:rsidR="008F4D94" w:rsidRPr="006E069C" w:rsidRDefault="008F4D94" w:rsidP="001903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F426CE9"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591218" w14:textId="77777777" w:rsidR="008F4D94" w:rsidRPr="006E069C" w:rsidRDefault="008F4D94" w:rsidP="00190399">
            <w:pPr>
              <w:pStyle w:val="TAC"/>
            </w:pPr>
            <w:r>
              <w:t>N/A</w:t>
            </w:r>
          </w:p>
        </w:tc>
      </w:tr>
      <w:tr w:rsidR="008F4D94" w:rsidRPr="006E069C" w14:paraId="1EF5BED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638AE8A"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8CBDAC" w14:textId="77777777" w:rsidR="008F4D94" w:rsidRDefault="008F4D94" w:rsidP="00190399">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D554BA6"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C43E2D0"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36138A8" w14:textId="77777777" w:rsidR="008F4D94" w:rsidRPr="006E069C"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43C73882" w14:textId="77777777" w:rsidR="008F4D94" w:rsidRPr="006E069C" w:rsidRDefault="008F4D94" w:rsidP="00190399">
            <w:pPr>
              <w:pStyle w:val="TAC"/>
              <w:rPr>
                <w:lang w:val="en-US" w:eastAsia="zh-CN"/>
              </w:rPr>
            </w:pPr>
            <w:r>
              <w:rPr>
                <w:lang w:val="en-US" w:eastAsia="zh-CN"/>
              </w:rPr>
              <w:t>1841</w:t>
            </w:r>
          </w:p>
        </w:tc>
        <w:tc>
          <w:tcPr>
            <w:tcW w:w="797" w:type="dxa"/>
            <w:tcBorders>
              <w:top w:val="single" w:sz="4" w:space="0" w:color="auto"/>
              <w:left w:val="single" w:sz="4" w:space="0" w:color="auto"/>
              <w:bottom w:val="single" w:sz="4" w:space="0" w:color="auto"/>
              <w:right w:val="single" w:sz="4" w:space="0" w:color="auto"/>
            </w:tcBorders>
          </w:tcPr>
          <w:p w14:paraId="4CCFA4E6" w14:textId="77777777" w:rsidR="008F4D94" w:rsidRPr="006E069C" w:rsidRDefault="008F4D94" w:rsidP="00190399">
            <w:pPr>
              <w:pStyle w:val="TAC"/>
              <w:rPr>
                <w:lang w:val="en-US" w:eastAsia="zh-CN"/>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54F5E4F1"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CE623" w14:textId="77777777" w:rsidR="008F4D94" w:rsidRPr="006E069C" w:rsidRDefault="008F4D94" w:rsidP="00190399">
            <w:pPr>
              <w:pStyle w:val="TAC"/>
            </w:pPr>
            <w:r>
              <w:t>IMD5</w:t>
            </w:r>
          </w:p>
        </w:tc>
      </w:tr>
      <w:tr w:rsidR="008F4D94" w:rsidRPr="006E069C" w14:paraId="63A5D78B"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4A6BD6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BE0CD0"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4FE57F5"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0C814E63"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A8F385"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7932111"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3268444C" w14:textId="77777777" w:rsidR="008F4D94" w:rsidRPr="006E069C" w:rsidRDefault="008F4D94" w:rsidP="001903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510D726"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1AA7D7" w14:textId="77777777" w:rsidR="008F4D94" w:rsidRPr="006E069C" w:rsidRDefault="008F4D94" w:rsidP="00190399">
            <w:pPr>
              <w:pStyle w:val="TAC"/>
            </w:pPr>
            <w:r>
              <w:t>N/A</w:t>
            </w:r>
          </w:p>
        </w:tc>
      </w:tr>
      <w:tr w:rsidR="008F4D94" w:rsidRPr="006E069C" w14:paraId="17E1AD05"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4AD3AC"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tcPr>
          <w:p w14:paraId="0DA76812" w14:textId="77777777" w:rsidR="008F4D94" w:rsidRDefault="008F4D94" w:rsidP="00190399">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6A50344E" w14:textId="77777777" w:rsidR="008F4D94" w:rsidRPr="006E069C" w:rsidRDefault="008F4D94" w:rsidP="00190399">
            <w:pPr>
              <w:pStyle w:val="TAC"/>
              <w:rPr>
                <w:lang w:val="en-US" w:eastAsia="zh-CN"/>
              </w:rPr>
            </w:pPr>
            <w:r>
              <w:rPr>
                <w:lang w:val="en-US" w:eastAsia="zh-CN"/>
              </w:rPr>
              <w:t>672</w:t>
            </w:r>
          </w:p>
        </w:tc>
        <w:tc>
          <w:tcPr>
            <w:tcW w:w="1012" w:type="dxa"/>
            <w:tcBorders>
              <w:top w:val="single" w:sz="4" w:space="0" w:color="auto"/>
              <w:left w:val="single" w:sz="4" w:space="0" w:color="auto"/>
              <w:right w:val="single" w:sz="4" w:space="0" w:color="auto"/>
            </w:tcBorders>
          </w:tcPr>
          <w:p w14:paraId="21F39644"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18D860D5"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400792B6" w14:textId="77777777" w:rsidR="008F4D94" w:rsidRPr="006E069C" w:rsidRDefault="008F4D94" w:rsidP="00190399">
            <w:pPr>
              <w:pStyle w:val="TAC"/>
              <w:rPr>
                <w:lang w:val="en-US" w:eastAsia="zh-CN"/>
              </w:rPr>
            </w:pPr>
            <w:r>
              <w:rPr>
                <w:lang w:val="en-US" w:eastAsia="zh-CN"/>
              </w:rPr>
              <w:t>626</w:t>
            </w:r>
          </w:p>
        </w:tc>
        <w:tc>
          <w:tcPr>
            <w:tcW w:w="797" w:type="dxa"/>
            <w:tcBorders>
              <w:top w:val="single" w:sz="4" w:space="0" w:color="auto"/>
              <w:left w:val="single" w:sz="4" w:space="0" w:color="auto"/>
              <w:bottom w:val="single" w:sz="4" w:space="0" w:color="auto"/>
              <w:right w:val="single" w:sz="4" w:space="0" w:color="auto"/>
            </w:tcBorders>
          </w:tcPr>
          <w:p w14:paraId="7D9426F5" w14:textId="77777777" w:rsidR="008F4D94" w:rsidRPr="006E069C" w:rsidRDefault="008F4D94" w:rsidP="00190399">
            <w:pPr>
              <w:pStyle w:val="TAC"/>
              <w:rPr>
                <w:lang w:val="en-US" w:eastAsia="zh-CN"/>
              </w:rPr>
            </w:pPr>
            <w:r>
              <w:t>N/A</w:t>
            </w:r>
          </w:p>
        </w:tc>
        <w:tc>
          <w:tcPr>
            <w:tcW w:w="828" w:type="dxa"/>
            <w:tcBorders>
              <w:top w:val="single" w:sz="4" w:space="0" w:color="auto"/>
              <w:left w:val="single" w:sz="4" w:space="0" w:color="auto"/>
              <w:right w:val="single" w:sz="4" w:space="0" w:color="auto"/>
            </w:tcBorders>
          </w:tcPr>
          <w:p w14:paraId="37A772DA"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DEDD3C3" w14:textId="77777777" w:rsidR="008F4D94" w:rsidRPr="006E069C" w:rsidRDefault="008F4D94" w:rsidP="00190399">
            <w:pPr>
              <w:pStyle w:val="TAC"/>
            </w:pPr>
            <w:r>
              <w:t>N/A</w:t>
            </w:r>
          </w:p>
        </w:tc>
      </w:tr>
    </w:tbl>
    <w:p w14:paraId="47B74FBD" w14:textId="77777777" w:rsidR="008F4D94" w:rsidRDefault="008F4D94" w:rsidP="008F4D94">
      <w:pPr>
        <w:rPr>
          <w:color w:val="0070C0"/>
        </w:rPr>
      </w:pPr>
    </w:p>
    <w:p w14:paraId="5E7AE4F8" w14:textId="77777777" w:rsidR="008F4D94" w:rsidRDefault="008F4D94" w:rsidP="008F4D94">
      <w:pPr>
        <w:pStyle w:val="Heading2"/>
      </w:pPr>
      <w:bookmarkStart w:id="348" w:name="_Toc180420540"/>
      <w:r>
        <w:lastRenderedPageBreak/>
        <w:t>5.24</w:t>
      </w:r>
      <w:r>
        <w:tab/>
        <w:t>CA_n3-n20-n77</w:t>
      </w:r>
      <w:bookmarkEnd w:id="348"/>
    </w:p>
    <w:p w14:paraId="2BAED9BC" w14:textId="77777777" w:rsidR="008F4D94" w:rsidRDefault="008F4D94" w:rsidP="008F4D94">
      <w:pPr>
        <w:pStyle w:val="Heading3"/>
        <w:rPr>
          <w:rFonts w:cs="Arial"/>
          <w:szCs w:val="28"/>
          <w:lang w:val="en-US" w:eastAsia="zh-CN"/>
        </w:rPr>
      </w:pPr>
      <w:bookmarkStart w:id="349" w:name="_Toc180420541"/>
      <w:r>
        <w:t>5.24.1</w:t>
      </w:r>
      <w:r>
        <w:tab/>
      </w:r>
      <w:r>
        <w:rPr>
          <w:rFonts w:cs="Arial"/>
          <w:szCs w:val="28"/>
          <w:lang w:val="en-US" w:eastAsia="zh-CN"/>
        </w:rPr>
        <w:t>Common for 1 band UL and 2 bands UL CA</w:t>
      </w:r>
      <w:bookmarkEnd w:id="349"/>
    </w:p>
    <w:p w14:paraId="6DE3BA64" w14:textId="77777777" w:rsidR="008F4D94" w:rsidRDefault="008F4D94" w:rsidP="008F4D94">
      <w:pPr>
        <w:pStyle w:val="Heading4"/>
      </w:pPr>
      <w:bookmarkStart w:id="350" w:name="_Toc180420542"/>
      <w:r>
        <w:t>5.24.1.1</w:t>
      </w:r>
      <w:r>
        <w:tab/>
      </w:r>
      <w:r>
        <w:rPr>
          <w:rFonts w:cs="Arial"/>
          <w:lang w:eastAsia="zh-CN"/>
        </w:rPr>
        <w:t>Operating bands for CA</w:t>
      </w:r>
      <w:bookmarkEnd w:id="350"/>
    </w:p>
    <w:p w14:paraId="547277E7" w14:textId="77777777" w:rsidR="008F4D94" w:rsidRDefault="008F4D94" w:rsidP="008F4D94">
      <w:pPr>
        <w:pStyle w:val="TH"/>
        <w:rPr>
          <w:lang w:val="en-US"/>
        </w:rPr>
      </w:pPr>
      <w:r>
        <w:rPr>
          <w:rFonts w:cs="Arial"/>
        </w:rPr>
        <w:t xml:space="preserve">Table </w:t>
      </w:r>
      <w:r>
        <w:rPr>
          <w:rFonts w:cs="Arial" w:hint="eastAsia"/>
          <w:lang w:val="en-US" w:eastAsia="zh-CN"/>
        </w:rPr>
        <w:t>5.24</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283B289"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6EB03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F6AD28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01C10E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FC1A27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CACE16C"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6507CB"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BE897F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519BDF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79866D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BB48CF8"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F50DE5A" w14:textId="77777777" w:rsidR="008F4D94" w:rsidRDefault="008F4D94" w:rsidP="00190399">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C6EEEC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6C9FD3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7E04DD8E"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4153D791"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90CD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662E45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181BE55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013AA18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3C92F93F"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81A4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090AB1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3900CDC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6EE404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26432CAF"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70AE7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16E2F1F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1B6A45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56E83B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7A15EFB7" w14:textId="77777777" w:rsidR="008F4D94" w:rsidRDefault="008F4D94" w:rsidP="008F4D94">
      <w:pPr>
        <w:pStyle w:val="TH"/>
      </w:pPr>
    </w:p>
    <w:p w14:paraId="369A3DE3" w14:textId="77777777" w:rsidR="008F4D94" w:rsidRPr="005D2633" w:rsidRDefault="008F4D94" w:rsidP="008F4D94">
      <w:pPr>
        <w:pStyle w:val="Heading4"/>
        <w:rPr>
          <w:rFonts w:cs="Arial"/>
          <w:lang w:eastAsia="zh-CN"/>
        </w:rPr>
      </w:pPr>
      <w:bookmarkStart w:id="351" w:name="_Toc180420543"/>
      <w:r>
        <w:rPr>
          <w:rFonts w:cs="Arial"/>
          <w:lang w:eastAsia="zh-CN"/>
        </w:rPr>
        <w:t>5.24</w:t>
      </w:r>
      <w:r w:rsidRPr="005D2633">
        <w:rPr>
          <w:rFonts w:cs="Arial"/>
          <w:lang w:eastAsia="zh-CN"/>
        </w:rPr>
        <w:t>.1.2</w:t>
      </w:r>
      <w:r w:rsidRPr="005D2633">
        <w:rPr>
          <w:rFonts w:cs="Arial"/>
          <w:lang w:eastAsia="zh-CN"/>
        </w:rPr>
        <w:tab/>
      </w:r>
      <w:r>
        <w:rPr>
          <w:rFonts w:cs="Arial"/>
          <w:lang w:eastAsia="zh-CN"/>
        </w:rPr>
        <w:t>Channel bandwidths per operating band for CA</w:t>
      </w:r>
      <w:bookmarkEnd w:id="351"/>
    </w:p>
    <w:p w14:paraId="5644F16C"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27"/>
        <w:gridCol w:w="1344"/>
      </w:tblGrid>
      <w:tr w:rsidR="008F4D94" w14:paraId="394D170B"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DEEB2C6"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FC60F84" w14:textId="77777777" w:rsidTr="00190399">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5D79D4EA" w14:textId="77777777" w:rsidR="008F4D94" w:rsidRDefault="008F4D94" w:rsidP="00190399">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25E9FFA2"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D00AF8A" w14:textId="77777777" w:rsidR="008F4D94" w:rsidRDefault="008F4D94" w:rsidP="00190399">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3E5AF1C3"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41F99B42" w14:textId="77777777" w:rsidR="008F4D94" w:rsidRDefault="008F4D94" w:rsidP="00190399">
            <w:pPr>
              <w:pStyle w:val="TAH"/>
              <w:rPr>
                <w:szCs w:val="18"/>
                <w:lang w:val="en-US" w:eastAsia="zh-CN"/>
              </w:rPr>
            </w:pPr>
            <w:r>
              <w:t>Bandwidth combination set</w:t>
            </w:r>
          </w:p>
        </w:tc>
      </w:tr>
      <w:tr w:rsidR="008F4D94" w14:paraId="73937905"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0C4DFAF2"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CA_n3A-n20A-n77A</w:t>
            </w:r>
          </w:p>
        </w:tc>
        <w:tc>
          <w:tcPr>
            <w:tcW w:w="1842" w:type="dxa"/>
            <w:tcBorders>
              <w:top w:val="single" w:sz="4" w:space="0" w:color="auto"/>
              <w:left w:val="single" w:sz="4" w:space="0" w:color="auto"/>
              <w:bottom w:val="nil"/>
              <w:right w:val="single" w:sz="4" w:space="0" w:color="auto"/>
            </w:tcBorders>
            <w:shd w:val="clear" w:color="auto" w:fill="auto"/>
            <w:vAlign w:val="center"/>
          </w:tcPr>
          <w:p w14:paraId="26A0CE0A" w14:textId="77777777" w:rsidR="008F4D94" w:rsidRPr="00590623" w:rsidRDefault="008F4D94" w:rsidP="00190399">
            <w:pPr>
              <w:pStyle w:val="TAC"/>
              <w:rPr>
                <w:rFonts w:eastAsia="SimSun" w:cs="Arial"/>
                <w:szCs w:val="18"/>
                <w:lang w:val="en-US" w:eastAsia="zh-CN"/>
              </w:rPr>
            </w:pPr>
            <w:r w:rsidRPr="00590623">
              <w:rPr>
                <w:rFonts w:eastAsia="SimSun" w:cs="Arial"/>
                <w:szCs w:val="18"/>
                <w:lang w:val="en-US" w:eastAsia="zh-CN"/>
              </w:rPr>
              <w:t>CA_n3A-n20A</w:t>
            </w:r>
          </w:p>
          <w:p w14:paraId="020D0AFC" w14:textId="77777777" w:rsidR="008F4D94" w:rsidRPr="00590623" w:rsidRDefault="008F4D94" w:rsidP="00190399">
            <w:pPr>
              <w:pStyle w:val="TAC"/>
              <w:rPr>
                <w:rFonts w:eastAsia="SimSun" w:cs="Arial"/>
                <w:szCs w:val="18"/>
                <w:lang w:val="en-US" w:eastAsia="zh-CN"/>
              </w:rPr>
            </w:pPr>
            <w:r w:rsidRPr="00590623">
              <w:rPr>
                <w:rFonts w:eastAsia="SimSun" w:cs="Arial"/>
                <w:szCs w:val="18"/>
                <w:lang w:val="en-US" w:eastAsia="zh-CN"/>
              </w:rPr>
              <w:t>CA_n3A-n77A</w:t>
            </w:r>
          </w:p>
          <w:p w14:paraId="496B259C" w14:textId="77777777" w:rsidR="008F4D94" w:rsidRPr="00B00CBD" w:rsidRDefault="008F4D94" w:rsidP="00190399">
            <w:pPr>
              <w:pStyle w:val="TAC"/>
              <w:rPr>
                <w:rFonts w:eastAsia="SimSun" w:cs="Arial"/>
                <w:szCs w:val="18"/>
                <w:lang w:val="en-US" w:eastAsia="zh-CN"/>
              </w:rPr>
            </w:pPr>
            <w:r w:rsidRPr="00590623">
              <w:rPr>
                <w:rFonts w:eastAsia="SimSun" w:cs="Arial"/>
                <w:szCs w:val="18"/>
                <w:lang w:val="en-US" w:eastAsia="zh-CN"/>
              </w:rPr>
              <w:t>CA_n20A-n77A</w:t>
            </w:r>
          </w:p>
        </w:tc>
        <w:tc>
          <w:tcPr>
            <w:tcW w:w="709" w:type="dxa"/>
            <w:tcBorders>
              <w:left w:val="single" w:sz="4" w:space="0" w:color="auto"/>
              <w:right w:val="single" w:sz="4" w:space="0" w:color="auto"/>
            </w:tcBorders>
            <w:vAlign w:val="center"/>
          </w:tcPr>
          <w:p w14:paraId="2E8EB721"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827" w:type="dxa"/>
            <w:tcBorders>
              <w:top w:val="single" w:sz="4" w:space="0" w:color="auto"/>
              <w:left w:val="single" w:sz="4" w:space="0" w:color="auto"/>
              <w:bottom w:val="single" w:sz="4" w:space="0" w:color="auto"/>
              <w:right w:val="single" w:sz="4" w:space="0" w:color="auto"/>
            </w:tcBorders>
            <w:vAlign w:val="center"/>
          </w:tcPr>
          <w:p w14:paraId="34143538"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590623">
              <w:rPr>
                <w:rFonts w:ascii="Arial" w:hAnsi="Arial" w:cs="Arial"/>
                <w:sz w:val="18"/>
                <w:szCs w:val="18"/>
                <w:lang w:val="en-US" w:eastAsia="zh-CN"/>
              </w:rPr>
              <w:t>5,10,15,20,25,30,35,40,45,50</w:t>
            </w:r>
          </w:p>
        </w:tc>
        <w:tc>
          <w:tcPr>
            <w:tcW w:w="1344" w:type="dxa"/>
            <w:tcBorders>
              <w:left w:val="single" w:sz="4" w:space="0" w:color="auto"/>
              <w:bottom w:val="nil"/>
              <w:right w:val="single" w:sz="4" w:space="0" w:color="auto"/>
            </w:tcBorders>
            <w:shd w:val="clear" w:color="auto" w:fill="auto"/>
            <w:vAlign w:val="center"/>
          </w:tcPr>
          <w:p w14:paraId="064A8315"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42E864D6"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7B969E16"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5C3BBA23"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7A60AC33" w14:textId="77777777" w:rsidR="008F4D94" w:rsidRPr="00B00CBD" w:rsidRDefault="008F4D94" w:rsidP="00190399">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69BB1869"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9A465F6" w14:textId="77777777" w:rsidR="008F4D94" w:rsidRPr="00B00CBD" w:rsidRDefault="008F4D94" w:rsidP="00190399">
            <w:pPr>
              <w:pStyle w:val="TAC"/>
              <w:rPr>
                <w:rFonts w:cs="Arial"/>
                <w:szCs w:val="18"/>
                <w:lang w:val="en-US" w:eastAsia="zh-CN"/>
              </w:rPr>
            </w:pPr>
          </w:p>
        </w:tc>
      </w:tr>
      <w:tr w:rsidR="008F4D94" w14:paraId="461389F9"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687130BE"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5967E268" w14:textId="77777777" w:rsidR="008F4D94" w:rsidRPr="00B00CBD" w:rsidRDefault="008F4D94" w:rsidP="00190399">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1659384" w14:textId="77777777" w:rsidR="008F4D94" w:rsidRDefault="008F4D94" w:rsidP="00190399">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0D8D95D"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0A179749" w14:textId="77777777" w:rsidR="008F4D94" w:rsidRPr="00B00CBD" w:rsidRDefault="008F4D94" w:rsidP="00190399">
            <w:pPr>
              <w:pStyle w:val="TAC"/>
              <w:rPr>
                <w:rFonts w:cs="Arial"/>
                <w:szCs w:val="18"/>
                <w:lang w:val="en-US" w:eastAsia="zh-CN"/>
              </w:rPr>
            </w:pPr>
          </w:p>
        </w:tc>
      </w:tr>
      <w:tr w:rsidR="008F4D94" w14:paraId="18161626"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76A0EB5C" w14:textId="77777777" w:rsidR="008F4D94" w:rsidRPr="00B00CBD" w:rsidRDefault="008F4D94" w:rsidP="00190399">
            <w:pPr>
              <w:pStyle w:val="TAC"/>
              <w:rPr>
                <w:rFonts w:cs="Arial"/>
                <w:szCs w:val="18"/>
                <w:lang w:val="en-US" w:eastAsia="zh-CN"/>
              </w:rPr>
            </w:pPr>
            <w:r w:rsidRPr="00590623">
              <w:rPr>
                <w:rFonts w:cs="Arial"/>
                <w:szCs w:val="18"/>
                <w:lang w:eastAsia="zh-CN"/>
              </w:rPr>
              <w:t>CA_n3A-n20A-n77(2A)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6721F1C" w14:textId="77777777" w:rsidR="008F4D94" w:rsidRPr="00590623" w:rsidRDefault="008F4D94" w:rsidP="00190399">
            <w:pPr>
              <w:pStyle w:val="TAC"/>
              <w:rPr>
                <w:rFonts w:eastAsia="SimSun" w:cs="Arial"/>
                <w:szCs w:val="18"/>
                <w:lang w:val="en-US" w:eastAsia="zh-CN"/>
              </w:rPr>
            </w:pPr>
            <w:r w:rsidRPr="00590623">
              <w:rPr>
                <w:rFonts w:eastAsia="SimSun" w:cs="Arial"/>
                <w:szCs w:val="18"/>
                <w:lang w:val="en-US" w:eastAsia="zh-CN"/>
              </w:rPr>
              <w:t>CA_n3A-n20A</w:t>
            </w:r>
          </w:p>
          <w:p w14:paraId="33204439" w14:textId="77777777" w:rsidR="008F4D94" w:rsidRPr="00590623" w:rsidRDefault="008F4D94" w:rsidP="00190399">
            <w:pPr>
              <w:pStyle w:val="TAC"/>
              <w:rPr>
                <w:rFonts w:eastAsia="SimSun" w:cs="Arial"/>
                <w:szCs w:val="18"/>
                <w:lang w:val="en-US" w:eastAsia="zh-CN"/>
              </w:rPr>
            </w:pPr>
            <w:r w:rsidRPr="00590623">
              <w:rPr>
                <w:rFonts w:eastAsia="SimSun" w:cs="Arial"/>
                <w:szCs w:val="18"/>
                <w:lang w:val="en-US" w:eastAsia="zh-CN"/>
              </w:rPr>
              <w:t>CA_n3A-n77A</w:t>
            </w:r>
          </w:p>
          <w:p w14:paraId="77E60A62" w14:textId="77777777" w:rsidR="008F4D94" w:rsidRPr="00B00CBD" w:rsidRDefault="008F4D94" w:rsidP="00190399">
            <w:pPr>
              <w:pStyle w:val="TAC"/>
              <w:rPr>
                <w:rFonts w:cs="Arial"/>
                <w:szCs w:val="18"/>
                <w:lang w:val="en-US" w:eastAsia="zh-CN"/>
              </w:rPr>
            </w:pPr>
            <w:r w:rsidRPr="00590623">
              <w:rPr>
                <w:rFonts w:eastAsia="SimSun" w:cs="Arial"/>
                <w:szCs w:val="18"/>
                <w:lang w:val="en-US" w:eastAsia="zh-CN"/>
              </w:rPr>
              <w:t>CA_n20A-n77A</w:t>
            </w:r>
          </w:p>
        </w:tc>
        <w:tc>
          <w:tcPr>
            <w:tcW w:w="709" w:type="dxa"/>
            <w:tcBorders>
              <w:top w:val="single" w:sz="4" w:space="0" w:color="auto"/>
              <w:left w:val="single" w:sz="4" w:space="0" w:color="auto"/>
              <w:right w:val="single" w:sz="4" w:space="0" w:color="auto"/>
            </w:tcBorders>
            <w:vAlign w:val="center"/>
          </w:tcPr>
          <w:p w14:paraId="4F293CF9" w14:textId="77777777" w:rsidR="008F4D94" w:rsidRDefault="008F4D94" w:rsidP="00190399">
            <w:pPr>
              <w:pStyle w:val="TAC"/>
              <w:rPr>
                <w:rFonts w:cs="Arial"/>
                <w:szCs w:val="18"/>
                <w:lang w:val="en-US" w:eastAsia="zh-CN"/>
              </w:rPr>
            </w:pPr>
            <w:r>
              <w:rPr>
                <w:rFonts w:cs="Arial"/>
                <w:szCs w:val="18"/>
                <w:lang w:val="en-US" w:eastAsia="zh-CN"/>
              </w:rPr>
              <w:t>n3</w:t>
            </w:r>
          </w:p>
        </w:tc>
        <w:tc>
          <w:tcPr>
            <w:tcW w:w="3827" w:type="dxa"/>
            <w:tcBorders>
              <w:top w:val="single" w:sz="4" w:space="0" w:color="auto"/>
              <w:left w:val="single" w:sz="4" w:space="0" w:color="auto"/>
              <w:bottom w:val="single" w:sz="4" w:space="0" w:color="auto"/>
              <w:right w:val="single" w:sz="4" w:space="0" w:color="auto"/>
            </w:tcBorders>
            <w:vAlign w:val="center"/>
          </w:tcPr>
          <w:p w14:paraId="7C150188"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590623">
              <w:rPr>
                <w:rFonts w:ascii="Arial" w:hAnsi="Arial" w:cs="Arial"/>
                <w:sz w:val="18"/>
                <w:szCs w:val="18"/>
                <w:lang w:val="en-US" w:eastAsia="zh-CN"/>
              </w:rPr>
              <w:t>5,10,15,20,25,30,35,40,45,50</w:t>
            </w:r>
          </w:p>
        </w:tc>
        <w:tc>
          <w:tcPr>
            <w:tcW w:w="1344" w:type="dxa"/>
            <w:tcBorders>
              <w:top w:val="single" w:sz="4" w:space="0" w:color="auto"/>
              <w:left w:val="single" w:sz="4" w:space="0" w:color="auto"/>
              <w:bottom w:val="nil"/>
              <w:right w:val="single" w:sz="4" w:space="0" w:color="auto"/>
            </w:tcBorders>
            <w:shd w:val="clear" w:color="auto" w:fill="auto"/>
            <w:vAlign w:val="center"/>
          </w:tcPr>
          <w:p w14:paraId="4CE8BFE2"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41E4700C"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225C6980"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4E482818"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4136FD55" w14:textId="77777777" w:rsidR="008F4D94" w:rsidRDefault="008F4D94" w:rsidP="00190399">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75A16CD5"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CD9281B" w14:textId="77777777" w:rsidR="008F4D94" w:rsidRPr="00B00CBD" w:rsidRDefault="008F4D94" w:rsidP="00190399">
            <w:pPr>
              <w:pStyle w:val="TAC"/>
              <w:rPr>
                <w:rFonts w:cs="Arial"/>
                <w:szCs w:val="18"/>
                <w:lang w:val="en-US" w:eastAsia="zh-CN"/>
              </w:rPr>
            </w:pPr>
          </w:p>
        </w:tc>
      </w:tr>
      <w:tr w:rsidR="008F4D94" w14:paraId="595AF29A"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73AB46D6"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CC96EB7"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6A91668" w14:textId="77777777" w:rsidR="008F4D94" w:rsidRDefault="008F4D94" w:rsidP="00190399">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FCD68E6"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590623">
              <w:rPr>
                <w:rFonts w:ascii="Arial" w:eastAsia="SimSun"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463E2695" w14:textId="77777777" w:rsidR="008F4D94" w:rsidRPr="00B00CBD" w:rsidRDefault="008F4D94" w:rsidP="00190399">
            <w:pPr>
              <w:pStyle w:val="TAC"/>
              <w:rPr>
                <w:rFonts w:cs="Arial"/>
                <w:szCs w:val="18"/>
                <w:lang w:val="en-US" w:eastAsia="zh-CN"/>
              </w:rPr>
            </w:pPr>
          </w:p>
        </w:tc>
      </w:tr>
    </w:tbl>
    <w:p w14:paraId="1119DAEF" w14:textId="77777777" w:rsidR="008F4D94" w:rsidRDefault="008F4D94" w:rsidP="008F4D94">
      <w:pPr>
        <w:pStyle w:val="Heading4"/>
        <w:rPr>
          <w:rFonts w:cs="Arial"/>
          <w:szCs w:val="22"/>
          <w:lang w:val="en-US" w:eastAsia="zh-CN"/>
        </w:rPr>
      </w:pPr>
      <w:bookmarkStart w:id="352" w:name="_Toc180420544"/>
      <w:r>
        <w:rPr>
          <w:rFonts w:cs="Arial"/>
          <w:lang w:eastAsia="zh-CN"/>
        </w:rPr>
        <w:t>5.24</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52"/>
    </w:p>
    <w:p w14:paraId="27F0C643"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CA_n3-n20-n78 as given in the tables below.</w:t>
      </w:r>
    </w:p>
    <w:p w14:paraId="5AF2BE19" w14:textId="77777777" w:rsidR="008F4D94" w:rsidRDefault="008F4D94" w:rsidP="008F4D94">
      <w:pPr>
        <w:pStyle w:val="TH"/>
      </w:pPr>
      <w:r>
        <w:t xml:space="preserve">Table </w:t>
      </w:r>
      <w:r>
        <w:rPr>
          <w:rFonts w:hint="eastAsia"/>
          <w:lang w:val="en-US" w:eastAsia="zh-CN"/>
        </w:rPr>
        <w:t>5.24</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1255028"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73A30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4842AE4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87BC558"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F80F15C" w14:textId="77777777" w:rsidR="008F4D94" w:rsidRDefault="008F4D94" w:rsidP="00190399">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0B846A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D119CF9"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F4E95C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CA_n3-n20-n77</w:t>
            </w:r>
          </w:p>
        </w:tc>
        <w:tc>
          <w:tcPr>
            <w:tcW w:w="2040" w:type="dxa"/>
            <w:tcBorders>
              <w:top w:val="nil"/>
              <w:left w:val="nil"/>
              <w:bottom w:val="single" w:sz="4" w:space="0" w:color="auto"/>
              <w:right w:val="single" w:sz="4" w:space="0" w:color="auto"/>
            </w:tcBorders>
            <w:shd w:val="clear" w:color="auto" w:fill="auto"/>
            <w:vAlign w:val="center"/>
            <w:hideMark/>
          </w:tcPr>
          <w:p w14:paraId="24D5318A" w14:textId="77777777" w:rsidR="008F4D94" w:rsidRPr="00590623" w:rsidRDefault="008F4D94" w:rsidP="00190399">
            <w:pPr>
              <w:jc w:val="center"/>
              <w:rPr>
                <w:rFonts w:ascii="Arial" w:hAnsi="Arial" w:cs="Arial"/>
                <w:color w:val="000000"/>
                <w:sz w:val="18"/>
              </w:rPr>
            </w:pPr>
            <w:r w:rsidRPr="00590623">
              <w:rPr>
                <w:rFonts w:ascii="Arial" w:hAnsi="Arial" w:cs="Arial"/>
                <w:sz w:val="18"/>
                <w:lang w:val="en-US" w:eastAsia="zh-CN"/>
              </w:rPr>
              <w:t>0.5</w:t>
            </w:r>
          </w:p>
        </w:tc>
        <w:tc>
          <w:tcPr>
            <w:tcW w:w="1900" w:type="dxa"/>
            <w:tcBorders>
              <w:top w:val="nil"/>
              <w:left w:val="nil"/>
              <w:bottom w:val="single" w:sz="4" w:space="0" w:color="auto"/>
              <w:right w:val="single" w:sz="4" w:space="0" w:color="auto"/>
            </w:tcBorders>
            <w:shd w:val="clear" w:color="auto" w:fill="auto"/>
            <w:vAlign w:val="center"/>
            <w:hideMark/>
          </w:tcPr>
          <w:p w14:paraId="21DA35BB" w14:textId="77777777" w:rsidR="008F4D94" w:rsidRPr="00590623" w:rsidRDefault="008F4D94" w:rsidP="00190399">
            <w:pPr>
              <w:jc w:val="center"/>
              <w:rPr>
                <w:rFonts w:ascii="Arial" w:hAnsi="Arial" w:cs="Arial"/>
                <w:color w:val="000000"/>
                <w:sz w:val="18"/>
              </w:rPr>
            </w:pPr>
            <w:r w:rsidRPr="00590623">
              <w:rPr>
                <w:rFonts w:ascii="Arial" w:eastAsia="DengXian" w:hAnsi="Arial" w:cs="Arial"/>
                <w:color w:val="000000"/>
                <w:sz w:val="18"/>
                <w:lang w:val="en-US"/>
              </w:rPr>
              <w:t>0.3</w:t>
            </w:r>
          </w:p>
        </w:tc>
        <w:tc>
          <w:tcPr>
            <w:tcW w:w="2180" w:type="dxa"/>
            <w:tcBorders>
              <w:top w:val="nil"/>
              <w:left w:val="nil"/>
              <w:bottom w:val="single" w:sz="4" w:space="0" w:color="auto"/>
              <w:right w:val="single" w:sz="4" w:space="0" w:color="auto"/>
            </w:tcBorders>
            <w:shd w:val="clear" w:color="auto" w:fill="auto"/>
            <w:vAlign w:val="center"/>
            <w:hideMark/>
          </w:tcPr>
          <w:p w14:paraId="4B4BFC0F" w14:textId="77777777" w:rsidR="008F4D94" w:rsidRPr="00590623" w:rsidRDefault="008F4D94" w:rsidP="00190399">
            <w:pPr>
              <w:jc w:val="center"/>
              <w:rPr>
                <w:rFonts w:ascii="Arial" w:hAnsi="Arial" w:cs="Arial"/>
                <w:color w:val="000000"/>
                <w:sz w:val="18"/>
              </w:rPr>
            </w:pPr>
            <w:r w:rsidRPr="00590623">
              <w:rPr>
                <w:rFonts w:ascii="Arial" w:eastAsia="DengXian" w:hAnsi="Arial" w:cs="Arial"/>
                <w:color w:val="000000"/>
                <w:sz w:val="18"/>
                <w:lang w:val="en-US" w:eastAsia="zh-CN"/>
              </w:rPr>
              <w:t>0.8</w:t>
            </w:r>
          </w:p>
        </w:tc>
      </w:tr>
      <w:tr w:rsidR="008F4D94" w14:paraId="43650C1D" w14:textId="77777777" w:rsidTr="00190399">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BFC7E8"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68E7F8B" w14:textId="77777777" w:rsidR="008F4D94" w:rsidRDefault="008F4D94" w:rsidP="008F4D94">
      <w:pPr>
        <w:pStyle w:val="TH"/>
        <w:spacing w:before="120" w:after="120"/>
        <w:rPr>
          <w:lang w:eastAsia="zh-CN"/>
        </w:rPr>
      </w:pPr>
      <w:r>
        <w:t xml:space="preserve">Table </w:t>
      </w:r>
      <w:r>
        <w:rPr>
          <w:lang w:val="en-US" w:eastAsia="zh-CN"/>
        </w:rPr>
        <w:t>5.24.1.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724AFB66" w14:textId="77777777" w:rsidTr="00190399">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FA42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1A094FE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C9260FB" w14:textId="77777777" w:rsidTr="00190399">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419B77E2" w14:textId="77777777" w:rsidR="008F4D94" w:rsidRDefault="008F4D94" w:rsidP="00190399">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452EE7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AF4D8B7" w14:textId="77777777" w:rsidTr="00190399">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169F67A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lastRenderedPageBreak/>
              <w:t>CA_n3-n20-n77</w:t>
            </w:r>
          </w:p>
        </w:tc>
        <w:tc>
          <w:tcPr>
            <w:tcW w:w="2140" w:type="dxa"/>
            <w:tcBorders>
              <w:top w:val="nil"/>
              <w:left w:val="nil"/>
              <w:bottom w:val="single" w:sz="4" w:space="0" w:color="auto"/>
              <w:right w:val="single" w:sz="4" w:space="0" w:color="auto"/>
            </w:tcBorders>
            <w:shd w:val="clear" w:color="auto" w:fill="auto"/>
            <w:vAlign w:val="center"/>
            <w:hideMark/>
          </w:tcPr>
          <w:p w14:paraId="7C587636" w14:textId="77777777" w:rsidR="008F4D94" w:rsidRPr="00590623" w:rsidRDefault="008F4D94" w:rsidP="00190399">
            <w:pPr>
              <w:jc w:val="center"/>
              <w:rPr>
                <w:rFonts w:ascii="Arial" w:hAnsi="Arial" w:cs="Arial"/>
                <w:color w:val="000000"/>
                <w:sz w:val="18"/>
                <w:szCs w:val="18"/>
              </w:rPr>
            </w:pPr>
            <w:r w:rsidRPr="00590623">
              <w:rPr>
                <w:rFonts w:ascii="Arial" w:eastAsia="DengXian" w:hAnsi="Arial" w:cs="Arial"/>
                <w:sz w:val="18"/>
                <w:szCs w:val="18"/>
                <w:lang w:eastAsia="zh-CN"/>
              </w:rPr>
              <w:t>0.2</w:t>
            </w:r>
          </w:p>
        </w:tc>
        <w:tc>
          <w:tcPr>
            <w:tcW w:w="2180" w:type="dxa"/>
            <w:tcBorders>
              <w:top w:val="nil"/>
              <w:left w:val="nil"/>
              <w:bottom w:val="single" w:sz="4" w:space="0" w:color="auto"/>
              <w:right w:val="single" w:sz="4" w:space="0" w:color="auto"/>
            </w:tcBorders>
            <w:shd w:val="clear" w:color="auto" w:fill="auto"/>
            <w:vAlign w:val="center"/>
            <w:hideMark/>
          </w:tcPr>
          <w:p w14:paraId="68BC022E" w14:textId="77777777" w:rsidR="008F4D94" w:rsidRPr="00590623" w:rsidRDefault="008F4D94" w:rsidP="00190399">
            <w:pPr>
              <w:jc w:val="center"/>
              <w:rPr>
                <w:rFonts w:ascii="Arial" w:hAnsi="Arial" w:cs="Arial"/>
                <w:color w:val="000000"/>
                <w:sz w:val="18"/>
                <w:szCs w:val="18"/>
              </w:rPr>
            </w:pPr>
            <w:r w:rsidRPr="00590623">
              <w:rPr>
                <w:rFonts w:ascii="Arial" w:eastAsia="DengXian"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0FAC95A0" w14:textId="77777777" w:rsidR="008F4D94" w:rsidRPr="00590623" w:rsidRDefault="008F4D94" w:rsidP="00190399">
            <w:pPr>
              <w:jc w:val="center"/>
              <w:rPr>
                <w:rFonts w:ascii="Arial" w:hAnsi="Arial" w:cs="Arial"/>
                <w:color w:val="000000"/>
                <w:sz w:val="18"/>
                <w:szCs w:val="18"/>
              </w:rPr>
            </w:pPr>
            <w:r w:rsidRPr="00590623">
              <w:rPr>
                <w:rFonts w:ascii="Arial" w:eastAsia="DengXian" w:hAnsi="Arial" w:cs="Arial"/>
                <w:sz w:val="18"/>
                <w:szCs w:val="18"/>
                <w:lang w:eastAsia="zh-CN"/>
              </w:rPr>
              <w:t>0.5</w:t>
            </w:r>
          </w:p>
        </w:tc>
      </w:tr>
      <w:tr w:rsidR="008F4D94" w14:paraId="5A9A4D1A" w14:textId="77777777" w:rsidTr="00190399">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2ACA28"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6C8CBFDA" w14:textId="77777777" w:rsidR="008F4D94" w:rsidRPr="005D2633" w:rsidRDefault="008F4D94" w:rsidP="008F4D94">
      <w:pPr>
        <w:pStyle w:val="Heading3"/>
        <w:rPr>
          <w:rFonts w:cs="Arial"/>
          <w:szCs w:val="28"/>
          <w:lang w:val="en-US" w:eastAsia="zh-CN"/>
        </w:rPr>
      </w:pPr>
      <w:bookmarkStart w:id="353" w:name="_Toc180420545"/>
      <w:r>
        <w:rPr>
          <w:rFonts w:cs="Arial"/>
          <w:szCs w:val="28"/>
          <w:lang w:val="en-US" w:eastAsia="zh-CN"/>
        </w:rPr>
        <w:t>5.24</w:t>
      </w:r>
      <w:r w:rsidRPr="005D2633">
        <w:rPr>
          <w:rFonts w:cs="Arial"/>
          <w:szCs w:val="28"/>
          <w:lang w:val="en-US" w:eastAsia="zh-CN"/>
        </w:rPr>
        <w:t>.2</w:t>
      </w:r>
      <w:r w:rsidRPr="005D2633">
        <w:rPr>
          <w:rFonts w:cs="Arial"/>
          <w:szCs w:val="28"/>
          <w:lang w:val="en-US" w:eastAsia="zh-CN"/>
        </w:rPr>
        <w:tab/>
        <w:t>Specific for 2 bands UL CA</w:t>
      </w:r>
      <w:bookmarkEnd w:id="353"/>
    </w:p>
    <w:p w14:paraId="6EA8ED20" w14:textId="77777777" w:rsidR="008F4D94" w:rsidRPr="00140BB6" w:rsidRDefault="008F4D94" w:rsidP="008F4D94">
      <w:pPr>
        <w:pStyle w:val="Heading4"/>
      </w:pPr>
      <w:bookmarkStart w:id="354" w:name="_Toc180420546"/>
      <w:r>
        <w:t>5.24</w:t>
      </w:r>
      <w:r w:rsidRPr="00140BB6">
        <w:t>.2.1</w:t>
      </w:r>
      <w:r w:rsidRPr="00140BB6">
        <w:tab/>
        <w:t>UE co-existence studies</w:t>
      </w:r>
      <w:bookmarkEnd w:id="354"/>
    </w:p>
    <w:p w14:paraId="619DEA38" w14:textId="77777777" w:rsidR="008F4D94" w:rsidRPr="00242348" w:rsidRDefault="008F4D94" w:rsidP="008F4D94">
      <w:pPr>
        <w:pStyle w:val="Heading5"/>
        <w:rPr>
          <w:snapToGrid w:val="0"/>
        </w:rPr>
      </w:pPr>
      <w:bookmarkStart w:id="355" w:name="_Toc180420547"/>
      <w:r>
        <w:rPr>
          <w:rFonts w:hint="eastAsia"/>
          <w:snapToGrid w:val="0"/>
        </w:rPr>
        <w:t>5.24</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55"/>
    </w:p>
    <w:p w14:paraId="022F617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6EBA635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6083326B" w14:textId="77777777" w:rsidTr="00190399">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14C3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E56658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3829E4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FECB4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DC959B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F653DE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321F98"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1F2D33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9D223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369E4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61EA4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8C9E158"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054CF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8659AF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F687F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2542 - 2647</w:t>
            </w:r>
          </w:p>
        </w:tc>
      </w:tr>
      <w:tr w:rsidR="008F4D94" w14:paraId="0AA0A779"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D6E10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583D7A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DF61E1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ECC6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8313F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B1B70DD"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4572C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351CB8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3FA0EE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121 - 14</w:t>
            </w:r>
          </w:p>
        </w:tc>
      </w:tr>
      <w:tr w:rsidR="008F4D94" w14:paraId="3BB26BDF"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C5B52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9C3CED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E406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E7716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F6233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ED7FB8F"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6E110E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51F49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20FEB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3374 - 3509</w:t>
            </w:r>
          </w:p>
        </w:tc>
      </w:tr>
      <w:tr w:rsidR="008F4D94" w14:paraId="7EFB31D7"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DA715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D3A1E7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B0C1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FA7EB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0DD25A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D2F69B"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B3F6B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40BF29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66623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711 - 876</w:t>
            </w:r>
          </w:p>
        </w:tc>
      </w:tr>
      <w:tr w:rsidR="008F4D94" w14:paraId="4370B89B"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34B603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DB7EC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F45E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E745E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1FF3549"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66F36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951E6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1BBF051" w14:textId="77777777" w:rsidR="008F4D94" w:rsidRDefault="008F4D94" w:rsidP="00190399">
            <w:pPr>
              <w:rPr>
                <w:rFonts w:ascii="Arial" w:hAnsi="Arial" w:cs="Arial"/>
                <w:color w:val="000000"/>
                <w:sz w:val="18"/>
                <w:szCs w:val="18"/>
              </w:rPr>
            </w:pPr>
          </w:p>
        </w:tc>
      </w:tr>
      <w:tr w:rsidR="008F4D94" w14:paraId="2997067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ABED8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CC48D9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77DAA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0B1C2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54380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107B16"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DF0D7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13939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113AF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4206 - 4371</w:t>
            </w:r>
          </w:p>
        </w:tc>
      </w:tr>
      <w:tr w:rsidR="008F4D94" w14:paraId="605904DA"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4ED4E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4AA0E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F0C531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6DBFBD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35B0FC5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1BFD4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D1789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D0B4DB4" w14:textId="77777777" w:rsidR="008F4D94" w:rsidRDefault="008F4D94" w:rsidP="00190399">
            <w:pPr>
              <w:rPr>
                <w:rFonts w:ascii="Arial" w:hAnsi="Arial" w:cs="Arial"/>
                <w:color w:val="000000"/>
                <w:sz w:val="18"/>
                <w:szCs w:val="18"/>
              </w:rPr>
            </w:pPr>
          </w:p>
        </w:tc>
      </w:tr>
      <w:tr w:rsidR="008F4D94" w14:paraId="211E101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CD322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809E3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77DCD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5F32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32FCE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AC1275"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5B8C0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817F4A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A11C47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6308 - 5978</w:t>
            </w:r>
          </w:p>
        </w:tc>
      </w:tr>
      <w:tr w:rsidR="008F4D94" w14:paraId="3E8F0667"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4CCF9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C3EF4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C03F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624B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9F59C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174517"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F5618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AB562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14F56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3691 - 3406</w:t>
            </w:r>
          </w:p>
        </w:tc>
      </w:tr>
      <w:tr w:rsidR="008F4D94" w14:paraId="6CEDA3D8"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C240B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439C9F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674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7108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01D24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49FEB9A"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B3879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965518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EF6296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7672 - 8002</w:t>
            </w:r>
          </w:p>
        </w:tc>
      </w:tr>
      <w:tr w:rsidR="008F4D94" w14:paraId="5712F30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1E44D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43DA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1E63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D38E0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6FCB0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3E1806D"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01478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20E70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A4C804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6794 - 7079</w:t>
            </w:r>
          </w:p>
        </w:tc>
      </w:tr>
      <w:tr w:rsidR="008F4D94" w14:paraId="12C61BC6" w14:textId="77777777" w:rsidTr="00190399">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08B9A1"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5243CF1" w14:textId="77777777" w:rsidR="008F4D94" w:rsidRDefault="008F4D94" w:rsidP="008F4D94">
      <w:pPr>
        <w:pStyle w:val="TH"/>
        <w:rPr>
          <w:rFonts w:eastAsia="MS Mincho"/>
        </w:rPr>
      </w:pPr>
    </w:p>
    <w:p w14:paraId="6A42C45D"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1E74035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3181D89C"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02AF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86D3F3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21DFF2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D1AE5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E1B1F0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1B18C5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5FB1AF"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B307EA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78DFE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339DE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3E7F9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91CD9D"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60A56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DB6B0D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1515 - 2490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4AC1AE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5010 - 5985</w:t>
            </w:r>
          </w:p>
        </w:tc>
      </w:tr>
      <w:tr w:rsidR="008F4D94" w14:paraId="3ACE720B"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89DFD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95E2DB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0C152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944CF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B58700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9F1D2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F9DE2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CC1C9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780 - 270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9719CF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4815 - 6690</w:t>
            </w:r>
          </w:p>
        </w:tc>
      </w:tr>
      <w:tr w:rsidR="008F4D94" w14:paraId="57D34146"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2E12D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F95D2B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C1A6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0C116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30527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830D7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E7C07A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73F4B3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6720 - 7770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23669B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8310 - 10185</w:t>
            </w:r>
          </w:p>
        </w:tc>
      </w:tr>
      <w:tr w:rsidR="008F4D94" w14:paraId="5152707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A8629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8DB75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431AC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6828C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F223C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A85FF47"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B063E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F5B8B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930 - 2055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4BBFA8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8115 - 10890</w:t>
            </w:r>
          </w:p>
        </w:tc>
      </w:tr>
      <w:tr w:rsidR="008F4D94" w14:paraId="62AFD46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9F2D8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A222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09EB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9351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B635F8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7516E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CFBF2A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4980 - 3030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8980778" w14:textId="77777777" w:rsidR="008F4D94" w:rsidRDefault="008F4D94" w:rsidP="00190399">
            <w:pPr>
              <w:rPr>
                <w:rFonts w:ascii="Arial" w:hAnsi="Arial" w:cs="Arial"/>
                <w:color w:val="000000"/>
                <w:sz w:val="18"/>
                <w:szCs w:val="18"/>
              </w:rPr>
            </w:pPr>
          </w:p>
        </w:tc>
      </w:tr>
      <w:tr w:rsidR="008F4D94" w14:paraId="196223C2"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E54D58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791407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63D31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A56DD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F72FD0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CD6837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0279A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B01F40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8430 - 9555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FA994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11610 - 14385</w:t>
            </w:r>
          </w:p>
        </w:tc>
      </w:tr>
      <w:tr w:rsidR="008F4D94" w14:paraId="37728E8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7D79A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B153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CA75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F07C08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170EBD94"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D3B34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492896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10020 - 11970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4AD4A78" w14:textId="77777777" w:rsidR="008F4D94" w:rsidRDefault="008F4D94" w:rsidP="00190399">
            <w:pPr>
              <w:rPr>
                <w:rFonts w:ascii="Arial" w:hAnsi="Arial" w:cs="Arial"/>
                <w:color w:val="000000"/>
                <w:sz w:val="18"/>
                <w:szCs w:val="18"/>
              </w:rPr>
            </w:pPr>
          </w:p>
        </w:tc>
      </w:tr>
      <w:tr w:rsidR="008F4D94" w14:paraId="0E9DAEC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8BA46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72E71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B4396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C0AB5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1E4B9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2566DF"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45DE3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D6A64A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15090 - 11415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5A44CD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3840 - 2640</w:t>
            </w:r>
          </w:p>
        </w:tc>
      </w:tr>
      <w:tr w:rsidR="008F4D94" w14:paraId="6A832214"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E82F6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A6FA4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F4E5C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1EF9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67BB2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816C4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3BF367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99BEA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9180 - 6330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34392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1245 - 3270</w:t>
            </w:r>
          </w:p>
        </w:tc>
      </w:tr>
      <w:tr w:rsidR="008F4D94" w14:paraId="314649D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22C05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039DBC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B1C8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5F413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54C6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FE248D"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A6BC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54B7F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14910 - 18585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223158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10140 - 11340</w:t>
            </w:r>
          </w:p>
        </w:tc>
      </w:tr>
      <w:tr w:rsidR="008F4D94" w14:paraId="13840F74"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ECD11C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C2F25D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CB148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DE4E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F6B540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C8F0AE"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C51865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E9CAAF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13320 - 16170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570E3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11730 - 13755</w:t>
            </w:r>
          </w:p>
        </w:tc>
      </w:tr>
      <w:tr w:rsidR="008F4D94" w14:paraId="50DA09FA" w14:textId="77777777" w:rsidTr="00190399">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60C7E"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7BD8B3E" w14:textId="77777777" w:rsidR="008F4D94" w:rsidRDefault="008F4D94" w:rsidP="008F4D94">
      <w:pPr>
        <w:pStyle w:val="TH"/>
        <w:rPr>
          <w:rFonts w:eastAsia="MS Mincho"/>
        </w:rPr>
      </w:pPr>
    </w:p>
    <w:p w14:paraId="1D93B80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470854C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6DCB5CF"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8A3B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19D8C6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41F4A7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F78A04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1A9B6F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8CA0A1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37BA1C"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0EBC44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D688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4BF2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09395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24B8D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F2ADB5"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DFEFB4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2438 - 3368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9FABCA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4132 - 5062</w:t>
            </w:r>
          </w:p>
        </w:tc>
      </w:tr>
      <w:tr w:rsidR="008F4D94" w14:paraId="0D65107E"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D436A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42362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248C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23F254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B85218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A6665ED"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36655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6D9F9C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350B61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5738 - 7568</w:t>
            </w:r>
          </w:p>
        </w:tc>
      </w:tr>
      <w:tr w:rsidR="008F4D94" w14:paraId="22773E54"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60F93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445445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05C830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1B2B7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56017A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8B37DF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9ED0E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EC0936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4964 - 5924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CE357F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7432 - 9262</w:t>
            </w:r>
          </w:p>
        </w:tc>
      </w:tr>
      <w:tr w:rsidR="008F4D94" w14:paraId="78E0496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F5677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902E0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42B9E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E2BA5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12A8B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C0FCD09"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6CE01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EDDACF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9408A8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9038 - 11768</w:t>
            </w:r>
          </w:p>
        </w:tc>
      </w:tr>
      <w:tr w:rsidR="008F4D94" w14:paraId="5A781D2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39CA9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51E6B5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0974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B7CE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C14539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02E89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A19BA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9DD5BB6" w14:textId="77777777" w:rsidR="008F4D94" w:rsidRDefault="008F4D94" w:rsidP="00190399">
            <w:pPr>
              <w:rPr>
                <w:rFonts w:ascii="Arial" w:hAnsi="Arial" w:cs="Arial"/>
                <w:color w:val="000000"/>
                <w:sz w:val="18"/>
                <w:szCs w:val="18"/>
              </w:rPr>
            </w:pPr>
          </w:p>
        </w:tc>
      </w:tr>
      <w:tr w:rsidR="008F4D94" w14:paraId="627F911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D7DF6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EA390D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F8A16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55050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CAF77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670620"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ED34C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0FB7C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5796 - 6786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30AFBB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10732 - 13462</w:t>
            </w:r>
          </w:p>
        </w:tc>
      </w:tr>
      <w:tr w:rsidR="008F4D94" w14:paraId="15C01F0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62DC6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9AD75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8221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14F997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3C44ABE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727E6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67CD6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8264 - 10124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63F7A54" w14:textId="77777777" w:rsidR="008F4D94" w:rsidRDefault="008F4D94" w:rsidP="00190399">
            <w:pPr>
              <w:rPr>
                <w:rFonts w:ascii="Arial" w:hAnsi="Arial" w:cs="Arial"/>
                <w:color w:val="000000"/>
                <w:sz w:val="18"/>
                <w:szCs w:val="18"/>
              </w:rPr>
            </w:pPr>
          </w:p>
        </w:tc>
      </w:tr>
      <w:tr w:rsidR="008F4D94" w14:paraId="2D69C4C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82958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AF3E1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2EF22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0D354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4C24F5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2F1551"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AF8EF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30B7C4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15968 - 12338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AACA47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148 - 872</w:t>
            </w:r>
          </w:p>
        </w:tc>
      </w:tr>
      <w:tr w:rsidR="008F4D94" w14:paraId="652F3A3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1B05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E629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C7B3E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4DF3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945F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F1FAC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D8428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67C9E3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10936 - 8176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5CD884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4014 - 5904</w:t>
            </w:r>
          </w:p>
        </w:tc>
      </w:tr>
      <w:tr w:rsidR="008F4D94" w14:paraId="3872038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DE52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BBF81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2A0AD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EE843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530E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D6F187C"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FE3E2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CA3AF3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14032 - 17662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85C8A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6628 - 7648</w:t>
            </w:r>
          </w:p>
        </w:tc>
      </w:tr>
      <w:tr w:rsidR="008F4D94" w14:paraId="4E9DAD6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A0B563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F8527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80F6E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8BC01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54646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4A5CBC6"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11E8F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422129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11564 - 14324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A2FBE5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9096 - 10986</w:t>
            </w:r>
          </w:p>
        </w:tc>
      </w:tr>
      <w:tr w:rsidR="008F4D94" w14:paraId="1A9434AF" w14:textId="77777777" w:rsidTr="00190399">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873F4C"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2B5CA9B" w14:textId="77777777" w:rsidR="008F4D94" w:rsidRDefault="008F4D94" w:rsidP="008F4D94"/>
    <w:p w14:paraId="532A7C84" w14:textId="77777777" w:rsidR="008F4D94" w:rsidRPr="00590623" w:rsidRDefault="008F4D94" w:rsidP="008F4D94">
      <w:r w:rsidRPr="00590623">
        <w:t xml:space="preserve">Based on the analysis in Table </w:t>
      </w:r>
      <w:r>
        <w:t>5.24</w:t>
      </w:r>
      <w:r w:rsidRPr="00590623">
        <w:t>.2.1.1-1 there are IMD3 and IMD5 from n</w:t>
      </w:r>
      <w:r>
        <w:t>3</w:t>
      </w:r>
      <w:r w:rsidRPr="00590623">
        <w:t xml:space="preserve"> and n20 into RX band n77.</w:t>
      </w:r>
    </w:p>
    <w:p w14:paraId="1FF7B67C" w14:textId="77777777" w:rsidR="008F4D94" w:rsidRPr="00590623" w:rsidRDefault="008F4D94" w:rsidP="008F4D94">
      <w:r w:rsidRPr="00590623">
        <w:t xml:space="preserve">Based on the analysis in Table </w:t>
      </w:r>
      <w:r>
        <w:t>5.24</w:t>
      </w:r>
      <w:r w:rsidRPr="00590623">
        <w:t>.2.1.1-3 there is IMD3 from n20 and n77 into RX band n</w:t>
      </w:r>
      <w:r>
        <w:t>3</w:t>
      </w:r>
      <w:r w:rsidRPr="00590623">
        <w:t>.</w:t>
      </w:r>
    </w:p>
    <w:p w14:paraId="7D20876A" w14:textId="77777777" w:rsidR="008F4D94" w:rsidRDefault="008F4D94" w:rsidP="008F4D94"/>
    <w:p w14:paraId="63F7DB93" w14:textId="77777777" w:rsidR="008F4D94" w:rsidRDefault="008F4D94" w:rsidP="008F4D94">
      <w:pPr>
        <w:pStyle w:val="Heading4"/>
      </w:pPr>
      <w:bookmarkStart w:id="356" w:name="_Toc180420548"/>
      <w:r>
        <w:t>5.24</w:t>
      </w:r>
      <w:r w:rsidRPr="00AB69C8">
        <w:t>.2.</w:t>
      </w:r>
      <w:r>
        <w:t>2</w:t>
      </w:r>
      <w:r w:rsidRPr="00AB69C8">
        <w:tab/>
        <w:t>REFSENS requirements</w:t>
      </w:r>
      <w:bookmarkEnd w:id="356"/>
    </w:p>
    <w:p w14:paraId="36AF9029" w14:textId="77777777" w:rsidR="008F4D94" w:rsidRPr="00747686" w:rsidRDefault="008F4D94" w:rsidP="008F4D94">
      <w:r>
        <w:t>The MSD requirements are re-used from CA_n3-n18-n77.</w:t>
      </w:r>
    </w:p>
    <w:p w14:paraId="083A551B"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SimSun" w:hAnsi="Arial" w:cs="Arial" w:hint="eastAsia"/>
          <w:b/>
          <w:lang w:val="en-US" w:eastAsia="zh-CN"/>
        </w:rPr>
        <w:t>5.24</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A1E4682"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0DFA8FA"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625330" w14:textId="77777777" w:rsidR="008F4D94" w:rsidRPr="006E069C" w:rsidRDefault="008F4D94" w:rsidP="00190399">
            <w:pPr>
              <w:pStyle w:val="TAH"/>
            </w:pPr>
            <w:r w:rsidRPr="006E069C">
              <w:t>Source of IMD</w:t>
            </w:r>
          </w:p>
        </w:tc>
      </w:tr>
      <w:tr w:rsidR="008F4D94" w:rsidRPr="006E069C" w14:paraId="3F1648E4"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683BC8C"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6E5201A"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F0D45BB"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B39114A"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759358E"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4682AD5"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B3FE13B"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CB06295"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25C2D947" w14:textId="77777777" w:rsidR="008F4D94" w:rsidRPr="006E069C" w:rsidRDefault="008F4D94" w:rsidP="00190399">
            <w:pPr>
              <w:pStyle w:val="TAH"/>
            </w:pPr>
          </w:p>
        </w:tc>
      </w:tr>
      <w:tr w:rsidR="008F4D94" w:rsidRPr="006E069C" w14:paraId="3FE49644"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F73356" w14:textId="77777777" w:rsidR="008F4D94" w:rsidRPr="006E069C" w:rsidRDefault="008F4D94" w:rsidP="00190399">
            <w:pPr>
              <w:pStyle w:val="TAC"/>
              <w:rPr>
                <w:lang w:val="en-US" w:eastAsia="zh-CN"/>
              </w:rPr>
            </w:pPr>
            <w:r>
              <w:rPr>
                <w:rFonts w:cs="Arial"/>
                <w:color w:val="000000"/>
                <w:szCs w:val="18"/>
              </w:rPr>
              <w:t>CA_n3-n20-n77</w:t>
            </w:r>
          </w:p>
        </w:tc>
        <w:tc>
          <w:tcPr>
            <w:tcW w:w="923" w:type="dxa"/>
            <w:tcBorders>
              <w:top w:val="single" w:sz="4" w:space="0" w:color="auto"/>
              <w:left w:val="single" w:sz="4" w:space="0" w:color="auto"/>
              <w:right w:val="single" w:sz="4" w:space="0" w:color="auto"/>
            </w:tcBorders>
          </w:tcPr>
          <w:p w14:paraId="2A794249" w14:textId="77777777" w:rsidR="008F4D94" w:rsidRPr="006E069C" w:rsidRDefault="008F4D94" w:rsidP="00190399">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08F0AE69" w14:textId="77777777" w:rsidR="008F4D94" w:rsidRPr="006E069C" w:rsidRDefault="008F4D94" w:rsidP="00190399">
            <w:pPr>
              <w:pStyle w:val="TAC"/>
              <w:rPr>
                <w:lang w:val="en-US" w:eastAsia="zh-CN"/>
              </w:rPr>
            </w:pPr>
            <w:r>
              <w:rPr>
                <w:lang w:val="en-US" w:eastAsia="zh-CN"/>
              </w:rPr>
              <w:t>1747</w:t>
            </w:r>
          </w:p>
        </w:tc>
        <w:tc>
          <w:tcPr>
            <w:tcW w:w="1012" w:type="dxa"/>
            <w:tcBorders>
              <w:top w:val="single" w:sz="4" w:space="0" w:color="auto"/>
              <w:left w:val="single" w:sz="4" w:space="0" w:color="auto"/>
              <w:right w:val="single" w:sz="4" w:space="0" w:color="auto"/>
            </w:tcBorders>
          </w:tcPr>
          <w:p w14:paraId="145F94FD"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1E37325"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7DC525FC" w14:textId="77777777" w:rsidR="008F4D94" w:rsidRPr="006E069C" w:rsidRDefault="008F4D94" w:rsidP="00190399">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0F4F22B2" w14:textId="77777777" w:rsidR="008F4D94" w:rsidRPr="006E069C" w:rsidRDefault="008F4D94" w:rsidP="00190399">
            <w:pPr>
              <w:pStyle w:val="TAC"/>
              <w:rPr>
                <w:lang w:val="en-US" w:eastAsia="zh-CN"/>
              </w:rPr>
            </w:pPr>
            <w:r w:rsidRPr="005D0EDC">
              <w:t>N/A</w:t>
            </w:r>
          </w:p>
        </w:tc>
        <w:tc>
          <w:tcPr>
            <w:tcW w:w="828" w:type="dxa"/>
            <w:tcBorders>
              <w:top w:val="single" w:sz="4" w:space="0" w:color="auto"/>
              <w:left w:val="single" w:sz="4" w:space="0" w:color="auto"/>
              <w:right w:val="single" w:sz="4" w:space="0" w:color="auto"/>
            </w:tcBorders>
          </w:tcPr>
          <w:p w14:paraId="69F2BABD"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FF2C7B8" w14:textId="77777777" w:rsidR="008F4D94" w:rsidRPr="006E069C" w:rsidRDefault="008F4D94" w:rsidP="00190399">
            <w:pPr>
              <w:pStyle w:val="TAC"/>
            </w:pPr>
            <w:r>
              <w:t>N/A</w:t>
            </w:r>
          </w:p>
        </w:tc>
      </w:tr>
      <w:tr w:rsidR="008F4D94" w:rsidRPr="006E069C" w14:paraId="0940ADE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F657FED"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E97D0B"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F6ECF96"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791E76FE"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C7F5BF"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2B6373"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592FC0F" w14:textId="77777777" w:rsidR="008F4D94" w:rsidRPr="006E069C" w:rsidRDefault="008F4D94" w:rsidP="00190399">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32DC97A7"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B2B117" w14:textId="77777777" w:rsidR="008F4D94" w:rsidRPr="006E069C" w:rsidRDefault="008F4D94" w:rsidP="00190399">
            <w:pPr>
              <w:pStyle w:val="TAC"/>
            </w:pPr>
            <w:r>
              <w:t>N/A</w:t>
            </w:r>
          </w:p>
        </w:tc>
      </w:tr>
      <w:tr w:rsidR="008F4D94" w:rsidRPr="006E069C" w14:paraId="70988C09"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15B412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DEE8F4" w14:textId="77777777" w:rsidR="008F4D94" w:rsidRPr="006E069C"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69BC18B"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5CB05C"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E6A279"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0F3C8C3" w14:textId="77777777" w:rsidR="008F4D94" w:rsidRPr="006E069C" w:rsidRDefault="008F4D94" w:rsidP="00190399">
            <w:pPr>
              <w:pStyle w:val="TAC"/>
              <w:rPr>
                <w:lang w:val="en-US" w:eastAsia="zh-CN"/>
              </w:rPr>
            </w:pPr>
            <w:r>
              <w:rPr>
                <w:lang w:val="en-US" w:eastAsia="zh-CN"/>
              </w:rPr>
              <w:t>3441</w:t>
            </w:r>
          </w:p>
        </w:tc>
        <w:tc>
          <w:tcPr>
            <w:tcW w:w="797" w:type="dxa"/>
            <w:tcBorders>
              <w:top w:val="single" w:sz="4" w:space="0" w:color="auto"/>
              <w:left w:val="single" w:sz="4" w:space="0" w:color="auto"/>
              <w:bottom w:val="single" w:sz="4" w:space="0" w:color="auto"/>
              <w:right w:val="single" w:sz="4" w:space="0" w:color="auto"/>
            </w:tcBorders>
          </w:tcPr>
          <w:p w14:paraId="13699B49" w14:textId="77777777" w:rsidR="008F4D94" w:rsidRPr="006E069C" w:rsidRDefault="008F4D94" w:rsidP="00190399">
            <w:pPr>
              <w:pStyle w:val="TAC"/>
              <w:rPr>
                <w:lang w:val="en-US" w:eastAsia="zh-CN"/>
              </w:rPr>
            </w:pPr>
            <w:r>
              <w:rPr>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55770D12"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3D454D" w14:textId="77777777" w:rsidR="008F4D94" w:rsidRPr="006E069C" w:rsidRDefault="008F4D94" w:rsidP="00190399">
            <w:pPr>
              <w:pStyle w:val="TAC"/>
            </w:pPr>
            <w:r>
              <w:t>IMD3</w:t>
            </w:r>
            <w:r w:rsidRPr="00747686">
              <w:rPr>
                <w:vertAlign w:val="superscript"/>
              </w:rPr>
              <w:t>1</w:t>
            </w:r>
          </w:p>
        </w:tc>
      </w:tr>
      <w:tr w:rsidR="008F4D94" w:rsidRPr="006E069C" w14:paraId="4906BC4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741392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3A0E4C" w14:textId="77777777" w:rsidR="008F4D94" w:rsidRDefault="008F4D94" w:rsidP="00190399">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A432286"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C9028E6"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17DDE90"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4D02072" w14:textId="77777777" w:rsidR="008F4D94" w:rsidRPr="006E069C" w:rsidRDefault="008F4D94" w:rsidP="00190399">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3F7958B5" w14:textId="77777777" w:rsidR="008F4D94" w:rsidRPr="006E069C" w:rsidRDefault="008F4D94" w:rsidP="00190399">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2D4CE070"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4AE381" w14:textId="77777777" w:rsidR="008F4D94" w:rsidRPr="006E069C" w:rsidRDefault="008F4D94" w:rsidP="00190399">
            <w:pPr>
              <w:pStyle w:val="TAC"/>
            </w:pPr>
            <w:r>
              <w:t>IMD3</w:t>
            </w:r>
          </w:p>
        </w:tc>
      </w:tr>
      <w:tr w:rsidR="008F4D94" w:rsidRPr="006E069C" w14:paraId="342D2E68"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270F523"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790C4A"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8D96526"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270A3CB8"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C8377C"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056550"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40CA306" w14:textId="77777777" w:rsidR="008F4D94" w:rsidRPr="006E069C" w:rsidRDefault="008F4D94" w:rsidP="00190399">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03D70BDA"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E6889" w14:textId="77777777" w:rsidR="008F4D94" w:rsidRPr="006E069C" w:rsidRDefault="008F4D94" w:rsidP="00190399">
            <w:pPr>
              <w:pStyle w:val="TAC"/>
            </w:pPr>
            <w:r w:rsidRPr="0033608A">
              <w:t>N/A</w:t>
            </w:r>
          </w:p>
        </w:tc>
      </w:tr>
      <w:tr w:rsidR="008F4D94" w:rsidRPr="006E069C" w14:paraId="02C577BC"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5A0F24"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03BD3B" w14:textId="77777777" w:rsidR="008F4D94"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07F6285" w14:textId="77777777" w:rsidR="008F4D94" w:rsidRPr="006E069C" w:rsidRDefault="008F4D94" w:rsidP="00190399">
            <w:pPr>
              <w:pStyle w:val="TAC"/>
              <w:rPr>
                <w:lang w:val="en-US" w:eastAsia="zh-CN"/>
              </w:rPr>
            </w:pPr>
            <w:r>
              <w:rPr>
                <w:lang w:val="en-US" w:eastAsia="zh-CN"/>
              </w:rPr>
              <w:t>3536</w:t>
            </w:r>
          </w:p>
        </w:tc>
        <w:tc>
          <w:tcPr>
            <w:tcW w:w="1012" w:type="dxa"/>
            <w:tcBorders>
              <w:top w:val="single" w:sz="4" w:space="0" w:color="auto"/>
              <w:left w:val="single" w:sz="4" w:space="0" w:color="auto"/>
              <w:bottom w:val="single" w:sz="4" w:space="0" w:color="auto"/>
              <w:right w:val="single" w:sz="4" w:space="0" w:color="auto"/>
            </w:tcBorders>
          </w:tcPr>
          <w:p w14:paraId="31F332E0"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9F39BCF"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AD30C5" w14:textId="77777777" w:rsidR="008F4D94" w:rsidRPr="006E069C" w:rsidRDefault="008F4D94" w:rsidP="00190399">
            <w:pPr>
              <w:pStyle w:val="TAC"/>
              <w:rPr>
                <w:lang w:val="en-US" w:eastAsia="zh-CN"/>
              </w:rPr>
            </w:pPr>
            <w:r>
              <w:rPr>
                <w:lang w:val="en-US" w:eastAsia="zh-CN"/>
              </w:rPr>
              <w:t>3536</w:t>
            </w:r>
          </w:p>
        </w:tc>
        <w:tc>
          <w:tcPr>
            <w:tcW w:w="797" w:type="dxa"/>
            <w:tcBorders>
              <w:top w:val="single" w:sz="4" w:space="0" w:color="auto"/>
              <w:left w:val="single" w:sz="4" w:space="0" w:color="auto"/>
              <w:bottom w:val="single" w:sz="4" w:space="0" w:color="auto"/>
              <w:right w:val="single" w:sz="4" w:space="0" w:color="auto"/>
            </w:tcBorders>
          </w:tcPr>
          <w:p w14:paraId="1C34F28D" w14:textId="77777777" w:rsidR="008F4D94" w:rsidRPr="006E069C" w:rsidRDefault="008F4D94" w:rsidP="00190399">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3649BDCD"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032C40" w14:textId="77777777" w:rsidR="008F4D94" w:rsidRPr="006E069C" w:rsidRDefault="008F4D94" w:rsidP="00190399">
            <w:pPr>
              <w:pStyle w:val="TAC"/>
            </w:pPr>
            <w:r w:rsidRPr="0033608A">
              <w:t>N/A</w:t>
            </w:r>
          </w:p>
        </w:tc>
      </w:tr>
      <w:tr w:rsidR="008F4D94" w:rsidRPr="006E069C" w14:paraId="4698EB69" w14:textId="77777777" w:rsidTr="001903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C8F0AA9" w14:textId="77777777" w:rsidR="008F4D94" w:rsidRPr="006E069C" w:rsidRDefault="008F4D94" w:rsidP="00190399">
            <w:pPr>
              <w:pStyle w:val="TAN"/>
              <w:spacing w:line="256" w:lineRule="auto"/>
            </w:pPr>
            <w:r>
              <w:t xml:space="preserve">NOTE </w:t>
            </w:r>
            <w:r>
              <w:rPr>
                <w:lang w:val="en-US" w:eastAsia="zh-CN"/>
              </w:rPr>
              <w:t>1</w:t>
            </w:r>
            <w:r>
              <w:t>:</w:t>
            </w:r>
            <w:r>
              <w:tab/>
            </w:r>
            <w:r>
              <w:rPr>
                <w:lang w:eastAsia="ja-JP"/>
              </w:rPr>
              <w:t>This band is subject to IMD5 also which MSD is not specified.</w:t>
            </w:r>
          </w:p>
        </w:tc>
      </w:tr>
    </w:tbl>
    <w:p w14:paraId="738BE8D8" w14:textId="77777777" w:rsidR="008F4D94" w:rsidRDefault="008F4D94" w:rsidP="008F4D94">
      <w:pPr>
        <w:rPr>
          <w:color w:val="0070C0"/>
        </w:rPr>
      </w:pPr>
    </w:p>
    <w:p w14:paraId="59708E2B" w14:textId="77777777" w:rsidR="008F4D94" w:rsidRDefault="008F4D94" w:rsidP="008F4D94">
      <w:pPr>
        <w:pStyle w:val="Heading2"/>
      </w:pPr>
      <w:bookmarkStart w:id="357" w:name="_Toc180420549"/>
      <w:r>
        <w:t>5.25</w:t>
      </w:r>
      <w:r>
        <w:tab/>
        <w:t>CA_n1-n3-n71</w:t>
      </w:r>
      <w:bookmarkEnd w:id="357"/>
    </w:p>
    <w:p w14:paraId="4E0AF072" w14:textId="77777777" w:rsidR="008F4D94" w:rsidRDefault="008F4D94" w:rsidP="008F4D94">
      <w:pPr>
        <w:pStyle w:val="Heading3"/>
        <w:rPr>
          <w:rFonts w:cs="Arial"/>
          <w:szCs w:val="28"/>
          <w:lang w:val="en-US" w:eastAsia="zh-CN"/>
        </w:rPr>
      </w:pPr>
      <w:bookmarkStart w:id="358" w:name="_Toc180420550"/>
      <w:r>
        <w:t>5.25.1</w:t>
      </w:r>
      <w:r>
        <w:tab/>
      </w:r>
      <w:r>
        <w:rPr>
          <w:rFonts w:cs="Arial"/>
          <w:szCs w:val="28"/>
          <w:lang w:val="en-US" w:eastAsia="zh-CN"/>
        </w:rPr>
        <w:t>Common for 1 band UL and 2 bands UL CA</w:t>
      </w:r>
      <w:bookmarkEnd w:id="358"/>
    </w:p>
    <w:p w14:paraId="14B723AD" w14:textId="77777777" w:rsidR="008F4D94" w:rsidRDefault="008F4D94" w:rsidP="008F4D94">
      <w:pPr>
        <w:pStyle w:val="Heading4"/>
      </w:pPr>
      <w:bookmarkStart w:id="359" w:name="_Toc180420551"/>
      <w:r>
        <w:t>5.25.1.1</w:t>
      </w:r>
      <w:r>
        <w:tab/>
      </w:r>
      <w:r>
        <w:rPr>
          <w:rFonts w:cs="Arial"/>
          <w:lang w:eastAsia="zh-CN"/>
        </w:rPr>
        <w:t>Operating bands for CA</w:t>
      </w:r>
      <w:bookmarkEnd w:id="359"/>
    </w:p>
    <w:p w14:paraId="50E06AA7" w14:textId="77777777" w:rsidR="008F4D94" w:rsidRDefault="008F4D94" w:rsidP="008F4D94">
      <w:pPr>
        <w:pStyle w:val="TH"/>
        <w:rPr>
          <w:lang w:val="en-US"/>
        </w:rPr>
      </w:pPr>
      <w:r>
        <w:rPr>
          <w:rFonts w:cs="Arial"/>
        </w:rPr>
        <w:t xml:space="preserve">Table </w:t>
      </w:r>
      <w:r>
        <w:rPr>
          <w:rFonts w:cs="Arial" w:hint="eastAsia"/>
          <w:lang w:val="en-US" w:eastAsia="zh-CN"/>
        </w:rPr>
        <w:t>5.25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61A72EB4"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87B75"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F551BD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F199C8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74970BA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B929877"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B7A733"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1963A6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0B4A4F7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3CD752D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E6FDCA6"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1EFDF34"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A529CC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E55D57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2DEBE9AA"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0993FA8D"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70A77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0D668C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1C7EC2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460A05F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2D90CD4D"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CFFA5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467FD4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310D620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977A2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42FD06F2"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720D1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1037D6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6DEEF53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03432C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bl>
    <w:p w14:paraId="00005C2B" w14:textId="77777777" w:rsidR="008F4D94" w:rsidRDefault="008F4D94" w:rsidP="008F4D94">
      <w:pPr>
        <w:pStyle w:val="TH"/>
      </w:pPr>
    </w:p>
    <w:p w14:paraId="28DC9778" w14:textId="77777777" w:rsidR="008F4D94" w:rsidRPr="005D2633" w:rsidRDefault="008F4D94" w:rsidP="008F4D94">
      <w:pPr>
        <w:pStyle w:val="Heading4"/>
        <w:rPr>
          <w:rFonts w:cs="Arial"/>
          <w:lang w:eastAsia="zh-CN"/>
        </w:rPr>
      </w:pPr>
      <w:bookmarkStart w:id="360" w:name="_Toc180420552"/>
      <w:r>
        <w:rPr>
          <w:rFonts w:cs="Arial"/>
          <w:lang w:eastAsia="zh-CN"/>
        </w:rPr>
        <w:t>5.25</w:t>
      </w:r>
      <w:r w:rsidRPr="005D2633">
        <w:rPr>
          <w:rFonts w:cs="Arial"/>
          <w:lang w:eastAsia="zh-CN"/>
        </w:rPr>
        <w:t>.1.2</w:t>
      </w:r>
      <w:r w:rsidRPr="005D2633">
        <w:rPr>
          <w:rFonts w:cs="Arial"/>
          <w:lang w:eastAsia="zh-CN"/>
        </w:rPr>
        <w:tab/>
      </w:r>
      <w:r>
        <w:rPr>
          <w:rFonts w:cs="Arial"/>
          <w:lang w:eastAsia="zh-CN"/>
        </w:rPr>
        <w:t>Channel bandwidths per operating band for CA</w:t>
      </w:r>
      <w:bookmarkEnd w:id="360"/>
    </w:p>
    <w:p w14:paraId="31AB92C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51DA2287"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E2A2500"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30A3426"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86B715B"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CE88182"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EBD1CB6"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48034CB5"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A28662" w14:textId="77777777" w:rsidR="008F4D94" w:rsidRDefault="008F4D94" w:rsidP="00190399">
            <w:pPr>
              <w:pStyle w:val="TAH"/>
              <w:rPr>
                <w:szCs w:val="18"/>
                <w:lang w:val="en-US" w:eastAsia="zh-CN"/>
              </w:rPr>
            </w:pPr>
            <w:r>
              <w:t>Bandwidth combination set</w:t>
            </w:r>
          </w:p>
        </w:tc>
      </w:tr>
      <w:tr w:rsidR="008F4D94" w14:paraId="4B935B42"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097F416B"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CA_n1A-n3A-n71A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1FD4E68" w14:textId="77777777" w:rsidR="008F4D94" w:rsidRPr="00AA3760" w:rsidRDefault="008F4D94" w:rsidP="00190399">
            <w:pPr>
              <w:pStyle w:val="TAC"/>
              <w:rPr>
                <w:rFonts w:eastAsia="SimSun" w:cs="Arial"/>
                <w:szCs w:val="18"/>
                <w:lang w:val="en-US" w:eastAsia="zh-CN"/>
              </w:rPr>
            </w:pPr>
            <w:r w:rsidRPr="00AA3760">
              <w:rPr>
                <w:rFonts w:eastAsia="SimSun" w:cs="Arial"/>
                <w:szCs w:val="18"/>
                <w:lang w:val="en-US" w:eastAsia="zh-CN"/>
              </w:rPr>
              <w:t>CA_n1A-n3A</w:t>
            </w:r>
          </w:p>
          <w:p w14:paraId="1DB5CFE3" w14:textId="77777777" w:rsidR="008F4D94" w:rsidRPr="00AA3760" w:rsidRDefault="008F4D94" w:rsidP="00190399">
            <w:pPr>
              <w:pStyle w:val="TAC"/>
              <w:rPr>
                <w:rFonts w:eastAsia="SimSun" w:cs="Arial"/>
                <w:szCs w:val="18"/>
                <w:lang w:val="en-US" w:eastAsia="zh-CN"/>
              </w:rPr>
            </w:pPr>
            <w:r w:rsidRPr="00AA3760">
              <w:rPr>
                <w:rFonts w:eastAsia="SimSun" w:cs="Arial"/>
                <w:szCs w:val="18"/>
                <w:lang w:val="en-US" w:eastAsia="zh-CN"/>
              </w:rPr>
              <w:t>CA_n1A-n71A</w:t>
            </w:r>
          </w:p>
          <w:p w14:paraId="62F504B7" w14:textId="77777777" w:rsidR="008F4D94" w:rsidRPr="00B00CBD" w:rsidRDefault="008F4D94" w:rsidP="00190399">
            <w:pPr>
              <w:pStyle w:val="TAC"/>
              <w:rPr>
                <w:rFonts w:eastAsia="SimSun" w:cs="Arial"/>
                <w:szCs w:val="18"/>
                <w:lang w:val="en-US" w:eastAsia="zh-CN"/>
              </w:rPr>
            </w:pPr>
            <w:r w:rsidRPr="00AA3760">
              <w:rPr>
                <w:rFonts w:eastAsia="SimSun" w:cs="Arial"/>
                <w:szCs w:val="18"/>
                <w:lang w:val="en-US" w:eastAsia="zh-CN"/>
              </w:rPr>
              <w:t>CA_n3A-n71A</w:t>
            </w:r>
          </w:p>
        </w:tc>
        <w:tc>
          <w:tcPr>
            <w:tcW w:w="709" w:type="dxa"/>
            <w:tcBorders>
              <w:left w:val="single" w:sz="4" w:space="0" w:color="auto"/>
              <w:right w:val="single" w:sz="4" w:space="0" w:color="auto"/>
            </w:tcBorders>
            <w:vAlign w:val="center"/>
          </w:tcPr>
          <w:p w14:paraId="6CC2C4BB" w14:textId="77777777" w:rsidR="008F4D94" w:rsidRPr="00B00CBD"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07023B7D" w14:textId="77777777" w:rsidR="008F4D94" w:rsidRPr="00AA3760" w:rsidRDefault="008F4D94" w:rsidP="00190399">
            <w:pPr>
              <w:keepNext/>
              <w:keepLines/>
              <w:spacing w:after="0"/>
              <w:jc w:val="center"/>
              <w:textAlignment w:val="bottom"/>
              <w:rPr>
                <w:rFonts w:ascii="Arial" w:hAnsi="Arial" w:cs="Arial"/>
                <w:color w:val="000000" w:themeColor="text1"/>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7BB0E021"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32DA6921"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6F20C3D2"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7054F1E"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01B9073F"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257AB18" w14:textId="77777777" w:rsidR="008F4D94" w:rsidRPr="00AA3760" w:rsidRDefault="008F4D94" w:rsidP="00190399">
            <w:pPr>
              <w:keepNext/>
              <w:keepLines/>
              <w:spacing w:after="0"/>
              <w:jc w:val="center"/>
              <w:textAlignment w:val="bottom"/>
              <w:rPr>
                <w:rFonts w:ascii="Arial" w:eastAsia="SimSun" w:hAnsi="Arial" w:cs="Arial"/>
                <w:color w:val="000000" w:themeColor="text1"/>
                <w:sz w:val="18"/>
                <w:szCs w:val="18"/>
                <w:lang w:val="en-US" w:eastAsia="zh-CN" w:bidi="ar"/>
              </w:rPr>
            </w:pPr>
            <w:r w:rsidRPr="00AA3760">
              <w:rPr>
                <w:rStyle w:val="normaltextrun"/>
                <w:rFonts w:ascii="Arial" w:hAnsi="Arial" w:cs="Arial"/>
                <w:color w:val="000000" w:themeColor="text1"/>
                <w:sz w:val="18"/>
                <w:szCs w:val="18"/>
                <w:lang w:val="en-US"/>
              </w:rPr>
              <w:t>5,10,15,20,25,30,35,40,45,50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nil"/>
              <w:left w:val="single" w:sz="4" w:space="0" w:color="auto"/>
              <w:bottom w:val="nil"/>
              <w:right w:val="single" w:sz="4" w:space="0" w:color="auto"/>
            </w:tcBorders>
            <w:shd w:val="clear" w:color="auto" w:fill="auto"/>
            <w:vAlign w:val="center"/>
          </w:tcPr>
          <w:p w14:paraId="684B7BD4" w14:textId="77777777" w:rsidR="008F4D94" w:rsidRPr="00B00CBD" w:rsidRDefault="008F4D94" w:rsidP="00190399">
            <w:pPr>
              <w:pStyle w:val="TAC"/>
              <w:rPr>
                <w:rFonts w:cs="Arial"/>
                <w:szCs w:val="18"/>
                <w:lang w:val="en-US" w:eastAsia="zh-CN"/>
              </w:rPr>
            </w:pPr>
          </w:p>
        </w:tc>
      </w:tr>
      <w:tr w:rsidR="008F4D94" w14:paraId="7DFB268E"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7FFFED27"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839ED07" w14:textId="77777777" w:rsidR="008F4D94" w:rsidRPr="00B00CBD" w:rsidRDefault="008F4D94" w:rsidP="00190399">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146E2C3" w14:textId="77777777" w:rsidR="008F4D94"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77615AE"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A6897" w14:textId="77777777" w:rsidR="008F4D94" w:rsidRPr="00B00CBD" w:rsidRDefault="008F4D94" w:rsidP="00190399">
            <w:pPr>
              <w:pStyle w:val="TAC"/>
              <w:rPr>
                <w:rFonts w:cs="Arial"/>
                <w:szCs w:val="18"/>
                <w:lang w:val="en-US" w:eastAsia="zh-CN"/>
              </w:rPr>
            </w:pPr>
          </w:p>
        </w:tc>
      </w:tr>
      <w:tr w:rsidR="008F4D94" w14:paraId="6393F584"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270318E6" w14:textId="77777777" w:rsidR="008F4D94" w:rsidRPr="00B00CBD" w:rsidRDefault="008F4D94" w:rsidP="00190399">
            <w:pPr>
              <w:pStyle w:val="TAC"/>
              <w:rPr>
                <w:rFonts w:cs="Arial"/>
                <w:szCs w:val="18"/>
                <w:lang w:val="en-US" w:eastAsia="zh-CN"/>
              </w:rPr>
            </w:pPr>
            <w:r>
              <w:rPr>
                <w:rFonts w:eastAsia="SimSun" w:cs="Arial"/>
                <w:szCs w:val="18"/>
                <w:lang w:val="en-US" w:eastAsia="zh-CN"/>
              </w:rPr>
              <w:t>CA_n1A-n3(2A)-n71A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CDF02CD" w14:textId="77777777" w:rsidR="008F4D94" w:rsidRPr="00AA3760" w:rsidRDefault="008F4D94" w:rsidP="00190399">
            <w:pPr>
              <w:pStyle w:val="TAC"/>
              <w:rPr>
                <w:rFonts w:eastAsia="SimSun" w:cs="Arial"/>
                <w:szCs w:val="18"/>
                <w:lang w:val="en-US" w:eastAsia="zh-CN"/>
              </w:rPr>
            </w:pPr>
            <w:r w:rsidRPr="00AA3760">
              <w:rPr>
                <w:rFonts w:eastAsia="SimSun" w:cs="Arial"/>
                <w:szCs w:val="18"/>
                <w:lang w:val="en-US" w:eastAsia="zh-CN"/>
              </w:rPr>
              <w:t>CA_n1A-n3A</w:t>
            </w:r>
          </w:p>
          <w:p w14:paraId="527B44BE" w14:textId="77777777" w:rsidR="008F4D94" w:rsidRPr="00AA3760" w:rsidRDefault="008F4D94" w:rsidP="00190399">
            <w:pPr>
              <w:pStyle w:val="TAC"/>
              <w:rPr>
                <w:rFonts w:eastAsia="SimSun" w:cs="Arial"/>
                <w:szCs w:val="18"/>
                <w:lang w:val="en-US" w:eastAsia="zh-CN"/>
              </w:rPr>
            </w:pPr>
            <w:r w:rsidRPr="00AA3760">
              <w:rPr>
                <w:rFonts w:eastAsia="SimSun" w:cs="Arial"/>
                <w:szCs w:val="18"/>
                <w:lang w:val="en-US" w:eastAsia="zh-CN"/>
              </w:rPr>
              <w:t>CA_n1A-n71A</w:t>
            </w:r>
          </w:p>
          <w:p w14:paraId="5E0917CB" w14:textId="77777777" w:rsidR="008F4D94" w:rsidRPr="00B00CBD" w:rsidRDefault="008F4D94" w:rsidP="00190399">
            <w:pPr>
              <w:pStyle w:val="TAC"/>
              <w:rPr>
                <w:rFonts w:cs="Arial"/>
                <w:szCs w:val="18"/>
                <w:lang w:val="en-US" w:eastAsia="zh-CN"/>
              </w:rPr>
            </w:pPr>
            <w:r w:rsidRPr="00AA3760">
              <w:rPr>
                <w:rFonts w:eastAsia="SimSun" w:cs="Arial"/>
                <w:szCs w:val="18"/>
                <w:lang w:val="en-US" w:eastAsia="zh-CN"/>
              </w:rPr>
              <w:t>CA_n3A-n71A</w:t>
            </w:r>
          </w:p>
        </w:tc>
        <w:tc>
          <w:tcPr>
            <w:tcW w:w="709" w:type="dxa"/>
            <w:tcBorders>
              <w:top w:val="single" w:sz="4" w:space="0" w:color="auto"/>
              <w:left w:val="single" w:sz="4" w:space="0" w:color="auto"/>
              <w:right w:val="single" w:sz="4" w:space="0" w:color="auto"/>
            </w:tcBorders>
            <w:vAlign w:val="center"/>
          </w:tcPr>
          <w:p w14:paraId="1DE2C0BB" w14:textId="77777777" w:rsidR="008F4D94"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F0894B0" w14:textId="77777777" w:rsidR="008F4D94" w:rsidRDefault="008F4D94" w:rsidP="00190399">
            <w:pPr>
              <w:keepNext/>
              <w:keepLines/>
              <w:spacing w:after="0"/>
              <w:jc w:val="center"/>
              <w:textAlignment w:val="bottom"/>
              <w:rPr>
                <w:rFonts w:ascii="Arial" w:eastAsia="SimSun"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CD3BE"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296A55BE"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3E3EAC75"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56AE6BD"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71229927" w14:textId="77777777" w:rsidR="008F4D94"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575A6BB9" w14:textId="77777777" w:rsidR="008F4D94" w:rsidRDefault="008F4D94" w:rsidP="00190399">
            <w:pPr>
              <w:keepNext/>
              <w:keepLines/>
              <w:spacing w:after="0"/>
              <w:jc w:val="center"/>
              <w:textAlignment w:val="bottom"/>
              <w:rPr>
                <w:rFonts w:ascii="Arial" w:eastAsia="SimSun" w:hAnsi="Arial" w:cs="Arial"/>
                <w:sz w:val="18"/>
                <w:szCs w:val="18"/>
                <w:lang w:val="en-US" w:eastAsia="zh-CN" w:bidi="ar"/>
              </w:rPr>
            </w:pPr>
            <w:r>
              <w:rPr>
                <w:rStyle w:val="normaltextrun"/>
                <w:rFonts w:ascii="Arial" w:hAnsi="Arial" w:cs="Arial"/>
                <w:color w:val="000000" w:themeColor="text1"/>
                <w:sz w:val="18"/>
                <w:szCs w:val="18"/>
                <w:lang w:val="en-US"/>
              </w:rPr>
              <w:t>CA_n3(2A)</w:t>
            </w:r>
            <w:r>
              <w:rPr>
                <w:rStyle w:val="eop"/>
                <w:rFonts w:ascii="Arial" w:hAnsi="Arial" w:cs="Arial"/>
                <w:color w:val="000000" w:themeColor="text1"/>
                <w:sz w:val="18"/>
                <w:szCs w:val="18"/>
              </w:rPr>
              <w:softHyphen/>
              <w:t xml:space="preserve">_BCS 4 and 5 </w:t>
            </w:r>
          </w:p>
        </w:tc>
        <w:tc>
          <w:tcPr>
            <w:tcW w:w="1360" w:type="dxa"/>
            <w:tcBorders>
              <w:top w:val="nil"/>
              <w:left w:val="single" w:sz="4" w:space="0" w:color="auto"/>
              <w:bottom w:val="nil"/>
              <w:right w:val="single" w:sz="4" w:space="0" w:color="auto"/>
            </w:tcBorders>
            <w:shd w:val="clear" w:color="auto" w:fill="auto"/>
            <w:vAlign w:val="center"/>
          </w:tcPr>
          <w:p w14:paraId="42E36A1B" w14:textId="77777777" w:rsidR="008F4D94" w:rsidRPr="00B00CBD" w:rsidRDefault="008F4D94" w:rsidP="00190399">
            <w:pPr>
              <w:pStyle w:val="TAC"/>
              <w:rPr>
                <w:rFonts w:cs="Arial"/>
                <w:szCs w:val="18"/>
                <w:lang w:val="en-US" w:eastAsia="zh-CN"/>
              </w:rPr>
            </w:pPr>
          </w:p>
        </w:tc>
      </w:tr>
      <w:tr w:rsidR="008F4D94" w14:paraId="6AE542F2"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6F681BE2"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802A058"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7CE1187" w14:textId="77777777" w:rsidR="008F4D94"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678365C5" w14:textId="77777777" w:rsidR="008F4D94"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42ED4" w14:textId="77777777" w:rsidR="008F4D94" w:rsidRPr="00B00CBD" w:rsidRDefault="008F4D94" w:rsidP="00190399">
            <w:pPr>
              <w:pStyle w:val="TAC"/>
              <w:rPr>
                <w:rFonts w:cs="Arial"/>
                <w:szCs w:val="18"/>
                <w:lang w:val="en-US" w:eastAsia="zh-CN"/>
              </w:rPr>
            </w:pPr>
          </w:p>
        </w:tc>
      </w:tr>
    </w:tbl>
    <w:p w14:paraId="78462623" w14:textId="77777777" w:rsidR="008F4D94" w:rsidRDefault="008F4D94" w:rsidP="008F4D94">
      <w:pPr>
        <w:pStyle w:val="Heading4"/>
        <w:rPr>
          <w:rFonts w:cs="Arial"/>
          <w:szCs w:val="22"/>
          <w:lang w:val="en-US" w:eastAsia="zh-CN"/>
        </w:rPr>
      </w:pPr>
      <w:bookmarkStart w:id="361" w:name="_Toc180420553"/>
      <w:r>
        <w:rPr>
          <w:rFonts w:cs="Arial"/>
          <w:lang w:eastAsia="zh-CN"/>
        </w:rPr>
        <w:t>5.25</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61"/>
    </w:p>
    <w:p w14:paraId="36320008"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-n3</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CA_n1-n3-n105 and are given in the tables below.</w:t>
      </w:r>
    </w:p>
    <w:p w14:paraId="3737FB5D" w14:textId="77777777" w:rsidR="008F4D94" w:rsidRDefault="008F4D94" w:rsidP="008F4D94">
      <w:pPr>
        <w:pStyle w:val="TH"/>
      </w:pPr>
      <w:r>
        <w:t xml:space="preserve">Table </w:t>
      </w:r>
      <w:r>
        <w:rPr>
          <w:rFonts w:hint="eastAsia"/>
          <w:lang w:val="en-US" w:eastAsia="zh-CN"/>
        </w:rPr>
        <w:t>5.25</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2C7F045E" w14:textId="77777777" w:rsidTr="00190399">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B2EB0F"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FF09B3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660A344" w14:textId="77777777" w:rsidTr="00190399">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1FD741E6" w14:textId="77777777" w:rsidR="008F4D94" w:rsidRDefault="008F4D94" w:rsidP="00190399">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2007CD6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91A1C27" w14:textId="77777777" w:rsidTr="00190399">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4644B4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CA_n1-n3-n71</w:t>
            </w:r>
          </w:p>
        </w:tc>
        <w:tc>
          <w:tcPr>
            <w:tcW w:w="1940" w:type="dxa"/>
            <w:tcBorders>
              <w:top w:val="nil"/>
              <w:left w:val="nil"/>
              <w:bottom w:val="single" w:sz="4" w:space="0" w:color="auto"/>
              <w:right w:val="single" w:sz="4" w:space="0" w:color="auto"/>
            </w:tcBorders>
            <w:shd w:val="clear" w:color="auto" w:fill="auto"/>
            <w:vAlign w:val="center"/>
            <w:hideMark/>
          </w:tcPr>
          <w:p w14:paraId="36A8F25B" w14:textId="77777777" w:rsidR="008F4D94" w:rsidRPr="00AA3760" w:rsidRDefault="008F4D94" w:rsidP="00190399">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0A6667CD" w14:textId="77777777" w:rsidR="008F4D94" w:rsidRPr="00AA3760" w:rsidRDefault="008F4D94" w:rsidP="00190399">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15A8D5AD" w14:textId="77777777" w:rsidR="008F4D94" w:rsidRPr="00AA3760" w:rsidRDefault="008F4D94" w:rsidP="00190399">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0.6</w:t>
            </w:r>
          </w:p>
        </w:tc>
      </w:tr>
      <w:tr w:rsidR="008F4D94" w14:paraId="009EF2E7" w14:textId="77777777" w:rsidTr="00190399">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9B6B086"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CD942CF" w14:textId="77777777" w:rsidR="008F4D94" w:rsidRDefault="008F4D94" w:rsidP="008F4D94">
      <w:pPr>
        <w:pStyle w:val="TH"/>
        <w:spacing w:before="120" w:after="120"/>
        <w:rPr>
          <w:lang w:eastAsia="zh-CN"/>
        </w:rPr>
      </w:pPr>
      <w:r>
        <w:t xml:space="preserve">Table </w:t>
      </w:r>
      <w:r>
        <w:rPr>
          <w:lang w:val="en-US" w:eastAsia="zh-CN"/>
        </w:rPr>
        <w:t>5.25.1.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551DC9A"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E4F68F"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BD3BEF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12D9A98"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088D5BD" w14:textId="77777777" w:rsidR="008F4D94" w:rsidRDefault="008F4D94" w:rsidP="00190399">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C7C8CA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090980B"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0D9099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CA_n1-n3-n71</w:t>
            </w:r>
          </w:p>
        </w:tc>
        <w:tc>
          <w:tcPr>
            <w:tcW w:w="2040" w:type="dxa"/>
            <w:tcBorders>
              <w:top w:val="nil"/>
              <w:left w:val="nil"/>
              <w:bottom w:val="single" w:sz="4" w:space="0" w:color="auto"/>
              <w:right w:val="single" w:sz="4" w:space="0" w:color="auto"/>
            </w:tcBorders>
            <w:shd w:val="clear" w:color="auto" w:fill="auto"/>
            <w:vAlign w:val="center"/>
            <w:hideMark/>
          </w:tcPr>
          <w:p w14:paraId="7F608CDE" w14:textId="77777777" w:rsidR="008F4D94" w:rsidRPr="00AA3760" w:rsidRDefault="008F4D94" w:rsidP="00190399">
            <w:pPr>
              <w:jc w:val="center"/>
              <w:rPr>
                <w:rFonts w:ascii="Arial" w:hAnsi="Arial" w:cs="Arial"/>
                <w:color w:val="000000"/>
                <w:sz w:val="18"/>
                <w:szCs w:val="18"/>
              </w:rPr>
            </w:pPr>
            <w:r w:rsidRPr="00AA3760">
              <w:rPr>
                <w:rFonts w:ascii="Arial" w:eastAsia="SimSun" w:hAnsi="Arial" w:cs="Arial"/>
                <w:color w:val="000000" w:themeColor="text1"/>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36091324" w14:textId="77777777" w:rsidR="008F4D94" w:rsidRPr="00AA3760" w:rsidRDefault="008F4D94" w:rsidP="00190399">
            <w:pPr>
              <w:jc w:val="center"/>
              <w:rPr>
                <w:rFonts w:ascii="Arial" w:hAnsi="Arial" w:cs="Arial"/>
                <w:color w:val="000000"/>
                <w:sz w:val="18"/>
                <w:szCs w:val="18"/>
              </w:rPr>
            </w:pPr>
            <w:r w:rsidRPr="00AA3760">
              <w:rPr>
                <w:rFonts w:ascii="Arial" w:eastAsia="SimSun" w:hAnsi="Arial" w:cs="Arial"/>
                <w:color w:val="000000" w:themeColor="text1"/>
                <w:sz w:val="18"/>
                <w:szCs w:val="18"/>
                <w:lang w:val="en-US"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15301489" w14:textId="77777777" w:rsidR="008F4D94" w:rsidRPr="00AA3760" w:rsidRDefault="008F4D94" w:rsidP="00190399">
            <w:pPr>
              <w:jc w:val="center"/>
              <w:rPr>
                <w:rFonts w:ascii="Arial" w:hAnsi="Arial" w:cs="Arial"/>
                <w:color w:val="000000"/>
                <w:sz w:val="18"/>
                <w:szCs w:val="18"/>
              </w:rPr>
            </w:pPr>
            <w:r w:rsidRPr="00AA3760">
              <w:rPr>
                <w:rFonts w:ascii="Arial" w:eastAsia="SimSun" w:hAnsi="Arial" w:cs="Arial"/>
                <w:color w:val="000000" w:themeColor="text1"/>
                <w:sz w:val="18"/>
                <w:szCs w:val="18"/>
                <w:lang w:val="en-US" w:eastAsia="zh-CN"/>
              </w:rPr>
              <w:t>0.3</w:t>
            </w:r>
          </w:p>
        </w:tc>
      </w:tr>
      <w:tr w:rsidR="008F4D94" w14:paraId="2545E23A" w14:textId="77777777" w:rsidTr="00190399">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25DAC0"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050482E5" w14:textId="77777777" w:rsidR="008F4D94" w:rsidRPr="005D2633" w:rsidRDefault="008F4D94" w:rsidP="008F4D94">
      <w:pPr>
        <w:pStyle w:val="Heading3"/>
        <w:rPr>
          <w:rFonts w:cs="Arial"/>
          <w:szCs w:val="28"/>
          <w:lang w:val="en-US" w:eastAsia="zh-CN"/>
        </w:rPr>
      </w:pPr>
      <w:bookmarkStart w:id="362" w:name="_Toc180420554"/>
      <w:r>
        <w:rPr>
          <w:rFonts w:cs="Arial"/>
          <w:szCs w:val="28"/>
          <w:lang w:val="en-US" w:eastAsia="zh-CN"/>
        </w:rPr>
        <w:t>5.25</w:t>
      </w:r>
      <w:r w:rsidRPr="005D2633">
        <w:rPr>
          <w:rFonts w:cs="Arial"/>
          <w:szCs w:val="28"/>
          <w:lang w:val="en-US" w:eastAsia="zh-CN"/>
        </w:rPr>
        <w:t>.2</w:t>
      </w:r>
      <w:r w:rsidRPr="005D2633">
        <w:rPr>
          <w:rFonts w:cs="Arial"/>
          <w:szCs w:val="28"/>
          <w:lang w:val="en-US" w:eastAsia="zh-CN"/>
        </w:rPr>
        <w:tab/>
        <w:t>Specific for 2 bands UL CA</w:t>
      </w:r>
      <w:bookmarkEnd w:id="362"/>
    </w:p>
    <w:p w14:paraId="191E4B08" w14:textId="77777777" w:rsidR="008F4D94" w:rsidRPr="00140BB6" w:rsidRDefault="008F4D94" w:rsidP="008F4D94">
      <w:pPr>
        <w:pStyle w:val="Heading4"/>
      </w:pPr>
      <w:bookmarkStart w:id="363" w:name="_Toc180420555"/>
      <w:r>
        <w:t>5.25</w:t>
      </w:r>
      <w:r w:rsidRPr="00140BB6">
        <w:t>.2.1</w:t>
      </w:r>
      <w:r w:rsidRPr="00140BB6">
        <w:tab/>
        <w:t>UE co-existence studies</w:t>
      </w:r>
      <w:bookmarkEnd w:id="363"/>
    </w:p>
    <w:p w14:paraId="3A314274" w14:textId="77777777" w:rsidR="008F4D94" w:rsidRPr="00242348" w:rsidRDefault="008F4D94" w:rsidP="008F4D94">
      <w:pPr>
        <w:pStyle w:val="Heading5"/>
        <w:rPr>
          <w:snapToGrid w:val="0"/>
        </w:rPr>
      </w:pPr>
      <w:bookmarkStart w:id="364" w:name="_Toc180420556"/>
      <w:r>
        <w:rPr>
          <w:rFonts w:hint="eastAsia"/>
          <w:snapToGrid w:val="0"/>
        </w:rPr>
        <w:t>5.25</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64"/>
    </w:p>
    <w:p w14:paraId="0ECF401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n3</w:t>
      </w:r>
      <w:r w:rsidRPr="00A76C0A">
        <w:rPr>
          <w:rFonts w:eastAsia="MS Mincho"/>
        </w:rPr>
        <w:t>A.</w:t>
      </w:r>
    </w:p>
    <w:p w14:paraId="3FDABE6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4A140CD4"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71530"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184ACE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9E8F06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85C8AB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1439E1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34F1AA6"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3CF741"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3E67B7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1A57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90EFE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4FAA9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68DCA4"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E1EF4"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4B66FE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270 - 135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5EEBA2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3630 - 3765</w:t>
            </w:r>
          </w:p>
        </w:tc>
      </w:tr>
      <w:tr w:rsidR="008F4D94" w14:paraId="7BDC6361"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E52AF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ADFFB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384C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9E254F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E2DA4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FDB700"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DD832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FCBC2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CA968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1440 - 1650</w:t>
            </w:r>
          </w:p>
        </w:tc>
      </w:tr>
      <w:tr w:rsidR="008F4D94" w14:paraId="5469CAC3"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623B7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78F199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D6AB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7A7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20E1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F1845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948CE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ED7F1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C323A3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5340 - 5550</w:t>
            </w:r>
          </w:p>
        </w:tc>
      </w:tr>
      <w:tr w:rsidR="008F4D94" w14:paraId="7E3F481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6FB8D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127D1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5516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4CE2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A3A6B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9D3EA6E"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E82F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3B3EC1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741EF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3150 - 3435</w:t>
            </w:r>
          </w:p>
        </w:tc>
      </w:tr>
      <w:tr w:rsidR="008F4D94" w14:paraId="772FABAB"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D5409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D1B0D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D79B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77DFB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0158EE4"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D9C4C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5F7B6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D0D3E22" w14:textId="77777777" w:rsidR="008F4D94" w:rsidRDefault="008F4D94" w:rsidP="00190399">
            <w:pPr>
              <w:rPr>
                <w:rFonts w:ascii="Arial" w:hAnsi="Arial" w:cs="Arial"/>
                <w:color w:val="000000"/>
                <w:sz w:val="18"/>
                <w:szCs w:val="18"/>
              </w:rPr>
            </w:pPr>
          </w:p>
        </w:tc>
      </w:tr>
      <w:tr w:rsidR="008F4D94" w14:paraId="2A9803D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17BA4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526D3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34C9F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360E8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D767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06672CB"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D7D42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6F1AFF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F920A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7050 - 7335</w:t>
            </w:r>
          </w:p>
        </w:tc>
      </w:tr>
      <w:tr w:rsidR="008F4D94" w14:paraId="4B1720E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4EC49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9D7C69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E984F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9FAF5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15ECCC50"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563ED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4B6BBA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149591F" w14:textId="77777777" w:rsidR="008F4D94" w:rsidRDefault="008F4D94" w:rsidP="00190399">
            <w:pPr>
              <w:rPr>
                <w:rFonts w:ascii="Arial" w:hAnsi="Arial" w:cs="Arial"/>
                <w:color w:val="000000"/>
                <w:sz w:val="18"/>
                <w:szCs w:val="18"/>
              </w:rPr>
            </w:pPr>
          </w:p>
        </w:tc>
      </w:tr>
      <w:tr w:rsidR="008F4D94" w14:paraId="255FAE9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6C89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2942A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EF1B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EC6F8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803A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ADB22D"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B9C39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90CDC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5220 - 4860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31EF1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6210 - 5895</w:t>
            </w:r>
          </w:p>
        </w:tc>
      </w:tr>
      <w:tr w:rsidR="008F4D94" w14:paraId="2F36937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992F0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0AD1E3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6D10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20D2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3D49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02483C8"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C4374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188E8E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1515 - 1170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5C689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2520 - 2190</w:t>
            </w:r>
          </w:p>
        </w:tc>
      </w:tr>
      <w:tr w:rsidR="008F4D94" w14:paraId="7998A212"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E041D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D4B63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2A546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F5C7D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FF7E2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DB9812"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8E73F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702B18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606A5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9390 - 9705</w:t>
            </w:r>
          </w:p>
        </w:tc>
      </w:tr>
      <w:tr w:rsidR="008F4D94" w14:paraId="20D22904"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659A9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1E7971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9B8B0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632085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7738F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3C1ED5"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7C2F8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C384D4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F93A3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9180 - 9510</w:t>
            </w:r>
          </w:p>
        </w:tc>
      </w:tr>
      <w:tr w:rsidR="008F4D94" w14:paraId="0943033B"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77C811"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DF93BF" w14:textId="77777777" w:rsidR="008F4D94" w:rsidRDefault="008F4D94" w:rsidP="008F4D94">
      <w:pPr>
        <w:pStyle w:val="TH"/>
        <w:rPr>
          <w:rFonts w:eastAsia="MS Mincho"/>
        </w:rPr>
      </w:pPr>
    </w:p>
    <w:p w14:paraId="1E33F1C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49CE848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31591C1B"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016B4"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E33A61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E76E09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193225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498B4B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4B8A51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29812EC"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1ABCC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FC8FE5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D2974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02CE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1416D0"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A2641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E655B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973306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2583 - 2678</w:t>
            </w:r>
          </w:p>
        </w:tc>
      </w:tr>
      <w:tr w:rsidR="008F4D94" w14:paraId="559CFD7F"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4BC031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BCFD89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B59C2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3583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11094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5AA0E2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B5C6C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297B1B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8A534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654 - 524</w:t>
            </w:r>
          </w:p>
        </w:tc>
      </w:tr>
      <w:tr w:rsidR="008F4D94" w14:paraId="5172958A"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ECF66E"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6D0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5B204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F16C8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DC534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171FE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3DFC06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9E5E1A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0E852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3246 - 3376</w:t>
            </w:r>
          </w:p>
        </w:tc>
      </w:tr>
      <w:tr w:rsidR="008F4D94" w14:paraId="5D3DF1F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30C38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ACAED1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5F732C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649DF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0CEF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B666D80"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78870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6E1839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8131F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9 - 174</w:t>
            </w:r>
          </w:p>
        </w:tc>
      </w:tr>
      <w:tr w:rsidR="008F4D94" w14:paraId="645AF54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83BE1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02126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D34B3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F8A8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7F2996A"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80FC8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F64054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B2A7C61" w14:textId="77777777" w:rsidR="008F4D94" w:rsidRDefault="008F4D94" w:rsidP="00190399">
            <w:pPr>
              <w:rPr>
                <w:rFonts w:ascii="Arial" w:hAnsi="Arial" w:cs="Arial"/>
                <w:color w:val="000000"/>
                <w:sz w:val="18"/>
                <w:szCs w:val="18"/>
              </w:rPr>
            </w:pPr>
          </w:p>
        </w:tc>
      </w:tr>
      <w:tr w:rsidR="008F4D94" w14:paraId="56F0387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F43AD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4833BC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99A09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6D5D8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A924A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B64683"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B31B9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36ABC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68BA0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3909 - 4074</w:t>
            </w:r>
          </w:p>
        </w:tc>
      </w:tr>
      <w:tr w:rsidR="008F4D94" w14:paraId="7B495B5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BBD57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1FA550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9D035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19564D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EE49C6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4252B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6C8AE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61997E2" w14:textId="77777777" w:rsidR="008F4D94" w:rsidRDefault="008F4D94" w:rsidP="00190399">
            <w:pPr>
              <w:rPr>
                <w:rFonts w:ascii="Arial" w:hAnsi="Arial" w:cs="Arial"/>
                <w:color w:val="000000"/>
                <w:sz w:val="18"/>
                <w:szCs w:val="18"/>
              </w:rPr>
            </w:pPr>
          </w:p>
        </w:tc>
      </w:tr>
      <w:tr w:rsidR="008F4D94" w14:paraId="3EF7A51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35028E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53EF7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A2DBD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D93C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03E8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A2645C"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86206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94F0B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5E3A7A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7257 - 6982</w:t>
            </w:r>
          </w:p>
        </w:tc>
      </w:tr>
      <w:tr w:rsidR="008F4D94" w14:paraId="139452B0"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F1295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FCAC0B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04F56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AF19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6E2BD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141C47"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34E85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4C2AA4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B0C0B2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4614 - 4364</w:t>
            </w:r>
          </w:p>
        </w:tc>
      </w:tr>
      <w:tr w:rsidR="008F4D94" w14:paraId="17CDFED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8D8C1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F44F07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2CA5E2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8AAB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F0829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2FA58B"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B67C3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7C7F1F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9B76F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8343 - 8618</w:t>
            </w:r>
          </w:p>
        </w:tc>
      </w:tr>
      <w:tr w:rsidR="008F4D94" w14:paraId="296C7A5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EE87B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ADA00A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57F0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BF50B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87F91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C6F762"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9E4D4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073EF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07369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7086 - 7336</w:t>
            </w:r>
          </w:p>
        </w:tc>
      </w:tr>
      <w:tr w:rsidR="008F4D94" w14:paraId="6EDCADAE" w14:textId="77777777" w:rsidTr="00190399">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0D35FB"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2FFE1B3" w14:textId="77777777" w:rsidR="008F4D94" w:rsidRDefault="008F4D94" w:rsidP="008F4D94">
      <w:pPr>
        <w:pStyle w:val="TH"/>
      </w:pPr>
    </w:p>
    <w:p w14:paraId="4D8262A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1E1047B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4B6D8600"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CDCAC"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9CAA97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ED44B8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161E88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421B01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B37E15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BA7C73"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44528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2D104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D73BF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724D62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03938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CCC4A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FA068C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1122 - 1012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7E0395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2373 - 2483</w:t>
            </w:r>
          </w:p>
        </w:tc>
      </w:tr>
      <w:tr w:rsidR="008F4D94" w14:paraId="67AEA549"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40216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B4E211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5863C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F9471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22886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22FF4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07C0A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E77B7E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2722 - 2907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D76AA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459 - 314</w:t>
            </w:r>
          </w:p>
        </w:tc>
      </w:tr>
      <w:tr w:rsidR="008F4D94" w14:paraId="58718089"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A91221"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6294EB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BD63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B128B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73C5A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1CB52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5CF9D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AE8659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4083 - 4268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08D770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3036 - 3181</w:t>
            </w:r>
          </w:p>
        </w:tc>
      </w:tr>
      <w:tr w:rsidR="008F4D94" w14:paraId="26C06B9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5DFF3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715CD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6E427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F7E13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A88A2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A64F11"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ED0C2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6F8DF4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4432 - 4692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9AAB3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204 - 384</w:t>
            </w:r>
          </w:p>
        </w:tc>
      </w:tr>
      <w:tr w:rsidR="008F4D94" w14:paraId="5D13CE9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3417F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08841F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565A8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DC8CD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1621253D"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E9ECB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2A411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2024 - 2244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80F82FE" w14:textId="77777777" w:rsidR="008F4D94" w:rsidRDefault="008F4D94" w:rsidP="00190399">
            <w:pPr>
              <w:rPr>
                <w:rFonts w:ascii="Arial" w:hAnsi="Arial" w:cs="Arial"/>
                <w:color w:val="000000"/>
                <w:sz w:val="18"/>
                <w:szCs w:val="18"/>
              </w:rPr>
            </w:pPr>
          </w:p>
        </w:tc>
      </w:tr>
      <w:tr w:rsidR="008F4D94" w14:paraId="57B5212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9E5C4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64685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694B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7713E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439B9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E895EA2"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C50C6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47A0A0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5793 - 6053</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DFD8B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3699 - 3879</w:t>
            </w:r>
          </w:p>
        </w:tc>
      </w:tr>
      <w:tr w:rsidR="008F4D94" w14:paraId="6591EF9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00669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56D4EF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D7AD0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8FC55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90BA48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A1906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32CC43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4746 - 4966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7711A53" w14:textId="77777777" w:rsidR="008F4D94" w:rsidRDefault="008F4D94" w:rsidP="00190399">
            <w:pPr>
              <w:rPr>
                <w:rFonts w:ascii="Arial" w:hAnsi="Arial" w:cs="Arial"/>
                <w:color w:val="000000"/>
                <w:sz w:val="18"/>
                <w:szCs w:val="18"/>
              </w:rPr>
            </w:pPr>
          </w:p>
        </w:tc>
      </w:tr>
      <w:tr w:rsidR="008F4D94" w14:paraId="1B944BF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B4196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E4035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5248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A4A8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AE699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CA3F418"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333C5A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339AD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1082 - 867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C758B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6477 - 6142</w:t>
            </w:r>
          </w:p>
        </w:tc>
      </w:tr>
      <w:tr w:rsidR="008F4D94" w14:paraId="05A894E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D827B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7880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D38F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2622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912EA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1043A5"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65995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7B8919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1326 - 1581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EB753A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4029 - 3734</w:t>
            </w:r>
          </w:p>
        </w:tc>
      </w:tr>
      <w:tr w:rsidR="008F4D94" w14:paraId="798AA06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FFE9F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0BF2DC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4AFF2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2C7F2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7169CD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F705EB"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6380B7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F1BFCA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4362 - 4577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B7EC7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7503 - 7838</w:t>
            </w:r>
          </w:p>
        </w:tc>
      </w:tr>
      <w:tr w:rsidR="008F4D94" w14:paraId="28E7CC7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AAD1C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3F7F9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0F713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773A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0278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F53D21"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F9C9DC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65D578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5409 - 5664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F46C8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6456 - 6751</w:t>
            </w:r>
          </w:p>
        </w:tc>
      </w:tr>
      <w:tr w:rsidR="008F4D94" w14:paraId="253B1995" w14:textId="77777777" w:rsidTr="00190399">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370802"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7512F56" w14:textId="77777777" w:rsidR="008F4D94" w:rsidRDefault="008F4D94" w:rsidP="008F4D94">
      <w:pPr>
        <w:rPr>
          <w:snapToGrid w:val="0"/>
        </w:rPr>
      </w:pPr>
    </w:p>
    <w:p w14:paraId="3091D7A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 xml:space="preserve">2 </w:t>
      </w:r>
      <w:r>
        <w:rPr>
          <w:snapToGrid w:val="0"/>
        </w:rPr>
        <w:t>there is IMD5 from n1 and n71 into RX band n3.</w:t>
      </w:r>
    </w:p>
    <w:p w14:paraId="660ADA3D"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IMD4 from n3 and n71 into RX band n1.</w:t>
      </w:r>
    </w:p>
    <w:p w14:paraId="49633552" w14:textId="77777777" w:rsidR="008F4D94" w:rsidRDefault="008F4D94" w:rsidP="008F4D94">
      <w:pPr>
        <w:pStyle w:val="Heading4"/>
      </w:pPr>
      <w:bookmarkStart w:id="365" w:name="_Toc180420557"/>
      <w:r>
        <w:t>5.25</w:t>
      </w:r>
      <w:r w:rsidRPr="00AB69C8">
        <w:t>.2.</w:t>
      </w:r>
      <w:r>
        <w:t>2</w:t>
      </w:r>
      <w:r w:rsidRPr="00AB69C8">
        <w:tab/>
        <w:t>REFSENS requirements</w:t>
      </w:r>
      <w:bookmarkEnd w:id="365"/>
    </w:p>
    <w:p w14:paraId="7E01587C" w14:textId="77777777" w:rsidR="008F4D94" w:rsidRPr="00AA3760" w:rsidRDefault="008F4D94" w:rsidP="008F4D94">
      <w:r>
        <w:t>The MSD requirements are re-used from CA_n1-n3-n105.</w:t>
      </w:r>
    </w:p>
    <w:p w14:paraId="14AC9B1D"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SimSun" w:hAnsi="Arial" w:cs="Arial" w:hint="eastAsia"/>
          <w:b/>
          <w:lang w:val="en-US" w:eastAsia="zh-CN"/>
        </w:rPr>
        <w:t>5.25</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9CBF35C"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CC769FF"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3A39E5" w14:textId="77777777" w:rsidR="008F4D94" w:rsidRPr="006E069C" w:rsidRDefault="008F4D94" w:rsidP="00190399">
            <w:pPr>
              <w:pStyle w:val="TAH"/>
            </w:pPr>
            <w:r w:rsidRPr="006E069C">
              <w:t>Source of IMD</w:t>
            </w:r>
          </w:p>
        </w:tc>
      </w:tr>
      <w:tr w:rsidR="008F4D94" w:rsidRPr="006E069C" w14:paraId="4845E790"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0440337"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4C3C12F2"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7AFB013"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A0288D0"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E479170"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1AA37BE3"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0CD4733B"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D556803"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084232A" w14:textId="77777777" w:rsidR="008F4D94" w:rsidRPr="006E069C" w:rsidRDefault="008F4D94" w:rsidP="00190399">
            <w:pPr>
              <w:pStyle w:val="TAH"/>
            </w:pPr>
          </w:p>
        </w:tc>
      </w:tr>
      <w:tr w:rsidR="008F4D94" w:rsidRPr="006E069C" w14:paraId="4CBE7E1B"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D148F8" w14:textId="77777777" w:rsidR="008F4D94" w:rsidRPr="006E069C" w:rsidRDefault="008F4D94" w:rsidP="00190399">
            <w:pPr>
              <w:pStyle w:val="TAC"/>
              <w:rPr>
                <w:lang w:val="en-US" w:eastAsia="zh-CN"/>
              </w:rPr>
            </w:pPr>
            <w:r>
              <w:rPr>
                <w:lang w:val="en-US" w:eastAsia="zh-CN"/>
              </w:rPr>
              <w:t>CA_n1-n3-n71</w:t>
            </w:r>
          </w:p>
        </w:tc>
        <w:tc>
          <w:tcPr>
            <w:tcW w:w="923" w:type="dxa"/>
            <w:tcBorders>
              <w:top w:val="single" w:sz="4" w:space="0" w:color="auto"/>
              <w:left w:val="single" w:sz="4" w:space="0" w:color="auto"/>
              <w:right w:val="single" w:sz="4" w:space="0" w:color="auto"/>
            </w:tcBorders>
            <w:vAlign w:val="center"/>
          </w:tcPr>
          <w:p w14:paraId="43E91AC6" w14:textId="77777777" w:rsidR="008F4D94" w:rsidRPr="006E069C" w:rsidRDefault="008F4D94" w:rsidP="00190399">
            <w:pPr>
              <w:pStyle w:val="TAC"/>
              <w:rPr>
                <w:lang w:val="en-US" w:eastAsia="zh-CN"/>
              </w:rPr>
            </w:pPr>
            <w:r w:rsidRPr="00D462F1">
              <w:rPr>
                <w:rFonts w:cs="Arial"/>
                <w:color w:val="000000"/>
              </w:rPr>
              <w:t>n1</w:t>
            </w:r>
          </w:p>
        </w:tc>
        <w:tc>
          <w:tcPr>
            <w:tcW w:w="975" w:type="dxa"/>
            <w:tcBorders>
              <w:top w:val="single" w:sz="4" w:space="0" w:color="auto"/>
              <w:left w:val="single" w:sz="4" w:space="0" w:color="auto"/>
              <w:right w:val="single" w:sz="4" w:space="0" w:color="auto"/>
            </w:tcBorders>
            <w:vAlign w:val="center"/>
          </w:tcPr>
          <w:p w14:paraId="60B4FF1C" w14:textId="77777777" w:rsidR="008F4D94" w:rsidRPr="006E069C" w:rsidRDefault="008F4D94" w:rsidP="00190399">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1AABC591"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4AC710D6" w14:textId="77777777" w:rsidR="008F4D94" w:rsidRPr="006E069C"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51DDAE51" w14:textId="77777777" w:rsidR="008F4D94" w:rsidRPr="006E069C" w:rsidRDefault="008F4D94" w:rsidP="00190399">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0754BB1"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EE59F36"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A19D99E" w14:textId="77777777" w:rsidR="008F4D94" w:rsidRPr="006E069C" w:rsidRDefault="008F4D94" w:rsidP="00190399">
            <w:pPr>
              <w:pStyle w:val="TAC"/>
            </w:pPr>
            <w:r w:rsidRPr="00D462F1">
              <w:rPr>
                <w:lang w:val="en-US" w:eastAsia="zh-CN"/>
              </w:rPr>
              <w:t>N/A</w:t>
            </w:r>
          </w:p>
        </w:tc>
      </w:tr>
      <w:tr w:rsidR="008F4D94" w:rsidRPr="006E069C" w14:paraId="252FA543"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2F8A774"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3CD838" w14:textId="77777777" w:rsidR="008F4D94" w:rsidRPr="006E069C" w:rsidRDefault="008F4D94" w:rsidP="00190399">
            <w:pPr>
              <w:pStyle w:val="TAC"/>
              <w:rPr>
                <w:lang w:val="en-US" w:eastAsia="zh-CN"/>
              </w:rPr>
            </w:pPr>
            <w:r w:rsidRPr="00D462F1">
              <w:rPr>
                <w:rFonts w:eastAsia="SimSun" w:cs="Arial"/>
                <w:color w:val="000000"/>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313FB655" w14:textId="77777777" w:rsidR="008F4D94" w:rsidRPr="006E069C" w:rsidRDefault="008F4D94" w:rsidP="00190399">
            <w:pPr>
              <w:pStyle w:val="TAC"/>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7442BA7C"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EF91E8F" w14:textId="77777777" w:rsidR="008F4D94" w:rsidRPr="006E069C"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761622FF" w14:textId="77777777" w:rsidR="008F4D94" w:rsidRPr="006E069C" w:rsidRDefault="008F4D94" w:rsidP="00190399">
            <w:pPr>
              <w:pStyle w:val="TAC"/>
              <w:rPr>
                <w:lang w:val="en-US" w:eastAsia="zh-CN"/>
              </w:rPr>
            </w:pPr>
            <w:r w:rsidRPr="00D462F1">
              <w:rPr>
                <w:rFonts w:cs="Arial"/>
                <w:color w:val="000000"/>
                <w:szCs w:val="18"/>
              </w:rPr>
              <w:t>1855</w:t>
            </w:r>
          </w:p>
        </w:tc>
        <w:tc>
          <w:tcPr>
            <w:tcW w:w="797" w:type="dxa"/>
            <w:tcBorders>
              <w:top w:val="single" w:sz="4" w:space="0" w:color="auto"/>
              <w:left w:val="single" w:sz="4" w:space="0" w:color="auto"/>
              <w:bottom w:val="single" w:sz="4" w:space="0" w:color="auto"/>
              <w:right w:val="single" w:sz="4" w:space="0" w:color="auto"/>
            </w:tcBorders>
          </w:tcPr>
          <w:p w14:paraId="4A4982AD" w14:textId="77777777" w:rsidR="008F4D94" w:rsidRPr="006E069C" w:rsidRDefault="008F4D94" w:rsidP="00190399">
            <w:pPr>
              <w:pStyle w:val="TAC"/>
              <w:rPr>
                <w:lang w:val="en-US" w:eastAsia="zh-CN"/>
              </w:rPr>
            </w:pPr>
            <w:r w:rsidRPr="00D462F1">
              <w:rPr>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1271260"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F89316" w14:textId="77777777" w:rsidR="008F4D94" w:rsidRPr="006E069C" w:rsidRDefault="008F4D94" w:rsidP="00190399">
            <w:pPr>
              <w:pStyle w:val="TAC"/>
            </w:pPr>
            <w:r w:rsidRPr="00D462F1">
              <w:rPr>
                <w:lang w:val="en-US" w:eastAsia="zh-CN"/>
              </w:rPr>
              <w:t>IMD5</w:t>
            </w:r>
          </w:p>
        </w:tc>
      </w:tr>
      <w:tr w:rsidR="008F4D94" w:rsidRPr="006E069C" w14:paraId="7B0AC9F0"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FE3BA5B"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7105AE" w14:textId="77777777" w:rsidR="008F4D94" w:rsidRPr="006E069C" w:rsidRDefault="008F4D94" w:rsidP="00190399">
            <w:pPr>
              <w:pStyle w:val="TAC"/>
              <w:rPr>
                <w:lang w:val="en-US" w:eastAsia="zh-CN"/>
              </w:rPr>
            </w:pPr>
            <w:r>
              <w:rPr>
                <w:rFonts w:cs="Arial"/>
                <w:szCs w:val="18"/>
                <w:lang w:val="en-US" w:eastAsia="zh-CN"/>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0F3CF22" w14:textId="77777777" w:rsidR="008F4D94" w:rsidRPr="006E069C" w:rsidRDefault="008F4D94" w:rsidP="00190399">
            <w:pPr>
              <w:pStyle w:val="TAC"/>
              <w:rPr>
                <w:lang w:val="en-US" w:eastAsia="zh-CN"/>
              </w:rPr>
            </w:pPr>
            <w:r w:rsidRPr="00D462F1">
              <w:rPr>
                <w:rFonts w:cs="Arial"/>
                <w:color w:val="000000"/>
                <w:szCs w:val="18"/>
              </w:rPr>
              <w:t>695</w:t>
            </w:r>
          </w:p>
        </w:tc>
        <w:tc>
          <w:tcPr>
            <w:tcW w:w="1012" w:type="dxa"/>
            <w:tcBorders>
              <w:top w:val="single" w:sz="4" w:space="0" w:color="auto"/>
              <w:left w:val="single" w:sz="4" w:space="0" w:color="auto"/>
              <w:bottom w:val="single" w:sz="4" w:space="0" w:color="auto"/>
              <w:right w:val="single" w:sz="4" w:space="0" w:color="auto"/>
            </w:tcBorders>
          </w:tcPr>
          <w:p w14:paraId="045E2CEA"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EDAD27" w14:textId="77777777" w:rsidR="008F4D94" w:rsidRPr="006E069C"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188815" w14:textId="77777777" w:rsidR="008F4D94" w:rsidRPr="006E069C" w:rsidRDefault="008F4D94" w:rsidP="00190399">
            <w:pPr>
              <w:pStyle w:val="TAC"/>
              <w:rPr>
                <w:lang w:val="en-US" w:eastAsia="zh-CN"/>
              </w:rPr>
            </w:pPr>
            <w:r w:rsidRPr="00D462F1">
              <w:rPr>
                <w:rFonts w:cs="Arial"/>
                <w:color w:val="000000"/>
                <w:szCs w:val="18"/>
              </w:rPr>
              <w:t>64</w:t>
            </w:r>
            <w:r>
              <w:rPr>
                <w:rFonts w:cs="Arial"/>
                <w:color w:val="000000"/>
                <w:szCs w:val="18"/>
              </w:rPr>
              <w:t>9</w:t>
            </w:r>
          </w:p>
        </w:tc>
        <w:tc>
          <w:tcPr>
            <w:tcW w:w="797" w:type="dxa"/>
            <w:tcBorders>
              <w:top w:val="single" w:sz="4" w:space="0" w:color="auto"/>
              <w:left w:val="single" w:sz="4" w:space="0" w:color="auto"/>
              <w:bottom w:val="single" w:sz="4" w:space="0" w:color="auto"/>
              <w:right w:val="single" w:sz="4" w:space="0" w:color="auto"/>
            </w:tcBorders>
          </w:tcPr>
          <w:p w14:paraId="40298271"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E09B6"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474ABB" w14:textId="77777777" w:rsidR="008F4D94" w:rsidRPr="006E069C" w:rsidRDefault="008F4D94" w:rsidP="00190399">
            <w:pPr>
              <w:pStyle w:val="TAC"/>
            </w:pPr>
            <w:r w:rsidRPr="00D462F1">
              <w:rPr>
                <w:lang w:val="en-US" w:eastAsia="zh-CN"/>
              </w:rPr>
              <w:t>N/A</w:t>
            </w:r>
          </w:p>
        </w:tc>
      </w:tr>
      <w:tr w:rsidR="008F4D94" w:rsidRPr="006E069C" w14:paraId="6E11D2B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7F1EC8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0AF57E" w14:textId="77777777" w:rsidR="008F4D94" w:rsidRPr="006E069C" w:rsidRDefault="008F4D94" w:rsidP="00190399">
            <w:pPr>
              <w:pStyle w:val="TAC"/>
              <w:rPr>
                <w:lang w:val="en-US" w:eastAsia="zh-CN"/>
              </w:rPr>
            </w:pPr>
            <w:r w:rsidRPr="00D462F1">
              <w:rPr>
                <w:rFonts w:cs="Arial"/>
                <w:color w:val="000000"/>
              </w:rPr>
              <w:t>n1</w:t>
            </w:r>
          </w:p>
        </w:tc>
        <w:tc>
          <w:tcPr>
            <w:tcW w:w="975" w:type="dxa"/>
            <w:tcBorders>
              <w:top w:val="single" w:sz="4" w:space="0" w:color="auto"/>
              <w:left w:val="single" w:sz="4" w:space="0" w:color="auto"/>
              <w:bottom w:val="single" w:sz="4" w:space="0" w:color="auto"/>
              <w:right w:val="single" w:sz="4" w:space="0" w:color="auto"/>
            </w:tcBorders>
          </w:tcPr>
          <w:p w14:paraId="0A78BA71" w14:textId="77777777" w:rsidR="008F4D94" w:rsidRPr="006E069C" w:rsidRDefault="008F4D94" w:rsidP="00190399">
            <w:pPr>
              <w:pStyle w:val="TAC"/>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54954875"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098E50" w14:textId="77777777" w:rsidR="008F4D94" w:rsidRPr="006E069C"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4FA57CC9" w14:textId="77777777" w:rsidR="008F4D94" w:rsidRPr="006E069C" w:rsidRDefault="008F4D94" w:rsidP="00190399">
            <w:pPr>
              <w:pStyle w:val="TAC"/>
              <w:rPr>
                <w:lang w:val="en-US" w:eastAsia="zh-CN"/>
              </w:rPr>
            </w:pPr>
            <w:r w:rsidRPr="00D462F1">
              <w:rPr>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1AB11040" w14:textId="77777777" w:rsidR="008F4D94" w:rsidRPr="006E069C" w:rsidRDefault="008F4D94" w:rsidP="00190399">
            <w:pPr>
              <w:pStyle w:val="TAC"/>
              <w:rPr>
                <w:lang w:val="en-US" w:eastAsia="zh-CN"/>
              </w:rPr>
            </w:pPr>
            <w:r w:rsidRPr="00D462F1">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5C929F0"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5AA8FD" w14:textId="77777777" w:rsidR="008F4D94" w:rsidRPr="006E069C" w:rsidRDefault="008F4D94" w:rsidP="00190399">
            <w:pPr>
              <w:pStyle w:val="TAC"/>
            </w:pPr>
            <w:r w:rsidRPr="00D462F1">
              <w:rPr>
                <w:lang w:val="en-US" w:eastAsia="zh-CN"/>
              </w:rPr>
              <w:t>IMD4</w:t>
            </w:r>
          </w:p>
        </w:tc>
      </w:tr>
      <w:tr w:rsidR="008F4D94" w:rsidRPr="006E069C" w14:paraId="52E82BBC"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CCDAA6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0EBE88" w14:textId="77777777" w:rsidR="008F4D94" w:rsidRPr="006E069C" w:rsidRDefault="008F4D94" w:rsidP="00190399">
            <w:pPr>
              <w:pStyle w:val="TAC"/>
              <w:rPr>
                <w:lang w:val="en-US" w:eastAsia="zh-CN"/>
              </w:rPr>
            </w:pPr>
            <w:r w:rsidRPr="00D462F1">
              <w:rPr>
                <w:rFonts w:eastAsia="SimSun" w:cs="Arial"/>
                <w:color w:val="000000"/>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5B03915" w14:textId="77777777" w:rsidR="008F4D94" w:rsidRPr="006E069C" w:rsidRDefault="008F4D94" w:rsidP="00190399">
            <w:pPr>
              <w:pStyle w:val="TAC"/>
              <w:rPr>
                <w:lang w:val="en-US" w:eastAsia="zh-CN"/>
              </w:rPr>
            </w:pPr>
            <w:r w:rsidRPr="00D462F1">
              <w:rPr>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548A8DA7"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693441" w14:textId="77777777" w:rsidR="008F4D94" w:rsidRPr="006E069C"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90693BA" w14:textId="77777777" w:rsidR="008F4D94" w:rsidRPr="006E069C" w:rsidRDefault="008F4D94" w:rsidP="00190399">
            <w:pPr>
              <w:pStyle w:val="TAC"/>
              <w:rPr>
                <w:lang w:val="en-US" w:eastAsia="zh-CN"/>
              </w:rPr>
            </w:pPr>
            <w:r w:rsidRPr="00D462F1">
              <w:rPr>
                <w:lang w:val="en-US" w:eastAsia="zh-CN"/>
              </w:rPr>
              <w:t>1870</w:t>
            </w:r>
          </w:p>
        </w:tc>
        <w:tc>
          <w:tcPr>
            <w:tcW w:w="797" w:type="dxa"/>
            <w:tcBorders>
              <w:top w:val="single" w:sz="4" w:space="0" w:color="auto"/>
              <w:left w:val="single" w:sz="4" w:space="0" w:color="auto"/>
              <w:bottom w:val="single" w:sz="4" w:space="0" w:color="auto"/>
              <w:right w:val="single" w:sz="4" w:space="0" w:color="auto"/>
            </w:tcBorders>
          </w:tcPr>
          <w:p w14:paraId="0C5E38EA"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BA23AE"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F7864E" w14:textId="77777777" w:rsidR="008F4D94" w:rsidRPr="006E069C" w:rsidRDefault="008F4D94" w:rsidP="00190399">
            <w:pPr>
              <w:pStyle w:val="TAC"/>
            </w:pPr>
            <w:r w:rsidRPr="00D462F1">
              <w:rPr>
                <w:lang w:val="en-US" w:eastAsia="zh-CN"/>
              </w:rPr>
              <w:t>N/A</w:t>
            </w:r>
          </w:p>
        </w:tc>
      </w:tr>
      <w:tr w:rsidR="008F4D94" w:rsidRPr="006E069C" w14:paraId="65A43525"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E2BD7D"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88C375C" w14:textId="77777777" w:rsidR="008F4D94" w:rsidRPr="006E069C" w:rsidRDefault="008F4D94" w:rsidP="00190399">
            <w:pPr>
              <w:pStyle w:val="TAC"/>
              <w:rPr>
                <w:lang w:val="en-US" w:eastAsia="zh-CN"/>
              </w:rPr>
            </w:pPr>
            <w:r>
              <w:rPr>
                <w:rFonts w:cs="Arial"/>
                <w:szCs w:val="18"/>
                <w:lang w:val="en-US" w:eastAsia="zh-CN"/>
              </w:rPr>
              <w:t>n71</w:t>
            </w:r>
          </w:p>
        </w:tc>
        <w:tc>
          <w:tcPr>
            <w:tcW w:w="975" w:type="dxa"/>
            <w:tcBorders>
              <w:top w:val="single" w:sz="4" w:space="0" w:color="auto"/>
              <w:left w:val="single" w:sz="4" w:space="0" w:color="auto"/>
              <w:right w:val="single" w:sz="4" w:space="0" w:color="auto"/>
            </w:tcBorders>
          </w:tcPr>
          <w:p w14:paraId="26347AD2" w14:textId="77777777" w:rsidR="008F4D94" w:rsidRPr="006E069C" w:rsidRDefault="008F4D94" w:rsidP="00190399">
            <w:pPr>
              <w:pStyle w:val="TAC"/>
              <w:rPr>
                <w:lang w:val="en-US" w:eastAsia="zh-CN"/>
              </w:rPr>
            </w:pPr>
            <w:r w:rsidRPr="00D462F1">
              <w:rPr>
                <w:lang w:val="en-US" w:eastAsia="zh-CN"/>
              </w:rPr>
              <w:t>695</w:t>
            </w:r>
          </w:p>
        </w:tc>
        <w:tc>
          <w:tcPr>
            <w:tcW w:w="1012" w:type="dxa"/>
            <w:tcBorders>
              <w:top w:val="single" w:sz="4" w:space="0" w:color="auto"/>
              <w:left w:val="single" w:sz="4" w:space="0" w:color="auto"/>
              <w:right w:val="single" w:sz="4" w:space="0" w:color="auto"/>
            </w:tcBorders>
          </w:tcPr>
          <w:p w14:paraId="46589F2F"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50DFA032" w14:textId="77777777" w:rsidR="008F4D94" w:rsidRPr="006E069C"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tcPr>
          <w:p w14:paraId="2E117B00" w14:textId="77777777" w:rsidR="008F4D94" w:rsidRPr="006E069C" w:rsidRDefault="008F4D94" w:rsidP="00190399">
            <w:pPr>
              <w:pStyle w:val="TAC"/>
              <w:rPr>
                <w:lang w:val="en-US" w:eastAsia="zh-CN"/>
              </w:rPr>
            </w:pPr>
            <w:r w:rsidRPr="00D462F1">
              <w:rPr>
                <w:lang w:val="en-US" w:eastAsia="zh-CN"/>
              </w:rPr>
              <w:t>64</w:t>
            </w:r>
            <w:r>
              <w:rPr>
                <w:lang w:val="en-US" w:eastAsia="zh-CN"/>
              </w:rPr>
              <w:t>9</w:t>
            </w:r>
          </w:p>
        </w:tc>
        <w:tc>
          <w:tcPr>
            <w:tcW w:w="797" w:type="dxa"/>
            <w:tcBorders>
              <w:top w:val="single" w:sz="4" w:space="0" w:color="auto"/>
              <w:left w:val="single" w:sz="4" w:space="0" w:color="auto"/>
              <w:bottom w:val="single" w:sz="4" w:space="0" w:color="auto"/>
              <w:right w:val="single" w:sz="4" w:space="0" w:color="auto"/>
            </w:tcBorders>
          </w:tcPr>
          <w:p w14:paraId="6FA88ADC"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FE40E49"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B04E3CE" w14:textId="77777777" w:rsidR="008F4D94" w:rsidRPr="006E069C" w:rsidRDefault="008F4D94" w:rsidP="00190399">
            <w:pPr>
              <w:pStyle w:val="TAC"/>
            </w:pPr>
            <w:r w:rsidRPr="00D462F1">
              <w:rPr>
                <w:lang w:val="en-US" w:eastAsia="zh-CN"/>
              </w:rPr>
              <w:t>N/A</w:t>
            </w:r>
          </w:p>
        </w:tc>
      </w:tr>
    </w:tbl>
    <w:p w14:paraId="6797A814" w14:textId="77777777" w:rsidR="008F4D94" w:rsidRDefault="008F4D94" w:rsidP="008F4D94">
      <w:pPr>
        <w:rPr>
          <w:color w:val="0070C0"/>
        </w:rPr>
      </w:pPr>
    </w:p>
    <w:p w14:paraId="4017E6B9" w14:textId="77777777" w:rsidR="008F4D94" w:rsidRDefault="008F4D94" w:rsidP="008F4D94">
      <w:pPr>
        <w:pStyle w:val="Heading2"/>
      </w:pPr>
      <w:bookmarkStart w:id="366" w:name="_Toc180420558"/>
      <w:r>
        <w:t>5.26</w:t>
      </w:r>
      <w:r>
        <w:tab/>
        <w:t>CA_n1-n3-n8</w:t>
      </w:r>
      <w:bookmarkEnd w:id="366"/>
    </w:p>
    <w:p w14:paraId="6FFB30C7" w14:textId="77777777" w:rsidR="008F4D94" w:rsidRDefault="008F4D94" w:rsidP="008F4D94">
      <w:pPr>
        <w:pStyle w:val="Heading3"/>
        <w:rPr>
          <w:rFonts w:cs="Arial"/>
          <w:szCs w:val="28"/>
          <w:lang w:val="en-US" w:eastAsia="zh-CN"/>
        </w:rPr>
      </w:pPr>
      <w:bookmarkStart w:id="367" w:name="_Toc180420559"/>
      <w:r>
        <w:t>5.26.1</w:t>
      </w:r>
      <w:r>
        <w:tab/>
      </w:r>
      <w:r>
        <w:rPr>
          <w:rFonts w:cs="Arial"/>
          <w:szCs w:val="28"/>
          <w:lang w:val="en-US" w:eastAsia="zh-CN"/>
        </w:rPr>
        <w:t>Common for 1 band UL and 2 bands UL CA</w:t>
      </w:r>
      <w:bookmarkEnd w:id="367"/>
    </w:p>
    <w:p w14:paraId="128B3FE0" w14:textId="77777777" w:rsidR="008F4D94" w:rsidRDefault="008F4D94" w:rsidP="008F4D94">
      <w:pPr>
        <w:pStyle w:val="Heading4"/>
      </w:pPr>
      <w:bookmarkStart w:id="368" w:name="_Toc180420560"/>
      <w:r>
        <w:t>5.26.1.1</w:t>
      </w:r>
      <w:r>
        <w:tab/>
      </w:r>
      <w:r>
        <w:rPr>
          <w:rFonts w:cs="Arial"/>
          <w:lang w:eastAsia="zh-CN"/>
        </w:rPr>
        <w:t>Operating bands for CA</w:t>
      </w:r>
      <w:bookmarkEnd w:id="368"/>
    </w:p>
    <w:p w14:paraId="031E3857" w14:textId="77777777" w:rsidR="008F4D94" w:rsidRDefault="008F4D94" w:rsidP="008F4D94">
      <w:pPr>
        <w:pStyle w:val="TH"/>
        <w:rPr>
          <w:lang w:val="en-US"/>
        </w:rPr>
      </w:pPr>
      <w:r>
        <w:rPr>
          <w:rFonts w:cs="Arial"/>
        </w:rPr>
        <w:t xml:space="preserve">Table </w:t>
      </w:r>
      <w:r>
        <w:rPr>
          <w:rFonts w:cs="Arial" w:hint="eastAsia"/>
          <w:lang w:val="en-US" w:eastAsia="zh-CN"/>
        </w:rPr>
        <w:t>5.26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C096DAD"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40B6B"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E16C8F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B29567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BE71B2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7326DFE"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0C15CC4"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51099A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58E37C5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2A25622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ABAB747"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B29997"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2BB1A7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EF3DEB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7CB3D9E2"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62111641"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815E22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4A91D7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57FE46D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0F1A9E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615B4D27"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8FB3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57D4C1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1818EBC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0F1986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1417AE1B"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6ABBD7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058F5D9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68060C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4B1C348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bl>
    <w:p w14:paraId="6B7F08D7" w14:textId="77777777" w:rsidR="008F4D94" w:rsidRDefault="008F4D94" w:rsidP="008F4D94">
      <w:pPr>
        <w:pStyle w:val="TH"/>
      </w:pPr>
    </w:p>
    <w:p w14:paraId="03830171" w14:textId="77777777" w:rsidR="008F4D94" w:rsidRPr="005D2633" w:rsidRDefault="008F4D94" w:rsidP="008F4D94">
      <w:pPr>
        <w:pStyle w:val="Heading4"/>
        <w:rPr>
          <w:rFonts w:cs="Arial"/>
          <w:lang w:eastAsia="zh-CN"/>
        </w:rPr>
      </w:pPr>
      <w:bookmarkStart w:id="369" w:name="_Toc180420561"/>
      <w:r>
        <w:rPr>
          <w:rFonts w:cs="Arial"/>
          <w:lang w:eastAsia="zh-CN"/>
        </w:rPr>
        <w:t>5.26</w:t>
      </w:r>
      <w:r w:rsidRPr="005D2633">
        <w:rPr>
          <w:rFonts w:cs="Arial"/>
          <w:lang w:eastAsia="zh-CN"/>
        </w:rPr>
        <w:t>.1.2</w:t>
      </w:r>
      <w:r w:rsidRPr="005D2633">
        <w:rPr>
          <w:rFonts w:cs="Arial"/>
          <w:lang w:eastAsia="zh-CN"/>
        </w:rPr>
        <w:tab/>
      </w:r>
      <w:r>
        <w:rPr>
          <w:rFonts w:cs="Arial"/>
          <w:lang w:eastAsia="zh-CN"/>
        </w:rPr>
        <w:t>Channel bandwidths per operating band for CA</w:t>
      </w:r>
      <w:bookmarkEnd w:id="369"/>
    </w:p>
    <w:p w14:paraId="53DAFDB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4D8CEB7E"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344B2D2"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52888D5"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332C5F"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03A0C0E"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DED633A"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704A8E0"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CF5625" w14:textId="77777777" w:rsidR="008F4D94" w:rsidRDefault="008F4D94" w:rsidP="00190399">
            <w:pPr>
              <w:pStyle w:val="TAH"/>
              <w:rPr>
                <w:szCs w:val="18"/>
                <w:lang w:val="en-US" w:eastAsia="zh-CN"/>
              </w:rPr>
            </w:pPr>
            <w:r>
              <w:t>Bandwidth combination set</w:t>
            </w:r>
          </w:p>
        </w:tc>
      </w:tr>
      <w:tr w:rsidR="008F4D94" w14:paraId="0A4D5613"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6F16207A"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CA_n1A-n3A-n8A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EE8E500" w14:textId="77777777" w:rsidR="008F4D94" w:rsidRPr="000205E1" w:rsidRDefault="008F4D94" w:rsidP="00190399">
            <w:pPr>
              <w:pStyle w:val="TAC"/>
              <w:rPr>
                <w:rFonts w:eastAsia="SimSun" w:cs="Arial"/>
                <w:szCs w:val="18"/>
                <w:lang w:val="en-US" w:eastAsia="zh-CN"/>
              </w:rPr>
            </w:pPr>
            <w:r w:rsidRPr="000205E1">
              <w:rPr>
                <w:rFonts w:eastAsia="SimSun" w:cs="Arial"/>
                <w:szCs w:val="18"/>
                <w:lang w:val="en-US" w:eastAsia="zh-CN"/>
              </w:rPr>
              <w:t>CA_n1A-n3A</w:t>
            </w:r>
          </w:p>
          <w:p w14:paraId="07A6146F" w14:textId="77777777" w:rsidR="008F4D94" w:rsidRPr="000205E1" w:rsidRDefault="008F4D94" w:rsidP="00190399">
            <w:pPr>
              <w:pStyle w:val="TAC"/>
              <w:rPr>
                <w:rFonts w:eastAsia="SimSun" w:cs="Arial"/>
                <w:szCs w:val="18"/>
                <w:lang w:val="en-US" w:eastAsia="zh-CN"/>
              </w:rPr>
            </w:pPr>
            <w:r w:rsidRPr="000205E1">
              <w:rPr>
                <w:rFonts w:eastAsia="SimSun" w:cs="Arial"/>
                <w:szCs w:val="18"/>
                <w:lang w:val="en-US" w:eastAsia="zh-CN"/>
              </w:rPr>
              <w:t>CA_n1A-n8A</w:t>
            </w:r>
          </w:p>
          <w:p w14:paraId="096A9B3A" w14:textId="77777777" w:rsidR="008F4D94" w:rsidRPr="00B00CBD" w:rsidRDefault="008F4D94" w:rsidP="00190399">
            <w:pPr>
              <w:pStyle w:val="TAC"/>
              <w:rPr>
                <w:rFonts w:eastAsia="SimSun" w:cs="Arial"/>
                <w:szCs w:val="18"/>
                <w:lang w:val="en-US" w:eastAsia="zh-CN"/>
              </w:rPr>
            </w:pPr>
            <w:r w:rsidRPr="000205E1">
              <w:rPr>
                <w:rFonts w:eastAsia="SimSun" w:cs="Arial"/>
                <w:szCs w:val="18"/>
                <w:lang w:val="en-US" w:eastAsia="zh-CN"/>
              </w:rPr>
              <w:t>CA_n3A-n8A</w:t>
            </w:r>
          </w:p>
        </w:tc>
        <w:tc>
          <w:tcPr>
            <w:tcW w:w="709" w:type="dxa"/>
            <w:tcBorders>
              <w:left w:val="single" w:sz="4" w:space="0" w:color="auto"/>
              <w:right w:val="single" w:sz="4" w:space="0" w:color="auto"/>
            </w:tcBorders>
            <w:vAlign w:val="center"/>
          </w:tcPr>
          <w:p w14:paraId="59D1BCB0" w14:textId="77777777" w:rsidR="008F4D94" w:rsidRPr="00B00CBD"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5E4083C0" w14:textId="77777777" w:rsidR="008F4D94" w:rsidRPr="000205E1" w:rsidRDefault="008F4D94" w:rsidP="00190399">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60" w:type="dxa"/>
            <w:tcBorders>
              <w:left w:val="single" w:sz="4" w:space="0" w:color="auto"/>
              <w:bottom w:val="nil"/>
              <w:right w:val="single" w:sz="4" w:space="0" w:color="auto"/>
            </w:tcBorders>
            <w:shd w:val="clear" w:color="auto" w:fill="auto"/>
            <w:vAlign w:val="center"/>
          </w:tcPr>
          <w:p w14:paraId="6C0B5874"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3FAE17EC"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53EBDB29"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1A439FF2"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F5BB78B"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6C9D24E9"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0205E1">
              <w:rPr>
                <w:rFonts w:ascii="Arial" w:eastAsia="SimSun" w:hAnsi="Arial" w:cs="Arial"/>
                <w:sz w:val="18"/>
                <w:szCs w:val="18"/>
                <w:u w:val="single"/>
                <w:lang w:val="en-US" w:eastAsia="zh-CN" w:bidi="ar"/>
              </w:rPr>
              <w:t>5,10,15,20,25,30,35,40,45,50</w:t>
            </w:r>
            <w:r w:rsidRPr="000205E1">
              <w:rPr>
                <w:rFonts w:ascii="Arial" w:eastAsia="SimSun" w:hAnsi="Arial" w:cs="Arial"/>
                <w:sz w:val="18"/>
                <w:szCs w:val="18"/>
                <w:lang w:eastAsia="zh-CN" w:bidi="ar"/>
              </w:rPr>
              <w:t> </w:t>
            </w:r>
          </w:p>
        </w:tc>
        <w:tc>
          <w:tcPr>
            <w:tcW w:w="1360" w:type="dxa"/>
            <w:tcBorders>
              <w:top w:val="nil"/>
              <w:left w:val="single" w:sz="4" w:space="0" w:color="auto"/>
              <w:bottom w:val="nil"/>
              <w:right w:val="single" w:sz="4" w:space="0" w:color="auto"/>
            </w:tcBorders>
            <w:shd w:val="clear" w:color="auto" w:fill="auto"/>
            <w:vAlign w:val="center"/>
          </w:tcPr>
          <w:p w14:paraId="639E018B" w14:textId="77777777" w:rsidR="008F4D94" w:rsidRPr="00B00CBD" w:rsidRDefault="008F4D94" w:rsidP="00190399">
            <w:pPr>
              <w:pStyle w:val="TAC"/>
              <w:rPr>
                <w:rFonts w:cs="Arial"/>
                <w:szCs w:val="18"/>
                <w:lang w:val="en-US" w:eastAsia="zh-CN"/>
              </w:rPr>
            </w:pPr>
          </w:p>
        </w:tc>
      </w:tr>
      <w:tr w:rsidR="008F4D94" w14:paraId="7E541D97"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14D89E31"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5396F07" w14:textId="77777777" w:rsidR="008F4D94" w:rsidRPr="00B00CBD" w:rsidRDefault="008F4D94" w:rsidP="00190399">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17654659" w14:textId="77777777" w:rsidR="008F4D94" w:rsidRDefault="008F4D94" w:rsidP="00190399">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23487FE7" w14:textId="77777777" w:rsidR="008F4D94" w:rsidRPr="00B00CBD" w:rsidRDefault="008F4D94" w:rsidP="00190399">
            <w:pPr>
              <w:keepNext/>
              <w:keepLines/>
              <w:spacing w:after="0"/>
              <w:jc w:val="center"/>
              <w:textAlignment w:val="bottom"/>
              <w:rPr>
                <w:rFonts w:ascii="Arial" w:hAnsi="Arial" w:cs="Arial"/>
                <w:sz w:val="18"/>
                <w:szCs w:val="18"/>
                <w:lang w:val="en-US" w:eastAsia="zh-CN"/>
              </w:rPr>
            </w:pPr>
            <w:r w:rsidRPr="0AA6D6E8">
              <w:rPr>
                <w:rFonts w:ascii="Arial"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F83E8" w14:textId="77777777" w:rsidR="008F4D94" w:rsidRPr="00B00CBD" w:rsidRDefault="008F4D94" w:rsidP="00190399">
            <w:pPr>
              <w:pStyle w:val="TAC"/>
              <w:rPr>
                <w:rFonts w:cs="Arial"/>
                <w:szCs w:val="18"/>
                <w:lang w:val="en-US" w:eastAsia="zh-CN"/>
              </w:rPr>
            </w:pPr>
          </w:p>
        </w:tc>
      </w:tr>
      <w:tr w:rsidR="008F4D94" w14:paraId="0D0DBB50"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7C00208A" w14:textId="77777777" w:rsidR="008F4D94" w:rsidRPr="00B00CBD" w:rsidRDefault="008F4D94" w:rsidP="00190399">
            <w:pPr>
              <w:pStyle w:val="TAC"/>
              <w:rPr>
                <w:rFonts w:cs="Arial"/>
                <w:szCs w:val="18"/>
                <w:lang w:val="en-US" w:eastAsia="zh-CN"/>
              </w:rPr>
            </w:pPr>
            <w:r>
              <w:rPr>
                <w:rFonts w:eastAsia="SimSun" w:cs="Arial"/>
                <w:szCs w:val="18"/>
                <w:lang w:val="en-US" w:eastAsia="zh-CN"/>
              </w:rPr>
              <w:t>CA_n1A-n3(2A)-n8A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BED438C" w14:textId="77777777" w:rsidR="008F4D94" w:rsidRPr="000205E1" w:rsidRDefault="008F4D94" w:rsidP="00190399">
            <w:pPr>
              <w:pStyle w:val="TAC"/>
              <w:rPr>
                <w:rFonts w:eastAsia="SimSun" w:cs="Arial"/>
                <w:szCs w:val="18"/>
                <w:lang w:val="en-US" w:eastAsia="zh-CN"/>
              </w:rPr>
            </w:pPr>
            <w:r w:rsidRPr="000205E1">
              <w:rPr>
                <w:rFonts w:eastAsia="SimSun" w:cs="Arial"/>
                <w:szCs w:val="18"/>
                <w:lang w:val="en-US" w:eastAsia="zh-CN"/>
              </w:rPr>
              <w:t>CA_n1A-n3A</w:t>
            </w:r>
          </w:p>
          <w:p w14:paraId="48451D9D" w14:textId="77777777" w:rsidR="008F4D94" w:rsidRPr="000205E1" w:rsidRDefault="008F4D94" w:rsidP="00190399">
            <w:pPr>
              <w:pStyle w:val="TAC"/>
              <w:rPr>
                <w:rFonts w:eastAsia="SimSun" w:cs="Arial"/>
                <w:szCs w:val="18"/>
                <w:lang w:val="en-US" w:eastAsia="zh-CN"/>
              </w:rPr>
            </w:pPr>
            <w:r w:rsidRPr="000205E1">
              <w:rPr>
                <w:rFonts w:eastAsia="SimSun" w:cs="Arial"/>
                <w:szCs w:val="18"/>
                <w:lang w:val="en-US" w:eastAsia="zh-CN"/>
              </w:rPr>
              <w:t>CA_n1A-n8A</w:t>
            </w:r>
          </w:p>
          <w:p w14:paraId="1E8DDC04" w14:textId="77777777" w:rsidR="008F4D94" w:rsidRPr="00B00CBD" w:rsidRDefault="008F4D94" w:rsidP="00190399">
            <w:pPr>
              <w:pStyle w:val="TAC"/>
              <w:rPr>
                <w:rFonts w:cs="Arial"/>
                <w:szCs w:val="18"/>
                <w:lang w:val="en-US" w:eastAsia="zh-CN"/>
              </w:rPr>
            </w:pPr>
            <w:r w:rsidRPr="000205E1">
              <w:rPr>
                <w:rFonts w:eastAsia="SimSun" w:cs="Arial"/>
                <w:szCs w:val="18"/>
                <w:lang w:val="en-US" w:eastAsia="zh-CN"/>
              </w:rPr>
              <w:t>CA_n3A-n8A</w:t>
            </w:r>
          </w:p>
        </w:tc>
        <w:tc>
          <w:tcPr>
            <w:tcW w:w="709" w:type="dxa"/>
            <w:tcBorders>
              <w:top w:val="single" w:sz="4" w:space="0" w:color="auto"/>
              <w:left w:val="single" w:sz="4" w:space="0" w:color="auto"/>
              <w:right w:val="single" w:sz="4" w:space="0" w:color="auto"/>
            </w:tcBorders>
            <w:vAlign w:val="center"/>
          </w:tcPr>
          <w:p w14:paraId="433E3FF9" w14:textId="77777777" w:rsidR="008F4D94"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462907FA" w14:textId="77777777" w:rsidR="008F4D94" w:rsidRPr="0AA6D6E8" w:rsidRDefault="008F4D94" w:rsidP="00190399">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3D777"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42BC8593"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62D79FB0"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516028D"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386C8602" w14:textId="77777777" w:rsidR="008F4D94"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65DC9B4" w14:textId="77777777" w:rsidR="008F4D94" w:rsidRPr="0AA6D6E8" w:rsidRDefault="008F4D94" w:rsidP="00190399">
            <w:pPr>
              <w:keepNext/>
              <w:keepLines/>
              <w:spacing w:after="0"/>
              <w:jc w:val="center"/>
              <w:textAlignment w:val="bottom"/>
              <w:rPr>
                <w:rFonts w:ascii="Arial" w:hAnsi="Arial" w:cs="Arial"/>
                <w:sz w:val="18"/>
                <w:szCs w:val="18"/>
                <w:lang w:val="en-US" w:eastAsia="zh-CN"/>
              </w:rPr>
            </w:pPr>
            <w:r>
              <w:rPr>
                <w:rFonts w:ascii="Arial" w:eastAsia="SimSun" w:hAnsi="Arial" w:cs="Arial"/>
                <w:sz w:val="18"/>
                <w:szCs w:val="18"/>
                <w:u w:val="single"/>
                <w:lang w:val="en-US" w:eastAsia="zh-CN" w:bidi="ar"/>
              </w:rPr>
              <w:t>CA_n3(2A) BCS 4 &amp; 5</w:t>
            </w:r>
            <w:r w:rsidRPr="000205E1">
              <w:rPr>
                <w:rFonts w:ascii="Arial" w:eastAsia="SimSun" w:hAnsi="Arial" w:cs="Arial"/>
                <w:sz w:val="18"/>
                <w:szCs w:val="18"/>
                <w:lang w:eastAsia="zh-CN" w:bidi="ar"/>
              </w:rPr>
              <w:t> </w:t>
            </w:r>
          </w:p>
        </w:tc>
        <w:tc>
          <w:tcPr>
            <w:tcW w:w="1360" w:type="dxa"/>
            <w:tcBorders>
              <w:top w:val="nil"/>
              <w:left w:val="single" w:sz="4" w:space="0" w:color="auto"/>
              <w:bottom w:val="nil"/>
              <w:right w:val="single" w:sz="4" w:space="0" w:color="auto"/>
            </w:tcBorders>
            <w:shd w:val="clear" w:color="auto" w:fill="auto"/>
            <w:vAlign w:val="center"/>
          </w:tcPr>
          <w:p w14:paraId="470FC31A" w14:textId="77777777" w:rsidR="008F4D94" w:rsidRPr="00B00CBD" w:rsidRDefault="008F4D94" w:rsidP="00190399">
            <w:pPr>
              <w:pStyle w:val="TAC"/>
              <w:rPr>
                <w:rFonts w:cs="Arial"/>
                <w:szCs w:val="18"/>
                <w:lang w:val="en-US" w:eastAsia="zh-CN"/>
              </w:rPr>
            </w:pPr>
          </w:p>
        </w:tc>
      </w:tr>
      <w:tr w:rsidR="008F4D94" w14:paraId="61790CD2"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555D3D08"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74FB3392"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3F655CF" w14:textId="77777777" w:rsidR="008F4D94" w:rsidRDefault="008F4D94" w:rsidP="00190399">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7C46C415" w14:textId="77777777" w:rsidR="008F4D94" w:rsidRPr="0AA6D6E8" w:rsidRDefault="008F4D94" w:rsidP="00190399">
            <w:pPr>
              <w:keepNext/>
              <w:keepLines/>
              <w:spacing w:after="0"/>
              <w:jc w:val="center"/>
              <w:textAlignment w:val="bottom"/>
              <w:rPr>
                <w:rFonts w:ascii="Arial" w:hAnsi="Arial" w:cs="Arial"/>
                <w:sz w:val="18"/>
                <w:szCs w:val="18"/>
                <w:lang w:val="en-US" w:eastAsia="zh-CN"/>
              </w:rPr>
            </w:pPr>
            <w:r w:rsidRPr="0AA6D6E8">
              <w:rPr>
                <w:rFonts w:ascii="Arial"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D4A52" w14:textId="77777777" w:rsidR="008F4D94" w:rsidRPr="00B00CBD" w:rsidRDefault="008F4D94" w:rsidP="00190399">
            <w:pPr>
              <w:pStyle w:val="TAC"/>
              <w:rPr>
                <w:rFonts w:cs="Arial"/>
                <w:szCs w:val="18"/>
                <w:lang w:val="en-US" w:eastAsia="zh-CN"/>
              </w:rPr>
            </w:pPr>
          </w:p>
        </w:tc>
      </w:tr>
    </w:tbl>
    <w:p w14:paraId="7BEDB6BE" w14:textId="77777777" w:rsidR="008F4D94" w:rsidRDefault="008F4D94" w:rsidP="008F4D94">
      <w:pPr>
        <w:pStyle w:val="Heading4"/>
        <w:rPr>
          <w:rFonts w:cs="Arial"/>
          <w:szCs w:val="22"/>
          <w:lang w:val="en-US" w:eastAsia="zh-CN"/>
        </w:rPr>
      </w:pPr>
      <w:bookmarkStart w:id="370" w:name="_Toc180420562"/>
      <w:r>
        <w:rPr>
          <w:rFonts w:cs="Arial"/>
          <w:lang w:eastAsia="zh-CN"/>
        </w:rPr>
        <w:t>5.26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70"/>
    </w:p>
    <w:p w14:paraId="69888AC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-n3</w:t>
      </w:r>
      <w:r>
        <w:rPr>
          <w:lang w:val="en-US" w:eastAsia="zh-CN"/>
        </w:rPr>
        <w:t>-n8</w:t>
      </w:r>
      <w:r>
        <w:t>, the</w:t>
      </w:r>
      <w:r>
        <w:rPr>
          <w:lang w:eastAsia="zh-CN"/>
        </w:rPr>
        <w:t xml:space="preserve"> </w:t>
      </w:r>
      <w:r>
        <w:rPr>
          <w:rFonts w:ascii="Symbol" w:eastAsia="Symbol" w:hAnsi="Symbol" w:cs="Symbol"/>
        </w:rPr>
        <w:t></w:t>
      </w:r>
      <w:r>
        <w:t>T</w:t>
      </w:r>
      <w:r>
        <w:rPr>
          <w:vertAlign w:val="subscript"/>
        </w:rPr>
        <w:t>IB,c</w:t>
      </w:r>
      <w:r>
        <w:t xml:space="preserve"> and</w:t>
      </w:r>
      <w:r>
        <w:rPr>
          <w:lang w:eastAsia="zh-CN"/>
        </w:rPr>
        <w:t xml:space="preserve"> </w:t>
      </w:r>
      <w:r>
        <w:rPr>
          <w:rFonts w:ascii="Symbol" w:eastAsia="Symbol" w:hAnsi="Symbol" w:cs="Symbol"/>
        </w:rPr>
        <w:t></w:t>
      </w:r>
      <w:r>
        <w:t>R</w:t>
      </w:r>
      <w:r>
        <w:rPr>
          <w:vertAlign w:val="subscript"/>
        </w:rPr>
        <w:t>IB</w:t>
      </w:r>
      <w:r>
        <w:rPr>
          <w:vertAlign w:val="subscript"/>
          <w:lang w:eastAsia="zh-CN"/>
        </w:rPr>
        <w:t>,c</w:t>
      </w:r>
      <w:r>
        <w:t xml:space="preserve"> values have already been specified.</w:t>
      </w:r>
    </w:p>
    <w:p w14:paraId="36413349" w14:textId="77777777" w:rsidR="008F4D94" w:rsidRPr="005D2633" w:rsidRDefault="008F4D94" w:rsidP="008F4D94">
      <w:pPr>
        <w:pStyle w:val="Heading3"/>
        <w:rPr>
          <w:rFonts w:cs="Arial"/>
          <w:szCs w:val="28"/>
          <w:lang w:val="en-US" w:eastAsia="zh-CN"/>
        </w:rPr>
      </w:pPr>
      <w:bookmarkStart w:id="371" w:name="_Toc180420563"/>
      <w:r>
        <w:rPr>
          <w:rFonts w:cs="Arial"/>
          <w:szCs w:val="28"/>
          <w:lang w:val="en-US" w:eastAsia="zh-CN"/>
        </w:rPr>
        <w:t>5.26</w:t>
      </w:r>
      <w:r w:rsidRPr="005D2633">
        <w:rPr>
          <w:rFonts w:cs="Arial"/>
          <w:szCs w:val="28"/>
          <w:lang w:val="en-US" w:eastAsia="zh-CN"/>
        </w:rPr>
        <w:t>.2</w:t>
      </w:r>
      <w:r w:rsidRPr="005D2633">
        <w:rPr>
          <w:rFonts w:cs="Arial"/>
          <w:szCs w:val="28"/>
          <w:lang w:val="en-US" w:eastAsia="zh-CN"/>
        </w:rPr>
        <w:tab/>
        <w:t>Specific for 2 bands UL CA</w:t>
      </w:r>
      <w:bookmarkEnd w:id="371"/>
    </w:p>
    <w:p w14:paraId="7E59516E" w14:textId="77777777" w:rsidR="008F4D94" w:rsidRPr="00140BB6" w:rsidRDefault="008F4D94" w:rsidP="008F4D94">
      <w:pPr>
        <w:pStyle w:val="Heading4"/>
      </w:pPr>
      <w:bookmarkStart w:id="372" w:name="_Toc180420564"/>
      <w:r>
        <w:t>5.26</w:t>
      </w:r>
      <w:r w:rsidRPr="00140BB6">
        <w:t>.2.1</w:t>
      </w:r>
      <w:r w:rsidRPr="00140BB6">
        <w:tab/>
        <w:t>UE co-existence studies</w:t>
      </w:r>
      <w:bookmarkEnd w:id="372"/>
    </w:p>
    <w:p w14:paraId="4395E7F7" w14:textId="77777777" w:rsidR="008F4D94" w:rsidRPr="00242348" w:rsidRDefault="008F4D94" w:rsidP="008F4D94">
      <w:pPr>
        <w:pStyle w:val="Heading5"/>
        <w:rPr>
          <w:snapToGrid w:val="0"/>
        </w:rPr>
      </w:pPr>
      <w:bookmarkStart w:id="373" w:name="_Toc180420565"/>
      <w:r>
        <w:rPr>
          <w:rFonts w:hint="eastAsia"/>
          <w:snapToGrid w:val="0"/>
        </w:rPr>
        <w:t>5.26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73"/>
    </w:p>
    <w:p w14:paraId="68F0C41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n1</w:t>
      </w:r>
      <w:r w:rsidRPr="00A76C0A">
        <w:rPr>
          <w:rFonts w:eastAsia="MS Mincho"/>
        </w:rPr>
        <w:t>A-</w:t>
      </w:r>
      <w:r>
        <w:rPr>
          <w:rFonts w:eastAsia="MS Mincho"/>
        </w:rPr>
        <w:t>n3</w:t>
      </w:r>
      <w:r w:rsidRPr="00A76C0A">
        <w:rPr>
          <w:rFonts w:eastAsia="MS Mincho"/>
        </w:rPr>
        <w:t>A.</w:t>
      </w:r>
    </w:p>
    <w:p w14:paraId="779EE27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D89FF5D"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30012"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066A5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2B2B31A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31B97A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496857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1B18D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167F49"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41DC79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7EF54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2945D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C8D8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C714F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948A5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38BA88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270 - 135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CD587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3630 - 3765</w:t>
            </w:r>
          </w:p>
        </w:tc>
      </w:tr>
      <w:tr w:rsidR="008F4D94" w14:paraId="2E5B4BD0"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7BEB6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8026D3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24A3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8A370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2D35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AFCD1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783FD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3359CF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D4117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1440 - 1650</w:t>
            </w:r>
          </w:p>
        </w:tc>
      </w:tr>
      <w:tr w:rsidR="008F4D94" w14:paraId="40D1D6E4"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5CB02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DF4B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57744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13A1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25AFB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D018C0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D2DCE8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15825B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DACE60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5340 - 5550</w:t>
            </w:r>
          </w:p>
        </w:tc>
      </w:tr>
      <w:tr w:rsidR="008F4D94" w14:paraId="5C0E369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66FC6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CEDFD4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1A119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21994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03422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F46EB1F"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526B2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CE54E2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4BEC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3150 - 3435</w:t>
            </w:r>
          </w:p>
        </w:tc>
      </w:tr>
      <w:tr w:rsidR="008F4D94" w14:paraId="49B2AEF9"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B6EB8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A75E5F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042BB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0DF66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4EE20D05"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EF735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284B7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3E2CD13" w14:textId="77777777" w:rsidR="008F4D94" w:rsidRDefault="008F4D94" w:rsidP="00190399">
            <w:pPr>
              <w:rPr>
                <w:rFonts w:ascii="Arial" w:hAnsi="Arial" w:cs="Arial"/>
                <w:color w:val="000000"/>
                <w:sz w:val="18"/>
                <w:szCs w:val="18"/>
              </w:rPr>
            </w:pPr>
          </w:p>
        </w:tc>
      </w:tr>
      <w:tr w:rsidR="008F4D94" w14:paraId="027AC242"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1A5EB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B093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26132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BA89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40940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359566"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7B13E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EB8538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69D5A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7050 - 7335</w:t>
            </w:r>
          </w:p>
        </w:tc>
      </w:tr>
      <w:tr w:rsidR="008F4D94" w14:paraId="1D7FBE44"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B132F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1FCD71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D4716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0EA94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F69D122"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B2EB27"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2F416B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917C192" w14:textId="77777777" w:rsidR="008F4D94" w:rsidRDefault="008F4D94" w:rsidP="00190399">
            <w:pPr>
              <w:rPr>
                <w:rFonts w:ascii="Arial" w:hAnsi="Arial" w:cs="Arial"/>
                <w:color w:val="000000"/>
                <w:sz w:val="18"/>
                <w:szCs w:val="18"/>
              </w:rPr>
            </w:pPr>
          </w:p>
        </w:tc>
      </w:tr>
      <w:tr w:rsidR="008F4D94" w14:paraId="2E75AF8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88F00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6DEF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8508D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B03D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22F09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978B3B"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DB5E2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1B7DA0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5220 - 4860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34330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6210 - 5895</w:t>
            </w:r>
          </w:p>
        </w:tc>
      </w:tr>
      <w:tr w:rsidR="008F4D94" w14:paraId="6629BB70"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C54CE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A23CDC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9A03F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95F45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CA910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8EA7A42"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089CF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77B85E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1515 - 1170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8CDC42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2520 - 2190</w:t>
            </w:r>
          </w:p>
        </w:tc>
      </w:tr>
      <w:tr w:rsidR="008F4D94" w14:paraId="6E1FC054"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61265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809CFA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70C6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06B1FB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AC896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9E649A"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322522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6B64A8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56FFC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9390 - 9705</w:t>
            </w:r>
          </w:p>
        </w:tc>
      </w:tr>
      <w:tr w:rsidR="008F4D94" w14:paraId="5D1B35B6"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8671E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CBFAB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5F06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D84189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B064E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1441B6"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E8763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0CC3F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C6075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9180 - 9510</w:t>
            </w:r>
          </w:p>
        </w:tc>
      </w:tr>
      <w:tr w:rsidR="008F4D94" w14:paraId="7A42891E"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29CA4B"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59336FC" w14:textId="77777777" w:rsidR="008F4D94" w:rsidRDefault="008F4D94" w:rsidP="008F4D94">
      <w:pPr>
        <w:pStyle w:val="TH"/>
        <w:rPr>
          <w:rFonts w:eastAsia="MS Mincho"/>
        </w:rPr>
      </w:pPr>
    </w:p>
    <w:p w14:paraId="5BB161B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n1</w:t>
      </w:r>
      <w:r w:rsidRPr="00A76C0A">
        <w:rPr>
          <w:rFonts w:eastAsia="MS Mincho"/>
        </w:rPr>
        <w:t>A-</w:t>
      </w:r>
      <w:r>
        <w:rPr>
          <w:rFonts w:eastAsia="MS Mincho"/>
        </w:rPr>
        <w:t>n8</w:t>
      </w:r>
      <w:r w:rsidRPr="00A76C0A">
        <w:rPr>
          <w:rFonts w:eastAsia="MS Mincho"/>
        </w:rPr>
        <w:t>A.</w:t>
      </w:r>
    </w:p>
    <w:p w14:paraId="3EFFD46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830"/>
        <w:gridCol w:w="1770"/>
        <w:gridCol w:w="1774"/>
        <w:gridCol w:w="1701"/>
        <w:gridCol w:w="1625"/>
      </w:tblGrid>
      <w:tr w:rsidR="008F4D94" w14:paraId="3CAD31E6" w14:textId="77777777" w:rsidTr="00190399">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50C9F"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14:paraId="4642245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14:paraId="72795C7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4DC73C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625" w:type="dxa"/>
            <w:tcBorders>
              <w:top w:val="single" w:sz="4" w:space="0" w:color="auto"/>
              <w:left w:val="nil"/>
              <w:bottom w:val="single" w:sz="4" w:space="0" w:color="auto"/>
              <w:right w:val="single" w:sz="4" w:space="0" w:color="auto"/>
            </w:tcBorders>
            <w:shd w:val="clear" w:color="auto" w:fill="auto"/>
            <w:vAlign w:val="center"/>
            <w:hideMark/>
          </w:tcPr>
          <w:p w14:paraId="0851942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700E20A"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B6011F4"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F9DAFD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2F6F515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5C8FB9E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10DC1AE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A98D13"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7EC767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589B57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1100 - 1005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7F03178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2800 - 2895</w:t>
            </w:r>
          </w:p>
        </w:tc>
      </w:tr>
      <w:tr w:rsidR="008F4D94" w14:paraId="1BB3EBAB"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795EA3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D482C4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54D7A5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6FEB025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5C5434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DE0719"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064BAE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13637AE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2925 - 3080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6A6EA5D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220 - 90</w:t>
            </w:r>
          </w:p>
        </w:tc>
      </w:tr>
      <w:tr w:rsidR="008F4D94" w14:paraId="45F7EA06"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DC30E9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2F12AB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7A411A5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2E9C056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3288D2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929E53"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D9C82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07E0C0E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4720 - 4875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54547ED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3680 - 3810</w:t>
            </w:r>
          </w:p>
        </w:tc>
      </w:tr>
      <w:tr w:rsidR="008F4D94" w14:paraId="61038819"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BD0B40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097AD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65F9976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3332068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1309CF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4A355E"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89206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2AAC791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4845 - 5060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35AE3C4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660 - 825</w:t>
            </w:r>
          </w:p>
        </w:tc>
      </w:tr>
      <w:tr w:rsidR="008F4D94" w14:paraId="7DBCCC22"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1EE5A5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00CE44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499E00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326"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74325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AC7A2E7"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EF036F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7078F93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2010 - 2200</w:t>
            </w:r>
          </w:p>
        </w:tc>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6BFCC2BC" w14:textId="77777777" w:rsidR="008F4D94" w:rsidRDefault="008F4D94" w:rsidP="00190399">
            <w:pPr>
              <w:rPr>
                <w:rFonts w:ascii="Arial" w:hAnsi="Arial" w:cs="Arial"/>
                <w:color w:val="000000"/>
                <w:sz w:val="18"/>
                <w:szCs w:val="18"/>
              </w:rPr>
            </w:pPr>
          </w:p>
        </w:tc>
      </w:tr>
      <w:tr w:rsidR="008F4D94" w14:paraId="759C863C"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7C1547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ED1CC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219EDC4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6674ABB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4EB655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139B69"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0D6A9C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163B11A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6640 - 6855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7320100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4560 - 4725</w:t>
            </w:r>
          </w:p>
        </w:tc>
      </w:tr>
      <w:tr w:rsidR="008F4D94" w14:paraId="45875A90"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B3DCDE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D1111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62C7FC8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326"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30D5D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F304D5B"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AA238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E21A40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5600 - 5790</w:t>
            </w:r>
          </w:p>
        </w:tc>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2B9E33A7" w14:textId="77777777" w:rsidR="008F4D94" w:rsidRDefault="008F4D94" w:rsidP="00190399">
            <w:pPr>
              <w:rPr>
                <w:rFonts w:ascii="Arial" w:hAnsi="Arial" w:cs="Arial"/>
                <w:color w:val="000000"/>
                <w:sz w:val="18"/>
                <w:szCs w:val="18"/>
              </w:rPr>
            </w:pPr>
          </w:p>
        </w:tc>
      </w:tr>
      <w:tr w:rsidR="008F4D94" w14:paraId="7587A567"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B14850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D40702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3C1C5A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26BEEB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056E5A3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44D93AE"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FE14DD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17305E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1740 - 1540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4B5FA3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7040 - 6765</w:t>
            </w:r>
          </w:p>
        </w:tc>
      </w:tr>
      <w:tr w:rsidR="008F4D94" w14:paraId="4ECFD339"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2769C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611E2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773CF83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790C4C8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67E171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EAB8F8"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5E706FA"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5B03736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1095 - 1320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E6FBE7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4180 - 3930</w:t>
            </w:r>
          </w:p>
        </w:tc>
      </w:tr>
      <w:tr w:rsidR="008F4D94" w14:paraId="576E5F09"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AC6BE7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586845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448F1F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41B81F9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4FA065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4E5B98B"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040B5E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0D8E823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5440 - 5640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F26F73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8560 - 8835</w:t>
            </w:r>
          </w:p>
        </w:tc>
      </w:tr>
      <w:tr w:rsidR="008F4D94" w14:paraId="35C4D697"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0BB97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8D654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016950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40459A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4950A48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564C72"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B6928E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6C52519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6480 - 6705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D1233B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7520 - 7770</w:t>
            </w:r>
          </w:p>
        </w:tc>
      </w:tr>
      <w:tr w:rsidR="008F4D94" w14:paraId="2EA7D851" w14:textId="77777777" w:rsidTr="00190399">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BF72E7"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8227171" w14:textId="77777777" w:rsidR="008F4D94" w:rsidRDefault="008F4D94" w:rsidP="008F4D94">
      <w:pPr>
        <w:pStyle w:val="TH"/>
      </w:pPr>
    </w:p>
    <w:p w14:paraId="5C66E9F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n3</w:t>
      </w:r>
      <w:r w:rsidRPr="00A76C0A">
        <w:rPr>
          <w:rFonts w:eastAsia="MS Mincho"/>
        </w:rPr>
        <w:t>A-</w:t>
      </w:r>
      <w:r>
        <w:rPr>
          <w:rFonts w:eastAsia="MS Mincho"/>
        </w:rPr>
        <w:t>n8</w:t>
      </w:r>
      <w:r w:rsidRPr="00A76C0A">
        <w:rPr>
          <w:rFonts w:eastAsia="MS Mincho"/>
        </w:rPr>
        <w:t>A.</w:t>
      </w:r>
    </w:p>
    <w:p w14:paraId="732ABAE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830"/>
        <w:gridCol w:w="1670"/>
        <w:gridCol w:w="1732"/>
        <w:gridCol w:w="1608"/>
        <w:gridCol w:w="1780"/>
      </w:tblGrid>
      <w:tr w:rsidR="008F4D94" w14:paraId="3D236B44" w14:textId="77777777" w:rsidTr="00190399">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18B75"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670" w:type="dxa"/>
            <w:tcBorders>
              <w:top w:val="single" w:sz="4" w:space="0" w:color="auto"/>
              <w:left w:val="nil"/>
              <w:bottom w:val="single" w:sz="4" w:space="0" w:color="auto"/>
              <w:right w:val="single" w:sz="4" w:space="0" w:color="auto"/>
            </w:tcBorders>
            <w:shd w:val="clear" w:color="auto" w:fill="auto"/>
            <w:vAlign w:val="center"/>
            <w:hideMark/>
          </w:tcPr>
          <w:p w14:paraId="585FE96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32" w:type="dxa"/>
            <w:tcBorders>
              <w:top w:val="single" w:sz="4" w:space="0" w:color="auto"/>
              <w:left w:val="nil"/>
              <w:bottom w:val="single" w:sz="4" w:space="0" w:color="auto"/>
              <w:right w:val="single" w:sz="4" w:space="0" w:color="auto"/>
            </w:tcBorders>
            <w:shd w:val="clear" w:color="auto" w:fill="auto"/>
            <w:vAlign w:val="center"/>
            <w:hideMark/>
          </w:tcPr>
          <w:p w14:paraId="728B30A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14:paraId="60D71F2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7D3384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7D67998"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2D6D743"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570CEA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5959CB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77A8F1D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52A02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13D8EA"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A03810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2378D37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905 - 795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6D55365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2590 - 2700</w:t>
            </w:r>
          </w:p>
        </w:tc>
      </w:tr>
      <w:tr w:rsidR="008F4D94" w14:paraId="372CFE78"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975735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9D654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E663E1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2368087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91A75F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19D8F55"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42B04B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11614A2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2505 - 2690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5C67B52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25 - 120</w:t>
            </w:r>
          </w:p>
        </w:tc>
      </w:tr>
      <w:tr w:rsidR="008F4D94" w14:paraId="66557DB2"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90748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4D2AE1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716E77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5E302D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0EFB09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CFCBA0"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8C3F96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1143687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4300 - 4485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620B6FE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3470 - 3615</w:t>
            </w:r>
          </w:p>
        </w:tc>
      </w:tr>
      <w:tr w:rsidR="008F4D94" w14:paraId="3A5F7EA2"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DC39E8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4A48B8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678ADE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5593BB8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F8E8A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955862B"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89ED0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52583AF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4215 - 4475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1DDB83A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855 - 1035</w:t>
            </w:r>
          </w:p>
        </w:tc>
      </w:tr>
      <w:tr w:rsidR="008F4D94" w14:paraId="4FE03EB6"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08C87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8FF0A1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B34040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388"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58B664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1DDE2802"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8D2A26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73AE5FC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1590 - 1810</w:t>
            </w:r>
          </w:p>
        </w:tc>
        <w:tc>
          <w:tcPr>
            <w:tcW w:w="3388" w:type="dxa"/>
            <w:gridSpan w:val="2"/>
            <w:vMerge/>
            <w:tcBorders>
              <w:top w:val="single" w:sz="4" w:space="0" w:color="auto"/>
              <w:left w:val="single" w:sz="4" w:space="0" w:color="auto"/>
              <w:bottom w:val="single" w:sz="4" w:space="0" w:color="auto"/>
              <w:right w:val="single" w:sz="4" w:space="0" w:color="auto"/>
            </w:tcBorders>
            <w:vAlign w:val="center"/>
            <w:hideMark/>
          </w:tcPr>
          <w:p w14:paraId="039C4A61" w14:textId="77777777" w:rsidR="008F4D94" w:rsidRDefault="008F4D94" w:rsidP="00190399">
            <w:pPr>
              <w:rPr>
                <w:rFonts w:ascii="Arial" w:hAnsi="Arial" w:cs="Arial"/>
                <w:color w:val="000000"/>
                <w:sz w:val="18"/>
                <w:szCs w:val="18"/>
              </w:rPr>
            </w:pPr>
          </w:p>
        </w:tc>
      </w:tr>
      <w:tr w:rsidR="008F4D94" w14:paraId="79E51B8B"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EB1941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D8C100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714EA66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715234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9BD9AB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AFF431"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55EA53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7AF4592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6010 - 6270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0B0E611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4350 - 4530</w:t>
            </w:r>
          </w:p>
        </w:tc>
      </w:tr>
      <w:tr w:rsidR="008F4D94" w14:paraId="6207E6B0"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637DC2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805DAF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13AF5B2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388"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47C97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D0098F9"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29EAB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371D72B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5180 - 5400</w:t>
            </w:r>
          </w:p>
        </w:tc>
        <w:tc>
          <w:tcPr>
            <w:tcW w:w="3388" w:type="dxa"/>
            <w:gridSpan w:val="2"/>
            <w:vMerge/>
            <w:tcBorders>
              <w:top w:val="single" w:sz="4" w:space="0" w:color="auto"/>
              <w:left w:val="single" w:sz="4" w:space="0" w:color="auto"/>
              <w:bottom w:val="single" w:sz="4" w:space="0" w:color="auto"/>
              <w:right w:val="single" w:sz="4" w:space="0" w:color="auto"/>
            </w:tcBorders>
            <w:vAlign w:val="center"/>
            <w:hideMark/>
          </w:tcPr>
          <w:p w14:paraId="7FC6142A" w14:textId="77777777" w:rsidR="008F4D94" w:rsidRDefault="008F4D94" w:rsidP="00190399">
            <w:pPr>
              <w:rPr>
                <w:rFonts w:ascii="Arial" w:hAnsi="Arial" w:cs="Arial"/>
                <w:color w:val="000000"/>
                <w:sz w:val="18"/>
                <w:szCs w:val="18"/>
              </w:rPr>
            </w:pPr>
          </w:p>
        </w:tc>
      </w:tr>
      <w:tr w:rsidR="008F4D94" w14:paraId="7C779B90"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AF9834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12D967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CF1B64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4FEBCA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3B89D4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359E8B"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397E88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45C0A81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1950 - 1735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0AFE19E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6260 - 5925</w:t>
            </w:r>
          </w:p>
        </w:tc>
      </w:tr>
      <w:tr w:rsidR="008F4D94" w14:paraId="4F4B1B94"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110279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3CBB7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952504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55DF556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DBB8B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831E90D"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F6DCC6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0247DB9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675 - 930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19BF3A7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3595 - 3300</w:t>
            </w:r>
          </w:p>
        </w:tc>
      </w:tr>
      <w:tr w:rsidR="008F4D94" w14:paraId="63F2C1FB"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DC68D1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51E63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49DCD4C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7DCEDD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9CB5A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BE4A56"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0897F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2BBBD50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5230 - 5445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5FE71FD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7720 - 8055</w:t>
            </w:r>
          </w:p>
        </w:tc>
      </w:tr>
      <w:tr w:rsidR="008F4D94" w14:paraId="5F852DB9"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36920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B8D90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10F8FC6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AF73BB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9BB3FA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807F36"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338066D"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675B2C8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6060 - 6315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2FC757C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6890 - 7185</w:t>
            </w:r>
          </w:p>
        </w:tc>
      </w:tr>
      <w:tr w:rsidR="008F4D94" w14:paraId="423E4B2E" w14:textId="77777777" w:rsidTr="00190399">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9CFA62"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D70BC9" w14:textId="77777777" w:rsidR="008F4D94" w:rsidRDefault="008F4D94" w:rsidP="008F4D94"/>
    <w:p w14:paraId="56EC0352" w14:textId="77777777" w:rsidR="008F4D94" w:rsidRPr="000205E1" w:rsidRDefault="008F4D94" w:rsidP="008F4D94">
      <w:r w:rsidRPr="000205E1">
        <w:t xml:space="preserve">The </w:t>
      </w:r>
      <w:r>
        <w:t>analysis of the intermodulation products show that the added uplink CA combinations create no intermodulation products inside the third receiver band.</w:t>
      </w:r>
    </w:p>
    <w:p w14:paraId="374850CF" w14:textId="77777777" w:rsidR="008F4D94" w:rsidRPr="00AB69C8" w:rsidRDefault="008F4D94" w:rsidP="008F4D94">
      <w:pPr>
        <w:pStyle w:val="Heading4"/>
      </w:pPr>
      <w:bookmarkStart w:id="374" w:name="_Toc180420566"/>
      <w:r>
        <w:t>5.26</w:t>
      </w:r>
      <w:r w:rsidRPr="00AB69C8">
        <w:t>.2.</w:t>
      </w:r>
      <w:r>
        <w:t>2</w:t>
      </w:r>
      <w:r w:rsidRPr="00AB69C8">
        <w:tab/>
        <w:t>REFSENS requirements</w:t>
      </w:r>
      <w:bookmarkEnd w:id="374"/>
    </w:p>
    <w:p w14:paraId="6C50DDE1" w14:textId="77777777" w:rsidR="008F4D94" w:rsidRPr="000205E1" w:rsidRDefault="008F4D94" w:rsidP="008F4D94">
      <w:r w:rsidRPr="000205E1">
        <w:t>No new requirements needed</w:t>
      </w:r>
    </w:p>
    <w:p w14:paraId="755CE1EB" w14:textId="77777777" w:rsidR="008F4D94" w:rsidRPr="006E5BC3" w:rsidRDefault="008F4D94" w:rsidP="008F4D94">
      <w:pPr>
        <w:rPr>
          <w:color w:val="0070C0"/>
        </w:rPr>
      </w:pPr>
    </w:p>
    <w:p w14:paraId="0753E4D8" w14:textId="77777777" w:rsidR="008F4D94" w:rsidRDefault="008F4D94" w:rsidP="008F4D94">
      <w:pPr>
        <w:pStyle w:val="Heading2"/>
      </w:pPr>
      <w:bookmarkStart w:id="375" w:name="_Toc180420567"/>
      <w:r>
        <w:t>5.27</w:t>
      </w:r>
      <w:r>
        <w:tab/>
        <w:t>CA_n1-n41-n71</w:t>
      </w:r>
      <w:bookmarkEnd w:id="375"/>
    </w:p>
    <w:p w14:paraId="387ED84F" w14:textId="77777777" w:rsidR="008F4D94" w:rsidRDefault="008F4D94" w:rsidP="008F4D94">
      <w:pPr>
        <w:pStyle w:val="Heading3"/>
        <w:rPr>
          <w:rFonts w:cs="Arial"/>
          <w:szCs w:val="28"/>
          <w:lang w:val="en-US" w:eastAsia="zh-CN"/>
        </w:rPr>
      </w:pPr>
      <w:bookmarkStart w:id="376" w:name="_Toc180420568"/>
      <w:r>
        <w:t>5.27.1</w:t>
      </w:r>
      <w:r>
        <w:tab/>
      </w:r>
      <w:r>
        <w:rPr>
          <w:rFonts w:cs="Arial"/>
          <w:szCs w:val="28"/>
          <w:lang w:val="en-US" w:eastAsia="zh-CN"/>
        </w:rPr>
        <w:t>Common for 1 band UL and 2 bands UL CA</w:t>
      </w:r>
      <w:bookmarkEnd w:id="376"/>
    </w:p>
    <w:p w14:paraId="753D1E1F" w14:textId="77777777" w:rsidR="008F4D94" w:rsidRDefault="008F4D94" w:rsidP="008F4D94">
      <w:pPr>
        <w:pStyle w:val="Heading4"/>
      </w:pPr>
      <w:bookmarkStart w:id="377" w:name="_Toc180420569"/>
      <w:r>
        <w:t>5.27.1.1</w:t>
      </w:r>
      <w:r>
        <w:tab/>
      </w:r>
      <w:r>
        <w:rPr>
          <w:rFonts w:cs="Arial"/>
          <w:lang w:eastAsia="zh-CN"/>
        </w:rPr>
        <w:t>Operating bands for CA</w:t>
      </w:r>
      <w:bookmarkEnd w:id="377"/>
    </w:p>
    <w:p w14:paraId="44B979C8" w14:textId="77777777" w:rsidR="008F4D94" w:rsidRDefault="008F4D94" w:rsidP="008F4D94">
      <w:pPr>
        <w:pStyle w:val="TH"/>
        <w:rPr>
          <w:lang w:val="en-US"/>
        </w:rPr>
      </w:pPr>
      <w:r>
        <w:rPr>
          <w:rFonts w:cs="Arial"/>
        </w:rPr>
        <w:t xml:space="preserve">Table </w:t>
      </w:r>
      <w:r>
        <w:rPr>
          <w:rFonts w:cs="Arial" w:hint="eastAsia"/>
          <w:lang w:val="en-US" w:eastAsia="zh-CN"/>
        </w:rPr>
        <w:t>5.27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09CD7F7F"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81C480"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7F5C29F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0DC366F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1C51D10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0761F2D4"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BA0DF37"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59FFDA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5D38E4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5005BE4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A35A324"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3AD6F9A"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F9F56D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5ED24AA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44876B8C"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276FE358"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C068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E6D61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754559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007F1C5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63ECBC25"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716C5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3C56A5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631ED26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07A6E7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r w:rsidR="008F4D94" w14:paraId="07EE7DDB"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BFACD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2FA5D8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0869036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3FB46E0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bl>
    <w:p w14:paraId="635EF693" w14:textId="77777777" w:rsidR="008F4D94" w:rsidRDefault="008F4D94" w:rsidP="008F4D94">
      <w:pPr>
        <w:pStyle w:val="TH"/>
      </w:pPr>
    </w:p>
    <w:p w14:paraId="4D265233" w14:textId="77777777" w:rsidR="008F4D94" w:rsidRPr="005D2633" w:rsidRDefault="008F4D94" w:rsidP="008F4D94">
      <w:pPr>
        <w:pStyle w:val="Heading4"/>
        <w:rPr>
          <w:rFonts w:cs="Arial"/>
          <w:lang w:eastAsia="zh-CN"/>
        </w:rPr>
      </w:pPr>
      <w:bookmarkStart w:id="378" w:name="_Toc180420570"/>
      <w:r>
        <w:rPr>
          <w:rFonts w:cs="Arial"/>
          <w:lang w:eastAsia="zh-CN"/>
        </w:rPr>
        <w:t>5.27</w:t>
      </w:r>
      <w:r w:rsidRPr="005D2633">
        <w:rPr>
          <w:rFonts w:cs="Arial"/>
          <w:lang w:eastAsia="zh-CN"/>
        </w:rPr>
        <w:t>.1.2</w:t>
      </w:r>
      <w:r w:rsidRPr="005D2633">
        <w:rPr>
          <w:rFonts w:cs="Arial"/>
          <w:lang w:eastAsia="zh-CN"/>
        </w:rPr>
        <w:tab/>
      </w:r>
      <w:r>
        <w:rPr>
          <w:rFonts w:cs="Arial"/>
          <w:lang w:eastAsia="zh-CN"/>
        </w:rPr>
        <w:t>Channel bandwidths per operating band for CA</w:t>
      </w:r>
      <w:bookmarkEnd w:id="378"/>
    </w:p>
    <w:p w14:paraId="522C3E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03DA2B1D"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665A0E5"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3BB1A3A"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3B4BAAB"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76A28BC"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EA97C61" w14:textId="77777777" w:rsidR="008F4D94" w:rsidRDefault="008F4D94" w:rsidP="00190399">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715650A"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4AD1F544" w14:textId="77777777" w:rsidR="008F4D94" w:rsidRDefault="008F4D94" w:rsidP="00190399">
            <w:pPr>
              <w:pStyle w:val="TAH"/>
              <w:rPr>
                <w:szCs w:val="18"/>
                <w:lang w:val="en-US" w:eastAsia="zh-CN"/>
              </w:rPr>
            </w:pPr>
            <w:r>
              <w:t>Bandwidth combination set</w:t>
            </w:r>
          </w:p>
        </w:tc>
      </w:tr>
      <w:tr w:rsidR="008F4D94" w14:paraId="466D026F"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6BEA0BD1"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CA_n1A-n41A-n71A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CD44EBC" w14:textId="77777777" w:rsidR="008F4D94" w:rsidRPr="00233CD9" w:rsidRDefault="008F4D94" w:rsidP="00190399">
            <w:pPr>
              <w:pStyle w:val="TAC"/>
              <w:rPr>
                <w:rFonts w:eastAsia="SimSun" w:cs="Arial"/>
                <w:szCs w:val="18"/>
                <w:lang w:val="en-US" w:eastAsia="zh-CN"/>
              </w:rPr>
            </w:pPr>
            <w:r w:rsidRPr="00233CD9">
              <w:rPr>
                <w:rFonts w:eastAsia="SimSun" w:cs="Arial"/>
                <w:szCs w:val="18"/>
                <w:lang w:val="en-US" w:eastAsia="zh-CN"/>
              </w:rPr>
              <w:t>CA_n1A-n41A</w:t>
            </w:r>
          </w:p>
          <w:p w14:paraId="47DD34E0" w14:textId="77777777" w:rsidR="008F4D94" w:rsidRPr="00233CD9" w:rsidRDefault="008F4D94" w:rsidP="00190399">
            <w:pPr>
              <w:pStyle w:val="TAC"/>
              <w:rPr>
                <w:rFonts w:eastAsia="SimSun" w:cs="Arial"/>
                <w:szCs w:val="18"/>
                <w:lang w:val="en-US" w:eastAsia="zh-CN"/>
              </w:rPr>
            </w:pPr>
            <w:r w:rsidRPr="00233CD9">
              <w:rPr>
                <w:rFonts w:eastAsia="SimSun" w:cs="Arial"/>
                <w:szCs w:val="18"/>
                <w:lang w:val="en-US" w:eastAsia="zh-CN"/>
              </w:rPr>
              <w:t>CA_n1A-n71A</w:t>
            </w:r>
          </w:p>
          <w:p w14:paraId="0C424028" w14:textId="77777777" w:rsidR="008F4D94" w:rsidRPr="00B00CBD" w:rsidRDefault="008F4D94" w:rsidP="00190399">
            <w:pPr>
              <w:pStyle w:val="TAC"/>
              <w:rPr>
                <w:rFonts w:eastAsia="SimSun" w:cs="Arial"/>
                <w:szCs w:val="18"/>
                <w:lang w:val="en-US" w:eastAsia="zh-CN"/>
              </w:rPr>
            </w:pPr>
            <w:r w:rsidRPr="00233CD9">
              <w:rPr>
                <w:rFonts w:eastAsia="SimSun" w:cs="Arial"/>
                <w:szCs w:val="18"/>
                <w:lang w:val="en-US" w:eastAsia="zh-CN"/>
              </w:rPr>
              <w:t>CA_n41A-n71A</w:t>
            </w:r>
          </w:p>
        </w:tc>
        <w:tc>
          <w:tcPr>
            <w:tcW w:w="709" w:type="dxa"/>
            <w:tcBorders>
              <w:left w:val="single" w:sz="4" w:space="0" w:color="auto"/>
              <w:right w:val="single" w:sz="4" w:space="0" w:color="auto"/>
            </w:tcBorders>
            <w:vAlign w:val="center"/>
          </w:tcPr>
          <w:p w14:paraId="64A3FCA5" w14:textId="77777777" w:rsidR="008F4D94" w:rsidRPr="00B00CBD" w:rsidRDefault="008F4D94" w:rsidP="00190399">
            <w:pPr>
              <w:pStyle w:val="TAC"/>
              <w:rPr>
                <w:rFonts w:cs="Arial"/>
                <w:szCs w:val="18"/>
                <w:lang w:val="en-US" w:eastAsia="zh-CN"/>
              </w:rPr>
            </w:pPr>
            <w:r>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0220360A"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202" w:type="dxa"/>
            <w:tcBorders>
              <w:left w:val="single" w:sz="4" w:space="0" w:color="auto"/>
              <w:bottom w:val="nil"/>
              <w:right w:val="single" w:sz="4" w:space="0" w:color="auto"/>
            </w:tcBorders>
            <w:shd w:val="clear" w:color="auto" w:fill="auto"/>
            <w:vAlign w:val="center"/>
          </w:tcPr>
          <w:p w14:paraId="28C5C6EC"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3A005770"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5F033DBB"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1A640DDF"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0B74DCD0" w14:textId="77777777" w:rsidR="008F4D94" w:rsidRPr="00B00CBD" w:rsidRDefault="008F4D94" w:rsidP="00190399">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1D47BEE7"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233CD9">
              <w:rPr>
                <w:rFonts w:ascii="Arial" w:hAnsi="Arial" w:cs="Arial"/>
                <w:color w:val="000000" w:themeColor="text1"/>
                <w:sz w:val="18"/>
                <w:szCs w:val="18"/>
                <w:lang w:val="en-US"/>
              </w:rPr>
              <w:t>5,10,15,20,25,30,35,40,45,50,60,7</w:t>
            </w:r>
            <w:r>
              <w:rPr>
                <w:rFonts w:ascii="Arial" w:hAnsi="Arial" w:cs="Arial"/>
                <w:color w:val="000000" w:themeColor="text1"/>
                <w:sz w:val="18"/>
                <w:szCs w:val="18"/>
                <w:lang w:val="en-US"/>
              </w:rPr>
              <w:t>0,80,90,100</w:t>
            </w:r>
          </w:p>
        </w:tc>
        <w:tc>
          <w:tcPr>
            <w:tcW w:w="1202" w:type="dxa"/>
            <w:tcBorders>
              <w:top w:val="nil"/>
              <w:left w:val="single" w:sz="4" w:space="0" w:color="auto"/>
              <w:bottom w:val="nil"/>
              <w:right w:val="single" w:sz="4" w:space="0" w:color="auto"/>
            </w:tcBorders>
            <w:shd w:val="clear" w:color="auto" w:fill="auto"/>
            <w:vAlign w:val="center"/>
          </w:tcPr>
          <w:p w14:paraId="64736541" w14:textId="77777777" w:rsidR="008F4D94" w:rsidRPr="00B00CBD" w:rsidRDefault="008F4D94" w:rsidP="00190399">
            <w:pPr>
              <w:pStyle w:val="TAC"/>
              <w:rPr>
                <w:rFonts w:cs="Arial"/>
                <w:szCs w:val="18"/>
                <w:lang w:val="en-US" w:eastAsia="zh-CN"/>
              </w:rPr>
            </w:pPr>
          </w:p>
        </w:tc>
      </w:tr>
      <w:tr w:rsidR="008F4D94" w14:paraId="4D355A69"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3A2741F3"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F19CE17"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C03EE6B" w14:textId="77777777" w:rsidR="008F4D94" w:rsidRDefault="008F4D94" w:rsidP="00190399">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6DDE6333"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202" w:type="dxa"/>
            <w:tcBorders>
              <w:top w:val="nil"/>
              <w:left w:val="single" w:sz="4" w:space="0" w:color="auto"/>
              <w:bottom w:val="single" w:sz="4" w:space="0" w:color="auto"/>
              <w:right w:val="single" w:sz="4" w:space="0" w:color="auto"/>
            </w:tcBorders>
            <w:shd w:val="clear" w:color="auto" w:fill="auto"/>
            <w:vAlign w:val="center"/>
          </w:tcPr>
          <w:p w14:paraId="07907DC3" w14:textId="77777777" w:rsidR="008F4D94" w:rsidRPr="00B00CBD" w:rsidRDefault="008F4D94" w:rsidP="00190399">
            <w:pPr>
              <w:pStyle w:val="TAC"/>
              <w:rPr>
                <w:rFonts w:cs="Arial"/>
                <w:szCs w:val="18"/>
                <w:lang w:val="en-US" w:eastAsia="zh-CN"/>
              </w:rPr>
            </w:pPr>
          </w:p>
        </w:tc>
      </w:tr>
    </w:tbl>
    <w:p w14:paraId="12DA4D4E" w14:textId="77777777" w:rsidR="008F4D94" w:rsidRDefault="008F4D94" w:rsidP="008F4D94">
      <w:pPr>
        <w:pStyle w:val="Heading4"/>
        <w:rPr>
          <w:rFonts w:cs="Arial"/>
          <w:szCs w:val="22"/>
          <w:lang w:val="en-US" w:eastAsia="zh-CN"/>
        </w:rPr>
      </w:pPr>
      <w:bookmarkStart w:id="379" w:name="_Toc180420571"/>
      <w:r>
        <w:rPr>
          <w:rFonts w:cs="Arial"/>
          <w:lang w:eastAsia="zh-CN"/>
        </w:rPr>
        <w:t>5.27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79"/>
    </w:p>
    <w:p w14:paraId="5BD4770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-n41</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CA_n1-n40-n105 and are given in the tables below.</w:t>
      </w:r>
    </w:p>
    <w:p w14:paraId="00E77BF9" w14:textId="77777777" w:rsidR="008F4D94" w:rsidRDefault="008F4D94" w:rsidP="008F4D94">
      <w:pPr>
        <w:pStyle w:val="TH"/>
      </w:pPr>
      <w:r>
        <w:t xml:space="preserve">Table </w:t>
      </w:r>
      <w:r>
        <w:rPr>
          <w:rFonts w:hint="eastAsia"/>
          <w:lang w:val="en-US" w:eastAsia="zh-CN"/>
        </w:rPr>
        <w:t>5.27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1BF24320" w14:textId="77777777" w:rsidTr="00190399">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BC1EB"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B9B32A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B0A5494" w14:textId="77777777" w:rsidTr="00190399">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3805E709" w14:textId="77777777" w:rsidR="008F4D94" w:rsidRDefault="008F4D94" w:rsidP="00190399">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57D17E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A536C29" w14:textId="77777777" w:rsidTr="00190399">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65B87F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CA_n1-n41-n71</w:t>
            </w:r>
          </w:p>
        </w:tc>
        <w:tc>
          <w:tcPr>
            <w:tcW w:w="1940" w:type="dxa"/>
            <w:tcBorders>
              <w:top w:val="nil"/>
              <w:left w:val="nil"/>
              <w:bottom w:val="single" w:sz="4" w:space="0" w:color="auto"/>
              <w:right w:val="single" w:sz="4" w:space="0" w:color="auto"/>
            </w:tcBorders>
            <w:shd w:val="clear" w:color="auto" w:fill="auto"/>
            <w:vAlign w:val="center"/>
            <w:hideMark/>
          </w:tcPr>
          <w:p w14:paraId="507AB151" w14:textId="77777777" w:rsidR="008F4D94" w:rsidRPr="00233CD9" w:rsidRDefault="008F4D94" w:rsidP="00190399">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0.5</w:t>
            </w:r>
          </w:p>
        </w:tc>
        <w:tc>
          <w:tcPr>
            <w:tcW w:w="1820" w:type="dxa"/>
            <w:tcBorders>
              <w:top w:val="nil"/>
              <w:left w:val="nil"/>
              <w:bottom w:val="single" w:sz="4" w:space="0" w:color="auto"/>
              <w:right w:val="single" w:sz="4" w:space="0" w:color="auto"/>
            </w:tcBorders>
            <w:shd w:val="clear" w:color="auto" w:fill="auto"/>
            <w:vAlign w:val="center"/>
            <w:hideMark/>
          </w:tcPr>
          <w:p w14:paraId="0DF153EF" w14:textId="77777777" w:rsidR="008F4D94" w:rsidRPr="00233CD9" w:rsidRDefault="008F4D94" w:rsidP="00190399">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0.5</w:t>
            </w:r>
          </w:p>
        </w:tc>
        <w:tc>
          <w:tcPr>
            <w:tcW w:w="2080" w:type="dxa"/>
            <w:tcBorders>
              <w:top w:val="nil"/>
              <w:left w:val="nil"/>
              <w:bottom w:val="single" w:sz="4" w:space="0" w:color="auto"/>
              <w:right w:val="single" w:sz="4" w:space="0" w:color="auto"/>
            </w:tcBorders>
            <w:shd w:val="clear" w:color="auto" w:fill="auto"/>
            <w:vAlign w:val="center"/>
            <w:hideMark/>
          </w:tcPr>
          <w:p w14:paraId="7E2DB3B0" w14:textId="77777777" w:rsidR="008F4D94" w:rsidRPr="00233CD9" w:rsidRDefault="008F4D94" w:rsidP="00190399">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0.6</w:t>
            </w:r>
          </w:p>
        </w:tc>
      </w:tr>
      <w:tr w:rsidR="008F4D94" w14:paraId="38C5928E" w14:textId="77777777" w:rsidTr="00190399">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D69393D"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lastRenderedPageBreak/>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E9430AC" w14:textId="77777777" w:rsidR="008F4D94" w:rsidRDefault="008F4D94" w:rsidP="008F4D94">
      <w:pPr>
        <w:pStyle w:val="TH"/>
        <w:spacing w:before="120" w:after="120"/>
        <w:rPr>
          <w:lang w:eastAsia="zh-CN"/>
        </w:rPr>
      </w:pPr>
      <w:r>
        <w:t xml:space="preserve">Table </w:t>
      </w:r>
      <w:r>
        <w:rPr>
          <w:lang w:val="en-US" w:eastAsia="zh-CN"/>
        </w:rPr>
        <w:t>5.27.1.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EB42AED"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1BFD37"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ACE12C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EE160B5"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0DF8184" w14:textId="77777777" w:rsidR="008F4D94" w:rsidRDefault="008F4D94" w:rsidP="00190399">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978805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A0D8734"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7747A8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CA_n1-n41-n71</w:t>
            </w:r>
          </w:p>
        </w:tc>
        <w:tc>
          <w:tcPr>
            <w:tcW w:w="2040" w:type="dxa"/>
            <w:tcBorders>
              <w:top w:val="nil"/>
              <w:left w:val="nil"/>
              <w:bottom w:val="single" w:sz="4" w:space="0" w:color="auto"/>
              <w:right w:val="single" w:sz="4" w:space="0" w:color="auto"/>
            </w:tcBorders>
            <w:shd w:val="clear" w:color="auto" w:fill="auto"/>
            <w:vAlign w:val="center"/>
            <w:hideMark/>
          </w:tcPr>
          <w:p w14:paraId="1329E1D3" w14:textId="77777777" w:rsidR="008F4D94" w:rsidRPr="00233CD9" w:rsidRDefault="008F4D94" w:rsidP="00190399">
            <w:pPr>
              <w:jc w:val="center"/>
              <w:rPr>
                <w:rFonts w:ascii="Arial" w:hAnsi="Arial" w:cs="Arial"/>
                <w:color w:val="000000"/>
                <w:sz w:val="18"/>
                <w:szCs w:val="18"/>
              </w:rPr>
            </w:pPr>
            <w:r w:rsidRPr="00233CD9">
              <w:rPr>
                <w:rFonts w:ascii="Arial" w:eastAsia="DengXian"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48C92A40" w14:textId="77777777" w:rsidR="008F4D94" w:rsidRPr="00233CD9" w:rsidRDefault="008F4D94" w:rsidP="00190399">
            <w:pPr>
              <w:jc w:val="center"/>
              <w:rPr>
                <w:rFonts w:ascii="Arial" w:hAnsi="Arial" w:cs="Arial"/>
                <w:color w:val="000000"/>
                <w:sz w:val="18"/>
                <w:szCs w:val="18"/>
              </w:rPr>
            </w:pPr>
            <w:r w:rsidRPr="00233CD9">
              <w:rPr>
                <w:rFonts w:ascii="Arial" w:eastAsia="DengXian" w:hAnsi="Arial" w:cs="Arial"/>
                <w:color w:val="000000" w:themeColor="text1"/>
                <w:sz w:val="18"/>
                <w:szCs w:val="18"/>
                <w:lang w:eastAsia="zh-CN"/>
              </w:rPr>
              <w:t>-</w:t>
            </w:r>
          </w:p>
        </w:tc>
        <w:tc>
          <w:tcPr>
            <w:tcW w:w="2100" w:type="dxa"/>
            <w:tcBorders>
              <w:top w:val="nil"/>
              <w:left w:val="nil"/>
              <w:bottom w:val="single" w:sz="4" w:space="0" w:color="auto"/>
              <w:right w:val="single" w:sz="4" w:space="0" w:color="auto"/>
            </w:tcBorders>
            <w:shd w:val="clear" w:color="auto" w:fill="auto"/>
            <w:vAlign w:val="center"/>
            <w:hideMark/>
          </w:tcPr>
          <w:p w14:paraId="6866C7D8" w14:textId="77777777" w:rsidR="008F4D94" w:rsidRPr="00233CD9" w:rsidRDefault="008F4D94" w:rsidP="00190399">
            <w:pPr>
              <w:jc w:val="center"/>
              <w:rPr>
                <w:rFonts w:ascii="Arial" w:hAnsi="Arial" w:cs="Arial"/>
                <w:color w:val="000000"/>
                <w:sz w:val="18"/>
                <w:szCs w:val="18"/>
              </w:rPr>
            </w:pPr>
            <w:r w:rsidRPr="00233CD9">
              <w:rPr>
                <w:rFonts w:ascii="Arial" w:eastAsia="DengXian" w:hAnsi="Arial" w:cs="Arial"/>
                <w:color w:val="000000" w:themeColor="text1"/>
                <w:sz w:val="18"/>
                <w:szCs w:val="18"/>
                <w:lang w:eastAsia="zh-CN"/>
              </w:rPr>
              <w:t>0.3</w:t>
            </w:r>
          </w:p>
        </w:tc>
      </w:tr>
      <w:tr w:rsidR="008F4D94" w14:paraId="5DA07B37" w14:textId="77777777" w:rsidTr="00190399">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08B8A6"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70A3CEAF" w14:textId="77777777" w:rsidR="008F4D94" w:rsidRPr="005D2633" w:rsidRDefault="008F4D94" w:rsidP="008F4D94">
      <w:pPr>
        <w:pStyle w:val="Heading3"/>
        <w:rPr>
          <w:rFonts w:cs="Arial"/>
          <w:szCs w:val="28"/>
          <w:lang w:val="en-US" w:eastAsia="zh-CN"/>
        </w:rPr>
      </w:pPr>
      <w:bookmarkStart w:id="380" w:name="_Toc180420572"/>
      <w:r>
        <w:rPr>
          <w:rFonts w:cs="Arial"/>
          <w:szCs w:val="28"/>
          <w:lang w:val="en-US" w:eastAsia="zh-CN"/>
        </w:rPr>
        <w:t>5.27</w:t>
      </w:r>
      <w:r w:rsidRPr="005D2633">
        <w:rPr>
          <w:rFonts w:cs="Arial"/>
          <w:szCs w:val="28"/>
          <w:lang w:val="en-US" w:eastAsia="zh-CN"/>
        </w:rPr>
        <w:t>.2</w:t>
      </w:r>
      <w:r w:rsidRPr="005D2633">
        <w:rPr>
          <w:rFonts w:cs="Arial"/>
          <w:szCs w:val="28"/>
          <w:lang w:val="en-US" w:eastAsia="zh-CN"/>
        </w:rPr>
        <w:tab/>
        <w:t>Specific for 2 bands UL CA</w:t>
      </w:r>
      <w:bookmarkEnd w:id="380"/>
    </w:p>
    <w:p w14:paraId="573D0A61" w14:textId="77777777" w:rsidR="008F4D94" w:rsidRPr="00140BB6" w:rsidRDefault="008F4D94" w:rsidP="008F4D94">
      <w:pPr>
        <w:pStyle w:val="Heading4"/>
      </w:pPr>
      <w:bookmarkStart w:id="381" w:name="_Toc180420573"/>
      <w:r>
        <w:t>5.27</w:t>
      </w:r>
      <w:r w:rsidRPr="00140BB6">
        <w:t>.2.1</w:t>
      </w:r>
      <w:r w:rsidRPr="00140BB6">
        <w:tab/>
        <w:t>UE co-existence studies</w:t>
      </w:r>
      <w:bookmarkEnd w:id="381"/>
    </w:p>
    <w:p w14:paraId="5BC4205A" w14:textId="77777777" w:rsidR="008F4D94" w:rsidRPr="00242348" w:rsidRDefault="008F4D94" w:rsidP="008F4D94">
      <w:pPr>
        <w:pStyle w:val="Heading5"/>
        <w:rPr>
          <w:snapToGrid w:val="0"/>
        </w:rPr>
      </w:pPr>
      <w:bookmarkStart w:id="382" w:name="_Toc180420574"/>
      <w:r>
        <w:rPr>
          <w:rFonts w:hint="eastAsia"/>
          <w:snapToGrid w:val="0"/>
        </w:rPr>
        <w:t>5.27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82"/>
    </w:p>
    <w:p w14:paraId="0E19F2D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1486DDC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CA59469"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6FECD"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99BA5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E8E7A7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AFCFF6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6DFA40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555E131"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3B6C7D"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DBDEA4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9D16AB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F83F9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ACF59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B97E5B"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ACF81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B60AF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516 - 770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ACF1DD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4416 - 4670</w:t>
            </w:r>
          </w:p>
        </w:tc>
      </w:tr>
      <w:tr w:rsidR="008F4D94" w14:paraId="687ADEA7"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311F1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82410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0629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7B792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E4541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4DEC3D0"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BCA6E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C5AC30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1150 - 1464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F8D3B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3012 - 3460</w:t>
            </w:r>
          </w:p>
        </w:tc>
      </w:tr>
      <w:tr w:rsidR="008F4D94" w14:paraId="2F1CFFAF"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0ABC1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3DF44D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605DD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6FDFA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7517C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E8DA11"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89BBB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CF3E8F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6336 - 6650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3E665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6912 - 7360</w:t>
            </w:r>
          </w:p>
        </w:tc>
      </w:tr>
      <w:tr w:rsidR="008F4D94" w14:paraId="55AF0C30"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029C7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383B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4F439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DFCF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2DA8B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4790EAD"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7369C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1ACBC3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3070 - 3444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BCB50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5508 - 6150</w:t>
            </w:r>
          </w:p>
        </w:tc>
      </w:tr>
      <w:tr w:rsidR="008F4D94" w14:paraId="516B4B0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34F3D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7B55A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9193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2CBD9B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131D4D5"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29D1F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69A23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1540 - 1032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80E082" w14:textId="77777777" w:rsidR="008F4D94" w:rsidRDefault="008F4D94" w:rsidP="00190399">
            <w:pPr>
              <w:rPr>
                <w:rFonts w:ascii="Arial" w:hAnsi="Arial" w:cs="Arial"/>
                <w:color w:val="000000"/>
                <w:sz w:val="18"/>
                <w:szCs w:val="18"/>
              </w:rPr>
            </w:pPr>
          </w:p>
        </w:tc>
      </w:tr>
      <w:tr w:rsidR="008F4D94" w14:paraId="4D650B4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BEE81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9DA85B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494CC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13FD3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E6B97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E4E8E4"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F6E5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5E9435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8256 - 8630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C8655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9408 - 10050</w:t>
            </w:r>
          </w:p>
        </w:tc>
      </w:tr>
      <w:tr w:rsidR="008F4D94" w14:paraId="1CCE480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C7395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FEF7AA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4182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9368D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A0E018E"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ADE44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A1B1FF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8832 - 9340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A5BB45" w14:textId="77777777" w:rsidR="008F4D94" w:rsidRDefault="008F4D94" w:rsidP="00190399">
            <w:pPr>
              <w:rPr>
                <w:rFonts w:ascii="Arial" w:hAnsi="Arial" w:cs="Arial"/>
                <w:color w:val="000000"/>
                <w:sz w:val="18"/>
                <w:szCs w:val="18"/>
              </w:rPr>
            </w:pPr>
          </w:p>
        </w:tc>
      </w:tr>
      <w:tr w:rsidR="008F4D94" w14:paraId="53757EB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5EAD5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2C5C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E118E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78464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255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98AF4E"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8B147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B9DC95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8840 - 8004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F42D95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5424 - 4990</w:t>
            </w:r>
          </w:p>
        </w:tc>
      </w:tr>
      <w:tr w:rsidR="008F4D94" w14:paraId="35F2F86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68A0ED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6911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D9AD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D21EC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F28C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FF8FFD4"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307E08"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05FC0F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4230 - 3528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7B79B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948 - 380</w:t>
            </w:r>
          </w:p>
        </w:tc>
      </w:tr>
      <w:tr w:rsidR="008F4D94" w14:paraId="49EC888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7B312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193D1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48B34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129F8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7EFE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759954"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3FAF5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0366AD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11904 - 12740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AD392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10176 - 10610</w:t>
            </w:r>
          </w:p>
        </w:tc>
      </w:tr>
      <w:tr w:rsidR="008F4D94" w14:paraId="6F9E4F8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880C6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A5079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54D20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0AE1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775F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35E62C"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5DEC8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9479B8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11328 - 12030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B269BD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10752 - 11320</w:t>
            </w:r>
          </w:p>
        </w:tc>
      </w:tr>
      <w:tr w:rsidR="008F4D94" w14:paraId="36E9C67C"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CBCFA5"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1704FD9" w14:textId="77777777" w:rsidR="008F4D94" w:rsidRDefault="008F4D94" w:rsidP="008F4D94">
      <w:pPr>
        <w:pStyle w:val="TH"/>
        <w:rPr>
          <w:rFonts w:eastAsia="MS Mincho"/>
        </w:rPr>
      </w:pPr>
    </w:p>
    <w:p w14:paraId="0CB418A5"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7422192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A1D351A"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AE0C0"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16FD16F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666ED2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5A5C35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342F0D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A40EEA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8B029C"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8EFDE2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2B7DC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85FB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06FDB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5A99310"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11A42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D3AB0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545E1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2583 - 2678</w:t>
            </w:r>
          </w:p>
        </w:tc>
      </w:tr>
      <w:tr w:rsidR="008F4D94" w14:paraId="2AD78328"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57B7AF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D2951B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318AB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8A44E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6A15E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50330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CF648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4F93F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EB275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654 - 524</w:t>
            </w:r>
          </w:p>
        </w:tc>
      </w:tr>
      <w:tr w:rsidR="008F4D94" w14:paraId="60409368"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C377C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AD605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9EBA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762ABC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64FCB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65FF8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63F83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E35297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85C1B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3246 - 3376</w:t>
            </w:r>
          </w:p>
        </w:tc>
      </w:tr>
      <w:tr w:rsidR="008F4D94" w14:paraId="06075D4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0964D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56D804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4DF72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4A770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C40BD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63C747"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39301C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9B9037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9C6DEF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9 - 174</w:t>
            </w:r>
          </w:p>
        </w:tc>
      </w:tr>
      <w:tr w:rsidR="008F4D94" w14:paraId="5F6E334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E0AEB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19B2D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248FE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AB1509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3C750C42"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1B23D5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DE88AA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D1AE94C" w14:textId="77777777" w:rsidR="008F4D94" w:rsidRDefault="008F4D94" w:rsidP="00190399">
            <w:pPr>
              <w:rPr>
                <w:rFonts w:ascii="Arial" w:hAnsi="Arial" w:cs="Arial"/>
                <w:color w:val="000000"/>
                <w:sz w:val="18"/>
                <w:szCs w:val="18"/>
              </w:rPr>
            </w:pPr>
          </w:p>
        </w:tc>
      </w:tr>
      <w:tr w:rsidR="008F4D94" w14:paraId="64A06E4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641F5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913EF0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C5BA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89F33B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8EBAC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63A8B8"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B4BCD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5BE674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8C74A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3909 - 4074</w:t>
            </w:r>
          </w:p>
        </w:tc>
      </w:tr>
      <w:tr w:rsidR="008F4D94" w14:paraId="6095C12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94C7F5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6BD5CF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9A3F9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AC21B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3A01F2B3"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20731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EC762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7E6C00" w14:textId="77777777" w:rsidR="008F4D94" w:rsidRDefault="008F4D94" w:rsidP="00190399">
            <w:pPr>
              <w:rPr>
                <w:rFonts w:ascii="Arial" w:hAnsi="Arial" w:cs="Arial"/>
                <w:color w:val="000000"/>
                <w:sz w:val="18"/>
                <w:szCs w:val="18"/>
              </w:rPr>
            </w:pPr>
          </w:p>
        </w:tc>
      </w:tr>
      <w:tr w:rsidR="008F4D94" w14:paraId="3774D1E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7C8876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3006E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2ADB1B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87142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1D7D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701C83"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7A463F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89C535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365BE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7257 - 6982</w:t>
            </w:r>
          </w:p>
        </w:tc>
      </w:tr>
      <w:tr w:rsidR="008F4D94" w14:paraId="76C3654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02898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4630C3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D939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793C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01DE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C78E44D"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10DBB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C8BDB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21DF1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4614 - 4364</w:t>
            </w:r>
          </w:p>
        </w:tc>
      </w:tr>
      <w:tr w:rsidR="008F4D94" w14:paraId="00BFEB4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DB417A"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A6BC7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D34B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F43CF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D3D5D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DF6B16"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B1EFE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4CC34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1ECBB6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8343 - 8618</w:t>
            </w:r>
          </w:p>
        </w:tc>
      </w:tr>
      <w:tr w:rsidR="008F4D94" w14:paraId="59BA491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31C1C0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86D48F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94D3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F77DAB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0D9FD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D08437"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92912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D68B6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8AF0E9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7086 - 7336</w:t>
            </w:r>
          </w:p>
        </w:tc>
      </w:tr>
      <w:tr w:rsidR="008F4D94" w14:paraId="1D5AE34A" w14:textId="77777777" w:rsidTr="00190399">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6CEA06"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2CE5225" w14:textId="77777777" w:rsidR="008F4D94" w:rsidRDefault="008F4D94" w:rsidP="008F4D94">
      <w:pPr>
        <w:pStyle w:val="TH"/>
        <w:rPr>
          <w:rFonts w:eastAsia="MS Mincho"/>
        </w:rPr>
      </w:pPr>
    </w:p>
    <w:p w14:paraId="00321B2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1D47719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7C5AECC6"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E8FD1"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D402FD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278796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2D5B7F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C00236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764354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3A5746"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432EF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1217E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2C2A6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F6456D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4F871E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5C76A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3FBAC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2027 - 1798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EE532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3159 - 3388</w:t>
            </w:r>
          </w:p>
        </w:tc>
      </w:tr>
      <w:tr w:rsidR="008F4D94" w14:paraId="61466F62"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36A56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D751FD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533B7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1D45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02460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2B296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2BFCC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08E74D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4294 - 4717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25BF5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1364 - 1100</w:t>
            </w:r>
          </w:p>
        </w:tc>
      </w:tr>
      <w:tr w:rsidR="008F4D94" w14:paraId="15F01D3B"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E02D5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38ED3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EF0A20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83F0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0AC882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148533"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79E2AD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DE3BB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5655 - 6078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A6C65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3822 - 4086</w:t>
            </w:r>
          </w:p>
        </w:tc>
      </w:tr>
      <w:tr w:rsidR="008F4D94" w14:paraId="4A6A54B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46BDF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CF338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D7CD0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6E2096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88F3ED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2A1748"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41849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8887BF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6790 - 7407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7083D7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701 - 402</w:t>
            </w:r>
          </w:p>
        </w:tc>
      </w:tr>
      <w:tr w:rsidR="008F4D94" w14:paraId="0820BF6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3CBE8F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0B534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A56A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EE952F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10C0B271"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5B74A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E97519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3596 - 4054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E229BD2" w14:textId="77777777" w:rsidR="008F4D94" w:rsidRDefault="008F4D94" w:rsidP="00190399">
            <w:pPr>
              <w:rPr>
                <w:rFonts w:ascii="Arial" w:hAnsi="Arial" w:cs="Arial"/>
                <w:color w:val="000000"/>
                <w:sz w:val="18"/>
                <w:szCs w:val="18"/>
              </w:rPr>
            </w:pPr>
          </w:p>
        </w:tc>
      </w:tr>
      <w:tr w:rsidR="008F4D94" w14:paraId="74387DF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B8A42E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236B9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6E5BD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C7184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FB6AA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8307A1"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451DA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8FA76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8151 - 8768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15C71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4485 - 4784</w:t>
            </w:r>
          </w:p>
        </w:tc>
      </w:tr>
      <w:tr w:rsidR="008F4D94" w14:paraId="03B5EFD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C8A29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113A6C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F1BAE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9BA92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2F3731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BF432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57F270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6318 - 6776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A08E985" w14:textId="77777777" w:rsidR="008F4D94" w:rsidRDefault="008F4D94" w:rsidP="00190399">
            <w:pPr>
              <w:rPr>
                <w:rFonts w:ascii="Arial" w:hAnsi="Arial" w:cs="Arial"/>
                <w:color w:val="000000"/>
                <w:sz w:val="18"/>
                <w:szCs w:val="18"/>
              </w:rPr>
            </w:pPr>
          </w:p>
        </w:tc>
      </w:tr>
      <w:tr w:rsidR="008F4D94" w14:paraId="43FF8B7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927EF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F1E76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BA74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1072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C11052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675046"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969DC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630196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296 - 38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4ABDF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10097 - 9286</w:t>
            </w:r>
          </w:p>
        </w:tc>
      </w:tr>
      <w:tr w:rsidR="008F4D94" w14:paraId="4F3B6C4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7F849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0D812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214E4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C5A73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7AD524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5D5774"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5B6AA7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BB5EDD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2898 - 3391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D7353A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6744 - 6092</w:t>
            </w:r>
          </w:p>
        </w:tc>
      </w:tr>
      <w:tr w:rsidR="008F4D94" w14:paraId="450948D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F0EDE9"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E3C5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914397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EE64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F943D8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C09614"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3B85E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68C615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5148 - 5482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7FBE9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10647 - 11458</w:t>
            </w:r>
          </w:p>
        </w:tc>
      </w:tr>
      <w:tr w:rsidR="008F4D94" w14:paraId="1AA3F56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4A5F9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4149D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BB9DB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9E6E0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7F0597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B912694"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F0B4B5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F55FBE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6981 - 7474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0AEC38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8814 - 9466</w:t>
            </w:r>
          </w:p>
        </w:tc>
      </w:tr>
      <w:tr w:rsidR="008F4D94" w14:paraId="35D4C00D" w14:textId="77777777" w:rsidTr="00190399">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81EFAF"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DD88465" w14:textId="77777777" w:rsidR="008F4D94" w:rsidRDefault="008F4D94" w:rsidP="008F4D94">
      <w:pPr>
        <w:rPr>
          <w:snapToGrid w:val="0"/>
        </w:rPr>
      </w:pPr>
    </w:p>
    <w:p w14:paraId="365BF015"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 xml:space="preserve">1 </w:t>
      </w:r>
      <w:r>
        <w:rPr>
          <w:snapToGrid w:val="0"/>
        </w:rPr>
        <w:t>there is IMD2 and IMD5 from n1 and n41 into RX band n71.</w:t>
      </w:r>
    </w:p>
    <w:p w14:paraId="001623DC"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IMD2 and IMD4 from n1 and n71 into RX band n41.</w:t>
      </w:r>
    </w:p>
    <w:p w14:paraId="6C6A544F" w14:textId="77777777" w:rsidR="008F4D94" w:rsidRDefault="008F4D94" w:rsidP="008F4D94">
      <w:pPr>
        <w:pStyle w:val="Heading4"/>
      </w:pPr>
      <w:bookmarkStart w:id="383" w:name="_Toc180420575"/>
      <w:r>
        <w:t>5.27</w:t>
      </w:r>
      <w:r w:rsidRPr="00AB69C8">
        <w:t>.2.</w:t>
      </w:r>
      <w:r>
        <w:t>2</w:t>
      </w:r>
      <w:r w:rsidRPr="00AB69C8">
        <w:tab/>
        <w:t>REFSENS requirements</w:t>
      </w:r>
      <w:bookmarkEnd w:id="383"/>
    </w:p>
    <w:p w14:paraId="46314D0B" w14:textId="77777777" w:rsidR="008F4D94" w:rsidRPr="00233CD9" w:rsidRDefault="008F4D94" w:rsidP="008F4D94">
      <w:r>
        <w:t>The MSD requirements are re-used from CA_n1-n7-n105.</w:t>
      </w:r>
    </w:p>
    <w:p w14:paraId="6C65674D"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5.27</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7307855"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938D9AE"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503A07B" w14:textId="77777777" w:rsidR="008F4D94" w:rsidRPr="006E069C" w:rsidRDefault="008F4D94" w:rsidP="00190399">
            <w:pPr>
              <w:pStyle w:val="TAH"/>
            </w:pPr>
            <w:r w:rsidRPr="006E069C">
              <w:t>Source of IMD</w:t>
            </w:r>
          </w:p>
        </w:tc>
      </w:tr>
      <w:tr w:rsidR="008F4D94" w:rsidRPr="006E069C" w14:paraId="2E79FE60"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9853310"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604D305"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02201101"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33910F5"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5F4C4652"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C3294EE"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0B881979"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F45F478"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9C0A4AB" w14:textId="77777777" w:rsidR="008F4D94" w:rsidRPr="006E069C" w:rsidRDefault="008F4D94" w:rsidP="00190399">
            <w:pPr>
              <w:pStyle w:val="TAH"/>
            </w:pPr>
          </w:p>
        </w:tc>
      </w:tr>
      <w:tr w:rsidR="008F4D94" w:rsidRPr="006E069C" w14:paraId="5AB1785D"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2082F1" w14:textId="77777777" w:rsidR="008F4D94" w:rsidRPr="006E069C" w:rsidRDefault="008F4D94" w:rsidP="00190399">
            <w:pPr>
              <w:pStyle w:val="TAC"/>
              <w:rPr>
                <w:lang w:val="en-US" w:eastAsia="zh-CN"/>
              </w:rPr>
            </w:pPr>
            <w:r>
              <w:rPr>
                <w:lang w:val="en-US" w:eastAsia="zh-CN"/>
              </w:rPr>
              <w:t>CA_n1-n41-n71</w:t>
            </w:r>
          </w:p>
        </w:tc>
        <w:tc>
          <w:tcPr>
            <w:tcW w:w="923" w:type="dxa"/>
            <w:tcBorders>
              <w:top w:val="single" w:sz="4" w:space="0" w:color="auto"/>
              <w:left w:val="single" w:sz="4" w:space="0" w:color="auto"/>
              <w:right w:val="single" w:sz="4" w:space="0" w:color="auto"/>
            </w:tcBorders>
            <w:vAlign w:val="center"/>
          </w:tcPr>
          <w:p w14:paraId="0F4C17C5" w14:textId="77777777" w:rsidR="008F4D94" w:rsidRPr="006E069C" w:rsidRDefault="008F4D94" w:rsidP="00190399">
            <w:pPr>
              <w:pStyle w:val="TAC"/>
              <w:rPr>
                <w:lang w:val="en-US" w:eastAsia="zh-CN"/>
              </w:rPr>
            </w:pPr>
            <w:r w:rsidRPr="008523D2">
              <w:rPr>
                <w:rFonts w:cs="Arial"/>
                <w:szCs w:val="18"/>
              </w:rPr>
              <w:t>n1</w:t>
            </w:r>
          </w:p>
        </w:tc>
        <w:tc>
          <w:tcPr>
            <w:tcW w:w="975" w:type="dxa"/>
            <w:tcBorders>
              <w:top w:val="single" w:sz="4" w:space="0" w:color="auto"/>
              <w:left w:val="single" w:sz="4" w:space="0" w:color="auto"/>
              <w:right w:val="single" w:sz="4" w:space="0" w:color="auto"/>
            </w:tcBorders>
            <w:vAlign w:val="center"/>
          </w:tcPr>
          <w:p w14:paraId="7538873A" w14:textId="77777777" w:rsidR="008F4D94" w:rsidRPr="006E069C" w:rsidRDefault="008F4D94" w:rsidP="00190399">
            <w:pPr>
              <w:pStyle w:val="TAC"/>
              <w:rPr>
                <w:lang w:val="en-US" w:eastAsia="zh-CN"/>
              </w:rPr>
            </w:pPr>
            <w:r w:rsidRPr="008523D2">
              <w:rPr>
                <w:rFonts w:cs="Arial"/>
                <w:szCs w:val="18"/>
              </w:rPr>
              <w:t>1935</w:t>
            </w:r>
          </w:p>
        </w:tc>
        <w:tc>
          <w:tcPr>
            <w:tcW w:w="1012" w:type="dxa"/>
            <w:tcBorders>
              <w:top w:val="single" w:sz="4" w:space="0" w:color="auto"/>
              <w:left w:val="single" w:sz="4" w:space="0" w:color="auto"/>
              <w:right w:val="single" w:sz="4" w:space="0" w:color="auto"/>
            </w:tcBorders>
          </w:tcPr>
          <w:p w14:paraId="14A8B1C9" w14:textId="77777777" w:rsidR="008F4D94" w:rsidRPr="006E069C" w:rsidRDefault="008F4D94" w:rsidP="00190399">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26B92D49" w14:textId="77777777" w:rsidR="008F4D94" w:rsidRPr="006E069C" w:rsidRDefault="008F4D94" w:rsidP="00190399">
            <w:pPr>
              <w:pStyle w:val="TAC"/>
              <w:rPr>
                <w:lang w:val="en-US" w:eastAsia="zh-CN"/>
              </w:rPr>
            </w:pPr>
            <w:r w:rsidRPr="008523D2">
              <w:rPr>
                <w:lang w:val="en-US" w:eastAsia="zh-CN"/>
              </w:rPr>
              <w:t>25</w:t>
            </w:r>
          </w:p>
        </w:tc>
        <w:tc>
          <w:tcPr>
            <w:tcW w:w="881" w:type="dxa"/>
            <w:tcBorders>
              <w:top w:val="single" w:sz="4" w:space="0" w:color="auto"/>
              <w:left w:val="single" w:sz="4" w:space="0" w:color="auto"/>
              <w:right w:val="single" w:sz="4" w:space="0" w:color="auto"/>
            </w:tcBorders>
            <w:vAlign w:val="center"/>
          </w:tcPr>
          <w:p w14:paraId="290B0504" w14:textId="77777777" w:rsidR="008F4D94" w:rsidRPr="006E069C" w:rsidRDefault="008F4D94" w:rsidP="00190399">
            <w:pPr>
              <w:pStyle w:val="TAC"/>
              <w:rPr>
                <w:lang w:val="en-US" w:eastAsia="zh-CN"/>
              </w:rPr>
            </w:pPr>
            <w:r w:rsidRPr="008523D2">
              <w:rPr>
                <w:rFonts w:cs="Arial"/>
                <w:szCs w:val="18"/>
              </w:rPr>
              <w:t>2125</w:t>
            </w:r>
          </w:p>
        </w:tc>
        <w:tc>
          <w:tcPr>
            <w:tcW w:w="797" w:type="dxa"/>
            <w:tcBorders>
              <w:top w:val="single" w:sz="4" w:space="0" w:color="auto"/>
              <w:left w:val="single" w:sz="4" w:space="0" w:color="auto"/>
              <w:bottom w:val="single" w:sz="4" w:space="0" w:color="auto"/>
              <w:right w:val="single" w:sz="4" w:space="0" w:color="auto"/>
            </w:tcBorders>
          </w:tcPr>
          <w:p w14:paraId="26CC2679" w14:textId="77777777" w:rsidR="008F4D94" w:rsidRPr="006E069C" w:rsidRDefault="008F4D94" w:rsidP="00190399">
            <w:pPr>
              <w:pStyle w:val="TAC"/>
              <w:rPr>
                <w:lang w:val="en-US" w:eastAsia="zh-CN"/>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00ECB665" w14:textId="77777777" w:rsidR="008F4D94" w:rsidRPr="006E069C"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41DEA48" w14:textId="77777777" w:rsidR="008F4D94" w:rsidRPr="006E069C" w:rsidRDefault="008F4D94" w:rsidP="00190399">
            <w:pPr>
              <w:pStyle w:val="TAC"/>
            </w:pPr>
            <w:r w:rsidRPr="008523D2">
              <w:rPr>
                <w:lang w:val="en-US" w:eastAsia="zh-CN"/>
              </w:rPr>
              <w:t>N/A</w:t>
            </w:r>
          </w:p>
        </w:tc>
      </w:tr>
      <w:tr w:rsidR="008F4D94" w:rsidRPr="006E069C" w14:paraId="07C66FA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563739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5579DD" w14:textId="77777777" w:rsidR="008F4D94" w:rsidRPr="006E069C" w:rsidRDefault="008F4D94" w:rsidP="00190399">
            <w:pPr>
              <w:pStyle w:val="TAC"/>
              <w:rPr>
                <w:lang w:val="en-US"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7130D43F" w14:textId="77777777" w:rsidR="008F4D94" w:rsidRPr="006E069C" w:rsidRDefault="008F4D94" w:rsidP="00190399">
            <w:pPr>
              <w:pStyle w:val="TAC"/>
              <w:rPr>
                <w:lang w:val="en-US" w:eastAsia="zh-CN"/>
              </w:rPr>
            </w:pPr>
            <w:r w:rsidRPr="008523D2">
              <w:rPr>
                <w:rFonts w:cs="Arial"/>
                <w:szCs w:val="18"/>
              </w:rPr>
              <w:t>2565</w:t>
            </w:r>
          </w:p>
        </w:tc>
        <w:tc>
          <w:tcPr>
            <w:tcW w:w="1012" w:type="dxa"/>
            <w:tcBorders>
              <w:top w:val="single" w:sz="4" w:space="0" w:color="auto"/>
              <w:left w:val="single" w:sz="4" w:space="0" w:color="auto"/>
              <w:bottom w:val="single" w:sz="4" w:space="0" w:color="auto"/>
              <w:right w:val="single" w:sz="4" w:space="0" w:color="auto"/>
            </w:tcBorders>
          </w:tcPr>
          <w:p w14:paraId="794B613B" w14:textId="77777777" w:rsidR="008F4D94" w:rsidRPr="006E069C" w:rsidRDefault="008F4D94" w:rsidP="00190399">
            <w:pPr>
              <w:pStyle w:val="TAC"/>
              <w:rPr>
                <w:lang w:val="en-US" w:eastAsia="zh-CN"/>
              </w:rPr>
            </w:pPr>
            <w:r w:rsidRPr="008523D2">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BDE0772" w14:textId="77777777" w:rsidR="008F4D94" w:rsidRPr="006E069C" w:rsidRDefault="008F4D94" w:rsidP="00190399">
            <w:pPr>
              <w:pStyle w:val="TAC"/>
              <w:rPr>
                <w:lang w:val="en-US" w:eastAsia="zh-CN"/>
              </w:rPr>
            </w:pPr>
            <w:r w:rsidRPr="008523D2">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FD099B8" w14:textId="77777777" w:rsidR="008F4D94" w:rsidRPr="006E069C" w:rsidRDefault="008F4D94" w:rsidP="00190399">
            <w:pPr>
              <w:pStyle w:val="TAC"/>
              <w:rPr>
                <w:lang w:val="en-US" w:eastAsia="zh-CN"/>
              </w:rPr>
            </w:pPr>
            <w:r>
              <w:rPr>
                <w:rFonts w:cs="Arial"/>
                <w:szCs w:val="18"/>
              </w:rPr>
              <w:t>2565</w:t>
            </w:r>
          </w:p>
        </w:tc>
        <w:tc>
          <w:tcPr>
            <w:tcW w:w="797" w:type="dxa"/>
            <w:tcBorders>
              <w:top w:val="single" w:sz="4" w:space="0" w:color="auto"/>
              <w:left w:val="single" w:sz="4" w:space="0" w:color="auto"/>
              <w:bottom w:val="single" w:sz="4" w:space="0" w:color="auto"/>
              <w:right w:val="single" w:sz="4" w:space="0" w:color="auto"/>
            </w:tcBorders>
          </w:tcPr>
          <w:p w14:paraId="30A62AF8" w14:textId="77777777" w:rsidR="008F4D94" w:rsidRPr="006E069C" w:rsidRDefault="008F4D94" w:rsidP="00190399">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CB4122" w14:textId="77777777" w:rsidR="008F4D94" w:rsidRPr="006E069C" w:rsidRDefault="008F4D94" w:rsidP="00190399">
            <w:pPr>
              <w:pStyle w:val="TAC"/>
              <w:rPr>
                <w:lang w:val="en-US" w:eastAsia="zh-CN"/>
              </w:rPr>
            </w:pPr>
            <w:r>
              <w:rPr>
                <w:lang w:val="en-US" w:eastAsia="zh-CN"/>
              </w:rPr>
              <w:t>T</w:t>
            </w:r>
            <w:r w:rsidRPr="008523D2">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8EBBC6" w14:textId="77777777" w:rsidR="008F4D94" w:rsidRPr="006E069C" w:rsidRDefault="008F4D94" w:rsidP="00190399">
            <w:pPr>
              <w:pStyle w:val="TAC"/>
            </w:pPr>
            <w:r w:rsidRPr="008523D2">
              <w:rPr>
                <w:lang w:val="en-US" w:eastAsia="zh-CN"/>
              </w:rPr>
              <w:t>N/A</w:t>
            </w:r>
          </w:p>
        </w:tc>
      </w:tr>
      <w:tr w:rsidR="008F4D94" w:rsidRPr="006E069C" w14:paraId="20B8B879"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2B70408"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228BFD" w14:textId="77777777" w:rsidR="008F4D94" w:rsidRPr="006E069C" w:rsidRDefault="008F4D94" w:rsidP="00190399">
            <w:pPr>
              <w:pStyle w:val="TAC"/>
              <w:rPr>
                <w:lang w:val="en-US" w:eastAsia="zh-CN"/>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2611DA9" w14:textId="77777777" w:rsidR="008F4D94" w:rsidRPr="006E069C" w:rsidRDefault="008F4D94" w:rsidP="00190399">
            <w:pPr>
              <w:pStyle w:val="TAC"/>
              <w:rPr>
                <w:lang w:val="en-US" w:eastAsia="zh-CN"/>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02BBB171" w14:textId="77777777" w:rsidR="008F4D94" w:rsidRPr="006E069C" w:rsidRDefault="008F4D94" w:rsidP="00190399">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92F5BE" w14:textId="77777777" w:rsidR="008F4D94" w:rsidRPr="006E069C" w:rsidRDefault="008F4D94" w:rsidP="00190399">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EA74FC" w14:textId="77777777" w:rsidR="008F4D94" w:rsidRPr="006E069C" w:rsidRDefault="008F4D94" w:rsidP="00190399">
            <w:pPr>
              <w:pStyle w:val="TAC"/>
              <w:rPr>
                <w:lang w:val="en-US" w:eastAsia="zh-CN"/>
              </w:rPr>
            </w:pPr>
            <w:r w:rsidRPr="008523D2">
              <w:rPr>
                <w:rFonts w:cs="Arial"/>
                <w:szCs w:val="18"/>
              </w:rPr>
              <w:t>630</w:t>
            </w:r>
          </w:p>
        </w:tc>
        <w:tc>
          <w:tcPr>
            <w:tcW w:w="797" w:type="dxa"/>
            <w:tcBorders>
              <w:top w:val="single" w:sz="4" w:space="0" w:color="auto"/>
              <w:left w:val="single" w:sz="4" w:space="0" w:color="auto"/>
              <w:bottom w:val="single" w:sz="4" w:space="0" w:color="auto"/>
              <w:right w:val="single" w:sz="4" w:space="0" w:color="auto"/>
            </w:tcBorders>
          </w:tcPr>
          <w:p w14:paraId="3A96B4CC" w14:textId="77777777" w:rsidR="008F4D94" w:rsidRPr="006E069C" w:rsidRDefault="008F4D94" w:rsidP="00190399">
            <w:pPr>
              <w:pStyle w:val="TAC"/>
              <w:rPr>
                <w:lang w:val="en-US" w:eastAsia="zh-CN"/>
              </w:rPr>
            </w:pPr>
            <w:r w:rsidRPr="008523D2">
              <w:rPr>
                <w:lang w:val="en-US" w:eastAsia="zh-CN"/>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2A2DA5D" w14:textId="77777777" w:rsidR="008F4D94" w:rsidRPr="006E069C"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9FFCF8" w14:textId="77777777" w:rsidR="008F4D94" w:rsidRPr="006E069C" w:rsidRDefault="008F4D94" w:rsidP="00190399">
            <w:pPr>
              <w:pStyle w:val="TAC"/>
            </w:pPr>
            <w:r w:rsidRPr="008523D2">
              <w:rPr>
                <w:lang w:val="en-US" w:eastAsia="zh-CN"/>
              </w:rPr>
              <w:t>IMD2</w:t>
            </w:r>
          </w:p>
        </w:tc>
      </w:tr>
      <w:tr w:rsidR="008F4D94" w:rsidRPr="006E069C" w14:paraId="2602208F"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989AF87"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1FC960" w14:textId="77777777" w:rsidR="008F4D94" w:rsidRDefault="008F4D94" w:rsidP="00190399">
            <w:pPr>
              <w:pStyle w:val="TAC"/>
              <w:rPr>
                <w:rFonts w:cs="Arial"/>
                <w:szCs w:val="18"/>
              </w:rPr>
            </w:pPr>
            <w:r w:rsidRPr="008523D2">
              <w:rPr>
                <w:rFonts w:cs="Arial"/>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787D40F6" w14:textId="77777777" w:rsidR="008F4D94" w:rsidRPr="008523D2" w:rsidRDefault="008F4D94" w:rsidP="00190399">
            <w:pPr>
              <w:pStyle w:val="TAC"/>
              <w:rPr>
                <w:rFonts w:cs="Arial"/>
                <w:szCs w:val="18"/>
              </w:rPr>
            </w:pPr>
            <w:r w:rsidRPr="008523D2">
              <w:rPr>
                <w:rFonts w:cs="Arial"/>
                <w:szCs w:val="18"/>
              </w:rPr>
              <w:t>1925</w:t>
            </w:r>
          </w:p>
        </w:tc>
        <w:tc>
          <w:tcPr>
            <w:tcW w:w="1012" w:type="dxa"/>
            <w:tcBorders>
              <w:top w:val="single" w:sz="4" w:space="0" w:color="auto"/>
              <w:left w:val="single" w:sz="4" w:space="0" w:color="auto"/>
              <w:bottom w:val="single" w:sz="4" w:space="0" w:color="auto"/>
              <w:right w:val="single" w:sz="4" w:space="0" w:color="auto"/>
            </w:tcBorders>
          </w:tcPr>
          <w:p w14:paraId="78321C71" w14:textId="77777777" w:rsidR="008F4D94" w:rsidRPr="008523D2" w:rsidRDefault="008F4D94" w:rsidP="00190399">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7A1DA7" w14:textId="77777777" w:rsidR="008F4D94" w:rsidRPr="008523D2" w:rsidRDefault="008F4D94" w:rsidP="00190399">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8D05A39" w14:textId="77777777" w:rsidR="008F4D94" w:rsidRPr="008523D2" w:rsidRDefault="008F4D94" w:rsidP="00190399">
            <w:pPr>
              <w:pStyle w:val="TAC"/>
              <w:rPr>
                <w:rFonts w:cs="Arial"/>
                <w:szCs w:val="18"/>
              </w:rPr>
            </w:pPr>
            <w:r w:rsidRPr="008523D2">
              <w:rPr>
                <w:rFonts w:cs="Arial"/>
                <w:szCs w:val="18"/>
              </w:rPr>
              <w:t>2115</w:t>
            </w:r>
          </w:p>
        </w:tc>
        <w:tc>
          <w:tcPr>
            <w:tcW w:w="797" w:type="dxa"/>
            <w:tcBorders>
              <w:top w:val="single" w:sz="4" w:space="0" w:color="auto"/>
              <w:left w:val="single" w:sz="4" w:space="0" w:color="auto"/>
              <w:bottom w:val="single" w:sz="4" w:space="0" w:color="auto"/>
              <w:right w:val="single" w:sz="4" w:space="0" w:color="auto"/>
            </w:tcBorders>
          </w:tcPr>
          <w:p w14:paraId="5C220C48" w14:textId="77777777" w:rsidR="008F4D94" w:rsidRPr="008523D2" w:rsidRDefault="008F4D94" w:rsidP="00190399">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DFC40" w14:textId="77777777" w:rsidR="008F4D94" w:rsidRPr="008523D2"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02F1C6" w14:textId="77777777" w:rsidR="008F4D94" w:rsidRPr="008523D2" w:rsidRDefault="008F4D94" w:rsidP="00190399">
            <w:pPr>
              <w:pStyle w:val="TAC"/>
              <w:rPr>
                <w:lang w:val="en-US" w:eastAsia="zh-CN"/>
              </w:rPr>
            </w:pPr>
            <w:r w:rsidRPr="008523D2">
              <w:rPr>
                <w:lang w:val="en-US" w:eastAsia="zh-CN"/>
              </w:rPr>
              <w:t>N/A</w:t>
            </w:r>
          </w:p>
        </w:tc>
      </w:tr>
      <w:tr w:rsidR="008F4D94" w:rsidRPr="006E069C" w14:paraId="1D72846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AA7C97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E7D66E" w14:textId="77777777" w:rsidR="008F4D94" w:rsidRDefault="008F4D94" w:rsidP="00190399">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461A26C2" w14:textId="77777777" w:rsidR="008F4D94" w:rsidRPr="008523D2" w:rsidRDefault="008F4D94" w:rsidP="00190399">
            <w:pPr>
              <w:pStyle w:val="TAC"/>
              <w:rPr>
                <w:rFonts w:cs="Arial"/>
                <w:szCs w:val="18"/>
              </w:rPr>
            </w:pPr>
            <w:r w:rsidRPr="008523D2">
              <w:rPr>
                <w:rFonts w:cs="Arial"/>
                <w:szCs w:val="18"/>
              </w:rPr>
              <w:t>2565</w:t>
            </w:r>
          </w:p>
        </w:tc>
        <w:tc>
          <w:tcPr>
            <w:tcW w:w="1012" w:type="dxa"/>
            <w:tcBorders>
              <w:top w:val="single" w:sz="4" w:space="0" w:color="auto"/>
              <w:left w:val="single" w:sz="4" w:space="0" w:color="auto"/>
              <w:bottom w:val="single" w:sz="4" w:space="0" w:color="auto"/>
              <w:right w:val="single" w:sz="4" w:space="0" w:color="auto"/>
            </w:tcBorders>
          </w:tcPr>
          <w:p w14:paraId="744DB06C" w14:textId="77777777" w:rsidR="008F4D94" w:rsidRPr="008523D2" w:rsidRDefault="008F4D94" w:rsidP="00190399">
            <w:pPr>
              <w:pStyle w:val="TAC"/>
              <w:rPr>
                <w:lang w:val="en-US" w:eastAsia="zh-CN"/>
              </w:rPr>
            </w:pPr>
            <w:r w:rsidRPr="008523D2">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376182B" w14:textId="77777777" w:rsidR="008F4D94" w:rsidRPr="008523D2" w:rsidRDefault="008F4D94" w:rsidP="00190399">
            <w:pPr>
              <w:pStyle w:val="TAC"/>
              <w:rPr>
                <w:lang w:val="en-US" w:eastAsia="zh-CN"/>
              </w:rPr>
            </w:pPr>
            <w:r w:rsidRPr="008523D2">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48A0A0E" w14:textId="77777777" w:rsidR="008F4D94" w:rsidRPr="008523D2" w:rsidRDefault="008F4D94" w:rsidP="00190399">
            <w:pPr>
              <w:pStyle w:val="TAC"/>
              <w:rPr>
                <w:rFonts w:cs="Arial"/>
                <w:szCs w:val="18"/>
              </w:rPr>
            </w:pPr>
            <w:r w:rsidRPr="008523D2">
              <w:rPr>
                <w:rFonts w:cs="Arial"/>
                <w:szCs w:val="18"/>
              </w:rPr>
              <w:t>2565</w:t>
            </w:r>
          </w:p>
        </w:tc>
        <w:tc>
          <w:tcPr>
            <w:tcW w:w="797" w:type="dxa"/>
            <w:tcBorders>
              <w:top w:val="single" w:sz="4" w:space="0" w:color="auto"/>
              <w:left w:val="single" w:sz="4" w:space="0" w:color="auto"/>
              <w:bottom w:val="single" w:sz="4" w:space="0" w:color="auto"/>
              <w:right w:val="single" w:sz="4" w:space="0" w:color="auto"/>
            </w:tcBorders>
          </w:tcPr>
          <w:p w14:paraId="7EB08C28" w14:textId="77777777" w:rsidR="008F4D94" w:rsidRPr="008523D2" w:rsidRDefault="008F4D94" w:rsidP="00190399">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FDC8E6" w14:textId="77777777" w:rsidR="008F4D94" w:rsidRPr="008523D2"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110ED4" w14:textId="77777777" w:rsidR="008F4D94" w:rsidRPr="008523D2" w:rsidRDefault="008F4D94" w:rsidP="00190399">
            <w:pPr>
              <w:pStyle w:val="TAC"/>
              <w:rPr>
                <w:lang w:val="en-US" w:eastAsia="zh-CN"/>
              </w:rPr>
            </w:pPr>
            <w:r w:rsidRPr="008523D2">
              <w:rPr>
                <w:lang w:val="en-US" w:eastAsia="zh-CN"/>
              </w:rPr>
              <w:t>N/A</w:t>
            </w:r>
          </w:p>
        </w:tc>
      </w:tr>
      <w:tr w:rsidR="008F4D94" w:rsidRPr="006E069C" w14:paraId="353BC6D6"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D4D3AE7"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D99C91" w14:textId="77777777" w:rsidR="008F4D94" w:rsidRDefault="008F4D94" w:rsidP="00190399">
            <w:pPr>
              <w:pStyle w:val="TAC"/>
              <w:rPr>
                <w:rFonts w:cs="Arial"/>
                <w:szCs w:val="18"/>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55828B1" w14:textId="77777777" w:rsidR="008F4D94" w:rsidRPr="008523D2" w:rsidRDefault="008F4D94" w:rsidP="00190399">
            <w:pPr>
              <w:pStyle w:val="TAC"/>
              <w:rPr>
                <w:rFonts w:cs="Arial"/>
                <w:szCs w:val="18"/>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221DC2C1" w14:textId="77777777" w:rsidR="008F4D94" w:rsidRPr="008523D2" w:rsidRDefault="008F4D94" w:rsidP="00190399">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C51F48" w14:textId="77777777" w:rsidR="008F4D94" w:rsidRPr="008523D2" w:rsidRDefault="008F4D94" w:rsidP="00190399">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74DFDB3" w14:textId="77777777" w:rsidR="008F4D94" w:rsidRPr="008523D2" w:rsidRDefault="008F4D94" w:rsidP="00190399">
            <w:pPr>
              <w:pStyle w:val="TAC"/>
              <w:rPr>
                <w:rFonts w:cs="Arial"/>
                <w:szCs w:val="18"/>
              </w:rPr>
            </w:pPr>
            <w:r w:rsidRPr="008523D2">
              <w:rPr>
                <w:rFonts w:cs="Arial"/>
                <w:szCs w:val="18"/>
              </w:rPr>
              <w:t>645</w:t>
            </w:r>
          </w:p>
        </w:tc>
        <w:tc>
          <w:tcPr>
            <w:tcW w:w="797" w:type="dxa"/>
            <w:tcBorders>
              <w:top w:val="single" w:sz="4" w:space="0" w:color="auto"/>
              <w:left w:val="single" w:sz="4" w:space="0" w:color="auto"/>
              <w:bottom w:val="single" w:sz="4" w:space="0" w:color="auto"/>
              <w:right w:val="single" w:sz="4" w:space="0" w:color="auto"/>
            </w:tcBorders>
          </w:tcPr>
          <w:p w14:paraId="760A8F45" w14:textId="77777777" w:rsidR="008F4D94" w:rsidRPr="008523D2" w:rsidRDefault="008F4D94" w:rsidP="00190399">
            <w:pPr>
              <w:pStyle w:val="TAC"/>
              <w:rPr>
                <w:lang w:val="en-US" w:eastAsia="zh-CN"/>
              </w:rPr>
            </w:pPr>
            <w:r w:rsidRPr="008523D2">
              <w:rPr>
                <w:lang w:val="en-US" w:eastAsia="zh-CN"/>
              </w:rPr>
              <w:t>1</w:t>
            </w:r>
          </w:p>
        </w:tc>
        <w:tc>
          <w:tcPr>
            <w:tcW w:w="828" w:type="dxa"/>
            <w:tcBorders>
              <w:top w:val="single" w:sz="4" w:space="0" w:color="auto"/>
              <w:left w:val="single" w:sz="4" w:space="0" w:color="auto"/>
              <w:bottom w:val="single" w:sz="4" w:space="0" w:color="auto"/>
              <w:right w:val="single" w:sz="4" w:space="0" w:color="auto"/>
            </w:tcBorders>
            <w:vAlign w:val="center"/>
          </w:tcPr>
          <w:p w14:paraId="0E2742B4" w14:textId="77777777" w:rsidR="008F4D94" w:rsidRPr="008523D2"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36B7F4" w14:textId="77777777" w:rsidR="008F4D94" w:rsidRPr="008523D2" w:rsidRDefault="008F4D94" w:rsidP="00190399">
            <w:pPr>
              <w:pStyle w:val="TAC"/>
              <w:rPr>
                <w:lang w:val="en-US" w:eastAsia="zh-CN"/>
              </w:rPr>
            </w:pPr>
            <w:r w:rsidRPr="008523D2">
              <w:rPr>
                <w:lang w:val="en-US" w:eastAsia="zh-CN"/>
              </w:rPr>
              <w:t>IMD5</w:t>
            </w:r>
          </w:p>
        </w:tc>
      </w:tr>
      <w:tr w:rsidR="008F4D94" w:rsidRPr="006E069C" w14:paraId="1A06F7C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147C640"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8D5C2B" w14:textId="77777777" w:rsidR="008F4D94" w:rsidRDefault="008F4D94" w:rsidP="00190399">
            <w:pPr>
              <w:pStyle w:val="TAC"/>
              <w:rPr>
                <w:rFonts w:cs="Arial"/>
                <w:szCs w:val="18"/>
              </w:rPr>
            </w:pPr>
            <w:r w:rsidRPr="008523D2">
              <w:rPr>
                <w:rFonts w:cs="Arial"/>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F15AC12" w14:textId="77777777" w:rsidR="008F4D94" w:rsidRPr="008523D2" w:rsidRDefault="008F4D94" w:rsidP="00190399">
            <w:pPr>
              <w:pStyle w:val="TAC"/>
              <w:rPr>
                <w:rFonts w:cs="Arial"/>
                <w:szCs w:val="18"/>
              </w:rPr>
            </w:pPr>
            <w:r w:rsidRPr="008523D2">
              <w:rPr>
                <w:rFonts w:cs="Arial"/>
                <w:szCs w:val="18"/>
              </w:rPr>
              <w:t>1968.5</w:t>
            </w:r>
          </w:p>
        </w:tc>
        <w:tc>
          <w:tcPr>
            <w:tcW w:w="1012" w:type="dxa"/>
            <w:tcBorders>
              <w:top w:val="single" w:sz="4" w:space="0" w:color="auto"/>
              <w:left w:val="single" w:sz="4" w:space="0" w:color="auto"/>
              <w:bottom w:val="single" w:sz="4" w:space="0" w:color="auto"/>
              <w:right w:val="single" w:sz="4" w:space="0" w:color="auto"/>
            </w:tcBorders>
          </w:tcPr>
          <w:p w14:paraId="0D770F33" w14:textId="77777777" w:rsidR="008F4D94" w:rsidRPr="008523D2" w:rsidRDefault="008F4D94" w:rsidP="00190399">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8ED725" w14:textId="77777777" w:rsidR="008F4D94" w:rsidRPr="008523D2" w:rsidRDefault="008F4D94" w:rsidP="00190399">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1E06216" w14:textId="77777777" w:rsidR="008F4D94" w:rsidRPr="008523D2" w:rsidRDefault="008F4D94" w:rsidP="00190399">
            <w:pPr>
              <w:pStyle w:val="TAC"/>
              <w:rPr>
                <w:rFonts w:cs="Arial"/>
                <w:szCs w:val="18"/>
              </w:rPr>
            </w:pPr>
            <w:r w:rsidRPr="008523D2">
              <w:rPr>
                <w:rFonts w:cs="Arial"/>
                <w:szCs w:val="18"/>
              </w:rPr>
              <w:t>2158.5</w:t>
            </w:r>
          </w:p>
        </w:tc>
        <w:tc>
          <w:tcPr>
            <w:tcW w:w="797" w:type="dxa"/>
            <w:tcBorders>
              <w:top w:val="single" w:sz="4" w:space="0" w:color="auto"/>
              <w:left w:val="single" w:sz="4" w:space="0" w:color="auto"/>
              <w:bottom w:val="single" w:sz="4" w:space="0" w:color="auto"/>
              <w:right w:val="single" w:sz="4" w:space="0" w:color="auto"/>
            </w:tcBorders>
          </w:tcPr>
          <w:p w14:paraId="381FAFF2" w14:textId="77777777" w:rsidR="008F4D94" w:rsidRPr="008523D2" w:rsidRDefault="008F4D94" w:rsidP="00190399">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DBB78" w14:textId="77777777" w:rsidR="008F4D94" w:rsidRPr="008523D2"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FDBB4A" w14:textId="77777777" w:rsidR="008F4D94" w:rsidRPr="008523D2" w:rsidRDefault="008F4D94" w:rsidP="00190399">
            <w:pPr>
              <w:pStyle w:val="TAC"/>
              <w:rPr>
                <w:lang w:val="en-US" w:eastAsia="zh-CN"/>
              </w:rPr>
            </w:pPr>
            <w:r w:rsidRPr="008523D2">
              <w:rPr>
                <w:lang w:val="en-US" w:eastAsia="zh-CN"/>
              </w:rPr>
              <w:t>N/A</w:t>
            </w:r>
          </w:p>
        </w:tc>
      </w:tr>
      <w:tr w:rsidR="008F4D94" w:rsidRPr="006E069C" w14:paraId="4C0C43B0"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85C445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B79108" w14:textId="77777777" w:rsidR="008F4D94" w:rsidRDefault="008F4D94" w:rsidP="00190399">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6B43B34D" w14:textId="77777777" w:rsidR="008F4D94" w:rsidRPr="008523D2" w:rsidRDefault="008F4D94" w:rsidP="00190399">
            <w:pPr>
              <w:pStyle w:val="TAC"/>
              <w:rPr>
                <w:rFonts w:cs="Arial"/>
                <w:szCs w:val="18"/>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1F42712F" w14:textId="77777777" w:rsidR="008F4D94" w:rsidRPr="008523D2"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2FCD43E" w14:textId="77777777" w:rsidR="008F4D94" w:rsidRPr="008523D2" w:rsidRDefault="008F4D94" w:rsidP="00190399">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86722E4" w14:textId="77777777" w:rsidR="008F4D94" w:rsidRPr="008523D2" w:rsidRDefault="008F4D94" w:rsidP="00190399">
            <w:pPr>
              <w:pStyle w:val="TAC"/>
              <w:rPr>
                <w:rFonts w:cs="Arial"/>
                <w:szCs w:val="18"/>
              </w:rPr>
            </w:pPr>
            <w:r w:rsidRPr="008523D2">
              <w:rPr>
                <w:rFonts w:cs="Arial"/>
                <w:szCs w:val="18"/>
              </w:rPr>
              <w:t>2634.5</w:t>
            </w:r>
          </w:p>
        </w:tc>
        <w:tc>
          <w:tcPr>
            <w:tcW w:w="797" w:type="dxa"/>
            <w:tcBorders>
              <w:top w:val="single" w:sz="4" w:space="0" w:color="auto"/>
              <w:left w:val="single" w:sz="4" w:space="0" w:color="auto"/>
              <w:bottom w:val="single" w:sz="4" w:space="0" w:color="auto"/>
              <w:right w:val="single" w:sz="4" w:space="0" w:color="auto"/>
            </w:tcBorders>
          </w:tcPr>
          <w:p w14:paraId="37B272E6" w14:textId="77777777" w:rsidR="008F4D94" w:rsidRPr="008523D2" w:rsidRDefault="008F4D94" w:rsidP="00190399">
            <w:pPr>
              <w:pStyle w:val="TAC"/>
              <w:rPr>
                <w:lang w:val="en-US" w:eastAsia="zh-CN"/>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53EEB4E0" w14:textId="77777777" w:rsidR="008F4D94" w:rsidRPr="008523D2"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9DCE9E" w14:textId="77777777" w:rsidR="008F4D94" w:rsidRPr="008523D2" w:rsidRDefault="008F4D94" w:rsidP="00190399">
            <w:pPr>
              <w:pStyle w:val="TAC"/>
              <w:rPr>
                <w:lang w:val="en-US" w:eastAsia="zh-CN"/>
              </w:rPr>
            </w:pPr>
            <w:r w:rsidRPr="008523D2">
              <w:rPr>
                <w:lang w:val="en-US" w:eastAsia="zh-CN"/>
              </w:rPr>
              <w:t>IMD2</w:t>
            </w:r>
            <w:r w:rsidRPr="008523D2">
              <w:rPr>
                <w:vertAlign w:val="superscript"/>
                <w:lang w:val="en-US" w:eastAsia="zh-CN"/>
              </w:rPr>
              <w:t>2</w:t>
            </w:r>
          </w:p>
        </w:tc>
      </w:tr>
      <w:tr w:rsidR="008F4D94" w:rsidRPr="006E069C" w14:paraId="0A08E0C4"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8D8AEF"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17BE0E" w14:textId="77777777" w:rsidR="008F4D94" w:rsidRDefault="008F4D94" w:rsidP="00190399">
            <w:pPr>
              <w:pStyle w:val="TAC"/>
              <w:rPr>
                <w:rFonts w:cs="Arial"/>
                <w:szCs w:val="18"/>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BE2E0A6" w14:textId="77777777" w:rsidR="008F4D94" w:rsidRPr="008523D2" w:rsidRDefault="008F4D94" w:rsidP="00190399">
            <w:pPr>
              <w:pStyle w:val="TAC"/>
              <w:rPr>
                <w:rFonts w:cs="Arial"/>
                <w:szCs w:val="18"/>
              </w:rPr>
            </w:pPr>
            <w:r w:rsidRPr="008523D2">
              <w:rPr>
                <w:rFonts w:cs="Arial"/>
                <w:szCs w:val="18"/>
              </w:rPr>
              <w:t>666</w:t>
            </w:r>
          </w:p>
        </w:tc>
        <w:tc>
          <w:tcPr>
            <w:tcW w:w="1012" w:type="dxa"/>
            <w:tcBorders>
              <w:top w:val="single" w:sz="4" w:space="0" w:color="auto"/>
              <w:left w:val="single" w:sz="4" w:space="0" w:color="auto"/>
              <w:bottom w:val="single" w:sz="4" w:space="0" w:color="auto"/>
              <w:right w:val="single" w:sz="4" w:space="0" w:color="auto"/>
            </w:tcBorders>
          </w:tcPr>
          <w:p w14:paraId="59D117AB" w14:textId="77777777" w:rsidR="008F4D94" w:rsidRPr="008523D2" w:rsidRDefault="008F4D94" w:rsidP="00190399">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585F362" w14:textId="77777777" w:rsidR="008F4D94" w:rsidRPr="008523D2" w:rsidRDefault="008F4D94" w:rsidP="00190399">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D6BE88" w14:textId="77777777" w:rsidR="008F4D94" w:rsidRPr="008523D2" w:rsidRDefault="008F4D94" w:rsidP="00190399">
            <w:pPr>
              <w:pStyle w:val="TAC"/>
              <w:rPr>
                <w:rFonts w:cs="Arial"/>
                <w:szCs w:val="18"/>
              </w:rPr>
            </w:pPr>
            <w:r w:rsidRPr="008523D2">
              <w:rPr>
                <w:rFonts w:cs="Arial"/>
                <w:szCs w:val="18"/>
              </w:rPr>
              <w:t>6</w:t>
            </w:r>
            <w:r>
              <w:rPr>
                <w:rFonts w:cs="Arial"/>
                <w:szCs w:val="18"/>
              </w:rPr>
              <w:t>20</w:t>
            </w:r>
          </w:p>
        </w:tc>
        <w:tc>
          <w:tcPr>
            <w:tcW w:w="797" w:type="dxa"/>
            <w:tcBorders>
              <w:top w:val="single" w:sz="4" w:space="0" w:color="auto"/>
              <w:left w:val="single" w:sz="4" w:space="0" w:color="auto"/>
              <w:bottom w:val="single" w:sz="4" w:space="0" w:color="auto"/>
              <w:right w:val="single" w:sz="4" w:space="0" w:color="auto"/>
            </w:tcBorders>
          </w:tcPr>
          <w:p w14:paraId="4F584FA2" w14:textId="77777777" w:rsidR="008F4D94" w:rsidRPr="008523D2" w:rsidRDefault="008F4D94" w:rsidP="00190399">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9F3C6BB" w14:textId="77777777" w:rsidR="008F4D94" w:rsidRPr="008523D2"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1BB558" w14:textId="77777777" w:rsidR="008F4D94" w:rsidRPr="008523D2" w:rsidRDefault="008F4D94" w:rsidP="00190399">
            <w:pPr>
              <w:pStyle w:val="TAC"/>
              <w:rPr>
                <w:lang w:val="en-US" w:eastAsia="zh-CN"/>
              </w:rPr>
            </w:pPr>
            <w:r w:rsidRPr="008523D2">
              <w:rPr>
                <w:lang w:val="en-US" w:eastAsia="zh-CN"/>
              </w:rPr>
              <w:t>N</w:t>
            </w:r>
            <w:r>
              <w:rPr>
                <w:lang w:val="en-US" w:eastAsia="zh-CN"/>
              </w:rPr>
              <w:t>/</w:t>
            </w:r>
            <w:r w:rsidRPr="008523D2">
              <w:rPr>
                <w:lang w:val="en-US" w:eastAsia="zh-CN"/>
              </w:rPr>
              <w:t>A</w:t>
            </w:r>
          </w:p>
        </w:tc>
      </w:tr>
      <w:tr w:rsidR="008F4D94" w:rsidRPr="006E069C" w14:paraId="467ECE5E" w14:textId="77777777" w:rsidTr="001903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1A372FB" w14:textId="77777777" w:rsidR="008F4D94" w:rsidRPr="004440D1" w:rsidRDefault="008F4D94" w:rsidP="00190399">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09BFB50F" w14:textId="77777777" w:rsidR="008F4D94" w:rsidRDefault="008F4D94" w:rsidP="008F4D94">
      <w:pPr>
        <w:rPr>
          <w:color w:val="0070C0"/>
        </w:rPr>
      </w:pPr>
    </w:p>
    <w:p w14:paraId="1A91A9D0" w14:textId="77777777" w:rsidR="008F4D94" w:rsidRDefault="008F4D94" w:rsidP="008F4D94">
      <w:pPr>
        <w:pStyle w:val="Heading2"/>
      </w:pPr>
      <w:bookmarkStart w:id="384" w:name="_Toc180420576"/>
      <w:r>
        <w:t>5.28</w:t>
      </w:r>
      <w:r>
        <w:tab/>
        <w:t>CA_n1-n8-n41</w:t>
      </w:r>
      <w:bookmarkEnd w:id="384"/>
    </w:p>
    <w:p w14:paraId="612C4E3A" w14:textId="77777777" w:rsidR="008F4D94" w:rsidRDefault="008F4D94" w:rsidP="008F4D94">
      <w:pPr>
        <w:pStyle w:val="Heading3"/>
        <w:rPr>
          <w:rFonts w:cs="Arial"/>
          <w:szCs w:val="28"/>
          <w:lang w:val="en-US" w:eastAsia="zh-CN"/>
        </w:rPr>
      </w:pPr>
      <w:bookmarkStart w:id="385" w:name="_Toc180420577"/>
      <w:r>
        <w:t>5.28.1</w:t>
      </w:r>
      <w:r>
        <w:tab/>
      </w:r>
      <w:r>
        <w:rPr>
          <w:rFonts w:cs="Arial"/>
          <w:szCs w:val="28"/>
          <w:lang w:val="en-US" w:eastAsia="zh-CN"/>
        </w:rPr>
        <w:t>Common for 1 band UL and 2 bands UL CA</w:t>
      </w:r>
      <w:bookmarkEnd w:id="385"/>
    </w:p>
    <w:p w14:paraId="7BC1F3B7" w14:textId="77777777" w:rsidR="008F4D94" w:rsidRDefault="008F4D94" w:rsidP="008F4D94">
      <w:pPr>
        <w:pStyle w:val="Heading4"/>
      </w:pPr>
      <w:bookmarkStart w:id="386" w:name="_Toc180420578"/>
      <w:r>
        <w:t>5.28.1.1</w:t>
      </w:r>
      <w:r>
        <w:tab/>
      </w:r>
      <w:r>
        <w:rPr>
          <w:rFonts w:cs="Arial"/>
          <w:lang w:eastAsia="zh-CN"/>
        </w:rPr>
        <w:t>Operating bands for CA</w:t>
      </w:r>
      <w:bookmarkEnd w:id="386"/>
    </w:p>
    <w:p w14:paraId="5AAF9BDB" w14:textId="77777777" w:rsidR="008F4D94" w:rsidRDefault="008F4D94" w:rsidP="008F4D94">
      <w:pPr>
        <w:pStyle w:val="TH"/>
        <w:rPr>
          <w:lang w:val="en-US"/>
        </w:rPr>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01858D25"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AFB73"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08D2AE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02B43F6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7F2326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A7C5094"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846D20"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25B56A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518AEA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3EF1BA1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796AD602"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2C2A42"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F5E26C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A02836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5D78ABFC"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0E6C72AA"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2A1076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46A604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9FC66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1303A8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552A4453"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17792B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1345323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60A4C5B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2C41035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0E7E514D"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8BF99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01F232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438B17C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4A1B259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1F01ADF9" w14:textId="77777777" w:rsidR="008F4D94" w:rsidRDefault="008F4D94" w:rsidP="008F4D94">
      <w:pPr>
        <w:pStyle w:val="TH"/>
      </w:pPr>
    </w:p>
    <w:p w14:paraId="1E7BE960" w14:textId="77777777" w:rsidR="008F4D94" w:rsidRPr="005D2633" w:rsidRDefault="008F4D94" w:rsidP="008F4D94">
      <w:pPr>
        <w:pStyle w:val="Heading4"/>
        <w:rPr>
          <w:rFonts w:cs="Arial"/>
          <w:lang w:eastAsia="zh-CN"/>
        </w:rPr>
      </w:pPr>
      <w:bookmarkStart w:id="387" w:name="_Toc180420579"/>
      <w:r>
        <w:rPr>
          <w:rFonts w:cs="Arial"/>
          <w:lang w:eastAsia="zh-CN"/>
        </w:rPr>
        <w:t>5.28</w:t>
      </w:r>
      <w:r w:rsidRPr="005D2633">
        <w:rPr>
          <w:rFonts w:cs="Arial"/>
          <w:lang w:eastAsia="zh-CN"/>
        </w:rPr>
        <w:t>.1.2</w:t>
      </w:r>
      <w:r w:rsidRPr="005D2633">
        <w:rPr>
          <w:rFonts w:cs="Arial"/>
          <w:lang w:eastAsia="zh-CN"/>
        </w:rPr>
        <w:tab/>
      </w:r>
      <w:r>
        <w:rPr>
          <w:rFonts w:cs="Arial"/>
          <w:lang w:eastAsia="zh-CN"/>
        </w:rPr>
        <w:t>Channel bandwidths per operating band for CA</w:t>
      </w:r>
      <w:bookmarkEnd w:id="387"/>
    </w:p>
    <w:p w14:paraId="12B4B90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23AC45EE"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A2B2160"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4D2B45E"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3037E13"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80864BC"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50D6539"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DF12F3E"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AE612D" w14:textId="77777777" w:rsidR="008F4D94" w:rsidRDefault="008F4D94" w:rsidP="00190399">
            <w:pPr>
              <w:pStyle w:val="TAH"/>
              <w:rPr>
                <w:szCs w:val="18"/>
                <w:lang w:val="en-US" w:eastAsia="zh-CN"/>
              </w:rPr>
            </w:pPr>
            <w:r>
              <w:t>Bandwidth combination set</w:t>
            </w:r>
          </w:p>
        </w:tc>
      </w:tr>
      <w:tr w:rsidR="008F4D94" w14:paraId="59422C29"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625E5CC1"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CA_n1A-n8A-n41A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59193373" w14:textId="77777777" w:rsidR="008F4D94" w:rsidRPr="00B00CBD" w:rsidRDefault="008F4D94" w:rsidP="00190399">
            <w:pPr>
              <w:pStyle w:val="TAC"/>
              <w:rPr>
                <w:rFonts w:cs="Arial"/>
                <w:szCs w:val="18"/>
                <w:lang w:val="es-US" w:eastAsia="zh-CN"/>
              </w:rPr>
            </w:pPr>
            <w:r w:rsidRPr="00B00CBD">
              <w:rPr>
                <w:rFonts w:cs="Arial"/>
                <w:szCs w:val="18"/>
                <w:lang w:val="es-US" w:eastAsia="zh-CN"/>
              </w:rPr>
              <w:t>CA_n1A-n</w:t>
            </w:r>
            <w:r>
              <w:rPr>
                <w:rFonts w:cs="Arial"/>
                <w:szCs w:val="18"/>
                <w:lang w:val="es-US" w:eastAsia="zh-CN"/>
              </w:rPr>
              <w:t>8</w:t>
            </w:r>
            <w:r w:rsidRPr="00B00CBD">
              <w:rPr>
                <w:rFonts w:cs="Arial"/>
                <w:szCs w:val="18"/>
                <w:lang w:val="es-US" w:eastAsia="zh-CN"/>
              </w:rPr>
              <w:t>A</w:t>
            </w:r>
          </w:p>
          <w:p w14:paraId="36D7ACBA" w14:textId="77777777" w:rsidR="008F4D94" w:rsidRPr="00B00CBD" w:rsidRDefault="008F4D94" w:rsidP="00190399">
            <w:pPr>
              <w:pStyle w:val="TAC"/>
              <w:rPr>
                <w:rFonts w:cs="Arial"/>
                <w:szCs w:val="18"/>
                <w:lang w:val="es-US" w:eastAsia="zh-CN"/>
              </w:rPr>
            </w:pPr>
            <w:r w:rsidRPr="00B00CBD">
              <w:rPr>
                <w:rFonts w:cs="Arial"/>
                <w:szCs w:val="18"/>
                <w:lang w:val="es-US" w:eastAsia="zh-CN"/>
              </w:rPr>
              <w:t>CA_n1A-n</w:t>
            </w:r>
            <w:r>
              <w:rPr>
                <w:rFonts w:cs="Arial"/>
                <w:szCs w:val="18"/>
                <w:lang w:val="es-US" w:eastAsia="zh-CN"/>
              </w:rPr>
              <w:t>41</w:t>
            </w:r>
            <w:r w:rsidRPr="00B00CBD">
              <w:rPr>
                <w:rFonts w:cs="Arial"/>
                <w:szCs w:val="18"/>
                <w:lang w:val="es-US" w:eastAsia="zh-CN"/>
              </w:rPr>
              <w:t>A</w:t>
            </w:r>
          </w:p>
          <w:p w14:paraId="0B0A2F45" w14:textId="77777777" w:rsidR="008F4D94" w:rsidRPr="00854F46" w:rsidRDefault="008F4D94" w:rsidP="00190399">
            <w:pPr>
              <w:pStyle w:val="TAC"/>
              <w:rPr>
                <w:rFonts w:cs="Arial"/>
                <w:szCs w:val="18"/>
                <w:lang w:val="en-US" w:eastAsia="zh-CN"/>
              </w:rPr>
            </w:pPr>
            <w:r w:rsidRPr="00B00CBD">
              <w:rPr>
                <w:rFonts w:cs="Arial"/>
                <w:szCs w:val="18"/>
                <w:lang w:val="en-US" w:eastAsia="zh-CN"/>
              </w:rPr>
              <w:t>CA_n</w:t>
            </w:r>
            <w:r>
              <w:rPr>
                <w:rFonts w:cs="Arial"/>
                <w:szCs w:val="18"/>
                <w:lang w:val="en-US" w:eastAsia="zh-CN"/>
              </w:rPr>
              <w:t>8</w:t>
            </w:r>
            <w:r w:rsidRPr="00B00CBD">
              <w:rPr>
                <w:rFonts w:cs="Arial"/>
                <w:szCs w:val="18"/>
                <w:lang w:val="en-US" w:eastAsia="zh-CN"/>
              </w:rPr>
              <w:t>A-n</w:t>
            </w:r>
            <w:r>
              <w:rPr>
                <w:rFonts w:cs="Arial"/>
                <w:szCs w:val="18"/>
                <w:lang w:val="en-US" w:eastAsia="zh-CN"/>
              </w:rPr>
              <w:t>41</w:t>
            </w:r>
            <w:r w:rsidRPr="00B00CBD">
              <w:rPr>
                <w:rFonts w:cs="Arial"/>
                <w:szCs w:val="18"/>
                <w:lang w:val="en-US" w:eastAsia="zh-CN"/>
              </w:rPr>
              <w:t>A</w:t>
            </w:r>
          </w:p>
        </w:tc>
        <w:tc>
          <w:tcPr>
            <w:tcW w:w="709" w:type="dxa"/>
            <w:tcBorders>
              <w:left w:val="single" w:sz="4" w:space="0" w:color="auto"/>
              <w:right w:val="single" w:sz="4" w:space="0" w:color="auto"/>
            </w:tcBorders>
            <w:vAlign w:val="center"/>
          </w:tcPr>
          <w:p w14:paraId="20C4196C" w14:textId="77777777" w:rsidR="008F4D94" w:rsidRPr="00B00CBD"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E101649"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360" w:type="dxa"/>
            <w:tcBorders>
              <w:left w:val="single" w:sz="4" w:space="0" w:color="auto"/>
              <w:bottom w:val="nil"/>
              <w:right w:val="single" w:sz="4" w:space="0" w:color="auto"/>
            </w:tcBorders>
            <w:shd w:val="clear" w:color="auto" w:fill="auto"/>
            <w:vAlign w:val="center"/>
          </w:tcPr>
          <w:p w14:paraId="6A339E06"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4B6B5B66"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5AA514E2"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A1F02D6"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2BC9253" w14:textId="77777777" w:rsidR="008F4D94" w:rsidRPr="00B00CBD" w:rsidRDefault="008F4D94" w:rsidP="00190399">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77465809"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rPr>
              <w:t>5, 10, 15, 20</w:t>
            </w:r>
          </w:p>
        </w:tc>
        <w:tc>
          <w:tcPr>
            <w:tcW w:w="1360" w:type="dxa"/>
            <w:tcBorders>
              <w:top w:val="nil"/>
              <w:left w:val="single" w:sz="4" w:space="0" w:color="auto"/>
              <w:bottom w:val="nil"/>
              <w:right w:val="single" w:sz="4" w:space="0" w:color="auto"/>
            </w:tcBorders>
            <w:shd w:val="clear" w:color="auto" w:fill="auto"/>
            <w:vAlign w:val="center"/>
          </w:tcPr>
          <w:p w14:paraId="60AC41F6" w14:textId="77777777" w:rsidR="008F4D94" w:rsidRPr="00B00CBD" w:rsidRDefault="008F4D94" w:rsidP="00190399">
            <w:pPr>
              <w:pStyle w:val="TAC"/>
              <w:rPr>
                <w:rFonts w:cs="Arial"/>
                <w:szCs w:val="18"/>
                <w:lang w:val="en-US" w:eastAsia="zh-CN"/>
              </w:rPr>
            </w:pPr>
          </w:p>
        </w:tc>
      </w:tr>
      <w:tr w:rsidR="008F4D94" w14:paraId="660E7CAA"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709E3A82"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13780FF"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495C5C2D" w14:textId="77777777" w:rsidR="008F4D94" w:rsidRDefault="008F4D94" w:rsidP="00190399">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77490442"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C964A0">
              <w:rPr>
                <w:rFonts w:ascii="Arial" w:hAnsi="Arial" w:cs="Arial"/>
                <w:sz w:val="18"/>
                <w:szCs w:val="18"/>
              </w:rPr>
              <w:t>10, 15, 20, 40, 50, 60, 80, 100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56272" w14:textId="77777777" w:rsidR="008F4D94" w:rsidRPr="00B00CBD" w:rsidRDefault="008F4D94" w:rsidP="00190399">
            <w:pPr>
              <w:pStyle w:val="TAC"/>
              <w:rPr>
                <w:rFonts w:cs="Arial"/>
                <w:szCs w:val="18"/>
                <w:lang w:val="en-US" w:eastAsia="zh-CN"/>
              </w:rPr>
            </w:pPr>
          </w:p>
        </w:tc>
      </w:tr>
    </w:tbl>
    <w:p w14:paraId="54D16A03" w14:textId="77777777" w:rsidR="008F4D94" w:rsidRDefault="008F4D94" w:rsidP="008F4D94">
      <w:pPr>
        <w:pStyle w:val="Heading4"/>
        <w:rPr>
          <w:rFonts w:cs="Arial"/>
          <w:szCs w:val="22"/>
          <w:lang w:val="en-US" w:eastAsia="zh-CN"/>
        </w:rPr>
      </w:pPr>
      <w:bookmarkStart w:id="388" w:name="_Toc180420580"/>
      <w:r>
        <w:rPr>
          <w:rFonts w:cs="Arial"/>
          <w:lang w:eastAsia="zh-CN"/>
        </w:rPr>
        <w:t>5.28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88"/>
    </w:p>
    <w:p w14:paraId="00DCD048"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-n8</w:t>
      </w:r>
      <w:r>
        <w:rPr>
          <w:lang w:val="en-US" w:eastAsia="zh-CN"/>
        </w:rPr>
        <w:t>-n41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sidRPr="00B75DD1">
        <w:t>values are given in the tables below</w:t>
      </w:r>
      <w:r>
        <w:t xml:space="preserve"> following CA_n1-n8-n40.</w:t>
      </w:r>
    </w:p>
    <w:p w14:paraId="322F0FCE" w14:textId="77777777" w:rsidR="008F4D94" w:rsidRDefault="008F4D94" w:rsidP="008F4D94">
      <w:pPr>
        <w:pStyle w:val="TH"/>
      </w:pPr>
      <w:r>
        <w:t xml:space="preserve">Table </w:t>
      </w:r>
      <w:r>
        <w:rPr>
          <w:rFonts w:hint="eastAsia"/>
          <w:lang w:val="en-US" w:eastAsia="zh-CN"/>
        </w:rPr>
        <w:t>5.28</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49A361C1" w14:textId="77777777" w:rsidTr="00190399">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7E2DC6"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DAEE56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3CDBC96" w14:textId="77777777" w:rsidTr="00190399">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1BEA11F1" w14:textId="77777777" w:rsidR="008F4D94" w:rsidRDefault="008F4D94" w:rsidP="00190399">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DBF027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13EE874A" w14:textId="77777777" w:rsidTr="00190399">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6C892F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CA_n1-n8-n41</w:t>
            </w:r>
          </w:p>
        </w:tc>
        <w:tc>
          <w:tcPr>
            <w:tcW w:w="1940" w:type="dxa"/>
            <w:tcBorders>
              <w:top w:val="nil"/>
              <w:left w:val="nil"/>
              <w:bottom w:val="single" w:sz="4" w:space="0" w:color="auto"/>
              <w:right w:val="single" w:sz="4" w:space="0" w:color="auto"/>
            </w:tcBorders>
            <w:shd w:val="clear" w:color="auto" w:fill="auto"/>
            <w:vAlign w:val="center"/>
            <w:hideMark/>
          </w:tcPr>
          <w:p w14:paraId="77BC0591" w14:textId="77777777" w:rsidR="008F4D94" w:rsidRPr="00854F46" w:rsidRDefault="008F4D94" w:rsidP="00190399">
            <w:pPr>
              <w:jc w:val="center"/>
              <w:rPr>
                <w:rFonts w:ascii="Arial" w:hAnsi="Arial" w:cs="Arial"/>
                <w:color w:val="000000"/>
                <w:sz w:val="18"/>
                <w:szCs w:val="18"/>
              </w:rPr>
            </w:pPr>
            <w:r w:rsidRPr="00854F46">
              <w:rPr>
                <w:rFonts w:ascii="Arial" w:hAnsi="Arial" w:cs="Arial"/>
                <w:sz w:val="18"/>
                <w:szCs w:val="18"/>
                <w:lang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032E9014" w14:textId="77777777" w:rsidR="008F4D94" w:rsidRPr="00854F46" w:rsidRDefault="008F4D94" w:rsidP="00190399">
            <w:pPr>
              <w:jc w:val="center"/>
              <w:rPr>
                <w:rFonts w:ascii="Arial" w:hAnsi="Arial" w:cs="Arial"/>
                <w:color w:val="000000"/>
                <w:sz w:val="18"/>
                <w:szCs w:val="18"/>
              </w:rPr>
            </w:pPr>
            <w:r w:rsidRPr="00854F46">
              <w:rPr>
                <w:rFonts w:ascii="Arial" w:hAnsi="Arial" w:cs="Arial"/>
                <w:sz w:val="18"/>
                <w:szCs w:val="18"/>
                <w:lang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2C5A013F" w14:textId="77777777" w:rsidR="008F4D94" w:rsidRPr="00854F46" w:rsidRDefault="008F4D94" w:rsidP="00190399">
            <w:pPr>
              <w:jc w:val="center"/>
              <w:rPr>
                <w:rFonts w:ascii="Arial" w:hAnsi="Arial" w:cs="Arial"/>
                <w:color w:val="000000"/>
                <w:sz w:val="18"/>
                <w:szCs w:val="18"/>
              </w:rPr>
            </w:pPr>
            <w:r w:rsidRPr="00854F46">
              <w:rPr>
                <w:rFonts w:ascii="Arial" w:eastAsia="DengXian" w:hAnsi="Arial" w:cs="Arial"/>
                <w:sz w:val="18"/>
                <w:szCs w:val="18"/>
                <w:lang w:val="en-US" w:eastAsia="zh-CN"/>
              </w:rPr>
              <w:t>0.5</w:t>
            </w:r>
          </w:p>
        </w:tc>
      </w:tr>
      <w:tr w:rsidR="008F4D94" w14:paraId="7229ED8D" w14:textId="77777777" w:rsidTr="00190399">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C8CB3E"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D8B26DE" w14:textId="77777777" w:rsidR="008F4D94" w:rsidRDefault="008F4D94" w:rsidP="008F4D94">
      <w:pPr>
        <w:pStyle w:val="TH"/>
        <w:spacing w:before="120" w:after="120"/>
        <w:rPr>
          <w:lang w:eastAsia="zh-CN"/>
        </w:rPr>
      </w:pPr>
      <w:r>
        <w:t xml:space="preserve">Table </w:t>
      </w:r>
      <w:r>
        <w:rPr>
          <w:lang w:val="en-US" w:eastAsia="zh-CN"/>
        </w:rPr>
        <w:t>5.28.1.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32096BD"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5EFB2C"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4CD6AFB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FC28ADF"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7443A986" w14:textId="77777777" w:rsidR="008F4D94" w:rsidRDefault="008F4D94" w:rsidP="00190399">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2CB63D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DBAE48D"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5565D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CA_n1-n8-n41</w:t>
            </w:r>
          </w:p>
        </w:tc>
        <w:tc>
          <w:tcPr>
            <w:tcW w:w="2040" w:type="dxa"/>
            <w:tcBorders>
              <w:top w:val="nil"/>
              <w:left w:val="nil"/>
              <w:bottom w:val="single" w:sz="4" w:space="0" w:color="auto"/>
              <w:right w:val="single" w:sz="4" w:space="0" w:color="auto"/>
            </w:tcBorders>
            <w:shd w:val="clear" w:color="auto" w:fill="auto"/>
            <w:vAlign w:val="center"/>
            <w:hideMark/>
          </w:tcPr>
          <w:p w14:paraId="6D477B4A" w14:textId="77777777" w:rsidR="008F4D94" w:rsidRPr="00854F46" w:rsidRDefault="008F4D94" w:rsidP="00190399">
            <w:pPr>
              <w:jc w:val="center"/>
              <w:rPr>
                <w:rFonts w:ascii="Arial" w:hAnsi="Arial" w:cs="Arial"/>
                <w:color w:val="000000"/>
                <w:sz w:val="18"/>
                <w:szCs w:val="18"/>
              </w:rPr>
            </w:pPr>
            <w:r w:rsidRPr="00854F46">
              <w:rPr>
                <w:rFonts w:ascii="Arial" w:eastAsia="DengXian" w:hAnsi="Arial" w:cs="Arial"/>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6A51B7EC" w14:textId="77777777" w:rsidR="008F4D94" w:rsidRPr="00854F46" w:rsidRDefault="008F4D94" w:rsidP="00190399">
            <w:pPr>
              <w:jc w:val="center"/>
              <w:rPr>
                <w:rFonts w:ascii="Arial" w:hAnsi="Arial" w:cs="Arial"/>
                <w:color w:val="000000"/>
                <w:sz w:val="18"/>
                <w:szCs w:val="18"/>
              </w:rPr>
            </w:pPr>
            <w:r w:rsidRPr="00854F46">
              <w:rPr>
                <w:rFonts w:ascii="Arial" w:eastAsia="DengXian" w:hAnsi="Arial" w:cs="Arial"/>
                <w:sz w:val="18"/>
                <w:szCs w:val="18"/>
                <w:lang w:eastAsia="zh-CN"/>
              </w:rPr>
              <w:t>0.2</w:t>
            </w:r>
          </w:p>
        </w:tc>
        <w:tc>
          <w:tcPr>
            <w:tcW w:w="2100" w:type="dxa"/>
            <w:tcBorders>
              <w:top w:val="nil"/>
              <w:left w:val="nil"/>
              <w:bottom w:val="single" w:sz="4" w:space="0" w:color="auto"/>
              <w:right w:val="single" w:sz="4" w:space="0" w:color="auto"/>
            </w:tcBorders>
            <w:shd w:val="clear" w:color="auto" w:fill="auto"/>
            <w:vAlign w:val="center"/>
            <w:hideMark/>
          </w:tcPr>
          <w:p w14:paraId="5C09C441" w14:textId="77777777" w:rsidR="008F4D94" w:rsidRPr="00854F46" w:rsidRDefault="008F4D94" w:rsidP="00190399">
            <w:pPr>
              <w:jc w:val="center"/>
              <w:rPr>
                <w:rFonts w:ascii="Arial" w:hAnsi="Arial" w:cs="Arial"/>
                <w:color w:val="000000"/>
                <w:sz w:val="18"/>
                <w:szCs w:val="18"/>
              </w:rPr>
            </w:pPr>
            <w:r w:rsidRPr="00854F46">
              <w:rPr>
                <w:rFonts w:ascii="Arial" w:eastAsia="DengXian" w:hAnsi="Arial" w:cs="Arial"/>
                <w:sz w:val="18"/>
                <w:szCs w:val="18"/>
                <w:lang w:eastAsia="zh-CN"/>
              </w:rPr>
              <w:t>0.5</w:t>
            </w:r>
          </w:p>
        </w:tc>
      </w:tr>
      <w:tr w:rsidR="008F4D94" w14:paraId="53638066" w14:textId="77777777" w:rsidTr="00190399">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DEE77E"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B41A8AA" w14:textId="77777777" w:rsidR="008F4D94" w:rsidRPr="005D2633" w:rsidRDefault="008F4D94" w:rsidP="008F4D94">
      <w:pPr>
        <w:pStyle w:val="Heading3"/>
        <w:rPr>
          <w:rFonts w:cs="Arial"/>
          <w:szCs w:val="28"/>
          <w:lang w:val="en-US" w:eastAsia="zh-CN"/>
        </w:rPr>
      </w:pPr>
      <w:bookmarkStart w:id="389" w:name="_Toc180420581"/>
      <w:r>
        <w:rPr>
          <w:rFonts w:cs="Arial"/>
          <w:szCs w:val="28"/>
          <w:lang w:val="en-US" w:eastAsia="zh-CN"/>
        </w:rPr>
        <w:t>5.28</w:t>
      </w:r>
      <w:r w:rsidRPr="005D2633">
        <w:rPr>
          <w:rFonts w:cs="Arial"/>
          <w:szCs w:val="28"/>
          <w:lang w:val="en-US" w:eastAsia="zh-CN"/>
        </w:rPr>
        <w:t>.2</w:t>
      </w:r>
      <w:r w:rsidRPr="005D2633">
        <w:rPr>
          <w:rFonts w:cs="Arial"/>
          <w:szCs w:val="28"/>
          <w:lang w:val="en-US" w:eastAsia="zh-CN"/>
        </w:rPr>
        <w:tab/>
        <w:t>Specific for 2 bands UL CA</w:t>
      </w:r>
      <w:bookmarkEnd w:id="389"/>
    </w:p>
    <w:p w14:paraId="10F052E9" w14:textId="77777777" w:rsidR="008F4D94" w:rsidRPr="00140BB6" w:rsidRDefault="008F4D94" w:rsidP="008F4D94">
      <w:pPr>
        <w:pStyle w:val="Heading4"/>
      </w:pPr>
      <w:bookmarkStart w:id="390" w:name="_Toc180420582"/>
      <w:r>
        <w:t>5.28</w:t>
      </w:r>
      <w:r w:rsidRPr="00140BB6">
        <w:t>.2.1</w:t>
      </w:r>
      <w:r w:rsidRPr="00140BB6">
        <w:tab/>
        <w:t>UE co-existence studies</w:t>
      </w:r>
      <w:bookmarkEnd w:id="390"/>
    </w:p>
    <w:p w14:paraId="6EA95D41" w14:textId="77777777" w:rsidR="008F4D94" w:rsidRPr="00242348" w:rsidRDefault="008F4D94" w:rsidP="008F4D94">
      <w:pPr>
        <w:pStyle w:val="Heading5"/>
        <w:rPr>
          <w:snapToGrid w:val="0"/>
        </w:rPr>
      </w:pPr>
      <w:bookmarkStart w:id="391" w:name="_Toc180420583"/>
      <w:r>
        <w:rPr>
          <w:rFonts w:hint="eastAsia"/>
          <w:snapToGrid w:val="0"/>
        </w:rPr>
        <w:t>5.28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91"/>
    </w:p>
    <w:p w14:paraId="726B71A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n8</w:t>
      </w:r>
      <w:r w:rsidRPr="00A76C0A">
        <w:rPr>
          <w:rFonts w:eastAsia="MS Mincho"/>
        </w:rPr>
        <w:t>A.</w:t>
      </w:r>
    </w:p>
    <w:p w14:paraId="1EF5362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113424B"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AEEC0"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A16164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C60F25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E3EB47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69D716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9A69BD3"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E32FF5"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8B395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76A0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E8D49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2FB7A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EA70B1"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B4D32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F166A4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1100 - 1005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F7BBB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2800 - 2895</w:t>
            </w:r>
          </w:p>
        </w:tc>
      </w:tr>
      <w:tr w:rsidR="008F4D94" w14:paraId="4751FEBB"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F21C2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62DF22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AEDB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2836A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C4E3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2E481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FA6376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A7703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2925 - 3080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8897A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220 - 90</w:t>
            </w:r>
          </w:p>
        </w:tc>
      </w:tr>
      <w:tr w:rsidR="008F4D94" w14:paraId="01F73855"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918310"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5DC05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A813E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0F95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F584D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55A76B"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38B5C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EA23CC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4720 - 4875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1038D7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3680 - 3810</w:t>
            </w:r>
          </w:p>
        </w:tc>
      </w:tr>
      <w:tr w:rsidR="008F4D94" w14:paraId="3DB559C0"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0465A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BCF16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86405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85FBC8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D036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8A1FBF"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40DED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0B27C0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4845 - 5060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4D1E2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660 - 825</w:t>
            </w:r>
          </w:p>
        </w:tc>
      </w:tr>
      <w:tr w:rsidR="008F4D94" w14:paraId="2E898DF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CF0C5F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E77D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D6EE3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27CF32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4A2C0C5"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18124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82D81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2010 - 2200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2A87BD1" w14:textId="77777777" w:rsidR="008F4D94" w:rsidRDefault="008F4D94" w:rsidP="00190399">
            <w:pPr>
              <w:rPr>
                <w:rFonts w:ascii="Arial" w:hAnsi="Arial" w:cs="Arial"/>
                <w:color w:val="000000"/>
                <w:sz w:val="18"/>
                <w:szCs w:val="18"/>
              </w:rPr>
            </w:pPr>
          </w:p>
        </w:tc>
      </w:tr>
      <w:tr w:rsidR="008F4D94" w14:paraId="7AC5D031"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C9EFC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FF7CB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5FEB3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CF976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F08FB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432FD5"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D0E5E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10C3B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6640 - 6855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C31BD9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4560 - 4725</w:t>
            </w:r>
          </w:p>
        </w:tc>
      </w:tr>
      <w:tr w:rsidR="008F4D94" w14:paraId="4E6D0FA3"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8EE06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342FFE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60BE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6895A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1C55D79C"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FDBDA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961768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5600 - 5790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B0DD29E" w14:textId="77777777" w:rsidR="008F4D94" w:rsidRDefault="008F4D94" w:rsidP="00190399">
            <w:pPr>
              <w:rPr>
                <w:rFonts w:ascii="Arial" w:hAnsi="Arial" w:cs="Arial"/>
                <w:color w:val="000000"/>
                <w:sz w:val="18"/>
                <w:szCs w:val="18"/>
              </w:rPr>
            </w:pPr>
          </w:p>
        </w:tc>
      </w:tr>
      <w:tr w:rsidR="008F4D94" w14:paraId="58CAD46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3D37D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B94077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EF9B0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1B2ED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E1AD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5B489E"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4374B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EE28A7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1740 - 1540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E7EC2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7040 - 6765</w:t>
            </w:r>
          </w:p>
        </w:tc>
      </w:tr>
      <w:tr w:rsidR="008F4D94" w14:paraId="6398E3D0"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FDB4E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312FF0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CD9C9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FDDF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618E3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B217A47"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B687F9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2F4E78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1095 - 1320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630E1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4180 - 3930</w:t>
            </w:r>
          </w:p>
        </w:tc>
      </w:tr>
      <w:tr w:rsidR="008F4D94" w14:paraId="5ABD007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5CC66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34BB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074C8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0F50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C859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92A84D"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FC89C1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E181E2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5440 - 5640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49A02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8560 - 8835</w:t>
            </w:r>
          </w:p>
        </w:tc>
      </w:tr>
      <w:tr w:rsidR="008F4D94" w14:paraId="248EE431"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4F768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582E9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4DE9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05A3A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6451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ED016D"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D4E5B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A7DAD5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6480 - 6705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6FD93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7520 - 7770</w:t>
            </w:r>
          </w:p>
        </w:tc>
      </w:tr>
      <w:tr w:rsidR="008F4D94" w14:paraId="4A035EB1"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5C8265"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E548BD5" w14:textId="77777777" w:rsidR="008F4D94" w:rsidRDefault="008F4D94" w:rsidP="008F4D94">
      <w:pPr>
        <w:pStyle w:val="TH"/>
        <w:rPr>
          <w:rFonts w:eastAsia="MS Mincho"/>
        </w:rPr>
      </w:pPr>
    </w:p>
    <w:p w14:paraId="0C855AED"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72FDE2F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6FE4E8BF"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98975"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501B121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990D15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3BCF00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250C6B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EEB55D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C1C80C"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4244B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6011A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3913A8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7E721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5846F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48D42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FF94B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516 - 770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F9F5D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4416 - 4670</w:t>
            </w:r>
          </w:p>
        </w:tc>
      </w:tr>
      <w:tr w:rsidR="008F4D94" w14:paraId="69015D72"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A83F9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9D2C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C0E26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4BA29D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E4CFB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E2433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6AC09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6A78E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1150 - 1464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AE1ED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3012 - 3460</w:t>
            </w:r>
          </w:p>
        </w:tc>
      </w:tr>
      <w:tr w:rsidR="008F4D94" w14:paraId="4F893A1B"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3AAE9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849980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A58FF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33F97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94E10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F11E5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870DF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E30066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6336 - 6650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73CFA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6912 - 7360</w:t>
            </w:r>
          </w:p>
        </w:tc>
      </w:tr>
      <w:tr w:rsidR="008F4D94" w14:paraId="08A29690"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25DB0E"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C516DB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EA15B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4EDA7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20567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F581510"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76B8A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5979EB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3070 - 3444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AF979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5508 - 6150</w:t>
            </w:r>
          </w:p>
        </w:tc>
      </w:tr>
      <w:tr w:rsidR="008F4D94" w14:paraId="615881D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2CD50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FF5AC6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EE31D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A0087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4BA0D2CA"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7A111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4EF509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1540 - 1032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BF47106" w14:textId="77777777" w:rsidR="008F4D94" w:rsidRDefault="008F4D94" w:rsidP="00190399">
            <w:pPr>
              <w:rPr>
                <w:rFonts w:ascii="Arial" w:hAnsi="Arial" w:cs="Arial"/>
                <w:color w:val="000000"/>
                <w:sz w:val="18"/>
                <w:szCs w:val="18"/>
              </w:rPr>
            </w:pPr>
          </w:p>
        </w:tc>
      </w:tr>
      <w:tr w:rsidR="008F4D94" w14:paraId="408A8A0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3C3608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95B10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590447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9F39E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7E62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BC4048"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DDE3BA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A290D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8256 - 8630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49A690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9408 - 10050</w:t>
            </w:r>
          </w:p>
        </w:tc>
      </w:tr>
      <w:tr w:rsidR="008F4D94" w14:paraId="24B5649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FAE4F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62EDDA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F933B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42DA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2A6BB7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E0021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BC158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8832 - 9340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B929D3B" w14:textId="77777777" w:rsidR="008F4D94" w:rsidRDefault="008F4D94" w:rsidP="00190399">
            <w:pPr>
              <w:rPr>
                <w:rFonts w:ascii="Arial" w:hAnsi="Arial" w:cs="Arial"/>
                <w:color w:val="000000"/>
                <w:sz w:val="18"/>
                <w:szCs w:val="18"/>
              </w:rPr>
            </w:pPr>
          </w:p>
        </w:tc>
      </w:tr>
      <w:tr w:rsidR="008F4D94" w14:paraId="751E1B8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72DF0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EE31A1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96C92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3201C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79FE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9BB3A6"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F13DDE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35573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8840 - 8004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15FA07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5424 - 4990</w:t>
            </w:r>
          </w:p>
        </w:tc>
      </w:tr>
      <w:tr w:rsidR="008F4D94" w14:paraId="03FB085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47A68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3CD080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B9ACB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24B15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B438F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BC651E2"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7BE7E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C7CF4F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4230 - 3528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CDA1D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948 - 380</w:t>
            </w:r>
          </w:p>
        </w:tc>
      </w:tr>
      <w:tr w:rsidR="008F4D94" w14:paraId="594C49E3"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23FF4F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AA655F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A3DC11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24BA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17E22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10063F"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BB612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58A1CC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11904 - 12740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7E1C4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10176 - 10610</w:t>
            </w:r>
          </w:p>
        </w:tc>
      </w:tr>
      <w:tr w:rsidR="008F4D94" w14:paraId="42D4482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CCC5DA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73297E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FB56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730ADE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8C6A3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53E0CCB"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E1D20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42E45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11328 - 12030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3E548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10752 - 11320</w:t>
            </w:r>
          </w:p>
        </w:tc>
      </w:tr>
      <w:tr w:rsidR="008F4D94" w14:paraId="2B30552D" w14:textId="77777777" w:rsidTr="00190399">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7DBFB6"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84071B1" w14:textId="77777777" w:rsidR="008F4D94" w:rsidRDefault="008F4D94" w:rsidP="008F4D94">
      <w:pPr>
        <w:pStyle w:val="TH"/>
        <w:rPr>
          <w:rFonts w:eastAsia="MS Mincho"/>
        </w:rPr>
      </w:pPr>
    </w:p>
    <w:p w14:paraId="5B56850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n8</w:t>
      </w:r>
      <w:r w:rsidRPr="00A76C0A">
        <w:rPr>
          <w:rFonts w:eastAsia="MS Mincho"/>
        </w:rPr>
        <w:t>A-</w:t>
      </w:r>
      <w:r>
        <w:rPr>
          <w:rFonts w:eastAsia="MS Mincho"/>
        </w:rPr>
        <w:t>n41</w:t>
      </w:r>
      <w:r w:rsidRPr="00A76C0A">
        <w:rPr>
          <w:rFonts w:eastAsia="MS Mincho"/>
        </w:rPr>
        <w:t>A.</w:t>
      </w:r>
    </w:p>
    <w:p w14:paraId="213AC6A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58673849"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38500"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17241C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751E43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BAC7D3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34CE7D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552D63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AE73B2A"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D56A4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5B5CE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087A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50D6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861CF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F0965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9C4F88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1581 - 1810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7E1F5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3376 - 3605</w:t>
            </w:r>
          </w:p>
        </w:tc>
      </w:tr>
      <w:tr w:rsidR="008F4D94" w14:paraId="4EFAC57D"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11CB9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6BCC2A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284C6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D063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901EC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E5B3E1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77218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4E1F1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930 - 666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0AC60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4077 - 4500</w:t>
            </w:r>
          </w:p>
        </w:tc>
      </w:tr>
      <w:tr w:rsidR="008F4D94" w14:paraId="59AAAFF9"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D6948B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16E72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8AE7AC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8A882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A3456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A074AF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2DD3C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D22377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4256 - 4520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4B760B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5872 - 6295</w:t>
            </w:r>
          </w:p>
        </w:tc>
      </w:tr>
      <w:tr w:rsidR="008F4D94" w14:paraId="68C54190"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D4B051"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E7CD6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31C3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AA4F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F367F7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FEF27A"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2710DD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62D242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50 - 249</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D1FDB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6573 - 7190</w:t>
            </w:r>
          </w:p>
        </w:tc>
      </w:tr>
      <w:tr w:rsidR="008F4D94" w14:paraId="7C040DB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A9177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2F65F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0A8D3A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7CBAE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9C6681C"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28F63C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1F4710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3620 - 3162</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69A13DA2" w14:textId="77777777" w:rsidR="008F4D94" w:rsidRDefault="008F4D94" w:rsidP="00190399">
            <w:pPr>
              <w:rPr>
                <w:rFonts w:ascii="Arial" w:hAnsi="Arial" w:cs="Arial"/>
                <w:color w:val="000000"/>
                <w:sz w:val="18"/>
                <w:szCs w:val="18"/>
              </w:rPr>
            </w:pPr>
          </w:p>
        </w:tc>
      </w:tr>
      <w:tr w:rsidR="008F4D94" w14:paraId="273A198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94E87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AA705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8926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951EE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CEAFC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251417"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F1CDF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976937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5136 - 5435</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503C18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8368 - 8985</w:t>
            </w:r>
          </w:p>
        </w:tc>
      </w:tr>
      <w:tr w:rsidR="008F4D94" w14:paraId="371321C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80965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114553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16992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1FECD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4AB61F2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03999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2949C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6752 - 7210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000D347" w14:textId="77777777" w:rsidR="008F4D94" w:rsidRDefault="008F4D94" w:rsidP="00190399">
            <w:pPr>
              <w:rPr>
                <w:rFonts w:ascii="Arial" w:hAnsi="Arial" w:cs="Arial"/>
                <w:color w:val="000000"/>
                <w:sz w:val="18"/>
                <w:szCs w:val="18"/>
              </w:rPr>
            </w:pPr>
          </w:p>
        </w:tc>
      </w:tr>
      <w:tr w:rsidR="008F4D94" w14:paraId="7CA5308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D655F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4ACB8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11DA3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27FB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DD5C2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5BCA589"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43B11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7ED978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9880 - 9069</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0DBA7A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1164 - 830</w:t>
            </w:r>
          </w:p>
        </w:tc>
      </w:tr>
      <w:tr w:rsidR="008F4D94" w14:paraId="1F6CDD8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27651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F5EFC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05C0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B3FA9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A1BA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9344132"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E7B170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32E331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6310 - 5658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6BD0C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2247 - 2740</w:t>
            </w:r>
          </w:p>
        </w:tc>
      </w:tr>
      <w:tr w:rsidR="008F4D94" w14:paraId="621B821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B6072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63C99B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E2C13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1A9DB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2052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6F3665"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5B1E5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A9172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10864 - 11675</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EAEC1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6016 - 6350</w:t>
            </w:r>
          </w:p>
        </w:tc>
      </w:tr>
      <w:tr w:rsidR="008F4D94" w14:paraId="2673A48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86A1F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AFFB84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4D3CD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123845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A98795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D6DF0E"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7B58B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007022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9248 - 9900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7EA694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7632 - 8125</w:t>
            </w:r>
          </w:p>
        </w:tc>
      </w:tr>
      <w:tr w:rsidR="008F4D94" w14:paraId="290DA057" w14:textId="77777777" w:rsidTr="00190399">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37F062"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ACD010D" w14:textId="77777777" w:rsidR="008F4D94" w:rsidRDefault="008F4D94" w:rsidP="008F4D94">
      <w:pPr>
        <w:tabs>
          <w:tab w:val="left" w:pos="2340"/>
        </w:tabs>
      </w:pPr>
    </w:p>
    <w:p w14:paraId="75AE0239" w14:textId="77777777" w:rsidR="008F4D94" w:rsidRPr="00B75DD1" w:rsidRDefault="008F4D94" w:rsidP="008F4D94">
      <w:pPr>
        <w:tabs>
          <w:tab w:val="left" w:pos="2340"/>
        </w:tabs>
      </w:pPr>
      <w:r w:rsidRPr="00B75DD1">
        <w:t xml:space="preserve">From the tables it is found that: </w:t>
      </w:r>
    </w:p>
    <w:p w14:paraId="2F982EE2" w14:textId="77777777" w:rsidR="008F4D94" w:rsidRDefault="008F4D94" w:rsidP="008F4D94">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8</w:t>
      </w:r>
      <w:r w:rsidRPr="00B75DD1">
        <w:t xml:space="preserve"> may be subject to</w:t>
      </w:r>
      <w:r>
        <w:t xml:space="preserve"> </w:t>
      </w:r>
      <w:r w:rsidRPr="00B75DD1">
        <w:t>IMD5</w:t>
      </w:r>
      <w:r>
        <w:t xml:space="preserve"> from n1+n41</w:t>
      </w:r>
      <w:r w:rsidRPr="00B75DD1">
        <w:t>.</w:t>
      </w:r>
    </w:p>
    <w:p w14:paraId="7C4B5669" w14:textId="77777777" w:rsidR="008F4D94" w:rsidRDefault="008F4D94" w:rsidP="008F4D94">
      <w:pPr>
        <w:pStyle w:val="Heading4"/>
      </w:pPr>
    </w:p>
    <w:p w14:paraId="713EF0D4" w14:textId="77777777" w:rsidR="008F4D94" w:rsidRDefault="008F4D94" w:rsidP="008F4D94">
      <w:pPr>
        <w:pStyle w:val="Heading4"/>
      </w:pPr>
      <w:bookmarkStart w:id="392" w:name="_Toc180420584"/>
      <w:r>
        <w:t>5.28</w:t>
      </w:r>
      <w:r w:rsidRPr="00AB69C8">
        <w:t>.2.</w:t>
      </w:r>
      <w:r>
        <w:t>2</w:t>
      </w:r>
      <w:r w:rsidRPr="00AB69C8">
        <w:tab/>
        <w:t>REFSENS requirements</w:t>
      </w:r>
      <w:bookmarkEnd w:id="392"/>
    </w:p>
    <w:p w14:paraId="16A9EA6E" w14:textId="77777777" w:rsidR="008F4D94" w:rsidRPr="00B75DD1" w:rsidRDefault="008F4D94" w:rsidP="008F4D94">
      <w:pPr>
        <w:rPr>
          <w:rFonts w:eastAsia="Malgun Gothic" w:cs="Arial"/>
          <w:kern w:val="2"/>
          <w:szCs w:val="24"/>
          <w:lang w:eastAsia="ko-KR"/>
        </w:rPr>
      </w:pPr>
      <w:r>
        <w:t xml:space="preserve">The </w:t>
      </w:r>
      <w:r w:rsidRPr="00B75DD1">
        <w:t>MSD value ha</w:t>
      </w:r>
      <w:r>
        <w:t>s</w:t>
      </w:r>
      <w:r w:rsidRPr="00B75DD1">
        <w:t xml:space="preser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7</w:t>
      </w:r>
      <w:r w:rsidRPr="00B75DD1">
        <w:rPr>
          <w:rFonts w:cs="Arial"/>
          <w:lang w:eastAsia="zh-CN"/>
        </w:rPr>
        <w:t>A-n</w:t>
      </w:r>
      <w:r>
        <w:rPr>
          <w:rFonts w:cs="Arial"/>
          <w:lang w:eastAsia="zh-CN"/>
        </w:rPr>
        <w:t>8</w:t>
      </w:r>
      <w:r w:rsidRPr="00B75DD1">
        <w:rPr>
          <w:rFonts w:cs="Arial"/>
          <w:lang w:eastAsia="zh-CN"/>
        </w:rPr>
        <w:t>A</w:t>
      </w:r>
      <w:r>
        <w:rPr>
          <w:rFonts w:cs="Arial"/>
          <w:lang w:eastAsia="zh-CN"/>
        </w:rPr>
        <w:t>.</w:t>
      </w:r>
    </w:p>
    <w:p w14:paraId="0F9349B7"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SimSun" w:hAnsi="Arial" w:cs="Arial" w:hint="eastAsia"/>
          <w:b/>
          <w:lang w:val="en-US" w:eastAsia="zh-CN"/>
        </w:rPr>
        <w:t>5.28</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E92347C"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07FBD76"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941262" w14:textId="77777777" w:rsidR="008F4D94" w:rsidRPr="006E069C" w:rsidRDefault="008F4D94" w:rsidP="00190399">
            <w:pPr>
              <w:pStyle w:val="TAH"/>
            </w:pPr>
            <w:r w:rsidRPr="006E069C">
              <w:t>Source of IMD</w:t>
            </w:r>
          </w:p>
        </w:tc>
      </w:tr>
      <w:tr w:rsidR="008F4D94" w:rsidRPr="006E069C" w14:paraId="37C7C90C"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9F44EB0"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C7BA762"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ED10E39"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351BA6AE"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0D6325D"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456C266"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F6C87C3"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1A13ED7"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21F464B2" w14:textId="77777777" w:rsidR="008F4D94" w:rsidRPr="006E069C" w:rsidRDefault="008F4D94" w:rsidP="00190399">
            <w:pPr>
              <w:pStyle w:val="TAH"/>
            </w:pPr>
          </w:p>
        </w:tc>
      </w:tr>
      <w:tr w:rsidR="008F4D94" w:rsidRPr="006E069C" w14:paraId="0459E832"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8A22C" w14:textId="77777777" w:rsidR="008F4D94" w:rsidRPr="006E069C" w:rsidRDefault="008F4D94" w:rsidP="00190399">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w:t>
            </w:r>
            <w:r>
              <w:rPr>
                <w:lang w:eastAsia="ko-KR"/>
              </w:rPr>
              <w:t>8</w:t>
            </w:r>
            <w:r w:rsidRPr="00D462F1">
              <w:rPr>
                <w:lang w:eastAsia="ko-KR"/>
              </w:rPr>
              <w:t>-n</w:t>
            </w:r>
            <w:r>
              <w:rPr>
                <w:lang w:eastAsia="ko-KR"/>
              </w:rPr>
              <w:t>41</w:t>
            </w:r>
          </w:p>
        </w:tc>
        <w:tc>
          <w:tcPr>
            <w:tcW w:w="923" w:type="dxa"/>
            <w:tcBorders>
              <w:top w:val="single" w:sz="4" w:space="0" w:color="auto"/>
              <w:left w:val="single" w:sz="4" w:space="0" w:color="auto"/>
              <w:right w:val="single" w:sz="4" w:space="0" w:color="auto"/>
            </w:tcBorders>
            <w:vAlign w:val="center"/>
          </w:tcPr>
          <w:p w14:paraId="5CF234D2" w14:textId="77777777" w:rsidR="008F4D94" w:rsidRPr="006E069C" w:rsidRDefault="008F4D94" w:rsidP="00190399">
            <w:pPr>
              <w:pStyle w:val="TAC"/>
              <w:rPr>
                <w:lang w:val="en-US" w:eastAsia="zh-CN"/>
              </w:rPr>
            </w:pPr>
            <w:r w:rsidRPr="00D462F1">
              <w:rPr>
                <w:rFonts w:eastAsia="SimSun" w:hint="eastAsia"/>
              </w:rPr>
              <w:t>n</w:t>
            </w:r>
            <w:r w:rsidRPr="00D462F1">
              <w:rPr>
                <w:lang w:eastAsia="ko-KR"/>
              </w:rPr>
              <w:t>1</w:t>
            </w:r>
          </w:p>
        </w:tc>
        <w:tc>
          <w:tcPr>
            <w:tcW w:w="975" w:type="dxa"/>
            <w:tcBorders>
              <w:top w:val="single" w:sz="4" w:space="0" w:color="auto"/>
              <w:left w:val="single" w:sz="4" w:space="0" w:color="auto"/>
              <w:right w:val="single" w:sz="4" w:space="0" w:color="auto"/>
            </w:tcBorders>
            <w:vAlign w:val="center"/>
          </w:tcPr>
          <w:p w14:paraId="52E13707" w14:textId="77777777" w:rsidR="008F4D94" w:rsidRPr="006E069C" w:rsidRDefault="008F4D94" w:rsidP="00190399">
            <w:pPr>
              <w:pStyle w:val="TAC"/>
              <w:rPr>
                <w:lang w:val="en-US" w:eastAsia="zh-CN"/>
              </w:rPr>
            </w:pPr>
            <w:r w:rsidRPr="00D462F1">
              <w:rPr>
                <w:rFonts w:hint="eastAsia"/>
                <w:lang w:eastAsia="ja-JP"/>
              </w:rPr>
              <w:t>1</w:t>
            </w:r>
            <w:r w:rsidRPr="00D462F1">
              <w:rPr>
                <w:lang w:eastAsia="ja-JP"/>
              </w:rPr>
              <w:t>9</w:t>
            </w:r>
            <w:r>
              <w:rPr>
                <w:lang w:eastAsia="ja-JP"/>
              </w:rPr>
              <w:t>77.5</w:t>
            </w:r>
          </w:p>
        </w:tc>
        <w:tc>
          <w:tcPr>
            <w:tcW w:w="1012" w:type="dxa"/>
            <w:tcBorders>
              <w:top w:val="single" w:sz="4" w:space="0" w:color="auto"/>
              <w:left w:val="single" w:sz="4" w:space="0" w:color="auto"/>
              <w:right w:val="single" w:sz="4" w:space="0" w:color="auto"/>
            </w:tcBorders>
            <w:vAlign w:val="center"/>
          </w:tcPr>
          <w:p w14:paraId="2508E01C" w14:textId="77777777" w:rsidR="008F4D94" w:rsidRPr="006E069C" w:rsidRDefault="008F4D94" w:rsidP="00190399">
            <w:pPr>
              <w:pStyle w:val="TAC"/>
              <w:rPr>
                <w:lang w:val="en-US" w:eastAsia="zh-CN"/>
              </w:rPr>
            </w:pPr>
            <w:r w:rsidRPr="00D462F1">
              <w:rPr>
                <w:rFonts w:hint="eastAsia"/>
                <w:lang w:eastAsia="ja-JP"/>
              </w:rPr>
              <w:t>5</w:t>
            </w:r>
          </w:p>
        </w:tc>
        <w:tc>
          <w:tcPr>
            <w:tcW w:w="1379" w:type="dxa"/>
            <w:tcBorders>
              <w:top w:val="single" w:sz="4" w:space="0" w:color="auto"/>
              <w:left w:val="single" w:sz="4" w:space="0" w:color="auto"/>
              <w:right w:val="single" w:sz="4" w:space="0" w:color="auto"/>
            </w:tcBorders>
            <w:vAlign w:val="center"/>
          </w:tcPr>
          <w:p w14:paraId="608A6078" w14:textId="77777777" w:rsidR="008F4D94" w:rsidRPr="006E069C" w:rsidRDefault="008F4D94" w:rsidP="00190399">
            <w:pPr>
              <w:pStyle w:val="TAC"/>
              <w:rPr>
                <w:lang w:val="en-US" w:eastAsia="zh-CN"/>
              </w:rPr>
            </w:pPr>
            <w:r w:rsidRPr="00D462F1">
              <w:rPr>
                <w:lang w:eastAsia="ja-JP"/>
              </w:rPr>
              <w:t>25</w:t>
            </w:r>
          </w:p>
        </w:tc>
        <w:tc>
          <w:tcPr>
            <w:tcW w:w="881" w:type="dxa"/>
            <w:tcBorders>
              <w:top w:val="single" w:sz="4" w:space="0" w:color="auto"/>
              <w:left w:val="single" w:sz="4" w:space="0" w:color="auto"/>
              <w:right w:val="single" w:sz="4" w:space="0" w:color="auto"/>
            </w:tcBorders>
            <w:vAlign w:val="center"/>
          </w:tcPr>
          <w:p w14:paraId="37A3D4AE" w14:textId="77777777" w:rsidR="008F4D94" w:rsidRPr="006E069C" w:rsidRDefault="008F4D94" w:rsidP="00190399">
            <w:pPr>
              <w:pStyle w:val="TAC"/>
              <w:rPr>
                <w:lang w:val="en-US" w:eastAsia="zh-CN"/>
              </w:rPr>
            </w:pPr>
            <w:r>
              <w:rPr>
                <w:lang w:eastAsia="ja-JP"/>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2322DF12" w14:textId="77777777" w:rsidR="008F4D94" w:rsidRPr="006E069C" w:rsidRDefault="008F4D94" w:rsidP="00190399">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BD47070" w14:textId="77777777" w:rsidR="008F4D94" w:rsidRPr="006E069C" w:rsidRDefault="008F4D94" w:rsidP="00190399">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6FEA2352" w14:textId="77777777" w:rsidR="008F4D94" w:rsidRPr="006E069C" w:rsidRDefault="008F4D94" w:rsidP="00190399">
            <w:pPr>
              <w:pStyle w:val="TAC"/>
            </w:pPr>
            <w:r w:rsidRPr="00D462F1">
              <w:rPr>
                <w:lang w:eastAsia="ko-KR"/>
              </w:rPr>
              <w:t>N/A</w:t>
            </w:r>
          </w:p>
        </w:tc>
      </w:tr>
      <w:tr w:rsidR="008F4D94" w:rsidRPr="006E069C" w14:paraId="0FA3F42C"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D6CC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B1F07E" w14:textId="77777777" w:rsidR="008F4D94" w:rsidRPr="006E069C" w:rsidRDefault="008F4D94" w:rsidP="00190399">
            <w:pPr>
              <w:pStyle w:val="TAC"/>
              <w:rPr>
                <w:lang w:val="en-US" w:eastAsia="zh-CN"/>
              </w:rPr>
            </w:pPr>
            <w:r w:rsidRPr="00D462F1">
              <w:rPr>
                <w:lang w:eastAsia="ko-KR"/>
              </w:rPr>
              <w:t>n</w:t>
            </w:r>
            <w:r>
              <w:rPr>
                <w:lang w:eastAsia="ko-KR"/>
              </w:rPr>
              <w:t>8</w:t>
            </w:r>
          </w:p>
        </w:tc>
        <w:tc>
          <w:tcPr>
            <w:tcW w:w="975" w:type="dxa"/>
            <w:tcBorders>
              <w:top w:val="single" w:sz="4" w:space="0" w:color="auto"/>
              <w:left w:val="single" w:sz="4" w:space="0" w:color="auto"/>
              <w:bottom w:val="single" w:sz="4" w:space="0" w:color="auto"/>
              <w:right w:val="single" w:sz="4" w:space="0" w:color="auto"/>
            </w:tcBorders>
            <w:vAlign w:val="center"/>
          </w:tcPr>
          <w:p w14:paraId="3263FD72" w14:textId="77777777" w:rsidR="008F4D94" w:rsidRPr="006E069C" w:rsidRDefault="008F4D94" w:rsidP="00190399">
            <w:pPr>
              <w:pStyle w:val="TAC"/>
              <w:rPr>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0FED8ED" w14:textId="77777777" w:rsidR="008F4D94" w:rsidRPr="006E069C" w:rsidRDefault="008F4D94" w:rsidP="00190399">
            <w:pPr>
              <w:pStyle w:val="TAC"/>
              <w:rPr>
                <w:lang w:val="en-US" w:eastAsia="zh-CN"/>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D4E620" w14:textId="77777777" w:rsidR="008F4D94" w:rsidRPr="006E069C" w:rsidRDefault="008F4D94" w:rsidP="00190399">
            <w:pPr>
              <w:pStyle w:val="TAC"/>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vAlign w:val="center"/>
          </w:tcPr>
          <w:p w14:paraId="018D0DEE" w14:textId="77777777" w:rsidR="008F4D94" w:rsidRPr="006E069C" w:rsidRDefault="008F4D94" w:rsidP="00190399">
            <w:pPr>
              <w:pStyle w:val="TAC"/>
              <w:rPr>
                <w:lang w:val="en-US" w:eastAsia="zh-CN"/>
              </w:rPr>
            </w:pPr>
            <w:r>
              <w:rPr>
                <w:lang w:eastAsia="ja-JP"/>
              </w:rPr>
              <w:t>927.5</w:t>
            </w:r>
          </w:p>
        </w:tc>
        <w:tc>
          <w:tcPr>
            <w:tcW w:w="797" w:type="dxa"/>
            <w:tcBorders>
              <w:top w:val="single" w:sz="4" w:space="0" w:color="auto"/>
              <w:left w:val="single" w:sz="4" w:space="0" w:color="auto"/>
              <w:bottom w:val="single" w:sz="4" w:space="0" w:color="auto"/>
              <w:right w:val="single" w:sz="4" w:space="0" w:color="auto"/>
            </w:tcBorders>
            <w:vAlign w:val="center"/>
          </w:tcPr>
          <w:p w14:paraId="1B5C0EB2" w14:textId="77777777" w:rsidR="008F4D94" w:rsidRPr="006E069C" w:rsidRDefault="008F4D94" w:rsidP="00190399">
            <w:pPr>
              <w:pStyle w:val="TAC"/>
              <w:rPr>
                <w:lang w:val="en-US" w:eastAsia="zh-CN"/>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5AC9516" w14:textId="77777777" w:rsidR="008F4D94" w:rsidRPr="006E069C" w:rsidRDefault="008F4D94" w:rsidP="00190399">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E04AD7" w14:textId="77777777" w:rsidR="008F4D94" w:rsidRPr="006E069C" w:rsidRDefault="008F4D94" w:rsidP="00190399">
            <w:pPr>
              <w:pStyle w:val="TAC"/>
            </w:pPr>
            <w:r>
              <w:rPr>
                <w:lang w:eastAsia="ko-KR"/>
              </w:rPr>
              <w:t>IMD5</w:t>
            </w:r>
          </w:p>
        </w:tc>
      </w:tr>
      <w:tr w:rsidR="008F4D94" w:rsidRPr="006E069C" w14:paraId="21018402"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DAFC33"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F09FD8E" w14:textId="77777777" w:rsidR="008F4D94" w:rsidRPr="006E069C" w:rsidRDefault="008F4D94" w:rsidP="00190399">
            <w:pPr>
              <w:pStyle w:val="TAC"/>
              <w:rPr>
                <w:lang w:val="en-US" w:eastAsia="zh-CN"/>
              </w:rPr>
            </w:pPr>
            <w:r w:rsidRPr="00D462F1">
              <w:rPr>
                <w:rFonts w:eastAsia="SimSun" w:hint="eastAsia"/>
              </w:rPr>
              <w:t>n</w:t>
            </w:r>
            <w:r w:rsidRPr="00D462F1">
              <w:rPr>
                <w:rFonts w:eastAsia="SimSun"/>
              </w:rPr>
              <w:t>41</w:t>
            </w:r>
          </w:p>
        </w:tc>
        <w:tc>
          <w:tcPr>
            <w:tcW w:w="975" w:type="dxa"/>
            <w:tcBorders>
              <w:top w:val="single" w:sz="4" w:space="0" w:color="auto"/>
              <w:left w:val="single" w:sz="4" w:space="0" w:color="auto"/>
              <w:right w:val="single" w:sz="4" w:space="0" w:color="auto"/>
            </w:tcBorders>
            <w:vAlign w:val="center"/>
          </w:tcPr>
          <w:p w14:paraId="2D50FFF0" w14:textId="77777777" w:rsidR="008F4D94" w:rsidRPr="006E069C" w:rsidRDefault="008F4D94" w:rsidP="00190399">
            <w:pPr>
              <w:pStyle w:val="TAC"/>
              <w:rPr>
                <w:lang w:val="en-US" w:eastAsia="zh-CN"/>
              </w:rPr>
            </w:pPr>
            <w:r>
              <w:rPr>
                <w:rFonts w:cs="Arial"/>
                <w:color w:val="000000"/>
                <w:szCs w:val="18"/>
              </w:rPr>
              <w:t>2502.5</w:t>
            </w:r>
          </w:p>
        </w:tc>
        <w:tc>
          <w:tcPr>
            <w:tcW w:w="1012" w:type="dxa"/>
            <w:tcBorders>
              <w:top w:val="single" w:sz="4" w:space="0" w:color="auto"/>
              <w:left w:val="single" w:sz="4" w:space="0" w:color="auto"/>
              <w:right w:val="single" w:sz="4" w:space="0" w:color="auto"/>
            </w:tcBorders>
            <w:vAlign w:val="center"/>
          </w:tcPr>
          <w:p w14:paraId="17775B61" w14:textId="77777777" w:rsidR="008F4D94" w:rsidRPr="006E069C" w:rsidRDefault="008F4D94" w:rsidP="00190399">
            <w:pPr>
              <w:pStyle w:val="TAC"/>
              <w:rPr>
                <w:lang w:val="en-US" w:eastAsia="zh-CN"/>
              </w:rPr>
            </w:pPr>
            <w:r w:rsidRPr="00D462F1">
              <w:rPr>
                <w:rFonts w:hint="eastAsia"/>
                <w:lang w:eastAsia="ja-JP"/>
              </w:rPr>
              <w:t>1</w:t>
            </w:r>
            <w:r w:rsidRPr="00D462F1">
              <w:rPr>
                <w:lang w:eastAsia="ja-JP"/>
              </w:rPr>
              <w:t>0</w:t>
            </w:r>
          </w:p>
        </w:tc>
        <w:tc>
          <w:tcPr>
            <w:tcW w:w="1379" w:type="dxa"/>
            <w:tcBorders>
              <w:top w:val="single" w:sz="4" w:space="0" w:color="auto"/>
              <w:left w:val="single" w:sz="4" w:space="0" w:color="auto"/>
              <w:right w:val="single" w:sz="4" w:space="0" w:color="auto"/>
            </w:tcBorders>
            <w:vAlign w:val="center"/>
          </w:tcPr>
          <w:p w14:paraId="58F94CC3" w14:textId="77777777" w:rsidR="008F4D94" w:rsidRPr="006E069C" w:rsidRDefault="008F4D94" w:rsidP="00190399">
            <w:pPr>
              <w:pStyle w:val="TAC"/>
              <w:rPr>
                <w:lang w:val="en-US" w:eastAsia="zh-CN"/>
              </w:rPr>
            </w:pPr>
            <w:r>
              <w:t>50</w:t>
            </w:r>
          </w:p>
        </w:tc>
        <w:tc>
          <w:tcPr>
            <w:tcW w:w="881" w:type="dxa"/>
            <w:tcBorders>
              <w:top w:val="single" w:sz="4" w:space="0" w:color="auto"/>
              <w:left w:val="single" w:sz="4" w:space="0" w:color="auto"/>
              <w:right w:val="single" w:sz="4" w:space="0" w:color="auto"/>
            </w:tcBorders>
            <w:vAlign w:val="center"/>
          </w:tcPr>
          <w:p w14:paraId="6F02BB57" w14:textId="77777777" w:rsidR="008F4D94" w:rsidRPr="006E069C" w:rsidRDefault="008F4D94" w:rsidP="00190399">
            <w:pPr>
              <w:pStyle w:val="TAC"/>
              <w:rPr>
                <w:lang w:val="en-US" w:eastAsia="zh-CN"/>
              </w:rPr>
            </w:pPr>
            <w:r>
              <w:rPr>
                <w:rFonts w:cs="Arial"/>
                <w:color w:val="000000"/>
                <w:szCs w:val="18"/>
              </w:rPr>
              <w:t>2502.5</w:t>
            </w:r>
          </w:p>
        </w:tc>
        <w:tc>
          <w:tcPr>
            <w:tcW w:w="797" w:type="dxa"/>
            <w:tcBorders>
              <w:top w:val="single" w:sz="4" w:space="0" w:color="auto"/>
              <w:left w:val="single" w:sz="4" w:space="0" w:color="auto"/>
              <w:bottom w:val="single" w:sz="4" w:space="0" w:color="auto"/>
              <w:right w:val="single" w:sz="4" w:space="0" w:color="auto"/>
            </w:tcBorders>
            <w:vAlign w:val="center"/>
          </w:tcPr>
          <w:p w14:paraId="56D9E507" w14:textId="77777777" w:rsidR="008F4D94" w:rsidRPr="006E069C" w:rsidRDefault="008F4D94" w:rsidP="00190399">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00341118" w14:textId="77777777" w:rsidR="008F4D94" w:rsidRPr="006E069C" w:rsidRDefault="008F4D94" w:rsidP="00190399">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68806722" w14:textId="77777777" w:rsidR="008F4D94" w:rsidRPr="006E069C" w:rsidRDefault="008F4D94" w:rsidP="00190399">
            <w:pPr>
              <w:pStyle w:val="TAC"/>
            </w:pPr>
            <w:r>
              <w:rPr>
                <w:lang w:eastAsia="ko-KR"/>
              </w:rPr>
              <w:t>N/A</w:t>
            </w:r>
          </w:p>
        </w:tc>
      </w:tr>
    </w:tbl>
    <w:p w14:paraId="5231FDDE" w14:textId="77777777" w:rsidR="008F4D94" w:rsidRDefault="008F4D94" w:rsidP="008F4D94">
      <w:pPr>
        <w:rPr>
          <w:color w:val="0070C0"/>
        </w:rPr>
      </w:pPr>
    </w:p>
    <w:p w14:paraId="62E50FE1" w14:textId="77777777" w:rsidR="008F4D94" w:rsidRDefault="008F4D94" w:rsidP="008F4D94">
      <w:pPr>
        <w:pStyle w:val="Heading2"/>
      </w:pPr>
      <w:bookmarkStart w:id="393" w:name="_Toc180420585"/>
      <w:r>
        <w:t>5.29</w:t>
      </w:r>
      <w:r>
        <w:tab/>
        <w:t>CA_n3-n41-n71</w:t>
      </w:r>
      <w:bookmarkEnd w:id="393"/>
    </w:p>
    <w:p w14:paraId="089F099A" w14:textId="77777777" w:rsidR="008F4D94" w:rsidRDefault="008F4D94" w:rsidP="008F4D94">
      <w:pPr>
        <w:pStyle w:val="Heading3"/>
        <w:rPr>
          <w:rFonts w:cs="Arial"/>
          <w:szCs w:val="28"/>
          <w:lang w:val="en-US" w:eastAsia="zh-CN"/>
        </w:rPr>
      </w:pPr>
      <w:bookmarkStart w:id="394" w:name="_Toc180420586"/>
      <w:r>
        <w:t>5.29.1</w:t>
      </w:r>
      <w:r>
        <w:tab/>
      </w:r>
      <w:r>
        <w:rPr>
          <w:rFonts w:cs="Arial"/>
          <w:szCs w:val="28"/>
          <w:lang w:val="en-US" w:eastAsia="zh-CN"/>
        </w:rPr>
        <w:t>Common for 1 band UL and 2 bands UL CA</w:t>
      </w:r>
      <w:bookmarkEnd w:id="394"/>
    </w:p>
    <w:p w14:paraId="58400AC5" w14:textId="77777777" w:rsidR="008F4D94" w:rsidRDefault="008F4D94" w:rsidP="008F4D94">
      <w:pPr>
        <w:pStyle w:val="Heading4"/>
      </w:pPr>
      <w:bookmarkStart w:id="395" w:name="_Toc180420587"/>
      <w:r>
        <w:t>5.29.1.1</w:t>
      </w:r>
      <w:r>
        <w:tab/>
      </w:r>
      <w:r>
        <w:rPr>
          <w:rFonts w:cs="Arial"/>
          <w:lang w:eastAsia="zh-CN"/>
        </w:rPr>
        <w:t>Operating bands for CA</w:t>
      </w:r>
      <w:bookmarkEnd w:id="395"/>
    </w:p>
    <w:p w14:paraId="2BEA1FC1" w14:textId="77777777" w:rsidR="008F4D94" w:rsidRDefault="008F4D94" w:rsidP="008F4D94">
      <w:pPr>
        <w:pStyle w:val="TH"/>
        <w:rPr>
          <w:lang w:val="en-US"/>
        </w:rPr>
      </w:pPr>
      <w:r>
        <w:rPr>
          <w:rFonts w:cs="Arial"/>
        </w:rPr>
        <w:t xml:space="preserve">Table </w:t>
      </w:r>
      <w:r>
        <w:rPr>
          <w:rFonts w:cs="Arial" w:hint="eastAsia"/>
          <w:lang w:val="en-US" w:eastAsia="zh-CN"/>
        </w:rPr>
        <w:t>5.29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47F7B65"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D0F013"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1D96F54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34B64C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3E65050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30EF65FB"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ADA9F4"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65DF4C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1D84F2F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1069410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196EFF8"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2824E0"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7E1B854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00D5082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07A78B48"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3F5BEF09"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680E5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29FFD6B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56DDB6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12B4DBA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4F283AEF"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EE03C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7A1415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6F9732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166F84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r w:rsidR="008F4D94" w14:paraId="251DF0E7"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69C67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55F0267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790160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4CDC57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bl>
    <w:p w14:paraId="08AF9301" w14:textId="77777777" w:rsidR="008F4D94" w:rsidRDefault="008F4D94" w:rsidP="008F4D94">
      <w:pPr>
        <w:pStyle w:val="TH"/>
      </w:pPr>
    </w:p>
    <w:p w14:paraId="52A752F9" w14:textId="77777777" w:rsidR="008F4D94" w:rsidRPr="005D2633" w:rsidRDefault="008F4D94" w:rsidP="008F4D94">
      <w:pPr>
        <w:pStyle w:val="Heading4"/>
        <w:rPr>
          <w:rFonts w:cs="Arial"/>
          <w:lang w:eastAsia="zh-CN"/>
        </w:rPr>
      </w:pPr>
      <w:bookmarkStart w:id="396" w:name="_Toc180420588"/>
      <w:r>
        <w:rPr>
          <w:rFonts w:cs="Arial"/>
          <w:lang w:eastAsia="zh-CN"/>
        </w:rPr>
        <w:t>5.29</w:t>
      </w:r>
      <w:r w:rsidRPr="005D2633">
        <w:rPr>
          <w:rFonts w:cs="Arial"/>
          <w:lang w:eastAsia="zh-CN"/>
        </w:rPr>
        <w:t>.1.2</w:t>
      </w:r>
      <w:r w:rsidRPr="005D2633">
        <w:rPr>
          <w:rFonts w:cs="Arial"/>
          <w:lang w:eastAsia="zh-CN"/>
        </w:rPr>
        <w:tab/>
      </w:r>
      <w:r>
        <w:rPr>
          <w:rFonts w:cs="Arial"/>
          <w:lang w:eastAsia="zh-CN"/>
        </w:rPr>
        <w:t>Channel bandwidths per operating band for CA</w:t>
      </w:r>
      <w:bookmarkEnd w:id="396"/>
    </w:p>
    <w:p w14:paraId="7826EA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417248F2"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7FE4A3A"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02A1B0DD"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8653664"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DE4894C"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037402D4" w14:textId="77777777" w:rsidR="008F4D94" w:rsidRDefault="008F4D94" w:rsidP="00190399">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149D26CE"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6BE6719E" w14:textId="77777777" w:rsidR="008F4D94" w:rsidRDefault="008F4D94" w:rsidP="00190399">
            <w:pPr>
              <w:pStyle w:val="TAH"/>
              <w:rPr>
                <w:szCs w:val="18"/>
                <w:lang w:val="en-US" w:eastAsia="zh-CN"/>
              </w:rPr>
            </w:pPr>
            <w:r>
              <w:t>Bandwidth combination set</w:t>
            </w:r>
          </w:p>
        </w:tc>
      </w:tr>
      <w:tr w:rsidR="008F4D94" w14:paraId="4F425DC3"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100AC882"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CA_n3A-n41A-n71A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8BADBE1" w14:textId="77777777" w:rsidR="008F4D94" w:rsidRPr="00896712" w:rsidRDefault="008F4D94" w:rsidP="00190399">
            <w:pPr>
              <w:pStyle w:val="TAC"/>
              <w:rPr>
                <w:rFonts w:eastAsia="SimSun" w:cs="Arial"/>
                <w:szCs w:val="18"/>
                <w:lang w:val="en-US" w:eastAsia="zh-CN"/>
              </w:rPr>
            </w:pPr>
            <w:r w:rsidRPr="00896712">
              <w:rPr>
                <w:rFonts w:eastAsia="SimSun" w:cs="Arial"/>
                <w:szCs w:val="18"/>
                <w:lang w:val="en-US" w:eastAsia="zh-CN"/>
              </w:rPr>
              <w:t>CA_n3A-n41A</w:t>
            </w:r>
          </w:p>
          <w:p w14:paraId="0391F725" w14:textId="77777777" w:rsidR="008F4D94" w:rsidRPr="00896712" w:rsidRDefault="008F4D94" w:rsidP="00190399">
            <w:pPr>
              <w:pStyle w:val="TAC"/>
              <w:rPr>
                <w:rFonts w:eastAsia="SimSun" w:cs="Arial"/>
                <w:szCs w:val="18"/>
                <w:lang w:val="en-US" w:eastAsia="zh-CN"/>
              </w:rPr>
            </w:pPr>
            <w:r w:rsidRPr="00896712">
              <w:rPr>
                <w:rFonts w:eastAsia="SimSun" w:cs="Arial"/>
                <w:szCs w:val="18"/>
                <w:lang w:val="en-US" w:eastAsia="zh-CN"/>
              </w:rPr>
              <w:t>CA_n3A-n71A</w:t>
            </w:r>
          </w:p>
          <w:p w14:paraId="11C306F5" w14:textId="77777777" w:rsidR="008F4D94" w:rsidRPr="00B00CBD" w:rsidRDefault="008F4D94" w:rsidP="00190399">
            <w:pPr>
              <w:pStyle w:val="TAC"/>
              <w:rPr>
                <w:rFonts w:eastAsia="SimSun" w:cs="Arial"/>
                <w:szCs w:val="18"/>
                <w:lang w:val="en-US" w:eastAsia="zh-CN"/>
              </w:rPr>
            </w:pPr>
            <w:r w:rsidRPr="00896712">
              <w:rPr>
                <w:rFonts w:eastAsia="SimSun" w:cs="Arial"/>
                <w:szCs w:val="18"/>
                <w:lang w:val="en-US" w:eastAsia="zh-CN"/>
              </w:rPr>
              <w:t>CA_n41A-n71A</w:t>
            </w:r>
          </w:p>
        </w:tc>
        <w:tc>
          <w:tcPr>
            <w:tcW w:w="709" w:type="dxa"/>
            <w:tcBorders>
              <w:left w:val="single" w:sz="4" w:space="0" w:color="auto"/>
              <w:right w:val="single" w:sz="4" w:space="0" w:color="auto"/>
            </w:tcBorders>
            <w:vAlign w:val="center"/>
          </w:tcPr>
          <w:p w14:paraId="01EEA78B"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B9E3E5D"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5,10,15,20,25,30,35,40,45,50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202" w:type="dxa"/>
            <w:tcBorders>
              <w:left w:val="single" w:sz="4" w:space="0" w:color="auto"/>
              <w:bottom w:val="nil"/>
              <w:right w:val="single" w:sz="4" w:space="0" w:color="auto"/>
            </w:tcBorders>
            <w:shd w:val="clear" w:color="auto" w:fill="auto"/>
            <w:vAlign w:val="center"/>
          </w:tcPr>
          <w:p w14:paraId="40CB3879"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5826CBC9"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4013D995"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48EF781"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0BB9E98E" w14:textId="77777777" w:rsidR="008F4D94" w:rsidRPr="00B00CBD" w:rsidRDefault="008F4D94" w:rsidP="00190399">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7641B051"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233CD9">
              <w:rPr>
                <w:rFonts w:ascii="Arial" w:hAnsi="Arial" w:cs="Arial"/>
                <w:color w:val="000000" w:themeColor="text1"/>
                <w:sz w:val="18"/>
                <w:szCs w:val="18"/>
                <w:lang w:val="en-US"/>
              </w:rPr>
              <w:t>5,10,15,20,25,30,35,40,45,50,60,7</w:t>
            </w:r>
            <w:r>
              <w:rPr>
                <w:rFonts w:ascii="Arial" w:hAnsi="Arial" w:cs="Arial"/>
                <w:color w:val="000000" w:themeColor="text1"/>
                <w:sz w:val="18"/>
                <w:szCs w:val="18"/>
                <w:lang w:val="en-US"/>
              </w:rPr>
              <w:t>0,80,90,100</w:t>
            </w:r>
          </w:p>
        </w:tc>
        <w:tc>
          <w:tcPr>
            <w:tcW w:w="1202" w:type="dxa"/>
            <w:tcBorders>
              <w:top w:val="nil"/>
              <w:left w:val="single" w:sz="4" w:space="0" w:color="auto"/>
              <w:bottom w:val="nil"/>
              <w:right w:val="single" w:sz="4" w:space="0" w:color="auto"/>
            </w:tcBorders>
            <w:shd w:val="clear" w:color="auto" w:fill="auto"/>
            <w:vAlign w:val="center"/>
          </w:tcPr>
          <w:p w14:paraId="51161B6B" w14:textId="77777777" w:rsidR="008F4D94" w:rsidRPr="00B00CBD" w:rsidRDefault="008F4D94" w:rsidP="00190399">
            <w:pPr>
              <w:pStyle w:val="TAC"/>
              <w:rPr>
                <w:rFonts w:cs="Arial"/>
                <w:szCs w:val="18"/>
                <w:lang w:val="en-US" w:eastAsia="zh-CN"/>
              </w:rPr>
            </w:pPr>
          </w:p>
        </w:tc>
      </w:tr>
      <w:tr w:rsidR="008F4D94" w14:paraId="63C178C5"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6364B7C8"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9EB64BA"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4683EAB8" w14:textId="77777777" w:rsidR="008F4D94" w:rsidRDefault="008F4D94" w:rsidP="00190399">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4DD062B2"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202" w:type="dxa"/>
            <w:tcBorders>
              <w:top w:val="nil"/>
              <w:left w:val="single" w:sz="4" w:space="0" w:color="auto"/>
              <w:bottom w:val="single" w:sz="4" w:space="0" w:color="auto"/>
              <w:right w:val="single" w:sz="4" w:space="0" w:color="auto"/>
            </w:tcBorders>
            <w:shd w:val="clear" w:color="auto" w:fill="auto"/>
            <w:vAlign w:val="center"/>
          </w:tcPr>
          <w:p w14:paraId="4E6715F0" w14:textId="77777777" w:rsidR="008F4D94" w:rsidRPr="00B00CBD" w:rsidRDefault="008F4D94" w:rsidP="00190399">
            <w:pPr>
              <w:pStyle w:val="TAC"/>
              <w:rPr>
                <w:rFonts w:cs="Arial"/>
                <w:szCs w:val="18"/>
                <w:lang w:val="en-US" w:eastAsia="zh-CN"/>
              </w:rPr>
            </w:pPr>
          </w:p>
        </w:tc>
      </w:tr>
    </w:tbl>
    <w:p w14:paraId="1042FC94" w14:textId="77777777" w:rsidR="008F4D94" w:rsidRDefault="008F4D94" w:rsidP="008F4D94">
      <w:pPr>
        <w:pStyle w:val="Heading4"/>
        <w:rPr>
          <w:rFonts w:cs="Arial"/>
          <w:szCs w:val="22"/>
          <w:lang w:val="en-US" w:eastAsia="zh-CN"/>
        </w:rPr>
      </w:pPr>
      <w:bookmarkStart w:id="397" w:name="_Toc180420589"/>
      <w:r>
        <w:rPr>
          <w:rFonts w:cs="Arial"/>
          <w:lang w:eastAsia="zh-CN"/>
        </w:rPr>
        <w:t>5.29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97"/>
    </w:p>
    <w:p w14:paraId="74E07987"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-n41</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CA_n3-n7-n105 and aregiven in the tables below.</w:t>
      </w:r>
    </w:p>
    <w:p w14:paraId="62A31FFC" w14:textId="77777777" w:rsidR="008F4D94" w:rsidRDefault="008F4D94" w:rsidP="008F4D94">
      <w:pPr>
        <w:pStyle w:val="TH"/>
      </w:pPr>
      <w:r>
        <w:t xml:space="preserve">Table </w:t>
      </w:r>
      <w:r>
        <w:rPr>
          <w:rFonts w:hint="eastAsia"/>
          <w:lang w:val="en-US" w:eastAsia="zh-CN"/>
        </w:rPr>
        <w:t>5.29</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09D83C9E" w14:textId="77777777" w:rsidTr="00190399">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0EEEC6"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02EAEEC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958AEFA" w14:textId="77777777" w:rsidTr="00190399">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479A1C78" w14:textId="77777777" w:rsidR="008F4D94" w:rsidRDefault="008F4D94" w:rsidP="00190399">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E42F25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D03432C" w14:textId="77777777" w:rsidTr="00190399">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A3D9AE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CA_n3-n41-n71</w:t>
            </w:r>
          </w:p>
        </w:tc>
        <w:tc>
          <w:tcPr>
            <w:tcW w:w="1940" w:type="dxa"/>
            <w:tcBorders>
              <w:top w:val="nil"/>
              <w:left w:val="nil"/>
              <w:bottom w:val="single" w:sz="4" w:space="0" w:color="auto"/>
              <w:right w:val="single" w:sz="4" w:space="0" w:color="auto"/>
            </w:tcBorders>
            <w:shd w:val="clear" w:color="auto" w:fill="auto"/>
            <w:vAlign w:val="center"/>
            <w:hideMark/>
          </w:tcPr>
          <w:p w14:paraId="786BF025" w14:textId="77777777" w:rsidR="008F4D94" w:rsidRPr="00896712" w:rsidRDefault="008F4D94" w:rsidP="00190399">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0.5</w:t>
            </w:r>
          </w:p>
        </w:tc>
        <w:tc>
          <w:tcPr>
            <w:tcW w:w="1820" w:type="dxa"/>
            <w:tcBorders>
              <w:top w:val="nil"/>
              <w:left w:val="nil"/>
              <w:bottom w:val="single" w:sz="4" w:space="0" w:color="auto"/>
              <w:right w:val="single" w:sz="4" w:space="0" w:color="auto"/>
            </w:tcBorders>
            <w:shd w:val="clear" w:color="auto" w:fill="auto"/>
            <w:vAlign w:val="center"/>
            <w:hideMark/>
          </w:tcPr>
          <w:p w14:paraId="5FE8BB0B" w14:textId="77777777" w:rsidR="008F4D94" w:rsidRPr="00896712" w:rsidRDefault="008F4D94" w:rsidP="00190399">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0.5</w:t>
            </w:r>
          </w:p>
        </w:tc>
        <w:tc>
          <w:tcPr>
            <w:tcW w:w="2080" w:type="dxa"/>
            <w:tcBorders>
              <w:top w:val="nil"/>
              <w:left w:val="nil"/>
              <w:bottom w:val="single" w:sz="4" w:space="0" w:color="auto"/>
              <w:right w:val="single" w:sz="4" w:space="0" w:color="auto"/>
            </w:tcBorders>
            <w:shd w:val="clear" w:color="auto" w:fill="auto"/>
            <w:vAlign w:val="center"/>
            <w:hideMark/>
          </w:tcPr>
          <w:p w14:paraId="7E5C7BB8" w14:textId="77777777" w:rsidR="008F4D94" w:rsidRPr="00896712" w:rsidRDefault="008F4D94" w:rsidP="00190399">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0.6</w:t>
            </w:r>
          </w:p>
        </w:tc>
      </w:tr>
      <w:tr w:rsidR="008F4D94" w14:paraId="1E403866" w14:textId="77777777" w:rsidTr="00190399">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34B63E"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20C06CA9" w14:textId="77777777" w:rsidR="008F4D94" w:rsidRDefault="008F4D94" w:rsidP="008F4D94">
      <w:pPr>
        <w:pStyle w:val="TH"/>
        <w:spacing w:before="120" w:after="120"/>
        <w:rPr>
          <w:lang w:eastAsia="zh-CN"/>
        </w:rPr>
      </w:pPr>
      <w:r>
        <w:lastRenderedPageBreak/>
        <w:t xml:space="preserve">Table </w:t>
      </w:r>
      <w:r>
        <w:rPr>
          <w:lang w:val="en-US" w:eastAsia="zh-CN"/>
        </w:rPr>
        <w:t>5.29.1.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E0E038B"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54D70"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948847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1A9B2EEB"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AAAEEB2" w14:textId="77777777" w:rsidR="008F4D94" w:rsidRDefault="008F4D94" w:rsidP="00190399">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A93FE9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FFB33E8"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E63A0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CA_n3-n41-n71</w:t>
            </w:r>
          </w:p>
        </w:tc>
        <w:tc>
          <w:tcPr>
            <w:tcW w:w="2040" w:type="dxa"/>
            <w:tcBorders>
              <w:top w:val="nil"/>
              <w:left w:val="nil"/>
              <w:bottom w:val="single" w:sz="4" w:space="0" w:color="auto"/>
              <w:right w:val="single" w:sz="4" w:space="0" w:color="auto"/>
            </w:tcBorders>
            <w:shd w:val="clear" w:color="auto" w:fill="auto"/>
            <w:vAlign w:val="center"/>
            <w:hideMark/>
          </w:tcPr>
          <w:p w14:paraId="5F077789" w14:textId="77777777" w:rsidR="008F4D94" w:rsidRPr="00896712" w:rsidRDefault="008F4D94" w:rsidP="00190399">
            <w:pPr>
              <w:jc w:val="center"/>
              <w:rPr>
                <w:rFonts w:ascii="Arial" w:hAnsi="Arial" w:cs="Arial"/>
                <w:color w:val="000000"/>
                <w:sz w:val="18"/>
                <w:szCs w:val="18"/>
              </w:rPr>
            </w:pPr>
            <w:r w:rsidRPr="00896712">
              <w:rPr>
                <w:rFonts w:ascii="Arial" w:eastAsia="DengXian"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3C81BD21" w14:textId="77777777" w:rsidR="008F4D94" w:rsidRPr="00896712" w:rsidRDefault="008F4D94" w:rsidP="00190399">
            <w:pPr>
              <w:jc w:val="center"/>
              <w:rPr>
                <w:rFonts w:ascii="Arial" w:hAnsi="Arial" w:cs="Arial"/>
                <w:color w:val="000000"/>
                <w:sz w:val="18"/>
                <w:szCs w:val="18"/>
              </w:rPr>
            </w:pPr>
            <w:r w:rsidRPr="00896712">
              <w:rPr>
                <w:rFonts w:ascii="Arial" w:eastAsia="DengXian" w:hAnsi="Arial" w:cs="Arial"/>
                <w:color w:val="000000" w:themeColor="text1"/>
                <w:sz w:val="18"/>
                <w:szCs w:val="18"/>
                <w:lang w:eastAsia="zh-CN"/>
              </w:rPr>
              <w:t>-</w:t>
            </w:r>
          </w:p>
        </w:tc>
        <w:tc>
          <w:tcPr>
            <w:tcW w:w="2100" w:type="dxa"/>
            <w:tcBorders>
              <w:top w:val="nil"/>
              <w:left w:val="nil"/>
              <w:bottom w:val="single" w:sz="4" w:space="0" w:color="auto"/>
              <w:right w:val="single" w:sz="4" w:space="0" w:color="auto"/>
            </w:tcBorders>
            <w:shd w:val="clear" w:color="auto" w:fill="auto"/>
            <w:vAlign w:val="center"/>
            <w:hideMark/>
          </w:tcPr>
          <w:p w14:paraId="58416637" w14:textId="77777777" w:rsidR="008F4D94" w:rsidRPr="00896712" w:rsidRDefault="008F4D94" w:rsidP="00190399">
            <w:pPr>
              <w:jc w:val="center"/>
              <w:rPr>
                <w:rFonts w:ascii="Arial" w:hAnsi="Arial" w:cs="Arial"/>
                <w:color w:val="000000"/>
                <w:sz w:val="18"/>
                <w:szCs w:val="18"/>
              </w:rPr>
            </w:pPr>
            <w:r w:rsidRPr="00896712">
              <w:rPr>
                <w:rFonts w:ascii="Arial" w:eastAsia="DengXian" w:hAnsi="Arial" w:cs="Arial"/>
                <w:color w:val="000000" w:themeColor="text1"/>
                <w:sz w:val="18"/>
                <w:szCs w:val="18"/>
                <w:lang w:eastAsia="zh-CN"/>
              </w:rPr>
              <w:t>0.3</w:t>
            </w:r>
          </w:p>
        </w:tc>
      </w:tr>
      <w:tr w:rsidR="008F4D94" w14:paraId="6A550C33" w14:textId="77777777" w:rsidTr="00190399">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0322A6"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5BC1EED2" w14:textId="77777777" w:rsidR="008F4D94" w:rsidRPr="005D2633" w:rsidRDefault="008F4D94" w:rsidP="008F4D94">
      <w:pPr>
        <w:pStyle w:val="Heading3"/>
        <w:rPr>
          <w:rFonts w:cs="Arial"/>
          <w:szCs w:val="28"/>
          <w:lang w:val="en-US" w:eastAsia="zh-CN"/>
        </w:rPr>
      </w:pPr>
      <w:bookmarkStart w:id="398" w:name="_Toc180420590"/>
      <w:r>
        <w:rPr>
          <w:rFonts w:cs="Arial"/>
          <w:szCs w:val="28"/>
          <w:lang w:val="en-US" w:eastAsia="zh-CN"/>
        </w:rPr>
        <w:t>5.29</w:t>
      </w:r>
      <w:r w:rsidRPr="005D2633">
        <w:rPr>
          <w:rFonts w:cs="Arial"/>
          <w:szCs w:val="28"/>
          <w:lang w:val="en-US" w:eastAsia="zh-CN"/>
        </w:rPr>
        <w:t>.2</w:t>
      </w:r>
      <w:r w:rsidRPr="005D2633">
        <w:rPr>
          <w:rFonts w:cs="Arial"/>
          <w:szCs w:val="28"/>
          <w:lang w:val="en-US" w:eastAsia="zh-CN"/>
        </w:rPr>
        <w:tab/>
        <w:t>Specific for 2 bands UL CA</w:t>
      </w:r>
      <w:bookmarkEnd w:id="398"/>
    </w:p>
    <w:p w14:paraId="39F3D684" w14:textId="77777777" w:rsidR="008F4D94" w:rsidRPr="00140BB6" w:rsidRDefault="008F4D94" w:rsidP="008F4D94">
      <w:pPr>
        <w:pStyle w:val="Heading4"/>
      </w:pPr>
      <w:bookmarkStart w:id="399" w:name="_Toc180420591"/>
      <w:r>
        <w:t>5.29</w:t>
      </w:r>
      <w:r w:rsidRPr="00140BB6">
        <w:t>.2.1</w:t>
      </w:r>
      <w:r w:rsidRPr="00140BB6">
        <w:tab/>
        <w:t>UE co-existence studies</w:t>
      </w:r>
      <w:bookmarkEnd w:id="399"/>
    </w:p>
    <w:p w14:paraId="5A7952D4" w14:textId="77777777" w:rsidR="008F4D94" w:rsidRPr="00242348" w:rsidRDefault="008F4D94" w:rsidP="008F4D94">
      <w:pPr>
        <w:pStyle w:val="Heading5"/>
        <w:rPr>
          <w:snapToGrid w:val="0"/>
        </w:rPr>
      </w:pPr>
      <w:bookmarkStart w:id="400" w:name="_Toc180420592"/>
      <w:r>
        <w:rPr>
          <w:rFonts w:hint="eastAsia"/>
          <w:snapToGrid w:val="0"/>
        </w:rPr>
        <w:t>5.29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00"/>
    </w:p>
    <w:p w14:paraId="7B6B76C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n41</w:t>
      </w:r>
      <w:r w:rsidRPr="00A76C0A">
        <w:rPr>
          <w:rFonts w:eastAsia="MS Mincho"/>
        </w:rPr>
        <w:t>A.</w:t>
      </w:r>
    </w:p>
    <w:p w14:paraId="64B9132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28FF0025"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17F7D"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F24A59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BF1811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AF3785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95CD25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DBACAB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B5546C"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C7489E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DDC290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1DF8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CEAC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BCD1DE"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FF898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4BB89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711 - 980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F63E3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4206 - 4475</w:t>
            </w:r>
          </w:p>
        </w:tc>
      </w:tr>
      <w:tr w:rsidR="008F4D94" w14:paraId="056F303B"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CBF30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43876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51D02A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FBFAF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D6B8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8CAC5BB"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9A051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0C27CB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730 - 1074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37D3F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3207 - 3670</w:t>
            </w:r>
          </w:p>
        </w:tc>
      </w:tr>
      <w:tr w:rsidR="008F4D94" w14:paraId="0BCFD11B"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10501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ADDE5F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CCEE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9D387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F13D7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C4B614"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95A83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E64052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5916 - 6260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27611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6702 - 7165</w:t>
            </w:r>
          </w:p>
        </w:tc>
      </w:tr>
      <w:tr w:rsidR="008F4D94" w14:paraId="6A04AAA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89E75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7DF3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F8A3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935C8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523D4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4F4906"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13797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26EDC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2440 - 2859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E7C72D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5703 - 6360</w:t>
            </w:r>
          </w:p>
        </w:tc>
      </w:tr>
      <w:tr w:rsidR="008F4D94" w14:paraId="4E6492E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B1429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55A6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E6327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02A35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84EDA16"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6489C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306535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1960 - 1422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4B6EA7E" w14:textId="77777777" w:rsidR="008F4D94" w:rsidRDefault="008F4D94" w:rsidP="00190399">
            <w:pPr>
              <w:rPr>
                <w:rFonts w:ascii="Arial" w:hAnsi="Arial" w:cs="Arial"/>
                <w:color w:val="000000"/>
                <w:sz w:val="18"/>
                <w:szCs w:val="18"/>
              </w:rPr>
            </w:pPr>
          </w:p>
        </w:tc>
      </w:tr>
      <w:tr w:rsidR="008F4D94" w14:paraId="16F1576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11509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4C849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D87A4B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C6F71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021BC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9CE44D"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B39CC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936B1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7626 - 8045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E81476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9198 - 9855</w:t>
            </w:r>
          </w:p>
        </w:tc>
      </w:tr>
      <w:tr w:rsidR="008F4D94" w14:paraId="1F2353E1"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EF4C6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05374A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AFAF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AE0DA4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3A1048F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55901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869D4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8412 - 8950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4C601F" w14:textId="77777777" w:rsidR="008F4D94" w:rsidRDefault="008F4D94" w:rsidP="00190399">
            <w:pPr>
              <w:rPr>
                <w:rFonts w:ascii="Arial" w:hAnsi="Arial" w:cs="Arial"/>
                <w:color w:val="000000"/>
                <w:sz w:val="18"/>
                <w:szCs w:val="18"/>
              </w:rPr>
            </w:pPr>
          </w:p>
        </w:tc>
      </w:tr>
      <w:tr w:rsidR="008F4D94" w14:paraId="704A043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CD404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27648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48FB4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DD3B1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FFEA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C373FD"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90BC5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597753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9050 - 8199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7947C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4644 - 4150</w:t>
            </w:r>
          </w:p>
        </w:tc>
      </w:tr>
      <w:tr w:rsidR="008F4D94" w14:paraId="6863C6B9"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E456A8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814B10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D860A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003A2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C414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5025D0"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CBA65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DB9FAA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4650 - 3918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2D0B8D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363 - 250</w:t>
            </w:r>
          </w:p>
        </w:tc>
      </w:tr>
      <w:tr w:rsidR="008F4D94" w14:paraId="26333C4B"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C7734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39D64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262F5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BF2DB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CC144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6DC100"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9CC1D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C44E1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11694 - 12545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46FB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9336 - 9830</w:t>
            </w:r>
          </w:p>
        </w:tc>
      </w:tr>
      <w:tr w:rsidR="008F4D94" w14:paraId="26C9A35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9205D3"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0F64DE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17D0D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B2AE5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D797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C431C4"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8BFD9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58CAAE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10908 - 11640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0843A7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10122 - 10735</w:t>
            </w:r>
          </w:p>
        </w:tc>
      </w:tr>
      <w:tr w:rsidR="008F4D94" w14:paraId="6C30696F"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B5DEC7"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849ABCE" w14:textId="77777777" w:rsidR="008F4D94" w:rsidRDefault="008F4D94" w:rsidP="008F4D94">
      <w:pPr>
        <w:pStyle w:val="TH"/>
        <w:rPr>
          <w:rFonts w:eastAsia="MS Mincho"/>
        </w:rPr>
      </w:pPr>
    </w:p>
    <w:p w14:paraId="5D50C7A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F07B531"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3B35F35"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181A"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F0C8EA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FC9D4D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CF7283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0CF170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9EEB67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3582ACE"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86EE8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E5FF5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270B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2C20B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AD564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DB95E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411A2B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9B44D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2373 - 2483</w:t>
            </w:r>
          </w:p>
        </w:tc>
      </w:tr>
      <w:tr w:rsidR="008F4D94" w14:paraId="4D161830"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D2ED8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0EE4B4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CB8FD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5AAF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F9A4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734DB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3AACCC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A7F5C0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FAD2B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459 - 314</w:t>
            </w:r>
          </w:p>
        </w:tc>
      </w:tr>
      <w:tr w:rsidR="008F4D94" w14:paraId="772F89B3"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7A249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5DAF2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9E87B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C834A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9953C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69997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C28FC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120FD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7A46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3036 - 3181</w:t>
            </w:r>
          </w:p>
        </w:tc>
      </w:tr>
      <w:tr w:rsidR="008F4D94" w14:paraId="3A12E84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4324D7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8D2AE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56F61B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D054E2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F93F4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FC745F"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65F11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DEDE8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0B3BA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204 - 384</w:t>
            </w:r>
          </w:p>
        </w:tc>
      </w:tr>
      <w:tr w:rsidR="008F4D94" w14:paraId="27399E5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09404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EF3762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D087CE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AC6F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6095121"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7BB7E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D4C273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8A19B7" w14:textId="77777777" w:rsidR="008F4D94" w:rsidRDefault="008F4D94" w:rsidP="00190399">
            <w:pPr>
              <w:rPr>
                <w:rFonts w:ascii="Arial" w:hAnsi="Arial" w:cs="Arial"/>
                <w:color w:val="000000"/>
                <w:sz w:val="18"/>
                <w:szCs w:val="18"/>
              </w:rPr>
            </w:pPr>
          </w:p>
        </w:tc>
      </w:tr>
      <w:tr w:rsidR="008F4D94" w14:paraId="13837E40"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7A3C0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25E89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BF78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370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7E2C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914CA3"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8F1B9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224E7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E29FB0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3699 - 3879</w:t>
            </w:r>
          </w:p>
        </w:tc>
      </w:tr>
      <w:tr w:rsidR="008F4D94" w14:paraId="1769621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35C90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6EEEA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C5A0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4B6E4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374E463"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0E4C06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B71F0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62DBB3C" w14:textId="77777777" w:rsidR="008F4D94" w:rsidRDefault="008F4D94" w:rsidP="00190399">
            <w:pPr>
              <w:rPr>
                <w:rFonts w:ascii="Arial" w:hAnsi="Arial" w:cs="Arial"/>
                <w:color w:val="000000"/>
                <w:sz w:val="18"/>
                <w:szCs w:val="18"/>
              </w:rPr>
            </w:pPr>
          </w:p>
        </w:tc>
      </w:tr>
      <w:tr w:rsidR="008F4D94" w14:paraId="597BDB7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6A598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8FA107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55D54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E40C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B74F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1CE446"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9FF06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D6566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BE06E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6477 - 6142</w:t>
            </w:r>
          </w:p>
        </w:tc>
      </w:tr>
      <w:tr w:rsidR="008F4D94" w14:paraId="4C5D2E9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6E4F8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4EE092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E1AA2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489E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E5939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E00377"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D19CB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76F3D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75A8F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4029 - 3734</w:t>
            </w:r>
          </w:p>
        </w:tc>
      </w:tr>
      <w:tr w:rsidR="008F4D94" w14:paraId="00DAAD6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F1D01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2C9A0E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2DC85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36C25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913D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03702E3"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3BB00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CDC9AF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31D14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7503 - 7838</w:t>
            </w:r>
          </w:p>
        </w:tc>
      </w:tr>
      <w:tr w:rsidR="008F4D94" w14:paraId="7DF29C1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7693BB"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50E61E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3CE7CD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398E8A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2120C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456094"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F5C55C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54CC7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353BD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6456 - 6751</w:t>
            </w:r>
          </w:p>
        </w:tc>
      </w:tr>
      <w:tr w:rsidR="008F4D94" w14:paraId="7557A3FC" w14:textId="77777777" w:rsidTr="00190399">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96CD88"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E3AE29F" w14:textId="77777777" w:rsidR="008F4D94" w:rsidRDefault="008F4D94" w:rsidP="008F4D94">
      <w:pPr>
        <w:pStyle w:val="TH"/>
        <w:rPr>
          <w:rFonts w:eastAsia="MS Mincho"/>
        </w:rPr>
      </w:pPr>
    </w:p>
    <w:p w14:paraId="7414D32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5DF4DCB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67AB1932"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3A9F4"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E5BB0D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E9BC83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95E162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9853E1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33BF1C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F27925"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61E3C1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F3E1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2FE57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82FD4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4188B2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B7165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3E1DB0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2027 - 1798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9C954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3159 - 3388</w:t>
            </w:r>
          </w:p>
        </w:tc>
      </w:tr>
      <w:tr w:rsidR="008F4D94" w14:paraId="1601F543"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A0463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B38CF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33D4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97938A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A7E9AB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BC546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2AC73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8291B1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4294 - 4717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01FFB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1364 - 1100</w:t>
            </w:r>
          </w:p>
        </w:tc>
      </w:tr>
      <w:tr w:rsidR="008F4D94" w14:paraId="6F7477DC"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FE67A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CDB5E0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6B28BF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AAFFB0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C3D871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3203D2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27327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C7459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5655 - 6078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C657B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3822 - 4086</w:t>
            </w:r>
          </w:p>
        </w:tc>
      </w:tr>
      <w:tr w:rsidR="008F4D94" w14:paraId="79FCE69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D7F9E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69B1E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E2CAC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8AAB0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D0313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FD4516"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2831D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F0DA58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6790 - 7407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99324F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701 - 402</w:t>
            </w:r>
          </w:p>
        </w:tc>
      </w:tr>
      <w:tr w:rsidR="008F4D94" w14:paraId="3D8A2E8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B50296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D51D2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F9D0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8C7A17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BDF0A51"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285BF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C5C176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3596 - 4054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13FA7ECC" w14:textId="77777777" w:rsidR="008F4D94" w:rsidRDefault="008F4D94" w:rsidP="00190399">
            <w:pPr>
              <w:rPr>
                <w:rFonts w:ascii="Arial" w:hAnsi="Arial" w:cs="Arial"/>
                <w:color w:val="000000"/>
                <w:sz w:val="18"/>
                <w:szCs w:val="18"/>
              </w:rPr>
            </w:pPr>
          </w:p>
        </w:tc>
      </w:tr>
      <w:tr w:rsidR="008F4D94" w14:paraId="6E92475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9B6D5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BF5B8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2652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27D0E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E85657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693B7E"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CC7CEE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858C51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8151 - 8768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8DC91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4485 - 4784</w:t>
            </w:r>
          </w:p>
        </w:tc>
      </w:tr>
      <w:tr w:rsidR="008F4D94" w14:paraId="09F37FF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1C486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213A7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7066B7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56D34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7AA3FE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8008C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3DDBE6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6318 - 6776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CDDE516" w14:textId="77777777" w:rsidR="008F4D94" w:rsidRDefault="008F4D94" w:rsidP="00190399">
            <w:pPr>
              <w:rPr>
                <w:rFonts w:ascii="Arial" w:hAnsi="Arial" w:cs="Arial"/>
                <w:color w:val="000000"/>
                <w:sz w:val="18"/>
                <w:szCs w:val="18"/>
              </w:rPr>
            </w:pPr>
          </w:p>
        </w:tc>
      </w:tr>
      <w:tr w:rsidR="008F4D94" w14:paraId="2BDDE3C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6262A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E6E689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AE77B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3376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5CCA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079344"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78556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5716A3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296 - 38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B05C94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10097 - 9286</w:t>
            </w:r>
          </w:p>
        </w:tc>
      </w:tr>
      <w:tr w:rsidR="008F4D94" w14:paraId="00DB0C5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A975D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1198B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14E5C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BFE6E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508E2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2C6099"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75D79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9DDE36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2898 - 3391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6AAAF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6744 - 6092</w:t>
            </w:r>
          </w:p>
        </w:tc>
      </w:tr>
      <w:tr w:rsidR="008F4D94" w14:paraId="5BB8EBF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82BC4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E7CC7F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40FBA4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69F91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E85527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A64093"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41CCB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5805E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5148 - 5482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E6BB2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10647 - 11458</w:t>
            </w:r>
          </w:p>
        </w:tc>
      </w:tr>
      <w:tr w:rsidR="008F4D94" w14:paraId="73A25AA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10821D7"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007182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36BBA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CAD3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91E1F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222DA5"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7CA88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75A70F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6981 - 7474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AC0AA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8814 - 9466</w:t>
            </w:r>
          </w:p>
        </w:tc>
      </w:tr>
      <w:tr w:rsidR="008F4D94" w14:paraId="0CB4BD39" w14:textId="77777777" w:rsidTr="00190399">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3DDF85"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CBE743" w14:textId="77777777" w:rsidR="008F4D94" w:rsidRDefault="008F4D94" w:rsidP="008F4D94">
      <w:pPr>
        <w:rPr>
          <w:snapToGrid w:val="0"/>
        </w:rPr>
      </w:pPr>
    </w:p>
    <w:p w14:paraId="0573A79F" w14:textId="77777777" w:rsidR="008F4D94" w:rsidRDefault="008F4D94" w:rsidP="008F4D94">
      <w:r>
        <w:rPr>
          <w:snapToGrid w:val="0"/>
        </w:rPr>
        <w:t xml:space="preserve">Based on the analysis in </w:t>
      </w: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 xml:space="preserve">1 </w:t>
      </w:r>
      <w:r>
        <w:rPr>
          <w:snapToGrid w:val="0"/>
        </w:rPr>
        <w:t>there is IMD2 from n41 and n71 into RX band n3.</w:t>
      </w:r>
    </w:p>
    <w:p w14:paraId="40F22DAB" w14:textId="77777777" w:rsidR="008F4D94" w:rsidRDefault="008F4D94" w:rsidP="008F4D94">
      <w:pPr>
        <w:pStyle w:val="Heading4"/>
      </w:pPr>
      <w:bookmarkStart w:id="401" w:name="_Toc180420593"/>
      <w:r>
        <w:t>5.29</w:t>
      </w:r>
      <w:r w:rsidRPr="00AB69C8">
        <w:t>.2.</w:t>
      </w:r>
      <w:r>
        <w:t>2</w:t>
      </w:r>
      <w:r w:rsidRPr="00AB69C8">
        <w:tab/>
        <w:t>REFSENS requirements</w:t>
      </w:r>
      <w:bookmarkEnd w:id="401"/>
    </w:p>
    <w:p w14:paraId="25CEC7B9" w14:textId="77777777" w:rsidR="008F4D94" w:rsidRPr="00233CD9" w:rsidRDefault="008F4D94" w:rsidP="008F4D94">
      <w:r>
        <w:t>The MSD requirements are re-used from CA_n3-n7-n105.</w:t>
      </w:r>
    </w:p>
    <w:p w14:paraId="08D0CC71"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5.29</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3C91522F"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D3FC26C"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28BFE" w14:textId="77777777" w:rsidR="008F4D94" w:rsidRPr="006E069C" w:rsidRDefault="008F4D94" w:rsidP="00190399">
            <w:pPr>
              <w:pStyle w:val="TAH"/>
            </w:pPr>
            <w:r w:rsidRPr="006E069C">
              <w:t>Source of IMD</w:t>
            </w:r>
          </w:p>
        </w:tc>
      </w:tr>
      <w:tr w:rsidR="008F4D94" w:rsidRPr="006E069C" w14:paraId="7D5B5B5C"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E0AB6C8"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C12EB19"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CD2131F"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12345B9D"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DAB5738"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13E0099"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2A9ADCC"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27D3823"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8DF6611" w14:textId="77777777" w:rsidR="008F4D94" w:rsidRPr="006E069C" w:rsidRDefault="008F4D94" w:rsidP="00190399">
            <w:pPr>
              <w:pStyle w:val="TAH"/>
            </w:pPr>
          </w:p>
        </w:tc>
      </w:tr>
      <w:tr w:rsidR="008F4D94" w:rsidRPr="006E069C" w14:paraId="0F517F89"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CCD9AD" w14:textId="77777777" w:rsidR="008F4D94" w:rsidRPr="006E069C" w:rsidRDefault="008F4D94" w:rsidP="00190399">
            <w:pPr>
              <w:pStyle w:val="TAC"/>
              <w:rPr>
                <w:lang w:val="en-US" w:eastAsia="zh-CN"/>
              </w:rPr>
            </w:pPr>
            <w:r>
              <w:rPr>
                <w:lang w:val="en-US" w:eastAsia="zh-CN"/>
              </w:rPr>
              <w:t>CA_n3-n41-n71</w:t>
            </w:r>
          </w:p>
        </w:tc>
        <w:tc>
          <w:tcPr>
            <w:tcW w:w="923" w:type="dxa"/>
            <w:tcBorders>
              <w:top w:val="single" w:sz="4" w:space="0" w:color="auto"/>
              <w:left w:val="single" w:sz="4" w:space="0" w:color="auto"/>
              <w:right w:val="single" w:sz="4" w:space="0" w:color="auto"/>
            </w:tcBorders>
            <w:vAlign w:val="center"/>
          </w:tcPr>
          <w:p w14:paraId="31C78210" w14:textId="77777777" w:rsidR="008F4D94" w:rsidRPr="006E069C" w:rsidRDefault="008F4D94" w:rsidP="00190399">
            <w:pPr>
              <w:pStyle w:val="TAC"/>
              <w:rPr>
                <w:lang w:val="en-US" w:eastAsia="zh-CN"/>
              </w:rPr>
            </w:pPr>
            <w:r w:rsidRPr="008523D2">
              <w:rPr>
                <w:rFonts w:cs="Arial"/>
                <w:szCs w:val="18"/>
              </w:rPr>
              <w:t>n3</w:t>
            </w:r>
          </w:p>
        </w:tc>
        <w:tc>
          <w:tcPr>
            <w:tcW w:w="975" w:type="dxa"/>
            <w:tcBorders>
              <w:top w:val="single" w:sz="4" w:space="0" w:color="auto"/>
              <w:left w:val="single" w:sz="4" w:space="0" w:color="auto"/>
              <w:right w:val="single" w:sz="4" w:space="0" w:color="auto"/>
            </w:tcBorders>
            <w:vAlign w:val="center"/>
          </w:tcPr>
          <w:p w14:paraId="4DD56CD7" w14:textId="77777777" w:rsidR="008F4D94" w:rsidRPr="006E069C" w:rsidRDefault="008F4D94" w:rsidP="00190399">
            <w:pPr>
              <w:pStyle w:val="TAC"/>
              <w:rPr>
                <w:lang w:val="en-US" w:eastAsia="zh-CN"/>
              </w:rPr>
            </w:pPr>
            <w:r w:rsidRPr="008523D2">
              <w:rPr>
                <w:rFonts w:cs="Arial"/>
                <w:szCs w:val="18"/>
              </w:rPr>
              <w:t>N/A</w:t>
            </w:r>
          </w:p>
        </w:tc>
        <w:tc>
          <w:tcPr>
            <w:tcW w:w="1012" w:type="dxa"/>
            <w:tcBorders>
              <w:top w:val="single" w:sz="4" w:space="0" w:color="auto"/>
              <w:left w:val="single" w:sz="4" w:space="0" w:color="auto"/>
              <w:right w:val="single" w:sz="4" w:space="0" w:color="auto"/>
            </w:tcBorders>
          </w:tcPr>
          <w:p w14:paraId="0FBD4375" w14:textId="77777777" w:rsidR="008F4D94" w:rsidRPr="006E069C" w:rsidRDefault="008F4D94" w:rsidP="00190399">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6AD1A0B0" w14:textId="77777777" w:rsidR="008F4D94" w:rsidRPr="006E069C" w:rsidRDefault="008F4D94" w:rsidP="00190399">
            <w:pPr>
              <w:pStyle w:val="TAC"/>
              <w:rPr>
                <w:lang w:val="en-US" w:eastAsia="zh-CN"/>
              </w:rPr>
            </w:pPr>
            <w:r w:rsidRPr="008523D2">
              <w:rPr>
                <w:lang w:val="en-US" w:eastAsia="zh-CN"/>
              </w:rPr>
              <w:t>N/A</w:t>
            </w:r>
          </w:p>
        </w:tc>
        <w:tc>
          <w:tcPr>
            <w:tcW w:w="881" w:type="dxa"/>
            <w:tcBorders>
              <w:top w:val="single" w:sz="4" w:space="0" w:color="auto"/>
              <w:left w:val="single" w:sz="4" w:space="0" w:color="auto"/>
              <w:right w:val="single" w:sz="4" w:space="0" w:color="auto"/>
            </w:tcBorders>
            <w:vAlign w:val="center"/>
          </w:tcPr>
          <w:p w14:paraId="070E8131" w14:textId="77777777" w:rsidR="008F4D94" w:rsidRPr="006E069C" w:rsidRDefault="008F4D94" w:rsidP="00190399">
            <w:pPr>
              <w:pStyle w:val="TAC"/>
              <w:rPr>
                <w:lang w:val="en-US" w:eastAsia="zh-CN"/>
              </w:rPr>
            </w:pPr>
            <w:r w:rsidRPr="008523D2">
              <w:rPr>
                <w:rFonts w:cs="Arial"/>
                <w:szCs w:val="18"/>
              </w:rPr>
              <w:t>1875</w:t>
            </w:r>
          </w:p>
        </w:tc>
        <w:tc>
          <w:tcPr>
            <w:tcW w:w="797" w:type="dxa"/>
            <w:tcBorders>
              <w:top w:val="single" w:sz="4" w:space="0" w:color="auto"/>
              <w:left w:val="single" w:sz="4" w:space="0" w:color="auto"/>
              <w:bottom w:val="single" w:sz="4" w:space="0" w:color="auto"/>
              <w:right w:val="single" w:sz="4" w:space="0" w:color="auto"/>
            </w:tcBorders>
          </w:tcPr>
          <w:p w14:paraId="527EF503" w14:textId="77777777" w:rsidR="008F4D94" w:rsidRPr="006E069C" w:rsidRDefault="008F4D94" w:rsidP="00190399">
            <w:pPr>
              <w:pStyle w:val="TAC"/>
              <w:rPr>
                <w:lang w:val="en-US" w:eastAsia="zh-CN"/>
              </w:rPr>
            </w:pPr>
            <w:r w:rsidRPr="008523D2">
              <w:rPr>
                <w:lang w:val="en-US" w:eastAsia="zh-CN"/>
              </w:rPr>
              <w:t>16.5</w:t>
            </w:r>
          </w:p>
        </w:tc>
        <w:tc>
          <w:tcPr>
            <w:tcW w:w="828" w:type="dxa"/>
            <w:tcBorders>
              <w:top w:val="single" w:sz="4" w:space="0" w:color="auto"/>
              <w:left w:val="single" w:sz="4" w:space="0" w:color="auto"/>
              <w:right w:val="single" w:sz="4" w:space="0" w:color="auto"/>
            </w:tcBorders>
            <w:vAlign w:val="center"/>
          </w:tcPr>
          <w:p w14:paraId="6B8A677A" w14:textId="77777777" w:rsidR="008F4D94" w:rsidRPr="006E069C"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7B0A909" w14:textId="77777777" w:rsidR="008F4D94" w:rsidRPr="006E069C" w:rsidRDefault="008F4D94" w:rsidP="00190399">
            <w:pPr>
              <w:pStyle w:val="TAC"/>
            </w:pPr>
            <w:r w:rsidRPr="008523D2">
              <w:rPr>
                <w:lang w:val="en-US" w:eastAsia="zh-CN"/>
              </w:rPr>
              <w:t>IMD2</w:t>
            </w:r>
          </w:p>
        </w:tc>
      </w:tr>
      <w:tr w:rsidR="008F4D94" w:rsidRPr="006E069C" w14:paraId="3353387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4966643"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DDFAB8" w14:textId="77777777" w:rsidR="008F4D94" w:rsidRPr="006E069C" w:rsidRDefault="008F4D94" w:rsidP="00190399">
            <w:pPr>
              <w:pStyle w:val="TAC"/>
              <w:rPr>
                <w:lang w:val="en-US"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56E851A3" w14:textId="77777777" w:rsidR="008F4D94" w:rsidRPr="006E069C" w:rsidRDefault="008F4D94" w:rsidP="00190399">
            <w:pPr>
              <w:pStyle w:val="TAC"/>
              <w:rPr>
                <w:lang w:val="en-US" w:eastAsia="zh-CN"/>
              </w:rPr>
            </w:pPr>
            <w:r w:rsidRPr="008523D2">
              <w:rPr>
                <w:rFonts w:cs="Arial"/>
                <w:szCs w:val="18"/>
              </w:rPr>
              <w:t>2550</w:t>
            </w:r>
          </w:p>
        </w:tc>
        <w:tc>
          <w:tcPr>
            <w:tcW w:w="1012" w:type="dxa"/>
            <w:tcBorders>
              <w:top w:val="single" w:sz="4" w:space="0" w:color="auto"/>
              <w:left w:val="single" w:sz="4" w:space="0" w:color="auto"/>
              <w:bottom w:val="single" w:sz="4" w:space="0" w:color="auto"/>
              <w:right w:val="single" w:sz="4" w:space="0" w:color="auto"/>
            </w:tcBorders>
          </w:tcPr>
          <w:p w14:paraId="2990D087"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39C9D9D"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A577052" w14:textId="77777777" w:rsidR="008F4D94" w:rsidRPr="006E069C" w:rsidRDefault="008F4D94" w:rsidP="00190399">
            <w:pPr>
              <w:pStyle w:val="TAC"/>
              <w:rPr>
                <w:lang w:val="en-US" w:eastAsia="zh-CN"/>
              </w:rPr>
            </w:pPr>
            <w:r w:rsidRPr="008523D2">
              <w:rPr>
                <w:rFonts w:cs="Arial"/>
                <w:szCs w:val="18"/>
              </w:rPr>
              <w:t>2</w:t>
            </w:r>
            <w:r>
              <w:rPr>
                <w:rFonts w:cs="Arial"/>
                <w:szCs w:val="18"/>
              </w:rPr>
              <w:t>550</w:t>
            </w:r>
          </w:p>
        </w:tc>
        <w:tc>
          <w:tcPr>
            <w:tcW w:w="797" w:type="dxa"/>
            <w:tcBorders>
              <w:top w:val="single" w:sz="4" w:space="0" w:color="auto"/>
              <w:left w:val="single" w:sz="4" w:space="0" w:color="auto"/>
              <w:bottom w:val="single" w:sz="4" w:space="0" w:color="auto"/>
              <w:right w:val="single" w:sz="4" w:space="0" w:color="auto"/>
            </w:tcBorders>
          </w:tcPr>
          <w:p w14:paraId="277CBCED" w14:textId="77777777" w:rsidR="008F4D94" w:rsidRPr="006E069C" w:rsidRDefault="008F4D94" w:rsidP="00190399">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8A058" w14:textId="77777777" w:rsidR="008F4D94" w:rsidRPr="006E069C"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DC3E6B" w14:textId="77777777" w:rsidR="008F4D94" w:rsidRPr="006E069C" w:rsidRDefault="008F4D94" w:rsidP="00190399">
            <w:pPr>
              <w:pStyle w:val="TAC"/>
            </w:pPr>
            <w:r w:rsidRPr="008523D2">
              <w:rPr>
                <w:lang w:val="en-US" w:eastAsia="zh-CN"/>
              </w:rPr>
              <w:t>N/A</w:t>
            </w:r>
          </w:p>
        </w:tc>
      </w:tr>
      <w:tr w:rsidR="008F4D94" w:rsidRPr="006E069C" w14:paraId="4C66A623"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A9B314"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7B47C02F" w14:textId="77777777" w:rsidR="008F4D94" w:rsidRPr="006E069C" w:rsidRDefault="008F4D94" w:rsidP="00190399">
            <w:pPr>
              <w:pStyle w:val="TAC"/>
              <w:rPr>
                <w:lang w:val="en-US" w:eastAsia="zh-CN"/>
              </w:rPr>
            </w:pPr>
            <w:r>
              <w:rPr>
                <w:rFonts w:cs="Arial"/>
                <w:szCs w:val="18"/>
              </w:rPr>
              <w:t>n71</w:t>
            </w:r>
          </w:p>
        </w:tc>
        <w:tc>
          <w:tcPr>
            <w:tcW w:w="975" w:type="dxa"/>
            <w:tcBorders>
              <w:top w:val="single" w:sz="4" w:space="0" w:color="auto"/>
              <w:left w:val="single" w:sz="4" w:space="0" w:color="auto"/>
              <w:right w:val="single" w:sz="4" w:space="0" w:color="auto"/>
            </w:tcBorders>
            <w:vAlign w:val="center"/>
          </w:tcPr>
          <w:p w14:paraId="0AA4B494" w14:textId="77777777" w:rsidR="008F4D94" w:rsidRPr="006E069C" w:rsidRDefault="008F4D94" w:rsidP="00190399">
            <w:pPr>
              <w:pStyle w:val="TAC"/>
              <w:rPr>
                <w:lang w:val="en-US" w:eastAsia="zh-CN"/>
              </w:rPr>
            </w:pPr>
            <w:r w:rsidRPr="008523D2">
              <w:rPr>
                <w:rFonts w:cs="Arial"/>
                <w:szCs w:val="18"/>
              </w:rPr>
              <w:t>675</w:t>
            </w:r>
          </w:p>
        </w:tc>
        <w:tc>
          <w:tcPr>
            <w:tcW w:w="1012" w:type="dxa"/>
            <w:tcBorders>
              <w:top w:val="single" w:sz="4" w:space="0" w:color="auto"/>
              <w:left w:val="single" w:sz="4" w:space="0" w:color="auto"/>
              <w:right w:val="single" w:sz="4" w:space="0" w:color="auto"/>
            </w:tcBorders>
          </w:tcPr>
          <w:p w14:paraId="6BB03BA6" w14:textId="77777777" w:rsidR="008F4D94" w:rsidRPr="006E069C" w:rsidRDefault="008F4D94" w:rsidP="00190399">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62ED3DBF" w14:textId="77777777" w:rsidR="008F4D94" w:rsidRPr="006E069C" w:rsidRDefault="008F4D94" w:rsidP="00190399">
            <w:pPr>
              <w:pStyle w:val="TAC"/>
              <w:rPr>
                <w:lang w:val="en-US" w:eastAsia="zh-CN"/>
              </w:rPr>
            </w:pPr>
            <w:r w:rsidRPr="008523D2">
              <w:rPr>
                <w:lang w:val="en-US" w:eastAsia="zh-CN"/>
              </w:rPr>
              <w:t>25</w:t>
            </w:r>
          </w:p>
        </w:tc>
        <w:tc>
          <w:tcPr>
            <w:tcW w:w="881" w:type="dxa"/>
            <w:tcBorders>
              <w:top w:val="single" w:sz="4" w:space="0" w:color="auto"/>
              <w:left w:val="single" w:sz="4" w:space="0" w:color="auto"/>
              <w:right w:val="single" w:sz="4" w:space="0" w:color="auto"/>
            </w:tcBorders>
            <w:vAlign w:val="center"/>
          </w:tcPr>
          <w:p w14:paraId="4266BEB3" w14:textId="77777777" w:rsidR="008F4D94" w:rsidRPr="006E069C" w:rsidRDefault="008F4D94" w:rsidP="00190399">
            <w:pPr>
              <w:pStyle w:val="TAC"/>
              <w:rPr>
                <w:lang w:val="en-US" w:eastAsia="zh-CN"/>
              </w:rPr>
            </w:pPr>
            <w:r w:rsidRPr="008523D2">
              <w:rPr>
                <w:rFonts w:cs="Arial"/>
                <w:szCs w:val="18"/>
              </w:rPr>
              <w:t>62</w:t>
            </w:r>
            <w:r>
              <w:rPr>
                <w:rFonts w:cs="Arial"/>
                <w:szCs w:val="18"/>
              </w:rPr>
              <w:t>9</w:t>
            </w:r>
          </w:p>
        </w:tc>
        <w:tc>
          <w:tcPr>
            <w:tcW w:w="797" w:type="dxa"/>
            <w:tcBorders>
              <w:top w:val="single" w:sz="4" w:space="0" w:color="auto"/>
              <w:left w:val="single" w:sz="4" w:space="0" w:color="auto"/>
              <w:bottom w:val="single" w:sz="4" w:space="0" w:color="auto"/>
              <w:right w:val="single" w:sz="4" w:space="0" w:color="auto"/>
            </w:tcBorders>
          </w:tcPr>
          <w:p w14:paraId="7AAEAB98" w14:textId="77777777" w:rsidR="008F4D94" w:rsidRPr="006E069C" w:rsidRDefault="008F4D94" w:rsidP="00190399">
            <w:pPr>
              <w:pStyle w:val="TAC"/>
              <w:rPr>
                <w:lang w:val="en-US" w:eastAsia="zh-CN"/>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19F9ECDE" w14:textId="77777777" w:rsidR="008F4D94" w:rsidRPr="006E069C" w:rsidRDefault="008F4D94" w:rsidP="00190399">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2400C3DC" w14:textId="77777777" w:rsidR="008F4D94" w:rsidRPr="006E069C" w:rsidRDefault="008F4D94" w:rsidP="00190399">
            <w:pPr>
              <w:pStyle w:val="TAC"/>
            </w:pPr>
            <w:r w:rsidRPr="008523D2">
              <w:rPr>
                <w:lang w:val="en-US" w:eastAsia="zh-CN"/>
              </w:rPr>
              <w:t>N/A</w:t>
            </w:r>
          </w:p>
        </w:tc>
      </w:tr>
    </w:tbl>
    <w:p w14:paraId="1900770A" w14:textId="77777777" w:rsidR="008F4D94" w:rsidRDefault="008F4D94" w:rsidP="008F4D94">
      <w:pPr>
        <w:rPr>
          <w:color w:val="0070C0"/>
        </w:rPr>
      </w:pPr>
    </w:p>
    <w:p w14:paraId="41E38ACE" w14:textId="77777777" w:rsidR="008F4D94" w:rsidRDefault="008F4D94" w:rsidP="008F4D94">
      <w:pPr>
        <w:pStyle w:val="Heading2"/>
        <w:rPr>
          <w:lang w:eastAsia="zh-CN"/>
        </w:rPr>
      </w:pPr>
      <w:bookmarkStart w:id="402" w:name="_Toc180420594"/>
      <w:r>
        <w:t>5.30</w:t>
      </w:r>
      <w:r>
        <w:tab/>
        <w:t>CA_n1-n7-n20</w:t>
      </w:r>
      <w:bookmarkEnd w:id="402"/>
    </w:p>
    <w:p w14:paraId="5150E850" w14:textId="77777777" w:rsidR="008F4D94" w:rsidRDefault="008F4D94" w:rsidP="008F4D94">
      <w:pPr>
        <w:pStyle w:val="Heading3"/>
        <w:rPr>
          <w:rFonts w:cs="Arial"/>
          <w:szCs w:val="28"/>
          <w:lang w:val="en-US" w:eastAsia="zh-CN"/>
        </w:rPr>
      </w:pPr>
      <w:bookmarkStart w:id="403" w:name="_Toc180420595"/>
      <w:r>
        <w:t>5.30.1</w:t>
      </w:r>
      <w:r>
        <w:tab/>
      </w:r>
      <w:r>
        <w:rPr>
          <w:rFonts w:cs="Arial"/>
          <w:szCs w:val="28"/>
          <w:lang w:val="en-US" w:eastAsia="zh-CN"/>
        </w:rPr>
        <w:t>Common for 1 band UL and 2 bands UL CA</w:t>
      </w:r>
      <w:bookmarkEnd w:id="403"/>
    </w:p>
    <w:p w14:paraId="27ED18FC" w14:textId="77777777" w:rsidR="008F4D94" w:rsidRDefault="008F4D94" w:rsidP="008F4D94">
      <w:pPr>
        <w:pStyle w:val="Heading4"/>
        <w:rPr>
          <w:rFonts w:cs="Arial"/>
          <w:lang w:eastAsia="zh-CN"/>
        </w:rPr>
      </w:pPr>
      <w:bookmarkStart w:id="404" w:name="_Toc180420596"/>
      <w:r>
        <w:t>5.30.1.1</w:t>
      </w:r>
      <w:r>
        <w:tab/>
      </w:r>
      <w:r>
        <w:rPr>
          <w:rFonts w:cs="Arial"/>
          <w:lang w:eastAsia="zh-CN"/>
        </w:rPr>
        <w:t>Operating bands for CA</w:t>
      </w:r>
      <w:bookmarkEnd w:id="404"/>
    </w:p>
    <w:p w14:paraId="4DE43FCE" w14:textId="77777777" w:rsidR="008F4D94" w:rsidRPr="00FD399B" w:rsidRDefault="008F4D94" w:rsidP="008F4D94">
      <w:pPr>
        <w:spacing w:after="0"/>
        <w:rPr>
          <w:lang w:val="en-US" w:eastAsia="zh-CN"/>
        </w:rPr>
      </w:pPr>
      <w:r w:rsidRPr="004D6DE3">
        <w:rPr>
          <w:rFonts w:cs="Arial"/>
          <w:i/>
          <w:color w:val="FF0000"/>
          <w:kern w:val="2"/>
          <w:lang w:val="en-US" w:eastAsia="zh-CN"/>
        </w:rPr>
        <w:t>.</w:t>
      </w:r>
    </w:p>
    <w:p w14:paraId="4870ADE2" w14:textId="77777777" w:rsidR="008F4D94" w:rsidRDefault="008F4D94" w:rsidP="008F4D94">
      <w:pPr>
        <w:pStyle w:val="TH"/>
      </w:pPr>
      <w:r>
        <w:rPr>
          <w:rFonts w:cs="Arial"/>
        </w:rPr>
        <w:t xml:space="preserve">Table </w:t>
      </w:r>
      <w:r>
        <w:rPr>
          <w:rFonts w:cs="Arial" w:hint="eastAsia"/>
          <w:lang w:val="en-US" w:eastAsia="zh-CN"/>
        </w:rPr>
        <w:t>5.30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4EE231AC" w14:textId="77777777" w:rsidTr="00190399">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5CB8E18" w14:textId="77777777" w:rsidR="008F4D94" w:rsidRPr="004D6DE3" w:rsidRDefault="008F4D94" w:rsidP="00190399">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D170424"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7068F40"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1B2709A" w14:textId="77777777" w:rsidR="008F4D94" w:rsidRPr="004D6DE3" w:rsidRDefault="008F4D94" w:rsidP="00190399">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596A26F"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1C2F4A74" w14:textId="77777777" w:rsidTr="00190399">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69879E9" w14:textId="77777777" w:rsidR="008F4D94" w:rsidRPr="004D6DE3"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289C519"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A5B27AC"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60DD849" w14:textId="77777777" w:rsidR="008F4D94" w:rsidRPr="004D6DE3" w:rsidRDefault="008F4D94" w:rsidP="00190399">
            <w:pPr>
              <w:spacing w:after="0"/>
              <w:rPr>
                <w:rFonts w:ascii="Arial" w:eastAsia="Calibri" w:hAnsi="Arial" w:cs="Arial"/>
                <w:b/>
                <w:bCs/>
                <w:sz w:val="18"/>
                <w:szCs w:val="18"/>
                <w:lang w:val="en-US" w:eastAsia="zh-CN"/>
              </w:rPr>
            </w:pPr>
          </w:p>
        </w:tc>
      </w:tr>
      <w:tr w:rsidR="008F4D94" w:rsidRPr="004D6DE3" w14:paraId="2B842E13" w14:textId="77777777" w:rsidTr="00190399">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D480720" w14:textId="77777777" w:rsidR="008F4D94" w:rsidRPr="004D6DE3"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F463F4D"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4F73D4C"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BF75BAA" w14:textId="77777777" w:rsidR="008F4D94" w:rsidRPr="004D6DE3" w:rsidRDefault="008F4D94" w:rsidP="00190399">
            <w:pPr>
              <w:spacing w:after="0"/>
              <w:rPr>
                <w:rFonts w:ascii="Arial" w:eastAsia="Calibri" w:hAnsi="Arial" w:cs="Arial"/>
                <w:b/>
                <w:bCs/>
                <w:sz w:val="18"/>
                <w:szCs w:val="18"/>
                <w:lang w:val="en-US" w:eastAsia="zh-CN"/>
              </w:rPr>
            </w:pPr>
          </w:p>
        </w:tc>
      </w:tr>
      <w:tr w:rsidR="008F4D94" w:rsidRPr="004D6DE3" w14:paraId="7C4C633B"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8E853EA" w14:textId="77777777" w:rsidR="008F4D94" w:rsidRPr="004D6DE3" w:rsidRDefault="008F4D94" w:rsidP="00190399">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3536" w:type="dxa"/>
            <w:tcBorders>
              <w:top w:val="single" w:sz="4" w:space="0" w:color="auto"/>
              <w:left w:val="single" w:sz="4" w:space="0" w:color="auto"/>
              <w:bottom w:val="single" w:sz="4" w:space="0" w:color="auto"/>
              <w:right w:val="single" w:sz="4" w:space="0" w:color="auto"/>
            </w:tcBorders>
            <w:vAlign w:val="center"/>
          </w:tcPr>
          <w:p w14:paraId="53E7F6A6" w14:textId="77777777" w:rsidR="008F4D94" w:rsidRPr="004D6DE3" w:rsidRDefault="008F4D94" w:rsidP="00190399">
            <w:pPr>
              <w:keepNext/>
              <w:keepLines/>
              <w:spacing w:after="0"/>
              <w:jc w:val="center"/>
              <w:rPr>
                <w:rFonts w:ascii="Arial" w:hAnsi="Arial" w:cs="Arial"/>
                <w:color w:val="000000"/>
                <w:sz w:val="18"/>
                <w:szCs w:val="18"/>
              </w:rPr>
            </w:pPr>
            <w:r>
              <w:rPr>
                <w:rFonts w:ascii="Arial" w:hAnsi="Arial" w:cs="Arial"/>
                <w:color w:val="000000"/>
                <w:sz w:val="18"/>
                <w:szCs w:val="18"/>
              </w:rPr>
              <w:t xml:space="preserve">1920 </w:t>
            </w:r>
            <w:r w:rsidRPr="004D6DE3">
              <w:rPr>
                <w:rFonts w:ascii="Arial" w:hAnsi="Arial" w:cs="Arial"/>
                <w:color w:val="000000"/>
                <w:sz w:val="18"/>
                <w:szCs w:val="18"/>
              </w:rPr>
              <w:t>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1980</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4EE1274" w14:textId="77777777" w:rsidR="008F4D94" w:rsidRPr="004D6DE3" w:rsidRDefault="008F4D94" w:rsidP="00190399">
            <w:pPr>
              <w:keepNext/>
              <w:keepLines/>
              <w:spacing w:after="0"/>
              <w:jc w:val="center"/>
              <w:rPr>
                <w:rFonts w:ascii="Arial" w:hAnsi="Arial" w:cs="Arial"/>
                <w:color w:val="000000"/>
                <w:sz w:val="18"/>
                <w:szCs w:val="18"/>
              </w:rPr>
            </w:pPr>
            <w:r>
              <w:rPr>
                <w:rFonts w:ascii="Arial" w:hAnsi="Arial" w:cs="Arial"/>
                <w:color w:val="000000"/>
                <w:sz w:val="18"/>
                <w:szCs w:val="18"/>
              </w:rPr>
              <w:t xml:space="preserve">2110 </w:t>
            </w:r>
            <w:r w:rsidRPr="004D6DE3">
              <w:rPr>
                <w:rFonts w:ascii="Arial" w:hAnsi="Arial" w:cs="Arial"/>
                <w:color w:val="000000"/>
                <w:sz w:val="18"/>
                <w:szCs w:val="18"/>
              </w:rPr>
              <w:t>MHz</w:t>
            </w:r>
            <w:r w:rsidRPr="004D6DE3">
              <w:rPr>
                <w:rFonts w:ascii="Arial" w:hAnsi="Arial" w:cs="Arial"/>
                <w:sz w:val="18"/>
                <w:lang w:eastAsia="ko-KR"/>
              </w:rPr>
              <w:t xml:space="preserve"> </w:t>
            </w:r>
            <w:r w:rsidRPr="004D6DE3">
              <w:rPr>
                <w:rFonts w:ascii="Arial" w:hAnsi="Arial" w:cs="Arial"/>
                <w:color w:val="000000"/>
                <w:sz w:val="18"/>
                <w:szCs w:val="18"/>
              </w:rPr>
              <w:t>–</w:t>
            </w:r>
            <w:r>
              <w:rPr>
                <w:rFonts w:ascii="Arial" w:hAnsi="Arial" w:cs="Arial"/>
                <w:color w:val="000000"/>
                <w:sz w:val="18"/>
                <w:szCs w:val="18"/>
              </w:rPr>
              <w:t>2170</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3C469EF1" w14:textId="77777777" w:rsidR="008F4D94" w:rsidRPr="004D6DE3" w:rsidRDefault="008F4D94" w:rsidP="00190399">
            <w:pPr>
              <w:keepNext/>
              <w:keepLines/>
              <w:spacing w:after="0"/>
              <w:jc w:val="center"/>
              <w:rPr>
                <w:rFonts w:ascii="Arial" w:hAnsi="Arial" w:cs="Arial"/>
                <w:color w:val="000000"/>
                <w:sz w:val="18"/>
                <w:szCs w:val="18"/>
              </w:rPr>
            </w:pPr>
            <w:r>
              <w:rPr>
                <w:rFonts w:ascii="Arial" w:hAnsi="Arial" w:cs="Arial"/>
                <w:color w:val="000000"/>
                <w:sz w:val="18"/>
                <w:szCs w:val="18"/>
              </w:rPr>
              <w:t>FDD</w:t>
            </w:r>
          </w:p>
        </w:tc>
      </w:tr>
      <w:tr w:rsidR="008F4D94" w:rsidRPr="004D6DE3" w14:paraId="71C43D48"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87CCEA" w14:textId="77777777" w:rsidR="008F4D94" w:rsidRPr="004D6DE3" w:rsidRDefault="008F4D94" w:rsidP="00190399">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09CCF7DD" w14:textId="77777777" w:rsidR="008F4D94" w:rsidRPr="00FD399B" w:rsidRDefault="008F4D94" w:rsidP="00190399">
            <w:pPr>
              <w:keepNext/>
              <w:keepLines/>
              <w:spacing w:after="0"/>
              <w:jc w:val="center"/>
              <w:rPr>
                <w:rFonts w:ascii="Arial" w:eastAsia="Calibri" w:hAnsi="Arial" w:cs="Arial"/>
                <w:sz w:val="18"/>
                <w:lang w:val="sv-SE" w:eastAsia="ko-KR"/>
              </w:rPr>
            </w:pPr>
            <w:r>
              <w:rPr>
                <w:rFonts w:ascii="Arial" w:hAnsi="Arial" w:cs="Arial"/>
                <w:color w:val="000000"/>
                <w:sz w:val="18"/>
                <w:szCs w:val="18"/>
                <w:lang w:val="sv-SE"/>
              </w:rPr>
              <w:t>2500</w:t>
            </w:r>
            <w:r w:rsidRPr="00FD399B">
              <w:rPr>
                <w:rFonts w:ascii="Arial" w:hAnsi="Arial" w:cs="Arial"/>
                <w:color w:val="000000"/>
                <w:sz w:val="18"/>
                <w:szCs w:val="18"/>
                <w:lang w:val="sv-SE"/>
              </w:rPr>
              <w:t xml:space="preserve">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Pr>
                <w:rFonts w:ascii="Arial" w:hAnsi="Arial" w:cs="Arial"/>
                <w:color w:val="000000"/>
                <w:sz w:val="18"/>
                <w:szCs w:val="18"/>
                <w:lang w:val="sv-SE"/>
              </w:rPr>
              <w:t xml:space="preserve"> 2570</w:t>
            </w:r>
            <w:r w:rsidRPr="00FD399B">
              <w:rPr>
                <w:rFonts w:ascii="Arial" w:hAnsi="Arial" w:cs="Arial"/>
                <w:color w:val="000000"/>
                <w:sz w:val="18"/>
                <w:szCs w:val="18"/>
                <w:lang w:val="sv-SE"/>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174D9E5F" w14:textId="77777777" w:rsidR="008F4D94" w:rsidRPr="00FD399B" w:rsidRDefault="008F4D94" w:rsidP="00190399">
            <w:pPr>
              <w:keepNext/>
              <w:keepLines/>
              <w:spacing w:after="0"/>
              <w:jc w:val="center"/>
              <w:rPr>
                <w:rFonts w:ascii="Arial" w:hAnsi="Arial" w:cs="Arial"/>
                <w:sz w:val="18"/>
                <w:lang w:val="sv-SE" w:eastAsia="ko-KR"/>
              </w:rPr>
            </w:pPr>
            <w:r>
              <w:rPr>
                <w:rFonts w:ascii="Arial" w:hAnsi="Arial" w:cs="Arial"/>
                <w:color w:val="000000"/>
                <w:sz w:val="18"/>
                <w:szCs w:val="18"/>
                <w:lang w:val="sv-SE"/>
              </w:rPr>
              <w:t>2620</w:t>
            </w:r>
            <w:r w:rsidRPr="00FD399B">
              <w:rPr>
                <w:rFonts w:ascii="Arial" w:hAnsi="Arial" w:cs="Arial"/>
                <w:color w:val="000000"/>
                <w:sz w:val="18"/>
                <w:szCs w:val="18"/>
                <w:lang w:val="sv-SE"/>
              </w:rPr>
              <w:t xml:space="preserve">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Pr>
                <w:rFonts w:ascii="Arial" w:hAnsi="Arial" w:cs="Arial"/>
                <w:sz w:val="18"/>
                <w:lang w:val="sv-SE" w:eastAsia="ko-KR"/>
              </w:rPr>
              <w:t>2690</w:t>
            </w:r>
            <w:r w:rsidRPr="00FD399B">
              <w:rPr>
                <w:rFonts w:ascii="Arial"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7C1681F" w14:textId="77777777" w:rsidR="008F4D94" w:rsidRPr="004D6DE3" w:rsidRDefault="008F4D94" w:rsidP="00190399">
            <w:pPr>
              <w:keepNext/>
              <w:keepLines/>
              <w:spacing w:after="0"/>
              <w:jc w:val="center"/>
              <w:rPr>
                <w:rFonts w:ascii="Arial" w:hAnsi="Arial" w:cs="Arial"/>
                <w:sz w:val="18"/>
                <w:lang w:eastAsia="ko-KR"/>
              </w:rPr>
            </w:pPr>
            <w:r>
              <w:rPr>
                <w:rFonts w:ascii="Arial" w:hAnsi="Arial" w:cs="Arial"/>
                <w:color w:val="000000"/>
                <w:sz w:val="18"/>
                <w:szCs w:val="18"/>
              </w:rPr>
              <w:t>FDD</w:t>
            </w:r>
          </w:p>
        </w:tc>
      </w:tr>
      <w:tr w:rsidR="008F4D94" w:rsidRPr="004D6DE3" w14:paraId="38ECF389"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06FF310" w14:textId="77777777" w:rsidR="008F4D94" w:rsidRPr="004D6DE3" w:rsidRDefault="008F4D94" w:rsidP="00190399">
            <w:pPr>
              <w:keepNext/>
              <w:keepLines/>
              <w:spacing w:after="0"/>
              <w:jc w:val="center"/>
              <w:rPr>
                <w:rFonts w:ascii="Arial" w:hAnsi="Arial" w:cs="Arial"/>
                <w:color w:val="000000"/>
                <w:sz w:val="18"/>
                <w:szCs w:val="18"/>
              </w:rPr>
            </w:pPr>
            <w:r>
              <w:rPr>
                <w:rFonts w:ascii="Arial" w:hAnsi="Arial" w:cs="Arial"/>
                <w:color w:val="000000"/>
                <w:sz w:val="18"/>
                <w:szCs w:val="18"/>
              </w:rPr>
              <w:t>n20</w:t>
            </w:r>
          </w:p>
        </w:tc>
        <w:tc>
          <w:tcPr>
            <w:tcW w:w="3536" w:type="dxa"/>
            <w:tcBorders>
              <w:top w:val="single" w:sz="4" w:space="0" w:color="auto"/>
              <w:left w:val="single" w:sz="4" w:space="0" w:color="auto"/>
              <w:bottom w:val="single" w:sz="4" w:space="0" w:color="auto"/>
              <w:right w:val="single" w:sz="4" w:space="0" w:color="auto"/>
            </w:tcBorders>
            <w:vAlign w:val="center"/>
          </w:tcPr>
          <w:p w14:paraId="31CC62B0" w14:textId="77777777" w:rsidR="008F4D94" w:rsidRPr="004D6DE3" w:rsidRDefault="008F4D94" w:rsidP="00190399">
            <w:pPr>
              <w:keepNext/>
              <w:keepLines/>
              <w:spacing w:after="0"/>
              <w:jc w:val="center"/>
              <w:rPr>
                <w:rFonts w:ascii="Arial" w:hAnsi="Arial" w:cs="Arial"/>
                <w:color w:val="000000"/>
                <w:sz w:val="18"/>
                <w:szCs w:val="18"/>
              </w:rPr>
            </w:pPr>
            <w:r>
              <w:rPr>
                <w:rFonts w:ascii="Arial" w:hAnsi="Arial" w:cs="Arial"/>
                <w:color w:val="000000"/>
                <w:sz w:val="18"/>
                <w:szCs w:val="18"/>
              </w:rPr>
              <w:t>832</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862</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8F2C46B" w14:textId="77777777" w:rsidR="008F4D94" w:rsidRPr="004D6DE3" w:rsidRDefault="008F4D94" w:rsidP="00190399">
            <w:pPr>
              <w:keepNext/>
              <w:keepLines/>
              <w:spacing w:after="0"/>
              <w:jc w:val="center"/>
              <w:rPr>
                <w:rFonts w:ascii="Arial" w:hAnsi="Arial" w:cs="Arial"/>
                <w:color w:val="000000"/>
                <w:sz w:val="18"/>
                <w:szCs w:val="18"/>
              </w:rPr>
            </w:pPr>
            <w:r>
              <w:rPr>
                <w:rFonts w:ascii="Arial" w:hAnsi="Arial" w:cs="Arial"/>
                <w:color w:val="000000"/>
                <w:sz w:val="18"/>
                <w:szCs w:val="18"/>
              </w:rPr>
              <w:t>791</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821</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6466057A" w14:textId="77777777" w:rsidR="008F4D94" w:rsidRPr="004D6DE3" w:rsidRDefault="008F4D94" w:rsidP="00190399">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75479CEB" w14:textId="77777777" w:rsidR="008F4D94" w:rsidRDefault="008F4D94" w:rsidP="008F4D94">
      <w:pPr>
        <w:rPr>
          <w:lang w:eastAsia="zh-CN"/>
        </w:rPr>
      </w:pPr>
    </w:p>
    <w:p w14:paraId="575BCE84" w14:textId="77777777" w:rsidR="008F4D94" w:rsidRDefault="008F4D94" w:rsidP="008F4D94">
      <w:pPr>
        <w:pStyle w:val="Heading4"/>
      </w:pPr>
      <w:bookmarkStart w:id="405" w:name="_Toc180420597"/>
      <w:r>
        <w:t>5.30.1.2</w:t>
      </w:r>
      <w:r>
        <w:tab/>
      </w:r>
      <w:r w:rsidRPr="00417E56">
        <w:t>Channel bandwidths per operating band for CA</w:t>
      </w:r>
      <w:bookmarkEnd w:id="405"/>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3460"/>
        <w:gridCol w:w="1501"/>
      </w:tblGrid>
      <w:tr w:rsidR="008F4D94" w14:paraId="39B0EC6B" w14:textId="77777777" w:rsidTr="00190399">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780E9490" w14:textId="77777777" w:rsidR="008F4D94" w:rsidRDefault="008F4D94" w:rsidP="00190399">
            <w:pPr>
              <w:pStyle w:val="TAH"/>
              <w:rPr>
                <w:szCs w:val="18"/>
                <w:lang w:eastAsia="zh-CN"/>
              </w:rPr>
            </w:pPr>
            <w:r>
              <w:rPr>
                <w:rFonts w:cs="Arial"/>
              </w:rPr>
              <w:t>Table 5.30</w:t>
            </w:r>
            <w:r w:rsidRPr="00417E56">
              <w:rPr>
                <w:rFonts w:cs="Arial"/>
              </w:rPr>
              <w:t>.1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r>
              <w:rPr>
                <w:rFonts w:cs="Arial"/>
              </w:rPr>
              <w:t>n77</w:t>
            </w: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626646C1"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851" w:type="dxa"/>
            <w:tcBorders>
              <w:left w:val="single" w:sz="4" w:space="0" w:color="auto"/>
              <w:right w:val="single" w:sz="4" w:space="0" w:color="auto"/>
            </w:tcBorders>
            <w:vAlign w:val="center"/>
          </w:tcPr>
          <w:p w14:paraId="08B5506E" w14:textId="77777777" w:rsidR="008F4D94" w:rsidRDefault="008F4D94" w:rsidP="00190399">
            <w:pPr>
              <w:pStyle w:val="TAH"/>
              <w:rPr>
                <w:szCs w:val="18"/>
                <w:lang w:val="en-US" w:eastAsia="zh-CN"/>
              </w:rPr>
            </w:pPr>
            <w:r>
              <w:t>NR Band</w:t>
            </w:r>
          </w:p>
        </w:tc>
        <w:tc>
          <w:tcPr>
            <w:tcW w:w="3460" w:type="dxa"/>
            <w:tcBorders>
              <w:top w:val="single" w:sz="4" w:space="0" w:color="auto"/>
              <w:left w:val="single" w:sz="4" w:space="0" w:color="auto"/>
              <w:bottom w:val="single" w:sz="4" w:space="0" w:color="auto"/>
              <w:right w:val="single" w:sz="4" w:space="0" w:color="auto"/>
            </w:tcBorders>
            <w:vAlign w:val="center"/>
          </w:tcPr>
          <w:p w14:paraId="2EDB382C"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501" w:type="dxa"/>
            <w:tcBorders>
              <w:left w:val="single" w:sz="4" w:space="0" w:color="auto"/>
              <w:bottom w:val="nil"/>
              <w:right w:val="single" w:sz="4" w:space="0" w:color="auto"/>
            </w:tcBorders>
            <w:shd w:val="clear" w:color="auto" w:fill="auto"/>
            <w:vAlign w:val="center"/>
          </w:tcPr>
          <w:p w14:paraId="2B06A9E8" w14:textId="77777777" w:rsidR="008F4D94" w:rsidRDefault="008F4D94" w:rsidP="00190399">
            <w:pPr>
              <w:pStyle w:val="TAH"/>
              <w:rPr>
                <w:szCs w:val="18"/>
                <w:lang w:val="en-US" w:eastAsia="zh-CN"/>
              </w:rPr>
            </w:pPr>
            <w:r>
              <w:t>Bandwidth combination set</w:t>
            </w:r>
          </w:p>
        </w:tc>
      </w:tr>
      <w:tr w:rsidR="008F4D94" w:rsidRPr="00480423" w14:paraId="00195013" w14:textId="77777777" w:rsidTr="00190399">
        <w:trPr>
          <w:trHeight w:val="29"/>
        </w:trPr>
        <w:tc>
          <w:tcPr>
            <w:tcW w:w="2116" w:type="dxa"/>
            <w:tcBorders>
              <w:top w:val="single" w:sz="4" w:space="0" w:color="auto"/>
              <w:left w:val="single" w:sz="4" w:space="0" w:color="auto"/>
              <w:bottom w:val="nil"/>
              <w:right w:val="single" w:sz="4" w:space="0" w:color="auto"/>
            </w:tcBorders>
            <w:vAlign w:val="center"/>
          </w:tcPr>
          <w:p w14:paraId="536A951E" w14:textId="77777777" w:rsidR="008F4D94" w:rsidRPr="00480423" w:rsidRDefault="008F4D94" w:rsidP="00190399">
            <w:pPr>
              <w:pStyle w:val="TAC"/>
              <w:rPr>
                <w:lang w:val="en-US" w:eastAsia="zh-CN"/>
              </w:rPr>
            </w:pPr>
            <w:r w:rsidRPr="00691EB8">
              <w:rPr>
                <w:szCs w:val="18"/>
                <w:lang w:val="en-US" w:eastAsia="zh-CN"/>
              </w:rPr>
              <w:t>CA_n1A-n7A-n20A</w:t>
            </w:r>
          </w:p>
        </w:tc>
        <w:tc>
          <w:tcPr>
            <w:tcW w:w="1853" w:type="dxa"/>
            <w:gridSpan w:val="2"/>
            <w:tcBorders>
              <w:top w:val="single" w:sz="4" w:space="0" w:color="auto"/>
              <w:left w:val="single" w:sz="4" w:space="0" w:color="auto"/>
              <w:bottom w:val="nil"/>
              <w:right w:val="single" w:sz="4" w:space="0" w:color="auto"/>
            </w:tcBorders>
            <w:vAlign w:val="center"/>
          </w:tcPr>
          <w:p w14:paraId="3AE78E58" w14:textId="77777777" w:rsidR="008F4D94" w:rsidRPr="00691EB8" w:rsidRDefault="008F4D94" w:rsidP="00190399">
            <w:pPr>
              <w:pStyle w:val="TAC"/>
              <w:rPr>
                <w:szCs w:val="18"/>
                <w:lang w:val="en-US" w:eastAsia="zh-CN"/>
              </w:rPr>
            </w:pPr>
            <w:r w:rsidRPr="00691EB8">
              <w:rPr>
                <w:szCs w:val="18"/>
                <w:lang w:val="en-US" w:eastAsia="zh-CN"/>
              </w:rPr>
              <w:t>CA_n1A-n7A</w:t>
            </w:r>
          </w:p>
          <w:p w14:paraId="604C95C4" w14:textId="77777777" w:rsidR="008F4D94" w:rsidRPr="00691EB8" w:rsidRDefault="008F4D94" w:rsidP="00190399">
            <w:pPr>
              <w:pStyle w:val="TAC"/>
              <w:rPr>
                <w:szCs w:val="18"/>
                <w:lang w:val="en-US" w:eastAsia="zh-CN"/>
              </w:rPr>
            </w:pPr>
            <w:r w:rsidRPr="00691EB8">
              <w:rPr>
                <w:szCs w:val="18"/>
                <w:lang w:val="en-US" w:eastAsia="zh-CN"/>
              </w:rPr>
              <w:t>CA_n1A-n20A</w:t>
            </w:r>
          </w:p>
          <w:p w14:paraId="751A6B33" w14:textId="77777777" w:rsidR="008F4D94" w:rsidRPr="00480423" w:rsidRDefault="008F4D94" w:rsidP="00190399">
            <w:pPr>
              <w:pStyle w:val="TAC"/>
              <w:rPr>
                <w:lang w:val="en-US" w:eastAsia="zh-CN"/>
              </w:rPr>
            </w:pPr>
            <w:r w:rsidRPr="00691EB8">
              <w:rPr>
                <w:szCs w:val="18"/>
                <w:lang w:val="en-US" w:eastAsia="zh-CN"/>
              </w:rPr>
              <w:t>CA_n7A-n20A</w:t>
            </w:r>
          </w:p>
        </w:tc>
        <w:tc>
          <w:tcPr>
            <w:tcW w:w="851" w:type="dxa"/>
            <w:tcBorders>
              <w:top w:val="single" w:sz="4" w:space="0" w:color="auto"/>
              <w:left w:val="single" w:sz="4" w:space="0" w:color="auto"/>
              <w:bottom w:val="single" w:sz="4" w:space="0" w:color="auto"/>
              <w:right w:val="single" w:sz="4" w:space="0" w:color="auto"/>
            </w:tcBorders>
            <w:vAlign w:val="center"/>
          </w:tcPr>
          <w:p w14:paraId="118F6C0E" w14:textId="77777777" w:rsidR="008F4D94" w:rsidRPr="00480423" w:rsidRDefault="008F4D94" w:rsidP="00190399">
            <w:pPr>
              <w:pStyle w:val="TAC"/>
              <w:rPr>
                <w:lang w:val="en-US" w:eastAsia="zh-CN"/>
              </w:rPr>
            </w:pPr>
            <w:r w:rsidRPr="00CE1ADE">
              <w:rPr>
                <w:szCs w:val="18"/>
                <w:lang w:val="en-US" w:eastAsia="zh-CN"/>
              </w:rPr>
              <w:t>n1</w:t>
            </w:r>
          </w:p>
        </w:tc>
        <w:tc>
          <w:tcPr>
            <w:tcW w:w="3460" w:type="dxa"/>
            <w:tcBorders>
              <w:top w:val="single" w:sz="4" w:space="0" w:color="auto"/>
              <w:left w:val="single" w:sz="4" w:space="0" w:color="auto"/>
              <w:bottom w:val="single" w:sz="4" w:space="0" w:color="auto"/>
              <w:right w:val="single" w:sz="4" w:space="0" w:color="auto"/>
            </w:tcBorders>
            <w:vAlign w:val="center"/>
          </w:tcPr>
          <w:p w14:paraId="4631178C" w14:textId="77777777" w:rsidR="008F4D94" w:rsidRPr="00480423" w:rsidRDefault="008F4D94" w:rsidP="00190399">
            <w:pPr>
              <w:pStyle w:val="TAC"/>
              <w:rPr>
                <w:lang w:val="en-US" w:eastAsia="zh-CN"/>
              </w:rPr>
            </w:pPr>
            <w:r w:rsidRPr="0007593A">
              <w:rPr>
                <w:lang w:val="en-US" w:eastAsia="zh-CN" w:bidi="ar"/>
              </w:rPr>
              <w:t>n</w:t>
            </w:r>
            <w:r>
              <w:rPr>
                <w:lang w:val="en-US" w:eastAsia="zh-CN" w:bidi="ar"/>
              </w:rPr>
              <w:t xml:space="preserve">1 </w:t>
            </w:r>
            <w:r w:rsidRPr="0007593A">
              <w:rPr>
                <w:lang w:val="en-US" w:eastAsia="zh-CN" w:bidi="ar"/>
              </w:rPr>
              <w:t>channel bandwidths in Table 5.3.5-</w:t>
            </w:r>
            <w:r>
              <w:rPr>
                <w:lang w:val="en-US" w:eastAsia="zh-CN" w:bidi="ar"/>
              </w:rPr>
              <w:t>1</w:t>
            </w:r>
          </w:p>
        </w:tc>
        <w:tc>
          <w:tcPr>
            <w:tcW w:w="1501" w:type="dxa"/>
            <w:tcBorders>
              <w:top w:val="single" w:sz="4" w:space="0" w:color="auto"/>
              <w:left w:val="single" w:sz="4" w:space="0" w:color="auto"/>
              <w:bottom w:val="nil"/>
              <w:right w:val="single" w:sz="4" w:space="0" w:color="auto"/>
            </w:tcBorders>
            <w:vAlign w:val="center"/>
          </w:tcPr>
          <w:p w14:paraId="6461341E" w14:textId="77777777" w:rsidR="008F4D94" w:rsidRPr="00480423" w:rsidRDefault="008F4D94" w:rsidP="00190399">
            <w:pPr>
              <w:pStyle w:val="TAC"/>
              <w:rPr>
                <w:lang w:val="en-US" w:eastAsia="zh-CN"/>
              </w:rPr>
            </w:pPr>
            <w:r w:rsidRPr="00CE1ADE">
              <w:rPr>
                <w:lang w:val="en-US" w:eastAsia="zh-CN"/>
              </w:rPr>
              <w:t>4 and 5</w:t>
            </w:r>
          </w:p>
        </w:tc>
      </w:tr>
      <w:tr w:rsidR="008F4D94" w:rsidRPr="00480423" w14:paraId="3CFF3375" w14:textId="77777777" w:rsidTr="00190399">
        <w:trPr>
          <w:trHeight w:val="29"/>
        </w:trPr>
        <w:tc>
          <w:tcPr>
            <w:tcW w:w="2116" w:type="dxa"/>
            <w:tcBorders>
              <w:top w:val="nil"/>
              <w:left w:val="single" w:sz="4" w:space="0" w:color="auto"/>
              <w:bottom w:val="nil"/>
              <w:right w:val="single" w:sz="4" w:space="0" w:color="auto"/>
            </w:tcBorders>
            <w:vAlign w:val="center"/>
          </w:tcPr>
          <w:p w14:paraId="66218EF7" w14:textId="77777777" w:rsidR="008F4D94" w:rsidRPr="00480423" w:rsidRDefault="008F4D94" w:rsidP="00190399">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0767E10" w14:textId="77777777" w:rsidR="008F4D94" w:rsidRPr="00480423" w:rsidRDefault="008F4D94" w:rsidP="00190399">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CCEF53E" w14:textId="77777777" w:rsidR="008F4D94" w:rsidRPr="00480423" w:rsidRDefault="008F4D94" w:rsidP="00190399">
            <w:pPr>
              <w:pStyle w:val="TAC"/>
              <w:rPr>
                <w:lang w:val="en-US" w:eastAsia="zh-CN"/>
              </w:rPr>
            </w:pPr>
            <w:r w:rsidRPr="00CE1ADE">
              <w:rPr>
                <w:szCs w:val="18"/>
                <w:lang w:val="en-US" w:eastAsia="zh-CN"/>
              </w:rPr>
              <w:t>n</w:t>
            </w:r>
            <w:r>
              <w:rPr>
                <w:szCs w:val="18"/>
                <w:lang w:val="en-US" w:eastAsia="zh-CN"/>
              </w:rPr>
              <w:t>7</w:t>
            </w:r>
          </w:p>
        </w:tc>
        <w:tc>
          <w:tcPr>
            <w:tcW w:w="3460" w:type="dxa"/>
            <w:tcBorders>
              <w:top w:val="single" w:sz="4" w:space="0" w:color="auto"/>
              <w:left w:val="single" w:sz="4" w:space="0" w:color="auto"/>
              <w:bottom w:val="single" w:sz="4" w:space="0" w:color="auto"/>
              <w:right w:val="single" w:sz="4" w:space="0" w:color="auto"/>
            </w:tcBorders>
            <w:vAlign w:val="center"/>
          </w:tcPr>
          <w:p w14:paraId="3AA325AA" w14:textId="77777777" w:rsidR="008F4D94" w:rsidRPr="00480423" w:rsidRDefault="008F4D94" w:rsidP="00190399">
            <w:pPr>
              <w:pStyle w:val="TAC"/>
              <w:rPr>
                <w:lang w:val="en-US" w:eastAsia="zh-CN"/>
              </w:rPr>
            </w:pPr>
            <w:r w:rsidRPr="0007593A">
              <w:rPr>
                <w:lang w:val="en-US" w:eastAsia="zh-CN" w:bidi="ar"/>
              </w:rPr>
              <w:t>n</w:t>
            </w:r>
            <w:r>
              <w:rPr>
                <w:lang w:val="en-US" w:eastAsia="zh-CN" w:bidi="ar"/>
              </w:rPr>
              <w:t>7</w:t>
            </w:r>
            <w:r w:rsidRPr="0007593A">
              <w:rPr>
                <w:lang w:val="en-US" w:eastAsia="zh-CN" w:bidi="ar"/>
              </w:rPr>
              <w:t xml:space="preserve"> channel bandwidths in Table 5.3.5-</w:t>
            </w:r>
            <w:r>
              <w:rPr>
                <w:lang w:val="en-US" w:eastAsia="zh-CN" w:bidi="ar"/>
              </w:rPr>
              <w:t>1</w:t>
            </w:r>
          </w:p>
        </w:tc>
        <w:tc>
          <w:tcPr>
            <w:tcW w:w="1501" w:type="dxa"/>
            <w:tcBorders>
              <w:top w:val="nil"/>
              <w:left w:val="single" w:sz="4" w:space="0" w:color="auto"/>
              <w:bottom w:val="nil"/>
              <w:right w:val="single" w:sz="4" w:space="0" w:color="auto"/>
            </w:tcBorders>
            <w:vAlign w:val="center"/>
          </w:tcPr>
          <w:p w14:paraId="1FE8B1F1" w14:textId="77777777" w:rsidR="008F4D94" w:rsidRPr="00480423" w:rsidRDefault="008F4D94" w:rsidP="00190399">
            <w:pPr>
              <w:pStyle w:val="TAC"/>
              <w:rPr>
                <w:lang w:val="en-US" w:eastAsia="zh-CN"/>
              </w:rPr>
            </w:pPr>
          </w:p>
        </w:tc>
      </w:tr>
      <w:tr w:rsidR="008F4D94" w:rsidRPr="00480423" w14:paraId="17F4531B" w14:textId="77777777" w:rsidTr="00190399">
        <w:trPr>
          <w:trHeight w:val="29"/>
        </w:trPr>
        <w:tc>
          <w:tcPr>
            <w:tcW w:w="2116" w:type="dxa"/>
            <w:tcBorders>
              <w:top w:val="nil"/>
              <w:left w:val="single" w:sz="4" w:space="0" w:color="auto"/>
              <w:bottom w:val="single" w:sz="4" w:space="0" w:color="auto"/>
              <w:right w:val="single" w:sz="4" w:space="0" w:color="auto"/>
            </w:tcBorders>
            <w:vAlign w:val="center"/>
          </w:tcPr>
          <w:p w14:paraId="2565DF3B" w14:textId="77777777" w:rsidR="008F4D94" w:rsidRPr="00480423" w:rsidRDefault="008F4D94" w:rsidP="00190399">
            <w:pPr>
              <w:pStyle w:val="TAC"/>
              <w:rPr>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0319819" w14:textId="77777777" w:rsidR="008F4D94" w:rsidRPr="00480423" w:rsidRDefault="008F4D94" w:rsidP="00190399">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9A4E3BB" w14:textId="77777777" w:rsidR="008F4D94" w:rsidRPr="00480423" w:rsidRDefault="008F4D94" w:rsidP="00190399">
            <w:pPr>
              <w:pStyle w:val="TAC"/>
              <w:rPr>
                <w:lang w:val="en-US" w:eastAsia="zh-CN"/>
              </w:rPr>
            </w:pPr>
            <w:r w:rsidRPr="00CE1ADE">
              <w:rPr>
                <w:szCs w:val="18"/>
                <w:lang w:val="en-US" w:eastAsia="zh-CN"/>
              </w:rPr>
              <w:t>n</w:t>
            </w:r>
            <w:r>
              <w:rPr>
                <w:szCs w:val="18"/>
                <w:lang w:val="en-US" w:eastAsia="zh-CN"/>
              </w:rPr>
              <w:t>20</w:t>
            </w:r>
          </w:p>
        </w:tc>
        <w:tc>
          <w:tcPr>
            <w:tcW w:w="3460" w:type="dxa"/>
            <w:tcBorders>
              <w:top w:val="single" w:sz="4" w:space="0" w:color="auto"/>
              <w:left w:val="single" w:sz="4" w:space="0" w:color="auto"/>
              <w:bottom w:val="single" w:sz="4" w:space="0" w:color="auto"/>
              <w:right w:val="single" w:sz="4" w:space="0" w:color="auto"/>
            </w:tcBorders>
            <w:vAlign w:val="center"/>
          </w:tcPr>
          <w:p w14:paraId="65C13EF2" w14:textId="77777777" w:rsidR="008F4D94" w:rsidRPr="00480423" w:rsidRDefault="008F4D94" w:rsidP="00190399">
            <w:pPr>
              <w:pStyle w:val="TAC"/>
              <w:rPr>
                <w:lang w:val="en-US" w:eastAsia="zh-CN"/>
              </w:rPr>
            </w:pPr>
            <w:r w:rsidRPr="0007593A">
              <w:rPr>
                <w:lang w:val="en-US" w:eastAsia="zh-CN" w:bidi="ar"/>
              </w:rPr>
              <w:t>n</w:t>
            </w:r>
            <w:r>
              <w:rPr>
                <w:lang w:val="en-US" w:eastAsia="zh-CN" w:bidi="ar"/>
              </w:rPr>
              <w:t>20</w:t>
            </w:r>
            <w:r w:rsidRPr="0007593A">
              <w:rPr>
                <w:lang w:val="en-US" w:eastAsia="zh-CN" w:bidi="ar"/>
              </w:rPr>
              <w:t xml:space="preserve"> channel bandwidths in Table 5.3.5-</w:t>
            </w:r>
            <w:r>
              <w:rPr>
                <w:lang w:val="en-US" w:eastAsia="zh-CN" w:bidi="ar"/>
              </w:rPr>
              <w:t>1</w:t>
            </w:r>
          </w:p>
        </w:tc>
        <w:tc>
          <w:tcPr>
            <w:tcW w:w="1501" w:type="dxa"/>
            <w:tcBorders>
              <w:top w:val="nil"/>
              <w:left w:val="single" w:sz="4" w:space="0" w:color="auto"/>
              <w:bottom w:val="single" w:sz="4" w:space="0" w:color="auto"/>
              <w:right w:val="single" w:sz="4" w:space="0" w:color="auto"/>
            </w:tcBorders>
            <w:vAlign w:val="center"/>
          </w:tcPr>
          <w:p w14:paraId="4198A4BA" w14:textId="77777777" w:rsidR="008F4D94" w:rsidRPr="00480423" w:rsidRDefault="008F4D94" w:rsidP="00190399">
            <w:pPr>
              <w:pStyle w:val="TAC"/>
              <w:rPr>
                <w:lang w:val="en-US" w:eastAsia="zh-CN"/>
              </w:rPr>
            </w:pPr>
          </w:p>
        </w:tc>
      </w:tr>
    </w:tbl>
    <w:p w14:paraId="1324FCFE" w14:textId="77777777" w:rsidR="008F4D94" w:rsidRDefault="008F4D94" w:rsidP="008F4D94"/>
    <w:p w14:paraId="0D0A4902" w14:textId="77777777" w:rsidR="008F4D94" w:rsidRDefault="008F4D94" w:rsidP="008F4D94"/>
    <w:p w14:paraId="5E9F960F" w14:textId="77777777" w:rsidR="008F4D94" w:rsidRDefault="008F4D94" w:rsidP="008F4D94">
      <w:pPr>
        <w:pStyle w:val="Heading4"/>
      </w:pPr>
      <w:bookmarkStart w:id="406" w:name="_Toc180420598"/>
      <w:r>
        <w:lastRenderedPageBreak/>
        <w:t>5.30.1.3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406"/>
    </w:p>
    <w:p w14:paraId="2B4CB077" w14:textId="77777777" w:rsidR="008F4D94" w:rsidRPr="00B75DD1" w:rsidRDefault="008F4D94" w:rsidP="008F4D94">
      <w:r>
        <w:t>Requirements for</w:t>
      </w:r>
      <w:r w:rsidRPr="00B75DD1">
        <w:t xml:space="preserve"> </w:t>
      </w:r>
      <w:r w:rsidRPr="00B75DD1">
        <w:rPr>
          <w:lang w:val="en-US" w:eastAsia="zh-CN"/>
        </w:rPr>
        <w:t>CA</w:t>
      </w:r>
      <w:r w:rsidRPr="00B75DD1">
        <w:rPr>
          <w:lang w:eastAsia="zh-CN"/>
        </w:rPr>
        <w:t>_</w:t>
      </w:r>
      <w:r w:rsidRPr="00B75DD1">
        <w:rPr>
          <w:lang w:val="en-US" w:eastAsia="zh-CN"/>
        </w:rPr>
        <w:t>n</w:t>
      </w:r>
      <w:r>
        <w:rPr>
          <w:lang w:val="en-US" w:eastAsia="zh-CN"/>
        </w:rPr>
        <w:t>1</w:t>
      </w:r>
      <w:r w:rsidRPr="00B75DD1">
        <w:rPr>
          <w:lang w:eastAsia="ja-JP"/>
        </w:rPr>
        <w:t>-n</w:t>
      </w:r>
      <w:r>
        <w:rPr>
          <w:lang w:val="en-US" w:eastAsia="zh-CN"/>
        </w:rPr>
        <w:t>7</w:t>
      </w:r>
      <w:r w:rsidRPr="00B75DD1">
        <w:rPr>
          <w:lang w:val="en-US" w:eastAsia="zh-CN"/>
        </w:rPr>
        <w:t>-n</w:t>
      </w:r>
      <w:r>
        <w:rPr>
          <w:lang w:val="en-US" w:eastAsia="zh-CN"/>
        </w:rPr>
        <w:t>20</w:t>
      </w:r>
      <w:r w:rsidRPr="00B75DD1">
        <w:t xml:space="preserve">, </w:t>
      </w:r>
      <w:r>
        <w:t xml:space="preserve">for </w:t>
      </w:r>
      <w:r w:rsidRPr="00B75DD1">
        <w:t>the</w:t>
      </w:r>
      <w:r w:rsidRPr="00B75DD1">
        <w:rPr>
          <w:lang w:eastAsia="zh-CN"/>
        </w:rPr>
        <w:t xml:space="preserve"> </w:t>
      </w:r>
      <w:r w:rsidRPr="00B75DD1">
        <w:rPr>
          <w:rFonts w:ascii="Symbol" w:eastAsia="Symbol" w:hAnsi="Symbol" w:cs="Symbol"/>
        </w:rPr>
        <w:t></w:t>
      </w:r>
      <w:r w:rsidRPr="00B75DD1">
        <w:t>T</w:t>
      </w:r>
      <w:r w:rsidRPr="00B75DD1">
        <w:rPr>
          <w:vertAlign w:val="subscript"/>
        </w:rPr>
        <w:t>IB,c</w:t>
      </w:r>
      <w:r w:rsidRPr="00B75DD1">
        <w:t xml:space="preserve"> and</w:t>
      </w:r>
      <w:r w:rsidRPr="00B75DD1">
        <w:rPr>
          <w:lang w:eastAsia="zh-CN"/>
        </w:rPr>
        <w:t xml:space="preserve"> </w:t>
      </w:r>
      <w:r w:rsidRPr="00B75DD1">
        <w:rPr>
          <w:rFonts w:ascii="Symbol" w:eastAsia="Symbol" w:hAnsi="Symbol" w:cs="Symbol"/>
        </w:rPr>
        <w:t></w:t>
      </w:r>
      <w:r w:rsidRPr="00B75DD1">
        <w:t>R</w:t>
      </w:r>
      <w:r w:rsidRPr="00B75DD1">
        <w:rPr>
          <w:vertAlign w:val="subscript"/>
        </w:rPr>
        <w:t>IB</w:t>
      </w:r>
      <w:r w:rsidRPr="00B75DD1">
        <w:rPr>
          <w:vertAlign w:val="subscript"/>
          <w:lang w:eastAsia="zh-CN"/>
        </w:rPr>
        <w:t>,c</w:t>
      </w:r>
      <w:r w:rsidRPr="00B75DD1">
        <w:t xml:space="preserve"> values are given in the tables below</w:t>
      </w:r>
      <w:r>
        <w:t xml:space="preserve"> following CA_n1-n7, CA_n1-n20 and Ca_n7-n20  values.</w:t>
      </w:r>
    </w:p>
    <w:p w14:paraId="381A981A" w14:textId="77777777" w:rsidR="008F4D94" w:rsidRPr="00B75DD1" w:rsidRDefault="008F4D94" w:rsidP="008F4D94">
      <w:pPr>
        <w:pStyle w:val="TH"/>
        <w:rPr>
          <w:rFonts w:cs="Arial"/>
        </w:rPr>
      </w:pPr>
      <w:r w:rsidRPr="00B75DD1">
        <w:rPr>
          <w:rFonts w:cs="Arial"/>
        </w:rPr>
        <w:t xml:space="preserve">Table </w:t>
      </w:r>
      <w:r>
        <w:rPr>
          <w:rFonts w:cs="Arial"/>
        </w:rPr>
        <w:t>5.30</w:t>
      </w:r>
      <w:r w:rsidRPr="00B75DD1">
        <w:rPr>
          <w:rFonts w:cs="Arial"/>
        </w:rPr>
        <w:t>.</w:t>
      </w:r>
      <w:r w:rsidRPr="006C68CC">
        <w:rPr>
          <w:rFonts w:cs="Arial"/>
        </w:rPr>
        <w:t>1.</w:t>
      </w:r>
      <w:r w:rsidRPr="00B75DD1">
        <w:rPr>
          <w:rFonts w:cs="Arial"/>
        </w:rPr>
        <w:t>3-1: ΔT</w:t>
      </w:r>
      <w:r w:rsidRPr="0066511E">
        <w:rPr>
          <w:rFonts w:cs="Arial"/>
          <w:vertAlign w:val="subscript"/>
        </w:rPr>
        <w:t>IB,c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B75DD1" w14:paraId="7C154417" w14:textId="77777777" w:rsidTr="00190399">
        <w:trPr>
          <w:jc w:val="center"/>
        </w:trPr>
        <w:tc>
          <w:tcPr>
            <w:tcW w:w="2336" w:type="dxa"/>
            <w:vMerge w:val="restart"/>
            <w:tcBorders>
              <w:top w:val="single" w:sz="4" w:space="0" w:color="auto"/>
              <w:left w:val="single" w:sz="4" w:space="0" w:color="auto"/>
              <w:right w:val="single" w:sz="4" w:space="0" w:color="auto"/>
            </w:tcBorders>
          </w:tcPr>
          <w:p w14:paraId="6F49F33C" w14:textId="77777777" w:rsidR="008F4D94" w:rsidRPr="000803F6" w:rsidRDefault="008F4D94" w:rsidP="00190399">
            <w:pPr>
              <w:keepNext/>
              <w:keepLines/>
              <w:spacing w:after="0"/>
              <w:jc w:val="center"/>
              <w:rPr>
                <w:rFonts w:ascii="Arial" w:eastAsia="SimSun" w:hAnsi="Arial"/>
                <w:b/>
                <w:sz w:val="18"/>
              </w:rPr>
            </w:pPr>
            <w:r w:rsidRPr="000803F6">
              <w:rPr>
                <w:rFonts w:ascii="Arial" w:eastAsia="SimSun" w:hAnsi="Arial"/>
                <w:b/>
                <w:sz w:val="18"/>
              </w:rPr>
              <w:t xml:space="preserve">Inter-band </w:t>
            </w:r>
            <w:r w:rsidRPr="000803F6">
              <w:rPr>
                <w:rFonts w:ascii="Arial" w:eastAsia="SimSun" w:hAnsi="Arial"/>
                <w:b/>
                <w:sz w:val="18"/>
                <w:lang w:eastAsia="zh-CN"/>
              </w:rPr>
              <w:t>CA</w:t>
            </w:r>
            <w:r w:rsidRPr="000803F6">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05442E" w14:textId="77777777" w:rsidR="008F4D94" w:rsidRPr="000803F6" w:rsidRDefault="008F4D94" w:rsidP="00190399">
            <w:pPr>
              <w:keepNext/>
              <w:keepLines/>
              <w:spacing w:after="0"/>
              <w:jc w:val="center"/>
              <w:rPr>
                <w:rFonts w:ascii="Arial" w:eastAsia="SimSun" w:hAnsi="Arial"/>
                <w:b/>
                <w:sz w:val="18"/>
              </w:rPr>
            </w:pPr>
            <w:r w:rsidRPr="000803F6">
              <w:rPr>
                <w:rFonts w:ascii="Arial" w:eastAsia="SimSun" w:hAnsi="Arial"/>
                <w:b/>
                <w:sz w:val="18"/>
              </w:rPr>
              <w:t>ΔT</w:t>
            </w:r>
            <w:r w:rsidRPr="000803F6">
              <w:rPr>
                <w:rFonts w:ascii="Arial" w:eastAsia="SimSun" w:hAnsi="Arial"/>
                <w:b/>
                <w:sz w:val="18"/>
                <w:vertAlign w:val="subscript"/>
              </w:rPr>
              <w:t>IB,c</w:t>
            </w:r>
            <w:r w:rsidRPr="000803F6">
              <w:rPr>
                <w:rFonts w:ascii="Arial" w:eastAsia="SimSun" w:hAnsi="Arial"/>
                <w:b/>
                <w:sz w:val="18"/>
              </w:rPr>
              <w:t xml:space="preserve"> for NR bands (dB)</w:t>
            </w:r>
            <w:r w:rsidRPr="000803F6">
              <w:rPr>
                <w:rFonts w:ascii="Arial" w:eastAsia="SimSun" w:hAnsi="Arial"/>
                <w:b/>
                <w:sz w:val="18"/>
                <w:vertAlign w:val="superscript"/>
              </w:rPr>
              <w:t>*</w:t>
            </w:r>
          </w:p>
        </w:tc>
      </w:tr>
      <w:tr w:rsidR="008F4D94" w:rsidRPr="00B75DD1" w14:paraId="10F0BACF" w14:textId="77777777" w:rsidTr="00190399">
        <w:trPr>
          <w:trHeight w:val="360"/>
          <w:jc w:val="center"/>
        </w:trPr>
        <w:tc>
          <w:tcPr>
            <w:tcW w:w="2336" w:type="dxa"/>
            <w:vMerge/>
          </w:tcPr>
          <w:p w14:paraId="56E22D14" w14:textId="77777777" w:rsidR="008F4D94" w:rsidRPr="000803F6" w:rsidRDefault="008F4D94" w:rsidP="00190399">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DE83973" w14:textId="77777777" w:rsidR="008F4D94" w:rsidRPr="000803F6" w:rsidRDefault="008F4D94" w:rsidP="00190399">
            <w:pPr>
              <w:keepNext/>
              <w:keepLines/>
              <w:spacing w:after="0"/>
              <w:jc w:val="center"/>
              <w:rPr>
                <w:rFonts w:ascii="Arial" w:eastAsia="SimSun" w:hAnsi="Arial"/>
                <w:b/>
                <w:sz w:val="18"/>
              </w:rPr>
            </w:pPr>
            <w:r w:rsidRPr="000803F6">
              <w:rPr>
                <w:rFonts w:ascii="Arial" w:eastAsia="SimSun" w:hAnsi="Arial"/>
                <w:b/>
                <w:sz w:val="18"/>
              </w:rPr>
              <w:t>Component band in order of bands in configuration</w:t>
            </w:r>
            <w:r w:rsidRPr="000803F6">
              <w:rPr>
                <w:rFonts w:ascii="Arial" w:eastAsia="SimSun" w:hAnsi="Arial"/>
                <w:b/>
                <w:sz w:val="18"/>
                <w:vertAlign w:val="superscript"/>
              </w:rPr>
              <w:t>**</w:t>
            </w:r>
          </w:p>
        </w:tc>
      </w:tr>
      <w:tr w:rsidR="008F4D94" w:rsidRPr="00B75DD1" w14:paraId="66BB3FF3" w14:textId="77777777" w:rsidTr="0019039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3B5C5B" w14:textId="77777777" w:rsidR="008F4D94" w:rsidRPr="000803F6" w:rsidRDefault="008F4D94" w:rsidP="00190399">
            <w:pPr>
              <w:keepNext/>
              <w:keepLines/>
              <w:spacing w:after="0"/>
              <w:jc w:val="center"/>
              <w:rPr>
                <w:rFonts w:ascii="Arial" w:eastAsia="SimSun" w:hAnsi="Arial"/>
                <w:sz w:val="18"/>
                <w:lang w:val="en-US" w:eastAsia="zh-CN"/>
              </w:rPr>
            </w:pPr>
            <w:r w:rsidRPr="00C57B8A">
              <w:rPr>
                <w:rFonts w:ascii="Arial" w:eastAsia="DengXian" w:hAnsi="Arial"/>
                <w:sz w:val="18"/>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46530200" w14:textId="77777777" w:rsidR="008F4D94" w:rsidRPr="00C964A0" w:rsidRDefault="008F4D94" w:rsidP="00190399">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7980860D" w14:textId="77777777" w:rsidR="008F4D94" w:rsidRPr="00C964A0" w:rsidRDefault="008F4D94" w:rsidP="00190399">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52A38893" w14:textId="77777777" w:rsidR="008F4D94" w:rsidRPr="00C964A0" w:rsidRDefault="008F4D94" w:rsidP="00190399">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0.3</w:t>
            </w:r>
          </w:p>
        </w:tc>
      </w:tr>
      <w:tr w:rsidR="008F4D94" w:rsidRPr="00B75DD1" w14:paraId="563140AB" w14:textId="77777777" w:rsidTr="0019039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91313C" w14:textId="77777777" w:rsidR="008F4D94" w:rsidRPr="000803F6" w:rsidRDefault="008F4D94" w:rsidP="00190399">
            <w:pPr>
              <w:keepNext/>
              <w:keepLines/>
              <w:spacing w:after="0"/>
              <w:ind w:left="851" w:hanging="851"/>
              <w:rPr>
                <w:rFonts w:ascii="Arial" w:hAnsi="Arial"/>
                <w:sz w:val="18"/>
                <w:lang w:eastAsia="ja-JP"/>
              </w:rPr>
            </w:pPr>
            <w:r w:rsidRPr="000803F6">
              <w:rPr>
                <w:rFonts w:ascii="Arial" w:hAnsi="Arial"/>
                <w:sz w:val="18"/>
                <w:lang w:eastAsia="ja-JP"/>
              </w:rPr>
              <w:t>NOTE *:</w:t>
            </w:r>
            <w:r w:rsidRPr="000803F6">
              <w:rPr>
                <w:rFonts w:ascii="Arial" w:hAnsi="Arial"/>
                <w:sz w:val="18"/>
                <w:lang w:eastAsia="ja-JP"/>
              </w:rPr>
              <w:tab/>
              <w:t>“-” denotes ΔT</w:t>
            </w:r>
            <w:r w:rsidRPr="000803F6">
              <w:rPr>
                <w:rFonts w:ascii="Arial" w:hAnsi="Arial"/>
                <w:sz w:val="18"/>
                <w:vertAlign w:val="subscript"/>
                <w:lang w:eastAsia="ja-JP"/>
              </w:rPr>
              <w:t>IB,c</w:t>
            </w:r>
            <w:r w:rsidRPr="000803F6">
              <w:rPr>
                <w:rFonts w:ascii="Arial" w:hAnsi="Arial"/>
                <w:sz w:val="18"/>
                <w:lang w:eastAsia="ja-JP"/>
              </w:rPr>
              <w:t xml:space="preserve"> = 0.</w:t>
            </w:r>
          </w:p>
          <w:p w14:paraId="351A8A1D" w14:textId="77777777" w:rsidR="008F4D94" w:rsidRPr="000803F6" w:rsidRDefault="008F4D94" w:rsidP="00190399">
            <w:pPr>
              <w:keepNext/>
              <w:keepLines/>
              <w:spacing w:after="0"/>
              <w:ind w:left="851" w:hanging="851"/>
              <w:rPr>
                <w:rFonts w:ascii="Arial" w:eastAsia="SimSun" w:hAnsi="Arial" w:cs="Arial"/>
                <w:sz w:val="18"/>
                <w:szCs w:val="22"/>
                <w:lang w:val="en-US" w:eastAsia="zh-CN"/>
              </w:rPr>
            </w:pPr>
            <w:r w:rsidRPr="000803F6">
              <w:rPr>
                <w:rFonts w:ascii="Arial" w:eastAsia="DengXian" w:hAnsi="Arial"/>
                <w:sz w:val="18"/>
              </w:rPr>
              <w:t>NOTE **:</w:t>
            </w:r>
            <w:r w:rsidRPr="000803F6">
              <w:rPr>
                <w:rFonts w:ascii="Arial" w:eastAsia="DengXian" w:hAnsi="Arial"/>
                <w:sz w:val="18"/>
              </w:rPr>
              <w:tab/>
              <w:t>The component band order in the configuration should be listed by the order of NR bands, such as for CA_n1-n3-n5 the band order from left to right is n1, n3 and n5.</w:t>
            </w:r>
          </w:p>
        </w:tc>
      </w:tr>
    </w:tbl>
    <w:p w14:paraId="3A8ABA8F" w14:textId="77777777" w:rsidR="008F4D94" w:rsidRPr="00B75DD1" w:rsidRDefault="008F4D94" w:rsidP="008F4D94">
      <w:pPr>
        <w:keepNext/>
        <w:keepLines/>
        <w:rPr>
          <w:rFonts w:ascii="Arial" w:hAnsi="Arial" w:cs="Arial"/>
        </w:rPr>
      </w:pPr>
    </w:p>
    <w:p w14:paraId="7723E300" w14:textId="77777777" w:rsidR="008F4D94" w:rsidRPr="006C68CC" w:rsidRDefault="008F4D94" w:rsidP="008F4D94">
      <w:pPr>
        <w:pStyle w:val="TH"/>
        <w:rPr>
          <w:rFonts w:cs="Arial"/>
        </w:rPr>
      </w:pPr>
      <w:r w:rsidRPr="00B75DD1">
        <w:rPr>
          <w:rFonts w:cs="Arial"/>
        </w:rPr>
        <w:t xml:space="preserve">Table </w:t>
      </w:r>
      <w:r>
        <w:rPr>
          <w:rFonts w:cs="Arial"/>
        </w:rPr>
        <w:t>5.30</w:t>
      </w:r>
      <w:r w:rsidRPr="006C68CC">
        <w:rPr>
          <w:rFonts w:cs="Arial"/>
        </w:rPr>
        <w:t>.1.</w:t>
      </w:r>
      <w:r w:rsidRPr="00B75DD1">
        <w:rPr>
          <w:rFonts w:cs="Arial"/>
        </w:rPr>
        <w:t>3-2: ΔR</w:t>
      </w:r>
      <w:r w:rsidRPr="0066511E">
        <w:rPr>
          <w:rFonts w:cs="Arial"/>
          <w:vertAlign w:val="subscript"/>
        </w:rPr>
        <w:t>IB</w:t>
      </w:r>
      <w:r w:rsidRPr="006C68CC">
        <w:rPr>
          <w:rFonts w:cs="Arial"/>
          <w:vertAlign w:val="subscript"/>
        </w:rPr>
        <w:t>,c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B75DD1" w14:paraId="3B31B55B" w14:textId="77777777" w:rsidTr="00190399">
        <w:trPr>
          <w:trHeight w:val="187"/>
          <w:jc w:val="center"/>
        </w:trPr>
        <w:tc>
          <w:tcPr>
            <w:tcW w:w="1594" w:type="dxa"/>
            <w:vMerge w:val="restart"/>
          </w:tcPr>
          <w:p w14:paraId="36C87C26" w14:textId="77777777" w:rsidR="008F4D94" w:rsidRPr="000803F6" w:rsidRDefault="008F4D94" w:rsidP="00190399">
            <w:pPr>
              <w:keepNext/>
              <w:keepLines/>
              <w:spacing w:after="0"/>
              <w:jc w:val="center"/>
              <w:rPr>
                <w:rFonts w:ascii="Arial" w:eastAsia="DengXian" w:hAnsi="Arial"/>
                <w:b/>
                <w:sz w:val="18"/>
              </w:rPr>
            </w:pPr>
            <w:r w:rsidRPr="000803F6">
              <w:rPr>
                <w:rFonts w:ascii="Arial" w:eastAsia="DengXian" w:hAnsi="Arial"/>
                <w:b/>
                <w:sz w:val="18"/>
              </w:rPr>
              <w:t>Inter-band CA combination</w:t>
            </w:r>
          </w:p>
        </w:tc>
        <w:tc>
          <w:tcPr>
            <w:tcW w:w="5845" w:type="dxa"/>
            <w:gridSpan w:val="3"/>
            <w:vAlign w:val="center"/>
          </w:tcPr>
          <w:p w14:paraId="444F8F1A" w14:textId="77777777" w:rsidR="008F4D94" w:rsidRPr="000803F6" w:rsidRDefault="008F4D94" w:rsidP="00190399">
            <w:pPr>
              <w:keepNext/>
              <w:keepLines/>
              <w:spacing w:after="0"/>
              <w:jc w:val="center"/>
              <w:rPr>
                <w:rFonts w:ascii="Arial" w:eastAsia="DengXian" w:hAnsi="Arial"/>
                <w:b/>
                <w:sz w:val="18"/>
              </w:rPr>
            </w:pPr>
            <w:r w:rsidRPr="000803F6">
              <w:rPr>
                <w:rFonts w:ascii="Arial" w:eastAsia="DengXian" w:hAnsi="Arial"/>
                <w:b/>
                <w:sz w:val="18"/>
              </w:rPr>
              <w:t>ΔR</w:t>
            </w:r>
            <w:r w:rsidRPr="000803F6">
              <w:rPr>
                <w:rFonts w:ascii="Arial" w:eastAsia="DengXian" w:hAnsi="Arial"/>
                <w:b/>
                <w:sz w:val="18"/>
                <w:vertAlign w:val="subscript"/>
              </w:rPr>
              <w:t>IB,c</w:t>
            </w:r>
            <w:r w:rsidRPr="000803F6">
              <w:rPr>
                <w:rFonts w:ascii="Arial" w:eastAsia="DengXian" w:hAnsi="Arial"/>
                <w:b/>
                <w:sz w:val="18"/>
              </w:rPr>
              <w:t xml:space="preserve"> for NR bands (dB)</w:t>
            </w:r>
            <w:r w:rsidRPr="000803F6">
              <w:rPr>
                <w:rFonts w:ascii="Arial" w:eastAsia="DengXian" w:hAnsi="Arial"/>
                <w:b/>
                <w:sz w:val="18"/>
                <w:vertAlign w:val="superscript"/>
              </w:rPr>
              <w:t>*</w:t>
            </w:r>
          </w:p>
        </w:tc>
      </w:tr>
      <w:tr w:rsidR="008F4D94" w:rsidRPr="00B75DD1" w14:paraId="36D2977D" w14:textId="77777777" w:rsidTr="00190399">
        <w:trPr>
          <w:trHeight w:val="187"/>
          <w:jc w:val="center"/>
        </w:trPr>
        <w:tc>
          <w:tcPr>
            <w:tcW w:w="1594" w:type="dxa"/>
            <w:vMerge/>
            <w:tcBorders>
              <w:bottom w:val="single" w:sz="4" w:space="0" w:color="auto"/>
            </w:tcBorders>
          </w:tcPr>
          <w:p w14:paraId="7D0746E3" w14:textId="77777777" w:rsidR="008F4D94" w:rsidRPr="000803F6" w:rsidRDefault="008F4D94" w:rsidP="00190399">
            <w:pPr>
              <w:keepNext/>
              <w:keepLines/>
              <w:spacing w:after="0"/>
              <w:jc w:val="center"/>
              <w:rPr>
                <w:rFonts w:ascii="Arial" w:eastAsia="DengXian" w:hAnsi="Arial"/>
                <w:b/>
                <w:sz w:val="18"/>
              </w:rPr>
            </w:pPr>
          </w:p>
        </w:tc>
        <w:tc>
          <w:tcPr>
            <w:tcW w:w="5845" w:type="dxa"/>
            <w:gridSpan w:val="3"/>
            <w:vAlign w:val="center"/>
          </w:tcPr>
          <w:p w14:paraId="1B3762B6" w14:textId="77777777" w:rsidR="008F4D94" w:rsidRPr="000803F6" w:rsidRDefault="008F4D94" w:rsidP="00190399">
            <w:pPr>
              <w:keepNext/>
              <w:keepLines/>
              <w:spacing w:after="0"/>
              <w:jc w:val="center"/>
              <w:rPr>
                <w:rFonts w:ascii="Arial" w:eastAsia="DengXian" w:hAnsi="Arial"/>
                <w:b/>
                <w:sz w:val="18"/>
              </w:rPr>
            </w:pPr>
            <w:r w:rsidRPr="000803F6">
              <w:rPr>
                <w:rFonts w:ascii="Arial" w:eastAsia="DengXian" w:hAnsi="Arial"/>
                <w:b/>
                <w:sz w:val="18"/>
              </w:rPr>
              <w:t>Component band in order of bands in configuration</w:t>
            </w:r>
            <w:r w:rsidRPr="000803F6">
              <w:rPr>
                <w:rFonts w:ascii="Arial" w:eastAsia="DengXian" w:hAnsi="Arial"/>
                <w:b/>
                <w:sz w:val="18"/>
                <w:vertAlign w:val="superscript"/>
              </w:rPr>
              <w:t>**</w:t>
            </w:r>
          </w:p>
        </w:tc>
      </w:tr>
      <w:tr w:rsidR="008F4D94" w:rsidRPr="00B75DD1" w14:paraId="60C7CFDB" w14:textId="77777777" w:rsidTr="00190399">
        <w:trPr>
          <w:trHeight w:val="187"/>
          <w:jc w:val="center"/>
        </w:trPr>
        <w:tc>
          <w:tcPr>
            <w:tcW w:w="1594" w:type="dxa"/>
            <w:tcBorders>
              <w:bottom w:val="single" w:sz="4" w:space="0" w:color="auto"/>
            </w:tcBorders>
            <w:shd w:val="clear" w:color="auto" w:fill="auto"/>
          </w:tcPr>
          <w:p w14:paraId="480A792A" w14:textId="77777777" w:rsidR="008F4D94" w:rsidRPr="000803F6" w:rsidRDefault="008F4D94" w:rsidP="00190399">
            <w:pPr>
              <w:keepNext/>
              <w:keepLines/>
              <w:spacing w:after="0"/>
              <w:jc w:val="center"/>
              <w:rPr>
                <w:rFonts w:ascii="Arial" w:eastAsia="DengXian" w:hAnsi="Arial"/>
                <w:sz w:val="18"/>
              </w:rPr>
            </w:pPr>
            <w:r w:rsidRPr="00C57B8A">
              <w:rPr>
                <w:rFonts w:ascii="Arial" w:eastAsia="DengXian" w:hAnsi="Arial"/>
                <w:sz w:val="18"/>
                <w:lang w:eastAsia="zh-CN"/>
              </w:rPr>
              <w:t>CA_n1-n7-n20</w:t>
            </w:r>
          </w:p>
        </w:tc>
        <w:tc>
          <w:tcPr>
            <w:tcW w:w="1948" w:type="dxa"/>
            <w:vAlign w:val="center"/>
          </w:tcPr>
          <w:p w14:paraId="54D72988" w14:textId="77777777" w:rsidR="008F4D94" w:rsidRPr="00C964A0" w:rsidRDefault="008F4D94" w:rsidP="00190399">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w:t>
            </w:r>
          </w:p>
        </w:tc>
        <w:tc>
          <w:tcPr>
            <w:tcW w:w="1948" w:type="dxa"/>
            <w:vAlign w:val="center"/>
          </w:tcPr>
          <w:p w14:paraId="5D61281C" w14:textId="77777777" w:rsidR="008F4D94" w:rsidRPr="00C964A0" w:rsidRDefault="008F4D94" w:rsidP="00190399">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0.5</w:t>
            </w:r>
          </w:p>
        </w:tc>
        <w:tc>
          <w:tcPr>
            <w:tcW w:w="1949" w:type="dxa"/>
            <w:vAlign w:val="center"/>
          </w:tcPr>
          <w:p w14:paraId="734CB4FA" w14:textId="77777777" w:rsidR="008F4D94" w:rsidRPr="00C964A0" w:rsidRDefault="008F4D94" w:rsidP="00190399">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w:t>
            </w:r>
          </w:p>
        </w:tc>
      </w:tr>
      <w:tr w:rsidR="008F4D94" w:rsidRPr="00B75DD1" w14:paraId="1C455870" w14:textId="77777777" w:rsidTr="00190399">
        <w:trPr>
          <w:trHeight w:val="187"/>
          <w:jc w:val="center"/>
        </w:trPr>
        <w:tc>
          <w:tcPr>
            <w:tcW w:w="7439" w:type="dxa"/>
            <w:gridSpan w:val="4"/>
            <w:tcBorders>
              <w:top w:val="single" w:sz="4" w:space="0" w:color="auto"/>
            </w:tcBorders>
            <w:shd w:val="clear" w:color="auto" w:fill="auto"/>
          </w:tcPr>
          <w:p w14:paraId="6C7DFA45" w14:textId="77777777" w:rsidR="008F4D94" w:rsidRPr="000803F6" w:rsidRDefault="008F4D94" w:rsidP="00190399">
            <w:pPr>
              <w:keepLines/>
              <w:spacing w:after="0"/>
              <w:ind w:left="870" w:hanging="870"/>
              <w:rPr>
                <w:rFonts w:eastAsia="DengXian" w:cs="Arial"/>
                <w:lang w:eastAsia="ja-JP"/>
              </w:rPr>
            </w:pPr>
            <w:r w:rsidRPr="000803F6">
              <w:rPr>
                <w:rFonts w:ascii="Arial" w:eastAsia="DengXian" w:hAnsi="Arial" w:cs="Arial"/>
                <w:sz w:val="18"/>
                <w:lang w:eastAsia="ja-JP"/>
              </w:rPr>
              <w:t>NOTE *:</w:t>
            </w:r>
            <w:r w:rsidRPr="000803F6">
              <w:rPr>
                <w:rFonts w:ascii="Arial" w:eastAsia="DengXian" w:hAnsi="Arial" w:cs="Arial"/>
                <w:sz w:val="18"/>
                <w:lang w:eastAsia="ja-JP"/>
              </w:rPr>
              <w:tab/>
              <w:t xml:space="preserve"> “-” denotes ΔR</w:t>
            </w:r>
            <w:r w:rsidRPr="000803F6">
              <w:rPr>
                <w:rFonts w:ascii="Arial" w:eastAsia="DengXian" w:hAnsi="Arial" w:cs="Arial"/>
                <w:sz w:val="18"/>
                <w:vertAlign w:val="subscript"/>
                <w:lang w:eastAsia="ja-JP"/>
              </w:rPr>
              <w:t>IB,c</w:t>
            </w:r>
            <w:r w:rsidRPr="000803F6">
              <w:rPr>
                <w:rFonts w:ascii="Arial" w:eastAsia="DengXian" w:hAnsi="Arial" w:cs="Arial"/>
                <w:sz w:val="18"/>
                <w:lang w:eastAsia="ja-JP"/>
              </w:rPr>
              <w:t xml:space="preserve"> = 0.</w:t>
            </w:r>
          </w:p>
          <w:p w14:paraId="37F7109E" w14:textId="77777777" w:rsidR="008F4D94" w:rsidRPr="000803F6" w:rsidRDefault="008F4D94" w:rsidP="00190399">
            <w:pPr>
              <w:keepLines/>
              <w:spacing w:after="0"/>
              <w:ind w:left="870" w:hanging="870"/>
              <w:rPr>
                <w:rFonts w:ascii="Arial" w:eastAsia="DengXian" w:hAnsi="Arial"/>
                <w:sz w:val="18"/>
                <w:lang w:val="en-US"/>
              </w:rPr>
            </w:pPr>
            <w:r w:rsidRPr="000803F6">
              <w:rPr>
                <w:rFonts w:ascii="Arial" w:eastAsia="DengXian" w:hAnsi="Arial" w:cs="Arial"/>
                <w:sz w:val="18"/>
                <w:lang w:eastAsia="ja-JP"/>
              </w:rPr>
              <w:t>NOTE **:</w:t>
            </w:r>
            <w:r w:rsidRPr="000803F6">
              <w:rPr>
                <w:rFonts w:ascii="Arial" w:eastAsia="DengXian" w:hAnsi="Arial" w:cs="Arial"/>
                <w:sz w:val="18"/>
                <w:lang w:eastAsia="ja-JP"/>
              </w:rPr>
              <w:tab/>
              <w:t>The component band order in the configuration should be listed by the order of NR bands, such as for CA_n1-n3-n8 the band order from left to right is n1, n3 and n8.</w:t>
            </w:r>
          </w:p>
        </w:tc>
      </w:tr>
    </w:tbl>
    <w:p w14:paraId="2B5E8EC4" w14:textId="77777777" w:rsidR="008F4D94" w:rsidRPr="007338E6" w:rsidRDefault="008F4D94" w:rsidP="008F4D94"/>
    <w:p w14:paraId="6597B304" w14:textId="77777777" w:rsidR="008F4D94" w:rsidRPr="006C68CC" w:rsidRDefault="008F4D94" w:rsidP="008F4D94">
      <w:pPr>
        <w:pStyle w:val="Heading3"/>
        <w:rPr>
          <w:rFonts w:cs="Arial"/>
          <w:szCs w:val="28"/>
          <w:lang w:val="en-US" w:eastAsia="zh-CN"/>
        </w:rPr>
      </w:pPr>
      <w:bookmarkStart w:id="407" w:name="_Toc180420599"/>
      <w:r>
        <w:rPr>
          <w:rFonts w:cs="Arial"/>
          <w:szCs w:val="28"/>
          <w:lang w:val="en-US" w:eastAsia="zh-CN"/>
        </w:rPr>
        <w:t>5.30</w:t>
      </w:r>
      <w:r w:rsidRPr="006C68CC">
        <w:rPr>
          <w:rFonts w:cs="Arial"/>
          <w:szCs w:val="28"/>
          <w:lang w:val="en-US" w:eastAsia="zh-CN"/>
        </w:rPr>
        <w:t>.2</w:t>
      </w:r>
      <w:r w:rsidRPr="006C68CC">
        <w:rPr>
          <w:rFonts w:cs="Arial"/>
          <w:szCs w:val="28"/>
          <w:lang w:val="en-US" w:eastAsia="zh-CN"/>
        </w:rPr>
        <w:tab/>
        <w:t>Specific for 2 bands UL CA</w:t>
      </w:r>
      <w:bookmarkEnd w:id="407"/>
    </w:p>
    <w:p w14:paraId="07BB9B0A" w14:textId="77777777" w:rsidR="008F4D94" w:rsidRDefault="008F4D94" w:rsidP="008F4D94">
      <w:pPr>
        <w:pStyle w:val="Heading4"/>
      </w:pPr>
      <w:bookmarkStart w:id="408" w:name="_Toc180420600"/>
      <w:r>
        <w:t>5.30.2.1</w:t>
      </w:r>
      <w:r>
        <w:tab/>
      </w:r>
      <w:r w:rsidRPr="006C68CC">
        <w:t>UE co-existence studies</w:t>
      </w:r>
      <w:bookmarkEnd w:id="408"/>
    </w:p>
    <w:p w14:paraId="43378867" w14:textId="77777777" w:rsidR="008F4D94" w:rsidRDefault="008F4D94" w:rsidP="008F4D94">
      <w:pPr>
        <w:pStyle w:val="Heading5"/>
        <w:overflowPunct w:val="0"/>
        <w:autoSpaceDE w:val="0"/>
        <w:autoSpaceDN w:val="0"/>
        <w:adjustRightInd w:val="0"/>
        <w:textAlignment w:val="baseline"/>
        <w:rPr>
          <w:snapToGrid w:val="0"/>
          <w:lang w:eastAsia="en-GB"/>
        </w:rPr>
      </w:pPr>
      <w:bookmarkStart w:id="409" w:name="_Toc180420601"/>
      <w:r>
        <w:rPr>
          <w:rFonts w:hint="eastAsia"/>
          <w:snapToGrid w:val="0"/>
          <w:lang w:eastAsia="en-GB"/>
        </w:rPr>
        <w:t>5.30</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409"/>
    </w:p>
    <w:p w14:paraId="4478B2FB" w14:textId="77777777" w:rsidR="008F4D94" w:rsidRPr="00A76C0A" w:rsidRDefault="008F4D94" w:rsidP="008F4D94">
      <w:r w:rsidRPr="00A76C0A">
        <w:t xml:space="preserve">Table </w:t>
      </w:r>
      <w:r>
        <w:rPr>
          <w:rFonts w:hint="eastAsia"/>
        </w:rPr>
        <w:t>5.30</w:t>
      </w:r>
      <w:r>
        <w:t>.2.1</w:t>
      </w:r>
      <w:r w:rsidRPr="00A76C0A">
        <w:t>.1-1 provides the two UL bands with one CC per band IMD interference analysis for CA_n</w:t>
      </w:r>
      <w:r>
        <w:t>1</w:t>
      </w:r>
      <w:r w:rsidRPr="00A76C0A">
        <w:t>A-n</w:t>
      </w:r>
      <w:r>
        <w:t>7</w:t>
      </w:r>
      <w:r w:rsidRPr="00A76C0A">
        <w:t>A-n</w:t>
      </w:r>
      <w:r>
        <w:t>20</w:t>
      </w:r>
      <w:r w:rsidRPr="00A76C0A">
        <w:t>A with UL CA_n</w:t>
      </w:r>
      <w:r>
        <w:t>1</w:t>
      </w:r>
      <w:r w:rsidRPr="00A76C0A">
        <w:t>A-n</w:t>
      </w:r>
      <w:r>
        <w:t>7</w:t>
      </w:r>
      <w:r w:rsidRPr="00A76C0A">
        <w:t>A.</w:t>
      </w:r>
    </w:p>
    <w:p w14:paraId="65771FAC" w14:textId="77777777" w:rsidR="008F4D94" w:rsidRPr="006C68CC" w:rsidRDefault="008F4D94" w:rsidP="008F4D94">
      <w:pPr>
        <w:pStyle w:val="TH"/>
        <w:rPr>
          <w:rFonts w:cs="Arial"/>
          <w:b w:val="0"/>
        </w:rPr>
      </w:pPr>
      <w:r w:rsidRPr="004D6DE3">
        <w:rPr>
          <w:rFonts w:cs="Arial"/>
        </w:rPr>
        <w:lastRenderedPageBreak/>
        <w:t xml:space="preserve">Table </w:t>
      </w:r>
      <w:r>
        <w:rPr>
          <w:rFonts w:cs="Arial" w:hint="eastAsia"/>
        </w:rPr>
        <w:t>5.30</w:t>
      </w:r>
      <w:r w:rsidRPr="004D6DE3">
        <w:rPr>
          <w:rFonts w:cs="Arial"/>
        </w:rPr>
        <w:t>.2.</w:t>
      </w:r>
      <w:r>
        <w:rPr>
          <w:rFonts w:cs="Arial"/>
        </w:rPr>
        <w:t>1</w:t>
      </w:r>
      <w:r w:rsidRPr="004D6DE3">
        <w:rPr>
          <w:rFonts w:cs="Arial"/>
        </w:rPr>
        <w:t xml:space="preserve">.1-1: </w:t>
      </w:r>
      <w:r>
        <w:rPr>
          <w:rFonts w:cs="Arial"/>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047F72D6" w14:textId="77777777" w:rsidTr="00190399">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06F72E" w14:textId="77777777" w:rsidR="008F4D94" w:rsidRDefault="008F4D94" w:rsidP="00190399">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5768D" w14:textId="77777777" w:rsidR="008F4D94" w:rsidRDefault="008F4D94" w:rsidP="00190399">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E1ED12" w14:textId="77777777" w:rsidR="008F4D94" w:rsidRDefault="008F4D94" w:rsidP="00190399">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508A1B" w14:textId="77777777" w:rsidR="008F4D94" w:rsidRDefault="008F4D94" w:rsidP="00190399">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CEFAFD" w14:textId="77777777" w:rsidR="008F4D94" w:rsidRDefault="008F4D94" w:rsidP="00190399">
            <w:pPr>
              <w:pStyle w:val="TAH"/>
            </w:pPr>
            <w:r>
              <w:t>f</w:t>
            </w:r>
            <w:r>
              <w:rPr>
                <w:vertAlign w:val="subscript"/>
              </w:rPr>
              <w:t>y_high</w:t>
            </w:r>
          </w:p>
        </w:tc>
      </w:tr>
      <w:tr w:rsidR="008F4D94" w14:paraId="06EEE00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534B1" w14:textId="77777777" w:rsidR="008F4D94" w:rsidRDefault="008F4D94" w:rsidP="00190399">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A31F93" w14:textId="77777777" w:rsidR="008F4D94" w:rsidRDefault="008F4D94" w:rsidP="00190399">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FF29DD"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5C67F"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CCCD5A"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21F141E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14F011"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A8441" w14:textId="77777777" w:rsidR="008F4D94" w:rsidRPr="001166C1" w:rsidRDefault="008F4D94" w:rsidP="00190399">
            <w:pPr>
              <w:pStyle w:val="TAL"/>
              <w:jc w:val="center"/>
              <w:rPr>
                <w:lang w:val="en-US"/>
              </w:rPr>
            </w:pPr>
            <w:r>
              <w:rPr>
                <w:rFonts w:cs="Arial"/>
                <w:color w:val="000000"/>
                <w:sz w:val="16"/>
                <w:szCs w:val="16"/>
                <w:lang w:val="en-US"/>
              </w:rPr>
              <w:t>650</w:t>
            </w:r>
            <w:r w:rsidRPr="00192608">
              <w:rPr>
                <w:rFonts w:cs="Arial"/>
                <w:color w:val="000000"/>
                <w:sz w:val="16"/>
                <w:szCs w:val="16"/>
              </w:rPr>
              <w:t xml:space="preserve"> </w:t>
            </w:r>
            <w:r>
              <w:rPr>
                <w:rFonts w:cs="Arial"/>
                <w:color w:val="000000"/>
                <w:sz w:val="16"/>
                <w:szCs w:val="16"/>
              </w:rPr>
              <w:t>–</w:t>
            </w:r>
            <w:r w:rsidRPr="00192608">
              <w:rPr>
                <w:rFonts w:cs="Arial"/>
                <w:color w:val="000000"/>
                <w:sz w:val="16"/>
                <w:szCs w:val="16"/>
              </w:rPr>
              <w:t xml:space="preserve"> </w:t>
            </w:r>
            <w:r>
              <w:rPr>
                <w:rFonts w:cs="Arial"/>
                <w:color w:val="000000"/>
                <w:sz w:val="16"/>
                <w:szCs w:val="16"/>
                <w:lang w:val="en-US"/>
              </w:rPr>
              <w:t>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C0A7C6" w14:textId="77777777" w:rsidR="008F4D94" w:rsidRPr="001166C1" w:rsidRDefault="008F4D94" w:rsidP="00190399">
            <w:pPr>
              <w:keepNext/>
              <w:keepLines/>
              <w:spacing w:after="0"/>
              <w:jc w:val="center"/>
              <w:rPr>
                <w:sz w:val="18"/>
                <w:lang w:val="en-US"/>
              </w:rPr>
            </w:pPr>
            <w:r w:rsidRPr="00192608">
              <w:rPr>
                <w:rFonts w:ascii="Arial" w:hAnsi="Arial" w:cs="Arial"/>
                <w:color w:val="000000"/>
                <w:sz w:val="16"/>
                <w:szCs w:val="16"/>
              </w:rPr>
              <w:t>44</w:t>
            </w:r>
            <w:r>
              <w:rPr>
                <w:rFonts w:ascii="Arial" w:hAnsi="Arial" w:cs="Arial"/>
                <w:color w:val="000000"/>
                <w:sz w:val="16"/>
                <w:szCs w:val="16"/>
                <w:lang w:val="en-US"/>
              </w:rPr>
              <w:t>20</w:t>
            </w:r>
            <w:r w:rsidRPr="00192608">
              <w:rPr>
                <w:rFonts w:ascii="Arial" w:hAnsi="Arial" w:cs="Arial"/>
                <w:color w:val="000000"/>
                <w:sz w:val="16"/>
                <w:szCs w:val="16"/>
              </w:rPr>
              <w:t xml:space="preserve"> - 4</w:t>
            </w:r>
            <w:r>
              <w:rPr>
                <w:rFonts w:ascii="Arial" w:hAnsi="Arial" w:cs="Arial"/>
                <w:color w:val="000000"/>
                <w:sz w:val="16"/>
                <w:szCs w:val="16"/>
                <w:lang w:val="en-US"/>
              </w:rPr>
              <w:t>550</w:t>
            </w:r>
          </w:p>
        </w:tc>
      </w:tr>
      <w:tr w:rsidR="008F4D94" w14:paraId="4E3028B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7B099F"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2D0182"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F9FD5E1"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DD0A1B"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D980D4"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0DD6A93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7F829"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80F63" w14:textId="77777777" w:rsidR="008F4D94" w:rsidRPr="001166C1" w:rsidRDefault="008F4D94" w:rsidP="00190399">
            <w:pPr>
              <w:keepNext/>
              <w:keepLines/>
              <w:spacing w:after="0"/>
              <w:jc w:val="center"/>
              <w:rPr>
                <w:sz w:val="18"/>
                <w:lang w:eastAsia="ja-JP"/>
              </w:rPr>
            </w:pPr>
            <w:r w:rsidRPr="00192608">
              <w:rPr>
                <w:rFonts w:ascii="Arial" w:hAnsi="Arial" w:cs="Arial"/>
                <w:color w:val="000000"/>
                <w:sz w:val="16"/>
                <w:szCs w:val="16"/>
              </w:rPr>
              <w:t>1</w:t>
            </w:r>
            <w:r>
              <w:rPr>
                <w:rFonts w:ascii="Arial" w:hAnsi="Arial" w:cs="Arial"/>
                <w:color w:val="000000"/>
                <w:sz w:val="16"/>
                <w:szCs w:val="16"/>
                <w:lang w:val="en-US"/>
              </w:rPr>
              <w:t>270</w:t>
            </w:r>
            <w:r w:rsidRPr="00192608">
              <w:rPr>
                <w:rFonts w:ascii="Arial" w:hAnsi="Arial" w:cs="Arial"/>
                <w:color w:val="000000"/>
                <w:sz w:val="16"/>
                <w:szCs w:val="16"/>
              </w:rPr>
              <w:t>- 146</w:t>
            </w:r>
            <w:r>
              <w:rPr>
                <w:rFonts w:ascii="Arial" w:hAnsi="Arial" w:cs="Arial"/>
                <w:color w:val="000000"/>
                <w:sz w:val="16"/>
                <w:szCs w:val="16"/>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1348A4" w14:textId="77777777" w:rsidR="008F4D94" w:rsidRPr="008A5F69" w:rsidRDefault="008F4D94" w:rsidP="00190399">
            <w:pPr>
              <w:keepNext/>
              <w:keepLines/>
              <w:spacing w:after="0"/>
              <w:jc w:val="center"/>
              <w:rPr>
                <w:sz w:val="18"/>
                <w:lang w:eastAsia="ja-JP"/>
              </w:rPr>
            </w:pPr>
            <w:r w:rsidRPr="00192608">
              <w:rPr>
                <w:rFonts w:ascii="Arial" w:hAnsi="Arial" w:cs="Arial"/>
                <w:color w:val="000000"/>
                <w:sz w:val="16"/>
                <w:szCs w:val="16"/>
              </w:rPr>
              <w:t>30</w:t>
            </w:r>
            <w:r>
              <w:rPr>
                <w:rFonts w:ascii="Arial" w:hAnsi="Arial" w:cs="Arial"/>
                <w:color w:val="000000"/>
                <w:sz w:val="16"/>
                <w:szCs w:val="16"/>
                <w:lang w:val="en-US"/>
              </w:rPr>
              <w:t>20</w:t>
            </w:r>
            <w:r w:rsidRPr="00192608">
              <w:rPr>
                <w:rFonts w:ascii="Arial" w:hAnsi="Arial" w:cs="Arial"/>
                <w:color w:val="000000"/>
                <w:sz w:val="16"/>
                <w:szCs w:val="16"/>
              </w:rPr>
              <w:t xml:space="preserve"> - 3</w:t>
            </w:r>
            <w:r>
              <w:rPr>
                <w:rFonts w:ascii="Arial" w:hAnsi="Arial" w:cs="Arial"/>
                <w:color w:val="000000"/>
                <w:sz w:val="16"/>
                <w:szCs w:val="16"/>
                <w:lang w:val="en-US"/>
              </w:rPr>
              <w:t>220</w:t>
            </w:r>
          </w:p>
        </w:tc>
      </w:tr>
      <w:tr w:rsidR="008F4D94" w14:paraId="347808A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5D966"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121005"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FD744B"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635158"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344642"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26069B5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F19F40"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7423F" w14:textId="77777777" w:rsidR="008F4D94" w:rsidRPr="001166C1" w:rsidRDefault="008F4D94" w:rsidP="00190399">
            <w:pPr>
              <w:keepNext/>
              <w:keepLines/>
              <w:spacing w:after="0"/>
              <w:jc w:val="center"/>
              <w:rPr>
                <w:sz w:val="18"/>
                <w:lang w:val="en-US"/>
              </w:rPr>
            </w:pPr>
            <w:r w:rsidRPr="00192608">
              <w:rPr>
                <w:rFonts w:ascii="Arial" w:hAnsi="Arial" w:cs="Arial"/>
                <w:color w:val="000000"/>
                <w:sz w:val="16"/>
                <w:szCs w:val="16"/>
              </w:rPr>
              <w:t>63</w:t>
            </w:r>
            <w:r>
              <w:rPr>
                <w:rFonts w:ascii="Arial" w:hAnsi="Arial" w:cs="Arial"/>
                <w:color w:val="000000"/>
                <w:sz w:val="16"/>
                <w:szCs w:val="16"/>
                <w:lang w:val="en-US"/>
              </w:rPr>
              <w:t>40</w:t>
            </w:r>
            <w:r w:rsidRPr="00192608">
              <w:rPr>
                <w:rFonts w:ascii="Arial" w:hAnsi="Arial" w:cs="Arial"/>
                <w:color w:val="000000"/>
                <w:sz w:val="16"/>
                <w:szCs w:val="16"/>
              </w:rPr>
              <w:t xml:space="preserve"> - 6</w:t>
            </w:r>
            <w:r>
              <w:rPr>
                <w:rFonts w:ascii="Arial" w:hAnsi="Arial" w:cs="Arial"/>
                <w:color w:val="000000"/>
                <w:sz w:val="16"/>
                <w:szCs w:val="16"/>
                <w:lang w:val="en-US"/>
              </w:rPr>
              <w:t>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356F96" w14:textId="77777777" w:rsidR="008F4D94" w:rsidRPr="001166C1" w:rsidRDefault="008F4D94" w:rsidP="00190399">
            <w:pPr>
              <w:keepNext/>
              <w:keepLines/>
              <w:spacing w:after="0"/>
              <w:jc w:val="center"/>
              <w:rPr>
                <w:sz w:val="18"/>
                <w:lang w:val="en-US"/>
              </w:rPr>
            </w:pPr>
            <w:r w:rsidRPr="00192608">
              <w:rPr>
                <w:rFonts w:ascii="Arial" w:hAnsi="Arial" w:cs="Arial"/>
                <w:color w:val="000000"/>
                <w:sz w:val="16"/>
                <w:szCs w:val="16"/>
              </w:rPr>
              <w:t>69</w:t>
            </w:r>
            <w:r>
              <w:rPr>
                <w:rFonts w:ascii="Arial" w:hAnsi="Arial" w:cs="Arial"/>
                <w:color w:val="000000"/>
                <w:sz w:val="16"/>
                <w:szCs w:val="16"/>
                <w:lang w:val="en-US"/>
              </w:rPr>
              <w:t>20</w:t>
            </w:r>
            <w:r w:rsidRPr="00192608">
              <w:rPr>
                <w:rFonts w:ascii="Arial" w:hAnsi="Arial" w:cs="Arial"/>
                <w:color w:val="000000"/>
                <w:sz w:val="16"/>
                <w:szCs w:val="16"/>
              </w:rPr>
              <w:t xml:space="preserve"> - 7</w:t>
            </w:r>
            <w:r>
              <w:rPr>
                <w:rFonts w:ascii="Arial" w:hAnsi="Arial" w:cs="Arial"/>
                <w:color w:val="000000"/>
                <w:sz w:val="16"/>
                <w:szCs w:val="16"/>
                <w:lang w:val="en-US"/>
              </w:rPr>
              <w:t>120</w:t>
            </w:r>
          </w:p>
        </w:tc>
      </w:tr>
      <w:tr w:rsidR="008F4D94" w14:paraId="089F56D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24E3E"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00811B"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E65C7D2"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AF830E"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54379AB"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6393FAB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30EAE"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7193B" w14:textId="77777777" w:rsidR="008F4D94" w:rsidRPr="008A5F69" w:rsidRDefault="008F4D94" w:rsidP="00190399">
            <w:pPr>
              <w:keepNext/>
              <w:keepLines/>
              <w:spacing w:after="0"/>
              <w:jc w:val="center"/>
              <w:rPr>
                <w:sz w:val="18"/>
                <w:lang w:eastAsia="ja-JP"/>
              </w:rPr>
            </w:pPr>
            <w:r w:rsidRPr="00192608">
              <w:rPr>
                <w:rFonts w:ascii="Arial" w:hAnsi="Arial" w:cs="Arial"/>
                <w:color w:val="000000"/>
                <w:sz w:val="16"/>
                <w:szCs w:val="16"/>
              </w:rPr>
              <w:t>3</w:t>
            </w:r>
            <w:r>
              <w:rPr>
                <w:rFonts w:ascii="Arial" w:hAnsi="Arial" w:cs="Arial"/>
                <w:color w:val="000000"/>
                <w:sz w:val="16"/>
                <w:szCs w:val="16"/>
                <w:lang w:val="en-US"/>
              </w:rPr>
              <w:t>190</w:t>
            </w:r>
            <w:r w:rsidRPr="00192608">
              <w:rPr>
                <w:rFonts w:ascii="Arial" w:hAnsi="Arial" w:cs="Arial"/>
                <w:color w:val="000000"/>
                <w:sz w:val="16"/>
                <w:szCs w:val="16"/>
              </w:rPr>
              <w:t>- 344</w:t>
            </w:r>
            <w:r>
              <w:rPr>
                <w:rFonts w:ascii="Arial" w:hAnsi="Arial" w:cs="Arial"/>
                <w:color w:val="000000"/>
                <w:sz w:val="16"/>
                <w:szCs w:val="16"/>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BFB51D"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5508 - 6150</w:t>
            </w:r>
          </w:p>
        </w:tc>
      </w:tr>
      <w:tr w:rsidR="008F4D94" w14:paraId="367A217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062EE0"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410C88"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8AB059"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89C1263" w14:textId="77777777" w:rsidR="008F4D94" w:rsidRDefault="008F4D94" w:rsidP="00190399">
            <w:pPr>
              <w:pStyle w:val="TAL"/>
              <w:jc w:val="center"/>
              <w:rPr>
                <w:lang w:val="en-US"/>
              </w:rPr>
            </w:pPr>
          </w:p>
        </w:tc>
      </w:tr>
      <w:tr w:rsidR="008F4D94" w14:paraId="4DEDF70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622F8B"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69726" w14:textId="77777777" w:rsidR="008F4D94" w:rsidRPr="008A5F69" w:rsidRDefault="008F4D94" w:rsidP="00190399">
            <w:pPr>
              <w:keepNext/>
              <w:keepLines/>
              <w:spacing w:after="0"/>
              <w:jc w:val="center"/>
              <w:rPr>
                <w:sz w:val="18"/>
                <w:lang w:eastAsia="ja-JP"/>
              </w:rPr>
            </w:pPr>
            <w:r w:rsidRPr="00192608">
              <w:rPr>
                <w:rFonts w:ascii="Arial" w:hAnsi="Arial" w:cs="Arial"/>
                <w:color w:val="000000"/>
                <w:sz w:val="16"/>
                <w:szCs w:val="16"/>
              </w:rPr>
              <w:t>1</w:t>
            </w:r>
            <w:r>
              <w:rPr>
                <w:rFonts w:ascii="Arial" w:hAnsi="Arial" w:cs="Arial"/>
                <w:color w:val="000000"/>
                <w:sz w:val="16"/>
                <w:szCs w:val="16"/>
                <w:lang w:val="en-US"/>
              </w:rPr>
              <w:t>30</w:t>
            </w:r>
            <w:r w:rsidRPr="00192608">
              <w:rPr>
                <w:rFonts w:ascii="Arial" w:hAnsi="Arial" w:cs="Arial"/>
                <w:color w:val="000000"/>
                <w:sz w:val="16"/>
                <w:szCs w:val="16"/>
              </w:rPr>
              <w:t>0 - 1</w:t>
            </w:r>
            <w:r>
              <w:rPr>
                <w:rFonts w:ascii="Arial" w:hAnsi="Arial" w:cs="Arial"/>
                <w:color w:val="000000"/>
                <w:sz w:val="16"/>
                <w:szCs w:val="16"/>
                <w:lang w:val="en-US"/>
              </w:rPr>
              <w:t>040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A17ABB" w14:textId="77777777" w:rsidR="008F4D94" w:rsidRDefault="008F4D94" w:rsidP="00190399">
            <w:pPr>
              <w:keepNext/>
              <w:keepLines/>
              <w:spacing w:after="0"/>
              <w:jc w:val="center"/>
              <w:rPr>
                <w:sz w:val="18"/>
                <w:lang w:eastAsia="ja-JP"/>
              </w:rPr>
            </w:pPr>
          </w:p>
        </w:tc>
      </w:tr>
      <w:tr w:rsidR="008F4D94" w14:paraId="7AF902F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2AAFFF" w14:textId="77777777" w:rsidR="008F4D94" w:rsidRDefault="008F4D94" w:rsidP="00190399">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AE9085"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8EB11B7"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135353"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97079AF"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74AFD33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F2C59F"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43829" w14:textId="77777777" w:rsidR="008F4D94" w:rsidRPr="008A5F69" w:rsidRDefault="008F4D94" w:rsidP="00190399">
            <w:pPr>
              <w:keepNext/>
              <w:keepLines/>
              <w:spacing w:after="0"/>
              <w:jc w:val="center"/>
              <w:rPr>
                <w:sz w:val="18"/>
                <w:lang w:eastAsia="ja-JP"/>
              </w:rPr>
            </w:pPr>
            <w:r w:rsidRPr="00192608">
              <w:rPr>
                <w:rFonts w:ascii="Arial" w:hAnsi="Arial" w:cs="Arial"/>
                <w:color w:val="000000"/>
                <w:sz w:val="16"/>
                <w:szCs w:val="16"/>
              </w:rPr>
              <w:t>82</w:t>
            </w:r>
            <w:r>
              <w:rPr>
                <w:rFonts w:ascii="Arial" w:hAnsi="Arial" w:cs="Arial"/>
                <w:color w:val="000000"/>
                <w:sz w:val="16"/>
                <w:szCs w:val="16"/>
                <w:lang w:val="en-US"/>
              </w:rPr>
              <w:t>60</w:t>
            </w:r>
            <w:r w:rsidRPr="00192608">
              <w:rPr>
                <w:rFonts w:ascii="Arial" w:hAnsi="Arial" w:cs="Arial"/>
                <w:color w:val="000000"/>
                <w:sz w:val="16"/>
                <w:szCs w:val="16"/>
              </w:rPr>
              <w:t xml:space="preserve"> - 8</w:t>
            </w:r>
            <w:r>
              <w:rPr>
                <w:rFonts w:ascii="Arial" w:hAnsi="Arial" w:cs="Arial"/>
                <w:color w:val="000000"/>
                <w:sz w:val="16"/>
                <w:szCs w:val="16"/>
                <w:lang w:val="en-US"/>
              </w:rPr>
              <w:t>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3B36BD"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94</w:t>
            </w:r>
            <w:r>
              <w:rPr>
                <w:rFonts w:ascii="Arial" w:hAnsi="Arial" w:cs="Arial"/>
                <w:color w:val="000000"/>
                <w:sz w:val="16"/>
                <w:szCs w:val="16"/>
                <w:lang w:val="en-US"/>
              </w:rPr>
              <w:t>20</w:t>
            </w:r>
            <w:r w:rsidRPr="00192608">
              <w:rPr>
                <w:rFonts w:ascii="Arial" w:hAnsi="Arial" w:cs="Arial"/>
                <w:color w:val="000000"/>
                <w:sz w:val="16"/>
                <w:szCs w:val="16"/>
              </w:rPr>
              <w:t xml:space="preserve"> - </w:t>
            </w:r>
            <w:r>
              <w:rPr>
                <w:rFonts w:ascii="Arial" w:hAnsi="Arial" w:cs="Arial"/>
                <w:color w:val="000000"/>
                <w:sz w:val="16"/>
                <w:szCs w:val="16"/>
                <w:lang w:val="en-US"/>
              </w:rPr>
              <w:t>910</w:t>
            </w:r>
            <w:r w:rsidRPr="00192608">
              <w:rPr>
                <w:rFonts w:ascii="Arial" w:hAnsi="Arial" w:cs="Arial"/>
                <w:color w:val="000000"/>
                <w:sz w:val="16"/>
                <w:szCs w:val="16"/>
              </w:rPr>
              <w:t>0</w:t>
            </w:r>
          </w:p>
        </w:tc>
      </w:tr>
      <w:tr w:rsidR="008F4D94" w14:paraId="74BF5F0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45D32C" w14:textId="77777777" w:rsidR="008F4D94" w:rsidRDefault="008F4D94" w:rsidP="00190399">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306D7"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9EA475C"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C08BC9" w14:textId="77777777" w:rsidR="008F4D94" w:rsidRDefault="008F4D94" w:rsidP="00190399">
            <w:pPr>
              <w:pStyle w:val="TAL"/>
              <w:jc w:val="center"/>
              <w:rPr>
                <w:lang w:val="en-US"/>
              </w:rPr>
            </w:pPr>
          </w:p>
        </w:tc>
      </w:tr>
      <w:tr w:rsidR="008F4D94" w14:paraId="5FB1800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AE8F66"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02ADF" w14:textId="77777777" w:rsidR="008F4D94" w:rsidRPr="008A5F69" w:rsidRDefault="008F4D94" w:rsidP="00190399">
            <w:pPr>
              <w:keepNext/>
              <w:keepLines/>
              <w:spacing w:after="0"/>
              <w:jc w:val="center"/>
              <w:rPr>
                <w:sz w:val="18"/>
                <w:lang w:eastAsia="ja-JP"/>
              </w:rPr>
            </w:pPr>
            <w:r>
              <w:rPr>
                <w:rFonts w:ascii="Arial" w:hAnsi="Arial" w:cs="Arial"/>
                <w:color w:val="000000"/>
                <w:sz w:val="16"/>
                <w:szCs w:val="16"/>
                <w:lang w:val="en-US"/>
              </w:rPr>
              <w:t>5504</w:t>
            </w:r>
            <w:r w:rsidRPr="00192608">
              <w:rPr>
                <w:rFonts w:ascii="Arial" w:hAnsi="Arial" w:cs="Arial"/>
                <w:color w:val="000000"/>
                <w:sz w:val="16"/>
                <w:szCs w:val="16"/>
              </w:rPr>
              <w:t xml:space="preserve"> - </w:t>
            </w:r>
            <w:r>
              <w:rPr>
                <w:rFonts w:ascii="Arial" w:hAnsi="Arial" w:cs="Arial"/>
                <w:color w:val="000000"/>
                <w:sz w:val="16"/>
                <w:szCs w:val="16"/>
                <w:lang w:val="en-US"/>
              </w:rPr>
              <w:t>5684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399FBB" w14:textId="77777777" w:rsidR="008F4D94" w:rsidRDefault="008F4D94" w:rsidP="00190399">
            <w:pPr>
              <w:keepNext/>
              <w:keepLines/>
              <w:spacing w:after="0"/>
              <w:jc w:val="center"/>
              <w:rPr>
                <w:sz w:val="18"/>
                <w:lang w:eastAsia="ja-JP"/>
              </w:rPr>
            </w:pPr>
          </w:p>
        </w:tc>
      </w:tr>
      <w:tr w:rsidR="008F4D94" w14:paraId="1BB165C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8939C"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939B12"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2B0BB62"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118123"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793C9CC"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F29773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AAAB7"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43D1B" w14:textId="77777777" w:rsidR="008F4D94" w:rsidRPr="00FF0610" w:rsidRDefault="008F4D94" w:rsidP="00190399">
            <w:pPr>
              <w:keepNext/>
              <w:keepLines/>
              <w:spacing w:after="0"/>
              <w:jc w:val="center"/>
              <w:rPr>
                <w:sz w:val="18"/>
                <w:lang w:eastAsia="ja-JP"/>
              </w:rPr>
            </w:pPr>
            <w:r>
              <w:rPr>
                <w:rFonts w:ascii="Arial" w:hAnsi="Arial" w:cs="Arial"/>
                <w:color w:val="000000"/>
                <w:sz w:val="16"/>
                <w:szCs w:val="16"/>
                <w:lang w:val="en-US"/>
              </w:rPr>
              <w:t>7088</w:t>
            </w:r>
            <w:r w:rsidRPr="00192608">
              <w:rPr>
                <w:rFonts w:ascii="Arial" w:hAnsi="Arial" w:cs="Arial"/>
                <w:color w:val="000000"/>
                <w:sz w:val="16"/>
                <w:szCs w:val="16"/>
              </w:rPr>
              <w:t xml:space="preserve">- </w:t>
            </w:r>
            <w:r>
              <w:rPr>
                <w:rFonts w:ascii="Arial" w:hAnsi="Arial" w:cs="Arial"/>
                <w:color w:val="000000"/>
                <w:sz w:val="16"/>
                <w:szCs w:val="16"/>
                <w:lang w:val="en-US"/>
              </w:rPr>
              <w:t>6818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F91864" w14:textId="77777777" w:rsidR="008F4D94" w:rsidRPr="008A5F69" w:rsidRDefault="008F4D94" w:rsidP="00190399">
            <w:pPr>
              <w:keepNext/>
              <w:keepLines/>
              <w:spacing w:after="0"/>
              <w:jc w:val="center"/>
              <w:rPr>
                <w:sz w:val="18"/>
                <w:lang w:eastAsia="ja-JP"/>
              </w:rPr>
            </w:pPr>
            <w:r>
              <w:rPr>
                <w:rFonts w:ascii="Arial" w:hAnsi="Arial" w:cs="Arial"/>
                <w:color w:val="000000"/>
                <w:sz w:val="16"/>
                <w:szCs w:val="16"/>
                <w:lang w:val="en-US"/>
              </w:rPr>
              <w:t>1528</w:t>
            </w:r>
            <w:r w:rsidRPr="00192608">
              <w:rPr>
                <w:rFonts w:ascii="Arial" w:hAnsi="Arial" w:cs="Arial"/>
                <w:color w:val="000000"/>
                <w:sz w:val="16"/>
                <w:szCs w:val="16"/>
              </w:rPr>
              <w:t xml:space="preserve"> - </w:t>
            </w:r>
            <w:r>
              <w:rPr>
                <w:rFonts w:ascii="Arial" w:hAnsi="Arial" w:cs="Arial"/>
                <w:color w:val="000000"/>
                <w:sz w:val="16"/>
                <w:szCs w:val="16"/>
                <w:lang w:val="en-US"/>
              </w:rPr>
              <w:t>1348</w:t>
            </w:r>
          </w:p>
        </w:tc>
      </w:tr>
      <w:tr w:rsidR="008F4D94" w14:paraId="3BEE2B2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040DE"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555917"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47BC64"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133DE5"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D3A2D70"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7D565CB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FB772D" w14:textId="77777777" w:rsidR="008F4D94" w:rsidRDefault="008F4D94" w:rsidP="00190399">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7CFAA" w14:textId="77777777" w:rsidR="008F4D94" w:rsidRPr="008A5F69" w:rsidRDefault="008F4D94" w:rsidP="00190399">
            <w:pPr>
              <w:keepNext/>
              <w:keepLines/>
              <w:spacing w:after="0"/>
              <w:jc w:val="center"/>
              <w:rPr>
                <w:sz w:val="18"/>
                <w:lang w:eastAsia="ja-JP"/>
              </w:rPr>
            </w:pPr>
            <w:r>
              <w:rPr>
                <w:rFonts w:ascii="Arial" w:hAnsi="Arial" w:cs="Arial"/>
                <w:color w:val="000000"/>
                <w:sz w:val="16"/>
                <w:szCs w:val="16"/>
                <w:lang w:val="en-US"/>
              </w:rPr>
              <w:t>3870</w:t>
            </w:r>
            <w:r w:rsidRPr="00192608">
              <w:rPr>
                <w:rFonts w:ascii="Arial" w:hAnsi="Arial" w:cs="Arial"/>
                <w:color w:val="000000"/>
                <w:sz w:val="16"/>
                <w:szCs w:val="16"/>
              </w:rPr>
              <w:t xml:space="preserve"> - 35</w:t>
            </w:r>
            <w:r>
              <w:rPr>
                <w:rFonts w:ascii="Arial" w:hAnsi="Arial" w:cs="Arial"/>
                <w:color w:val="000000"/>
                <w:sz w:val="16"/>
                <w:szCs w:val="16"/>
                <w:lang w:val="en-US"/>
              </w:rPr>
              <w:t>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869031" w14:textId="77777777" w:rsidR="008F4D94" w:rsidRPr="008A5F69" w:rsidRDefault="008F4D94" w:rsidP="00190399">
            <w:pPr>
              <w:keepNext/>
              <w:keepLines/>
              <w:spacing w:after="0"/>
              <w:jc w:val="center"/>
              <w:rPr>
                <w:sz w:val="18"/>
                <w:lang w:eastAsia="ja-JP"/>
              </w:rPr>
            </w:pPr>
            <w:r w:rsidRPr="00192608">
              <w:rPr>
                <w:rFonts w:ascii="Arial" w:hAnsi="Arial" w:cs="Arial"/>
                <w:color w:val="000000"/>
                <w:sz w:val="16"/>
                <w:szCs w:val="16"/>
              </w:rPr>
              <w:t>94</w:t>
            </w:r>
            <w:r>
              <w:rPr>
                <w:rFonts w:ascii="Arial" w:hAnsi="Arial" w:cs="Arial"/>
                <w:color w:val="000000"/>
                <w:sz w:val="16"/>
                <w:szCs w:val="16"/>
                <w:lang w:val="en-US"/>
              </w:rPr>
              <w:t>0</w:t>
            </w:r>
            <w:r w:rsidRPr="00192608">
              <w:rPr>
                <w:rFonts w:ascii="Arial" w:hAnsi="Arial" w:cs="Arial"/>
                <w:color w:val="000000"/>
                <w:sz w:val="16"/>
                <w:szCs w:val="16"/>
              </w:rPr>
              <w:t xml:space="preserve"> - </w:t>
            </w:r>
            <w:r>
              <w:rPr>
                <w:rFonts w:ascii="Arial" w:hAnsi="Arial" w:cs="Arial"/>
                <w:color w:val="000000"/>
                <w:sz w:val="16"/>
                <w:szCs w:val="16"/>
                <w:lang w:val="en-US"/>
              </w:rPr>
              <w:t>620</w:t>
            </w:r>
          </w:p>
        </w:tc>
      </w:tr>
      <w:tr w:rsidR="008F4D94" w14:paraId="3FC60CB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F2201"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387E9E"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E5E4FCA"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27AA6F"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C24B0D"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7D174DC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1830C"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D254D" w14:textId="77777777" w:rsidR="008F4D94" w:rsidRPr="00FF0610" w:rsidRDefault="008F4D94" w:rsidP="00190399">
            <w:pPr>
              <w:keepNext/>
              <w:keepLines/>
              <w:spacing w:after="0"/>
              <w:jc w:val="center"/>
              <w:rPr>
                <w:sz w:val="18"/>
                <w:lang w:eastAsia="ja-JP"/>
              </w:rPr>
            </w:pPr>
            <w:r w:rsidRPr="00FF0610">
              <w:rPr>
                <w:rFonts w:ascii="Arial" w:hAnsi="Arial" w:cs="Arial"/>
                <w:color w:val="000000"/>
                <w:sz w:val="16"/>
                <w:szCs w:val="16"/>
                <w:lang w:val="en-US"/>
              </w:rPr>
              <w:t>4276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lang w:val="en-US"/>
              </w:rPr>
              <w:t>4036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3CA874" w14:textId="77777777" w:rsidR="008F4D94" w:rsidRPr="00FF0610" w:rsidRDefault="008F4D94" w:rsidP="00190399">
            <w:pPr>
              <w:keepNext/>
              <w:keepLines/>
              <w:spacing w:after="0"/>
              <w:jc w:val="center"/>
              <w:rPr>
                <w:sz w:val="18"/>
                <w:lang w:eastAsia="ja-JP"/>
              </w:rPr>
            </w:pPr>
            <w:r w:rsidRPr="00FF0610">
              <w:rPr>
                <w:rFonts w:ascii="Arial" w:hAnsi="Arial" w:cs="Arial"/>
                <w:color w:val="000000"/>
                <w:sz w:val="16"/>
                <w:szCs w:val="16"/>
                <w:lang w:val="en-US"/>
              </w:rPr>
              <w:t>1254</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lang w:val="en-US"/>
              </w:rPr>
              <w:t>1464</w:t>
            </w:r>
          </w:p>
        </w:tc>
      </w:tr>
      <w:tr w:rsidR="008F4D94" w14:paraId="6071839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1054EB"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966BB3"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AE91EF"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2181D8"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47F3DC5"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63B38BD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2D7BA"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AF588" w14:textId="77777777" w:rsidR="008F4D94" w:rsidRPr="008A5F69" w:rsidRDefault="008F4D94" w:rsidP="00190399">
            <w:pPr>
              <w:keepNext/>
              <w:keepLines/>
              <w:spacing w:after="0"/>
              <w:jc w:val="center"/>
              <w:rPr>
                <w:sz w:val="18"/>
                <w:lang w:eastAsia="ja-JP"/>
              </w:rPr>
            </w:pPr>
            <w:r w:rsidRPr="00FF0610">
              <w:rPr>
                <w:rFonts w:ascii="Arial" w:hAnsi="Arial" w:cs="Arial"/>
                <w:color w:val="000000"/>
                <w:sz w:val="16"/>
                <w:szCs w:val="16"/>
              </w:rPr>
              <w:t>7424</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rPr>
              <w:t>7664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9A18BA" w14:textId="77777777" w:rsidR="008F4D94" w:rsidRPr="008A5F69" w:rsidRDefault="008F4D94" w:rsidP="00190399">
            <w:pPr>
              <w:keepNext/>
              <w:keepLines/>
              <w:spacing w:after="0"/>
              <w:jc w:val="center"/>
              <w:rPr>
                <w:sz w:val="18"/>
                <w:lang w:eastAsia="ja-JP"/>
              </w:rPr>
            </w:pPr>
            <w:r w:rsidRPr="00FF0610">
              <w:rPr>
                <w:rFonts w:ascii="Arial" w:hAnsi="Arial" w:cs="Arial"/>
                <w:color w:val="000000"/>
                <w:sz w:val="16"/>
                <w:szCs w:val="16"/>
              </w:rPr>
              <w:t>6336</w:t>
            </w:r>
            <w:r w:rsidRPr="00192608">
              <w:rPr>
                <w:rFonts w:ascii="Arial" w:hAnsi="Arial" w:cs="Arial"/>
                <w:color w:val="000000"/>
                <w:sz w:val="16"/>
                <w:szCs w:val="16"/>
              </w:rPr>
              <w:t xml:space="preserve"> - </w:t>
            </w:r>
            <w:r w:rsidRPr="00FF0610">
              <w:rPr>
                <w:rFonts w:ascii="Arial" w:hAnsi="Arial" w:cs="Arial"/>
                <w:color w:val="000000"/>
                <w:sz w:val="16"/>
                <w:szCs w:val="16"/>
              </w:rPr>
              <w:t>6546</w:t>
            </w:r>
          </w:p>
        </w:tc>
      </w:tr>
      <w:tr w:rsidR="008F4D94" w14:paraId="51E220B8" w14:textId="77777777" w:rsidTr="00190399">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94D29" w14:textId="77777777" w:rsidR="008F4D94" w:rsidRDefault="008F4D94" w:rsidP="00190399">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6B0E1260" w14:textId="77777777" w:rsidR="008F4D94" w:rsidRPr="002A3A4E" w:rsidRDefault="008F4D94" w:rsidP="008F4D94">
      <w:pPr>
        <w:rPr>
          <w:lang w:eastAsia="zh-CN"/>
        </w:rPr>
      </w:pPr>
    </w:p>
    <w:p w14:paraId="15E3DD6C" w14:textId="77777777" w:rsidR="008F4D94" w:rsidRDefault="008F4D94" w:rsidP="008F4D94">
      <w:pPr>
        <w:rPr>
          <w:lang w:eastAsia="ko-KR"/>
        </w:rPr>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-1</w:t>
      </w:r>
      <w:r w:rsidRPr="00B75DD1">
        <w:rPr>
          <w:lang w:val="en-US" w:eastAsia="zh-CN"/>
        </w:rPr>
        <w:t xml:space="preserve">, </w:t>
      </w:r>
      <w:r>
        <w:rPr>
          <w:lang w:val="en-US" w:eastAsia="zh-CN"/>
        </w:rPr>
        <w:t>5</w:t>
      </w:r>
      <w:r w:rsidRPr="00855E82">
        <w:rPr>
          <w:vertAlign w:val="superscript"/>
          <w:lang w:val="en-US" w:eastAsia="zh-CN"/>
        </w:rPr>
        <w:t>th</w:t>
      </w:r>
      <w:r>
        <w:rPr>
          <w:lang w:val="en-US" w:eastAsia="zh-CN"/>
        </w:rPr>
        <w:t xml:space="preserve"> </w:t>
      </w:r>
      <w:r w:rsidRPr="00B75DD1">
        <w:rPr>
          <w:lang w:eastAsia="ko-KR"/>
        </w:rPr>
        <w:t xml:space="preserve">order IMD from </w:t>
      </w:r>
      <w:r>
        <w:rPr>
          <w:lang w:eastAsia="ko-KR"/>
        </w:rPr>
        <w:t>B</w:t>
      </w:r>
      <w:r w:rsidRPr="00B75DD1">
        <w:rPr>
          <w:lang w:eastAsia="ko-KR"/>
        </w:rPr>
        <w:t>and n</w:t>
      </w:r>
      <w:r>
        <w:rPr>
          <w:lang w:eastAsia="ko-KR"/>
        </w:rPr>
        <w:t>1</w:t>
      </w:r>
      <w:r w:rsidRPr="00B75DD1">
        <w:rPr>
          <w:lang w:eastAsia="ko-KR"/>
        </w:rPr>
        <w:t xml:space="preserve"> and Band n</w:t>
      </w:r>
      <w:r>
        <w:rPr>
          <w:lang w:eastAsia="ko-KR"/>
        </w:rPr>
        <w:t>7</w:t>
      </w:r>
      <w:r w:rsidRPr="00B75DD1">
        <w:rPr>
          <w:lang w:eastAsia="ko-KR"/>
        </w:rPr>
        <w:t xml:space="preserve"> may fall into Rx frequencies of band</w:t>
      </w:r>
      <w:r w:rsidRPr="00B75DD1">
        <w:rPr>
          <w:lang w:eastAsia="ja-JP"/>
        </w:rPr>
        <w:t xml:space="preserve"> </w:t>
      </w:r>
      <w:r w:rsidRPr="00B75DD1">
        <w:rPr>
          <w:lang w:val="en-US" w:eastAsia="zh-CN"/>
        </w:rPr>
        <w:t>n</w:t>
      </w:r>
      <w:r>
        <w:rPr>
          <w:lang w:val="en-US" w:eastAsia="zh-CN"/>
        </w:rPr>
        <w:t>20</w:t>
      </w:r>
      <w:r w:rsidRPr="00B75DD1">
        <w:rPr>
          <w:lang w:eastAsia="ko-KR"/>
        </w:rPr>
        <w:t>.</w:t>
      </w:r>
    </w:p>
    <w:p w14:paraId="61B2251D" w14:textId="77777777" w:rsidR="008F4D94" w:rsidRPr="00A76C0A" w:rsidRDefault="008F4D94" w:rsidP="008F4D94">
      <w:r w:rsidRPr="00A76C0A">
        <w:t xml:space="preserve">Table </w:t>
      </w:r>
      <w:r>
        <w:rPr>
          <w:rFonts w:hint="eastAsia"/>
        </w:rPr>
        <w:t>5.30</w:t>
      </w:r>
      <w:r>
        <w:t>.2.1</w:t>
      </w:r>
      <w:r w:rsidRPr="00A76C0A">
        <w:t>.1-</w:t>
      </w:r>
      <w:r>
        <w:t>2</w:t>
      </w:r>
      <w:r w:rsidRPr="00A76C0A">
        <w:t xml:space="preserve"> provides the two UL bands with one CC per band IMD interference analysis for CA_n</w:t>
      </w:r>
      <w:r>
        <w:t>1</w:t>
      </w:r>
      <w:r w:rsidRPr="00A76C0A">
        <w:t>A-n</w:t>
      </w:r>
      <w:r>
        <w:t>7</w:t>
      </w:r>
      <w:r w:rsidRPr="00A76C0A">
        <w:t>A-n</w:t>
      </w:r>
      <w:r>
        <w:t>20</w:t>
      </w:r>
      <w:r w:rsidRPr="00A76C0A">
        <w:t>A with UL CA_n</w:t>
      </w:r>
      <w:r>
        <w:t>1</w:t>
      </w:r>
      <w:r w:rsidRPr="00A76C0A">
        <w:t>A-n</w:t>
      </w:r>
      <w:r>
        <w:t>20</w:t>
      </w:r>
      <w:r w:rsidRPr="00A76C0A">
        <w:t>A.</w:t>
      </w:r>
    </w:p>
    <w:p w14:paraId="0A46C22C" w14:textId="77777777" w:rsidR="008F4D94" w:rsidRPr="00B75DD1" w:rsidRDefault="008F4D94" w:rsidP="008F4D94">
      <w:pPr>
        <w:rPr>
          <w:lang w:eastAsia="ko-KR"/>
        </w:rPr>
      </w:pPr>
    </w:p>
    <w:p w14:paraId="5793D66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5.30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1050D3AE" w14:textId="77777777" w:rsidTr="00190399">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94B44F" w14:textId="77777777" w:rsidR="008F4D94" w:rsidRDefault="008F4D94" w:rsidP="00190399">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62FD0" w14:textId="77777777" w:rsidR="008F4D94" w:rsidRDefault="008F4D94" w:rsidP="00190399">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F514BB" w14:textId="77777777" w:rsidR="008F4D94" w:rsidRDefault="008F4D94" w:rsidP="00190399">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291F6D" w14:textId="77777777" w:rsidR="008F4D94" w:rsidRDefault="008F4D94" w:rsidP="00190399">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77C1B" w14:textId="77777777" w:rsidR="008F4D94" w:rsidRDefault="008F4D94" w:rsidP="00190399">
            <w:pPr>
              <w:pStyle w:val="TAH"/>
            </w:pPr>
            <w:r>
              <w:t>f</w:t>
            </w:r>
            <w:r>
              <w:rPr>
                <w:vertAlign w:val="subscript"/>
              </w:rPr>
              <w:t>y_high</w:t>
            </w:r>
          </w:p>
        </w:tc>
      </w:tr>
      <w:tr w:rsidR="008F4D94" w14:paraId="0AE343A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D572B6" w14:textId="77777777" w:rsidR="008F4D94" w:rsidRDefault="008F4D94" w:rsidP="00190399">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9E61F2" w14:textId="77777777" w:rsidR="008F4D94" w:rsidRDefault="008F4D94" w:rsidP="00190399">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052BD"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2DDA0"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CD091C"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478BE77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A808C8"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5BEB2" w14:textId="77777777" w:rsidR="008F4D94" w:rsidRPr="009A50D1" w:rsidRDefault="008F4D94" w:rsidP="00190399">
            <w:pPr>
              <w:pStyle w:val="TAL"/>
              <w:jc w:val="center"/>
              <w:rPr>
                <w:lang w:val="en-US"/>
              </w:rPr>
            </w:pPr>
            <w:r w:rsidRPr="00192608">
              <w:rPr>
                <w:rFonts w:cs="Arial"/>
                <w:color w:val="000000"/>
                <w:sz w:val="16"/>
                <w:szCs w:val="16"/>
              </w:rPr>
              <w:t>1</w:t>
            </w:r>
            <w:r>
              <w:rPr>
                <w:rFonts w:cs="Arial"/>
                <w:color w:val="000000"/>
                <w:sz w:val="16"/>
                <w:szCs w:val="16"/>
                <w:lang w:val="en-US"/>
              </w:rPr>
              <w:t>148</w:t>
            </w:r>
            <w:r w:rsidRPr="00192608">
              <w:rPr>
                <w:rFonts w:cs="Arial"/>
                <w:color w:val="000000"/>
                <w:sz w:val="16"/>
                <w:szCs w:val="16"/>
              </w:rPr>
              <w:t xml:space="preserve"> - 1</w:t>
            </w:r>
            <w:r>
              <w:rPr>
                <w:rFonts w:cs="Arial"/>
                <w:color w:val="000000"/>
                <w:sz w:val="16"/>
                <w:szCs w:val="16"/>
                <w:lang w:val="en-US"/>
              </w:rPr>
              <w:t>058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516491" w14:textId="77777777" w:rsidR="008F4D94" w:rsidRPr="009A50D1" w:rsidRDefault="008F4D94" w:rsidP="00190399">
            <w:pPr>
              <w:keepNext/>
              <w:keepLines/>
              <w:spacing w:after="0"/>
              <w:jc w:val="center"/>
              <w:rPr>
                <w:sz w:val="18"/>
                <w:lang w:val="en-US"/>
              </w:rPr>
            </w:pPr>
            <w:r>
              <w:rPr>
                <w:rFonts w:ascii="Arial" w:hAnsi="Arial" w:cs="Arial"/>
                <w:color w:val="000000"/>
                <w:sz w:val="16"/>
                <w:szCs w:val="16"/>
                <w:lang w:val="en-US"/>
              </w:rPr>
              <w:t>2752</w:t>
            </w:r>
            <w:r w:rsidRPr="00192608">
              <w:rPr>
                <w:rFonts w:ascii="Arial" w:hAnsi="Arial" w:cs="Arial"/>
                <w:color w:val="000000"/>
                <w:sz w:val="16"/>
                <w:szCs w:val="16"/>
              </w:rPr>
              <w:t xml:space="preserve"> - </w:t>
            </w:r>
            <w:r>
              <w:rPr>
                <w:rFonts w:ascii="Arial" w:hAnsi="Arial" w:cs="Arial"/>
                <w:color w:val="000000"/>
                <w:sz w:val="16"/>
                <w:szCs w:val="16"/>
                <w:lang w:val="en-US"/>
              </w:rPr>
              <w:t>2842</w:t>
            </w:r>
          </w:p>
        </w:tc>
      </w:tr>
      <w:tr w:rsidR="008F4D94" w14:paraId="16D97AF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3BA36F"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F9C60B"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2F8357"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CE774D"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0C37E84"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4B98672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F8763"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9AE23" w14:textId="77777777" w:rsidR="008F4D94" w:rsidRDefault="008F4D94" w:rsidP="00190399">
            <w:pPr>
              <w:keepNext/>
              <w:keepLines/>
              <w:spacing w:after="0"/>
              <w:jc w:val="center"/>
              <w:rPr>
                <w:sz w:val="18"/>
                <w:lang w:eastAsia="ja-JP"/>
              </w:rPr>
            </w:pPr>
            <w:r w:rsidRPr="009A50D1">
              <w:rPr>
                <w:rFonts w:ascii="Arial" w:hAnsi="Arial" w:cs="Arial"/>
                <w:color w:val="000000"/>
                <w:sz w:val="16"/>
                <w:szCs w:val="16"/>
              </w:rPr>
              <w:t>316</w:t>
            </w:r>
            <w:r w:rsidRPr="009A50D1">
              <w:rPr>
                <w:rFonts w:ascii="Arial" w:hAnsi="Arial" w:cs="Arial"/>
                <w:color w:val="000000"/>
                <w:sz w:val="16"/>
                <w:szCs w:val="16"/>
              </w:rPr>
              <w:tab/>
            </w:r>
            <w:r>
              <w:rPr>
                <w:rFonts w:ascii="Arial" w:hAnsi="Arial" w:cs="Arial"/>
                <w:color w:val="000000"/>
                <w:sz w:val="16"/>
                <w:szCs w:val="16"/>
                <w:lang w:val="en-US"/>
              </w:rPr>
              <w:t xml:space="preserve">- </w:t>
            </w:r>
            <w:r w:rsidRPr="009A50D1">
              <w:rPr>
                <w:rFonts w:ascii="Arial" w:hAnsi="Arial" w:cs="Arial"/>
                <w:color w:val="000000"/>
                <w:sz w:val="16"/>
                <w:szCs w:val="16"/>
              </w:rPr>
              <w:t>196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6A785D" w14:textId="77777777" w:rsidR="008F4D94" w:rsidRPr="00FF0610" w:rsidRDefault="008F4D94" w:rsidP="00190399">
            <w:pPr>
              <w:keepNext/>
              <w:keepLines/>
              <w:spacing w:after="0"/>
              <w:jc w:val="center"/>
              <w:rPr>
                <w:sz w:val="18"/>
                <w:lang w:eastAsia="ja-JP"/>
              </w:rPr>
            </w:pPr>
            <w:r w:rsidRPr="009A50D1">
              <w:rPr>
                <w:rFonts w:ascii="Arial" w:hAnsi="Arial" w:cs="Arial"/>
                <w:color w:val="000000"/>
                <w:sz w:val="16"/>
                <w:szCs w:val="16"/>
              </w:rPr>
              <w:t>2978</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ab/>
              <w:t>312</w:t>
            </w:r>
            <w:r>
              <w:rPr>
                <w:rFonts w:ascii="Arial" w:hAnsi="Arial" w:cs="Arial"/>
                <w:color w:val="000000"/>
                <w:sz w:val="16"/>
                <w:szCs w:val="16"/>
                <w:lang w:val="en-US"/>
              </w:rPr>
              <w:t>8</w:t>
            </w:r>
          </w:p>
        </w:tc>
      </w:tr>
      <w:tr w:rsidR="008F4D94" w14:paraId="718C5F3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ABF4E"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49CF48"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5A1BC9F"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CDF3D5"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0100494"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40C8264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D4BFF"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94416" w14:textId="77777777" w:rsidR="008F4D94" w:rsidRDefault="008F4D94" w:rsidP="00190399">
            <w:pPr>
              <w:keepNext/>
              <w:keepLines/>
              <w:spacing w:after="0"/>
              <w:jc w:val="center"/>
              <w:rPr>
                <w:sz w:val="18"/>
                <w:lang w:val="en-US"/>
              </w:rPr>
            </w:pPr>
            <w:r w:rsidRPr="009A50D1">
              <w:rPr>
                <w:rFonts w:ascii="Arial" w:hAnsi="Arial" w:cs="Arial"/>
                <w:color w:val="000000"/>
                <w:sz w:val="16"/>
                <w:szCs w:val="16"/>
              </w:rPr>
              <w:t>3584</w:t>
            </w:r>
            <w:r w:rsidRPr="00192608">
              <w:rPr>
                <w:rFonts w:ascii="Arial" w:hAnsi="Arial" w:cs="Arial"/>
                <w:color w:val="000000"/>
                <w:sz w:val="16"/>
                <w:szCs w:val="16"/>
              </w:rPr>
              <w:t xml:space="preserve"> - </w:t>
            </w:r>
            <w:r w:rsidRPr="009A50D1">
              <w:rPr>
                <w:rFonts w:ascii="Arial" w:hAnsi="Arial" w:cs="Arial"/>
                <w:color w:val="000000"/>
                <w:sz w:val="16"/>
                <w:szCs w:val="16"/>
              </w:rPr>
              <w:tab/>
              <w:t>3704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45E0A7" w14:textId="77777777" w:rsidR="008F4D94" w:rsidRDefault="008F4D94" w:rsidP="00190399">
            <w:pPr>
              <w:keepNext/>
              <w:keepLines/>
              <w:spacing w:after="0"/>
              <w:jc w:val="center"/>
              <w:rPr>
                <w:sz w:val="18"/>
                <w:lang w:val="en-US"/>
              </w:rPr>
            </w:pPr>
            <w:r w:rsidRPr="009A50D1">
              <w:rPr>
                <w:rFonts w:ascii="Arial" w:hAnsi="Arial" w:cs="Arial"/>
                <w:color w:val="000000"/>
                <w:sz w:val="16"/>
                <w:szCs w:val="16"/>
              </w:rPr>
              <w:t>4672</w:t>
            </w:r>
            <w:r w:rsidRPr="00192608">
              <w:rPr>
                <w:rFonts w:ascii="Arial" w:hAnsi="Arial" w:cs="Arial"/>
                <w:color w:val="000000"/>
                <w:sz w:val="16"/>
                <w:szCs w:val="16"/>
              </w:rPr>
              <w:t xml:space="preserve"> -</w:t>
            </w:r>
            <w:r>
              <w:rPr>
                <w:rFonts w:ascii="Arial" w:hAnsi="Arial" w:cs="Arial"/>
                <w:color w:val="000000"/>
                <w:sz w:val="16"/>
                <w:szCs w:val="16"/>
                <w:lang w:val="en-US"/>
              </w:rPr>
              <w:t xml:space="preserve"> </w:t>
            </w:r>
            <w:r w:rsidRPr="009A50D1">
              <w:rPr>
                <w:rFonts w:ascii="Arial" w:hAnsi="Arial" w:cs="Arial"/>
                <w:color w:val="000000"/>
                <w:sz w:val="16"/>
                <w:szCs w:val="16"/>
              </w:rPr>
              <w:t>4822</w:t>
            </w:r>
          </w:p>
        </w:tc>
      </w:tr>
      <w:tr w:rsidR="008F4D94" w14:paraId="658312A9"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17A29"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686736"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D4C672C"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1ED3D6"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4B16BD8"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1D29D63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FCB63"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DA87AF" w14:textId="77777777" w:rsidR="008F4D94" w:rsidRPr="00FF0610" w:rsidRDefault="008F4D94" w:rsidP="00190399">
            <w:pPr>
              <w:keepNext/>
              <w:keepLines/>
              <w:spacing w:after="0"/>
              <w:jc w:val="center"/>
              <w:rPr>
                <w:sz w:val="18"/>
                <w:lang w:eastAsia="ja-JP"/>
              </w:rPr>
            </w:pPr>
            <w:r w:rsidRPr="009A50D1">
              <w:rPr>
                <w:rFonts w:ascii="Arial" w:hAnsi="Arial" w:cs="Arial"/>
                <w:color w:val="000000"/>
                <w:sz w:val="16"/>
                <w:szCs w:val="16"/>
              </w:rPr>
              <w:t>516</w:t>
            </w:r>
            <w:r w:rsidRPr="009A50D1">
              <w:rPr>
                <w:rFonts w:ascii="Arial" w:hAnsi="Arial" w:cs="Arial"/>
                <w:color w:val="000000"/>
                <w:sz w:val="16"/>
                <w:szCs w:val="16"/>
              </w:rPr>
              <w:tab/>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666</w:t>
            </w:r>
            <w:r w:rsidRPr="009A50D1">
              <w:rPr>
                <w:rFonts w:ascii="Arial" w:hAnsi="Arial" w:cs="Arial"/>
                <w:color w:val="000000"/>
                <w:sz w:val="16"/>
                <w:szCs w:val="16"/>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93FBA5" w14:textId="77777777" w:rsidR="008F4D94" w:rsidRDefault="008F4D94" w:rsidP="00190399">
            <w:pPr>
              <w:keepNext/>
              <w:keepLines/>
              <w:spacing w:after="0"/>
              <w:jc w:val="center"/>
              <w:rPr>
                <w:sz w:val="18"/>
                <w:lang w:eastAsia="ja-JP"/>
              </w:rPr>
            </w:pPr>
            <w:r w:rsidRPr="009A50D1">
              <w:rPr>
                <w:rFonts w:ascii="Arial" w:hAnsi="Arial" w:cs="Arial"/>
                <w:color w:val="000000"/>
                <w:sz w:val="16"/>
                <w:szCs w:val="16"/>
              </w:rPr>
              <w:t>4898</w:t>
            </w:r>
            <w:r w:rsidRPr="00192608">
              <w:rPr>
                <w:rFonts w:ascii="Arial" w:hAnsi="Arial" w:cs="Arial"/>
                <w:color w:val="000000"/>
                <w:sz w:val="16"/>
                <w:szCs w:val="16"/>
              </w:rPr>
              <w:t xml:space="preserve"> - </w:t>
            </w:r>
            <w:r w:rsidRPr="009A50D1">
              <w:rPr>
                <w:rFonts w:ascii="Arial" w:hAnsi="Arial" w:cs="Arial"/>
                <w:color w:val="000000"/>
                <w:sz w:val="16"/>
                <w:szCs w:val="16"/>
              </w:rPr>
              <w:t>5108</w:t>
            </w:r>
          </w:p>
        </w:tc>
      </w:tr>
      <w:tr w:rsidR="008F4D94" w14:paraId="7375D8E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AC2D5"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E14596"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9376E06"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84B08C" w14:textId="77777777" w:rsidR="008F4D94" w:rsidRDefault="008F4D94" w:rsidP="00190399">
            <w:pPr>
              <w:pStyle w:val="TAL"/>
              <w:jc w:val="center"/>
              <w:rPr>
                <w:lang w:val="en-US"/>
              </w:rPr>
            </w:pPr>
          </w:p>
        </w:tc>
      </w:tr>
      <w:tr w:rsidR="008F4D94" w14:paraId="6CB3C98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FF5DC"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57B2D7" w14:textId="77777777" w:rsidR="008F4D94" w:rsidRDefault="008F4D94" w:rsidP="00190399">
            <w:pPr>
              <w:keepNext/>
              <w:keepLines/>
              <w:spacing w:after="0"/>
              <w:jc w:val="center"/>
              <w:rPr>
                <w:sz w:val="18"/>
                <w:lang w:eastAsia="ja-JP"/>
              </w:rPr>
            </w:pPr>
            <w:r w:rsidRPr="009A50D1">
              <w:rPr>
                <w:rFonts w:ascii="Arial" w:hAnsi="Arial" w:cs="Arial"/>
                <w:color w:val="000000"/>
                <w:sz w:val="16"/>
                <w:szCs w:val="16"/>
              </w:rPr>
              <w:t>2296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2116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74CB9C" w14:textId="77777777" w:rsidR="008F4D94" w:rsidRDefault="008F4D94" w:rsidP="00190399">
            <w:pPr>
              <w:keepNext/>
              <w:keepLines/>
              <w:spacing w:after="0"/>
              <w:jc w:val="center"/>
              <w:rPr>
                <w:sz w:val="18"/>
                <w:lang w:eastAsia="ja-JP"/>
              </w:rPr>
            </w:pPr>
          </w:p>
        </w:tc>
      </w:tr>
      <w:tr w:rsidR="008F4D94" w14:paraId="629121E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483B08" w14:textId="77777777" w:rsidR="008F4D94" w:rsidRDefault="008F4D94" w:rsidP="00190399">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0D71DC"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D5B122"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F91F45"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C318392"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4372221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F492D"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73982" w14:textId="77777777" w:rsidR="008F4D94" w:rsidRDefault="008F4D94" w:rsidP="00190399">
            <w:pPr>
              <w:keepNext/>
              <w:keepLines/>
              <w:spacing w:after="0"/>
              <w:jc w:val="center"/>
              <w:rPr>
                <w:sz w:val="18"/>
                <w:lang w:eastAsia="ja-JP"/>
              </w:rPr>
            </w:pPr>
            <w:r w:rsidRPr="009A50D1">
              <w:rPr>
                <w:rFonts w:ascii="Arial" w:hAnsi="Arial" w:cs="Arial"/>
                <w:color w:val="000000"/>
                <w:sz w:val="16"/>
                <w:szCs w:val="16"/>
              </w:rPr>
              <w:t>4416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4566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A61B4D" w14:textId="77777777" w:rsidR="008F4D94" w:rsidRDefault="008F4D94" w:rsidP="00190399">
            <w:pPr>
              <w:keepNext/>
              <w:keepLines/>
              <w:spacing w:after="0"/>
              <w:jc w:val="center"/>
              <w:rPr>
                <w:sz w:val="18"/>
                <w:lang w:eastAsia="ja-JP"/>
              </w:rPr>
            </w:pPr>
            <w:r w:rsidRPr="009A50D1">
              <w:rPr>
                <w:rFonts w:ascii="Arial" w:hAnsi="Arial" w:cs="Arial"/>
                <w:color w:val="000000"/>
                <w:sz w:val="16"/>
                <w:szCs w:val="16"/>
              </w:rPr>
              <w:t>6592</w:t>
            </w:r>
            <w:r w:rsidRPr="00192608">
              <w:rPr>
                <w:rFonts w:ascii="Arial" w:hAnsi="Arial" w:cs="Arial"/>
                <w:color w:val="000000"/>
                <w:sz w:val="16"/>
                <w:szCs w:val="16"/>
              </w:rPr>
              <w:t xml:space="preserve"> - </w:t>
            </w:r>
            <w:r w:rsidRPr="009A50D1">
              <w:rPr>
                <w:rFonts w:ascii="Arial" w:hAnsi="Arial" w:cs="Arial"/>
                <w:color w:val="000000"/>
                <w:sz w:val="16"/>
                <w:szCs w:val="16"/>
              </w:rPr>
              <w:t>6802</w:t>
            </w:r>
          </w:p>
        </w:tc>
      </w:tr>
      <w:tr w:rsidR="008F4D94" w14:paraId="73B1776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932414" w14:textId="77777777" w:rsidR="008F4D94" w:rsidRDefault="008F4D94" w:rsidP="00190399">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DBC493"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110DC73"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EE5DF3A" w14:textId="77777777" w:rsidR="008F4D94" w:rsidRDefault="008F4D94" w:rsidP="00190399">
            <w:pPr>
              <w:pStyle w:val="TAL"/>
              <w:jc w:val="center"/>
              <w:rPr>
                <w:lang w:val="en-US"/>
              </w:rPr>
            </w:pPr>
          </w:p>
        </w:tc>
      </w:tr>
      <w:tr w:rsidR="008F4D94" w14:paraId="261539F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3F9C1C"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4E6C3"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11440 - 10560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525CC23" w14:textId="77777777" w:rsidR="008F4D94" w:rsidRDefault="008F4D94" w:rsidP="00190399">
            <w:pPr>
              <w:keepNext/>
              <w:keepLines/>
              <w:spacing w:after="0"/>
              <w:jc w:val="center"/>
              <w:rPr>
                <w:sz w:val="18"/>
                <w:lang w:eastAsia="ja-JP"/>
              </w:rPr>
            </w:pPr>
          </w:p>
        </w:tc>
      </w:tr>
      <w:tr w:rsidR="008F4D94" w14:paraId="3234953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5CF3F3"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076E7E"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C26C0FA"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C5EB32"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CB5BA"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8F9AB85"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4DF185"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7432D"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13280 - 11220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18D03E"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4620 - 3880</w:t>
            </w:r>
          </w:p>
        </w:tc>
      </w:tr>
      <w:tr w:rsidR="008F4D94" w14:paraId="56CDF34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35F4B7"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FA03CC"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707191"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C193F4"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55CE08"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2CDF322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BCE7A" w14:textId="77777777" w:rsidR="008F4D94" w:rsidRDefault="008F4D94" w:rsidP="00190399">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2D01AE"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A61E25"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948 - 380</w:t>
            </w:r>
          </w:p>
        </w:tc>
      </w:tr>
      <w:tr w:rsidR="008F4D94" w14:paraId="670C6E8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94E628"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4E3F09"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4D50014"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70E7DE"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87BF902"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173D0A5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94912"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52670"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7560 - 5940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504391"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660 - 1840</w:t>
            </w:r>
          </w:p>
        </w:tc>
      </w:tr>
      <w:tr w:rsidR="008F4D94" w14:paraId="26D24D6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C163A0"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17AC51"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83A8C4C"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251686"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EDE077D"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28540E9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15B16"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04AF0"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13740 - 15360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879B0C" w14:textId="77777777" w:rsidR="008F4D94" w:rsidRDefault="008F4D94" w:rsidP="00190399">
            <w:pPr>
              <w:keepNext/>
              <w:keepLines/>
              <w:spacing w:after="0"/>
              <w:jc w:val="center"/>
              <w:rPr>
                <w:sz w:val="18"/>
                <w:lang w:eastAsia="ja-JP"/>
              </w:rPr>
            </w:pPr>
            <w:r w:rsidRPr="00192608">
              <w:rPr>
                <w:rFonts w:ascii="Arial" w:hAnsi="Arial" w:cs="Arial"/>
                <w:color w:val="000000"/>
                <w:sz w:val="16"/>
                <w:szCs w:val="16"/>
              </w:rPr>
              <w:t>12360 - 13540</w:t>
            </w:r>
          </w:p>
        </w:tc>
      </w:tr>
      <w:tr w:rsidR="008F4D94" w14:paraId="76874A04" w14:textId="77777777" w:rsidTr="00190399">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C10270" w14:textId="77777777" w:rsidR="008F4D94" w:rsidRDefault="008F4D94" w:rsidP="00190399">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F2F78A9" w14:textId="77777777" w:rsidR="008F4D94" w:rsidRDefault="008F4D94" w:rsidP="008F4D94">
      <w:pPr>
        <w:tabs>
          <w:tab w:val="left" w:pos="2340"/>
        </w:tabs>
        <w:rPr>
          <w:lang w:eastAsia="ko-KR"/>
        </w:rPr>
      </w:pPr>
    </w:p>
    <w:p w14:paraId="1B34B2F4" w14:textId="77777777" w:rsidR="008F4D94" w:rsidRPr="00B75DD1" w:rsidRDefault="008F4D94" w:rsidP="008F4D94">
      <w:pPr>
        <w:tabs>
          <w:tab w:val="left" w:pos="2340"/>
        </w:tabs>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-2</w:t>
      </w:r>
      <w:r w:rsidRPr="00B75DD1">
        <w:rPr>
          <w:lang w:val="en-US" w:eastAsia="zh-CN"/>
        </w:rPr>
        <w:t xml:space="preserve">, </w:t>
      </w:r>
      <w:r>
        <w:rPr>
          <w:lang w:val="en-US" w:eastAsia="zh-CN"/>
        </w:rPr>
        <w:t xml:space="preserve">there is no IMD impact from </w:t>
      </w:r>
      <w:r w:rsidRPr="00A76C0A">
        <w:t>UL CA_n</w:t>
      </w:r>
      <w:r>
        <w:t>1</w:t>
      </w:r>
      <w:r w:rsidRPr="00A76C0A">
        <w:t>A-n</w:t>
      </w:r>
      <w:r>
        <w:t>20</w:t>
      </w:r>
      <w:r w:rsidRPr="00A76C0A">
        <w:t>A</w:t>
      </w:r>
      <w:r w:rsidRPr="00B75DD1">
        <w:rPr>
          <w:lang w:eastAsia="ko-KR"/>
        </w:rPr>
        <w:t xml:space="preserve"> into Rx frequencies of band</w:t>
      </w:r>
      <w:r w:rsidRPr="00B75DD1">
        <w:rPr>
          <w:lang w:eastAsia="ja-JP"/>
        </w:rPr>
        <w:t xml:space="preserve"> </w:t>
      </w:r>
      <w:r w:rsidRPr="00B75DD1">
        <w:rPr>
          <w:lang w:val="en-US" w:eastAsia="zh-CN"/>
        </w:rPr>
        <w:t>n</w:t>
      </w:r>
      <w:r>
        <w:rPr>
          <w:lang w:val="en-US" w:eastAsia="zh-CN"/>
        </w:rPr>
        <w:t>7</w:t>
      </w:r>
      <w:r w:rsidRPr="00B75DD1">
        <w:rPr>
          <w:lang w:eastAsia="ko-KR"/>
        </w:rPr>
        <w:t>.</w:t>
      </w:r>
    </w:p>
    <w:p w14:paraId="4FC20006" w14:textId="77777777" w:rsidR="008F4D94" w:rsidRPr="00A76C0A" w:rsidRDefault="008F4D94" w:rsidP="008F4D94">
      <w:r w:rsidRPr="00A76C0A">
        <w:t xml:space="preserve">Table </w:t>
      </w:r>
      <w:r>
        <w:rPr>
          <w:rFonts w:hint="eastAsia"/>
        </w:rPr>
        <w:t>5.30</w:t>
      </w:r>
      <w:r>
        <w:t>.2.1</w:t>
      </w:r>
      <w:r w:rsidRPr="00A76C0A">
        <w:t>.1-</w:t>
      </w:r>
      <w:r>
        <w:t>3</w:t>
      </w:r>
      <w:r w:rsidRPr="00A76C0A">
        <w:t xml:space="preserve"> provides the two UL bands with one CC per band IMD interference analysis for CA_n</w:t>
      </w:r>
      <w:r>
        <w:t>1</w:t>
      </w:r>
      <w:r w:rsidRPr="00A76C0A">
        <w:t>A-n</w:t>
      </w:r>
      <w:r>
        <w:t>7</w:t>
      </w:r>
      <w:r w:rsidRPr="00A76C0A">
        <w:t>A-n</w:t>
      </w:r>
      <w:r>
        <w:t>20</w:t>
      </w:r>
      <w:r w:rsidRPr="00A76C0A">
        <w:t>A with UL CA_n</w:t>
      </w:r>
      <w:r>
        <w:t>7</w:t>
      </w:r>
      <w:r w:rsidRPr="00A76C0A">
        <w:t>A-n</w:t>
      </w:r>
      <w:r>
        <w:t>20</w:t>
      </w:r>
      <w:r w:rsidRPr="00A76C0A">
        <w:t>A.</w:t>
      </w:r>
    </w:p>
    <w:p w14:paraId="6087C7A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5.30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2DF6687D" w14:textId="77777777" w:rsidTr="00190399">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03844C" w14:textId="77777777" w:rsidR="008F4D94" w:rsidRDefault="008F4D94" w:rsidP="00190399">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732A6" w14:textId="77777777" w:rsidR="008F4D94" w:rsidRDefault="008F4D94" w:rsidP="00190399">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5ED862" w14:textId="77777777" w:rsidR="008F4D94" w:rsidRDefault="008F4D94" w:rsidP="00190399">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9FE56B" w14:textId="77777777" w:rsidR="008F4D94" w:rsidRDefault="008F4D94" w:rsidP="00190399">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10E18" w14:textId="77777777" w:rsidR="008F4D94" w:rsidRDefault="008F4D94" w:rsidP="00190399">
            <w:pPr>
              <w:pStyle w:val="TAH"/>
            </w:pPr>
            <w:r>
              <w:t>f</w:t>
            </w:r>
            <w:r>
              <w:rPr>
                <w:vertAlign w:val="subscript"/>
              </w:rPr>
              <w:t>y_high</w:t>
            </w:r>
          </w:p>
        </w:tc>
      </w:tr>
      <w:tr w:rsidR="008F4D94" w14:paraId="17744C1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135EF9" w14:textId="77777777" w:rsidR="008F4D94" w:rsidRDefault="008F4D94" w:rsidP="00190399">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2F4EF3" w14:textId="77777777" w:rsidR="008F4D94" w:rsidRDefault="008F4D94" w:rsidP="00190399">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F4879D"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034285"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B8970"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7E703BD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8670C"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61CE3" w14:textId="77777777" w:rsidR="008F4D94" w:rsidRDefault="008F4D94" w:rsidP="00190399">
            <w:pPr>
              <w:pStyle w:val="TAL"/>
              <w:jc w:val="center"/>
              <w:rPr>
                <w:lang w:val="en-US"/>
              </w:rPr>
            </w:pPr>
            <w:r w:rsidRPr="00443FAB">
              <w:rPr>
                <w:rFonts w:cs="Arial"/>
                <w:color w:val="000000"/>
                <w:sz w:val="16"/>
                <w:szCs w:val="16"/>
              </w:rPr>
              <w:t>1738</w:t>
            </w:r>
            <w:r>
              <w:rPr>
                <w:rFonts w:cs="Arial"/>
                <w:color w:val="000000"/>
                <w:sz w:val="16"/>
                <w:szCs w:val="16"/>
              </w:rPr>
              <w:t xml:space="preserve"> - </w:t>
            </w:r>
            <w:r w:rsidRPr="00443FAB">
              <w:rPr>
                <w:rFonts w:cs="Arial"/>
                <w:color w:val="000000"/>
                <w:sz w:val="16"/>
                <w:szCs w:val="16"/>
              </w:rPr>
              <w:t>1638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7F0F07" w14:textId="77777777" w:rsidR="008F4D94" w:rsidRPr="00443FAB" w:rsidRDefault="008F4D94" w:rsidP="00190399">
            <w:pPr>
              <w:keepNext/>
              <w:keepLines/>
              <w:spacing w:after="0"/>
              <w:jc w:val="center"/>
              <w:rPr>
                <w:rFonts w:asciiTheme="minorBidi" w:hAnsiTheme="minorBidi" w:cstheme="minorBidi"/>
                <w:sz w:val="18"/>
                <w:lang w:val="en-US"/>
              </w:rPr>
            </w:pPr>
            <w:r w:rsidRPr="00443FAB">
              <w:rPr>
                <w:rFonts w:asciiTheme="minorBidi" w:hAnsiTheme="minorBidi" w:cstheme="minorBidi"/>
                <w:color w:val="000000"/>
                <w:sz w:val="16"/>
                <w:szCs w:val="16"/>
              </w:rPr>
              <w:t>3332</w:t>
            </w:r>
            <w:r>
              <w:rPr>
                <w:rFonts w:asciiTheme="minorBidi" w:hAnsiTheme="minorBidi" w:cstheme="minorBidi"/>
                <w:color w:val="000000"/>
                <w:sz w:val="16"/>
                <w:szCs w:val="16"/>
              </w:rPr>
              <w:t xml:space="preserve"> </w:t>
            </w:r>
            <w:r w:rsidRPr="00443FAB">
              <w:rPr>
                <w:rFonts w:asciiTheme="minorBidi" w:hAnsiTheme="minorBidi" w:cstheme="minorBidi"/>
                <w:color w:val="000000"/>
                <w:sz w:val="16"/>
                <w:szCs w:val="16"/>
              </w:rPr>
              <w:t>- 3432</w:t>
            </w:r>
          </w:p>
        </w:tc>
      </w:tr>
      <w:tr w:rsidR="008F4D94" w14:paraId="43F279B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B5493B"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C71BE5"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861AA0"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7B83E78"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2417356"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EE27DE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53D26"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7AD73"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906</w:t>
            </w:r>
            <w:r w:rsidRPr="00443FAB">
              <w:rPr>
                <w:rFonts w:ascii="Arial" w:hAnsi="Arial" w:cs="Arial"/>
                <w:color w:val="000000"/>
                <w:sz w:val="16"/>
                <w:szCs w:val="16"/>
              </w:rPr>
              <w:tab/>
            </w:r>
            <w:r>
              <w:rPr>
                <w:rFonts w:ascii="Arial" w:hAnsi="Arial" w:cs="Arial"/>
                <w:color w:val="000000"/>
                <w:sz w:val="16"/>
                <w:szCs w:val="16"/>
              </w:rPr>
              <w:t xml:space="preserve"> - </w:t>
            </w:r>
            <w:r w:rsidRPr="00443FAB">
              <w:rPr>
                <w:rFonts w:ascii="Arial" w:hAnsi="Arial" w:cs="Arial"/>
                <w:color w:val="000000"/>
                <w:sz w:val="16"/>
                <w:szCs w:val="16"/>
              </w:rPr>
              <w:t>776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45FC08"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4138</w:t>
            </w:r>
            <w:r>
              <w:rPr>
                <w:rFonts w:ascii="Arial" w:hAnsi="Arial" w:cs="Arial"/>
                <w:color w:val="000000"/>
                <w:sz w:val="16"/>
                <w:szCs w:val="16"/>
              </w:rPr>
              <w:t xml:space="preserve"> - </w:t>
            </w:r>
            <w:r w:rsidRPr="00443FAB">
              <w:rPr>
                <w:rFonts w:ascii="Arial" w:hAnsi="Arial" w:cs="Arial"/>
                <w:color w:val="000000"/>
                <w:sz w:val="16"/>
                <w:szCs w:val="16"/>
              </w:rPr>
              <w:t>4308</w:t>
            </w:r>
          </w:p>
        </w:tc>
      </w:tr>
      <w:tr w:rsidR="008F4D94" w14:paraId="3F91BBC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05975B"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8C68FB"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A446D1"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D3D8D67"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667B36"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523A72F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EAAF9"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1E3D3" w14:textId="77777777" w:rsidR="008F4D94" w:rsidRDefault="008F4D94" w:rsidP="00190399">
            <w:pPr>
              <w:keepNext/>
              <w:keepLines/>
              <w:spacing w:after="0"/>
              <w:jc w:val="center"/>
              <w:rPr>
                <w:sz w:val="18"/>
                <w:lang w:val="en-US"/>
              </w:rPr>
            </w:pPr>
            <w:r w:rsidRPr="00443FAB">
              <w:rPr>
                <w:rFonts w:ascii="Arial" w:hAnsi="Arial" w:cs="Arial"/>
                <w:color w:val="000000"/>
                <w:sz w:val="16"/>
                <w:szCs w:val="16"/>
              </w:rPr>
              <w:t>4164</w:t>
            </w:r>
            <w:r>
              <w:rPr>
                <w:rFonts w:ascii="Arial" w:hAnsi="Arial" w:cs="Arial"/>
                <w:color w:val="000000"/>
                <w:sz w:val="16"/>
                <w:szCs w:val="16"/>
              </w:rPr>
              <w:t xml:space="preserve"> - </w:t>
            </w:r>
            <w:r w:rsidRPr="00443FAB">
              <w:rPr>
                <w:rFonts w:ascii="Arial" w:hAnsi="Arial" w:cs="Arial"/>
                <w:color w:val="000000"/>
                <w:sz w:val="16"/>
                <w:szCs w:val="16"/>
              </w:rPr>
              <w:t>4294</w:t>
            </w:r>
            <w:r w:rsidRPr="00443FAB">
              <w:rPr>
                <w:rFonts w:ascii="Arial" w:hAnsi="Arial" w:cs="Arial"/>
                <w:color w:val="000000"/>
                <w:sz w:val="16"/>
                <w:szCs w:val="16"/>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E1FE5" w14:textId="77777777" w:rsidR="008F4D94" w:rsidRDefault="008F4D94" w:rsidP="00190399">
            <w:pPr>
              <w:keepNext/>
              <w:keepLines/>
              <w:spacing w:after="0"/>
              <w:jc w:val="center"/>
              <w:rPr>
                <w:sz w:val="18"/>
                <w:lang w:val="en-US"/>
              </w:rPr>
            </w:pPr>
            <w:r w:rsidRPr="00443FAB">
              <w:rPr>
                <w:rFonts w:ascii="Arial" w:hAnsi="Arial" w:cs="Arial"/>
                <w:color w:val="000000"/>
                <w:sz w:val="16"/>
                <w:szCs w:val="16"/>
              </w:rPr>
              <w:t>5832</w:t>
            </w:r>
            <w:r>
              <w:rPr>
                <w:rFonts w:ascii="Arial" w:hAnsi="Arial" w:cs="Arial"/>
                <w:color w:val="000000"/>
                <w:sz w:val="16"/>
                <w:szCs w:val="16"/>
              </w:rPr>
              <w:t xml:space="preserve"> - </w:t>
            </w:r>
            <w:r w:rsidRPr="00443FAB">
              <w:rPr>
                <w:rFonts w:ascii="Arial" w:hAnsi="Arial" w:cs="Arial"/>
                <w:color w:val="000000"/>
                <w:sz w:val="16"/>
                <w:szCs w:val="16"/>
              </w:rPr>
              <w:t>6002</w:t>
            </w:r>
          </w:p>
        </w:tc>
      </w:tr>
      <w:tr w:rsidR="008F4D94" w14:paraId="726FDCC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9B20B"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1025F1"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18C4F25"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C4E194"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20EF23C"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31CA855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74ED12"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7A946"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74</w:t>
            </w:r>
            <w:r>
              <w:rPr>
                <w:rFonts w:ascii="Arial" w:hAnsi="Arial" w:cs="Arial"/>
                <w:color w:val="000000"/>
                <w:sz w:val="16"/>
                <w:szCs w:val="16"/>
              </w:rPr>
              <w:t xml:space="preserve"> - </w:t>
            </w:r>
            <w:r w:rsidRPr="00443FAB">
              <w:rPr>
                <w:rFonts w:ascii="Arial" w:hAnsi="Arial" w:cs="Arial"/>
                <w:color w:val="000000"/>
                <w:sz w:val="16"/>
                <w:szCs w:val="16"/>
              </w:rPr>
              <w:t>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C52F"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6638</w:t>
            </w:r>
            <w:r>
              <w:rPr>
                <w:rFonts w:ascii="Arial" w:hAnsi="Arial" w:cs="Arial"/>
                <w:color w:val="000000"/>
                <w:sz w:val="16"/>
                <w:szCs w:val="16"/>
              </w:rPr>
              <w:t xml:space="preserve"> - </w:t>
            </w:r>
            <w:r w:rsidRPr="00443FAB">
              <w:rPr>
                <w:rFonts w:ascii="Arial" w:hAnsi="Arial" w:cs="Arial"/>
                <w:color w:val="000000"/>
                <w:sz w:val="16"/>
                <w:szCs w:val="16"/>
              </w:rPr>
              <w:t>6878</w:t>
            </w:r>
          </w:p>
        </w:tc>
      </w:tr>
      <w:tr w:rsidR="008F4D94" w14:paraId="75B8CD5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A890A"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181914"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86E2F1"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3BD06C0" w14:textId="77777777" w:rsidR="008F4D94" w:rsidRDefault="008F4D94" w:rsidP="00190399">
            <w:pPr>
              <w:pStyle w:val="TAL"/>
              <w:jc w:val="center"/>
              <w:rPr>
                <w:lang w:val="en-US"/>
              </w:rPr>
            </w:pPr>
          </w:p>
        </w:tc>
      </w:tr>
      <w:tr w:rsidR="008F4D94" w14:paraId="17AFCBC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B4BEA"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8C35D6" w14:textId="77777777" w:rsidR="008F4D94" w:rsidRPr="0069385C" w:rsidRDefault="008F4D94" w:rsidP="00190399">
            <w:pPr>
              <w:spacing w:after="0"/>
              <w:jc w:val="center"/>
              <w:rPr>
                <w:rFonts w:ascii="Arial" w:hAnsi="Arial" w:cs="Arial"/>
                <w:color w:val="000000"/>
                <w:sz w:val="16"/>
                <w:szCs w:val="16"/>
              </w:rPr>
            </w:pPr>
            <w:r w:rsidRPr="00443FAB">
              <w:rPr>
                <w:rFonts w:ascii="Arial" w:hAnsi="Arial" w:cs="Arial"/>
                <w:color w:val="000000"/>
                <w:sz w:val="16"/>
                <w:szCs w:val="16"/>
              </w:rPr>
              <w:t>3476</w:t>
            </w:r>
            <w:r>
              <w:rPr>
                <w:rFonts w:ascii="Arial" w:hAnsi="Arial" w:cs="Arial"/>
                <w:color w:val="000000"/>
                <w:sz w:val="16"/>
                <w:szCs w:val="16"/>
              </w:rPr>
              <w:t xml:space="preserve"> - 3276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FA26D1" w14:textId="77777777" w:rsidR="008F4D94" w:rsidRDefault="008F4D94" w:rsidP="00190399">
            <w:pPr>
              <w:keepNext/>
              <w:keepLines/>
              <w:spacing w:after="0"/>
              <w:jc w:val="center"/>
              <w:rPr>
                <w:sz w:val="18"/>
                <w:lang w:eastAsia="ja-JP"/>
              </w:rPr>
            </w:pPr>
          </w:p>
        </w:tc>
      </w:tr>
      <w:tr w:rsidR="008F4D94" w14:paraId="711AF8B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8B548" w14:textId="77777777" w:rsidR="008F4D94" w:rsidRDefault="008F4D94" w:rsidP="00190399">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BF6E67"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FB1C1D"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72754D"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0AF30C"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51610929"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53B49"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02414"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4996</w:t>
            </w:r>
            <w:r>
              <w:rPr>
                <w:rFonts w:ascii="Arial" w:hAnsi="Arial" w:cs="Arial"/>
                <w:color w:val="000000"/>
                <w:sz w:val="16"/>
                <w:szCs w:val="16"/>
              </w:rPr>
              <w:t xml:space="preserve"> - </w:t>
            </w:r>
            <w:r w:rsidRPr="00443FAB">
              <w:rPr>
                <w:rFonts w:ascii="Arial" w:hAnsi="Arial" w:cs="Arial"/>
                <w:color w:val="000000"/>
                <w:sz w:val="16"/>
                <w:szCs w:val="16"/>
              </w:rPr>
              <w:t>5156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4F4D2"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8332</w:t>
            </w:r>
            <w:r>
              <w:rPr>
                <w:rFonts w:ascii="Arial" w:hAnsi="Arial" w:cs="Arial"/>
                <w:color w:val="000000"/>
                <w:sz w:val="16"/>
                <w:szCs w:val="16"/>
              </w:rPr>
              <w:t xml:space="preserve"> - </w:t>
            </w:r>
            <w:r w:rsidRPr="00443FAB">
              <w:rPr>
                <w:rFonts w:ascii="Arial" w:hAnsi="Arial" w:cs="Arial"/>
                <w:color w:val="000000"/>
                <w:sz w:val="16"/>
                <w:szCs w:val="16"/>
              </w:rPr>
              <w:t>8572</w:t>
            </w:r>
          </w:p>
        </w:tc>
      </w:tr>
      <w:tr w:rsidR="008F4D94" w14:paraId="70655E29"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940E4" w14:textId="77777777" w:rsidR="008F4D94" w:rsidRDefault="008F4D94" w:rsidP="00190399">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2B19E3"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8CCFA3"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7068692" w14:textId="77777777" w:rsidR="008F4D94" w:rsidRDefault="008F4D94" w:rsidP="00190399">
            <w:pPr>
              <w:pStyle w:val="TAL"/>
              <w:jc w:val="center"/>
              <w:rPr>
                <w:lang w:val="en-US"/>
              </w:rPr>
            </w:pPr>
          </w:p>
        </w:tc>
      </w:tr>
      <w:tr w:rsidR="008F4D94" w14:paraId="0F62717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A43E7"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6BDC3E" w14:textId="77777777" w:rsidR="008F4D94" w:rsidRPr="0069385C" w:rsidRDefault="008F4D94" w:rsidP="00190399">
            <w:pPr>
              <w:spacing w:after="0"/>
              <w:jc w:val="center"/>
              <w:rPr>
                <w:rFonts w:ascii="Arial" w:hAnsi="Arial" w:cs="Arial"/>
                <w:color w:val="000000"/>
                <w:sz w:val="16"/>
                <w:szCs w:val="16"/>
              </w:rPr>
            </w:pPr>
            <w:r>
              <w:rPr>
                <w:rFonts w:ascii="Arial" w:hAnsi="Arial" w:cs="Arial"/>
                <w:color w:val="000000"/>
                <w:sz w:val="16"/>
                <w:szCs w:val="16"/>
              </w:rPr>
              <w:t>6664 - 6864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7ED22F1" w14:textId="77777777" w:rsidR="008F4D94" w:rsidRDefault="008F4D94" w:rsidP="00190399">
            <w:pPr>
              <w:keepNext/>
              <w:keepLines/>
              <w:spacing w:after="0"/>
              <w:jc w:val="center"/>
              <w:rPr>
                <w:sz w:val="18"/>
                <w:lang w:eastAsia="ja-JP"/>
              </w:rPr>
            </w:pPr>
          </w:p>
        </w:tc>
      </w:tr>
      <w:tr w:rsidR="008F4D94" w14:paraId="4E337D1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A783A6"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725199"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BB10956"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C00F46"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0169A8B"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871677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53D1B3"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085C9"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9448</w:t>
            </w:r>
            <w:r>
              <w:rPr>
                <w:rFonts w:ascii="Arial" w:hAnsi="Arial" w:cs="Arial"/>
                <w:color w:val="000000"/>
                <w:sz w:val="16"/>
                <w:szCs w:val="16"/>
              </w:rPr>
              <w:t xml:space="preserve"> - </w:t>
            </w:r>
            <w:r w:rsidRPr="00443FAB">
              <w:rPr>
                <w:rFonts w:ascii="Arial" w:hAnsi="Arial" w:cs="Arial"/>
                <w:color w:val="000000"/>
                <w:sz w:val="16"/>
                <w:szCs w:val="16"/>
              </w:rPr>
              <w:t>9138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94DFB"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948</w:t>
            </w:r>
            <w:r>
              <w:rPr>
                <w:rFonts w:ascii="Arial" w:hAnsi="Arial" w:cs="Arial"/>
                <w:color w:val="000000"/>
                <w:sz w:val="16"/>
                <w:szCs w:val="16"/>
              </w:rPr>
              <w:t xml:space="preserve"> - </w:t>
            </w:r>
            <w:r w:rsidRPr="00443FAB">
              <w:rPr>
                <w:rFonts w:ascii="Arial" w:hAnsi="Arial" w:cs="Arial"/>
                <w:color w:val="000000"/>
                <w:sz w:val="16"/>
                <w:szCs w:val="16"/>
              </w:rPr>
              <w:t>758</w:t>
            </w:r>
          </w:p>
        </w:tc>
      </w:tr>
      <w:tr w:rsidR="008F4D94" w14:paraId="25CC473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9BB699"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B8C80D"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4DF649A"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234589"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92F4739"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2C7E9CC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536BE" w14:textId="77777777" w:rsidR="008F4D94" w:rsidRDefault="008F4D94" w:rsidP="00190399">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1D31E"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6046</w:t>
            </w:r>
            <w:r>
              <w:rPr>
                <w:rFonts w:ascii="Arial" w:hAnsi="Arial" w:cs="Arial"/>
                <w:color w:val="000000"/>
                <w:sz w:val="16"/>
                <w:szCs w:val="16"/>
              </w:rPr>
              <w:t xml:space="preserve"> - </w:t>
            </w:r>
            <w:r w:rsidRPr="00443FAB">
              <w:rPr>
                <w:rFonts w:ascii="Arial" w:hAnsi="Arial" w:cs="Arial"/>
                <w:color w:val="000000"/>
                <w:sz w:val="16"/>
                <w:szCs w:val="16"/>
              </w:rPr>
              <w:t>5776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2CF34C"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2414</w:t>
            </w:r>
            <w:r>
              <w:rPr>
                <w:rFonts w:ascii="Arial" w:hAnsi="Arial" w:cs="Arial"/>
                <w:color w:val="000000"/>
                <w:sz w:val="16"/>
                <w:szCs w:val="16"/>
              </w:rPr>
              <w:t xml:space="preserve">  - </w:t>
            </w:r>
            <w:r w:rsidRPr="00443FAB">
              <w:rPr>
                <w:rFonts w:ascii="Arial" w:hAnsi="Arial" w:cs="Arial"/>
                <w:color w:val="000000"/>
                <w:sz w:val="16"/>
                <w:szCs w:val="16"/>
              </w:rPr>
              <w:t>2644</w:t>
            </w:r>
          </w:p>
        </w:tc>
      </w:tr>
      <w:tr w:rsidR="008F4D94" w14:paraId="04E259A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52376C"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24E0A2"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CA7BBF"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A2082"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BDF811"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51B8C60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970FD8"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7D50C"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10832</w:t>
            </w:r>
            <w:r>
              <w:rPr>
                <w:rFonts w:ascii="Arial" w:hAnsi="Arial" w:cs="Arial"/>
                <w:color w:val="000000"/>
                <w:sz w:val="16"/>
                <w:szCs w:val="16"/>
              </w:rPr>
              <w:t xml:space="preserve"> - 11142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C4DF57"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5828</w:t>
            </w:r>
            <w:r>
              <w:rPr>
                <w:rFonts w:ascii="Arial" w:hAnsi="Arial" w:cs="Arial"/>
                <w:color w:val="000000"/>
                <w:sz w:val="16"/>
                <w:szCs w:val="16"/>
              </w:rPr>
              <w:t xml:space="preserve"> - </w:t>
            </w:r>
            <w:r w:rsidRPr="00443FAB">
              <w:rPr>
                <w:rFonts w:ascii="Arial" w:hAnsi="Arial" w:cs="Arial"/>
                <w:color w:val="000000"/>
                <w:sz w:val="16"/>
                <w:szCs w:val="16"/>
              </w:rPr>
              <w:t>6018</w:t>
            </w:r>
          </w:p>
        </w:tc>
      </w:tr>
      <w:tr w:rsidR="008F4D94" w14:paraId="453F268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90CD16"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188BBA"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6B52408"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3408FE"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D49DA0D"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680E79E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4C70E"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533AA"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9164</w:t>
            </w:r>
            <w:r>
              <w:rPr>
                <w:rFonts w:ascii="Arial" w:hAnsi="Arial" w:cs="Arial"/>
                <w:color w:val="000000"/>
                <w:sz w:val="16"/>
                <w:szCs w:val="16"/>
              </w:rPr>
              <w:t xml:space="preserve"> - </w:t>
            </w:r>
            <w:r w:rsidRPr="00443FAB">
              <w:rPr>
                <w:rFonts w:ascii="Arial" w:hAnsi="Arial" w:cs="Arial"/>
                <w:color w:val="000000"/>
                <w:sz w:val="16"/>
                <w:szCs w:val="16"/>
              </w:rPr>
              <w:t>9434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DBB07C" w14:textId="77777777" w:rsidR="008F4D94" w:rsidRDefault="008F4D94" w:rsidP="00190399">
            <w:pPr>
              <w:keepNext/>
              <w:keepLines/>
              <w:spacing w:after="0"/>
              <w:jc w:val="center"/>
              <w:rPr>
                <w:sz w:val="18"/>
                <w:lang w:eastAsia="ja-JP"/>
              </w:rPr>
            </w:pPr>
            <w:r w:rsidRPr="00443FAB">
              <w:rPr>
                <w:rFonts w:ascii="Arial" w:hAnsi="Arial" w:cs="Arial"/>
                <w:color w:val="000000"/>
                <w:sz w:val="16"/>
                <w:szCs w:val="16"/>
              </w:rPr>
              <w:t>7496</w:t>
            </w:r>
            <w:r>
              <w:rPr>
                <w:rFonts w:ascii="Arial" w:hAnsi="Arial" w:cs="Arial"/>
                <w:color w:val="000000"/>
                <w:sz w:val="16"/>
                <w:szCs w:val="16"/>
              </w:rPr>
              <w:t xml:space="preserve"> - </w:t>
            </w:r>
            <w:r w:rsidRPr="00443FAB">
              <w:rPr>
                <w:rFonts w:ascii="Arial" w:hAnsi="Arial" w:cs="Arial"/>
                <w:color w:val="000000"/>
                <w:sz w:val="16"/>
                <w:szCs w:val="16"/>
              </w:rPr>
              <w:t>7726</w:t>
            </w:r>
          </w:p>
        </w:tc>
      </w:tr>
      <w:tr w:rsidR="008F4D94" w14:paraId="60D2F6A2" w14:textId="77777777" w:rsidTr="00190399">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68AD74" w14:textId="77777777" w:rsidR="008F4D94" w:rsidRDefault="008F4D94" w:rsidP="00190399">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184C873C" w14:textId="77777777" w:rsidR="008F4D94" w:rsidRDefault="008F4D94" w:rsidP="008F4D94">
      <w:pPr>
        <w:tabs>
          <w:tab w:val="left" w:pos="2340"/>
        </w:tabs>
        <w:rPr>
          <w:lang w:eastAsia="ko-KR"/>
        </w:rPr>
      </w:pPr>
    </w:p>
    <w:p w14:paraId="4AECCF3B" w14:textId="77777777" w:rsidR="008F4D94" w:rsidRPr="00B75DD1" w:rsidRDefault="008F4D94" w:rsidP="008F4D94">
      <w:pPr>
        <w:tabs>
          <w:tab w:val="left" w:pos="2340"/>
        </w:tabs>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w:t>
      </w:r>
      <w:r>
        <w:rPr>
          <w:lang w:eastAsia="ko-KR"/>
        </w:rPr>
        <w:t>3</w:t>
      </w:r>
      <w:r w:rsidRPr="00B75DD1">
        <w:rPr>
          <w:lang w:val="en-US" w:eastAsia="zh-CN"/>
        </w:rPr>
        <w:t xml:space="preserve">, </w:t>
      </w:r>
      <w:r>
        <w:rPr>
          <w:lang w:val="en-US" w:eastAsia="zh-CN"/>
        </w:rPr>
        <w:t xml:space="preserve">there is no IMD impact from </w:t>
      </w:r>
      <w:r w:rsidRPr="00A76C0A">
        <w:t>UL CA_n</w:t>
      </w:r>
      <w:r>
        <w:t>7</w:t>
      </w:r>
      <w:r w:rsidRPr="00A76C0A">
        <w:t>A-n</w:t>
      </w:r>
      <w:r>
        <w:t>20</w:t>
      </w:r>
      <w:r w:rsidRPr="00A76C0A">
        <w:t>A</w:t>
      </w:r>
      <w:r w:rsidRPr="00B75DD1">
        <w:rPr>
          <w:lang w:eastAsia="ko-KR"/>
        </w:rPr>
        <w:t xml:space="preserve"> into Rx frequencies of band</w:t>
      </w:r>
      <w:r w:rsidRPr="00B75DD1">
        <w:rPr>
          <w:lang w:eastAsia="ja-JP"/>
        </w:rPr>
        <w:t xml:space="preserve"> </w:t>
      </w:r>
      <w:r w:rsidRPr="00B75DD1">
        <w:rPr>
          <w:lang w:val="en-US" w:eastAsia="zh-CN"/>
        </w:rPr>
        <w:t>n</w:t>
      </w:r>
      <w:r>
        <w:rPr>
          <w:lang w:val="en-US" w:eastAsia="zh-CN"/>
        </w:rPr>
        <w:t>1</w:t>
      </w:r>
      <w:r w:rsidRPr="00B75DD1">
        <w:rPr>
          <w:lang w:eastAsia="ko-KR"/>
        </w:rPr>
        <w:t>.</w:t>
      </w:r>
    </w:p>
    <w:p w14:paraId="79D6DA61" w14:textId="77777777" w:rsidR="008F4D94" w:rsidRPr="00B75DD1" w:rsidRDefault="008F4D94" w:rsidP="008F4D94">
      <w:pPr>
        <w:tabs>
          <w:tab w:val="left" w:pos="2340"/>
        </w:tabs>
      </w:pPr>
      <w:r w:rsidRPr="00B75DD1">
        <w:t>From the tables</w:t>
      </w:r>
      <w:r>
        <w:t xml:space="preserve"> above</w:t>
      </w:r>
      <w:r w:rsidRPr="00B75DD1">
        <w:t xml:space="preserve"> it is found that: </w:t>
      </w:r>
    </w:p>
    <w:p w14:paraId="4284B42C" w14:textId="77777777" w:rsidR="008F4D94" w:rsidRPr="00B75DD1" w:rsidRDefault="008F4D94" w:rsidP="008F4D94">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20</w:t>
      </w:r>
      <w:r w:rsidRPr="00B75DD1">
        <w:t xml:space="preserve"> may be subject to</w:t>
      </w:r>
      <w:r>
        <w:t xml:space="preserve"> </w:t>
      </w:r>
      <w:r w:rsidRPr="00B75DD1">
        <w:t>IMD5.</w:t>
      </w:r>
    </w:p>
    <w:p w14:paraId="7800DC6A" w14:textId="77777777" w:rsidR="008F4D94" w:rsidRPr="006C68CC" w:rsidRDefault="008F4D94" w:rsidP="008F4D94">
      <w:pPr>
        <w:pStyle w:val="Heading4"/>
      </w:pPr>
      <w:bookmarkStart w:id="410" w:name="_Toc180420602"/>
      <w:r>
        <w:t>5.30.2.2</w:t>
      </w:r>
      <w:r>
        <w:tab/>
      </w:r>
      <w:r w:rsidRPr="006C68CC">
        <w:t>REFSENS requirements</w:t>
      </w:r>
      <w:bookmarkEnd w:id="410"/>
    </w:p>
    <w:p w14:paraId="5414C5F1" w14:textId="77777777" w:rsidR="008F4D94" w:rsidRPr="00B75DD1" w:rsidRDefault="008F4D94" w:rsidP="008F4D94">
      <w:pPr>
        <w:rPr>
          <w:rFonts w:eastAsia="Malgun Gothic" w:cs="Arial"/>
          <w:kern w:val="2"/>
          <w:szCs w:val="24"/>
          <w:lang w:eastAsia="ko-KR"/>
        </w:rPr>
      </w:pPr>
      <w:r w:rsidRPr="00B75DD1">
        <w:t xml:space="preserve">MSD values have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7</w:t>
      </w:r>
      <w:r w:rsidRPr="00B75DD1">
        <w:rPr>
          <w:rFonts w:cs="Arial"/>
          <w:lang w:eastAsia="zh-CN"/>
        </w:rPr>
        <w:t>A-n</w:t>
      </w:r>
      <w:r>
        <w:rPr>
          <w:rFonts w:cs="Arial"/>
          <w:lang w:eastAsia="zh-CN"/>
        </w:rPr>
        <w:t>28</w:t>
      </w:r>
      <w:r w:rsidRPr="00B75DD1">
        <w:rPr>
          <w:rFonts w:cs="Arial"/>
          <w:lang w:eastAsia="zh-CN"/>
        </w:rPr>
        <w:t>A</w:t>
      </w:r>
      <w:r>
        <w:rPr>
          <w:rFonts w:cs="Arial"/>
          <w:lang w:eastAsia="zh-CN"/>
        </w:rPr>
        <w:t>.</w:t>
      </w:r>
    </w:p>
    <w:p w14:paraId="3BFA9D12" w14:textId="77777777" w:rsidR="008F4D94" w:rsidRPr="00B75DD1" w:rsidRDefault="008F4D94" w:rsidP="008F4D94">
      <w:pPr>
        <w:jc w:val="center"/>
        <w:rPr>
          <w:rFonts w:ascii="Arial" w:hAnsi="Arial" w:cs="Arial"/>
          <w:b/>
          <w:bCs/>
          <w:lang w:val="en-US" w:eastAsia="zh-CN"/>
        </w:rPr>
      </w:pPr>
      <w:r w:rsidRPr="00B75DD1">
        <w:rPr>
          <w:rFonts w:ascii="Arial" w:hAnsi="Arial" w:cs="Arial"/>
          <w:b/>
          <w:bCs/>
          <w:lang w:val="en-US"/>
        </w:rPr>
        <w:t xml:space="preserve">Table </w:t>
      </w:r>
      <w:r>
        <w:rPr>
          <w:rFonts w:ascii="Arial" w:hAnsi="Arial" w:cs="Arial"/>
          <w:b/>
          <w:bCs/>
          <w:lang w:val="en-US" w:eastAsia="zh-CN"/>
        </w:rPr>
        <w:t>5.30</w:t>
      </w:r>
      <w:r w:rsidRPr="00B75DD1">
        <w:rPr>
          <w:rFonts w:ascii="Arial" w:hAnsi="Arial" w:cs="Arial"/>
          <w:b/>
          <w:bCs/>
          <w:lang w:val="en-US" w:eastAsia="zh-CN"/>
        </w:rPr>
        <w:t>.2.2-1</w:t>
      </w:r>
      <w:r w:rsidRPr="00B75DD1">
        <w:rPr>
          <w:rFonts w:ascii="Arial" w:hAnsi="Arial" w:cs="Arial"/>
          <w:b/>
          <w:bCs/>
          <w:lang w:val="en-US"/>
        </w:rPr>
        <w:t xml:space="preserve">: </w:t>
      </w:r>
      <w:r w:rsidRPr="00B75DD1">
        <w:rPr>
          <w:rFonts w:ascii="Arial" w:hAnsi="Arial" w:cs="Arial"/>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rsidRPr="00B75DD1" w14:paraId="65527D84" w14:textId="77777777" w:rsidTr="0019039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68924F" w14:textId="77777777" w:rsidR="008F4D94" w:rsidRPr="00B75DD1" w:rsidRDefault="008F4D94" w:rsidP="00190399">
            <w:pPr>
              <w:pStyle w:val="TAH"/>
              <w:rPr>
                <w:lang w:val="en-US"/>
              </w:rPr>
            </w:pPr>
            <w:r w:rsidRPr="00B75DD1">
              <w:t>Band / Channel bandwidth / N</w:t>
            </w:r>
            <w:r w:rsidRPr="00B75DD1">
              <w:rPr>
                <w:vertAlign w:val="subscript"/>
              </w:rPr>
              <w:t>RB</w:t>
            </w:r>
            <w:r w:rsidRPr="00B75DD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C1A135" w14:textId="77777777" w:rsidR="008F4D94" w:rsidRPr="00B75DD1" w:rsidRDefault="008F4D94" w:rsidP="00190399">
            <w:pPr>
              <w:pStyle w:val="TAH"/>
            </w:pPr>
            <w:r w:rsidRPr="00B75DD1">
              <w:t>Source of IMD</w:t>
            </w:r>
          </w:p>
        </w:tc>
      </w:tr>
      <w:tr w:rsidR="008F4D94" w:rsidRPr="00B75DD1" w14:paraId="2A149586" w14:textId="77777777" w:rsidTr="0019039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8A6162F" w14:textId="77777777" w:rsidR="008F4D94" w:rsidRPr="00B75DD1" w:rsidRDefault="008F4D94" w:rsidP="00190399">
            <w:pPr>
              <w:pStyle w:val="TAH"/>
            </w:pPr>
            <w:r w:rsidRPr="00B75DD1">
              <w:rPr>
                <w:lang w:eastAsia="ja-JP"/>
              </w:rPr>
              <w:t>NR</w:t>
            </w:r>
            <w:r w:rsidRPr="00B75DD1">
              <w:t xml:space="preserve"> </w:t>
            </w:r>
            <w:r w:rsidRPr="00B75DD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6ADCBC4" w14:textId="77777777" w:rsidR="008F4D94" w:rsidRPr="00B75DD1" w:rsidRDefault="008F4D94" w:rsidP="00190399">
            <w:pPr>
              <w:pStyle w:val="TAH"/>
            </w:pPr>
            <w:r w:rsidRPr="00B75DD1">
              <w:rPr>
                <w:lang w:eastAsia="ja-JP"/>
              </w:rPr>
              <w:t>NR</w:t>
            </w:r>
            <w:r w:rsidRPr="00B75DD1">
              <w:t xml:space="preserve"> band</w:t>
            </w:r>
          </w:p>
        </w:tc>
        <w:tc>
          <w:tcPr>
            <w:tcW w:w="960" w:type="dxa"/>
            <w:tcBorders>
              <w:top w:val="single" w:sz="4" w:space="0" w:color="auto"/>
              <w:left w:val="single" w:sz="4" w:space="0" w:color="auto"/>
              <w:bottom w:val="single" w:sz="4" w:space="0" w:color="auto"/>
              <w:right w:val="single" w:sz="4" w:space="0" w:color="auto"/>
            </w:tcBorders>
          </w:tcPr>
          <w:p w14:paraId="546EC4A4" w14:textId="77777777" w:rsidR="008F4D94" w:rsidRPr="00B75DD1" w:rsidRDefault="008F4D94" w:rsidP="00190399">
            <w:pPr>
              <w:pStyle w:val="TAH"/>
            </w:pPr>
            <w:r w:rsidRPr="00B75DD1">
              <w:t>UL F</w:t>
            </w:r>
            <w:r w:rsidRPr="00B75DD1">
              <w:rPr>
                <w:vertAlign w:val="subscript"/>
              </w:rPr>
              <w:t>c</w:t>
            </w:r>
            <w:r w:rsidRPr="00B75DD1">
              <w:t xml:space="preserve"> </w:t>
            </w:r>
            <w:r w:rsidRPr="00B75DD1">
              <w:br/>
              <w:t>(MHz)</w:t>
            </w:r>
          </w:p>
        </w:tc>
        <w:tc>
          <w:tcPr>
            <w:tcW w:w="964" w:type="dxa"/>
            <w:tcBorders>
              <w:top w:val="single" w:sz="4" w:space="0" w:color="auto"/>
              <w:left w:val="single" w:sz="4" w:space="0" w:color="auto"/>
              <w:bottom w:val="single" w:sz="4" w:space="0" w:color="auto"/>
              <w:right w:val="single" w:sz="4" w:space="0" w:color="auto"/>
            </w:tcBorders>
          </w:tcPr>
          <w:p w14:paraId="387AA863" w14:textId="77777777" w:rsidR="008F4D94" w:rsidRPr="00B75DD1" w:rsidRDefault="008F4D94" w:rsidP="00190399">
            <w:pPr>
              <w:pStyle w:val="TAH"/>
            </w:pPr>
            <w:r w:rsidRPr="00B75DD1">
              <w:t xml:space="preserve">UL/DL BW </w:t>
            </w:r>
            <w:r w:rsidRPr="00B75DD1">
              <w:br/>
              <w:t>(MHz)</w:t>
            </w:r>
          </w:p>
        </w:tc>
        <w:tc>
          <w:tcPr>
            <w:tcW w:w="960" w:type="dxa"/>
            <w:tcBorders>
              <w:top w:val="single" w:sz="4" w:space="0" w:color="auto"/>
              <w:left w:val="single" w:sz="4" w:space="0" w:color="auto"/>
              <w:bottom w:val="single" w:sz="4" w:space="0" w:color="auto"/>
              <w:right w:val="single" w:sz="4" w:space="0" w:color="auto"/>
            </w:tcBorders>
          </w:tcPr>
          <w:p w14:paraId="549AAB84" w14:textId="77777777" w:rsidR="008F4D94" w:rsidRPr="00B75DD1" w:rsidRDefault="008F4D94" w:rsidP="00190399">
            <w:pPr>
              <w:pStyle w:val="TAH"/>
            </w:pPr>
            <w:r w:rsidRPr="00B75DD1">
              <w:t xml:space="preserve">UL </w:t>
            </w:r>
            <w:r w:rsidRPr="00B75DD1">
              <w:br/>
              <w:t>C</w:t>
            </w:r>
            <w:r w:rsidRPr="00B75DD1">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B2C0B7" w14:textId="77777777" w:rsidR="008F4D94" w:rsidRPr="00B75DD1" w:rsidRDefault="008F4D94" w:rsidP="00190399">
            <w:pPr>
              <w:pStyle w:val="TAH"/>
            </w:pPr>
            <w:r w:rsidRPr="00B75DD1">
              <w:t>DL F</w:t>
            </w:r>
            <w:r w:rsidRPr="00B75DD1">
              <w:rPr>
                <w:vertAlign w:val="subscript"/>
              </w:rPr>
              <w:t>c</w:t>
            </w:r>
            <w:r w:rsidRPr="00B75DD1">
              <w:t xml:space="preserve"> (MHz)</w:t>
            </w:r>
          </w:p>
        </w:tc>
        <w:tc>
          <w:tcPr>
            <w:tcW w:w="977" w:type="dxa"/>
            <w:tcBorders>
              <w:top w:val="single" w:sz="4" w:space="0" w:color="auto"/>
              <w:left w:val="single" w:sz="4" w:space="0" w:color="auto"/>
              <w:bottom w:val="single" w:sz="4" w:space="0" w:color="auto"/>
              <w:right w:val="single" w:sz="4" w:space="0" w:color="auto"/>
            </w:tcBorders>
          </w:tcPr>
          <w:p w14:paraId="00981D8D" w14:textId="77777777" w:rsidR="008F4D94" w:rsidRPr="00B75DD1" w:rsidRDefault="008F4D94" w:rsidP="00190399">
            <w:pPr>
              <w:pStyle w:val="TAH"/>
            </w:pPr>
            <w:r w:rsidRPr="00B75DD1">
              <w:t xml:space="preserve">MSD </w:t>
            </w:r>
            <w:r w:rsidRPr="00B75DD1">
              <w:br/>
              <w:t>(dB)</w:t>
            </w:r>
          </w:p>
        </w:tc>
        <w:tc>
          <w:tcPr>
            <w:tcW w:w="828" w:type="dxa"/>
            <w:tcBorders>
              <w:top w:val="single" w:sz="4" w:space="0" w:color="auto"/>
              <w:left w:val="single" w:sz="4" w:space="0" w:color="auto"/>
              <w:bottom w:val="single" w:sz="4" w:space="0" w:color="auto"/>
              <w:right w:val="single" w:sz="4" w:space="0" w:color="auto"/>
            </w:tcBorders>
          </w:tcPr>
          <w:p w14:paraId="66B2615E" w14:textId="77777777" w:rsidR="008F4D94" w:rsidRPr="00B75DD1" w:rsidRDefault="008F4D94" w:rsidP="00190399">
            <w:pPr>
              <w:pStyle w:val="TAH"/>
            </w:pPr>
            <w:r w:rsidRPr="00B75DD1">
              <w:t>Duplex mode</w:t>
            </w:r>
          </w:p>
        </w:tc>
        <w:tc>
          <w:tcPr>
            <w:tcW w:w="1057" w:type="dxa"/>
            <w:tcBorders>
              <w:top w:val="nil"/>
              <w:left w:val="single" w:sz="4" w:space="0" w:color="auto"/>
              <w:bottom w:val="single" w:sz="4" w:space="0" w:color="auto"/>
              <w:right w:val="single" w:sz="4" w:space="0" w:color="auto"/>
            </w:tcBorders>
            <w:shd w:val="clear" w:color="auto" w:fill="auto"/>
          </w:tcPr>
          <w:p w14:paraId="644E475D" w14:textId="77777777" w:rsidR="008F4D94" w:rsidRPr="00B75DD1" w:rsidRDefault="008F4D94" w:rsidP="00190399">
            <w:pPr>
              <w:pStyle w:val="TAH"/>
            </w:pPr>
          </w:p>
        </w:tc>
      </w:tr>
      <w:tr w:rsidR="008F4D94" w:rsidRPr="00B75DD1" w14:paraId="4BCDA49C"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B90E3E" w14:textId="77777777" w:rsidR="008F4D94" w:rsidRPr="00B75DD1" w:rsidRDefault="008F4D94" w:rsidP="00190399">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w:t>
            </w:r>
            <w:r>
              <w:rPr>
                <w:lang w:eastAsia="ko-KR"/>
              </w:rPr>
              <w:t>7</w:t>
            </w:r>
            <w:r w:rsidRPr="00D462F1">
              <w:rPr>
                <w:lang w:eastAsia="ko-KR"/>
              </w:rPr>
              <w:t>-n</w:t>
            </w:r>
            <w:r>
              <w:rPr>
                <w:lang w:eastAsia="ko-KR"/>
              </w:rPr>
              <w:t>20</w:t>
            </w:r>
          </w:p>
        </w:tc>
        <w:tc>
          <w:tcPr>
            <w:tcW w:w="1146" w:type="dxa"/>
            <w:tcBorders>
              <w:top w:val="single" w:sz="4" w:space="0" w:color="auto"/>
              <w:left w:val="single" w:sz="4" w:space="0" w:color="auto"/>
              <w:right w:val="single" w:sz="4" w:space="0" w:color="auto"/>
            </w:tcBorders>
            <w:vAlign w:val="center"/>
          </w:tcPr>
          <w:p w14:paraId="40645530" w14:textId="77777777" w:rsidR="008F4D94" w:rsidRPr="00B75DD1" w:rsidRDefault="008F4D94" w:rsidP="00190399">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424E53B" w14:textId="77777777" w:rsidR="008F4D94" w:rsidRPr="00B75DD1" w:rsidRDefault="008F4D94" w:rsidP="00190399">
            <w:pPr>
              <w:pStyle w:val="TAC"/>
              <w:rPr>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767AFD9E" w14:textId="77777777" w:rsidR="008F4D94" w:rsidRPr="00B75DD1" w:rsidRDefault="008F4D94" w:rsidP="00190399">
            <w:pPr>
              <w:pStyle w:val="TAC"/>
              <w:rPr>
                <w:lang w:val="en-US" w:eastAsia="zh-CN"/>
              </w:rPr>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76099E5" w14:textId="77777777" w:rsidR="008F4D94" w:rsidRPr="00B75DD1" w:rsidRDefault="008F4D94" w:rsidP="00190399">
            <w:pPr>
              <w:pStyle w:val="TAC"/>
              <w:rPr>
                <w:lang w:val="en-US" w:eastAsia="zh-CN"/>
              </w:rPr>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7FFCDE00" w14:textId="77777777" w:rsidR="008F4D94" w:rsidRPr="00B75DD1" w:rsidRDefault="008F4D94" w:rsidP="00190399">
            <w:pPr>
              <w:pStyle w:val="TAC"/>
              <w:rPr>
                <w:lang w:val="en-US"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2DD90DA" w14:textId="77777777" w:rsidR="008F4D94" w:rsidRPr="00B75DD1" w:rsidRDefault="008F4D94" w:rsidP="00190399">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90AAF92" w14:textId="77777777" w:rsidR="008F4D94" w:rsidRPr="00B75DD1" w:rsidRDefault="008F4D94" w:rsidP="00190399">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19FE4C9B" w14:textId="77777777" w:rsidR="008F4D94" w:rsidRPr="00B75DD1" w:rsidRDefault="008F4D94" w:rsidP="00190399">
            <w:pPr>
              <w:pStyle w:val="TAC"/>
              <w:rPr>
                <w:lang w:val="en-US" w:eastAsia="zh-CN"/>
              </w:rPr>
            </w:pPr>
            <w:r w:rsidRPr="00D462F1">
              <w:rPr>
                <w:lang w:eastAsia="ko-KR"/>
              </w:rPr>
              <w:t>N/A</w:t>
            </w:r>
          </w:p>
        </w:tc>
      </w:tr>
      <w:tr w:rsidR="008F4D94" w:rsidRPr="00B75DD1" w14:paraId="2CEB0BA0"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0C765" w14:textId="77777777" w:rsidR="008F4D94" w:rsidRPr="00B75DD1" w:rsidRDefault="008F4D94" w:rsidP="001903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5E358D" w14:textId="77777777" w:rsidR="008F4D94" w:rsidRPr="00B75DD1" w:rsidRDefault="008F4D94" w:rsidP="00190399">
            <w:pPr>
              <w:pStyle w:val="TAC"/>
              <w:rPr>
                <w:lang w:val="en-US" w:eastAsia="zh-CN"/>
              </w:rPr>
            </w:pPr>
            <w:r w:rsidRPr="00D462F1">
              <w:rPr>
                <w:rFonts w:eastAsia="SimSun" w:hint="eastAsia"/>
              </w:rPr>
              <w:t>n</w:t>
            </w:r>
            <w:r>
              <w:rPr>
                <w:rFonts w:eastAsia="SimSun"/>
              </w:rPr>
              <w:t>7</w:t>
            </w:r>
          </w:p>
        </w:tc>
        <w:tc>
          <w:tcPr>
            <w:tcW w:w="960" w:type="dxa"/>
            <w:tcBorders>
              <w:top w:val="single" w:sz="4" w:space="0" w:color="auto"/>
              <w:left w:val="single" w:sz="4" w:space="0" w:color="auto"/>
              <w:right w:val="single" w:sz="4" w:space="0" w:color="auto"/>
            </w:tcBorders>
            <w:vAlign w:val="center"/>
          </w:tcPr>
          <w:p w14:paraId="7E391D1D" w14:textId="77777777" w:rsidR="008F4D94" w:rsidRPr="000803F6" w:rsidRDefault="008F4D94" w:rsidP="00190399">
            <w:pPr>
              <w:pStyle w:val="TAC"/>
              <w:rPr>
                <w:rFonts w:cs="Arial"/>
                <w:szCs w:val="18"/>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701ED8E5" w14:textId="77777777" w:rsidR="008F4D94" w:rsidRPr="00B75DD1" w:rsidRDefault="008F4D94" w:rsidP="00190399">
            <w:pPr>
              <w:pStyle w:val="TAC"/>
              <w:rPr>
                <w:lang w:val="en-US" w:eastAsia="zh-CN"/>
              </w:rPr>
            </w:pPr>
            <w:r>
              <w:rPr>
                <w:lang w:eastAsia="ja-JP"/>
              </w:rPr>
              <w:t>10</w:t>
            </w:r>
          </w:p>
        </w:tc>
        <w:tc>
          <w:tcPr>
            <w:tcW w:w="960" w:type="dxa"/>
            <w:tcBorders>
              <w:top w:val="single" w:sz="4" w:space="0" w:color="auto"/>
              <w:left w:val="single" w:sz="4" w:space="0" w:color="auto"/>
              <w:right w:val="single" w:sz="4" w:space="0" w:color="auto"/>
            </w:tcBorders>
            <w:vAlign w:val="center"/>
          </w:tcPr>
          <w:p w14:paraId="6A73B0AA" w14:textId="77777777" w:rsidR="008F4D94" w:rsidRPr="00B75DD1" w:rsidRDefault="008F4D94" w:rsidP="00190399">
            <w:pPr>
              <w:pStyle w:val="TAC"/>
              <w:rPr>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734D641D" w14:textId="77777777" w:rsidR="008F4D94" w:rsidRPr="00B75DD1" w:rsidRDefault="008F4D94" w:rsidP="00190399">
            <w:pPr>
              <w:pStyle w:val="TAC"/>
              <w:rPr>
                <w:lang w:val="en-US" w:eastAsia="zh-CN"/>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B069E20" w14:textId="77777777" w:rsidR="008F4D94" w:rsidRPr="00B75DD1" w:rsidRDefault="008F4D94" w:rsidP="00190399">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7ED198D" w14:textId="77777777" w:rsidR="008F4D94" w:rsidRPr="00B75DD1" w:rsidRDefault="008F4D94" w:rsidP="00190399">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6DFA0DA9" w14:textId="77777777" w:rsidR="008F4D94" w:rsidRPr="00B75DD1" w:rsidRDefault="008F4D94" w:rsidP="00190399">
            <w:pPr>
              <w:pStyle w:val="TAC"/>
              <w:rPr>
                <w:lang w:val="en-US" w:eastAsia="zh-CN"/>
              </w:rPr>
            </w:pPr>
            <w:r w:rsidRPr="00D462F1">
              <w:rPr>
                <w:lang w:eastAsia="ko-KR"/>
              </w:rPr>
              <w:t>N/A</w:t>
            </w:r>
          </w:p>
        </w:tc>
      </w:tr>
      <w:tr w:rsidR="008F4D94" w:rsidRPr="00B75DD1" w14:paraId="0509849F"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29BD16" w14:textId="77777777" w:rsidR="008F4D94" w:rsidRPr="00B75DD1" w:rsidRDefault="008F4D94" w:rsidP="001903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7C52A" w14:textId="77777777" w:rsidR="008F4D94" w:rsidRPr="00B75DD1" w:rsidRDefault="008F4D94" w:rsidP="00190399">
            <w:pPr>
              <w:pStyle w:val="TAC"/>
              <w:rPr>
                <w:lang w:val="en-US" w:eastAsia="zh-CN"/>
              </w:rPr>
            </w:pPr>
            <w:r w:rsidRPr="00D462F1">
              <w:rPr>
                <w:lang w:eastAsia="ko-KR"/>
              </w:rPr>
              <w:t>n</w:t>
            </w:r>
            <w:r>
              <w:rPr>
                <w:lang w:eastAsia="ko-KR"/>
              </w:rPr>
              <w:t>20</w:t>
            </w:r>
          </w:p>
        </w:tc>
        <w:tc>
          <w:tcPr>
            <w:tcW w:w="960" w:type="dxa"/>
            <w:tcBorders>
              <w:top w:val="single" w:sz="4" w:space="0" w:color="auto"/>
              <w:left w:val="single" w:sz="4" w:space="0" w:color="auto"/>
              <w:bottom w:val="single" w:sz="4" w:space="0" w:color="auto"/>
              <w:right w:val="single" w:sz="4" w:space="0" w:color="auto"/>
            </w:tcBorders>
            <w:vAlign w:val="center"/>
          </w:tcPr>
          <w:p w14:paraId="1863C3BD" w14:textId="77777777" w:rsidR="008F4D94" w:rsidRPr="00B75DD1" w:rsidRDefault="008F4D94" w:rsidP="0019039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58D74B" w14:textId="77777777" w:rsidR="008F4D94" w:rsidRPr="00B75DD1" w:rsidRDefault="008F4D94" w:rsidP="00190399">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9482379" w14:textId="77777777" w:rsidR="008F4D94" w:rsidRPr="00B75DD1" w:rsidRDefault="008F4D94" w:rsidP="0019039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F85C0E2" w14:textId="77777777" w:rsidR="008F4D94" w:rsidRPr="00B75DD1" w:rsidRDefault="008F4D94" w:rsidP="00190399">
            <w:pPr>
              <w:pStyle w:val="TAC"/>
              <w:rPr>
                <w:lang w:val="en-US" w:eastAsia="zh-CN"/>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9457579" w14:textId="77777777" w:rsidR="008F4D94" w:rsidRPr="00B75DD1" w:rsidRDefault="008F4D94" w:rsidP="00190399">
            <w:pPr>
              <w:pStyle w:val="TAC"/>
              <w:rPr>
                <w:lang w:val="en-US" w:eastAsia="zh-CN"/>
              </w:rPr>
            </w:pPr>
            <w:r w:rsidRPr="00630D70">
              <w:rPr>
                <w:rFonts w:hint="eastAsia"/>
              </w:rPr>
              <w:t>4.5</w:t>
            </w:r>
          </w:p>
        </w:tc>
        <w:tc>
          <w:tcPr>
            <w:tcW w:w="828" w:type="dxa"/>
            <w:tcBorders>
              <w:top w:val="single" w:sz="4" w:space="0" w:color="auto"/>
              <w:left w:val="single" w:sz="4" w:space="0" w:color="auto"/>
              <w:bottom w:val="single" w:sz="4" w:space="0" w:color="auto"/>
              <w:right w:val="single" w:sz="4" w:space="0" w:color="auto"/>
            </w:tcBorders>
          </w:tcPr>
          <w:p w14:paraId="48B84E7D" w14:textId="77777777" w:rsidR="008F4D94" w:rsidRPr="00B75DD1" w:rsidRDefault="008F4D94" w:rsidP="00190399">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A7FFB4" w14:textId="77777777" w:rsidR="008F4D94" w:rsidRPr="00B75DD1" w:rsidRDefault="008F4D94" w:rsidP="00190399">
            <w:pPr>
              <w:pStyle w:val="TAC"/>
              <w:rPr>
                <w:lang w:val="en-US" w:eastAsia="zh-CN"/>
              </w:rPr>
            </w:pPr>
            <w:r w:rsidRPr="00D462F1">
              <w:rPr>
                <w:lang w:eastAsia="ko-KR"/>
              </w:rPr>
              <w:t>IMD</w:t>
            </w:r>
            <w:r>
              <w:rPr>
                <w:lang w:eastAsia="ko-KR"/>
              </w:rPr>
              <w:t>5</w:t>
            </w:r>
          </w:p>
        </w:tc>
      </w:tr>
    </w:tbl>
    <w:p w14:paraId="59316E46" w14:textId="77777777" w:rsidR="008F4D94" w:rsidRPr="00336657" w:rsidRDefault="008F4D94" w:rsidP="008F4D94">
      <w:pPr>
        <w:pStyle w:val="EditorsNote"/>
        <w:ind w:left="0" w:firstLine="0"/>
        <w:rPr>
          <w:rFonts w:eastAsia="SimSun"/>
          <w:lang w:eastAsia="zh-CN"/>
        </w:rPr>
      </w:pPr>
    </w:p>
    <w:p w14:paraId="58605B34" w14:textId="77777777" w:rsidR="008F4D94" w:rsidRDefault="008F4D94" w:rsidP="008F4D94">
      <w:pPr>
        <w:rPr>
          <w:color w:val="0070C0"/>
        </w:rPr>
      </w:pPr>
    </w:p>
    <w:p w14:paraId="0397C9B0" w14:textId="77777777" w:rsidR="008F4D94" w:rsidRDefault="008F4D94" w:rsidP="008F4D94">
      <w:pPr>
        <w:pStyle w:val="Heading2"/>
        <w:spacing w:after="240"/>
        <w:ind w:left="0" w:firstLine="0"/>
      </w:pPr>
      <w:bookmarkStart w:id="411" w:name="_Toc180420603"/>
      <w:r>
        <w:lastRenderedPageBreak/>
        <w:t>5.31</w:t>
      </w:r>
      <w:r>
        <w:tab/>
      </w:r>
      <w:r w:rsidRPr="00576053">
        <w:t>CA_n1-n3-n75</w:t>
      </w:r>
      <w:bookmarkEnd w:id="411"/>
    </w:p>
    <w:p w14:paraId="712118B6" w14:textId="77777777" w:rsidR="008F4D94" w:rsidRDefault="008F4D94" w:rsidP="008F4D94">
      <w:pPr>
        <w:pStyle w:val="Heading3"/>
        <w:rPr>
          <w:rFonts w:cs="Arial"/>
          <w:szCs w:val="28"/>
        </w:rPr>
      </w:pPr>
      <w:bookmarkStart w:id="412" w:name="_Toc180420604"/>
      <w:r>
        <w:t>5.31.1</w:t>
      </w:r>
      <w:r>
        <w:tab/>
      </w:r>
      <w:r>
        <w:rPr>
          <w:rFonts w:cs="Arial"/>
          <w:szCs w:val="28"/>
        </w:rPr>
        <w:t>Common for 1 band UL and 2 bands UL CA</w:t>
      </w:r>
      <w:bookmarkEnd w:id="412"/>
    </w:p>
    <w:p w14:paraId="1DBDEBAA" w14:textId="77777777" w:rsidR="008F4D94" w:rsidRDefault="008F4D94" w:rsidP="008F4D94">
      <w:pPr>
        <w:pStyle w:val="Heading4"/>
        <w:rPr>
          <w:rFonts w:cs="Arial"/>
        </w:rPr>
      </w:pPr>
      <w:bookmarkStart w:id="413" w:name="_Toc180420605"/>
      <w:r>
        <w:t>5.31.1.1</w:t>
      </w:r>
      <w:r>
        <w:tab/>
      </w:r>
      <w:r>
        <w:rPr>
          <w:rFonts w:cs="Arial"/>
        </w:rPr>
        <w:t>Operating bands for CA</w:t>
      </w:r>
      <w:bookmarkEnd w:id="413"/>
    </w:p>
    <w:p w14:paraId="1A06A1D1" w14:textId="77777777" w:rsidR="008F4D94" w:rsidRDefault="008F4D94" w:rsidP="008F4D94">
      <w:pPr>
        <w:pStyle w:val="TH"/>
      </w:pPr>
      <w:r>
        <w:rPr>
          <w:rFonts w:cs="Arial"/>
        </w:rPr>
        <w:t xml:space="preserve">Table </w:t>
      </w:r>
      <w:r>
        <w:rPr>
          <w:rFonts w:cs="Arial" w:hint="eastAsia"/>
          <w:lang w:val="en-US" w:eastAsia="zh-CN"/>
        </w:rPr>
        <w:t>5.31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2AEBA697" w14:textId="77777777" w:rsidTr="00190399">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B7A863A" w14:textId="77777777" w:rsidR="008F4D94" w:rsidRPr="004D6DE3" w:rsidRDefault="008F4D94" w:rsidP="00190399">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67C147E"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12B132C"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C8B39F4" w14:textId="77777777" w:rsidR="008F4D94" w:rsidRPr="004D6DE3" w:rsidRDefault="008F4D94" w:rsidP="00190399">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443B1D9B"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390D4766" w14:textId="77777777" w:rsidTr="00190399">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D62BC2F" w14:textId="77777777" w:rsidR="008F4D94" w:rsidRPr="004D6DE3"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FDA1BEF"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D6E76E4"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1D3E538" w14:textId="77777777" w:rsidR="008F4D94" w:rsidRPr="004D6DE3" w:rsidRDefault="008F4D94" w:rsidP="00190399">
            <w:pPr>
              <w:spacing w:after="0"/>
              <w:rPr>
                <w:rFonts w:ascii="Arial" w:eastAsia="Calibri" w:hAnsi="Arial" w:cs="Arial"/>
                <w:b/>
                <w:bCs/>
                <w:sz w:val="18"/>
                <w:szCs w:val="18"/>
                <w:lang w:val="en-US" w:eastAsia="zh-CN"/>
              </w:rPr>
            </w:pPr>
          </w:p>
        </w:tc>
      </w:tr>
      <w:tr w:rsidR="008F4D94" w:rsidRPr="004D6DE3" w14:paraId="55CBCE85" w14:textId="77777777" w:rsidTr="00190399">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D78D46C" w14:textId="77777777" w:rsidR="008F4D94" w:rsidRPr="004D6DE3"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F79FED7"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6323C25"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03A4092" w14:textId="77777777" w:rsidR="008F4D94" w:rsidRPr="004D6DE3" w:rsidRDefault="008F4D94" w:rsidP="00190399">
            <w:pPr>
              <w:spacing w:after="0"/>
              <w:rPr>
                <w:rFonts w:ascii="Arial" w:eastAsia="Calibri" w:hAnsi="Arial" w:cs="Arial"/>
                <w:b/>
                <w:bCs/>
                <w:sz w:val="18"/>
                <w:szCs w:val="18"/>
                <w:lang w:val="en-US" w:eastAsia="zh-CN"/>
              </w:rPr>
            </w:pPr>
          </w:p>
        </w:tc>
      </w:tr>
      <w:tr w:rsidR="008F4D94" w:rsidRPr="004D6DE3" w14:paraId="4A1FE1A0"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06BEA7FA" w14:textId="77777777" w:rsidR="008F4D94" w:rsidRPr="00A1115A" w:rsidRDefault="008F4D94" w:rsidP="00190399">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5B3ED3A5" w14:textId="77777777" w:rsidR="008F4D94" w:rsidRPr="00A1115A" w:rsidRDefault="008F4D94" w:rsidP="00190399">
            <w:pPr>
              <w:pStyle w:val="TAC"/>
            </w:pPr>
            <w:r>
              <w:t>192</w:t>
            </w:r>
            <w:r w:rsidRPr="00A1115A">
              <w:t xml:space="preserve">0 MHz – </w:t>
            </w:r>
            <w:r>
              <w:t>198</w:t>
            </w:r>
            <w:r w:rsidRPr="00A1115A">
              <w:t>0 MHz</w:t>
            </w:r>
          </w:p>
        </w:tc>
        <w:tc>
          <w:tcPr>
            <w:tcW w:w="3116" w:type="dxa"/>
            <w:tcBorders>
              <w:top w:val="single" w:sz="4" w:space="0" w:color="auto"/>
              <w:left w:val="single" w:sz="4" w:space="0" w:color="auto"/>
              <w:bottom w:val="single" w:sz="4" w:space="0" w:color="auto"/>
              <w:right w:val="single" w:sz="4" w:space="0" w:color="auto"/>
            </w:tcBorders>
          </w:tcPr>
          <w:p w14:paraId="144A5921" w14:textId="77777777" w:rsidR="008F4D94" w:rsidRPr="00A1115A" w:rsidRDefault="008F4D94" w:rsidP="00190399">
            <w:pPr>
              <w:pStyle w:val="TAC"/>
            </w:pPr>
            <w:r w:rsidRPr="00A1115A">
              <w:t>2</w:t>
            </w:r>
            <w:r>
              <w:t>11</w:t>
            </w:r>
            <w:r w:rsidRPr="00A1115A">
              <w:t>0 MHz – 2</w:t>
            </w:r>
            <w:r>
              <w:t>17</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034A07F5" w14:textId="77777777" w:rsidR="008F4D94" w:rsidRPr="00A1115A" w:rsidRDefault="008F4D94" w:rsidP="00190399">
            <w:pPr>
              <w:pStyle w:val="TAC"/>
            </w:pPr>
            <w:r w:rsidRPr="00A1115A">
              <w:t>FDD</w:t>
            </w:r>
          </w:p>
        </w:tc>
      </w:tr>
      <w:tr w:rsidR="008F4D94" w:rsidRPr="004D6DE3" w14:paraId="0C7B77FF"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41F83A1" w14:textId="77777777" w:rsidR="008F4D94" w:rsidRPr="004D6DE3" w:rsidRDefault="008F4D94" w:rsidP="00190399">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0809936E" w14:textId="77777777" w:rsidR="008F4D94" w:rsidRPr="00A1115A" w:rsidRDefault="008F4D94" w:rsidP="00190399">
            <w:pPr>
              <w:pStyle w:val="TAC"/>
            </w:pPr>
            <w:r>
              <w:t>171</w:t>
            </w:r>
            <w:r w:rsidRPr="00A1115A">
              <w:t xml:space="preserve">0 MHz – </w:t>
            </w:r>
            <w:r>
              <w:t>1785</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72699190" w14:textId="77777777" w:rsidR="008F4D94" w:rsidRPr="00A1115A" w:rsidRDefault="008F4D94" w:rsidP="00190399">
            <w:pPr>
              <w:pStyle w:val="TAC"/>
            </w:pPr>
            <w:r>
              <w:t>1805</w:t>
            </w:r>
            <w:r w:rsidRPr="00A1115A">
              <w:t xml:space="preserve"> MHz – </w:t>
            </w:r>
            <w:r>
              <w:t>188</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570240C4" w14:textId="77777777" w:rsidR="008F4D94" w:rsidRPr="00A1115A" w:rsidRDefault="008F4D94" w:rsidP="00190399">
            <w:pPr>
              <w:pStyle w:val="TAC"/>
            </w:pPr>
            <w:r w:rsidRPr="00A1115A">
              <w:t>FDD</w:t>
            </w:r>
          </w:p>
        </w:tc>
      </w:tr>
      <w:tr w:rsidR="008F4D94" w:rsidRPr="004D6DE3" w14:paraId="21B7D964"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B72E7A" w14:textId="77777777" w:rsidR="008F4D94" w:rsidRPr="004D6DE3" w:rsidRDefault="008F4D94" w:rsidP="00190399">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497EEB0B" w14:textId="77777777" w:rsidR="008F4D94" w:rsidRPr="00A1115A" w:rsidRDefault="008F4D94" w:rsidP="00190399">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250BCE0E" w14:textId="77777777" w:rsidR="008F4D94" w:rsidRPr="00A1115A" w:rsidRDefault="008F4D94" w:rsidP="00190399">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50ECA662" w14:textId="77777777" w:rsidR="008F4D94" w:rsidRPr="00A1115A" w:rsidRDefault="008F4D94" w:rsidP="00190399">
            <w:pPr>
              <w:pStyle w:val="TAC"/>
            </w:pPr>
            <w:r w:rsidRPr="00A1115A">
              <w:t>SDL</w:t>
            </w:r>
            <w:r>
              <w:rPr>
                <w:vertAlign w:val="superscript"/>
              </w:rPr>
              <w:t>19</w:t>
            </w:r>
          </w:p>
        </w:tc>
      </w:tr>
    </w:tbl>
    <w:p w14:paraId="251B985D" w14:textId="77777777" w:rsidR="008F4D94" w:rsidRPr="00E7502B" w:rsidRDefault="008F4D94" w:rsidP="008F4D94">
      <w:pPr>
        <w:rPr>
          <w:rFonts w:eastAsia="DengXian"/>
          <w:lang w:eastAsia="zh-CN"/>
        </w:rPr>
      </w:pPr>
    </w:p>
    <w:p w14:paraId="2EB0E2C1" w14:textId="77777777" w:rsidR="008F4D94" w:rsidRPr="005D2633" w:rsidRDefault="008F4D94" w:rsidP="008F4D94">
      <w:pPr>
        <w:pStyle w:val="Heading4"/>
        <w:rPr>
          <w:rFonts w:cs="Arial"/>
        </w:rPr>
      </w:pPr>
      <w:bookmarkStart w:id="414" w:name="_Toc180420606"/>
      <w:r>
        <w:rPr>
          <w:rFonts w:cs="Arial"/>
        </w:rPr>
        <w:t>5.31</w:t>
      </w:r>
      <w:r w:rsidRPr="005D2633">
        <w:rPr>
          <w:rFonts w:cs="Arial"/>
        </w:rPr>
        <w:t>.1.2</w:t>
      </w:r>
      <w:r w:rsidRPr="005D2633">
        <w:rPr>
          <w:rFonts w:cs="Arial"/>
        </w:rPr>
        <w:tab/>
      </w:r>
      <w:r>
        <w:rPr>
          <w:rFonts w:cs="Arial"/>
        </w:rPr>
        <w:t>Channel bandwidths per operating band for CA</w:t>
      </w:r>
      <w:bookmarkEnd w:id="414"/>
    </w:p>
    <w:p w14:paraId="52F7DE14" w14:textId="77777777" w:rsidR="008F4D94" w:rsidRDefault="008F4D94" w:rsidP="008F4D94">
      <w:pPr>
        <w:pStyle w:val="TH"/>
        <w:rPr>
          <w:lang w:val="en-US" w:eastAsia="en-GB"/>
        </w:rPr>
      </w:pPr>
      <w:r>
        <w:rPr>
          <w:rFonts w:cs="Arial"/>
        </w:rPr>
        <w:t xml:space="preserve">Table </w:t>
      </w:r>
      <w:r>
        <w:rPr>
          <w:rFonts w:cs="Arial" w:hint="eastAsia"/>
          <w:lang w:val="en-US" w:eastAsia="zh-CN"/>
        </w:rPr>
        <w:t>5.31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346" w:type="pct"/>
        <w:tblLayout w:type="fixed"/>
        <w:tblLook w:val="04A0" w:firstRow="1" w:lastRow="0" w:firstColumn="1" w:lastColumn="0" w:noHBand="0" w:noVBand="1"/>
      </w:tblPr>
      <w:tblGrid>
        <w:gridCol w:w="1505"/>
        <w:gridCol w:w="1666"/>
        <w:gridCol w:w="651"/>
        <w:gridCol w:w="3486"/>
        <w:gridCol w:w="1063"/>
      </w:tblGrid>
      <w:tr w:rsidR="008F4D94" w:rsidRPr="004D6DE3" w14:paraId="10F63030" w14:textId="77777777" w:rsidTr="00190399">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0F888D" w14:textId="77777777" w:rsidR="008F4D94" w:rsidRPr="004D6DE3" w:rsidRDefault="008F4D94" w:rsidP="00190399">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rsidRPr="004D6DE3" w14:paraId="47A60C02" w14:textId="77777777" w:rsidTr="00190399">
        <w:trPr>
          <w:trHeight w:val="49"/>
        </w:trPr>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14:paraId="4FA3664C" w14:textId="77777777" w:rsidR="008F4D94" w:rsidRPr="004D6DE3" w:rsidRDefault="008F4D94" w:rsidP="00190399">
            <w:pPr>
              <w:pStyle w:val="TAH"/>
              <w:rPr>
                <w:rFonts w:cs="Arial"/>
                <w:b w:val="0"/>
                <w:bCs/>
                <w:szCs w:val="18"/>
              </w:rPr>
            </w:pPr>
            <w:r w:rsidRPr="004D6DE3">
              <w:rPr>
                <w:rFonts w:cs="Arial"/>
                <w:bCs/>
                <w:szCs w:val="18"/>
              </w:rPr>
              <w:t>NR CA configuration</w:t>
            </w:r>
          </w:p>
        </w:tc>
        <w:tc>
          <w:tcPr>
            <w:tcW w:w="995" w:type="pct"/>
            <w:tcBorders>
              <w:top w:val="single" w:sz="4" w:space="0" w:color="auto"/>
              <w:left w:val="nil"/>
              <w:bottom w:val="single" w:sz="4" w:space="0" w:color="auto"/>
              <w:right w:val="single" w:sz="4" w:space="0" w:color="auto"/>
            </w:tcBorders>
            <w:shd w:val="clear" w:color="auto" w:fill="auto"/>
            <w:vAlign w:val="center"/>
          </w:tcPr>
          <w:p w14:paraId="4A9848AD" w14:textId="77777777" w:rsidR="008F4D94" w:rsidRPr="004D6DE3" w:rsidRDefault="008F4D94" w:rsidP="00190399">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89" w:type="pct"/>
            <w:tcBorders>
              <w:top w:val="single" w:sz="4" w:space="0" w:color="auto"/>
              <w:left w:val="nil"/>
              <w:bottom w:val="single" w:sz="4" w:space="0" w:color="auto"/>
              <w:right w:val="single" w:sz="4" w:space="0" w:color="auto"/>
            </w:tcBorders>
            <w:shd w:val="clear" w:color="auto" w:fill="auto"/>
            <w:vAlign w:val="center"/>
          </w:tcPr>
          <w:p w14:paraId="4F28F13C" w14:textId="77777777" w:rsidR="008F4D94" w:rsidRPr="004D6DE3" w:rsidRDefault="008F4D94" w:rsidP="00190399">
            <w:pPr>
              <w:spacing w:after="0"/>
              <w:jc w:val="center"/>
              <w:rPr>
                <w:rFonts w:ascii="Arial" w:hAnsi="Arial" w:cs="Arial"/>
                <w:b/>
                <w:bCs/>
                <w:sz w:val="18"/>
                <w:szCs w:val="18"/>
              </w:rPr>
            </w:pPr>
            <w:r w:rsidRPr="004D6DE3">
              <w:rPr>
                <w:rFonts w:ascii="Arial" w:hAnsi="Arial" w:cs="Arial"/>
                <w:b/>
                <w:bCs/>
                <w:sz w:val="18"/>
                <w:szCs w:val="18"/>
              </w:rPr>
              <w:t>NR Band</w:t>
            </w:r>
          </w:p>
        </w:tc>
        <w:tc>
          <w:tcPr>
            <w:tcW w:w="2082" w:type="pct"/>
            <w:tcBorders>
              <w:top w:val="single" w:sz="4" w:space="0" w:color="auto"/>
              <w:left w:val="nil"/>
              <w:bottom w:val="single" w:sz="4" w:space="0" w:color="auto"/>
              <w:right w:val="single" w:sz="4" w:space="0" w:color="auto"/>
            </w:tcBorders>
            <w:shd w:val="clear" w:color="auto" w:fill="auto"/>
            <w:vAlign w:val="center"/>
          </w:tcPr>
          <w:p w14:paraId="70BB6336" w14:textId="77777777" w:rsidR="008F4D94" w:rsidRPr="004D6DE3" w:rsidRDefault="008F4D94" w:rsidP="00190399">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34" w:type="pct"/>
            <w:tcBorders>
              <w:top w:val="single" w:sz="4" w:space="0" w:color="auto"/>
              <w:left w:val="nil"/>
              <w:bottom w:val="single" w:sz="4" w:space="0" w:color="auto"/>
              <w:right w:val="single" w:sz="4" w:space="0" w:color="auto"/>
            </w:tcBorders>
            <w:shd w:val="clear" w:color="auto" w:fill="auto"/>
            <w:vAlign w:val="center"/>
          </w:tcPr>
          <w:p w14:paraId="5FD9F558" w14:textId="77777777" w:rsidR="008F4D94" w:rsidRPr="004D6DE3" w:rsidRDefault="008F4D94" w:rsidP="00190399">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F4D94" w:rsidRPr="004D6DE3" w14:paraId="56A948EF" w14:textId="77777777" w:rsidTr="00190399">
        <w:trPr>
          <w:trHeight w:val="57"/>
        </w:trPr>
        <w:tc>
          <w:tcPr>
            <w:tcW w:w="899" w:type="pct"/>
            <w:tcBorders>
              <w:top w:val="single" w:sz="4" w:space="0" w:color="auto"/>
              <w:left w:val="single" w:sz="4" w:space="0" w:color="auto"/>
              <w:right w:val="single" w:sz="4" w:space="0" w:color="auto"/>
            </w:tcBorders>
            <w:shd w:val="clear" w:color="auto" w:fill="auto"/>
            <w:vAlign w:val="center"/>
          </w:tcPr>
          <w:p w14:paraId="482776CD" w14:textId="77777777" w:rsidR="008F4D94" w:rsidRPr="004D6DE3" w:rsidRDefault="008F4D94" w:rsidP="00190399">
            <w:pPr>
              <w:spacing w:after="0"/>
              <w:rPr>
                <w:rFonts w:ascii="Arial" w:hAnsi="Arial" w:cs="Arial"/>
                <w:color w:val="000000"/>
                <w:sz w:val="18"/>
                <w:szCs w:val="18"/>
              </w:rPr>
            </w:pPr>
            <w:r w:rsidRPr="00576053">
              <w:rPr>
                <w:rFonts w:ascii="Arial" w:hAnsi="Arial" w:cs="Arial"/>
                <w:color w:val="000000"/>
                <w:sz w:val="18"/>
                <w:szCs w:val="18"/>
              </w:rPr>
              <w:t>CA_n1A-n3A-n75A</w:t>
            </w:r>
          </w:p>
        </w:tc>
        <w:tc>
          <w:tcPr>
            <w:tcW w:w="995" w:type="pct"/>
            <w:tcBorders>
              <w:top w:val="single" w:sz="4" w:space="0" w:color="auto"/>
              <w:left w:val="nil"/>
              <w:right w:val="single" w:sz="4" w:space="0" w:color="auto"/>
            </w:tcBorders>
            <w:shd w:val="clear" w:color="auto" w:fill="auto"/>
          </w:tcPr>
          <w:p w14:paraId="2D057AA7" w14:textId="77777777" w:rsidR="008F4D94" w:rsidRDefault="008F4D94" w:rsidP="00190399">
            <w:pPr>
              <w:spacing w:after="0"/>
            </w:pPr>
            <w:r w:rsidRPr="00576053">
              <w:rPr>
                <w:rFonts w:ascii="Arial" w:hAnsi="Arial" w:cs="Arial"/>
                <w:color w:val="000000"/>
                <w:sz w:val="18"/>
                <w:szCs w:val="18"/>
              </w:rPr>
              <w:t>CA_n1A-n3A</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63F2CE3" w14:textId="77777777" w:rsidR="008F4D94" w:rsidRPr="004D6DE3" w:rsidRDefault="008F4D94" w:rsidP="00190399">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00A9E09A" w14:textId="77777777" w:rsidR="008F4D94" w:rsidRPr="004D6DE3" w:rsidRDefault="008F4D94" w:rsidP="00190399">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34" w:type="pct"/>
            <w:tcBorders>
              <w:top w:val="single" w:sz="4" w:space="0" w:color="auto"/>
              <w:left w:val="single" w:sz="4" w:space="0" w:color="auto"/>
              <w:right w:val="single" w:sz="4" w:space="0" w:color="auto"/>
            </w:tcBorders>
            <w:shd w:val="clear" w:color="auto" w:fill="auto"/>
            <w:vAlign w:val="center"/>
          </w:tcPr>
          <w:p w14:paraId="101A2926" w14:textId="77777777" w:rsidR="008F4D94" w:rsidRPr="004D6DE3" w:rsidRDefault="008F4D94" w:rsidP="00190399">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DengXian" w:hAnsi="Arial" w:cs="Arial"/>
                <w:sz w:val="18"/>
                <w:szCs w:val="18"/>
                <w:lang w:eastAsia="zh-CN"/>
              </w:rPr>
              <w:t>and</w:t>
            </w:r>
            <w:r w:rsidRPr="003A114E">
              <w:rPr>
                <w:rFonts w:ascii="Arial" w:hAnsi="Arial" w:cs="Arial"/>
                <w:sz w:val="18"/>
                <w:szCs w:val="18"/>
              </w:rPr>
              <w:t xml:space="preserve"> 5</w:t>
            </w:r>
          </w:p>
        </w:tc>
      </w:tr>
      <w:tr w:rsidR="008F4D94" w:rsidRPr="004D6DE3" w14:paraId="52EF62D7" w14:textId="77777777" w:rsidTr="00190399">
        <w:trPr>
          <w:trHeight w:val="57"/>
        </w:trPr>
        <w:tc>
          <w:tcPr>
            <w:tcW w:w="899" w:type="pct"/>
            <w:tcBorders>
              <w:left w:val="single" w:sz="4" w:space="0" w:color="auto"/>
              <w:right w:val="single" w:sz="4" w:space="0" w:color="auto"/>
            </w:tcBorders>
            <w:shd w:val="clear" w:color="auto" w:fill="auto"/>
            <w:vAlign w:val="center"/>
          </w:tcPr>
          <w:p w14:paraId="375FCBA9" w14:textId="77777777" w:rsidR="008F4D94" w:rsidRPr="004D6DE3" w:rsidRDefault="008F4D94" w:rsidP="00190399">
            <w:pPr>
              <w:spacing w:after="0"/>
              <w:rPr>
                <w:rFonts w:ascii="Arial" w:hAnsi="Arial" w:cs="Arial"/>
                <w:color w:val="000000"/>
                <w:sz w:val="18"/>
                <w:szCs w:val="18"/>
              </w:rPr>
            </w:pPr>
          </w:p>
        </w:tc>
        <w:tc>
          <w:tcPr>
            <w:tcW w:w="995" w:type="pct"/>
            <w:tcBorders>
              <w:left w:val="nil"/>
              <w:right w:val="single" w:sz="4" w:space="0" w:color="auto"/>
            </w:tcBorders>
            <w:shd w:val="clear" w:color="auto" w:fill="auto"/>
          </w:tcPr>
          <w:p w14:paraId="7114D17B" w14:textId="77777777" w:rsidR="008F4D94" w:rsidRDefault="008F4D94" w:rsidP="00190399"/>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6B559A3" w14:textId="77777777" w:rsidR="008F4D94" w:rsidRPr="004D6DE3" w:rsidRDefault="008F4D94" w:rsidP="00190399">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363CA918" w14:textId="77777777" w:rsidR="008F4D94" w:rsidRPr="004D6DE3" w:rsidRDefault="008F4D94" w:rsidP="00190399">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34" w:type="pct"/>
            <w:tcBorders>
              <w:left w:val="single" w:sz="4" w:space="0" w:color="auto"/>
              <w:right w:val="single" w:sz="4" w:space="0" w:color="auto"/>
            </w:tcBorders>
            <w:vAlign w:val="center"/>
          </w:tcPr>
          <w:p w14:paraId="502FC041" w14:textId="77777777" w:rsidR="008F4D94" w:rsidRPr="004D6DE3" w:rsidRDefault="008F4D94" w:rsidP="00190399">
            <w:pPr>
              <w:spacing w:after="0"/>
              <w:rPr>
                <w:rFonts w:ascii="Arial" w:hAnsi="Arial" w:cs="Arial"/>
                <w:sz w:val="18"/>
                <w:szCs w:val="18"/>
              </w:rPr>
            </w:pPr>
          </w:p>
        </w:tc>
      </w:tr>
      <w:tr w:rsidR="008F4D94" w:rsidRPr="004D6DE3" w14:paraId="2FD9C9EC" w14:textId="77777777" w:rsidTr="00190399">
        <w:trPr>
          <w:trHeight w:val="57"/>
        </w:trPr>
        <w:tc>
          <w:tcPr>
            <w:tcW w:w="899" w:type="pct"/>
            <w:tcBorders>
              <w:left w:val="single" w:sz="4" w:space="0" w:color="auto"/>
              <w:bottom w:val="single" w:sz="4" w:space="0" w:color="auto"/>
              <w:right w:val="single" w:sz="4" w:space="0" w:color="auto"/>
            </w:tcBorders>
            <w:shd w:val="clear" w:color="auto" w:fill="auto"/>
            <w:vAlign w:val="center"/>
          </w:tcPr>
          <w:p w14:paraId="44AFBB28" w14:textId="77777777" w:rsidR="008F4D94" w:rsidRPr="004D6DE3" w:rsidRDefault="008F4D94" w:rsidP="00190399">
            <w:pPr>
              <w:spacing w:after="0"/>
              <w:rPr>
                <w:rFonts w:ascii="Arial" w:hAnsi="Arial" w:cs="Arial"/>
                <w:color w:val="000000"/>
                <w:sz w:val="18"/>
                <w:szCs w:val="18"/>
              </w:rPr>
            </w:pPr>
          </w:p>
        </w:tc>
        <w:tc>
          <w:tcPr>
            <w:tcW w:w="995" w:type="pct"/>
            <w:tcBorders>
              <w:left w:val="nil"/>
              <w:bottom w:val="single" w:sz="4" w:space="0" w:color="auto"/>
              <w:right w:val="single" w:sz="4" w:space="0" w:color="auto"/>
            </w:tcBorders>
            <w:shd w:val="clear" w:color="auto" w:fill="auto"/>
          </w:tcPr>
          <w:p w14:paraId="24ABBA56" w14:textId="77777777" w:rsidR="008F4D94" w:rsidRDefault="008F4D94" w:rsidP="00190399"/>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6B182FAF" w14:textId="77777777" w:rsidR="008F4D94" w:rsidRPr="004D6DE3" w:rsidRDefault="008F4D94" w:rsidP="00190399">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19EA407E" w14:textId="77777777" w:rsidR="008F4D94" w:rsidRPr="004D6DE3" w:rsidRDefault="008F4D94" w:rsidP="00190399">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34" w:type="pct"/>
            <w:tcBorders>
              <w:left w:val="single" w:sz="4" w:space="0" w:color="auto"/>
              <w:bottom w:val="single" w:sz="4" w:space="0" w:color="auto"/>
              <w:right w:val="single" w:sz="4" w:space="0" w:color="auto"/>
            </w:tcBorders>
            <w:vAlign w:val="center"/>
          </w:tcPr>
          <w:p w14:paraId="4AB8D540" w14:textId="77777777" w:rsidR="008F4D94" w:rsidRPr="004D6DE3" w:rsidRDefault="008F4D94" w:rsidP="00190399">
            <w:pPr>
              <w:spacing w:after="0"/>
              <w:rPr>
                <w:rFonts w:ascii="Arial" w:hAnsi="Arial" w:cs="Arial"/>
                <w:sz w:val="18"/>
                <w:szCs w:val="18"/>
              </w:rPr>
            </w:pPr>
          </w:p>
        </w:tc>
      </w:tr>
    </w:tbl>
    <w:p w14:paraId="51243C20" w14:textId="77777777" w:rsidR="008F4D94" w:rsidRDefault="008F4D94" w:rsidP="008F4D94">
      <w:pPr>
        <w:spacing w:after="0"/>
        <w:rPr>
          <w:rFonts w:eastAsia="Calibri"/>
          <w:lang w:eastAsia="ko-KR"/>
        </w:rPr>
      </w:pPr>
    </w:p>
    <w:p w14:paraId="762365D9" w14:textId="77777777" w:rsidR="008F4D94" w:rsidRDefault="008F4D94" w:rsidP="008F4D94">
      <w:pPr>
        <w:pStyle w:val="Heading4"/>
        <w:rPr>
          <w:rFonts w:cs="Arial"/>
          <w:szCs w:val="22"/>
        </w:rPr>
      </w:pPr>
      <w:bookmarkStart w:id="415" w:name="_Toc180420607"/>
      <w:r>
        <w:rPr>
          <w:rFonts w:cs="Arial"/>
        </w:rPr>
        <w:t>5.31</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415"/>
    </w:p>
    <w:p w14:paraId="470727F3" w14:textId="77777777" w:rsidR="008F4D94" w:rsidRDefault="008F4D94" w:rsidP="008F4D94">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8946154" w14:textId="77777777" w:rsidR="008F4D94" w:rsidRPr="005D2633" w:rsidRDefault="008F4D94" w:rsidP="008F4D94">
      <w:pPr>
        <w:pStyle w:val="Heading3"/>
        <w:rPr>
          <w:rFonts w:cs="Arial"/>
          <w:szCs w:val="28"/>
        </w:rPr>
      </w:pPr>
      <w:bookmarkStart w:id="416" w:name="_Toc180420608"/>
      <w:r>
        <w:rPr>
          <w:rFonts w:cs="Arial"/>
          <w:szCs w:val="28"/>
        </w:rPr>
        <w:t>5.31</w:t>
      </w:r>
      <w:r w:rsidRPr="005D2633">
        <w:rPr>
          <w:rFonts w:cs="Arial"/>
          <w:szCs w:val="28"/>
        </w:rPr>
        <w:t>.2</w:t>
      </w:r>
      <w:r w:rsidRPr="005D2633">
        <w:rPr>
          <w:rFonts w:cs="Arial"/>
          <w:szCs w:val="28"/>
        </w:rPr>
        <w:tab/>
        <w:t>Specific for 2 bands UL CA</w:t>
      </w:r>
      <w:bookmarkEnd w:id="416"/>
    </w:p>
    <w:p w14:paraId="6F66BB5D" w14:textId="77777777" w:rsidR="008F4D94" w:rsidRPr="00140BB6" w:rsidRDefault="008F4D94" w:rsidP="008F4D94">
      <w:pPr>
        <w:pStyle w:val="Heading4"/>
        <w:overflowPunct w:val="0"/>
        <w:autoSpaceDE w:val="0"/>
        <w:autoSpaceDN w:val="0"/>
        <w:adjustRightInd w:val="0"/>
        <w:textAlignment w:val="baseline"/>
        <w:rPr>
          <w:rFonts w:eastAsia="Times New Roman"/>
          <w:lang w:eastAsia="en-GB"/>
        </w:rPr>
      </w:pPr>
      <w:bookmarkStart w:id="417" w:name="_Toc180420609"/>
      <w:r>
        <w:rPr>
          <w:rFonts w:eastAsia="Times New Roman"/>
          <w:lang w:eastAsia="en-GB"/>
        </w:rPr>
        <w:t>5.31</w:t>
      </w:r>
      <w:r w:rsidRPr="00140BB6">
        <w:rPr>
          <w:rFonts w:eastAsia="Times New Roman"/>
          <w:lang w:eastAsia="en-GB"/>
        </w:rPr>
        <w:t>.2.1</w:t>
      </w:r>
      <w:r w:rsidRPr="00140BB6">
        <w:rPr>
          <w:rFonts w:eastAsia="Times New Roman"/>
          <w:lang w:eastAsia="en-GB"/>
        </w:rPr>
        <w:tab/>
        <w:t>UE co-existence studies</w:t>
      </w:r>
      <w:bookmarkEnd w:id="417"/>
    </w:p>
    <w:p w14:paraId="532ED5B2" w14:textId="77777777" w:rsidR="008F4D94" w:rsidRPr="00242348" w:rsidRDefault="008F4D94" w:rsidP="008F4D94">
      <w:pPr>
        <w:pStyle w:val="Heading5"/>
        <w:overflowPunct w:val="0"/>
        <w:autoSpaceDE w:val="0"/>
        <w:autoSpaceDN w:val="0"/>
        <w:adjustRightInd w:val="0"/>
        <w:textAlignment w:val="baseline"/>
        <w:rPr>
          <w:snapToGrid w:val="0"/>
          <w:lang w:eastAsia="en-GB"/>
        </w:rPr>
      </w:pPr>
      <w:bookmarkStart w:id="418" w:name="_Toc180420610"/>
      <w:r>
        <w:rPr>
          <w:rFonts w:hint="eastAsia"/>
          <w:snapToGrid w:val="0"/>
          <w:lang w:eastAsia="en-GB"/>
        </w:rPr>
        <w:t>5.31</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418"/>
    </w:p>
    <w:p w14:paraId="46C8F1B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5.31</w:t>
      </w:r>
      <w:r>
        <w:rPr>
          <w:rFonts w:eastAsia="MS Mincho"/>
        </w:rPr>
        <w:t>.2.1</w:t>
      </w:r>
      <w:r w:rsidRPr="00A76C0A">
        <w:rPr>
          <w:rFonts w:eastAsia="MS Mincho"/>
        </w:rPr>
        <w:t xml:space="preserve">.1-1 provides the two UL bands with one CC per band IMD interference analysis for </w:t>
      </w:r>
      <w:r w:rsidRPr="00576053">
        <w:rPr>
          <w:rFonts w:eastAsia="MS Mincho"/>
        </w:rPr>
        <w:t>CA_n1A-n3A-n75A</w:t>
      </w:r>
      <w:r w:rsidRPr="00A76C0A">
        <w:rPr>
          <w:rFonts w:eastAsia="MS Mincho"/>
        </w:rPr>
        <w:t xml:space="preserve"> with UL </w:t>
      </w:r>
      <w:r w:rsidRPr="00576053">
        <w:rPr>
          <w:rFonts w:eastAsia="MS Mincho"/>
        </w:rPr>
        <w:t>CA_n1A-n3A</w:t>
      </w:r>
      <w:r w:rsidRPr="00A76C0A">
        <w:rPr>
          <w:rFonts w:eastAsia="MS Mincho"/>
        </w:rPr>
        <w:t>.</w:t>
      </w:r>
    </w:p>
    <w:p w14:paraId="25ECFFF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5.31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71AFD787" w14:textId="77777777" w:rsidTr="00190399">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23CF4B" w14:textId="77777777" w:rsidR="008F4D94" w:rsidRDefault="008F4D94" w:rsidP="00190399">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D424B2" w14:textId="77777777" w:rsidR="008F4D94" w:rsidRDefault="008F4D94" w:rsidP="00190399">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90A033" w14:textId="77777777" w:rsidR="008F4D94" w:rsidRDefault="008F4D94" w:rsidP="00190399">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5E8EB6" w14:textId="77777777" w:rsidR="008F4D94" w:rsidRDefault="008F4D94" w:rsidP="00190399">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9588D9" w14:textId="77777777" w:rsidR="008F4D94" w:rsidRDefault="008F4D94" w:rsidP="00190399">
            <w:pPr>
              <w:pStyle w:val="TAH"/>
            </w:pPr>
            <w:r>
              <w:t>f</w:t>
            </w:r>
            <w:r>
              <w:rPr>
                <w:vertAlign w:val="subscript"/>
              </w:rPr>
              <w:t>y_high</w:t>
            </w:r>
          </w:p>
        </w:tc>
      </w:tr>
      <w:tr w:rsidR="008F4D94" w14:paraId="1DC613A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EC5773" w14:textId="77777777" w:rsidR="008F4D94" w:rsidRDefault="008F4D94" w:rsidP="00190399">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E37E90" w14:textId="77777777" w:rsidR="008F4D94" w:rsidRDefault="008F4D94" w:rsidP="00190399">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7B4576"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24A6F8"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264F8A"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4CAAF64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EC1806"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6286C8" w14:textId="77777777" w:rsidR="008F4D94" w:rsidRPr="00273823" w:rsidRDefault="008F4D94" w:rsidP="00190399">
            <w:pPr>
              <w:keepNext/>
              <w:keepLines/>
              <w:spacing w:after="0"/>
              <w:jc w:val="center"/>
              <w:rPr>
                <w:sz w:val="18"/>
                <w:lang w:val="en-US"/>
              </w:rPr>
            </w:pPr>
            <w:r>
              <w:rPr>
                <w:sz w:val="18"/>
                <w:szCs w:val="18"/>
              </w:rPr>
              <w:t>135</w:t>
            </w:r>
            <w:r w:rsidRPr="00273823">
              <w:rPr>
                <w:sz w:val="18"/>
                <w:lang w:val="en-US"/>
              </w:rPr>
              <w:t>–</w:t>
            </w:r>
            <w:r>
              <w:rPr>
                <w:sz w:val="18"/>
                <w:szCs w:val="18"/>
              </w:rPr>
              <w:t>27</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D97003" w14:textId="77777777" w:rsidR="008F4D94" w:rsidRDefault="008F4D94" w:rsidP="00190399">
            <w:pPr>
              <w:keepNext/>
              <w:keepLines/>
              <w:spacing w:after="0"/>
              <w:jc w:val="center"/>
              <w:rPr>
                <w:sz w:val="18"/>
                <w:lang w:val="en-US"/>
              </w:rPr>
            </w:pPr>
            <w:r>
              <w:rPr>
                <w:sz w:val="18"/>
                <w:szCs w:val="18"/>
              </w:rPr>
              <w:t>363</w:t>
            </w:r>
            <w:r w:rsidRPr="00075699">
              <w:rPr>
                <w:sz w:val="18"/>
                <w:szCs w:val="18"/>
              </w:rPr>
              <w:t>0</w:t>
            </w:r>
            <w:r>
              <w:rPr>
                <w:sz w:val="18"/>
                <w:lang w:val="en-US"/>
              </w:rPr>
              <w:t>–</w:t>
            </w:r>
            <w:r>
              <w:rPr>
                <w:sz w:val="18"/>
                <w:szCs w:val="18"/>
              </w:rPr>
              <w:t>3765</w:t>
            </w:r>
          </w:p>
        </w:tc>
      </w:tr>
      <w:tr w:rsidR="008F4D94" w14:paraId="5B764DB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633A4"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E80979"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C03A33"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85AF2A"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59DA2AC"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4B5100E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9140C5"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EC219" w14:textId="77777777" w:rsidR="008F4D94" w:rsidRPr="00273823" w:rsidRDefault="008F4D94" w:rsidP="00190399">
            <w:pPr>
              <w:keepNext/>
              <w:keepLines/>
              <w:spacing w:after="0"/>
              <w:jc w:val="center"/>
              <w:rPr>
                <w:sz w:val="18"/>
                <w:lang w:val="en-US"/>
              </w:rPr>
            </w:pPr>
            <w:r>
              <w:rPr>
                <w:sz w:val="18"/>
                <w:szCs w:val="18"/>
              </w:rPr>
              <w:t>2055</w:t>
            </w:r>
            <w:r w:rsidRPr="00E853F2">
              <w:rPr>
                <w:sz w:val="18"/>
                <w:lang w:val="en-US"/>
              </w:rPr>
              <w:t>–</w:t>
            </w:r>
            <w:r>
              <w:rPr>
                <w:sz w:val="18"/>
                <w:szCs w:val="18"/>
              </w:rPr>
              <w:t>2250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3B190E93" w14:textId="77777777" w:rsidR="008F4D94" w:rsidRPr="00273823" w:rsidRDefault="008F4D94" w:rsidP="00190399">
            <w:pPr>
              <w:keepNext/>
              <w:keepLines/>
              <w:spacing w:after="0"/>
              <w:jc w:val="center"/>
              <w:rPr>
                <w:sz w:val="18"/>
                <w:lang w:val="en-US"/>
              </w:rPr>
            </w:pPr>
            <w:r w:rsidRPr="00E853F2">
              <w:rPr>
                <w:sz w:val="18"/>
                <w:szCs w:val="18"/>
                <w:highlight w:val="yellow"/>
              </w:rPr>
              <w:t>1440</w:t>
            </w:r>
            <w:r w:rsidRPr="00E853F2">
              <w:rPr>
                <w:sz w:val="18"/>
                <w:highlight w:val="yellow"/>
                <w:lang w:val="en-US"/>
              </w:rPr>
              <w:t>–</w:t>
            </w:r>
            <w:r w:rsidRPr="00E853F2">
              <w:rPr>
                <w:sz w:val="18"/>
                <w:szCs w:val="18"/>
                <w:highlight w:val="yellow"/>
              </w:rPr>
              <w:t>1650</w:t>
            </w:r>
          </w:p>
        </w:tc>
      </w:tr>
      <w:tr w:rsidR="008F4D94" w14:paraId="25276B8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CA682"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ACCE72"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8EA1E"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BA60BB"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F1DCBFD"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0C6F610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54B983"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5DBB84" w14:textId="77777777" w:rsidR="008F4D94" w:rsidRDefault="008F4D94" w:rsidP="00190399">
            <w:pPr>
              <w:keepNext/>
              <w:keepLines/>
              <w:spacing w:after="0"/>
              <w:jc w:val="center"/>
              <w:rPr>
                <w:sz w:val="18"/>
                <w:lang w:val="en-US"/>
              </w:rPr>
            </w:pPr>
            <w:r>
              <w:rPr>
                <w:sz w:val="18"/>
                <w:szCs w:val="18"/>
              </w:rPr>
              <w:t>555</w:t>
            </w:r>
            <w:r w:rsidRPr="00075699">
              <w:rPr>
                <w:sz w:val="18"/>
                <w:szCs w:val="18"/>
              </w:rPr>
              <w:t>0</w:t>
            </w:r>
            <w:r>
              <w:rPr>
                <w:sz w:val="18"/>
                <w:lang w:val="en-US"/>
              </w:rPr>
              <w:t>–</w:t>
            </w:r>
            <w:r>
              <w:rPr>
                <w:sz w:val="18"/>
                <w:szCs w:val="18"/>
              </w:rPr>
              <w:t>5745</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EFAA92" w14:textId="77777777" w:rsidR="008F4D94" w:rsidRDefault="008F4D94" w:rsidP="00190399">
            <w:pPr>
              <w:keepNext/>
              <w:keepLines/>
              <w:spacing w:after="0"/>
              <w:jc w:val="center"/>
              <w:rPr>
                <w:sz w:val="18"/>
                <w:lang w:val="en-US"/>
              </w:rPr>
            </w:pPr>
            <w:r>
              <w:rPr>
                <w:sz w:val="18"/>
                <w:szCs w:val="18"/>
              </w:rPr>
              <w:t>534</w:t>
            </w:r>
            <w:r w:rsidRPr="00075699">
              <w:rPr>
                <w:sz w:val="18"/>
                <w:szCs w:val="18"/>
              </w:rPr>
              <w:t>0</w:t>
            </w:r>
            <w:r>
              <w:rPr>
                <w:sz w:val="18"/>
                <w:lang w:val="en-US"/>
              </w:rPr>
              <w:t>–</w:t>
            </w:r>
            <w:r>
              <w:rPr>
                <w:sz w:val="18"/>
                <w:szCs w:val="18"/>
              </w:rPr>
              <w:t>555</w:t>
            </w:r>
            <w:r w:rsidRPr="00075699">
              <w:rPr>
                <w:sz w:val="18"/>
                <w:szCs w:val="18"/>
              </w:rPr>
              <w:t>0</w:t>
            </w:r>
          </w:p>
        </w:tc>
      </w:tr>
      <w:tr w:rsidR="008F4D94" w14:paraId="4AEAD0C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E94585"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1CD735"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C78E890"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7ED420"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D9C941D"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FE1BFD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79378"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C13924" w14:textId="77777777" w:rsidR="008F4D94" w:rsidRPr="00273823" w:rsidRDefault="008F4D94" w:rsidP="00190399">
            <w:pPr>
              <w:keepNext/>
              <w:keepLines/>
              <w:spacing w:after="0"/>
              <w:jc w:val="center"/>
              <w:rPr>
                <w:color w:val="FF0000"/>
                <w:sz w:val="18"/>
                <w:lang w:eastAsia="ja-JP"/>
              </w:rPr>
            </w:pPr>
            <w:r w:rsidRPr="00075699">
              <w:rPr>
                <w:sz w:val="18"/>
                <w:szCs w:val="18"/>
              </w:rPr>
              <w:t>3</w:t>
            </w:r>
            <w:r>
              <w:rPr>
                <w:sz w:val="18"/>
                <w:szCs w:val="18"/>
              </w:rPr>
              <w:t>975</w:t>
            </w:r>
            <w:r>
              <w:rPr>
                <w:sz w:val="18"/>
                <w:lang w:val="en-US"/>
              </w:rPr>
              <w:t>–</w:t>
            </w:r>
            <w:r w:rsidRPr="00075699">
              <w:rPr>
                <w:sz w:val="18"/>
                <w:szCs w:val="18"/>
              </w:rPr>
              <w:t>4</w:t>
            </w:r>
            <w:r>
              <w:rPr>
                <w:sz w:val="18"/>
                <w:szCs w:val="18"/>
              </w:rPr>
              <w:t>230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B9C5AF" w14:textId="77777777" w:rsidR="008F4D94" w:rsidRDefault="008F4D94" w:rsidP="00190399">
            <w:pPr>
              <w:keepNext/>
              <w:keepLines/>
              <w:spacing w:after="0"/>
              <w:jc w:val="center"/>
              <w:rPr>
                <w:sz w:val="18"/>
                <w:lang w:eastAsia="ja-JP"/>
              </w:rPr>
            </w:pPr>
            <w:r>
              <w:rPr>
                <w:sz w:val="18"/>
                <w:szCs w:val="18"/>
              </w:rPr>
              <w:t>315</w:t>
            </w:r>
            <w:r w:rsidRPr="00075699">
              <w:rPr>
                <w:sz w:val="18"/>
                <w:szCs w:val="18"/>
              </w:rPr>
              <w:t>0</w:t>
            </w:r>
            <w:r>
              <w:rPr>
                <w:sz w:val="18"/>
                <w:lang w:val="en-US"/>
              </w:rPr>
              <w:t>–</w:t>
            </w:r>
            <w:r>
              <w:rPr>
                <w:sz w:val="18"/>
                <w:szCs w:val="18"/>
              </w:rPr>
              <w:t>3435</w:t>
            </w:r>
          </w:p>
        </w:tc>
      </w:tr>
      <w:tr w:rsidR="008F4D94" w14:paraId="7195320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958EC"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2529F5"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EC755C6"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32687E" w14:textId="77777777" w:rsidR="008F4D94" w:rsidRDefault="008F4D94" w:rsidP="00190399">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38DF8244" w14:textId="77777777" w:rsidR="008F4D94" w:rsidRDefault="008F4D94" w:rsidP="00190399">
            <w:pPr>
              <w:pStyle w:val="TAL"/>
              <w:jc w:val="center"/>
              <w:rPr>
                <w:lang w:val="en-US"/>
              </w:rPr>
            </w:pPr>
          </w:p>
        </w:tc>
      </w:tr>
      <w:tr w:rsidR="008F4D94" w14:paraId="51BBCEE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AD5A1E"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66D218" w14:textId="77777777" w:rsidR="008F4D94" w:rsidRDefault="008F4D94" w:rsidP="00190399">
            <w:pPr>
              <w:keepNext/>
              <w:keepLines/>
              <w:spacing w:after="0"/>
              <w:jc w:val="center"/>
              <w:rPr>
                <w:sz w:val="18"/>
                <w:lang w:eastAsia="ja-JP"/>
              </w:rPr>
            </w:pPr>
            <w:r>
              <w:rPr>
                <w:sz w:val="18"/>
                <w:szCs w:val="18"/>
              </w:rPr>
              <w:t>27</w:t>
            </w:r>
            <w:r w:rsidRPr="00E853F2">
              <w:rPr>
                <w:sz w:val="18"/>
                <w:szCs w:val="18"/>
              </w:rPr>
              <w:t>0</w:t>
            </w:r>
            <w:r w:rsidRPr="00E853F2">
              <w:rPr>
                <w:sz w:val="18"/>
                <w:lang w:val="en-US"/>
              </w:rPr>
              <w:t>–</w:t>
            </w:r>
            <w:r>
              <w:rPr>
                <w:sz w:val="18"/>
                <w:szCs w:val="18"/>
              </w:rPr>
              <w:t>54</w:t>
            </w:r>
            <w:r w:rsidRPr="00E853F2">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96A819" w14:textId="77777777" w:rsidR="008F4D94" w:rsidRDefault="008F4D94" w:rsidP="00190399">
            <w:pPr>
              <w:keepNext/>
              <w:keepLines/>
              <w:spacing w:after="0"/>
              <w:jc w:val="center"/>
              <w:rPr>
                <w:sz w:val="18"/>
                <w:lang w:eastAsia="ja-JP"/>
              </w:rPr>
            </w:pPr>
          </w:p>
        </w:tc>
      </w:tr>
      <w:tr w:rsidR="008F4D94" w14:paraId="40ACA11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FE4014" w14:textId="77777777" w:rsidR="008F4D94" w:rsidRDefault="008F4D94" w:rsidP="00190399">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ECFAE9"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0E62869A"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D28022"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A8A8F6A"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6C1C6D3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D9394"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035787" w14:textId="77777777" w:rsidR="008F4D94" w:rsidRDefault="008F4D94" w:rsidP="00190399">
            <w:pPr>
              <w:keepNext/>
              <w:keepLines/>
              <w:spacing w:after="0"/>
              <w:jc w:val="center"/>
              <w:rPr>
                <w:sz w:val="18"/>
                <w:lang w:eastAsia="ja-JP"/>
              </w:rPr>
            </w:pPr>
            <w:r>
              <w:rPr>
                <w:sz w:val="18"/>
                <w:szCs w:val="18"/>
              </w:rPr>
              <w:t>747</w:t>
            </w:r>
            <w:r w:rsidRPr="00075699">
              <w:rPr>
                <w:sz w:val="18"/>
                <w:szCs w:val="18"/>
              </w:rPr>
              <w:t>0</w:t>
            </w:r>
            <w:r>
              <w:rPr>
                <w:sz w:val="18"/>
                <w:lang w:val="en-US"/>
              </w:rPr>
              <w:t>–</w:t>
            </w:r>
            <w:r>
              <w:rPr>
                <w:sz w:val="18"/>
                <w:szCs w:val="18"/>
              </w:rPr>
              <w:t>7725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41A9D0" w14:textId="77777777" w:rsidR="008F4D94" w:rsidRDefault="008F4D94" w:rsidP="00190399">
            <w:pPr>
              <w:keepNext/>
              <w:keepLines/>
              <w:spacing w:after="0"/>
              <w:jc w:val="center"/>
              <w:rPr>
                <w:sz w:val="18"/>
                <w:lang w:eastAsia="ja-JP"/>
              </w:rPr>
            </w:pPr>
            <w:r>
              <w:rPr>
                <w:sz w:val="18"/>
                <w:szCs w:val="18"/>
              </w:rPr>
              <w:t>705</w:t>
            </w:r>
            <w:r w:rsidRPr="00075699">
              <w:rPr>
                <w:sz w:val="18"/>
                <w:szCs w:val="18"/>
              </w:rPr>
              <w:t>0</w:t>
            </w:r>
            <w:r>
              <w:rPr>
                <w:sz w:val="18"/>
                <w:lang w:val="en-US"/>
              </w:rPr>
              <w:t>–</w:t>
            </w:r>
            <w:r>
              <w:rPr>
                <w:sz w:val="18"/>
                <w:szCs w:val="18"/>
              </w:rPr>
              <w:t>7335</w:t>
            </w:r>
          </w:p>
        </w:tc>
      </w:tr>
      <w:tr w:rsidR="008F4D94" w14:paraId="4E31761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97FE2E" w14:textId="77777777" w:rsidR="008F4D94" w:rsidRDefault="008F4D94" w:rsidP="00190399">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FEDA96"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14AF52"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9695F5" w14:textId="77777777" w:rsidR="008F4D94" w:rsidRDefault="008F4D94" w:rsidP="00190399">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0A03C88D" w14:textId="77777777" w:rsidR="008F4D94" w:rsidRDefault="008F4D94" w:rsidP="00190399">
            <w:pPr>
              <w:pStyle w:val="TAL"/>
              <w:jc w:val="center"/>
              <w:rPr>
                <w:lang w:val="en-US"/>
              </w:rPr>
            </w:pPr>
          </w:p>
        </w:tc>
      </w:tr>
      <w:tr w:rsidR="008F4D94" w14:paraId="507D195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CBC14"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183609" w14:textId="77777777" w:rsidR="008F4D94" w:rsidRDefault="008F4D94" w:rsidP="00190399">
            <w:pPr>
              <w:keepNext/>
              <w:keepLines/>
              <w:spacing w:after="0"/>
              <w:jc w:val="center"/>
              <w:rPr>
                <w:sz w:val="18"/>
                <w:lang w:eastAsia="ja-JP"/>
              </w:rPr>
            </w:pPr>
            <w:r>
              <w:rPr>
                <w:sz w:val="18"/>
                <w:szCs w:val="18"/>
              </w:rPr>
              <w:t>726</w:t>
            </w:r>
            <w:r w:rsidRPr="00075699">
              <w:rPr>
                <w:sz w:val="18"/>
                <w:szCs w:val="18"/>
              </w:rPr>
              <w:t>0</w:t>
            </w:r>
            <w:r>
              <w:rPr>
                <w:sz w:val="18"/>
                <w:lang w:val="en-US"/>
              </w:rPr>
              <w:t>–</w:t>
            </w:r>
            <w:r>
              <w:rPr>
                <w:sz w:val="18"/>
                <w:szCs w:val="18"/>
              </w:rPr>
              <w:t>753</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DF142" w14:textId="77777777" w:rsidR="008F4D94" w:rsidRDefault="008F4D94" w:rsidP="00190399">
            <w:pPr>
              <w:keepNext/>
              <w:keepLines/>
              <w:spacing w:after="0"/>
              <w:jc w:val="center"/>
              <w:rPr>
                <w:sz w:val="18"/>
                <w:lang w:eastAsia="ja-JP"/>
              </w:rPr>
            </w:pPr>
          </w:p>
        </w:tc>
      </w:tr>
      <w:tr w:rsidR="008F4D94" w14:paraId="6DEEC0B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42DAF3"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D69823"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09733DB"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AD3ACB"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7B5363E"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10C4C56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3FE4D"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1FB74C" w14:textId="77777777" w:rsidR="008F4D94" w:rsidRDefault="008F4D94" w:rsidP="00190399">
            <w:pPr>
              <w:keepNext/>
              <w:keepLines/>
              <w:spacing w:after="0"/>
              <w:jc w:val="center"/>
              <w:rPr>
                <w:sz w:val="18"/>
                <w:lang w:eastAsia="ja-JP"/>
              </w:rPr>
            </w:pPr>
            <w:r>
              <w:rPr>
                <w:sz w:val="18"/>
                <w:szCs w:val="18"/>
              </w:rPr>
              <w:t>486</w:t>
            </w:r>
            <w:r w:rsidRPr="00075699">
              <w:rPr>
                <w:sz w:val="18"/>
                <w:szCs w:val="18"/>
              </w:rPr>
              <w:t>0</w:t>
            </w:r>
            <w:r>
              <w:rPr>
                <w:sz w:val="18"/>
                <w:lang w:val="en-US"/>
              </w:rPr>
              <w:t>–</w:t>
            </w:r>
            <w:r>
              <w:rPr>
                <w:sz w:val="18"/>
                <w:szCs w:val="18"/>
              </w:rPr>
              <w:t>522</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C7CB08" w14:textId="77777777" w:rsidR="008F4D94" w:rsidRDefault="008F4D94" w:rsidP="00190399">
            <w:pPr>
              <w:keepNext/>
              <w:keepLines/>
              <w:spacing w:after="0"/>
              <w:jc w:val="center"/>
              <w:rPr>
                <w:sz w:val="18"/>
                <w:lang w:eastAsia="ja-JP"/>
              </w:rPr>
            </w:pPr>
            <w:r>
              <w:rPr>
                <w:sz w:val="18"/>
                <w:szCs w:val="18"/>
              </w:rPr>
              <w:t>5895</w:t>
            </w:r>
            <w:r>
              <w:rPr>
                <w:sz w:val="18"/>
                <w:lang w:val="en-US"/>
              </w:rPr>
              <w:t>–</w:t>
            </w:r>
            <w:r w:rsidRPr="00075699">
              <w:rPr>
                <w:sz w:val="18"/>
                <w:szCs w:val="18"/>
              </w:rPr>
              <w:t>6</w:t>
            </w:r>
            <w:r>
              <w:rPr>
                <w:sz w:val="18"/>
                <w:szCs w:val="18"/>
              </w:rPr>
              <w:t>21</w:t>
            </w:r>
            <w:r w:rsidRPr="00075699">
              <w:rPr>
                <w:sz w:val="18"/>
                <w:szCs w:val="18"/>
              </w:rPr>
              <w:t>0</w:t>
            </w:r>
          </w:p>
        </w:tc>
      </w:tr>
      <w:tr w:rsidR="008F4D94" w14:paraId="5333BAA9"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4DB0D"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E46021"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48CD19"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FC58"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0D81A7"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043172E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8CBAD1" w14:textId="77777777" w:rsidR="008F4D94" w:rsidRDefault="008F4D94" w:rsidP="00190399">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BE79A19" w14:textId="77777777" w:rsidR="008F4D94" w:rsidRDefault="008F4D94" w:rsidP="00190399">
            <w:pPr>
              <w:keepNext/>
              <w:keepLines/>
              <w:spacing w:after="0"/>
              <w:jc w:val="center"/>
              <w:rPr>
                <w:sz w:val="18"/>
                <w:lang w:eastAsia="ja-JP"/>
              </w:rPr>
            </w:pPr>
            <w:r w:rsidRPr="00E853F2">
              <w:rPr>
                <w:sz w:val="18"/>
                <w:szCs w:val="18"/>
                <w:highlight w:val="yellow"/>
              </w:rPr>
              <w:t>1170</w:t>
            </w:r>
            <w:r w:rsidRPr="00E853F2">
              <w:rPr>
                <w:sz w:val="18"/>
                <w:highlight w:val="yellow"/>
                <w:lang w:val="en-US"/>
              </w:rPr>
              <w:t>–</w:t>
            </w:r>
            <w:r w:rsidRPr="00E853F2">
              <w:rPr>
                <w:sz w:val="18"/>
                <w:szCs w:val="18"/>
                <w:highlight w:val="yellow"/>
              </w:rPr>
              <w:t>1515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F9770" w14:textId="77777777" w:rsidR="008F4D94" w:rsidRDefault="008F4D94" w:rsidP="00190399">
            <w:pPr>
              <w:keepNext/>
              <w:keepLines/>
              <w:spacing w:after="0"/>
              <w:jc w:val="center"/>
              <w:rPr>
                <w:sz w:val="18"/>
                <w:lang w:eastAsia="ja-JP"/>
              </w:rPr>
            </w:pPr>
            <w:r>
              <w:rPr>
                <w:sz w:val="18"/>
                <w:szCs w:val="18"/>
              </w:rPr>
              <w:t>2190</w:t>
            </w:r>
            <w:r>
              <w:rPr>
                <w:sz w:val="18"/>
                <w:lang w:val="en-US"/>
              </w:rPr>
              <w:t>–</w:t>
            </w:r>
            <w:r>
              <w:rPr>
                <w:sz w:val="18"/>
                <w:szCs w:val="18"/>
              </w:rPr>
              <w:t>252</w:t>
            </w:r>
            <w:r w:rsidRPr="00075699">
              <w:rPr>
                <w:sz w:val="18"/>
                <w:szCs w:val="18"/>
              </w:rPr>
              <w:t>0</w:t>
            </w:r>
          </w:p>
        </w:tc>
      </w:tr>
      <w:tr w:rsidR="008F4D94" w14:paraId="5392B4B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114813"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070A65"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B26AA86"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688462"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5AB9C29"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24D33A4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B0EC5"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E269F2" w14:textId="77777777" w:rsidR="008F4D94" w:rsidRDefault="008F4D94" w:rsidP="00190399">
            <w:pPr>
              <w:keepNext/>
              <w:keepLines/>
              <w:spacing w:after="0"/>
              <w:jc w:val="center"/>
              <w:rPr>
                <w:sz w:val="18"/>
                <w:lang w:eastAsia="ja-JP"/>
              </w:rPr>
            </w:pPr>
            <w:r>
              <w:rPr>
                <w:sz w:val="18"/>
                <w:szCs w:val="18"/>
              </w:rPr>
              <w:t>876</w:t>
            </w:r>
            <w:r w:rsidRPr="00075699">
              <w:rPr>
                <w:sz w:val="18"/>
                <w:szCs w:val="18"/>
              </w:rPr>
              <w:t>0</w:t>
            </w:r>
            <w:r>
              <w:rPr>
                <w:sz w:val="18"/>
                <w:lang w:val="en-US"/>
              </w:rPr>
              <w:t>–</w:t>
            </w:r>
            <w:r>
              <w:rPr>
                <w:sz w:val="18"/>
                <w:szCs w:val="18"/>
              </w:rPr>
              <w:t>912</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71C3D" w14:textId="77777777" w:rsidR="008F4D94" w:rsidRDefault="008F4D94" w:rsidP="00190399">
            <w:pPr>
              <w:keepNext/>
              <w:keepLines/>
              <w:spacing w:after="0"/>
              <w:jc w:val="center"/>
              <w:rPr>
                <w:sz w:val="18"/>
                <w:lang w:eastAsia="ja-JP"/>
              </w:rPr>
            </w:pPr>
            <w:r>
              <w:rPr>
                <w:sz w:val="18"/>
                <w:szCs w:val="18"/>
              </w:rPr>
              <w:t>939</w:t>
            </w:r>
            <w:r w:rsidRPr="00075699">
              <w:rPr>
                <w:sz w:val="18"/>
                <w:szCs w:val="18"/>
              </w:rPr>
              <w:t>0</w:t>
            </w:r>
            <w:r>
              <w:rPr>
                <w:sz w:val="18"/>
                <w:lang w:val="en-US"/>
              </w:rPr>
              <w:t>–</w:t>
            </w:r>
            <w:r>
              <w:rPr>
                <w:sz w:val="18"/>
                <w:szCs w:val="18"/>
              </w:rPr>
              <w:t>9705</w:t>
            </w:r>
          </w:p>
        </w:tc>
      </w:tr>
      <w:tr w:rsidR="008F4D94" w14:paraId="6B724D8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6ED79B"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24925"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CD0999"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F627D9"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2636DA5"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4465641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14EDD1"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F42034" w14:textId="77777777" w:rsidR="008F4D94" w:rsidRDefault="008F4D94" w:rsidP="00190399">
            <w:pPr>
              <w:keepNext/>
              <w:keepLines/>
              <w:spacing w:after="0"/>
              <w:jc w:val="center"/>
              <w:rPr>
                <w:sz w:val="18"/>
                <w:lang w:eastAsia="ja-JP"/>
              </w:rPr>
            </w:pPr>
            <w:r>
              <w:rPr>
                <w:sz w:val="18"/>
                <w:szCs w:val="18"/>
              </w:rPr>
              <w:t>897</w:t>
            </w:r>
            <w:r w:rsidRPr="00075699">
              <w:rPr>
                <w:sz w:val="18"/>
                <w:szCs w:val="18"/>
              </w:rPr>
              <w:t>0</w:t>
            </w:r>
            <w:r>
              <w:rPr>
                <w:sz w:val="18"/>
                <w:lang w:val="en-US"/>
              </w:rPr>
              <w:t>–</w:t>
            </w:r>
            <w:r>
              <w:rPr>
                <w:sz w:val="18"/>
                <w:szCs w:val="18"/>
              </w:rPr>
              <w:t>9315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8423FD" w14:textId="77777777" w:rsidR="008F4D94" w:rsidRDefault="008F4D94" w:rsidP="00190399">
            <w:pPr>
              <w:keepNext/>
              <w:keepLines/>
              <w:spacing w:after="0"/>
              <w:jc w:val="center"/>
              <w:rPr>
                <w:sz w:val="18"/>
                <w:lang w:eastAsia="ja-JP"/>
              </w:rPr>
            </w:pPr>
            <w:r>
              <w:rPr>
                <w:sz w:val="18"/>
                <w:szCs w:val="18"/>
              </w:rPr>
              <w:t>918</w:t>
            </w:r>
            <w:r w:rsidRPr="00075699">
              <w:rPr>
                <w:sz w:val="18"/>
                <w:szCs w:val="18"/>
              </w:rPr>
              <w:t>0</w:t>
            </w:r>
            <w:r>
              <w:rPr>
                <w:sz w:val="18"/>
                <w:lang w:val="en-US"/>
              </w:rPr>
              <w:t>–</w:t>
            </w:r>
            <w:r>
              <w:rPr>
                <w:sz w:val="18"/>
                <w:szCs w:val="18"/>
              </w:rPr>
              <w:t>95</w:t>
            </w:r>
            <w:r w:rsidRPr="00075699">
              <w:rPr>
                <w:sz w:val="18"/>
                <w:szCs w:val="18"/>
              </w:rPr>
              <w:t>10</w:t>
            </w:r>
          </w:p>
        </w:tc>
      </w:tr>
      <w:tr w:rsidR="008F4D94" w14:paraId="3350C2A5" w14:textId="77777777" w:rsidTr="00190399">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ED07C" w14:textId="77777777" w:rsidR="008F4D94" w:rsidRDefault="008F4D94" w:rsidP="00190399">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C48041E" w14:textId="77777777" w:rsidR="008F4D94" w:rsidRDefault="008F4D94" w:rsidP="008F4D94">
      <w:pPr>
        <w:rPr>
          <w:rFonts w:ascii="Arial" w:hAnsi="Arial" w:cs="Arial"/>
          <w:b/>
        </w:rPr>
      </w:pPr>
    </w:p>
    <w:p w14:paraId="31D2BF84" w14:textId="77777777" w:rsidR="008F4D94" w:rsidRPr="00D315DA" w:rsidRDefault="008F4D94" w:rsidP="008F4D94">
      <w:pPr>
        <w:rPr>
          <w:rFonts w:eastAsia="MS Mincho"/>
        </w:rPr>
      </w:pPr>
      <w:r>
        <w:rPr>
          <w:rFonts w:eastAsia="MS Mincho"/>
        </w:rPr>
        <w:t xml:space="preserve">Based on the above table, the </w:t>
      </w:r>
      <w:r>
        <w:rPr>
          <w:rFonts w:cs="DengXian"/>
          <w:szCs w:val="21"/>
          <w:lang w:eastAsia="ko-KR"/>
        </w:rPr>
        <w:t>3</w:t>
      </w:r>
      <w:r>
        <w:rPr>
          <w:rFonts w:cs="DengXian"/>
          <w:szCs w:val="21"/>
          <w:vertAlign w:val="superscript"/>
          <w:lang w:eastAsia="ko-KR"/>
        </w:rPr>
        <w:t>rd</w:t>
      </w:r>
      <w:r>
        <w:rPr>
          <w:rFonts w:cs="DengXian"/>
          <w:szCs w:val="21"/>
          <w:lang w:eastAsia="ko-KR"/>
        </w:rPr>
        <w:t xml:space="preserve"> and 5</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3</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75.</w:t>
      </w:r>
    </w:p>
    <w:p w14:paraId="7D09E731" w14:textId="77777777" w:rsidR="008F4D94" w:rsidRPr="00AB69C8" w:rsidRDefault="008F4D94" w:rsidP="008F4D94">
      <w:pPr>
        <w:pStyle w:val="Heading4"/>
        <w:overflowPunct w:val="0"/>
        <w:autoSpaceDE w:val="0"/>
        <w:autoSpaceDN w:val="0"/>
        <w:adjustRightInd w:val="0"/>
        <w:textAlignment w:val="baseline"/>
        <w:rPr>
          <w:rFonts w:eastAsia="Times New Roman"/>
          <w:lang w:eastAsia="en-GB"/>
        </w:rPr>
      </w:pPr>
      <w:bookmarkStart w:id="419" w:name="_Toc180420611"/>
      <w:r>
        <w:rPr>
          <w:rFonts w:eastAsia="Times New Roman"/>
          <w:lang w:eastAsia="en-GB"/>
        </w:rPr>
        <w:t>5.31</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419"/>
    </w:p>
    <w:p w14:paraId="7FF74480" w14:textId="77777777" w:rsidR="008F4D94" w:rsidRDefault="008F4D94" w:rsidP="008F4D94">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IMD using the following component linearity assumptions:</w:t>
      </w:r>
    </w:p>
    <w:p w14:paraId="4C0BCC86" w14:textId="77777777" w:rsidR="008F4D94" w:rsidRPr="00E2746B" w:rsidRDefault="008F4D94" w:rsidP="008F4D94">
      <w:pPr>
        <w:pStyle w:val="TH"/>
        <w:rPr>
          <w:rFonts w:cs="Arial"/>
        </w:rPr>
      </w:pPr>
      <w:r w:rsidRPr="00E2746B">
        <w:rPr>
          <w:rFonts w:cs="Arial"/>
        </w:rPr>
        <w:t xml:space="preserve">Table </w:t>
      </w:r>
      <w:r>
        <w:rPr>
          <w:rFonts w:cs="Arial"/>
        </w:rPr>
        <w:t>5.31</w:t>
      </w:r>
      <w:r w:rsidRPr="0008739F">
        <w:rPr>
          <w:rFonts w:cs="Arial"/>
        </w:rPr>
        <w:t>.2.2-1</w:t>
      </w:r>
      <w:r w:rsidRPr="00E2746B">
        <w:rPr>
          <w:rFonts w:cs="Arial"/>
        </w:rPr>
        <w:t xml:space="preserve">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8F4D94" w:rsidRPr="0008739F" w14:paraId="03EAF724" w14:textId="77777777" w:rsidTr="00190399">
        <w:trPr>
          <w:jc w:val="center"/>
        </w:trPr>
        <w:tc>
          <w:tcPr>
            <w:tcW w:w="2463" w:type="dxa"/>
          </w:tcPr>
          <w:p w14:paraId="7BB20B6A" w14:textId="77777777" w:rsidR="008F4D94" w:rsidRPr="0008739F" w:rsidRDefault="008F4D94" w:rsidP="00190399">
            <w:pPr>
              <w:pStyle w:val="TAL"/>
              <w:rPr>
                <w:b/>
                <w:lang w:val="en-US"/>
              </w:rPr>
            </w:pPr>
            <w:r w:rsidRPr="0008739F">
              <w:rPr>
                <w:b/>
                <w:lang w:val="en-US"/>
              </w:rPr>
              <w:t>Component</w:t>
            </w:r>
          </w:p>
        </w:tc>
        <w:tc>
          <w:tcPr>
            <w:tcW w:w="1301" w:type="dxa"/>
          </w:tcPr>
          <w:p w14:paraId="786CE06F" w14:textId="77777777" w:rsidR="008F4D94" w:rsidRPr="0008739F" w:rsidRDefault="008F4D94" w:rsidP="00190399">
            <w:pPr>
              <w:pStyle w:val="TAL"/>
              <w:rPr>
                <w:b/>
                <w:lang w:val="en-US"/>
              </w:rPr>
            </w:pPr>
            <w:r w:rsidRPr="0008739F">
              <w:rPr>
                <w:b/>
                <w:lang w:val="en-US"/>
              </w:rPr>
              <w:t>IP</w:t>
            </w:r>
            <w:r w:rsidRPr="0008739F">
              <w:rPr>
                <w:rFonts w:hint="eastAsia"/>
                <w:b/>
                <w:lang w:val="en-US"/>
              </w:rPr>
              <w:t>3</w:t>
            </w:r>
            <w:r w:rsidRPr="0008739F">
              <w:rPr>
                <w:b/>
                <w:lang w:val="en-US"/>
              </w:rPr>
              <w:t xml:space="preserve"> (dBm)</w:t>
            </w:r>
          </w:p>
        </w:tc>
      </w:tr>
      <w:tr w:rsidR="008F4D94" w:rsidRPr="0008739F" w14:paraId="65F98B4E" w14:textId="77777777" w:rsidTr="00190399">
        <w:trPr>
          <w:jc w:val="center"/>
        </w:trPr>
        <w:tc>
          <w:tcPr>
            <w:tcW w:w="2463" w:type="dxa"/>
          </w:tcPr>
          <w:p w14:paraId="6817DA72" w14:textId="77777777" w:rsidR="008F4D94" w:rsidRPr="0008739F" w:rsidRDefault="008F4D94" w:rsidP="00190399">
            <w:pPr>
              <w:pStyle w:val="TAL"/>
              <w:rPr>
                <w:lang w:val="en-US"/>
              </w:rPr>
            </w:pPr>
            <w:r w:rsidRPr="0008739F">
              <w:rPr>
                <w:lang w:val="en-US"/>
              </w:rPr>
              <w:t>Antenna switch</w:t>
            </w:r>
          </w:p>
        </w:tc>
        <w:tc>
          <w:tcPr>
            <w:tcW w:w="1301" w:type="dxa"/>
          </w:tcPr>
          <w:p w14:paraId="7624345B" w14:textId="77777777" w:rsidR="008F4D94" w:rsidRPr="0008739F" w:rsidRDefault="008F4D94" w:rsidP="00190399">
            <w:pPr>
              <w:pStyle w:val="TAL"/>
              <w:rPr>
                <w:lang w:val="en-US"/>
              </w:rPr>
            </w:pPr>
            <w:r w:rsidRPr="0008739F">
              <w:rPr>
                <w:rFonts w:hint="eastAsia"/>
                <w:lang w:val="en-US"/>
              </w:rPr>
              <w:t>68</w:t>
            </w:r>
          </w:p>
        </w:tc>
      </w:tr>
      <w:tr w:rsidR="008F4D94" w:rsidRPr="0008739F" w14:paraId="06518CC1" w14:textId="77777777" w:rsidTr="00190399">
        <w:trPr>
          <w:jc w:val="center"/>
        </w:trPr>
        <w:tc>
          <w:tcPr>
            <w:tcW w:w="2463" w:type="dxa"/>
          </w:tcPr>
          <w:p w14:paraId="3162201B" w14:textId="77777777" w:rsidR="008F4D94" w:rsidRPr="0008739F" w:rsidRDefault="008F4D94" w:rsidP="00190399">
            <w:pPr>
              <w:pStyle w:val="TAL"/>
              <w:rPr>
                <w:lang w:val="en-US"/>
              </w:rPr>
            </w:pPr>
            <w:r w:rsidRPr="0008739F">
              <w:rPr>
                <w:lang w:val="en-US"/>
              </w:rPr>
              <w:t>Diplexer</w:t>
            </w:r>
          </w:p>
        </w:tc>
        <w:tc>
          <w:tcPr>
            <w:tcW w:w="1301" w:type="dxa"/>
          </w:tcPr>
          <w:p w14:paraId="1C766D73" w14:textId="77777777" w:rsidR="008F4D94" w:rsidRPr="0008739F" w:rsidRDefault="008F4D94" w:rsidP="00190399">
            <w:pPr>
              <w:pStyle w:val="TAL"/>
              <w:rPr>
                <w:lang w:val="en-US"/>
              </w:rPr>
            </w:pPr>
            <w:r w:rsidRPr="0008739F">
              <w:rPr>
                <w:rFonts w:hint="eastAsia"/>
                <w:lang w:val="en-US"/>
              </w:rPr>
              <w:t>86</w:t>
            </w:r>
          </w:p>
        </w:tc>
      </w:tr>
      <w:tr w:rsidR="008F4D94" w:rsidRPr="0008739F" w14:paraId="47AD7909" w14:textId="77777777" w:rsidTr="00190399">
        <w:trPr>
          <w:jc w:val="center"/>
        </w:trPr>
        <w:tc>
          <w:tcPr>
            <w:tcW w:w="2463" w:type="dxa"/>
          </w:tcPr>
          <w:p w14:paraId="01916F88" w14:textId="77777777" w:rsidR="008F4D94" w:rsidRPr="0008739F" w:rsidRDefault="008F4D94" w:rsidP="00190399">
            <w:pPr>
              <w:pStyle w:val="TAL"/>
              <w:rPr>
                <w:lang w:val="en-US"/>
              </w:rPr>
            </w:pPr>
            <w:r w:rsidRPr="0008739F">
              <w:rPr>
                <w:rFonts w:hint="eastAsia"/>
                <w:lang w:val="en-US"/>
              </w:rPr>
              <w:t>Triplexer</w:t>
            </w:r>
          </w:p>
        </w:tc>
        <w:tc>
          <w:tcPr>
            <w:tcW w:w="1301" w:type="dxa"/>
          </w:tcPr>
          <w:p w14:paraId="43705659" w14:textId="77777777" w:rsidR="008F4D94" w:rsidRPr="0008739F" w:rsidRDefault="008F4D94" w:rsidP="00190399">
            <w:pPr>
              <w:pStyle w:val="TAL"/>
              <w:rPr>
                <w:lang w:val="en-US"/>
              </w:rPr>
            </w:pPr>
            <w:r w:rsidRPr="0008739F">
              <w:rPr>
                <w:rFonts w:hint="eastAsia"/>
                <w:lang w:val="en-US"/>
              </w:rPr>
              <w:t>82</w:t>
            </w:r>
          </w:p>
        </w:tc>
      </w:tr>
      <w:tr w:rsidR="008F4D94" w:rsidRPr="0008739F" w14:paraId="5F357921" w14:textId="77777777" w:rsidTr="00190399">
        <w:trPr>
          <w:jc w:val="center"/>
        </w:trPr>
        <w:tc>
          <w:tcPr>
            <w:tcW w:w="2463" w:type="dxa"/>
          </w:tcPr>
          <w:p w14:paraId="6509385E" w14:textId="77777777" w:rsidR="008F4D94" w:rsidRPr="0008739F" w:rsidRDefault="008F4D94" w:rsidP="00190399">
            <w:pPr>
              <w:pStyle w:val="TAL"/>
              <w:rPr>
                <w:lang w:val="en-US"/>
              </w:rPr>
            </w:pPr>
            <w:r w:rsidRPr="0008739F">
              <w:rPr>
                <w:lang w:val="en-US"/>
              </w:rPr>
              <w:t>PA forward mixing</w:t>
            </w:r>
          </w:p>
        </w:tc>
        <w:tc>
          <w:tcPr>
            <w:tcW w:w="1301" w:type="dxa"/>
          </w:tcPr>
          <w:p w14:paraId="2DC44FC8" w14:textId="77777777" w:rsidR="008F4D94" w:rsidRPr="0008739F" w:rsidRDefault="008F4D94" w:rsidP="00190399">
            <w:pPr>
              <w:pStyle w:val="TAL"/>
              <w:rPr>
                <w:lang w:val="en-US"/>
              </w:rPr>
            </w:pPr>
            <w:r>
              <w:rPr>
                <w:lang w:val="en-US"/>
              </w:rPr>
              <w:t>30</w:t>
            </w:r>
          </w:p>
        </w:tc>
      </w:tr>
      <w:tr w:rsidR="008F4D94" w:rsidRPr="0008739F" w14:paraId="5E015D9F" w14:textId="77777777" w:rsidTr="00190399">
        <w:trPr>
          <w:jc w:val="center"/>
        </w:trPr>
        <w:tc>
          <w:tcPr>
            <w:tcW w:w="2463" w:type="dxa"/>
          </w:tcPr>
          <w:p w14:paraId="2174E026" w14:textId="77777777" w:rsidR="008F4D94" w:rsidRPr="0008739F" w:rsidRDefault="008F4D94" w:rsidP="00190399">
            <w:pPr>
              <w:pStyle w:val="TAL"/>
              <w:rPr>
                <w:lang w:val="en-US"/>
              </w:rPr>
            </w:pPr>
            <w:r w:rsidRPr="0008739F">
              <w:rPr>
                <w:lang w:val="en-US"/>
              </w:rPr>
              <w:t>PA reverse mixing</w:t>
            </w:r>
          </w:p>
        </w:tc>
        <w:tc>
          <w:tcPr>
            <w:tcW w:w="1301" w:type="dxa"/>
          </w:tcPr>
          <w:p w14:paraId="1BC7E0A2" w14:textId="77777777" w:rsidR="008F4D94" w:rsidRPr="0008739F" w:rsidRDefault="008F4D94" w:rsidP="00190399">
            <w:pPr>
              <w:pStyle w:val="TAL"/>
              <w:rPr>
                <w:lang w:val="en-US"/>
              </w:rPr>
            </w:pPr>
            <w:r>
              <w:rPr>
                <w:lang w:val="en-US"/>
              </w:rPr>
              <w:t>28</w:t>
            </w:r>
          </w:p>
        </w:tc>
      </w:tr>
      <w:tr w:rsidR="008F4D94" w:rsidRPr="0008739F" w14:paraId="2F1F683D" w14:textId="77777777" w:rsidTr="00190399">
        <w:trPr>
          <w:jc w:val="center"/>
        </w:trPr>
        <w:tc>
          <w:tcPr>
            <w:tcW w:w="2463" w:type="dxa"/>
          </w:tcPr>
          <w:p w14:paraId="7571947F" w14:textId="77777777" w:rsidR="008F4D94" w:rsidRPr="0008739F" w:rsidRDefault="008F4D94" w:rsidP="00190399">
            <w:pPr>
              <w:pStyle w:val="TAL"/>
              <w:rPr>
                <w:lang w:val="en-US"/>
              </w:rPr>
            </w:pPr>
            <w:r w:rsidRPr="0008739F">
              <w:rPr>
                <w:lang w:val="en-US"/>
              </w:rPr>
              <w:t>LNA</w:t>
            </w:r>
          </w:p>
        </w:tc>
        <w:tc>
          <w:tcPr>
            <w:tcW w:w="1301" w:type="dxa"/>
          </w:tcPr>
          <w:p w14:paraId="215AB005" w14:textId="77777777" w:rsidR="008F4D94" w:rsidRPr="0008739F" w:rsidRDefault="008F4D94" w:rsidP="00190399">
            <w:pPr>
              <w:pStyle w:val="TAL"/>
              <w:rPr>
                <w:lang w:val="en-US"/>
              </w:rPr>
            </w:pPr>
            <w:r w:rsidRPr="0008739F">
              <w:rPr>
                <w:lang w:val="en-US"/>
              </w:rPr>
              <w:t>-6</w:t>
            </w:r>
          </w:p>
        </w:tc>
      </w:tr>
    </w:tbl>
    <w:p w14:paraId="62EEBD61" w14:textId="77777777" w:rsidR="008F4D94" w:rsidRPr="00C013B0" w:rsidRDefault="008F4D94" w:rsidP="008F4D94">
      <w:pPr>
        <w:rPr>
          <w:rFonts w:eastAsia="MS Mincho"/>
        </w:rPr>
      </w:pPr>
      <w:r w:rsidRPr="00C013B0">
        <w:rPr>
          <w:rFonts w:eastAsia="MS Mincho"/>
        </w:rPr>
        <w:t>Based on these parameters we get the following MSD.</w:t>
      </w:r>
    </w:p>
    <w:p w14:paraId="7BE42E8A" w14:textId="77777777" w:rsidR="008F4D94" w:rsidRPr="00A20126" w:rsidRDefault="008F4D94" w:rsidP="008F4D94">
      <w:pPr>
        <w:pStyle w:val="TH"/>
        <w:rPr>
          <w:rFonts w:cs="Arial"/>
        </w:rPr>
      </w:pPr>
      <w:r w:rsidRPr="000469EC">
        <w:rPr>
          <w:rFonts w:cs="Arial"/>
        </w:rPr>
        <w:t xml:space="preserve">Table </w:t>
      </w:r>
      <w:r>
        <w:rPr>
          <w:rFonts w:cs="Arial"/>
        </w:rPr>
        <w:t>5.31</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14:paraId="3CB2F515" w14:textId="77777777" w:rsidTr="0019039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DA7172" w14:textId="77777777" w:rsidR="008F4D94" w:rsidRDefault="008F4D94" w:rsidP="00190399">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63F1270" w14:textId="77777777" w:rsidR="008F4D94" w:rsidRDefault="008F4D94" w:rsidP="00190399">
            <w:pPr>
              <w:pStyle w:val="TAH"/>
            </w:pPr>
            <w:r>
              <w:t>Source of IMD</w:t>
            </w:r>
          </w:p>
        </w:tc>
      </w:tr>
      <w:tr w:rsidR="008F4D94" w14:paraId="3E85AD92" w14:textId="77777777" w:rsidTr="0019039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870E86B" w14:textId="77777777" w:rsidR="008F4D94" w:rsidRDefault="008F4D94" w:rsidP="00190399">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116C7" w14:textId="77777777" w:rsidR="008F4D94" w:rsidRDefault="008F4D94" w:rsidP="00190399">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7F23BC30" w14:textId="77777777" w:rsidR="008F4D94" w:rsidRDefault="008F4D94" w:rsidP="0019039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8F76CDC" w14:textId="77777777" w:rsidR="008F4D94" w:rsidRDefault="008F4D94" w:rsidP="0019039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717EB4B" w14:textId="77777777" w:rsidR="008F4D94" w:rsidRDefault="008F4D94" w:rsidP="0019039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BAA7F01" w14:textId="77777777" w:rsidR="008F4D94" w:rsidRDefault="008F4D94" w:rsidP="0019039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6D70C45" w14:textId="77777777" w:rsidR="008F4D94" w:rsidRDefault="008F4D94" w:rsidP="0019039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2FEBB23" w14:textId="77777777" w:rsidR="008F4D94" w:rsidRDefault="008F4D94" w:rsidP="0019039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15E0228" w14:textId="77777777" w:rsidR="008F4D94" w:rsidRDefault="008F4D94" w:rsidP="00190399">
            <w:pPr>
              <w:pStyle w:val="TAH"/>
            </w:pPr>
          </w:p>
        </w:tc>
      </w:tr>
      <w:tr w:rsidR="008F4D94" w14:paraId="75602621"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608964" w14:textId="77777777" w:rsidR="008F4D94" w:rsidRDefault="008F4D94" w:rsidP="00190399">
            <w:pPr>
              <w:pStyle w:val="TAC"/>
              <w:rPr>
                <w:lang w:eastAsia="zh-CN"/>
              </w:rPr>
            </w:pPr>
            <w:r>
              <w:rPr>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77838283" w14:textId="77777777" w:rsidR="008F4D94" w:rsidRDefault="008F4D94" w:rsidP="00190399">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0B32DCD8" w14:textId="77777777" w:rsidR="008F4D94" w:rsidRPr="00C6438D" w:rsidRDefault="008F4D94" w:rsidP="00190399">
            <w:pPr>
              <w:pStyle w:val="TAC"/>
              <w:rPr>
                <w:lang w:eastAsia="zh-CN"/>
              </w:rPr>
            </w:pPr>
            <w:r w:rsidRPr="003C4CEC">
              <w:rPr>
                <w:rFonts w:cs="Arial"/>
              </w:rPr>
              <w:t>1960</w:t>
            </w:r>
          </w:p>
        </w:tc>
        <w:tc>
          <w:tcPr>
            <w:tcW w:w="964" w:type="dxa"/>
            <w:tcBorders>
              <w:top w:val="single" w:sz="4" w:space="0" w:color="auto"/>
              <w:left w:val="single" w:sz="4" w:space="0" w:color="auto"/>
              <w:right w:val="single" w:sz="4" w:space="0" w:color="auto"/>
            </w:tcBorders>
          </w:tcPr>
          <w:p w14:paraId="394F0AAF" w14:textId="77777777" w:rsidR="008F4D94" w:rsidRPr="00C6438D" w:rsidRDefault="008F4D94" w:rsidP="00190399">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859A89A" w14:textId="77777777" w:rsidR="008F4D94" w:rsidRPr="00C6438D" w:rsidRDefault="008F4D94" w:rsidP="00190399">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12A5EB4C" w14:textId="77777777" w:rsidR="008F4D94" w:rsidRPr="00C6438D" w:rsidRDefault="008F4D94" w:rsidP="00190399">
            <w:pPr>
              <w:pStyle w:val="TAC"/>
              <w:rPr>
                <w:lang w:eastAsia="zh-CN"/>
              </w:rPr>
            </w:pPr>
            <w:r>
              <w:rPr>
                <w:rFonts w:cs="Arial"/>
              </w:rPr>
              <w:t>2150</w:t>
            </w:r>
          </w:p>
        </w:tc>
        <w:tc>
          <w:tcPr>
            <w:tcW w:w="977" w:type="dxa"/>
            <w:tcBorders>
              <w:top w:val="single" w:sz="4" w:space="0" w:color="auto"/>
              <w:left w:val="single" w:sz="4" w:space="0" w:color="auto"/>
              <w:bottom w:val="single" w:sz="4" w:space="0" w:color="auto"/>
              <w:right w:val="single" w:sz="4" w:space="0" w:color="auto"/>
            </w:tcBorders>
          </w:tcPr>
          <w:p w14:paraId="024083CD" w14:textId="77777777" w:rsidR="008F4D94" w:rsidRPr="00C6438D" w:rsidRDefault="008F4D94" w:rsidP="00190399">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00D0400" w14:textId="77777777" w:rsidR="008F4D94" w:rsidRPr="00A1115A" w:rsidRDefault="008F4D94" w:rsidP="00190399">
            <w:pPr>
              <w:pStyle w:val="TAC"/>
            </w:pPr>
            <w:r w:rsidRPr="00A1115A">
              <w:t>FDD</w:t>
            </w:r>
          </w:p>
        </w:tc>
        <w:tc>
          <w:tcPr>
            <w:tcW w:w="1057" w:type="dxa"/>
            <w:tcBorders>
              <w:top w:val="single" w:sz="4" w:space="0" w:color="auto"/>
              <w:left w:val="single" w:sz="4" w:space="0" w:color="auto"/>
              <w:right w:val="single" w:sz="4" w:space="0" w:color="auto"/>
            </w:tcBorders>
          </w:tcPr>
          <w:p w14:paraId="0E5F3425" w14:textId="77777777" w:rsidR="008F4D94" w:rsidRDefault="008F4D94" w:rsidP="00190399">
            <w:pPr>
              <w:pStyle w:val="TAC"/>
              <w:rPr>
                <w:lang w:eastAsia="zh-CN"/>
              </w:rPr>
            </w:pPr>
            <w:r>
              <w:t>N/A</w:t>
            </w:r>
          </w:p>
        </w:tc>
      </w:tr>
      <w:tr w:rsidR="008F4D94" w14:paraId="55D22FB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A3C627" w14:textId="77777777" w:rsidR="008F4D94" w:rsidRDefault="008F4D94" w:rsidP="00190399">
            <w:pPr>
              <w:pStyle w:val="TAC"/>
              <w:rPr>
                <w:lang w:eastAsia="zh-CN"/>
              </w:rPr>
            </w:pPr>
          </w:p>
        </w:tc>
        <w:tc>
          <w:tcPr>
            <w:tcW w:w="1146" w:type="dxa"/>
            <w:tcBorders>
              <w:top w:val="single" w:sz="4" w:space="0" w:color="auto"/>
              <w:left w:val="single" w:sz="4" w:space="0" w:color="auto"/>
              <w:right w:val="single" w:sz="4" w:space="0" w:color="auto"/>
            </w:tcBorders>
            <w:vAlign w:val="center"/>
          </w:tcPr>
          <w:p w14:paraId="19F56F4E" w14:textId="77777777" w:rsidR="008F4D94" w:rsidRDefault="008F4D94" w:rsidP="00190399">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77BBD275" w14:textId="77777777" w:rsidR="008F4D94" w:rsidRPr="00C6438D" w:rsidRDefault="008F4D94" w:rsidP="00190399">
            <w:pPr>
              <w:pStyle w:val="TAC"/>
              <w:rPr>
                <w:lang w:eastAsia="zh-CN"/>
              </w:rPr>
            </w:pPr>
            <w:r w:rsidRPr="003C4CEC">
              <w:rPr>
                <w:rFonts w:cs="Arial"/>
              </w:rPr>
              <w:t>1720</w:t>
            </w:r>
          </w:p>
        </w:tc>
        <w:tc>
          <w:tcPr>
            <w:tcW w:w="964" w:type="dxa"/>
            <w:tcBorders>
              <w:top w:val="single" w:sz="4" w:space="0" w:color="auto"/>
              <w:left w:val="single" w:sz="4" w:space="0" w:color="auto"/>
              <w:right w:val="single" w:sz="4" w:space="0" w:color="auto"/>
            </w:tcBorders>
          </w:tcPr>
          <w:p w14:paraId="7B85CB83" w14:textId="77777777" w:rsidR="008F4D94" w:rsidRPr="00C6438D" w:rsidRDefault="008F4D94" w:rsidP="00190399">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6DD47EA" w14:textId="77777777" w:rsidR="008F4D94" w:rsidRPr="00C6438D" w:rsidRDefault="008F4D94" w:rsidP="00190399">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021CC86F" w14:textId="77777777" w:rsidR="008F4D94" w:rsidRPr="00C6438D" w:rsidRDefault="008F4D94" w:rsidP="00190399">
            <w:pPr>
              <w:pStyle w:val="TAC"/>
              <w:rPr>
                <w:lang w:eastAsia="zh-CN"/>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2541F76F" w14:textId="77777777" w:rsidR="008F4D94" w:rsidRPr="00794D7C" w:rsidRDefault="008F4D94" w:rsidP="00190399">
            <w:pPr>
              <w:pStyle w:val="TAC"/>
              <w:rPr>
                <w:rFonts w:eastAsia="DengXian"/>
                <w:lang w:eastAsia="zh-CN"/>
              </w:rPr>
            </w:pPr>
            <w:r w:rsidRPr="00C6438D">
              <w:t>N/A</w:t>
            </w:r>
          </w:p>
        </w:tc>
        <w:tc>
          <w:tcPr>
            <w:tcW w:w="828" w:type="dxa"/>
            <w:tcBorders>
              <w:top w:val="single" w:sz="4" w:space="0" w:color="auto"/>
              <w:left w:val="single" w:sz="4" w:space="0" w:color="auto"/>
              <w:right w:val="single" w:sz="4" w:space="0" w:color="auto"/>
            </w:tcBorders>
          </w:tcPr>
          <w:p w14:paraId="6EBE1E23" w14:textId="77777777" w:rsidR="008F4D94" w:rsidRPr="00A1115A" w:rsidRDefault="008F4D94" w:rsidP="00190399">
            <w:pPr>
              <w:pStyle w:val="TAC"/>
            </w:pPr>
            <w:r w:rsidRPr="00A1115A">
              <w:t>FDD</w:t>
            </w:r>
          </w:p>
        </w:tc>
        <w:tc>
          <w:tcPr>
            <w:tcW w:w="1057" w:type="dxa"/>
            <w:tcBorders>
              <w:top w:val="single" w:sz="4" w:space="0" w:color="auto"/>
              <w:left w:val="single" w:sz="4" w:space="0" w:color="auto"/>
              <w:right w:val="single" w:sz="4" w:space="0" w:color="auto"/>
            </w:tcBorders>
          </w:tcPr>
          <w:p w14:paraId="0E971A21" w14:textId="77777777" w:rsidR="008F4D94" w:rsidRDefault="008F4D94" w:rsidP="00190399">
            <w:pPr>
              <w:pStyle w:val="TAC"/>
              <w:rPr>
                <w:lang w:eastAsia="zh-CN"/>
              </w:rPr>
            </w:pPr>
            <w:r>
              <w:t>N/A</w:t>
            </w:r>
          </w:p>
        </w:tc>
      </w:tr>
      <w:tr w:rsidR="008F4D94" w14:paraId="6A6A09ED"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7E57FF" w14:textId="77777777" w:rsidR="008F4D94" w:rsidRDefault="008F4D94" w:rsidP="001903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02D8E2" w14:textId="77777777" w:rsidR="008F4D94" w:rsidRDefault="008F4D94" w:rsidP="00190399">
            <w:pPr>
              <w:pStyle w:val="TAC"/>
              <w:rPr>
                <w:lang w:eastAsia="zh-CN"/>
              </w:rPr>
            </w:pPr>
            <w:r>
              <w:rPr>
                <w:color w:val="000000"/>
                <w:lang w:eastAsia="zh-CN"/>
              </w:rPr>
              <w:t>n75</w:t>
            </w:r>
          </w:p>
        </w:tc>
        <w:tc>
          <w:tcPr>
            <w:tcW w:w="960" w:type="dxa"/>
            <w:tcBorders>
              <w:top w:val="single" w:sz="4" w:space="0" w:color="auto"/>
              <w:left w:val="single" w:sz="4" w:space="0" w:color="auto"/>
              <w:bottom w:val="single" w:sz="4" w:space="0" w:color="auto"/>
              <w:right w:val="single" w:sz="4" w:space="0" w:color="auto"/>
            </w:tcBorders>
          </w:tcPr>
          <w:p w14:paraId="3D472AB2" w14:textId="77777777" w:rsidR="008F4D94" w:rsidRPr="00C6438D" w:rsidRDefault="008F4D94" w:rsidP="00190399">
            <w:pPr>
              <w:pStyle w:val="TAC"/>
              <w:rPr>
                <w:lang w:eastAsia="zh-CN"/>
              </w:rPr>
            </w:pPr>
            <w:r w:rsidRPr="00C6438D">
              <w:t>N/A</w:t>
            </w:r>
          </w:p>
        </w:tc>
        <w:tc>
          <w:tcPr>
            <w:tcW w:w="964" w:type="dxa"/>
            <w:tcBorders>
              <w:top w:val="single" w:sz="4" w:space="0" w:color="auto"/>
              <w:left w:val="single" w:sz="4" w:space="0" w:color="auto"/>
              <w:bottom w:val="single" w:sz="4" w:space="0" w:color="auto"/>
              <w:right w:val="single" w:sz="4" w:space="0" w:color="auto"/>
            </w:tcBorders>
          </w:tcPr>
          <w:p w14:paraId="6E3DCB46" w14:textId="77777777" w:rsidR="008F4D94" w:rsidRPr="00C6438D" w:rsidRDefault="008F4D94" w:rsidP="00190399">
            <w:pPr>
              <w:pStyle w:val="TAC"/>
              <w:rPr>
                <w:lang w:eastAsia="zh-CN"/>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AC29C0" w14:textId="77777777" w:rsidR="008F4D94" w:rsidRPr="00C6438D" w:rsidRDefault="008F4D94" w:rsidP="00190399">
            <w:pPr>
              <w:pStyle w:val="TAC"/>
              <w:rPr>
                <w:lang w:eastAsia="zh-CN"/>
              </w:rPr>
            </w:pPr>
            <w:r w:rsidRPr="00C6438D">
              <w:t>N/A</w:t>
            </w:r>
          </w:p>
        </w:tc>
        <w:tc>
          <w:tcPr>
            <w:tcW w:w="960" w:type="dxa"/>
            <w:tcBorders>
              <w:top w:val="single" w:sz="4" w:space="0" w:color="auto"/>
              <w:left w:val="single" w:sz="4" w:space="0" w:color="auto"/>
              <w:bottom w:val="single" w:sz="4" w:space="0" w:color="auto"/>
              <w:right w:val="single" w:sz="4" w:space="0" w:color="auto"/>
            </w:tcBorders>
          </w:tcPr>
          <w:p w14:paraId="0ECA8531" w14:textId="77777777" w:rsidR="008F4D94" w:rsidRPr="00C6438D" w:rsidRDefault="008F4D94" w:rsidP="00190399">
            <w:pPr>
              <w:pStyle w:val="TAC"/>
              <w:rPr>
                <w:lang w:eastAsia="zh-CN"/>
              </w:rPr>
            </w:pPr>
            <w:r w:rsidRPr="00C6438D">
              <w:t>14</w:t>
            </w:r>
            <w:r>
              <w:t>8</w:t>
            </w:r>
            <w:r w:rsidRPr="00C6438D">
              <w:t>0</w:t>
            </w:r>
          </w:p>
        </w:tc>
        <w:tc>
          <w:tcPr>
            <w:tcW w:w="977" w:type="dxa"/>
            <w:tcBorders>
              <w:top w:val="single" w:sz="4" w:space="0" w:color="auto"/>
              <w:left w:val="single" w:sz="4" w:space="0" w:color="auto"/>
              <w:bottom w:val="single" w:sz="4" w:space="0" w:color="auto"/>
              <w:right w:val="single" w:sz="4" w:space="0" w:color="auto"/>
            </w:tcBorders>
          </w:tcPr>
          <w:p w14:paraId="0A64657F" w14:textId="77777777" w:rsidR="008F4D94" w:rsidRPr="00C6438D" w:rsidRDefault="008F4D94" w:rsidP="00190399">
            <w:pPr>
              <w:pStyle w:val="TAC"/>
              <w:rPr>
                <w:lang w:eastAsia="zh-CN"/>
              </w:rPr>
            </w:pPr>
            <w:r>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4896718F" w14:textId="77777777" w:rsidR="008F4D94" w:rsidRPr="00A1115A" w:rsidRDefault="008F4D94" w:rsidP="00190399">
            <w:pPr>
              <w:pStyle w:val="TAC"/>
            </w:pPr>
            <w:r w:rsidRPr="00A1115A">
              <w:t>SDL</w:t>
            </w:r>
          </w:p>
        </w:tc>
        <w:tc>
          <w:tcPr>
            <w:tcW w:w="1057" w:type="dxa"/>
            <w:tcBorders>
              <w:top w:val="single" w:sz="4" w:space="0" w:color="auto"/>
              <w:left w:val="single" w:sz="4" w:space="0" w:color="auto"/>
              <w:bottom w:val="single" w:sz="4" w:space="0" w:color="auto"/>
              <w:right w:val="single" w:sz="4" w:space="0" w:color="auto"/>
            </w:tcBorders>
          </w:tcPr>
          <w:p w14:paraId="4E8F4C2C" w14:textId="77777777" w:rsidR="008F4D94" w:rsidRDefault="008F4D94" w:rsidP="00190399">
            <w:pPr>
              <w:pStyle w:val="TAC"/>
              <w:rPr>
                <w:lang w:eastAsia="zh-CN"/>
              </w:rPr>
            </w:pPr>
            <w:r>
              <w:t>IMD3</w:t>
            </w:r>
            <w:r w:rsidRPr="00D63D04">
              <w:rPr>
                <w:vertAlign w:val="superscript"/>
              </w:rPr>
              <w:t>4</w:t>
            </w:r>
          </w:p>
        </w:tc>
      </w:tr>
      <w:tr w:rsidR="008F4D94" w14:paraId="62750E2D" w14:textId="77777777" w:rsidTr="00190399">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10BB00E" w14:textId="77777777" w:rsidR="008F4D94" w:rsidRPr="00E853F2" w:rsidRDefault="008F4D94" w:rsidP="00190399">
            <w:pPr>
              <w:pStyle w:val="TAN"/>
              <w:rPr>
                <w:rFonts w:eastAsia="DengXian"/>
              </w:rPr>
            </w:pPr>
            <w:r w:rsidRPr="00E853F2">
              <w:rPr>
                <w:rFonts w:eastAsia="DengXian"/>
              </w:rPr>
              <w:t>NOTE 4:</w:t>
            </w:r>
            <w:r w:rsidRPr="00E853F2">
              <w:rPr>
                <w:rFonts w:eastAsia="DengXian"/>
              </w:rPr>
              <w:tab/>
              <w:t>This band is subject to IMD5 also which MSD is not specified</w:t>
            </w:r>
            <w:r w:rsidRPr="00E853F2">
              <w:rPr>
                <w:rFonts w:eastAsia="DengXian"/>
                <w:lang w:eastAsia="ja-JP"/>
              </w:rPr>
              <w:t>.</w:t>
            </w:r>
          </w:p>
          <w:p w14:paraId="386DAC3A" w14:textId="77777777" w:rsidR="008F4D94" w:rsidRDefault="008F4D94" w:rsidP="00190399">
            <w:pPr>
              <w:pStyle w:val="TAC"/>
              <w:jc w:val="left"/>
            </w:pPr>
          </w:p>
        </w:tc>
      </w:tr>
    </w:tbl>
    <w:p w14:paraId="3FADC93C" w14:textId="77777777" w:rsidR="008F4D94" w:rsidRPr="00AC5EB8" w:rsidRDefault="008F4D94" w:rsidP="008F4D94">
      <w:pPr>
        <w:rPr>
          <w:color w:val="0070C0"/>
        </w:rPr>
      </w:pPr>
    </w:p>
    <w:p w14:paraId="090DEA6D" w14:textId="77777777" w:rsidR="008F4D94" w:rsidRDefault="008F4D94" w:rsidP="008F4D94">
      <w:pPr>
        <w:pStyle w:val="Heading2"/>
        <w:spacing w:after="240"/>
        <w:ind w:left="0" w:firstLine="0"/>
      </w:pPr>
      <w:bookmarkStart w:id="420" w:name="_Toc180420612"/>
      <w:r>
        <w:lastRenderedPageBreak/>
        <w:t>5.32</w:t>
      </w:r>
      <w:r>
        <w:tab/>
      </w:r>
      <w:r w:rsidRPr="00BC7B79">
        <w:t>CA_n1-n7-n78</w:t>
      </w:r>
      <w:bookmarkEnd w:id="420"/>
    </w:p>
    <w:p w14:paraId="75E71316" w14:textId="77777777" w:rsidR="008F4D94" w:rsidRDefault="008F4D94" w:rsidP="008F4D94">
      <w:pPr>
        <w:pStyle w:val="Heading3"/>
        <w:rPr>
          <w:rFonts w:cs="Arial"/>
          <w:szCs w:val="28"/>
        </w:rPr>
      </w:pPr>
      <w:bookmarkStart w:id="421" w:name="_Toc180420613"/>
      <w:r>
        <w:t>5.32.1</w:t>
      </w:r>
      <w:r>
        <w:tab/>
      </w:r>
      <w:r>
        <w:rPr>
          <w:rFonts w:cs="Arial"/>
          <w:szCs w:val="28"/>
        </w:rPr>
        <w:t>Common for 1 band UL and 2 bands UL CA</w:t>
      </w:r>
      <w:bookmarkEnd w:id="421"/>
    </w:p>
    <w:p w14:paraId="3CD43BBD" w14:textId="77777777" w:rsidR="008F4D94" w:rsidRDefault="008F4D94" w:rsidP="008F4D94">
      <w:pPr>
        <w:pStyle w:val="Heading4"/>
        <w:rPr>
          <w:rFonts w:cs="Arial"/>
        </w:rPr>
      </w:pPr>
      <w:bookmarkStart w:id="422" w:name="_Toc180420614"/>
      <w:r>
        <w:t>5.32.1.1</w:t>
      </w:r>
      <w:r>
        <w:tab/>
      </w:r>
      <w:r>
        <w:rPr>
          <w:rFonts w:cs="Arial"/>
        </w:rPr>
        <w:t>Operating bands for CA</w:t>
      </w:r>
      <w:bookmarkEnd w:id="422"/>
    </w:p>
    <w:p w14:paraId="3504882B" w14:textId="77777777" w:rsidR="008F4D94" w:rsidRDefault="008F4D94" w:rsidP="008F4D94">
      <w:pPr>
        <w:pStyle w:val="TH"/>
      </w:pPr>
      <w:r>
        <w:rPr>
          <w:rFonts w:cs="Arial"/>
        </w:rPr>
        <w:t xml:space="preserve">Table </w:t>
      </w:r>
      <w:r>
        <w:rPr>
          <w:rFonts w:cs="Arial" w:hint="eastAsia"/>
          <w:lang w:val="en-US" w:eastAsia="zh-CN"/>
        </w:rPr>
        <w:t>5.32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56348FE5" w14:textId="77777777" w:rsidTr="00190399">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9E8B08B" w14:textId="77777777" w:rsidR="008F4D94" w:rsidRPr="004D6DE3" w:rsidRDefault="008F4D94" w:rsidP="00190399">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EC96C95"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05770C9"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58EB4FF" w14:textId="77777777" w:rsidR="008F4D94" w:rsidRPr="004D6DE3" w:rsidRDefault="008F4D94" w:rsidP="00190399">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0EC27CA5"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3EAB5912" w14:textId="77777777" w:rsidTr="00190399">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98128BF" w14:textId="77777777" w:rsidR="008F4D94" w:rsidRPr="004D6DE3"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B04F816"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8AE2F84"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D61DEC0" w14:textId="77777777" w:rsidR="008F4D94" w:rsidRPr="004D6DE3" w:rsidRDefault="008F4D94" w:rsidP="00190399">
            <w:pPr>
              <w:spacing w:after="0"/>
              <w:rPr>
                <w:rFonts w:ascii="Arial" w:eastAsia="Calibri" w:hAnsi="Arial" w:cs="Arial"/>
                <w:b/>
                <w:bCs/>
                <w:sz w:val="18"/>
                <w:szCs w:val="18"/>
                <w:lang w:val="en-US" w:eastAsia="zh-CN"/>
              </w:rPr>
            </w:pPr>
          </w:p>
        </w:tc>
      </w:tr>
      <w:tr w:rsidR="008F4D94" w:rsidRPr="004D6DE3" w14:paraId="54843979" w14:textId="77777777" w:rsidTr="00190399">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E84E1E7" w14:textId="77777777" w:rsidR="008F4D94" w:rsidRPr="004D6DE3"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DB3701"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6DA0445" w14:textId="77777777" w:rsidR="008F4D94" w:rsidRPr="004D6DE3" w:rsidRDefault="008F4D94" w:rsidP="00190399">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4E29BEB" w14:textId="77777777" w:rsidR="008F4D94" w:rsidRPr="004D6DE3" w:rsidRDefault="008F4D94" w:rsidP="00190399">
            <w:pPr>
              <w:spacing w:after="0"/>
              <w:rPr>
                <w:rFonts w:ascii="Arial" w:eastAsia="Calibri" w:hAnsi="Arial" w:cs="Arial"/>
                <w:b/>
                <w:bCs/>
                <w:sz w:val="18"/>
                <w:szCs w:val="18"/>
                <w:lang w:val="en-US" w:eastAsia="zh-CN"/>
              </w:rPr>
            </w:pPr>
          </w:p>
        </w:tc>
      </w:tr>
      <w:tr w:rsidR="008F4D94" w:rsidRPr="004D6DE3" w14:paraId="36BF905E"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6F9DAC26" w14:textId="77777777" w:rsidR="008F4D94" w:rsidRPr="00A1115A" w:rsidRDefault="008F4D94" w:rsidP="00190399">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0EE21BCE" w14:textId="77777777" w:rsidR="008F4D94" w:rsidRPr="00A1115A" w:rsidRDefault="008F4D94" w:rsidP="00190399">
            <w:pPr>
              <w:pStyle w:val="TAC"/>
            </w:pPr>
            <w:r>
              <w:t>192</w:t>
            </w:r>
            <w:r w:rsidRPr="00A1115A">
              <w:t xml:space="preserve">0 MHz – </w:t>
            </w:r>
            <w:r>
              <w:t>198</w:t>
            </w:r>
            <w:r w:rsidRPr="00A1115A">
              <w:t>0 MHz</w:t>
            </w:r>
          </w:p>
        </w:tc>
        <w:tc>
          <w:tcPr>
            <w:tcW w:w="3116" w:type="dxa"/>
            <w:tcBorders>
              <w:top w:val="single" w:sz="4" w:space="0" w:color="auto"/>
              <w:left w:val="single" w:sz="4" w:space="0" w:color="auto"/>
              <w:bottom w:val="single" w:sz="4" w:space="0" w:color="auto"/>
              <w:right w:val="single" w:sz="4" w:space="0" w:color="auto"/>
            </w:tcBorders>
          </w:tcPr>
          <w:p w14:paraId="135153D4" w14:textId="77777777" w:rsidR="008F4D94" w:rsidRPr="00A1115A" w:rsidRDefault="008F4D94" w:rsidP="00190399">
            <w:pPr>
              <w:pStyle w:val="TAC"/>
            </w:pPr>
            <w:r w:rsidRPr="00A1115A">
              <w:t>2</w:t>
            </w:r>
            <w:r>
              <w:t>11</w:t>
            </w:r>
            <w:r w:rsidRPr="00A1115A">
              <w:t>0 MHz – 2</w:t>
            </w:r>
            <w:r>
              <w:t>17</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3209A304" w14:textId="77777777" w:rsidR="008F4D94" w:rsidRPr="00A1115A" w:rsidRDefault="008F4D94" w:rsidP="00190399">
            <w:pPr>
              <w:pStyle w:val="TAC"/>
            </w:pPr>
            <w:r w:rsidRPr="00A1115A">
              <w:t>FDD</w:t>
            </w:r>
          </w:p>
        </w:tc>
      </w:tr>
      <w:tr w:rsidR="008F4D94" w:rsidRPr="004D6DE3" w14:paraId="2BE5ACB4"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123DAA" w14:textId="77777777" w:rsidR="008F4D94" w:rsidRPr="004D6DE3" w:rsidRDefault="008F4D94" w:rsidP="00190399">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4CD48297" w14:textId="77777777" w:rsidR="008F4D94" w:rsidRPr="00A1115A" w:rsidRDefault="008F4D94" w:rsidP="00190399">
            <w:pPr>
              <w:pStyle w:val="TAC"/>
            </w:pPr>
            <w:r>
              <w:t>250</w:t>
            </w:r>
            <w:r w:rsidRPr="00A1115A">
              <w:t xml:space="preserve">0 MHz – </w:t>
            </w:r>
            <w:r>
              <w:t>2570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0FA2C0FC" w14:textId="77777777" w:rsidR="008F4D94" w:rsidRPr="00A1115A" w:rsidRDefault="008F4D94" w:rsidP="00190399">
            <w:pPr>
              <w:pStyle w:val="TAC"/>
            </w:pPr>
            <w:r>
              <w:t>2620</w:t>
            </w:r>
            <w:r w:rsidRPr="00A1115A">
              <w:t xml:space="preserve"> MHz – </w:t>
            </w:r>
            <w:r>
              <w:t>269</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71D24D20" w14:textId="77777777" w:rsidR="008F4D94" w:rsidRPr="00A1115A" w:rsidRDefault="008F4D94" w:rsidP="00190399">
            <w:pPr>
              <w:pStyle w:val="TAC"/>
            </w:pPr>
            <w:r w:rsidRPr="00A1115A">
              <w:t>FDD</w:t>
            </w:r>
          </w:p>
        </w:tc>
      </w:tr>
      <w:tr w:rsidR="008F4D94" w:rsidRPr="004D6DE3" w14:paraId="4FB78CC4"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1F3468" w14:textId="77777777" w:rsidR="008F4D94" w:rsidRPr="004D6DE3" w:rsidRDefault="008F4D94" w:rsidP="00190399">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392A4A68" w14:textId="77777777" w:rsidR="008F4D94" w:rsidRPr="00A1115A" w:rsidRDefault="008F4D94" w:rsidP="00190399">
            <w:pPr>
              <w:pStyle w:val="TAC"/>
            </w:pPr>
            <w:r>
              <w:t>3300</w:t>
            </w:r>
            <w:r w:rsidRPr="00A1115A">
              <w:t xml:space="preserve"> MHz – </w:t>
            </w:r>
            <w:r>
              <w:t>3800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26753C58" w14:textId="77777777" w:rsidR="008F4D94" w:rsidRPr="00A1115A" w:rsidRDefault="008F4D94" w:rsidP="00190399">
            <w:pPr>
              <w:pStyle w:val="TAC"/>
            </w:pPr>
            <w:r>
              <w:t>3300</w:t>
            </w:r>
            <w:r w:rsidRPr="00A1115A">
              <w:t xml:space="preserve"> MHz – </w:t>
            </w:r>
            <w:r>
              <w:t>3800</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7A98B729" w14:textId="77777777" w:rsidR="008F4D94" w:rsidRPr="00A1115A" w:rsidRDefault="008F4D94" w:rsidP="00190399">
            <w:pPr>
              <w:pStyle w:val="TAC"/>
            </w:pPr>
            <w:r>
              <w:t>T</w:t>
            </w:r>
            <w:r w:rsidRPr="00A1115A">
              <w:t>DD</w:t>
            </w:r>
          </w:p>
        </w:tc>
      </w:tr>
    </w:tbl>
    <w:p w14:paraId="4FA01232" w14:textId="77777777" w:rsidR="008F4D94" w:rsidRPr="005D2633" w:rsidRDefault="008F4D94" w:rsidP="008F4D94">
      <w:pPr>
        <w:pStyle w:val="Heading4"/>
        <w:rPr>
          <w:rFonts w:cs="Arial"/>
        </w:rPr>
      </w:pPr>
      <w:bookmarkStart w:id="423" w:name="_Toc180420615"/>
      <w:r>
        <w:rPr>
          <w:rFonts w:cs="Arial"/>
        </w:rPr>
        <w:t>5.32</w:t>
      </w:r>
      <w:r w:rsidRPr="005D2633">
        <w:rPr>
          <w:rFonts w:cs="Arial"/>
        </w:rPr>
        <w:t>.1.2</w:t>
      </w:r>
      <w:r w:rsidRPr="005D2633">
        <w:rPr>
          <w:rFonts w:cs="Arial"/>
        </w:rPr>
        <w:tab/>
      </w:r>
      <w:r>
        <w:rPr>
          <w:rFonts w:cs="Arial"/>
        </w:rPr>
        <w:t>Channel bandwidths per operating band for CA</w:t>
      </w:r>
      <w:bookmarkEnd w:id="423"/>
    </w:p>
    <w:p w14:paraId="4AE6DD95" w14:textId="77777777" w:rsidR="008F4D94" w:rsidRDefault="008F4D94" w:rsidP="008F4D94">
      <w:pPr>
        <w:pStyle w:val="TH"/>
        <w:rPr>
          <w:lang w:val="en-US" w:eastAsia="en-GB"/>
        </w:rPr>
      </w:pPr>
      <w:r>
        <w:rPr>
          <w:rFonts w:cs="Arial"/>
        </w:rPr>
        <w:t xml:space="preserve">Table </w:t>
      </w:r>
      <w:r>
        <w:rPr>
          <w:rFonts w:cs="Arial" w:hint="eastAsia"/>
          <w:lang w:val="en-US" w:eastAsia="zh-CN"/>
        </w:rPr>
        <w:t>5.32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514" w:type="pct"/>
        <w:tblLayout w:type="fixed"/>
        <w:tblLook w:val="04A0" w:firstRow="1" w:lastRow="0" w:firstColumn="1" w:lastColumn="0" w:noHBand="0" w:noVBand="1"/>
      </w:tblPr>
      <w:tblGrid>
        <w:gridCol w:w="1504"/>
        <w:gridCol w:w="1666"/>
        <w:gridCol w:w="650"/>
        <w:gridCol w:w="3487"/>
        <w:gridCol w:w="1388"/>
      </w:tblGrid>
      <w:tr w:rsidR="008F4D94" w:rsidRPr="004D6DE3" w14:paraId="537B551C" w14:textId="77777777" w:rsidTr="00190399">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CF79AB" w14:textId="77777777" w:rsidR="008F4D94" w:rsidRPr="004D6DE3" w:rsidRDefault="008F4D94" w:rsidP="00190399">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rsidRPr="004D6DE3" w14:paraId="5A2912D1" w14:textId="77777777" w:rsidTr="00190399">
        <w:trPr>
          <w:trHeight w:val="49"/>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3D7CF1A8" w14:textId="77777777" w:rsidR="008F4D94" w:rsidRPr="004D6DE3" w:rsidRDefault="008F4D94" w:rsidP="00190399">
            <w:pPr>
              <w:pStyle w:val="TAH"/>
              <w:rPr>
                <w:rFonts w:cs="Arial"/>
                <w:b w:val="0"/>
                <w:bCs/>
                <w:szCs w:val="18"/>
              </w:rPr>
            </w:pPr>
            <w:r w:rsidRPr="004D6DE3">
              <w:rPr>
                <w:rFonts w:cs="Arial"/>
                <w:bCs/>
                <w:szCs w:val="18"/>
              </w:rPr>
              <w:t>NR CA configuration</w:t>
            </w:r>
          </w:p>
        </w:tc>
        <w:tc>
          <w:tcPr>
            <w:tcW w:w="958" w:type="pct"/>
            <w:tcBorders>
              <w:top w:val="single" w:sz="4" w:space="0" w:color="auto"/>
              <w:left w:val="nil"/>
              <w:bottom w:val="single" w:sz="4" w:space="0" w:color="auto"/>
              <w:right w:val="single" w:sz="4" w:space="0" w:color="auto"/>
            </w:tcBorders>
            <w:shd w:val="clear" w:color="auto" w:fill="auto"/>
            <w:vAlign w:val="center"/>
          </w:tcPr>
          <w:p w14:paraId="7D4F95BD" w14:textId="77777777" w:rsidR="008F4D94" w:rsidRPr="004D6DE3" w:rsidRDefault="008F4D94" w:rsidP="00190399">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71308073" w14:textId="77777777" w:rsidR="008F4D94" w:rsidRPr="004D6DE3" w:rsidRDefault="008F4D94" w:rsidP="00190399">
            <w:pPr>
              <w:spacing w:after="0"/>
              <w:jc w:val="center"/>
              <w:rPr>
                <w:rFonts w:ascii="Arial" w:hAnsi="Arial" w:cs="Arial"/>
                <w:b/>
                <w:bCs/>
                <w:sz w:val="18"/>
                <w:szCs w:val="18"/>
              </w:rPr>
            </w:pPr>
            <w:r w:rsidRPr="004D6DE3">
              <w:rPr>
                <w:rFonts w:ascii="Arial"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6CBCA14E" w14:textId="77777777" w:rsidR="008F4D94" w:rsidRPr="004D6DE3" w:rsidRDefault="008F4D94" w:rsidP="00190399">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798" w:type="pct"/>
            <w:tcBorders>
              <w:top w:val="single" w:sz="4" w:space="0" w:color="auto"/>
              <w:left w:val="nil"/>
              <w:bottom w:val="single" w:sz="4" w:space="0" w:color="auto"/>
              <w:right w:val="single" w:sz="4" w:space="0" w:color="auto"/>
            </w:tcBorders>
            <w:shd w:val="clear" w:color="auto" w:fill="auto"/>
            <w:vAlign w:val="center"/>
          </w:tcPr>
          <w:p w14:paraId="1B850BF9" w14:textId="77777777" w:rsidR="008F4D94" w:rsidRPr="004D6DE3" w:rsidRDefault="008F4D94" w:rsidP="00190399">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F4D94" w:rsidRPr="004D6DE3" w14:paraId="16013EAC" w14:textId="77777777" w:rsidTr="00190399">
        <w:trPr>
          <w:trHeight w:val="57"/>
        </w:trPr>
        <w:tc>
          <w:tcPr>
            <w:tcW w:w="865" w:type="pct"/>
            <w:tcBorders>
              <w:top w:val="single" w:sz="4" w:space="0" w:color="auto"/>
              <w:left w:val="single" w:sz="4" w:space="0" w:color="auto"/>
              <w:right w:val="single" w:sz="4" w:space="0" w:color="auto"/>
            </w:tcBorders>
            <w:shd w:val="clear" w:color="auto" w:fill="auto"/>
            <w:vAlign w:val="center"/>
          </w:tcPr>
          <w:p w14:paraId="74C3C113" w14:textId="77777777" w:rsidR="008F4D94" w:rsidRPr="004D6DE3" w:rsidRDefault="008F4D94" w:rsidP="00190399">
            <w:pPr>
              <w:spacing w:after="0"/>
              <w:rPr>
                <w:rFonts w:ascii="Arial" w:hAnsi="Arial" w:cs="Arial"/>
                <w:color w:val="000000"/>
                <w:sz w:val="18"/>
                <w:szCs w:val="18"/>
              </w:rPr>
            </w:pPr>
            <w:r w:rsidRPr="00BC7B79">
              <w:rPr>
                <w:rFonts w:ascii="Arial" w:hAnsi="Arial" w:cs="Arial"/>
                <w:color w:val="000000"/>
                <w:sz w:val="18"/>
                <w:szCs w:val="18"/>
              </w:rPr>
              <w:t>CA_n1A-n7A-n78A</w:t>
            </w:r>
          </w:p>
        </w:tc>
        <w:tc>
          <w:tcPr>
            <w:tcW w:w="958" w:type="pct"/>
            <w:tcBorders>
              <w:top w:val="single" w:sz="4" w:space="0" w:color="auto"/>
              <w:left w:val="nil"/>
              <w:right w:val="single" w:sz="4" w:space="0" w:color="auto"/>
            </w:tcBorders>
            <w:shd w:val="clear" w:color="auto" w:fill="auto"/>
          </w:tcPr>
          <w:p w14:paraId="14D2FE5A" w14:textId="77777777" w:rsidR="008F4D94" w:rsidRPr="00BC7B79" w:rsidRDefault="008F4D94" w:rsidP="00190399">
            <w:pPr>
              <w:spacing w:after="0"/>
              <w:rPr>
                <w:rFonts w:ascii="Arial" w:hAnsi="Arial" w:cs="Arial"/>
                <w:color w:val="000000"/>
                <w:sz w:val="18"/>
                <w:szCs w:val="18"/>
              </w:rPr>
            </w:pPr>
            <w:r w:rsidRPr="00BC7B79">
              <w:rPr>
                <w:rFonts w:ascii="Arial" w:hAnsi="Arial" w:cs="Arial"/>
                <w:color w:val="000000"/>
                <w:sz w:val="18"/>
                <w:szCs w:val="18"/>
              </w:rPr>
              <w:t>CA_n1A-n7A</w:t>
            </w:r>
          </w:p>
          <w:p w14:paraId="7D746D53" w14:textId="77777777" w:rsidR="008F4D94" w:rsidRPr="00BC7B79" w:rsidRDefault="008F4D94" w:rsidP="00190399">
            <w:pPr>
              <w:spacing w:after="0"/>
              <w:rPr>
                <w:rFonts w:ascii="Arial" w:hAnsi="Arial" w:cs="Arial"/>
                <w:color w:val="000000"/>
                <w:sz w:val="18"/>
                <w:szCs w:val="18"/>
              </w:rPr>
            </w:pPr>
            <w:r w:rsidRPr="00BC7B79">
              <w:rPr>
                <w:rFonts w:ascii="Arial" w:hAnsi="Arial" w:cs="Arial"/>
                <w:color w:val="000000"/>
                <w:sz w:val="18"/>
                <w:szCs w:val="18"/>
              </w:rPr>
              <w:t>CA_n1A-n78A</w:t>
            </w:r>
          </w:p>
          <w:p w14:paraId="769316EA" w14:textId="77777777" w:rsidR="008F4D94" w:rsidRDefault="008F4D94" w:rsidP="00190399">
            <w:pPr>
              <w:spacing w:after="0"/>
            </w:pPr>
            <w:r w:rsidRPr="00BC7B79">
              <w:rPr>
                <w:rFonts w:ascii="Arial" w:hAnsi="Arial" w:cs="Arial"/>
                <w:color w:val="000000"/>
                <w:sz w:val="18"/>
                <w:szCs w:val="18"/>
              </w:rPr>
              <w:t>CA_n7A-n78A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3E30254" w14:textId="77777777" w:rsidR="008F4D94" w:rsidRPr="004D6DE3" w:rsidRDefault="008F4D94" w:rsidP="00190399">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6DCF29C" w14:textId="77777777" w:rsidR="008F4D94" w:rsidRPr="004D6DE3" w:rsidRDefault="008F4D94" w:rsidP="00190399">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555416F3" w14:textId="77777777" w:rsidR="008F4D94" w:rsidRPr="004D6DE3" w:rsidRDefault="008F4D94" w:rsidP="00190399">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DengXian" w:hAnsi="Arial" w:cs="Arial"/>
                <w:sz w:val="18"/>
                <w:szCs w:val="18"/>
                <w:lang w:eastAsia="zh-CN"/>
              </w:rPr>
              <w:t>and</w:t>
            </w:r>
            <w:r w:rsidRPr="003A114E">
              <w:rPr>
                <w:rFonts w:ascii="Arial" w:hAnsi="Arial" w:cs="Arial"/>
                <w:sz w:val="18"/>
                <w:szCs w:val="18"/>
              </w:rPr>
              <w:t xml:space="preserve"> 5</w:t>
            </w:r>
          </w:p>
        </w:tc>
      </w:tr>
      <w:tr w:rsidR="008F4D94" w:rsidRPr="004D6DE3" w14:paraId="7B865611" w14:textId="77777777" w:rsidTr="00190399">
        <w:trPr>
          <w:trHeight w:val="57"/>
        </w:trPr>
        <w:tc>
          <w:tcPr>
            <w:tcW w:w="865" w:type="pct"/>
            <w:tcBorders>
              <w:left w:val="single" w:sz="4" w:space="0" w:color="auto"/>
              <w:right w:val="single" w:sz="4" w:space="0" w:color="auto"/>
            </w:tcBorders>
            <w:shd w:val="clear" w:color="auto" w:fill="auto"/>
            <w:vAlign w:val="center"/>
          </w:tcPr>
          <w:p w14:paraId="48CE1085" w14:textId="77777777" w:rsidR="008F4D94" w:rsidRPr="004D6DE3" w:rsidRDefault="008F4D94" w:rsidP="00190399">
            <w:pPr>
              <w:spacing w:after="0"/>
              <w:rPr>
                <w:rFonts w:ascii="Arial" w:hAnsi="Arial" w:cs="Arial"/>
                <w:color w:val="000000"/>
                <w:sz w:val="18"/>
                <w:szCs w:val="18"/>
              </w:rPr>
            </w:pPr>
          </w:p>
        </w:tc>
        <w:tc>
          <w:tcPr>
            <w:tcW w:w="958" w:type="pct"/>
            <w:tcBorders>
              <w:left w:val="nil"/>
              <w:right w:val="single" w:sz="4" w:space="0" w:color="auto"/>
            </w:tcBorders>
            <w:shd w:val="clear" w:color="auto" w:fill="auto"/>
          </w:tcPr>
          <w:p w14:paraId="245C9576" w14:textId="77777777" w:rsidR="008F4D94" w:rsidRDefault="008F4D94" w:rsidP="00190399"/>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EDE8CDD" w14:textId="77777777" w:rsidR="008F4D94" w:rsidRPr="004D6DE3" w:rsidRDefault="008F4D94" w:rsidP="00190399">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ACEA838" w14:textId="77777777" w:rsidR="008F4D94" w:rsidRPr="004D6DE3" w:rsidRDefault="008F4D94" w:rsidP="00190399">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798" w:type="pct"/>
            <w:tcBorders>
              <w:left w:val="single" w:sz="4" w:space="0" w:color="auto"/>
              <w:right w:val="single" w:sz="4" w:space="0" w:color="auto"/>
            </w:tcBorders>
            <w:vAlign w:val="center"/>
          </w:tcPr>
          <w:p w14:paraId="35182D15" w14:textId="77777777" w:rsidR="008F4D94" w:rsidRPr="004D6DE3" w:rsidRDefault="008F4D94" w:rsidP="00190399">
            <w:pPr>
              <w:spacing w:after="0"/>
              <w:rPr>
                <w:rFonts w:ascii="Arial" w:hAnsi="Arial" w:cs="Arial"/>
                <w:sz w:val="18"/>
                <w:szCs w:val="18"/>
              </w:rPr>
            </w:pPr>
          </w:p>
        </w:tc>
      </w:tr>
      <w:tr w:rsidR="008F4D94" w:rsidRPr="004D6DE3" w14:paraId="282125F7" w14:textId="77777777" w:rsidTr="00190399">
        <w:trPr>
          <w:trHeight w:val="57"/>
        </w:trPr>
        <w:tc>
          <w:tcPr>
            <w:tcW w:w="865" w:type="pct"/>
            <w:tcBorders>
              <w:left w:val="single" w:sz="4" w:space="0" w:color="auto"/>
              <w:bottom w:val="single" w:sz="4" w:space="0" w:color="auto"/>
              <w:right w:val="single" w:sz="4" w:space="0" w:color="auto"/>
            </w:tcBorders>
            <w:shd w:val="clear" w:color="auto" w:fill="auto"/>
            <w:vAlign w:val="center"/>
          </w:tcPr>
          <w:p w14:paraId="6BA0C967" w14:textId="77777777" w:rsidR="008F4D94" w:rsidRPr="004D6DE3" w:rsidRDefault="008F4D94" w:rsidP="00190399">
            <w:pPr>
              <w:spacing w:after="0"/>
              <w:rPr>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125B5EBF" w14:textId="77777777" w:rsidR="008F4D94" w:rsidRDefault="008F4D94" w:rsidP="00190399"/>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64E6F45" w14:textId="77777777" w:rsidR="008F4D94" w:rsidRPr="004D6DE3" w:rsidRDefault="008F4D94" w:rsidP="00190399">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A0F9883" w14:textId="77777777" w:rsidR="008F4D94" w:rsidRPr="004D6DE3" w:rsidRDefault="008F4D94" w:rsidP="00190399">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798" w:type="pct"/>
            <w:tcBorders>
              <w:left w:val="single" w:sz="4" w:space="0" w:color="auto"/>
              <w:bottom w:val="single" w:sz="4" w:space="0" w:color="auto"/>
              <w:right w:val="single" w:sz="4" w:space="0" w:color="auto"/>
            </w:tcBorders>
            <w:vAlign w:val="center"/>
          </w:tcPr>
          <w:p w14:paraId="635AA963" w14:textId="77777777" w:rsidR="008F4D94" w:rsidRPr="004D6DE3" w:rsidRDefault="008F4D94" w:rsidP="00190399">
            <w:pPr>
              <w:spacing w:after="0"/>
              <w:rPr>
                <w:rFonts w:ascii="Arial" w:hAnsi="Arial" w:cs="Arial"/>
                <w:sz w:val="18"/>
                <w:szCs w:val="18"/>
              </w:rPr>
            </w:pPr>
          </w:p>
        </w:tc>
      </w:tr>
    </w:tbl>
    <w:p w14:paraId="1ABA36E5" w14:textId="77777777" w:rsidR="008F4D94" w:rsidRDefault="008F4D94" w:rsidP="008F4D94">
      <w:pPr>
        <w:spacing w:after="0"/>
        <w:rPr>
          <w:rFonts w:eastAsia="Calibri"/>
          <w:lang w:eastAsia="ko-KR"/>
        </w:rPr>
      </w:pPr>
    </w:p>
    <w:p w14:paraId="74D8B193" w14:textId="77777777" w:rsidR="008F4D94" w:rsidRDefault="008F4D94" w:rsidP="008F4D94">
      <w:pPr>
        <w:pStyle w:val="Heading4"/>
        <w:rPr>
          <w:rFonts w:cs="Arial"/>
          <w:szCs w:val="22"/>
        </w:rPr>
      </w:pPr>
      <w:bookmarkStart w:id="424" w:name="_Toc180420616"/>
      <w:r>
        <w:rPr>
          <w:rFonts w:cs="Arial"/>
        </w:rPr>
        <w:t>5.32</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424"/>
    </w:p>
    <w:p w14:paraId="3821520F" w14:textId="77777777" w:rsidR="008F4D94" w:rsidRDefault="008F4D94" w:rsidP="008F4D94">
      <w:r>
        <w:t xml:space="preserve">For </w:t>
      </w:r>
      <w:r w:rsidRPr="00BC7B79">
        <w:rPr>
          <w:lang w:val="en-US" w:eastAsia="zh-CN"/>
        </w:rPr>
        <w:t>CA_n1A-n7A-n78A</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155D473" w14:textId="77777777" w:rsidR="008F4D94" w:rsidRPr="005D2633" w:rsidRDefault="008F4D94" w:rsidP="008F4D94">
      <w:pPr>
        <w:pStyle w:val="Heading3"/>
        <w:rPr>
          <w:rFonts w:cs="Arial"/>
          <w:szCs w:val="28"/>
        </w:rPr>
      </w:pPr>
      <w:bookmarkStart w:id="425" w:name="_Toc180420617"/>
      <w:r>
        <w:rPr>
          <w:rFonts w:cs="Arial"/>
          <w:szCs w:val="28"/>
        </w:rPr>
        <w:t>5.32</w:t>
      </w:r>
      <w:r w:rsidRPr="005D2633">
        <w:rPr>
          <w:rFonts w:cs="Arial"/>
          <w:szCs w:val="28"/>
        </w:rPr>
        <w:t>.2</w:t>
      </w:r>
      <w:r w:rsidRPr="005D2633">
        <w:rPr>
          <w:rFonts w:cs="Arial"/>
          <w:szCs w:val="28"/>
        </w:rPr>
        <w:tab/>
        <w:t>Specific for 2 bands UL CA</w:t>
      </w:r>
      <w:bookmarkEnd w:id="425"/>
    </w:p>
    <w:p w14:paraId="04C4392A" w14:textId="77777777" w:rsidR="008F4D94" w:rsidRPr="00140BB6" w:rsidRDefault="008F4D94" w:rsidP="008F4D94">
      <w:pPr>
        <w:pStyle w:val="Heading4"/>
        <w:overflowPunct w:val="0"/>
        <w:autoSpaceDE w:val="0"/>
        <w:autoSpaceDN w:val="0"/>
        <w:adjustRightInd w:val="0"/>
        <w:textAlignment w:val="baseline"/>
        <w:rPr>
          <w:rFonts w:eastAsia="Times New Roman"/>
          <w:lang w:eastAsia="en-GB"/>
        </w:rPr>
      </w:pPr>
      <w:bookmarkStart w:id="426" w:name="_Toc180420618"/>
      <w:r>
        <w:rPr>
          <w:rFonts w:eastAsia="Times New Roman"/>
          <w:lang w:eastAsia="en-GB"/>
        </w:rPr>
        <w:t>5.32</w:t>
      </w:r>
      <w:r w:rsidRPr="00140BB6">
        <w:rPr>
          <w:rFonts w:eastAsia="Times New Roman"/>
          <w:lang w:eastAsia="en-GB"/>
        </w:rPr>
        <w:t>.2.1</w:t>
      </w:r>
      <w:r w:rsidRPr="00140BB6">
        <w:rPr>
          <w:rFonts w:eastAsia="Times New Roman"/>
          <w:lang w:eastAsia="en-GB"/>
        </w:rPr>
        <w:tab/>
        <w:t>UE co-existence studies</w:t>
      </w:r>
      <w:bookmarkEnd w:id="426"/>
    </w:p>
    <w:p w14:paraId="76D1BD9F" w14:textId="77777777" w:rsidR="008F4D94" w:rsidRPr="00242348" w:rsidRDefault="008F4D94" w:rsidP="008F4D94">
      <w:pPr>
        <w:pStyle w:val="Heading5"/>
        <w:overflowPunct w:val="0"/>
        <w:autoSpaceDE w:val="0"/>
        <w:autoSpaceDN w:val="0"/>
        <w:adjustRightInd w:val="0"/>
        <w:textAlignment w:val="baseline"/>
        <w:rPr>
          <w:snapToGrid w:val="0"/>
          <w:lang w:eastAsia="en-GB"/>
        </w:rPr>
      </w:pPr>
      <w:bookmarkStart w:id="427" w:name="_Toc180420619"/>
      <w:r>
        <w:rPr>
          <w:rFonts w:hint="eastAsia"/>
          <w:snapToGrid w:val="0"/>
          <w:lang w:eastAsia="en-GB"/>
        </w:rPr>
        <w:t>5.32</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427"/>
    </w:p>
    <w:p w14:paraId="676473E5" w14:textId="77777777" w:rsidR="008F4D94" w:rsidRDefault="008F4D94" w:rsidP="008F4D94">
      <w:pPr>
        <w:rPr>
          <w:rFonts w:eastAsia="MS Mincho"/>
        </w:rPr>
      </w:pPr>
      <w:r w:rsidRPr="00A76C0A">
        <w:rPr>
          <w:rFonts w:eastAsia="MS Mincho"/>
        </w:rPr>
        <w:t xml:space="preserve">Table </w:t>
      </w:r>
      <w:r>
        <w:rPr>
          <w:rFonts w:eastAsia="MS Mincho" w:hint="eastAsia"/>
        </w:rPr>
        <w:t>5.32</w:t>
      </w:r>
      <w:r>
        <w:rPr>
          <w:rFonts w:eastAsia="MS Mincho"/>
        </w:rPr>
        <w:t>.2.1</w:t>
      </w:r>
      <w:r w:rsidRPr="00A76C0A">
        <w:rPr>
          <w:rFonts w:eastAsia="MS Mincho"/>
        </w:rPr>
        <w:t>.1-1</w:t>
      </w:r>
      <w:r w:rsidRPr="00A42977">
        <w:rPr>
          <w:rFonts w:eastAsia="MS Mincho"/>
        </w:rPr>
        <w:t xml:space="preserve">, Table </w:t>
      </w:r>
      <w:r>
        <w:rPr>
          <w:rFonts w:eastAsia="MS Mincho"/>
        </w:rPr>
        <w:t>5.32</w:t>
      </w:r>
      <w:r w:rsidRPr="00A42977">
        <w:rPr>
          <w:rFonts w:eastAsia="MS Mincho"/>
        </w:rPr>
        <w:t xml:space="preserve">.2.1.1-2 and Table </w:t>
      </w:r>
      <w:r>
        <w:rPr>
          <w:rFonts w:eastAsia="MS Mincho"/>
        </w:rPr>
        <w:t>5.32</w:t>
      </w:r>
      <w:r w:rsidRPr="00A42977">
        <w:rPr>
          <w:rFonts w:eastAsia="MS Mincho"/>
        </w:rPr>
        <w:t>.2.1.1-3</w:t>
      </w:r>
      <w:r>
        <w:rPr>
          <w:rFonts w:eastAsia="MS Mincho"/>
        </w:rPr>
        <w:t xml:space="preserve"> </w:t>
      </w:r>
      <w:r w:rsidRPr="00A76C0A">
        <w:rPr>
          <w:rFonts w:eastAsia="MS Mincho"/>
        </w:rPr>
        <w:t xml:space="preserve">provide the two UL bands with one CC per band IMD interference analysis for </w:t>
      </w:r>
      <w:r w:rsidRPr="00BC7B79">
        <w:rPr>
          <w:rFonts w:eastAsia="MS Mincho"/>
        </w:rPr>
        <w:t>CA_n1A-n7A-n78A</w:t>
      </w:r>
      <w:r w:rsidRPr="00A76C0A">
        <w:rPr>
          <w:rFonts w:eastAsia="MS Mincho"/>
        </w:rPr>
        <w:t xml:space="preserve"> with UL </w:t>
      </w:r>
      <w:r w:rsidRPr="00576053">
        <w:rPr>
          <w:rFonts w:eastAsia="MS Mincho"/>
        </w:rPr>
        <w:t>CA_n1A-n</w:t>
      </w:r>
      <w:r>
        <w:rPr>
          <w:rFonts w:eastAsia="MS Mincho"/>
        </w:rPr>
        <w:t>7</w:t>
      </w:r>
      <w:r w:rsidRPr="00576053">
        <w:rPr>
          <w:rFonts w:eastAsia="MS Mincho"/>
        </w:rPr>
        <w:t>A</w:t>
      </w:r>
      <w:r>
        <w:rPr>
          <w:rFonts w:eastAsia="MS Mincho"/>
        </w:rPr>
        <w:t xml:space="preserve">, </w:t>
      </w:r>
      <w:r w:rsidRPr="00A76C0A">
        <w:rPr>
          <w:rFonts w:eastAsia="MS Mincho"/>
        </w:rPr>
        <w:t xml:space="preserve">UL </w:t>
      </w:r>
      <w:r w:rsidRPr="00576053">
        <w:rPr>
          <w:rFonts w:eastAsia="MS Mincho"/>
        </w:rPr>
        <w:t>CA_n1A-n</w:t>
      </w:r>
      <w:r>
        <w:rPr>
          <w:rFonts w:eastAsia="MS Mincho"/>
        </w:rPr>
        <w:t>78</w:t>
      </w:r>
      <w:r w:rsidRPr="00576053">
        <w:rPr>
          <w:rFonts w:eastAsia="MS Mincho"/>
        </w:rPr>
        <w:t>A</w:t>
      </w:r>
      <w:r>
        <w:rPr>
          <w:rFonts w:eastAsia="MS Mincho"/>
        </w:rPr>
        <w:t xml:space="preserve"> and </w:t>
      </w:r>
      <w:r w:rsidRPr="00A76C0A">
        <w:rPr>
          <w:rFonts w:eastAsia="MS Mincho"/>
        </w:rPr>
        <w:t xml:space="preserve">UL </w:t>
      </w:r>
      <w:r w:rsidRPr="00576053">
        <w:rPr>
          <w:rFonts w:eastAsia="MS Mincho"/>
        </w:rPr>
        <w:t>CA_n</w:t>
      </w:r>
      <w:r>
        <w:rPr>
          <w:rFonts w:eastAsia="MS Mincho"/>
        </w:rPr>
        <w:t>7</w:t>
      </w:r>
      <w:r w:rsidRPr="00576053">
        <w:rPr>
          <w:rFonts w:eastAsia="MS Mincho"/>
        </w:rPr>
        <w:t>A-n</w:t>
      </w:r>
      <w:r>
        <w:rPr>
          <w:rFonts w:eastAsia="MS Mincho"/>
        </w:rPr>
        <w:t>78</w:t>
      </w:r>
      <w:r w:rsidRPr="00576053">
        <w:rPr>
          <w:rFonts w:eastAsia="MS Mincho"/>
        </w:rPr>
        <w:t>A</w:t>
      </w:r>
      <w:r w:rsidRPr="00A76C0A">
        <w:rPr>
          <w:rFonts w:eastAsia="MS Mincho"/>
        </w:rPr>
        <w:t>.</w:t>
      </w:r>
    </w:p>
    <w:p w14:paraId="13BF113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5DFF6B48" w14:textId="77777777" w:rsidTr="00190399">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03B8C8" w14:textId="77777777" w:rsidR="008F4D94" w:rsidRDefault="008F4D94" w:rsidP="00190399">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48FAC" w14:textId="77777777" w:rsidR="008F4D94" w:rsidRDefault="008F4D94" w:rsidP="00190399">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988A1C" w14:textId="77777777" w:rsidR="008F4D94" w:rsidRDefault="008F4D94" w:rsidP="00190399">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F718BB" w14:textId="77777777" w:rsidR="008F4D94" w:rsidRDefault="008F4D94" w:rsidP="00190399">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7C9F7E" w14:textId="77777777" w:rsidR="008F4D94" w:rsidRDefault="008F4D94" w:rsidP="00190399">
            <w:pPr>
              <w:pStyle w:val="TAH"/>
            </w:pPr>
            <w:r>
              <w:t>f</w:t>
            </w:r>
            <w:r>
              <w:rPr>
                <w:vertAlign w:val="subscript"/>
              </w:rPr>
              <w:t>y_high</w:t>
            </w:r>
          </w:p>
        </w:tc>
      </w:tr>
      <w:tr w:rsidR="008F4D94" w14:paraId="494D4DB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38013" w14:textId="77777777" w:rsidR="008F4D94" w:rsidRDefault="008F4D94" w:rsidP="00190399">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15275B" w14:textId="77777777" w:rsidR="008F4D94" w:rsidRDefault="008F4D94" w:rsidP="00190399">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3885B"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E2CAAC"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860A7D"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5961DCD9"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BBD33"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862532" w14:textId="77777777" w:rsidR="008F4D94" w:rsidRPr="00273823" w:rsidRDefault="008F4D94" w:rsidP="00190399">
            <w:pPr>
              <w:keepNext/>
              <w:keepLines/>
              <w:spacing w:after="0"/>
              <w:jc w:val="center"/>
              <w:rPr>
                <w:sz w:val="18"/>
                <w:lang w:val="en-US"/>
              </w:rPr>
            </w:pPr>
            <w:r>
              <w:rPr>
                <w:sz w:val="18"/>
                <w:szCs w:val="18"/>
              </w:rPr>
              <w:t>520</w:t>
            </w:r>
            <w:r w:rsidRPr="00273823">
              <w:rPr>
                <w:sz w:val="18"/>
                <w:lang w:val="en-US"/>
              </w:rPr>
              <w:t>–</w:t>
            </w:r>
            <w:r>
              <w:rPr>
                <w:sz w:val="18"/>
                <w:szCs w:val="18"/>
              </w:rPr>
              <w:t>65</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4DB691" w14:textId="77777777" w:rsidR="008F4D94" w:rsidRDefault="008F4D94" w:rsidP="00190399">
            <w:pPr>
              <w:keepNext/>
              <w:keepLines/>
              <w:spacing w:after="0"/>
              <w:jc w:val="center"/>
              <w:rPr>
                <w:sz w:val="18"/>
                <w:lang w:val="en-US"/>
              </w:rPr>
            </w:pPr>
            <w:r>
              <w:rPr>
                <w:sz w:val="18"/>
                <w:szCs w:val="18"/>
              </w:rPr>
              <w:t>442</w:t>
            </w:r>
            <w:r w:rsidRPr="00075699">
              <w:rPr>
                <w:sz w:val="18"/>
                <w:szCs w:val="18"/>
              </w:rPr>
              <w:t>0</w:t>
            </w:r>
            <w:r>
              <w:rPr>
                <w:sz w:val="18"/>
                <w:lang w:val="en-US"/>
              </w:rPr>
              <w:t>–</w:t>
            </w:r>
            <w:r>
              <w:rPr>
                <w:sz w:val="18"/>
                <w:szCs w:val="18"/>
              </w:rPr>
              <w:t>4550</w:t>
            </w:r>
          </w:p>
        </w:tc>
      </w:tr>
      <w:tr w:rsidR="008F4D94" w14:paraId="5AC8E56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625A8F"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38DEBD"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C5DABF"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657BF1"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50D358"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70AD5E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5AC28"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7A7185" w14:textId="77777777" w:rsidR="008F4D94" w:rsidRPr="00273823" w:rsidRDefault="008F4D94" w:rsidP="00190399">
            <w:pPr>
              <w:keepNext/>
              <w:keepLines/>
              <w:spacing w:after="0"/>
              <w:jc w:val="center"/>
              <w:rPr>
                <w:sz w:val="18"/>
                <w:lang w:val="en-US"/>
              </w:rPr>
            </w:pPr>
            <w:r>
              <w:rPr>
                <w:sz w:val="18"/>
                <w:szCs w:val="18"/>
              </w:rPr>
              <w:t>1270</w:t>
            </w:r>
            <w:r w:rsidRPr="00E853F2">
              <w:rPr>
                <w:sz w:val="18"/>
                <w:lang w:val="en-US"/>
              </w:rPr>
              <w:t>–</w:t>
            </w:r>
            <w:r>
              <w:rPr>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61BFE0" w14:textId="77777777" w:rsidR="008F4D94" w:rsidRPr="00273823" w:rsidRDefault="008F4D94" w:rsidP="00190399">
            <w:pPr>
              <w:keepNext/>
              <w:keepLines/>
              <w:spacing w:after="0"/>
              <w:jc w:val="center"/>
              <w:rPr>
                <w:sz w:val="18"/>
                <w:lang w:val="en-US"/>
              </w:rPr>
            </w:pPr>
            <w:r>
              <w:rPr>
                <w:sz w:val="18"/>
                <w:szCs w:val="18"/>
              </w:rPr>
              <w:t>302</w:t>
            </w:r>
            <w:r w:rsidRPr="006353BC">
              <w:rPr>
                <w:sz w:val="18"/>
                <w:szCs w:val="18"/>
              </w:rPr>
              <w:t>0</w:t>
            </w:r>
            <w:r w:rsidRPr="006353BC">
              <w:rPr>
                <w:sz w:val="18"/>
                <w:lang w:val="en-US"/>
              </w:rPr>
              <w:t>–</w:t>
            </w:r>
            <w:r>
              <w:rPr>
                <w:sz w:val="18"/>
                <w:szCs w:val="18"/>
              </w:rPr>
              <w:t>322</w:t>
            </w:r>
            <w:r w:rsidRPr="006353BC">
              <w:rPr>
                <w:sz w:val="18"/>
                <w:szCs w:val="18"/>
              </w:rPr>
              <w:t>0</w:t>
            </w:r>
          </w:p>
        </w:tc>
      </w:tr>
      <w:tr w:rsidR="008F4D94" w14:paraId="2F5A2B9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DF856"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ECABCC"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877F90"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35719A"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3542D49"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1FC1BB6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4783DE"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9ABC15" w14:textId="77777777" w:rsidR="008F4D94" w:rsidRDefault="008F4D94" w:rsidP="00190399">
            <w:pPr>
              <w:keepNext/>
              <w:keepLines/>
              <w:spacing w:after="0"/>
              <w:jc w:val="center"/>
              <w:rPr>
                <w:sz w:val="18"/>
                <w:lang w:val="en-US"/>
              </w:rPr>
            </w:pPr>
            <w:r>
              <w:rPr>
                <w:sz w:val="18"/>
                <w:szCs w:val="18"/>
              </w:rPr>
              <w:t>634</w:t>
            </w:r>
            <w:r w:rsidRPr="00075699">
              <w:rPr>
                <w:sz w:val="18"/>
                <w:szCs w:val="18"/>
              </w:rPr>
              <w:t>0</w:t>
            </w:r>
            <w:r>
              <w:rPr>
                <w:sz w:val="18"/>
                <w:lang w:val="en-US"/>
              </w:rPr>
              <w:t>–</w:t>
            </w:r>
            <w:r>
              <w:rPr>
                <w:sz w:val="18"/>
                <w:szCs w:val="18"/>
              </w:rPr>
              <w:t>5745</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2E42B4" w14:textId="77777777" w:rsidR="008F4D94" w:rsidRDefault="008F4D94" w:rsidP="00190399">
            <w:pPr>
              <w:keepNext/>
              <w:keepLines/>
              <w:spacing w:after="0"/>
              <w:jc w:val="center"/>
              <w:rPr>
                <w:sz w:val="18"/>
                <w:lang w:val="en-US"/>
              </w:rPr>
            </w:pPr>
            <w:r>
              <w:rPr>
                <w:sz w:val="18"/>
                <w:szCs w:val="18"/>
              </w:rPr>
              <w:t>692</w:t>
            </w:r>
            <w:r w:rsidRPr="00075699">
              <w:rPr>
                <w:sz w:val="18"/>
                <w:szCs w:val="18"/>
              </w:rPr>
              <w:t>0</w:t>
            </w:r>
            <w:r>
              <w:rPr>
                <w:sz w:val="18"/>
                <w:lang w:val="en-US"/>
              </w:rPr>
              <w:t>–</w:t>
            </w:r>
            <w:r>
              <w:rPr>
                <w:sz w:val="18"/>
                <w:szCs w:val="18"/>
              </w:rPr>
              <w:t>712</w:t>
            </w:r>
            <w:r w:rsidRPr="00075699">
              <w:rPr>
                <w:sz w:val="18"/>
                <w:szCs w:val="18"/>
              </w:rPr>
              <w:t>0</w:t>
            </w:r>
          </w:p>
        </w:tc>
      </w:tr>
      <w:tr w:rsidR="008F4D94" w14:paraId="72DC5E3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3F00E2"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11CD39"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7FAC57F"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775F0C"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08614E5"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BC78D5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18748D"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443BFACC" w14:textId="77777777" w:rsidR="008F4D94" w:rsidRPr="00273823" w:rsidRDefault="008F4D94" w:rsidP="00190399">
            <w:pPr>
              <w:keepNext/>
              <w:keepLines/>
              <w:spacing w:after="0"/>
              <w:jc w:val="center"/>
              <w:rPr>
                <w:color w:val="FF0000"/>
                <w:sz w:val="18"/>
                <w:lang w:eastAsia="ja-JP"/>
              </w:rPr>
            </w:pPr>
            <w:r w:rsidRPr="005562CF">
              <w:rPr>
                <w:sz w:val="18"/>
                <w:szCs w:val="18"/>
              </w:rPr>
              <w:t>3190</w:t>
            </w:r>
            <w:r w:rsidRPr="005562CF">
              <w:rPr>
                <w:sz w:val="18"/>
                <w:lang w:val="en-US"/>
              </w:rPr>
              <w:t>–</w:t>
            </w:r>
            <w:r w:rsidRPr="005562CF">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113914" w14:textId="77777777" w:rsidR="008F4D94" w:rsidRDefault="008F4D94" w:rsidP="00190399">
            <w:pPr>
              <w:keepNext/>
              <w:keepLines/>
              <w:spacing w:after="0"/>
              <w:jc w:val="center"/>
              <w:rPr>
                <w:sz w:val="18"/>
                <w:lang w:eastAsia="ja-JP"/>
              </w:rPr>
            </w:pPr>
            <w:r>
              <w:rPr>
                <w:sz w:val="18"/>
                <w:szCs w:val="18"/>
              </w:rPr>
              <w:t>552</w:t>
            </w:r>
            <w:r w:rsidRPr="00075699">
              <w:rPr>
                <w:sz w:val="18"/>
                <w:szCs w:val="18"/>
              </w:rPr>
              <w:t>0</w:t>
            </w:r>
            <w:r>
              <w:rPr>
                <w:sz w:val="18"/>
                <w:lang w:val="en-US"/>
              </w:rPr>
              <w:t>–</w:t>
            </w:r>
            <w:r>
              <w:rPr>
                <w:sz w:val="18"/>
                <w:szCs w:val="18"/>
              </w:rPr>
              <w:t>5790</w:t>
            </w:r>
          </w:p>
        </w:tc>
      </w:tr>
      <w:tr w:rsidR="008F4D94" w14:paraId="3F003735"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86B4C6"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D1EC2A"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B5DF819"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03C60D" w14:textId="77777777" w:rsidR="008F4D94" w:rsidRDefault="008F4D94" w:rsidP="00190399">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2ED1BB03" w14:textId="77777777" w:rsidR="008F4D94" w:rsidRDefault="008F4D94" w:rsidP="00190399">
            <w:pPr>
              <w:pStyle w:val="TAL"/>
              <w:jc w:val="center"/>
              <w:rPr>
                <w:lang w:val="en-US"/>
              </w:rPr>
            </w:pPr>
          </w:p>
        </w:tc>
      </w:tr>
      <w:tr w:rsidR="008F4D94" w14:paraId="4ACCFDC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2D349"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8041A1" w14:textId="77777777" w:rsidR="008F4D94" w:rsidRDefault="008F4D94" w:rsidP="00190399">
            <w:pPr>
              <w:keepNext/>
              <w:keepLines/>
              <w:spacing w:after="0"/>
              <w:jc w:val="center"/>
              <w:rPr>
                <w:sz w:val="18"/>
                <w:lang w:eastAsia="ja-JP"/>
              </w:rPr>
            </w:pPr>
            <w:r>
              <w:rPr>
                <w:sz w:val="18"/>
                <w:szCs w:val="18"/>
              </w:rPr>
              <w:t>104</w:t>
            </w:r>
            <w:r w:rsidRPr="00E853F2">
              <w:rPr>
                <w:sz w:val="18"/>
                <w:szCs w:val="18"/>
              </w:rPr>
              <w:t>0</w:t>
            </w:r>
            <w:r w:rsidRPr="00E853F2">
              <w:rPr>
                <w:sz w:val="18"/>
                <w:lang w:val="en-US"/>
              </w:rPr>
              <w:t>–</w:t>
            </w:r>
            <w:r>
              <w:rPr>
                <w:sz w:val="18"/>
                <w:szCs w:val="18"/>
              </w:rPr>
              <w:t>130</w:t>
            </w:r>
            <w:r w:rsidRPr="00E853F2">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629A79" w14:textId="77777777" w:rsidR="008F4D94" w:rsidRDefault="008F4D94" w:rsidP="00190399">
            <w:pPr>
              <w:keepNext/>
              <w:keepLines/>
              <w:spacing w:after="0"/>
              <w:jc w:val="center"/>
              <w:rPr>
                <w:sz w:val="18"/>
                <w:lang w:eastAsia="ja-JP"/>
              </w:rPr>
            </w:pPr>
          </w:p>
        </w:tc>
      </w:tr>
      <w:tr w:rsidR="008F4D94" w14:paraId="7E4BE21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FC13C" w14:textId="77777777" w:rsidR="008F4D94" w:rsidRDefault="008F4D94" w:rsidP="00190399">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14F8C3"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397FBC6"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A2B7D7"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57395F0"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2188EFB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C83C3"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C7A4BD" w14:textId="77777777" w:rsidR="008F4D94" w:rsidRDefault="008F4D94" w:rsidP="00190399">
            <w:pPr>
              <w:keepNext/>
              <w:keepLines/>
              <w:spacing w:after="0"/>
              <w:jc w:val="center"/>
              <w:rPr>
                <w:sz w:val="18"/>
                <w:lang w:eastAsia="ja-JP"/>
              </w:rPr>
            </w:pPr>
            <w:r>
              <w:rPr>
                <w:sz w:val="18"/>
                <w:szCs w:val="18"/>
              </w:rPr>
              <w:t>826</w:t>
            </w:r>
            <w:r w:rsidRPr="00075699">
              <w:rPr>
                <w:sz w:val="18"/>
                <w:szCs w:val="18"/>
              </w:rPr>
              <w:t>0</w:t>
            </w:r>
            <w:r>
              <w:rPr>
                <w:sz w:val="18"/>
                <w:lang w:val="en-US"/>
              </w:rPr>
              <w:t>–</w:t>
            </w:r>
            <w:r>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7926B" w14:textId="77777777" w:rsidR="008F4D94" w:rsidRDefault="008F4D94" w:rsidP="00190399">
            <w:pPr>
              <w:keepNext/>
              <w:keepLines/>
              <w:spacing w:after="0"/>
              <w:jc w:val="center"/>
              <w:rPr>
                <w:sz w:val="18"/>
                <w:lang w:eastAsia="ja-JP"/>
              </w:rPr>
            </w:pPr>
            <w:r>
              <w:rPr>
                <w:sz w:val="18"/>
                <w:szCs w:val="18"/>
              </w:rPr>
              <w:t>942</w:t>
            </w:r>
            <w:r w:rsidRPr="00075699">
              <w:rPr>
                <w:sz w:val="18"/>
                <w:szCs w:val="18"/>
              </w:rPr>
              <w:t>0</w:t>
            </w:r>
            <w:r>
              <w:rPr>
                <w:sz w:val="18"/>
                <w:lang w:val="en-US"/>
              </w:rPr>
              <w:t>–</w:t>
            </w:r>
            <w:r>
              <w:rPr>
                <w:sz w:val="18"/>
                <w:szCs w:val="18"/>
              </w:rPr>
              <w:t>9690</w:t>
            </w:r>
          </w:p>
        </w:tc>
      </w:tr>
      <w:tr w:rsidR="008F4D94" w14:paraId="70520C3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60CE9E" w14:textId="77777777" w:rsidR="008F4D94" w:rsidRDefault="008F4D94" w:rsidP="00190399">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E35167"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B69345"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3C700C" w14:textId="77777777" w:rsidR="008F4D94" w:rsidRDefault="008F4D94" w:rsidP="00190399">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0A335C1" w14:textId="77777777" w:rsidR="008F4D94" w:rsidRDefault="008F4D94" w:rsidP="00190399">
            <w:pPr>
              <w:pStyle w:val="TAL"/>
              <w:jc w:val="center"/>
              <w:rPr>
                <w:lang w:val="en-US"/>
              </w:rPr>
            </w:pPr>
          </w:p>
        </w:tc>
      </w:tr>
      <w:tr w:rsidR="008F4D94" w14:paraId="5C930BB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AAC743"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AB1ACD" w14:textId="77777777" w:rsidR="008F4D94" w:rsidRDefault="008F4D94" w:rsidP="00190399">
            <w:pPr>
              <w:keepNext/>
              <w:keepLines/>
              <w:spacing w:after="0"/>
              <w:jc w:val="center"/>
              <w:rPr>
                <w:sz w:val="18"/>
                <w:lang w:eastAsia="ja-JP"/>
              </w:rPr>
            </w:pPr>
            <w:r>
              <w:rPr>
                <w:sz w:val="18"/>
                <w:szCs w:val="18"/>
              </w:rPr>
              <w:t>884</w:t>
            </w:r>
            <w:r w:rsidRPr="00075699">
              <w:rPr>
                <w:sz w:val="18"/>
                <w:szCs w:val="18"/>
              </w:rPr>
              <w:t>0</w:t>
            </w:r>
            <w:r>
              <w:rPr>
                <w:sz w:val="18"/>
                <w:lang w:val="en-US"/>
              </w:rPr>
              <w:t>–</w:t>
            </w:r>
            <w:r>
              <w:rPr>
                <w:sz w:val="18"/>
                <w:szCs w:val="18"/>
              </w:rPr>
              <w:t>910</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2FEC90" w14:textId="77777777" w:rsidR="008F4D94" w:rsidRDefault="008F4D94" w:rsidP="00190399">
            <w:pPr>
              <w:keepNext/>
              <w:keepLines/>
              <w:spacing w:after="0"/>
              <w:jc w:val="center"/>
              <w:rPr>
                <w:sz w:val="18"/>
                <w:lang w:eastAsia="ja-JP"/>
              </w:rPr>
            </w:pPr>
          </w:p>
        </w:tc>
      </w:tr>
      <w:tr w:rsidR="008F4D94" w14:paraId="6C5BCAF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35E059"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EC80E2"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5195409"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9D9E0"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E842E9"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6F919E7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877720"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F1BC0D" w14:textId="77777777" w:rsidR="008F4D94" w:rsidRDefault="008F4D94" w:rsidP="00190399">
            <w:pPr>
              <w:keepNext/>
              <w:keepLines/>
              <w:spacing w:after="0"/>
              <w:jc w:val="center"/>
              <w:rPr>
                <w:sz w:val="18"/>
                <w:lang w:eastAsia="ja-JP"/>
              </w:rPr>
            </w:pPr>
            <w:r>
              <w:rPr>
                <w:sz w:val="18"/>
                <w:szCs w:val="18"/>
              </w:rPr>
              <w:t>802</w:t>
            </w:r>
            <w:r w:rsidRPr="00075699">
              <w:rPr>
                <w:sz w:val="18"/>
                <w:szCs w:val="18"/>
              </w:rPr>
              <w:t>0</w:t>
            </w:r>
            <w:r>
              <w:rPr>
                <w:sz w:val="18"/>
                <w:lang w:val="en-US"/>
              </w:rPr>
              <w:t>–</w:t>
            </w:r>
            <w:r>
              <w:rPr>
                <w:sz w:val="18"/>
                <w:szCs w:val="18"/>
              </w:rPr>
              <w:t>836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805C2" w14:textId="77777777" w:rsidR="008F4D94" w:rsidRDefault="008F4D94" w:rsidP="00190399">
            <w:pPr>
              <w:keepNext/>
              <w:keepLines/>
              <w:spacing w:after="0"/>
              <w:jc w:val="center"/>
              <w:rPr>
                <w:sz w:val="18"/>
                <w:lang w:eastAsia="ja-JP"/>
              </w:rPr>
            </w:pPr>
            <w:r>
              <w:rPr>
                <w:sz w:val="18"/>
                <w:szCs w:val="18"/>
              </w:rPr>
              <w:t>5110</w:t>
            </w:r>
            <w:r>
              <w:rPr>
                <w:sz w:val="18"/>
                <w:lang w:val="en-US"/>
              </w:rPr>
              <w:t>–</w:t>
            </w:r>
            <w:r>
              <w:rPr>
                <w:sz w:val="18"/>
                <w:szCs w:val="18"/>
              </w:rPr>
              <w:t>542</w:t>
            </w:r>
            <w:r w:rsidRPr="00075699">
              <w:rPr>
                <w:sz w:val="18"/>
                <w:szCs w:val="18"/>
              </w:rPr>
              <w:t>0</w:t>
            </w:r>
          </w:p>
        </w:tc>
      </w:tr>
      <w:tr w:rsidR="008F4D94" w14:paraId="59D1C44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85361"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2393AB"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4E262"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CDAC94"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E62A7F1"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6298B16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62ED9E" w14:textId="77777777" w:rsidR="008F4D94" w:rsidRDefault="008F4D94" w:rsidP="00190399">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7142B7D6" w14:textId="77777777" w:rsidR="008F4D94" w:rsidRDefault="008F4D94" w:rsidP="00190399">
            <w:pPr>
              <w:keepNext/>
              <w:keepLines/>
              <w:spacing w:after="0"/>
              <w:jc w:val="center"/>
              <w:rPr>
                <w:sz w:val="18"/>
                <w:lang w:eastAsia="ja-JP"/>
              </w:rPr>
            </w:pPr>
            <w:r w:rsidRPr="005562CF">
              <w:rPr>
                <w:sz w:val="18"/>
                <w:szCs w:val="18"/>
              </w:rPr>
              <w:t>3540</w:t>
            </w:r>
            <w:r w:rsidRPr="005562CF">
              <w:rPr>
                <w:sz w:val="18"/>
                <w:lang w:val="en-US"/>
              </w:rPr>
              <w:t>–</w:t>
            </w:r>
            <w:r w:rsidRPr="005562CF">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938D19" w14:textId="77777777" w:rsidR="008F4D94" w:rsidRDefault="008F4D94" w:rsidP="00190399">
            <w:pPr>
              <w:keepNext/>
              <w:keepLines/>
              <w:spacing w:after="0"/>
              <w:jc w:val="center"/>
              <w:rPr>
                <w:sz w:val="18"/>
                <w:lang w:eastAsia="ja-JP"/>
              </w:rPr>
            </w:pPr>
            <w:r>
              <w:rPr>
                <w:sz w:val="18"/>
                <w:szCs w:val="18"/>
              </w:rPr>
              <w:t>62</w:t>
            </w:r>
            <w:r w:rsidRPr="00075699">
              <w:rPr>
                <w:sz w:val="18"/>
                <w:szCs w:val="18"/>
              </w:rPr>
              <w:t>0</w:t>
            </w:r>
            <w:r>
              <w:rPr>
                <w:sz w:val="18"/>
                <w:lang w:val="en-US"/>
              </w:rPr>
              <w:t>–</w:t>
            </w:r>
            <w:r>
              <w:rPr>
                <w:sz w:val="18"/>
                <w:szCs w:val="18"/>
              </w:rPr>
              <w:t>940</w:t>
            </w:r>
          </w:p>
        </w:tc>
      </w:tr>
      <w:tr w:rsidR="008F4D94" w14:paraId="6DBD854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DA9489"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81169F"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54DBD36"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60863A"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C0A2F18"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1C3457C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E1124"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D455BE" w14:textId="77777777" w:rsidR="008F4D94" w:rsidRDefault="008F4D94" w:rsidP="00190399">
            <w:pPr>
              <w:keepNext/>
              <w:keepLines/>
              <w:spacing w:after="0"/>
              <w:jc w:val="center"/>
              <w:rPr>
                <w:sz w:val="18"/>
                <w:lang w:eastAsia="ja-JP"/>
              </w:rPr>
            </w:pPr>
            <w:r>
              <w:rPr>
                <w:sz w:val="18"/>
                <w:szCs w:val="18"/>
              </w:rPr>
              <w:t>1192</w:t>
            </w:r>
            <w:r w:rsidRPr="00075699">
              <w:rPr>
                <w:sz w:val="18"/>
                <w:szCs w:val="18"/>
              </w:rPr>
              <w:t>0</w:t>
            </w:r>
            <w:r>
              <w:rPr>
                <w:sz w:val="18"/>
                <w:lang w:val="en-US"/>
              </w:rPr>
              <w:t>–</w:t>
            </w:r>
            <w:r>
              <w:rPr>
                <w:sz w:val="18"/>
                <w:szCs w:val="18"/>
              </w:rPr>
              <w:t>1226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EA0E53" w14:textId="77777777" w:rsidR="008F4D94" w:rsidRDefault="008F4D94" w:rsidP="00190399">
            <w:pPr>
              <w:keepNext/>
              <w:keepLines/>
              <w:spacing w:after="0"/>
              <w:jc w:val="center"/>
              <w:rPr>
                <w:sz w:val="18"/>
                <w:lang w:eastAsia="ja-JP"/>
              </w:rPr>
            </w:pPr>
            <w:r>
              <w:rPr>
                <w:sz w:val="18"/>
                <w:szCs w:val="18"/>
              </w:rPr>
              <w:t>1018</w:t>
            </w:r>
            <w:r w:rsidRPr="00075699">
              <w:rPr>
                <w:sz w:val="18"/>
                <w:szCs w:val="18"/>
              </w:rPr>
              <w:t>0</w:t>
            </w:r>
            <w:r>
              <w:rPr>
                <w:sz w:val="18"/>
                <w:lang w:val="en-US"/>
              </w:rPr>
              <w:t>–</w:t>
            </w:r>
            <w:r>
              <w:rPr>
                <w:sz w:val="18"/>
                <w:szCs w:val="18"/>
              </w:rPr>
              <w:t>10490</w:t>
            </w:r>
          </w:p>
        </w:tc>
      </w:tr>
      <w:tr w:rsidR="008F4D94" w14:paraId="5EFA370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7332C"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12F154"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C11541"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59547A"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10A9B73"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5DFC855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F21B3"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5CB569" w14:textId="77777777" w:rsidR="008F4D94" w:rsidRDefault="008F4D94" w:rsidP="00190399">
            <w:pPr>
              <w:keepNext/>
              <w:keepLines/>
              <w:spacing w:after="0"/>
              <w:jc w:val="center"/>
              <w:rPr>
                <w:sz w:val="18"/>
                <w:lang w:eastAsia="ja-JP"/>
              </w:rPr>
            </w:pPr>
            <w:r>
              <w:rPr>
                <w:sz w:val="18"/>
                <w:szCs w:val="18"/>
              </w:rPr>
              <w:t>1134</w:t>
            </w:r>
            <w:r w:rsidRPr="00075699">
              <w:rPr>
                <w:sz w:val="18"/>
                <w:szCs w:val="18"/>
              </w:rPr>
              <w:t>0</w:t>
            </w:r>
            <w:r>
              <w:rPr>
                <w:sz w:val="18"/>
                <w:lang w:val="en-US"/>
              </w:rPr>
              <w:t>–</w:t>
            </w:r>
            <w:r>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A82767" w14:textId="77777777" w:rsidR="008F4D94" w:rsidRDefault="008F4D94" w:rsidP="00190399">
            <w:pPr>
              <w:keepNext/>
              <w:keepLines/>
              <w:spacing w:after="0"/>
              <w:jc w:val="center"/>
              <w:rPr>
                <w:sz w:val="18"/>
                <w:lang w:eastAsia="ja-JP"/>
              </w:rPr>
            </w:pPr>
            <w:r>
              <w:rPr>
                <w:sz w:val="18"/>
                <w:szCs w:val="18"/>
              </w:rPr>
              <w:t>1076</w:t>
            </w:r>
            <w:r w:rsidRPr="00075699">
              <w:rPr>
                <w:sz w:val="18"/>
                <w:szCs w:val="18"/>
              </w:rPr>
              <w:t>0</w:t>
            </w:r>
            <w:r>
              <w:rPr>
                <w:sz w:val="18"/>
                <w:lang w:val="en-US"/>
              </w:rPr>
              <w:t>–</w:t>
            </w:r>
            <w:r>
              <w:rPr>
                <w:sz w:val="18"/>
                <w:szCs w:val="18"/>
              </w:rPr>
              <w:t>11080</w:t>
            </w:r>
          </w:p>
        </w:tc>
      </w:tr>
      <w:tr w:rsidR="008F4D94" w14:paraId="40D4DDC4" w14:textId="77777777" w:rsidTr="00190399">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943C2A" w14:textId="77777777" w:rsidR="008F4D94" w:rsidRDefault="008F4D94" w:rsidP="00190399">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14C7F1F" w14:textId="77777777" w:rsidR="008F4D94" w:rsidRDefault="008F4D94" w:rsidP="008F4D94">
      <w:pPr>
        <w:rPr>
          <w:rFonts w:ascii="Arial" w:hAnsi="Arial" w:cs="Arial"/>
          <w:b/>
        </w:rPr>
      </w:pPr>
    </w:p>
    <w:p w14:paraId="2EB596B7" w14:textId="77777777" w:rsidR="008F4D94" w:rsidRPr="000B4D61" w:rsidRDefault="008F4D94" w:rsidP="008F4D94">
      <w:pPr>
        <w:rPr>
          <w:rFonts w:eastAsia="MS Mincho"/>
        </w:rPr>
      </w:pPr>
      <w:r>
        <w:rPr>
          <w:rFonts w:eastAsia="MS Mincho"/>
        </w:rPr>
        <w:t xml:space="preserve">Based on the above table, the </w:t>
      </w:r>
      <w:r>
        <w:rPr>
          <w:rFonts w:cs="DengXian"/>
          <w:szCs w:val="21"/>
          <w:lang w:eastAsia="ko-KR"/>
        </w:rPr>
        <w:t>4</w:t>
      </w:r>
      <w:r>
        <w:rPr>
          <w:rFonts w:cs="DengXian"/>
          <w:szCs w:val="21"/>
          <w:vertAlign w:val="superscript"/>
          <w:lang w:eastAsia="ko-KR"/>
        </w:rPr>
        <w:t>th</w:t>
      </w:r>
      <w:r>
        <w:rPr>
          <w:rFonts w:cs="DengXian"/>
          <w:szCs w:val="21"/>
          <w:lang w:eastAsia="ko-KR"/>
        </w:rPr>
        <w:t xml:space="preserve"> and 5</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78</w:t>
      </w:r>
    </w:p>
    <w:p w14:paraId="0763A4C7"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618DD33A" w14:textId="77777777" w:rsidTr="00190399">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525E9" w14:textId="77777777" w:rsidR="008F4D94" w:rsidRDefault="008F4D94" w:rsidP="00190399">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7C174B" w14:textId="77777777" w:rsidR="008F4D94" w:rsidRDefault="008F4D94" w:rsidP="00190399">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963BD7" w14:textId="77777777" w:rsidR="008F4D94" w:rsidRDefault="008F4D94" w:rsidP="00190399">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82654C" w14:textId="77777777" w:rsidR="008F4D94" w:rsidRDefault="008F4D94" w:rsidP="00190399">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4F" w14:textId="77777777" w:rsidR="008F4D94" w:rsidRDefault="008F4D94" w:rsidP="00190399">
            <w:pPr>
              <w:pStyle w:val="TAH"/>
            </w:pPr>
            <w:r>
              <w:t>f</w:t>
            </w:r>
            <w:r>
              <w:rPr>
                <w:vertAlign w:val="subscript"/>
              </w:rPr>
              <w:t>y_high</w:t>
            </w:r>
          </w:p>
        </w:tc>
      </w:tr>
      <w:tr w:rsidR="008F4D94" w14:paraId="4A24D13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ED3582" w14:textId="77777777" w:rsidR="008F4D94" w:rsidRDefault="008F4D94" w:rsidP="00190399">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A831B" w14:textId="77777777" w:rsidR="008F4D94" w:rsidRDefault="008F4D94" w:rsidP="00190399">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49C90"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746E2"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72EA2"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5D8B6DE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7B3F6B"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3C98D3" w14:textId="77777777" w:rsidR="008F4D94" w:rsidRPr="00273823" w:rsidRDefault="008F4D94" w:rsidP="00190399">
            <w:pPr>
              <w:keepNext/>
              <w:keepLines/>
              <w:spacing w:after="0"/>
              <w:jc w:val="center"/>
              <w:rPr>
                <w:sz w:val="18"/>
                <w:lang w:val="en-US"/>
              </w:rPr>
            </w:pPr>
            <w:r>
              <w:rPr>
                <w:sz w:val="18"/>
                <w:szCs w:val="18"/>
              </w:rPr>
              <w:t>1320</w:t>
            </w:r>
            <w:r w:rsidRPr="00273823">
              <w:rPr>
                <w:sz w:val="18"/>
                <w:lang w:val="en-US"/>
              </w:rPr>
              <w:t>–</w:t>
            </w:r>
            <w:r>
              <w:rPr>
                <w:sz w:val="18"/>
                <w:szCs w:val="18"/>
              </w:rPr>
              <w:t>188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BFD641" w14:textId="77777777" w:rsidR="008F4D94" w:rsidRDefault="008F4D94" w:rsidP="00190399">
            <w:pPr>
              <w:keepNext/>
              <w:keepLines/>
              <w:spacing w:after="0"/>
              <w:jc w:val="center"/>
              <w:rPr>
                <w:sz w:val="18"/>
                <w:lang w:val="en-US"/>
              </w:rPr>
            </w:pPr>
            <w:r>
              <w:rPr>
                <w:sz w:val="18"/>
                <w:szCs w:val="18"/>
              </w:rPr>
              <w:t>552</w:t>
            </w:r>
            <w:r w:rsidRPr="00075699">
              <w:rPr>
                <w:sz w:val="18"/>
                <w:szCs w:val="18"/>
              </w:rPr>
              <w:t>0</w:t>
            </w:r>
            <w:r>
              <w:rPr>
                <w:sz w:val="18"/>
                <w:lang w:val="en-US"/>
              </w:rPr>
              <w:t>–</w:t>
            </w:r>
            <w:r>
              <w:rPr>
                <w:sz w:val="18"/>
                <w:szCs w:val="18"/>
              </w:rPr>
              <w:t>5780</w:t>
            </w:r>
          </w:p>
        </w:tc>
      </w:tr>
      <w:tr w:rsidR="008F4D94" w14:paraId="158D52E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32AA7"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882150"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72A8F8"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C900B2"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52C74E6"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129CB6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330DA"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660479" w14:textId="77777777" w:rsidR="008F4D94" w:rsidRPr="00273823" w:rsidRDefault="008F4D94" w:rsidP="00190399">
            <w:pPr>
              <w:keepNext/>
              <w:keepLines/>
              <w:spacing w:after="0"/>
              <w:jc w:val="center"/>
              <w:rPr>
                <w:sz w:val="18"/>
                <w:lang w:val="en-US"/>
              </w:rPr>
            </w:pPr>
            <w:r>
              <w:rPr>
                <w:sz w:val="18"/>
                <w:szCs w:val="18"/>
              </w:rPr>
              <w:t>40</w:t>
            </w:r>
            <w:r w:rsidRPr="00E853F2">
              <w:rPr>
                <w:sz w:val="18"/>
                <w:lang w:val="en-US"/>
              </w:rPr>
              <w:t>–</w:t>
            </w:r>
            <w:r>
              <w:rPr>
                <w:sz w:val="18"/>
                <w:szCs w:val="18"/>
              </w:rPr>
              <w:t>660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C6514D" w14:textId="77777777" w:rsidR="008F4D94" w:rsidRPr="00273823" w:rsidRDefault="008F4D94" w:rsidP="00190399">
            <w:pPr>
              <w:keepNext/>
              <w:keepLines/>
              <w:spacing w:after="0"/>
              <w:jc w:val="center"/>
              <w:rPr>
                <w:sz w:val="18"/>
                <w:lang w:val="en-US"/>
              </w:rPr>
            </w:pPr>
            <w:r>
              <w:rPr>
                <w:sz w:val="18"/>
                <w:szCs w:val="18"/>
              </w:rPr>
              <w:t>462</w:t>
            </w:r>
            <w:r w:rsidRPr="006353BC">
              <w:rPr>
                <w:sz w:val="18"/>
                <w:szCs w:val="18"/>
              </w:rPr>
              <w:t>0</w:t>
            </w:r>
            <w:r w:rsidRPr="006353BC">
              <w:rPr>
                <w:sz w:val="18"/>
                <w:lang w:val="en-US"/>
              </w:rPr>
              <w:t>–</w:t>
            </w:r>
            <w:r>
              <w:rPr>
                <w:sz w:val="18"/>
                <w:szCs w:val="18"/>
              </w:rPr>
              <w:t>568</w:t>
            </w:r>
            <w:r w:rsidRPr="006353BC">
              <w:rPr>
                <w:sz w:val="18"/>
                <w:szCs w:val="18"/>
              </w:rPr>
              <w:t>0</w:t>
            </w:r>
          </w:p>
        </w:tc>
      </w:tr>
      <w:tr w:rsidR="008F4D94" w14:paraId="70CB616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6D968D"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354810"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1A4110"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3EE5F2"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08344D"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3D0E57D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5DC01"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B5F5CA" w14:textId="77777777" w:rsidR="008F4D94" w:rsidRDefault="008F4D94" w:rsidP="00190399">
            <w:pPr>
              <w:keepNext/>
              <w:keepLines/>
              <w:spacing w:after="0"/>
              <w:jc w:val="center"/>
              <w:rPr>
                <w:sz w:val="18"/>
                <w:lang w:val="en-US"/>
              </w:rPr>
            </w:pPr>
            <w:r>
              <w:rPr>
                <w:sz w:val="18"/>
                <w:szCs w:val="18"/>
              </w:rPr>
              <w:t>714</w:t>
            </w:r>
            <w:r w:rsidRPr="00075699">
              <w:rPr>
                <w:sz w:val="18"/>
                <w:szCs w:val="18"/>
              </w:rPr>
              <w:t>0</w:t>
            </w:r>
            <w:r>
              <w:rPr>
                <w:sz w:val="18"/>
                <w:lang w:val="en-US"/>
              </w:rPr>
              <w:t>–</w:t>
            </w:r>
            <w:r>
              <w:rPr>
                <w:sz w:val="18"/>
                <w:szCs w:val="18"/>
              </w:rPr>
              <w:t>7760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A34803" w14:textId="77777777" w:rsidR="008F4D94" w:rsidRDefault="008F4D94" w:rsidP="00190399">
            <w:pPr>
              <w:keepNext/>
              <w:keepLines/>
              <w:spacing w:after="0"/>
              <w:jc w:val="center"/>
              <w:rPr>
                <w:sz w:val="18"/>
                <w:lang w:val="en-US"/>
              </w:rPr>
            </w:pPr>
            <w:r>
              <w:rPr>
                <w:sz w:val="18"/>
                <w:szCs w:val="18"/>
              </w:rPr>
              <w:t>852</w:t>
            </w:r>
            <w:r w:rsidRPr="00075699">
              <w:rPr>
                <w:sz w:val="18"/>
                <w:szCs w:val="18"/>
              </w:rPr>
              <w:t>0</w:t>
            </w:r>
            <w:r>
              <w:rPr>
                <w:sz w:val="18"/>
                <w:lang w:val="en-US"/>
              </w:rPr>
              <w:t>–</w:t>
            </w:r>
            <w:r>
              <w:rPr>
                <w:sz w:val="18"/>
                <w:szCs w:val="18"/>
              </w:rPr>
              <w:t>958</w:t>
            </w:r>
            <w:r w:rsidRPr="00075699">
              <w:rPr>
                <w:sz w:val="18"/>
                <w:szCs w:val="18"/>
              </w:rPr>
              <w:t>0</w:t>
            </w:r>
          </w:p>
        </w:tc>
      </w:tr>
      <w:tr w:rsidR="008F4D94" w14:paraId="3D70978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4D524F"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5B942A"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B4FE593"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271BD6"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E6395A5"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60C441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320C4"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12BCD48D" w14:textId="77777777" w:rsidR="008F4D94" w:rsidRPr="00273823" w:rsidRDefault="008F4D94" w:rsidP="00190399">
            <w:pPr>
              <w:keepNext/>
              <w:keepLines/>
              <w:spacing w:after="0"/>
              <w:jc w:val="center"/>
              <w:rPr>
                <w:color w:val="FF0000"/>
                <w:sz w:val="18"/>
                <w:lang w:eastAsia="ja-JP"/>
              </w:rPr>
            </w:pPr>
            <w:r w:rsidRPr="005562CF">
              <w:rPr>
                <w:sz w:val="18"/>
                <w:szCs w:val="18"/>
              </w:rPr>
              <w:t>1960</w:t>
            </w:r>
            <w:r w:rsidRPr="005562CF">
              <w:rPr>
                <w:sz w:val="18"/>
                <w:lang w:val="en-US"/>
              </w:rPr>
              <w:t>–</w:t>
            </w:r>
            <w:r w:rsidRPr="005562CF">
              <w:rPr>
                <w:sz w:val="18"/>
                <w:szCs w:val="18"/>
              </w:rPr>
              <w:t>2640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32D46D" w14:textId="77777777" w:rsidR="008F4D94" w:rsidRDefault="008F4D94" w:rsidP="00190399">
            <w:pPr>
              <w:keepNext/>
              <w:keepLines/>
              <w:spacing w:after="0"/>
              <w:jc w:val="center"/>
              <w:rPr>
                <w:sz w:val="18"/>
                <w:lang w:eastAsia="ja-JP"/>
              </w:rPr>
            </w:pPr>
            <w:r>
              <w:rPr>
                <w:sz w:val="18"/>
                <w:szCs w:val="18"/>
              </w:rPr>
              <w:t>792</w:t>
            </w:r>
            <w:r w:rsidRPr="00075699">
              <w:rPr>
                <w:sz w:val="18"/>
                <w:szCs w:val="18"/>
              </w:rPr>
              <w:t>0</w:t>
            </w:r>
            <w:r>
              <w:rPr>
                <w:sz w:val="18"/>
                <w:lang w:val="en-US"/>
              </w:rPr>
              <w:t>–</w:t>
            </w:r>
            <w:r>
              <w:rPr>
                <w:sz w:val="18"/>
                <w:szCs w:val="18"/>
              </w:rPr>
              <w:t>79480</w:t>
            </w:r>
          </w:p>
        </w:tc>
      </w:tr>
      <w:tr w:rsidR="008F4D94" w14:paraId="6A63F36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C44B9"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05536A"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C5DB3B2"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C37142" w14:textId="77777777" w:rsidR="008F4D94" w:rsidRDefault="008F4D94" w:rsidP="00190399">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1DCB04A" w14:textId="77777777" w:rsidR="008F4D94" w:rsidRDefault="008F4D94" w:rsidP="00190399">
            <w:pPr>
              <w:pStyle w:val="TAL"/>
              <w:jc w:val="center"/>
              <w:rPr>
                <w:lang w:val="en-US"/>
              </w:rPr>
            </w:pPr>
          </w:p>
        </w:tc>
      </w:tr>
      <w:tr w:rsidR="008F4D94" w14:paraId="695AAF9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CAAAE"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24AC91E8" w14:textId="77777777" w:rsidR="008F4D94" w:rsidRDefault="008F4D94" w:rsidP="00190399">
            <w:pPr>
              <w:keepNext/>
              <w:keepLines/>
              <w:spacing w:after="0"/>
              <w:jc w:val="center"/>
              <w:rPr>
                <w:sz w:val="18"/>
                <w:lang w:eastAsia="ja-JP"/>
              </w:rPr>
            </w:pPr>
            <w:r w:rsidRPr="005562CF">
              <w:rPr>
                <w:sz w:val="18"/>
                <w:szCs w:val="18"/>
              </w:rPr>
              <w:t>2640</w:t>
            </w:r>
            <w:r w:rsidRPr="005562CF">
              <w:rPr>
                <w:sz w:val="18"/>
                <w:lang w:val="en-US"/>
              </w:rPr>
              <w:t>–</w:t>
            </w:r>
            <w:r w:rsidRPr="005562CF">
              <w:rPr>
                <w:sz w:val="18"/>
                <w:szCs w:val="18"/>
              </w:rPr>
              <w:t>3760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6629B5" w14:textId="77777777" w:rsidR="008F4D94" w:rsidRDefault="008F4D94" w:rsidP="00190399">
            <w:pPr>
              <w:keepNext/>
              <w:keepLines/>
              <w:spacing w:after="0"/>
              <w:jc w:val="center"/>
              <w:rPr>
                <w:sz w:val="18"/>
                <w:lang w:eastAsia="ja-JP"/>
              </w:rPr>
            </w:pPr>
          </w:p>
        </w:tc>
      </w:tr>
      <w:tr w:rsidR="008F4D94" w14:paraId="1BB3A43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FEFFA" w14:textId="77777777" w:rsidR="008F4D94" w:rsidRDefault="008F4D94" w:rsidP="00190399">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7630C6"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639E56F"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23B46E"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2CDC963"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23AFE06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0D116"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522EC7" w14:textId="77777777" w:rsidR="008F4D94" w:rsidRDefault="008F4D94" w:rsidP="00190399">
            <w:pPr>
              <w:keepNext/>
              <w:keepLines/>
              <w:spacing w:after="0"/>
              <w:jc w:val="center"/>
              <w:rPr>
                <w:sz w:val="18"/>
                <w:lang w:eastAsia="ja-JP"/>
              </w:rPr>
            </w:pPr>
            <w:r>
              <w:rPr>
                <w:sz w:val="18"/>
                <w:szCs w:val="18"/>
              </w:rPr>
              <w:t>906</w:t>
            </w:r>
            <w:r w:rsidRPr="00075699">
              <w:rPr>
                <w:sz w:val="18"/>
                <w:szCs w:val="18"/>
              </w:rPr>
              <w:t>0</w:t>
            </w:r>
            <w:r>
              <w:rPr>
                <w:sz w:val="18"/>
                <w:lang w:val="en-US"/>
              </w:rPr>
              <w:t>–</w:t>
            </w:r>
            <w:r>
              <w:rPr>
                <w:sz w:val="18"/>
                <w:szCs w:val="18"/>
              </w:rPr>
              <w:t>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976D1" w14:textId="77777777" w:rsidR="008F4D94" w:rsidRDefault="008F4D94" w:rsidP="00190399">
            <w:pPr>
              <w:keepNext/>
              <w:keepLines/>
              <w:spacing w:after="0"/>
              <w:jc w:val="center"/>
              <w:rPr>
                <w:sz w:val="18"/>
                <w:lang w:eastAsia="ja-JP"/>
              </w:rPr>
            </w:pPr>
            <w:r>
              <w:rPr>
                <w:sz w:val="18"/>
                <w:szCs w:val="18"/>
              </w:rPr>
              <w:t>1182</w:t>
            </w:r>
            <w:r w:rsidRPr="00075699">
              <w:rPr>
                <w:sz w:val="18"/>
                <w:szCs w:val="18"/>
              </w:rPr>
              <w:t>0</w:t>
            </w:r>
            <w:r>
              <w:rPr>
                <w:sz w:val="18"/>
                <w:lang w:val="en-US"/>
              </w:rPr>
              <w:t>–</w:t>
            </w:r>
            <w:r>
              <w:rPr>
                <w:sz w:val="18"/>
                <w:szCs w:val="18"/>
              </w:rPr>
              <w:t>13380</w:t>
            </w:r>
          </w:p>
        </w:tc>
      </w:tr>
      <w:tr w:rsidR="008F4D94" w14:paraId="0E08E72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40BD44" w14:textId="77777777" w:rsidR="008F4D94" w:rsidRDefault="008F4D94" w:rsidP="00190399">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9981F"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3D9C81"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A9C007" w14:textId="77777777" w:rsidR="008F4D94" w:rsidRDefault="008F4D94" w:rsidP="00190399">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7938AB19" w14:textId="77777777" w:rsidR="008F4D94" w:rsidRDefault="008F4D94" w:rsidP="00190399">
            <w:pPr>
              <w:pStyle w:val="TAL"/>
              <w:jc w:val="center"/>
              <w:rPr>
                <w:lang w:val="en-US"/>
              </w:rPr>
            </w:pPr>
          </w:p>
        </w:tc>
      </w:tr>
      <w:tr w:rsidR="008F4D94" w14:paraId="7E10BD0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79902"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D5A82A" w14:textId="77777777" w:rsidR="008F4D94" w:rsidRDefault="008F4D94" w:rsidP="00190399">
            <w:pPr>
              <w:keepNext/>
              <w:keepLines/>
              <w:spacing w:after="0"/>
              <w:jc w:val="center"/>
              <w:rPr>
                <w:sz w:val="18"/>
                <w:lang w:eastAsia="ja-JP"/>
              </w:rPr>
            </w:pPr>
            <w:r>
              <w:rPr>
                <w:sz w:val="18"/>
                <w:szCs w:val="18"/>
              </w:rPr>
              <w:t>1044</w:t>
            </w:r>
            <w:r w:rsidRPr="00075699">
              <w:rPr>
                <w:sz w:val="18"/>
                <w:szCs w:val="18"/>
              </w:rPr>
              <w:t>0</w:t>
            </w:r>
            <w:r>
              <w:rPr>
                <w:sz w:val="18"/>
                <w:lang w:val="en-US"/>
              </w:rPr>
              <w:t>–</w:t>
            </w:r>
            <w:r>
              <w:rPr>
                <w:sz w:val="18"/>
                <w:szCs w:val="18"/>
              </w:rPr>
              <w:t>11560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A0FCD8" w14:textId="77777777" w:rsidR="008F4D94" w:rsidRDefault="008F4D94" w:rsidP="00190399">
            <w:pPr>
              <w:keepNext/>
              <w:keepLines/>
              <w:spacing w:after="0"/>
              <w:jc w:val="center"/>
              <w:rPr>
                <w:sz w:val="18"/>
                <w:lang w:eastAsia="ja-JP"/>
              </w:rPr>
            </w:pPr>
          </w:p>
        </w:tc>
      </w:tr>
      <w:tr w:rsidR="008F4D94" w14:paraId="5C66F62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1146A"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E91EC4"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64E337F"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1A775D"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F61F7AA"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0E27664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EBF69"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021FA5" w14:textId="77777777" w:rsidR="008F4D94" w:rsidRDefault="008F4D94" w:rsidP="00190399">
            <w:pPr>
              <w:keepNext/>
              <w:keepLines/>
              <w:spacing w:after="0"/>
              <w:jc w:val="center"/>
              <w:rPr>
                <w:sz w:val="18"/>
                <w:lang w:eastAsia="ja-JP"/>
              </w:rPr>
            </w:pPr>
            <w:r w:rsidRPr="00D63D04">
              <w:rPr>
                <w:sz w:val="18"/>
                <w:szCs w:val="18"/>
              </w:rPr>
              <w:t>11</w:t>
            </w:r>
            <w:r>
              <w:rPr>
                <w:sz w:val="18"/>
                <w:szCs w:val="18"/>
              </w:rPr>
              <w:t>22</w:t>
            </w:r>
            <w:r w:rsidRPr="00D63D04">
              <w:rPr>
                <w:sz w:val="18"/>
                <w:szCs w:val="18"/>
              </w:rPr>
              <w:t>0</w:t>
            </w:r>
            <w:r w:rsidRPr="00D63D04">
              <w:rPr>
                <w:sz w:val="18"/>
                <w:lang w:val="en-US"/>
              </w:rPr>
              <w:t>–</w:t>
            </w:r>
            <w:r w:rsidRPr="00D63D04">
              <w:rPr>
                <w:sz w:val="18"/>
                <w:szCs w:val="18"/>
              </w:rPr>
              <w:t>1</w:t>
            </w:r>
            <w:r>
              <w:rPr>
                <w:sz w:val="18"/>
                <w:szCs w:val="18"/>
              </w:rPr>
              <w:t>3280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4EA90" w14:textId="77777777" w:rsidR="008F4D94" w:rsidRDefault="008F4D94" w:rsidP="00190399">
            <w:pPr>
              <w:keepNext/>
              <w:keepLines/>
              <w:spacing w:after="0"/>
              <w:jc w:val="center"/>
              <w:rPr>
                <w:sz w:val="18"/>
                <w:lang w:eastAsia="ja-JP"/>
              </w:rPr>
            </w:pPr>
            <w:r>
              <w:rPr>
                <w:sz w:val="18"/>
                <w:szCs w:val="18"/>
              </w:rPr>
              <w:t>3880</w:t>
            </w:r>
            <w:r>
              <w:rPr>
                <w:sz w:val="18"/>
                <w:lang w:val="en-US"/>
              </w:rPr>
              <w:t>–</w:t>
            </w:r>
            <w:r>
              <w:rPr>
                <w:sz w:val="18"/>
                <w:szCs w:val="18"/>
              </w:rPr>
              <w:t>462</w:t>
            </w:r>
            <w:r w:rsidRPr="00075699">
              <w:rPr>
                <w:sz w:val="18"/>
                <w:szCs w:val="18"/>
              </w:rPr>
              <w:t>0</w:t>
            </w:r>
          </w:p>
        </w:tc>
      </w:tr>
      <w:tr w:rsidR="008F4D94" w14:paraId="7A5F7789"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8AEAEA"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62CCEE"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5C8998"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1782D4"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B02ED89"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12A017D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79A9A6" w14:textId="77777777" w:rsidR="008F4D94" w:rsidRDefault="008F4D94" w:rsidP="00190399">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E07EA" w14:textId="77777777" w:rsidR="008F4D94" w:rsidRDefault="008F4D94" w:rsidP="00190399">
            <w:pPr>
              <w:keepNext/>
              <w:keepLines/>
              <w:spacing w:after="0"/>
              <w:jc w:val="center"/>
              <w:rPr>
                <w:sz w:val="18"/>
                <w:lang w:eastAsia="ja-JP"/>
              </w:rPr>
            </w:pPr>
            <w:r>
              <w:rPr>
                <w:sz w:val="18"/>
                <w:szCs w:val="18"/>
              </w:rPr>
              <w:t>594</w:t>
            </w:r>
            <w:r w:rsidRPr="00075699">
              <w:rPr>
                <w:sz w:val="18"/>
                <w:szCs w:val="18"/>
              </w:rPr>
              <w:t>0</w:t>
            </w:r>
            <w:r>
              <w:rPr>
                <w:sz w:val="18"/>
                <w:lang w:val="en-US"/>
              </w:rPr>
              <w:t>–</w:t>
            </w:r>
            <w:r>
              <w:rPr>
                <w:sz w:val="18"/>
                <w:szCs w:val="18"/>
              </w:rPr>
              <w:t>756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28835" w14:textId="77777777" w:rsidR="008F4D94" w:rsidRDefault="008F4D94" w:rsidP="00190399">
            <w:pPr>
              <w:keepNext/>
              <w:keepLines/>
              <w:spacing w:after="0"/>
              <w:jc w:val="center"/>
              <w:rPr>
                <w:sz w:val="18"/>
                <w:lang w:eastAsia="ja-JP"/>
              </w:rPr>
            </w:pPr>
            <w:r>
              <w:rPr>
                <w:sz w:val="18"/>
                <w:szCs w:val="18"/>
              </w:rPr>
              <w:t>660</w:t>
            </w:r>
            <w:r>
              <w:rPr>
                <w:sz w:val="18"/>
                <w:lang w:val="en-US"/>
              </w:rPr>
              <w:t>–</w:t>
            </w:r>
            <w:r>
              <w:rPr>
                <w:sz w:val="18"/>
                <w:szCs w:val="18"/>
              </w:rPr>
              <w:t>184</w:t>
            </w:r>
            <w:r w:rsidRPr="00075699">
              <w:rPr>
                <w:sz w:val="18"/>
                <w:szCs w:val="18"/>
              </w:rPr>
              <w:t>0</w:t>
            </w:r>
          </w:p>
        </w:tc>
      </w:tr>
      <w:tr w:rsidR="008F4D94" w14:paraId="50F24D5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EA078"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1ED285"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77EF143"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FA72FB"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219C048"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5218595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EE65D"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28681B" w14:textId="77777777" w:rsidR="008F4D94" w:rsidRDefault="008F4D94" w:rsidP="00190399">
            <w:pPr>
              <w:keepNext/>
              <w:keepLines/>
              <w:spacing w:after="0"/>
              <w:jc w:val="center"/>
              <w:rPr>
                <w:sz w:val="18"/>
                <w:lang w:eastAsia="ja-JP"/>
              </w:rPr>
            </w:pPr>
            <w:r>
              <w:rPr>
                <w:sz w:val="18"/>
                <w:szCs w:val="18"/>
              </w:rPr>
              <w:t>1512</w:t>
            </w:r>
            <w:r w:rsidRPr="00075699">
              <w:rPr>
                <w:sz w:val="18"/>
                <w:szCs w:val="18"/>
              </w:rPr>
              <w:t>0</w:t>
            </w:r>
            <w:r>
              <w:rPr>
                <w:sz w:val="18"/>
                <w:lang w:val="en-US"/>
              </w:rPr>
              <w:t>–</w:t>
            </w:r>
            <w:r>
              <w:rPr>
                <w:sz w:val="18"/>
                <w:szCs w:val="18"/>
              </w:rPr>
              <w:t>1718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2ECA6C" w14:textId="77777777" w:rsidR="008F4D94" w:rsidRDefault="008F4D94" w:rsidP="00190399">
            <w:pPr>
              <w:keepNext/>
              <w:keepLines/>
              <w:spacing w:after="0"/>
              <w:jc w:val="center"/>
              <w:rPr>
                <w:sz w:val="18"/>
                <w:lang w:eastAsia="ja-JP"/>
              </w:rPr>
            </w:pPr>
            <w:r>
              <w:rPr>
                <w:sz w:val="18"/>
                <w:szCs w:val="18"/>
              </w:rPr>
              <w:t>1098</w:t>
            </w:r>
            <w:r w:rsidRPr="00075699">
              <w:rPr>
                <w:sz w:val="18"/>
                <w:szCs w:val="18"/>
              </w:rPr>
              <w:t>0</w:t>
            </w:r>
            <w:r>
              <w:rPr>
                <w:sz w:val="18"/>
                <w:lang w:val="en-US"/>
              </w:rPr>
              <w:t>–</w:t>
            </w:r>
            <w:r>
              <w:rPr>
                <w:sz w:val="18"/>
                <w:szCs w:val="18"/>
              </w:rPr>
              <w:t>11720</w:t>
            </w:r>
          </w:p>
        </w:tc>
      </w:tr>
      <w:tr w:rsidR="008F4D94" w14:paraId="4824726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27483A"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0A9DB4"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B50EAEB"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50FBD6"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D9F8A3"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0F1D9855"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50C64"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F93CA9" w14:textId="77777777" w:rsidR="008F4D94" w:rsidRDefault="008F4D94" w:rsidP="00190399">
            <w:pPr>
              <w:keepNext/>
              <w:keepLines/>
              <w:spacing w:after="0"/>
              <w:jc w:val="center"/>
              <w:rPr>
                <w:sz w:val="18"/>
                <w:lang w:eastAsia="ja-JP"/>
              </w:rPr>
            </w:pPr>
            <w:r>
              <w:rPr>
                <w:sz w:val="18"/>
                <w:szCs w:val="18"/>
              </w:rPr>
              <w:t>1374</w:t>
            </w:r>
            <w:r w:rsidRPr="00075699">
              <w:rPr>
                <w:sz w:val="18"/>
                <w:szCs w:val="18"/>
              </w:rPr>
              <w:t>0</w:t>
            </w:r>
            <w:r>
              <w:rPr>
                <w:sz w:val="18"/>
                <w:lang w:val="en-US"/>
              </w:rPr>
              <w:t>–</w:t>
            </w:r>
            <w:r>
              <w:rPr>
                <w:sz w:val="18"/>
                <w:szCs w:val="18"/>
              </w:rPr>
              <w:t>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8DB2F" w14:textId="77777777" w:rsidR="008F4D94" w:rsidRDefault="008F4D94" w:rsidP="00190399">
            <w:pPr>
              <w:keepNext/>
              <w:keepLines/>
              <w:spacing w:after="0"/>
              <w:jc w:val="center"/>
              <w:rPr>
                <w:sz w:val="18"/>
                <w:lang w:eastAsia="ja-JP"/>
              </w:rPr>
            </w:pPr>
            <w:r>
              <w:rPr>
                <w:sz w:val="18"/>
                <w:szCs w:val="18"/>
              </w:rPr>
              <w:t>1236</w:t>
            </w:r>
            <w:r w:rsidRPr="00075699">
              <w:rPr>
                <w:sz w:val="18"/>
                <w:szCs w:val="18"/>
              </w:rPr>
              <w:t>0</w:t>
            </w:r>
            <w:r>
              <w:rPr>
                <w:sz w:val="18"/>
                <w:lang w:val="en-US"/>
              </w:rPr>
              <w:t>–</w:t>
            </w:r>
            <w:r>
              <w:rPr>
                <w:sz w:val="18"/>
                <w:szCs w:val="18"/>
              </w:rPr>
              <w:t>1354</w:t>
            </w:r>
            <w:r w:rsidRPr="00075699">
              <w:rPr>
                <w:sz w:val="18"/>
                <w:szCs w:val="18"/>
              </w:rPr>
              <w:t>0</w:t>
            </w:r>
          </w:p>
        </w:tc>
      </w:tr>
      <w:tr w:rsidR="008F4D94" w14:paraId="59CE3855" w14:textId="77777777" w:rsidTr="00190399">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9AAE6" w14:textId="77777777" w:rsidR="008F4D94" w:rsidRDefault="008F4D94" w:rsidP="00190399">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5753FB9B" w14:textId="77777777" w:rsidR="008F4D94" w:rsidRDefault="008F4D94" w:rsidP="008F4D94">
      <w:pPr>
        <w:rPr>
          <w:rFonts w:ascii="Arial" w:hAnsi="Arial" w:cs="Arial"/>
          <w:b/>
        </w:rPr>
      </w:pPr>
    </w:p>
    <w:p w14:paraId="4BE84445" w14:textId="77777777" w:rsidR="008F4D94" w:rsidRPr="000B4D61" w:rsidRDefault="008F4D94" w:rsidP="008F4D94">
      <w:pPr>
        <w:rPr>
          <w:rFonts w:eastAsia="MS Mincho"/>
        </w:rPr>
      </w:pPr>
      <w:r>
        <w:rPr>
          <w:rFonts w:eastAsia="MS Mincho"/>
        </w:rPr>
        <w:t xml:space="preserve">Based on the above table, the </w:t>
      </w:r>
      <w:r>
        <w:rPr>
          <w:rFonts w:cs="DengXian"/>
          <w:szCs w:val="21"/>
          <w:lang w:eastAsia="ko-KR"/>
        </w:rPr>
        <w:t>4</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78</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w:t>
      </w:r>
    </w:p>
    <w:p w14:paraId="288FF88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4FA46B3D" w14:textId="77777777" w:rsidTr="00190399">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E8812" w14:textId="77777777" w:rsidR="008F4D94" w:rsidRDefault="008F4D94" w:rsidP="00190399">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6EE63" w14:textId="77777777" w:rsidR="008F4D94" w:rsidRDefault="008F4D94" w:rsidP="00190399">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240941" w14:textId="77777777" w:rsidR="008F4D94" w:rsidRDefault="008F4D94" w:rsidP="00190399">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3F2C8" w14:textId="77777777" w:rsidR="008F4D94" w:rsidRDefault="008F4D94" w:rsidP="00190399">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05B95A" w14:textId="77777777" w:rsidR="008F4D94" w:rsidRDefault="008F4D94" w:rsidP="00190399">
            <w:pPr>
              <w:pStyle w:val="TAH"/>
            </w:pPr>
            <w:r>
              <w:t>f</w:t>
            </w:r>
            <w:r>
              <w:rPr>
                <w:vertAlign w:val="subscript"/>
              </w:rPr>
              <w:t>y_high</w:t>
            </w:r>
          </w:p>
        </w:tc>
      </w:tr>
      <w:tr w:rsidR="008F4D94" w14:paraId="0B60805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B2F02E" w14:textId="77777777" w:rsidR="008F4D94" w:rsidRDefault="008F4D94" w:rsidP="00190399">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B4F990" w14:textId="77777777" w:rsidR="008F4D94" w:rsidRDefault="008F4D94" w:rsidP="00190399">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D6F608"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A98053"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ACCDD1"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11ACD16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8C3BB"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997E8" w14:textId="77777777" w:rsidR="008F4D94" w:rsidRPr="00273823" w:rsidRDefault="008F4D94" w:rsidP="00190399">
            <w:pPr>
              <w:keepNext/>
              <w:keepLines/>
              <w:spacing w:after="0"/>
              <w:jc w:val="center"/>
              <w:rPr>
                <w:sz w:val="18"/>
                <w:lang w:val="en-US"/>
              </w:rPr>
            </w:pPr>
            <w:r>
              <w:rPr>
                <w:sz w:val="18"/>
                <w:szCs w:val="18"/>
              </w:rPr>
              <w:t>730</w:t>
            </w:r>
            <w:r w:rsidRPr="00273823">
              <w:rPr>
                <w:sz w:val="18"/>
                <w:lang w:val="en-US"/>
              </w:rPr>
              <w:t>–</w:t>
            </w:r>
            <w:r>
              <w:rPr>
                <w:sz w:val="18"/>
                <w:szCs w:val="18"/>
              </w:rPr>
              <w:t>130</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7550E2" w14:textId="77777777" w:rsidR="008F4D94" w:rsidRDefault="008F4D94" w:rsidP="00190399">
            <w:pPr>
              <w:keepNext/>
              <w:keepLines/>
              <w:spacing w:after="0"/>
              <w:jc w:val="center"/>
              <w:rPr>
                <w:sz w:val="18"/>
                <w:lang w:val="en-US"/>
              </w:rPr>
            </w:pPr>
            <w:r>
              <w:rPr>
                <w:sz w:val="18"/>
                <w:szCs w:val="18"/>
              </w:rPr>
              <w:t>580</w:t>
            </w:r>
            <w:r w:rsidRPr="00075699">
              <w:rPr>
                <w:sz w:val="18"/>
                <w:szCs w:val="18"/>
              </w:rPr>
              <w:t>0</w:t>
            </w:r>
            <w:r>
              <w:rPr>
                <w:sz w:val="18"/>
                <w:lang w:val="en-US"/>
              </w:rPr>
              <w:t>–</w:t>
            </w:r>
            <w:r>
              <w:rPr>
                <w:sz w:val="18"/>
                <w:szCs w:val="18"/>
              </w:rPr>
              <w:t>6370</w:t>
            </w:r>
          </w:p>
        </w:tc>
      </w:tr>
      <w:tr w:rsidR="008F4D94" w14:paraId="251EC60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969EE"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919451"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F3E4DB"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9F8218"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4EB912"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5DD25EC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FAFE5"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2BA442" w14:textId="77777777" w:rsidR="008F4D94" w:rsidRPr="00273823" w:rsidRDefault="008F4D94" w:rsidP="00190399">
            <w:pPr>
              <w:keepNext/>
              <w:keepLines/>
              <w:spacing w:after="0"/>
              <w:jc w:val="center"/>
              <w:rPr>
                <w:sz w:val="18"/>
                <w:lang w:val="en-US"/>
              </w:rPr>
            </w:pPr>
            <w:r>
              <w:rPr>
                <w:sz w:val="18"/>
                <w:szCs w:val="18"/>
              </w:rPr>
              <w:t>1200</w:t>
            </w:r>
            <w:r w:rsidRPr="00E853F2">
              <w:rPr>
                <w:sz w:val="18"/>
                <w:lang w:val="en-US"/>
              </w:rPr>
              <w:t>–</w:t>
            </w:r>
            <w:r>
              <w:rPr>
                <w:sz w:val="18"/>
                <w:szCs w:val="18"/>
              </w:rPr>
              <w:t>1840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493711" w14:textId="77777777" w:rsidR="008F4D94" w:rsidRPr="00273823" w:rsidRDefault="008F4D94" w:rsidP="00190399">
            <w:pPr>
              <w:keepNext/>
              <w:keepLines/>
              <w:spacing w:after="0"/>
              <w:jc w:val="center"/>
              <w:rPr>
                <w:sz w:val="18"/>
                <w:lang w:val="en-US"/>
              </w:rPr>
            </w:pPr>
            <w:r>
              <w:rPr>
                <w:sz w:val="18"/>
                <w:szCs w:val="18"/>
              </w:rPr>
              <w:t>403</w:t>
            </w:r>
            <w:r w:rsidRPr="006353BC">
              <w:rPr>
                <w:sz w:val="18"/>
                <w:szCs w:val="18"/>
              </w:rPr>
              <w:t>0</w:t>
            </w:r>
            <w:r w:rsidRPr="006353BC">
              <w:rPr>
                <w:sz w:val="18"/>
                <w:lang w:val="en-US"/>
              </w:rPr>
              <w:t>–</w:t>
            </w:r>
            <w:r>
              <w:rPr>
                <w:sz w:val="18"/>
                <w:szCs w:val="18"/>
              </w:rPr>
              <w:t>510</w:t>
            </w:r>
            <w:r w:rsidRPr="006353BC">
              <w:rPr>
                <w:sz w:val="18"/>
                <w:szCs w:val="18"/>
              </w:rPr>
              <w:t>0</w:t>
            </w:r>
          </w:p>
        </w:tc>
      </w:tr>
      <w:tr w:rsidR="008F4D94" w14:paraId="6ED73D0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8A6C01" w14:textId="77777777" w:rsidR="008F4D94" w:rsidRDefault="008F4D94" w:rsidP="00190399">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5E444B"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6EDA98"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C4E1E5"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11ADE84"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44EC471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C1B0A"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B63A28" w14:textId="77777777" w:rsidR="008F4D94" w:rsidRDefault="008F4D94" w:rsidP="00190399">
            <w:pPr>
              <w:keepNext/>
              <w:keepLines/>
              <w:spacing w:after="0"/>
              <w:jc w:val="center"/>
              <w:rPr>
                <w:sz w:val="18"/>
                <w:lang w:val="en-US"/>
              </w:rPr>
            </w:pPr>
            <w:r>
              <w:rPr>
                <w:sz w:val="18"/>
                <w:szCs w:val="18"/>
              </w:rPr>
              <w:t>830</w:t>
            </w:r>
            <w:r w:rsidRPr="00075699">
              <w:rPr>
                <w:sz w:val="18"/>
                <w:szCs w:val="18"/>
              </w:rPr>
              <w:t>0</w:t>
            </w:r>
            <w:r>
              <w:rPr>
                <w:sz w:val="18"/>
                <w:lang w:val="en-US"/>
              </w:rPr>
              <w:t>–</w:t>
            </w:r>
            <w:r>
              <w:rPr>
                <w:sz w:val="18"/>
                <w:szCs w:val="18"/>
              </w:rPr>
              <w:t>8940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E1DD1D" w14:textId="77777777" w:rsidR="008F4D94" w:rsidRDefault="008F4D94" w:rsidP="00190399">
            <w:pPr>
              <w:keepNext/>
              <w:keepLines/>
              <w:spacing w:after="0"/>
              <w:jc w:val="center"/>
              <w:rPr>
                <w:sz w:val="18"/>
                <w:lang w:val="en-US"/>
              </w:rPr>
            </w:pPr>
            <w:r>
              <w:rPr>
                <w:sz w:val="18"/>
                <w:szCs w:val="18"/>
              </w:rPr>
              <w:t>910</w:t>
            </w:r>
            <w:r w:rsidRPr="00075699">
              <w:rPr>
                <w:sz w:val="18"/>
                <w:szCs w:val="18"/>
              </w:rPr>
              <w:t>0</w:t>
            </w:r>
            <w:r>
              <w:rPr>
                <w:sz w:val="18"/>
                <w:lang w:val="en-US"/>
              </w:rPr>
              <w:t>–</w:t>
            </w:r>
            <w:r>
              <w:rPr>
                <w:sz w:val="18"/>
                <w:szCs w:val="18"/>
              </w:rPr>
              <w:t>1017</w:t>
            </w:r>
            <w:r w:rsidRPr="00075699">
              <w:rPr>
                <w:sz w:val="18"/>
                <w:szCs w:val="18"/>
              </w:rPr>
              <w:t>0</w:t>
            </w:r>
          </w:p>
        </w:tc>
      </w:tr>
      <w:tr w:rsidR="008F4D94" w14:paraId="0D7528D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6F7DD1"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3A9391"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13BF6F2"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7D7084"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B524030"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19BD56E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AB6FF4"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F2CCEA" w14:textId="77777777" w:rsidR="008F4D94" w:rsidRPr="00273823" w:rsidRDefault="008F4D94" w:rsidP="00190399">
            <w:pPr>
              <w:keepNext/>
              <w:keepLines/>
              <w:spacing w:after="0"/>
              <w:jc w:val="center"/>
              <w:rPr>
                <w:color w:val="FF0000"/>
                <w:sz w:val="18"/>
                <w:lang w:eastAsia="ja-JP"/>
              </w:rPr>
            </w:pPr>
            <w:r w:rsidRPr="00075699">
              <w:rPr>
                <w:sz w:val="18"/>
                <w:szCs w:val="18"/>
              </w:rPr>
              <w:t>3</w:t>
            </w:r>
            <w:r>
              <w:rPr>
                <w:sz w:val="18"/>
                <w:szCs w:val="18"/>
              </w:rPr>
              <w:t>700</w:t>
            </w:r>
            <w:r>
              <w:rPr>
                <w:sz w:val="18"/>
                <w:lang w:val="en-US"/>
              </w:rPr>
              <w:t>–</w:t>
            </w:r>
            <w:r w:rsidRPr="00075699">
              <w:rPr>
                <w:sz w:val="18"/>
                <w:szCs w:val="18"/>
              </w:rPr>
              <w:t>4</w:t>
            </w:r>
            <w:r>
              <w:rPr>
                <w:sz w:val="18"/>
                <w:szCs w:val="18"/>
              </w:rPr>
              <w:t>410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AC0EB7" w14:textId="77777777" w:rsidR="008F4D94" w:rsidRDefault="008F4D94" w:rsidP="00190399">
            <w:pPr>
              <w:keepNext/>
              <w:keepLines/>
              <w:spacing w:after="0"/>
              <w:jc w:val="center"/>
              <w:rPr>
                <w:sz w:val="18"/>
                <w:lang w:eastAsia="ja-JP"/>
              </w:rPr>
            </w:pPr>
            <w:r>
              <w:rPr>
                <w:sz w:val="18"/>
                <w:szCs w:val="18"/>
              </w:rPr>
              <w:t>733</w:t>
            </w:r>
            <w:r w:rsidRPr="00075699">
              <w:rPr>
                <w:sz w:val="18"/>
                <w:szCs w:val="18"/>
              </w:rPr>
              <w:t>0</w:t>
            </w:r>
            <w:r>
              <w:rPr>
                <w:sz w:val="18"/>
                <w:lang w:val="en-US"/>
              </w:rPr>
              <w:t>–</w:t>
            </w:r>
            <w:r>
              <w:rPr>
                <w:sz w:val="18"/>
                <w:szCs w:val="18"/>
              </w:rPr>
              <w:t>8900</w:t>
            </w:r>
          </w:p>
        </w:tc>
      </w:tr>
      <w:tr w:rsidR="008F4D94" w14:paraId="3B17A12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BC90C7" w14:textId="77777777" w:rsidR="008F4D94" w:rsidRDefault="008F4D94" w:rsidP="00190399">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0ACB21"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91F8A9A"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151913" w14:textId="77777777" w:rsidR="008F4D94" w:rsidRDefault="008F4D94" w:rsidP="00190399">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766FD3A7" w14:textId="77777777" w:rsidR="008F4D94" w:rsidRDefault="008F4D94" w:rsidP="00190399">
            <w:pPr>
              <w:pStyle w:val="TAL"/>
              <w:jc w:val="center"/>
              <w:rPr>
                <w:lang w:val="en-US"/>
              </w:rPr>
            </w:pPr>
          </w:p>
        </w:tc>
      </w:tr>
      <w:tr w:rsidR="008F4D94" w14:paraId="157B463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8D6BBF"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106B426D" w14:textId="77777777" w:rsidR="008F4D94" w:rsidRDefault="008F4D94" w:rsidP="00190399">
            <w:pPr>
              <w:keepNext/>
              <w:keepLines/>
              <w:spacing w:after="0"/>
              <w:jc w:val="center"/>
              <w:rPr>
                <w:sz w:val="18"/>
                <w:lang w:eastAsia="ja-JP"/>
              </w:rPr>
            </w:pPr>
            <w:r w:rsidRPr="005562CF">
              <w:rPr>
                <w:sz w:val="18"/>
                <w:szCs w:val="18"/>
              </w:rPr>
              <w:t>1460</w:t>
            </w:r>
            <w:r w:rsidRPr="005562CF">
              <w:rPr>
                <w:sz w:val="18"/>
                <w:lang w:val="en-US"/>
              </w:rPr>
              <w:t>–</w:t>
            </w:r>
            <w:r w:rsidRPr="005562CF">
              <w:rPr>
                <w:sz w:val="18"/>
                <w:szCs w:val="18"/>
              </w:rPr>
              <w:t>2600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E0005F" w14:textId="77777777" w:rsidR="008F4D94" w:rsidRDefault="008F4D94" w:rsidP="00190399">
            <w:pPr>
              <w:keepNext/>
              <w:keepLines/>
              <w:spacing w:after="0"/>
              <w:jc w:val="center"/>
              <w:rPr>
                <w:sz w:val="18"/>
                <w:lang w:eastAsia="ja-JP"/>
              </w:rPr>
            </w:pPr>
          </w:p>
        </w:tc>
      </w:tr>
      <w:tr w:rsidR="008F4D94" w14:paraId="655B7F8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219E1" w14:textId="77777777" w:rsidR="008F4D94" w:rsidRDefault="008F4D94" w:rsidP="00190399">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E79B6A" w14:textId="77777777" w:rsidR="008F4D94" w:rsidRDefault="008F4D94" w:rsidP="00190399">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74200B5" w14:textId="77777777" w:rsidR="008F4D94" w:rsidRDefault="008F4D94" w:rsidP="00190399">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21F95F" w14:textId="77777777" w:rsidR="008F4D94" w:rsidRDefault="008F4D94" w:rsidP="00190399">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4686E47" w14:textId="77777777" w:rsidR="008F4D94" w:rsidRDefault="008F4D94" w:rsidP="00190399">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45425F09"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8EB1D"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A0756D" w14:textId="77777777" w:rsidR="008F4D94" w:rsidRDefault="008F4D94" w:rsidP="00190399">
            <w:pPr>
              <w:keepNext/>
              <w:keepLines/>
              <w:spacing w:after="0"/>
              <w:jc w:val="center"/>
              <w:rPr>
                <w:sz w:val="18"/>
                <w:lang w:eastAsia="ja-JP"/>
              </w:rPr>
            </w:pPr>
            <w:r>
              <w:rPr>
                <w:sz w:val="18"/>
                <w:szCs w:val="18"/>
              </w:rPr>
              <w:t>1080</w:t>
            </w:r>
            <w:r w:rsidRPr="00075699">
              <w:rPr>
                <w:sz w:val="18"/>
                <w:szCs w:val="18"/>
              </w:rPr>
              <w:t>0</w:t>
            </w:r>
            <w:r>
              <w:rPr>
                <w:sz w:val="18"/>
                <w:lang w:val="en-US"/>
              </w:rPr>
              <w:t>–</w:t>
            </w:r>
            <w:r>
              <w:rPr>
                <w:sz w:val="18"/>
                <w:szCs w:val="18"/>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C5B1CA" w14:textId="77777777" w:rsidR="008F4D94" w:rsidRDefault="008F4D94" w:rsidP="00190399">
            <w:pPr>
              <w:keepNext/>
              <w:keepLines/>
              <w:spacing w:after="0"/>
              <w:jc w:val="center"/>
              <w:rPr>
                <w:sz w:val="18"/>
                <w:lang w:eastAsia="ja-JP"/>
              </w:rPr>
            </w:pPr>
            <w:r>
              <w:rPr>
                <w:sz w:val="18"/>
                <w:szCs w:val="18"/>
              </w:rPr>
              <w:t>124</w:t>
            </w:r>
            <w:r w:rsidRPr="00075699">
              <w:rPr>
                <w:sz w:val="18"/>
                <w:szCs w:val="18"/>
              </w:rPr>
              <w:t>0</w:t>
            </w:r>
            <w:r>
              <w:rPr>
                <w:sz w:val="18"/>
                <w:szCs w:val="18"/>
              </w:rPr>
              <w:t>0</w:t>
            </w:r>
            <w:r>
              <w:rPr>
                <w:sz w:val="18"/>
                <w:lang w:val="en-US"/>
              </w:rPr>
              <w:t>–</w:t>
            </w:r>
            <w:r>
              <w:rPr>
                <w:sz w:val="18"/>
                <w:szCs w:val="18"/>
              </w:rPr>
              <w:t>13970</w:t>
            </w:r>
          </w:p>
        </w:tc>
      </w:tr>
      <w:tr w:rsidR="008F4D94" w14:paraId="6E96CEA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4AF25" w14:textId="77777777" w:rsidR="008F4D94" w:rsidRDefault="008F4D94" w:rsidP="00190399">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FFCDDF"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F89BD07"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25874A" w14:textId="77777777" w:rsidR="008F4D94" w:rsidRDefault="008F4D94" w:rsidP="00190399">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04C4023F" w14:textId="77777777" w:rsidR="008F4D94" w:rsidRDefault="008F4D94" w:rsidP="00190399">
            <w:pPr>
              <w:pStyle w:val="TAL"/>
              <w:jc w:val="center"/>
              <w:rPr>
                <w:lang w:val="en-US"/>
              </w:rPr>
            </w:pPr>
          </w:p>
        </w:tc>
      </w:tr>
      <w:tr w:rsidR="008F4D94" w14:paraId="5F26982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81C29E" w14:textId="77777777" w:rsidR="008F4D94" w:rsidRDefault="008F4D94" w:rsidP="00190399">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13EFDA" w14:textId="77777777" w:rsidR="008F4D94" w:rsidRDefault="008F4D94" w:rsidP="00190399">
            <w:pPr>
              <w:keepNext/>
              <w:keepLines/>
              <w:spacing w:after="0"/>
              <w:jc w:val="center"/>
              <w:rPr>
                <w:sz w:val="18"/>
                <w:lang w:eastAsia="ja-JP"/>
              </w:rPr>
            </w:pPr>
            <w:r>
              <w:rPr>
                <w:sz w:val="18"/>
                <w:szCs w:val="18"/>
              </w:rPr>
              <w:t>1160</w:t>
            </w:r>
            <w:r w:rsidRPr="00075699">
              <w:rPr>
                <w:sz w:val="18"/>
                <w:szCs w:val="18"/>
              </w:rPr>
              <w:t>0</w:t>
            </w:r>
            <w:r>
              <w:rPr>
                <w:sz w:val="18"/>
                <w:lang w:val="en-US"/>
              </w:rPr>
              <w:t>–</w:t>
            </w:r>
            <w:r>
              <w:rPr>
                <w:sz w:val="18"/>
                <w:szCs w:val="18"/>
              </w:rPr>
              <w:t>1274</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570D6" w14:textId="77777777" w:rsidR="008F4D94" w:rsidRDefault="008F4D94" w:rsidP="00190399">
            <w:pPr>
              <w:keepNext/>
              <w:keepLines/>
              <w:spacing w:after="0"/>
              <w:jc w:val="center"/>
              <w:rPr>
                <w:sz w:val="18"/>
                <w:lang w:eastAsia="ja-JP"/>
              </w:rPr>
            </w:pPr>
          </w:p>
        </w:tc>
      </w:tr>
      <w:tr w:rsidR="008F4D94" w14:paraId="47B2A29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A73ABF"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85AEE4"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B93442E"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AB935E"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416453"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29CBCE9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13430F"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005AA3" w14:textId="77777777" w:rsidR="008F4D94" w:rsidRDefault="008F4D94" w:rsidP="00190399">
            <w:pPr>
              <w:keepNext/>
              <w:keepLines/>
              <w:spacing w:after="0"/>
              <w:jc w:val="center"/>
              <w:rPr>
                <w:sz w:val="18"/>
                <w:lang w:eastAsia="ja-JP"/>
              </w:rPr>
            </w:pPr>
            <w:r>
              <w:rPr>
                <w:sz w:val="18"/>
                <w:szCs w:val="18"/>
              </w:rPr>
              <w:t>1063</w:t>
            </w:r>
            <w:r w:rsidRPr="00075699">
              <w:rPr>
                <w:sz w:val="18"/>
                <w:szCs w:val="18"/>
              </w:rPr>
              <w:t>0</w:t>
            </w:r>
            <w:r>
              <w:rPr>
                <w:sz w:val="18"/>
                <w:lang w:val="en-US"/>
              </w:rPr>
              <w:t>–</w:t>
            </w:r>
            <w:r>
              <w:rPr>
                <w:sz w:val="18"/>
                <w:szCs w:val="18"/>
              </w:rPr>
              <w:t>127</w:t>
            </w:r>
            <w:r w:rsidRPr="00075699">
              <w:rPr>
                <w:sz w:val="18"/>
                <w:szCs w:val="18"/>
              </w:rPr>
              <w:t>0</w:t>
            </w:r>
            <w:r>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A1DDEE" w14:textId="77777777" w:rsidR="008F4D94" w:rsidRDefault="008F4D94" w:rsidP="00190399">
            <w:pPr>
              <w:keepNext/>
              <w:keepLines/>
              <w:spacing w:after="0"/>
              <w:jc w:val="center"/>
              <w:rPr>
                <w:sz w:val="18"/>
                <w:lang w:eastAsia="ja-JP"/>
              </w:rPr>
            </w:pPr>
            <w:r>
              <w:rPr>
                <w:sz w:val="18"/>
                <w:szCs w:val="18"/>
              </w:rPr>
              <w:t>6200</w:t>
            </w:r>
            <w:r>
              <w:rPr>
                <w:sz w:val="18"/>
                <w:lang w:val="en-US"/>
              </w:rPr>
              <w:t>–</w:t>
            </w:r>
            <w:r w:rsidRPr="00075699">
              <w:rPr>
                <w:sz w:val="18"/>
                <w:szCs w:val="18"/>
              </w:rPr>
              <w:t>6</w:t>
            </w:r>
            <w:r>
              <w:rPr>
                <w:sz w:val="18"/>
                <w:szCs w:val="18"/>
              </w:rPr>
              <w:t>98</w:t>
            </w:r>
            <w:r w:rsidRPr="00075699">
              <w:rPr>
                <w:sz w:val="18"/>
                <w:szCs w:val="18"/>
              </w:rPr>
              <w:t>0</w:t>
            </w:r>
          </w:p>
        </w:tc>
      </w:tr>
      <w:tr w:rsidR="008F4D94" w14:paraId="08EA6765"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C0B273"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8A9F79"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A14B98D"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F32D6"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EE02B4"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003B7F9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8D436B" w14:textId="77777777" w:rsidR="008F4D94" w:rsidRDefault="008F4D94" w:rsidP="00190399">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601C69" w14:textId="77777777" w:rsidR="008F4D94" w:rsidRDefault="008F4D94" w:rsidP="00190399">
            <w:pPr>
              <w:keepNext/>
              <w:keepLines/>
              <w:spacing w:after="0"/>
              <w:jc w:val="center"/>
              <w:rPr>
                <w:sz w:val="18"/>
                <w:lang w:eastAsia="ja-JP"/>
              </w:rPr>
            </w:pPr>
            <w:r>
              <w:rPr>
                <w:sz w:val="18"/>
                <w:szCs w:val="18"/>
              </w:rPr>
              <w:t>476</w:t>
            </w:r>
            <w:r w:rsidRPr="006353BC">
              <w:rPr>
                <w:sz w:val="18"/>
                <w:szCs w:val="18"/>
              </w:rPr>
              <w:t>0</w:t>
            </w:r>
            <w:r w:rsidRPr="006353BC">
              <w:rPr>
                <w:sz w:val="18"/>
                <w:lang w:val="en-US"/>
              </w:rPr>
              <w:t>–</w:t>
            </w:r>
            <w:r>
              <w:rPr>
                <w:sz w:val="18"/>
                <w:szCs w:val="18"/>
              </w:rPr>
              <w:t>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2EDF5A" w14:textId="77777777" w:rsidR="008F4D94" w:rsidRDefault="008F4D94" w:rsidP="00190399">
            <w:pPr>
              <w:keepNext/>
              <w:keepLines/>
              <w:spacing w:after="0"/>
              <w:jc w:val="center"/>
              <w:rPr>
                <w:sz w:val="18"/>
                <w:lang w:eastAsia="ja-JP"/>
              </w:rPr>
            </w:pPr>
            <w:r>
              <w:rPr>
                <w:sz w:val="18"/>
                <w:szCs w:val="18"/>
              </w:rPr>
              <w:t>100</w:t>
            </w:r>
            <w:r>
              <w:rPr>
                <w:sz w:val="18"/>
                <w:lang w:val="en-US"/>
              </w:rPr>
              <w:t>–</w:t>
            </w:r>
            <w:r>
              <w:rPr>
                <w:sz w:val="18"/>
                <w:szCs w:val="18"/>
              </w:rPr>
              <w:t>111</w:t>
            </w:r>
            <w:r w:rsidRPr="00075699">
              <w:rPr>
                <w:sz w:val="18"/>
                <w:szCs w:val="18"/>
              </w:rPr>
              <w:t>0</w:t>
            </w:r>
          </w:p>
        </w:tc>
      </w:tr>
      <w:tr w:rsidR="008F4D94" w14:paraId="59D9893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AECD3"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7BFEC5" w14:textId="77777777" w:rsidR="008F4D94" w:rsidRDefault="008F4D94" w:rsidP="00190399">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9A28B" w14:textId="77777777" w:rsidR="008F4D94" w:rsidRDefault="008F4D94" w:rsidP="00190399">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D9363" w14:textId="77777777" w:rsidR="008F4D94" w:rsidRDefault="008F4D94" w:rsidP="00190399">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DC19E1" w14:textId="77777777" w:rsidR="008F4D94" w:rsidRDefault="008F4D94" w:rsidP="00190399">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634110E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718023" w14:textId="77777777" w:rsidR="008F4D94" w:rsidRDefault="008F4D94" w:rsidP="00190399">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4D75EF" w14:textId="77777777" w:rsidR="008F4D94" w:rsidRDefault="008F4D94" w:rsidP="00190399">
            <w:pPr>
              <w:keepNext/>
              <w:keepLines/>
              <w:spacing w:after="0"/>
              <w:jc w:val="center"/>
              <w:rPr>
                <w:sz w:val="18"/>
                <w:lang w:eastAsia="ja-JP"/>
              </w:rPr>
            </w:pPr>
            <w:r>
              <w:rPr>
                <w:sz w:val="18"/>
                <w:szCs w:val="18"/>
              </w:rPr>
              <w:t>1570</w:t>
            </w:r>
            <w:r w:rsidRPr="00075699">
              <w:rPr>
                <w:sz w:val="18"/>
                <w:szCs w:val="18"/>
              </w:rPr>
              <w:t>0</w:t>
            </w:r>
            <w:r>
              <w:rPr>
                <w:sz w:val="18"/>
                <w:lang w:val="en-US"/>
              </w:rPr>
              <w:t>–</w:t>
            </w:r>
            <w:r>
              <w:rPr>
                <w:sz w:val="18"/>
                <w:szCs w:val="18"/>
              </w:rPr>
              <w:t>1777</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B24D01" w14:textId="77777777" w:rsidR="008F4D94" w:rsidRDefault="008F4D94" w:rsidP="00190399">
            <w:pPr>
              <w:keepNext/>
              <w:keepLines/>
              <w:spacing w:after="0"/>
              <w:jc w:val="center"/>
              <w:rPr>
                <w:sz w:val="18"/>
                <w:lang w:eastAsia="ja-JP"/>
              </w:rPr>
            </w:pPr>
            <w:r>
              <w:rPr>
                <w:sz w:val="18"/>
                <w:szCs w:val="18"/>
              </w:rPr>
              <w:t>1330</w:t>
            </w:r>
            <w:r w:rsidRPr="00075699">
              <w:rPr>
                <w:sz w:val="18"/>
                <w:szCs w:val="18"/>
              </w:rPr>
              <w:t>0</w:t>
            </w:r>
            <w:r>
              <w:rPr>
                <w:sz w:val="18"/>
                <w:lang w:val="en-US"/>
              </w:rPr>
              <w:t>–</w:t>
            </w:r>
            <w:r>
              <w:rPr>
                <w:sz w:val="18"/>
                <w:szCs w:val="18"/>
              </w:rPr>
              <w:t>14080</w:t>
            </w:r>
          </w:p>
        </w:tc>
      </w:tr>
      <w:tr w:rsidR="008F4D94" w14:paraId="7D49AF0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168B2" w14:textId="77777777" w:rsidR="008F4D94" w:rsidRDefault="008F4D94" w:rsidP="00190399">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8A5027" w14:textId="77777777" w:rsidR="008F4D94" w:rsidRDefault="008F4D94" w:rsidP="00190399">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131B9B0" w14:textId="77777777" w:rsidR="008F4D94" w:rsidRDefault="008F4D94" w:rsidP="00190399">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AD86C2" w14:textId="77777777" w:rsidR="008F4D94" w:rsidRDefault="008F4D94" w:rsidP="00190399">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B1770A7" w14:textId="77777777" w:rsidR="008F4D94" w:rsidRDefault="008F4D94" w:rsidP="00190399">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025D085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B886A" w14:textId="77777777" w:rsidR="008F4D94" w:rsidRDefault="008F4D94" w:rsidP="00190399">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3D1643" w14:textId="77777777" w:rsidR="008F4D94" w:rsidRDefault="008F4D94" w:rsidP="00190399">
            <w:pPr>
              <w:keepNext/>
              <w:keepLines/>
              <w:spacing w:after="0"/>
              <w:jc w:val="center"/>
              <w:rPr>
                <w:sz w:val="18"/>
                <w:lang w:eastAsia="ja-JP"/>
              </w:rPr>
            </w:pPr>
            <w:r>
              <w:rPr>
                <w:sz w:val="18"/>
                <w:szCs w:val="18"/>
              </w:rPr>
              <w:t>1490</w:t>
            </w:r>
            <w:r w:rsidRPr="00075699">
              <w:rPr>
                <w:sz w:val="18"/>
                <w:szCs w:val="18"/>
              </w:rPr>
              <w:t>0</w:t>
            </w:r>
            <w:r>
              <w:rPr>
                <w:sz w:val="18"/>
                <w:lang w:val="en-US"/>
              </w:rPr>
              <w:t>–</w:t>
            </w:r>
            <w:r>
              <w:rPr>
                <w:sz w:val="18"/>
                <w:szCs w:val="18"/>
              </w:rPr>
              <w:t>16540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BD452" w14:textId="77777777" w:rsidR="008F4D94" w:rsidRDefault="008F4D94" w:rsidP="00190399">
            <w:pPr>
              <w:keepNext/>
              <w:keepLines/>
              <w:spacing w:after="0"/>
              <w:jc w:val="center"/>
              <w:rPr>
                <w:sz w:val="18"/>
                <w:lang w:eastAsia="ja-JP"/>
              </w:rPr>
            </w:pPr>
            <w:r>
              <w:rPr>
                <w:sz w:val="18"/>
                <w:szCs w:val="18"/>
              </w:rPr>
              <w:t>1410</w:t>
            </w:r>
            <w:r w:rsidRPr="00075699">
              <w:rPr>
                <w:sz w:val="18"/>
                <w:szCs w:val="18"/>
              </w:rPr>
              <w:t>0</w:t>
            </w:r>
            <w:r>
              <w:rPr>
                <w:sz w:val="18"/>
                <w:lang w:val="en-US"/>
              </w:rPr>
              <w:t>–</w:t>
            </w:r>
            <w:r>
              <w:rPr>
                <w:sz w:val="18"/>
                <w:szCs w:val="18"/>
              </w:rPr>
              <w:t>1531</w:t>
            </w:r>
            <w:r w:rsidRPr="00075699">
              <w:rPr>
                <w:sz w:val="18"/>
                <w:szCs w:val="18"/>
              </w:rPr>
              <w:t>0</w:t>
            </w:r>
          </w:p>
        </w:tc>
      </w:tr>
      <w:tr w:rsidR="008F4D94" w14:paraId="1E60A0FE" w14:textId="77777777" w:rsidTr="00190399">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49338" w14:textId="77777777" w:rsidR="008F4D94" w:rsidRDefault="008F4D94" w:rsidP="00190399">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C0CEBFD" w14:textId="77777777" w:rsidR="008F4D94" w:rsidRDefault="008F4D94" w:rsidP="008F4D94">
      <w:pPr>
        <w:rPr>
          <w:rFonts w:ascii="Arial" w:hAnsi="Arial" w:cs="Arial"/>
          <w:b/>
        </w:rPr>
      </w:pPr>
    </w:p>
    <w:p w14:paraId="16C64033" w14:textId="77777777" w:rsidR="008F4D94" w:rsidRPr="00D315DA" w:rsidRDefault="008F4D94" w:rsidP="008F4D94">
      <w:pPr>
        <w:rPr>
          <w:rFonts w:eastAsia="MS Mincho"/>
        </w:rPr>
      </w:pPr>
      <w:r>
        <w:rPr>
          <w:rFonts w:eastAsia="MS Mincho"/>
        </w:rPr>
        <w:t xml:space="preserve">Based on the above table, the </w:t>
      </w:r>
      <w:r>
        <w:rPr>
          <w:rFonts w:cs="DengXian"/>
          <w:szCs w:val="21"/>
          <w:lang w:eastAsia="ko-KR"/>
        </w:rPr>
        <w:t>4</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7</w:t>
      </w:r>
      <w:r w:rsidRPr="005A43BB">
        <w:rPr>
          <w:rFonts w:eastAsia="MS Mincho"/>
        </w:rPr>
        <w:t>A-n</w:t>
      </w:r>
      <w:r>
        <w:rPr>
          <w:rFonts w:eastAsia="MS Mincho"/>
        </w:rPr>
        <w:t>78</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1.</w:t>
      </w:r>
    </w:p>
    <w:p w14:paraId="4E999E99" w14:textId="77777777" w:rsidR="008F4D94" w:rsidRPr="00AB69C8" w:rsidRDefault="008F4D94" w:rsidP="008F4D94">
      <w:pPr>
        <w:pStyle w:val="Heading4"/>
        <w:overflowPunct w:val="0"/>
        <w:autoSpaceDE w:val="0"/>
        <w:autoSpaceDN w:val="0"/>
        <w:adjustRightInd w:val="0"/>
        <w:textAlignment w:val="baseline"/>
        <w:rPr>
          <w:rFonts w:eastAsia="Times New Roman"/>
          <w:lang w:eastAsia="en-GB"/>
        </w:rPr>
      </w:pPr>
      <w:bookmarkStart w:id="428" w:name="_Toc180420620"/>
      <w:r>
        <w:rPr>
          <w:rFonts w:eastAsia="Times New Roman"/>
          <w:lang w:eastAsia="en-GB"/>
        </w:rPr>
        <w:t>5.32</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428"/>
    </w:p>
    <w:p w14:paraId="766624A7" w14:textId="77777777" w:rsidR="008F4D94" w:rsidRDefault="008F4D94" w:rsidP="008F4D94">
      <w:pPr>
        <w:rPr>
          <w:rFonts w:eastAsia="MS Mincho"/>
        </w:rPr>
      </w:pPr>
      <w:r w:rsidRPr="00C84694">
        <w:rPr>
          <w:rFonts w:eastAsia="MS Mincho"/>
        </w:rPr>
        <w:t xml:space="preserve">For CA_n1-n7-n78, the MSD values </w:t>
      </w:r>
      <w:r w:rsidRPr="00C84694">
        <w:rPr>
          <w:rFonts w:eastAsia="MS Mincho" w:hint="eastAsia"/>
        </w:rPr>
        <w:t>have</w:t>
      </w:r>
      <w:r w:rsidRPr="00C84694">
        <w:rPr>
          <w:rFonts w:eastAsia="MS Mincho"/>
        </w:rPr>
        <w:t xml:space="preserve"> </w:t>
      </w:r>
      <w:r w:rsidRPr="00C84694">
        <w:rPr>
          <w:rFonts w:eastAsia="MS Mincho" w:hint="eastAsia"/>
        </w:rPr>
        <w:t>already</w:t>
      </w:r>
      <w:r w:rsidRPr="00C84694">
        <w:rPr>
          <w:rFonts w:eastAsia="MS Mincho"/>
        </w:rPr>
        <w:t xml:space="preserve"> </w:t>
      </w:r>
      <w:r w:rsidRPr="00C84694">
        <w:rPr>
          <w:rFonts w:eastAsia="MS Mincho" w:hint="eastAsia"/>
        </w:rPr>
        <w:t>been</w:t>
      </w:r>
      <w:r w:rsidRPr="00C84694">
        <w:rPr>
          <w:rFonts w:eastAsia="MS Mincho"/>
        </w:rPr>
        <w:t xml:space="preserve"> </w:t>
      </w:r>
      <w:r w:rsidRPr="00C84694">
        <w:rPr>
          <w:rFonts w:eastAsia="MS Mincho" w:hint="eastAsia"/>
        </w:rPr>
        <w:t>specified</w:t>
      </w:r>
      <w:r w:rsidRPr="00C84694">
        <w:rPr>
          <w:rFonts w:eastAsia="MS Mincho"/>
        </w:rPr>
        <w:t xml:space="preserve"> </w:t>
      </w:r>
      <w:r w:rsidRPr="00C84694">
        <w:rPr>
          <w:rFonts w:eastAsia="MS Mincho" w:hint="eastAsia"/>
        </w:rPr>
        <w:t>in</w:t>
      </w:r>
      <w:r w:rsidRPr="00C84694">
        <w:rPr>
          <w:rFonts w:eastAsia="MS Mincho"/>
        </w:rPr>
        <w:t xml:space="preserve"> TS 38.101-1.</w:t>
      </w:r>
      <w:r>
        <w:rPr>
          <w:rFonts w:eastAsia="MS Mincho"/>
        </w:rPr>
        <w:t xml:space="preserve"> </w:t>
      </w:r>
      <w:r w:rsidRPr="00FD24D9">
        <w:rPr>
          <w:rFonts w:eastAsia="MS Mincho" w:hint="eastAsia"/>
        </w:rPr>
        <w:t>However</w:t>
      </w:r>
      <w:r w:rsidRPr="00FD24D9">
        <w:rPr>
          <w:rFonts w:eastAsia="MS Mincho" w:hint="eastAsia"/>
        </w:rPr>
        <w:t>，</w:t>
      </w:r>
      <w:r w:rsidRPr="00FD24D9">
        <w:rPr>
          <w:rFonts w:eastAsia="MS Mincho" w:hint="eastAsia"/>
        </w:rPr>
        <w:t>the</w:t>
      </w:r>
      <w:r>
        <w:rPr>
          <w:rFonts w:eastAsia="MS Mincho"/>
        </w:rPr>
        <w:t xml:space="preserve"> </w:t>
      </w:r>
      <w:r w:rsidRPr="00FD24D9">
        <w:rPr>
          <w:rFonts w:eastAsia="MS Mincho" w:hint="eastAsia"/>
        </w:rPr>
        <w:t>IMD</w:t>
      </w:r>
      <w:r>
        <w:rPr>
          <w:rFonts w:eastAsia="MS Mincho"/>
        </w:rPr>
        <w:t xml:space="preserve">5 </w:t>
      </w:r>
      <w:r w:rsidRPr="00FD24D9">
        <w:rPr>
          <w:rFonts w:eastAsia="MS Mincho"/>
        </w:rPr>
        <w:t xml:space="preserve">from CA_n1A-n7A to Rx n78 is missing. </w:t>
      </w:r>
      <w:r>
        <w:rPr>
          <w:rFonts w:eastAsia="MS Mincho"/>
        </w:rPr>
        <w:t>Here IMD5 to n78 is added.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26"/>
        <w:gridCol w:w="851"/>
        <w:gridCol w:w="1107"/>
        <w:gridCol w:w="960"/>
        <w:gridCol w:w="977"/>
        <w:gridCol w:w="828"/>
        <w:gridCol w:w="1057"/>
      </w:tblGrid>
      <w:tr w:rsidR="008F4D94" w:rsidRPr="000B4D6A" w14:paraId="0C150220"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99090A" w14:textId="77777777" w:rsidR="008F4D94" w:rsidRPr="000D1584" w:rsidRDefault="008F4D94" w:rsidP="00190399">
            <w:pPr>
              <w:pStyle w:val="TAC"/>
              <w:rPr>
                <w:rFonts w:eastAsia="DengXian"/>
                <w:lang w:val="en-US" w:eastAsia="zh-CN"/>
              </w:rPr>
            </w:pPr>
            <w:r w:rsidRPr="000D1584">
              <w:rPr>
                <w:rFonts w:eastAsia="DengXian" w:hint="eastAsia"/>
                <w:lang w:val="en-US" w:eastAsia="zh-CN"/>
              </w:rPr>
              <w:t>CA_n</w:t>
            </w:r>
            <w:r w:rsidRPr="000D1584">
              <w:rPr>
                <w:rFonts w:eastAsia="DengXian"/>
                <w:lang w:val="en-US" w:eastAsia="zh-CN"/>
              </w:rPr>
              <w:t>1</w:t>
            </w:r>
            <w:r w:rsidRPr="000D1584">
              <w:rPr>
                <w:rFonts w:eastAsia="DengXian" w:hint="eastAsia"/>
                <w:lang w:val="en-US" w:eastAsia="zh-CN"/>
              </w:rPr>
              <w:t>-n</w:t>
            </w:r>
            <w:r w:rsidRPr="000D1584">
              <w:rPr>
                <w:rFonts w:eastAsia="DengXian"/>
                <w:lang w:val="en-US" w:eastAsia="zh-CN"/>
              </w:rPr>
              <w:t>7</w:t>
            </w:r>
            <w:r w:rsidRPr="000D1584">
              <w:rPr>
                <w:rFonts w:eastAsia="DengXian" w:hint="eastAsia"/>
                <w:lang w:val="en-US" w:eastAsia="zh-CN"/>
              </w:rPr>
              <w:t>-n</w:t>
            </w:r>
            <w:r w:rsidRPr="000D1584">
              <w:rPr>
                <w:rFonts w:eastAsia="DengXian"/>
                <w:lang w:val="en-US" w:eastAsia="zh-CN"/>
              </w:rPr>
              <w:t>7</w:t>
            </w:r>
            <w:r w:rsidRPr="000D1584">
              <w:rPr>
                <w:rFonts w:eastAsia="DengXian" w:hint="eastAsia"/>
                <w:lang w:val="en-US" w:eastAsia="zh-CN"/>
              </w:rPr>
              <w:t>8</w:t>
            </w:r>
          </w:p>
        </w:tc>
        <w:tc>
          <w:tcPr>
            <w:tcW w:w="1146" w:type="dxa"/>
            <w:tcBorders>
              <w:top w:val="single" w:sz="4" w:space="0" w:color="auto"/>
              <w:left w:val="single" w:sz="4" w:space="0" w:color="auto"/>
              <w:right w:val="single" w:sz="4" w:space="0" w:color="auto"/>
            </w:tcBorders>
          </w:tcPr>
          <w:p w14:paraId="54FC8D89" w14:textId="77777777" w:rsidR="008F4D94" w:rsidRPr="000D1584" w:rsidRDefault="008F4D94" w:rsidP="00190399">
            <w:pPr>
              <w:pStyle w:val="TAC"/>
              <w:rPr>
                <w:rFonts w:eastAsia="DengXian"/>
                <w:lang w:val="en-US" w:eastAsia="zh-CN"/>
              </w:rPr>
            </w:pPr>
            <w:r w:rsidRPr="000D1584">
              <w:rPr>
                <w:rFonts w:eastAsia="DengXian"/>
                <w:lang w:eastAsia="ko-KR"/>
              </w:rPr>
              <w:t>n1</w:t>
            </w:r>
          </w:p>
        </w:tc>
        <w:tc>
          <w:tcPr>
            <w:tcW w:w="926" w:type="dxa"/>
            <w:tcBorders>
              <w:top w:val="single" w:sz="4" w:space="0" w:color="auto"/>
              <w:left w:val="single" w:sz="4" w:space="0" w:color="auto"/>
              <w:right w:val="single" w:sz="4" w:space="0" w:color="auto"/>
            </w:tcBorders>
          </w:tcPr>
          <w:p w14:paraId="77CEB6DA" w14:textId="77777777" w:rsidR="008F4D94" w:rsidRPr="000D1584" w:rsidRDefault="008F4D94" w:rsidP="00190399">
            <w:pPr>
              <w:pStyle w:val="TAC"/>
              <w:rPr>
                <w:rFonts w:eastAsia="DengXian"/>
                <w:lang w:val="en-US" w:eastAsia="zh-CN"/>
              </w:rPr>
            </w:pPr>
            <w:r w:rsidRPr="000D1584">
              <w:rPr>
                <w:rFonts w:eastAsia="DengXian"/>
                <w:lang w:eastAsia="ko-KR"/>
              </w:rPr>
              <w:t>1977.5</w:t>
            </w:r>
          </w:p>
        </w:tc>
        <w:tc>
          <w:tcPr>
            <w:tcW w:w="851" w:type="dxa"/>
            <w:tcBorders>
              <w:top w:val="single" w:sz="4" w:space="0" w:color="auto"/>
              <w:left w:val="single" w:sz="4" w:space="0" w:color="auto"/>
              <w:right w:val="single" w:sz="4" w:space="0" w:color="auto"/>
            </w:tcBorders>
          </w:tcPr>
          <w:p w14:paraId="5049D396" w14:textId="77777777" w:rsidR="008F4D94" w:rsidRPr="000D1584" w:rsidRDefault="008F4D94" w:rsidP="00190399">
            <w:pPr>
              <w:pStyle w:val="TAC"/>
              <w:rPr>
                <w:rFonts w:eastAsia="DengXian"/>
                <w:lang w:val="en-US" w:eastAsia="zh-CN"/>
              </w:rPr>
            </w:pPr>
            <w:r w:rsidRPr="000D1584">
              <w:rPr>
                <w:rFonts w:eastAsia="DengXian"/>
                <w:lang w:eastAsia="ko-KR"/>
              </w:rPr>
              <w:t>5</w:t>
            </w:r>
          </w:p>
        </w:tc>
        <w:tc>
          <w:tcPr>
            <w:tcW w:w="1107" w:type="dxa"/>
            <w:tcBorders>
              <w:top w:val="single" w:sz="4" w:space="0" w:color="auto"/>
              <w:left w:val="single" w:sz="4" w:space="0" w:color="auto"/>
              <w:right w:val="single" w:sz="4" w:space="0" w:color="auto"/>
            </w:tcBorders>
          </w:tcPr>
          <w:p w14:paraId="3B470E37" w14:textId="77777777" w:rsidR="008F4D94" w:rsidRPr="000D1584" w:rsidRDefault="008F4D94" w:rsidP="00190399">
            <w:pPr>
              <w:pStyle w:val="TAC"/>
              <w:rPr>
                <w:rFonts w:eastAsia="DengXian"/>
                <w:lang w:val="en-US" w:eastAsia="zh-CN"/>
              </w:rPr>
            </w:pPr>
            <w:r w:rsidRPr="000D1584">
              <w:rPr>
                <w:rFonts w:eastAsia="DengXian"/>
                <w:lang w:eastAsia="ko-KR"/>
              </w:rPr>
              <w:t>25</w:t>
            </w:r>
          </w:p>
        </w:tc>
        <w:tc>
          <w:tcPr>
            <w:tcW w:w="960" w:type="dxa"/>
            <w:tcBorders>
              <w:top w:val="single" w:sz="4" w:space="0" w:color="auto"/>
              <w:left w:val="single" w:sz="4" w:space="0" w:color="auto"/>
              <w:right w:val="single" w:sz="4" w:space="0" w:color="auto"/>
            </w:tcBorders>
          </w:tcPr>
          <w:p w14:paraId="2FF91CF6" w14:textId="77777777" w:rsidR="008F4D94" w:rsidRPr="000D1584" w:rsidRDefault="008F4D94" w:rsidP="00190399">
            <w:pPr>
              <w:pStyle w:val="TAC"/>
              <w:rPr>
                <w:rFonts w:eastAsia="DengXian"/>
                <w:lang w:val="en-US" w:eastAsia="zh-CN"/>
              </w:rPr>
            </w:pPr>
            <w:r w:rsidRPr="000D1584">
              <w:rPr>
                <w:rFonts w:eastAsia="DengXian"/>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2D8E010" w14:textId="77777777" w:rsidR="008F4D94" w:rsidRPr="000D1584" w:rsidRDefault="008F4D94" w:rsidP="00190399">
            <w:pPr>
              <w:pStyle w:val="TAC"/>
              <w:rPr>
                <w:rFonts w:eastAsia="DengXian"/>
                <w:lang w:eastAsia="ja-JP"/>
              </w:rPr>
            </w:pPr>
            <w:r w:rsidRPr="000D1584">
              <w:rPr>
                <w:rFonts w:eastAsia="DengXian"/>
                <w:lang w:eastAsia="ko-KR"/>
              </w:rPr>
              <w:t>N/A</w:t>
            </w:r>
          </w:p>
        </w:tc>
        <w:tc>
          <w:tcPr>
            <w:tcW w:w="828" w:type="dxa"/>
            <w:tcBorders>
              <w:top w:val="single" w:sz="4" w:space="0" w:color="auto"/>
              <w:left w:val="single" w:sz="4" w:space="0" w:color="auto"/>
              <w:right w:val="single" w:sz="4" w:space="0" w:color="auto"/>
            </w:tcBorders>
          </w:tcPr>
          <w:p w14:paraId="55187F5B" w14:textId="77777777" w:rsidR="008F4D94" w:rsidRPr="000D1584" w:rsidRDefault="008F4D94" w:rsidP="00190399">
            <w:pPr>
              <w:pStyle w:val="TAC"/>
              <w:rPr>
                <w:rFonts w:eastAsia="DengXian"/>
                <w:lang w:val="en-US" w:eastAsia="zh-CN"/>
              </w:rPr>
            </w:pPr>
            <w:r w:rsidRPr="000D1584">
              <w:rPr>
                <w:rFonts w:eastAsia="DengXian"/>
                <w:lang w:eastAsia="zh-CN"/>
              </w:rPr>
              <w:t>FDD</w:t>
            </w:r>
          </w:p>
        </w:tc>
        <w:tc>
          <w:tcPr>
            <w:tcW w:w="1057" w:type="dxa"/>
            <w:tcBorders>
              <w:top w:val="single" w:sz="4" w:space="0" w:color="auto"/>
              <w:left w:val="single" w:sz="4" w:space="0" w:color="auto"/>
              <w:right w:val="single" w:sz="4" w:space="0" w:color="auto"/>
            </w:tcBorders>
          </w:tcPr>
          <w:p w14:paraId="27DAB315" w14:textId="77777777" w:rsidR="008F4D94" w:rsidRPr="000D1584" w:rsidRDefault="008F4D94" w:rsidP="00190399">
            <w:pPr>
              <w:pStyle w:val="TAC"/>
              <w:rPr>
                <w:rFonts w:eastAsia="DengXian"/>
                <w:lang w:eastAsia="zh-CN"/>
              </w:rPr>
            </w:pPr>
            <w:r w:rsidRPr="000D1584">
              <w:rPr>
                <w:rFonts w:eastAsia="DengXian"/>
                <w:lang w:eastAsia="ko-KR"/>
              </w:rPr>
              <w:t>N/A</w:t>
            </w:r>
          </w:p>
        </w:tc>
      </w:tr>
      <w:tr w:rsidR="008F4D94" w:rsidRPr="000B4D6A" w14:paraId="0750FFE8"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CFF42C5" w14:textId="77777777" w:rsidR="008F4D94" w:rsidRPr="000D1584" w:rsidRDefault="008F4D94" w:rsidP="00190399">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07B13B70" w14:textId="77777777" w:rsidR="008F4D94" w:rsidRPr="000D1584" w:rsidRDefault="008F4D94" w:rsidP="00190399">
            <w:pPr>
              <w:pStyle w:val="TAC"/>
              <w:rPr>
                <w:rFonts w:eastAsia="DengXian"/>
                <w:lang w:val="en-US" w:eastAsia="zh-CN"/>
              </w:rPr>
            </w:pPr>
            <w:r w:rsidRPr="000D1584">
              <w:rPr>
                <w:rFonts w:eastAsia="DengXian"/>
                <w:lang w:eastAsia="ko-KR"/>
              </w:rPr>
              <w:t>n7</w:t>
            </w:r>
          </w:p>
        </w:tc>
        <w:tc>
          <w:tcPr>
            <w:tcW w:w="926" w:type="dxa"/>
            <w:tcBorders>
              <w:top w:val="single" w:sz="4" w:space="0" w:color="auto"/>
              <w:left w:val="single" w:sz="4" w:space="0" w:color="auto"/>
              <w:right w:val="single" w:sz="4" w:space="0" w:color="auto"/>
            </w:tcBorders>
          </w:tcPr>
          <w:p w14:paraId="3541F02F" w14:textId="77777777" w:rsidR="008F4D94" w:rsidRPr="000D1584" w:rsidRDefault="008F4D94" w:rsidP="00190399">
            <w:pPr>
              <w:pStyle w:val="TAC"/>
              <w:rPr>
                <w:rFonts w:eastAsia="DengXian"/>
                <w:lang w:val="en-US" w:eastAsia="zh-CN"/>
              </w:rPr>
            </w:pPr>
            <w:r w:rsidRPr="000D1584">
              <w:rPr>
                <w:rFonts w:eastAsia="DengXian"/>
              </w:rPr>
              <w:t>N/A</w:t>
            </w:r>
          </w:p>
        </w:tc>
        <w:tc>
          <w:tcPr>
            <w:tcW w:w="851" w:type="dxa"/>
            <w:tcBorders>
              <w:top w:val="single" w:sz="4" w:space="0" w:color="auto"/>
              <w:left w:val="single" w:sz="4" w:space="0" w:color="auto"/>
              <w:right w:val="single" w:sz="4" w:space="0" w:color="auto"/>
            </w:tcBorders>
          </w:tcPr>
          <w:p w14:paraId="3DA81344" w14:textId="77777777" w:rsidR="008F4D94" w:rsidRPr="000D1584" w:rsidRDefault="008F4D94" w:rsidP="00190399">
            <w:pPr>
              <w:pStyle w:val="TAC"/>
              <w:rPr>
                <w:rFonts w:eastAsia="DengXian"/>
                <w:lang w:val="en-US" w:eastAsia="zh-CN"/>
              </w:rPr>
            </w:pPr>
            <w:r w:rsidRPr="000D1584">
              <w:rPr>
                <w:rFonts w:eastAsia="DengXian"/>
                <w:lang w:eastAsia="ko-KR"/>
              </w:rPr>
              <w:t>5</w:t>
            </w:r>
          </w:p>
        </w:tc>
        <w:tc>
          <w:tcPr>
            <w:tcW w:w="1107" w:type="dxa"/>
            <w:tcBorders>
              <w:top w:val="single" w:sz="4" w:space="0" w:color="auto"/>
              <w:left w:val="single" w:sz="4" w:space="0" w:color="auto"/>
              <w:right w:val="single" w:sz="4" w:space="0" w:color="auto"/>
            </w:tcBorders>
          </w:tcPr>
          <w:p w14:paraId="73F7E986" w14:textId="77777777" w:rsidR="008F4D94" w:rsidRPr="000D1584" w:rsidRDefault="008F4D94" w:rsidP="00190399">
            <w:pPr>
              <w:pStyle w:val="TAC"/>
              <w:rPr>
                <w:rFonts w:eastAsia="DengXian"/>
                <w:lang w:val="en-US" w:eastAsia="zh-CN"/>
              </w:rPr>
            </w:pPr>
            <w:r w:rsidRPr="000D1584">
              <w:rPr>
                <w:rFonts w:eastAsia="DengXian"/>
              </w:rPr>
              <w:t>N/A</w:t>
            </w:r>
          </w:p>
        </w:tc>
        <w:tc>
          <w:tcPr>
            <w:tcW w:w="960" w:type="dxa"/>
            <w:tcBorders>
              <w:top w:val="single" w:sz="4" w:space="0" w:color="auto"/>
              <w:left w:val="single" w:sz="4" w:space="0" w:color="auto"/>
              <w:right w:val="single" w:sz="4" w:space="0" w:color="auto"/>
            </w:tcBorders>
          </w:tcPr>
          <w:p w14:paraId="08C6A102" w14:textId="77777777" w:rsidR="008F4D94" w:rsidRPr="000D1584" w:rsidRDefault="008F4D94" w:rsidP="00190399">
            <w:pPr>
              <w:pStyle w:val="TAC"/>
              <w:rPr>
                <w:rFonts w:eastAsia="DengXian"/>
                <w:lang w:val="en-US" w:eastAsia="zh-CN"/>
              </w:rPr>
            </w:pPr>
            <w:r w:rsidRPr="000D1584">
              <w:rPr>
                <w:rFonts w:eastAsia="DengXian"/>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71B8FC9" w14:textId="77777777" w:rsidR="008F4D94" w:rsidRPr="000D1584" w:rsidRDefault="008F4D94" w:rsidP="00190399">
            <w:pPr>
              <w:pStyle w:val="TAC"/>
              <w:rPr>
                <w:rFonts w:eastAsia="DengXian"/>
                <w:lang w:eastAsia="ja-JP"/>
              </w:rPr>
            </w:pPr>
            <w:r w:rsidRPr="000D1584">
              <w:rPr>
                <w:rFonts w:eastAsia="DengXian"/>
                <w:lang w:eastAsia="ko-KR"/>
              </w:rPr>
              <w:t>9.1</w:t>
            </w:r>
          </w:p>
        </w:tc>
        <w:tc>
          <w:tcPr>
            <w:tcW w:w="828" w:type="dxa"/>
            <w:tcBorders>
              <w:top w:val="single" w:sz="4" w:space="0" w:color="auto"/>
              <w:left w:val="single" w:sz="4" w:space="0" w:color="auto"/>
              <w:right w:val="single" w:sz="4" w:space="0" w:color="auto"/>
            </w:tcBorders>
          </w:tcPr>
          <w:p w14:paraId="0767E57E" w14:textId="77777777" w:rsidR="008F4D94" w:rsidRPr="000D1584" w:rsidRDefault="008F4D94" w:rsidP="00190399">
            <w:pPr>
              <w:pStyle w:val="TAC"/>
              <w:rPr>
                <w:rFonts w:eastAsia="DengXian"/>
                <w:lang w:val="en-US" w:eastAsia="zh-CN"/>
              </w:rPr>
            </w:pPr>
            <w:r w:rsidRPr="000D1584">
              <w:rPr>
                <w:rFonts w:eastAsia="DengXian"/>
              </w:rPr>
              <w:t>FDD</w:t>
            </w:r>
          </w:p>
        </w:tc>
        <w:tc>
          <w:tcPr>
            <w:tcW w:w="1057" w:type="dxa"/>
            <w:tcBorders>
              <w:top w:val="single" w:sz="4" w:space="0" w:color="auto"/>
              <w:left w:val="single" w:sz="4" w:space="0" w:color="auto"/>
              <w:right w:val="single" w:sz="4" w:space="0" w:color="auto"/>
            </w:tcBorders>
          </w:tcPr>
          <w:p w14:paraId="37DBD396" w14:textId="77777777" w:rsidR="008F4D94" w:rsidRPr="000D1584" w:rsidRDefault="008F4D94" w:rsidP="00190399">
            <w:pPr>
              <w:pStyle w:val="TAC"/>
              <w:rPr>
                <w:rFonts w:eastAsia="DengXian"/>
                <w:lang w:eastAsia="zh-CN"/>
              </w:rPr>
            </w:pPr>
            <w:r w:rsidRPr="000D1584">
              <w:rPr>
                <w:rFonts w:eastAsia="DengXian"/>
                <w:lang w:eastAsia="ko-KR"/>
              </w:rPr>
              <w:t>IMD4</w:t>
            </w:r>
          </w:p>
        </w:tc>
      </w:tr>
      <w:tr w:rsidR="008F4D94" w:rsidRPr="000B4D6A" w14:paraId="1020451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97615A9" w14:textId="77777777" w:rsidR="008F4D94" w:rsidRPr="000D1584" w:rsidRDefault="008F4D94" w:rsidP="00190399">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5229DEF1" w14:textId="77777777" w:rsidR="008F4D94" w:rsidRPr="000D1584" w:rsidRDefault="008F4D94" w:rsidP="00190399">
            <w:pPr>
              <w:pStyle w:val="TAC"/>
              <w:rPr>
                <w:rFonts w:eastAsia="DengXian"/>
                <w:lang w:val="en-US" w:eastAsia="zh-CN"/>
              </w:rPr>
            </w:pPr>
            <w:r w:rsidRPr="000D1584">
              <w:rPr>
                <w:rFonts w:eastAsia="DengXian"/>
                <w:lang w:eastAsia="ko-KR"/>
              </w:rPr>
              <w:t>n78</w:t>
            </w:r>
          </w:p>
        </w:tc>
        <w:tc>
          <w:tcPr>
            <w:tcW w:w="926" w:type="dxa"/>
            <w:tcBorders>
              <w:top w:val="single" w:sz="4" w:space="0" w:color="auto"/>
              <w:left w:val="single" w:sz="4" w:space="0" w:color="auto"/>
              <w:right w:val="single" w:sz="4" w:space="0" w:color="auto"/>
            </w:tcBorders>
          </w:tcPr>
          <w:p w14:paraId="2B5AA8A1" w14:textId="77777777" w:rsidR="008F4D94" w:rsidRPr="000D1584" w:rsidRDefault="008F4D94" w:rsidP="00190399">
            <w:pPr>
              <w:pStyle w:val="TAC"/>
              <w:rPr>
                <w:rFonts w:eastAsia="DengXian"/>
                <w:lang w:val="en-US" w:eastAsia="zh-CN"/>
              </w:rPr>
            </w:pPr>
            <w:r w:rsidRPr="000D1584">
              <w:rPr>
                <w:rFonts w:eastAsia="DengXian"/>
                <w:lang w:eastAsia="ko-KR"/>
              </w:rPr>
              <w:t>3305</w:t>
            </w:r>
          </w:p>
        </w:tc>
        <w:tc>
          <w:tcPr>
            <w:tcW w:w="851" w:type="dxa"/>
            <w:tcBorders>
              <w:top w:val="single" w:sz="4" w:space="0" w:color="auto"/>
              <w:left w:val="single" w:sz="4" w:space="0" w:color="auto"/>
              <w:right w:val="single" w:sz="4" w:space="0" w:color="auto"/>
            </w:tcBorders>
          </w:tcPr>
          <w:p w14:paraId="5004039A" w14:textId="77777777" w:rsidR="008F4D94" w:rsidRPr="000D1584" w:rsidRDefault="008F4D94" w:rsidP="00190399">
            <w:pPr>
              <w:pStyle w:val="TAC"/>
              <w:rPr>
                <w:rFonts w:eastAsia="DengXian"/>
                <w:lang w:val="en-US" w:eastAsia="zh-CN"/>
              </w:rPr>
            </w:pPr>
            <w:r w:rsidRPr="000D1584">
              <w:rPr>
                <w:rFonts w:eastAsia="DengXian"/>
                <w:lang w:eastAsia="ko-KR"/>
              </w:rPr>
              <w:t>10</w:t>
            </w:r>
          </w:p>
        </w:tc>
        <w:tc>
          <w:tcPr>
            <w:tcW w:w="1107" w:type="dxa"/>
            <w:tcBorders>
              <w:top w:val="single" w:sz="4" w:space="0" w:color="auto"/>
              <w:left w:val="single" w:sz="4" w:space="0" w:color="auto"/>
              <w:right w:val="single" w:sz="4" w:space="0" w:color="auto"/>
            </w:tcBorders>
          </w:tcPr>
          <w:p w14:paraId="450AFFFD" w14:textId="77777777" w:rsidR="008F4D94" w:rsidRPr="000D1584" w:rsidRDefault="008F4D94" w:rsidP="00190399">
            <w:pPr>
              <w:pStyle w:val="TAC"/>
              <w:rPr>
                <w:rFonts w:eastAsia="DengXian"/>
                <w:lang w:val="en-US" w:eastAsia="zh-CN"/>
              </w:rPr>
            </w:pPr>
            <w:r w:rsidRPr="000D1584">
              <w:rPr>
                <w:rFonts w:eastAsia="DengXian"/>
                <w:lang w:eastAsia="ko-KR"/>
              </w:rPr>
              <w:t>50</w:t>
            </w:r>
          </w:p>
        </w:tc>
        <w:tc>
          <w:tcPr>
            <w:tcW w:w="960" w:type="dxa"/>
            <w:tcBorders>
              <w:top w:val="single" w:sz="4" w:space="0" w:color="auto"/>
              <w:left w:val="single" w:sz="4" w:space="0" w:color="auto"/>
              <w:right w:val="single" w:sz="4" w:space="0" w:color="auto"/>
            </w:tcBorders>
          </w:tcPr>
          <w:p w14:paraId="520B6CF8" w14:textId="77777777" w:rsidR="008F4D94" w:rsidRPr="000D1584" w:rsidRDefault="008F4D94" w:rsidP="00190399">
            <w:pPr>
              <w:pStyle w:val="TAC"/>
              <w:rPr>
                <w:rFonts w:eastAsia="DengXian"/>
                <w:lang w:val="en-US" w:eastAsia="zh-CN"/>
              </w:rPr>
            </w:pPr>
            <w:r w:rsidRPr="000D1584">
              <w:rPr>
                <w:rFonts w:eastAsia="DengXian"/>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B603AB1" w14:textId="77777777" w:rsidR="008F4D94" w:rsidRPr="000D1584" w:rsidRDefault="008F4D94" w:rsidP="00190399">
            <w:pPr>
              <w:pStyle w:val="TAC"/>
              <w:rPr>
                <w:rFonts w:eastAsia="DengXian"/>
                <w:lang w:eastAsia="ja-JP"/>
              </w:rPr>
            </w:pPr>
            <w:r w:rsidRPr="000D1584">
              <w:rPr>
                <w:rFonts w:eastAsia="DengXian"/>
                <w:lang w:eastAsia="ko-KR"/>
              </w:rPr>
              <w:t>N/A</w:t>
            </w:r>
          </w:p>
        </w:tc>
        <w:tc>
          <w:tcPr>
            <w:tcW w:w="828" w:type="dxa"/>
            <w:tcBorders>
              <w:top w:val="single" w:sz="4" w:space="0" w:color="auto"/>
              <w:left w:val="single" w:sz="4" w:space="0" w:color="auto"/>
              <w:right w:val="single" w:sz="4" w:space="0" w:color="auto"/>
            </w:tcBorders>
          </w:tcPr>
          <w:p w14:paraId="55B84E8C" w14:textId="77777777" w:rsidR="008F4D94" w:rsidRPr="000D1584" w:rsidRDefault="008F4D94" w:rsidP="00190399">
            <w:pPr>
              <w:pStyle w:val="TAC"/>
              <w:rPr>
                <w:rFonts w:eastAsia="DengXian"/>
                <w:lang w:val="en-US" w:eastAsia="zh-CN"/>
              </w:rPr>
            </w:pPr>
            <w:r w:rsidRPr="000D1584">
              <w:rPr>
                <w:rFonts w:eastAsia="DengXian"/>
                <w:lang w:val="en-US" w:eastAsia="zh-CN"/>
              </w:rPr>
              <w:t>TDD</w:t>
            </w:r>
          </w:p>
        </w:tc>
        <w:tc>
          <w:tcPr>
            <w:tcW w:w="1057" w:type="dxa"/>
            <w:tcBorders>
              <w:top w:val="single" w:sz="4" w:space="0" w:color="auto"/>
              <w:left w:val="single" w:sz="4" w:space="0" w:color="auto"/>
              <w:right w:val="single" w:sz="4" w:space="0" w:color="auto"/>
            </w:tcBorders>
          </w:tcPr>
          <w:p w14:paraId="1AAA3E2F" w14:textId="77777777" w:rsidR="008F4D94" w:rsidRPr="000D1584" w:rsidRDefault="008F4D94" w:rsidP="00190399">
            <w:pPr>
              <w:pStyle w:val="TAC"/>
              <w:rPr>
                <w:rFonts w:eastAsia="DengXian"/>
                <w:lang w:eastAsia="zh-CN"/>
              </w:rPr>
            </w:pPr>
            <w:r w:rsidRPr="000D1584">
              <w:rPr>
                <w:rFonts w:eastAsia="DengXian"/>
                <w:lang w:eastAsia="ko-KR"/>
              </w:rPr>
              <w:t>N/A</w:t>
            </w:r>
          </w:p>
        </w:tc>
      </w:tr>
      <w:tr w:rsidR="008F4D94" w:rsidRPr="000B4D6A" w14:paraId="2C10AEB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106C5FD" w14:textId="77777777" w:rsidR="008F4D94" w:rsidRPr="000D1584" w:rsidRDefault="008F4D94" w:rsidP="00190399">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3BE65DD1" w14:textId="77777777" w:rsidR="008F4D94" w:rsidRPr="000D1584" w:rsidRDefault="008F4D94" w:rsidP="00190399">
            <w:pPr>
              <w:pStyle w:val="TAC"/>
              <w:rPr>
                <w:rFonts w:eastAsia="DengXian"/>
                <w:lang w:val="en-US" w:eastAsia="zh-CN"/>
              </w:rPr>
            </w:pPr>
            <w:r w:rsidRPr="000D1584">
              <w:rPr>
                <w:rFonts w:eastAsia="DengXian"/>
                <w:lang w:eastAsia="ko-KR"/>
              </w:rPr>
              <w:t>n1</w:t>
            </w:r>
          </w:p>
        </w:tc>
        <w:tc>
          <w:tcPr>
            <w:tcW w:w="926" w:type="dxa"/>
            <w:tcBorders>
              <w:top w:val="single" w:sz="4" w:space="0" w:color="auto"/>
              <w:left w:val="single" w:sz="4" w:space="0" w:color="auto"/>
              <w:right w:val="single" w:sz="4" w:space="0" w:color="auto"/>
            </w:tcBorders>
          </w:tcPr>
          <w:p w14:paraId="0FA9EBC7" w14:textId="77777777" w:rsidR="008F4D94" w:rsidRPr="000D1584" w:rsidRDefault="008F4D94" w:rsidP="00190399">
            <w:pPr>
              <w:pStyle w:val="TAC"/>
              <w:rPr>
                <w:rFonts w:eastAsia="DengXian"/>
                <w:lang w:val="en-US" w:eastAsia="zh-CN"/>
              </w:rPr>
            </w:pPr>
            <w:r w:rsidRPr="000D1584">
              <w:rPr>
                <w:rFonts w:eastAsia="DengXian"/>
              </w:rPr>
              <w:t>N/A</w:t>
            </w:r>
          </w:p>
        </w:tc>
        <w:tc>
          <w:tcPr>
            <w:tcW w:w="851" w:type="dxa"/>
            <w:tcBorders>
              <w:top w:val="single" w:sz="4" w:space="0" w:color="auto"/>
              <w:left w:val="single" w:sz="4" w:space="0" w:color="auto"/>
              <w:right w:val="single" w:sz="4" w:space="0" w:color="auto"/>
            </w:tcBorders>
          </w:tcPr>
          <w:p w14:paraId="04C6E466" w14:textId="77777777" w:rsidR="008F4D94" w:rsidRPr="000D1584" w:rsidRDefault="008F4D94" w:rsidP="00190399">
            <w:pPr>
              <w:pStyle w:val="TAC"/>
              <w:rPr>
                <w:rFonts w:eastAsia="DengXian"/>
                <w:lang w:val="en-US" w:eastAsia="zh-CN"/>
              </w:rPr>
            </w:pPr>
            <w:r w:rsidRPr="000D1584">
              <w:rPr>
                <w:rFonts w:eastAsia="DengXian"/>
                <w:lang w:eastAsia="ko-KR"/>
              </w:rPr>
              <w:t>5</w:t>
            </w:r>
          </w:p>
        </w:tc>
        <w:tc>
          <w:tcPr>
            <w:tcW w:w="1107" w:type="dxa"/>
            <w:tcBorders>
              <w:top w:val="single" w:sz="4" w:space="0" w:color="auto"/>
              <w:left w:val="single" w:sz="4" w:space="0" w:color="auto"/>
              <w:right w:val="single" w:sz="4" w:space="0" w:color="auto"/>
            </w:tcBorders>
          </w:tcPr>
          <w:p w14:paraId="5D34CBE2" w14:textId="77777777" w:rsidR="008F4D94" w:rsidRPr="000D1584" w:rsidRDefault="008F4D94" w:rsidP="00190399">
            <w:pPr>
              <w:pStyle w:val="TAC"/>
              <w:rPr>
                <w:rFonts w:eastAsia="DengXian"/>
                <w:lang w:val="en-US" w:eastAsia="zh-CN"/>
              </w:rPr>
            </w:pPr>
            <w:r w:rsidRPr="000D1584">
              <w:rPr>
                <w:rFonts w:eastAsia="DengXian"/>
              </w:rPr>
              <w:t>N/A</w:t>
            </w:r>
          </w:p>
        </w:tc>
        <w:tc>
          <w:tcPr>
            <w:tcW w:w="960" w:type="dxa"/>
            <w:tcBorders>
              <w:top w:val="single" w:sz="4" w:space="0" w:color="auto"/>
              <w:left w:val="single" w:sz="4" w:space="0" w:color="auto"/>
              <w:right w:val="single" w:sz="4" w:space="0" w:color="auto"/>
            </w:tcBorders>
          </w:tcPr>
          <w:p w14:paraId="4D7E8B19" w14:textId="77777777" w:rsidR="008F4D94" w:rsidRPr="000D1584" w:rsidRDefault="008F4D94" w:rsidP="00190399">
            <w:pPr>
              <w:pStyle w:val="TAC"/>
              <w:rPr>
                <w:rFonts w:eastAsia="DengXian"/>
                <w:lang w:val="en-US" w:eastAsia="zh-CN"/>
              </w:rPr>
            </w:pPr>
            <w:r w:rsidRPr="000D1584">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AAB0A70" w14:textId="77777777" w:rsidR="008F4D94" w:rsidRPr="000D1584" w:rsidRDefault="008F4D94" w:rsidP="00190399">
            <w:pPr>
              <w:pStyle w:val="TAC"/>
              <w:rPr>
                <w:rFonts w:eastAsia="DengXian"/>
                <w:lang w:eastAsia="ja-JP"/>
              </w:rPr>
            </w:pPr>
            <w:r w:rsidRPr="000D1584">
              <w:rPr>
                <w:rFonts w:eastAsia="DengXian"/>
                <w:lang w:eastAsia="ko-KR"/>
              </w:rPr>
              <w:t>8.7</w:t>
            </w:r>
          </w:p>
        </w:tc>
        <w:tc>
          <w:tcPr>
            <w:tcW w:w="828" w:type="dxa"/>
            <w:tcBorders>
              <w:top w:val="single" w:sz="4" w:space="0" w:color="auto"/>
              <w:left w:val="single" w:sz="4" w:space="0" w:color="auto"/>
              <w:right w:val="single" w:sz="4" w:space="0" w:color="auto"/>
            </w:tcBorders>
          </w:tcPr>
          <w:p w14:paraId="5EBC21AF" w14:textId="77777777" w:rsidR="008F4D94" w:rsidRPr="000D1584" w:rsidRDefault="008F4D94" w:rsidP="00190399">
            <w:pPr>
              <w:pStyle w:val="TAC"/>
              <w:rPr>
                <w:rFonts w:eastAsia="DengXian"/>
                <w:lang w:val="en-US" w:eastAsia="zh-CN"/>
              </w:rPr>
            </w:pPr>
            <w:r w:rsidRPr="000D1584">
              <w:rPr>
                <w:rFonts w:eastAsia="DengXian"/>
                <w:lang w:eastAsia="zh-CN"/>
              </w:rPr>
              <w:t>FDD</w:t>
            </w:r>
          </w:p>
        </w:tc>
        <w:tc>
          <w:tcPr>
            <w:tcW w:w="1057" w:type="dxa"/>
            <w:tcBorders>
              <w:top w:val="single" w:sz="4" w:space="0" w:color="auto"/>
              <w:left w:val="single" w:sz="4" w:space="0" w:color="auto"/>
              <w:right w:val="single" w:sz="4" w:space="0" w:color="auto"/>
            </w:tcBorders>
          </w:tcPr>
          <w:p w14:paraId="72651CD9" w14:textId="77777777" w:rsidR="008F4D94" w:rsidRPr="000D1584" w:rsidRDefault="008F4D94" w:rsidP="00190399">
            <w:pPr>
              <w:pStyle w:val="TAC"/>
              <w:rPr>
                <w:rFonts w:eastAsia="DengXian"/>
                <w:lang w:eastAsia="zh-CN"/>
              </w:rPr>
            </w:pPr>
            <w:r w:rsidRPr="000D1584">
              <w:rPr>
                <w:rFonts w:eastAsia="DengXian"/>
                <w:lang w:eastAsia="ko-KR"/>
              </w:rPr>
              <w:t>IMD4</w:t>
            </w:r>
          </w:p>
        </w:tc>
      </w:tr>
      <w:tr w:rsidR="008F4D94" w:rsidRPr="000B4D6A" w14:paraId="0D467A4F"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70B5BF4" w14:textId="77777777" w:rsidR="008F4D94" w:rsidRPr="000D1584" w:rsidRDefault="008F4D94" w:rsidP="00190399">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29D35F55" w14:textId="77777777" w:rsidR="008F4D94" w:rsidRPr="000D1584" w:rsidRDefault="008F4D94" w:rsidP="00190399">
            <w:pPr>
              <w:pStyle w:val="TAC"/>
              <w:rPr>
                <w:rFonts w:eastAsia="DengXian"/>
                <w:lang w:val="en-US" w:eastAsia="zh-CN"/>
              </w:rPr>
            </w:pPr>
            <w:r w:rsidRPr="000D1584">
              <w:rPr>
                <w:rFonts w:eastAsia="DengXian"/>
                <w:lang w:eastAsia="ko-KR"/>
              </w:rPr>
              <w:t>n7</w:t>
            </w:r>
          </w:p>
        </w:tc>
        <w:tc>
          <w:tcPr>
            <w:tcW w:w="926" w:type="dxa"/>
            <w:tcBorders>
              <w:top w:val="single" w:sz="4" w:space="0" w:color="auto"/>
              <w:left w:val="single" w:sz="4" w:space="0" w:color="auto"/>
              <w:right w:val="single" w:sz="4" w:space="0" w:color="auto"/>
            </w:tcBorders>
          </w:tcPr>
          <w:p w14:paraId="2CFD027E" w14:textId="77777777" w:rsidR="008F4D94" w:rsidRPr="000D1584" w:rsidRDefault="008F4D94" w:rsidP="00190399">
            <w:pPr>
              <w:pStyle w:val="TAC"/>
              <w:rPr>
                <w:rFonts w:eastAsia="DengXian"/>
                <w:lang w:val="en-US" w:eastAsia="zh-CN"/>
              </w:rPr>
            </w:pPr>
            <w:r w:rsidRPr="000D1584">
              <w:rPr>
                <w:rFonts w:eastAsia="DengXian"/>
                <w:lang w:eastAsia="ko-KR"/>
              </w:rPr>
              <w:t>2510</w:t>
            </w:r>
          </w:p>
        </w:tc>
        <w:tc>
          <w:tcPr>
            <w:tcW w:w="851" w:type="dxa"/>
            <w:tcBorders>
              <w:top w:val="single" w:sz="4" w:space="0" w:color="auto"/>
              <w:left w:val="single" w:sz="4" w:space="0" w:color="auto"/>
              <w:right w:val="single" w:sz="4" w:space="0" w:color="auto"/>
            </w:tcBorders>
          </w:tcPr>
          <w:p w14:paraId="0155619C" w14:textId="77777777" w:rsidR="008F4D94" w:rsidRPr="000D1584" w:rsidRDefault="008F4D94" w:rsidP="00190399">
            <w:pPr>
              <w:pStyle w:val="TAC"/>
              <w:rPr>
                <w:rFonts w:eastAsia="DengXian"/>
                <w:lang w:val="en-US" w:eastAsia="zh-CN"/>
              </w:rPr>
            </w:pPr>
            <w:r w:rsidRPr="000D1584">
              <w:rPr>
                <w:rFonts w:eastAsia="DengXian"/>
                <w:lang w:eastAsia="ko-KR"/>
              </w:rPr>
              <w:t>10</w:t>
            </w:r>
          </w:p>
        </w:tc>
        <w:tc>
          <w:tcPr>
            <w:tcW w:w="1107" w:type="dxa"/>
            <w:tcBorders>
              <w:top w:val="single" w:sz="4" w:space="0" w:color="auto"/>
              <w:left w:val="single" w:sz="4" w:space="0" w:color="auto"/>
              <w:right w:val="single" w:sz="4" w:space="0" w:color="auto"/>
            </w:tcBorders>
          </w:tcPr>
          <w:p w14:paraId="438E5C3D" w14:textId="77777777" w:rsidR="008F4D94" w:rsidRPr="000D1584" w:rsidRDefault="008F4D94" w:rsidP="00190399">
            <w:pPr>
              <w:pStyle w:val="TAC"/>
              <w:rPr>
                <w:rFonts w:eastAsia="DengXian"/>
                <w:lang w:val="en-US" w:eastAsia="zh-CN"/>
              </w:rPr>
            </w:pPr>
            <w:r w:rsidRPr="000D1584">
              <w:rPr>
                <w:rFonts w:eastAsia="DengXian"/>
                <w:lang w:eastAsia="ko-KR"/>
              </w:rPr>
              <w:t>50</w:t>
            </w:r>
          </w:p>
        </w:tc>
        <w:tc>
          <w:tcPr>
            <w:tcW w:w="960" w:type="dxa"/>
            <w:tcBorders>
              <w:top w:val="single" w:sz="4" w:space="0" w:color="auto"/>
              <w:left w:val="single" w:sz="4" w:space="0" w:color="auto"/>
              <w:right w:val="single" w:sz="4" w:space="0" w:color="auto"/>
            </w:tcBorders>
          </w:tcPr>
          <w:p w14:paraId="47755D56" w14:textId="77777777" w:rsidR="008F4D94" w:rsidRPr="000D1584" w:rsidRDefault="008F4D94" w:rsidP="00190399">
            <w:pPr>
              <w:pStyle w:val="TAC"/>
              <w:rPr>
                <w:rFonts w:eastAsia="DengXian"/>
                <w:lang w:val="en-US" w:eastAsia="zh-CN"/>
              </w:rPr>
            </w:pPr>
            <w:r w:rsidRPr="000D1584">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C8A94FD" w14:textId="77777777" w:rsidR="008F4D94" w:rsidRPr="000D1584" w:rsidRDefault="008F4D94" w:rsidP="00190399">
            <w:pPr>
              <w:pStyle w:val="TAC"/>
              <w:rPr>
                <w:rFonts w:eastAsia="DengXian"/>
                <w:lang w:eastAsia="ja-JP"/>
              </w:rPr>
            </w:pPr>
            <w:r w:rsidRPr="000D1584">
              <w:rPr>
                <w:rFonts w:eastAsia="DengXian"/>
                <w:lang w:eastAsia="ko-KR"/>
              </w:rPr>
              <w:t>N/A</w:t>
            </w:r>
          </w:p>
        </w:tc>
        <w:tc>
          <w:tcPr>
            <w:tcW w:w="828" w:type="dxa"/>
            <w:tcBorders>
              <w:top w:val="single" w:sz="4" w:space="0" w:color="auto"/>
              <w:left w:val="single" w:sz="4" w:space="0" w:color="auto"/>
              <w:right w:val="single" w:sz="4" w:space="0" w:color="auto"/>
            </w:tcBorders>
          </w:tcPr>
          <w:p w14:paraId="6B82AB90" w14:textId="77777777" w:rsidR="008F4D94" w:rsidRPr="000D1584" w:rsidRDefault="008F4D94" w:rsidP="00190399">
            <w:pPr>
              <w:pStyle w:val="TAC"/>
              <w:rPr>
                <w:rFonts w:eastAsia="DengXian"/>
                <w:lang w:val="en-US" w:eastAsia="zh-CN"/>
              </w:rPr>
            </w:pPr>
            <w:r w:rsidRPr="000D1584">
              <w:rPr>
                <w:rFonts w:eastAsia="DengXian"/>
              </w:rPr>
              <w:t>FDD</w:t>
            </w:r>
          </w:p>
        </w:tc>
        <w:tc>
          <w:tcPr>
            <w:tcW w:w="1057" w:type="dxa"/>
            <w:tcBorders>
              <w:top w:val="single" w:sz="4" w:space="0" w:color="auto"/>
              <w:left w:val="single" w:sz="4" w:space="0" w:color="auto"/>
              <w:right w:val="single" w:sz="4" w:space="0" w:color="auto"/>
            </w:tcBorders>
          </w:tcPr>
          <w:p w14:paraId="0EFCA4AF" w14:textId="77777777" w:rsidR="008F4D94" w:rsidRPr="000D1584" w:rsidRDefault="008F4D94" w:rsidP="00190399">
            <w:pPr>
              <w:pStyle w:val="TAC"/>
              <w:rPr>
                <w:rFonts w:eastAsia="DengXian"/>
                <w:lang w:eastAsia="zh-CN"/>
              </w:rPr>
            </w:pPr>
            <w:r w:rsidRPr="000D1584">
              <w:rPr>
                <w:rFonts w:eastAsia="DengXian"/>
                <w:lang w:eastAsia="ko-KR"/>
              </w:rPr>
              <w:t>N/A</w:t>
            </w:r>
          </w:p>
        </w:tc>
      </w:tr>
      <w:tr w:rsidR="008F4D94" w:rsidRPr="000B4D6A" w14:paraId="261E8886"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3CEED08" w14:textId="77777777" w:rsidR="008F4D94" w:rsidRPr="000D1584" w:rsidRDefault="008F4D94" w:rsidP="00190399">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14683EED" w14:textId="77777777" w:rsidR="008F4D94" w:rsidRPr="000D1584" w:rsidRDefault="008F4D94" w:rsidP="00190399">
            <w:pPr>
              <w:pStyle w:val="TAC"/>
              <w:rPr>
                <w:rFonts w:eastAsia="DengXian"/>
                <w:lang w:val="en-US" w:eastAsia="zh-CN"/>
              </w:rPr>
            </w:pPr>
            <w:r w:rsidRPr="000D1584">
              <w:rPr>
                <w:rFonts w:eastAsia="DengXian"/>
                <w:lang w:eastAsia="ko-KR"/>
              </w:rPr>
              <w:t>n78</w:t>
            </w:r>
          </w:p>
        </w:tc>
        <w:tc>
          <w:tcPr>
            <w:tcW w:w="926" w:type="dxa"/>
            <w:tcBorders>
              <w:top w:val="single" w:sz="4" w:space="0" w:color="auto"/>
              <w:left w:val="single" w:sz="4" w:space="0" w:color="auto"/>
              <w:right w:val="single" w:sz="4" w:space="0" w:color="auto"/>
            </w:tcBorders>
          </w:tcPr>
          <w:p w14:paraId="7E42B69A" w14:textId="77777777" w:rsidR="008F4D94" w:rsidRPr="000D1584" w:rsidRDefault="008F4D94" w:rsidP="00190399">
            <w:pPr>
              <w:pStyle w:val="TAC"/>
              <w:rPr>
                <w:rFonts w:eastAsia="DengXian"/>
                <w:lang w:val="en-US" w:eastAsia="zh-CN"/>
              </w:rPr>
            </w:pPr>
            <w:r w:rsidRPr="000D1584">
              <w:rPr>
                <w:rFonts w:eastAsia="DengXian"/>
                <w:lang w:eastAsia="ko-KR"/>
              </w:rPr>
              <w:t>3580</w:t>
            </w:r>
          </w:p>
        </w:tc>
        <w:tc>
          <w:tcPr>
            <w:tcW w:w="851" w:type="dxa"/>
            <w:tcBorders>
              <w:top w:val="single" w:sz="4" w:space="0" w:color="auto"/>
              <w:left w:val="single" w:sz="4" w:space="0" w:color="auto"/>
              <w:right w:val="single" w:sz="4" w:space="0" w:color="auto"/>
            </w:tcBorders>
          </w:tcPr>
          <w:p w14:paraId="60642E1A" w14:textId="77777777" w:rsidR="008F4D94" w:rsidRPr="000D1584" w:rsidRDefault="008F4D94" w:rsidP="00190399">
            <w:pPr>
              <w:pStyle w:val="TAC"/>
              <w:rPr>
                <w:rFonts w:eastAsia="DengXian"/>
                <w:lang w:val="en-US" w:eastAsia="zh-CN"/>
              </w:rPr>
            </w:pPr>
            <w:r w:rsidRPr="000D1584">
              <w:rPr>
                <w:rFonts w:eastAsia="DengXian"/>
                <w:lang w:eastAsia="ko-KR"/>
              </w:rPr>
              <w:t>10</w:t>
            </w:r>
          </w:p>
        </w:tc>
        <w:tc>
          <w:tcPr>
            <w:tcW w:w="1107" w:type="dxa"/>
            <w:tcBorders>
              <w:top w:val="single" w:sz="4" w:space="0" w:color="auto"/>
              <w:left w:val="single" w:sz="4" w:space="0" w:color="auto"/>
              <w:right w:val="single" w:sz="4" w:space="0" w:color="auto"/>
            </w:tcBorders>
          </w:tcPr>
          <w:p w14:paraId="7E497488" w14:textId="77777777" w:rsidR="008F4D94" w:rsidRPr="000D1584" w:rsidRDefault="008F4D94" w:rsidP="00190399">
            <w:pPr>
              <w:pStyle w:val="TAC"/>
              <w:rPr>
                <w:rFonts w:eastAsia="DengXian"/>
                <w:lang w:val="en-US" w:eastAsia="zh-CN"/>
              </w:rPr>
            </w:pPr>
            <w:r w:rsidRPr="000D1584">
              <w:rPr>
                <w:rFonts w:eastAsia="DengXian"/>
                <w:lang w:eastAsia="ko-KR"/>
              </w:rPr>
              <w:t>50</w:t>
            </w:r>
          </w:p>
        </w:tc>
        <w:tc>
          <w:tcPr>
            <w:tcW w:w="960" w:type="dxa"/>
            <w:tcBorders>
              <w:top w:val="single" w:sz="4" w:space="0" w:color="auto"/>
              <w:left w:val="single" w:sz="4" w:space="0" w:color="auto"/>
              <w:right w:val="single" w:sz="4" w:space="0" w:color="auto"/>
            </w:tcBorders>
          </w:tcPr>
          <w:p w14:paraId="6308847C" w14:textId="77777777" w:rsidR="008F4D94" w:rsidRPr="000D1584" w:rsidRDefault="008F4D94" w:rsidP="00190399">
            <w:pPr>
              <w:pStyle w:val="TAC"/>
              <w:rPr>
                <w:rFonts w:eastAsia="DengXian"/>
                <w:lang w:val="en-US" w:eastAsia="zh-CN"/>
              </w:rPr>
            </w:pPr>
            <w:r w:rsidRPr="000D1584">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8CF6548" w14:textId="77777777" w:rsidR="008F4D94" w:rsidRPr="000D1584" w:rsidRDefault="008F4D94" w:rsidP="00190399">
            <w:pPr>
              <w:pStyle w:val="TAC"/>
              <w:rPr>
                <w:rFonts w:eastAsia="DengXian"/>
                <w:lang w:eastAsia="ja-JP"/>
              </w:rPr>
            </w:pPr>
            <w:r w:rsidRPr="000D1584">
              <w:rPr>
                <w:rFonts w:eastAsia="DengXian"/>
                <w:lang w:eastAsia="ko-KR"/>
              </w:rPr>
              <w:t>N/A</w:t>
            </w:r>
          </w:p>
        </w:tc>
        <w:tc>
          <w:tcPr>
            <w:tcW w:w="828" w:type="dxa"/>
            <w:tcBorders>
              <w:top w:val="single" w:sz="4" w:space="0" w:color="auto"/>
              <w:left w:val="single" w:sz="4" w:space="0" w:color="auto"/>
              <w:right w:val="single" w:sz="4" w:space="0" w:color="auto"/>
            </w:tcBorders>
          </w:tcPr>
          <w:p w14:paraId="276D6C00" w14:textId="77777777" w:rsidR="008F4D94" w:rsidRPr="000D1584" w:rsidRDefault="008F4D94" w:rsidP="00190399">
            <w:pPr>
              <w:pStyle w:val="TAC"/>
              <w:rPr>
                <w:rFonts w:eastAsia="DengXian"/>
                <w:lang w:val="en-US" w:eastAsia="zh-CN"/>
              </w:rPr>
            </w:pPr>
            <w:r w:rsidRPr="000D1584">
              <w:rPr>
                <w:rFonts w:eastAsia="DengXian"/>
                <w:lang w:val="en-US" w:eastAsia="zh-CN"/>
              </w:rPr>
              <w:t>TDD</w:t>
            </w:r>
          </w:p>
        </w:tc>
        <w:tc>
          <w:tcPr>
            <w:tcW w:w="1057" w:type="dxa"/>
            <w:tcBorders>
              <w:top w:val="single" w:sz="4" w:space="0" w:color="auto"/>
              <w:left w:val="single" w:sz="4" w:space="0" w:color="auto"/>
              <w:right w:val="single" w:sz="4" w:space="0" w:color="auto"/>
            </w:tcBorders>
          </w:tcPr>
          <w:p w14:paraId="2BD5049B" w14:textId="77777777" w:rsidR="008F4D94" w:rsidRPr="000D1584" w:rsidRDefault="008F4D94" w:rsidP="00190399">
            <w:pPr>
              <w:pStyle w:val="TAC"/>
              <w:rPr>
                <w:rFonts w:eastAsia="DengXian"/>
                <w:lang w:eastAsia="zh-CN"/>
              </w:rPr>
            </w:pPr>
            <w:r w:rsidRPr="000D1584">
              <w:rPr>
                <w:rFonts w:eastAsia="DengXian"/>
                <w:lang w:eastAsia="ko-KR"/>
              </w:rPr>
              <w:t>N/A</w:t>
            </w:r>
          </w:p>
        </w:tc>
      </w:tr>
      <w:tr w:rsidR="008F4D94" w:rsidRPr="000B4D6A" w14:paraId="65E1D11C"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C684AD4" w14:textId="77777777" w:rsidR="008F4D94" w:rsidRPr="000D1584" w:rsidRDefault="008F4D94" w:rsidP="00190399">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480B922A" w14:textId="77777777" w:rsidR="008F4D94" w:rsidRPr="000D1584" w:rsidRDefault="008F4D94" w:rsidP="00190399">
            <w:pPr>
              <w:pStyle w:val="TAC"/>
              <w:rPr>
                <w:rFonts w:eastAsia="DengXian"/>
                <w:lang w:val="en-US" w:eastAsia="zh-CN"/>
              </w:rPr>
            </w:pPr>
            <w:r w:rsidRPr="000D1584">
              <w:rPr>
                <w:rFonts w:eastAsia="DengXian" w:cs="Arial"/>
                <w:lang w:eastAsia="ko-KR"/>
              </w:rPr>
              <w:t>n1</w:t>
            </w:r>
          </w:p>
        </w:tc>
        <w:tc>
          <w:tcPr>
            <w:tcW w:w="926" w:type="dxa"/>
            <w:tcBorders>
              <w:top w:val="single" w:sz="4" w:space="0" w:color="auto"/>
              <w:left w:val="single" w:sz="4" w:space="0" w:color="auto"/>
              <w:right w:val="single" w:sz="4" w:space="0" w:color="auto"/>
            </w:tcBorders>
          </w:tcPr>
          <w:p w14:paraId="7EF32581" w14:textId="77777777" w:rsidR="008F4D94" w:rsidRPr="000D1584" w:rsidRDefault="008F4D94" w:rsidP="00190399">
            <w:pPr>
              <w:pStyle w:val="TAC"/>
              <w:rPr>
                <w:rFonts w:eastAsia="DengXian"/>
                <w:lang w:val="en-US" w:eastAsia="zh-CN"/>
              </w:rPr>
            </w:pPr>
            <w:r w:rsidRPr="000D1584">
              <w:rPr>
                <w:rFonts w:eastAsia="DengXian" w:cs="Arial"/>
                <w:lang w:val="en-US" w:eastAsia="ko-KR"/>
              </w:rPr>
              <w:t>1970</w:t>
            </w:r>
          </w:p>
        </w:tc>
        <w:tc>
          <w:tcPr>
            <w:tcW w:w="851" w:type="dxa"/>
            <w:tcBorders>
              <w:top w:val="single" w:sz="4" w:space="0" w:color="auto"/>
              <w:left w:val="single" w:sz="4" w:space="0" w:color="auto"/>
              <w:right w:val="single" w:sz="4" w:space="0" w:color="auto"/>
            </w:tcBorders>
          </w:tcPr>
          <w:p w14:paraId="50F2B44F" w14:textId="77777777" w:rsidR="008F4D94" w:rsidRPr="000D1584" w:rsidRDefault="008F4D94" w:rsidP="00190399">
            <w:pPr>
              <w:pStyle w:val="TAC"/>
              <w:rPr>
                <w:rFonts w:eastAsia="DengXian"/>
                <w:lang w:val="en-US" w:eastAsia="zh-CN"/>
              </w:rPr>
            </w:pPr>
            <w:r w:rsidRPr="000D1584">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09FC0AA7" w14:textId="77777777" w:rsidR="008F4D94" w:rsidRPr="000D1584" w:rsidRDefault="008F4D94" w:rsidP="00190399">
            <w:pPr>
              <w:pStyle w:val="TAC"/>
              <w:rPr>
                <w:rFonts w:eastAsia="DengXian"/>
                <w:lang w:val="en-US" w:eastAsia="zh-CN"/>
              </w:rPr>
            </w:pPr>
            <w:r w:rsidRPr="000D1584">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253154E1" w14:textId="77777777" w:rsidR="008F4D94" w:rsidRPr="000D1584" w:rsidRDefault="008F4D94" w:rsidP="00190399">
            <w:pPr>
              <w:pStyle w:val="TAC"/>
              <w:rPr>
                <w:rFonts w:eastAsia="DengXian"/>
                <w:lang w:val="en-US" w:eastAsia="zh-CN"/>
              </w:rPr>
            </w:pPr>
            <w:r w:rsidRPr="000D1584">
              <w:rPr>
                <w:rFonts w:eastAsia="DengXian"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7091F5A8" w14:textId="77777777" w:rsidR="008F4D94" w:rsidRPr="000D1584" w:rsidRDefault="008F4D94" w:rsidP="00190399">
            <w:pPr>
              <w:pStyle w:val="TAC"/>
              <w:rPr>
                <w:rFonts w:eastAsia="DengXian"/>
                <w:lang w:eastAsia="ja-JP"/>
              </w:rPr>
            </w:pPr>
            <w:r w:rsidRPr="000D1584">
              <w:rPr>
                <w:rFonts w:eastAsia="DengXian" w:cs="Arial"/>
                <w:lang w:eastAsia="ko-KR"/>
              </w:rPr>
              <w:t>N/A</w:t>
            </w:r>
          </w:p>
        </w:tc>
        <w:tc>
          <w:tcPr>
            <w:tcW w:w="828" w:type="dxa"/>
            <w:tcBorders>
              <w:top w:val="single" w:sz="4" w:space="0" w:color="auto"/>
              <w:left w:val="single" w:sz="4" w:space="0" w:color="auto"/>
              <w:right w:val="single" w:sz="4" w:space="0" w:color="auto"/>
            </w:tcBorders>
          </w:tcPr>
          <w:p w14:paraId="2A8A1788" w14:textId="77777777" w:rsidR="008F4D94" w:rsidRPr="000D1584" w:rsidRDefault="008F4D94" w:rsidP="00190399">
            <w:pPr>
              <w:pStyle w:val="TAC"/>
              <w:rPr>
                <w:rFonts w:eastAsia="DengXian"/>
                <w:lang w:val="en-US" w:eastAsia="zh-CN"/>
              </w:rPr>
            </w:pPr>
            <w:r w:rsidRPr="000D1584">
              <w:rPr>
                <w:rFonts w:eastAsia="DengXian"/>
                <w:lang w:eastAsia="zh-CN"/>
              </w:rPr>
              <w:t>FDD</w:t>
            </w:r>
          </w:p>
        </w:tc>
        <w:tc>
          <w:tcPr>
            <w:tcW w:w="1057" w:type="dxa"/>
            <w:tcBorders>
              <w:top w:val="single" w:sz="4" w:space="0" w:color="auto"/>
              <w:left w:val="single" w:sz="4" w:space="0" w:color="auto"/>
              <w:right w:val="single" w:sz="4" w:space="0" w:color="auto"/>
            </w:tcBorders>
          </w:tcPr>
          <w:p w14:paraId="0EB58CA8" w14:textId="77777777" w:rsidR="008F4D94" w:rsidRPr="000D1584" w:rsidRDefault="008F4D94" w:rsidP="00190399">
            <w:pPr>
              <w:pStyle w:val="TAC"/>
              <w:rPr>
                <w:rFonts w:eastAsia="DengXian"/>
                <w:lang w:eastAsia="zh-CN"/>
              </w:rPr>
            </w:pPr>
            <w:r w:rsidRPr="000D1584">
              <w:rPr>
                <w:rFonts w:eastAsia="DengXian" w:cs="Arial"/>
                <w:lang w:eastAsia="ko-KR"/>
              </w:rPr>
              <w:t>N/A</w:t>
            </w:r>
          </w:p>
        </w:tc>
      </w:tr>
      <w:tr w:rsidR="008F4D94" w:rsidRPr="000B4D6A" w14:paraId="63819EEB"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3201556" w14:textId="77777777" w:rsidR="008F4D94" w:rsidRPr="000D1584" w:rsidRDefault="008F4D94" w:rsidP="00190399">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20DF48E1" w14:textId="77777777" w:rsidR="008F4D94" w:rsidRPr="000D1584" w:rsidRDefault="008F4D94" w:rsidP="00190399">
            <w:pPr>
              <w:pStyle w:val="TAC"/>
              <w:rPr>
                <w:rFonts w:eastAsia="DengXian"/>
                <w:lang w:val="en-US" w:eastAsia="zh-CN"/>
              </w:rPr>
            </w:pPr>
            <w:r w:rsidRPr="000D1584">
              <w:rPr>
                <w:rFonts w:eastAsia="DengXian" w:cs="Arial"/>
                <w:lang w:eastAsia="ko-KR"/>
              </w:rPr>
              <w:t>n7</w:t>
            </w:r>
          </w:p>
        </w:tc>
        <w:tc>
          <w:tcPr>
            <w:tcW w:w="926" w:type="dxa"/>
            <w:tcBorders>
              <w:top w:val="single" w:sz="4" w:space="0" w:color="auto"/>
              <w:left w:val="single" w:sz="4" w:space="0" w:color="auto"/>
              <w:right w:val="single" w:sz="4" w:space="0" w:color="auto"/>
            </w:tcBorders>
          </w:tcPr>
          <w:p w14:paraId="30FBA1E7" w14:textId="77777777" w:rsidR="008F4D94" w:rsidRPr="000D1584" w:rsidRDefault="008F4D94" w:rsidP="00190399">
            <w:pPr>
              <w:pStyle w:val="TAC"/>
              <w:rPr>
                <w:rFonts w:eastAsia="DengXian"/>
                <w:lang w:val="en-US" w:eastAsia="zh-CN"/>
              </w:rPr>
            </w:pPr>
            <w:r w:rsidRPr="000D1584">
              <w:rPr>
                <w:rFonts w:eastAsia="DengXian" w:cs="Arial"/>
                <w:lang w:val="en-US" w:eastAsia="ko-KR"/>
              </w:rPr>
              <w:t>2520</w:t>
            </w:r>
          </w:p>
        </w:tc>
        <w:tc>
          <w:tcPr>
            <w:tcW w:w="851" w:type="dxa"/>
            <w:tcBorders>
              <w:top w:val="single" w:sz="4" w:space="0" w:color="auto"/>
              <w:left w:val="single" w:sz="4" w:space="0" w:color="auto"/>
              <w:right w:val="single" w:sz="4" w:space="0" w:color="auto"/>
            </w:tcBorders>
          </w:tcPr>
          <w:p w14:paraId="407EDD4E" w14:textId="77777777" w:rsidR="008F4D94" w:rsidRPr="000D1584" w:rsidRDefault="008F4D94" w:rsidP="00190399">
            <w:pPr>
              <w:pStyle w:val="TAC"/>
              <w:rPr>
                <w:rFonts w:eastAsia="DengXian"/>
                <w:lang w:val="en-US" w:eastAsia="zh-CN"/>
              </w:rPr>
            </w:pPr>
            <w:r w:rsidRPr="000D1584">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5DFCD0A0" w14:textId="77777777" w:rsidR="008F4D94" w:rsidRPr="000D1584" w:rsidRDefault="008F4D94" w:rsidP="00190399">
            <w:pPr>
              <w:pStyle w:val="TAC"/>
              <w:rPr>
                <w:rFonts w:eastAsia="DengXian"/>
                <w:lang w:val="en-US" w:eastAsia="zh-CN"/>
              </w:rPr>
            </w:pPr>
            <w:r w:rsidRPr="000D1584">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46DC7B6B" w14:textId="77777777" w:rsidR="008F4D94" w:rsidRPr="000D1584" w:rsidRDefault="008F4D94" w:rsidP="00190399">
            <w:pPr>
              <w:pStyle w:val="TAC"/>
              <w:rPr>
                <w:rFonts w:eastAsia="DengXian"/>
                <w:lang w:val="en-US" w:eastAsia="zh-CN"/>
              </w:rPr>
            </w:pPr>
            <w:r w:rsidRPr="000D1584">
              <w:rPr>
                <w:rFonts w:eastAsia="DengXian"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137783ED" w14:textId="77777777" w:rsidR="008F4D94" w:rsidRPr="000D1584" w:rsidRDefault="008F4D94" w:rsidP="00190399">
            <w:pPr>
              <w:pStyle w:val="TAC"/>
              <w:rPr>
                <w:rFonts w:eastAsia="DengXian"/>
                <w:lang w:eastAsia="ja-JP"/>
              </w:rPr>
            </w:pPr>
            <w:r w:rsidRPr="000D1584">
              <w:rPr>
                <w:rFonts w:eastAsia="DengXian" w:cs="Arial"/>
                <w:lang w:eastAsia="ko-KR"/>
              </w:rPr>
              <w:t>N/A</w:t>
            </w:r>
          </w:p>
        </w:tc>
        <w:tc>
          <w:tcPr>
            <w:tcW w:w="828" w:type="dxa"/>
            <w:tcBorders>
              <w:top w:val="single" w:sz="4" w:space="0" w:color="auto"/>
              <w:left w:val="single" w:sz="4" w:space="0" w:color="auto"/>
              <w:right w:val="single" w:sz="4" w:space="0" w:color="auto"/>
            </w:tcBorders>
          </w:tcPr>
          <w:p w14:paraId="6B0CDC95" w14:textId="77777777" w:rsidR="008F4D94" w:rsidRPr="000D1584" w:rsidRDefault="008F4D94" w:rsidP="00190399">
            <w:pPr>
              <w:pStyle w:val="TAC"/>
              <w:rPr>
                <w:rFonts w:eastAsia="DengXian"/>
                <w:lang w:val="en-US" w:eastAsia="zh-CN"/>
              </w:rPr>
            </w:pPr>
            <w:r w:rsidRPr="000D1584">
              <w:rPr>
                <w:rFonts w:eastAsia="DengXian"/>
              </w:rPr>
              <w:t>FDD</w:t>
            </w:r>
          </w:p>
        </w:tc>
        <w:tc>
          <w:tcPr>
            <w:tcW w:w="1057" w:type="dxa"/>
            <w:tcBorders>
              <w:top w:val="single" w:sz="4" w:space="0" w:color="auto"/>
              <w:left w:val="single" w:sz="4" w:space="0" w:color="auto"/>
              <w:right w:val="single" w:sz="4" w:space="0" w:color="auto"/>
            </w:tcBorders>
          </w:tcPr>
          <w:p w14:paraId="677736E3" w14:textId="77777777" w:rsidR="008F4D94" w:rsidRPr="000D1584" w:rsidRDefault="008F4D94" w:rsidP="00190399">
            <w:pPr>
              <w:pStyle w:val="TAC"/>
              <w:rPr>
                <w:rFonts w:eastAsia="DengXian"/>
                <w:lang w:eastAsia="zh-CN"/>
              </w:rPr>
            </w:pPr>
            <w:r w:rsidRPr="000D1584">
              <w:rPr>
                <w:rFonts w:eastAsia="DengXian" w:cs="Arial"/>
                <w:lang w:eastAsia="ko-KR"/>
              </w:rPr>
              <w:t>N/A</w:t>
            </w:r>
          </w:p>
        </w:tc>
      </w:tr>
      <w:tr w:rsidR="008F4D94" w:rsidRPr="000B4D6A" w14:paraId="24BCBF0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EBA9241" w14:textId="77777777" w:rsidR="008F4D94" w:rsidRPr="000D1584" w:rsidRDefault="008F4D94" w:rsidP="0019039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89D59A" w14:textId="77777777" w:rsidR="008F4D94" w:rsidRPr="000D1584" w:rsidRDefault="008F4D94" w:rsidP="00190399">
            <w:pPr>
              <w:pStyle w:val="TAC"/>
              <w:rPr>
                <w:rFonts w:eastAsia="DengXian"/>
                <w:lang w:val="en-US" w:eastAsia="zh-CN"/>
              </w:rPr>
            </w:pPr>
            <w:r w:rsidRPr="000D1584">
              <w:rPr>
                <w:rFonts w:eastAsia="DengXian" w:cs="Arial"/>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D456E1" w14:textId="77777777" w:rsidR="008F4D94" w:rsidRPr="000D1584" w:rsidRDefault="008F4D94" w:rsidP="00190399">
            <w:pPr>
              <w:pStyle w:val="TAC"/>
              <w:rPr>
                <w:rFonts w:eastAsia="DengXian"/>
                <w:lang w:val="en-US" w:eastAsia="zh-CN"/>
              </w:rPr>
            </w:pPr>
            <w:r w:rsidRPr="000D1584">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15B8B9" w14:textId="77777777" w:rsidR="008F4D94" w:rsidRPr="000D1584" w:rsidRDefault="008F4D94" w:rsidP="00190399">
            <w:pPr>
              <w:pStyle w:val="TAC"/>
              <w:rPr>
                <w:rFonts w:eastAsia="DengXian"/>
                <w:lang w:val="en-US" w:eastAsia="zh-CN"/>
              </w:rPr>
            </w:pPr>
            <w:r w:rsidRPr="000D1584">
              <w:rPr>
                <w:rFonts w:eastAsia="DengXian"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755C79E1" w14:textId="77777777" w:rsidR="008F4D94" w:rsidRPr="000D1584" w:rsidRDefault="008F4D94" w:rsidP="00190399">
            <w:pPr>
              <w:pStyle w:val="TAC"/>
              <w:rPr>
                <w:rFonts w:eastAsia="DengXian"/>
                <w:lang w:val="en-US" w:eastAsia="zh-CN"/>
              </w:rPr>
            </w:pPr>
            <w:r w:rsidRPr="000D1584">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BCAF09" w14:textId="77777777" w:rsidR="008F4D94" w:rsidRPr="000D1584" w:rsidRDefault="008F4D94" w:rsidP="00190399">
            <w:pPr>
              <w:pStyle w:val="TAC"/>
              <w:rPr>
                <w:rFonts w:eastAsia="DengXian"/>
                <w:lang w:val="en-US" w:eastAsia="zh-CN"/>
              </w:rPr>
            </w:pPr>
            <w:r w:rsidRPr="000D1584">
              <w:rPr>
                <w:rFonts w:eastAsia="DengXian"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1C93E7AE" w14:textId="77777777" w:rsidR="008F4D94" w:rsidRPr="000D1584" w:rsidRDefault="008F4D94" w:rsidP="00190399">
            <w:pPr>
              <w:pStyle w:val="TAC"/>
              <w:rPr>
                <w:rFonts w:eastAsia="DengXian"/>
                <w:lang w:eastAsia="ja-JP"/>
              </w:rPr>
            </w:pPr>
            <w:r w:rsidRPr="000D1584">
              <w:rPr>
                <w:rFonts w:eastAsia="DengXian" w:cs="Arial"/>
                <w:lang w:eastAsia="ko-KR"/>
              </w:rPr>
              <w:t>10.1</w:t>
            </w:r>
          </w:p>
        </w:tc>
        <w:tc>
          <w:tcPr>
            <w:tcW w:w="828" w:type="dxa"/>
            <w:tcBorders>
              <w:top w:val="single" w:sz="4" w:space="0" w:color="auto"/>
              <w:left w:val="single" w:sz="4" w:space="0" w:color="auto"/>
              <w:bottom w:val="single" w:sz="4" w:space="0" w:color="auto"/>
              <w:right w:val="single" w:sz="4" w:space="0" w:color="auto"/>
            </w:tcBorders>
          </w:tcPr>
          <w:p w14:paraId="712BB7FA" w14:textId="77777777" w:rsidR="008F4D94" w:rsidRPr="000D1584" w:rsidRDefault="008F4D94" w:rsidP="00190399">
            <w:pPr>
              <w:pStyle w:val="TAC"/>
              <w:rPr>
                <w:rFonts w:eastAsia="DengXian"/>
                <w:lang w:val="en-US" w:eastAsia="zh-CN"/>
              </w:rPr>
            </w:pPr>
            <w:r w:rsidRPr="000D1584">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3DF3BF" w14:textId="77777777" w:rsidR="008F4D94" w:rsidRPr="000D1584" w:rsidRDefault="008F4D94" w:rsidP="00190399">
            <w:pPr>
              <w:pStyle w:val="TAC"/>
              <w:rPr>
                <w:rFonts w:eastAsia="DengXian"/>
                <w:lang w:eastAsia="zh-CN"/>
              </w:rPr>
            </w:pPr>
            <w:r w:rsidRPr="000D1584">
              <w:rPr>
                <w:rFonts w:eastAsia="DengXian" w:cs="Arial"/>
                <w:lang w:eastAsia="ko-KR"/>
              </w:rPr>
              <w:t>IMD4</w:t>
            </w:r>
          </w:p>
        </w:tc>
      </w:tr>
      <w:tr w:rsidR="008F4D94" w:rsidRPr="000B4D6A" w14:paraId="08CF4D7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7F944CF" w14:textId="77777777" w:rsidR="008F4D94" w:rsidRPr="000D1584" w:rsidRDefault="008F4D94" w:rsidP="0019039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D1AE2A" w14:textId="77777777" w:rsidR="008F4D94" w:rsidRPr="000D1584" w:rsidRDefault="008F4D94" w:rsidP="00190399">
            <w:pPr>
              <w:pStyle w:val="TAC"/>
              <w:rPr>
                <w:rFonts w:eastAsia="DengXian" w:cs="Arial"/>
                <w:lang w:eastAsia="ko-KR"/>
              </w:rPr>
            </w:pPr>
            <w:r w:rsidRPr="000D1584">
              <w:rPr>
                <w:rFonts w:eastAsia="DengXian" w:cs="Arial"/>
                <w:lang w:eastAsia="ko-KR"/>
              </w:rPr>
              <w:t>n1</w:t>
            </w:r>
          </w:p>
        </w:tc>
        <w:tc>
          <w:tcPr>
            <w:tcW w:w="926" w:type="dxa"/>
            <w:tcBorders>
              <w:top w:val="single" w:sz="4" w:space="0" w:color="auto"/>
              <w:left w:val="single" w:sz="4" w:space="0" w:color="auto"/>
              <w:bottom w:val="single" w:sz="4" w:space="0" w:color="auto"/>
              <w:right w:val="single" w:sz="4" w:space="0" w:color="auto"/>
            </w:tcBorders>
          </w:tcPr>
          <w:p w14:paraId="77134990" w14:textId="77777777" w:rsidR="008F4D94" w:rsidRPr="000D1584" w:rsidRDefault="008F4D94" w:rsidP="00190399">
            <w:pPr>
              <w:pStyle w:val="TAC"/>
              <w:rPr>
                <w:rFonts w:eastAsia="DengXian"/>
              </w:rPr>
            </w:pPr>
            <w:r w:rsidRPr="000D1584">
              <w:rPr>
                <w:rFonts w:eastAsia="DengXian" w:cs="Arial"/>
                <w:lang w:val="en-US" w:eastAsia="ko-KR"/>
              </w:rPr>
              <w:t>19</w:t>
            </w:r>
            <w:r>
              <w:rPr>
                <w:rFonts w:eastAsia="DengXian" w:cs="Arial"/>
                <w:lang w:val="en-US" w:eastAsia="ko-KR"/>
              </w:rPr>
              <w:t>4</w:t>
            </w:r>
            <w:r w:rsidRPr="000D1584">
              <w:rPr>
                <w:rFonts w:eastAsia="DengXian" w:cs="Arial"/>
                <w:lang w:val="en-US" w:eastAsia="ko-KR"/>
              </w:rPr>
              <w:t>0</w:t>
            </w:r>
          </w:p>
        </w:tc>
        <w:tc>
          <w:tcPr>
            <w:tcW w:w="851" w:type="dxa"/>
            <w:tcBorders>
              <w:top w:val="single" w:sz="4" w:space="0" w:color="auto"/>
              <w:left w:val="single" w:sz="4" w:space="0" w:color="auto"/>
              <w:bottom w:val="single" w:sz="4" w:space="0" w:color="auto"/>
              <w:right w:val="single" w:sz="4" w:space="0" w:color="auto"/>
            </w:tcBorders>
          </w:tcPr>
          <w:p w14:paraId="39F9FE04" w14:textId="77777777" w:rsidR="008F4D94" w:rsidRPr="000D1584" w:rsidRDefault="008F4D94" w:rsidP="00190399">
            <w:pPr>
              <w:pStyle w:val="TAC"/>
              <w:rPr>
                <w:rFonts w:eastAsia="DengXian" w:cs="Arial"/>
                <w:lang w:val="en-US" w:eastAsia="ko-KR"/>
              </w:rPr>
            </w:pPr>
            <w:r w:rsidRPr="000D1584">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4692BE16" w14:textId="77777777" w:rsidR="008F4D94" w:rsidRPr="000D1584" w:rsidRDefault="008F4D94" w:rsidP="00190399">
            <w:pPr>
              <w:pStyle w:val="TAC"/>
              <w:rPr>
                <w:rFonts w:eastAsia="DengXian"/>
              </w:rPr>
            </w:pPr>
            <w:r w:rsidRPr="000D1584">
              <w:rPr>
                <w:rFonts w:eastAsia="DengXian"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6933BA5" w14:textId="77777777" w:rsidR="008F4D94" w:rsidRPr="000D1584" w:rsidRDefault="008F4D94" w:rsidP="00190399">
            <w:pPr>
              <w:pStyle w:val="TAC"/>
              <w:rPr>
                <w:rFonts w:eastAsia="DengXian" w:cs="Arial"/>
                <w:lang w:val="en-US" w:eastAsia="ko-KR"/>
              </w:rPr>
            </w:pPr>
            <w:r w:rsidRPr="000D1584">
              <w:rPr>
                <w:rFonts w:eastAsia="DengXian" w:cs="Arial"/>
                <w:lang w:val="en-US" w:eastAsia="ko-KR"/>
              </w:rPr>
              <w:t>21</w:t>
            </w:r>
            <w:r>
              <w:rPr>
                <w:rFonts w:eastAsia="DengXian" w:cs="Arial"/>
                <w:lang w:val="en-US" w:eastAsia="ko-KR"/>
              </w:rPr>
              <w:t>3</w:t>
            </w:r>
            <w:r w:rsidRPr="000D1584">
              <w:rPr>
                <w:rFonts w:eastAsia="DengXian"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5963E0C3" w14:textId="77777777" w:rsidR="008F4D94" w:rsidRPr="000D1584" w:rsidRDefault="008F4D94" w:rsidP="00190399">
            <w:pPr>
              <w:pStyle w:val="TAC"/>
              <w:rPr>
                <w:rFonts w:eastAsia="DengXian" w:cs="Arial"/>
                <w:lang w:eastAsia="ko-KR"/>
              </w:rPr>
            </w:pPr>
            <w:r w:rsidRPr="000D1584">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27F0A" w14:textId="77777777" w:rsidR="008F4D94" w:rsidRPr="000D1584" w:rsidRDefault="008F4D94" w:rsidP="00190399">
            <w:pPr>
              <w:pStyle w:val="TAC"/>
              <w:rPr>
                <w:rFonts w:eastAsia="DengXian"/>
                <w:lang w:val="en-US" w:eastAsia="zh-CN"/>
              </w:rPr>
            </w:pPr>
            <w:r w:rsidRPr="000D1584">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C0998B" w14:textId="77777777" w:rsidR="008F4D94" w:rsidRPr="000D1584" w:rsidRDefault="008F4D94" w:rsidP="00190399">
            <w:pPr>
              <w:pStyle w:val="TAC"/>
              <w:rPr>
                <w:rFonts w:eastAsia="DengXian" w:cs="Arial"/>
                <w:lang w:eastAsia="ko-KR"/>
              </w:rPr>
            </w:pPr>
            <w:r w:rsidRPr="000D1584">
              <w:rPr>
                <w:rFonts w:eastAsia="DengXian" w:cs="Arial"/>
                <w:lang w:eastAsia="ko-KR"/>
              </w:rPr>
              <w:t>N/A</w:t>
            </w:r>
          </w:p>
        </w:tc>
      </w:tr>
      <w:tr w:rsidR="008F4D94" w:rsidRPr="000B4D6A" w14:paraId="16257760"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3DB1A75" w14:textId="77777777" w:rsidR="008F4D94" w:rsidRPr="000D1584" w:rsidRDefault="008F4D94" w:rsidP="0019039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2C0A3" w14:textId="77777777" w:rsidR="008F4D94" w:rsidRPr="000D1584" w:rsidRDefault="008F4D94" w:rsidP="00190399">
            <w:pPr>
              <w:pStyle w:val="TAC"/>
              <w:rPr>
                <w:rFonts w:eastAsia="DengXian" w:cs="Arial"/>
                <w:lang w:eastAsia="ko-KR"/>
              </w:rPr>
            </w:pPr>
            <w:r w:rsidRPr="000D1584">
              <w:rPr>
                <w:rFonts w:eastAsia="DengXian" w:cs="Arial"/>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3F507A8" w14:textId="77777777" w:rsidR="008F4D94" w:rsidRPr="000D1584" w:rsidRDefault="008F4D94" w:rsidP="00190399">
            <w:pPr>
              <w:pStyle w:val="TAC"/>
              <w:rPr>
                <w:rFonts w:eastAsia="DengXian"/>
              </w:rPr>
            </w:pPr>
            <w:r w:rsidRPr="000D1584">
              <w:rPr>
                <w:rFonts w:eastAsia="DengXian" w:cs="Arial"/>
                <w:lang w:val="en-US" w:eastAsia="ko-KR"/>
              </w:rPr>
              <w:t>25</w:t>
            </w:r>
            <w:r>
              <w:rPr>
                <w:rFonts w:eastAsia="DengXian" w:cs="Arial"/>
                <w:lang w:val="en-US" w:eastAsia="ko-KR"/>
              </w:rPr>
              <w:t>5</w:t>
            </w:r>
            <w:r w:rsidRPr="000D1584">
              <w:rPr>
                <w:rFonts w:eastAsia="DengXian" w:cs="Arial"/>
                <w:lang w:val="en-US" w:eastAsia="ko-KR"/>
              </w:rPr>
              <w:t>0</w:t>
            </w:r>
          </w:p>
        </w:tc>
        <w:tc>
          <w:tcPr>
            <w:tcW w:w="851" w:type="dxa"/>
            <w:tcBorders>
              <w:top w:val="single" w:sz="4" w:space="0" w:color="auto"/>
              <w:left w:val="single" w:sz="4" w:space="0" w:color="auto"/>
              <w:bottom w:val="single" w:sz="4" w:space="0" w:color="auto"/>
              <w:right w:val="single" w:sz="4" w:space="0" w:color="auto"/>
            </w:tcBorders>
          </w:tcPr>
          <w:p w14:paraId="5A3374B9" w14:textId="77777777" w:rsidR="008F4D94" w:rsidRPr="000D1584" w:rsidRDefault="008F4D94" w:rsidP="00190399">
            <w:pPr>
              <w:pStyle w:val="TAC"/>
              <w:rPr>
                <w:rFonts w:eastAsia="DengXian" w:cs="Arial"/>
                <w:lang w:val="en-US" w:eastAsia="ko-KR"/>
              </w:rPr>
            </w:pPr>
            <w:r w:rsidRPr="000D1584">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0311BBFF" w14:textId="77777777" w:rsidR="008F4D94" w:rsidRPr="000D1584" w:rsidRDefault="008F4D94" w:rsidP="00190399">
            <w:pPr>
              <w:pStyle w:val="TAC"/>
              <w:rPr>
                <w:rFonts w:eastAsia="DengXian"/>
              </w:rPr>
            </w:pPr>
            <w:r w:rsidRPr="000D1584">
              <w:rPr>
                <w:rFonts w:eastAsia="DengXian"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65D07F" w14:textId="77777777" w:rsidR="008F4D94" w:rsidRPr="000D1584" w:rsidRDefault="008F4D94" w:rsidP="00190399">
            <w:pPr>
              <w:pStyle w:val="TAC"/>
              <w:rPr>
                <w:rFonts w:eastAsia="DengXian" w:cs="Arial"/>
                <w:lang w:val="en-US" w:eastAsia="ko-KR"/>
              </w:rPr>
            </w:pPr>
            <w:r w:rsidRPr="000D1584">
              <w:rPr>
                <w:rFonts w:eastAsia="DengXian" w:cs="Arial"/>
                <w:lang w:val="en-US" w:eastAsia="ko-KR"/>
              </w:rPr>
              <w:t>26</w:t>
            </w:r>
            <w:r>
              <w:rPr>
                <w:rFonts w:eastAsia="DengXian" w:cs="Arial"/>
                <w:lang w:val="en-US" w:eastAsia="ko-KR"/>
              </w:rPr>
              <w:t>7</w:t>
            </w:r>
            <w:r w:rsidRPr="000D1584">
              <w:rPr>
                <w:rFonts w:eastAsia="DengXian"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EFC6E16" w14:textId="77777777" w:rsidR="008F4D94" w:rsidRPr="000D1584" w:rsidRDefault="008F4D94" w:rsidP="00190399">
            <w:pPr>
              <w:pStyle w:val="TAC"/>
              <w:rPr>
                <w:rFonts w:eastAsia="DengXian" w:cs="Arial"/>
                <w:lang w:eastAsia="ko-KR"/>
              </w:rPr>
            </w:pPr>
            <w:r w:rsidRPr="000D1584">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17F339" w14:textId="77777777" w:rsidR="008F4D94" w:rsidRPr="000D1584" w:rsidRDefault="008F4D94" w:rsidP="00190399">
            <w:pPr>
              <w:pStyle w:val="TAC"/>
              <w:rPr>
                <w:rFonts w:eastAsia="DengXian"/>
                <w:lang w:val="en-US" w:eastAsia="zh-CN"/>
              </w:rPr>
            </w:pPr>
            <w:r w:rsidRPr="000D158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DA9226" w14:textId="77777777" w:rsidR="008F4D94" w:rsidRPr="000D1584" w:rsidRDefault="008F4D94" w:rsidP="00190399">
            <w:pPr>
              <w:pStyle w:val="TAC"/>
              <w:rPr>
                <w:rFonts w:eastAsia="DengXian" w:cs="Arial"/>
                <w:lang w:eastAsia="ko-KR"/>
              </w:rPr>
            </w:pPr>
            <w:r w:rsidRPr="000D1584">
              <w:rPr>
                <w:rFonts w:eastAsia="DengXian" w:cs="Arial"/>
                <w:lang w:eastAsia="ko-KR"/>
              </w:rPr>
              <w:t>N/A</w:t>
            </w:r>
          </w:p>
        </w:tc>
      </w:tr>
      <w:tr w:rsidR="008F4D94" w:rsidRPr="000B4D6A" w14:paraId="467067F7"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6160DD" w14:textId="77777777" w:rsidR="008F4D94" w:rsidRPr="000D1584" w:rsidRDefault="008F4D94" w:rsidP="00190399">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50CDD799" w14:textId="77777777" w:rsidR="008F4D94" w:rsidRPr="000D1584" w:rsidRDefault="008F4D94" w:rsidP="00190399">
            <w:pPr>
              <w:pStyle w:val="TAC"/>
              <w:rPr>
                <w:rFonts w:eastAsia="DengXian" w:cs="Arial"/>
                <w:lang w:eastAsia="ko-KR"/>
              </w:rPr>
            </w:pPr>
            <w:r w:rsidRPr="000D1584">
              <w:rPr>
                <w:rFonts w:eastAsia="DengXian" w:cs="Arial"/>
                <w:lang w:eastAsia="ko-KR"/>
              </w:rPr>
              <w:t>n78</w:t>
            </w:r>
          </w:p>
        </w:tc>
        <w:tc>
          <w:tcPr>
            <w:tcW w:w="926" w:type="dxa"/>
            <w:tcBorders>
              <w:top w:val="single" w:sz="4" w:space="0" w:color="auto"/>
              <w:left w:val="single" w:sz="4" w:space="0" w:color="auto"/>
              <w:right w:val="single" w:sz="4" w:space="0" w:color="auto"/>
            </w:tcBorders>
          </w:tcPr>
          <w:p w14:paraId="03D4F635" w14:textId="77777777" w:rsidR="008F4D94" w:rsidRPr="000D1584" w:rsidRDefault="008F4D94" w:rsidP="00190399">
            <w:pPr>
              <w:pStyle w:val="TAC"/>
              <w:rPr>
                <w:rFonts w:eastAsia="DengXian"/>
              </w:rPr>
            </w:pPr>
            <w:r w:rsidRPr="000D1584">
              <w:rPr>
                <w:rFonts w:eastAsia="DengXian"/>
              </w:rPr>
              <w:t>N/A</w:t>
            </w:r>
          </w:p>
        </w:tc>
        <w:tc>
          <w:tcPr>
            <w:tcW w:w="851" w:type="dxa"/>
            <w:tcBorders>
              <w:top w:val="single" w:sz="4" w:space="0" w:color="auto"/>
              <w:left w:val="single" w:sz="4" w:space="0" w:color="auto"/>
              <w:right w:val="single" w:sz="4" w:space="0" w:color="auto"/>
            </w:tcBorders>
          </w:tcPr>
          <w:p w14:paraId="1BF5F8C4" w14:textId="77777777" w:rsidR="008F4D94" w:rsidRPr="000D1584" w:rsidRDefault="008F4D94" w:rsidP="00190399">
            <w:pPr>
              <w:pStyle w:val="TAC"/>
              <w:rPr>
                <w:rFonts w:eastAsia="DengXian" w:cs="Arial"/>
                <w:lang w:val="en-US" w:eastAsia="ko-KR"/>
              </w:rPr>
            </w:pPr>
            <w:r w:rsidRPr="000D1584">
              <w:rPr>
                <w:rFonts w:eastAsia="DengXian" w:cs="Arial"/>
                <w:lang w:val="en-US" w:eastAsia="ko-KR"/>
              </w:rPr>
              <w:t>10</w:t>
            </w:r>
          </w:p>
        </w:tc>
        <w:tc>
          <w:tcPr>
            <w:tcW w:w="1107" w:type="dxa"/>
            <w:tcBorders>
              <w:top w:val="single" w:sz="4" w:space="0" w:color="auto"/>
              <w:left w:val="single" w:sz="4" w:space="0" w:color="auto"/>
              <w:right w:val="single" w:sz="4" w:space="0" w:color="auto"/>
            </w:tcBorders>
          </w:tcPr>
          <w:p w14:paraId="465542CE" w14:textId="77777777" w:rsidR="008F4D94" w:rsidRPr="000D1584" w:rsidRDefault="008F4D94" w:rsidP="00190399">
            <w:pPr>
              <w:pStyle w:val="TAC"/>
              <w:rPr>
                <w:rFonts w:eastAsia="DengXian"/>
              </w:rPr>
            </w:pPr>
            <w:r w:rsidRPr="000D1584">
              <w:rPr>
                <w:rFonts w:eastAsia="DengXian"/>
              </w:rPr>
              <w:t>N/A</w:t>
            </w:r>
          </w:p>
        </w:tc>
        <w:tc>
          <w:tcPr>
            <w:tcW w:w="960" w:type="dxa"/>
            <w:tcBorders>
              <w:top w:val="single" w:sz="4" w:space="0" w:color="auto"/>
              <w:left w:val="single" w:sz="4" w:space="0" w:color="auto"/>
              <w:right w:val="single" w:sz="4" w:space="0" w:color="auto"/>
            </w:tcBorders>
          </w:tcPr>
          <w:p w14:paraId="4FF0BD3D" w14:textId="77777777" w:rsidR="008F4D94" w:rsidRPr="000D1584" w:rsidRDefault="008F4D94" w:rsidP="00190399">
            <w:pPr>
              <w:pStyle w:val="TAC"/>
              <w:rPr>
                <w:rFonts w:eastAsia="DengXian" w:cs="Arial"/>
                <w:lang w:val="en-US" w:eastAsia="ko-KR"/>
              </w:rPr>
            </w:pPr>
            <w:r w:rsidRPr="000D1584">
              <w:rPr>
                <w:rFonts w:eastAsia="DengXian" w:cs="Arial"/>
                <w:lang w:val="en-US" w:eastAsia="ko-KR"/>
              </w:rPr>
              <w:t>3</w:t>
            </w:r>
            <w:r>
              <w:rPr>
                <w:rFonts w:eastAsia="DengXian" w:cs="Arial"/>
                <w:lang w:val="en-US" w:eastAsia="ko-KR"/>
              </w:rPr>
              <w:t>77</w:t>
            </w:r>
            <w:r w:rsidRPr="000D1584">
              <w:rPr>
                <w:rFonts w:eastAsia="DengXian"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198B648" w14:textId="77777777" w:rsidR="008F4D94" w:rsidRPr="000D1584" w:rsidRDefault="008F4D94" w:rsidP="00190399">
            <w:pPr>
              <w:pStyle w:val="TAC"/>
              <w:rPr>
                <w:rFonts w:eastAsia="DengXian" w:cs="Arial"/>
                <w:lang w:eastAsia="ko-KR"/>
              </w:rPr>
            </w:pPr>
            <w:r>
              <w:rPr>
                <w:rFonts w:eastAsia="DengXian" w:cs="Arial"/>
                <w:lang w:eastAsia="ko-KR"/>
              </w:rPr>
              <w:t>1.3</w:t>
            </w:r>
          </w:p>
        </w:tc>
        <w:tc>
          <w:tcPr>
            <w:tcW w:w="828" w:type="dxa"/>
            <w:tcBorders>
              <w:top w:val="single" w:sz="4" w:space="0" w:color="auto"/>
              <w:left w:val="single" w:sz="4" w:space="0" w:color="auto"/>
              <w:right w:val="single" w:sz="4" w:space="0" w:color="auto"/>
            </w:tcBorders>
          </w:tcPr>
          <w:p w14:paraId="3A95E24A" w14:textId="77777777" w:rsidR="008F4D94" w:rsidRPr="000D1584" w:rsidRDefault="008F4D94" w:rsidP="00190399">
            <w:pPr>
              <w:pStyle w:val="TAC"/>
              <w:rPr>
                <w:rFonts w:eastAsia="DengXian"/>
                <w:lang w:val="en-US" w:eastAsia="zh-CN"/>
              </w:rPr>
            </w:pPr>
            <w:r w:rsidRPr="000D1584">
              <w:rPr>
                <w:rFonts w:eastAsia="DengXian"/>
                <w:lang w:val="en-US" w:eastAsia="zh-CN"/>
              </w:rPr>
              <w:t>TDD</w:t>
            </w:r>
          </w:p>
        </w:tc>
        <w:tc>
          <w:tcPr>
            <w:tcW w:w="1057" w:type="dxa"/>
            <w:tcBorders>
              <w:top w:val="single" w:sz="4" w:space="0" w:color="auto"/>
              <w:left w:val="single" w:sz="4" w:space="0" w:color="auto"/>
              <w:right w:val="single" w:sz="4" w:space="0" w:color="auto"/>
            </w:tcBorders>
          </w:tcPr>
          <w:p w14:paraId="23170D92" w14:textId="77777777" w:rsidR="008F4D94" w:rsidRPr="000D1584" w:rsidRDefault="008F4D94" w:rsidP="00190399">
            <w:pPr>
              <w:pStyle w:val="TAC"/>
              <w:rPr>
                <w:rFonts w:eastAsia="DengXian" w:cs="Arial"/>
                <w:lang w:eastAsia="ko-KR"/>
              </w:rPr>
            </w:pPr>
            <w:r w:rsidRPr="000D1584">
              <w:rPr>
                <w:rFonts w:eastAsia="DengXian" w:cs="Arial"/>
                <w:lang w:eastAsia="ko-KR"/>
              </w:rPr>
              <w:t>IMD</w:t>
            </w:r>
            <w:r>
              <w:rPr>
                <w:rFonts w:eastAsia="DengXian" w:cs="Arial"/>
                <w:lang w:eastAsia="ko-KR"/>
              </w:rPr>
              <w:t>5</w:t>
            </w:r>
          </w:p>
        </w:tc>
      </w:tr>
    </w:tbl>
    <w:p w14:paraId="615144F9" w14:textId="77777777" w:rsidR="008F4D94" w:rsidRDefault="008F4D94" w:rsidP="008F4D94">
      <w:pPr>
        <w:rPr>
          <w:color w:val="0070C0"/>
        </w:rPr>
      </w:pPr>
    </w:p>
    <w:p w14:paraId="31142CCF" w14:textId="77777777" w:rsidR="006656B8" w:rsidRDefault="006656B8" w:rsidP="008F4D94">
      <w:pPr>
        <w:rPr>
          <w:color w:val="0070C0"/>
        </w:rPr>
      </w:pPr>
    </w:p>
    <w:p w14:paraId="05CFE0EC" w14:textId="77777777" w:rsidR="008F4D94" w:rsidRPr="00CF42FD" w:rsidRDefault="008F4D94" w:rsidP="00CF42FD">
      <w:pPr>
        <w:pStyle w:val="Heading2"/>
      </w:pPr>
      <w:bookmarkStart w:id="429" w:name="_Toc180420621"/>
      <w:r w:rsidRPr="00CF42FD">
        <w:lastRenderedPageBreak/>
        <w:t>5.33</w:t>
      </w:r>
      <w:r w:rsidRPr="00CF42FD">
        <w:tab/>
        <w:t>CA_n7-n25-n29</w:t>
      </w:r>
      <w:bookmarkEnd w:id="429"/>
    </w:p>
    <w:p w14:paraId="12F476C2" w14:textId="77777777" w:rsidR="008F4D94" w:rsidRPr="00CF42FD" w:rsidRDefault="008F4D94" w:rsidP="00CF42FD">
      <w:pPr>
        <w:pStyle w:val="Heading3"/>
      </w:pPr>
      <w:bookmarkStart w:id="430" w:name="_Toc180420622"/>
      <w:r w:rsidRPr="00CF42FD">
        <w:t>5.33.1</w:t>
      </w:r>
      <w:r w:rsidRPr="00CF42FD">
        <w:tab/>
        <w:t>Common for 1 band UL and 2 bands UL CA</w:t>
      </w:r>
      <w:bookmarkEnd w:id="430"/>
    </w:p>
    <w:p w14:paraId="477CACB8" w14:textId="77777777" w:rsidR="008F4D94" w:rsidRPr="00CF42FD" w:rsidRDefault="008F4D94" w:rsidP="00CF42FD">
      <w:pPr>
        <w:pStyle w:val="Heading4"/>
      </w:pPr>
      <w:bookmarkStart w:id="431" w:name="_Toc180420623"/>
      <w:r w:rsidRPr="00CF42FD">
        <w:t>5.33.1.1</w:t>
      </w:r>
      <w:r w:rsidRPr="00CF42FD">
        <w:tab/>
        <w:t>Operating bands for CA</w:t>
      </w:r>
      <w:bookmarkEnd w:id="431"/>
    </w:p>
    <w:p w14:paraId="14FAEA2F" w14:textId="77777777" w:rsidR="008F4D94" w:rsidRPr="00636D5A" w:rsidRDefault="008F4D94" w:rsidP="008F4D94">
      <w:pPr>
        <w:keepNext/>
        <w:keepLines/>
        <w:spacing w:before="60"/>
        <w:jc w:val="center"/>
        <w:rPr>
          <w:rFonts w:ascii="Arial" w:eastAsia="DengXian" w:hAnsi="Arial"/>
          <w:b/>
        </w:rPr>
      </w:pPr>
      <w:r w:rsidRPr="00636D5A">
        <w:rPr>
          <w:rFonts w:ascii="Arial" w:eastAsia="DengXian" w:hAnsi="Arial" w:cs="Arial"/>
          <w:b/>
        </w:rPr>
        <w:t xml:space="preserve">Table </w:t>
      </w:r>
      <w:r>
        <w:rPr>
          <w:rFonts w:ascii="Arial" w:eastAsia="DengXian" w:hAnsi="Arial" w:cs="Arial" w:hint="eastAsia"/>
          <w:b/>
          <w:lang w:val="en-US" w:eastAsia="zh-CN"/>
        </w:rPr>
        <w:t>5.33</w:t>
      </w:r>
      <w:r w:rsidRPr="00636D5A">
        <w:rPr>
          <w:rFonts w:ascii="Arial" w:eastAsia="DengXian" w:hAnsi="Arial" w:cs="Arial"/>
          <w:b/>
          <w:lang w:eastAsia="zh-CN"/>
        </w:rPr>
        <w:t>.</w:t>
      </w:r>
      <w:r w:rsidRPr="00636D5A">
        <w:rPr>
          <w:rFonts w:ascii="Arial" w:eastAsia="DengXian" w:hAnsi="Arial" w:cs="Arial"/>
          <w:b/>
          <w:lang w:val="en-US" w:eastAsia="zh-CN"/>
        </w:rPr>
        <w:t>1</w:t>
      </w:r>
      <w:r w:rsidRPr="00636D5A">
        <w:rPr>
          <w:rFonts w:ascii="Arial" w:eastAsia="DengXian" w:hAnsi="Arial" w:cs="Arial"/>
          <w:b/>
          <w:lang w:eastAsia="zh-CN"/>
        </w:rPr>
        <w:t>.1</w:t>
      </w:r>
      <w:r w:rsidRPr="00636D5A">
        <w:rPr>
          <w:rFonts w:ascii="Arial" w:eastAsia="DengXian" w:hAnsi="Arial" w:cs="Arial"/>
          <w:b/>
        </w:rPr>
        <w:t>-1</w:t>
      </w:r>
      <w:r w:rsidRPr="00636D5A">
        <w:rPr>
          <w:rFonts w:ascii="Arial" w:eastAsia="DengXian" w:hAnsi="Arial"/>
          <w:b/>
        </w:rPr>
        <w:t xml:space="preserve">: </w:t>
      </w:r>
      <w:r w:rsidRPr="00636D5A">
        <w:rPr>
          <w:rFonts w:ascii="Arial" w:eastAsia="DengXi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0D385BA2" w14:textId="77777777" w:rsidTr="00190399">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8F6D0A8" w14:textId="77777777" w:rsidR="008F4D94" w:rsidRPr="00636D5A" w:rsidRDefault="008F4D94" w:rsidP="00190399">
            <w:pPr>
              <w:keepNext/>
              <w:keepLines/>
              <w:spacing w:after="0"/>
              <w:jc w:val="center"/>
              <w:rPr>
                <w:rFonts w:ascii="Arial" w:eastAsia="DengXian" w:hAnsi="Arial" w:cs="Arial"/>
                <w:b/>
                <w:sz w:val="18"/>
                <w:lang w:val="en-US" w:eastAsia="zh-CN"/>
              </w:rPr>
            </w:pPr>
            <w:r w:rsidRPr="00636D5A">
              <w:rPr>
                <w:rFonts w:ascii="Arial" w:eastAsia="DengXian" w:hAnsi="Arial" w:cs="Arial"/>
                <w:b/>
                <w:sz w:val="18"/>
                <w:lang w:val="en-US" w:eastAsia="ja-JP"/>
              </w:rPr>
              <w:t>NR</w:t>
            </w:r>
            <w:r w:rsidRPr="00636D5A">
              <w:rPr>
                <w:rFonts w:ascii="Arial" w:eastAsia="DengXi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FAFB717"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30FC327"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EBE61D3" w14:textId="77777777" w:rsidR="008F4D94" w:rsidRPr="00636D5A" w:rsidRDefault="008F4D94" w:rsidP="00190399">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38BB870A"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2874FE11" w14:textId="77777777" w:rsidTr="00190399">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62016E4" w14:textId="77777777" w:rsidR="008F4D94" w:rsidRPr="00636D5A"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81AF5C7"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D53C20A"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147BEF1" w14:textId="77777777" w:rsidR="008F4D94" w:rsidRPr="00636D5A" w:rsidRDefault="008F4D94" w:rsidP="00190399">
            <w:pPr>
              <w:spacing w:after="0"/>
              <w:rPr>
                <w:rFonts w:ascii="Arial" w:eastAsia="Calibri" w:hAnsi="Arial" w:cs="Arial"/>
                <w:b/>
                <w:bCs/>
                <w:sz w:val="18"/>
                <w:szCs w:val="18"/>
                <w:lang w:val="en-US" w:eastAsia="zh-CN"/>
              </w:rPr>
            </w:pPr>
          </w:p>
        </w:tc>
      </w:tr>
      <w:tr w:rsidR="008F4D94" w:rsidRPr="00636D5A" w14:paraId="655054BD" w14:textId="77777777" w:rsidTr="00190399">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B4395D6" w14:textId="77777777" w:rsidR="008F4D94" w:rsidRPr="00636D5A"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D80D67"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D872061"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3F1FBA9" w14:textId="77777777" w:rsidR="008F4D94" w:rsidRPr="00636D5A" w:rsidRDefault="008F4D94" w:rsidP="00190399">
            <w:pPr>
              <w:spacing w:after="0"/>
              <w:rPr>
                <w:rFonts w:ascii="Arial" w:eastAsia="Calibri" w:hAnsi="Arial" w:cs="Arial"/>
                <w:b/>
                <w:bCs/>
                <w:sz w:val="18"/>
                <w:szCs w:val="18"/>
                <w:lang w:val="en-US" w:eastAsia="zh-CN"/>
              </w:rPr>
            </w:pPr>
          </w:p>
        </w:tc>
      </w:tr>
      <w:tr w:rsidR="008F4D94" w:rsidRPr="00636D5A" w14:paraId="515345E8"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CFC866" w14:textId="77777777" w:rsidR="008F4D94" w:rsidRPr="00636D5A" w:rsidRDefault="008F4D94" w:rsidP="00190399">
            <w:pPr>
              <w:keepNext/>
              <w:keepLines/>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1F47E6EB" w14:textId="77777777" w:rsidR="008F4D94" w:rsidRPr="00636D5A" w:rsidRDefault="008F4D94" w:rsidP="00190399">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2500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2570</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472947F" w14:textId="77777777" w:rsidR="008F4D94" w:rsidRPr="00636D5A" w:rsidRDefault="008F4D94" w:rsidP="00190399">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2620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2690</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AB79EC8" w14:textId="77777777" w:rsidR="008F4D94" w:rsidRPr="00636D5A" w:rsidRDefault="008F4D94" w:rsidP="00190399">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FDD</w:t>
            </w:r>
          </w:p>
        </w:tc>
      </w:tr>
      <w:tr w:rsidR="008F4D94" w:rsidRPr="00636D5A" w14:paraId="0D29C722"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2ADBAAA" w14:textId="77777777" w:rsidR="008F4D94" w:rsidRPr="00636D5A" w:rsidRDefault="008F4D94" w:rsidP="00190399">
            <w:pPr>
              <w:keepNext/>
              <w:keepLines/>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25</w:t>
            </w:r>
          </w:p>
        </w:tc>
        <w:tc>
          <w:tcPr>
            <w:tcW w:w="3536" w:type="dxa"/>
            <w:tcBorders>
              <w:top w:val="single" w:sz="4" w:space="0" w:color="auto"/>
              <w:left w:val="single" w:sz="4" w:space="0" w:color="auto"/>
              <w:bottom w:val="single" w:sz="4" w:space="0" w:color="auto"/>
              <w:right w:val="single" w:sz="4" w:space="0" w:color="auto"/>
            </w:tcBorders>
            <w:vAlign w:val="center"/>
          </w:tcPr>
          <w:p w14:paraId="5DDEB604" w14:textId="77777777" w:rsidR="008F4D94" w:rsidRPr="00AB7985" w:rsidRDefault="008F4D94" w:rsidP="00190399">
            <w:pPr>
              <w:keepNext/>
              <w:keepLines/>
              <w:spacing w:after="0"/>
              <w:jc w:val="center"/>
              <w:rPr>
                <w:rFonts w:ascii="Arial" w:eastAsia="DengXian" w:hAnsi="Arial" w:cs="Arial"/>
                <w:color w:val="000000"/>
                <w:sz w:val="18"/>
                <w:szCs w:val="18"/>
                <w:lang w:val="sv-SE"/>
              </w:rPr>
            </w:pPr>
            <w:r w:rsidRPr="00AB7985">
              <w:rPr>
                <w:rFonts w:ascii="Arial" w:eastAsia="DengXian" w:hAnsi="Arial" w:cs="Arial"/>
                <w:color w:val="000000"/>
                <w:sz w:val="18"/>
                <w:szCs w:val="18"/>
              </w:rPr>
              <w:t>1850 MHz</w:t>
            </w:r>
            <w:r w:rsidRPr="00AB7985">
              <w:rPr>
                <w:rFonts w:ascii="Arial" w:eastAsia="Calibri" w:hAnsi="Arial" w:cs="Arial"/>
                <w:sz w:val="18"/>
                <w:lang w:eastAsia="ko-KR"/>
              </w:rPr>
              <w:t xml:space="preserve"> </w:t>
            </w:r>
            <w:r w:rsidRPr="00AB7985">
              <w:rPr>
                <w:rFonts w:ascii="Arial" w:eastAsia="DengXian" w:hAnsi="Arial" w:cs="Arial"/>
                <w:color w:val="000000"/>
                <w:sz w:val="18"/>
                <w:szCs w:val="18"/>
              </w:rPr>
              <w:t>–</w:t>
            </w:r>
            <w:r w:rsidRPr="00AB7985">
              <w:rPr>
                <w:rFonts w:ascii="Arial" w:eastAsia="Calibri" w:hAnsi="Arial" w:cs="Arial"/>
                <w:sz w:val="18"/>
                <w:lang w:eastAsia="ko-KR"/>
              </w:rPr>
              <w:t xml:space="preserve"> </w:t>
            </w:r>
            <w:r w:rsidRPr="00AB7985">
              <w:rPr>
                <w:rFonts w:ascii="Arial" w:eastAsia="DengXian" w:hAnsi="Arial" w:cs="Arial"/>
                <w:color w:val="000000"/>
                <w:sz w:val="18"/>
                <w:szCs w:val="18"/>
              </w:rPr>
              <w:t>1915 MHz</w:t>
            </w:r>
          </w:p>
        </w:tc>
        <w:tc>
          <w:tcPr>
            <w:tcW w:w="3116" w:type="dxa"/>
            <w:tcBorders>
              <w:top w:val="single" w:sz="4" w:space="0" w:color="auto"/>
              <w:left w:val="single" w:sz="4" w:space="0" w:color="auto"/>
              <w:bottom w:val="single" w:sz="4" w:space="0" w:color="auto"/>
              <w:right w:val="single" w:sz="4" w:space="0" w:color="auto"/>
            </w:tcBorders>
            <w:vAlign w:val="center"/>
          </w:tcPr>
          <w:p w14:paraId="43F9A261" w14:textId="77777777" w:rsidR="008F4D94" w:rsidRPr="00AB7985" w:rsidRDefault="008F4D94" w:rsidP="00190399">
            <w:pPr>
              <w:keepNext/>
              <w:keepLines/>
              <w:spacing w:after="0"/>
              <w:jc w:val="center"/>
              <w:rPr>
                <w:rFonts w:ascii="Arial" w:eastAsia="DengXian" w:hAnsi="Arial" w:cs="Arial"/>
                <w:color w:val="000000"/>
                <w:sz w:val="18"/>
                <w:szCs w:val="18"/>
                <w:lang w:val="sv-SE"/>
              </w:rPr>
            </w:pPr>
            <w:r w:rsidRPr="00AB7985">
              <w:rPr>
                <w:rFonts w:ascii="Arial" w:eastAsia="DengXian" w:hAnsi="Arial" w:cs="Arial"/>
                <w:color w:val="000000"/>
                <w:sz w:val="18"/>
                <w:szCs w:val="18"/>
              </w:rPr>
              <w:t>1930 MHz</w:t>
            </w:r>
            <w:r w:rsidRPr="00AB7985">
              <w:rPr>
                <w:rFonts w:ascii="Arial" w:eastAsia="DengXian" w:hAnsi="Arial" w:cs="Arial"/>
                <w:sz w:val="18"/>
                <w:lang w:eastAsia="ko-KR"/>
              </w:rPr>
              <w:t xml:space="preserve"> </w:t>
            </w:r>
            <w:r w:rsidRPr="00AB7985">
              <w:rPr>
                <w:rFonts w:ascii="Arial" w:eastAsia="DengXian" w:hAnsi="Arial" w:cs="Arial"/>
                <w:color w:val="000000"/>
                <w:sz w:val="18"/>
                <w:szCs w:val="18"/>
              </w:rPr>
              <w:t>–</w:t>
            </w:r>
            <w:r w:rsidRPr="00AB7985">
              <w:rPr>
                <w:rFonts w:ascii="Arial" w:eastAsia="DengXian" w:hAnsi="Arial" w:cs="Arial"/>
                <w:sz w:val="18"/>
                <w:lang w:eastAsia="ko-KR"/>
              </w:rPr>
              <w:t xml:space="preserve"> </w:t>
            </w:r>
            <w:r w:rsidRPr="00AB7985">
              <w:rPr>
                <w:rFonts w:ascii="Arial" w:eastAsia="DengXian" w:hAnsi="Arial" w:cs="Arial"/>
                <w:color w:val="000000"/>
                <w:sz w:val="18"/>
                <w:szCs w:val="18"/>
              </w:rPr>
              <w:t>1995 MHz</w:t>
            </w:r>
          </w:p>
        </w:tc>
        <w:tc>
          <w:tcPr>
            <w:tcW w:w="1043" w:type="dxa"/>
            <w:tcBorders>
              <w:top w:val="single" w:sz="4" w:space="0" w:color="auto"/>
              <w:left w:val="single" w:sz="4" w:space="0" w:color="auto"/>
              <w:bottom w:val="single" w:sz="4" w:space="0" w:color="auto"/>
              <w:right w:val="single" w:sz="4" w:space="0" w:color="auto"/>
            </w:tcBorders>
            <w:vAlign w:val="center"/>
          </w:tcPr>
          <w:p w14:paraId="5AD7356F" w14:textId="77777777" w:rsidR="008F4D94" w:rsidRDefault="008F4D94" w:rsidP="00190399">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FDD</w:t>
            </w:r>
          </w:p>
        </w:tc>
      </w:tr>
      <w:tr w:rsidR="008F4D94" w:rsidRPr="00636D5A" w14:paraId="0D97AF73"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6C914BB" w14:textId="77777777" w:rsidR="008F4D94" w:rsidRPr="00636D5A" w:rsidRDefault="008F4D94" w:rsidP="00190399">
            <w:pPr>
              <w:keepNext/>
              <w:keepLines/>
              <w:spacing w:after="0"/>
              <w:jc w:val="center"/>
              <w:rPr>
                <w:rFonts w:ascii="Arial" w:eastAsia="DengXian" w:hAnsi="Arial" w:cs="Arial"/>
                <w:sz w:val="18"/>
                <w:lang w:val="sv-SE" w:eastAsia="zh-CN"/>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3B2D184F" w14:textId="77777777" w:rsidR="008F4D94" w:rsidRPr="00AB7985" w:rsidRDefault="008F4D94" w:rsidP="00190399">
            <w:pPr>
              <w:keepNext/>
              <w:keepLines/>
              <w:spacing w:after="0"/>
              <w:jc w:val="center"/>
              <w:rPr>
                <w:rFonts w:ascii="Arial" w:eastAsia="Calibri" w:hAnsi="Arial" w:cs="Arial"/>
                <w:sz w:val="18"/>
                <w:lang w:val="sv-SE" w:eastAsia="ko-KR"/>
              </w:rPr>
            </w:pPr>
            <w:r w:rsidRPr="00AB7985">
              <w:rPr>
                <w:rFonts w:ascii="Arial" w:eastAsia="DengXian"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4C0A6863" w14:textId="77777777" w:rsidR="008F4D94" w:rsidRPr="00AB7985" w:rsidRDefault="008F4D94" w:rsidP="00190399">
            <w:pPr>
              <w:keepNext/>
              <w:keepLines/>
              <w:spacing w:after="0"/>
              <w:jc w:val="center"/>
              <w:rPr>
                <w:rFonts w:ascii="Arial" w:eastAsia="DengXian" w:hAnsi="Arial" w:cs="Arial"/>
                <w:sz w:val="18"/>
                <w:lang w:val="sv-SE" w:eastAsia="ko-KR"/>
              </w:rPr>
            </w:pPr>
            <w:r w:rsidRPr="00AB7985">
              <w:rPr>
                <w:rFonts w:ascii="Arial" w:eastAsia="DengXian" w:hAnsi="Arial" w:cs="Arial"/>
                <w:color w:val="000000"/>
                <w:sz w:val="18"/>
                <w:szCs w:val="18"/>
                <w:lang w:val="sv-SE"/>
              </w:rPr>
              <w:t>717 MHz</w:t>
            </w:r>
            <w:r w:rsidRPr="00AB7985">
              <w:rPr>
                <w:rFonts w:ascii="Arial" w:eastAsia="DengXian" w:hAnsi="Arial" w:cs="Arial"/>
                <w:sz w:val="18"/>
                <w:lang w:val="sv-SE" w:eastAsia="ko-KR"/>
              </w:rPr>
              <w:t xml:space="preserve"> </w:t>
            </w:r>
            <w:r w:rsidRPr="00AB7985">
              <w:rPr>
                <w:rFonts w:ascii="Arial" w:eastAsia="DengXian" w:hAnsi="Arial" w:cs="Arial"/>
                <w:color w:val="000000"/>
                <w:sz w:val="18"/>
                <w:szCs w:val="18"/>
                <w:lang w:val="sv-SE"/>
              </w:rPr>
              <w:t>–</w:t>
            </w:r>
            <w:r w:rsidRPr="00AB7985">
              <w:rPr>
                <w:rFonts w:ascii="Arial" w:eastAsia="DengXian" w:hAnsi="Arial" w:cs="Arial"/>
                <w:sz w:val="18"/>
                <w:lang w:val="sv-SE" w:eastAsia="ko-KR"/>
              </w:rPr>
              <w:t xml:space="preserve"> </w:t>
            </w:r>
            <w:r w:rsidRPr="00AB7985">
              <w:rPr>
                <w:rFonts w:ascii="Arial" w:eastAsia="DengXian" w:hAnsi="Arial" w:cs="Arial"/>
                <w:color w:val="000000"/>
                <w:sz w:val="18"/>
                <w:szCs w:val="18"/>
                <w:lang w:val="sv-SE"/>
              </w:rPr>
              <w:t>728 MHz</w:t>
            </w:r>
          </w:p>
        </w:tc>
        <w:tc>
          <w:tcPr>
            <w:tcW w:w="1043" w:type="dxa"/>
            <w:tcBorders>
              <w:top w:val="single" w:sz="4" w:space="0" w:color="auto"/>
              <w:left w:val="single" w:sz="4" w:space="0" w:color="auto"/>
              <w:bottom w:val="single" w:sz="4" w:space="0" w:color="auto"/>
              <w:right w:val="single" w:sz="4" w:space="0" w:color="auto"/>
            </w:tcBorders>
            <w:vAlign w:val="center"/>
          </w:tcPr>
          <w:p w14:paraId="46538810" w14:textId="77777777" w:rsidR="008F4D94" w:rsidRPr="00636D5A" w:rsidRDefault="008F4D94" w:rsidP="00190399">
            <w:pPr>
              <w:keepNext/>
              <w:keepLines/>
              <w:spacing w:after="0"/>
              <w:jc w:val="center"/>
              <w:rPr>
                <w:rFonts w:ascii="Arial" w:eastAsia="DengXian" w:hAnsi="Arial" w:cs="Arial"/>
                <w:sz w:val="18"/>
                <w:lang w:eastAsia="ko-KR"/>
              </w:rPr>
            </w:pPr>
            <w:r>
              <w:rPr>
                <w:rFonts w:ascii="Arial" w:eastAsia="DengXian" w:hAnsi="Arial" w:cs="Arial"/>
                <w:color w:val="000000"/>
                <w:sz w:val="18"/>
                <w:szCs w:val="18"/>
              </w:rPr>
              <w:t>SDL</w:t>
            </w:r>
          </w:p>
        </w:tc>
      </w:tr>
    </w:tbl>
    <w:p w14:paraId="0F3275E5" w14:textId="77777777" w:rsidR="008F4D94" w:rsidRPr="00636D5A" w:rsidRDefault="008F4D94" w:rsidP="008F4D94">
      <w:pPr>
        <w:rPr>
          <w:rFonts w:eastAsia="DengXian"/>
          <w:lang w:eastAsia="zh-CN"/>
        </w:rPr>
      </w:pPr>
    </w:p>
    <w:p w14:paraId="1DE17EA0" w14:textId="77777777" w:rsidR="008F4D94" w:rsidRPr="00CF42FD" w:rsidRDefault="008F4D94" w:rsidP="00CF42FD">
      <w:pPr>
        <w:pStyle w:val="Heading4"/>
      </w:pPr>
      <w:bookmarkStart w:id="432" w:name="_Toc180420624"/>
      <w:r w:rsidRPr="00CF42FD">
        <w:t>5.33.1.2</w:t>
      </w:r>
      <w:r w:rsidRPr="00CF42FD">
        <w:tab/>
        <w:t>Channel bandwidths per operating band for CA</w:t>
      </w:r>
      <w:bookmarkEnd w:id="432"/>
    </w:p>
    <w:p w14:paraId="6EC38EF2"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DengXian" w:hAnsi="Arial" w:cs="Arial"/>
          <w:b/>
        </w:rPr>
        <w:t xml:space="preserve">Table </w:t>
      </w:r>
      <w:r>
        <w:rPr>
          <w:rFonts w:ascii="Arial" w:eastAsia="DengXian" w:hAnsi="Arial" w:cs="Arial" w:hint="eastAsia"/>
          <w:b/>
          <w:lang w:val="en-US" w:eastAsia="zh-CN"/>
        </w:rPr>
        <w:t>5.33</w:t>
      </w:r>
      <w:r w:rsidRPr="00636D5A">
        <w:rPr>
          <w:rFonts w:ascii="Arial" w:eastAsia="DengXian" w:hAnsi="Arial" w:cs="Arial"/>
          <w:b/>
          <w:lang w:val="en-US" w:eastAsia="zh-CN"/>
        </w:rPr>
        <w:t>.1</w:t>
      </w:r>
      <w:r w:rsidRPr="00636D5A">
        <w:rPr>
          <w:rFonts w:ascii="Arial" w:eastAsia="DengXian" w:hAnsi="Arial" w:cs="Arial"/>
          <w:b/>
          <w:lang w:eastAsia="zh-CN"/>
        </w:rPr>
        <w:t>.2</w:t>
      </w:r>
      <w:r w:rsidRPr="00636D5A">
        <w:rPr>
          <w:rFonts w:ascii="Arial" w:eastAsia="DengXian" w:hAnsi="Arial" w:cs="Arial"/>
          <w:b/>
        </w:rPr>
        <w:t xml:space="preserve">-1: Supported </w:t>
      </w:r>
      <w:r w:rsidRPr="00636D5A">
        <w:rPr>
          <w:rFonts w:ascii="Arial" w:eastAsia="DengXian" w:hAnsi="Arial" w:cs="Arial"/>
          <w:b/>
          <w:lang w:eastAsia="ja-JP"/>
        </w:rPr>
        <w:t>b</w:t>
      </w:r>
      <w:r w:rsidRPr="00636D5A">
        <w:rPr>
          <w:rFonts w:ascii="Arial" w:eastAsia="DengXian" w:hAnsi="Arial" w:cs="Arial"/>
          <w:b/>
        </w:rPr>
        <w:t xml:space="preserve">andwidths per </w:t>
      </w:r>
      <w:r w:rsidRPr="00636D5A">
        <w:rPr>
          <w:rFonts w:ascii="Arial" w:eastAsia="DengXian" w:hAnsi="Arial" w:cs="Arial"/>
          <w:b/>
          <w:lang w:val="en-US" w:eastAsia="zh-CN"/>
        </w:rPr>
        <w:t>CA</w:t>
      </w:r>
      <w:r w:rsidRPr="00636D5A">
        <w:rPr>
          <w:rFonts w:ascii="Arial" w:eastAsia="DengXian"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15EDFCF5" w14:textId="77777777" w:rsidTr="00190399">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4FDD69" w14:textId="77777777" w:rsidR="008F4D94" w:rsidRPr="00636D5A" w:rsidRDefault="008F4D94" w:rsidP="00190399">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color w:val="000000"/>
                <w:sz w:val="18"/>
                <w:szCs w:val="18"/>
              </w:rPr>
              <w:t xml:space="preserve">CA operating/channel bandwidth </w:t>
            </w:r>
            <w:r w:rsidRPr="00636D5A">
              <w:rPr>
                <w:rFonts w:ascii="Arial" w:eastAsia="DengXian" w:hAnsi="Arial" w:cs="Arial" w:hint="eastAsia"/>
                <w:b/>
                <w:bCs/>
                <w:color w:val="000000"/>
                <w:sz w:val="18"/>
                <w:szCs w:val="18"/>
                <w:lang w:eastAsia="zh-CN"/>
              </w:rPr>
              <w:t>(</w:t>
            </w:r>
            <w:r w:rsidRPr="00636D5A">
              <w:rPr>
                <w:rFonts w:ascii="Arial" w:eastAsia="DengXian" w:hAnsi="Arial" w:cs="Arial"/>
                <w:b/>
                <w:bCs/>
                <w:color w:val="000000"/>
                <w:sz w:val="18"/>
                <w:szCs w:val="18"/>
              </w:rPr>
              <w:t>MHz)</w:t>
            </w:r>
          </w:p>
        </w:tc>
      </w:tr>
      <w:tr w:rsidR="008F4D94" w:rsidRPr="00636D5A" w14:paraId="0E92CCA4" w14:textId="77777777" w:rsidTr="00190399">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660E077D" w14:textId="77777777" w:rsidR="008F4D94" w:rsidRPr="00636D5A" w:rsidRDefault="008F4D94" w:rsidP="00190399">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3422100" w14:textId="77777777" w:rsidR="008F4D94" w:rsidRPr="00636D5A" w:rsidRDefault="008F4D94" w:rsidP="00190399">
            <w:pPr>
              <w:spacing w:after="0"/>
              <w:jc w:val="center"/>
              <w:rPr>
                <w:rFonts w:ascii="Arial" w:eastAsia="DengXian" w:hAnsi="Arial" w:cs="Arial"/>
                <w:b/>
                <w:bCs/>
                <w:sz w:val="18"/>
                <w:szCs w:val="18"/>
              </w:rPr>
            </w:pPr>
            <w:r w:rsidRPr="00636D5A">
              <w:rPr>
                <w:rFonts w:ascii="Arial" w:eastAsia="DengXian"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AF8C7A1" w14:textId="77777777" w:rsidR="008F4D94" w:rsidRPr="00636D5A" w:rsidRDefault="008F4D94" w:rsidP="00190399">
            <w:pPr>
              <w:spacing w:after="0"/>
              <w:jc w:val="center"/>
              <w:rPr>
                <w:rFonts w:ascii="Arial" w:eastAsia="DengXian" w:hAnsi="Arial" w:cs="Arial"/>
                <w:b/>
                <w:bCs/>
                <w:sz w:val="18"/>
                <w:szCs w:val="18"/>
              </w:rPr>
            </w:pPr>
            <w:r w:rsidRPr="00636D5A">
              <w:rPr>
                <w:rFonts w:ascii="Arial" w:eastAsia="DengXian"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F4209" w14:textId="77777777" w:rsidR="008F4D94" w:rsidRPr="00636D5A" w:rsidRDefault="008F4D94" w:rsidP="00190399">
            <w:pPr>
              <w:spacing w:after="0"/>
              <w:jc w:val="center"/>
              <w:rPr>
                <w:rFonts w:ascii="Arial" w:eastAsia="DengXian" w:hAnsi="Arial" w:cs="Arial"/>
                <w:b/>
                <w:bCs/>
                <w:sz w:val="18"/>
                <w:szCs w:val="18"/>
              </w:rPr>
            </w:pPr>
            <w:r w:rsidRPr="00636D5A">
              <w:rPr>
                <w:rFonts w:ascii="Arial" w:eastAsia="DengXian"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564FEE2" w14:textId="77777777" w:rsidR="008F4D94" w:rsidRPr="00636D5A" w:rsidRDefault="008F4D94" w:rsidP="00190399">
            <w:pPr>
              <w:spacing w:after="0"/>
              <w:jc w:val="center"/>
              <w:rPr>
                <w:rFonts w:ascii="Arial" w:eastAsia="DengXian" w:hAnsi="Arial" w:cs="Arial"/>
                <w:b/>
                <w:bCs/>
                <w:sz w:val="18"/>
                <w:szCs w:val="18"/>
              </w:rPr>
            </w:pPr>
            <w:r w:rsidRPr="00636D5A">
              <w:rPr>
                <w:rFonts w:ascii="Arial" w:eastAsia="DengXian" w:hAnsi="Arial" w:cs="Arial"/>
                <w:b/>
                <w:bCs/>
                <w:sz w:val="18"/>
                <w:szCs w:val="18"/>
              </w:rPr>
              <w:t>Bandwidth combination set</w:t>
            </w:r>
          </w:p>
        </w:tc>
      </w:tr>
      <w:tr w:rsidR="008F4D94" w:rsidRPr="00636D5A" w14:paraId="2560BF26" w14:textId="77777777" w:rsidTr="00190399">
        <w:trPr>
          <w:trHeight w:val="70"/>
        </w:trPr>
        <w:tc>
          <w:tcPr>
            <w:tcW w:w="932" w:type="pct"/>
            <w:tcBorders>
              <w:top w:val="single" w:sz="4" w:space="0" w:color="auto"/>
              <w:left w:val="single" w:sz="4" w:space="0" w:color="auto"/>
              <w:right w:val="single" w:sz="4" w:space="0" w:color="auto"/>
            </w:tcBorders>
            <w:shd w:val="clear" w:color="auto" w:fill="auto"/>
            <w:vAlign w:val="center"/>
          </w:tcPr>
          <w:p w14:paraId="30C16D52" w14:textId="77777777" w:rsidR="008F4D94" w:rsidRPr="00636D5A" w:rsidRDefault="008F4D94" w:rsidP="00190399">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7</w:t>
            </w:r>
            <w:r w:rsidRPr="00636D5A">
              <w:rPr>
                <w:rFonts w:ascii="Arial" w:eastAsia="DengXian" w:hAnsi="Arial" w:cs="Arial"/>
                <w:color w:val="000000"/>
                <w:sz w:val="18"/>
                <w:szCs w:val="18"/>
              </w:rPr>
              <w:t>A-n</w:t>
            </w:r>
            <w:r>
              <w:rPr>
                <w:rFonts w:ascii="Arial" w:eastAsia="DengXian" w:hAnsi="Arial" w:cs="Arial"/>
                <w:color w:val="000000"/>
                <w:sz w:val="18"/>
                <w:szCs w:val="18"/>
              </w:rPr>
              <w:t>25</w:t>
            </w:r>
            <w:r w:rsidRPr="00636D5A">
              <w:rPr>
                <w:rFonts w:ascii="Arial" w:eastAsia="DengXian" w:hAnsi="Arial" w:cs="Arial"/>
                <w:color w:val="000000"/>
                <w:sz w:val="18"/>
                <w:szCs w:val="18"/>
              </w:rPr>
              <w:t>A-n</w:t>
            </w:r>
            <w:r>
              <w:rPr>
                <w:rFonts w:ascii="Arial" w:eastAsia="DengXian" w:hAnsi="Arial" w:cs="Arial"/>
                <w:color w:val="000000"/>
                <w:sz w:val="18"/>
                <w:szCs w:val="18"/>
              </w:rPr>
              <w:t>29</w:t>
            </w:r>
            <w:r w:rsidRPr="00636D5A">
              <w:rPr>
                <w:rFonts w:ascii="Arial" w:eastAsia="DengXian"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078BB00B" w14:textId="77777777" w:rsidR="008F4D94" w:rsidRPr="00636D5A" w:rsidRDefault="008F4D94" w:rsidP="00190399">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7</w:t>
            </w:r>
            <w:r w:rsidRPr="00636D5A">
              <w:rPr>
                <w:rFonts w:ascii="Arial" w:eastAsia="DengXian" w:hAnsi="Arial" w:cs="Arial"/>
                <w:color w:val="000000"/>
                <w:sz w:val="18"/>
                <w:szCs w:val="18"/>
              </w:rPr>
              <w:t>A-n</w:t>
            </w:r>
            <w:r>
              <w:rPr>
                <w:rFonts w:ascii="Arial" w:eastAsia="DengXian" w:hAnsi="Arial" w:cs="Arial"/>
                <w:color w:val="000000"/>
                <w:sz w:val="18"/>
                <w:szCs w:val="18"/>
              </w:rPr>
              <w:t>25</w:t>
            </w:r>
            <w:r w:rsidRPr="00636D5A">
              <w:rPr>
                <w:rFonts w:ascii="Arial" w:eastAsia="DengXian"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4ED53E4" w14:textId="77777777" w:rsidR="008F4D94" w:rsidRPr="00636D5A" w:rsidRDefault="008F4D94" w:rsidP="00190399">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FB806A6" w14:textId="77777777" w:rsidR="008F4D94" w:rsidRPr="00636D5A" w:rsidRDefault="008F4D94" w:rsidP="00190399">
            <w:pPr>
              <w:spacing w:before="100" w:beforeAutospacing="1" w:after="0"/>
              <w:jc w:val="center"/>
              <w:rPr>
                <w:rFonts w:ascii="Arial" w:eastAsia="DengXian" w:hAnsi="Arial" w:cs="Arial"/>
                <w:color w:val="000000"/>
                <w:sz w:val="18"/>
                <w:szCs w:val="18"/>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w:t>
            </w:r>
            <w:r w:rsidRPr="005B75C4">
              <w:rPr>
                <w:rFonts w:ascii="Arial" w:eastAsia="DengXian"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1E410AF" w14:textId="77777777" w:rsidR="008F4D94" w:rsidRPr="00636D5A" w:rsidRDefault="008F4D94" w:rsidP="00190399">
            <w:pPr>
              <w:spacing w:after="0"/>
              <w:jc w:val="center"/>
              <w:rPr>
                <w:rFonts w:ascii="Arial" w:eastAsia="DengXian" w:hAnsi="Arial" w:cs="Arial"/>
                <w:sz w:val="18"/>
                <w:szCs w:val="18"/>
              </w:rPr>
            </w:pPr>
            <w:r>
              <w:rPr>
                <w:rFonts w:ascii="Arial" w:eastAsia="DengXian" w:hAnsi="Arial" w:cs="Arial"/>
                <w:sz w:val="18"/>
                <w:szCs w:val="18"/>
              </w:rPr>
              <w:t>4 and 5</w:t>
            </w:r>
          </w:p>
        </w:tc>
      </w:tr>
      <w:tr w:rsidR="008F4D94" w:rsidRPr="00636D5A" w14:paraId="5711A2E2" w14:textId="77777777" w:rsidTr="00190399">
        <w:trPr>
          <w:trHeight w:val="70"/>
        </w:trPr>
        <w:tc>
          <w:tcPr>
            <w:tcW w:w="932" w:type="pct"/>
            <w:tcBorders>
              <w:left w:val="single" w:sz="4" w:space="0" w:color="auto"/>
              <w:right w:val="single" w:sz="4" w:space="0" w:color="auto"/>
            </w:tcBorders>
            <w:shd w:val="clear" w:color="auto" w:fill="auto"/>
            <w:vAlign w:val="center"/>
          </w:tcPr>
          <w:p w14:paraId="0B91E9C7" w14:textId="77777777" w:rsidR="008F4D94" w:rsidRPr="00636D5A" w:rsidRDefault="008F4D94" w:rsidP="00190399">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77C24105" w14:textId="77777777" w:rsidR="008F4D94" w:rsidRPr="00636D5A" w:rsidRDefault="008F4D94" w:rsidP="00190399">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24552D3" w14:textId="77777777" w:rsidR="008F4D94" w:rsidRPr="00636D5A" w:rsidRDefault="008F4D94" w:rsidP="00190399">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8876C26" w14:textId="77777777" w:rsidR="008F4D94" w:rsidRPr="00636D5A" w:rsidRDefault="008F4D94" w:rsidP="00190399">
            <w:pPr>
              <w:spacing w:before="100" w:beforeAutospacing="1" w:after="0"/>
              <w:jc w:val="center"/>
              <w:rPr>
                <w:rFonts w:ascii="Arial" w:eastAsia="DengXian" w:hAnsi="Arial" w:cs="Arial"/>
                <w:color w:val="000000"/>
                <w:sz w:val="18"/>
                <w:szCs w:val="18"/>
              </w:rPr>
            </w:pPr>
            <w:r w:rsidRPr="005B75C4">
              <w:rPr>
                <w:rFonts w:ascii="Arial" w:eastAsia="DengXian" w:hAnsi="Arial" w:cs="Arial"/>
                <w:color w:val="000000"/>
                <w:sz w:val="18"/>
                <w:szCs w:val="18"/>
              </w:rPr>
              <w:t>n</w:t>
            </w:r>
            <w:r>
              <w:rPr>
                <w:rFonts w:ascii="Arial" w:eastAsia="DengXian" w:hAnsi="Arial" w:cs="Arial"/>
                <w:color w:val="000000"/>
                <w:sz w:val="18"/>
                <w:szCs w:val="18"/>
              </w:rPr>
              <w:t>25</w:t>
            </w:r>
            <w:r w:rsidRPr="005B75C4">
              <w:rPr>
                <w:rFonts w:ascii="Arial" w:eastAsia="DengXian"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2E4CE59E" w14:textId="77777777" w:rsidR="008F4D94" w:rsidRPr="00636D5A" w:rsidRDefault="008F4D94" w:rsidP="00190399">
            <w:pPr>
              <w:spacing w:after="0"/>
              <w:rPr>
                <w:rFonts w:ascii="Arial" w:eastAsia="DengXian" w:hAnsi="Arial" w:cs="Arial"/>
                <w:sz w:val="18"/>
                <w:szCs w:val="18"/>
              </w:rPr>
            </w:pPr>
          </w:p>
        </w:tc>
      </w:tr>
      <w:tr w:rsidR="008F4D94" w:rsidRPr="00636D5A" w14:paraId="5FDC69EC" w14:textId="77777777" w:rsidTr="00190399">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5AA292B0" w14:textId="77777777" w:rsidR="008F4D94" w:rsidRPr="00636D5A" w:rsidRDefault="008F4D94" w:rsidP="00190399">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29E25AEE" w14:textId="77777777" w:rsidR="008F4D94" w:rsidRPr="00636D5A" w:rsidRDefault="008F4D94" w:rsidP="00190399">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BC73300" w14:textId="77777777" w:rsidR="008F4D94" w:rsidRPr="00636D5A" w:rsidRDefault="008F4D94" w:rsidP="00190399">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3FC7F55" w14:textId="77777777" w:rsidR="008F4D94" w:rsidRPr="00636D5A" w:rsidRDefault="008F4D94" w:rsidP="00190399">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29</w:t>
            </w:r>
            <w:r w:rsidRPr="005B75C4">
              <w:rPr>
                <w:rFonts w:ascii="Arial" w:eastAsia="DengXian" w:hAnsi="Arial" w:cs="Arial"/>
                <w:sz w:val="18"/>
                <w:szCs w:val="18"/>
                <w:lang w:eastAsia="zh-CN" w:bidi="ar"/>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18ADD54B" w14:textId="77777777" w:rsidR="008F4D94" w:rsidRPr="00636D5A" w:rsidRDefault="008F4D94" w:rsidP="00190399">
            <w:pPr>
              <w:spacing w:after="0"/>
              <w:rPr>
                <w:rFonts w:ascii="Arial" w:eastAsia="DengXian" w:hAnsi="Arial" w:cs="Arial"/>
                <w:sz w:val="18"/>
                <w:szCs w:val="18"/>
              </w:rPr>
            </w:pPr>
          </w:p>
        </w:tc>
      </w:tr>
    </w:tbl>
    <w:p w14:paraId="25D86E1C" w14:textId="77777777" w:rsidR="008F4D94" w:rsidRPr="00636D5A" w:rsidRDefault="008F4D94" w:rsidP="008F4D94">
      <w:pPr>
        <w:spacing w:after="0"/>
        <w:rPr>
          <w:rFonts w:eastAsia="Calibri"/>
          <w:lang w:eastAsia="ko-KR"/>
        </w:rPr>
      </w:pPr>
    </w:p>
    <w:p w14:paraId="7B04E6CF" w14:textId="77777777" w:rsidR="008F4D94" w:rsidRPr="00F94621" w:rsidRDefault="008F4D94" w:rsidP="008F4D94">
      <w:pPr>
        <w:rPr>
          <w:rFonts w:eastAsia="DengXian"/>
          <w:iCs/>
        </w:rPr>
      </w:pPr>
    </w:p>
    <w:p w14:paraId="06178DB6" w14:textId="77777777" w:rsidR="008F4D94" w:rsidRPr="00CF42FD" w:rsidRDefault="008F4D94" w:rsidP="00CF42FD">
      <w:pPr>
        <w:pStyle w:val="Heading4"/>
      </w:pPr>
      <w:bookmarkStart w:id="433" w:name="_Toc180420625"/>
      <w:r w:rsidRPr="00CF42FD">
        <w:t>5.33.1.3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433"/>
    </w:p>
    <w:p w14:paraId="50A431FE" w14:textId="77777777" w:rsidR="008F4D94" w:rsidRPr="00636D5A" w:rsidRDefault="008F4D94" w:rsidP="008F4D94">
      <w:pPr>
        <w:rPr>
          <w:rFonts w:eastAsia="DengXian"/>
          <w:lang w:val="en-US" w:eastAsia="zh-CN"/>
        </w:rPr>
      </w:pPr>
      <w:r w:rsidRPr="00636D5A">
        <w:rPr>
          <w:rFonts w:eastAsia="DengXian"/>
        </w:rPr>
        <w:t xml:space="preserve">For </w:t>
      </w:r>
      <w:r w:rsidRPr="00636D5A">
        <w:rPr>
          <w:rFonts w:eastAsia="DengXian"/>
          <w:lang w:val="en-US" w:eastAsia="zh-CN"/>
        </w:rPr>
        <w:t>CA</w:t>
      </w:r>
      <w:r w:rsidRPr="00636D5A">
        <w:rPr>
          <w:rFonts w:eastAsia="DengXian"/>
          <w:lang w:eastAsia="zh-CN"/>
        </w:rPr>
        <w:t>_</w:t>
      </w:r>
      <w:r w:rsidRPr="00636D5A">
        <w:rPr>
          <w:rFonts w:eastAsia="DengXian"/>
          <w:lang w:val="en-US" w:eastAsia="zh-CN"/>
        </w:rPr>
        <w:t>n</w:t>
      </w:r>
      <w:r>
        <w:rPr>
          <w:rFonts w:eastAsia="DengXian"/>
          <w:lang w:val="en-US" w:eastAsia="zh-CN"/>
        </w:rPr>
        <w:t>7</w:t>
      </w:r>
      <w:r w:rsidRPr="00636D5A">
        <w:rPr>
          <w:rFonts w:eastAsia="DengXian"/>
          <w:lang w:eastAsia="ja-JP"/>
        </w:rPr>
        <w:t>-n</w:t>
      </w:r>
      <w:r>
        <w:rPr>
          <w:rFonts w:eastAsia="DengXian"/>
          <w:lang w:val="en-US" w:eastAsia="zh-CN"/>
        </w:rPr>
        <w:t>25</w:t>
      </w:r>
      <w:r w:rsidRPr="00636D5A">
        <w:rPr>
          <w:rFonts w:eastAsia="DengXian"/>
          <w:lang w:val="en-US" w:eastAsia="zh-CN"/>
        </w:rPr>
        <w:t>-</w:t>
      </w:r>
      <w:r w:rsidRPr="00636D5A">
        <w:rPr>
          <w:rFonts w:eastAsia="DengXian" w:hint="eastAsia"/>
          <w:lang w:val="en-US" w:eastAsia="zh-CN"/>
        </w:rPr>
        <w:t>n</w:t>
      </w:r>
      <w:r>
        <w:rPr>
          <w:rFonts w:eastAsia="DengXian"/>
          <w:lang w:val="en-US" w:eastAsia="zh-CN"/>
        </w:rPr>
        <w:t>29</w:t>
      </w:r>
      <w:r w:rsidRPr="00636D5A">
        <w:rPr>
          <w:rFonts w:eastAsia="DengXian"/>
        </w:rPr>
        <w:t>, the</w:t>
      </w:r>
      <w:r w:rsidRPr="00636D5A">
        <w:rPr>
          <w:rFonts w:eastAsia="DengXian"/>
          <w:lang w:eastAsia="zh-CN"/>
        </w:rPr>
        <w:t xml:space="preserve"> </w:t>
      </w:r>
      <w:r w:rsidRPr="00636D5A">
        <w:rPr>
          <w:rFonts w:eastAsia="DengXian"/>
        </w:rPr>
        <w:sym w:font="Symbol" w:char="F044"/>
      </w:r>
      <w:r w:rsidRPr="00636D5A">
        <w:rPr>
          <w:rFonts w:eastAsia="DengXian"/>
        </w:rPr>
        <w:t>T</w:t>
      </w:r>
      <w:r w:rsidRPr="00636D5A">
        <w:rPr>
          <w:rFonts w:eastAsia="DengXian"/>
          <w:vertAlign w:val="subscript"/>
        </w:rPr>
        <w:t>IB,c</w:t>
      </w:r>
      <w:r w:rsidRPr="00636D5A">
        <w:rPr>
          <w:rFonts w:eastAsia="DengXian"/>
        </w:rPr>
        <w:t xml:space="preserve"> and</w:t>
      </w:r>
      <w:r w:rsidRPr="00636D5A">
        <w:rPr>
          <w:rFonts w:eastAsia="DengXian"/>
          <w:lang w:eastAsia="zh-CN"/>
        </w:rPr>
        <w:t xml:space="preserve"> </w:t>
      </w:r>
      <w:r w:rsidRPr="00636D5A">
        <w:rPr>
          <w:rFonts w:eastAsia="DengXian"/>
        </w:rPr>
        <w:sym w:font="Symbol" w:char="F044"/>
      </w:r>
      <w:r w:rsidRPr="00636D5A">
        <w:rPr>
          <w:rFonts w:eastAsia="DengXian"/>
        </w:rPr>
        <w:t>R</w:t>
      </w:r>
      <w:r w:rsidRPr="00636D5A">
        <w:rPr>
          <w:rFonts w:eastAsia="DengXian"/>
          <w:vertAlign w:val="subscript"/>
        </w:rPr>
        <w:t>IB</w:t>
      </w:r>
      <w:r w:rsidRPr="00636D5A">
        <w:rPr>
          <w:rFonts w:eastAsia="DengXian"/>
          <w:vertAlign w:val="subscript"/>
          <w:lang w:eastAsia="zh-CN"/>
        </w:rPr>
        <w:t>,c</w:t>
      </w:r>
      <w:r w:rsidRPr="00636D5A">
        <w:rPr>
          <w:rFonts w:eastAsia="DengXian"/>
        </w:rPr>
        <w:t xml:space="preserve"> values are given in the tables below.</w:t>
      </w:r>
    </w:p>
    <w:p w14:paraId="461EC3ED" w14:textId="77777777" w:rsidR="008F4D94" w:rsidRPr="0068106B" w:rsidRDefault="008F4D94" w:rsidP="008F4D94">
      <w:pPr>
        <w:keepNext/>
        <w:keepLines/>
        <w:spacing w:before="60"/>
        <w:jc w:val="center"/>
        <w:rPr>
          <w:rFonts w:ascii="Arial" w:eastAsia="DengXian" w:hAnsi="Arial" w:cs="Arial"/>
          <w:b/>
        </w:rPr>
      </w:pPr>
      <w:r w:rsidRPr="0068106B">
        <w:rPr>
          <w:rFonts w:ascii="Arial" w:eastAsia="DengXian" w:hAnsi="Arial" w:cs="Arial"/>
          <w:b/>
        </w:rPr>
        <w:t xml:space="preserve">Table </w:t>
      </w:r>
      <w:r>
        <w:rPr>
          <w:rFonts w:ascii="Arial" w:eastAsia="DengXian" w:hAnsi="Arial" w:cs="Arial" w:hint="eastAsia"/>
          <w:b/>
        </w:rPr>
        <w:t>5.33</w:t>
      </w:r>
      <w:r w:rsidRPr="0068106B">
        <w:rPr>
          <w:rFonts w:ascii="Arial" w:eastAsia="DengXian" w:hAnsi="Arial" w:cs="Arial"/>
          <w:b/>
        </w:rPr>
        <w:t>.1.3-1: ΔT</w:t>
      </w:r>
      <w:r w:rsidRPr="0068106B">
        <w:rPr>
          <w:rFonts w:ascii="Arial" w:eastAsia="DengXian" w:hAnsi="Arial" w:cs="Arial"/>
          <w:b/>
          <w:vertAlign w:val="subscript"/>
        </w:rPr>
        <w:t>IB,c</w:t>
      </w:r>
      <w:r w:rsidRPr="0068106B">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68106B" w14:paraId="30B609D7" w14:textId="77777777" w:rsidTr="00190399">
        <w:trPr>
          <w:jc w:val="center"/>
        </w:trPr>
        <w:tc>
          <w:tcPr>
            <w:tcW w:w="2336" w:type="dxa"/>
            <w:vMerge w:val="restart"/>
            <w:tcBorders>
              <w:top w:val="single" w:sz="4" w:space="0" w:color="auto"/>
              <w:left w:val="single" w:sz="4" w:space="0" w:color="auto"/>
              <w:right w:val="single" w:sz="4" w:space="0" w:color="auto"/>
            </w:tcBorders>
          </w:tcPr>
          <w:p w14:paraId="254F2F18" w14:textId="77777777" w:rsidR="008F4D94" w:rsidRPr="0068106B" w:rsidRDefault="008F4D94" w:rsidP="00190399">
            <w:pPr>
              <w:keepNext/>
              <w:keepLines/>
              <w:spacing w:after="0"/>
              <w:jc w:val="center"/>
              <w:rPr>
                <w:rFonts w:ascii="Arial" w:hAnsi="Arial"/>
                <w:b/>
                <w:color w:val="000000"/>
                <w:sz w:val="18"/>
              </w:rPr>
            </w:pPr>
            <w:r w:rsidRPr="0068106B">
              <w:rPr>
                <w:rFonts w:ascii="Arial" w:hAnsi="Arial"/>
                <w:b/>
                <w:color w:val="000000"/>
                <w:sz w:val="18"/>
              </w:rPr>
              <w:t xml:space="preserve">Inter-band </w:t>
            </w:r>
            <w:r w:rsidRPr="0068106B">
              <w:rPr>
                <w:rFonts w:ascii="Arial" w:hAnsi="Arial"/>
                <w:b/>
                <w:color w:val="000000"/>
                <w:sz w:val="18"/>
                <w:lang w:eastAsia="zh-CN"/>
              </w:rPr>
              <w:t>CA</w:t>
            </w:r>
            <w:r w:rsidRPr="0068106B">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CE76F2" w14:textId="77777777" w:rsidR="008F4D94" w:rsidRPr="0068106B" w:rsidRDefault="008F4D94" w:rsidP="00190399">
            <w:pPr>
              <w:keepNext/>
              <w:keepLines/>
              <w:spacing w:after="0"/>
              <w:jc w:val="center"/>
              <w:rPr>
                <w:rFonts w:ascii="Arial" w:hAnsi="Arial"/>
                <w:b/>
                <w:color w:val="000000"/>
                <w:sz w:val="18"/>
              </w:rPr>
            </w:pPr>
            <w:r w:rsidRPr="0068106B">
              <w:rPr>
                <w:rFonts w:ascii="Arial" w:hAnsi="Arial"/>
                <w:b/>
                <w:color w:val="000000"/>
                <w:sz w:val="18"/>
              </w:rPr>
              <w:t>ΔT</w:t>
            </w:r>
            <w:r w:rsidRPr="0068106B">
              <w:rPr>
                <w:rFonts w:ascii="Arial" w:hAnsi="Arial"/>
                <w:b/>
                <w:color w:val="000000"/>
                <w:sz w:val="18"/>
                <w:vertAlign w:val="subscript"/>
              </w:rPr>
              <w:t>IB,c</w:t>
            </w:r>
            <w:r w:rsidRPr="0068106B">
              <w:rPr>
                <w:rFonts w:ascii="Arial" w:hAnsi="Arial"/>
                <w:b/>
                <w:color w:val="000000"/>
                <w:sz w:val="18"/>
              </w:rPr>
              <w:t xml:space="preserve"> for NR bands (dB)</w:t>
            </w:r>
            <w:r w:rsidRPr="0068106B">
              <w:rPr>
                <w:rFonts w:ascii="Arial" w:hAnsi="Arial"/>
                <w:b/>
                <w:color w:val="000000"/>
                <w:sz w:val="18"/>
                <w:vertAlign w:val="superscript"/>
              </w:rPr>
              <w:t>*</w:t>
            </w:r>
          </w:p>
        </w:tc>
      </w:tr>
      <w:tr w:rsidR="008F4D94" w:rsidRPr="0068106B" w14:paraId="6E87D47D" w14:textId="77777777" w:rsidTr="00190399">
        <w:trPr>
          <w:jc w:val="center"/>
        </w:trPr>
        <w:tc>
          <w:tcPr>
            <w:tcW w:w="2336" w:type="dxa"/>
            <w:vMerge/>
            <w:tcBorders>
              <w:left w:val="single" w:sz="4" w:space="0" w:color="auto"/>
              <w:bottom w:val="single" w:sz="4" w:space="0" w:color="auto"/>
              <w:right w:val="single" w:sz="4" w:space="0" w:color="auto"/>
            </w:tcBorders>
          </w:tcPr>
          <w:p w14:paraId="52A45479" w14:textId="77777777" w:rsidR="008F4D94" w:rsidRPr="0068106B" w:rsidRDefault="008F4D94" w:rsidP="00190399">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4977DC" w14:textId="77777777" w:rsidR="008F4D94" w:rsidRPr="0068106B" w:rsidRDefault="008F4D94" w:rsidP="00190399">
            <w:pPr>
              <w:keepNext/>
              <w:keepLines/>
              <w:spacing w:after="0"/>
              <w:jc w:val="center"/>
              <w:rPr>
                <w:rFonts w:ascii="Arial" w:hAnsi="Arial"/>
                <w:b/>
                <w:color w:val="000000"/>
                <w:sz w:val="18"/>
              </w:rPr>
            </w:pPr>
            <w:r w:rsidRPr="0068106B">
              <w:rPr>
                <w:rFonts w:ascii="Arial" w:hAnsi="Arial"/>
                <w:b/>
                <w:color w:val="000000"/>
                <w:sz w:val="18"/>
              </w:rPr>
              <w:t>Component band in order of bands in configuration</w:t>
            </w:r>
            <w:r w:rsidRPr="0068106B">
              <w:rPr>
                <w:rFonts w:ascii="Arial" w:hAnsi="Arial"/>
                <w:b/>
                <w:color w:val="000000"/>
                <w:sz w:val="18"/>
                <w:vertAlign w:val="superscript"/>
              </w:rPr>
              <w:t>**</w:t>
            </w:r>
          </w:p>
        </w:tc>
      </w:tr>
      <w:tr w:rsidR="008F4D94" w:rsidRPr="0068106B" w14:paraId="57CD6CE3" w14:textId="77777777" w:rsidTr="0019039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EFA7A2" w14:textId="77777777" w:rsidR="008F4D94" w:rsidRPr="0068106B" w:rsidRDefault="008F4D94" w:rsidP="00190399">
            <w:pPr>
              <w:keepNext/>
              <w:keepLines/>
              <w:spacing w:after="0"/>
              <w:jc w:val="center"/>
              <w:rPr>
                <w:rFonts w:ascii="Arial" w:hAnsi="Arial"/>
                <w:color w:val="000000"/>
                <w:sz w:val="18"/>
                <w:lang w:val="en-US" w:eastAsia="zh-CN"/>
              </w:rPr>
            </w:pPr>
            <w:r w:rsidRPr="0068106B">
              <w:rPr>
                <w:rFonts w:ascii="Arial" w:eastAsia="DengXian" w:hAnsi="Arial"/>
                <w:color w:val="000000"/>
                <w:sz w:val="18"/>
                <w:lang w:eastAsia="zh-CN"/>
              </w:rPr>
              <w:t>CA</w:t>
            </w:r>
            <w:r w:rsidRPr="0068106B">
              <w:rPr>
                <w:rFonts w:ascii="Arial" w:eastAsia="DengXian" w:hAnsi="Arial"/>
                <w:color w:val="000000"/>
                <w:sz w:val="18"/>
              </w:rPr>
              <w:t>_</w:t>
            </w:r>
            <w:r w:rsidRPr="0068106B">
              <w:rPr>
                <w:rFonts w:ascii="Arial" w:eastAsia="DengXian" w:hAnsi="Arial"/>
                <w:color w:val="000000"/>
                <w:sz w:val="18"/>
                <w:lang w:eastAsia="zh-CN"/>
              </w:rPr>
              <w:t>n7</w:t>
            </w:r>
            <w:r w:rsidRPr="0068106B">
              <w:rPr>
                <w:rFonts w:ascii="Arial" w:eastAsia="DengXian" w:hAnsi="Arial"/>
                <w:color w:val="000000"/>
                <w:sz w:val="18"/>
                <w:lang w:val="sv-SE" w:eastAsia="ja-JP"/>
              </w:rPr>
              <w:t>-</w:t>
            </w:r>
            <w:r w:rsidRPr="0068106B">
              <w:rPr>
                <w:rFonts w:ascii="Arial" w:eastAsia="DengXian" w:hAnsi="Arial"/>
                <w:color w:val="000000"/>
                <w:sz w:val="18"/>
                <w:lang w:val="en-US" w:eastAsia="zh-CN"/>
              </w:rPr>
              <w:t>n25</w:t>
            </w:r>
            <w:r w:rsidRPr="0068106B">
              <w:rPr>
                <w:rFonts w:ascii="Arial" w:eastAsia="DengXian" w:hAnsi="Arial"/>
                <w:color w:val="000000"/>
                <w:sz w:val="18"/>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63FEE52A" w14:textId="77777777" w:rsidR="008F4D94" w:rsidRPr="0068106B" w:rsidRDefault="008F4D94" w:rsidP="00190399">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AA6B14" w14:textId="77777777" w:rsidR="008F4D94" w:rsidRPr="0068106B" w:rsidRDefault="008F4D94" w:rsidP="00190399">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DAAA8B" w14:textId="77777777" w:rsidR="008F4D94" w:rsidRPr="0068106B" w:rsidRDefault="008F4D94" w:rsidP="00190399">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N/A</w:t>
            </w:r>
          </w:p>
        </w:tc>
      </w:tr>
      <w:tr w:rsidR="008F4D94" w:rsidRPr="0068106B" w14:paraId="141F3408" w14:textId="77777777" w:rsidTr="0019039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ED72ADC" w14:textId="77777777" w:rsidR="008F4D94" w:rsidRPr="0068106B" w:rsidRDefault="008F4D94" w:rsidP="00190399">
            <w:pPr>
              <w:keepNext/>
              <w:keepLines/>
              <w:spacing w:after="0"/>
              <w:ind w:left="851" w:hanging="851"/>
              <w:rPr>
                <w:rFonts w:ascii="Arial" w:eastAsia="DengXian" w:hAnsi="Arial"/>
                <w:color w:val="000000"/>
                <w:sz w:val="18"/>
                <w:lang w:eastAsia="ja-JP"/>
              </w:rPr>
            </w:pPr>
            <w:r w:rsidRPr="0068106B">
              <w:rPr>
                <w:rFonts w:ascii="Arial" w:eastAsia="DengXian" w:hAnsi="Arial"/>
                <w:color w:val="000000"/>
                <w:sz w:val="18"/>
                <w:lang w:eastAsia="ja-JP"/>
              </w:rPr>
              <w:t>NOTE *:</w:t>
            </w:r>
            <w:r w:rsidRPr="0068106B">
              <w:rPr>
                <w:rFonts w:ascii="Arial" w:eastAsia="DengXian" w:hAnsi="Arial"/>
                <w:color w:val="000000"/>
                <w:sz w:val="18"/>
                <w:lang w:eastAsia="ja-JP"/>
              </w:rPr>
              <w:tab/>
              <w:t>“-” denotes ΔT</w:t>
            </w:r>
            <w:r w:rsidRPr="0068106B">
              <w:rPr>
                <w:rFonts w:ascii="Arial" w:eastAsia="DengXian" w:hAnsi="Arial"/>
                <w:color w:val="000000"/>
                <w:sz w:val="18"/>
                <w:vertAlign w:val="subscript"/>
                <w:lang w:eastAsia="ja-JP"/>
              </w:rPr>
              <w:t>IB,c</w:t>
            </w:r>
            <w:r w:rsidRPr="0068106B">
              <w:rPr>
                <w:rFonts w:ascii="Arial" w:eastAsia="DengXian" w:hAnsi="Arial"/>
                <w:color w:val="000000"/>
                <w:sz w:val="18"/>
                <w:lang w:eastAsia="ja-JP"/>
              </w:rPr>
              <w:t xml:space="preserve"> = 0.</w:t>
            </w:r>
          </w:p>
          <w:p w14:paraId="1F94376E" w14:textId="77777777" w:rsidR="008F4D94" w:rsidRPr="0068106B" w:rsidRDefault="008F4D94" w:rsidP="00190399">
            <w:pPr>
              <w:keepNext/>
              <w:keepLines/>
              <w:spacing w:after="0"/>
              <w:ind w:left="851" w:hanging="851"/>
              <w:rPr>
                <w:rFonts w:ascii="Arial" w:hAnsi="Arial" w:cs="Arial"/>
                <w:color w:val="000000"/>
                <w:sz w:val="18"/>
                <w:szCs w:val="22"/>
                <w:lang w:val="en-US" w:eastAsia="zh-CN"/>
              </w:rPr>
            </w:pPr>
            <w:r w:rsidRPr="0068106B">
              <w:rPr>
                <w:rFonts w:ascii="Arial" w:eastAsia="DengXian" w:hAnsi="Arial"/>
                <w:color w:val="000000"/>
                <w:sz w:val="18"/>
              </w:rPr>
              <w:t>NOTE **:</w:t>
            </w:r>
            <w:r w:rsidRPr="0068106B">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0C1BCBCF" w14:textId="77777777" w:rsidR="008F4D94" w:rsidRPr="0068106B" w:rsidRDefault="008F4D94" w:rsidP="008F4D94">
      <w:pPr>
        <w:keepNext/>
        <w:keepLines/>
        <w:rPr>
          <w:rFonts w:ascii="Arial" w:eastAsia="DengXian" w:hAnsi="Arial" w:cs="Arial"/>
        </w:rPr>
      </w:pPr>
    </w:p>
    <w:p w14:paraId="216680D2" w14:textId="77777777" w:rsidR="008F4D94" w:rsidRPr="00804110" w:rsidRDefault="008F4D94" w:rsidP="008F4D94">
      <w:pPr>
        <w:keepNext/>
        <w:keepLines/>
        <w:spacing w:before="60"/>
        <w:jc w:val="center"/>
        <w:rPr>
          <w:rFonts w:ascii="Arial" w:eastAsia="DengXian" w:hAnsi="Arial"/>
          <w:b/>
        </w:rPr>
      </w:pPr>
      <w:r w:rsidRPr="00804110">
        <w:rPr>
          <w:rFonts w:ascii="Arial" w:eastAsia="DengXian" w:hAnsi="Arial" w:cs="Arial"/>
          <w:b/>
        </w:rPr>
        <w:t xml:space="preserve">Table </w:t>
      </w:r>
      <w:r>
        <w:rPr>
          <w:rFonts w:ascii="Arial" w:eastAsia="DengXian" w:hAnsi="Arial" w:cs="Arial"/>
          <w:b/>
        </w:rPr>
        <w:t>5.33</w:t>
      </w:r>
      <w:r w:rsidRPr="00804110">
        <w:rPr>
          <w:rFonts w:ascii="Arial" w:eastAsia="DengXian" w:hAnsi="Arial" w:cs="Arial"/>
          <w:b/>
        </w:rPr>
        <w:t>.1.3-2: ΔR</w:t>
      </w:r>
      <w:r w:rsidRPr="00804110">
        <w:rPr>
          <w:rFonts w:ascii="Arial" w:eastAsia="DengXian" w:hAnsi="Arial" w:cs="Arial"/>
          <w:b/>
          <w:vertAlign w:val="subscript"/>
        </w:rPr>
        <w:t>IB,c</w:t>
      </w:r>
      <w:r w:rsidRPr="00804110">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804110" w14:paraId="5CA1F2CA" w14:textId="77777777" w:rsidTr="00190399">
        <w:trPr>
          <w:trHeight w:val="187"/>
          <w:jc w:val="center"/>
        </w:trPr>
        <w:tc>
          <w:tcPr>
            <w:tcW w:w="1594" w:type="dxa"/>
            <w:vMerge w:val="restart"/>
          </w:tcPr>
          <w:p w14:paraId="7468A9BD" w14:textId="77777777" w:rsidR="008F4D94" w:rsidRPr="00804110" w:rsidRDefault="008F4D94" w:rsidP="00190399">
            <w:pPr>
              <w:keepNext/>
              <w:keepLines/>
              <w:spacing w:after="0"/>
              <w:jc w:val="center"/>
              <w:rPr>
                <w:rFonts w:ascii="Arial" w:eastAsia="DengXian" w:hAnsi="Arial"/>
                <w:b/>
                <w:color w:val="000000"/>
                <w:sz w:val="18"/>
              </w:rPr>
            </w:pPr>
            <w:r w:rsidRPr="00804110">
              <w:rPr>
                <w:rFonts w:ascii="Arial" w:eastAsia="DengXian" w:hAnsi="Arial"/>
                <w:b/>
                <w:color w:val="000000"/>
                <w:sz w:val="18"/>
              </w:rPr>
              <w:t>Inter-band CA combination</w:t>
            </w:r>
          </w:p>
        </w:tc>
        <w:tc>
          <w:tcPr>
            <w:tcW w:w="5845" w:type="dxa"/>
            <w:gridSpan w:val="3"/>
            <w:vAlign w:val="center"/>
          </w:tcPr>
          <w:p w14:paraId="6E44B35D" w14:textId="77777777" w:rsidR="008F4D94" w:rsidRPr="00804110" w:rsidRDefault="008F4D94" w:rsidP="00190399">
            <w:pPr>
              <w:keepNext/>
              <w:keepLines/>
              <w:spacing w:after="0"/>
              <w:jc w:val="center"/>
              <w:rPr>
                <w:rFonts w:ascii="Arial" w:eastAsia="DengXian" w:hAnsi="Arial"/>
                <w:b/>
                <w:color w:val="000000"/>
                <w:sz w:val="18"/>
              </w:rPr>
            </w:pPr>
            <w:r w:rsidRPr="00804110">
              <w:rPr>
                <w:rFonts w:ascii="Arial" w:eastAsia="DengXian" w:hAnsi="Arial"/>
                <w:b/>
                <w:color w:val="000000"/>
                <w:sz w:val="18"/>
              </w:rPr>
              <w:t>ΔR</w:t>
            </w:r>
            <w:r w:rsidRPr="00804110">
              <w:rPr>
                <w:rFonts w:ascii="Arial" w:eastAsia="DengXian" w:hAnsi="Arial"/>
                <w:b/>
                <w:color w:val="000000"/>
                <w:sz w:val="18"/>
                <w:vertAlign w:val="subscript"/>
              </w:rPr>
              <w:t>IB,c</w:t>
            </w:r>
            <w:r w:rsidRPr="00804110">
              <w:rPr>
                <w:rFonts w:ascii="Arial" w:eastAsia="DengXian" w:hAnsi="Arial"/>
                <w:b/>
                <w:color w:val="000000"/>
                <w:sz w:val="18"/>
              </w:rPr>
              <w:t xml:space="preserve"> for NR bands (dB)</w:t>
            </w:r>
            <w:r w:rsidRPr="00804110">
              <w:rPr>
                <w:rFonts w:ascii="Arial" w:eastAsia="DengXian" w:hAnsi="Arial"/>
                <w:b/>
                <w:color w:val="000000"/>
                <w:sz w:val="18"/>
                <w:vertAlign w:val="superscript"/>
              </w:rPr>
              <w:t>*</w:t>
            </w:r>
          </w:p>
        </w:tc>
      </w:tr>
      <w:tr w:rsidR="008F4D94" w:rsidRPr="00804110" w14:paraId="52689514" w14:textId="77777777" w:rsidTr="00190399">
        <w:trPr>
          <w:trHeight w:val="187"/>
          <w:jc w:val="center"/>
        </w:trPr>
        <w:tc>
          <w:tcPr>
            <w:tcW w:w="1594" w:type="dxa"/>
            <w:vMerge/>
            <w:tcBorders>
              <w:bottom w:val="single" w:sz="4" w:space="0" w:color="auto"/>
            </w:tcBorders>
          </w:tcPr>
          <w:p w14:paraId="4BEC20E6" w14:textId="77777777" w:rsidR="008F4D94" w:rsidRPr="00804110" w:rsidRDefault="008F4D94" w:rsidP="00190399">
            <w:pPr>
              <w:keepNext/>
              <w:keepLines/>
              <w:spacing w:after="0"/>
              <w:jc w:val="center"/>
              <w:rPr>
                <w:rFonts w:ascii="Arial" w:eastAsia="DengXian" w:hAnsi="Arial"/>
                <w:b/>
                <w:color w:val="000000"/>
                <w:sz w:val="18"/>
              </w:rPr>
            </w:pPr>
          </w:p>
        </w:tc>
        <w:tc>
          <w:tcPr>
            <w:tcW w:w="5845" w:type="dxa"/>
            <w:gridSpan w:val="3"/>
            <w:vAlign w:val="center"/>
          </w:tcPr>
          <w:p w14:paraId="3CB6F883" w14:textId="77777777" w:rsidR="008F4D94" w:rsidRPr="00804110" w:rsidRDefault="008F4D94" w:rsidP="00190399">
            <w:pPr>
              <w:keepNext/>
              <w:keepLines/>
              <w:spacing w:after="0"/>
              <w:jc w:val="center"/>
              <w:rPr>
                <w:rFonts w:ascii="Arial" w:eastAsia="DengXian" w:hAnsi="Arial"/>
                <w:b/>
                <w:color w:val="000000"/>
                <w:sz w:val="18"/>
              </w:rPr>
            </w:pPr>
            <w:r w:rsidRPr="00804110">
              <w:rPr>
                <w:rFonts w:ascii="Arial" w:eastAsia="DengXian" w:hAnsi="Arial"/>
                <w:b/>
                <w:color w:val="000000"/>
                <w:sz w:val="18"/>
              </w:rPr>
              <w:t>Component band in order of bands in configuration</w:t>
            </w:r>
            <w:r w:rsidRPr="00804110">
              <w:rPr>
                <w:rFonts w:ascii="Arial" w:eastAsia="DengXian" w:hAnsi="Arial"/>
                <w:b/>
                <w:color w:val="000000"/>
                <w:sz w:val="18"/>
                <w:vertAlign w:val="superscript"/>
              </w:rPr>
              <w:t>**</w:t>
            </w:r>
          </w:p>
        </w:tc>
      </w:tr>
      <w:tr w:rsidR="008F4D94" w:rsidRPr="00804110" w14:paraId="4FFEF9C8" w14:textId="77777777" w:rsidTr="00190399">
        <w:trPr>
          <w:trHeight w:val="187"/>
          <w:jc w:val="center"/>
        </w:trPr>
        <w:tc>
          <w:tcPr>
            <w:tcW w:w="1594" w:type="dxa"/>
            <w:tcBorders>
              <w:bottom w:val="single" w:sz="4" w:space="0" w:color="auto"/>
            </w:tcBorders>
            <w:shd w:val="clear" w:color="auto" w:fill="auto"/>
          </w:tcPr>
          <w:p w14:paraId="112BF1CA" w14:textId="77777777" w:rsidR="008F4D94" w:rsidRPr="00804110" w:rsidRDefault="008F4D94" w:rsidP="00190399">
            <w:pPr>
              <w:keepNext/>
              <w:keepLines/>
              <w:spacing w:after="0"/>
              <w:jc w:val="center"/>
              <w:rPr>
                <w:rFonts w:ascii="Arial" w:eastAsia="DengXian" w:hAnsi="Arial"/>
                <w:color w:val="000000"/>
                <w:sz w:val="18"/>
              </w:rPr>
            </w:pPr>
            <w:r w:rsidRPr="00804110">
              <w:rPr>
                <w:rFonts w:ascii="Arial" w:eastAsia="DengXian" w:hAnsi="Arial"/>
                <w:color w:val="000000"/>
                <w:sz w:val="18"/>
                <w:lang w:eastAsia="zh-CN"/>
              </w:rPr>
              <w:t>CA</w:t>
            </w:r>
            <w:r w:rsidRPr="00804110">
              <w:rPr>
                <w:rFonts w:ascii="Arial" w:eastAsia="DengXian" w:hAnsi="Arial"/>
                <w:color w:val="000000"/>
                <w:sz w:val="18"/>
              </w:rPr>
              <w:t>_</w:t>
            </w:r>
            <w:r w:rsidRPr="00804110">
              <w:rPr>
                <w:rFonts w:ascii="Arial" w:eastAsia="DengXian" w:hAnsi="Arial"/>
                <w:color w:val="000000"/>
                <w:sz w:val="18"/>
                <w:lang w:eastAsia="zh-CN"/>
              </w:rPr>
              <w:t>n7</w:t>
            </w:r>
            <w:r w:rsidRPr="00804110">
              <w:rPr>
                <w:rFonts w:ascii="Arial" w:eastAsia="DengXian" w:hAnsi="Arial"/>
                <w:color w:val="000000"/>
                <w:sz w:val="18"/>
                <w:lang w:val="sv-SE" w:eastAsia="ja-JP"/>
              </w:rPr>
              <w:t>-</w:t>
            </w:r>
            <w:r w:rsidRPr="00804110">
              <w:rPr>
                <w:rFonts w:ascii="Arial" w:eastAsia="DengXian" w:hAnsi="Arial"/>
                <w:color w:val="000000"/>
                <w:sz w:val="18"/>
                <w:lang w:val="en-US" w:eastAsia="zh-CN"/>
              </w:rPr>
              <w:t>n25</w:t>
            </w:r>
            <w:r w:rsidRPr="00804110">
              <w:rPr>
                <w:rFonts w:ascii="Arial" w:eastAsia="DengXian" w:hAnsi="Arial"/>
                <w:color w:val="000000"/>
                <w:sz w:val="18"/>
                <w:lang w:val="sv-SE" w:eastAsia="zh-CN"/>
              </w:rPr>
              <w:t>-n29</w:t>
            </w:r>
          </w:p>
        </w:tc>
        <w:tc>
          <w:tcPr>
            <w:tcW w:w="1948" w:type="dxa"/>
            <w:vAlign w:val="center"/>
          </w:tcPr>
          <w:p w14:paraId="5DE79DD6" w14:textId="77777777" w:rsidR="008F4D94" w:rsidRPr="00804110" w:rsidRDefault="008F4D94" w:rsidP="00190399">
            <w:pPr>
              <w:keepNext/>
              <w:keepLines/>
              <w:spacing w:after="0"/>
              <w:jc w:val="center"/>
              <w:rPr>
                <w:rFonts w:ascii="Arial" w:eastAsia="DengXian" w:hAnsi="Arial"/>
                <w:color w:val="000000"/>
                <w:sz w:val="18"/>
                <w:lang w:eastAsia="zh-CN"/>
              </w:rPr>
            </w:pPr>
            <w:r w:rsidRPr="00804110">
              <w:rPr>
                <w:rFonts w:ascii="Arial" w:eastAsia="DengXian" w:hAnsi="Arial"/>
                <w:color w:val="000000"/>
                <w:sz w:val="18"/>
                <w:lang w:eastAsia="zh-CN"/>
              </w:rPr>
              <w:t>-</w:t>
            </w:r>
          </w:p>
        </w:tc>
        <w:tc>
          <w:tcPr>
            <w:tcW w:w="1948" w:type="dxa"/>
            <w:vAlign w:val="center"/>
          </w:tcPr>
          <w:p w14:paraId="199EF136" w14:textId="77777777" w:rsidR="008F4D94" w:rsidRPr="00804110" w:rsidRDefault="008F4D94" w:rsidP="00190399">
            <w:pPr>
              <w:keepNext/>
              <w:keepLines/>
              <w:spacing w:after="0"/>
              <w:jc w:val="center"/>
              <w:rPr>
                <w:rFonts w:ascii="Arial" w:eastAsia="DengXian" w:hAnsi="Arial"/>
                <w:color w:val="000000"/>
                <w:sz w:val="18"/>
                <w:lang w:eastAsia="zh-CN"/>
              </w:rPr>
            </w:pPr>
            <w:r w:rsidRPr="00804110">
              <w:rPr>
                <w:rFonts w:ascii="Arial" w:eastAsia="DengXian" w:hAnsi="Arial"/>
                <w:color w:val="000000"/>
                <w:sz w:val="18"/>
                <w:lang w:eastAsia="zh-CN"/>
              </w:rPr>
              <w:t>-</w:t>
            </w:r>
          </w:p>
        </w:tc>
        <w:tc>
          <w:tcPr>
            <w:tcW w:w="1949" w:type="dxa"/>
            <w:vAlign w:val="center"/>
          </w:tcPr>
          <w:p w14:paraId="01986FA0" w14:textId="77777777" w:rsidR="008F4D94" w:rsidRPr="00804110" w:rsidRDefault="008F4D94" w:rsidP="00190399">
            <w:pPr>
              <w:keepNext/>
              <w:keepLines/>
              <w:spacing w:after="0"/>
              <w:jc w:val="center"/>
              <w:rPr>
                <w:rFonts w:ascii="Arial" w:eastAsia="DengXian" w:hAnsi="Arial"/>
                <w:color w:val="000000"/>
                <w:sz w:val="18"/>
                <w:lang w:eastAsia="zh-CN"/>
              </w:rPr>
            </w:pPr>
            <w:r w:rsidRPr="00804110">
              <w:rPr>
                <w:rFonts w:ascii="Arial" w:eastAsia="DengXian" w:hAnsi="Arial"/>
                <w:color w:val="000000"/>
                <w:sz w:val="18"/>
                <w:lang w:eastAsia="zh-CN"/>
              </w:rPr>
              <w:t>-</w:t>
            </w:r>
          </w:p>
        </w:tc>
      </w:tr>
      <w:tr w:rsidR="008F4D94" w:rsidRPr="00636D5A" w14:paraId="2B25D85F" w14:textId="77777777" w:rsidTr="00190399">
        <w:trPr>
          <w:trHeight w:val="187"/>
          <w:jc w:val="center"/>
        </w:trPr>
        <w:tc>
          <w:tcPr>
            <w:tcW w:w="7439" w:type="dxa"/>
            <w:gridSpan w:val="4"/>
            <w:tcBorders>
              <w:top w:val="single" w:sz="4" w:space="0" w:color="auto"/>
            </w:tcBorders>
            <w:shd w:val="clear" w:color="auto" w:fill="auto"/>
          </w:tcPr>
          <w:p w14:paraId="03C15164" w14:textId="77777777" w:rsidR="008F4D94" w:rsidRPr="00804110" w:rsidRDefault="008F4D94" w:rsidP="00190399">
            <w:pPr>
              <w:keepLines/>
              <w:spacing w:after="0"/>
              <w:ind w:left="870" w:hanging="870"/>
              <w:rPr>
                <w:rFonts w:eastAsia="DengXian" w:cs="Arial"/>
                <w:color w:val="000000"/>
                <w:lang w:eastAsia="ja-JP"/>
              </w:rPr>
            </w:pPr>
            <w:r w:rsidRPr="00804110">
              <w:rPr>
                <w:rFonts w:ascii="Arial" w:eastAsia="DengXian" w:hAnsi="Arial" w:cs="Arial"/>
                <w:color w:val="000000"/>
                <w:sz w:val="18"/>
                <w:lang w:eastAsia="ja-JP"/>
              </w:rPr>
              <w:t>NOTE *:</w:t>
            </w:r>
            <w:r w:rsidRPr="00804110">
              <w:rPr>
                <w:rFonts w:ascii="Arial" w:eastAsia="DengXian" w:hAnsi="Arial" w:cs="Arial"/>
                <w:color w:val="000000"/>
                <w:sz w:val="18"/>
                <w:lang w:eastAsia="ja-JP"/>
              </w:rPr>
              <w:tab/>
              <w:t xml:space="preserve"> “-” denotes ΔR</w:t>
            </w:r>
            <w:r w:rsidRPr="00804110">
              <w:rPr>
                <w:rFonts w:ascii="Arial" w:eastAsia="DengXian" w:hAnsi="Arial" w:cs="Arial"/>
                <w:color w:val="000000"/>
                <w:sz w:val="18"/>
                <w:vertAlign w:val="subscript"/>
                <w:lang w:eastAsia="ja-JP"/>
              </w:rPr>
              <w:t>IB,c</w:t>
            </w:r>
            <w:r w:rsidRPr="00804110">
              <w:rPr>
                <w:rFonts w:ascii="Arial" w:eastAsia="DengXian" w:hAnsi="Arial" w:cs="Arial"/>
                <w:color w:val="000000"/>
                <w:sz w:val="18"/>
                <w:lang w:eastAsia="ja-JP"/>
              </w:rPr>
              <w:t xml:space="preserve"> = 0.</w:t>
            </w:r>
          </w:p>
          <w:p w14:paraId="2A5C1F34" w14:textId="77777777" w:rsidR="008F4D94" w:rsidRPr="00636D5A" w:rsidRDefault="008F4D94" w:rsidP="00190399">
            <w:pPr>
              <w:keepLines/>
              <w:spacing w:after="0"/>
              <w:ind w:left="870" w:hanging="870"/>
              <w:rPr>
                <w:rFonts w:ascii="Arial" w:eastAsia="DengXian" w:hAnsi="Arial"/>
                <w:color w:val="000000"/>
                <w:sz w:val="18"/>
                <w:lang w:val="en-US"/>
              </w:rPr>
            </w:pPr>
            <w:r w:rsidRPr="00804110">
              <w:rPr>
                <w:rFonts w:ascii="Arial" w:eastAsia="DengXian" w:hAnsi="Arial" w:cs="Arial"/>
                <w:color w:val="000000"/>
                <w:sz w:val="18"/>
                <w:lang w:eastAsia="ja-JP"/>
              </w:rPr>
              <w:t>NOTE **:</w:t>
            </w:r>
            <w:r w:rsidRPr="00804110">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65EA7D1E" w14:textId="77777777" w:rsidR="008F4D94" w:rsidRPr="00636D5A" w:rsidRDefault="008F4D94" w:rsidP="008F4D94">
      <w:pPr>
        <w:rPr>
          <w:rFonts w:eastAsia="DengXian"/>
        </w:rPr>
      </w:pPr>
    </w:p>
    <w:p w14:paraId="6FCEC21C" w14:textId="77777777" w:rsidR="008F4D94" w:rsidRPr="00CF42FD" w:rsidRDefault="008F4D94" w:rsidP="00CF42FD">
      <w:pPr>
        <w:pStyle w:val="Heading3"/>
      </w:pPr>
      <w:bookmarkStart w:id="434" w:name="_Toc180420626"/>
      <w:r w:rsidRPr="00CF42FD">
        <w:lastRenderedPageBreak/>
        <w:t>5.33.2</w:t>
      </w:r>
      <w:r w:rsidRPr="00CF42FD">
        <w:tab/>
        <w:t>Specific for 2 bands UL CA</w:t>
      </w:r>
      <w:bookmarkEnd w:id="434"/>
    </w:p>
    <w:p w14:paraId="69F9A0AF" w14:textId="77777777" w:rsidR="008F4D94" w:rsidRPr="00CF42FD" w:rsidRDefault="008F4D94" w:rsidP="00CF42FD">
      <w:pPr>
        <w:pStyle w:val="Heading4"/>
      </w:pPr>
      <w:bookmarkStart w:id="435" w:name="_Toc180420627"/>
      <w:r w:rsidRPr="00CF42FD">
        <w:t>5.33.2.1</w:t>
      </w:r>
      <w:r w:rsidRPr="00CF42FD">
        <w:tab/>
        <w:t>UE co-existence studies</w:t>
      </w:r>
      <w:bookmarkEnd w:id="435"/>
    </w:p>
    <w:p w14:paraId="289644CC" w14:textId="77777777" w:rsidR="008F4D94" w:rsidRPr="00CF42FD" w:rsidRDefault="008F4D94" w:rsidP="00CF42FD">
      <w:pPr>
        <w:pStyle w:val="Heading5"/>
        <w:rPr>
          <w:snapToGrid w:val="0"/>
        </w:rPr>
      </w:pPr>
      <w:bookmarkStart w:id="436" w:name="_Toc180420628"/>
      <w:r w:rsidRPr="00CF42FD">
        <w:rPr>
          <w:snapToGrid w:val="0"/>
        </w:rPr>
        <w:t>5.33.2.1.1</w:t>
      </w:r>
      <w:r w:rsidRPr="00CF42FD">
        <w:rPr>
          <w:snapToGrid w:val="0"/>
        </w:rPr>
        <w:tab/>
        <w:t>Co-existence studies for 2UL band with 1CC per band</w:t>
      </w:r>
      <w:bookmarkEnd w:id="436"/>
    </w:p>
    <w:p w14:paraId="27DA1D2E"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5.33</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25</w:t>
      </w:r>
      <w:r w:rsidRPr="00636D5A">
        <w:rPr>
          <w:rFonts w:eastAsia="MS Mincho"/>
        </w:rPr>
        <w:t>A-n</w:t>
      </w:r>
      <w:r>
        <w:rPr>
          <w:rFonts w:eastAsia="MS Mincho"/>
        </w:rPr>
        <w:t>29</w:t>
      </w:r>
      <w:r w:rsidRPr="00636D5A">
        <w:rPr>
          <w:rFonts w:eastAsia="MS Mincho"/>
        </w:rPr>
        <w:t>A with UL CA_n</w:t>
      </w:r>
      <w:r>
        <w:rPr>
          <w:rFonts w:eastAsia="MS Mincho"/>
        </w:rPr>
        <w:t>7</w:t>
      </w:r>
      <w:r w:rsidRPr="00636D5A">
        <w:rPr>
          <w:rFonts w:eastAsia="MS Mincho"/>
        </w:rPr>
        <w:t>A-n</w:t>
      </w:r>
      <w:r>
        <w:rPr>
          <w:rFonts w:eastAsia="MS Mincho"/>
        </w:rPr>
        <w:t>25</w:t>
      </w:r>
      <w:r w:rsidRPr="00636D5A">
        <w:rPr>
          <w:rFonts w:eastAsia="MS Mincho"/>
        </w:rPr>
        <w:t>A.</w:t>
      </w:r>
    </w:p>
    <w:p w14:paraId="759E23BB" w14:textId="77777777" w:rsidR="008F4D94" w:rsidRPr="00636D5A" w:rsidRDefault="008F4D94" w:rsidP="008F4D94">
      <w:pPr>
        <w:keepNext/>
        <w:keepLines/>
        <w:spacing w:before="60"/>
        <w:jc w:val="center"/>
        <w:rPr>
          <w:rFonts w:ascii="Arial" w:eastAsia="DengXian" w:hAnsi="Arial" w:cs="Arial"/>
          <w:b/>
          <w:lang w:eastAsia="zh-CN"/>
        </w:rPr>
      </w:pPr>
      <w:r w:rsidRPr="00636D5A">
        <w:rPr>
          <w:rFonts w:ascii="Arial" w:eastAsia="DengXian" w:hAnsi="Arial" w:cs="Arial"/>
          <w:b/>
          <w:lang w:eastAsia="zh-CN"/>
        </w:rPr>
        <w:t xml:space="preserve">Table </w:t>
      </w:r>
      <w:r>
        <w:rPr>
          <w:rFonts w:ascii="Arial" w:eastAsia="DengXian" w:hAnsi="Arial" w:cs="Arial" w:hint="eastAsia"/>
          <w:b/>
          <w:lang w:eastAsia="zh-CN"/>
        </w:rPr>
        <w:t>5.33</w:t>
      </w:r>
      <w:r w:rsidRPr="00636D5A">
        <w:rPr>
          <w:rFonts w:ascii="Arial" w:eastAsia="DengXi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79ECCB2E" w14:textId="77777777" w:rsidTr="00190399">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DBBB6" w14:textId="77777777" w:rsidR="008F4D94" w:rsidRPr="00636D5A" w:rsidRDefault="008F4D94" w:rsidP="00190399">
            <w:pPr>
              <w:keepNext/>
              <w:keepLines/>
              <w:spacing w:after="0"/>
              <w:jc w:val="center"/>
              <w:rPr>
                <w:rFonts w:ascii="Arial" w:eastAsia="DengXian" w:hAnsi="Arial"/>
                <w:sz w:val="18"/>
                <w:lang w:val="en-US"/>
              </w:rPr>
            </w:pPr>
            <w:r w:rsidRPr="00636D5A">
              <w:rPr>
                <w:rFonts w:ascii="Arial" w:eastAsia="DengXi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71BD8" w14:textId="77777777" w:rsidR="008F4D94" w:rsidRPr="00636D5A" w:rsidRDefault="008F4D94" w:rsidP="00190399">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E4086F" w14:textId="77777777" w:rsidR="008F4D94" w:rsidRPr="00636D5A" w:rsidRDefault="008F4D94" w:rsidP="00190399">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24516E" w14:textId="77777777" w:rsidR="008F4D94" w:rsidRPr="00636D5A" w:rsidRDefault="008F4D94" w:rsidP="00190399">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4D143" w14:textId="77777777" w:rsidR="008F4D94" w:rsidRPr="00636D5A" w:rsidRDefault="008F4D94" w:rsidP="00190399">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y_high</w:t>
            </w:r>
          </w:p>
        </w:tc>
      </w:tr>
      <w:tr w:rsidR="008F4D94" w:rsidRPr="00636D5A" w14:paraId="6994781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3BADBB" w14:textId="77777777" w:rsidR="008F4D94" w:rsidRPr="00636D5A" w:rsidRDefault="008F4D94" w:rsidP="00190399">
            <w:pPr>
              <w:keepNext/>
              <w:keepLines/>
              <w:spacing w:after="0"/>
              <w:rPr>
                <w:rFonts w:ascii="Arial" w:eastAsia="DengXian" w:hAnsi="Arial"/>
                <w:sz w:val="18"/>
              </w:rPr>
            </w:pPr>
            <w:r w:rsidRPr="00636D5A">
              <w:rPr>
                <w:rFonts w:ascii="Arial" w:eastAsia="DengXi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84A8E3" w14:textId="77777777" w:rsidR="008F4D94" w:rsidRPr="00636D5A" w:rsidRDefault="008F4D94" w:rsidP="00190399">
            <w:pPr>
              <w:keepNext/>
              <w:keepLines/>
              <w:spacing w:after="0"/>
              <w:jc w:val="center"/>
              <w:rPr>
                <w:rFonts w:ascii="Arial" w:eastAsia="DengXian" w:hAnsi="Arial"/>
                <w:sz w:val="18"/>
                <w:lang w:val="en-US"/>
              </w:rPr>
            </w:pPr>
            <w:r w:rsidRPr="00636D5A">
              <w:rPr>
                <w:rFonts w:ascii="Arial" w:eastAsia="DengXian" w:hAnsi="Arial"/>
                <w:sz w:val="18"/>
                <w:lang w:val="en-US"/>
              </w:rPr>
              <w:t>|</w:t>
            </w:r>
            <w:r w:rsidRPr="00636D5A">
              <w:rPr>
                <w:rFonts w:ascii="Arial" w:eastAsia="DengXian" w:hAnsi="Arial"/>
                <w:sz w:val="18"/>
                <w:lang w:eastAsia="zh-CN"/>
              </w:rPr>
              <w:t>f</w:t>
            </w:r>
            <w:r w:rsidRPr="00636D5A">
              <w:rPr>
                <w:rFonts w:ascii="Arial" w:eastAsia="DengXian" w:hAnsi="Arial"/>
                <w:sz w:val="18"/>
                <w:vertAlign w:val="subscript"/>
                <w:lang w:eastAsia="zh-CN"/>
              </w:rPr>
              <w:t>y</w:t>
            </w:r>
            <w:r w:rsidRPr="00636D5A">
              <w:rPr>
                <w:rFonts w:ascii="Arial" w:eastAsia="DengXian" w:hAnsi="Arial"/>
                <w:sz w:val="18"/>
                <w:vertAlign w:val="subscript"/>
                <w:lang w:val="en-US"/>
              </w:rPr>
              <w:t>_low</w:t>
            </w:r>
            <w:r w:rsidRPr="00636D5A">
              <w:rPr>
                <w:rFonts w:ascii="Arial" w:eastAsia="DengXian" w:hAnsi="Arial"/>
                <w:sz w:val="18"/>
                <w:lang w:val="en-US"/>
              </w:rPr>
              <w:t xml:space="preserve"> – f</w:t>
            </w:r>
            <w:r w:rsidRPr="00636D5A">
              <w:rPr>
                <w:rFonts w:ascii="Arial" w:eastAsia="DengXian" w:hAnsi="Arial"/>
                <w:sz w:val="18"/>
                <w:vertAlign w:val="subscript"/>
                <w:lang w:val="en-US"/>
              </w:rPr>
              <w:t>x_high</w:t>
            </w:r>
            <w:r w:rsidRPr="00636D5A">
              <w:rPr>
                <w:rFonts w:ascii="Arial" w:eastAsia="DengXi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FF105" w14:textId="77777777" w:rsidR="008F4D94" w:rsidRPr="00636D5A" w:rsidRDefault="008F4D94" w:rsidP="00190399">
            <w:pPr>
              <w:keepNext/>
              <w:keepLines/>
              <w:spacing w:after="0"/>
              <w:jc w:val="center"/>
              <w:rPr>
                <w:rFonts w:ascii="Arial" w:eastAsia="DengXian" w:hAnsi="Arial"/>
                <w:sz w:val="18"/>
                <w:lang w:val="en-US"/>
              </w:rPr>
            </w:pPr>
            <w:r w:rsidRPr="00636D5A">
              <w:rPr>
                <w:rFonts w:ascii="Arial" w:eastAsia="DengXian" w:hAnsi="Arial"/>
                <w:sz w:val="18"/>
                <w:lang w:val="en-US"/>
              </w:rPr>
              <w:t>|f</w:t>
            </w:r>
            <w:r w:rsidRPr="00636D5A">
              <w:rPr>
                <w:rFonts w:ascii="Arial" w:eastAsia="DengXian" w:hAnsi="Arial"/>
                <w:sz w:val="18"/>
                <w:vertAlign w:val="subscript"/>
                <w:lang w:val="en-US"/>
              </w:rPr>
              <w:t>y_high</w:t>
            </w:r>
            <w:r w:rsidRPr="00636D5A">
              <w:rPr>
                <w:rFonts w:ascii="Arial" w:eastAsia="DengXian" w:hAnsi="Arial"/>
                <w:sz w:val="18"/>
                <w:lang w:val="en-US"/>
              </w:rPr>
              <w:t xml:space="preserve"> – f</w:t>
            </w:r>
            <w:r w:rsidRPr="00636D5A">
              <w:rPr>
                <w:rFonts w:ascii="Arial" w:eastAsia="DengXian" w:hAnsi="Arial"/>
                <w:sz w:val="18"/>
                <w:vertAlign w:val="subscript"/>
                <w:lang w:val="en-US"/>
              </w:rPr>
              <w:t>x_low</w:t>
            </w:r>
            <w:r w:rsidRPr="00636D5A">
              <w:rPr>
                <w:rFonts w:ascii="Arial" w:eastAsia="DengXi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E1D84" w14:textId="77777777" w:rsidR="008F4D94" w:rsidRPr="00636D5A" w:rsidRDefault="008F4D94" w:rsidP="00190399">
            <w:pPr>
              <w:keepNext/>
              <w:keepLines/>
              <w:spacing w:after="0"/>
              <w:jc w:val="center"/>
              <w:rPr>
                <w:rFonts w:ascii="Arial" w:eastAsia="DengXian" w:hAnsi="Arial"/>
                <w:sz w:val="18"/>
                <w:lang w:val="en-US"/>
              </w:rPr>
            </w:pPr>
            <w:r w:rsidRPr="00636D5A">
              <w:rPr>
                <w:rFonts w:ascii="Arial" w:eastAsia="DengXian" w:hAnsi="Arial"/>
                <w:sz w:val="18"/>
                <w:lang w:val="en-US"/>
              </w:rPr>
              <w:t>|f</w:t>
            </w:r>
            <w:r w:rsidRPr="00636D5A">
              <w:rPr>
                <w:rFonts w:ascii="Arial" w:eastAsia="DengXian" w:hAnsi="Arial"/>
                <w:sz w:val="18"/>
                <w:vertAlign w:val="subscript"/>
                <w:lang w:val="en-US"/>
              </w:rPr>
              <w:t>y_low</w:t>
            </w:r>
            <w:r w:rsidRPr="00636D5A">
              <w:rPr>
                <w:rFonts w:ascii="Arial" w:eastAsia="DengXian" w:hAnsi="Arial"/>
                <w:sz w:val="18"/>
                <w:lang w:val="en-US"/>
              </w:rPr>
              <w:t xml:space="preserve"> + f</w:t>
            </w:r>
            <w:r w:rsidRPr="00636D5A">
              <w:rPr>
                <w:rFonts w:ascii="Arial" w:eastAsia="DengXian" w:hAnsi="Arial"/>
                <w:sz w:val="18"/>
                <w:vertAlign w:val="subscript"/>
                <w:lang w:val="en-US"/>
              </w:rPr>
              <w:t>x_low</w:t>
            </w:r>
            <w:r w:rsidRPr="00636D5A">
              <w:rPr>
                <w:rFonts w:ascii="Arial" w:eastAsia="DengXi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1F1C7B" w14:textId="77777777" w:rsidR="008F4D94" w:rsidRPr="00636D5A" w:rsidRDefault="008F4D94" w:rsidP="00190399">
            <w:pPr>
              <w:keepNext/>
              <w:keepLines/>
              <w:spacing w:after="0"/>
              <w:jc w:val="center"/>
              <w:rPr>
                <w:rFonts w:ascii="Arial" w:eastAsia="DengXian" w:hAnsi="Arial"/>
                <w:sz w:val="18"/>
                <w:lang w:val="en-US"/>
              </w:rPr>
            </w:pPr>
            <w:r w:rsidRPr="00636D5A">
              <w:rPr>
                <w:rFonts w:ascii="Arial" w:eastAsia="DengXian" w:hAnsi="Arial"/>
                <w:sz w:val="18"/>
                <w:lang w:val="en-US"/>
              </w:rPr>
              <w:t>|f</w:t>
            </w:r>
            <w:r w:rsidRPr="00636D5A">
              <w:rPr>
                <w:rFonts w:ascii="Arial" w:eastAsia="DengXian" w:hAnsi="Arial"/>
                <w:sz w:val="18"/>
                <w:vertAlign w:val="subscript"/>
                <w:lang w:val="en-US"/>
              </w:rPr>
              <w:t>y_high</w:t>
            </w:r>
            <w:r w:rsidRPr="00636D5A">
              <w:rPr>
                <w:rFonts w:ascii="Arial" w:eastAsia="DengXian" w:hAnsi="Arial"/>
                <w:sz w:val="18"/>
                <w:lang w:val="en-US"/>
              </w:rPr>
              <w:t xml:space="preserve"> + f</w:t>
            </w:r>
            <w:r w:rsidRPr="00636D5A">
              <w:rPr>
                <w:rFonts w:ascii="Arial" w:eastAsia="DengXian" w:hAnsi="Arial"/>
                <w:sz w:val="18"/>
                <w:vertAlign w:val="subscript"/>
                <w:lang w:val="en-US"/>
              </w:rPr>
              <w:t>x_high</w:t>
            </w:r>
            <w:r w:rsidRPr="00636D5A">
              <w:rPr>
                <w:rFonts w:ascii="Arial" w:eastAsia="DengXian" w:hAnsi="Arial"/>
                <w:sz w:val="18"/>
                <w:lang w:val="en-US"/>
              </w:rPr>
              <w:t>|</w:t>
            </w:r>
          </w:p>
        </w:tc>
      </w:tr>
      <w:tr w:rsidR="008F4D94" w:rsidRPr="00636D5A" w14:paraId="2F549BA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D10424"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98D2D7" w14:textId="77777777" w:rsidR="008F4D94" w:rsidRPr="00037988" w:rsidRDefault="008F4D94" w:rsidP="00190399">
            <w:pPr>
              <w:keepNext/>
              <w:keepLines/>
              <w:spacing w:after="0"/>
              <w:jc w:val="center"/>
              <w:rPr>
                <w:rFonts w:ascii="Arial" w:eastAsia="DengXian" w:hAnsi="Arial" w:cs="Arial"/>
                <w:sz w:val="18"/>
                <w:lang w:val="en-US"/>
              </w:rPr>
            </w:pPr>
            <w:r w:rsidRPr="00D31F03">
              <w:rPr>
                <w:rFonts w:ascii="Arial" w:eastAsia="DengXian" w:hAnsi="Arial" w:cs="Arial"/>
                <w:sz w:val="18"/>
                <w:lang w:val="en-US"/>
              </w:rPr>
              <w:t>585–720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DD3C06" w14:textId="77777777" w:rsidR="008F4D94" w:rsidRPr="00037988" w:rsidRDefault="008F4D94" w:rsidP="00190399">
            <w:pPr>
              <w:keepNext/>
              <w:keepLines/>
              <w:spacing w:after="0"/>
              <w:jc w:val="center"/>
              <w:rPr>
                <w:rFonts w:ascii="Arial" w:eastAsia="DengXian" w:hAnsi="Arial" w:cs="Arial"/>
                <w:sz w:val="18"/>
                <w:lang w:val="en-US"/>
              </w:rPr>
            </w:pPr>
            <w:r>
              <w:rPr>
                <w:rFonts w:ascii="Arial" w:eastAsia="DengXian" w:hAnsi="Arial" w:cs="Arial"/>
                <w:sz w:val="18"/>
                <w:lang w:val="en-US"/>
              </w:rPr>
              <w:t>4350</w:t>
            </w:r>
            <w:r w:rsidRPr="00037988">
              <w:rPr>
                <w:rFonts w:ascii="Arial" w:eastAsia="DengXian" w:hAnsi="Arial" w:cs="Arial"/>
                <w:sz w:val="18"/>
                <w:lang w:val="en-US"/>
              </w:rPr>
              <w:t>–</w:t>
            </w:r>
            <w:r>
              <w:rPr>
                <w:rFonts w:ascii="Arial" w:eastAsia="DengXian" w:hAnsi="Arial" w:cs="Arial"/>
                <w:sz w:val="18"/>
                <w:lang w:val="en-US"/>
              </w:rPr>
              <w:t>4485</w:t>
            </w:r>
          </w:p>
        </w:tc>
      </w:tr>
      <w:tr w:rsidR="008F4D94" w:rsidRPr="00636D5A" w14:paraId="36D51D5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E53275"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DA0F4"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5A45A14"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2075E7"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57F815"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10BF5E7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25E2E"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73D591" w14:textId="77777777" w:rsidR="008F4D94" w:rsidRPr="00037988" w:rsidRDefault="008F4D94" w:rsidP="00190399">
            <w:pPr>
              <w:keepNext/>
              <w:keepLines/>
              <w:spacing w:after="0"/>
              <w:jc w:val="center"/>
              <w:rPr>
                <w:rFonts w:ascii="Arial" w:eastAsia="DengXian" w:hAnsi="Arial" w:cs="Arial"/>
                <w:sz w:val="18"/>
                <w:lang w:eastAsia="ja-JP"/>
              </w:rPr>
            </w:pPr>
            <w:r>
              <w:rPr>
                <w:rFonts w:ascii="Arial" w:eastAsia="DengXian" w:hAnsi="Arial" w:cs="Arial"/>
                <w:sz w:val="18"/>
                <w:lang w:val="en-US"/>
              </w:rPr>
              <w:t>3085</w:t>
            </w:r>
            <w:r w:rsidRPr="00037988">
              <w:rPr>
                <w:rFonts w:ascii="Arial" w:eastAsia="DengXian" w:hAnsi="Arial" w:cs="Arial"/>
                <w:sz w:val="18"/>
                <w:lang w:val="en-US"/>
              </w:rPr>
              <w:t>–</w:t>
            </w:r>
            <w:r>
              <w:rPr>
                <w:rFonts w:ascii="Arial" w:eastAsia="DengXian" w:hAnsi="Arial" w:cs="Arial"/>
                <w:sz w:val="18"/>
                <w:lang w:val="en-US"/>
              </w:rPr>
              <w:t>3290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D4E0C2" w14:textId="77777777" w:rsidR="008F4D94" w:rsidRPr="00037988" w:rsidRDefault="008F4D94" w:rsidP="00190399">
            <w:pPr>
              <w:keepNext/>
              <w:keepLines/>
              <w:spacing w:after="0"/>
              <w:jc w:val="center"/>
              <w:rPr>
                <w:rFonts w:ascii="Arial" w:eastAsia="DengXian" w:hAnsi="Arial" w:cs="Arial"/>
                <w:sz w:val="18"/>
                <w:lang w:eastAsia="ja-JP"/>
              </w:rPr>
            </w:pPr>
            <w:r>
              <w:rPr>
                <w:rFonts w:ascii="Arial" w:eastAsia="DengXian" w:hAnsi="Arial" w:cs="Arial"/>
                <w:sz w:val="18"/>
                <w:lang w:val="en-US"/>
              </w:rPr>
              <w:t>1130</w:t>
            </w:r>
            <w:r w:rsidRPr="00037988">
              <w:rPr>
                <w:rFonts w:ascii="Arial" w:eastAsia="DengXian" w:hAnsi="Arial" w:cs="Arial"/>
                <w:sz w:val="18"/>
                <w:lang w:val="en-US"/>
              </w:rPr>
              <w:t>–</w:t>
            </w:r>
            <w:r>
              <w:rPr>
                <w:rFonts w:ascii="Arial" w:eastAsia="DengXian" w:hAnsi="Arial" w:cs="Arial"/>
                <w:sz w:val="18"/>
                <w:lang w:val="en-US"/>
              </w:rPr>
              <w:t>1330</w:t>
            </w:r>
          </w:p>
        </w:tc>
      </w:tr>
      <w:tr w:rsidR="008F4D94" w:rsidRPr="00636D5A" w14:paraId="24C5A53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9731CE"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5E5F02"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E6FD240"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2E1CB46"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B40172B"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54BC61C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5EF0BD"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465561" w14:textId="77777777" w:rsidR="008F4D94" w:rsidRPr="00037988" w:rsidRDefault="008F4D94" w:rsidP="00190399">
            <w:pPr>
              <w:keepNext/>
              <w:keepLines/>
              <w:spacing w:after="0"/>
              <w:jc w:val="center"/>
              <w:rPr>
                <w:rFonts w:ascii="Arial" w:eastAsia="DengXian" w:hAnsi="Arial" w:cs="Arial"/>
                <w:sz w:val="18"/>
                <w:lang w:val="en-US"/>
              </w:rPr>
            </w:pPr>
            <w:r>
              <w:rPr>
                <w:rFonts w:ascii="Arial" w:eastAsia="DengXian" w:hAnsi="Arial" w:cs="Arial"/>
                <w:sz w:val="18"/>
                <w:lang w:val="en-US"/>
              </w:rPr>
              <w:t>6850</w:t>
            </w:r>
            <w:r w:rsidRPr="00037988">
              <w:rPr>
                <w:rFonts w:ascii="Arial" w:eastAsia="DengXian" w:hAnsi="Arial" w:cs="Arial"/>
                <w:sz w:val="18"/>
                <w:lang w:val="en-US"/>
              </w:rPr>
              <w:t>–</w:t>
            </w:r>
            <w:r>
              <w:rPr>
                <w:rFonts w:ascii="Arial" w:eastAsia="DengXian" w:hAnsi="Arial" w:cs="Arial"/>
                <w:sz w:val="18"/>
                <w:lang w:val="en-US"/>
              </w:rPr>
              <w:t>7055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65874" w14:textId="77777777" w:rsidR="008F4D94" w:rsidRPr="00037988" w:rsidRDefault="008F4D94" w:rsidP="00190399">
            <w:pPr>
              <w:keepNext/>
              <w:keepLines/>
              <w:spacing w:after="0"/>
              <w:jc w:val="center"/>
              <w:rPr>
                <w:rFonts w:ascii="Arial" w:eastAsia="DengXian" w:hAnsi="Arial" w:cs="Arial"/>
                <w:sz w:val="18"/>
                <w:lang w:val="en-US"/>
              </w:rPr>
            </w:pPr>
            <w:r>
              <w:rPr>
                <w:rFonts w:ascii="Arial" w:eastAsia="DengXian" w:hAnsi="Arial" w:cs="Arial"/>
                <w:sz w:val="18"/>
                <w:lang w:val="en-US"/>
              </w:rPr>
              <w:t>6200</w:t>
            </w:r>
            <w:r w:rsidRPr="00037988">
              <w:rPr>
                <w:rFonts w:ascii="Arial" w:eastAsia="DengXian" w:hAnsi="Arial" w:cs="Arial"/>
                <w:sz w:val="18"/>
                <w:lang w:val="en-US"/>
              </w:rPr>
              <w:t>–</w:t>
            </w:r>
            <w:r>
              <w:rPr>
                <w:rFonts w:ascii="Arial" w:eastAsia="DengXian" w:hAnsi="Arial" w:cs="Arial"/>
                <w:sz w:val="18"/>
                <w:lang w:val="en-US"/>
              </w:rPr>
              <w:t>6400</w:t>
            </w:r>
          </w:p>
        </w:tc>
      </w:tr>
      <w:tr w:rsidR="008F4D94" w:rsidRPr="00636D5A" w14:paraId="352A2FF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F46FC"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5326E3"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–1*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07972C"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3F627A"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EB1C6F2"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6B1185E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7E1E79"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63CD57" w14:textId="77777777" w:rsidR="008F4D94" w:rsidRPr="00037988" w:rsidRDefault="008F4D94" w:rsidP="00190399">
            <w:pPr>
              <w:keepNext/>
              <w:keepLines/>
              <w:spacing w:after="0"/>
              <w:jc w:val="center"/>
              <w:rPr>
                <w:rFonts w:ascii="Arial" w:eastAsia="DengXian" w:hAnsi="Arial" w:cs="Arial"/>
                <w:sz w:val="18"/>
                <w:lang w:eastAsia="ja-JP"/>
              </w:rPr>
            </w:pPr>
            <w:r>
              <w:rPr>
                <w:rFonts w:ascii="Arial" w:eastAsia="DengXian" w:hAnsi="Arial" w:cs="Arial"/>
                <w:sz w:val="18"/>
                <w:lang w:val="en-US"/>
              </w:rPr>
              <w:t>5585</w:t>
            </w:r>
            <w:r w:rsidRPr="00037988">
              <w:rPr>
                <w:rFonts w:ascii="Arial" w:eastAsia="DengXian" w:hAnsi="Arial" w:cs="Arial"/>
                <w:sz w:val="18"/>
                <w:lang w:val="en-US"/>
              </w:rPr>
              <w:t>–</w:t>
            </w:r>
            <w:r>
              <w:rPr>
                <w:rFonts w:ascii="Arial" w:eastAsia="DengXian" w:hAnsi="Arial" w:cs="Arial"/>
                <w:sz w:val="18"/>
                <w:lang w:val="en-US"/>
              </w:rPr>
              <w:t>5860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C96417" w14:textId="77777777" w:rsidR="008F4D94" w:rsidRPr="00037988" w:rsidRDefault="008F4D94" w:rsidP="00190399">
            <w:pPr>
              <w:keepNext/>
              <w:keepLines/>
              <w:spacing w:after="0"/>
              <w:jc w:val="center"/>
              <w:rPr>
                <w:rFonts w:ascii="Arial" w:eastAsia="DengXian" w:hAnsi="Arial" w:cs="Arial"/>
                <w:sz w:val="18"/>
                <w:lang w:eastAsia="ja-JP"/>
              </w:rPr>
            </w:pPr>
            <w:r>
              <w:rPr>
                <w:rFonts w:ascii="Arial" w:eastAsia="DengXian" w:hAnsi="Arial" w:cs="Arial"/>
                <w:sz w:val="18"/>
                <w:lang w:val="en-US"/>
              </w:rPr>
              <w:t>2980</w:t>
            </w:r>
            <w:r w:rsidRPr="00037988">
              <w:rPr>
                <w:rFonts w:ascii="Arial" w:eastAsia="DengXian" w:hAnsi="Arial" w:cs="Arial"/>
                <w:sz w:val="18"/>
                <w:lang w:val="en-US"/>
              </w:rPr>
              <w:t>–</w:t>
            </w:r>
            <w:r>
              <w:rPr>
                <w:rFonts w:ascii="Arial" w:eastAsia="DengXian" w:hAnsi="Arial" w:cs="Arial"/>
                <w:sz w:val="18"/>
                <w:lang w:val="en-US"/>
              </w:rPr>
              <w:t>3245</w:t>
            </w:r>
          </w:p>
        </w:tc>
      </w:tr>
      <w:tr w:rsidR="008F4D94" w:rsidRPr="00636D5A" w14:paraId="41648F5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4A7D3B"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B30E96"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435548"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482B54E4" w14:textId="77777777" w:rsidR="008F4D94" w:rsidRPr="00037988" w:rsidRDefault="008F4D94" w:rsidP="00190399">
            <w:pPr>
              <w:keepNext/>
              <w:keepLines/>
              <w:spacing w:after="0"/>
              <w:jc w:val="center"/>
              <w:rPr>
                <w:rFonts w:ascii="Arial" w:eastAsia="DengXian" w:hAnsi="Arial" w:cs="Arial"/>
                <w:sz w:val="18"/>
                <w:lang w:val="en-US"/>
              </w:rPr>
            </w:pPr>
          </w:p>
        </w:tc>
      </w:tr>
      <w:tr w:rsidR="008F4D94" w:rsidRPr="00636D5A" w14:paraId="372F8F25"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BAE48"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B9EA68" w14:textId="77777777" w:rsidR="008F4D94" w:rsidRPr="00037988" w:rsidRDefault="008F4D94" w:rsidP="00190399">
            <w:pPr>
              <w:keepNext/>
              <w:keepLines/>
              <w:spacing w:after="0"/>
              <w:jc w:val="center"/>
              <w:rPr>
                <w:rFonts w:ascii="Arial" w:eastAsia="DengXian" w:hAnsi="Arial" w:cs="Arial"/>
                <w:sz w:val="18"/>
                <w:lang w:eastAsia="ja-JP"/>
              </w:rPr>
            </w:pPr>
            <w:r>
              <w:rPr>
                <w:rFonts w:ascii="Arial" w:eastAsia="DengXian" w:hAnsi="Arial" w:cs="Arial"/>
                <w:sz w:val="18"/>
                <w:lang w:val="en-US"/>
              </w:rPr>
              <w:t>1170</w:t>
            </w:r>
            <w:r w:rsidRPr="00037988">
              <w:rPr>
                <w:rFonts w:ascii="Arial" w:eastAsia="DengXian" w:hAnsi="Arial" w:cs="Arial"/>
                <w:sz w:val="18"/>
                <w:lang w:val="en-US"/>
              </w:rPr>
              <w:t>–</w:t>
            </w:r>
            <w:r>
              <w:rPr>
                <w:rFonts w:ascii="Arial" w:eastAsia="DengXian" w:hAnsi="Arial" w:cs="Arial"/>
                <w:sz w:val="18"/>
                <w:lang w:val="en-US"/>
              </w:rPr>
              <w:t>1440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766260FC" w14:textId="77777777" w:rsidR="008F4D94" w:rsidRPr="00037988" w:rsidRDefault="008F4D94" w:rsidP="00190399">
            <w:pPr>
              <w:keepNext/>
              <w:keepLines/>
              <w:spacing w:after="0"/>
              <w:jc w:val="center"/>
              <w:rPr>
                <w:rFonts w:ascii="Arial" w:eastAsia="DengXian" w:hAnsi="Arial" w:cs="Arial"/>
                <w:sz w:val="18"/>
                <w:lang w:eastAsia="ja-JP"/>
              </w:rPr>
            </w:pPr>
          </w:p>
        </w:tc>
      </w:tr>
      <w:tr w:rsidR="008F4D94" w:rsidRPr="00636D5A" w14:paraId="1FFB9B8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9351FD" w14:textId="77777777" w:rsidR="008F4D94" w:rsidRPr="00636D5A" w:rsidRDefault="008F4D94" w:rsidP="00190399">
            <w:pPr>
              <w:keepNext/>
              <w:keepLines/>
              <w:spacing w:after="0"/>
              <w:rPr>
                <w:rFonts w:ascii="Arial" w:eastAsia="DengXian" w:hAnsi="Arial" w:cs="Arial"/>
                <w:sz w:val="18"/>
                <w:lang w:val="en-US"/>
              </w:rPr>
            </w:pPr>
            <w:r w:rsidRPr="00636D5A">
              <w:rPr>
                <w:rFonts w:ascii="Arial" w:eastAsia="DengXian" w:hAnsi="Arial" w:cs="Arial"/>
                <w:sz w:val="18"/>
                <w:lang w:eastAsia="zh-CN"/>
              </w:rPr>
              <w:t>Two-tone</w:t>
            </w:r>
            <w:r w:rsidRPr="00636D5A">
              <w:rPr>
                <w:rFonts w:ascii="Arial" w:eastAsia="DengXian" w:hAnsi="Arial" w:cs="Arial"/>
                <w:sz w:val="18"/>
                <w:lang w:val="en-US"/>
              </w:rPr>
              <w:t xml:space="preserve"> </w:t>
            </w:r>
            <w:r w:rsidRPr="00636D5A">
              <w:rPr>
                <w:rFonts w:ascii="Arial" w:eastAsia="DengXian" w:hAnsi="Arial" w:cs="Arial"/>
                <w:sz w:val="18"/>
                <w:lang w:val="en-US" w:eastAsia="ja-JP"/>
              </w:rPr>
              <w:t>4</w:t>
            </w:r>
            <w:r w:rsidRPr="00636D5A">
              <w:rPr>
                <w:rFonts w:ascii="Arial" w:eastAsia="DengXian" w:hAnsi="Arial" w:cs="Arial"/>
                <w:sz w:val="18"/>
                <w:vertAlign w:val="superscript"/>
                <w:lang w:val="en-US" w:eastAsia="ja-JP"/>
              </w:rPr>
              <w:t>th</w:t>
            </w:r>
            <w:r w:rsidRPr="00636D5A">
              <w:rPr>
                <w:rFonts w:ascii="Arial" w:eastAsia="DengXian" w:hAnsi="Arial" w:cs="Arial"/>
                <w:sz w:val="18"/>
                <w:lang w:val="en-US" w:eastAsia="ja-JP"/>
              </w:rPr>
              <w:t xml:space="preserve"> </w:t>
            </w:r>
            <w:r w:rsidRPr="00636D5A">
              <w:rPr>
                <w:rFonts w:ascii="Arial" w:eastAsia="DengXi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BD1EB1"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+1*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4F4698"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3E3FA"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75DAE7C"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157417E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A1A4E"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1FE5C5" w14:textId="77777777" w:rsidR="008F4D94" w:rsidRPr="00037988" w:rsidRDefault="008F4D94" w:rsidP="00190399">
            <w:pPr>
              <w:keepNext/>
              <w:keepLines/>
              <w:spacing w:after="0"/>
              <w:jc w:val="center"/>
              <w:rPr>
                <w:rFonts w:ascii="Arial" w:eastAsia="DengXian" w:hAnsi="Arial" w:cs="Arial"/>
                <w:sz w:val="18"/>
                <w:lang w:eastAsia="ja-JP"/>
              </w:rPr>
            </w:pPr>
            <w:r>
              <w:rPr>
                <w:rFonts w:ascii="Arial" w:eastAsia="DengXian" w:hAnsi="Arial" w:cs="Arial"/>
                <w:sz w:val="18"/>
                <w:lang w:val="en-US"/>
              </w:rPr>
              <w:t>9350</w:t>
            </w:r>
            <w:r w:rsidRPr="00037988">
              <w:rPr>
                <w:rFonts w:ascii="Arial" w:eastAsia="DengXian" w:hAnsi="Arial" w:cs="Arial"/>
                <w:sz w:val="18"/>
                <w:lang w:val="en-US"/>
              </w:rPr>
              <w:t>–</w:t>
            </w:r>
            <w:r>
              <w:rPr>
                <w:rFonts w:ascii="Arial" w:eastAsia="DengXian" w:hAnsi="Arial" w:cs="Arial"/>
                <w:sz w:val="18"/>
                <w:lang w:val="en-US"/>
              </w:rPr>
              <w:t>9625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BEA2AF" w14:textId="77777777" w:rsidR="008F4D94" w:rsidRPr="00037988" w:rsidRDefault="008F4D94" w:rsidP="00190399">
            <w:pPr>
              <w:keepNext/>
              <w:keepLines/>
              <w:spacing w:after="0"/>
              <w:jc w:val="center"/>
              <w:rPr>
                <w:rFonts w:ascii="Arial" w:eastAsia="DengXian" w:hAnsi="Arial" w:cs="Arial"/>
                <w:sz w:val="18"/>
                <w:lang w:eastAsia="ja-JP"/>
              </w:rPr>
            </w:pPr>
            <w:r>
              <w:rPr>
                <w:rFonts w:ascii="Arial" w:eastAsia="DengXian" w:hAnsi="Arial" w:cs="Arial"/>
                <w:sz w:val="18"/>
                <w:lang w:val="en-US"/>
              </w:rPr>
              <w:t>8050</w:t>
            </w:r>
            <w:r w:rsidRPr="00037988">
              <w:rPr>
                <w:rFonts w:ascii="Arial" w:eastAsia="DengXian" w:hAnsi="Arial" w:cs="Arial"/>
                <w:sz w:val="18"/>
                <w:lang w:val="en-US"/>
              </w:rPr>
              <w:t>–</w:t>
            </w:r>
            <w:r>
              <w:rPr>
                <w:rFonts w:ascii="Arial" w:eastAsia="DengXian" w:hAnsi="Arial" w:cs="Arial"/>
                <w:sz w:val="18"/>
                <w:lang w:val="en-US"/>
              </w:rPr>
              <w:t>8315</w:t>
            </w:r>
          </w:p>
        </w:tc>
      </w:tr>
      <w:tr w:rsidR="008F4D94" w:rsidRPr="00636D5A" w14:paraId="0BD476D5"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C5A401"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Two</w:t>
            </w:r>
            <w:r w:rsidRPr="00636D5A">
              <w:rPr>
                <w:rFonts w:ascii="Arial" w:eastAsia="DengXian" w:hAnsi="Arial"/>
                <w:sz w:val="18"/>
                <w:lang w:eastAsia="zh-CN"/>
              </w:rPr>
              <w:t>-tone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17ED9"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3DC256C"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4F946ADD" w14:textId="77777777" w:rsidR="008F4D94" w:rsidRPr="00037988" w:rsidRDefault="008F4D94" w:rsidP="00190399">
            <w:pPr>
              <w:keepNext/>
              <w:keepLines/>
              <w:spacing w:after="0"/>
              <w:jc w:val="center"/>
              <w:rPr>
                <w:rFonts w:ascii="Arial" w:eastAsia="DengXian" w:hAnsi="Arial" w:cs="Arial"/>
                <w:sz w:val="18"/>
                <w:lang w:val="en-US"/>
              </w:rPr>
            </w:pPr>
          </w:p>
        </w:tc>
      </w:tr>
      <w:tr w:rsidR="008F4D94" w:rsidRPr="00636D5A" w14:paraId="764CBE7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F74FC"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97DCCF" w14:textId="77777777" w:rsidR="008F4D94" w:rsidRPr="00037988" w:rsidRDefault="008F4D94" w:rsidP="00190399">
            <w:pPr>
              <w:keepNext/>
              <w:keepLines/>
              <w:spacing w:after="0"/>
              <w:jc w:val="center"/>
              <w:rPr>
                <w:rFonts w:ascii="Arial" w:eastAsia="DengXian" w:hAnsi="Arial" w:cs="Arial"/>
                <w:sz w:val="18"/>
                <w:lang w:eastAsia="ja-JP"/>
              </w:rPr>
            </w:pPr>
            <w:r>
              <w:rPr>
                <w:rFonts w:ascii="Arial" w:eastAsia="DengXian" w:hAnsi="Arial" w:cs="Arial"/>
                <w:sz w:val="18"/>
                <w:lang w:val="en-US"/>
              </w:rPr>
              <w:t>8700</w:t>
            </w:r>
            <w:r w:rsidRPr="00037988">
              <w:rPr>
                <w:rFonts w:ascii="Arial" w:eastAsia="DengXian" w:hAnsi="Arial" w:cs="Arial"/>
                <w:sz w:val="18"/>
                <w:lang w:val="en-US"/>
              </w:rPr>
              <w:t>–</w:t>
            </w:r>
            <w:r>
              <w:rPr>
                <w:rFonts w:ascii="Arial" w:eastAsia="DengXian" w:hAnsi="Arial" w:cs="Arial"/>
                <w:sz w:val="18"/>
                <w:lang w:val="en-US"/>
              </w:rPr>
              <w:t>8970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27FED561" w14:textId="77777777" w:rsidR="008F4D94" w:rsidRPr="00037988" w:rsidRDefault="008F4D94" w:rsidP="00190399">
            <w:pPr>
              <w:keepNext/>
              <w:keepLines/>
              <w:spacing w:after="0"/>
              <w:jc w:val="center"/>
              <w:rPr>
                <w:rFonts w:ascii="Arial" w:eastAsia="DengXian" w:hAnsi="Arial" w:cs="Arial"/>
                <w:sz w:val="18"/>
                <w:lang w:eastAsia="ja-JP"/>
              </w:rPr>
            </w:pPr>
          </w:p>
        </w:tc>
      </w:tr>
      <w:tr w:rsidR="008F4D94" w:rsidRPr="00636D5A" w14:paraId="61DF4A3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36EA2"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283EDA"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0010BB"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8EA01E"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7A14BA1"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581C215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DEB8D"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B27170" w14:textId="77777777" w:rsidR="008F4D94" w:rsidRPr="00037988" w:rsidRDefault="008F4D94" w:rsidP="00190399">
            <w:pPr>
              <w:keepNext/>
              <w:keepLines/>
              <w:spacing w:after="0"/>
              <w:jc w:val="center"/>
              <w:rPr>
                <w:rFonts w:ascii="Arial" w:eastAsia="DengXian" w:hAnsi="Arial" w:cs="Arial"/>
                <w:sz w:val="18"/>
                <w:lang w:eastAsia="ja-JP"/>
              </w:rPr>
            </w:pPr>
            <w:r>
              <w:rPr>
                <w:rFonts w:ascii="Arial" w:eastAsia="DengXian" w:hAnsi="Arial" w:cs="Arial"/>
                <w:sz w:val="18"/>
                <w:lang w:val="en-US"/>
              </w:rPr>
              <w:t>4830</w:t>
            </w:r>
            <w:r w:rsidRPr="00037988">
              <w:rPr>
                <w:rFonts w:ascii="Arial" w:eastAsia="DengXian" w:hAnsi="Arial" w:cs="Arial"/>
                <w:sz w:val="18"/>
                <w:lang w:val="en-US"/>
              </w:rPr>
              <w:t>–</w:t>
            </w:r>
            <w:r>
              <w:rPr>
                <w:rFonts w:ascii="Arial" w:eastAsia="DengXian" w:hAnsi="Arial" w:cs="Arial"/>
                <w:sz w:val="18"/>
                <w:lang w:val="en-US"/>
              </w:rPr>
              <w:t>5160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6C123" w14:textId="77777777" w:rsidR="008F4D94" w:rsidRPr="00037988" w:rsidRDefault="008F4D94" w:rsidP="00190399">
            <w:pPr>
              <w:keepNext/>
              <w:keepLines/>
              <w:spacing w:after="0"/>
              <w:jc w:val="center"/>
              <w:rPr>
                <w:rFonts w:ascii="Arial" w:eastAsia="DengXian" w:hAnsi="Arial" w:cs="Arial"/>
                <w:sz w:val="18"/>
                <w:lang w:eastAsia="ja-JP"/>
              </w:rPr>
            </w:pPr>
            <w:r>
              <w:rPr>
                <w:rFonts w:ascii="Arial" w:eastAsia="DengXian" w:hAnsi="Arial" w:cs="Arial"/>
                <w:sz w:val="18"/>
                <w:lang w:val="en-US"/>
              </w:rPr>
              <w:t>8085</w:t>
            </w:r>
            <w:r w:rsidRPr="00037988">
              <w:rPr>
                <w:rFonts w:ascii="Arial" w:eastAsia="DengXian" w:hAnsi="Arial" w:cs="Arial"/>
                <w:sz w:val="18"/>
                <w:lang w:val="en-US"/>
              </w:rPr>
              <w:t>–</w:t>
            </w:r>
            <w:r>
              <w:rPr>
                <w:rFonts w:ascii="Arial" w:eastAsia="DengXian" w:hAnsi="Arial" w:cs="Arial"/>
                <w:sz w:val="18"/>
                <w:lang w:val="en-US"/>
              </w:rPr>
              <w:t>8430</w:t>
            </w:r>
          </w:p>
        </w:tc>
      </w:tr>
      <w:tr w:rsidR="008F4D94" w:rsidRPr="00636D5A" w14:paraId="5CFAF96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373D2D"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32C0E3"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A1EA0A0"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050400"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F7740BA"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-3*f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3D332C6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3F02D2" w14:textId="77777777" w:rsidR="008F4D94" w:rsidRPr="00636D5A" w:rsidRDefault="008F4D94" w:rsidP="00190399">
            <w:pPr>
              <w:keepNext/>
              <w:keepLines/>
              <w:spacing w:after="0"/>
              <w:rPr>
                <w:rFonts w:ascii="Arial" w:eastAsia="DengXian" w:hAnsi="Arial" w:cs="Arial"/>
                <w:sz w:val="18"/>
                <w:lang w:val="en-US"/>
              </w:rPr>
            </w:pPr>
            <w:r w:rsidRPr="00636D5A">
              <w:rPr>
                <w:rFonts w:ascii="Arial" w:eastAsia="DengXi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5BE551" w14:textId="77777777" w:rsidR="008F4D94" w:rsidRPr="00037988" w:rsidRDefault="008F4D94" w:rsidP="00190399">
            <w:pPr>
              <w:keepNext/>
              <w:keepLines/>
              <w:spacing w:after="0"/>
              <w:jc w:val="center"/>
              <w:rPr>
                <w:rFonts w:ascii="Arial" w:eastAsia="DengXian" w:hAnsi="Arial" w:cs="Arial"/>
                <w:sz w:val="18"/>
                <w:lang w:eastAsia="ja-JP"/>
              </w:rPr>
            </w:pPr>
            <w:r w:rsidRPr="00D31F03">
              <w:rPr>
                <w:rFonts w:ascii="Arial" w:eastAsia="DengXian" w:hAnsi="Arial" w:cs="Arial"/>
                <w:sz w:val="18"/>
                <w:lang w:val="en-US"/>
              </w:rPr>
              <w:t>410–745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922A7" w14:textId="77777777" w:rsidR="008F4D94" w:rsidRPr="00037988" w:rsidRDefault="008F4D94" w:rsidP="00190399">
            <w:pPr>
              <w:keepNext/>
              <w:keepLines/>
              <w:spacing w:after="0"/>
              <w:jc w:val="center"/>
              <w:rPr>
                <w:rFonts w:ascii="Arial" w:eastAsia="DengXian" w:hAnsi="Arial" w:cs="Arial"/>
                <w:sz w:val="18"/>
                <w:lang w:eastAsia="ja-JP"/>
              </w:rPr>
            </w:pPr>
            <w:r>
              <w:rPr>
                <w:rFonts w:ascii="Arial" w:eastAsia="DengXian" w:hAnsi="Arial" w:cs="Arial"/>
                <w:sz w:val="18"/>
                <w:lang w:val="en-US"/>
              </w:rPr>
              <w:t>3670</w:t>
            </w:r>
            <w:r w:rsidRPr="00037988">
              <w:rPr>
                <w:rFonts w:ascii="Arial" w:eastAsia="DengXian" w:hAnsi="Arial" w:cs="Arial"/>
                <w:sz w:val="18"/>
                <w:lang w:val="en-US"/>
              </w:rPr>
              <w:t>–</w:t>
            </w:r>
            <w:r>
              <w:rPr>
                <w:rFonts w:ascii="Arial" w:eastAsia="DengXian" w:hAnsi="Arial" w:cs="Arial"/>
                <w:sz w:val="18"/>
                <w:lang w:val="en-US"/>
              </w:rPr>
              <w:t>4010</w:t>
            </w:r>
          </w:p>
        </w:tc>
      </w:tr>
      <w:tr w:rsidR="008F4D94" w:rsidRPr="00636D5A" w14:paraId="62F6921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3BF736"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87B37F"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2FE0A17"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D61755"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E49DED6"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43B9FFE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4FF1E6"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FFC119" w14:textId="77777777" w:rsidR="008F4D94" w:rsidRPr="00037988" w:rsidRDefault="008F4D94" w:rsidP="00190399">
            <w:pPr>
              <w:keepNext/>
              <w:keepLines/>
              <w:spacing w:after="0"/>
              <w:jc w:val="center"/>
              <w:rPr>
                <w:rFonts w:ascii="Arial" w:eastAsia="DengXian" w:hAnsi="Arial" w:cs="Arial"/>
                <w:sz w:val="18"/>
                <w:lang w:eastAsia="ja-JP"/>
              </w:rPr>
            </w:pPr>
            <w:r>
              <w:rPr>
                <w:rFonts w:ascii="Arial" w:eastAsia="DengXian" w:hAnsi="Arial" w:cs="Arial"/>
                <w:sz w:val="18"/>
                <w:lang w:val="en-US"/>
              </w:rPr>
              <w:t>9900</w:t>
            </w:r>
            <w:r w:rsidRPr="00037988">
              <w:rPr>
                <w:rFonts w:ascii="Arial" w:eastAsia="DengXian" w:hAnsi="Arial" w:cs="Arial"/>
                <w:sz w:val="18"/>
                <w:lang w:val="en-US"/>
              </w:rPr>
              <w:t>–</w:t>
            </w:r>
            <w:r>
              <w:rPr>
                <w:rFonts w:ascii="Arial" w:eastAsia="DengXian" w:hAnsi="Arial" w:cs="Arial"/>
                <w:sz w:val="18"/>
                <w:lang w:val="en-US"/>
              </w:rPr>
              <w:t>10230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9FACED" w14:textId="77777777" w:rsidR="008F4D94" w:rsidRPr="00037988" w:rsidRDefault="008F4D94" w:rsidP="00190399">
            <w:pPr>
              <w:keepNext/>
              <w:keepLines/>
              <w:spacing w:after="0"/>
              <w:jc w:val="center"/>
              <w:rPr>
                <w:rFonts w:ascii="Arial" w:eastAsia="DengXian" w:hAnsi="Arial" w:cs="Arial"/>
                <w:sz w:val="18"/>
                <w:lang w:eastAsia="ja-JP"/>
              </w:rPr>
            </w:pPr>
            <w:r>
              <w:rPr>
                <w:rFonts w:ascii="Arial" w:eastAsia="DengXian" w:hAnsi="Arial" w:cs="Arial"/>
                <w:sz w:val="18"/>
                <w:lang w:val="en-US"/>
              </w:rPr>
              <w:t>11850</w:t>
            </w:r>
            <w:r w:rsidRPr="00037988">
              <w:rPr>
                <w:rFonts w:ascii="Arial" w:eastAsia="DengXian" w:hAnsi="Arial" w:cs="Arial"/>
                <w:sz w:val="18"/>
                <w:lang w:val="en-US"/>
              </w:rPr>
              <w:t>–</w:t>
            </w:r>
            <w:r>
              <w:rPr>
                <w:rFonts w:ascii="Arial" w:eastAsia="DengXian" w:hAnsi="Arial" w:cs="Arial"/>
                <w:sz w:val="18"/>
                <w:lang w:val="en-US"/>
              </w:rPr>
              <w:t>12195</w:t>
            </w:r>
          </w:p>
        </w:tc>
      </w:tr>
      <w:tr w:rsidR="008F4D94" w:rsidRPr="00636D5A" w14:paraId="16A164C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9BFC71"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30509E"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91A7E0"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E1F420"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D5F2880"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6EA55D5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5166A"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59C9B6" w14:textId="77777777" w:rsidR="008F4D94" w:rsidRPr="00037988" w:rsidRDefault="008F4D94" w:rsidP="00190399">
            <w:pPr>
              <w:keepNext/>
              <w:keepLines/>
              <w:spacing w:after="0"/>
              <w:jc w:val="center"/>
              <w:rPr>
                <w:rFonts w:ascii="Arial" w:eastAsia="DengXian" w:hAnsi="Arial" w:cs="Arial"/>
                <w:sz w:val="18"/>
                <w:lang w:eastAsia="ja-JP"/>
              </w:rPr>
            </w:pPr>
            <w:r>
              <w:rPr>
                <w:rFonts w:ascii="Arial" w:eastAsia="DengXian" w:hAnsi="Arial" w:cs="Arial"/>
                <w:sz w:val="18"/>
                <w:lang w:val="en-US"/>
              </w:rPr>
              <w:t>10550</w:t>
            </w:r>
            <w:r w:rsidRPr="00037988">
              <w:rPr>
                <w:rFonts w:ascii="Arial" w:eastAsia="DengXian" w:hAnsi="Arial" w:cs="Arial"/>
                <w:sz w:val="18"/>
                <w:lang w:val="en-US"/>
              </w:rPr>
              <w:t>–</w:t>
            </w:r>
            <w:r>
              <w:rPr>
                <w:rFonts w:ascii="Arial" w:eastAsia="DengXian" w:hAnsi="Arial" w:cs="Arial"/>
                <w:sz w:val="18"/>
                <w:lang w:val="en-US"/>
              </w:rPr>
              <w:t>10885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BFF7F" w14:textId="77777777" w:rsidR="008F4D94" w:rsidRPr="00037988" w:rsidRDefault="008F4D94" w:rsidP="00190399">
            <w:pPr>
              <w:keepNext/>
              <w:keepLines/>
              <w:spacing w:after="0"/>
              <w:jc w:val="center"/>
              <w:rPr>
                <w:rFonts w:ascii="Arial" w:eastAsia="DengXian" w:hAnsi="Arial" w:cs="Arial"/>
                <w:sz w:val="18"/>
                <w:lang w:eastAsia="ja-JP"/>
              </w:rPr>
            </w:pPr>
            <w:r>
              <w:rPr>
                <w:rFonts w:ascii="Arial" w:eastAsia="DengXian" w:hAnsi="Arial" w:cs="Arial"/>
                <w:sz w:val="18"/>
                <w:lang w:val="en-US"/>
              </w:rPr>
              <w:t>11200</w:t>
            </w:r>
            <w:r w:rsidRPr="00037988">
              <w:rPr>
                <w:rFonts w:ascii="Arial" w:eastAsia="DengXian" w:hAnsi="Arial" w:cs="Arial"/>
                <w:sz w:val="18"/>
                <w:lang w:val="en-US"/>
              </w:rPr>
              <w:t>–</w:t>
            </w:r>
            <w:r>
              <w:rPr>
                <w:rFonts w:ascii="Arial" w:eastAsia="DengXian" w:hAnsi="Arial" w:cs="Arial"/>
                <w:sz w:val="18"/>
                <w:lang w:val="en-US"/>
              </w:rPr>
              <w:t>11540</w:t>
            </w:r>
          </w:p>
        </w:tc>
      </w:tr>
      <w:tr w:rsidR="008F4D94" w:rsidRPr="00636D5A" w14:paraId="2422E639" w14:textId="77777777" w:rsidTr="00190399">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AAF46"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rPr>
              <w:t>NOTE :</w:t>
            </w:r>
            <w:r w:rsidRPr="00636D5A">
              <w:rPr>
                <w:rFonts w:ascii="Arial" w:eastAsia="DengXian" w:hAnsi="Arial"/>
                <w:sz w:val="18"/>
              </w:rPr>
              <w:tab/>
              <w:t>For each IMD item,</w:t>
            </w:r>
            <w:r w:rsidRPr="00636D5A">
              <w:rPr>
                <w:rFonts w:ascii="Arial" w:eastAsia="DengXian" w:hAnsi="Arial"/>
                <w:sz w:val="18"/>
                <w:lang w:val="en-US" w:eastAsia="zh-CN"/>
              </w:rPr>
              <w:t xml:space="preserve"> </w:t>
            </w:r>
            <w:r w:rsidRPr="00636D5A">
              <w:rPr>
                <w:rFonts w:ascii="Arial" w:eastAsia="DengXian" w:hAnsi="Arial"/>
                <w:sz w:val="18"/>
              </w:rPr>
              <w:t xml:space="preserve">when two bound values before taking absolute have different signs, the relevant IMD </w:t>
            </w:r>
            <w:r w:rsidRPr="00636D5A">
              <w:rPr>
                <w:rFonts w:ascii="Arial" w:eastAsia="DengXian" w:hAnsi="Arial"/>
                <w:sz w:val="18"/>
                <w:lang w:eastAsia="zh-CN"/>
              </w:rPr>
              <w:t>range</w:t>
            </w:r>
            <w:r w:rsidRPr="00636D5A">
              <w:rPr>
                <w:rFonts w:ascii="Arial" w:eastAsia="DengXian" w:hAnsi="Arial"/>
                <w:sz w:val="18"/>
              </w:rPr>
              <w:t xml:space="preserve"> shall be set such that (1) the lower bound is 0 and (2) the upper bound is the bigger </w:t>
            </w:r>
            <w:r w:rsidRPr="00636D5A">
              <w:rPr>
                <w:rFonts w:ascii="Arial" w:eastAsia="DengXian" w:hAnsi="Arial"/>
                <w:sz w:val="18"/>
                <w:lang w:val="en-US"/>
              </w:rPr>
              <w:t>value</w:t>
            </w:r>
            <w:r w:rsidRPr="00636D5A">
              <w:rPr>
                <w:rFonts w:ascii="Arial" w:eastAsia="DengXian" w:hAnsi="Arial"/>
                <w:sz w:val="18"/>
              </w:rPr>
              <w:t xml:space="preserve"> of the two after taking absolute. The lowest even order and lowest odd order IMD MSDs shall be considered.</w:t>
            </w:r>
          </w:p>
        </w:tc>
      </w:tr>
    </w:tbl>
    <w:p w14:paraId="69E6F1B8" w14:textId="77777777" w:rsidR="008F4D94" w:rsidRDefault="008F4D94" w:rsidP="008F4D94">
      <w:pPr>
        <w:rPr>
          <w:rFonts w:ascii="Arial" w:eastAsia="DengXian" w:hAnsi="Arial" w:cs="Arial"/>
          <w:b/>
        </w:rPr>
      </w:pPr>
    </w:p>
    <w:p w14:paraId="5BD417F4" w14:textId="77777777" w:rsidR="008F4D94" w:rsidRPr="00BF5D34" w:rsidRDefault="008F4D94" w:rsidP="008F4D94">
      <w:pPr>
        <w:rPr>
          <w:rFonts w:eastAsia="MS Mincho"/>
        </w:rPr>
      </w:pPr>
      <w:r w:rsidRPr="00783413">
        <w:rPr>
          <w:rFonts w:eastAsia="MS Mincho"/>
        </w:rPr>
        <w:t>Based on the above table, 2</w:t>
      </w:r>
      <w:r w:rsidRPr="00783413">
        <w:rPr>
          <w:rFonts w:eastAsia="DengXian" w:cs="DengXian" w:hint="eastAsia"/>
          <w:szCs w:val="21"/>
          <w:vertAlign w:val="superscript"/>
          <w:lang w:eastAsia="zh-CN"/>
        </w:rPr>
        <w:t>nd</w:t>
      </w:r>
      <w:r w:rsidRPr="00783413">
        <w:rPr>
          <w:rFonts w:eastAsia="DengXian" w:cs="DengXian"/>
          <w:szCs w:val="21"/>
          <w:lang w:eastAsia="ko-KR"/>
        </w:rPr>
        <w:t xml:space="preserve"> and 5</w:t>
      </w:r>
      <w:r w:rsidRPr="00783413">
        <w:rPr>
          <w:rFonts w:eastAsia="DengXian" w:cs="DengXian"/>
          <w:szCs w:val="21"/>
          <w:vertAlign w:val="superscript"/>
          <w:lang w:eastAsia="zh-CN"/>
        </w:rPr>
        <w:t>th</w:t>
      </w:r>
      <w:r w:rsidRPr="00783413">
        <w:rPr>
          <w:rFonts w:eastAsia="DengXian" w:cs="DengXian"/>
          <w:szCs w:val="21"/>
          <w:lang w:eastAsia="ko-KR"/>
        </w:rPr>
        <w:t xml:space="preserve"> order IMD generated by </w:t>
      </w:r>
      <w:r w:rsidRPr="00783413">
        <w:rPr>
          <w:rFonts w:eastAsia="MS Mincho"/>
        </w:rPr>
        <w:t xml:space="preserve">UL CA_n7A-n25A </w:t>
      </w:r>
      <w:r w:rsidRPr="00783413">
        <w:rPr>
          <w:rFonts w:eastAsia="DengXian" w:cs="DengXian" w:hint="eastAsia"/>
          <w:szCs w:val="21"/>
          <w:lang w:eastAsia="ko-KR"/>
        </w:rPr>
        <w:t>may</w:t>
      </w:r>
      <w:r w:rsidRPr="00783413">
        <w:rPr>
          <w:rFonts w:eastAsia="DengXian" w:cs="DengXian"/>
          <w:szCs w:val="21"/>
          <w:lang w:eastAsia="ko-KR"/>
        </w:rPr>
        <w:t xml:space="preserve"> fall into own Rx of </w:t>
      </w:r>
      <w:r w:rsidRPr="00783413">
        <w:rPr>
          <w:rFonts w:cs="DengXian"/>
          <w:szCs w:val="21"/>
        </w:rPr>
        <w:t>B</w:t>
      </w:r>
      <w:r w:rsidRPr="00783413">
        <w:rPr>
          <w:rFonts w:eastAsia="DengXian" w:cs="DengXian"/>
          <w:szCs w:val="21"/>
          <w:lang w:eastAsia="ko-KR"/>
        </w:rPr>
        <w:t xml:space="preserve">and </w:t>
      </w:r>
      <w:r w:rsidRPr="00783413">
        <w:rPr>
          <w:rFonts w:cs="DengXian"/>
          <w:szCs w:val="21"/>
        </w:rPr>
        <w:t>n29</w:t>
      </w:r>
      <w:r w:rsidRPr="00783413">
        <w:rPr>
          <w:rFonts w:eastAsia="MS Mincho"/>
        </w:rPr>
        <w:t>.</w:t>
      </w:r>
    </w:p>
    <w:p w14:paraId="72A7CBFF" w14:textId="77777777" w:rsidR="008F4D94" w:rsidRPr="00636D5A" w:rsidRDefault="008F4D94" w:rsidP="008F4D94">
      <w:pPr>
        <w:rPr>
          <w:rFonts w:ascii="Arial" w:eastAsia="DengXian" w:hAnsi="Arial" w:cs="Arial"/>
          <w:b/>
        </w:rPr>
      </w:pPr>
    </w:p>
    <w:p w14:paraId="2A49E61B" w14:textId="77777777" w:rsidR="008F4D94" w:rsidRPr="00CF42FD" w:rsidRDefault="008F4D94" w:rsidP="00CF42FD">
      <w:pPr>
        <w:pStyle w:val="Heading4"/>
      </w:pPr>
      <w:bookmarkStart w:id="437" w:name="_Toc180420629"/>
      <w:r w:rsidRPr="00CF42FD">
        <w:t>5.33.2.2</w:t>
      </w:r>
      <w:r w:rsidRPr="00CF42FD">
        <w:tab/>
        <w:t>REFSENS requirements</w:t>
      </w:r>
      <w:bookmarkEnd w:id="437"/>
    </w:p>
    <w:p w14:paraId="700D6602" w14:textId="77777777" w:rsidR="008F4D94" w:rsidRPr="006E75FB" w:rsidRDefault="008F4D94" w:rsidP="008F4D94">
      <w:pPr>
        <w:rPr>
          <w:rFonts w:eastAsia="MS Mincho"/>
        </w:rPr>
      </w:pPr>
      <w:r w:rsidRPr="009676E5">
        <w:rPr>
          <w:rFonts w:eastAsia="MS Mincho"/>
        </w:rPr>
        <w:t>Based on the co-existence studies</w:t>
      </w:r>
      <w:r w:rsidRPr="00F32261">
        <w:rPr>
          <w:lang w:eastAsia="zh-CN"/>
        </w:rPr>
        <w:t>,</w:t>
      </w:r>
      <w:r>
        <w:rPr>
          <w:lang w:eastAsia="zh-CN"/>
        </w:rPr>
        <w:t xml:space="preserve"> </w:t>
      </w:r>
      <w:r w:rsidRPr="00F32261">
        <w:rPr>
          <w:rFonts w:eastAsia="MS Mincho"/>
        </w:rPr>
        <w:t>there is a need to define MSD values</w:t>
      </w:r>
      <w:r>
        <w:rPr>
          <w:rFonts w:eastAsia="MS Mincho"/>
        </w:rPr>
        <w:t>.</w:t>
      </w:r>
      <w:r w:rsidRPr="004D55CE">
        <w:t xml:space="preserve"> </w:t>
      </w:r>
      <w:r w:rsidRPr="004D55CE">
        <w:rPr>
          <w:rFonts w:eastAsia="MS Mincho"/>
        </w:rPr>
        <w:t xml:space="preserve">MSD values </w:t>
      </w:r>
      <w:r>
        <w:rPr>
          <w:rFonts w:eastAsia="MS Mincho"/>
        </w:rPr>
        <w:t>are specified as following.</w:t>
      </w:r>
    </w:p>
    <w:p w14:paraId="4D0F5083" w14:textId="77777777" w:rsidR="008F4D94" w:rsidRPr="00B804AF" w:rsidRDefault="008F4D94" w:rsidP="008F4D94">
      <w:pPr>
        <w:keepNext/>
        <w:keepLines/>
        <w:spacing w:before="60"/>
        <w:jc w:val="center"/>
        <w:rPr>
          <w:rFonts w:ascii="Calibri" w:hAnsi="Calibri" w:cs="Calibri"/>
          <w:color w:val="000000"/>
          <w:sz w:val="22"/>
          <w:szCs w:val="22"/>
          <w:lang w:val="en-US" w:eastAsia="zh-CN"/>
        </w:rPr>
      </w:pPr>
      <w:r w:rsidRPr="00B804AF">
        <w:rPr>
          <w:rFonts w:ascii="Arial" w:eastAsia="DengXian" w:hAnsi="Arial" w:cs="Arial"/>
          <w:b/>
        </w:rPr>
        <w:t xml:space="preserve">Table </w:t>
      </w:r>
      <w:r>
        <w:rPr>
          <w:rFonts w:ascii="Arial" w:eastAsia="DengXian" w:hAnsi="Arial" w:cs="Arial"/>
          <w:b/>
        </w:rPr>
        <w:t>5.33</w:t>
      </w:r>
      <w:r w:rsidRPr="00B804AF">
        <w:rPr>
          <w:rFonts w:ascii="Arial" w:eastAsia="DengXian" w:hAnsi="Arial" w:cs="Arial"/>
          <w:b/>
        </w:rPr>
        <w:t>.2.2-3: MSD for the CA configuration</w:t>
      </w:r>
    </w:p>
    <w:tbl>
      <w:tblPr>
        <w:tblW w:w="9855" w:type="dxa"/>
        <w:jc w:val="center"/>
        <w:tblCellMar>
          <w:left w:w="0" w:type="dxa"/>
          <w:right w:w="0" w:type="dxa"/>
        </w:tblCellMar>
        <w:tblLook w:val="04A0" w:firstRow="1" w:lastRow="0" w:firstColumn="1" w:lastColumn="0" w:noHBand="0" w:noVBand="1"/>
      </w:tblPr>
      <w:tblGrid>
        <w:gridCol w:w="2005"/>
        <w:gridCol w:w="1145"/>
        <w:gridCol w:w="960"/>
        <w:gridCol w:w="964"/>
        <w:gridCol w:w="959"/>
        <w:gridCol w:w="960"/>
        <w:gridCol w:w="977"/>
        <w:gridCol w:w="828"/>
        <w:gridCol w:w="1057"/>
      </w:tblGrid>
      <w:tr w:rsidR="008F4D94" w:rsidRPr="00B804AF" w14:paraId="263E6611" w14:textId="77777777" w:rsidTr="00190399">
        <w:trPr>
          <w:trHeight w:val="187"/>
          <w:jc w:val="center"/>
        </w:trPr>
        <w:tc>
          <w:tcPr>
            <w:tcW w:w="8798"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0A01C"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Band / Channel bandwidth / N</w:t>
            </w:r>
            <w:r w:rsidRPr="00B804AF">
              <w:rPr>
                <w:rFonts w:ascii="inherit" w:hAnsi="inherit" w:cs="Arial"/>
                <w:b/>
                <w:bCs/>
                <w:sz w:val="18"/>
                <w:szCs w:val="18"/>
                <w:vertAlign w:val="subscript"/>
                <w:lang w:val="en-US" w:eastAsia="zh-CN"/>
              </w:rPr>
              <w:t>RB</w:t>
            </w:r>
            <w:r w:rsidRPr="00B804AF">
              <w:rPr>
                <w:rFonts w:ascii="Arial" w:hAnsi="Arial" w:cs="Arial"/>
                <w:b/>
                <w:bCs/>
                <w:sz w:val="18"/>
                <w:szCs w:val="18"/>
                <w:lang w:val="en-US" w:eastAsia="zh-CN"/>
              </w:rPr>
              <w:t> / Duplex mode</w:t>
            </w:r>
          </w:p>
        </w:tc>
        <w:tc>
          <w:tcPr>
            <w:tcW w:w="1057" w:type="dxa"/>
            <w:tcBorders>
              <w:top w:val="single" w:sz="8" w:space="0" w:color="auto"/>
              <w:left w:val="nil"/>
              <w:bottom w:val="nil"/>
              <w:right w:val="single" w:sz="8" w:space="0" w:color="auto"/>
            </w:tcBorders>
            <w:tcMar>
              <w:top w:w="0" w:type="dxa"/>
              <w:left w:w="108" w:type="dxa"/>
              <w:bottom w:w="0" w:type="dxa"/>
              <w:right w:w="108" w:type="dxa"/>
            </w:tcMar>
            <w:hideMark/>
          </w:tcPr>
          <w:p w14:paraId="4A5B28F0"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Source of IMD</w:t>
            </w:r>
          </w:p>
        </w:tc>
      </w:tr>
      <w:tr w:rsidR="008F4D94" w:rsidRPr="00B804AF" w14:paraId="3CC5F2C7" w14:textId="77777777" w:rsidTr="00190399">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E5CB6"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CA band combination</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67979758"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band</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3D95F405"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 F</w:t>
            </w:r>
            <w:r w:rsidRPr="00B804AF">
              <w:rPr>
                <w:rFonts w:ascii="inherit" w:hAnsi="inherit" w:cs="Arial"/>
                <w:b/>
                <w:bCs/>
                <w:sz w:val="18"/>
                <w:szCs w:val="18"/>
                <w:vertAlign w:val="subscript"/>
                <w:lang w:val="en-US" w:eastAsia="zh-CN"/>
              </w:rPr>
              <w:t>c</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14:paraId="3CBF309E"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UL/DL BW</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14:paraId="0DB8FE36"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C</w:t>
            </w:r>
            <w:r w:rsidRPr="00B804AF">
              <w:rPr>
                <w:rFonts w:ascii="inherit" w:hAnsi="inherit" w:cs="Arial"/>
                <w:b/>
                <w:bCs/>
                <w:sz w:val="18"/>
                <w:szCs w:val="18"/>
                <w:vertAlign w:val="subscript"/>
                <w:lang w:val="en-US" w:eastAsia="zh-CN"/>
              </w:rPr>
              <w:t>LRB</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CFD04CF"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DL F</w:t>
            </w:r>
            <w:r w:rsidRPr="00B804AF">
              <w:rPr>
                <w:rFonts w:ascii="inherit" w:hAnsi="inherit" w:cs="Arial"/>
                <w:b/>
                <w:bCs/>
                <w:sz w:val="18"/>
                <w:szCs w:val="18"/>
                <w:vertAlign w:val="subscript"/>
                <w:lang w:val="en-US" w:eastAsia="zh-CN"/>
              </w:rPr>
              <w:t>c</w:t>
            </w:r>
            <w:r w:rsidRPr="00B804AF">
              <w:rPr>
                <w:rFonts w:ascii="Arial" w:hAnsi="Arial" w:cs="Arial"/>
                <w:b/>
                <w:bCs/>
                <w:sz w:val="18"/>
                <w:szCs w:val="18"/>
                <w:lang w:val="en-US" w:eastAsia="zh-CN"/>
              </w:rPr>
              <w:t> (MHz)</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14:paraId="61AE2C99"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MSD</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(dB)</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14:paraId="71F1DAA5"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Duplex mode</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665DEFD0"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 </w:t>
            </w:r>
          </w:p>
        </w:tc>
      </w:tr>
      <w:tr w:rsidR="008F4D94" w:rsidRPr="00B804AF" w14:paraId="1AF5343F" w14:textId="77777777" w:rsidTr="00190399">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0FF8B92"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CA_n7-n25-n29</w:t>
            </w: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369A1A42"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n7</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50EE34FC"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2567.5</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5D738DAC"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50EEF6E"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190410AD"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2687.5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4C007BC9"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4999BE09"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2A1C4E51"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2BB9586E" w14:textId="77777777" w:rsidTr="00190399">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4BE21EEA" w14:textId="77777777" w:rsidR="008F4D94" w:rsidRPr="00B804AF" w:rsidRDefault="008F4D94" w:rsidP="00190399">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8E288"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01A747FD"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1852.5</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09815A74"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4277C7B1"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0834B572"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1932.5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9219401"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4837D00A"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2034FC22"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5F0BF0E8" w14:textId="77777777" w:rsidTr="00190399">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008230A8" w14:textId="77777777" w:rsidR="008F4D94" w:rsidRPr="00B804AF" w:rsidRDefault="008F4D94" w:rsidP="00190399">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915574"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n29</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B88145D"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5E82153A"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F7547C8"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114FAB36"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719.5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3867EB25"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05B4AA95"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SDL</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7F00DC2F"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IMD2</w:t>
            </w:r>
          </w:p>
        </w:tc>
      </w:tr>
      <w:tr w:rsidR="008F4D94" w:rsidRPr="00B804AF" w14:paraId="795D9146" w14:textId="77777777" w:rsidTr="00190399">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6825DB9B" w14:textId="77777777" w:rsidR="008F4D94" w:rsidRPr="00B804AF" w:rsidRDefault="008F4D94" w:rsidP="00190399">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0F66B5A8"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n7</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7253BA88"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2503</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1127DEB5"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41977D6D"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BB396DC"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2623</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3AF7513"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5D2B3D2E"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5ED70166"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34C7143E" w14:textId="77777777" w:rsidTr="00190399">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159B27DD" w14:textId="77777777" w:rsidR="008F4D94" w:rsidRPr="00B804AF" w:rsidRDefault="008F4D94" w:rsidP="00190399">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4FF74"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3D911DB"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1910</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198EDD32"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18C88A74"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0743BF6"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1990</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62D3291"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6EF9DB96"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0269ED73"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0AD36CC9" w14:textId="77777777" w:rsidTr="00190399">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06298" w14:textId="77777777" w:rsidR="008F4D94" w:rsidRPr="00B804AF" w:rsidRDefault="008F4D94" w:rsidP="00190399">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10B34A6C"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n29</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493AC59C"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6EBBCA3C"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54A5476"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7F9705A9"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724</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5FC11995"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4.5</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0DFF4645"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SDL</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15377014" w14:textId="77777777" w:rsidR="008F4D94" w:rsidRPr="00B804AF" w:rsidRDefault="008F4D94" w:rsidP="00190399">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IMD5</w:t>
            </w:r>
          </w:p>
        </w:tc>
      </w:tr>
    </w:tbl>
    <w:p w14:paraId="6C01135D" w14:textId="77777777" w:rsidR="008F4D94" w:rsidRPr="00B804AF" w:rsidRDefault="008F4D94" w:rsidP="008F4D94">
      <w:pPr>
        <w:shd w:val="clear" w:color="auto" w:fill="FFFFFF"/>
        <w:spacing w:after="0"/>
        <w:textAlignment w:val="top"/>
        <w:rPr>
          <w:rFonts w:ascii="Calibri" w:hAnsi="Calibri" w:cs="Calibri"/>
          <w:color w:val="000000"/>
          <w:sz w:val="22"/>
          <w:szCs w:val="22"/>
          <w:lang w:val="en-US" w:eastAsia="zh-CN"/>
        </w:rPr>
      </w:pPr>
    </w:p>
    <w:p w14:paraId="0050C768" w14:textId="77777777" w:rsidR="008F4D94" w:rsidRDefault="008F4D94" w:rsidP="008F4D94">
      <w:pPr>
        <w:rPr>
          <w:color w:val="0070C0"/>
        </w:rPr>
      </w:pPr>
    </w:p>
    <w:p w14:paraId="35FE948F" w14:textId="77777777" w:rsidR="008F4D94" w:rsidRPr="00CF42FD" w:rsidRDefault="008F4D94" w:rsidP="00CF42FD">
      <w:pPr>
        <w:pStyle w:val="Heading2"/>
      </w:pPr>
      <w:bookmarkStart w:id="438" w:name="_Toc180420630"/>
      <w:r w:rsidRPr="00CF42FD">
        <w:t>5.34</w:t>
      </w:r>
      <w:r w:rsidRPr="00CF42FD">
        <w:tab/>
        <w:t>CA_n7-n29-n66</w:t>
      </w:r>
      <w:bookmarkEnd w:id="438"/>
    </w:p>
    <w:p w14:paraId="0295F923" w14:textId="77777777" w:rsidR="008F4D94" w:rsidRPr="00CF42FD" w:rsidRDefault="008F4D94" w:rsidP="00CF42FD">
      <w:pPr>
        <w:pStyle w:val="Heading3"/>
      </w:pPr>
      <w:bookmarkStart w:id="439" w:name="_Toc180420631"/>
      <w:r w:rsidRPr="00CF42FD">
        <w:t>5.34.1</w:t>
      </w:r>
      <w:r w:rsidRPr="00CF42FD">
        <w:tab/>
        <w:t>Common for 1 band UL and 2 bands UL CA</w:t>
      </w:r>
      <w:bookmarkEnd w:id="439"/>
    </w:p>
    <w:p w14:paraId="4E8364A4" w14:textId="77777777" w:rsidR="008F4D94" w:rsidRPr="00CF42FD" w:rsidRDefault="008F4D94" w:rsidP="00CF42FD">
      <w:pPr>
        <w:pStyle w:val="Heading4"/>
      </w:pPr>
      <w:bookmarkStart w:id="440" w:name="_Toc180420632"/>
      <w:r w:rsidRPr="00CF42FD">
        <w:t>5.34.1.1</w:t>
      </w:r>
      <w:r w:rsidRPr="00CF42FD">
        <w:tab/>
        <w:t>Operating bands for CA</w:t>
      </w:r>
      <w:bookmarkEnd w:id="440"/>
    </w:p>
    <w:p w14:paraId="21B8D8E0" w14:textId="77777777" w:rsidR="008F4D94" w:rsidRPr="00636D5A" w:rsidRDefault="008F4D94" w:rsidP="008F4D94">
      <w:pPr>
        <w:keepNext/>
        <w:keepLines/>
        <w:spacing w:before="60"/>
        <w:jc w:val="center"/>
        <w:rPr>
          <w:rFonts w:ascii="Arial" w:eastAsia="DengXian" w:hAnsi="Arial"/>
          <w:b/>
        </w:rPr>
      </w:pPr>
      <w:r w:rsidRPr="00636D5A">
        <w:rPr>
          <w:rFonts w:ascii="Arial" w:eastAsia="DengXian" w:hAnsi="Arial" w:cs="Arial"/>
          <w:b/>
        </w:rPr>
        <w:t xml:space="preserve">Table </w:t>
      </w:r>
      <w:r>
        <w:rPr>
          <w:rFonts w:ascii="Arial" w:eastAsia="DengXian" w:hAnsi="Arial" w:cs="Arial" w:hint="eastAsia"/>
          <w:b/>
          <w:lang w:val="en-US" w:eastAsia="zh-CN"/>
        </w:rPr>
        <w:t>5.34</w:t>
      </w:r>
      <w:r w:rsidRPr="00636D5A">
        <w:rPr>
          <w:rFonts w:ascii="Arial" w:eastAsia="DengXian" w:hAnsi="Arial" w:cs="Arial"/>
          <w:b/>
          <w:lang w:eastAsia="zh-CN"/>
        </w:rPr>
        <w:t>.</w:t>
      </w:r>
      <w:r w:rsidRPr="00636D5A">
        <w:rPr>
          <w:rFonts w:ascii="Arial" w:eastAsia="DengXian" w:hAnsi="Arial" w:cs="Arial"/>
          <w:b/>
          <w:lang w:val="en-US" w:eastAsia="zh-CN"/>
        </w:rPr>
        <w:t>1</w:t>
      </w:r>
      <w:r w:rsidRPr="00636D5A">
        <w:rPr>
          <w:rFonts w:ascii="Arial" w:eastAsia="DengXian" w:hAnsi="Arial" w:cs="Arial"/>
          <w:b/>
          <w:lang w:eastAsia="zh-CN"/>
        </w:rPr>
        <w:t>.1</w:t>
      </w:r>
      <w:r w:rsidRPr="00636D5A">
        <w:rPr>
          <w:rFonts w:ascii="Arial" w:eastAsia="DengXian" w:hAnsi="Arial" w:cs="Arial"/>
          <w:b/>
        </w:rPr>
        <w:t>-1</w:t>
      </w:r>
      <w:r w:rsidRPr="00636D5A">
        <w:rPr>
          <w:rFonts w:ascii="Arial" w:eastAsia="DengXian" w:hAnsi="Arial"/>
          <w:b/>
        </w:rPr>
        <w:t xml:space="preserve">: </w:t>
      </w:r>
      <w:r w:rsidRPr="00636D5A">
        <w:rPr>
          <w:rFonts w:ascii="Arial" w:eastAsia="DengXi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239D0878" w14:textId="77777777" w:rsidTr="00190399">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B64C611" w14:textId="77777777" w:rsidR="008F4D94" w:rsidRPr="00636D5A" w:rsidRDefault="008F4D94" w:rsidP="00190399">
            <w:pPr>
              <w:keepNext/>
              <w:keepLines/>
              <w:spacing w:after="0"/>
              <w:jc w:val="center"/>
              <w:rPr>
                <w:rFonts w:ascii="Arial" w:eastAsia="DengXian" w:hAnsi="Arial" w:cs="Arial"/>
                <w:b/>
                <w:sz w:val="18"/>
                <w:lang w:val="en-US" w:eastAsia="zh-CN"/>
              </w:rPr>
            </w:pPr>
            <w:r w:rsidRPr="00636D5A">
              <w:rPr>
                <w:rFonts w:ascii="Arial" w:eastAsia="DengXian" w:hAnsi="Arial" w:cs="Arial"/>
                <w:b/>
                <w:sz w:val="18"/>
                <w:lang w:val="en-US" w:eastAsia="ja-JP"/>
              </w:rPr>
              <w:t>NR</w:t>
            </w:r>
            <w:r w:rsidRPr="00636D5A">
              <w:rPr>
                <w:rFonts w:ascii="Arial" w:eastAsia="DengXi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40F58F5"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BD4A698"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807C4CC" w14:textId="77777777" w:rsidR="008F4D94" w:rsidRPr="00636D5A" w:rsidRDefault="008F4D94" w:rsidP="00190399">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5D15AD0F"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461FF7D2" w14:textId="77777777" w:rsidTr="00190399">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A5AAC46" w14:textId="77777777" w:rsidR="008F4D94" w:rsidRPr="00636D5A"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38FDA9C"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0C28311"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12AE855" w14:textId="77777777" w:rsidR="008F4D94" w:rsidRPr="00636D5A" w:rsidRDefault="008F4D94" w:rsidP="00190399">
            <w:pPr>
              <w:spacing w:after="0"/>
              <w:rPr>
                <w:rFonts w:ascii="Arial" w:eastAsia="Calibri" w:hAnsi="Arial" w:cs="Arial"/>
                <w:b/>
                <w:bCs/>
                <w:sz w:val="18"/>
                <w:szCs w:val="18"/>
                <w:lang w:val="en-US" w:eastAsia="zh-CN"/>
              </w:rPr>
            </w:pPr>
          </w:p>
        </w:tc>
      </w:tr>
      <w:tr w:rsidR="008F4D94" w:rsidRPr="00636D5A" w14:paraId="0750B2E1" w14:textId="77777777" w:rsidTr="00190399">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372FF31" w14:textId="77777777" w:rsidR="008F4D94" w:rsidRPr="00636D5A"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DB4D4B6"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D514920"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26EFF9B" w14:textId="77777777" w:rsidR="008F4D94" w:rsidRPr="00636D5A" w:rsidRDefault="008F4D94" w:rsidP="00190399">
            <w:pPr>
              <w:spacing w:after="0"/>
              <w:rPr>
                <w:rFonts w:ascii="Arial" w:eastAsia="Calibri" w:hAnsi="Arial" w:cs="Arial"/>
                <w:b/>
                <w:bCs/>
                <w:sz w:val="18"/>
                <w:szCs w:val="18"/>
                <w:lang w:val="en-US" w:eastAsia="zh-CN"/>
              </w:rPr>
            </w:pPr>
          </w:p>
        </w:tc>
      </w:tr>
      <w:tr w:rsidR="008F4D94" w:rsidRPr="00636D5A" w14:paraId="6CA49104"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DEB25D9" w14:textId="77777777" w:rsidR="008F4D94" w:rsidRPr="00636D5A" w:rsidRDefault="008F4D94" w:rsidP="00190399">
            <w:pPr>
              <w:keepNext/>
              <w:keepLines/>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0117D3F2" w14:textId="77777777" w:rsidR="008F4D94" w:rsidRPr="00636D5A" w:rsidRDefault="008F4D94" w:rsidP="00190399">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2500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2570</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A2AA3CA" w14:textId="77777777" w:rsidR="008F4D94" w:rsidRPr="00636D5A" w:rsidRDefault="008F4D94" w:rsidP="00190399">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2620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2690</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0DA2AB1" w14:textId="77777777" w:rsidR="008F4D94" w:rsidRPr="00636D5A" w:rsidRDefault="008F4D94" w:rsidP="00190399">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FDD</w:t>
            </w:r>
          </w:p>
        </w:tc>
      </w:tr>
      <w:tr w:rsidR="008F4D94" w:rsidRPr="00636D5A" w14:paraId="55D7D77B"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5C3E4E" w14:textId="77777777" w:rsidR="008F4D94" w:rsidRPr="00636D5A" w:rsidRDefault="008F4D94" w:rsidP="00190399">
            <w:pPr>
              <w:keepNext/>
              <w:keepLines/>
              <w:spacing w:after="0"/>
              <w:jc w:val="center"/>
              <w:rPr>
                <w:rFonts w:ascii="Arial" w:eastAsia="DengXian" w:hAnsi="Arial" w:cs="Arial"/>
                <w:sz w:val="18"/>
                <w:lang w:val="sv-SE" w:eastAsia="zh-CN"/>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6DCEEB28" w14:textId="77777777" w:rsidR="008F4D94" w:rsidRPr="00636D5A" w:rsidRDefault="008F4D94" w:rsidP="00190399">
            <w:pPr>
              <w:keepNext/>
              <w:keepLines/>
              <w:spacing w:after="0"/>
              <w:jc w:val="center"/>
              <w:rPr>
                <w:rFonts w:ascii="Arial" w:eastAsia="Calibri" w:hAnsi="Arial" w:cs="Arial"/>
                <w:sz w:val="18"/>
                <w:lang w:val="sv-SE" w:eastAsia="ko-KR"/>
              </w:rPr>
            </w:pPr>
            <w:r w:rsidRPr="00FC3EFC">
              <w:rPr>
                <w:rFonts w:ascii="Arial" w:eastAsia="DengXian"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36205FE9" w14:textId="77777777" w:rsidR="008F4D94" w:rsidRPr="00636D5A" w:rsidRDefault="008F4D94" w:rsidP="00190399">
            <w:pPr>
              <w:keepNext/>
              <w:keepLines/>
              <w:spacing w:after="0"/>
              <w:jc w:val="center"/>
              <w:rPr>
                <w:rFonts w:ascii="Arial" w:eastAsia="DengXian" w:hAnsi="Arial" w:cs="Arial"/>
                <w:sz w:val="18"/>
                <w:lang w:val="sv-SE" w:eastAsia="ko-KR"/>
              </w:rPr>
            </w:pPr>
            <w:r>
              <w:rPr>
                <w:rFonts w:ascii="Arial" w:eastAsia="DengXian" w:hAnsi="Arial" w:cs="Arial"/>
                <w:color w:val="000000"/>
                <w:sz w:val="18"/>
                <w:szCs w:val="18"/>
                <w:lang w:val="sv-SE"/>
              </w:rPr>
              <w:t>717</w:t>
            </w:r>
            <w:r w:rsidRPr="00636D5A">
              <w:rPr>
                <w:rFonts w:ascii="Arial" w:eastAsia="DengXian" w:hAnsi="Arial" w:cs="Arial"/>
                <w:color w:val="000000"/>
                <w:sz w:val="18"/>
                <w:szCs w:val="18"/>
                <w:lang w:val="sv-SE"/>
              </w:rPr>
              <w:t xml:space="preserve"> MHz</w:t>
            </w:r>
            <w:r w:rsidRPr="00636D5A">
              <w:rPr>
                <w:rFonts w:ascii="Arial" w:eastAsia="DengXian" w:hAnsi="Arial" w:cs="Arial"/>
                <w:sz w:val="18"/>
                <w:lang w:val="sv-SE" w:eastAsia="ko-KR"/>
              </w:rPr>
              <w:t xml:space="preserve"> </w:t>
            </w:r>
            <w:r w:rsidRPr="00636D5A">
              <w:rPr>
                <w:rFonts w:ascii="Arial" w:eastAsia="DengXian" w:hAnsi="Arial" w:cs="Arial"/>
                <w:color w:val="000000"/>
                <w:sz w:val="18"/>
                <w:szCs w:val="18"/>
                <w:lang w:val="sv-SE"/>
              </w:rPr>
              <w:t>–</w:t>
            </w:r>
            <w:r w:rsidRPr="00636D5A">
              <w:rPr>
                <w:rFonts w:ascii="Arial" w:eastAsia="DengXian" w:hAnsi="Arial" w:cs="Arial"/>
                <w:sz w:val="18"/>
                <w:lang w:val="sv-SE" w:eastAsia="ko-KR"/>
              </w:rPr>
              <w:t xml:space="preserve"> </w:t>
            </w:r>
            <w:r>
              <w:rPr>
                <w:rFonts w:ascii="Arial" w:eastAsia="DengXian" w:hAnsi="Arial" w:cs="Arial"/>
                <w:color w:val="000000"/>
                <w:sz w:val="18"/>
                <w:szCs w:val="18"/>
                <w:lang w:val="sv-SE"/>
              </w:rPr>
              <w:t>728</w:t>
            </w:r>
            <w:r w:rsidRPr="00636D5A">
              <w:rPr>
                <w:rFonts w:ascii="Arial" w:eastAsia="DengXian"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0C319C" w14:textId="77777777" w:rsidR="008F4D94" w:rsidRPr="00636D5A" w:rsidRDefault="008F4D94" w:rsidP="00190399">
            <w:pPr>
              <w:keepNext/>
              <w:keepLines/>
              <w:spacing w:after="0"/>
              <w:jc w:val="center"/>
              <w:rPr>
                <w:rFonts w:ascii="Arial" w:eastAsia="DengXian" w:hAnsi="Arial" w:cs="Arial"/>
                <w:sz w:val="18"/>
                <w:lang w:eastAsia="ko-KR"/>
              </w:rPr>
            </w:pPr>
            <w:r>
              <w:rPr>
                <w:rFonts w:ascii="Arial" w:eastAsia="DengXian" w:hAnsi="Arial" w:cs="Arial"/>
                <w:color w:val="000000"/>
                <w:sz w:val="18"/>
                <w:szCs w:val="18"/>
              </w:rPr>
              <w:t>SDL</w:t>
            </w:r>
          </w:p>
        </w:tc>
      </w:tr>
      <w:tr w:rsidR="008F4D94" w:rsidRPr="00636D5A" w14:paraId="11DB9642"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4727129" w14:textId="77777777" w:rsidR="008F4D94" w:rsidRPr="00636D5A" w:rsidRDefault="008F4D94" w:rsidP="00190399">
            <w:pPr>
              <w:keepNext/>
              <w:keepLines/>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66</w:t>
            </w:r>
          </w:p>
        </w:tc>
        <w:tc>
          <w:tcPr>
            <w:tcW w:w="3536" w:type="dxa"/>
            <w:tcBorders>
              <w:top w:val="single" w:sz="4" w:space="0" w:color="auto"/>
              <w:left w:val="single" w:sz="4" w:space="0" w:color="auto"/>
              <w:bottom w:val="single" w:sz="4" w:space="0" w:color="auto"/>
              <w:right w:val="single" w:sz="4" w:space="0" w:color="auto"/>
            </w:tcBorders>
            <w:vAlign w:val="center"/>
          </w:tcPr>
          <w:p w14:paraId="456C05D0" w14:textId="77777777" w:rsidR="008F4D94" w:rsidRPr="00636D5A" w:rsidRDefault="008F4D94" w:rsidP="00190399">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1710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1780</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5C27E72F" w14:textId="77777777" w:rsidR="008F4D94" w:rsidRPr="00636D5A" w:rsidRDefault="008F4D94" w:rsidP="00190399">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2110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2200</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01DCE220" w14:textId="77777777" w:rsidR="008F4D94" w:rsidRPr="00636D5A" w:rsidRDefault="008F4D94" w:rsidP="00190399">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FDD</w:t>
            </w:r>
          </w:p>
        </w:tc>
      </w:tr>
    </w:tbl>
    <w:p w14:paraId="30201109" w14:textId="77777777" w:rsidR="008F4D94" w:rsidRPr="00636D5A" w:rsidRDefault="008F4D94" w:rsidP="008F4D94">
      <w:pPr>
        <w:rPr>
          <w:rFonts w:eastAsia="DengXian"/>
          <w:lang w:eastAsia="zh-CN"/>
        </w:rPr>
      </w:pPr>
    </w:p>
    <w:p w14:paraId="593A5372" w14:textId="77777777" w:rsidR="008F4D94" w:rsidRPr="00CF42FD" w:rsidRDefault="008F4D94" w:rsidP="00CF42FD">
      <w:pPr>
        <w:pStyle w:val="Heading4"/>
      </w:pPr>
      <w:bookmarkStart w:id="441" w:name="_Toc180420633"/>
      <w:r w:rsidRPr="00CF42FD">
        <w:t>5.34.1.2</w:t>
      </w:r>
      <w:r w:rsidRPr="00CF42FD">
        <w:tab/>
        <w:t>Channel bandwidths per operating band for CA</w:t>
      </w:r>
      <w:bookmarkEnd w:id="441"/>
    </w:p>
    <w:p w14:paraId="2DA019B4"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DengXian" w:hAnsi="Arial" w:cs="Arial"/>
          <w:b/>
        </w:rPr>
        <w:t xml:space="preserve">Table </w:t>
      </w:r>
      <w:r>
        <w:rPr>
          <w:rFonts w:ascii="Arial" w:eastAsia="DengXian" w:hAnsi="Arial" w:cs="Arial" w:hint="eastAsia"/>
          <w:b/>
          <w:lang w:val="en-US" w:eastAsia="zh-CN"/>
        </w:rPr>
        <w:t>5.34</w:t>
      </w:r>
      <w:r w:rsidRPr="00636D5A">
        <w:rPr>
          <w:rFonts w:ascii="Arial" w:eastAsia="DengXian" w:hAnsi="Arial" w:cs="Arial"/>
          <w:b/>
          <w:lang w:val="en-US" w:eastAsia="zh-CN"/>
        </w:rPr>
        <w:t>.1</w:t>
      </w:r>
      <w:r w:rsidRPr="00636D5A">
        <w:rPr>
          <w:rFonts w:ascii="Arial" w:eastAsia="DengXian" w:hAnsi="Arial" w:cs="Arial"/>
          <w:b/>
          <w:lang w:eastAsia="zh-CN"/>
        </w:rPr>
        <w:t>.2</w:t>
      </w:r>
      <w:r w:rsidRPr="00636D5A">
        <w:rPr>
          <w:rFonts w:ascii="Arial" w:eastAsia="DengXian" w:hAnsi="Arial" w:cs="Arial"/>
          <w:b/>
        </w:rPr>
        <w:t xml:space="preserve">-1: Supported </w:t>
      </w:r>
      <w:r w:rsidRPr="00636D5A">
        <w:rPr>
          <w:rFonts w:ascii="Arial" w:eastAsia="DengXian" w:hAnsi="Arial" w:cs="Arial"/>
          <w:b/>
          <w:lang w:eastAsia="ja-JP"/>
        </w:rPr>
        <w:t>b</w:t>
      </w:r>
      <w:r w:rsidRPr="00636D5A">
        <w:rPr>
          <w:rFonts w:ascii="Arial" w:eastAsia="DengXian" w:hAnsi="Arial" w:cs="Arial"/>
          <w:b/>
        </w:rPr>
        <w:t xml:space="preserve">andwidths per </w:t>
      </w:r>
      <w:r w:rsidRPr="00636D5A">
        <w:rPr>
          <w:rFonts w:ascii="Arial" w:eastAsia="DengXian" w:hAnsi="Arial" w:cs="Arial"/>
          <w:b/>
          <w:lang w:val="en-US" w:eastAsia="zh-CN"/>
        </w:rPr>
        <w:t>CA</w:t>
      </w:r>
      <w:r w:rsidRPr="00636D5A">
        <w:rPr>
          <w:rFonts w:ascii="Arial" w:eastAsia="DengXian"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091A09E2" w14:textId="77777777" w:rsidTr="00190399">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06C755" w14:textId="77777777" w:rsidR="008F4D94" w:rsidRPr="00636D5A" w:rsidRDefault="008F4D94" w:rsidP="00190399">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color w:val="000000"/>
                <w:sz w:val="18"/>
                <w:szCs w:val="18"/>
              </w:rPr>
              <w:t xml:space="preserve">CA operating/channel bandwidth </w:t>
            </w:r>
            <w:r w:rsidRPr="00636D5A">
              <w:rPr>
                <w:rFonts w:ascii="Arial" w:eastAsia="DengXian" w:hAnsi="Arial" w:cs="Arial" w:hint="eastAsia"/>
                <w:b/>
                <w:bCs/>
                <w:color w:val="000000"/>
                <w:sz w:val="18"/>
                <w:szCs w:val="18"/>
                <w:lang w:eastAsia="zh-CN"/>
              </w:rPr>
              <w:t>(</w:t>
            </w:r>
            <w:r w:rsidRPr="00636D5A">
              <w:rPr>
                <w:rFonts w:ascii="Arial" w:eastAsia="DengXian" w:hAnsi="Arial" w:cs="Arial"/>
                <w:b/>
                <w:bCs/>
                <w:color w:val="000000"/>
                <w:sz w:val="18"/>
                <w:szCs w:val="18"/>
              </w:rPr>
              <w:t>MHz)</w:t>
            </w:r>
          </w:p>
        </w:tc>
      </w:tr>
      <w:tr w:rsidR="008F4D94" w:rsidRPr="00636D5A" w14:paraId="657692CC" w14:textId="77777777" w:rsidTr="00190399">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46F9DC46" w14:textId="77777777" w:rsidR="008F4D94" w:rsidRPr="00636D5A" w:rsidRDefault="008F4D94" w:rsidP="00190399">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A84339B" w14:textId="77777777" w:rsidR="008F4D94" w:rsidRPr="00636D5A" w:rsidRDefault="008F4D94" w:rsidP="00190399">
            <w:pPr>
              <w:spacing w:after="0"/>
              <w:jc w:val="center"/>
              <w:rPr>
                <w:rFonts w:ascii="Arial" w:eastAsia="DengXian" w:hAnsi="Arial" w:cs="Arial"/>
                <w:b/>
                <w:bCs/>
                <w:sz w:val="18"/>
                <w:szCs w:val="18"/>
              </w:rPr>
            </w:pPr>
            <w:r w:rsidRPr="00636D5A">
              <w:rPr>
                <w:rFonts w:ascii="Arial" w:eastAsia="DengXian"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3CBCBAC5" w14:textId="77777777" w:rsidR="008F4D94" w:rsidRPr="00636D5A" w:rsidRDefault="008F4D94" w:rsidP="00190399">
            <w:pPr>
              <w:spacing w:after="0"/>
              <w:jc w:val="center"/>
              <w:rPr>
                <w:rFonts w:ascii="Arial" w:eastAsia="DengXian" w:hAnsi="Arial" w:cs="Arial"/>
                <w:b/>
                <w:bCs/>
                <w:sz w:val="18"/>
                <w:szCs w:val="18"/>
              </w:rPr>
            </w:pPr>
            <w:r w:rsidRPr="00636D5A">
              <w:rPr>
                <w:rFonts w:ascii="Arial" w:eastAsia="DengXian"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F55DBFA" w14:textId="77777777" w:rsidR="008F4D94" w:rsidRPr="00636D5A" w:rsidRDefault="008F4D94" w:rsidP="00190399">
            <w:pPr>
              <w:spacing w:after="0"/>
              <w:jc w:val="center"/>
              <w:rPr>
                <w:rFonts w:ascii="Arial" w:eastAsia="DengXian" w:hAnsi="Arial" w:cs="Arial"/>
                <w:b/>
                <w:bCs/>
                <w:sz w:val="18"/>
                <w:szCs w:val="18"/>
              </w:rPr>
            </w:pPr>
            <w:r w:rsidRPr="00636D5A">
              <w:rPr>
                <w:rFonts w:ascii="Arial" w:eastAsia="DengXian"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BE4D972" w14:textId="77777777" w:rsidR="008F4D94" w:rsidRPr="00636D5A" w:rsidRDefault="008F4D94" w:rsidP="00190399">
            <w:pPr>
              <w:spacing w:after="0"/>
              <w:jc w:val="center"/>
              <w:rPr>
                <w:rFonts w:ascii="Arial" w:eastAsia="DengXian" w:hAnsi="Arial" w:cs="Arial"/>
                <w:b/>
                <w:bCs/>
                <w:sz w:val="18"/>
                <w:szCs w:val="18"/>
              </w:rPr>
            </w:pPr>
            <w:r w:rsidRPr="00636D5A">
              <w:rPr>
                <w:rFonts w:ascii="Arial" w:eastAsia="DengXian" w:hAnsi="Arial" w:cs="Arial"/>
                <w:b/>
                <w:bCs/>
                <w:sz w:val="18"/>
                <w:szCs w:val="18"/>
              </w:rPr>
              <w:t>Bandwidth combination set</w:t>
            </w:r>
          </w:p>
        </w:tc>
      </w:tr>
      <w:tr w:rsidR="008F4D94" w:rsidRPr="00636D5A" w14:paraId="04269CA8" w14:textId="77777777" w:rsidTr="00190399">
        <w:trPr>
          <w:trHeight w:val="70"/>
        </w:trPr>
        <w:tc>
          <w:tcPr>
            <w:tcW w:w="932" w:type="pct"/>
            <w:tcBorders>
              <w:top w:val="single" w:sz="4" w:space="0" w:color="auto"/>
              <w:left w:val="single" w:sz="4" w:space="0" w:color="auto"/>
              <w:right w:val="single" w:sz="4" w:space="0" w:color="auto"/>
            </w:tcBorders>
            <w:shd w:val="clear" w:color="auto" w:fill="auto"/>
            <w:vAlign w:val="center"/>
          </w:tcPr>
          <w:p w14:paraId="10EA98A5" w14:textId="77777777" w:rsidR="008F4D94" w:rsidRPr="00636D5A" w:rsidRDefault="008F4D94" w:rsidP="00190399">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7</w:t>
            </w:r>
            <w:r w:rsidRPr="00636D5A">
              <w:rPr>
                <w:rFonts w:ascii="Arial" w:eastAsia="DengXian" w:hAnsi="Arial" w:cs="Arial"/>
                <w:color w:val="000000"/>
                <w:sz w:val="18"/>
                <w:szCs w:val="18"/>
              </w:rPr>
              <w:t>A-n</w:t>
            </w:r>
            <w:r>
              <w:rPr>
                <w:rFonts w:ascii="Arial" w:eastAsia="DengXian" w:hAnsi="Arial" w:cs="Arial"/>
                <w:color w:val="000000"/>
                <w:sz w:val="18"/>
                <w:szCs w:val="18"/>
              </w:rPr>
              <w:t>29</w:t>
            </w:r>
            <w:r w:rsidRPr="00636D5A">
              <w:rPr>
                <w:rFonts w:ascii="Arial" w:eastAsia="DengXian" w:hAnsi="Arial" w:cs="Arial"/>
                <w:color w:val="000000"/>
                <w:sz w:val="18"/>
                <w:szCs w:val="18"/>
              </w:rPr>
              <w:t>A-n</w:t>
            </w:r>
            <w:r>
              <w:rPr>
                <w:rFonts w:ascii="Arial" w:eastAsia="DengXian" w:hAnsi="Arial" w:cs="Arial"/>
                <w:color w:val="000000"/>
                <w:sz w:val="18"/>
                <w:szCs w:val="18"/>
              </w:rPr>
              <w:t>66</w:t>
            </w:r>
            <w:r w:rsidRPr="00636D5A">
              <w:rPr>
                <w:rFonts w:ascii="Arial" w:eastAsia="DengXian"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12EEA113" w14:textId="77777777" w:rsidR="008F4D94" w:rsidRPr="00636D5A" w:rsidRDefault="008F4D94" w:rsidP="00190399">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7</w:t>
            </w:r>
            <w:r w:rsidRPr="00636D5A">
              <w:rPr>
                <w:rFonts w:ascii="Arial" w:eastAsia="DengXian" w:hAnsi="Arial" w:cs="Arial"/>
                <w:color w:val="000000"/>
                <w:sz w:val="18"/>
                <w:szCs w:val="18"/>
              </w:rPr>
              <w:t>A-n</w:t>
            </w:r>
            <w:r>
              <w:rPr>
                <w:rFonts w:ascii="Arial" w:eastAsia="DengXian" w:hAnsi="Arial" w:cs="Arial"/>
                <w:color w:val="000000"/>
                <w:sz w:val="18"/>
                <w:szCs w:val="18"/>
              </w:rPr>
              <w:t>66</w:t>
            </w:r>
            <w:r w:rsidRPr="00636D5A">
              <w:rPr>
                <w:rFonts w:ascii="Arial" w:eastAsia="DengXian"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7A6130B" w14:textId="77777777" w:rsidR="008F4D94" w:rsidRPr="00636D5A" w:rsidRDefault="008F4D94" w:rsidP="00190399">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9356F3A" w14:textId="77777777" w:rsidR="008F4D94" w:rsidRPr="00636D5A" w:rsidRDefault="008F4D94" w:rsidP="00190399">
            <w:pPr>
              <w:spacing w:before="100" w:beforeAutospacing="1" w:after="0"/>
              <w:jc w:val="center"/>
              <w:rPr>
                <w:rFonts w:ascii="Arial" w:eastAsia="DengXian" w:hAnsi="Arial" w:cs="Arial"/>
                <w:color w:val="000000"/>
                <w:sz w:val="18"/>
                <w:szCs w:val="18"/>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w:t>
            </w:r>
            <w:r w:rsidRPr="005B75C4">
              <w:rPr>
                <w:rFonts w:ascii="Arial" w:eastAsia="DengXian"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41F8E2EE" w14:textId="77777777" w:rsidR="008F4D94" w:rsidRPr="00636D5A" w:rsidRDefault="008F4D94" w:rsidP="00190399">
            <w:pPr>
              <w:spacing w:after="0"/>
              <w:jc w:val="center"/>
              <w:rPr>
                <w:rFonts w:ascii="Arial" w:eastAsia="DengXian" w:hAnsi="Arial" w:cs="Arial"/>
                <w:sz w:val="18"/>
                <w:szCs w:val="18"/>
              </w:rPr>
            </w:pPr>
            <w:r>
              <w:rPr>
                <w:rFonts w:ascii="Arial" w:eastAsia="DengXian" w:hAnsi="Arial" w:cs="Arial"/>
                <w:sz w:val="18"/>
                <w:szCs w:val="18"/>
              </w:rPr>
              <w:t>4 and 5</w:t>
            </w:r>
          </w:p>
        </w:tc>
      </w:tr>
      <w:tr w:rsidR="008F4D94" w:rsidRPr="00636D5A" w14:paraId="7A6F8A5D" w14:textId="77777777" w:rsidTr="00190399">
        <w:trPr>
          <w:trHeight w:val="70"/>
        </w:trPr>
        <w:tc>
          <w:tcPr>
            <w:tcW w:w="932" w:type="pct"/>
            <w:tcBorders>
              <w:left w:val="single" w:sz="4" w:space="0" w:color="auto"/>
              <w:right w:val="single" w:sz="4" w:space="0" w:color="auto"/>
            </w:tcBorders>
            <w:shd w:val="clear" w:color="auto" w:fill="auto"/>
            <w:vAlign w:val="center"/>
          </w:tcPr>
          <w:p w14:paraId="5854847D" w14:textId="77777777" w:rsidR="008F4D94" w:rsidRPr="00636D5A" w:rsidRDefault="008F4D94" w:rsidP="00190399">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3D6B96BD" w14:textId="77777777" w:rsidR="008F4D94" w:rsidRPr="00636D5A" w:rsidRDefault="008F4D94" w:rsidP="00190399">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38296A4" w14:textId="77777777" w:rsidR="008F4D94" w:rsidRPr="00636D5A" w:rsidRDefault="008F4D94" w:rsidP="00190399">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3DA0472" w14:textId="77777777" w:rsidR="008F4D94" w:rsidRPr="00636D5A" w:rsidRDefault="008F4D94" w:rsidP="00190399">
            <w:pPr>
              <w:spacing w:before="100" w:beforeAutospacing="1" w:after="0"/>
              <w:jc w:val="center"/>
              <w:rPr>
                <w:rFonts w:ascii="Arial" w:eastAsia="DengXian" w:hAnsi="Arial" w:cs="Arial"/>
                <w:color w:val="000000"/>
                <w:sz w:val="18"/>
                <w:szCs w:val="18"/>
              </w:rPr>
            </w:pPr>
            <w:r w:rsidRPr="005B75C4">
              <w:rPr>
                <w:rFonts w:ascii="Arial" w:eastAsia="DengXian" w:hAnsi="Arial" w:cs="Arial"/>
                <w:color w:val="000000"/>
                <w:sz w:val="18"/>
                <w:szCs w:val="18"/>
              </w:rPr>
              <w:t>n</w:t>
            </w:r>
            <w:r>
              <w:rPr>
                <w:rFonts w:ascii="Arial" w:eastAsia="DengXian" w:hAnsi="Arial" w:cs="Arial"/>
                <w:color w:val="000000"/>
                <w:sz w:val="18"/>
                <w:szCs w:val="18"/>
              </w:rPr>
              <w:t>29</w:t>
            </w:r>
            <w:r w:rsidRPr="005B75C4">
              <w:rPr>
                <w:rFonts w:ascii="Arial" w:eastAsia="DengXian"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DE94E58" w14:textId="77777777" w:rsidR="008F4D94" w:rsidRPr="00636D5A" w:rsidRDefault="008F4D94" w:rsidP="00190399">
            <w:pPr>
              <w:spacing w:after="0"/>
              <w:rPr>
                <w:rFonts w:ascii="Arial" w:eastAsia="DengXian" w:hAnsi="Arial" w:cs="Arial"/>
                <w:sz w:val="18"/>
                <w:szCs w:val="18"/>
              </w:rPr>
            </w:pPr>
          </w:p>
        </w:tc>
      </w:tr>
      <w:tr w:rsidR="008F4D94" w:rsidRPr="00636D5A" w14:paraId="3E280578" w14:textId="77777777" w:rsidTr="00190399">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241C107E" w14:textId="77777777" w:rsidR="008F4D94" w:rsidRPr="00636D5A" w:rsidRDefault="008F4D94" w:rsidP="00190399">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63B16B3E" w14:textId="77777777" w:rsidR="008F4D94" w:rsidRPr="00636D5A" w:rsidRDefault="008F4D94" w:rsidP="00190399">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86C0F94" w14:textId="77777777" w:rsidR="008F4D94" w:rsidRPr="00636D5A" w:rsidRDefault="008F4D94" w:rsidP="00190399">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66</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49E6360" w14:textId="77777777" w:rsidR="008F4D94" w:rsidRPr="00636D5A" w:rsidRDefault="008F4D94" w:rsidP="00190399">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66</w:t>
            </w:r>
            <w:r w:rsidRPr="005B75C4">
              <w:rPr>
                <w:rFonts w:ascii="Arial" w:eastAsia="DengXian" w:hAnsi="Arial" w:cs="Arial"/>
                <w:sz w:val="18"/>
                <w:szCs w:val="18"/>
                <w:lang w:eastAsia="zh-CN" w:bidi="ar"/>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5B574612" w14:textId="77777777" w:rsidR="008F4D94" w:rsidRPr="00636D5A" w:rsidRDefault="008F4D94" w:rsidP="00190399">
            <w:pPr>
              <w:spacing w:after="0"/>
              <w:rPr>
                <w:rFonts w:ascii="Arial" w:eastAsia="DengXian" w:hAnsi="Arial" w:cs="Arial"/>
                <w:sz w:val="18"/>
                <w:szCs w:val="18"/>
              </w:rPr>
            </w:pPr>
          </w:p>
        </w:tc>
      </w:tr>
    </w:tbl>
    <w:p w14:paraId="206699C6" w14:textId="77777777" w:rsidR="008F4D94" w:rsidRPr="00636D5A" w:rsidRDefault="008F4D94" w:rsidP="008F4D94">
      <w:pPr>
        <w:spacing w:after="0"/>
        <w:rPr>
          <w:rFonts w:eastAsia="Calibri"/>
          <w:lang w:eastAsia="ko-KR"/>
        </w:rPr>
      </w:pPr>
    </w:p>
    <w:p w14:paraId="1B25F7DB" w14:textId="77777777" w:rsidR="008F4D94" w:rsidRPr="00F94621" w:rsidRDefault="008F4D94" w:rsidP="008F4D94">
      <w:pPr>
        <w:rPr>
          <w:rFonts w:eastAsia="DengXian"/>
          <w:iCs/>
        </w:rPr>
      </w:pPr>
    </w:p>
    <w:p w14:paraId="1AA24582" w14:textId="77777777" w:rsidR="008F4D94" w:rsidRPr="00CF42FD" w:rsidRDefault="008F4D94" w:rsidP="00CF42FD">
      <w:pPr>
        <w:pStyle w:val="Heading4"/>
      </w:pPr>
      <w:bookmarkStart w:id="442" w:name="_Toc180420634"/>
      <w:r w:rsidRPr="00CF42FD">
        <w:t>5.34.1.3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442"/>
    </w:p>
    <w:p w14:paraId="5E514180" w14:textId="77777777" w:rsidR="008F4D94" w:rsidRPr="00636D5A" w:rsidRDefault="008F4D94" w:rsidP="008F4D94">
      <w:pPr>
        <w:rPr>
          <w:rFonts w:eastAsia="DengXian"/>
          <w:lang w:val="en-US" w:eastAsia="zh-CN"/>
        </w:rPr>
      </w:pPr>
      <w:r w:rsidRPr="00636D5A">
        <w:rPr>
          <w:rFonts w:eastAsia="DengXian"/>
        </w:rPr>
        <w:t xml:space="preserve">For </w:t>
      </w:r>
      <w:r w:rsidRPr="00636D5A">
        <w:rPr>
          <w:rFonts w:eastAsia="DengXian"/>
          <w:lang w:val="en-US" w:eastAsia="zh-CN"/>
        </w:rPr>
        <w:t>CA</w:t>
      </w:r>
      <w:r w:rsidRPr="00636D5A">
        <w:rPr>
          <w:rFonts w:eastAsia="DengXian"/>
          <w:lang w:eastAsia="zh-CN"/>
        </w:rPr>
        <w:t>_</w:t>
      </w:r>
      <w:r w:rsidRPr="00636D5A">
        <w:rPr>
          <w:rFonts w:eastAsia="DengXian"/>
          <w:lang w:val="en-US" w:eastAsia="zh-CN"/>
        </w:rPr>
        <w:t>n</w:t>
      </w:r>
      <w:r>
        <w:rPr>
          <w:rFonts w:eastAsia="DengXian"/>
          <w:lang w:val="en-US" w:eastAsia="zh-CN"/>
        </w:rPr>
        <w:t>7</w:t>
      </w:r>
      <w:r w:rsidRPr="00636D5A">
        <w:rPr>
          <w:rFonts w:eastAsia="DengXian"/>
          <w:lang w:eastAsia="ja-JP"/>
        </w:rPr>
        <w:t>-n</w:t>
      </w:r>
      <w:r>
        <w:rPr>
          <w:rFonts w:eastAsia="DengXian"/>
          <w:lang w:val="en-US" w:eastAsia="zh-CN"/>
        </w:rPr>
        <w:t>29</w:t>
      </w:r>
      <w:r w:rsidRPr="00636D5A">
        <w:rPr>
          <w:rFonts w:eastAsia="DengXian"/>
          <w:lang w:val="en-US" w:eastAsia="zh-CN"/>
        </w:rPr>
        <w:t>-</w:t>
      </w:r>
      <w:r w:rsidRPr="00636D5A">
        <w:rPr>
          <w:rFonts w:eastAsia="DengXian" w:hint="eastAsia"/>
          <w:lang w:val="en-US" w:eastAsia="zh-CN"/>
        </w:rPr>
        <w:t>n</w:t>
      </w:r>
      <w:r>
        <w:rPr>
          <w:rFonts w:eastAsia="DengXian"/>
          <w:lang w:val="en-US" w:eastAsia="zh-CN"/>
        </w:rPr>
        <w:t>66</w:t>
      </w:r>
      <w:r w:rsidRPr="00636D5A">
        <w:rPr>
          <w:rFonts w:eastAsia="DengXian"/>
        </w:rPr>
        <w:t>, the</w:t>
      </w:r>
      <w:r w:rsidRPr="00636D5A">
        <w:rPr>
          <w:rFonts w:eastAsia="DengXian"/>
          <w:lang w:eastAsia="zh-CN"/>
        </w:rPr>
        <w:t xml:space="preserve"> </w:t>
      </w:r>
      <w:r w:rsidRPr="00636D5A">
        <w:rPr>
          <w:rFonts w:eastAsia="DengXian"/>
        </w:rPr>
        <w:sym w:font="Symbol" w:char="F044"/>
      </w:r>
      <w:r w:rsidRPr="00636D5A">
        <w:rPr>
          <w:rFonts w:eastAsia="DengXian"/>
        </w:rPr>
        <w:t>T</w:t>
      </w:r>
      <w:r w:rsidRPr="00636D5A">
        <w:rPr>
          <w:rFonts w:eastAsia="DengXian"/>
          <w:vertAlign w:val="subscript"/>
        </w:rPr>
        <w:t>IB,c</w:t>
      </w:r>
      <w:r w:rsidRPr="00636D5A">
        <w:rPr>
          <w:rFonts w:eastAsia="DengXian"/>
        </w:rPr>
        <w:t xml:space="preserve"> and</w:t>
      </w:r>
      <w:r w:rsidRPr="00636D5A">
        <w:rPr>
          <w:rFonts w:eastAsia="DengXian"/>
          <w:lang w:eastAsia="zh-CN"/>
        </w:rPr>
        <w:t xml:space="preserve"> </w:t>
      </w:r>
      <w:r w:rsidRPr="00636D5A">
        <w:rPr>
          <w:rFonts w:eastAsia="DengXian"/>
        </w:rPr>
        <w:sym w:font="Symbol" w:char="F044"/>
      </w:r>
      <w:r w:rsidRPr="00636D5A">
        <w:rPr>
          <w:rFonts w:eastAsia="DengXian"/>
        </w:rPr>
        <w:t>R</w:t>
      </w:r>
      <w:r w:rsidRPr="00636D5A">
        <w:rPr>
          <w:rFonts w:eastAsia="DengXian"/>
          <w:vertAlign w:val="subscript"/>
        </w:rPr>
        <w:t>IB</w:t>
      </w:r>
      <w:r w:rsidRPr="00636D5A">
        <w:rPr>
          <w:rFonts w:eastAsia="DengXian"/>
          <w:vertAlign w:val="subscript"/>
          <w:lang w:eastAsia="zh-CN"/>
        </w:rPr>
        <w:t>,c</w:t>
      </w:r>
      <w:r w:rsidRPr="00636D5A">
        <w:rPr>
          <w:rFonts w:eastAsia="DengXian"/>
        </w:rPr>
        <w:t xml:space="preserve"> values are given in the tables below.</w:t>
      </w:r>
    </w:p>
    <w:p w14:paraId="6E4AAAF5" w14:textId="77777777" w:rsidR="008F4D94" w:rsidRPr="006C1517" w:rsidRDefault="008F4D94" w:rsidP="008F4D94">
      <w:pPr>
        <w:keepNext/>
        <w:keepLines/>
        <w:spacing w:before="60"/>
        <w:jc w:val="center"/>
        <w:rPr>
          <w:rFonts w:ascii="Arial" w:eastAsia="DengXian" w:hAnsi="Arial" w:cs="Arial"/>
          <w:b/>
        </w:rPr>
      </w:pPr>
      <w:r w:rsidRPr="006C1517">
        <w:rPr>
          <w:rFonts w:ascii="Arial" w:eastAsia="DengXian" w:hAnsi="Arial" w:cs="Arial"/>
          <w:b/>
        </w:rPr>
        <w:t xml:space="preserve">Table </w:t>
      </w:r>
      <w:r>
        <w:rPr>
          <w:rFonts w:ascii="Arial" w:eastAsia="DengXian" w:hAnsi="Arial" w:cs="Arial" w:hint="eastAsia"/>
          <w:b/>
        </w:rPr>
        <w:t>5.34</w:t>
      </w:r>
      <w:r w:rsidRPr="006C1517">
        <w:rPr>
          <w:rFonts w:ascii="Arial" w:eastAsia="DengXian" w:hAnsi="Arial" w:cs="Arial"/>
          <w:b/>
        </w:rPr>
        <w:t>.1.3-1: ΔT</w:t>
      </w:r>
      <w:r w:rsidRPr="006C1517">
        <w:rPr>
          <w:rFonts w:ascii="Arial" w:eastAsia="DengXian" w:hAnsi="Arial" w:cs="Arial"/>
          <w:b/>
          <w:vertAlign w:val="subscript"/>
        </w:rPr>
        <w:t>IB,c</w:t>
      </w:r>
      <w:r w:rsidRPr="006C1517">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6C1517" w14:paraId="20E1CD61" w14:textId="77777777" w:rsidTr="00190399">
        <w:trPr>
          <w:jc w:val="center"/>
        </w:trPr>
        <w:tc>
          <w:tcPr>
            <w:tcW w:w="2336" w:type="dxa"/>
            <w:vMerge w:val="restart"/>
            <w:tcBorders>
              <w:top w:val="single" w:sz="4" w:space="0" w:color="auto"/>
              <w:left w:val="single" w:sz="4" w:space="0" w:color="auto"/>
              <w:right w:val="single" w:sz="4" w:space="0" w:color="auto"/>
            </w:tcBorders>
          </w:tcPr>
          <w:p w14:paraId="418D6294" w14:textId="77777777" w:rsidR="008F4D94" w:rsidRPr="006C1517" w:rsidRDefault="008F4D94" w:rsidP="00190399">
            <w:pPr>
              <w:keepNext/>
              <w:keepLines/>
              <w:spacing w:after="0"/>
              <w:jc w:val="center"/>
              <w:rPr>
                <w:rFonts w:ascii="Arial" w:hAnsi="Arial"/>
                <w:b/>
                <w:color w:val="000000"/>
                <w:sz w:val="18"/>
              </w:rPr>
            </w:pPr>
            <w:r w:rsidRPr="006C1517">
              <w:rPr>
                <w:rFonts w:ascii="Arial" w:hAnsi="Arial"/>
                <w:b/>
                <w:color w:val="000000"/>
                <w:sz w:val="18"/>
              </w:rPr>
              <w:t xml:space="preserve">Inter-band </w:t>
            </w:r>
            <w:r w:rsidRPr="006C1517">
              <w:rPr>
                <w:rFonts w:ascii="Arial" w:hAnsi="Arial"/>
                <w:b/>
                <w:color w:val="000000"/>
                <w:sz w:val="18"/>
                <w:lang w:eastAsia="zh-CN"/>
              </w:rPr>
              <w:t>CA</w:t>
            </w:r>
            <w:r w:rsidRPr="006C1517">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0B9F0E" w14:textId="77777777" w:rsidR="008F4D94" w:rsidRPr="006C1517" w:rsidRDefault="008F4D94" w:rsidP="00190399">
            <w:pPr>
              <w:keepNext/>
              <w:keepLines/>
              <w:spacing w:after="0"/>
              <w:jc w:val="center"/>
              <w:rPr>
                <w:rFonts w:ascii="Arial" w:hAnsi="Arial"/>
                <w:b/>
                <w:color w:val="000000"/>
                <w:sz w:val="18"/>
              </w:rPr>
            </w:pPr>
            <w:r w:rsidRPr="006C1517">
              <w:rPr>
                <w:rFonts w:ascii="Arial" w:hAnsi="Arial"/>
                <w:b/>
                <w:color w:val="000000"/>
                <w:sz w:val="18"/>
              </w:rPr>
              <w:t>ΔT</w:t>
            </w:r>
            <w:r w:rsidRPr="006C1517">
              <w:rPr>
                <w:rFonts w:ascii="Arial" w:hAnsi="Arial"/>
                <w:b/>
                <w:color w:val="000000"/>
                <w:sz w:val="18"/>
                <w:vertAlign w:val="subscript"/>
              </w:rPr>
              <w:t>IB,c</w:t>
            </w:r>
            <w:r w:rsidRPr="006C1517">
              <w:rPr>
                <w:rFonts w:ascii="Arial" w:hAnsi="Arial"/>
                <w:b/>
                <w:color w:val="000000"/>
                <w:sz w:val="18"/>
              </w:rPr>
              <w:t xml:space="preserve"> for NR bands (dB)</w:t>
            </w:r>
            <w:r w:rsidRPr="006C1517">
              <w:rPr>
                <w:rFonts w:ascii="Arial" w:hAnsi="Arial"/>
                <w:b/>
                <w:color w:val="000000"/>
                <w:sz w:val="18"/>
                <w:vertAlign w:val="superscript"/>
              </w:rPr>
              <w:t>*</w:t>
            </w:r>
          </w:p>
        </w:tc>
      </w:tr>
      <w:tr w:rsidR="008F4D94" w:rsidRPr="006C1517" w14:paraId="675C00B1" w14:textId="77777777" w:rsidTr="00190399">
        <w:trPr>
          <w:jc w:val="center"/>
        </w:trPr>
        <w:tc>
          <w:tcPr>
            <w:tcW w:w="2336" w:type="dxa"/>
            <w:vMerge/>
            <w:tcBorders>
              <w:left w:val="single" w:sz="4" w:space="0" w:color="auto"/>
              <w:bottom w:val="single" w:sz="4" w:space="0" w:color="auto"/>
              <w:right w:val="single" w:sz="4" w:space="0" w:color="auto"/>
            </w:tcBorders>
          </w:tcPr>
          <w:p w14:paraId="1190CE4B" w14:textId="77777777" w:rsidR="008F4D94" w:rsidRPr="006C1517" w:rsidRDefault="008F4D94" w:rsidP="00190399">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46D4BB" w14:textId="77777777" w:rsidR="008F4D94" w:rsidRPr="006C1517" w:rsidRDefault="008F4D94" w:rsidP="00190399">
            <w:pPr>
              <w:keepNext/>
              <w:keepLines/>
              <w:spacing w:after="0"/>
              <w:jc w:val="center"/>
              <w:rPr>
                <w:rFonts w:ascii="Arial" w:hAnsi="Arial"/>
                <w:b/>
                <w:color w:val="000000"/>
                <w:sz w:val="18"/>
              </w:rPr>
            </w:pPr>
            <w:r w:rsidRPr="006C1517">
              <w:rPr>
                <w:rFonts w:ascii="Arial" w:hAnsi="Arial"/>
                <w:b/>
                <w:color w:val="000000"/>
                <w:sz w:val="18"/>
              </w:rPr>
              <w:t>Component band in order of bands in configuration</w:t>
            </w:r>
            <w:r w:rsidRPr="006C1517">
              <w:rPr>
                <w:rFonts w:ascii="Arial" w:hAnsi="Arial"/>
                <w:b/>
                <w:color w:val="000000"/>
                <w:sz w:val="18"/>
                <w:vertAlign w:val="superscript"/>
              </w:rPr>
              <w:t>**</w:t>
            </w:r>
          </w:p>
        </w:tc>
      </w:tr>
      <w:tr w:rsidR="008F4D94" w:rsidRPr="006C1517" w14:paraId="5018F490" w14:textId="77777777" w:rsidTr="0019039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9382C2" w14:textId="77777777" w:rsidR="008F4D94" w:rsidRPr="006C1517" w:rsidRDefault="008F4D94" w:rsidP="00190399">
            <w:pPr>
              <w:keepNext/>
              <w:keepLines/>
              <w:spacing w:after="0"/>
              <w:jc w:val="center"/>
              <w:rPr>
                <w:rFonts w:ascii="Arial" w:hAnsi="Arial"/>
                <w:color w:val="000000"/>
                <w:sz w:val="18"/>
                <w:lang w:val="en-US" w:eastAsia="zh-CN"/>
              </w:rPr>
            </w:pPr>
            <w:r w:rsidRPr="006C1517">
              <w:rPr>
                <w:rFonts w:ascii="Arial" w:eastAsia="DengXian" w:hAnsi="Arial"/>
                <w:color w:val="000000"/>
                <w:sz w:val="18"/>
                <w:lang w:eastAsia="zh-CN"/>
              </w:rPr>
              <w:t>CA</w:t>
            </w:r>
            <w:r w:rsidRPr="006C1517">
              <w:rPr>
                <w:rFonts w:ascii="Arial" w:eastAsia="DengXian" w:hAnsi="Arial"/>
                <w:color w:val="000000"/>
                <w:sz w:val="18"/>
              </w:rPr>
              <w:t>_</w:t>
            </w:r>
            <w:r w:rsidRPr="006C1517">
              <w:rPr>
                <w:rFonts w:ascii="Arial" w:eastAsia="DengXian" w:hAnsi="Arial"/>
                <w:color w:val="000000"/>
                <w:sz w:val="18"/>
                <w:lang w:eastAsia="zh-CN"/>
              </w:rPr>
              <w:t>n7</w:t>
            </w:r>
            <w:r w:rsidRPr="006C1517">
              <w:rPr>
                <w:rFonts w:ascii="Arial" w:eastAsia="DengXian" w:hAnsi="Arial"/>
                <w:color w:val="000000"/>
                <w:sz w:val="18"/>
                <w:lang w:val="sv-SE" w:eastAsia="ja-JP"/>
              </w:rPr>
              <w:t>-</w:t>
            </w:r>
            <w:r w:rsidRPr="006C1517">
              <w:rPr>
                <w:rFonts w:ascii="Arial" w:eastAsia="DengXian" w:hAnsi="Arial"/>
                <w:color w:val="000000"/>
                <w:sz w:val="18"/>
                <w:lang w:val="en-US" w:eastAsia="zh-CN"/>
              </w:rPr>
              <w:t>n29</w:t>
            </w:r>
            <w:r w:rsidRPr="006C1517">
              <w:rPr>
                <w:rFonts w:ascii="Arial" w:eastAsia="DengXian" w:hAnsi="Arial"/>
                <w:color w:val="000000"/>
                <w:sz w:val="18"/>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90C1B00" w14:textId="77777777" w:rsidR="008F4D94" w:rsidRPr="006C1517" w:rsidRDefault="008F4D94" w:rsidP="00190399">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74B6A1" w14:textId="77777777" w:rsidR="008F4D94" w:rsidRPr="006C1517" w:rsidRDefault="008F4D94" w:rsidP="00190399">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88EF9FB" w14:textId="77777777" w:rsidR="008F4D94" w:rsidRPr="006C1517" w:rsidRDefault="008F4D94" w:rsidP="00190399">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0.5</w:t>
            </w:r>
          </w:p>
        </w:tc>
      </w:tr>
      <w:tr w:rsidR="008F4D94" w:rsidRPr="006C1517" w14:paraId="27FC3ED6" w14:textId="77777777" w:rsidTr="0019039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86B251B" w14:textId="77777777" w:rsidR="008F4D94" w:rsidRPr="006C1517" w:rsidRDefault="008F4D94" w:rsidP="00190399">
            <w:pPr>
              <w:keepNext/>
              <w:keepLines/>
              <w:spacing w:after="0"/>
              <w:ind w:left="851" w:hanging="851"/>
              <w:rPr>
                <w:rFonts w:ascii="Arial" w:eastAsia="DengXian" w:hAnsi="Arial"/>
                <w:color w:val="000000"/>
                <w:sz w:val="18"/>
                <w:lang w:eastAsia="ja-JP"/>
              </w:rPr>
            </w:pPr>
            <w:r w:rsidRPr="006C1517">
              <w:rPr>
                <w:rFonts w:ascii="Arial" w:eastAsia="DengXian" w:hAnsi="Arial"/>
                <w:color w:val="000000"/>
                <w:sz w:val="18"/>
                <w:lang w:eastAsia="ja-JP"/>
              </w:rPr>
              <w:t>NOTE *:</w:t>
            </w:r>
            <w:r w:rsidRPr="006C1517">
              <w:rPr>
                <w:rFonts w:ascii="Arial" w:eastAsia="DengXian" w:hAnsi="Arial"/>
                <w:color w:val="000000"/>
                <w:sz w:val="18"/>
                <w:lang w:eastAsia="ja-JP"/>
              </w:rPr>
              <w:tab/>
              <w:t>“-” denotes ΔT</w:t>
            </w:r>
            <w:r w:rsidRPr="006C1517">
              <w:rPr>
                <w:rFonts w:ascii="Arial" w:eastAsia="DengXian" w:hAnsi="Arial"/>
                <w:color w:val="000000"/>
                <w:sz w:val="18"/>
                <w:vertAlign w:val="subscript"/>
                <w:lang w:eastAsia="ja-JP"/>
              </w:rPr>
              <w:t>IB,c</w:t>
            </w:r>
            <w:r w:rsidRPr="006C1517">
              <w:rPr>
                <w:rFonts w:ascii="Arial" w:eastAsia="DengXian" w:hAnsi="Arial"/>
                <w:color w:val="000000"/>
                <w:sz w:val="18"/>
                <w:lang w:eastAsia="ja-JP"/>
              </w:rPr>
              <w:t xml:space="preserve"> = 0.</w:t>
            </w:r>
          </w:p>
          <w:p w14:paraId="717B731E" w14:textId="77777777" w:rsidR="008F4D94" w:rsidRPr="006C1517" w:rsidRDefault="008F4D94" w:rsidP="00190399">
            <w:pPr>
              <w:keepNext/>
              <w:keepLines/>
              <w:spacing w:after="0"/>
              <w:ind w:left="851" w:hanging="851"/>
              <w:rPr>
                <w:rFonts w:ascii="Arial" w:hAnsi="Arial" w:cs="Arial"/>
                <w:color w:val="000000"/>
                <w:sz w:val="18"/>
                <w:szCs w:val="22"/>
                <w:lang w:val="en-US" w:eastAsia="zh-CN"/>
              </w:rPr>
            </w:pPr>
            <w:r w:rsidRPr="006C1517">
              <w:rPr>
                <w:rFonts w:ascii="Arial" w:eastAsia="DengXian" w:hAnsi="Arial"/>
                <w:color w:val="000000"/>
                <w:sz w:val="18"/>
              </w:rPr>
              <w:t>NOTE **:</w:t>
            </w:r>
            <w:r w:rsidRPr="006C1517">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130351D1" w14:textId="77777777" w:rsidR="008F4D94" w:rsidRPr="006C1517" w:rsidRDefault="008F4D94" w:rsidP="008F4D94">
      <w:pPr>
        <w:keepNext/>
        <w:keepLines/>
        <w:rPr>
          <w:rFonts w:ascii="Arial" w:eastAsia="DengXian" w:hAnsi="Arial" w:cs="Arial"/>
        </w:rPr>
      </w:pPr>
    </w:p>
    <w:p w14:paraId="016669A4" w14:textId="77777777" w:rsidR="008F4D94" w:rsidRPr="006C1517" w:rsidRDefault="008F4D94" w:rsidP="008F4D94">
      <w:pPr>
        <w:keepNext/>
        <w:keepLines/>
        <w:spacing w:before="60"/>
        <w:jc w:val="center"/>
        <w:rPr>
          <w:rFonts w:ascii="Arial" w:eastAsia="DengXian" w:hAnsi="Arial"/>
          <w:b/>
        </w:rPr>
      </w:pPr>
      <w:r w:rsidRPr="006C1517">
        <w:rPr>
          <w:rFonts w:ascii="Arial" w:eastAsia="DengXian" w:hAnsi="Arial" w:cs="Arial"/>
          <w:b/>
        </w:rPr>
        <w:t xml:space="preserve">Table </w:t>
      </w:r>
      <w:r>
        <w:rPr>
          <w:rFonts w:ascii="Arial" w:eastAsia="DengXian" w:hAnsi="Arial" w:cs="Arial"/>
          <w:b/>
        </w:rPr>
        <w:t>5.34</w:t>
      </w:r>
      <w:r w:rsidRPr="006C1517">
        <w:rPr>
          <w:rFonts w:ascii="Arial" w:eastAsia="DengXian" w:hAnsi="Arial" w:cs="Arial"/>
          <w:b/>
        </w:rPr>
        <w:t>.1.3-2: ΔR</w:t>
      </w:r>
      <w:r w:rsidRPr="006C1517">
        <w:rPr>
          <w:rFonts w:ascii="Arial" w:eastAsia="DengXian" w:hAnsi="Arial" w:cs="Arial"/>
          <w:b/>
          <w:vertAlign w:val="subscript"/>
        </w:rPr>
        <w:t>IB,c</w:t>
      </w:r>
      <w:r w:rsidRPr="006C1517">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6C1517" w14:paraId="0392535B" w14:textId="77777777" w:rsidTr="00190399">
        <w:trPr>
          <w:trHeight w:val="187"/>
          <w:jc w:val="center"/>
        </w:trPr>
        <w:tc>
          <w:tcPr>
            <w:tcW w:w="1594" w:type="dxa"/>
            <w:vMerge w:val="restart"/>
          </w:tcPr>
          <w:p w14:paraId="50EF5A38" w14:textId="77777777" w:rsidR="008F4D94" w:rsidRPr="006C1517" w:rsidRDefault="008F4D94" w:rsidP="00190399">
            <w:pPr>
              <w:keepNext/>
              <w:keepLines/>
              <w:spacing w:after="0"/>
              <w:jc w:val="center"/>
              <w:rPr>
                <w:rFonts w:ascii="Arial" w:eastAsia="DengXian" w:hAnsi="Arial"/>
                <w:b/>
                <w:color w:val="000000"/>
                <w:sz w:val="18"/>
              </w:rPr>
            </w:pPr>
            <w:r w:rsidRPr="006C1517">
              <w:rPr>
                <w:rFonts w:ascii="Arial" w:eastAsia="DengXian" w:hAnsi="Arial"/>
                <w:b/>
                <w:color w:val="000000"/>
                <w:sz w:val="18"/>
              </w:rPr>
              <w:t>Inter-band CA combination</w:t>
            </w:r>
          </w:p>
        </w:tc>
        <w:tc>
          <w:tcPr>
            <w:tcW w:w="5845" w:type="dxa"/>
            <w:gridSpan w:val="3"/>
            <w:vAlign w:val="center"/>
          </w:tcPr>
          <w:p w14:paraId="0965058B" w14:textId="77777777" w:rsidR="008F4D94" w:rsidRPr="006C1517" w:rsidRDefault="008F4D94" w:rsidP="00190399">
            <w:pPr>
              <w:keepNext/>
              <w:keepLines/>
              <w:spacing w:after="0"/>
              <w:jc w:val="center"/>
              <w:rPr>
                <w:rFonts w:ascii="Arial" w:eastAsia="DengXian" w:hAnsi="Arial"/>
                <w:b/>
                <w:color w:val="000000"/>
                <w:sz w:val="18"/>
              </w:rPr>
            </w:pPr>
            <w:r w:rsidRPr="006C1517">
              <w:rPr>
                <w:rFonts w:ascii="Arial" w:eastAsia="DengXian" w:hAnsi="Arial"/>
                <w:b/>
                <w:color w:val="000000"/>
                <w:sz w:val="18"/>
              </w:rPr>
              <w:t>ΔR</w:t>
            </w:r>
            <w:r w:rsidRPr="006C1517">
              <w:rPr>
                <w:rFonts w:ascii="Arial" w:eastAsia="DengXian" w:hAnsi="Arial"/>
                <w:b/>
                <w:color w:val="000000"/>
                <w:sz w:val="18"/>
                <w:vertAlign w:val="subscript"/>
              </w:rPr>
              <w:t>IB,c</w:t>
            </w:r>
            <w:r w:rsidRPr="006C1517">
              <w:rPr>
                <w:rFonts w:ascii="Arial" w:eastAsia="DengXian" w:hAnsi="Arial"/>
                <w:b/>
                <w:color w:val="000000"/>
                <w:sz w:val="18"/>
              </w:rPr>
              <w:t xml:space="preserve"> for NR bands (dB)</w:t>
            </w:r>
            <w:r w:rsidRPr="006C1517">
              <w:rPr>
                <w:rFonts w:ascii="Arial" w:eastAsia="DengXian" w:hAnsi="Arial"/>
                <w:b/>
                <w:color w:val="000000"/>
                <w:sz w:val="18"/>
                <w:vertAlign w:val="superscript"/>
              </w:rPr>
              <w:t>*</w:t>
            </w:r>
          </w:p>
        </w:tc>
      </w:tr>
      <w:tr w:rsidR="008F4D94" w:rsidRPr="006C1517" w14:paraId="476B0141" w14:textId="77777777" w:rsidTr="00190399">
        <w:trPr>
          <w:trHeight w:val="187"/>
          <w:jc w:val="center"/>
        </w:trPr>
        <w:tc>
          <w:tcPr>
            <w:tcW w:w="1594" w:type="dxa"/>
            <w:vMerge/>
            <w:tcBorders>
              <w:bottom w:val="single" w:sz="4" w:space="0" w:color="auto"/>
            </w:tcBorders>
          </w:tcPr>
          <w:p w14:paraId="1F9483D5" w14:textId="77777777" w:rsidR="008F4D94" w:rsidRPr="006C1517" w:rsidRDefault="008F4D94" w:rsidP="00190399">
            <w:pPr>
              <w:keepNext/>
              <w:keepLines/>
              <w:spacing w:after="0"/>
              <w:jc w:val="center"/>
              <w:rPr>
                <w:rFonts w:ascii="Arial" w:eastAsia="DengXian" w:hAnsi="Arial"/>
                <w:b/>
                <w:color w:val="000000"/>
                <w:sz w:val="18"/>
              </w:rPr>
            </w:pPr>
          </w:p>
        </w:tc>
        <w:tc>
          <w:tcPr>
            <w:tcW w:w="5845" w:type="dxa"/>
            <w:gridSpan w:val="3"/>
            <w:vAlign w:val="center"/>
          </w:tcPr>
          <w:p w14:paraId="1F923795" w14:textId="77777777" w:rsidR="008F4D94" w:rsidRPr="006C1517" w:rsidRDefault="008F4D94" w:rsidP="00190399">
            <w:pPr>
              <w:keepNext/>
              <w:keepLines/>
              <w:spacing w:after="0"/>
              <w:jc w:val="center"/>
              <w:rPr>
                <w:rFonts w:ascii="Arial" w:eastAsia="DengXian" w:hAnsi="Arial"/>
                <w:b/>
                <w:color w:val="000000"/>
                <w:sz w:val="18"/>
              </w:rPr>
            </w:pPr>
            <w:r w:rsidRPr="006C1517">
              <w:rPr>
                <w:rFonts w:ascii="Arial" w:eastAsia="DengXian" w:hAnsi="Arial"/>
                <w:b/>
                <w:color w:val="000000"/>
                <w:sz w:val="18"/>
              </w:rPr>
              <w:t>Component band in order of bands in configuration</w:t>
            </w:r>
            <w:r w:rsidRPr="006C1517">
              <w:rPr>
                <w:rFonts w:ascii="Arial" w:eastAsia="DengXian" w:hAnsi="Arial"/>
                <w:b/>
                <w:color w:val="000000"/>
                <w:sz w:val="18"/>
                <w:vertAlign w:val="superscript"/>
              </w:rPr>
              <w:t>**</w:t>
            </w:r>
          </w:p>
        </w:tc>
      </w:tr>
      <w:tr w:rsidR="008F4D94" w:rsidRPr="006C1517" w14:paraId="08C6E814" w14:textId="77777777" w:rsidTr="00190399">
        <w:trPr>
          <w:trHeight w:val="187"/>
          <w:jc w:val="center"/>
        </w:trPr>
        <w:tc>
          <w:tcPr>
            <w:tcW w:w="1594" w:type="dxa"/>
            <w:tcBorders>
              <w:bottom w:val="single" w:sz="4" w:space="0" w:color="auto"/>
            </w:tcBorders>
            <w:shd w:val="clear" w:color="auto" w:fill="auto"/>
          </w:tcPr>
          <w:p w14:paraId="6F1C084E" w14:textId="77777777" w:rsidR="008F4D94" w:rsidRPr="006C1517" w:rsidRDefault="008F4D94" w:rsidP="00190399">
            <w:pPr>
              <w:keepNext/>
              <w:keepLines/>
              <w:spacing w:after="0"/>
              <w:jc w:val="center"/>
              <w:rPr>
                <w:rFonts w:ascii="Arial" w:eastAsia="DengXian" w:hAnsi="Arial"/>
                <w:color w:val="000000"/>
                <w:sz w:val="18"/>
              </w:rPr>
            </w:pPr>
            <w:r w:rsidRPr="006C1517">
              <w:rPr>
                <w:rFonts w:ascii="Arial" w:eastAsia="DengXian" w:hAnsi="Arial"/>
                <w:color w:val="000000"/>
                <w:sz w:val="18"/>
                <w:lang w:eastAsia="zh-CN"/>
              </w:rPr>
              <w:t>CA</w:t>
            </w:r>
            <w:r w:rsidRPr="006C1517">
              <w:rPr>
                <w:rFonts w:ascii="Arial" w:eastAsia="DengXian" w:hAnsi="Arial"/>
                <w:color w:val="000000"/>
                <w:sz w:val="18"/>
              </w:rPr>
              <w:t>_</w:t>
            </w:r>
            <w:r w:rsidRPr="006C1517">
              <w:rPr>
                <w:rFonts w:ascii="Arial" w:eastAsia="DengXian" w:hAnsi="Arial"/>
                <w:color w:val="000000"/>
                <w:sz w:val="18"/>
                <w:lang w:eastAsia="zh-CN"/>
              </w:rPr>
              <w:t>n7</w:t>
            </w:r>
            <w:r w:rsidRPr="006C1517">
              <w:rPr>
                <w:rFonts w:ascii="Arial" w:eastAsia="DengXian" w:hAnsi="Arial"/>
                <w:color w:val="000000"/>
                <w:sz w:val="18"/>
                <w:lang w:val="sv-SE" w:eastAsia="ja-JP"/>
              </w:rPr>
              <w:t>-</w:t>
            </w:r>
            <w:r w:rsidRPr="006C1517">
              <w:rPr>
                <w:rFonts w:ascii="Arial" w:eastAsia="DengXian" w:hAnsi="Arial"/>
                <w:color w:val="000000"/>
                <w:sz w:val="18"/>
                <w:lang w:val="en-US" w:eastAsia="zh-CN"/>
              </w:rPr>
              <w:t>n29</w:t>
            </w:r>
            <w:r w:rsidRPr="006C1517">
              <w:rPr>
                <w:rFonts w:ascii="Arial" w:eastAsia="DengXian" w:hAnsi="Arial"/>
                <w:color w:val="000000"/>
                <w:sz w:val="18"/>
                <w:lang w:val="sv-SE" w:eastAsia="zh-CN"/>
              </w:rPr>
              <w:t>-n66</w:t>
            </w:r>
          </w:p>
        </w:tc>
        <w:tc>
          <w:tcPr>
            <w:tcW w:w="1948" w:type="dxa"/>
            <w:vAlign w:val="center"/>
          </w:tcPr>
          <w:p w14:paraId="2177958B" w14:textId="77777777" w:rsidR="008F4D94" w:rsidRPr="006C1517" w:rsidRDefault="008F4D94" w:rsidP="00190399">
            <w:pPr>
              <w:keepNext/>
              <w:keepLines/>
              <w:spacing w:after="0"/>
              <w:jc w:val="center"/>
              <w:rPr>
                <w:rFonts w:ascii="Arial" w:eastAsia="DengXian" w:hAnsi="Arial"/>
                <w:color w:val="000000"/>
                <w:sz w:val="18"/>
                <w:lang w:eastAsia="zh-CN"/>
              </w:rPr>
            </w:pPr>
            <w:r w:rsidRPr="006C1517">
              <w:rPr>
                <w:rFonts w:ascii="Arial" w:eastAsia="DengXian" w:hAnsi="Arial"/>
                <w:color w:val="000000"/>
                <w:sz w:val="18"/>
                <w:lang w:eastAsia="zh-CN"/>
              </w:rPr>
              <w:t>0.5</w:t>
            </w:r>
          </w:p>
        </w:tc>
        <w:tc>
          <w:tcPr>
            <w:tcW w:w="1948" w:type="dxa"/>
            <w:vAlign w:val="center"/>
          </w:tcPr>
          <w:p w14:paraId="03B0BD0E" w14:textId="77777777" w:rsidR="008F4D94" w:rsidRPr="006C1517" w:rsidRDefault="008F4D94" w:rsidP="00190399">
            <w:pPr>
              <w:keepNext/>
              <w:keepLines/>
              <w:spacing w:after="0"/>
              <w:jc w:val="center"/>
              <w:rPr>
                <w:rFonts w:ascii="Arial" w:eastAsia="DengXian" w:hAnsi="Arial"/>
                <w:color w:val="000000"/>
                <w:sz w:val="18"/>
                <w:lang w:eastAsia="zh-CN"/>
              </w:rPr>
            </w:pPr>
            <w:r w:rsidRPr="006C1517">
              <w:rPr>
                <w:rFonts w:ascii="Arial" w:eastAsia="DengXian" w:hAnsi="Arial"/>
                <w:color w:val="000000"/>
                <w:sz w:val="18"/>
                <w:lang w:eastAsia="zh-CN"/>
              </w:rPr>
              <w:t>-</w:t>
            </w:r>
          </w:p>
        </w:tc>
        <w:tc>
          <w:tcPr>
            <w:tcW w:w="1949" w:type="dxa"/>
            <w:vAlign w:val="center"/>
          </w:tcPr>
          <w:p w14:paraId="2E518779" w14:textId="77777777" w:rsidR="008F4D94" w:rsidRPr="006C1517" w:rsidRDefault="008F4D94" w:rsidP="00190399">
            <w:pPr>
              <w:keepNext/>
              <w:keepLines/>
              <w:spacing w:after="0"/>
              <w:jc w:val="center"/>
              <w:rPr>
                <w:rFonts w:ascii="Arial" w:eastAsia="DengXian" w:hAnsi="Arial"/>
                <w:color w:val="000000"/>
                <w:sz w:val="18"/>
                <w:lang w:eastAsia="zh-CN"/>
              </w:rPr>
            </w:pPr>
            <w:r w:rsidRPr="006C1517">
              <w:rPr>
                <w:rFonts w:ascii="Arial" w:eastAsia="DengXian" w:hAnsi="Arial"/>
                <w:color w:val="000000"/>
                <w:sz w:val="18"/>
                <w:lang w:eastAsia="zh-CN"/>
              </w:rPr>
              <w:t>0.5</w:t>
            </w:r>
          </w:p>
        </w:tc>
      </w:tr>
      <w:tr w:rsidR="008F4D94" w:rsidRPr="00636D5A" w14:paraId="614B4A73" w14:textId="77777777" w:rsidTr="00190399">
        <w:trPr>
          <w:trHeight w:val="187"/>
          <w:jc w:val="center"/>
        </w:trPr>
        <w:tc>
          <w:tcPr>
            <w:tcW w:w="7439" w:type="dxa"/>
            <w:gridSpan w:val="4"/>
            <w:tcBorders>
              <w:top w:val="single" w:sz="4" w:space="0" w:color="auto"/>
            </w:tcBorders>
            <w:shd w:val="clear" w:color="auto" w:fill="auto"/>
          </w:tcPr>
          <w:p w14:paraId="51C206CE" w14:textId="77777777" w:rsidR="008F4D94" w:rsidRPr="006C1517" w:rsidRDefault="008F4D94" w:rsidP="00190399">
            <w:pPr>
              <w:keepLines/>
              <w:spacing w:after="0"/>
              <w:ind w:left="870" w:hanging="870"/>
              <w:rPr>
                <w:rFonts w:eastAsia="DengXian" w:cs="Arial"/>
                <w:color w:val="000000"/>
                <w:lang w:eastAsia="ja-JP"/>
              </w:rPr>
            </w:pPr>
            <w:r w:rsidRPr="006C1517">
              <w:rPr>
                <w:rFonts w:ascii="Arial" w:eastAsia="DengXian" w:hAnsi="Arial" w:cs="Arial"/>
                <w:color w:val="000000"/>
                <w:sz w:val="18"/>
                <w:lang w:eastAsia="ja-JP"/>
              </w:rPr>
              <w:t>NOTE *:</w:t>
            </w:r>
            <w:r w:rsidRPr="006C1517">
              <w:rPr>
                <w:rFonts w:ascii="Arial" w:eastAsia="DengXian" w:hAnsi="Arial" w:cs="Arial"/>
                <w:color w:val="000000"/>
                <w:sz w:val="18"/>
                <w:lang w:eastAsia="ja-JP"/>
              </w:rPr>
              <w:tab/>
              <w:t xml:space="preserve"> “-” denotes ΔR</w:t>
            </w:r>
            <w:r w:rsidRPr="006C1517">
              <w:rPr>
                <w:rFonts w:ascii="Arial" w:eastAsia="DengXian" w:hAnsi="Arial" w:cs="Arial"/>
                <w:color w:val="000000"/>
                <w:sz w:val="18"/>
                <w:vertAlign w:val="subscript"/>
                <w:lang w:eastAsia="ja-JP"/>
              </w:rPr>
              <w:t>IB,c</w:t>
            </w:r>
            <w:r w:rsidRPr="006C1517">
              <w:rPr>
                <w:rFonts w:ascii="Arial" w:eastAsia="DengXian" w:hAnsi="Arial" w:cs="Arial"/>
                <w:color w:val="000000"/>
                <w:sz w:val="18"/>
                <w:lang w:eastAsia="ja-JP"/>
              </w:rPr>
              <w:t xml:space="preserve"> = 0.</w:t>
            </w:r>
          </w:p>
          <w:p w14:paraId="1B8BE7E0" w14:textId="77777777" w:rsidR="008F4D94" w:rsidRPr="00636D5A" w:rsidRDefault="008F4D94" w:rsidP="00190399">
            <w:pPr>
              <w:keepLines/>
              <w:spacing w:after="0"/>
              <w:ind w:left="870" w:hanging="870"/>
              <w:rPr>
                <w:rFonts w:ascii="Arial" w:eastAsia="DengXian" w:hAnsi="Arial"/>
                <w:color w:val="000000"/>
                <w:sz w:val="18"/>
                <w:lang w:val="en-US"/>
              </w:rPr>
            </w:pPr>
            <w:r w:rsidRPr="006C1517">
              <w:rPr>
                <w:rFonts w:ascii="Arial" w:eastAsia="DengXian" w:hAnsi="Arial" w:cs="Arial"/>
                <w:color w:val="000000"/>
                <w:sz w:val="18"/>
                <w:lang w:eastAsia="ja-JP"/>
              </w:rPr>
              <w:t>NOTE **:</w:t>
            </w:r>
            <w:r w:rsidRPr="006C1517">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207401F5" w14:textId="77777777" w:rsidR="008F4D94" w:rsidRPr="00636D5A" w:rsidRDefault="008F4D94" w:rsidP="008F4D94">
      <w:pPr>
        <w:rPr>
          <w:rFonts w:eastAsia="DengXian"/>
        </w:rPr>
      </w:pPr>
    </w:p>
    <w:p w14:paraId="1D7BE83A" w14:textId="77777777" w:rsidR="008F4D94" w:rsidRPr="00CF42FD" w:rsidRDefault="008F4D94" w:rsidP="00CF42FD">
      <w:pPr>
        <w:pStyle w:val="Heading3"/>
      </w:pPr>
      <w:bookmarkStart w:id="443" w:name="_Toc180420635"/>
      <w:r w:rsidRPr="00CF42FD">
        <w:lastRenderedPageBreak/>
        <w:t>5.34.2</w:t>
      </w:r>
      <w:r w:rsidRPr="00CF42FD">
        <w:tab/>
        <w:t>Specific for 2 bands UL CA</w:t>
      </w:r>
      <w:bookmarkEnd w:id="443"/>
    </w:p>
    <w:p w14:paraId="3588B2D7" w14:textId="77777777" w:rsidR="008F4D94" w:rsidRPr="00CF42FD" w:rsidRDefault="008F4D94" w:rsidP="00CF42FD">
      <w:pPr>
        <w:pStyle w:val="Heading4"/>
      </w:pPr>
      <w:bookmarkStart w:id="444" w:name="_Toc180420636"/>
      <w:r w:rsidRPr="00CF42FD">
        <w:t>5.34.2.1</w:t>
      </w:r>
      <w:r w:rsidRPr="00CF42FD">
        <w:tab/>
        <w:t>UE co-existence studies</w:t>
      </w:r>
      <w:bookmarkEnd w:id="444"/>
    </w:p>
    <w:p w14:paraId="5841BDAB" w14:textId="77777777" w:rsidR="008F4D94" w:rsidRPr="00CF42FD" w:rsidRDefault="008F4D94" w:rsidP="00CF42FD">
      <w:pPr>
        <w:pStyle w:val="Heading5"/>
        <w:rPr>
          <w:snapToGrid w:val="0"/>
        </w:rPr>
      </w:pPr>
      <w:bookmarkStart w:id="445" w:name="_Toc180420637"/>
      <w:r w:rsidRPr="00CF42FD">
        <w:rPr>
          <w:snapToGrid w:val="0"/>
        </w:rPr>
        <w:t>5.34.2.1.1</w:t>
      </w:r>
      <w:r w:rsidRPr="00CF42FD">
        <w:rPr>
          <w:snapToGrid w:val="0"/>
        </w:rPr>
        <w:tab/>
        <w:t>Co-existence studies for 2UL band with 1CC per band</w:t>
      </w:r>
      <w:bookmarkEnd w:id="445"/>
    </w:p>
    <w:p w14:paraId="6D16219C"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5.34</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29</w:t>
      </w:r>
      <w:r w:rsidRPr="00636D5A">
        <w:rPr>
          <w:rFonts w:eastAsia="MS Mincho"/>
        </w:rPr>
        <w:t>A-n</w:t>
      </w:r>
      <w:r>
        <w:rPr>
          <w:rFonts w:eastAsia="MS Mincho"/>
        </w:rPr>
        <w:t>66</w:t>
      </w:r>
      <w:r w:rsidRPr="00636D5A">
        <w:rPr>
          <w:rFonts w:eastAsia="MS Mincho"/>
        </w:rPr>
        <w:t>A with UL CA_n</w:t>
      </w:r>
      <w:r>
        <w:rPr>
          <w:rFonts w:eastAsia="MS Mincho"/>
        </w:rPr>
        <w:t>7</w:t>
      </w:r>
      <w:r w:rsidRPr="00636D5A">
        <w:rPr>
          <w:rFonts w:eastAsia="MS Mincho"/>
        </w:rPr>
        <w:t>A-n</w:t>
      </w:r>
      <w:r>
        <w:rPr>
          <w:rFonts w:eastAsia="MS Mincho"/>
        </w:rPr>
        <w:t>66</w:t>
      </w:r>
      <w:r w:rsidRPr="00636D5A">
        <w:rPr>
          <w:rFonts w:eastAsia="MS Mincho"/>
        </w:rPr>
        <w:t>A.</w:t>
      </w:r>
    </w:p>
    <w:p w14:paraId="05144B5F" w14:textId="77777777" w:rsidR="008F4D94" w:rsidRPr="00636D5A" w:rsidRDefault="008F4D94" w:rsidP="008F4D94">
      <w:pPr>
        <w:keepNext/>
        <w:keepLines/>
        <w:spacing w:before="60"/>
        <w:jc w:val="center"/>
        <w:rPr>
          <w:rFonts w:ascii="Arial" w:eastAsia="DengXian" w:hAnsi="Arial" w:cs="Arial"/>
          <w:b/>
          <w:lang w:eastAsia="zh-CN"/>
        </w:rPr>
      </w:pPr>
      <w:r w:rsidRPr="00636D5A">
        <w:rPr>
          <w:rFonts w:ascii="Arial" w:eastAsia="DengXian" w:hAnsi="Arial" w:cs="Arial"/>
          <w:b/>
          <w:lang w:eastAsia="zh-CN"/>
        </w:rPr>
        <w:t xml:space="preserve">Table </w:t>
      </w:r>
      <w:r>
        <w:rPr>
          <w:rFonts w:ascii="Arial" w:eastAsia="DengXian" w:hAnsi="Arial" w:cs="Arial" w:hint="eastAsia"/>
          <w:b/>
          <w:lang w:eastAsia="zh-CN"/>
        </w:rPr>
        <w:t>5.34</w:t>
      </w:r>
      <w:r w:rsidRPr="00636D5A">
        <w:rPr>
          <w:rFonts w:ascii="Arial" w:eastAsia="DengXi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42096D60" w14:textId="77777777" w:rsidTr="00190399">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9C2BFD" w14:textId="77777777" w:rsidR="008F4D94" w:rsidRPr="00636D5A" w:rsidRDefault="008F4D94" w:rsidP="00190399">
            <w:pPr>
              <w:keepNext/>
              <w:keepLines/>
              <w:spacing w:after="0"/>
              <w:jc w:val="center"/>
              <w:rPr>
                <w:rFonts w:ascii="Arial" w:eastAsia="DengXian" w:hAnsi="Arial"/>
                <w:sz w:val="18"/>
                <w:lang w:val="en-US"/>
              </w:rPr>
            </w:pPr>
            <w:r w:rsidRPr="00636D5A">
              <w:rPr>
                <w:rFonts w:ascii="Arial" w:eastAsia="DengXi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076C1" w14:textId="77777777" w:rsidR="008F4D94" w:rsidRPr="00636D5A" w:rsidRDefault="008F4D94" w:rsidP="00190399">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E8AF0C" w14:textId="77777777" w:rsidR="008F4D94" w:rsidRPr="00636D5A" w:rsidRDefault="008F4D94" w:rsidP="00190399">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90062C" w14:textId="77777777" w:rsidR="008F4D94" w:rsidRPr="00636D5A" w:rsidRDefault="008F4D94" w:rsidP="00190399">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49A345" w14:textId="77777777" w:rsidR="008F4D94" w:rsidRPr="00636D5A" w:rsidRDefault="008F4D94" w:rsidP="00190399">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y_high</w:t>
            </w:r>
          </w:p>
        </w:tc>
      </w:tr>
      <w:tr w:rsidR="008F4D94" w:rsidRPr="00636D5A" w14:paraId="3E3BD953"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5D782" w14:textId="77777777" w:rsidR="008F4D94" w:rsidRPr="00636D5A" w:rsidRDefault="008F4D94" w:rsidP="00190399">
            <w:pPr>
              <w:keepNext/>
              <w:keepLines/>
              <w:spacing w:after="0"/>
              <w:rPr>
                <w:rFonts w:ascii="Arial" w:eastAsia="DengXian" w:hAnsi="Arial"/>
                <w:sz w:val="18"/>
              </w:rPr>
            </w:pPr>
            <w:r w:rsidRPr="00636D5A">
              <w:rPr>
                <w:rFonts w:ascii="Arial" w:eastAsia="DengXi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199C0D" w14:textId="77777777" w:rsidR="008F4D94" w:rsidRPr="00636D5A" w:rsidRDefault="008F4D94" w:rsidP="00190399">
            <w:pPr>
              <w:keepNext/>
              <w:keepLines/>
              <w:spacing w:after="0"/>
              <w:jc w:val="center"/>
              <w:rPr>
                <w:rFonts w:ascii="Arial" w:eastAsia="DengXian" w:hAnsi="Arial"/>
                <w:sz w:val="18"/>
                <w:lang w:val="en-US"/>
              </w:rPr>
            </w:pPr>
            <w:r w:rsidRPr="00636D5A">
              <w:rPr>
                <w:rFonts w:ascii="Arial" w:eastAsia="DengXian" w:hAnsi="Arial"/>
                <w:sz w:val="18"/>
                <w:lang w:val="en-US"/>
              </w:rPr>
              <w:t>|</w:t>
            </w:r>
            <w:r w:rsidRPr="00636D5A">
              <w:rPr>
                <w:rFonts w:ascii="Arial" w:eastAsia="DengXian" w:hAnsi="Arial"/>
                <w:sz w:val="18"/>
                <w:lang w:eastAsia="zh-CN"/>
              </w:rPr>
              <w:t>f</w:t>
            </w:r>
            <w:r w:rsidRPr="00636D5A">
              <w:rPr>
                <w:rFonts w:ascii="Arial" w:eastAsia="DengXian" w:hAnsi="Arial"/>
                <w:sz w:val="18"/>
                <w:vertAlign w:val="subscript"/>
                <w:lang w:eastAsia="zh-CN"/>
              </w:rPr>
              <w:t>y</w:t>
            </w:r>
            <w:r w:rsidRPr="00636D5A">
              <w:rPr>
                <w:rFonts w:ascii="Arial" w:eastAsia="DengXian" w:hAnsi="Arial"/>
                <w:sz w:val="18"/>
                <w:vertAlign w:val="subscript"/>
                <w:lang w:val="en-US"/>
              </w:rPr>
              <w:t>_low</w:t>
            </w:r>
            <w:r w:rsidRPr="00636D5A">
              <w:rPr>
                <w:rFonts w:ascii="Arial" w:eastAsia="DengXian" w:hAnsi="Arial"/>
                <w:sz w:val="18"/>
                <w:lang w:val="en-US"/>
              </w:rPr>
              <w:t xml:space="preserve"> – f</w:t>
            </w:r>
            <w:r w:rsidRPr="00636D5A">
              <w:rPr>
                <w:rFonts w:ascii="Arial" w:eastAsia="DengXian" w:hAnsi="Arial"/>
                <w:sz w:val="18"/>
                <w:vertAlign w:val="subscript"/>
                <w:lang w:val="en-US"/>
              </w:rPr>
              <w:t>x_high</w:t>
            </w:r>
            <w:r w:rsidRPr="00636D5A">
              <w:rPr>
                <w:rFonts w:ascii="Arial" w:eastAsia="DengXi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846215" w14:textId="77777777" w:rsidR="008F4D94" w:rsidRPr="00636D5A" w:rsidRDefault="008F4D94" w:rsidP="00190399">
            <w:pPr>
              <w:keepNext/>
              <w:keepLines/>
              <w:spacing w:after="0"/>
              <w:jc w:val="center"/>
              <w:rPr>
                <w:rFonts w:ascii="Arial" w:eastAsia="DengXian" w:hAnsi="Arial"/>
                <w:sz w:val="18"/>
                <w:lang w:val="en-US"/>
              </w:rPr>
            </w:pPr>
            <w:r w:rsidRPr="00636D5A">
              <w:rPr>
                <w:rFonts w:ascii="Arial" w:eastAsia="DengXian" w:hAnsi="Arial"/>
                <w:sz w:val="18"/>
                <w:lang w:val="en-US"/>
              </w:rPr>
              <w:t>|f</w:t>
            </w:r>
            <w:r w:rsidRPr="00636D5A">
              <w:rPr>
                <w:rFonts w:ascii="Arial" w:eastAsia="DengXian" w:hAnsi="Arial"/>
                <w:sz w:val="18"/>
                <w:vertAlign w:val="subscript"/>
                <w:lang w:val="en-US"/>
              </w:rPr>
              <w:t>y_high</w:t>
            </w:r>
            <w:r w:rsidRPr="00636D5A">
              <w:rPr>
                <w:rFonts w:ascii="Arial" w:eastAsia="DengXian" w:hAnsi="Arial"/>
                <w:sz w:val="18"/>
                <w:lang w:val="en-US"/>
              </w:rPr>
              <w:t xml:space="preserve"> – f</w:t>
            </w:r>
            <w:r w:rsidRPr="00636D5A">
              <w:rPr>
                <w:rFonts w:ascii="Arial" w:eastAsia="DengXian" w:hAnsi="Arial"/>
                <w:sz w:val="18"/>
                <w:vertAlign w:val="subscript"/>
                <w:lang w:val="en-US"/>
              </w:rPr>
              <w:t>x_low</w:t>
            </w:r>
            <w:r w:rsidRPr="00636D5A">
              <w:rPr>
                <w:rFonts w:ascii="Arial" w:eastAsia="DengXi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B3A4C8" w14:textId="77777777" w:rsidR="008F4D94" w:rsidRPr="00636D5A" w:rsidRDefault="008F4D94" w:rsidP="00190399">
            <w:pPr>
              <w:keepNext/>
              <w:keepLines/>
              <w:spacing w:after="0"/>
              <w:jc w:val="center"/>
              <w:rPr>
                <w:rFonts w:ascii="Arial" w:eastAsia="DengXian" w:hAnsi="Arial"/>
                <w:sz w:val="18"/>
                <w:lang w:val="en-US"/>
              </w:rPr>
            </w:pPr>
            <w:r w:rsidRPr="00636D5A">
              <w:rPr>
                <w:rFonts w:ascii="Arial" w:eastAsia="DengXian" w:hAnsi="Arial"/>
                <w:sz w:val="18"/>
                <w:lang w:val="en-US"/>
              </w:rPr>
              <w:t>|f</w:t>
            </w:r>
            <w:r w:rsidRPr="00636D5A">
              <w:rPr>
                <w:rFonts w:ascii="Arial" w:eastAsia="DengXian" w:hAnsi="Arial"/>
                <w:sz w:val="18"/>
                <w:vertAlign w:val="subscript"/>
                <w:lang w:val="en-US"/>
              </w:rPr>
              <w:t>y_low</w:t>
            </w:r>
            <w:r w:rsidRPr="00636D5A">
              <w:rPr>
                <w:rFonts w:ascii="Arial" w:eastAsia="DengXian" w:hAnsi="Arial"/>
                <w:sz w:val="18"/>
                <w:lang w:val="en-US"/>
              </w:rPr>
              <w:t xml:space="preserve"> + f</w:t>
            </w:r>
            <w:r w:rsidRPr="00636D5A">
              <w:rPr>
                <w:rFonts w:ascii="Arial" w:eastAsia="DengXian" w:hAnsi="Arial"/>
                <w:sz w:val="18"/>
                <w:vertAlign w:val="subscript"/>
                <w:lang w:val="en-US"/>
              </w:rPr>
              <w:t>x_low</w:t>
            </w:r>
            <w:r w:rsidRPr="00636D5A">
              <w:rPr>
                <w:rFonts w:ascii="Arial" w:eastAsia="DengXi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C56EE2" w14:textId="77777777" w:rsidR="008F4D94" w:rsidRPr="00636D5A" w:rsidRDefault="008F4D94" w:rsidP="00190399">
            <w:pPr>
              <w:keepNext/>
              <w:keepLines/>
              <w:spacing w:after="0"/>
              <w:jc w:val="center"/>
              <w:rPr>
                <w:rFonts w:ascii="Arial" w:eastAsia="DengXian" w:hAnsi="Arial"/>
                <w:sz w:val="18"/>
                <w:lang w:val="en-US"/>
              </w:rPr>
            </w:pPr>
            <w:r w:rsidRPr="00636D5A">
              <w:rPr>
                <w:rFonts w:ascii="Arial" w:eastAsia="DengXian" w:hAnsi="Arial"/>
                <w:sz w:val="18"/>
                <w:lang w:val="en-US"/>
              </w:rPr>
              <w:t>|f</w:t>
            </w:r>
            <w:r w:rsidRPr="00636D5A">
              <w:rPr>
                <w:rFonts w:ascii="Arial" w:eastAsia="DengXian" w:hAnsi="Arial"/>
                <w:sz w:val="18"/>
                <w:vertAlign w:val="subscript"/>
                <w:lang w:val="en-US"/>
              </w:rPr>
              <w:t>y_high</w:t>
            </w:r>
            <w:r w:rsidRPr="00636D5A">
              <w:rPr>
                <w:rFonts w:ascii="Arial" w:eastAsia="DengXian" w:hAnsi="Arial"/>
                <w:sz w:val="18"/>
                <w:lang w:val="en-US"/>
              </w:rPr>
              <w:t xml:space="preserve"> + f</w:t>
            </w:r>
            <w:r w:rsidRPr="00636D5A">
              <w:rPr>
                <w:rFonts w:ascii="Arial" w:eastAsia="DengXian" w:hAnsi="Arial"/>
                <w:sz w:val="18"/>
                <w:vertAlign w:val="subscript"/>
                <w:lang w:val="en-US"/>
              </w:rPr>
              <w:t>x_high</w:t>
            </w:r>
            <w:r w:rsidRPr="00636D5A">
              <w:rPr>
                <w:rFonts w:ascii="Arial" w:eastAsia="DengXian" w:hAnsi="Arial"/>
                <w:sz w:val="18"/>
                <w:lang w:val="en-US"/>
              </w:rPr>
              <w:t>|</w:t>
            </w:r>
          </w:p>
        </w:tc>
      </w:tr>
      <w:tr w:rsidR="008F4D94" w:rsidRPr="00636D5A" w14:paraId="4509028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0D1D7F"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314A89" w14:textId="77777777" w:rsidR="008F4D94" w:rsidRPr="00037988" w:rsidRDefault="008F4D94" w:rsidP="00190399">
            <w:pPr>
              <w:keepNext/>
              <w:keepLines/>
              <w:spacing w:after="0"/>
              <w:jc w:val="center"/>
              <w:rPr>
                <w:rFonts w:ascii="Arial" w:eastAsia="DengXian" w:hAnsi="Arial" w:cs="Arial"/>
                <w:sz w:val="18"/>
                <w:lang w:val="en-US"/>
              </w:rPr>
            </w:pPr>
            <w:r w:rsidRPr="000C7D87">
              <w:rPr>
                <w:rFonts w:ascii="Arial" w:eastAsia="DengXian" w:hAnsi="Arial" w:cs="Arial"/>
                <w:sz w:val="18"/>
                <w:lang w:val="en-US"/>
              </w:rPr>
              <w:t>720–860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5227E"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4210–4350</w:t>
            </w:r>
          </w:p>
        </w:tc>
      </w:tr>
      <w:tr w:rsidR="008F4D94" w:rsidRPr="00636D5A" w14:paraId="082B4D3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1FAB0"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EAF407"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A06BF6"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5A97C8"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27D9E35"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50F3950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D26E6"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09EDB7" w14:textId="77777777" w:rsidR="008F4D94" w:rsidRPr="00037988" w:rsidRDefault="008F4D94" w:rsidP="00190399">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3220–3430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16D1C" w14:textId="77777777" w:rsidR="008F4D94" w:rsidRPr="00037988" w:rsidRDefault="008F4D94" w:rsidP="00190399">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850–1060</w:t>
            </w:r>
          </w:p>
        </w:tc>
      </w:tr>
      <w:tr w:rsidR="008F4D94" w:rsidRPr="00636D5A" w14:paraId="3FFBB4A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9F14F"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9B3885"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41179"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4AF098E"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0E41B5"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5742C3C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4DC308"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3FE05F"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6710–6920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F8DE2"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5920–6130</w:t>
            </w:r>
          </w:p>
        </w:tc>
      </w:tr>
      <w:tr w:rsidR="008F4D94" w:rsidRPr="00636D5A" w14:paraId="52BE0C6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5CCD35"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393B06"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–1*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49A4E09"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B0AF05"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B37477B"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756D3D0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EEB9A3"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548378" w14:textId="77777777" w:rsidR="008F4D94" w:rsidRPr="00037988" w:rsidRDefault="008F4D94" w:rsidP="00190399">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5720–6000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489F5" w14:textId="77777777" w:rsidR="008F4D94" w:rsidRPr="00037988" w:rsidRDefault="008F4D94" w:rsidP="00190399">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2560–2840</w:t>
            </w:r>
          </w:p>
        </w:tc>
      </w:tr>
      <w:tr w:rsidR="008F4D94" w:rsidRPr="00636D5A" w14:paraId="64CC25E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B9BF2"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2A81BB"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FD5A7"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3F741EBE" w14:textId="77777777" w:rsidR="008F4D94" w:rsidRPr="00037988" w:rsidRDefault="008F4D94" w:rsidP="00190399">
            <w:pPr>
              <w:keepNext/>
              <w:keepLines/>
              <w:spacing w:after="0"/>
              <w:jc w:val="center"/>
              <w:rPr>
                <w:rFonts w:ascii="Arial" w:eastAsia="DengXian" w:hAnsi="Arial" w:cs="Arial"/>
                <w:sz w:val="18"/>
                <w:lang w:val="en-US"/>
              </w:rPr>
            </w:pPr>
          </w:p>
        </w:tc>
      </w:tr>
      <w:tr w:rsidR="008F4D94" w:rsidRPr="00636D5A" w14:paraId="4B1ACDC5"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708AE"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74B50F" w14:textId="77777777" w:rsidR="008F4D94" w:rsidRPr="00037988" w:rsidRDefault="008F4D94" w:rsidP="00190399">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1440–1720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5252BC9E" w14:textId="77777777" w:rsidR="008F4D94" w:rsidRPr="00037988" w:rsidRDefault="008F4D94" w:rsidP="00190399">
            <w:pPr>
              <w:keepNext/>
              <w:keepLines/>
              <w:spacing w:after="0"/>
              <w:jc w:val="center"/>
              <w:rPr>
                <w:rFonts w:ascii="Arial" w:eastAsia="DengXian" w:hAnsi="Arial" w:cs="Arial"/>
                <w:sz w:val="18"/>
                <w:lang w:eastAsia="ja-JP"/>
              </w:rPr>
            </w:pPr>
          </w:p>
        </w:tc>
      </w:tr>
      <w:tr w:rsidR="008F4D94" w:rsidRPr="00636D5A" w14:paraId="3E087DFC"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4DD46" w14:textId="77777777" w:rsidR="008F4D94" w:rsidRPr="00636D5A" w:rsidRDefault="008F4D94" w:rsidP="00190399">
            <w:pPr>
              <w:keepNext/>
              <w:keepLines/>
              <w:spacing w:after="0"/>
              <w:rPr>
                <w:rFonts w:ascii="Arial" w:eastAsia="DengXian" w:hAnsi="Arial" w:cs="Arial"/>
                <w:sz w:val="18"/>
                <w:lang w:val="en-US"/>
              </w:rPr>
            </w:pPr>
            <w:r w:rsidRPr="00636D5A">
              <w:rPr>
                <w:rFonts w:ascii="Arial" w:eastAsia="DengXian" w:hAnsi="Arial" w:cs="Arial"/>
                <w:sz w:val="18"/>
                <w:lang w:eastAsia="zh-CN"/>
              </w:rPr>
              <w:t>Two-tone</w:t>
            </w:r>
            <w:r w:rsidRPr="00636D5A">
              <w:rPr>
                <w:rFonts w:ascii="Arial" w:eastAsia="DengXian" w:hAnsi="Arial" w:cs="Arial"/>
                <w:sz w:val="18"/>
                <w:lang w:val="en-US"/>
              </w:rPr>
              <w:t xml:space="preserve"> </w:t>
            </w:r>
            <w:r w:rsidRPr="00636D5A">
              <w:rPr>
                <w:rFonts w:ascii="Arial" w:eastAsia="DengXian" w:hAnsi="Arial" w:cs="Arial"/>
                <w:sz w:val="18"/>
                <w:lang w:val="en-US" w:eastAsia="ja-JP"/>
              </w:rPr>
              <w:t>4</w:t>
            </w:r>
            <w:r w:rsidRPr="00636D5A">
              <w:rPr>
                <w:rFonts w:ascii="Arial" w:eastAsia="DengXian" w:hAnsi="Arial" w:cs="Arial"/>
                <w:sz w:val="18"/>
                <w:vertAlign w:val="superscript"/>
                <w:lang w:val="en-US" w:eastAsia="ja-JP"/>
              </w:rPr>
              <w:t>th</w:t>
            </w:r>
            <w:r w:rsidRPr="00636D5A">
              <w:rPr>
                <w:rFonts w:ascii="Arial" w:eastAsia="DengXian" w:hAnsi="Arial" w:cs="Arial"/>
                <w:sz w:val="18"/>
                <w:lang w:val="en-US" w:eastAsia="ja-JP"/>
              </w:rPr>
              <w:t xml:space="preserve"> </w:t>
            </w:r>
            <w:r w:rsidRPr="00636D5A">
              <w:rPr>
                <w:rFonts w:ascii="Arial" w:eastAsia="DengXi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B9B70B"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+1*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7B0216D"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F12F7"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6874254"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74C67AD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614EC"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ED7C8C" w14:textId="77777777" w:rsidR="008F4D94" w:rsidRPr="00037988" w:rsidRDefault="008F4D94" w:rsidP="00190399">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9210–9490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CFE664" w14:textId="77777777" w:rsidR="008F4D94" w:rsidRPr="00037988" w:rsidRDefault="008F4D94" w:rsidP="00190399">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7630–7910</w:t>
            </w:r>
          </w:p>
        </w:tc>
      </w:tr>
      <w:tr w:rsidR="008F4D94" w:rsidRPr="00636D5A" w14:paraId="4D6C2F8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4901B"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Two</w:t>
            </w:r>
            <w:r w:rsidRPr="00636D5A">
              <w:rPr>
                <w:rFonts w:ascii="Arial" w:eastAsia="DengXian" w:hAnsi="Arial"/>
                <w:sz w:val="18"/>
                <w:lang w:eastAsia="zh-CN"/>
              </w:rPr>
              <w:t>-tone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F94696"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1595D4"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3221955F" w14:textId="77777777" w:rsidR="008F4D94" w:rsidRPr="00037988" w:rsidRDefault="008F4D94" w:rsidP="00190399">
            <w:pPr>
              <w:keepNext/>
              <w:keepLines/>
              <w:spacing w:after="0"/>
              <w:jc w:val="center"/>
              <w:rPr>
                <w:rFonts w:ascii="Arial" w:eastAsia="DengXian" w:hAnsi="Arial" w:cs="Arial"/>
                <w:sz w:val="18"/>
                <w:lang w:val="en-US"/>
              </w:rPr>
            </w:pPr>
          </w:p>
        </w:tc>
      </w:tr>
      <w:tr w:rsidR="008F4D94" w:rsidRPr="00636D5A" w14:paraId="36DB36C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956D1"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346FE9" w14:textId="77777777" w:rsidR="008F4D94" w:rsidRPr="00037988" w:rsidRDefault="008F4D94" w:rsidP="00190399">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8420–8700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64B60B45" w14:textId="77777777" w:rsidR="008F4D94" w:rsidRPr="00037988" w:rsidRDefault="008F4D94" w:rsidP="00190399">
            <w:pPr>
              <w:keepNext/>
              <w:keepLines/>
              <w:spacing w:after="0"/>
              <w:jc w:val="center"/>
              <w:rPr>
                <w:rFonts w:ascii="Arial" w:eastAsia="DengXian" w:hAnsi="Arial" w:cs="Arial"/>
                <w:sz w:val="18"/>
                <w:lang w:eastAsia="ja-JP"/>
              </w:rPr>
            </w:pPr>
          </w:p>
        </w:tc>
      </w:tr>
      <w:tr w:rsidR="008F4D94" w:rsidRPr="00636D5A" w14:paraId="1D24441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21D0F"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B17FF9"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873DC9"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5A290E"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9E5BA2E"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4B37258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5D85E"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5A3ABB" w14:textId="77777777" w:rsidR="008F4D94" w:rsidRPr="00037988" w:rsidRDefault="008F4D94" w:rsidP="00190399">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4270–4620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8BF4B2" w14:textId="77777777" w:rsidR="008F4D94" w:rsidRPr="00037988" w:rsidRDefault="008F4D94" w:rsidP="00190399">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8220–8570</w:t>
            </w:r>
          </w:p>
        </w:tc>
      </w:tr>
      <w:tr w:rsidR="008F4D94" w:rsidRPr="00636D5A" w14:paraId="58F7486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A8B113"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9DDC5F"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1C2ABD"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A062D0"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CFB8A58"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-3*f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656D0AED"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2848C" w14:textId="77777777" w:rsidR="008F4D94" w:rsidRPr="00636D5A" w:rsidRDefault="008F4D94" w:rsidP="00190399">
            <w:pPr>
              <w:keepNext/>
              <w:keepLines/>
              <w:spacing w:after="0"/>
              <w:rPr>
                <w:rFonts w:ascii="Arial" w:eastAsia="DengXian" w:hAnsi="Arial" w:cs="Arial"/>
                <w:sz w:val="18"/>
                <w:lang w:val="en-US"/>
              </w:rPr>
            </w:pPr>
            <w:r w:rsidRPr="00636D5A">
              <w:rPr>
                <w:rFonts w:ascii="Arial" w:eastAsia="DengXi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C3A781" w14:textId="77777777" w:rsidR="008F4D94" w:rsidRPr="00037988" w:rsidRDefault="008F4D94" w:rsidP="00190399">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10–340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DE5FD" w14:textId="77777777" w:rsidR="008F4D94" w:rsidRPr="00037988" w:rsidRDefault="008F4D94" w:rsidP="00190399">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3940–4290</w:t>
            </w:r>
          </w:p>
        </w:tc>
      </w:tr>
      <w:tr w:rsidR="008F4D94" w:rsidRPr="00636D5A" w14:paraId="1213FC9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491525"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BCE743"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00BF5E"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BA64AB"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7B4E724"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106B1A5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CDDC4A"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8B589" w14:textId="77777777" w:rsidR="008F4D94" w:rsidRPr="00037988" w:rsidRDefault="008F4D94" w:rsidP="00190399">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9340–9690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A91A84" w14:textId="77777777" w:rsidR="008F4D94" w:rsidRPr="00037988" w:rsidRDefault="008F4D94" w:rsidP="00190399">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11710–12060</w:t>
            </w:r>
          </w:p>
        </w:tc>
      </w:tr>
      <w:tr w:rsidR="008F4D94" w:rsidRPr="00636D5A" w14:paraId="15279E6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D392A"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E6F2BF"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2FB7835"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3F559B"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CC3F8AB" w14:textId="77777777" w:rsidR="008F4D94" w:rsidRPr="00037988" w:rsidRDefault="008F4D94" w:rsidP="00190399">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676819C9"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F48693"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DB6EDF" w14:textId="77777777" w:rsidR="008F4D94" w:rsidRPr="00037988" w:rsidRDefault="008F4D94" w:rsidP="00190399">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10130–10480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394711" w14:textId="77777777" w:rsidR="008F4D94" w:rsidRPr="00037988" w:rsidRDefault="008F4D94" w:rsidP="00190399">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10920–11270</w:t>
            </w:r>
          </w:p>
        </w:tc>
      </w:tr>
      <w:tr w:rsidR="008F4D94" w:rsidRPr="00636D5A" w14:paraId="0F8AC2EA" w14:textId="77777777" w:rsidTr="00190399">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B22038"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rPr>
              <w:t>NOTE :</w:t>
            </w:r>
            <w:r w:rsidRPr="00636D5A">
              <w:rPr>
                <w:rFonts w:ascii="Arial" w:eastAsia="DengXian" w:hAnsi="Arial"/>
                <w:sz w:val="18"/>
              </w:rPr>
              <w:tab/>
              <w:t>For each IMD item,</w:t>
            </w:r>
            <w:r w:rsidRPr="00636D5A">
              <w:rPr>
                <w:rFonts w:ascii="Arial" w:eastAsia="DengXian" w:hAnsi="Arial"/>
                <w:sz w:val="18"/>
                <w:lang w:val="en-US" w:eastAsia="zh-CN"/>
              </w:rPr>
              <w:t xml:space="preserve"> </w:t>
            </w:r>
            <w:r w:rsidRPr="00636D5A">
              <w:rPr>
                <w:rFonts w:ascii="Arial" w:eastAsia="DengXian" w:hAnsi="Arial"/>
                <w:sz w:val="18"/>
              </w:rPr>
              <w:t xml:space="preserve">when two bound values before taking absolute have different signs, the relevant IMD </w:t>
            </w:r>
            <w:r w:rsidRPr="00636D5A">
              <w:rPr>
                <w:rFonts w:ascii="Arial" w:eastAsia="DengXian" w:hAnsi="Arial"/>
                <w:sz w:val="18"/>
                <w:lang w:eastAsia="zh-CN"/>
              </w:rPr>
              <w:t>range</w:t>
            </w:r>
            <w:r w:rsidRPr="00636D5A">
              <w:rPr>
                <w:rFonts w:ascii="Arial" w:eastAsia="DengXian" w:hAnsi="Arial"/>
                <w:sz w:val="18"/>
              </w:rPr>
              <w:t xml:space="preserve"> shall be set such that (1) the lower bound is 0 and (2) the upper bound is the bigger </w:t>
            </w:r>
            <w:r w:rsidRPr="00636D5A">
              <w:rPr>
                <w:rFonts w:ascii="Arial" w:eastAsia="DengXian" w:hAnsi="Arial"/>
                <w:sz w:val="18"/>
                <w:lang w:val="en-US"/>
              </w:rPr>
              <w:t>value</w:t>
            </w:r>
            <w:r w:rsidRPr="00636D5A">
              <w:rPr>
                <w:rFonts w:ascii="Arial" w:eastAsia="DengXian" w:hAnsi="Arial"/>
                <w:sz w:val="18"/>
              </w:rPr>
              <w:t xml:space="preserve"> of the two after taking absolute. The lowest even order and lowest odd order IMD MSDs shall be considered.</w:t>
            </w:r>
          </w:p>
        </w:tc>
      </w:tr>
    </w:tbl>
    <w:p w14:paraId="596431D2" w14:textId="77777777" w:rsidR="008F4D94" w:rsidRDefault="008F4D94" w:rsidP="008F4D94">
      <w:pPr>
        <w:rPr>
          <w:rFonts w:ascii="Arial" w:eastAsia="DengXian" w:hAnsi="Arial" w:cs="Arial"/>
          <w:b/>
        </w:rPr>
      </w:pPr>
    </w:p>
    <w:p w14:paraId="73D82292" w14:textId="77777777" w:rsidR="008F4D94" w:rsidRPr="00636D5A" w:rsidRDefault="008F4D94" w:rsidP="008F4D94">
      <w:pPr>
        <w:rPr>
          <w:rFonts w:ascii="Arial" w:eastAsia="DengXian" w:hAnsi="Arial" w:cs="Arial"/>
          <w:b/>
        </w:rPr>
      </w:pPr>
      <w:r w:rsidRPr="00BF5D34">
        <w:rPr>
          <w:rFonts w:eastAsia="MS Mincho"/>
        </w:rPr>
        <w:t xml:space="preserve">Based on the above table, </w:t>
      </w:r>
      <w:r>
        <w:rPr>
          <w:rFonts w:eastAsia="MS Mincho"/>
        </w:rPr>
        <w:t>2</w:t>
      </w:r>
      <w:r>
        <w:rPr>
          <w:rFonts w:eastAsia="DengXian" w:cs="DengXian" w:hint="eastAsia"/>
          <w:szCs w:val="21"/>
          <w:vertAlign w:val="superscript"/>
          <w:lang w:eastAsia="zh-CN"/>
        </w:rPr>
        <w:t>nd</w:t>
      </w:r>
      <w:r w:rsidRPr="00BF5D34">
        <w:rPr>
          <w:rFonts w:eastAsia="DengXian" w:cs="DengXian"/>
          <w:szCs w:val="21"/>
          <w:lang w:eastAsia="ko-KR"/>
        </w:rPr>
        <w:t xml:space="preserve"> order IMD generated by </w:t>
      </w:r>
      <w:r w:rsidRPr="00BF5D34">
        <w:rPr>
          <w:rFonts w:eastAsia="MS Mincho"/>
        </w:rPr>
        <w:t>UL CA_n</w:t>
      </w:r>
      <w:r>
        <w:rPr>
          <w:rFonts w:eastAsia="MS Mincho"/>
        </w:rPr>
        <w:t>7</w:t>
      </w:r>
      <w:r w:rsidRPr="00BF5D34">
        <w:rPr>
          <w:rFonts w:eastAsia="MS Mincho"/>
        </w:rPr>
        <w:t>A-n</w:t>
      </w:r>
      <w:r>
        <w:rPr>
          <w:rFonts w:eastAsia="MS Mincho"/>
        </w:rPr>
        <w:t>66</w:t>
      </w:r>
      <w:r w:rsidRPr="00BF5D34">
        <w:rPr>
          <w:rFonts w:eastAsia="MS Mincho"/>
        </w:rPr>
        <w:t xml:space="preserve">A </w:t>
      </w:r>
      <w:r w:rsidRPr="00BF5D34">
        <w:rPr>
          <w:rFonts w:eastAsia="DengXian" w:cs="DengXian" w:hint="eastAsia"/>
          <w:szCs w:val="21"/>
          <w:lang w:eastAsia="ko-KR"/>
        </w:rPr>
        <w:t>may</w:t>
      </w:r>
      <w:r w:rsidRPr="00BF5D34">
        <w:rPr>
          <w:rFonts w:eastAsia="DengXian" w:cs="DengXian"/>
          <w:szCs w:val="21"/>
          <w:lang w:eastAsia="ko-KR"/>
        </w:rPr>
        <w:t xml:space="preserve"> fall into own Rx of </w:t>
      </w:r>
      <w:r w:rsidRPr="00BF5D34">
        <w:rPr>
          <w:rFonts w:cs="DengXian"/>
          <w:szCs w:val="21"/>
        </w:rPr>
        <w:t>B</w:t>
      </w:r>
      <w:r w:rsidRPr="00BF5D34">
        <w:rPr>
          <w:rFonts w:eastAsia="DengXian" w:cs="DengXian"/>
          <w:szCs w:val="21"/>
          <w:lang w:eastAsia="ko-KR"/>
        </w:rPr>
        <w:t xml:space="preserve">and </w:t>
      </w:r>
      <w:r w:rsidRPr="00BF5D34">
        <w:rPr>
          <w:rFonts w:cs="DengXian"/>
          <w:szCs w:val="21"/>
        </w:rPr>
        <w:t>n</w:t>
      </w:r>
      <w:r>
        <w:rPr>
          <w:rFonts w:cs="DengXian"/>
          <w:szCs w:val="21"/>
        </w:rPr>
        <w:t>29</w:t>
      </w:r>
      <w:r>
        <w:rPr>
          <w:rFonts w:eastAsia="MS Mincho"/>
        </w:rPr>
        <w:t>.</w:t>
      </w:r>
    </w:p>
    <w:p w14:paraId="45B340B6" w14:textId="77777777" w:rsidR="008F4D94" w:rsidRPr="00CF42FD" w:rsidRDefault="008F4D94" w:rsidP="00CF42FD">
      <w:pPr>
        <w:pStyle w:val="Heading4"/>
      </w:pPr>
      <w:bookmarkStart w:id="446" w:name="_Toc180420638"/>
      <w:r w:rsidRPr="00CF42FD">
        <w:t>5.34.2.2</w:t>
      </w:r>
      <w:r w:rsidRPr="00CF42FD">
        <w:tab/>
        <w:t>REFSENS requirements</w:t>
      </w:r>
      <w:bookmarkEnd w:id="446"/>
    </w:p>
    <w:p w14:paraId="08C661C2" w14:textId="77777777" w:rsidR="008F4D94" w:rsidRPr="009676E5" w:rsidRDefault="008F4D94" w:rsidP="008F4D94">
      <w:pPr>
        <w:rPr>
          <w:rFonts w:eastAsia="MS Mincho"/>
        </w:rPr>
      </w:pPr>
      <w:r w:rsidRPr="009676E5">
        <w:rPr>
          <w:rFonts w:eastAsia="MS Mincho"/>
        </w:rPr>
        <w:t>Based on the co-existence studies</w:t>
      </w:r>
      <w:r w:rsidRPr="00F32261">
        <w:rPr>
          <w:lang w:eastAsia="zh-CN"/>
        </w:rPr>
        <w:t>,</w:t>
      </w:r>
      <w:r>
        <w:rPr>
          <w:lang w:eastAsia="zh-CN"/>
        </w:rPr>
        <w:t xml:space="preserve"> </w:t>
      </w:r>
      <w:r w:rsidRPr="00F32261">
        <w:rPr>
          <w:rFonts w:eastAsia="MS Mincho"/>
        </w:rPr>
        <w:t>there is a need to define MSD values</w:t>
      </w:r>
      <w:r>
        <w:rPr>
          <w:rFonts w:eastAsia="MS Mincho"/>
        </w:rPr>
        <w:t>.</w:t>
      </w:r>
      <w:r w:rsidRPr="004D55CE">
        <w:t xml:space="preserve"> </w:t>
      </w:r>
      <w:r w:rsidRPr="004D55CE">
        <w:rPr>
          <w:rFonts w:eastAsia="MS Mincho"/>
        </w:rPr>
        <w:t xml:space="preserve">MSD values from </w:t>
      </w:r>
      <w:r w:rsidRPr="00D01CBB">
        <w:rPr>
          <w:rFonts w:eastAsia="MS Mincho"/>
        </w:rPr>
        <w:t>DC_12-66_n7</w:t>
      </w:r>
      <w:r w:rsidRPr="004D55CE">
        <w:rPr>
          <w:rFonts w:eastAsia="MS Mincho"/>
        </w:rPr>
        <w:t xml:space="preserve"> are reused as below.</w:t>
      </w:r>
    </w:p>
    <w:p w14:paraId="3DA10893" w14:textId="77777777" w:rsidR="008F4D94" w:rsidRPr="009676E5" w:rsidRDefault="008F4D94" w:rsidP="008F4D94">
      <w:pPr>
        <w:keepNext/>
        <w:keepLines/>
        <w:spacing w:before="60"/>
        <w:jc w:val="center"/>
        <w:rPr>
          <w:rFonts w:ascii="Arial" w:eastAsia="DengXian" w:hAnsi="Arial" w:cs="Arial"/>
          <w:b/>
        </w:rPr>
      </w:pPr>
      <w:r w:rsidRPr="009676E5">
        <w:rPr>
          <w:rFonts w:ascii="Arial" w:eastAsia="DengXian" w:hAnsi="Arial" w:cs="Arial"/>
          <w:b/>
        </w:rPr>
        <w:t xml:space="preserve">Table </w:t>
      </w:r>
      <w:r>
        <w:rPr>
          <w:rFonts w:ascii="Arial" w:eastAsia="DengXian" w:hAnsi="Arial" w:cs="Arial"/>
          <w:b/>
        </w:rPr>
        <w:t>5.34</w:t>
      </w:r>
      <w:r w:rsidRPr="009676E5">
        <w:rPr>
          <w:rFonts w:ascii="Arial" w:eastAsia="DengXian" w:hAnsi="Arial" w:cs="Arial"/>
          <w:b/>
        </w:rPr>
        <w:t>.2.2-</w:t>
      </w:r>
      <w:r>
        <w:rPr>
          <w:rFonts w:ascii="Arial" w:eastAsia="DengXian" w:hAnsi="Arial" w:cs="Arial"/>
          <w:b/>
        </w:rPr>
        <w:t>1</w:t>
      </w:r>
      <w:r w:rsidRPr="009676E5">
        <w:rPr>
          <w:rFonts w:ascii="Arial" w:eastAsia="DengXian" w:hAnsi="Arial" w:cs="Arial"/>
          <w:b/>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rsidRPr="009676E5" w14:paraId="2B186993" w14:textId="77777777" w:rsidTr="0019039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5D2B29C" w14:textId="77777777" w:rsidR="008F4D94" w:rsidRPr="009676E5" w:rsidRDefault="008F4D94" w:rsidP="00190399">
            <w:pPr>
              <w:keepNext/>
              <w:keepLines/>
              <w:spacing w:after="0"/>
              <w:jc w:val="center"/>
              <w:rPr>
                <w:rFonts w:ascii="Arial" w:eastAsia="DengXian" w:hAnsi="Arial"/>
                <w:b/>
                <w:sz w:val="18"/>
              </w:rPr>
            </w:pPr>
            <w:r w:rsidRPr="009676E5">
              <w:rPr>
                <w:rFonts w:ascii="Arial" w:eastAsia="DengXian" w:hAnsi="Arial"/>
                <w:b/>
                <w:sz w:val="18"/>
              </w:rPr>
              <w:t>Band / Channel bandwidth / N</w:t>
            </w:r>
            <w:r w:rsidRPr="009676E5">
              <w:rPr>
                <w:rFonts w:ascii="Arial" w:eastAsia="DengXian" w:hAnsi="Arial"/>
                <w:b/>
                <w:sz w:val="18"/>
                <w:vertAlign w:val="subscript"/>
              </w:rPr>
              <w:t>RB</w:t>
            </w:r>
            <w:r w:rsidRPr="009676E5">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1B0840" w14:textId="77777777" w:rsidR="008F4D94" w:rsidRPr="009676E5" w:rsidRDefault="008F4D94" w:rsidP="00190399">
            <w:pPr>
              <w:keepNext/>
              <w:keepLines/>
              <w:spacing w:after="0"/>
              <w:jc w:val="center"/>
              <w:rPr>
                <w:rFonts w:ascii="Arial" w:eastAsia="DengXian" w:hAnsi="Arial"/>
                <w:b/>
                <w:sz w:val="18"/>
              </w:rPr>
            </w:pPr>
            <w:r w:rsidRPr="009676E5">
              <w:rPr>
                <w:rFonts w:ascii="Arial" w:eastAsia="DengXian" w:hAnsi="Arial"/>
                <w:b/>
                <w:sz w:val="18"/>
              </w:rPr>
              <w:t>Source of IMD</w:t>
            </w:r>
          </w:p>
        </w:tc>
      </w:tr>
      <w:tr w:rsidR="008F4D94" w:rsidRPr="009676E5" w14:paraId="2CF9279F" w14:textId="77777777" w:rsidTr="0019039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96FC93" w14:textId="77777777" w:rsidR="008F4D94" w:rsidRPr="009676E5" w:rsidRDefault="008F4D94" w:rsidP="00190399">
            <w:pPr>
              <w:keepNext/>
              <w:keepLines/>
              <w:spacing w:after="0"/>
              <w:jc w:val="center"/>
              <w:rPr>
                <w:rFonts w:ascii="Arial" w:eastAsia="DengXian" w:hAnsi="Arial"/>
                <w:b/>
                <w:sz w:val="18"/>
              </w:rPr>
            </w:pPr>
            <w:r w:rsidRPr="009676E5">
              <w:rPr>
                <w:rFonts w:ascii="Arial" w:eastAsia="DengXian" w:hAnsi="Arial"/>
                <w:b/>
                <w:sz w:val="18"/>
              </w:rPr>
              <w:t xml:space="preserve">NR </w:t>
            </w:r>
            <w:r w:rsidRPr="009676E5">
              <w:rPr>
                <w:rFonts w:ascii="Arial" w:eastAsia="DengXi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647AE1" w14:textId="77777777" w:rsidR="008F4D94" w:rsidRPr="009676E5" w:rsidRDefault="008F4D94" w:rsidP="00190399">
            <w:pPr>
              <w:keepNext/>
              <w:keepLines/>
              <w:spacing w:after="0"/>
              <w:jc w:val="center"/>
              <w:rPr>
                <w:rFonts w:ascii="Arial" w:eastAsia="DengXian" w:hAnsi="Arial"/>
                <w:b/>
                <w:sz w:val="18"/>
              </w:rPr>
            </w:pPr>
            <w:r w:rsidRPr="009676E5">
              <w:rPr>
                <w:rFonts w:ascii="Arial" w:eastAsia="DengXian" w:hAnsi="Arial"/>
                <w:b/>
                <w:sz w:val="18"/>
              </w:rPr>
              <w:t>NR band</w:t>
            </w:r>
          </w:p>
        </w:tc>
        <w:tc>
          <w:tcPr>
            <w:tcW w:w="960" w:type="dxa"/>
            <w:tcBorders>
              <w:top w:val="single" w:sz="4" w:space="0" w:color="auto"/>
              <w:left w:val="single" w:sz="4" w:space="0" w:color="auto"/>
              <w:bottom w:val="single" w:sz="4" w:space="0" w:color="auto"/>
              <w:right w:val="single" w:sz="4" w:space="0" w:color="auto"/>
            </w:tcBorders>
          </w:tcPr>
          <w:p w14:paraId="0ACADDA9" w14:textId="77777777" w:rsidR="008F4D94" w:rsidRPr="009676E5" w:rsidRDefault="008F4D94" w:rsidP="00190399">
            <w:pPr>
              <w:keepNext/>
              <w:keepLines/>
              <w:spacing w:after="0"/>
              <w:jc w:val="center"/>
              <w:rPr>
                <w:rFonts w:ascii="Arial" w:eastAsia="DengXian" w:hAnsi="Arial"/>
                <w:b/>
                <w:sz w:val="18"/>
              </w:rPr>
            </w:pPr>
            <w:r w:rsidRPr="009676E5">
              <w:rPr>
                <w:rFonts w:ascii="Arial" w:eastAsia="DengXian" w:hAnsi="Arial"/>
                <w:b/>
                <w:sz w:val="18"/>
              </w:rPr>
              <w:t>UL F</w:t>
            </w:r>
            <w:r w:rsidRPr="009676E5">
              <w:rPr>
                <w:rFonts w:ascii="Arial" w:eastAsia="DengXian" w:hAnsi="Arial"/>
                <w:b/>
                <w:sz w:val="18"/>
                <w:vertAlign w:val="subscript"/>
              </w:rPr>
              <w:t>c</w:t>
            </w:r>
            <w:r w:rsidRPr="009676E5">
              <w:rPr>
                <w:rFonts w:ascii="Arial" w:eastAsia="DengXian" w:hAnsi="Arial"/>
                <w:b/>
                <w:sz w:val="18"/>
              </w:rPr>
              <w:t xml:space="preserve"> </w:t>
            </w:r>
            <w:r w:rsidRPr="009676E5">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23A660A8" w14:textId="77777777" w:rsidR="008F4D94" w:rsidRPr="009676E5" w:rsidRDefault="008F4D94" w:rsidP="00190399">
            <w:pPr>
              <w:keepNext/>
              <w:keepLines/>
              <w:spacing w:after="0"/>
              <w:jc w:val="center"/>
              <w:rPr>
                <w:rFonts w:ascii="Arial" w:eastAsia="DengXian" w:hAnsi="Arial"/>
                <w:b/>
                <w:sz w:val="18"/>
              </w:rPr>
            </w:pPr>
            <w:r w:rsidRPr="009676E5">
              <w:rPr>
                <w:rFonts w:ascii="Arial" w:eastAsia="DengXian" w:hAnsi="Arial"/>
                <w:b/>
                <w:sz w:val="18"/>
              </w:rPr>
              <w:t xml:space="preserve">UL/DL BW </w:t>
            </w:r>
            <w:r w:rsidRPr="009676E5">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0D6D2B7" w14:textId="77777777" w:rsidR="008F4D94" w:rsidRPr="009676E5" w:rsidRDefault="008F4D94" w:rsidP="00190399">
            <w:pPr>
              <w:keepNext/>
              <w:keepLines/>
              <w:spacing w:after="0"/>
              <w:jc w:val="center"/>
              <w:rPr>
                <w:rFonts w:ascii="Arial" w:eastAsia="DengXian" w:hAnsi="Arial"/>
                <w:b/>
                <w:sz w:val="18"/>
              </w:rPr>
            </w:pPr>
            <w:r w:rsidRPr="009676E5">
              <w:rPr>
                <w:rFonts w:ascii="Arial" w:eastAsia="DengXian" w:hAnsi="Arial"/>
                <w:b/>
                <w:sz w:val="18"/>
              </w:rPr>
              <w:t xml:space="preserve">UL </w:t>
            </w:r>
            <w:r w:rsidRPr="009676E5">
              <w:rPr>
                <w:rFonts w:ascii="Arial" w:eastAsia="DengXian" w:hAnsi="Arial"/>
                <w:b/>
                <w:sz w:val="18"/>
              </w:rPr>
              <w:br/>
              <w:t>C</w:t>
            </w:r>
            <w:r w:rsidRPr="009676E5">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C5E8D7A" w14:textId="77777777" w:rsidR="008F4D94" w:rsidRPr="009676E5" w:rsidRDefault="008F4D94" w:rsidP="00190399">
            <w:pPr>
              <w:keepNext/>
              <w:keepLines/>
              <w:spacing w:after="0"/>
              <w:jc w:val="center"/>
              <w:rPr>
                <w:rFonts w:ascii="Arial" w:eastAsia="DengXian" w:hAnsi="Arial"/>
                <w:b/>
                <w:sz w:val="18"/>
              </w:rPr>
            </w:pPr>
            <w:r w:rsidRPr="009676E5">
              <w:rPr>
                <w:rFonts w:ascii="Arial" w:eastAsia="DengXian" w:hAnsi="Arial"/>
                <w:b/>
                <w:sz w:val="18"/>
              </w:rPr>
              <w:t>DL F</w:t>
            </w:r>
            <w:r w:rsidRPr="009676E5">
              <w:rPr>
                <w:rFonts w:ascii="Arial" w:eastAsia="DengXian" w:hAnsi="Arial"/>
                <w:b/>
                <w:sz w:val="18"/>
                <w:vertAlign w:val="subscript"/>
              </w:rPr>
              <w:t>c</w:t>
            </w:r>
            <w:r w:rsidRPr="009676E5">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2663061" w14:textId="77777777" w:rsidR="008F4D94" w:rsidRPr="009676E5" w:rsidRDefault="008F4D94" w:rsidP="00190399">
            <w:pPr>
              <w:keepNext/>
              <w:keepLines/>
              <w:spacing w:after="0"/>
              <w:jc w:val="center"/>
              <w:rPr>
                <w:rFonts w:ascii="Arial" w:eastAsia="DengXian" w:hAnsi="Arial"/>
                <w:b/>
                <w:sz w:val="18"/>
              </w:rPr>
            </w:pPr>
            <w:r w:rsidRPr="009676E5">
              <w:rPr>
                <w:rFonts w:ascii="Arial" w:eastAsia="DengXian" w:hAnsi="Arial"/>
                <w:b/>
                <w:sz w:val="18"/>
              </w:rPr>
              <w:t xml:space="preserve">MSD </w:t>
            </w:r>
            <w:r w:rsidRPr="009676E5">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55AAF69" w14:textId="77777777" w:rsidR="008F4D94" w:rsidRPr="009676E5" w:rsidRDefault="008F4D94" w:rsidP="00190399">
            <w:pPr>
              <w:keepNext/>
              <w:keepLines/>
              <w:spacing w:after="0"/>
              <w:jc w:val="center"/>
              <w:rPr>
                <w:rFonts w:ascii="Arial" w:eastAsia="DengXian" w:hAnsi="Arial"/>
                <w:b/>
                <w:sz w:val="18"/>
              </w:rPr>
            </w:pPr>
            <w:r w:rsidRPr="009676E5">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308357F" w14:textId="77777777" w:rsidR="008F4D94" w:rsidRPr="009676E5" w:rsidRDefault="008F4D94" w:rsidP="00190399">
            <w:pPr>
              <w:keepNext/>
              <w:keepLines/>
              <w:spacing w:after="0"/>
              <w:jc w:val="center"/>
              <w:rPr>
                <w:rFonts w:ascii="Arial" w:eastAsia="DengXian" w:hAnsi="Arial"/>
                <w:b/>
                <w:sz w:val="18"/>
              </w:rPr>
            </w:pPr>
          </w:p>
        </w:tc>
      </w:tr>
      <w:tr w:rsidR="008F4D94" w:rsidRPr="009676E5" w14:paraId="15960434"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71DA79" w14:textId="77777777" w:rsidR="008F4D94" w:rsidRPr="001C5087" w:rsidRDefault="008F4D94" w:rsidP="00190399">
            <w:pPr>
              <w:keepNext/>
              <w:keepLines/>
              <w:spacing w:after="0"/>
              <w:jc w:val="center"/>
              <w:rPr>
                <w:rFonts w:ascii="Arial" w:eastAsia="DengXian" w:hAnsi="Arial"/>
                <w:sz w:val="18"/>
                <w:lang w:eastAsia="zh-CN"/>
              </w:rPr>
            </w:pPr>
            <w:r w:rsidRPr="001C5087">
              <w:rPr>
                <w:rFonts w:ascii="Arial" w:eastAsia="DengXian" w:hAnsi="Arial"/>
                <w:color w:val="000000"/>
                <w:sz w:val="18"/>
                <w:lang w:eastAsia="zh-CN"/>
              </w:rPr>
              <w:t>CA_n7-n29-n66</w:t>
            </w:r>
          </w:p>
        </w:tc>
        <w:tc>
          <w:tcPr>
            <w:tcW w:w="1146" w:type="dxa"/>
            <w:tcBorders>
              <w:top w:val="single" w:sz="4" w:space="0" w:color="auto"/>
              <w:left w:val="single" w:sz="4" w:space="0" w:color="auto"/>
              <w:right w:val="single" w:sz="4" w:space="0" w:color="auto"/>
            </w:tcBorders>
            <w:vAlign w:val="center"/>
          </w:tcPr>
          <w:p w14:paraId="43D73A62" w14:textId="77777777" w:rsidR="008F4D94" w:rsidRPr="001C5087" w:rsidRDefault="008F4D94" w:rsidP="00190399">
            <w:pPr>
              <w:keepNext/>
              <w:keepLines/>
              <w:spacing w:after="0"/>
              <w:jc w:val="center"/>
              <w:rPr>
                <w:rFonts w:ascii="Arial" w:eastAsia="DengXian" w:hAnsi="Arial"/>
                <w:sz w:val="18"/>
                <w:lang w:eastAsia="zh-CN"/>
              </w:rPr>
            </w:pPr>
            <w:r w:rsidRPr="001C5087">
              <w:rPr>
                <w:rFonts w:ascii="Arial" w:eastAsia="DengXian" w:hAnsi="Arial"/>
                <w:color w:val="000000"/>
                <w:sz w:val="18"/>
              </w:rPr>
              <w:t>n7</w:t>
            </w:r>
          </w:p>
        </w:tc>
        <w:tc>
          <w:tcPr>
            <w:tcW w:w="960" w:type="dxa"/>
            <w:tcBorders>
              <w:top w:val="single" w:sz="4" w:space="0" w:color="auto"/>
              <w:left w:val="single" w:sz="4" w:space="0" w:color="auto"/>
              <w:right w:val="single" w:sz="4" w:space="0" w:color="auto"/>
            </w:tcBorders>
          </w:tcPr>
          <w:p w14:paraId="32E7A721" w14:textId="77777777" w:rsidR="008F4D94" w:rsidRPr="001C5087" w:rsidRDefault="008F4D94" w:rsidP="00190399">
            <w:pPr>
              <w:keepNext/>
              <w:keepLines/>
              <w:spacing w:after="0"/>
              <w:jc w:val="center"/>
              <w:rPr>
                <w:rFonts w:ascii="Arial" w:eastAsia="DengXian" w:hAnsi="Arial"/>
                <w:sz w:val="18"/>
                <w:lang w:eastAsia="zh-CN"/>
              </w:rPr>
            </w:pPr>
            <w:r w:rsidRPr="001C5087">
              <w:rPr>
                <w:rFonts w:ascii="Arial" w:eastAsia="DengXian" w:hAnsi="Arial"/>
                <w:sz w:val="18"/>
                <w:lang w:eastAsia="zh-CN"/>
              </w:rPr>
              <w:t>2502.5</w:t>
            </w:r>
          </w:p>
        </w:tc>
        <w:tc>
          <w:tcPr>
            <w:tcW w:w="964" w:type="dxa"/>
            <w:tcBorders>
              <w:top w:val="single" w:sz="4" w:space="0" w:color="auto"/>
              <w:left w:val="single" w:sz="4" w:space="0" w:color="auto"/>
              <w:right w:val="single" w:sz="4" w:space="0" w:color="auto"/>
            </w:tcBorders>
          </w:tcPr>
          <w:p w14:paraId="7C037B8B" w14:textId="77777777" w:rsidR="008F4D94" w:rsidRPr="001C5087" w:rsidRDefault="008F4D94" w:rsidP="00190399">
            <w:pPr>
              <w:keepNext/>
              <w:keepLines/>
              <w:spacing w:after="0"/>
              <w:jc w:val="center"/>
              <w:rPr>
                <w:rFonts w:ascii="Arial" w:eastAsia="DengXian" w:hAnsi="Arial"/>
                <w:sz w:val="18"/>
                <w:lang w:eastAsia="zh-CN"/>
              </w:rPr>
            </w:pPr>
            <w:r w:rsidRPr="001C5087">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2CA78C8B" w14:textId="77777777" w:rsidR="008F4D94" w:rsidRPr="001C5087" w:rsidRDefault="008F4D94" w:rsidP="00190399">
            <w:pPr>
              <w:keepNext/>
              <w:keepLines/>
              <w:spacing w:after="0"/>
              <w:jc w:val="center"/>
              <w:rPr>
                <w:rFonts w:ascii="Arial" w:eastAsia="DengXian" w:hAnsi="Arial"/>
                <w:sz w:val="18"/>
                <w:lang w:eastAsia="zh-CN"/>
              </w:rPr>
            </w:pPr>
            <w:r w:rsidRPr="001C5087">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32C76C84" w14:textId="77777777" w:rsidR="008F4D94" w:rsidRPr="001C5087" w:rsidRDefault="008F4D94" w:rsidP="00190399">
            <w:pPr>
              <w:keepNext/>
              <w:keepLines/>
              <w:spacing w:after="0"/>
              <w:jc w:val="center"/>
              <w:rPr>
                <w:rFonts w:ascii="Arial" w:eastAsia="DengXian" w:hAnsi="Arial"/>
                <w:sz w:val="18"/>
                <w:lang w:eastAsia="zh-CN"/>
              </w:rPr>
            </w:pPr>
            <w:r>
              <w:rPr>
                <w:rFonts w:ascii="Arial" w:eastAsia="DengXian"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279ACA63" w14:textId="77777777" w:rsidR="008F4D94" w:rsidRPr="001C5087" w:rsidRDefault="008F4D94" w:rsidP="00190399">
            <w:pPr>
              <w:keepNext/>
              <w:keepLines/>
              <w:spacing w:after="0"/>
              <w:jc w:val="center"/>
              <w:rPr>
                <w:rFonts w:ascii="Arial" w:eastAsia="DengXian" w:hAnsi="Arial"/>
                <w:sz w:val="18"/>
                <w:lang w:eastAsia="zh-CN"/>
              </w:rPr>
            </w:pPr>
            <w:r w:rsidRPr="001C5087">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tcPr>
          <w:p w14:paraId="785307E9" w14:textId="77777777" w:rsidR="008F4D94" w:rsidRPr="001C5087" w:rsidRDefault="008F4D94" w:rsidP="00190399">
            <w:pPr>
              <w:keepNext/>
              <w:keepLines/>
              <w:spacing w:after="0"/>
              <w:jc w:val="center"/>
              <w:rPr>
                <w:rFonts w:ascii="Arial" w:eastAsia="DengXian" w:hAnsi="Arial"/>
                <w:sz w:val="18"/>
              </w:rPr>
            </w:pPr>
            <w:r w:rsidRPr="001C5087">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4636E95" w14:textId="77777777" w:rsidR="008F4D94" w:rsidRPr="001C5087" w:rsidRDefault="008F4D94" w:rsidP="00190399">
            <w:pPr>
              <w:keepNext/>
              <w:keepLines/>
              <w:spacing w:after="0"/>
              <w:jc w:val="center"/>
              <w:rPr>
                <w:rFonts w:ascii="Arial" w:eastAsia="DengXian" w:hAnsi="Arial"/>
                <w:sz w:val="18"/>
                <w:lang w:eastAsia="zh-CN"/>
              </w:rPr>
            </w:pPr>
            <w:r w:rsidRPr="001C5087">
              <w:rPr>
                <w:rFonts w:ascii="Arial" w:eastAsia="DengXian" w:hAnsi="Arial"/>
                <w:sz w:val="18"/>
                <w:lang w:eastAsia="zh-CN"/>
              </w:rPr>
              <w:t>N/A</w:t>
            </w:r>
          </w:p>
        </w:tc>
      </w:tr>
      <w:tr w:rsidR="008F4D94" w:rsidRPr="009676E5" w14:paraId="719108F3"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BE99A" w14:textId="77777777" w:rsidR="008F4D94" w:rsidRPr="001C5087" w:rsidRDefault="008F4D94" w:rsidP="00190399">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AAD80F4" w14:textId="77777777" w:rsidR="008F4D94" w:rsidRPr="001C5087" w:rsidRDefault="008F4D94" w:rsidP="00190399">
            <w:pPr>
              <w:keepNext/>
              <w:keepLines/>
              <w:spacing w:after="0"/>
              <w:jc w:val="center"/>
              <w:rPr>
                <w:rFonts w:ascii="Arial" w:eastAsia="DengXian" w:hAnsi="Arial"/>
                <w:sz w:val="18"/>
                <w:lang w:eastAsia="zh-CN"/>
              </w:rPr>
            </w:pPr>
            <w:r w:rsidRPr="001C5087">
              <w:rPr>
                <w:rFonts w:ascii="Arial" w:eastAsia="DengXian" w:hAnsi="Arial"/>
                <w:color w:val="000000"/>
                <w:sz w:val="18"/>
              </w:rPr>
              <w:t>n29</w:t>
            </w:r>
          </w:p>
        </w:tc>
        <w:tc>
          <w:tcPr>
            <w:tcW w:w="960" w:type="dxa"/>
            <w:tcBorders>
              <w:top w:val="single" w:sz="4" w:space="0" w:color="auto"/>
              <w:left w:val="single" w:sz="4" w:space="0" w:color="auto"/>
              <w:right w:val="single" w:sz="4" w:space="0" w:color="auto"/>
            </w:tcBorders>
          </w:tcPr>
          <w:p w14:paraId="5D38D978" w14:textId="77777777" w:rsidR="008F4D94" w:rsidRPr="001C5087" w:rsidRDefault="008F4D94" w:rsidP="00190399">
            <w:pPr>
              <w:keepNext/>
              <w:keepLines/>
              <w:spacing w:after="0"/>
              <w:jc w:val="center"/>
              <w:rPr>
                <w:rFonts w:ascii="Arial" w:eastAsia="DengXian" w:hAnsi="Arial"/>
                <w:sz w:val="18"/>
                <w:lang w:eastAsia="zh-CN"/>
              </w:rPr>
            </w:pPr>
            <w:r w:rsidRPr="001C5087">
              <w:rPr>
                <w:rFonts w:ascii="Arial" w:eastAsia="DengXian" w:hAnsi="Arial"/>
                <w:sz w:val="18"/>
                <w:lang w:eastAsia="zh-CN"/>
              </w:rPr>
              <w:t>N/A</w:t>
            </w:r>
          </w:p>
        </w:tc>
        <w:tc>
          <w:tcPr>
            <w:tcW w:w="964" w:type="dxa"/>
            <w:tcBorders>
              <w:top w:val="single" w:sz="4" w:space="0" w:color="auto"/>
              <w:left w:val="single" w:sz="4" w:space="0" w:color="auto"/>
              <w:right w:val="single" w:sz="4" w:space="0" w:color="auto"/>
            </w:tcBorders>
          </w:tcPr>
          <w:p w14:paraId="68FBBFB6" w14:textId="77777777" w:rsidR="008F4D94" w:rsidRPr="001C5087" w:rsidRDefault="008F4D94" w:rsidP="00190399">
            <w:pPr>
              <w:keepNext/>
              <w:keepLines/>
              <w:spacing w:after="0"/>
              <w:jc w:val="center"/>
              <w:rPr>
                <w:rFonts w:ascii="Arial" w:eastAsia="DengXian" w:hAnsi="Arial"/>
                <w:sz w:val="18"/>
                <w:lang w:eastAsia="zh-CN"/>
              </w:rPr>
            </w:pPr>
            <w:r w:rsidRPr="001C5087">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1CF69145" w14:textId="77777777" w:rsidR="008F4D94" w:rsidRPr="001C5087" w:rsidRDefault="008F4D94" w:rsidP="00190399">
            <w:pPr>
              <w:keepNext/>
              <w:keepLines/>
              <w:spacing w:after="0"/>
              <w:jc w:val="center"/>
              <w:rPr>
                <w:rFonts w:ascii="Arial" w:eastAsia="DengXian" w:hAnsi="Arial"/>
                <w:sz w:val="18"/>
                <w:lang w:eastAsia="zh-CN"/>
              </w:rPr>
            </w:pPr>
            <w:r w:rsidRPr="001C5087">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tcPr>
          <w:p w14:paraId="3A2FC9FA" w14:textId="77777777" w:rsidR="008F4D94" w:rsidRPr="001C5087" w:rsidRDefault="008F4D94" w:rsidP="00190399">
            <w:pPr>
              <w:keepNext/>
              <w:keepLines/>
              <w:spacing w:after="0"/>
              <w:jc w:val="center"/>
              <w:rPr>
                <w:rFonts w:ascii="Arial" w:eastAsia="DengXian" w:hAnsi="Arial"/>
                <w:sz w:val="18"/>
                <w:lang w:eastAsia="zh-CN"/>
              </w:rPr>
            </w:pPr>
            <w:r w:rsidRPr="001C5087">
              <w:rPr>
                <w:rFonts w:ascii="Arial" w:eastAsia="DengXian" w:hAnsi="Arial"/>
                <w:sz w:val="18"/>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5664415A" w14:textId="77777777" w:rsidR="008F4D94" w:rsidRPr="001C5087" w:rsidRDefault="008F4D94" w:rsidP="00190399">
            <w:pPr>
              <w:keepNext/>
              <w:keepLines/>
              <w:spacing w:after="0"/>
              <w:jc w:val="center"/>
              <w:rPr>
                <w:rFonts w:ascii="Arial" w:eastAsia="DengXian" w:hAnsi="Arial"/>
                <w:sz w:val="18"/>
                <w:lang w:eastAsia="zh-CN"/>
              </w:rPr>
            </w:pPr>
            <w:r w:rsidRPr="001C5087">
              <w:rPr>
                <w:rFonts w:ascii="Arial" w:eastAsia="DengXian" w:hAnsi="Arial"/>
                <w:sz w:val="18"/>
                <w:lang w:eastAsia="zh-CN"/>
              </w:rPr>
              <w:t>31</w:t>
            </w:r>
          </w:p>
        </w:tc>
        <w:tc>
          <w:tcPr>
            <w:tcW w:w="828" w:type="dxa"/>
            <w:tcBorders>
              <w:top w:val="single" w:sz="4" w:space="0" w:color="auto"/>
              <w:left w:val="single" w:sz="4" w:space="0" w:color="auto"/>
              <w:right w:val="single" w:sz="4" w:space="0" w:color="auto"/>
            </w:tcBorders>
          </w:tcPr>
          <w:p w14:paraId="5F2C091D" w14:textId="77777777" w:rsidR="008F4D94" w:rsidRPr="001C5087" w:rsidRDefault="008F4D94" w:rsidP="00190399">
            <w:pPr>
              <w:keepNext/>
              <w:keepLines/>
              <w:spacing w:after="0"/>
              <w:jc w:val="center"/>
              <w:rPr>
                <w:rFonts w:ascii="Arial" w:eastAsia="DengXian" w:hAnsi="Arial"/>
                <w:sz w:val="18"/>
              </w:rPr>
            </w:pPr>
            <w:r w:rsidRPr="001C5087">
              <w:rPr>
                <w:rFonts w:ascii="Arial" w:eastAsia="DengXian" w:hAnsi="Arial"/>
                <w:sz w:val="18"/>
              </w:rPr>
              <w:t>SDL</w:t>
            </w:r>
          </w:p>
        </w:tc>
        <w:tc>
          <w:tcPr>
            <w:tcW w:w="1057" w:type="dxa"/>
            <w:tcBorders>
              <w:top w:val="single" w:sz="4" w:space="0" w:color="auto"/>
              <w:left w:val="single" w:sz="4" w:space="0" w:color="auto"/>
              <w:right w:val="single" w:sz="4" w:space="0" w:color="auto"/>
            </w:tcBorders>
          </w:tcPr>
          <w:p w14:paraId="37667B32" w14:textId="77777777" w:rsidR="008F4D94" w:rsidRPr="001C5087" w:rsidRDefault="008F4D94" w:rsidP="00190399">
            <w:pPr>
              <w:keepNext/>
              <w:keepLines/>
              <w:spacing w:after="0"/>
              <w:jc w:val="center"/>
              <w:rPr>
                <w:rFonts w:ascii="Arial" w:eastAsia="DengXian" w:hAnsi="Arial"/>
                <w:sz w:val="18"/>
                <w:lang w:eastAsia="zh-CN"/>
              </w:rPr>
            </w:pPr>
            <w:r w:rsidRPr="001C5087">
              <w:rPr>
                <w:rFonts w:ascii="Arial" w:eastAsia="DengXian" w:hAnsi="Arial"/>
                <w:sz w:val="18"/>
                <w:lang w:eastAsia="zh-CN"/>
              </w:rPr>
              <w:t>IMD2</w:t>
            </w:r>
          </w:p>
        </w:tc>
      </w:tr>
      <w:tr w:rsidR="008F4D94" w:rsidRPr="009676E5" w14:paraId="68766DC3"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113FAC" w14:textId="77777777" w:rsidR="008F4D94" w:rsidRPr="001C5087" w:rsidRDefault="008F4D94" w:rsidP="00190399">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4C48AD2" w14:textId="77777777" w:rsidR="008F4D94" w:rsidRPr="001C5087" w:rsidRDefault="008F4D94" w:rsidP="00190399">
            <w:pPr>
              <w:keepNext/>
              <w:keepLines/>
              <w:spacing w:after="0"/>
              <w:jc w:val="center"/>
              <w:rPr>
                <w:rFonts w:ascii="Arial" w:eastAsia="DengXian" w:hAnsi="Arial"/>
                <w:sz w:val="18"/>
                <w:lang w:eastAsia="zh-CN"/>
              </w:rPr>
            </w:pPr>
            <w:r w:rsidRPr="001C5087">
              <w:rPr>
                <w:rFonts w:ascii="Arial" w:eastAsia="DengXian" w:hAnsi="Arial"/>
                <w:color w:val="000000"/>
                <w:sz w:val="18"/>
                <w:lang w:eastAsia="zh-CN"/>
              </w:rPr>
              <w:t>n66</w:t>
            </w:r>
          </w:p>
        </w:tc>
        <w:tc>
          <w:tcPr>
            <w:tcW w:w="960" w:type="dxa"/>
            <w:tcBorders>
              <w:top w:val="single" w:sz="4" w:space="0" w:color="auto"/>
              <w:left w:val="single" w:sz="4" w:space="0" w:color="auto"/>
              <w:right w:val="single" w:sz="4" w:space="0" w:color="auto"/>
            </w:tcBorders>
          </w:tcPr>
          <w:p w14:paraId="030E4BE5" w14:textId="77777777" w:rsidR="008F4D94" w:rsidRPr="001C5087" w:rsidRDefault="008F4D94" w:rsidP="00190399">
            <w:pPr>
              <w:keepNext/>
              <w:keepLines/>
              <w:spacing w:after="0"/>
              <w:jc w:val="center"/>
              <w:rPr>
                <w:rFonts w:ascii="Arial" w:eastAsia="DengXian" w:hAnsi="Arial"/>
                <w:sz w:val="18"/>
                <w:lang w:eastAsia="zh-CN"/>
              </w:rPr>
            </w:pPr>
            <w:r w:rsidRPr="001C5087">
              <w:rPr>
                <w:rFonts w:ascii="Arial" w:eastAsia="DengXian" w:hAnsi="Arial"/>
                <w:sz w:val="18"/>
                <w:lang w:eastAsia="zh-CN"/>
              </w:rPr>
              <w:t>1777.5</w:t>
            </w:r>
          </w:p>
        </w:tc>
        <w:tc>
          <w:tcPr>
            <w:tcW w:w="964" w:type="dxa"/>
            <w:tcBorders>
              <w:top w:val="single" w:sz="4" w:space="0" w:color="auto"/>
              <w:left w:val="single" w:sz="4" w:space="0" w:color="auto"/>
              <w:right w:val="single" w:sz="4" w:space="0" w:color="auto"/>
            </w:tcBorders>
          </w:tcPr>
          <w:p w14:paraId="56824D1B" w14:textId="77777777" w:rsidR="008F4D94" w:rsidRPr="001C5087" w:rsidRDefault="008F4D94" w:rsidP="00190399">
            <w:pPr>
              <w:keepNext/>
              <w:keepLines/>
              <w:spacing w:after="0"/>
              <w:jc w:val="center"/>
              <w:rPr>
                <w:rFonts w:ascii="Arial" w:eastAsia="DengXian" w:hAnsi="Arial"/>
                <w:sz w:val="18"/>
                <w:lang w:eastAsia="zh-CN"/>
              </w:rPr>
            </w:pPr>
            <w:r w:rsidRPr="001C5087">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5FD4F880" w14:textId="77777777" w:rsidR="008F4D94" w:rsidRPr="001C5087" w:rsidRDefault="008F4D94" w:rsidP="00190399">
            <w:pPr>
              <w:keepNext/>
              <w:keepLines/>
              <w:spacing w:after="0"/>
              <w:jc w:val="center"/>
              <w:rPr>
                <w:rFonts w:ascii="Arial" w:eastAsia="DengXian" w:hAnsi="Arial"/>
                <w:sz w:val="18"/>
                <w:lang w:eastAsia="zh-CN"/>
              </w:rPr>
            </w:pPr>
            <w:r w:rsidRPr="001C5087">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084E225E" w14:textId="77777777" w:rsidR="008F4D94" w:rsidRPr="001C5087" w:rsidRDefault="008F4D94" w:rsidP="00190399">
            <w:pPr>
              <w:keepNext/>
              <w:keepLines/>
              <w:spacing w:after="0"/>
              <w:jc w:val="center"/>
              <w:rPr>
                <w:rFonts w:ascii="Arial" w:eastAsia="DengXian" w:hAnsi="Arial"/>
                <w:sz w:val="18"/>
                <w:lang w:eastAsia="zh-CN"/>
              </w:rPr>
            </w:pPr>
            <w:r>
              <w:rPr>
                <w:rFonts w:ascii="Arial" w:eastAsia="DengXian"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388917C9" w14:textId="77777777" w:rsidR="008F4D94" w:rsidRPr="001C5087" w:rsidRDefault="008F4D94" w:rsidP="00190399">
            <w:pPr>
              <w:keepNext/>
              <w:keepLines/>
              <w:spacing w:after="0"/>
              <w:jc w:val="center"/>
              <w:rPr>
                <w:rFonts w:ascii="Arial" w:eastAsia="DengXian" w:hAnsi="Arial"/>
                <w:sz w:val="18"/>
                <w:lang w:eastAsia="zh-CN"/>
              </w:rPr>
            </w:pPr>
            <w:r w:rsidRPr="001C5087">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tcPr>
          <w:p w14:paraId="7E62573A" w14:textId="77777777" w:rsidR="008F4D94" w:rsidRPr="001C5087" w:rsidRDefault="008F4D94" w:rsidP="00190399">
            <w:pPr>
              <w:keepNext/>
              <w:keepLines/>
              <w:spacing w:after="0"/>
              <w:jc w:val="center"/>
              <w:rPr>
                <w:rFonts w:ascii="Arial" w:eastAsia="DengXian" w:hAnsi="Arial"/>
                <w:sz w:val="18"/>
              </w:rPr>
            </w:pPr>
            <w:r w:rsidRPr="001C5087">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DB94AC7" w14:textId="77777777" w:rsidR="008F4D94" w:rsidRPr="001C5087" w:rsidRDefault="008F4D94" w:rsidP="00190399">
            <w:pPr>
              <w:keepNext/>
              <w:keepLines/>
              <w:spacing w:after="0"/>
              <w:jc w:val="center"/>
              <w:rPr>
                <w:rFonts w:ascii="Arial" w:eastAsia="DengXian" w:hAnsi="Arial"/>
                <w:sz w:val="18"/>
                <w:lang w:eastAsia="zh-CN"/>
              </w:rPr>
            </w:pPr>
            <w:r w:rsidRPr="001C5087">
              <w:rPr>
                <w:rFonts w:ascii="Arial" w:eastAsia="DengXian" w:hAnsi="Arial"/>
                <w:sz w:val="18"/>
                <w:lang w:eastAsia="zh-CN"/>
              </w:rPr>
              <w:t>N/A</w:t>
            </w:r>
          </w:p>
        </w:tc>
      </w:tr>
    </w:tbl>
    <w:p w14:paraId="225DB7E5" w14:textId="77777777" w:rsidR="008F4D94" w:rsidRPr="00636D5A" w:rsidRDefault="008F4D94" w:rsidP="008F4D94">
      <w:pPr>
        <w:keepNext/>
        <w:keepLines/>
        <w:overflowPunct w:val="0"/>
        <w:autoSpaceDE w:val="0"/>
        <w:autoSpaceDN w:val="0"/>
        <w:adjustRightInd w:val="0"/>
        <w:textAlignment w:val="baseline"/>
        <w:rPr>
          <w:rFonts w:eastAsia="Times New Roman"/>
          <w:color w:val="FF0000"/>
          <w:lang w:val="en-US" w:eastAsia="en-GB"/>
        </w:rPr>
      </w:pPr>
    </w:p>
    <w:p w14:paraId="00648ECF" w14:textId="77777777" w:rsidR="008F4D94" w:rsidRDefault="008F4D94" w:rsidP="008F4D94">
      <w:pPr>
        <w:rPr>
          <w:color w:val="0070C0"/>
        </w:rPr>
      </w:pPr>
    </w:p>
    <w:p w14:paraId="2CC73AAC" w14:textId="77777777" w:rsidR="008F4D94" w:rsidRPr="00CF42FD" w:rsidRDefault="008F4D94" w:rsidP="00CF42FD">
      <w:pPr>
        <w:pStyle w:val="Heading2"/>
      </w:pPr>
      <w:bookmarkStart w:id="447" w:name="_Toc180420639"/>
      <w:r w:rsidRPr="00CF42FD">
        <w:lastRenderedPageBreak/>
        <w:t>5.35</w:t>
      </w:r>
      <w:r w:rsidRPr="00CF42FD">
        <w:tab/>
        <w:t>CA_n7-n29-n77</w:t>
      </w:r>
      <w:bookmarkEnd w:id="447"/>
    </w:p>
    <w:p w14:paraId="7222970C" w14:textId="77777777" w:rsidR="008F4D94" w:rsidRPr="00636D5A" w:rsidRDefault="008F4D94" w:rsidP="008F4D94">
      <w:pPr>
        <w:keepNext/>
        <w:keepLines/>
        <w:spacing w:before="120"/>
        <w:ind w:left="1134" w:hanging="1134"/>
        <w:outlineLvl w:val="2"/>
        <w:rPr>
          <w:rFonts w:ascii="Arial" w:eastAsia="DengXian" w:hAnsi="Arial" w:cs="Arial"/>
          <w:sz w:val="28"/>
          <w:szCs w:val="28"/>
          <w:lang w:val="en-US" w:eastAsia="zh-CN"/>
        </w:rPr>
      </w:pPr>
      <w:r>
        <w:rPr>
          <w:rFonts w:ascii="Arial" w:eastAsia="DengXian" w:hAnsi="Arial"/>
          <w:sz w:val="28"/>
        </w:rPr>
        <w:t>5.35</w:t>
      </w:r>
      <w:r w:rsidRPr="00636D5A">
        <w:rPr>
          <w:rFonts w:ascii="Arial" w:eastAsia="DengXian" w:hAnsi="Arial"/>
          <w:sz w:val="28"/>
        </w:rPr>
        <w:t>.1</w:t>
      </w:r>
      <w:r w:rsidRPr="00636D5A">
        <w:rPr>
          <w:rFonts w:ascii="Arial" w:eastAsia="DengXian" w:hAnsi="Arial"/>
          <w:sz w:val="28"/>
        </w:rPr>
        <w:tab/>
      </w:r>
      <w:r w:rsidRPr="00636D5A">
        <w:rPr>
          <w:rFonts w:ascii="Arial" w:eastAsia="DengXian" w:hAnsi="Arial" w:cs="Arial"/>
          <w:sz w:val="28"/>
          <w:szCs w:val="28"/>
          <w:lang w:val="en-US" w:eastAsia="zh-CN"/>
        </w:rPr>
        <w:t>Common for 1 band UL and 2 bands UL CA</w:t>
      </w:r>
    </w:p>
    <w:p w14:paraId="3409A949" w14:textId="77777777" w:rsidR="008F4D94" w:rsidRPr="00CF42FD" w:rsidRDefault="008F4D94" w:rsidP="00CF42FD">
      <w:pPr>
        <w:pStyle w:val="Heading4"/>
      </w:pPr>
      <w:bookmarkStart w:id="448" w:name="_Toc180420640"/>
      <w:r w:rsidRPr="00CF42FD">
        <w:t>5.35.1.1</w:t>
      </w:r>
      <w:r w:rsidRPr="00CF42FD">
        <w:tab/>
        <w:t>Operating bands for CA</w:t>
      </w:r>
      <w:bookmarkEnd w:id="448"/>
    </w:p>
    <w:p w14:paraId="71B02E28" w14:textId="77777777" w:rsidR="008F4D94" w:rsidRPr="00636D5A" w:rsidRDefault="008F4D94" w:rsidP="008F4D94">
      <w:pPr>
        <w:keepNext/>
        <w:keepLines/>
        <w:spacing w:before="60"/>
        <w:jc w:val="center"/>
        <w:rPr>
          <w:rFonts w:ascii="Arial" w:eastAsia="DengXian" w:hAnsi="Arial"/>
          <w:b/>
        </w:rPr>
      </w:pPr>
      <w:r w:rsidRPr="00636D5A">
        <w:rPr>
          <w:rFonts w:ascii="Arial" w:eastAsia="DengXian" w:hAnsi="Arial" w:cs="Arial"/>
          <w:b/>
        </w:rPr>
        <w:t xml:space="preserve">Table </w:t>
      </w:r>
      <w:r>
        <w:rPr>
          <w:rFonts w:ascii="Arial" w:eastAsia="DengXian" w:hAnsi="Arial" w:cs="Arial" w:hint="eastAsia"/>
          <w:b/>
          <w:lang w:val="en-US" w:eastAsia="zh-CN"/>
        </w:rPr>
        <w:t>5.35</w:t>
      </w:r>
      <w:r w:rsidRPr="00636D5A">
        <w:rPr>
          <w:rFonts w:ascii="Arial" w:eastAsia="DengXian" w:hAnsi="Arial" w:cs="Arial"/>
          <w:b/>
          <w:lang w:eastAsia="zh-CN"/>
        </w:rPr>
        <w:t>.</w:t>
      </w:r>
      <w:r w:rsidRPr="00636D5A">
        <w:rPr>
          <w:rFonts w:ascii="Arial" w:eastAsia="DengXian" w:hAnsi="Arial" w:cs="Arial"/>
          <w:b/>
          <w:lang w:val="en-US" w:eastAsia="zh-CN"/>
        </w:rPr>
        <w:t>1</w:t>
      </w:r>
      <w:r w:rsidRPr="00636D5A">
        <w:rPr>
          <w:rFonts w:ascii="Arial" w:eastAsia="DengXian" w:hAnsi="Arial" w:cs="Arial"/>
          <w:b/>
          <w:lang w:eastAsia="zh-CN"/>
        </w:rPr>
        <w:t>.1</w:t>
      </w:r>
      <w:r w:rsidRPr="00636D5A">
        <w:rPr>
          <w:rFonts w:ascii="Arial" w:eastAsia="DengXian" w:hAnsi="Arial" w:cs="Arial"/>
          <w:b/>
        </w:rPr>
        <w:t>-1</w:t>
      </w:r>
      <w:r w:rsidRPr="00636D5A">
        <w:rPr>
          <w:rFonts w:ascii="Arial" w:eastAsia="DengXian" w:hAnsi="Arial"/>
          <w:b/>
        </w:rPr>
        <w:t xml:space="preserve">: </w:t>
      </w:r>
      <w:r w:rsidRPr="00636D5A">
        <w:rPr>
          <w:rFonts w:ascii="Arial" w:eastAsia="DengXi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33441480" w14:textId="77777777" w:rsidTr="00190399">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EE7B02B" w14:textId="77777777" w:rsidR="008F4D94" w:rsidRPr="00636D5A" w:rsidRDefault="008F4D94" w:rsidP="00190399">
            <w:pPr>
              <w:keepNext/>
              <w:keepLines/>
              <w:spacing w:after="0"/>
              <w:jc w:val="center"/>
              <w:rPr>
                <w:rFonts w:ascii="Arial" w:eastAsia="DengXian" w:hAnsi="Arial" w:cs="Arial"/>
                <w:b/>
                <w:sz w:val="18"/>
                <w:lang w:val="en-US" w:eastAsia="zh-CN"/>
              </w:rPr>
            </w:pPr>
            <w:r w:rsidRPr="00636D5A">
              <w:rPr>
                <w:rFonts w:ascii="Arial" w:eastAsia="DengXian" w:hAnsi="Arial" w:cs="Arial"/>
                <w:b/>
                <w:sz w:val="18"/>
                <w:lang w:val="en-US" w:eastAsia="ja-JP"/>
              </w:rPr>
              <w:t>NR</w:t>
            </w:r>
            <w:r w:rsidRPr="00636D5A">
              <w:rPr>
                <w:rFonts w:ascii="Arial" w:eastAsia="DengXi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95E0A01"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7B2C4E5"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0385AB0" w14:textId="77777777" w:rsidR="008F4D94" w:rsidRPr="00636D5A" w:rsidRDefault="008F4D94" w:rsidP="00190399">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0CFBCF15"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3F6A0487" w14:textId="77777777" w:rsidTr="00190399">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5D3395F" w14:textId="77777777" w:rsidR="008F4D94" w:rsidRPr="00636D5A"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34CDC06"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6A1A08E"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1994147" w14:textId="77777777" w:rsidR="008F4D94" w:rsidRPr="00636D5A" w:rsidRDefault="008F4D94" w:rsidP="00190399">
            <w:pPr>
              <w:spacing w:after="0"/>
              <w:rPr>
                <w:rFonts w:ascii="Arial" w:eastAsia="Calibri" w:hAnsi="Arial" w:cs="Arial"/>
                <w:b/>
                <w:bCs/>
                <w:sz w:val="18"/>
                <w:szCs w:val="18"/>
                <w:lang w:val="en-US" w:eastAsia="zh-CN"/>
              </w:rPr>
            </w:pPr>
          </w:p>
        </w:tc>
      </w:tr>
      <w:tr w:rsidR="008F4D94" w:rsidRPr="00636D5A" w14:paraId="4C6D5B74" w14:textId="77777777" w:rsidTr="00190399">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13C90AC" w14:textId="77777777" w:rsidR="008F4D94" w:rsidRPr="00636D5A" w:rsidRDefault="008F4D94" w:rsidP="00190399">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B870A52"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6A3E4F3" w14:textId="77777777" w:rsidR="008F4D94" w:rsidRPr="00636D5A" w:rsidRDefault="008F4D94" w:rsidP="00190399">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8930D2D" w14:textId="77777777" w:rsidR="008F4D94" w:rsidRPr="00636D5A" w:rsidRDefault="008F4D94" w:rsidP="00190399">
            <w:pPr>
              <w:spacing w:after="0"/>
              <w:rPr>
                <w:rFonts w:ascii="Arial" w:eastAsia="Calibri" w:hAnsi="Arial" w:cs="Arial"/>
                <w:b/>
                <w:bCs/>
                <w:sz w:val="18"/>
                <w:szCs w:val="18"/>
                <w:lang w:val="en-US" w:eastAsia="zh-CN"/>
              </w:rPr>
            </w:pPr>
          </w:p>
        </w:tc>
      </w:tr>
      <w:tr w:rsidR="008F4D94" w:rsidRPr="00636D5A" w14:paraId="03892CA1"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A5A3E65" w14:textId="77777777" w:rsidR="008F4D94" w:rsidRPr="00636D5A" w:rsidRDefault="008F4D94" w:rsidP="00190399">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n7</w:t>
            </w:r>
          </w:p>
        </w:tc>
        <w:tc>
          <w:tcPr>
            <w:tcW w:w="3536" w:type="dxa"/>
            <w:tcBorders>
              <w:top w:val="single" w:sz="4" w:space="0" w:color="auto"/>
              <w:left w:val="single" w:sz="4" w:space="0" w:color="auto"/>
              <w:bottom w:val="single" w:sz="4" w:space="0" w:color="auto"/>
              <w:right w:val="single" w:sz="4" w:space="0" w:color="auto"/>
            </w:tcBorders>
            <w:vAlign w:val="center"/>
          </w:tcPr>
          <w:p w14:paraId="13186696" w14:textId="77777777" w:rsidR="008F4D94" w:rsidRPr="00636D5A" w:rsidRDefault="008F4D94" w:rsidP="00190399">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2500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2570</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A243D51" w14:textId="77777777" w:rsidR="008F4D94" w:rsidRPr="00636D5A" w:rsidRDefault="008F4D94" w:rsidP="00190399">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2620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2690</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4B512870" w14:textId="77777777" w:rsidR="008F4D94" w:rsidRPr="00636D5A" w:rsidRDefault="008F4D94" w:rsidP="00190399">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FDD</w:t>
            </w:r>
          </w:p>
        </w:tc>
      </w:tr>
      <w:tr w:rsidR="008F4D94" w:rsidRPr="00636D5A" w14:paraId="7884C95D"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81CB18" w14:textId="77777777" w:rsidR="008F4D94" w:rsidRPr="00636D5A" w:rsidRDefault="008F4D94" w:rsidP="00190399">
            <w:pPr>
              <w:keepNext/>
              <w:keepLines/>
              <w:spacing w:after="0"/>
              <w:jc w:val="center"/>
              <w:rPr>
                <w:rFonts w:ascii="Arial" w:eastAsia="DengXian" w:hAnsi="Arial" w:cs="Arial"/>
                <w:sz w:val="18"/>
                <w:lang w:val="sv-SE" w:eastAsia="zh-CN"/>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4E5930CF" w14:textId="77777777" w:rsidR="008F4D94" w:rsidRPr="00636D5A" w:rsidRDefault="008F4D94" w:rsidP="00190399">
            <w:pPr>
              <w:keepNext/>
              <w:keepLines/>
              <w:spacing w:after="0"/>
              <w:jc w:val="center"/>
              <w:rPr>
                <w:rFonts w:ascii="Arial" w:eastAsia="Calibri" w:hAnsi="Arial" w:cs="Arial"/>
                <w:sz w:val="18"/>
                <w:lang w:val="sv-SE" w:eastAsia="ko-KR"/>
              </w:rPr>
            </w:pPr>
            <w:r w:rsidRPr="00FC3EFC">
              <w:rPr>
                <w:rFonts w:ascii="Arial" w:eastAsia="DengXian"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4EB24DEA" w14:textId="77777777" w:rsidR="008F4D94" w:rsidRPr="00636D5A" w:rsidRDefault="008F4D94" w:rsidP="00190399">
            <w:pPr>
              <w:keepNext/>
              <w:keepLines/>
              <w:spacing w:after="0"/>
              <w:jc w:val="center"/>
              <w:rPr>
                <w:rFonts w:ascii="Arial" w:eastAsia="DengXian" w:hAnsi="Arial" w:cs="Arial"/>
                <w:sz w:val="18"/>
                <w:lang w:val="sv-SE" w:eastAsia="ko-KR"/>
              </w:rPr>
            </w:pPr>
            <w:r>
              <w:rPr>
                <w:rFonts w:ascii="Arial" w:eastAsia="DengXian" w:hAnsi="Arial" w:cs="Arial"/>
                <w:color w:val="000000"/>
                <w:sz w:val="18"/>
                <w:szCs w:val="18"/>
                <w:lang w:val="sv-SE"/>
              </w:rPr>
              <w:t>717</w:t>
            </w:r>
            <w:r w:rsidRPr="00636D5A">
              <w:rPr>
                <w:rFonts w:ascii="Arial" w:eastAsia="DengXian" w:hAnsi="Arial" w:cs="Arial"/>
                <w:color w:val="000000"/>
                <w:sz w:val="18"/>
                <w:szCs w:val="18"/>
                <w:lang w:val="sv-SE"/>
              </w:rPr>
              <w:t xml:space="preserve"> MHz</w:t>
            </w:r>
            <w:r w:rsidRPr="00636D5A">
              <w:rPr>
                <w:rFonts w:ascii="Arial" w:eastAsia="DengXian" w:hAnsi="Arial" w:cs="Arial"/>
                <w:sz w:val="18"/>
                <w:lang w:val="sv-SE" w:eastAsia="ko-KR"/>
              </w:rPr>
              <w:t xml:space="preserve"> </w:t>
            </w:r>
            <w:r w:rsidRPr="00636D5A">
              <w:rPr>
                <w:rFonts w:ascii="Arial" w:eastAsia="DengXian" w:hAnsi="Arial" w:cs="Arial"/>
                <w:color w:val="000000"/>
                <w:sz w:val="18"/>
                <w:szCs w:val="18"/>
                <w:lang w:val="sv-SE"/>
              </w:rPr>
              <w:t>–</w:t>
            </w:r>
            <w:r w:rsidRPr="00636D5A">
              <w:rPr>
                <w:rFonts w:ascii="Arial" w:eastAsia="DengXian" w:hAnsi="Arial" w:cs="Arial"/>
                <w:sz w:val="18"/>
                <w:lang w:val="sv-SE" w:eastAsia="ko-KR"/>
              </w:rPr>
              <w:t xml:space="preserve"> </w:t>
            </w:r>
            <w:r>
              <w:rPr>
                <w:rFonts w:ascii="Arial" w:eastAsia="DengXian" w:hAnsi="Arial" w:cs="Arial"/>
                <w:color w:val="000000"/>
                <w:sz w:val="18"/>
                <w:szCs w:val="18"/>
                <w:lang w:val="sv-SE"/>
              </w:rPr>
              <w:t>728</w:t>
            </w:r>
            <w:r w:rsidRPr="00636D5A">
              <w:rPr>
                <w:rFonts w:ascii="Arial" w:eastAsia="DengXian"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963E63F" w14:textId="77777777" w:rsidR="008F4D94" w:rsidRPr="00636D5A" w:rsidRDefault="008F4D94" w:rsidP="00190399">
            <w:pPr>
              <w:keepNext/>
              <w:keepLines/>
              <w:spacing w:after="0"/>
              <w:jc w:val="center"/>
              <w:rPr>
                <w:rFonts w:ascii="Arial" w:eastAsia="DengXian" w:hAnsi="Arial" w:cs="Arial"/>
                <w:sz w:val="18"/>
                <w:lang w:eastAsia="ko-KR"/>
              </w:rPr>
            </w:pPr>
            <w:r>
              <w:rPr>
                <w:rFonts w:ascii="Arial" w:eastAsia="DengXian" w:hAnsi="Arial" w:cs="Arial"/>
                <w:color w:val="000000"/>
                <w:sz w:val="18"/>
                <w:szCs w:val="18"/>
              </w:rPr>
              <w:t>SDL</w:t>
            </w:r>
          </w:p>
        </w:tc>
      </w:tr>
      <w:tr w:rsidR="008F4D94" w:rsidRPr="00636D5A" w14:paraId="1155ED96"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2DE3C2" w14:textId="77777777" w:rsidR="008F4D94" w:rsidRPr="00636D5A" w:rsidRDefault="008F4D94" w:rsidP="00190399">
            <w:pPr>
              <w:keepNext/>
              <w:keepLines/>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3536" w:type="dxa"/>
            <w:tcBorders>
              <w:top w:val="single" w:sz="4" w:space="0" w:color="auto"/>
              <w:left w:val="single" w:sz="4" w:space="0" w:color="auto"/>
              <w:bottom w:val="single" w:sz="4" w:space="0" w:color="auto"/>
              <w:right w:val="single" w:sz="4" w:space="0" w:color="auto"/>
            </w:tcBorders>
            <w:vAlign w:val="center"/>
          </w:tcPr>
          <w:p w14:paraId="10873D68" w14:textId="77777777" w:rsidR="008F4D94" w:rsidRPr="00636D5A" w:rsidRDefault="008F4D94" w:rsidP="00190399">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3300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4200</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F4B6D8A" w14:textId="77777777" w:rsidR="008F4D94" w:rsidRPr="00636D5A" w:rsidRDefault="008F4D94" w:rsidP="00190399">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3300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4200</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BB607CB" w14:textId="77777777" w:rsidR="008F4D94" w:rsidRPr="00636D5A" w:rsidRDefault="008F4D94" w:rsidP="00190399">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TDD</w:t>
            </w:r>
          </w:p>
        </w:tc>
      </w:tr>
    </w:tbl>
    <w:p w14:paraId="28884A44" w14:textId="77777777" w:rsidR="008F4D94" w:rsidRPr="00636D5A" w:rsidRDefault="008F4D94" w:rsidP="008F4D94">
      <w:pPr>
        <w:rPr>
          <w:rFonts w:eastAsia="DengXian"/>
          <w:lang w:eastAsia="zh-CN"/>
        </w:rPr>
      </w:pPr>
    </w:p>
    <w:p w14:paraId="0F95E414" w14:textId="77777777" w:rsidR="008F4D94" w:rsidRPr="00CF42FD" w:rsidRDefault="008F4D94" w:rsidP="00CF42FD">
      <w:pPr>
        <w:pStyle w:val="Heading4"/>
      </w:pPr>
      <w:bookmarkStart w:id="449" w:name="_Toc180420641"/>
      <w:r w:rsidRPr="00CF42FD">
        <w:t>5.35.1.2</w:t>
      </w:r>
      <w:r w:rsidRPr="00CF42FD">
        <w:tab/>
        <w:t>Channel bandwidths per operating band for CA</w:t>
      </w:r>
      <w:bookmarkEnd w:id="449"/>
    </w:p>
    <w:p w14:paraId="045B90C9"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DengXian" w:hAnsi="Arial" w:cs="Arial"/>
          <w:b/>
        </w:rPr>
        <w:t xml:space="preserve">Table </w:t>
      </w:r>
      <w:r>
        <w:rPr>
          <w:rFonts w:ascii="Arial" w:eastAsia="DengXian" w:hAnsi="Arial" w:cs="Arial" w:hint="eastAsia"/>
          <w:b/>
          <w:lang w:val="en-US" w:eastAsia="zh-CN"/>
        </w:rPr>
        <w:t>5.35</w:t>
      </w:r>
      <w:r w:rsidRPr="00636D5A">
        <w:rPr>
          <w:rFonts w:ascii="Arial" w:eastAsia="DengXian" w:hAnsi="Arial" w:cs="Arial"/>
          <w:b/>
          <w:lang w:val="en-US" w:eastAsia="zh-CN"/>
        </w:rPr>
        <w:t>.1</w:t>
      </w:r>
      <w:r w:rsidRPr="00636D5A">
        <w:rPr>
          <w:rFonts w:ascii="Arial" w:eastAsia="DengXian" w:hAnsi="Arial" w:cs="Arial"/>
          <w:b/>
          <w:lang w:eastAsia="zh-CN"/>
        </w:rPr>
        <w:t>.2</w:t>
      </w:r>
      <w:r w:rsidRPr="00636D5A">
        <w:rPr>
          <w:rFonts w:ascii="Arial" w:eastAsia="DengXian" w:hAnsi="Arial" w:cs="Arial"/>
          <w:b/>
        </w:rPr>
        <w:t xml:space="preserve">-1: Supported </w:t>
      </w:r>
      <w:r w:rsidRPr="00636D5A">
        <w:rPr>
          <w:rFonts w:ascii="Arial" w:eastAsia="DengXian" w:hAnsi="Arial" w:cs="Arial"/>
          <w:b/>
          <w:lang w:eastAsia="ja-JP"/>
        </w:rPr>
        <w:t>b</w:t>
      </w:r>
      <w:r w:rsidRPr="00636D5A">
        <w:rPr>
          <w:rFonts w:ascii="Arial" w:eastAsia="DengXian" w:hAnsi="Arial" w:cs="Arial"/>
          <w:b/>
        </w:rPr>
        <w:t xml:space="preserve">andwidths per </w:t>
      </w:r>
      <w:r w:rsidRPr="00636D5A">
        <w:rPr>
          <w:rFonts w:ascii="Arial" w:eastAsia="DengXian" w:hAnsi="Arial" w:cs="Arial"/>
          <w:b/>
          <w:lang w:val="en-US" w:eastAsia="zh-CN"/>
        </w:rPr>
        <w:t>CA</w:t>
      </w:r>
      <w:r w:rsidRPr="00636D5A">
        <w:rPr>
          <w:rFonts w:ascii="Arial" w:eastAsia="DengXian"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4AC90B67" w14:textId="77777777" w:rsidTr="00190399">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CE275E" w14:textId="77777777" w:rsidR="008F4D94" w:rsidRPr="00636D5A" w:rsidRDefault="008F4D94" w:rsidP="00190399">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color w:val="000000"/>
                <w:sz w:val="18"/>
                <w:szCs w:val="18"/>
              </w:rPr>
              <w:t xml:space="preserve">CA operating/channel bandwidth </w:t>
            </w:r>
            <w:r w:rsidRPr="00636D5A">
              <w:rPr>
                <w:rFonts w:ascii="Arial" w:eastAsia="DengXian" w:hAnsi="Arial" w:cs="Arial" w:hint="eastAsia"/>
                <w:b/>
                <w:bCs/>
                <w:color w:val="000000"/>
                <w:sz w:val="18"/>
                <w:szCs w:val="18"/>
                <w:lang w:eastAsia="zh-CN"/>
              </w:rPr>
              <w:t>(</w:t>
            </w:r>
            <w:r w:rsidRPr="00636D5A">
              <w:rPr>
                <w:rFonts w:ascii="Arial" w:eastAsia="DengXian" w:hAnsi="Arial" w:cs="Arial"/>
                <w:b/>
                <w:bCs/>
                <w:color w:val="000000"/>
                <w:sz w:val="18"/>
                <w:szCs w:val="18"/>
              </w:rPr>
              <w:t>MHz)</w:t>
            </w:r>
          </w:p>
        </w:tc>
      </w:tr>
      <w:tr w:rsidR="008F4D94" w:rsidRPr="00636D5A" w14:paraId="01B0E70B" w14:textId="77777777" w:rsidTr="00190399">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DC7487C" w14:textId="77777777" w:rsidR="008F4D94" w:rsidRPr="00636D5A" w:rsidRDefault="008F4D94" w:rsidP="00190399">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01347D44" w14:textId="77777777" w:rsidR="008F4D94" w:rsidRPr="00636D5A" w:rsidRDefault="008F4D94" w:rsidP="00190399">
            <w:pPr>
              <w:spacing w:after="0"/>
              <w:jc w:val="center"/>
              <w:rPr>
                <w:rFonts w:ascii="Arial" w:eastAsia="DengXian" w:hAnsi="Arial" w:cs="Arial"/>
                <w:b/>
                <w:bCs/>
                <w:sz w:val="18"/>
                <w:szCs w:val="18"/>
              </w:rPr>
            </w:pPr>
            <w:r w:rsidRPr="00636D5A">
              <w:rPr>
                <w:rFonts w:ascii="Arial" w:eastAsia="DengXian"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5B6405D" w14:textId="77777777" w:rsidR="008F4D94" w:rsidRPr="00636D5A" w:rsidRDefault="008F4D94" w:rsidP="00190399">
            <w:pPr>
              <w:spacing w:after="0"/>
              <w:jc w:val="center"/>
              <w:rPr>
                <w:rFonts w:ascii="Arial" w:eastAsia="DengXian" w:hAnsi="Arial" w:cs="Arial"/>
                <w:b/>
                <w:bCs/>
                <w:sz w:val="18"/>
                <w:szCs w:val="18"/>
              </w:rPr>
            </w:pPr>
            <w:r w:rsidRPr="00636D5A">
              <w:rPr>
                <w:rFonts w:ascii="Arial" w:eastAsia="DengXian"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4BD02580" w14:textId="77777777" w:rsidR="008F4D94" w:rsidRPr="00636D5A" w:rsidRDefault="008F4D94" w:rsidP="00190399">
            <w:pPr>
              <w:spacing w:after="0"/>
              <w:jc w:val="center"/>
              <w:rPr>
                <w:rFonts w:ascii="Arial" w:eastAsia="DengXian" w:hAnsi="Arial" w:cs="Arial"/>
                <w:b/>
                <w:bCs/>
                <w:sz w:val="18"/>
                <w:szCs w:val="18"/>
              </w:rPr>
            </w:pPr>
            <w:r w:rsidRPr="00636D5A">
              <w:rPr>
                <w:rFonts w:ascii="Arial" w:eastAsia="DengXian"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B3B6C28" w14:textId="77777777" w:rsidR="008F4D94" w:rsidRPr="00636D5A" w:rsidRDefault="008F4D94" w:rsidP="00190399">
            <w:pPr>
              <w:spacing w:after="0"/>
              <w:jc w:val="center"/>
              <w:rPr>
                <w:rFonts w:ascii="Arial" w:eastAsia="DengXian" w:hAnsi="Arial" w:cs="Arial"/>
                <w:b/>
                <w:bCs/>
                <w:sz w:val="18"/>
                <w:szCs w:val="18"/>
              </w:rPr>
            </w:pPr>
            <w:r w:rsidRPr="00636D5A">
              <w:rPr>
                <w:rFonts w:ascii="Arial" w:eastAsia="DengXian" w:hAnsi="Arial" w:cs="Arial"/>
                <w:b/>
                <w:bCs/>
                <w:sz w:val="18"/>
                <w:szCs w:val="18"/>
              </w:rPr>
              <w:t>Bandwidth combination set</w:t>
            </w:r>
          </w:p>
        </w:tc>
      </w:tr>
      <w:tr w:rsidR="008F4D94" w:rsidRPr="00636D5A" w14:paraId="17CC9688" w14:textId="77777777" w:rsidTr="00190399">
        <w:trPr>
          <w:trHeight w:val="70"/>
        </w:trPr>
        <w:tc>
          <w:tcPr>
            <w:tcW w:w="932" w:type="pct"/>
            <w:tcBorders>
              <w:top w:val="single" w:sz="4" w:space="0" w:color="auto"/>
              <w:left w:val="single" w:sz="4" w:space="0" w:color="auto"/>
              <w:right w:val="single" w:sz="4" w:space="0" w:color="auto"/>
            </w:tcBorders>
            <w:shd w:val="clear" w:color="auto" w:fill="auto"/>
            <w:vAlign w:val="center"/>
          </w:tcPr>
          <w:p w14:paraId="7A9C406C" w14:textId="77777777" w:rsidR="008F4D94" w:rsidRPr="00636D5A" w:rsidRDefault="008F4D94" w:rsidP="00190399">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7</w:t>
            </w:r>
            <w:r w:rsidRPr="00636D5A">
              <w:rPr>
                <w:rFonts w:ascii="Arial" w:eastAsia="DengXian" w:hAnsi="Arial" w:cs="Arial"/>
                <w:color w:val="000000"/>
                <w:sz w:val="18"/>
                <w:szCs w:val="18"/>
              </w:rPr>
              <w:t>A-n</w:t>
            </w:r>
            <w:r>
              <w:rPr>
                <w:rFonts w:ascii="Arial" w:eastAsia="DengXian" w:hAnsi="Arial" w:cs="Arial"/>
                <w:color w:val="000000"/>
                <w:sz w:val="18"/>
                <w:szCs w:val="18"/>
              </w:rPr>
              <w:t>29</w:t>
            </w:r>
            <w:r w:rsidRPr="00636D5A">
              <w:rPr>
                <w:rFonts w:ascii="Arial" w:eastAsia="DengXian" w:hAnsi="Arial" w:cs="Arial"/>
                <w:color w:val="000000"/>
                <w:sz w:val="18"/>
                <w:szCs w:val="18"/>
              </w:rPr>
              <w:t>A-n</w:t>
            </w:r>
            <w:r>
              <w:rPr>
                <w:rFonts w:ascii="Arial" w:eastAsia="DengXian" w:hAnsi="Arial" w:cs="Arial"/>
                <w:color w:val="000000"/>
                <w:sz w:val="18"/>
                <w:szCs w:val="18"/>
              </w:rPr>
              <w:t>77</w:t>
            </w:r>
            <w:r w:rsidRPr="00636D5A">
              <w:rPr>
                <w:rFonts w:ascii="Arial" w:eastAsia="DengXian"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57606E9D" w14:textId="77777777" w:rsidR="008F4D94" w:rsidRPr="00636D5A" w:rsidRDefault="008F4D94" w:rsidP="00190399">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7</w:t>
            </w:r>
            <w:r w:rsidRPr="00636D5A">
              <w:rPr>
                <w:rFonts w:ascii="Arial" w:eastAsia="DengXian" w:hAnsi="Arial" w:cs="Arial"/>
                <w:color w:val="000000"/>
                <w:sz w:val="18"/>
                <w:szCs w:val="18"/>
              </w:rPr>
              <w:t>A-n</w:t>
            </w:r>
            <w:r>
              <w:rPr>
                <w:rFonts w:ascii="Arial" w:eastAsia="DengXian" w:hAnsi="Arial" w:cs="Arial"/>
                <w:color w:val="000000"/>
                <w:sz w:val="18"/>
                <w:szCs w:val="18"/>
              </w:rPr>
              <w:t>77</w:t>
            </w:r>
            <w:r w:rsidRPr="00636D5A">
              <w:rPr>
                <w:rFonts w:ascii="Arial" w:eastAsia="DengXian"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98065DD" w14:textId="77777777" w:rsidR="008F4D94" w:rsidRPr="00636D5A" w:rsidRDefault="008F4D94" w:rsidP="00190399">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DD0872F" w14:textId="77777777" w:rsidR="008F4D94" w:rsidRPr="00636D5A" w:rsidRDefault="008F4D94" w:rsidP="00190399">
            <w:pPr>
              <w:spacing w:before="100" w:beforeAutospacing="1" w:after="0"/>
              <w:jc w:val="center"/>
              <w:rPr>
                <w:rFonts w:ascii="Arial" w:eastAsia="DengXian" w:hAnsi="Arial" w:cs="Arial"/>
                <w:color w:val="000000"/>
                <w:sz w:val="18"/>
                <w:szCs w:val="18"/>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w:t>
            </w:r>
            <w:r w:rsidRPr="005B75C4">
              <w:rPr>
                <w:rFonts w:ascii="Arial" w:eastAsia="DengXian"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3DEDCE3" w14:textId="77777777" w:rsidR="008F4D94" w:rsidRPr="00636D5A" w:rsidRDefault="008F4D94" w:rsidP="00190399">
            <w:pPr>
              <w:spacing w:after="0"/>
              <w:jc w:val="center"/>
              <w:rPr>
                <w:rFonts w:ascii="Arial" w:eastAsia="DengXian" w:hAnsi="Arial" w:cs="Arial"/>
                <w:sz w:val="18"/>
                <w:szCs w:val="18"/>
              </w:rPr>
            </w:pPr>
            <w:r>
              <w:rPr>
                <w:rFonts w:ascii="Arial" w:eastAsia="DengXian" w:hAnsi="Arial" w:cs="Arial"/>
                <w:sz w:val="18"/>
                <w:szCs w:val="18"/>
              </w:rPr>
              <w:t>4 and 5</w:t>
            </w:r>
          </w:p>
        </w:tc>
      </w:tr>
      <w:tr w:rsidR="008F4D94" w:rsidRPr="00636D5A" w14:paraId="6CB57F21" w14:textId="77777777" w:rsidTr="00190399">
        <w:trPr>
          <w:trHeight w:val="70"/>
        </w:trPr>
        <w:tc>
          <w:tcPr>
            <w:tcW w:w="932" w:type="pct"/>
            <w:tcBorders>
              <w:left w:val="single" w:sz="4" w:space="0" w:color="auto"/>
              <w:right w:val="single" w:sz="4" w:space="0" w:color="auto"/>
            </w:tcBorders>
            <w:shd w:val="clear" w:color="auto" w:fill="auto"/>
            <w:vAlign w:val="center"/>
          </w:tcPr>
          <w:p w14:paraId="1EB79D60" w14:textId="77777777" w:rsidR="008F4D94" w:rsidRPr="00636D5A" w:rsidRDefault="008F4D94" w:rsidP="00190399">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051D27AC" w14:textId="77777777" w:rsidR="008F4D94" w:rsidRPr="00636D5A" w:rsidRDefault="008F4D94" w:rsidP="00190399">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A87A303" w14:textId="77777777" w:rsidR="008F4D94" w:rsidRPr="00636D5A" w:rsidRDefault="008F4D94" w:rsidP="00190399">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0858667" w14:textId="77777777" w:rsidR="008F4D94" w:rsidRPr="00636D5A" w:rsidRDefault="008F4D94" w:rsidP="00190399">
            <w:pPr>
              <w:spacing w:before="100" w:beforeAutospacing="1" w:after="0"/>
              <w:jc w:val="center"/>
              <w:rPr>
                <w:rFonts w:ascii="Arial" w:eastAsia="DengXian" w:hAnsi="Arial" w:cs="Arial"/>
                <w:color w:val="000000"/>
                <w:sz w:val="18"/>
                <w:szCs w:val="18"/>
              </w:rPr>
            </w:pPr>
            <w:r w:rsidRPr="005B75C4">
              <w:rPr>
                <w:rFonts w:ascii="Arial" w:eastAsia="DengXian" w:hAnsi="Arial" w:cs="Arial"/>
                <w:color w:val="000000"/>
                <w:sz w:val="18"/>
                <w:szCs w:val="18"/>
              </w:rPr>
              <w:t>n</w:t>
            </w:r>
            <w:r>
              <w:rPr>
                <w:rFonts w:ascii="Arial" w:eastAsia="DengXian" w:hAnsi="Arial" w:cs="Arial"/>
                <w:color w:val="000000"/>
                <w:sz w:val="18"/>
                <w:szCs w:val="18"/>
              </w:rPr>
              <w:t>29</w:t>
            </w:r>
            <w:r w:rsidRPr="005B75C4">
              <w:rPr>
                <w:rFonts w:ascii="Arial" w:eastAsia="DengXian"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2D81EEDE" w14:textId="77777777" w:rsidR="008F4D94" w:rsidRPr="00636D5A" w:rsidRDefault="008F4D94" w:rsidP="00190399">
            <w:pPr>
              <w:spacing w:after="0"/>
              <w:rPr>
                <w:rFonts w:ascii="Arial" w:eastAsia="DengXian" w:hAnsi="Arial" w:cs="Arial"/>
                <w:sz w:val="18"/>
                <w:szCs w:val="18"/>
              </w:rPr>
            </w:pPr>
          </w:p>
        </w:tc>
      </w:tr>
      <w:tr w:rsidR="008F4D94" w:rsidRPr="00636D5A" w14:paraId="13AC03CF" w14:textId="77777777" w:rsidTr="00190399">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09DB15F2" w14:textId="77777777" w:rsidR="008F4D94" w:rsidRPr="00636D5A" w:rsidRDefault="008F4D94" w:rsidP="00190399">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34E58941" w14:textId="77777777" w:rsidR="008F4D94" w:rsidRPr="00636D5A" w:rsidRDefault="008F4D94" w:rsidP="00190399">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4CF601F" w14:textId="77777777" w:rsidR="008F4D94" w:rsidRPr="00636D5A" w:rsidRDefault="008F4D94" w:rsidP="00190399">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2A7797B" w14:textId="77777777" w:rsidR="008F4D94" w:rsidRPr="00636D5A" w:rsidRDefault="008F4D94" w:rsidP="00190399">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77</w:t>
            </w:r>
            <w:r w:rsidRPr="005B75C4">
              <w:rPr>
                <w:rFonts w:ascii="Arial" w:eastAsia="DengXian"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6DEC0C98" w14:textId="77777777" w:rsidR="008F4D94" w:rsidRPr="00636D5A" w:rsidRDefault="008F4D94" w:rsidP="00190399">
            <w:pPr>
              <w:spacing w:after="0"/>
              <w:rPr>
                <w:rFonts w:ascii="Arial" w:eastAsia="DengXian" w:hAnsi="Arial" w:cs="Arial"/>
                <w:sz w:val="18"/>
                <w:szCs w:val="18"/>
              </w:rPr>
            </w:pPr>
          </w:p>
        </w:tc>
      </w:tr>
      <w:tr w:rsidR="008F4D94" w:rsidRPr="00636D5A" w14:paraId="7608CB22" w14:textId="77777777" w:rsidTr="00190399">
        <w:trPr>
          <w:trHeight w:val="132"/>
        </w:trPr>
        <w:tc>
          <w:tcPr>
            <w:tcW w:w="932" w:type="pct"/>
            <w:tcBorders>
              <w:top w:val="single" w:sz="4" w:space="0" w:color="auto"/>
              <w:left w:val="single" w:sz="4" w:space="0" w:color="auto"/>
              <w:right w:val="single" w:sz="4" w:space="0" w:color="auto"/>
            </w:tcBorders>
            <w:shd w:val="clear" w:color="auto" w:fill="auto"/>
            <w:vAlign w:val="center"/>
          </w:tcPr>
          <w:p w14:paraId="491AC57C" w14:textId="77777777" w:rsidR="008F4D94" w:rsidRPr="00636D5A" w:rsidRDefault="008F4D94" w:rsidP="00190399">
            <w:pPr>
              <w:spacing w:after="0"/>
              <w:rPr>
                <w:rFonts w:ascii="Arial" w:eastAsia="DengXian" w:hAnsi="Arial" w:cs="Arial"/>
                <w:color w:val="000000"/>
                <w:sz w:val="18"/>
                <w:szCs w:val="18"/>
              </w:rPr>
            </w:pPr>
            <w:r w:rsidRPr="00F6567D">
              <w:rPr>
                <w:rFonts w:ascii="Arial" w:eastAsia="DengXian" w:hAnsi="Arial" w:cs="Arial"/>
                <w:color w:val="000000"/>
                <w:sz w:val="18"/>
                <w:szCs w:val="18"/>
              </w:rPr>
              <w:t>CA_n</w:t>
            </w:r>
            <w:r>
              <w:rPr>
                <w:rFonts w:ascii="Arial" w:eastAsia="DengXian" w:hAnsi="Arial" w:cs="Arial"/>
                <w:color w:val="000000"/>
                <w:sz w:val="18"/>
                <w:szCs w:val="18"/>
              </w:rPr>
              <w:t>7</w:t>
            </w:r>
            <w:r w:rsidRPr="00F6567D">
              <w:rPr>
                <w:rFonts w:ascii="Arial" w:eastAsia="DengXian" w:hAnsi="Arial" w:cs="Arial"/>
                <w:color w:val="000000"/>
                <w:sz w:val="18"/>
                <w:szCs w:val="18"/>
              </w:rPr>
              <w:t>A-n29A-n77(2A)</w:t>
            </w:r>
          </w:p>
        </w:tc>
        <w:tc>
          <w:tcPr>
            <w:tcW w:w="1028" w:type="pct"/>
            <w:tcBorders>
              <w:top w:val="single" w:sz="4" w:space="0" w:color="auto"/>
              <w:left w:val="nil"/>
              <w:right w:val="single" w:sz="4" w:space="0" w:color="auto"/>
            </w:tcBorders>
            <w:shd w:val="clear" w:color="auto" w:fill="auto"/>
            <w:vAlign w:val="center"/>
          </w:tcPr>
          <w:p w14:paraId="2317031C" w14:textId="77777777" w:rsidR="008F4D94" w:rsidRDefault="008F4D94" w:rsidP="00190399">
            <w:pPr>
              <w:spacing w:after="0"/>
              <w:rPr>
                <w:rFonts w:ascii="Arial" w:eastAsia="DengXian" w:hAnsi="Arial" w:cs="Arial"/>
                <w:color w:val="000000"/>
                <w:sz w:val="18"/>
                <w:szCs w:val="18"/>
              </w:rPr>
            </w:pPr>
            <w:r w:rsidRPr="00F6567D">
              <w:rPr>
                <w:rFonts w:ascii="Arial" w:eastAsia="DengXian" w:hAnsi="Arial" w:cs="Arial"/>
                <w:color w:val="000000"/>
                <w:sz w:val="18"/>
                <w:szCs w:val="18"/>
              </w:rPr>
              <w:t>CA_n</w:t>
            </w:r>
            <w:r>
              <w:rPr>
                <w:rFonts w:ascii="Arial" w:eastAsia="DengXian" w:hAnsi="Arial" w:cs="Arial"/>
                <w:color w:val="000000"/>
                <w:sz w:val="18"/>
                <w:szCs w:val="18"/>
              </w:rPr>
              <w:t>7</w:t>
            </w:r>
            <w:r w:rsidRPr="00F6567D">
              <w:rPr>
                <w:rFonts w:ascii="Arial" w:eastAsia="DengXian" w:hAnsi="Arial" w:cs="Arial"/>
                <w:color w:val="000000"/>
                <w:sz w:val="18"/>
                <w:szCs w:val="18"/>
              </w:rPr>
              <w:t>A-n77A</w:t>
            </w:r>
          </w:p>
          <w:p w14:paraId="44DF1393" w14:textId="77777777" w:rsidR="008F4D94" w:rsidRPr="00636D5A" w:rsidRDefault="008F4D94" w:rsidP="00190399">
            <w:pPr>
              <w:spacing w:after="0"/>
              <w:rPr>
                <w:rFonts w:ascii="Arial" w:eastAsia="DengXian" w:hAnsi="Arial" w:cs="Arial"/>
                <w:color w:val="000000"/>
                <w:sz w:val="18"/>
                <w:szCs w:val="18"/>
              </w:rPr>
            </w:pPr>
            <w:r w:rsidRPr="00F6567D">
              <w:rPr>
                <w:rFonts w:ascii="Arial" w:eastAsia="DengXian"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CFED667" w14:textId="77777777" w:rsidR="008F4D94" w:rsidRPr="00636D5A" w:rsidRDefault="008F4D94" w:rsidP="00190399">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7740BC1" w14:textId="77777777" w:rsidR="008F4D94" w:rsidRPr="005B75C4" w:rsidRDefault="008F4D94" w:rsidP="00190399">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w:t>
            </w:r>
            <w:r w:rsidRPr="005B75C4">
              <w:rPr>
                <w:rFonts w:ascii="Arial" w:eastAsia="DengXian"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59F3B8E3" w14:textId="77777777" w:rsidR="008F4D94" w:rsidRPr="00636D5A" w:rsidRDefault="008F4D94" w:rsidP="00190399">
            <w:pPr>
              <w:spacing w:after="0"/>
              <w:jc w:val="center"/>
              <w:rPr>
                <w:rFonts w:ascii="Arial" w:eastAsia="DengXian" w:hAnsi="Arial" w:cs="Arial"/>
                <w:sz w:val="18"/>
                <w:szCs w:val="18"/>
              </w:rPr>
            </w:pPr>
            <w:r>
              <w:rPr>
                <w:rFonts w:ascii="Arial" w:eastAsia="DengXian" w:hAnsi="Arial" w:cs="Arial"/>
                <w:sz w:val="18"/>
                <w:szCs w:val="18"/>
              </w:rPr>
              <w:t>4 and 5</w:t>
            </w:r>
          </w:p>
        </w:tc>
      </w:tr>
      <w:tr w:rsidR="008F4D94" w:rsidRPr="00636D5A" w14:paraId="4DDDC0BF" w14:textId="77777777" w:rsidTr="00190399">
        <w:trPr>
          <w:trHeight w:val="70"/>
        </w:trPr>
        <w:tc>
          <w:tcPr>
            <w:tcW w:w="932" w:type="pct"/>
            <w:tcBorders>
              <w:left w:val="single" w:sz="4" w:space="0" w:color="auto"/>
              <w:right w:val="single" w:sz="4" w:space="0" w:color="auto"/>
            </w:tcBorders>
            <w:shd w:val="clear" w:color="auto" w:fill="auto"/>
            <w:vAlign w:val="center"/>
          </w:tcPr>
          <w:p w14:paraId="4A65BC0E" w14:textId="77777777" w:rsidR="008F4D94" w:rsidRPr="00636D5A" w:rsidRDefault="008F4D94" w:rsidP="00190399">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3BEC43B9" w14:textId="77777777" w:rsidR="008F4D94" w:rsidRPr="00636D5A" w:rsidRDefault="008F4D94" w:rsidP="00190399">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1EED37D" w14:textId="77777777" w:rsidR="008F4D94" w:rsidRPr="00636D5A" w:rsidRDefault="008F4D94" w:rsidP="00190399">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23466F5" w14:textId="77777777" w:rsidR="008F4D94" w:rsidRPr="005B75C4" w:rsidRDefault="008F4D94" w:rsidP="00190399">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color w:val="000000"/>
                <w:sz w:val="18"/>
                <w:szCs w:val="18"/>
              </w:rPr>
              <w:t>n</w:t>
            </w:r>
            <w:r>
              <w:rPr>
                <w:rFonts w:ascii="Arial" w:eastAsia="DengXian" w:hAnsi="Arial" w:cs="Arial"/>
                <w:color w:val="000000"/>
                <w:sz w:val="18"/>
                <w:szCs w:val="18"/>
              </w:rPr>
              <w:t>29</w:t>
            </w:r>
            <w:r w:rsidRPr="005B75C4">
              <w:rPr>
                <w:rFonts w:ascii="Arial" w:eastAsia="DengXian"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F5EAB48" w14:textId="77777777" w:rsidR="008F4D94" w:rsidRPr="00636D5A" w:rsidRDefault="008F4D94" w:rsidP="00190399">
            <w:pPr>
              <w:spacing w:after="0"/>
              <w:rPr>
                <w:rFonts w:ascii="Arial" w:eastAsia="DengXian" w:hAnsi="Arial" w:cs="Arial"/>
                <w:sz w:val="18"/>
                <w:szCs w:val="18"/>
              </w:rPr>
            </w:pPr>
          </w:p>
        </w:tc>
      </w:tr>
      <w:tr w:rsidR="008F4D94" w:rsidRPr="00636D5A" w14:paraId="0AF6BE85" w14:textId="77777777" w:rsidTr="00190399">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4F384630" w14:textId="77777777" w:rsidR="008F4D94" w:rsidRPr="00636D5A" w:rsidRDefault="008F4D94" w:rsidP="00190399">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3CE9815F" w14:textId="77777777" w:rsidR="008F4D94" w:rsidRPr="00636D5A" w:rsidRDefault="008F4D94" w:rsidP="00190399">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14DC7F" w14:textId="77777777" w:rsidR="008F4D94" w:rsidRPr="00636D5A" w:rsidRDefault="008F4D94" w:rsidP="00190399">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C5BDCCF" w14:textId="77777777" w:rsidR="008F4D94" w:rsidRPr="005B75C4" w:rsidRDefault="008F4D94" w:rsidP="00190399">
            <w:pPr>
              <w:spacing w:before="100" w:beforeAutospacing="1" w:after="0"/>
              <w:jc w:val="center"/>
              <w:rPr>
                <w:rFonts w:ascii="Arial" w:eastAsia="DengXian" w:hAnsi="Arial" w:cs="Arial"/>
                <w:sz w:val="18"/>
                <w:szCs w:val="18"/>
                <w:lang w:eastAsia="zh-CN" w:bidi="ar"/>
              </w:rPr>
            </w:pPr>
            <w:r w:rsidRPr="00AE062D">
              <w:rPr>
                <w:rFonts w:ascii="Arial" w:eastAsia="DengXian" w:hAnsi="Arial" w:cs="Arial"/>
                <w:color w:val="000000"/>
                <w:sz w:val="18"/>
                <w:szCs w:val="18"/>
              </w:rPr>
              <w:t>CA_n77(2A)_BCS4 and 5</w:t>
            </w:r>
          </w:p>
        </w:tc>
        <w:tc>
          <w:tcPr>
            <w:tcW w:w="668" w:type="pct"/>
            <w:tcBorders>
              <w:left w:val="single" w:sz="4" w:space="0" w:color="auto"/>
              <w:bottom w:val="single" w:sz="4" w:space="0" w:color="auto"/>
              <w:right w:val="single" w:sz="4" w:space="0" w:color="auto"/>
            </w:tcBorders>
            <w:vAlign w:val="center"/>
          </w:tcPr>
          <w:p w14:paraId="1B32E7E3" w14:textId="77777777" w:rsidR="008F4D94" w:rsidRPr="00636D5A" w:rsidRDefault="008F4D94" w:rsidP="00190399">
            <w:pPr>
              <w:spacing w:after="0"/>
              <w:rPr>
                <w:rFonts w:ascii="Arial" w:eastAsia="DengXian" w:hAnsi="Arial" w:cs="Arial"/>
                <w:sz w:val="18"/>
                <w:szCs w:val="18"/>
              </w:rPr>
            </w:pPr>
          </w:p>
        </w:tc>
      </w:tr>
      <w:tr w:rsidR="008F4D94" w:rsidRPr="00636D5A" w14:paraId="547C7DE0" w14:textId="77777777" w:rsidTr="00190399">
        <w:trPr>
          <w:trHeight w:val="70"/>
        </w:trPr>
        <w:tc>
          <w:tcPr>
            <w:tcW w:w="932" w:type="pct"/>
            <w:tcBorders>
              <w:top w:val="single" w:sz="4" w:space="0" w:color="auto"/>
              <w:left w:val="single" w:sz="4" w:space="0" w:color="auto"/>
              <w:right w:val="single" w:sz="4" w:space="0" w:color="auto"/>
            </w:tcBorders>
            <w:shd w:val="clear" w:color="auto" w:fill="auto"/>
            <w:vAlign w:val="center"/>
          </w:tcPr>
          <w:p w14:paraId="36F799A2" w14:textId="77777777" w:rsidR="008F4D94" w:rsidRPr="00636D5A" w:rsidRDefault="008F4D94" w:rsidP="00190399">
            <w:pPr>
              <w:spacing w:after="0"/>
              <w:rPr>
                <w:rFonts w:ascii="Arial" w:eastAsia="DengXian" w:hAnsi="Arial" w:cs="Arial"/>
                <w:color w:val="000000"/>
                <w:sz w:val="18"/>
                <w:szCs w:val="18"/>
              </w:rPr>
            </w:pPr>
            <w:r w:rsidRPr="00F6567D">
              <w:rPr>
                <w:rFonts w:ascii="Arial" w:eastAsia="DengXian" w:hAnsi="Arial" w:cs="Arial"/>
                <w:color w:val="000000"/>
                <w:sz w:val="18"/>
                <w:szCs w:val="18"/>
              </w:rPr>
              <w:t>CA_n</w:t>
            </w:r>
            <w:r>
              <w:rPr>
                <w:rFonts w:ascii="Arial" w:eastAsia="DengXian" w:hAnsi="Arial" w:cs="Arial"/>
                <w:color w:val="000000"/>
                <w:sz w:val="18"/>
                <w:szCs w:val="18"/>
              </w:rPr>
              <w:t>7</w:t>
            </w:r>
            <w:r w:rsidRPr="00F6567D">
              <w:rPr>
                <w:rFonts w:ascii="Arial" w:eastAsia="DengXian" w:hAnsi="Arial" w:cs="Arial"/>
                <w:color w:val="000000"/>
                <w:sz w:val="18"/>
                <w:szCs w:val="18"/>
              </w:rPr>
              <w:t>A-n29A-n77(3A)</w:t>
            </w:r>
          </w:p>
        </w:tc>
        <w:tc>
          <w:tcPr>
            <w:tcW w:w="1028" w:type="pct"/>
            <w:tcBorders>
              <w:top w:val="single" w:sz="4" w:space="0" w:color="auto"/>
              <w:left w:val="nil"/>
              <w:right w:val="single" w:sz="4" w:space="0" w:color="auto"/>
            </w:tcBorders>
            <w:shd w:val="clear" w:color="auto" w:fill="auto"/>
            <w:vAlign w:val="center"/>
          </w:tcPr>
          <w:p w14:paraId="53CDA0DC" w14:textId="77777777" w:rsidR="008F4D94" w:rsidRDefault="008F4D94" w:rsidP="00190399">
            <w:pPr>
              <w:spacing w:after="0"/>
              <w:rPr>
                <w:rFonts w:ascii="Arial" w:eastAsia="DengXian" w:hAnsi="Arial" w:cs="Arial"/>
                <w:color w:val="000000"/>
                <w:sz w:val="18"/>
                <w:szCs w:val="18"/>
              </w:rPr>
            </w:pPr>
            <w:r w:rsidRPr="00F6567D">
              <w:rPr>
                <w:rFonts w:ascii="Arial" w:eastAsia="DengXian" w:hAnsi="Arial" w:cs="Arial"/>
                <w:color w:val="000000"/>
                <w:sz w:val="18"/>
                <w:szCs w:val="18"/>
              </w:rPr>
              <w:t>CA_</w:t>
            </w:r>
            <w:r>
              <w:rPr>
                <w:rFonts w:ascii="Arial" w:eastAsia="DengXian" w:hAnsi="Arial" w:cs="Arial"/>
                <w:color w:val="000000"/>
                <w:sz w:val="18"/>
                <w:szCs w:val="18"/>
              </w:rPr>
              <w:t>n7</w:t>
            </w:r>
            <w:r w:rsidRPr="00F6567D">
              <w:rPr>
                <w:rFonts w:ascii="Arial" w:eastAsia="DengXian" w:hAnsi="Arial" w:cs="Arial"/>
                <w:color w:val="000000"/>
                <w:sz w:val="18"/>
                <w:szCs w:val="18"/>
              </w:rPr>
              <w:t>A-n77A</w:t>
            </w:r>
          </w:p>
          <w:p w14:paraId="12A0FCEE" w14:textId="77777777" w:rsidR="008F4D94" w:rsidRPr="00636D5A" w:rsidRDefault="008F4D94" w:rsidP="00190399">
            <w:pPr>
              <w:spacing w:after="0"/>
              <w:rPr>
                <w:rFonts w:ascii="Arial" w:eastAsia="DengXian" w:hAnsi="Arial" w:cs="Arial"/>
                <w:color w:val="000000"/>
                <w:sz w:val="18"/>
                <w:szCs w:val="18"/>
              </w:rPr>
            </w:pPr>
            <w:r w:rsidRPr="00F6567D">
              <w:rPr>
                <w:rFonts w:ascii="Arial" w:eastAsia="DengXian"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513E43E" w14:textId="77777777" w:rsidR="008F4D94" w:rsidRPr="00636D5A" w:rsidRDefault="008F4D94" w:rsidP="00190399">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27F7B1" w14:textId="77777777" w:rsidR="008F4D94" w:rsidRPr="005B75C4" w:rsidRDefault="008F4D94" w:rsidP="00190399">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w:t>
            </w:r>
            <w:r w:rsidRPr="005B75C4">
              <w:rPr>
                <w:rFonts w:ascii="Arial" w:eastAsia="DengXian"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vAlign w:val="center"/>
          </w:tcPr>
          <w:p w14:paraId="4355FA9F" w14:textId="77777777" w:rsidR="008F4D94" w:rsidRPr="00AE062D" w:rsidRDefault="008F4D94" w:rsidP="00190399">
            <w:pPr>
              <w:spacing w:after="0"/>
              <w:jc w:val="center"/>
              <w:rPr>
                <w:rFonts w:ascii="Arial" w:eastAsia="DengXian" w:hAnsi="Arial" w:cs="Arial"/>
                <w:sz w:val="18"/>
                <w:szCs w:val="18"/>
              </w:rPr>
            </w:pPr>
            <w:r>
              <w:rPr>
                <w:rFonts w:ascii="Arial" w:eastAsia="DengXian" w:hAnsi="Arial" w:cs="Arial"/>
                <w:sz w:val="18"/>
                <w:szCs w:val="18"/>
              </w:rPr>
              <w:t>4 and 5</w:t>
            </w:r>
          </w:p>
        </w:tc>
      </w:tr>
      <w:tr w:rsidR="008F4D94" w:rsidRPr="00636D5A" w14:paraId="07CD5ABC" w14:textId="77777777" w:rsidTr="00190399">
        <w:trPr>
          <w:trHeight w:val="70"/>
        </w:trPr>
        <w:tc>
          <w:tcPr>
            <w:tcW w:w="932" w:type="pct"/>
            <w:tcBorders>
              <w:left w:val="single" w:sz="4" w:space="0" w:color="auto"/>
              <w:right w:val="single" w:sz="4" w:space="0" w:color="auto"/>
            </w:tcBorders>
            <w:shd w:val="clear" w:color="auto" w:fill="auto"/>
            <w:vAlign w:val="center"/>
          </w:tcPr>
          <w:p w14:paraId="46F5EB97" w14:textId="77777777" w:rsidR="008F4D94" w:rsidRPr="00636D5A" w:rsidRDefault="008F4D94" w:rsidP="00190399">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635BEB4D" w14:textId="77777777" w:rsidR="008F4D94" w:rsidRPr="00636D5A" w:rsidRDefault="008F4D94" w:rsidP="00190399">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85ED4F1" w14:textId="77777777" w:rsidR="008F4D94" w:rsidRPr="00636D5A" w:rsidRDefault="008F4D94" w:rsidP="00190399">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91C17F0" w14:textId="77777777" w:rsidR="008F4D94" w:rsidRPr="005B75C4" w:rsidRDefault="008F4D94" w:rsidP="00190399">
            <w:pPr>
              <w:spacing w:before="100" w:beforeAutospacing="1" w:after="0"/>
              <w:jc w:val="center"/>
              <w:rPr>
                <w:rFonts w:ascii="Arial" w:eastAsia="DengXian" w:hAnsi="Arial" w:cs="Arial"/>
                <w:sz w:val="18"/>
                <w:szCs w:val="18"/>
                <w:lang w:eastAsia="zh-CN" w:bidi="ar"/>
              </w:rPr>
            </w:pPr>
            <w:r w:rsidRPr="00AE062D">
              <w:rPr>
                <w:rFonts w:ascii="Arial" w:eastAsia="DengXian" w:hAnsi="Arial" w:cs="Arial"/>
                <w:sz w:val="18"/>
                <w:szCs w:val="18"/>
                <w:lang w:eastAsia="zh-CN" w:bidi="ar"/>
              </w:rPr>
              <w:t>n29 channel bandwidths in Table 5.3.5-1</w:t>
            </w:r>
          </w:p>
        </w:tc>
        <w:tc>
          <w:tcPr>
            <w:tcW w:w="668" w:type="pct"/>
            <w:tcBorders>
              <w:left w:val="single" w:sz="4" w:space="0" w:color="auto"/>
              <w:right w:val="single" w:sz="4" w:space="0" w:color="auto"/>
            </w:tcBorders>
            <w:vAlign w:val="center"/>
          </w:tcPr>
          <w:p w14:paraId="55CF2BBA" w14:textId="77777777" w:rsidR="008F4D94" w:rsidRPr="00636D5A" w:rsidRDefault="008F4D94" w:rsidP="00190399">
            <w:pPr>
              <w:spacing w:after="0"/>
              <w:rPr>
                <w:rFonts w:ascii="Arial" w:eastAsia="DengXian" w:hAnsi="Arial" w:cs="Arial"/>
                <w:sz w:val="18"/>
                <w:szCs w:val="18"/>
              </w:rPr>
            </w:pPr>
          </w:p>
        </w:tc>
      </w:tr>
      <w:tr w:rsidR="008F4D94" w:rsidRPr="00636D5A" w14:paraId="370CA92E" w14:textId="77777777" w:rsidTr="00190399">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6C1EA1CE" w14:textId="77777777" w:rsidR="008F4D94" w:rsidRPr="00636D5A" w:rsidRDefault="008F4D94" w:rsidP="00190399">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6E324EEC" w14:textId="77777777" w:rsidR="008F4D94" w:rsidRPr="00636D5A" w:rsidRDefault="008F4D94" w:rsidP="00190399">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B0AB3F0" w14:textId="77777777" w:rsidR="008F4D94" w:rsidRPr="00636D5A" w:rsidRDefault="008F4D94" w:rsidP="00190399">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4A5CFF0" w14:textId="77777777" w:rsidR="008F4D94" w:rsidRPr="005B75C4" w:rsidRDefault="008F4D94" w:rsidP="00190399">
            <w:pPr>
              <w:spacing w:before="100" w:beforeAutospacing="1" w:after="0"/>
              <w:jc w:val="center"/>
              <w:rPr>
                <w:rFonts w:ascii="Arial" w:eastAsia="DengXian" w:hAnsi="Arial" w:cs="Arial"/>
                <w:sz w:val="18"/>
                <w:szCs w:val="18"/>
                <w:lang w:eastAsia="zh-CN" w:bidi="ar"/>
              </w:rPr>
            </w:pPr>
            <w:r w:rsidRPr="00AE062D">
              <w:rPr>
                <w:rFonts w:ascii="Arial" w:eastAsia="DengXian" w:hAnsi="Arial" w:cs="Arial"/>
                <w:sz w:val="18"/>
                <w:szCs w:val="18"/>
                <w:lang w:eastAsia="zh-CN" w:bidi="ar"/>
              </w:rPr>
              <w:t>CA_n77(3A)_BCS4 and 5</w:t>
            </w:r>
          </w:p>
        </w:tc>
        <w:tc>
          <w:tcPr>
            <w:tcW w:w="668" w:type="pct"/>
            <w:tcBorders>
              <w:left w:val="single" w:sz="4" w:space="0" w:color="auto"/>
              <w:bottom w:val="single" w:sz="4" w:space="0" w:color="auto"/>
              <w:right w:val="single" w:sz="4" w:space="0" w:color="auto"/>
            </w:tcBorders>
            <w:vAlign w:val="center"/>
          </w:tcPr>
          <w:p w14:paraId="6826E42E" w14:textId="77777777" w:rsidR="008F4D94" w:rsidRPr="00636D5A" w:rsidRDefault="008F4D94" w:rsidP="00190399">
            <w:pPr>
              <w:spacing w:after="0"/>
              <w:rPr>
                <w:rFonts w:ascii="Arial" w:eastAsia="DengXian" w:hAnsi="Arial" w:cs="Arial"/>
                <w:sz w:val="18"/>
                <w:szCs w:val="18"/>
              </w:rPr>
            </w:pPr>
          </w:p>
        </w:tc>
      </w:tr>
    </w:tbl>
    <w:p w14:paraId="7BC315D6" w14:textId="77777777" w:rsidR="008F4D94" w:rsidRPr="00636D5A" w:rsidRDefault="008F4D94" w:rsidP="008F4D94">
      <w:pPr>
        <w:spacing w:after="0"/>
        <w:rPr>
          <w:rFonts w:eastAsia="Calibri"/>
          <w:lang w:eastAsia="ko-KR"/>
        </w:rPr>
      </w:pPr>
    </w:p>
    <w:p w14:paraId="0629A191" w14:textId="77777777" w:rsidR="008F4D94" w:rsidRPr="00F94621" w:rsidRDefault="008F4D94" w:rsidP="008F4D94">
      <w:pPr>
        <w:rPr>
          <w:rFonts w:eastAsia="DengXian"/>
          <w:iCs/>
        </w:rPr>
      </w:pPr>
    </w:p>
    <w:p w14:paraId="0627DDAB" w14:textId="77777777" w:rsidR="008F4D94" w:rsidRPr="00CF42FD" w:rsidRDefault="008F4D94" w:rsidP="00CF42FD">
      <w:pPr>
        <w:pStyle w:val="Heading4"/>
      </w:pPr>
      <w:bookmarkStart w:id="450" w:name="_Toc180420642"/>
      <w:r w:rsidRPr="00CF42FD">
        <w:t>5.35.1.3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450"/>
    </w:p>
    <w:p w14:paraId="426FA01E" w14:textId="77777777" w:rsidR="008F4D94" w:rsidRPr="00636D5A" w:rsidRDefault="008F4D94" w:rsidP="008F4D94">
      <w:pPr>
        <w:rPr>
          <w:rFonts w:eastAsia="DengXian"/>
          <w:lang w:val="en-US" w:eastAsia="zh-CN"/>
        </w:rPr>
      </w:pPr>
      <w:r w:rsidRPr="00636D5A">
        <w:rPr>
          <w:rFonts w:eastAsia="DengXian"/>
        </w:rPr>
        <w:t xml:space="preserve">For </w:t>
      </w:r>
      <w:r w:rsidRPr="00636D5A">
        <w:rPr>
          <w:rFonts w:eastAsia="DengXian"/>
          <w:lang w:val="en-US" w:eastAsia="zh-CN"/>
        </w:rPr>
        <w:t>CA</w:t>
      </w:r>
      <w:r w:rsidRPr="00636D5A">
        <w:rPr>
          <w:rFonts w:eastAsia="DengXian"/>
          <w:lang w:eastAsia="zh-CN"/>
        </w:rPr>
        <w:t>_</w:t>
      </w:r>
      <w:r w:rsidRPr="00636D5A">
        <w:rPr>
          <w:rFonts w:eastAsia="DengXian"/>
          <w:lang w:val="en-US" w:eastAsia="zh-CN"/>
        </w:rPr>
        <w:t>n</w:t>
      </w:r>
      <w:r>
        <w:rPr>
          <w:rFonts w:eastAsia="DengXian"/>
          <w:lang w:val="en-US" w:eastAsia="zh-CN"/>
        </w:rPr>
        <w:t>7</w:t>
      </w:r>
      <w:r w:rsidRPr="00636D5A">
        <w:rPr>
          <w:rFonts w:eastAsia="DengXian"/>
          <w:lang w:eastAsia="ja-JP"/>
        </w:rPr>
        <w:t>-n</w:t>
      </w:r>
      <w:r>
        <w:rPr>
          <w:rFonts w:eastAsia="DengXian"/>
          <w:lang w:val="en-US" w:eastAsia="zh-CN"/>
        </w:rPr>
        <w:t>29</w:t>
      </w:r>
      <w:r w:rsidRPr="00636D5A">
        <w:rPr>
          <w:rFonts w:eastAsia="DengXian"/>
          <w:lang w:val="en-US" w:eastAsia="zh-CN"/>
        </w:rPr>
        <w:t>-</w:t>
      </w:r>
      <w:r w:rsidRPr="00636D5A">
        <w:rPr>
          <w:rFonts w:eastAsia="DengXian" w:hint="eastAsia"/>
          <w:lang w:val="en-US" w:eastAsia="zh-CN"/>
        </w:rPr>
        <w:t>n</w:t>
      </w:r>
      <w:r>
        <w:rPr>
          <w:rFonts w:eastAsia="DengXian"/>
          <w:lang w:val="en-US" w:eastAsia="zh-CN"/>
        </w:rPr>
        <w:t>77</w:t>
      </w:r>
      <w:r w:rsidRPr="00636D5A">
        <w:rPr>
          <w:rFonts w:eastAsia="DengXian"/>
        </w:rPr>
        <w:t xml:space="preserve"> the</w:t>
      </w:r>
      <w:r w:rsidRPr="00636D5A">
        <w:rPr>
          <w:rFonts w:eastAsia="DengXian"/>
          <w:lang w:eastAsia="zh-CN"/>
        </w:rPr>
        <w:t xml:space="preserve"> </w:t>
      </w:r>
      <w:r w:rsidRPr="00636D5A">
        <w:rPr>
          <w:rFonts w:eastAsia="DengXian"/>
        </w:rPr>
        <w:sym w:font="Symbol" w:char="F044"/>
      </w:r>
      <w:r w:rsidRPr="00636D5A">
        <w:rPr>
          <w:rFonts w:eastAsia="DengXian"/>
        </w:rPr>
        <w:t>T</w:t>
      </w:r>
      <w:r w:rsidRPr="00636D5A">
        <w:rPr>
          <w:rFonts w:eastAsia="DengXian"/>
          <w:vertAlign w:val="subscript"/>
        </w:rPr>
        <w:t>IB,c</w:t>
      </w:r>
      <w:r w:rsidRPr="00636D5A">
        <w:rPr>
          <w:rFonts w:eastAsia="DengXian"/>
        </w:rPr>
        <w:t xml:space="preserve"> and</w:t>
      </w:r>
      <w:r w:rsidRPr="00636D5A">
        <w:rPr>
          <w:rFonts w:eastAsia="DengXian"/>
          <w:lang w:eastAsia="zh-CN"/>
        </w:rPr>
        <w:t xml:space="preserve"> </w:t>
      </w:r>
      <w:r w:rsidRPr="00636D5A">
        <w:rPr>
          <w:rFonts w:eastAsia="DengXian"/>
        </w:rPr>
        <w:sym w:font="Symbol" w:char="F044"/>
      </w:r>
      <w:r w:rsidRPr="00636D5A">
        <w:rPr>
          <w:rFonts w:eastAsia="DengXian"/>
        </w:rPr>
        <w:t>R</w:t>
      </w:r>
      <w:r w:rsidRPr="00636D5A">
        <w:rPr>
          <w:rFonts w:eastAsia="DengXian"/>
          <w:vertAlign w:val="subscript"/>
        </w:rPr>
        <w:t>IB</w:t>
      </w:r>
      <w:r w:rsidRPr="00636D5A">
        <w:rPr>
          <w:rFonts w:eastAsia="DengXian"/>
          <w:vertAlign w:val="subscript"/>
          <w:lang w:eastAsia="zh-CN"/>
        </w:rPr>
        <w:t>,c</w:t>
      </w:r>
      <w:r w:rsidRPr="00636D5A">
        <w:rPr>
          <w:rFonts w:eastAsia="DengXian"/>
        </w:rPr>
        <w:t xml:space="preserve"> values are given in the tables below</w:t>
      </w:r>
      <w:r>
        <w:rPr>
          <w:rFonts w:eastAsia="DengXian"/>
        </w:rPr>
        <w:t>, reusing from CA_n7-n12-n77.</w:t>
      </w:r>
    </w:p>
    <w:p w14:paraId="4F5E852D" w14:textId="77777777" w:rsidR="008F4D94" w:rsidRPr="00AE062D" w:rsidRDefault="008F4D94" w:rsidP="008F4D94">
      <w:pPr>
        <w:keepNext/>
        <w:keepLines/>
        <w:spacing w:before="60"/>
        <w:jc w:val="center"/>
        <w:rPr>
          <w:rFonts w:ascii="Arial" w:eastAsia="DengXian" w:hAnsi="Arial" w:cs="Arial"/>
          <w:b/>
        </w:rPr>
      </w:pPr>
      <w:r w:rsidRPr="00AE062D">
        <w:rPr>
          <w:rFonts w:ascii="Arial" w:eastAsia="DengXian" w:hAnsi="Arial" w:cs="Arial"/>
          <w:b/>
        </w:rPr>
        <w:t xml:space="preserve">Table </w:t>
      </w:r>
      <w:r>
        <w:rPr>
          <w:rFonts w:ascii="Arial" w:eastAsia="DengXian" w:hAnsi="Arial" w:cs="Arial" w:hint="eastAsia"/>
          <w:b/>
        </w:rPr>
        <w:t>5.35</w:t>
      </w:r>
      <w:r w:rsidRPr="00AE062D">
        <w:rPr>
          <w:rFonts w:ascii="Arial" w:eastAsia="DengXian" w:hAnsi="Arial" w:cs="Arial"/>
          <w:b/>
        </w:rPr>
        <w:t>.1.3-1: ΔT</w:t>
      </w:r>
      <w:r w:rsidRPr="00AE062D">
        <w:rPr>
          <w:rFonts w:ascii="Arial" w:eastAsia="DengXian" w:hAnsi="Arial" w:cs="Arial"/>
          <w:b/>
          <w:vertAlign w:val="subscript"/>
        </w:rPr>
        <w:t>IB,c</w:t>
      </w:r>
      <w:r w:rsidRPr="00AE062D">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AE062D" w14:paraId="349C4107" w14:textId="77777777" w:rsidTr="00190399">
        <w:trPr>
          <w:jc w:val="center"/>
        </w:trPr>
        <w:tc>
          <w:tcPr>
            <w:tcW w:w="2336" w:type="dxa"/>
            <w:vMerge w:val="restart"/>
            <w:tcBorders>
              <w:top w:val="single" w:sz="4" w:space="0" w:color="auto"/>
              <w:left w:val="single" w:sz="4" w:space="0" w:color="auto"/>
              <w:right w:val="single" w:sz="4" w:space="0" w:color="auto"/>
            </w:tcBorders>
          </w:tcPr>
          <w:p w14:paraId="7827E6DC" w14:textId="77777777" w:rsidR="008F4D94" w:rsidRPr="00AE062D" w:rsidRDefault="008F4D94" w:rsidP="00190399">
            <w:pPr>
              <w:keepNext/>
              <w:keepLines/>
              <w:spacing w:after="0"/>
              <w:jc w:val="center"/>
              <w:rPr>
                <w:rFonts w:ascii="Arial" w:hAnsi="Arial"/>
                <w:b/>
                <w:color w:val="000000"/>
                <w:sz w:val="18"/>
              </w:rPr>
            </w:pPr>
            <w:r w:rsidRPr="00AE062D">
              <w:rPr>
                <w:rFonts w:ascii="Arial" w:hAnsi="Arial"/>
                <w:b/>
                <w:color w:val="000000"/>
                <w:sz w:val="18"/>
              </w:rPr>
              <w:t xml:space="preserve">Inter-band </w:t>
            </w:r>
            <w:r w:rsidRPr="00AE062D">
              <w:rPr>
                <w:rFonts w:ascii="Arial" w:hAnsi="Arial"/>
                <w:b/>
                <w:color w:val="000000"/>
                <w:sz w:val="18"/>
                <w:lang w:eastAsia="zh-CN"/>
              </w:rPr>
              <w:t>CA</w:t>
            </w:r>
            <w:r w:rsidRPr="00AE062D">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D08C1F" w14:textId="77777777" w:rsidR="008F4D94" w:rsidRPr="00AE062D" w:rsidRDefault="008F4D94" w:rsidP="00190399">
            <w:pPr>
              <w:keepNext/>
              <w:keepLines/>
              <w:spacing w:after="0"/>
              <w:jc w:val="center"/>
              <w:rPr>
                <w:rFonts w:ascii="Arial" w:hAnsi="Arial"/>
                <w:b/>
                <w:color w:val="000000"/>
                <w:sz w:val="18"/>
              </w:rPr>
            </w:pPr>
            <w:r w:rsidRPr="00AE062D">
              <w:rPr>
                <w:rFonts w:ascii="Arial" w:hAnsi="Arial"/>
                <w:b/>
                <w:color w:val="000000"/>
                <w:sz w:val="18"/>
              </w:rPr>
              <w:t>ΔT</w:t>
            </w:r>
            <w:r w:rsidRPr="00AE062D">
              <w:rPr>
                <w:rFonts w:ascii="Arial" w:hAnsi="Arial"/>
                <w:b/>
                <w:color w:val="000000"/>
                <w:sz w:val="18"/>
                <w:vertAlign w:val="subscript"/>
              </w:rPr>
              <w:t>IB,c</w:t>
            </w:r>
            <w:r w:rsidRPr="00AE062D">
              <w:rPr>
                <w:rFonts w:ascii="Arial" w:hAnsi="Arial"/>
                <w:b/>
                <w:color w:val="000000"/>
                <w:sz w:val="18"/>
              </w:rPr>
              <w:t xml:space="preserve"> for NR bands (dB)</w:t>
            </w:r>
            <w:r w:rsidRPr="00AE062D">
              <w:rPr>
                <w:rFonts w:ascii="Arial" w:hAnsi="Arial"/>
                <w:b/>
                <w:color w:val="000000"/>
                <w:sz w:val="18"/>
                <w:vertAlign w:val="superscript"/>
              </w:rPr>
              <w:t>*</w:t>
            </w:r>
          </w:p>
        </w:tc>
      </w:tr>
      <w:tr w:rsidR="008F4D94" w:rsidRPr="00AE062D" w14:paraId="57184C8B" w14:textId="77777777" w:rsidTr="00190399">
        <w:trPr>
          <w:jc w:val="center"/>
        </w:trPr>
        <w:tc>
          <w:tcPr>
            <w:tcW w:w="2336" w:type="dxa"/>
            <w:vMerge/>
            <w:tcBorders>
              <w:left w:val="single" w:sz="4" w:space="0" w:color="auto"/>
              <w:bottom w:val="single" w:sz="4" w:space="0" w:color="auto"/>
              <w:right w:val="single" w:sz="4" w:space="0" w:color="auto"/>
            </w:tcBorders>
          </w:tcPr>
          <w:p w14:paraId="6977731F" w14:textId="77777777" w:rsidR="008F4D94" w:rsidRPr="00AE062D" w:rsidRDefault="008F4D94" w:rsidP="00190399">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885457" w14:textId="77777777" w:rsidR="008F4D94" w:rsidRPr="00AE062D" w:rsidRDefault="008F4D94" w:rsidP="00190399">
            <w:pPr>
              <w:keepNext/>
              <w:keepLines/>
              <w:spacing w:after="0"/>
              <w:jc w:val="center"/>
              <w:rPr>
                <w:rFonts w:ascii="Arial" w:hAnsi="Arial"/>
                <w:b/>
                <w:color w:val="000000"/>
                <w:sz w:val="18"/>
              </w:rPr>
            </w:pPr>
            <w:r w:rsidRPr="00AE062D">
              <w:rPr>
                <w:rFonts w:ascii="Arial" w:hAnsi="Arial"/>
                <w:b/>
                <w:color w:val="000000"/>
                <w:sz w:val="18"/>
              </w:rPr>
              <w:t>Component band in order of bands in configuration</w:t>
            </w:r>
            <w:r w:rsidRPr="00AE062D">
              <w:rPr>
                <w:rFonts w:ascii="Arial" w:hAnsi="Arial"/>
                <w:b/>
                <w:color w:val="000000"/>
                <w:sz w:val="18"/>
                <w:vertAlign w:val="superscript"/>
              </w:rPr>
              <w:t>**</w:t>
            </w:r>
          </w:p>
        </w:tc>
      </w:tr>
      <w:tr w:rsidR="008F4D94" w:rsidRPr="00AE062D" w14:paraId="25027E01" w14:textId="77777777" w:rsidTr="0019039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3D6083" w14:textId="77777777" w:rsidR="008F4D94" w:rsidRPr="00AE062D" w:rsidRDefault="008F4D94" w:rsidP="00190399">
            <w:pPr>
              <w:keepNext/>
              <w:keepLines/>
              <w:spacing w:after="0"/>
              <w:jc w:val="center"/>
              <w:rPr>
                <w:rFonts w:ascii="Arial" w:hAnsi="Arial"/>
                <w:color w:val="000000"/>
                <w:sz w:val="18"/>
                <w:lang w:val="en-US" w:eastAsia="zh-CN"/>
              </w:rPr>
            </w:pPr>
            <w:r w:rsidRPr="00AE062D">
              <w:rPr>
                <w:rFonts w:ascii="Arial" w:eastAsia="DengXian" w:hAnsi="Arial"/>
                <w:color w:val="000000"/>
                <w:sz w:val="18"/>
                <w:lang w:eastAsia="zh-CN"/>
              </w:rPr>
              <w:t>CA</w:t>
            </w:r>
            <w:r w:rsidRPr="00AE062D">
              <w:rPr>
                <w:rFonts w:ascii="Arial" w:eastAsia="DengXian" w:hAnsi="Arial"/>
                <w:color w:val="000000"/>
                <w:sz w:val="18"/>
              </w:rPr>
              <w:t>_</w:t>
            </w:r>
            <w:r w:rsidRPr="00AE062D">
              <w:rPr>
                <w:rFonts w:ascii="Arial" w:eastAsia="DengXian" w:hAnsi="Arial"/>
                <w:color w:val="000000"/>
                <w:sz w:val="18"/>
                <w:lang w:eastAsia="zh-CN"/>
              </w:rPr>
              <w:t>n</w:t>
            </w:r>
            <w:r>
              <w:rPr>
                <w:rFonts w:ascii="Arial" w:eastAsia="DengXian" w:hAnsi="Arial"/>
                <w:color w:val="000000"/>
                <w:sz w:val="18"/>
                <w:lang w:eastAsia="zh-CN"/>
              </w:rPr>
              <w:t>7</w:t>
            </w:r>
            <w:r w:rsidRPr="00AE062D">
              <w:rPr>
                <w:rFonts w:ascii="Arial" w:eastAsia="DengXian" w:hAnsi="Arial"/>
                <w:color w:val="000000"/>
                <w:sz w:val="18"/>
                <w:lang w:val="sv-SE" w:eastAsia="ja-JP"/>
              </w:rPr>
              <w:t>-</w:t>
            </w:r>
            <w:r w:rsidRPr="00AE062D">
              <w:rPr>
                <w:rFonts w:ascii="Arial" w:eastAsia="DengXian" w:hAnsi="Arial"/>
                <w:color w:val="000000"/>
                <w:sz w:val="18"/>
                <w:lang w:val="en-US" w:eastAsia="zh-CN"/>
              </w:rPr>
              <w:t>n29</w:t>
            </w:r>
            <w:r w:rsidRPr="00AE062D">
              <w:rPr>
                <w:rFonts w:ascii="Arial" w:eastAsia="DengXian"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FAC70A1" w14:textId="77777777" w:rsidR="008F4D94" w:rsidRPr="00AE062D" w:rsidRDefault="008F4D94" w:rsidP="00190399">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69D809" w14:textId="77777777" w:rsidR="008F4D94" w:rsidRPr="00AE062D" w:rsidRDefault="008F4D94" w:rsidP="00190399">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8919B60" w14:textId="77777777" w:rsidR="008F4D94" w:rsidRPr="00AE062D" w:rsidRDefault="008F4D94" w:rsidP="00190399">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8</w:t>
            </w:r>
          </w:p>
        </w:tc>
      </w:tr>
      <w:tr w:rsidR="008F4D94" w:rsidRPr="00AE062D" w14:paraId="6CA89937" w14:textId="77777777" w:rsidTr="0019039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BA8B4D1" w14:textId="77777777" w:rsidR="008F4D94" w:rsidRPr="00AE062D" w:rsidRDefault="008F4D94" w:rsidP="00190399">
            <w:pPr>
              <w:keepNext/>
              <w:keepLines/>
              <w:spacing w:after="0"/>
              <w:ind w:left="851" w:hanging="851"/>
              <w:rPr>
                <w:rFonts w:ascii="Arial" w:eastAsia="DengXian" w:hAnsi="Arial"/>
                <w:color w:val="000000"/>
                <w:sz w:val="18"/>
                <w:lang w:eastAsia="ja-JP"/>
              </w:rPr>
            </w:pPr>
            <w:r w:rsidRPr="00AE062D">
              <w:rPr>
                <w:rFonts w:ascii="Arial" w:eastAsia="DengXian" w:hAnsi="Arial"/>
                <w:color w:val="000000"/>
                <w:sz w:val="18"/>
                <w:lang w:eastAsia="ja-JP"/>
              </w:rPr>
              <w:t>NOTE *:</w:t>
            </w:r>
            <w:r w:rsidRPr="00AE062D">
              <w:rPr>
                <w:rFonts w:ascii="Arial" w:eastAsia="DengXian" w:hAnsi="Arial"/>
                <w:color w:val="000000"/>
                <w:sz w:val="18"/>
                <w:lang w:eastAsia="ja-JP"/>
              </w:rPr>
              <w:tab/>
              <w:t>“-” denotes ΔT</w:t>
            </w:r>
            <w:r w:rsidRPr="00AE062D">
              <w:rPr>
                <w:rFonts w:ascii="Arial" w:eastAsia="DengXian" w:hAnsi="Arial"/>
                <w:color w:val="000000"/>
                <w:sz w:val="18"/>
                <w:vertAlign w:val="subscript"/>
                <w:lang w:eastAsia="ja-JP"/>
              </w:rPr>
              <w:t>IB,c</w:t>
            </w:r>
            <w:r w:rsidRPr="00AE062D">
              <w:rPr>
                <w:rFonts w:ascii="Arial" w:eastAsia="DengXian" w:hAnsi="Arial"/>
                <w:color w:val="000000"/>
                <w:sz w:val="18"/>
                <w:lang w:eastAsia="ja-JP"/>
              </w:rPr>
              <w:t xml:space="preserve"> = 0.</w:t>
            </w:r>
          </w:p>
          <w:p w14:paraId="422DA891" w14:textId="77777777" w:rsidR="008F4D94" w:rsidRPr="00AE062D" w:rsidRDefault="008F4D94" w:rsidP="00190399">
            <w:pPr>
              <w:keepNext/>
              <w:keepLines/>
              <w:spacing w:after="0"/>
              <w:ind w:left="851" w:hanging="851"/>
              <w:rPr>
                <w:rFonts w:ascii="Arial" w:hAnsi="Arial" w:cs="Arial"/>
                <w:color w:val="000000"/>
                <w:sz w:val="18"/>
                <w:szCs w:val="22"/>
                <w:lang w:val="en-US" w:eastAsia="zh-CN"/>
              </w:rPr>
            </w:pPr>
            <w:r w:rsidRPr="00AE062D">
              <w:rPr>
                <w:rFonts w:ascii="Arial" w:eastAsia="DengXian" w:hAnsi="Arial"/>
                <w:color w:val="000000"/>
                <w:sz w:val="18"/>
              </w:rPr>
              <w:t>NOTE **:</w:t>
            </w:r>
            <w:r w:rsidRPr="00AE062D">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1B0ACB51" w14:textId="77777777" w:rsidR="008F4D94" w:rsidRPr="00AE062D" w:rsidRDefault="008F4D94" w:rsidP="008F4D94">
      <w:pPr>
        <w:keepNext/>
        <w:keepLines/>
        <w:rPr>
          <w:rFonts w:ascii="Arial" w:eastAsia="DengXian" w:hAnsi="Arial" w:cs="Arial"/>
        </w:rPr>
      </w:pPr>
    </w:p>
    <w:p w14:paraId="0826B17B" w14:textId="77777777" w:rsidR="008F4D94" w:rsidRPr="00AE062D" w:rsidRDefault="008F4D94" w:rsidP="008F4D94">
      <w:pPr>
        <w:keepNext/>
        <w:keepLines/>
        <w:spacing w:before="60"/>
        <w:jc w:val="center"/>
        <w:rPr>
          <w:rFonts w:ascii="Arial" w:eastAsia="DengXian" w:hAnsi="Arial"/>
          <w:b/>
        </w:rPr>
      </w:pPr>
      <w:r w:rsidRPr="00AE062D">
        <w:rPr>
          <w:rFonts w:ascii="Arial" w:eastAsia="DengXian" w:hAnsi="Arial" w:cs="Arial"/>
          <w:b/>
        </w:rPr>
        <w:t xml:space="preserve">Table </w:t>
      </w:r>
      <w:r>
        <w:rPr>
          <w:rFonts w:ascii="Arial" w:eastAsia="DengXian" w:hAnsi="Arial" w:cs="Arial"/>
          <w:b/>
        </w:rPr>
        <w:t>5.35</w:t>
      </w:r>
      <w:r w:rsidRPr="00AE062D">
        <w:rPr>
          <w:rFonts w:ascii="Arial" w:eastAsia="DengXian" w:hAnsi="Arial" w:cs="Arial"/>
          <w:b/>
        </w:rPr>
        <w:t>.1.3-2: ΔR</w:t>
      </w:r>
      <w:r w:rsidRPr="00AE062D">
        <w:rPr>
          <w:rFonts w:ascii="Arial" w:eastAsia="DengXian" w:hAnsi="Arial" w:cs="Arial"/>
          <w:b/>
          <w:vertAlign w:val="subscript"/>
        </w:rPr>
        <w:t>IB,c</w:t>
      </w:r>
      <w:r w:rsidRPr="00AE062D">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AE062D" w14:paraId="4322EBBB" w14:textId="77777777" w:rsidTr="00190399">
        <w:trPr>
          <w:trHeight w:val="187"/>
          <w:jc w:val="center"/>
        </w:trPr>
        <w:tc>
          <w:tcPr>
            <w:tcW w:w="1594" w:type="dxa"/>
            <w:vMerge w:val="restart"/>
          </w:tcPr>
          <w:p w14:paraId="4F7360FF" w14:textId="77777777" w:rsidR="008F4D94" w:rsidRPr="00AE062D" w:rsidRDefault="008F4D94" w:rsidP="00190399">
            <w:pPr>
              <w:keepNext/>
              <w:keepLines/>
              <w:spacing w:after="0"/>
              <w:jc w:val="center"/>
              <w:rPr>
                <w:rFonts w:ascii="Arial" w:eastAsia="DengXian" w:hAnsi="Arial"/>
                <w:b/>
                <w:color w:val="000000"/>
                <w:sz w:val="18"/>
              </w:rPr>
            </w:pPr>
            <w:r w:rsidRPr="00AE062D">
              <w:rPr>
                <w:rFonts w:ascii="Arial" w:eastAsia="DengXian" w:hAnsi="Arial"/>
                <w:b/>
                <w:color w:val="000000"/>
                <w:sz w:val="18"/>
              </w:rPr>
              <w:t>Inter-band CA combination</w:t>
            </w:r>
          </w:p>
        </w:tc>
        <w:tc>
          <w:tcPr>
            <w:tcW w:w="5845" w:type="dxa"/>
            <w:gridSpan w:val="3"/>
            <w:vAlign w:val="center"/>
          </w:tcPr>
          <w:p w14:paraId="185D0203" w14:textId="77777777" w:rsidR="008F4D94" w:rsidRPr="00AE062D" w:rsidRDefault="008F4D94" w:rsidP="00190399">
            <w:pPr>
              <w:keepNext/>
              <w:keepLines/>
              <w:spacing w:after="0"/>
              <w:jc w:val="center"/>
              <w:rPr>
                <w:rFonts w:ascii="Arial" w:eastAsia="DengXian" w:hAnsi="Arial"/>
                <w:b/>
                <w:color w:val="000000"/>
                <w:sz w:val="18"/>
              </w:rPr>
            </w:pPr>
            <w:r w:rsidRPr="00AE062D">
              <w:rPr>
                <w:rFonts w:ascii="Arial" w:eastAsia="DengXian" w:hAnsi="Arial"/>
                <w:b/>
                <w:color w:val="000000"/>
                <w:sz w:val="18"/>
              </w:rPr>
              <w:t>ΔR</w:t>
            </w:r>
            <w:r w:rsidRPr="00AE062D">
              <w:rPr>
                <w:rFonts w:ascii="Arial" w:eastAsia="DengXian" w:hAnsi="Arial"/>
                <w:b/>
                <w:color w:val="000000"/>
                <w:sz w:val="18"/>
                <w:vertAlign w:val="subscript"/>
              </w:rPr>
              <w:t>IB,c</w:t>
            </w:r>
            <w:r w:rsidRPr="00AE062D">
              <w:rPr>
                <w:rFonts w:ascii="Arial" w:eastAsia="DengXian" w:hAnsi="Arial"/>
                <w:b/>
                <w:color w:val="000000"/>
                <w:sz w:val="18"/>
              </w:rPr>
              <w:t xml:space="preserve"> for NR bands (dB)</w:t>
            </w:r>
            <w:r w:rsidRPr="00AE062D">
              <w:rPr>
                <w:rFonts w:ascii="Arial" w:eastAsia="DengXian" w:hAnsi="Arial"/>
                <w:b/>
                <w:color w:val="000000"/>
                <w:sz w:val="18"/>
                <w:vertAlign w:val="superscript"/>
              </w:rPr>
              <w:t>*</w:t>
            </w:r>
          </w:p>
        </w:tc>
      </w:tr>
      <w:tr w:rsidR="008F4D94" w:rsidRPr="00AE062D" w14:paraId="343A94A5" w14:textId="77777777" w:rsidTr="00190399">
        <w:trPr>
          <w:trHeight w:val="187"/>
          <w:jc w:val="center"/>
        </w:trPr>
        <w:tc>
          <w:tcPr>
            <w:tcW w:w="1594" w:type="dxa"/>
            <w:vMerge/>
            <w:tcBorders>
              <w:bottom w:val="single" w:sz="4" w:space="0" w:color="auto"/>
            </w:tcBorders>
          </w:tcPr>
          <w:p w14:paraId="2DBA3914" w14:textId="77777777" w:rsidR="008F4D94" w:rsidRPr="00AE062D" w:rsidRDefault="008F4D94" w:rsidP="00190399">
            <w:pPr>
              <w:keepNext/>
              <w:keepLines/>
              <w:spacing w:after="0"/>
              <w:jc w:val="center"/>
              <w:rPr>
                <w:rFonts w:ascii="Arial" w:eastAsia="DengXian" w:hAnsi="Arial"/>
                <w:b/>
                <w:color w:val="000000"/>
                <w:sz w:val="18"/>
              </w:rPr>
            </w:pPr>
          </w:p>
        </w:tc>
        <w:tc>
          <w:tcPr>
            <w:tcW w:w="5845" w:type="dxa"/>
            <w:gridSpan w:val="3"/>
            <w:vAlign w:val="center"/>
          </w:tcPr>
          <w:p w14:paraId="5C2C8D6E" w14:textId="77777777" w:rsidR="008F4D94" w:rsidRPr="00AE062D" w:rsidRDefault="008F4D94" w:rsidP="00190399">
            <w:pPr>
              <w:keepNext/>
              <w:keepLines/>
              <w:spacing w:after="0"/>
              <w:jc w:val="center"/>
              <w:rPr>
                <w:rFonts w:ascii="Arial" w:eastAsia="DengXian" w:hAnsi="Arial"/>
                <w:b/>
                <w:color w:val="000000"/>
                <w:sz w:val="18"/>
              </w:rPr>
            </w:pPr>
            <w:r w:rsidRPr="00AE062D">
              <w:rPr>
                <w:rFonts w:ascii="Arial" w:eastAsia="DengXian" w:hAnsi="Arial"/>
                <w:b/>
                <w:color w:val="000000"/>
                <w:sz w:val="18"/>
              </w:rPr>
              <w:t>Component band in order of bands in configuration</w:t>
            </w:r>
            <w:r w:rsidRPr="00AE062D">
              <w:rPr>
                <w:rFonts w:ascii="Arial" w:eastAsia="DengXian" w:hAnsi="Arial"/>
                <w:b/>
                <w:color w:val="000000"/>
                <w:sz w:val="18"/>
                <w:vertAlign w:val="superscript"/>
              </w:rPr>
              <w:t>**</w:t>
            </w:r>
          </w:p>
        </w:tc>
      </w:tr>
      <w:tr w:rsidR="008F4D94" w:rsidRPr="00AE062D" w14:paraId="63EF1791" w14:textId="77777777" w:rsidTr="00190399">
        <w:trPr>
          <w:trHeight w:val="187"/>
          <w:jc w:val="center"/>
        </w:trPr>
        <w:tc>
          <w:tcPr>
            <w:tcW w:w="1594" w:type="dxa"/>
            <w:tcBorders>
              <w:bottom w:val="single" w:sz="4" w:space="0" w:color="auto"/>
            </w:tcBorders>
            <w:shd w:val="clear" w:color="auto" w:fill="auto"/>
          </w:tcPr>
          <w:p w14:paraId="4665560F" w14:textId="77777777" w:rsidR="008F4D94" w:rsidRPr="00AE062D" w:rsidRDefault="008F4D94" w:rsidP="00190399">
            <w:pPr>
              <w:keepNext/>
              <w:keepLines/>
              <w:spacing w:after="0"/>
              <w:jc w:val="center"/>
              <w:rPr>
                <w:rFonts w:ascii="Arial" w:eastAsia="DengXian" w:hAnsi="Arial"/>
                <w:color w:val="000000"/>
                <w:sz w:val="18"/>
              </w:rPr>
            </w:pPr>
            <w:r w:rsidRPr="00AE062D">
              <w:rPr>
                <w:rFonts w:ascii="Arial" w:eastAsia="DengXian" w:hAnsi="Arial"/>
                <w:color w:val="000000"/>
                <w:sz w:val="18"/>
                <w:lang w:eastAsia="zh-CN"/>
              </w:rPr>
              <w:t>CA</w:t>
            </w:r>
            <w:r w:rsidRPr="00AE062D">
              <w:rPr>
                <w:rFonts w:ascii="Arial" w:eastAsia="DengXian" w:hAnsi="Arial"/>
                <w:color w:val="000000"/>
                <w:sz w:val="18"/>
              </w:rPr>
              <w:t>_</w:t>
            </w:r>
            <w:r w:rsidRPr="00AE062D">
              <w:rPr>
                <w:rFonts w:ascii="Arial" w:eastAsia="DengXian" w:hAnsi="Arial"/>
                <w:color w:val="000000"/>
                <w:sz w:val="18"/>
                <w:lang w:eastAsia="zh-CN"/>
              </w:rPr>
              <w:t>n</w:t>
            </w:r>
            <w:r>
              <w:rPr>
                <w:rFonts w:ascii="Arial" w:eastAsia="DengXian" w:hAnsi="Arial"/>
                <w:color w:val="000000"/>
                <w:sz w:val="18"/>
                <w:lang w:eastAsia="zh-CN"/>
              </w:rPr>
              <w:t>7</w:t>
            </w:r>
            <w:r w:rsidRPr="00AE062D">
              <w:rPr>
                <w:rFonts w:ascii="Arial" w:eastAsia="DengXian" w:hAnsi="Arial"/>
                <w:color w:val="000000"/>
                <w:sz w:val="18"/>
                <w:lang w:val="sv-SE" w:eastAsia="ja-JP"/>
              </w:rPr>
              <w:t>-</w:t>
            </w:r>
            <w:r w:rsidRPr="00AE062D">
              <w:rPr>
                <w:rFonts w:ascii="Arial" w:eastAsia="DengXian" w:hAnsi="Arial"/>
                <w:color w:val="000000"/>
                <w:sz w:val="18"/>
                <w:lang w:val="en-US" w:eastAsia="zh-CN"/>
              </w:rPr>
              <w:t>n29</w:t>
            </w:r>
            <w:r w:rsidRPr="00AE062D">
              <w:rPr>
                <w:rFonts w:ascii="Arial" w:eastAsia="DengXian" w:hAnsi="Arial"/>
                <w:color w:val="000000"/>
                <w:sz w:val="18"/>
                <w:lang w:val="sv-SE" w:eastAsia="zh-CN"/>
              </w:rPr>
              <w:t>-n77</w:t>
            </w:r>
          </w:p>
        </w:tc>
        <w:tc>
          <w:tcPr>
            <w:tcW w:w="1948" w:type="dxa"/>
            <w:vAlign w:val="center"/>
          </w:tcPr>
          <w:p w14:paraId="38A3484E" w14:textId="77777777" w:rsidR="008F4D94" w:rsidRPr="00AE062D" w:rsidRDefault="008F4D94" w:rsidP="0019039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0.2</w:t>
            </w:r>
          </w:p>
        </w:tc>
        <w:tc>
          <w:tcPr>
            <w:tcW w:w="1948" w:type="dxa"/>
            <w:vAlign w:val="center"/>
          </w:tcPr>
          <w:p w14:paraId="6B199D6B" w14:textId="77777777" w:rsidR="008F4D94" w:rsidRPr="00AE062D" w:rsidRDefault="008F4D94" w:rsidP="0019039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c>
          <w:tcPr>
            <w:tcW w:w="1949" w:type="dxa"/>
            <w:vAlign w:val="center"/>
          </w:tcPr>
          <w:p w14:paraId="50B8FDD8" w14:textId="77777777" w:rsidR="008F4D94" w:rsidRPr="00AE062D" w:rsidRDefault="008F4D94" w:rsidP="00190399">
            <w:pPr>
              <w:keepNext/>
              <w:keepLines/>
              <w:spacing w:after="0"/>
              <w:jc w:val="center"/>
              <w:rPr>
                <w:rFonts w:ascii="Arial" w:eastAsia="DengXian" w:hAnsi="Arial"/>
                <w:color w:val="000000"/>
                <w:sz w:val="18"/>
                <w:lang w:eastAsia="zh-CN"/>
              </w:rPr>
            </w:pPr>
            <w:r w:rsidRPr="00AE062D">
              <w:rPr>
                <w:rFonts w:ascii="Arial" w:eastAsia="DengXian" w:hAnsi="Arial"/>
                <w:color w:val="000000"/>
                <w:sz w:val="18"/>
                <w:lang w:eastAsia="zh-CN"/>
              </w:rPr>
              <w:t>0.5</w:t>
            </w:r>
          </w:p>
        </w:tc>
      </w:tr>
      <w:tr w:rsidR="008F4D94" w:rsidRPr="00636D5A" w14:paraId="173ADFC9" w14:textId="77777777" w:rsidTr="00190399">
        <w:trPr>
          <w:trHeight w:val="187"/>
          <w:jc w:val="center"/>
        </w:trPr>
        <w:tc>
          <w:tcPr>
            <w:tcW w:w="7439" w:type="dxa"/>
            <w:gridSpan w:val="4"/>
            <w:tcBorders>
              <w:top w:val="single" w:sz="4" w:space="0" w:color="auto"/>
            </w:tcBorders>
            <w:shd w:val="clear" w:color="auto" w:fill="auto"/>
          </w:tcPr>
          <w:p w14:paraId="6667F62E" w14:textId="77777777" w:rsidR="008F4D94" w:rsidRPr="00AE062D" w:rsidRDefault="008F4D94" w:rsidP="00190399">
            <w:pPr>
              <w:keepLines/>
              <w:spacing w:after="0"/>
              <w:ind w:left="870" w:hanging="870"/>
              <w:rPr>
                <w:rFonts w:eastAsia="DengXian" w:cs="Arial"/>
                <w:color w:val="000000"/>
                <w:lang w:eastAsia="ja-JP"/>
              </w:rPr>
            </w:pPr>
            <w:r w:rsidRPr="00AE062D">
              <w:rPr>
                <w:rFonts w:ascii="Arial" w:eastAsia="DengXian" w:hAnsi="Arial" w:cs="Arial"/>
                <w:color w:val="000000"/>
                <w:sz w:val="18"/>
                <w:lang w:eastAsia="ja-JP"/>
              </w:rPr>
              <w:t>NOTE *:</w:t>
            </w:r>
            <w:r w:rsidRPr="00AE062D">
              <w:rPr>
                <w:rFonts w:ascii="Arial" w:eastAsia="DengXian" w:hAnsi="Arial" w:cs="Arial"/>
                <w:color w:val="000000"/>
                <w:sz w:val="18"/>
                <w:lang w:eastAsia="ja-JP"/>
              </w:rPr>
              <w:tab/>
              <w:t xml:space="preserve"> “-” denotes ΔR</w:t>
            </w:r>
            <w:r w:rsidRPr="00AE062D">
              <w:rPr>
                <w:rFonts w:ascii="Arial" w:eastAsia="DengXian" w:hAnsi="Arial" w:cs="Arial"/>
                <w:color w:val="000000"/>
                <w:sz w:val="18"/>
                <w:vertAlign w:val="subscript"/>
                <w:lang w:eastAsia="ja-JP"/>
              </w:rPr>
              <w:t>IB,c</w:t>
            </w:r>
            <w:r w:rsidRPr="00AE062D">
              <w:rPr>
                <w:rFonts w:ascii="Arial" w:eastAsia="DengXian" w:hAnsi="Arial" w:cs="Arial"/>
                <w:color w:val="000000"/>
                <w:sz w:val="18"/>
                <w:lang w:eastAsia="ja-JP"/>
              </w:rPr>
              <w:t xml:space="preserve"> = 0.</w:t>
            </w:r>
          </w:p>
          <w:p w14:paraId="3D5C411E" w14:textId="77777777" w:rsidR="008F4D94" w:rsidRPr="00636D5A" w:rsidRDefault="008F4D94" w:rsidP="00190399">
            <w:pPr>
              <w:keepLines/>
              <w:spacing w:after="0"/>
              <w:ind w:left="870" w:hanging="870"/>
              <w:rPr>
                <w:rFonts w:ascii="Arial" w:eastAsia="DengXian" w:hAnsi="Arial"/>
                <w:color w:val="000000"/>
                <w:sz w:val="18"/>
                <w:lang w:val="en-US"/>
              </w:rPr>
            </w:pPr>
            <w:r w:rsidRPr="00AE062D">
              <w:rPr>
                <w:rFonts w:ascii="Arial" w:eastAsia="DengXian" w:hAnsi="Arial" w:cs="Arial"/>
                <w:color w:val="000000"/>
                <w:sz w:val="18"/>
                <w:lang w:eastAsia="ja-JP"/>
              </w:rPr>
              <w:t>NOTE **:</w:t>
            </w:r>
            <w:r w:rsidRPr="00AE062D">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48A7EB39" w14:textId="77777777" w:rsidR="008F4D94" w:rsidRPr="00636D5A" w:rsidRDefault="008F4D94" w:rsidP="008F4D94">
      <w:pPr>
        <w:rPr>
          <w:rFonts w:eastAsia="DengXian"/>
        </w:rPr>
      </w:pPr>
    </w:p>
    <w:p w14:paraId="6CF7D54D" w14:textId="77777777" w:rsidR="008F4D94" w:rsidRPr="00636D5A" w:rsidRDefault="008F4D94" w:rsidP="008F4D94">
      <w:pPr>
        <w:keepNext/>
        <w:keepLines/>
        <w:spacing w:before="120"/>
        <w:ind w:left="1134" w:hanging="1134"/>
        <w:outlineLvl w:val="2"/>
        <w:rPr>
          <w:rFonts w:ascii="Arial" w:eastAsia="DengXian" w:hAnsi="Arial" w:cs="Arial"/>
          <w:sz w:val="28"/>
          <w:szCs w:val="28"/>
          <w:lang w:val="en-US" w:eastAsia="zh-CN"/>
        </w:rPr>
      </w:pPr>
      <w:r>
        <w:rPr>
          <w:rFonts w:ascii="Arial" w:eastAsia="DengXian" w:hAnsi="Arial" w:cs="Arial"/>
          <w:sz w:val="28"/>
          <w:szCs w:val="28"/>
          <w:lang w:val="en-US" w:eastAsia="zh-CN"/>
        </w:rPr>
        <w:lastRenderedPageBreak/>
        <w:t>5.35</w:t>
      </w:r>
      <w:r w:rsidRPr="00636D5A">
        <w:rPr>
          <w:rFonts w:ascii="Arial" w:eastAsia="DengXian" w:hAnsi="Arial" w:cs="Arial"/>
          <w:sz w:val="28"/>
          <w:szCs w:val="28"/>
          <w:lang w:val="en-US" w:eastAsia="zh-CN"/>
        </w:rPr>
        <w:t>.2</w:t>
      </w:r>
      <w:r w:rsidRPr="00636D5A">
        <w:rPr>
          <w:rFonts w:ascii="Arial" w:eastAsia="DengXian" w:hAnsi="Arial" w:cs="Arial"/>
          <w:sz w:val="28"/>
          <w:szCs w:val="28"/>
          <w:lang w:val="en-US" w:eastAsia="zh-CN"/>
        </w:rPr>
        <w:tab/>
        <w:t>Specific for 2 bands UL CA</w:t>
      </w:r>
    </w:p>
    <w:p w14:paraId="7ABEE4E1" w14:textId="77777777" w:rsidR="008F4D94" w:rsidRPr="00CF42FD" w:rsidRDefault="008F4D94" w:rsidP="00CF42FD">
      <w:pPr>
        <w:pStyle w:val="Heading4"/>
      </w:pPr>
      <w:bookmarkStart w:id="451" w:name="_Toc180420643"/>
      <w:r w:rsidRPr="00CF42FD">
        <w:t>5.35.2.1</w:t>
      </w:r>
      <w:r w:rsidRPr="00CF42FD">
        <w:tab/>
        <w:t>UE co-existence studies</w:t>
      </w:r>
      <w:bookmarkEnd w:id="451"/>
    </w:p>
    <w:p w14:paraId="085F79F6" w14:textId="77777777" w:rsidR="008F4D94" w:rsidRPr="00CF42FD" w:rsidRDefault="008F4D94" w:rsidP="00CF42FD">
      <w:pPr>
        <w:pStyle w:val="Heading5"/>
        <w:rPr>
          <w:snapToGrid w:val="0"/>
        </w:rPr>
      </w:pPr>
      <w:bookmarkStart w:id="452" w:name="_Toc180420644"/>
      <w:r w:rsidRPr="00CF42FD">
        <w:rPr>
          <w:snapToGrid w:val="0"/>
        </w:rPr>
        <w:t>5.35.2.1.1</w:t>
      </w:r>
      <w:r w:rsidRPr="00CF42FD">
        <w:rPr>
          <w:snapToGrid w:val="0"/>
        </w:rPr>
        <w:tab/>
        <w:t>Co-existence studies for 2UL band with 1CC per band</w:t>
      </w:r>
      <w:bookmarkEnd w:id="452"/>
    </w:p>
    <w:p w14:paraId="51D68D56"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5.35</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29</w:t>
      </w:r>
      <w:r w:rsidRPr="00636D5A">
        <w:rPr>
          <w:rFonts w:eastAsia="MS Mincho"/>
        </w:rPr>
        <w:t>A-n</w:t>
      </w:r>
      <w:r>
        <w:rPr>
          <w:rFonts w:eastAsia="MS Mincho"/>
        </w:rPr>
        <w:t>77</w:t>
      </w:r>
      <w:r w:rsidRPr="00636D5A">
        <w:rPr>
          <w:rFonts w:eastAsia="MS Mincho"/>
        </w:rPr>
        <w:t>A with UL CA_n</w:t>
      </w:r>
      <w:r>
        <w:rPr>
          <w:rFonts w:eastAsia="MS Mincho"/>
        </w:rPr>
        <w:t>7</w:t>
      </w:r>
      <w:r w:rsidRPr="00636D5A">
        <w:rPr>
          <w:rFonts w:eastAsia="MS Mincho"/>
        </w:rPr>
        <w:t>A-n</w:t>
      </w:r>
      <w:r>
        <w:rPr>
          <w:rFonts w:eastAsia="MS Mincho"/>
        </w:rPr>
        <w:t>77</w:t>
      </w:r>
      <w:r w:rsidRPr="00636D5A">
        <w:rPr>
          <w:rFonts w:eastAsia="MS Mincho"/>
        </w:rPr>
        <w:t>A.</w:t>
      </w:r>
    </w:p>
    <w:p w14:paraId="2EF8F436" w14:textId="77777777" w:rsidR="008F4D94" w:rsidRPr="00636D5A" w:rsidRDefault="008F4D94" w:rsidP="008F4D94">
      <w:pPr>
        <w:keepNext/>
        <w:keepLines/>
        <w:spacing w:before="60"/>
        <w:jc w:val="center"/>
        <w:rPr>
          <w:rFonts w:ascii="Arial" w:eastAsia="DengXian" w:hAnsi="Arial" w:cs="Arial"/>
          <w:b/>
          <w:lang w:eastAsia="zh-CN"/>
        </w:rPr>
      </w:pPr>
      <w:r w:rsidRPr="00636D5A">
        <w:rPr>
          <w:rFonts w:ascii="Arial" w:eastAsia="DengXian" w:hAnsi="Arial" w:cs="Arial"/>
          <w:b/>
          <w:lang w:eastAsia="zh-CN"/>
        </w:rPr>
        <w:t xml:space="preserve">Table </w:t>
      </w:r>
      <w:r>
        <w:rPr>
          <w:rFonts w:ascii="Arial" w:eastAsia="DengXian" w:hAnsi="Arial" w:cs="Arial" w:hint="eastAsia"/>
          <w:b/>
          <w:lang w:eastAsia="zh-CN"/>
        </w:rPr>
        <w:t>5.35</w:t>
      </w:r>
      <w:r w:rsidRPr="00636D5A">
        <w:rPr>
          <w:rFonts w:ascii="Arial" w:eastAsia="DengXi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19F65C70" w14:textId="77777777" w:rsidTr="00190399">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BD7889" w14:textId="77777777" w:rsidR="008F4D94" w:rsidRPr="00636D5A" w:rsidRDefault="008F4D94" w:rsidP="00190399">
            <w:pPr>
              <w:keepNext/>
              <w:keepLines/>
              <w:spacing w:after="0"/>
              <w:jc w:val="center"/>
              <w:rPr>
                <w:rFonts w:ascii="Arial" w:eastAsia="DengXian" w:hAnsi="Arial"/>
                <w:sz w:val="18"/>
                <w:lang w:val="en-US"/>
              </w:rPr>
            </w:pPr>
            <w:r w:rsidRPr="00636D5A">
              <w:rPr>
                <w:rFonts w:ascii="Arial" w:eastAsia="DengXi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5ED18" w14:textId="77777777" w:rsidR="008F4D94" w:rsidRPr="00706CAB" w:rsidRDefault="008F4D94" w:rsidP="00190399">
            <w:pPr>
              <w:keepNext/>
              <w:keepLines/>
              <w:spacing w:after="0"/>
              <w:jc w:val="center"/>
              <w:rPr>
                <w:rFonts w:ascii="Arial" w:eastAsia="DengXian" w:hAnsi="Arial"/>
                <w:b/>
                <w:sz w:val="18"/>
              </w:rPr>
            </w:pPr>
            <w:r w:rsidRPr="00706CAB">
              <w:rPr>
                <w:rFonts w:ascii="Arial" w:eastAsia="DengXian" w:hAnsi="Arial"/>
                <w:b/>
                <w:sz w:val="18"/>
              </w:rPr>
              <w:t>f</w:t>
            </w:r>
            <w:r w:rsidRPr="00706CAB">
              <w:rPr>
                <w:rFonts w:ascii="Arial" w:eastAsia="DengXi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259CF1" w14:textId="77777777" w:rsidR="008F4D94" w:rsidRPr="00706CAB" w:rsidRDefault="008F4D94" w:rsidP="00190399">
            <w:pPr>
              <w:keepNext/>
              <w:keepLines/>
              <w:spacing w:after="0"/>
              <w:jc w:val="center"/>
              <w:rPr>
                <w:rFonts w:ascii="Arial" w:eastAsia="DengXian" w:hAnsi="Arial"/>
                <w:b/>
                <w:sz w:val="18"/>
              </w:rPr>
            </w:pPr>
            <w:r w:rsidRPr="00706CAB">
              <w:rPr>
                <w:rFonts w:ascii="Arial" w:eastAsia="DengXian" w:hAnsi="Arial"/>
                <w:b/>
                <w:sz w:val="18"/>
              </w:rPr>
              <w:t>f</w:t>
            </w:r>
            <w:r w:rsidRPr="00706CAB">
              <w:rPr>
                <w:rFonts w:ascii="Arial" w:eastAsia="DengXi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2A09E" w14:textId="77777777" w:rsidR="008F4D94" w:rsidRPr="00706CAB" w:rsidRDefault="008F4D94" w:rsidP="00190399">
            <w:pPr>
              <w:keepNext/>
              <w:keepLines/>
              <w:spacing w:after="0"/>
              <w:jc w:val="center"/>
              <w:rPr>
                <w:rFonts w:ascii="Arial" w:eastAsia="DengXian" w:hAnsi="Arial"/>
                <w:b/>
                <w:sz w:val="18"/>
              </w:rPr>
            </w:pPr>
            <w:r w:rsidRPr="00706CAB">
              <w:rPr>
                <w:rFonts w:ascii="Arial" w:eastAsia="DengXian" w:hAnsi="Arial"/>
                <w:b/>
                <w:sz w:val="18"/>
              </w:rPr>
              <w:t>f</w:t>
            </w:r>
            <w:r w:rsidRPr="00706CAB">
              <w:rPr>
                <w:rFonts w:ascii="Arial" w:eastAsia="DengXi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8A9C9" w14:textId="77777777" w:rsidR="008F4D94" w:rsidRPr="00706CAB" w:rsidRDefault="008F4D94" w:rsidP="00190399">
            <w:pPr>
              <w:keepNext/>
              <w:keepLines/>
              <w:spacing w:after="0"/>
              <w:jc w:val="center"/>
              <w:rPr>
                <w:rFonts w:ascii="Arial" w:eastAsia="DengXian" w:hAnsi="Arial"/>
                <w:b/>
                <w:sz w:val="18"/>
              </w:rPr>
            </w:pPr>
            <w:r w:rsidRPr="00706CAB">
              <w:rPr>
                <w:rFonts w:ascii="Arial" w:eastAsia="DengXian" w:hAnsi="Arial"/>
                <w:b/>
                <w:sz w:val="18"/>
              </w:rPr>
              <w:t>f</w:t>
            </w:r>
            <w:r w:rsidRPr="00706CAB">
              <w:rPr>
                <w:rFonts w:ascii="Arial" w:eastAsia="DengXian" w:hAnsi="Arial"/>
                <w:b/>
                <w:sz w:val="18"/>
                <w:vertAlign w:val="subscript"/>
              </w:rPr>
              <w:t>y_high</w:t>
            </w:r>
          </w:p>
        </w:tc>
      </w:tr>
      <w:tr w:rsidR="008F4D94" w:rsidRPr="00AE062D" w14:paraId="51E6AFCB"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44F50E" w14:textId="77777777" w:rsidR="008F4D94" w:rsidRPr="00636D5A" w:rsidRDefault="008F4D94" w:rsidP="00190399">
            <w:pPr>
              <w:keepNext/>
              <w:keepLines/>
              <w:spacing w:after="0"/>
              <w:rPr>
                <w:rFonts w:ascii="Arial" w:eastAsia="DengXian" w:hAnsi="Arial"/>
                <w:sz w:val="18"/>
              </w:rPr>
            </w:pPr>
            <w:r w:rsidRPr="00636D5A">
              <w:rPr>
                <w:rFonts w:ascii="Arial" w:eastAsia="DengXi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79CEB0" w14:textId="77777777" w:rsidR="008F4D94" w:rsidRPr="00706CAB" w:rsidRDefault="008F4D94" w:rsidP="00190399">
            <w:pPr>
              <w:keepNext/>
              <w:keepLines/>
              <w:spacing w:after="0"/>
              <w:jc w:val="center"/>
              <w:rPr>
                <w:rFonts w:ascii="Arial" w:eastAsia="DengXian" w:hAnsi="Arial"/>
                <w:sz w:val="18"/>
                <w:lang w:val="en-US"/>
              </w:rPr>
            </w:pPr>
            <w:r w:rsidRPr="00706CAB">
              <w:rPr>
                <w:rFonts w:ascii="Arial" w:eastAsia="DengXian" w:hAnsi="Arial"/>
                <w:sz w:val="18"/>
                <w:lang w:val="en-US"/>
              </w:rPr>
              <w:t>|</w:t>
            </w:r>
            <w:r w:rsidRPr="00706CAB">
              <w:rPr>
                <w:rFonts w:ascii="Arial" w:eastAsia="DengXian" w:hAnsi="Arial"/>
                <w:sz w:val="18"/>
                <w:lang w:eastAsia="zh-CN"/>
              </w:rPr>
              <w:t>f</w:t>
            </w:r>
            <w:r w:rsidRPr="00706CAB">
              <w:rPr>
                <w:rFonts w:ascii="Arial" w:eastAsia="DengXian" w:hAnsi="Arial"/>
                <w:sz w:val="18"/>
                <w:vertAlign w:val="subscript"/>
                <w:lang w:eastAsia="zh-CN"/>
              </w:rPr>
              <w:t>y</w:t>
            </w:r>
            <w:r w:rsidRPr="00706CAB">
              <w:rPr>
                <w:rFonts w:ascii="Arial" w:eastAsia="DengXian" w:hAnsi="Arial"/>
                <w:sz w:val="18"/>
                <w:vertAlign w:val="subscript"/>
                <w:lang w:val="en-US"/>
              </w:rPr>
              <w:t>_low</w:t>
            </w:r>
            <w:r w:rsidRPr="00706CAB">
              <w:rPr>
                <w:rFonts w:ascii="Arial" w:eastAsia="DengXian" w:hAnsi="Arial"/>
                <w:sz w:val="18"/>
                <w:lang w:val="en-US"/>
              </w:rPr>
              <w:t xml:space="preserve"> – f</w:t>
            </w:r>
            <w:r w:rsidRPr="00706CAB">
              <w:rPr>
                <w:rFonts w:ascii="Arial" w:eastAsia="DengXian" w:hAnsi="Arial"/>
                <w:sz w:val="18"/>
                <w:vertAlign w:val="subscript"/>
                <w:lang w:val="en-US"/>
              </w:rPr>
              <w:t>x_high</w:t>
            </w:r>
            <w:r w:rsidRPr="00706CAB">
              <w:rPr>
                <w:rFonts w:ascii="Arial" w:eastAsia="DengXi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AFD0B" w14:textId="77777777" w:rsidR="008F4D94" w:rsidRPr="00706CAB" w:rsidRDefault="008F4D94" w:rsidP="00190399">
            <w:pPr>
              <w:keepNext/>
              <w:keepLines/>
              <w:spacing w:after="0"/>
              <w:jc w:val="center"/>
              <w:rPr>
                <w:rFonts w:ascii="Arial" w:eastAsia="DengXian" w:hAnsi="Arial"/>
                <w:sz w:val="18"/>
                <w:lang w:val="en-US"/>
              </w:rPr>
            </w:pPr>
            <w:r w:rsidRPr="00706CAB">
              <w:rPr>
                <w:rFonts w:ascii="Arial" w:eastAsia="DengXian" w:hAnsi="Arial"/>
                <w:sz w:val="18"/>
                <w:lang w:val="en-US"/>
              </w:rPr>
              <w:t>|f</w:t>
            </w:r>
            <w:r w:rsidRPr="00706CAB">
              <w:rPr>
                <w:rFonts w:ascii="Arial" w:eastAsia="DengXian" w:hAnsi="Arial"/>
                <w:sz w:val="18"/>
                <w:vertAlign w:val="subscript"/>
                <w:lang w:val="en-US"/>
              </w:rPr>
              <w:t>y_high</w:t>
            </w:r>
            <w:r w:rsidRPr="00706CAB">
              <w:rPr>
                <w:rFonts w:ascii="Arial" w:eastAsia="DengXian" w:hAnsi="Arial"/>
                <w:sz w:val="18"/>
                <w:lang w:val="en-US"/>
              </w:rPr>
              <w:t xml:space="preserve"> – f</w:t>
            </w:r>
            <w:r w:rsidRPr="00706CAB">
              <w:rPr>
                <w:rFonts w:ascii="Arial" w:eastAsia="DengXian" w:hAnsi="Arial"/>
                <w:sz w:val="18"/>
                <w:vertAlign w:val="subscript"/>
                <w:lang w:val="en-US"/>
              </w:rPr>
              <w:t>x_low</w:t>
            </w:r>
            <w:r w:rsidRPr="00706CAB">
              <w:rPr>
                <w:rFonts w:ascii="Arial" w:eastAsia="DengXi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A774C" w14:textId="77777777" w:rsidR="008F4D94" w:rsidRPr="00706CAB" w:rsidRDefault="008F4D94" w:rsidP="00190399">
            <w:pPr>
              <w:keepNext/>
              <w:keepLines/>
              <w:spacing w:after="0"/>
              <w:jc w:val="center"/>
              <w:rPr>
                <w:rFonts w:ascii="Arial" w:eastAsia="DengXian" w:hAnsi="Arial"/>
                <w:sz w:val="18"/>
                <w:lang w:val="en-US"/>
              </w:rPr>
            </w:pPr>
            <w:r w:rsidRPr="00706CAB">
              <w:rPr>
                <w:rFonts w:ascii="Arial" w:eastAsia="DengXian" w:hAnsi="Arial"/>
                <w:sz w:val="18"/>
                <w:lang w:val="en-US"/>
              </w:rPr>
              <w:t>|f</w:t>
            </w:r>
            <w:r w:rsidRPr="00706CAB">
              <w:rPr>
                <w:rFonts w:ascii="Arial" w:eastAsia="DengXian" w:hAnsi="Arial"/>
                <w:sz w:val="18"/>
                <w:vertAlign w:val="subscript"/>
                <w:lang w:val="en-US"/>
              </w:rPr>
              <w:t>y_low</w:t>
            </w:r>
            <w:r w:rsidRPr="00706CAB">
              <w:rPr>
                <w:rFonts w:ascii="Arial" w:eastAsia="DengXian" w:hAnsi="Arial"/>
                <w:sz w:val="18"/>
                <w:lang w:val="en-US"/>
              </w:rPr>
              <w:t xml:space="preserve"> + f</w:t>
            </w:r>
            <w:r w:rsidRPr="00706CAB">
              <w:rPr>
                <w:rFonts w:ascii="Arial" w:eastAsia="DengXian" w:hAnsi="Arial"/>
                <w:sz w:val="18"/>
                <w:vertAlign w:val="subscript"/>
                <w:lang w:val="en-US"/>
              </w:rPr>
              <w:t>x_low</w:t>
            </w:r>
            <w:r w:rsidRPr="00706CAB">
              <w:rPr>
                <w:rFonts w:ascii="Arial" w:eastAsia="DengXi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4F7275" w14:textId="77777777" w:rsidR="008F4D94" w:rsidRPr="00706CAB" w:rsidRDefault="008F4D94" w:rsidP="00190399">
            <w:pPr>
              <w:keepNext/>
              <w:keepLines/>
              <w:spacing w:after="0"/>
              <w:jc w:val="center"/>
              <w:rPr>
                <w:rFonts w:ascii="Arial" w:eastAsia="DengXian" w:hAnsi="Arial"/>
                <w:sz w:val="18"/>
                <w:lang w:val="en-US"/>
              </w:rPr>
            </w:pPr>
            <w:r w:rsidRPr="00706CAB">
              <w:rPr>
                <w:rFonts w:ascii="Arial" w:eastAsia="DengXian" w:hAnsi="Arial"/>
                <w:sz w:val="18"/>
                <w:lang w:val="en-US"/>
              </w:rPr>
              <w:t>|f</w:t>
            </w:r>
            <w:r w:rsidRPr="00706CAB">
              <w:rPr>
                <w:rFonts w:ascii="Arial" w:eastAsia="DengXian" w:hAnsi="Arial"/>
                <w:sz w:val="18"/>
                <w:vertAlign w:val="subscript"/>
                <w:lang w:val="en-US"/>
              </w:rPr>
              <w:t>y_high</w:t>
            </w:r>
            <w:r w:rsidRPr="00706CAB">
              <w:rPr>
                <w:rFonts w:ascii="Arial" w:eastAsia="DengXian" w:hAnsi="Arial"/>
                <w:sz w:val="18"/>
                <w:lang w:val="en-US"/>
              </w:rPr>
              <w:t xml:space="preserve"> + f</w:t>
            </w:r>
            <w:r w:rsidRPr="00706CAB">
              <w:rPr>
                <w:rFonts w:ascii="Arial" w:eastAsia="DengXian" w:hAnsi="Arial"/>
                <w:sz w:val="18"/>
                <w:vertAlign w:val="subscript"/>
                <w:lang w:val="en-US"/>
              </w:rPr>
              <w:t>x_high</w:t>
            </w:r>
            <w:r w:rsidRPr="00706CAB">
              <w:rPr>
                <w:rFonts w:ascii="Arial" w:eastAsia="DengXian" w:hAnsi="Arial"/>
                <w:sz w:val="18"/>
                <w:lang w:val="en-US"/>
              </w:rPr>
              <w:t>|</w:t>
            </w:r>
          </w:p>
        </w:tc>
      </w:tr>
      <w:tr w:rsidR="008F4D94" w:rsidRPr="00AE062D" w14:paraId="739802F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F2EEEB"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C45DA1"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730–1700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89C10"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5800–6770</w:t>
            </w:r>
          </w:p>
        </w:tc>
      </w:tr>
      <w:tr w:rsidR="008F4D94" w:rsidRPr="00AE062D" w14:paraId="73BA02F5"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62F1F"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3A8211"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89C9CCB"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37F0B1"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195AB6"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r>
      <w:tr w:rsidR="008F4D94" w:rsidRPr="00AE062D" w14:paraId="701B3822"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0612C"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6CABAE" w14:textId="77777777" w:rsidR="008F4D94" w:rsidRPr="00706CAB" w:rsidRDefault="008F4D94" w:rsidP="00190399">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800–1840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2EBC2" w14:textId="77777777" w:rsidR="008F4D94" w:rsidRPr="00706CAB" w:rsidRDefault="008F4D94" w:rsidP="00190399">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4030–5900</w:t>
            </w:r>
          </w:p>
        </w:tc>
      </w:tr>
      <w:tr w:rsidR="008F4D94" w:rsidRPr="00AE062D" w14:paraId="74B832A6"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455534"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E2989E"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D058803"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3FD827"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53FA5B"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r>
      <w:tr w:rsidR="008F4D94" w:rsidRPr="00AE062D" w14:paraId="1DB4824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BEFFB"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B25CC2"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8300–9340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D3986"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9100–10970</w:t>
            </w:r>
          </w:p>
        </w:tc>
      </w:tr>
      <w:tr w:rsidR="008F4D94" w:rsidRPr="00AE062D" w14:paraId="221107EF"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5C76A"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EFF224"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–1* 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29379B"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1*f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46F7B2"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1*f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993EF4"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1*f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r>
      <w:tr w:rsidR="008F4D94" w:rsidRPr="00AE062D" w14:paraId="3071899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6A27E1"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8A43A" w14:textId="77777777" w:rsidR="008F4D94" w:rsidRPr="00706CAB" w:rsidRDefault="008F4D94" w:rsidP="00190399">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3300–4410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11579" w14:textId="77777777" w:rsidR="008F4D94" w:rsidRPr="00706CAB" w:rsidRDefault="008F4D94" w:rsidP="00190399">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7330–10100</w:t>
            </w:r>
          </w:p>
        </w:tc>
      </w:tr>
      <w:tr w:rsidR="008F4D94" w:rsidRPr="00AE062D" w14:paraId="1E1505D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930E4"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956109"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–2* 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AB877AE"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–2* 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61D406C8" w14:textId="77777777" w:rsidR="008F4D94" w:rsidRPr="00765670" w:rsidRDefault="008F4D94" w:rsidP="00190399">
            <w:pPr>
              <w:keepNext/>
              <w:keepLines/>
              <w:spacing w:after="0"/>
              <w:jc w:val="center"/>
              <w:rPr>
                <w:rFonts w:ascii="Arial" w:eastAsia="DengXian" w:hAnsi="Arial" w:cs="Arial"/>
                <w:sz w:val="18"/>
                <w:highlight w:val="yellow"/>
                <w:lang w:val="en-US"/>
              </w:rPr>
            </w:pPr>
          </w:p>
        </w:tc>
      </w:tr>
      <w:tr w:rsidR="008F4D94" w:rsidRPr="00AE062D" w14:paraId="30A88A95"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8CF0A1"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F811D3" w14:textId="77777777" w:rsidR="008F4D94" w:rsidRPr="00706CAB" w:rsidRDefault="008F4D94" w:rsidP="00190399">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1460-3400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1BD0B47B" w14:textId="77777777" w:rsidR="008F4D94" w:rsidRPr="00765670" w:rsidRDefault="008F4D94" w:rsidP="00190399">
            <w:pPr>
              <w:keepNext/>
              <w:keepLines/>
              <w:spacing w:after="0"/>
              <w:jc w:val="center"/>
              <w:rPr>
                <w:rFonts w:ascii="Arial" w:eastAsia="DengXian" w:hAnsi="Arial" w:cs="Arial"/>
                <w:sz w:val="18"/>
                <w:highlight w:val="yellow"/>
                <w:lang w:eastAsia="ja-JP"/>
              </w:rPr>
            </w:pPr>
          </w:p>
        </w:tc>
      </w:tr>
      <w:tr w:rsidR="008F4D94" w:rsidRPr="00AE062D" w14:paraId="165EBB5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93CF0" w14:textId="77777777" w:rsidR="008F4D94" w:rsidRPr="00636D5A" w:rsidRDefault="008F4D94" w:rsidP="00190399">
            <w:pPr>
              <w:keepNext/>
              <w:keepLines/>
              <w:spacing w:after="0"/>
              <w:rPr>
                <w:rFonts w:ascii="Arial" w:eastAsia="DengXian" w:hAnsi="Arial" w:cs="Arial"/>
                <w:sz w:val="18"/>
                <w:lang w:val="en-US"/>
              </w:rPr>
            </w:pPr>
            <w:r w:rsidRPr="00636D5A">
              <w:rPr>
                <w:rFonts w:ascii="Arial" w:eastAsia="DengXian" w:hAnsi="Arial" w:cs="Arial"/>
                <w:sz w:val="18"/>
                <w:lang w:eastAsia="zh-CN"/>
              </w:rPr>
              <w:t>Two-tone</w:t>
            </w:r>
            <w:r w:rsidRPr="00636D5A">
              <w:rPr>
                <w:rFonts w:ascii="Arial" w:eastAsia="DengXian" w:hAnsi="Arial" w:cs="Arial"/>
                <w:sz w:val="18"/>
                <w:lang w:val="en-US"/>
              </w:rPr>
              <w:t xml:space="preserve"> </w:t>
            </w:r>
            <w:r w:rsidRPr="00636D5A">
              <w:rPr>
                <w:rFonts w:ascii="Arial" w:eastAsia="DengXian" w:hAnsi="Arial" w:cs="Arial"/>
                <w:sz w:val="18"/>
                <w:lang w:val="en-US" w:eastAsia="ja-JP"/>
              </w:rPr>
              <w:t>4</w:t>
            </w:r>
            <w:r w:rsidRPr="00636D5A">
              <w:rPr>
                <w:rFonts w:ascii="Arial" w:eastAsia="DengXian" w:hAnsi="Arial" w:cs="Arial"/>
                <w:sz w:val="18"/>
                <w:vertAlign w:val="superscript"/>
                <w:lang w:val="en-US" w:eastAsia="ja-JP"/>
              </w:rPr>
              <w:t>th</w:t>
            </w:r>
            <w:r w:rsidRPr="00636D5A">
              <w:rPr>
                <w:rFonts w:ascii="Arial" w:eastAsia="DengXian" w:hAnsi="Arial" w:cs="Arial"/>
                <w:sz w:val="18"/>
                <w:lang w:val="en-US" w:eastAsia="ja-JP"/>
              </w:rPr>
              <w:t xml:space="preserve"> </w:t>
            </w:r>
            <w:r w:rsidRPr="00636D5A">
              <w:rPr>
                <w:rFonts w:ascii="Arial" w:eastAsia="DengXi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038F9D"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+1* 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A95E5D" w14:textId="77777777" w:rsidR="008F4D94" w:rsidRPr="00765670" w:rsidRDefault="008F4D94" w:rsidP="00190399">
            <w:pPr>
              <w:keepNext/>
              <w:keepLines/>
              <w:spacing w:after="0"/>
              <w:jc w:val="center"/>
              <w:rPr>
                <w:rFonts w:ascii="Arial" w:eastAsia="DengXian" w:hAnsi="Arial" w:cs="Arial"/>
                <w:sz w:val="18"/>
                <w:highlight w:val="yellow"/>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+ 1*f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95F7F1"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+ 1*f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455B070"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+ 1*f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r>
      <w:tr w:rsidR="008F4D94" w:rsidRPr="00AE062D" w14:paraId="4948C01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46B03B"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E3B247" w14:textId="77777777" w:rsidR="008F4D94" w:rsidRPr="00706CAB" w:rsidRDefault="008F4D94" w:rsidP="00190399">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10800–11910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B4EBF" w14:textId="77777777" w:rsidR="008F4D94" w:rsidRPr="00706CAB" w:rsidRDefault="008F4D94" w:rsidP="00190399">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12400–15170</w:t>
            </w:r>
          </w:p>
        </w:tc>
      </w:tr>
      <w:tr w:rsidR="008F4D94" w:rsidRPr="00AE062D" w14:paraId="20AD9A9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E0FDF"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Two</w:t>
            </w:r>
            <w:r w:rsidRPr="00636D5A">
              <w:rPr>
                <w:rFonts w:ascii="Arial" w:eastAsia="DengXian" w:hAnsi="Arial"/>
                <w:sz w:val="18"/>
                <w:lang w:eastAsia="zh-CN"/>
              </w:rPr>
              <w:t>-tone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B3857F"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+2* 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154EC7" w14:textId="77777777" w:rsidR="008F4D94" w:rsidRPr="00765670" w:rsidRDefault="008F4D94" w:rsidP="00190399">
            <w:pPr>
              <w:keepNext/>
              <w:keepLines/>
              <w:spacing w:after="0"/>
              <w:jc w:val="center"/>
              <w:rPr>
                <w:rFonts w:ascii="Arial" w:eastAsia="DengXian" w:hAnsi="Arial" w:cs="Arial"/>
                <w:sz w:val="18"/>
                <w:highlight w:val="yellow"/>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+2* 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797BE282" w14:textId="77777777" w:rsidR="008F4D94" w:rsidRPr="00765670" w:rsidRDefault="008F4D94" w:rsidP="00190399">
            <w:pPr>
              <w:keepNext/>
              <w:keepLines/>
              <w:spacing w:after="0"/>
              <w:jc w:val="center"/>
              <w:rPr>
                <w:rFonts w:ascii="Arial" w:eastAsia="DengXian" w:hAnsi="Arial" w:cs="Arial"/>
                <w:sz w:val="18"/>
                <w:highlight w:val="yellow"/>
                <w:lang w:val="en-US"/>
              </w:rPr>
            </w:pPr>
          </w:p>
        </w:tc>
      </w:tr>
      <w:tr w:rsidR="008F4D94" w:rsidRPr="00AE062D" w14:paraId="23449BF7"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0C5B6"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7DA0B3" w14:textId="77777777" w:rsidR="008F4D94" w:rsidRPr="00706CAB" w:rsidRDefault="008F4D94" w:rsidP="00190399">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11600–13540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4B8AB4BD" w14:textId="77777777" w:rsidR="008F4D94" w:rsidRPr="00765670" w:rsidRDefault="008F4D94" w:rsidP="00190399">
            <w:pPr>
              <w:keepNext/>
              <w:keepLines/>
              <w:spacing w:after="0"/>
              <w:jc w:val="center"/>
              <w:rPr>
                <w:rFonts w:ascii="Arial" w:eastAsia="DengXian" w:hAnsi="Arial" w:cs="Arial"/>
                <w:sz w:val="18"/>
                <w:highlight w:val="yellow"/>
                <w:lang w:eastAsia="ja-JP"/>
              </w:rPr>
            </w:pPr>
          </w:p>
        </w:tc>
      </w:tr>
      <w:tr w:rsidR="008F4D94" w:rsidRPr="00AE062D" w14:paraId="39F1F91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027DA"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A596DB"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994666"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2E6DAD"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326FA5"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r>
      <w:tr w:rsidR="008F4D94" w:rsidRPr="00AE062D" w14:paraId="10F97604"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CB8C7"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79553B" w14:textId="77777777" w:rsidR="008F4D94" w:rsidRPr="00706CAB" w:rsidRDefault="008F4D94" w:rsidP="00190399">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10630–14300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C76EFC" w14:textId="77777777" w:rsidR="008F4D94" w:rsidRPr="00706CAB" w:rsidRDefault="008F4D94" w:rsidP="00190399">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5800–6980</w:t>
            </w:r>
          </w:p>
        </w:tc>
      </w:tr>
      <w:tr w:rsidR="008F4D94" w:rsidRPr="00AE062D" w14:paraId="1A9BA05E"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14155"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A43776"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F0A50D"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5F8AEE1"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59A855"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-3*f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r>
      <w:tr w:rsidR="008F4D94" w:rsidRPr="00AE062D" w14:paraId="7B0F6D0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6407AB" w14:textId="77777777" w:rsidR="008F4D94" w:rsidRPr="00636D5A" w:rsidRDefault="008F4D94" w:rsidP="00190399">
            <w:pPr>
              <w:keepNext/>
              <w:keepLines/>
              <w:spacing w:after="0"/>
              <w:rPr>
                <w:rFonts w:ascii="Arial" w:eastAsia="DengXian" w:hAnsi="Arial" w:cs="Arial"/>
                <w:sz w:val="18"/>
                <w:lang w:val="en-US"/>
              </w:rPr>
            </w:pPr>
            <w:r w:rsidRPr="00636D5A">
              <w:rPr>
                <w:rFonts w:ascii="Arial" w:eastAsia="DengXi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871CF1" w14:textId="77777777" w:rsidR="008F4D94" w:rsidRPr="00706CAB" w:rsidRDefault="008F4D94" w:rsidP="00190399">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4760–7600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6DF9A8" w14:textId="77777777" w:rsidR="008F4D94" w:rsidRPr="00706CAB" w:rsidRDefault="008F4D94" w:rsidP="00190399">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690–1110</w:t>
            </w:r>
          </w:p>
        </w:tc>
      </w:tr>
      <w:tr w:rsidR="008F4D94" w:rsidRPr="00AE062D" w14:paraId="21C9B271"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6C54B"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5B8B9C"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07D6CF"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C895B3"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B23A6FA"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r>
      <w:tr w:rsidR="008F4D94" w:rsidRPr="00AE062D" w14:paraId="2F8F3F4A"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CF6900"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FBF793" w14:textId="77777777" w:rsidR="008F4D94" w:rsidRPr="00706CAB" w:rsidRDefault="008F4D94" w:rsidP="00190399">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15700–19370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557C53" w14:textId="77777777" w:rsidR="008F4D94" w:rsidRPr="00706CAB" w:rsidRDefault="008F4D94" w:rsidP="00190399">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13300–14480</w:t>
            </w:r>
          </w:p>
        </w:tc>
      </w:tr>
      <w:tr w:rsidR="008F4D94" w:rsidRPr="00AE062D" w14:paraId="2E175F40"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7BCA22"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06426F"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2F6C20"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53CC42"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7CFE880" w14:textId="77777777" w:rsidR="008F4D94" w:rsidRPr="00706CAB" w:rsidRDefault="008F4D94" w:rsidP="00190399">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r>
      <w:tr w:rsidR="008F4D94" w:rsidRPr="00AE062D" w14:paraId="28175128" w14:textId="77777777" w:rsidTr="0019039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DF18A"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182C6D" w14:textId="77777777" w:rsidR="008F4D94" w:rsidRPr="00706CAB" w:rsidRDefault="008F4D94" w:rsidP="00190399">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14900–17740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6D1DA6" w14:textId="77777777" w:rsidR="008F4D94" w:rsidRPr="00706CAB" w:rsidRDefault="008F4D94" w:rsidP="00190399">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14100–16110</w:t>
            </w:r>
          </w:p>
        </w:tc>
      </w:tr>
      <w:tr w:rsidR="008F4D94" w:rsidRPr="00636D5A" w14:paraId="5BB4EF7A" w14:textId="77777777" w:rsidTr="00190399">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913BEE" w14:textId="77777777" w:rsidR="008F4D94" w:rsidRPr="00636D5A" w:rsidRDefault="008F4D94" w:rsidP="00190399">
            <w:pPr>
              <w:keepNext/>
              <w:keepLines/>
              <w:spacing w:after="0"/>
              <w:rPr>
                <w:rFonts w:ascii="Arial" w:eastAsia="DengXian" w:hAnsi="Arial"/>
                <w:sz w:val="18"/>
                <w:lang w:val="en-US"/>
              </w:rPr>
            </w:pPr>
            <w:r w:rsidRPr="00636D5A">
              <w:rPr>
                <w:rFonts w:ascii="Arial" w:eastAsia="DengXian" w:hAnsi="Arial"/>
                <w:sz w:val="18"/>
              </w:rPr>
              <w:t>NOTE :</w:t>
            </w:r>
            <w:r w:rsidRPr="00636D5A">
              <w:rPr>
                <w:rFonts w:ascii="Arial" w:eastAsia="DengXian" w:hAnsi="Arial"/>
                <w:sz w:val="18"/>
              </w:rPr>
              <w:tab/>
              <w:t>For each IMD item,</w:t>
            </w:r>
            <w:r w:rsidRPr="00636D5A">
              <w:rPr>
                <w:rFonts w:ascii="Arial" w:eastAsia="DengXian" w:hAnsi="Arial"/>
                <w:sz w:val="18"/>
                <w:lang w:val="en-US" w:eastAsia="zh-CN"/>
              </w:rPr>
              <w:t xml:space="preserve"> </w:t>
            </w:r>
            <w:r w:rsidRPr="00636D5A">
              <w:rPr>
                <w:rFonts w:ascii="Arial" w:eastAsia="DengXian" w:hAnsi="Arial"/>
                <w:sz w:val="18"/>
              </w:rPr>
              <w:t xml:space="preserve">when two bound values before taking absolute have different signs, the relevant IMD </w:t>
            </w:r>
            <w:r w:rsidRPr="00636D5A">
              <w:rPr>
                <w:rFonts w:ascii="Arial" w:eastAsia="DengXian" w:hAnsi="Arial"/>
                <w:sz w:val="18"/>
                <w:lang w:eastAsia="zh-CN"/>
              </w:rPr>
              <w:t>range</w:t>
            </w:r>
            <w:r w:rsidRPr="00636D5A">
              <w:rPr>
                <w:rFonts w:ascii="Arial" w:eastAsia="DengXian" w:hAnsi="Arial"/>
                <w:sz w:val="18"/>
              </w:rPr>
              <w:t xml:space="preserve"> shall be set such that (1) the lower bound is 0 and (2) the upper bound is the bigger </w:t>
            </w:r>
            <w:r w:rsidRPr="00636D5A">
              <w:rPr>
                <w:rFonts w:ascii="Arial" w:eastAsia="DengXian" w:hAnsi="Arial"/>
                <w:sz w:val="18"/>
                <w:lang w:val="en-US"/>
              </w:rPr>
              <w:t>value</w:t>
            </w:r>
            <w:r w:rsidRPr="00636D5A">
              <w:rPr>
                <w:rFonts w:ascii="Arial" w:eastAsia="DengXian" w:hAnsi="Arial"/>
                <w:sz w:val="18"/>
              </w:rPr>
              <w:t xml:space="preserve"> of the two after taking absolute. The lowest even order and lowest odd order IMD MSDs shall be considered.</w:t>
            </w:r>
          </w:p>
        </w:tc>
      </w:tr>
    </w:tbl>
    <w:p w14:paraId="4754093D" w14:textId="77777777" w:rsidR="008F4D94" w:rsidRDefault="008F4D94" w:rsidP="008F4D94">
      <w:pPr>
        <w:rPr>
          <w:rFonts w:ascii="Arial" w:eastAsia="DengXian" w:hAnsi="Arial" w:cs="Arial"/>
          <w:b/>
        </w:rPr>
      </w:pPr>
    </w:p>
    <w:p w14:paraId="7DF354E7" w14:textId="77777777" w:rsidR="008F4D94" w:rsidRPr="00C44591" w:rsidRDefault="008F4D94" w:rsidP="008F4D94">
      <w:pPr>
        <w:rPr>
          <w:rFonts w:eastAsia="MS Mincho"/>
        </w:rPr>
      </w:pPr>
      <w:r w:rsidRPr="00BF5D34">
        <w:rPr>
          <w:rFonts w:eastAsia="MS Mincho"/>
        </w:rPr>
        <w:t xml:space="preserve">Based on the above table, </w:t>
      </w:r>
      <w:r>
        <w:rPr>
          <w:rFonts w:eastAsia="MS Mincho"/>
        </w:rPr>
        <w:t>IMD5</w:t>
      </w:r>
      <w:r w:rsidRPr="00BF5D34">
        <w:rPr>
          <w:rFonts w:eastAsia="DengXian" w:cs="DengXian"/>
          <w:szCs w:val="21"/>
          <w:lang w:eastAsia="ko-KR"/>
        </w:rPr>
        <w:t xml:space="preserve"> generated by </w:t>
      </w:r>
      <w:r w:rsidRPr="00BF5D34">
        <w:rPr>
          <w:rFonts w:eastAsia="MS Mincho"/>
        </w:rPr>
        <w:t>UL CA_n</w:t>
      </w:r>
      <w:r>
        <w:rPr>
          <w:rFonts w:eastAsia="MS Mincho"/>
        </w:rPr>
        <w:t>7</w:t>
      </w:r>
      <w:r w:rsidRPr="00BF5D34">
        <w:rPr>
          <w:rFonts w:eastAsia="MS Mincho"/>
        </w:rPr>
        <w:t>A-n</w:t>
      </w:r>
      <w:r>
        <w:rPr>
          <w:rFonts w:eastAsia="MS Mincho"/>
        </w:rPr>
        <w:t>77</w:t>
      </w:r>
      <w:r w:rsidRPr="00BF5D34">
        <w:rPr>
          <w:rFonts w:eastAsia="MS Mincho"/>
        </w:rPr>
        <w:t xml:space="preserve">A </w:t>
      </w:r>
      <w:r w:rsidRPr="00BF5D34">
        <w:rPr>
          <w:rFonts w:eastAsia="DengXian" w:cs="DengXian"/>
          <w:szCs w:val="21"/>
          <w:lang w:eastAsia="ko-KR"/>
        </w:rPr>
        <w:t xml:space="preserve">fall into own Rx of </w:t>
      </w:r>
      <w:r w:rsidRPr="00BF5D34">
        <w:rPr>
          <w:rFonts w:cs="DengXian"/>
          <w:szCs w:val="21"/>
        </w:rPr>
        <w:t>B</w:t>
      </w:r>
      <w:r w:rsidRPr="00BF5D34">
        <w:rPr>
          <w:rFonts w:eastAsia="DengXian" w:cs="DengXian"/>
          <w:szCs w:val="21"/>
          <w:lang w:eastAsia="ko-KR"/>
        </w:rPr>
        <w:t xml:space="preserve">and </w:t>
      </w:r>
      <w:r w:rsidRPr="00BF5D34">
        <w:rPr>
          <w:rFonts w:cs="DengXian"/>
          <w:szCs w:val="21"/>
        </w:rPr>
        <w:t>n</w:t>
      </w:r>
      <w:r>
        <w:rPr>
          <w:rFonts w:cs="DengXian"/>
          <w:szCs w:val="21"/>
        </w:rPr>
        <w:t>29</w:t>
      </w:r>
      <w:r>
        <w:rPr>
          <w:rFonts w:eastAsia="MS Mincho"/>
        </w:rPr>
        <w:t>.</w:t>
      </w:r>
    </w:p>
    <w:p w14:paraId="7B0D29C2" w14:textId="77777777" w:rsidR="008F4D94" w:rsidRDefault="008F4D94" w:rsidP="008F4D94">
      <w:pPr>
        <w:rPr>
          <w:rFonts w:eastAsia="DengXian" w:cs="DengXian"/>
          <w:szCs w:val="21"/>
          <w:lang w:eastAsia="ko-KR"/>
        </w:rPr>
      </w:pPr>
      <w:r w:rsidRPr="0050554F">
        <w:rPr>
          <w:rFonts w:eastAsia="DengXian" w:cs="DengXian" w:hint="eastAsia"/>
          <w:szCs w:val="21"/>
          <w:lang w:eastAsia="ko-KR"/>
        </w:rPr>
        <w:t>I</w:t>
      </w:r>
      <w:r w:rsidRPr="0050554F">
        <w:rPr>
          <w:rFonts w:eastAsia="DengXian" w:cs="DengXian"/>
          <w:szCs w:val="21"/>
          <w:lang w:eastAsia="ko-KR"/>
        </w:rPr>
        <w:t xml:space="preserve">n addition, there is no </w:t>
      </w:r>
      <w:r>
        <w:rPr>
          <w:rFonts w:eastAsia="DengXian" w:cs="DengXian"/>
          <w:szCs w:val="21"/>
          <w:lang w:eastAsia="ko-KR"/>
        </w:rPr>
        <w:t>additional</w:t>
      </w:r>
      <w:r w:rsidRPr="0050554F">
        <w:rPr>
          <w:rFonts w:eastAsia="DengXian" w:cs="DengXian"/>
          <w:szCs w:val="21"/>
          <w:lang w:eastAsia="ko-KR"/>
        </w:rPr>
        <w:t xml:space="preserve"> MSD due to</w:t>
      </w:r>
      <w:r>
        <w:rPr>
          <w:rFonts w:eastAsia="DengXian" w:cs="DengXian"/>
          <w:szCs w:val="21"/>
          <w:lang w:eastAsia="ko-KR"/>
        </w:rPr>
        <w:t xml:space="preserve"> UL</w:t>
      </w:r>
      <w:r w:rsidRPr="0050554F">
        <w:rPr>
          <w:rFonts w:eastAsia="DengXian" w:cs="DengXian"/>
          <w:szCs w:val="21"/>
          <w:lang w:eastAsia="ko-KR"/>
        </w:rPr>
        <w:t xml:space="preserve"> CA_n77(2A) need</w:t>
      </w:r>
      <w:r>
        <w:rPr>
          <w:rFonts w:eastAsia="DengXian" w:cs="DengXian"/>
          <w:szCs w:val="21"/>
          <w:lang w:eastAsia="ko-KR"/>
        </w:rPr>
        <w:t>s</w:t>
      </w:r>
      <w:r w:rsidRPr="0050554F">
        <w:rPr>
          <w:rFonts w:eastAsia="DengXian" w:cs="DengXian"/>
          <w:szCs w:val="21"/>
          <w:lang w:eastAsia="ko-KR"/>
        </w:rPr>
        <w:t xml:space="preserve"> to </w:t>
      </w:r>
      <w:r>
        <w:rPr>
          <w:rFonts w:eastAsia="DengXian" w:cs="DengXian"/>
          <w:szCs w:val="21"/>
          <w:lang w:eastAsia="ko-KR"/>
        </w:rPr>
        <w:t xml:space="preserve">be </w:t>
      </w:r>
      <w:r w:rsidRPr="0050554F">
        <w:rPr>
          <w:rFonts w:eastAsia="DengXian" w:cs="DengXian"/>
          <w:szCs w:val="21"/>
          <w:lang w:eastAsia="ko-KR"/>
        </w:rPr>
        <w:t>specified</w:t>
      </w:r>
      <w:r>
        <w:rPr>
          <w:rFonts w:eastAsia="DengXian" w:cs="DengXian"/>
          <w:szCs w:val="21"/>
          <w:lang w:eastAsia="ko-KR"/>
        </w:rPr>
        <w:t xml:space="preserve"> for three bands DL configuration</w:t>
      </w:r>
      <w:r w:rsidRPr="0050554F">
        <w:rPr>
          <w:rFonts w:eastAsia="DengXian" w:cs="DengXian"/>
          <w:szCs w:val="21"/>
          <w:lang w:eastAsia="ko-KR"/>
        </w:rPr>
        <w:t>.</w:t>
      </w:r>
    </w:p>
    <w:p w14:paraId="430803D1" w14:textId="77777777" w:rsidR="008F4D94" w:rsidRPr="00A27C0E" w:rsidRDefault="008F4D94" w:rsidP="008F4D94">
      <w:pPr>
        <w:rPr>
          <w:rFonts w:eastAsia="DengXian" w:cs="DengXian"/>
          <w:szCs w:val="21"/>
          <w:lang w:eastAsia="ko-KR"/>
        </w:rPr>
      </w:pPr>
    </w:p>
    <w:p w14:paraId="25874B02" w14:textId="77777777" w:rsidR="008F4D94" w:rsidRPr="00CF42FD" w:rsidRDefault="008F4D94" w:rsidP="00CF42FD">
      <w:pPr>
        <w:pStyle w:val="Heading4"/>
      </w:pPr>
      <w:bookmarkStart w:id="453" w:name="_Toc180420645"/>
      <w:r w:rsidRPr="00CF42FD">
        <w:t>5.35.2.2</w:t>
      </w:r>
      <w:r w:rsidRPr="00CF42FD">
        <w:tab/>
        <w:t>REFSENS requirements</w:t>
      </w:r>
      <w:bookmarkEnd w:id="453"/>
    </w:p>
    <w:p w14:paraId="52555CA6" w14:textId="77777777" w:rsidR="008F4D94" w:rsidRPr="00E13FCE" w:rsidRDefault="008F4D94" w:rsidP="008F4D94">
      <w:pPr>
        <w:pStyle w:val="B1"/>
        <w:ind w:left="0" w:firstLine="0"/>
        <w:jc w:val="both"/>
      </w:pPr>
      <w:r>
        <w:t xml:space="preserve">Based on the co-existence studies, MSD for IMD5 is introduced as following, the values are reused from </w:t>
      </w:r>
      <w:r w:rsidRPr="00E13FCE">
        <w:t>DC_7A-29A_n78A</w:t>
      </w:r>
      <w:r>
        <w:t>.</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14:paraId="233B374E" w14:textId="77777777" w:rsidTr="0019039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D02CBD" w14:textId="77777777" w:rsidR="008F4D94" w:rsidRDefault="008F4D94" w:rsidP="00190399">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511FBB" w14:textId="77777777" w:rsidR="008F4D94" w:rsidRDefault="008F4D94" w:rsidP="00190399">
            <w:pPr>
              <w:pStyle w:val="TAH"/>
            </w:pPr>
            <w:r>
              <w:t>Source of IMD</w:t>
            </w:r>
          </w:p>
        </w:tc>
      </w:tr>
      <w:tr w:rsidR="008F4D94" w14:paraId="0C9823EA" w14:textId="77777777" w:rsidTr="0019039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C5742B" w14:textId="77777777" w:rsidR="008F4D94" w:rsidRDefault="008F4D94" w:rsidP="00190399">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065E5F" w14:textId="77777777" w:rsidR="008F4D94" w:rsidRDefault="008F4D94" w:rsidP="00190399">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325F7107" w14:textId="77777777" w:rsidR="008F4D94" w:rsidRDefault="008F4D94" w:rsidP="0019039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27FDF9B" w14:textId="77777777" w:rsidR="008F4D94" w:rsidRDefault="008F4D94" w:rsidP="0019039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EB1EA6A" w14:textId="77777777" w:rsidR="008F4D94" w:rsidRDefault="008F4D94" w:rsidP="0019039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A7ACBB0" w14:textId="77777777" w:rsidR="008F4D94" w:rsidRDefault="008F4D94" w:rsidP="0019039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3E4D6FB" w14:textId="77777777" w:rsidR="008F4D94" w:rsidRDefault="008F4D94" w:rsidP="0019039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D18564B" w14:textId="77777777" w:rsidR="008F4D94" w:rsidRDefault="008F4D94" w:rsidP="0019039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9B33F82" w14:textId="77777777" w:rsidR="008F4D94" w:rsidRDefault="008F4D94" w:rsidP="00190399">
            <w:pPr>
              <w:pStyle w:val="TAH"/>
            </w:pPr>
          </w:p>
        </w:tc>
      </w:tr>
      <w:tr w:rsidR="008F4D94" w14:paraId="32B4500D"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A678A3" w14:textId="77777777" w:rsidR="008F4D94" w:rsidRDefault="008F4D94" w:rsidP="00190399">
            <w:pPr>
              <w:pStyle w:val="TAC"/>
              <w:rPr>
                <w:lang w:eastAsia="zh-CN"/>
              </w:rPr>
            </w:pPr>
            <w:r>
              <w:rPr>
                <w:color w:val="000000"/>
                <w:lang w:eastAsia="zh-CN"/>
              </w:rPr>
              <w:t>CA_n7-n29-n77</w:t>
            </w:r>
          </w:p>
        </w:tc>
        <w:tc>
          <w:tcPr>
            <w:tcW w:w="1146" w:type="dxa"/>
            <w:tcBorders>
              <w:top w:val="single" w:sz="4" w:space="0" w:color="auto"/>
              <w:left w:val="single" w:sz="4" w:space="0" w:color="auto"/>
              <w:right w:val="single" w:sz="4" w:space="0" w:color="auto"/>
            </w:tcBorders>
            <w:vAlign w:val="center"/>
          </w:tcPr>
          <w:p w14:paraId="646EDAA2" w14:textId="77777777" w:rsidR="008F4D94" w:rsidRDefault="008F4D94" w:rsidP="00190399">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0BC65564" w14:textId="77777777" w:rsidR="008F4D94" w:rsidRPr="00C6438D" w:rsidRDefault="008F4D94" w:rsidP="00190399">
            <w:pPr>
              <w:pStyle w:val="TAC"/>
              <w:rPr>
                <w:lang w:eastAsia="zh-CN"/>
              </w:rPr>
            </w:pPr>
            <w:r>
              <w:t>2540</w:t>
            </w:r>
          </w:p>
        </w:tc>
        <w:tc>
          <w:tcPr>
            <w:tcW w:w="964" w:type="dxa"/>
            <w:tcBorders>
              <w:top w:val="single" w:sz="4" w:space="0" w:color="auto"/>
              <w:left w:val="single" w:sz="4" w:space="0" w:color="auto"/>
              <w:right w:val="single" w:sz="4" w:space="0" w:color="auto"/>
            </w:tcBorders>
          </w:tcPr>
          <w:p w14:paraId="52C69D51" w14:textId="77777777" w:rsidR="008F4D94" w:rsidRPr="00C6438D" w:rsidRDefault="008F4D94" w:rsidP="00190399">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88E0AEA" w14:textId="77777777" w:rsidR="008F4D94" w:rsidRPr="00C6438D" w:rsidRDefault="008F4D94" w:rsidP="00190399">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6C45685B" w14:textId="77777777" w:rsidR="008F4D94" w:rsidRPr="00C6438D" w:rsidRDefault="008F4D94" w:rsidP="00190399">
            <w:pPr>
              <w:pStyle w:val="TAC"/>
              <w:rPr>
                <w:lang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3DC1517C" w14:textId="77777777" w:rsidR="008F4D94" w:rsidRPr="00C6438D" w:rsidRDefault="008F4D94" w:rsidP="00190399">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C5FE793" w14:textId="77777777" w:rsidR="008F4D94" w:rsidRPr="00A1115A" w:rsidRDefault="008F4D94" w:rsidP="00190399">
            <w:pPr>
              <w:pStyle w:val="TAC"/>
            </w:pPr>
            <w:r w:rsidRPr="00A1115A">
              <w:t>FDD</w:t>
            </w:r>
          </w:p>
        </w:tc>
        <w:tc>
          <w:tcPr>
            <w:tcW w:w="1057" w:type="dxa"/>
            <w:tcBorders>
              <w:top w:val="single" w:sz="4" w:space="0" w:color="auto"/>
              <w:left w:val="single" w:sz="4" w:space="0" w:color="auto"/>
              <w:right w:val="single" w:sz="4" w:space="0" w:color="auto"/>
            </w:tcBorders>
          </w:tcPr>
          <w:p w14:paraId="4643D0F6" w14:textId="77777777" w:rsidR="008F4D94" w:rsidRDefault="008F4D94" w:rsidP="00190399">
            <w:pPr>
              <w:pStyle w:val="TAC"/>
              <w:rPr>
                <w:lang w:eastAsia="zh-CN"/>
              </w:rPr>
            </w:pPr>
            <w:r>
              <w:t>N/A</w:t>
            </w:r>
          </w:p>
        </w:tc>
      </w:tr>
      <w:tr w:rsidR="008F4D94" w14:paraId="079B2582"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FBEAA" w14:textId="77777777" w:rsidR="008F4D94" w:rsidRDefault="008F4D94" w:rsidP="00190399">
            <w:pPr>
              <w:pStyle w:val="TAC"/>
              <w:rPr>
                <w:lang w:eastAsia="zh-CN"/>
              </w:rPr>
            </w:pPr>
          </w:p>
        </w:tc>
        <w:tc>
          <w:tcPr>
            <w:tcW w:w="1146" w:type="dxa"/>
            <w:tcBorders>
              <w:top w:val="single" w:sz="4" w:space="0" w:color="auto"/>
              <w:left w:val="single" w:sz="4" w:space="0" w:color="auto"/>
              <w:right w:val="single" w:sz="4" w:space="0" w:color="auto"/>
            </w:tcBorders>
            <w:vAlign w:val="center"/>
          </w:tcPr>
          <w:p w14:paraId="3BF26596" w14:textId="77777777" w:rsidR="008F4D94" w:rsidRDefault="008F4D94" w:rsidP="00190399">
            <w:pPr>
              <w:pStyle w:val="TAC"/>
              <w:rPr>
                <w:lang w:eastAsia="zh-CN"/>
              </w:rPr>
            </w:pPr>
            <w:r>
              <w:rPr>
                <w:color w:val="000000"/>
                <w:lang w:eastAsia="zh-CN"/>
              </w:rPr>
              <w:t>n29</w:t>
            </w:r>
          </w:p>
        </w:tc>
        <w:tc>
          <w:tcPr>
            <w:tcW w:w="960" w:type="dxa"/>
            <w:tcBorders>
              <w:top w:val="single" w:sz="4" w:space="0" w:color="auto"/>
              <w:left w:val="single" w:sz="4" w:space="0" w:color="auto"/>
              <w:right w:val="single" w:sz="4" w:space="0" w:color="auto"/>
            </w:tcBorders>
          </w:tcPr>
          <w:p w14:paraId="5D2FFF8F" w14:textId="77777777" w:rsidR="008F4D94" w:rsidRPr="00C6438D" w:rsidRDefault="008F4D94" w:rsidP="00190399">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156C0983" w14:textId="77777777" w:rsidR="008F4D94" w:rsidRPr="00C6438D" w:rsidRDefault="008F4D94" w:rsidP="00190399">
            <w:pPr>
              <w:pStyle w:val="TAC"/>
              <w:rPr>
                <w:lang w:eastAsia="zh-CN"/>
              </w:rPr>
            </w:pPr>
            <w:r>
              <w:t>5</w:t>
            </w:r>
          </w:p>
        </w:tc>
        <w:tc>
          <w:tcPr>
            <w:tcW w:w="960" w:type="dxa"/>
            <w:tcBorders>
              <w:top w:val="single" w:sz="4" w:space="0" w:color="auto"/>
              <w:left w:val="single" w:sz="4" w:space="0" w:color="auto"/>
              <w:right w:val="single" w:sz="4" w:space="0" w:color="auto"/>
            </w:tcBorders>
          </w:tcPr>
          <w:p w14:paraId="6CB5A407" w14:textId="77777777" w:rsidR="008F4D94" w:rsidRPr="00C6438D" w:rsidRDefault="008F4D94" w:rsidP="00190399">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0F629EA7" w14:textId="77777777" w:rsidR="008F4D94" w:rsidRPr="00C6438D" w:rsidRDefault="008F4D94" w:rsidP="00190399">
            <w:pPr>
              <w:pStyle w:val="TAC"/>
              <w:rPr>
                <w:lang w:eastAsia="zh-CN"/>
              </w:rPr>
            </w:pPr>
            <w:r>
              <w:t>720</w:t>
            </w:r>
          </w:p>
        </w:tc>
        <w:tc>
          <w:tcPr>
            <w:tcW w:w="977" w:type="dxa"/>
            <w:tcBorders>
              <w:top w:val="single" w:sz="4" w:space="0" w:color="auto"/>
              <w:left w:val="single" w:sz="4" w:space="0" w:color="auto"/>
              <w:bottom w:val="single" w:sz="4" w:space="0" w:color="auto"/>
              <w:right w:val="single" w:sz="4" w:space="0" w:color="auto"/>
            </w:tcBorders>
          </w:tcPr>
          <w:p w14:paraId="556D14C1" w14:textId="77777777" w:rsidR="008F4D94" w:rsidRPr="00C6438D" w:rsidRDefault="008F4D94" w:rsidP="00190399">
            <w:pPr>
              <w:pStyle w:val="TAC"/>
              <w:rPr>
                <w:lang w:eastAsia="zh-CN"/>
              </w:rPr>
            </w:pPr>
            <w:r>
              <w:t>3.0</w:t>
            </w:r>
          </w:p>
        </w:tc>
        <w:tc>
          <w:tcPr>
            <w:tcW w:w="828" w:type="dxa"/>
            <w:tcBorders>
              <w:top w:val="single" w:sz="4" w:space="0" w:color="auto"/>
              <w:left w:val="single" w:sz="4" w:space="0" w:color="auto"/>
              <w:right w:val="single" w:sz="4" w:space="0" w:color="auto"/>
            </w:tcBorders>
          </w:tcPr>
          <w:p w14:paraId="54C210C5" w14:textId="77777777" w:rsidR="008F4D94" w:rsidRPr="00A1115A" w:rsidRDefault="008F4D94" w:rsidP="00190399">
            <w:pPr>
              <w:pStyle w:val="TAC"/>
            </w:pPr>
            <w:r>
              <w:t>SDL</w:t>
            </w:r>
          </w:p>
        </w:tc>
        <w:tc>
          <w:tcPr>
            <w:tcW w:w="1057" w:type="dxa"/>
            <w:tcBorders>
              <w:top w:val="single" w:sz="4" w:space="0" w:color="auto"/>
              <w:left w:val="single" w:sz="4" w:space="0" w:color="auto"/>
              <w:right w:val="single" w:sz="4" w:space="0" w:color="auto"/>
            </w:tcBorders>
          </w:tcPr>
          <w:p w14:paraId="340A3B8B" w14:textId="77777777" w:rsidR="008F4D94" w:rsidRDefault="008F4D94" w:rsidP="00190399">
            <w:pPr>
              <w:pStyle w:val="TAC"/>
              <w:rPr>
                <w:lang w:eastAsia="zh-CN"/>
              </w:rPr>
            </w:pPr>
            <w:r>
              <w:t>IMD5</w:t>
            </w:r>
          </w:p>
        </w:tc>
      </w:tr>
      <w:tr w:rsidR="008F4D94" w14:paraId="57F5025A"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FA8FD1" w14:textId="77777777" w:rsidR="008F4D94" w:rsidRDefault="008F4D94" w:rsidP="00190399">
            <w:pPr>
              <w:pStyle w:val="TAC"/>
              <w:rPr>
                <w:lang w:eastAsia="zh-CN"/>
              </w:rPr>
            </w:pPr>
          </w:p>
        </w:tc>
        <w:tc>
          <w:tcPr>
            <w:tcW w:w="1146" w:type="dxa"/>
            <w:tcBorders>
              <w:top w:val="single" w:sz="4" w:space="0" w:color="auto"/>
              <w:left w:val="single" w:sz="4" w:space="0" w:color="auto"/>
              <w:right w:val="single" w:sz="4" w:space="0" w:color="auto"/>
            </w:tcBorders>
            <w:vAlign w:val="center"/>
          </w:tcPr>
          <w:p w14:paraId="586C297A" w14:textId="77777777" w:rsidR="008F4D94" w:rsidRDefault="008F4D94" w:rsidP="00190399">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48802462" w14:textId="77777777" w:rsidR="008F4D94" w:rsidRPr="00C6438D" w:rsidRDefault="008F4D94" w:rsidP="00190399">
            <w:pPr>
              <w:pStyle w:val="TAC"/>
              <w:rPr>
                <w:lang w:eastAsia="zh-CN"/>
              </w:rPr>
            </w:pPr>
            <w:r>
              <w:t>3450</w:t>
            </w:r>
          </w:p>
        </w:tc>
        <w:tc>
          <w:tcPr>
            <w:tcW w:w="964" w:type="dxa"/>
            <w:tcBorders>
              <w:top w:val="single" w:sz="4" w:space="0" w:color="auto"/>
              <w:left w:val="single" w:sz="4" w:space="0" w:color="auto"/>
              <w:right w:val="single" w:sz="4" w:space="0" w:color="auto"/>
            </w:tcBorders>
          </w:tcPr>
          <w:p w14:paraId="77008F20" w14:textId="77777777" w:rsidR="008F4D94" w:rsidRPr="00C6438D" w:rsidRDefault="008F4D94" w:rsidP="00190399">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6B7FC26C" w14:textId="77777777" w:rsidR="008F4D94" w:rsidRPr="00C6438D" w:rsidRDefault="008F4D94" w:rsidP="00190399">
            <w:pPr>
              <w:pStyle w:val="TAC"/>
              <w:rPr>
                <w:lang w:eastAsia="zh-CN"/>
              </w:rPr>
            </w:pPr>
            <w:r>
              <w:t>50</w:t>
            </w:r>
          </w:p>
        </w:tc>
        <w:tc>
          <w:tcPr>
            <w:tcW w:w="960" w:type="dxa"/>
            <w:tcBorders>
              <w:top w:val="single" w:sz="4" w:space="0" w:color="auto"/>
              <w:left w:val="single" w:sz="4" w:space="0" w:color="auto"/>
              <w:right w:val="single" w:sz="4" w:space="0" w:color="auto"/>
            </w:tcBorders>
          </w:tcPr>
          <w:p w14:paraId="1F52968F" w14:textId="77777777" w:rsidR="008F4D94" w:rsidRPr="00C6438D" w:rsidRDefault="008F4D94" w:rsidP="00190399">
            <w:pPr>
              <w:pStyle w:val="TAC"/>
              <w:rPr>
                <w:lang w:eastAsia="zh-CN"/>
              </w:rPr>
            </w:pPr>
            <w:r>
              <w:t>3450</w:t>
            </w:r>
          </w:p>
        </w:tc>
        <w:tc>
          <w:tcPr>
            <w:tcW w:w="977" w:type="dxa"/>
            <w:tcBorders>
              <w:top w:val="single" w:sz="4" w:space="0" w:color="auto"/>
              <w:left w:val="single" w:sz="4" w:space="0" w:color="auto"/>
              <w:bottom w:val="single" w:sz="4" w:space="0" w:color="auto"/>
              <w:right w:val="single" w:sz="4" w:space="0" w:color="auto"/>
            </w:tcBorders>
          </w:tcPr>
          <w:p w14:paraId="3E66A006" w14:textId="77777777" w:rsidR="008F4D94" w:rsidRPr="00C6438D" w:rsidRDefault="008F4D94" w:rsidP="00190399">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215E93D" w14:textId="77777777" w:rsidR="008F4D94" w:rsidRPr="00A1115A" w:rsidRDefault="008F4D94" w:rsidP="00190399">
            <w:pPr>
              <w:pStyle w:val="TAC"/>
            </w:pPr>
            <w:r>
              <w:t>TDD</w:t>
            </w:r>
          </w:p>
        </w:tc>
        <w:tc>
          <w:tcPr>
            <w:tcW w:w="1057" w:type="dxa"/>
            <w:tcBorders>
              <w:top w:val="single" w:sz="4" w:space="0" w:color="auto"/>
              <w:left w:val="single" w:sz="4" w:space="0" w:color="auto"/>
              <w:right w:val="single" w:sz="4" w:space="0" w:color="auto"/>
            </w:tcBorders>
          </w:tcPr>
          <w:p w14:paraId="1DA18195" w14:textId="77777777" w:rsidR="008F4D94" w:rsidRDefault="008F4D94" w:rsidP="00190399">
            <w:pPr>
              <w:pStyle w:val="TAC"/>
              <w:rPr>
                <w:lang w:eastAsia="zh-CN"/>
              </w:rPr>
            </w:pPr>
            <w:r>
              <w:t>N/A</w:t>
            </w:r>
          </w:p>
        </w:tc>
      </w:tr>
    </w:tbl>
    <w:p w14:paraId="6D6823A3" w14:textId="77777777" w:rsidR="008F4D94" w:rsidRPr="00706CAB" w:rsidRDefault="008F4D94" w:rsidP="008F4D94">
      <w:pPr>
        <w:pStyle w:val="B1"/>
        <w:ind w:left="0" w:firstLine="0"/>
        <w:jc w:val="both"/>
        <w:rPr>
          <w:rFonts w:ascii="Arial" w:hAnsi="Arial" w:cs="Arial"/>
          <w:b/>
          <w:color w:val="FF0000"/>
          <w:sz w:val="24"/>
          <w:lang w:eastAsia="zh-CN"/>
        </w:rPr>
      </w:pPr>
    </w:p>
    <w:p w14:paraId="4F2C2876" w14:textId="77777777" w:rsidR="008F4D94" w:rsidRDefault="008F4D94" w:rsidP="008F4D94">
      <w:pPr>
        <w:pStyle w:val="Heading2"/>
        <w:numPr>
          <w:ilvl w:val="1"/>
          <w:numId w:val="0"/>
        </w:numPr>
        <w:rPr>
          <w:rFonts w:eastAsia="SimSun"/>
          <w:lang w:val="en-US" w:eastAsia="zh-CN"/>
        </w:rPr>
      </w:pPr>
      <w:bookmarkStart w:id="454" w:name="_Toc180420646"/>
      <w:r>
        <w:rPr>
          <w:rFonts w:eastAsia="SimSun" w:hint="eastAsia"/>
          <w:lang w:eastAsia="zh-CN"/>
        </w:rPr>
        <w:lastRenderedPageBreak/>
        <w:t>5.36</w:t>
      </w:r>
      <w:r>
        <w:tab/>
      </w:r>
      <w:r>
        <w:rPr>
          <w:rFonts w:eastAsia="SimSun" w:hint="eastAsia"/>
          <w:lang w:val="en-US" w:eastAsia="zh-CN"/>
        </w:rPr>
        <w:tab/>
      </w:r>
      <w:r>
        <w:rPr>
          <w:rFonts w:eastAsia="SimSun" w:hint="eastAsia"/>
          <w:lang w:val="en-US" w:eastAsia="zh-CN"/>
        </w:rPr>
        <w:tab/>
        <w:t>n3A-n40A-n79A</w:t>
      </w:r>
      <w:bookmarkEnd w:id="454"/>
    </w:p>
    <w:p w14:paraId="6C1927A2" w14:textId="77777777" w:rsidR="008F4D94" w:rsidRDefault="008F4D94" w:rsidP="008F4D94">
      <w:pPr>
        <w:pStyle w:val="Heading3"/>
        <w:numPr>
          <w:ilvl w:val="2"/>
          <w:numId w:val="0"/>
        </w:numPr>
        <w:rPr>
          <w:rFonts w:cs="Arial"/>
          <w:lang w:val="en-US" w:eastAsia="zh-CN"/>
        </w:rPr>
      </w:pPr>
      <w:bookmarkStart w:id="455" w:name="_Toc180420647"/>
      <w:r>
        <w:rPr>
          <w:rFonts w:eastAsia="SimSun" w:hint="eastAsia"/>
          <w:lang w:eastAsia="zh-CN"/>
        </w:rPr>
        <w:t>5.36</w:t>
      </w:r>
      <w:r>
        <w:t>.1</w:t>
      </w:r>
      <w:r>
        <w:tab/>
      </w:r>
      <w:r>
        <w:rPr>
          <w:rFonts w:cs="Arial"/>
          <w:szCs w:val="28"/>
          <w:lang w:val="en-US" w:eastAsia="zh-CN"/>
        </w:rPr>
        <w:t>Common for 1 band UL and 2 bands UL CA</w:t>
      </w:r>
      <w:bookmarkEnd w:id="455"/>
    </w:p>
    <w:p w14:paraId="1C1259DB" w14:textId="77777777" w:rsidR="008F4D94" w:rsidRDefault="008F4D94" w:rsidP="008F4D94">
      <w:pPr>
        <w:pStyle w:val="Heading4"/>
        <w:numPr>
          <w:ilvl w:val="3"/>
          <w:numId w:val="0"/>
        </w:numPr>
        <w:rPr>
          <w:rFonts w:cs="Arial"/>
          <w:lang w:eastAsia="zh-CN"/>
        </w:rPr>
      </w:pPr>
      <w:bookmarkStart w:id="456" w:name="_Toc180420648"/>
      <w:r>
        <w:t>5.36.1.1</w:t>
      </w:r>
      <w:r>
        <w:tab/>
      </w:r>
      <w:r>
        <w:rPr>
          <w:rFonts w:eastAsia="SimSun" w:hint="eastAsia"/>
          <w:lang w:val="en-US" w:eastAsia="zh-CN"/>
        </w:rPr>
        <w:tab/>
      </w:r>
      <w:r>
        <w:rPr>
          <w:rFonts w:cs="Arial"/>
          <w:lang w:eastAsia="zh-CN"/>
        </w:rPr>
        <w:t>Operating bands for CA</w:t>
      </w:r>
      <w:bookmarkEnd w:id="456"/>
    </w:p>
    <w:p w14:paraId="070DDE89" w14:textId="77777777" w:rsidR="008F4D94" w:rsidRDefault="008F4D94" w:rsidP="008F4D94">
      <w:pPr>
        <w:pStyle w:val="TH"/>
      </w:pPr>
      <w:r>
        <w:rPr>
          <w:rFonts w:cs="Arial"/>
        </w:rPr>
        <w:t xml:space="preserve">Table </w:t>
      </w:r>
      <w:r>
        <w:rPr>
          <w:rFonts w:cs="Arial" w:hint="eastAsia"/>
          <w:lang w:val="en-US" w:eastAsia="zh-CN"/>
        </w:rPr>
        <w:t>5.36</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14:paraId="68DEAC64" w14:textId="77777777" w:rsidTr="00190399">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A1ED52F" w14:textId="77777777" w:rsidR="008F4D94" w:rsidRDefault="008F4D94" w:rsidP="00190399">
            <w:pPr>
              <w:keepNext/>
              <w:keepLines/>
              <w:spacing w:after="0"/>
              <w:jc w:val="center"/>
              <w:rPr>
                <w:rFonts w:ascii="Arial" w:hAnsi="Arial" w:cs="Arial"/>
                <w:b/>
                <w:sz w:val="18"/>
                <w:lang w:val="en-US" w:eastAsia="zh-CN"/>
              </w:rPr>
            </w:pPr>
            <w:r>
              <w:rPr>
                <w:rFonts w:ascii="Arial" w:hAnsi="Arial" w:cs="Arial"/>
                <w:b/>
                <w:sz w:val="18"/>
                <w:lang w:val="en-US" w:eastAsia="ja-JP"/>
              </w:rPr>
              <w:t>NR</w:t>
            </w:r>
            <w:r>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BE53461" w14:textId="77777777" w:rsidR="008F4D94" w:rsidRDefault="008F4D94" w:rsidP="00190399">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31751F1" w14:textId="77777777" w:rsidR="008F4D94" w:rsidRDefault="008F4D94" w:rsidP="00190399">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AF6930" w14:textId="77777777" w:rsidR="008F4D94" w:rsidRDefault="008F4D94" w:rsidP="00190399">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046319BA" w14:textId="77777777" w:rsidR="008F4D94" w:rsidRDefault="008F4D94" w:rsidP="00190399">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mode</w:t>
            </w:r>
          </w:p>
        </w:tc>
      </w:tr>
      <w:tr w:rsidR="008F4D94" w14:paraId="223980B1" w14:textId="77777777" w:rsidTr="00190399">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1885E88" w14:textId="77777777" w:rsidR="008F4D94" w:rsidRDefault="008F4D94" w:rsidP="00190399">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79F57F5" w14:textId="77777777" w:rsidR="008F4D94" w:rsidRDefault="008F4D94" w:rsidP="00190399">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6FE0F99" w14:textId="77777777" w:rsidR="008F4D94" w:rsidRDefault="008F4D94" w:rsidP="00190399">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BA91FE5" w14:textId="77777777" w:rsidR="008F4D94" w:rsidRDefault="008F4D94" w:rsidP="00190399">
            <w:pPr>
              <w:keepNext/>
              <w:keepLines/>
              <w:spacing w:after="0"/>
              <w:rPr>
                <w:rFonts w:ascii="Arial" w:eastAsia="Calibri" w:hAnsi="Arial" w:cs="Arial"/>
                <w:b/>
                <w:bCs/>
                <w:sz w:val="18"/>
                <w:szCs w:val="18"/>
                <w:lang w:val="en-US" w:eastAsia="zh-CN"/>
              </w:rPr>
            </w:pPr>
          </w:p>
        </w:tc>
      </w:tr>
      <w:tr w:rsidR="008F4D94" w14:paraId="763BC61D" w14:textId="77777777" w:rsidTr="00190399">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30ABA61" w14:textId="77777777" w:rsidR="008F4D94" w:rsidRDefault="008F4D94" w:rsidP="00190399">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D9CD7EF" w14:textId="77777777" w:rsidR="008F4D94" w:rsidRDefault="008F4D94" w:rsidP="00190399">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514A43F" w14:textId="77777777" w:rsidR="008F4D94" w:rsidRDefault="008F4D94" w:rsidP="00190399">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3EDD61C" w14:textId="77777777" w:rsidR="008F4D94" w:rsidRDefault="008F4D94" w:rsidP="00190399">
            <w:pPr>
              <w:keepNext/>
              <w:keepLines/>
              <w:spacing w:after="0"/>
              <w:rPr>
                <w:rFonts w:ascii="Arial" w:eastAsia="Calibri" w:hAnsi="Arial" w:cs="Arial"/>
                <w:b/>
                <w:bCs/>
                <w:sz w:val="18"/>
                <w:szCs w:val="18"/>
                <w:lang w:val="en-US" w:eastAsia="zh-CN"/>
              </w:rPr>
            </w:pPr>
          </w:p>
        </w:tc>
      </w:tr>
      <w:tr w:rsidR="008F4D94" w14:paraId="0C33A0F2"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2C2D7C" w14:textId="77777777" w:rsidR="008F4D94" w:rsidRDefault="008F4D94" w:rsidP="00190399">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n3</w:t>
            </w:r>
          </w:p>
        </w:tc>
        <w:tc>
          <w:tcPr>
            <w:tcW w:w="3536" w:type="dxa"/>
            <w:tcBorders>
              <w:top w:val="single" w:sz="4" w:space="0" w:color="auto"/>
              <w:left w:val="single" w:sz="4" w:space="0" w:color="auto"/>
              <w:bottom w:val="single" w:sz="4" w:space="0" w:color="auto"/>
              <w:right w:val="single" w:sz="4" w:space="0" w:color="auto"/>
            </w:tcBorders>
            <w:vAlign w:val="center"/>
          </w:tcPr>
          <w:p w14:paraId="2FD9DE11" w14:textId="77777777" w:rsidR="008F4D94" w:rsidRDefault="008F4D94" w:rsidP="00190399">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1710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SimSun" w:hAnsi="Arial" w:cs="Arial" w:hint="eastAsia"/>
                <w:sz w:val="18"/>
                <w:szCs w:val="18"/>
                <w:lang w:val="en-US" w:eastAsia="zh-CN"/>
              </w:rPr>
              <w:t xml:space="preserve">1785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428FAEE" w14:textId="77777777" w:rsidR="008F4D94" w:rsidRDefault="008F4D94" w:rsidP="00190399">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1805 </w:t>
            </w:r>
            <w:r>
              <w:rPr>
                <w:rFonts w:ascii="Arial" w:hAnsi="Arial" w:cs="Arial"/>
                <w:sz w:val="18"/>
                <w:szCs w:val="18"/>
              </w:rPr>
              <w:t>MHz</w:t>
            </w:r>
            <w:r>
              <w:rPr>
                <w:rFonts w:ascii="Arial" w:hAnsi="Arial" w:cs="Arial"/>
                <w:sz w:val="18"/>
                <w:lang w:eastAsia="ko-KR"/>
              </w:rPr>
              <w:t xml:space="preserve"> </w:t>
            </w:r>
            <w:r>
              <w:rPr>
                <w:rFonts w:ascii="Arial" w:hAnsi="Arial" w:cs="Arial"/>
                <w:sz w:val="18"/>
                <w:szCs w:val="18"/>
              </w:rPr>
              <w:t>–</w:t>
            </w:r>
            <w:r>
              <w:rPr>
                <w:rFonts w:ascii="Arial" w:hAnsi="Arial" w:cs="Arial"/>
                <w:sz w:val="18"/>
                <w:lang w:eastAsia="ko-KR"/>
              </w:rPr>
              <w:t xml:space="preserve"> </w:t>
            </w:r>
            <w:r>
              <w:rPr>
                <w:rFonts w:ascii="Arial" w:eastAsia="SimSun" w:hAnsi="Arial" w:cs="Arial" w:hint="eastAsia"/>
                <w:sz w:val="18"/>
                <w:lang w:val="en-US" w:eastAsia="zh-CN"/>
              </w:rPr>
              <w:t>1880</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32F649D" w14:textId="77777777" w:rsidR="008F4D94" w:rsidRDefault="008F4D94" w:rsidP="00190399">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FDD</w:t>
            </w:r>
          </w:p>
        </w:tc>
      </w:tr>
      <w:tr w:rsidR="008F4D94" w14:paraId="380D6344"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3B22973" w14:textId="77777777" w:rsidR="008F4D94" w:rsidRDefault="008F4D94" w:rsidP="00190399">
            <w:pPr>
              <w:keepNext/>
              <w:keepLines/>
              <w:spacing w:after="0"/>
              <w:jc w:val="center"/>
              <w:rPr>
                <w:rFonts w:ascii="Arial" w:eastAsia="SimSun" w:hAnsi="Arial" w:cs="Arial"/>
                <w:sz w:val="18"/>
                <w:lang w:val="en-US" w:eastAsia="zh-CN"/>
              </w:rPr>
            </w:pPr>
            <w:r>
              <w:rPr>
                <w:rFonts w:ascii="Arial" w:hAnsi="Arial" w:cs="Arial"/>
                <w:sz w:val="18"/>
                <w:szCs w:val="18"/>
              </w:rPr>
              <w:t>n</w:t>
            </w:r>
            <w:r>
              <w:rPr>
                <w:rFonts w:ascii="Arial" w:eastAsia="SimSun" w:hAnsi="Arial" w:cs="Arial" w:hint="eastAsia"/>
                <w:sz w:val="18"/>
                <w:szCs w:val="18"/>
                <w:lang w:val="en-US" w:eastAsia="zh-CN"/>
              </w:rPr>
              <w:t>40</w:t>
            </w:r>
          </w:p>
        </w:tc>
        <w:tc>
          <w:tcPr>
            <w:tcW w:w="3536" w:type="dxa"/>
            <w:tcBorders>
              <w:top w:val="single" w:sz="4" w:space="0" w:color="auto"/>
              <w:left w:val="single" w:sz="4" w:space="0" w:color="auto"/>
              <w:bottom w:val="single" w:sz="4" w:space="0" w:color="auto"/>
              <w:right w:val="single" w:sz="4" w:space="0" w:color="auto"/>
            </w:tcBorders>
            <w:vAlign w:val="center"/>
          </w:tcPr>
          <w:p w14:paraId="54ECE9D5" w14:textId="77777777" w:rsidR="008F4D94" w:rsidRDefault="008F4D94" w:rsidP="00190399">
            <w:pPr>
              <w:keepNext/>
              <w:keepLines/>
              <w:spacing w:after="0"/>
              <w:jc w:val="center"/>
              <w:rPr>
                <w:rFonts w:ascii="Arial" w:eastAsia="Calibri" w:hAnsi="Arial" w:cs="Arial"/>
                <w:sz w:val="18"/>
                <w:lang w:val="sv-SE" w:eastAsia="ko-KR"/>
              </w:rPr>
            </w:pPr>
            <w:r>
              <w:rPr>
                <w:rFonts w:ascii="Arial" w:eastAsia="SimSun" w:hAnsi="Arial" w:cs="Arial" w:hint="eastAsia"/>
                <w:sz w:val="18"/>
                <w:szCs w:val="18"/>
                <w:lang w:val="en-US" w:eastAsia="zh-CN"/>
              </w:rPr>
              <w:t xml:space="preserve">2300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SimSun" w:hAnsi="Arial" w:cs="Arial" w:hint="eastAsia"/>
                <w:sz w:val="18"/>
                <w:szCs w:val="18"/>
                <w:lang w:val="en-US" w:eastAsia="zh-CN"/>
              </w:rPr>
              <w:t xml:space="preserve">2400 </w:t>
            </w:r>
            <w:r>
              <w:rPr>
                <w:rFonts w:ascii="Arial" w:hAnsi="Arial" w:cs="Arial"/>
                <w:sz w:val="18"/>
                <w:szCs w:val="18"/>
                <w:lang w:val="sv-SE"/>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FD36E0B" w14:textId="77777777" w:rsidR="008F4D94" w:rsidRDefault="008F4D94" w:rsidP="00190399">
            <w:pPr>
              <w:keepNext/>
              <w:keepLines/>
              <w:spacing w:after="0"/>
              <w:jc w:val="center"/>
              <w:rPr>
                <w:rFonts w:ascii="Arial" w:hAnsi="Arial" w:cs="Arial"/>
                <w:sz w:val="18"/>
                <w:lang w:val="sv-SE" w:eastAsia="ko-KR"/>
              </w:rPr>
            </w:pPr>
            <w:r>
              <w:rPr>
                <w:rFonts w:ascii="Arial" w:eastAsia="SimSun" w:hAnsi="Arial" w:cs="Arial" w:hint="eastAsia"/>
                <w:sz w:val="18"/>
                <w:szCs w:val="18"/>
                <w:lang w:val="en-US" w:eastAsia="zh-CN"/>
              </w:rPr>
              <w:t xml:space="preserve">2300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SimSun" w:hAnsi="Arial" w:cs="Arial" w:hint="eastAsia"/>
                <w:sz w:val="18"/>
                <w:szCs w:val="18"/>
                <w:lang w:val="en-US" w:eastAsia="zh-CN"/>
              </w:rPr>
              <w:t xml:space="preserve">2400 </w:t>
            </w:r>
            <w:r>
              <w:rPr>
                <w:rFonts w:ascii="Arial" w:hAnsi="Arial" w:cs="Arial"/>
                <w:sz w:val="18"/>
                <w:szCs w:val="18"/>
                <w:lang w:val="sv-SE"/>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D31516C" w14:textId="77777777" w:rsidR="008F4D94" w:rsidRDefault="008F4D94" w:rsidP="00190399">
            <w:pPr>
              <w:keepNext/>
              <w:keepLines/>
              <w:spacing w:after="0"/>
              <w:jc w:val="center"/>
              <w:rPr>
                <w:rFonts w:ascii="Arial" w:eastAsia="SimSun" w:hAnsi="Arial" w:cs="Arial"/>
                <w:sz w:val="18"/>
                <w:lang w:val="en-US" w:eastAsia="zh-CN"/>
              </w:rPr>
            </w:pPr>
            <w:r>
              <w:rPr>
                <w:rFonts w:ascii="Arial" w:eastAsia="SimSun" w:hAnsi="Arial" w:cs="Arial" w:hint="eastAsia"/>
                <w:sz w:val="18"/>
                <w:szCs w:val="18"/>
                <w:lang w:val="en-US" w:eastAsia="zh-CN"/>
              </w:rPr>
              <w:t>TDD</w:t>
            </w:r>
          </w:p>
        </w:tc>
      </w:tr>
      <w:tr w:rsidR="008F4D94" w14:paraId="18BB7303" w14:textId="77777777" w:rsidTr="00190399">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A60908" w14:textId="77777777" w:rsidR="008F4D94" w:rsidRDefault="008F4D94" w:rsidP="00190399">
            <w:pPr>
              <w:keepNext/>
              <w:keepLines/>
              <w:spacing w:after="0"/>
              <w:jc w:val="center"/>
              <w:rPr>
                <w:rFonts w:ascii="Arial" w:eastAsia="SimSun" w:hAnsi="Arial" w:cs="Arial"/>
                <w:sz w:val="18"/>
                <w:szCs w:val="18"/>
                <w:lang w:val="en-US" w:eastAsia="zh-CN"/>
              </w:rPr>
            </w:pPr>
            <w:r>
              <w:rPr>
                <w:rFonts w:ascii="Arial" w:hAnsi="Arial" w:cs="Arial"/>
                <w:sz w:val="18"/>
                <w:szCs w:val="18"/>
              </w:rPr>
              <w:t>n</w:t>
            </w:r>
            <w:r>
              <w:rPr>
                <w:rFonts w:ascii="Arial" w:eastAsia="SimSun" w:hAnsi="Arial" w:cs="Arial" w:hint="eastAsia"/>
                <w:sz w:val="18"/>
                <w:szCs w:val="18"/>
                <w:lang w:val="en-US" w:eastAsia="zh-CN"/>
              </w:rPr>
              <w:t>79</w:t>
            </w:r>
          </w:p>
        </w:tc>
        <w:tc>
          <w:tcPr>
            <w:tcW w:w="3536" w:type="dxa"/>
            <w:tcBorders>
              <w:top w:val="single" w:sz="4" w:space="0" w:color="auto"/>
              <w:left w:val="single" w:sz="4" w:space="0" w:color="auto"/>
              <w:bottom w:val="single" w:sz="4" w:space="0" w:color="auto"/>
              <w:right w:val="single" w:sz="4" w:space="0" w:color="auto"/>
            </w:tcBorders>
            <w:vAlign w:val="center"/>
          </w:tcPr>
          <w:p w14:paraId="20B5763D" w14:textId="77777777" w:rsidR="008F4D94" w:rsidRDefault="008F4D94" w:rsidP="00190399">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SimSun" w:hAnsi="Arial" w:cs="Arial" w:hint="eastAsia"/>
                <w:sz w:val="18"/>
                <w:szCs w:val="18"/>
                <w:lang w:val="en-US" w:eastAsia="zh-CN"/>
              </w:rPr>
              <w:t xml:space="preserve">5000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C85BF39" w14:textId="77777777" w:rsidR="008F4D94" w:rsidRDefault="008F4D94" w:rsidP="00190399">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SimSun" w:hAnsi="Arial" w:cs="Arial" w:hint="eastAsia"/>
                <w:sz w:val="18"/>
                <w:szCs w:val="18"/>
                <w:lang w:val="en-US" w:eastAsia="zh-CN"/>
              </w:rPr>
              <w:t xml:space="preserve">5000 </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205EF55" w14:textId="77777777" w:rsidR="008F4D94" w:rsidRDefault="008F4D94" w:rsidP="00190399">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TDD</w:t>
            </w:r>
          </w:p>
        </w:tc>
      </w:tr>
    </w:tbl>
    <w:p w14:paraId="6A37F97A" w14:textId="77777777" w:rsidR="008F4D94" w:rsidRDefault="008F4D94" w:rsidP="008F4D94">
      <w:pPr>
        <w:rPr>
          <w:lang w:eastAsia="zh-CN"/>
        </w:rPr>
      </w:pPr>
    </w:p>
    <w:p w14:paraId="006AB0CA" w14:textId="77777777" w:rsidR="008F4D94" w:rsidRDefault="008F4D94" w:rsidP="008F4D94">
      <w:pPr>
        <w:pStyle w:val="Heading4"/>
        <w:numPr>
          <w:ilvl w:val="3"/>
          <w:numId w:val="0"/>
        </w:numPr>
      </w:pPr>
      <w:bookmarkStart w:id="457" w:name="_Toc180420649"/>
      <w:r>
        <w:rPr>
          <w:rFonts w:eastAsia="SimSun" w:hint="eastAsia"/>
          <w:lang w:eastAsia="zh-CN"/>
        </w:rPr>
        <w:t>5.36</w:t>
      </w:r>
      <w:r>
        <w:t>.1.2</w:t>
      </w:r>
      <w:r>
        <w:tab/>
      </w:r>
      <w:r>
        <w:rPr>
          <w:rFonts w:cs="Arial"/>
          <w:lang w:eastAsia="zh-CN"/>
        </w:rPr>
        <w:t>Channel bandwidths per operating band for CA</w:t>
      </w:r>
      <w:bookmarkEnd w:id="457"/>
    </w:p>
    <w:p w14:paraId="180CE557" w14:textId="77777777" w:rsidR="008F4D94" w:rsidRDefault="008F4D94" w:rsidP="008F4D94">
      <w:pPr>
        <w:pStyle w:val="TH"/>
        <w:rPr>
          <w:lang w:val="en-US" w:eastAsia="zh-CN"/>
        </w:rPr>
      </w:pPr>
      <w:r>
        <w:rPr>
          <w:rFonts w:cs="Arial"/>
        </w:rPr>
        <w:t xml:space="preserve">Table </w:t>
      </w:r>
      <w:r>
        <w:rPr>
          <w:rFonts w:cs="Arial" w:hint="eastAsia"/>
          <w:lang w:val="en-US" w:eastAsia="zh-CN"/>
        </w:rPr>
        <w:t>5.36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F4D94" w14:paraId="6B903982"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1C6F7AC" w14:textId="77777777" w:rsidR="008F4D94" w:rsidRDefault="008F4D94" w:rsidP="00190399">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186841" w14:textId="77777777" w:rsidR="008F4D94" w:rsidRDefault="008F4D94" w:rsidP="0019039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8642A7B" w14:textId="77777777" w:rsidR="008F4D94" w:rsidRDefault="008F4D94" w:rsidP="0019039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BE7240" w14:textId="77777777" w:rsidR="008F4D94" w:rsidRDefault="008F4D94" w:rsidP="00190399">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631B240" w14:textId="77777777" w:rsidR="008F4D94" w:rsidRDefault="008F4D94" w:rsidP="00190399">
            <w:pPr>
              <w:pStyle w:val="TAH"/>
              <w:overflowPunct w:val="0"/>
              <w:autoSpaceDE w:val="0"/>
              <w:autoSpaceDN w:val="0"/>
              <w:adjustRightInd w:val="0"/>
              <w:rPr>
                <w:szCs w:val="18"/>
                <w:lang w:val="en-US" w:eastAsia="zh-CN"/>
              </w:rPr>
            </w:pPr>
            <w:r>
              <w:t>Bandwidth combination set</w:t>
            </w:r>
          </w:p>
        </w:tc>
      </w:tr>
      <w:tr w:rsidR="008F4D94" w14:paraId="248BE8AB" w14:textId="77777777" w:rsidTr="00190399">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16FB1E99" w14:textId="77777777" w:rsidR="008F4D94" w:rsidRDefault="008F4D94" w:rsidP="00190399">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eastAsia="SimSun"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19C7D" w14:textId="77777777" w:rsidR="008F4D94" w:rsidRDefault="008F4D94" w:rsidP="00190399">
            <w:pPr>
              <w:pStyle w:val="TAC"/>
              <w:overflowPunct w:val="0"/>
              <w:autoSpaceDE w:val="0"/>
              <w:autoSpaceDN w:val="0"/>
              <w:adjustRightInd w:val="0"/>
              <w:rPr>
                <w:szCs w:val="18"/>
                <w:lang w:eastAsia="zh-CN"/>
              </w:rPr>
            </w:pPr>
            <w:r>
              <w:rPr>
                <w:rFonts w:hint="eastAsia"/>
                <w:szCs w:val="18"/>
                <w:lang w:eastAsia="zh-CN"/>
              </w:rPr>
              <w:t>CA_n3A-n40A</w:t>
            </w:r>
          </w:p>
          <w:p w14:paraId="166D3723" w14:textId="77777777" w:rsidR="008F4D94" w:rsidRDefault="008F4D94" w:rsidP="00190399">
            <w:pPr>
              <w:pStyle w:val="TAC"/>
              <w:overflowPunct w:val="0"/>
              <w:autoSpaceDE w:val="0"/>
              <w:autoSpaceDN w:val="0"/>
              <w:adjustRightInd w:val="0"/>
              <w:rPr>
                <w:szCs w:val="18"/>
                <w:lang w:eastAsia="zh-CN"/>
              </w:rPr>
            </w:pPr>
            <w:r>
              <w:rPr>
                <w:rFonts w:hint="eastAsia"/>
                <w:szCs w:val="18"/>
                <w:lang w:eastAsia="zh-CN"/>
              </w:rPr>
              <w:t>CA_n3A-n79A</w:t>
            </w:r>
          </w:p>
          <w:p w14:paraId="76E8F761" w14:textId="77777777" w:rsidR="008F4D94" w:rsidRDefault="008F4D94" w:rsidP="00190399">
            <w:pPr>
              <w:pStyle w:val="TAC"/>
              <w:overflowPunct w:val="0"/>
              <w:autoSpaceDE w:val="0"/>
              <w:autoSpaceDN w:val="0"/>
              <w:adjustRightInd w:val="0"/>
              <w:rPr>
                <w:rFonts w:eastAsia="SimSun"/>
                <w:szCs w:val="18"/>
                <w:lang w:val="en-US" w:eastAsia="zh-CN"/>
              </w:rPr>
            </w:pPr>
            <w:r>
              <w:rPr>
                <w:rFonts w:hint="eastAsia"/>
                <w:szCs w:val="18"/>
                <w:lang w:eastAsia="zh-CN"/>
              </w:rPr>
              <w:t>CA_n40A-n79A</w:t>
            </w:r>
          </w:p>
        </w:tc>
        <w:tc>
          <w:tcPr>
            <w:tcW w:w="730" w:type="dxa"/>
            <w:tcBorders>
              <w:left w:val="single" w:sz="4" w:space="0" w:color="auto"/>
              <w:right w:val="single" w:sz="4" w:space="0" w:color="auto"/>
            </w:tcBorders>
            <w:vAlign w:val="center"/>
          </w:tcPr>
          <w:p w14:paraId="626730E2" w14:textId="77777777" w:rsidR="008F4D94" w:rsidRDefault="008F4D94" w:rsidP="00190399">
            <w:pPr>
              <w:pStyle w:val="TAC"/>
              <w:rPr>
                <w:rFonts w:eastAsia="SimSun"/>
                <w:szCs w:val="18"/>
                <w:lang w:val="en-US" w:eastAsia="zh-CN"/>
              </w:rPr>
            </w:pPr>
            <w:r>
              <w:rPr>
                <w:rFonts w:eastAsia="SimSun" w:hint="eastAsia"/>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B36A1" w14:textId="77777777" w:rsidR="008F4D94" w:rsidRDefault="008F4D94" w:rsidP="00190399">
            <w:pPr>
              <w:pStyle w:val="TAC"/>
              <w:rPr>
                <w:rFonts w:eastAsia="SimSun"/>
                <w:lang w:val="en-US" w:eastAsia="zh-CN"/>
              </w:rPr>
            </w:pPr>
            <w:bookmarkStart w:id="458" w:name="OLE_LINK10"/>
            <w:r>
              <w:rPr>
                <w:rFonts w:eastAsia="SimSun" w:cs="Arial" w:hint="eastAsia"/>
                <w:kern w:val="2"/>
                <w:lang w:val="en-US" w:eastAsia="zh-CN"/>
              </w:rPr>
              <w:t>See n3 channel bandwidths in Table 5.3.5-1</w:t>
            </w:r>
            <w:bookmarkEnd w:id="458"/>
            <w:r>
              <w:rPr>
                <w:rFonts w:eastAsia="SimSun" w:cs="Arial" w:hint="eastAsia"/>
                <w:kern w:val="2"/>
                <w:lang w:val="en-US" w:eastAsia="zh-CN"/>
              </w:rPr>
              <w:t xml:space="preserve"> </w:t>
            </w:r>
          </w:p>
        </w:tc>
        <w:tc>
          <w:tcPr>
            <w:tcW w:w="1360" w:type="dxa"/>
            <w:tcBorders>
              <w:left w:val="single" w:sz="4" w:space="0" w:color="auto"/>
              <w:bottom w:val="nil"/>
              <w:right w:val="single" w:sz="4" w:space="0" w:color="auto"/>
            </w:tcBorders>
            <w:shd w:val="clear" w:color="auto" w:fill="auto"/>
            <w:vAlign w:val="center"/>
          </w:tcPr>
          <w:p w14:paraId="2DFB80E0" w14:textId="77777777" w:rsidR="008F4D94" w:rsidRDefault="008F4D94" w:rsidP="00190399">
            <w:pPr>
              <w:pStyle w:val="TAC"/>
              <w:overflowPunct w:val="0"/>
              <w:autoSpaceDE w:val="0"/>
              <w:autoSpaceDN w:val="0"/>
              <w:adjustRightInd w:val="0"/>
              <w:rPr>
                <w:szCs w:val="18"/>
                <w:lang w:val="en-US" w:eastAsia="zh-CN"/>
              </w:rPr>
            </w:pPr>
            <w:r>
              <w:rPr>
                <w:rFonts w:hint="eastAsia"/>
                <w:szCs w:val="18"/>
                <w:lang w:val="en-US" w:eastAsia="zh-CN"/>
              </w:rPr>
              <w:t>4 and 5</w:t>
            </w:r>
          </w:p>
        </w:tc>
      </w:tr>
      <w:tr w:rsidR="008F4D94" w14:paraId="1B6B2B5E" w14:textId="77777777" w:rsidTr="00190399">
        <w:trPr>
          <w:trHeight w:val="187"/>
        </w:trPr>
        <w:tc>
          <w:tcPr>
            <w:tcW w:w="1983" w:type="dxa"/>
            <w:tcBorders>
              <w:top w:val="nil"/>
              <w:left w:val="single" w:sz="4" w:space="0" w:color="auto"/>
              <w:bottom w:val="nil"/>
              <w:right w:val="single" w:sz="4" w:space="0" w:color="auto"/>
            </w:tcBorders>
            <w:shd w:val="clear" w:color="auto" w:fill="auto"/>
            <w:vAlign w:val="center"/>
          </w:tcPr>
          <w:p w14:paraId="2669B30D" w14:textId="77777777" w:rsidR="008F4D94" w:rsidRDefault="008F4D94" w:rsidP="0019039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06C5C6" w14:textId="77777777" w:rsidR="008F4D94" w:rsidRDefault="008F4D94" w:rsidP="0019039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EDE24C7" w14:textId="77777777" w:rsidR="008F4D94" w:rsidRDefault="008F4D94" w:rsidP="00190399">
            <w:pPr>
              <w:pStyle w:val="TAC"/>
              <w:rPr>
                <w:rFonts w:eastAsia="SimSun"/>
                <w:szCs w:val="18"/>
                <w:lang w:val="en-US" w:eastAsia="zh-CN"/>
              </w:rPr>
            </w:pPr>
            <w:r>
              <w:rPr>
                <w:rFonts w:eastAsia="SimSun"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5DD0F" w14:textId="77777777" w:rsidR="008F4D94" w:rsidRDefault="008F4D94" w:rsidP="00190399">
            <w:pPr>
              <w:pStyle w:val="TAC"/>
              <w:rPr>
                <w:rFonts w:eastAsia="SimSun"/>
                <w:lang w:val="en-US" w:eastAsia="zh-CN"/>
              </w:rPr>
            </w:pPr>
            <w:r>
              <w:rPr>
                <w:rFonts w:eastAsia="SimSun" w:cs="Arial" w:hint="eastAsia"/>
                <w:kern w:val="2"/>
                <w:lang w:val="en-US" w:eastAsia="zh-CN"/>
              </w:rPr>
              <w:t xml:space="preserve">See n40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2C6E381B" w14:textId="77777777" w:rsidR="008F4D94" w:rsidRDefault="008F4D94" w:rsidP="00190399">
            <w:pPr>
              <w:pStyle w:val="TAC"/>
              <w:overflowPunct w:val="0"/>
              <w:autoSpaceDE w:val="0"/>
              <w:autoSpaceDN w:val="0"/>
              <w:adjustRightInd w:val="0"/>
              <w:rPr>
                <w:szCs w:val="18"/>
                <w:lang w:val="en-US" w:eastAsia="zh-CN"/>
              </w:rPr>
            </w:pPr>
          </w:p>
        </w:tc>
      </w:tr>
      <w:tr w:rsidR="008F4D94" w14:paraId="7E26180B"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B7A87" w14:textId="77777777" w:rsidR="008F4D94" w:rsidRDefault="008F4D94" w:rsidP="0019039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894E4" w14:textId="77777777" w:rsidR="008F4D94" w:rsidRDefault="008F4D94" w:rsidP="0019039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84AE72" w14:textId="77777777" w:rsidR="008F4D94" w:rsidRDefault="008F4D94" w:rsidP="00190399">
            <w:pPr>
              <w:pStyle w:val="TAC"/>
              <w:rPr>
                <w:rFonts w:eastAsia="SimSun"/>
                <w:szCs w:val="18"/>
                <w:lang w:val="en-US" w:eastAsia="zh-CN"/>
              </w:rPr>
            </w:pPr>
            <w:r>
              <w:rPr>
                <w:rFonts w:eastAsia="SimSun"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25070E" w14:textId="77777777" w:rsidR="008F4D94" w:rsidRDefault="008F4D94" w:rsidP="00190399">
            <w:pPr>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C9466" w14:textId="77777777" w:rsidR="008F4D94" w:rsidRDefault="008F4D94" w:rsidP="00190399">
            <w:pPr>
              <w:pStyle w:val="TAC"/>
              <w:overflowPunct w:val="0"/>
              <w:autoSpaceDE w:val="0"/>
              <w:autoSpaceDN w:val="0"/>
              <w:adjustRightInd w:val="0"/>
              <w:rPr>
                <w:szCs w:val="18"/>
                <w:lang w:val="en-US" w:eastAsia="zh-CN"/>
              </w:rPr>
            </w:pPr>
          </w:p>
        </w:tc>
      </w:tr>
    </w:tbl>
    <w:p w14:paraId="16755C1A" w14:textId="77777777" w:rsidR="008F4D94" w:rsidRDefault="008F4D94" w:rsidP="008F4D94">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2F5B1FE6" w14:textId="77777777" w:rsidR="008F4D94" w:rsidRDefault="008F4D94" w:rsidP="008F4D94">
      <w:pPr>
        <w:pStyle w:val="Heading4"/>
        <w:numPr>
          <w:ilvl w:val="3"/>
          <w:numId w:val="0"/>
        </w:numPr>
      </w:pPr>
      <w:bookmarkStart w:id="459" w:name="_Toc180420650"/>
      <w:r>
        <w:rPr>
          <w:rFonts w:eastAsia="SimSun" w:hint="eastAsia"/>
          <w:lang w:eastAsia="zh-CN"/>
        </w:rPr>
        <w:t>5.36</w:t>
      </w:r>
      <w:r>
        <w:t>.1.3</w:t>
      </w:r>
      <w:r>
        <w:tab/>
      </w:r>
      <w:r>
        <w:rPr>
          <w:lang w:val="en-US" w:eastAsia="zh-CN"/>
        </w:rPr>
        <w:t>∆TIB</w:t>
      </w:r>
      <w:r>
        <w:rPr>
          <w:rFonts w:hint="eastAsia"/>
          <w:lang w:val="en-US" w:eastAsia="zh-CN"/>
        </w:rPr>
        <w:t>,c</w:t>
      </w:r>
      <w:r>
        <w:rPr>
          <w:lang w:val="en-US" w:eastAsia="zh-CN"/>
        </w:rPr>
        <w:t xml:space="preserve"> and ∆RIB</w:t>
      </w:r>
      <w:r>
        <w:rPr>
          <w:rFonts w:hint="eastAsia"/>
          <w:lang w:val="en-US" w:eastAsia="zh-CN"/>
        </w:rPr>
        <w:t>,c</w:t>
      </w:r>
      <w:r>
        <w:rPr>
          <w:lang w:val="en-US" w:eastAsia="zh-CN"/>
        </w:rPr>
        <w:t xml:space="preserve"> values</w:t>
      </w:r>
      <w:bookmarkEnd w:id="459"/>
    </w:p>
    <w:p w14:paraId="55E374D9" w14:textId="77777777" w:rsidR="008F4D94" w:rsidRDefault="008F4D94" w:rsidP="008F4D94">
      <w:pPr>
        <w:rPr>
          <w:rFonts w:eastAsia="SimSun"/>
          <w:kern w:val="2"/>
          <w:lang w:val="en-US" w:eastAsia="zh-CN"/>
        </w:rPr>
      </w:pPr>
      <w:r>
        <w:rPr>
          <w:rFonts w:eastAsia="SimSun"/>
          <w:kern w:val="2"/>
          <w:lang w:val="en-US" w:eastAsia="zh-CN"/>
        </w:rPr>
        <w:t>For CA_</w:t>
      </w:r>
      <w:r>
        <w:rPr>
          <w:rFonts w:eastAsia="SimSun" w:hint="eastAsia"/>
          <w:kern w:val="2"/>
          <w:lang w:val="en-US" w:eastAsia="zh-CN"/>
        </w:rPr>
        <w:t>n3</w:t>
      </w:r>
      <w:r>
        <w:rPr>
          <w:rFonts w:eastAsia="SimSun"/>
          <w:kern w:val="2"/>
          <w:lang w:val="en-US" w:eastAsia="zh-CN"/>
        </w:rPr>
        <w:t>-</w:t>
      </w:r>
      <w:r>
        <w:rPr>
          <w:rFonts w:eastAsia="SimSun" w:hint="eastAsia"/>
          <w:kern w:val="2"/>
          <w:lang w:val="en-US" w:eastAsia="zh-CN"/>
        </w:rPr>
        <w:t>n40</w:t>
      </w:r>
      <w:r>
        <w:rPr>
          <w:rFonts w:eastAsia="SimSun"/>
          <w:kern w:val="2"/>
          <w:lang w:val="en-US" w:eastAsia="zh-CN"/>
        </w:rPr>
        <w:t>-</w:t>
      </w:r>
      <w:r>
        <w:rPr>
          <w:rFonts w:eastAsia="SimSun" w:hint="eastAsia"/>
          <w:kern w:val="2"/>
          <w:lang w:val="en-US" w:eastAsia="zh-CN"/>
        </w:rPr>
        <w:t>n79</w:t>
      </w:r>
      <w:r>
        <w:rPr>
          <w:rFonts w:eastAsia="SimSun"/>
          <w:kern w:val="2"/>
          <w:lang w:val="en-US" w:eastAsia="zh-CN"/>
        </w:rPr>
        <w:t xml:space="preserve">, the </w:t>
      </w:r>
      <w:r>
        <w:rPr>
          <w:rFonts w:eastAsia="SimSun"/>
          <w:kern w:val="2"/>
          <w:lang w:val="en-US" w:eastAsia="zh-CN"/>
        </w:rPr>
        <w:sym w:font="Symbol" w:char="F044"/>
      </w:r>
      <w:r>
        <w:rPr>
          <w:rFonts w:eastAsia="SimSun"/>
          <w:kern w:val="2"/>
          <w:lang w:val="en-US" w:eastAsia="zh-CN"/>
        </w:rPr>
        <w:t>T</w:t>
      </w:r>
      <w:r>
        <w:rPr>
          <w:rFonts w:eastAsia="SimSun"/>
          <w:kern w:val="2"/>
          <w:vertAlign w:val="subscript"/>
          <w:lang w:val="en-US" w:eastAsia="zh-CN"/>
        </w:rPr>
        <w:t xml:space="preserve">IB,c </w:t>
      </w:r>
      <w:r>
        <w:rPr>
          <w:rFonts w:eastAsia="SimSun"/>
          <w:kern w:val="2"/>
          <w:lang w:val="en-US" w:eastAsia="zh-CN"/>
        </w:rPr>
        <w:t xml:space="preserve">and </w:t>
      </w:r>
      <w:r>
        <w:rPr>
          <w:rFonts w:eastAsia="SimSun"/>
          <w:kern w:val="2"/>
          <w:lang w:val="en-US" w:eastAsia="zh-CN"/>
        </w:rPr>
        <w:sym w:font="Symbol" w:char="F044"/>
      </w:r>
      <w:r>
        <w:rPr>
          <w:rFonts w:eastAsia="SimSun"/>
          <w:kern w:val="2"/>
          <w:lang w:val="en-US" w:eastAsia="zh-CN"/>
        </w:rPr>
        <w:t>R</w:t>
      </w:r>
      <w:r>
        <w:rPr>
          <w:rFonts w:eastAsia="SimSun"/>
          <w:kern w:val="2"/>
          <w:vertAlign w:val="subscript"/>
          <w:lang w:val="en-US" w:eastAsia="zh-CN"/>
        </w:rPr>
        <w:t>IB,c</w:t>
      </w:r>
      <w:r>
        <w:rPr>
          <w:rFonts w:eastAsia="SimSun"/>
          <w:kern w:val="2"/>
          <w:lang w:val="en-US" w:eastAsia="zh-CN"/>
        </w:rPr>
        <w:t xml:space="preserve"> values </w:t>
      </w:r>
      <w:r>
        <w:rPr>
          <w:rFonts w:eastAsia="SimSun" w:hint="eastAsia"/>
          <w:kern w:val="2"/>
          <w:lang w:val="en-US" w:eastAsia="zh-CN"/>
        </w:rPr>
        <w:t>are proposed in the following tables:</w:t>
      </w:r>
    </w:p>
    <w:p w14:paraId="12068ED0" w14:textId="77777777" w:rsidR="008F4D94" w:rsidRDefault="008F4D94" w:rsidP="008F4D94">
      <w:pPr>
        <w:pStyle w:val="TH"/>
      </w:pPr>
      <w:r>
        <w:rPr>
          <w:rFonts w:cs="Arial"/>
        </w:rPr>
        <w:t>Table 5.36.1.3-1: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14:paraId="2072E9CF" w14:textId="77777777" w:rsidTr="00190399">
        <w:trPr>
          <w:jc w:val="center"/>
        </w:trPr>
        <w:tc>
          <w:tcPr>
            <w:tcW w:w="2336" w:type="dxa"/>
            <w:vMerge w:val="restart"/>
            <w:tcBorders>
              <w:top w:val="single" w:sz="4" w:space="0" w:color="auto"/>
              <w:left w:val="single" w:sz="4" w:space="0" w:color="auto"/>
              <w:right w:val="single" w:sz="4" w:space="0" w:color="auto"/>
            </w:tcBorders>
          </w:tcPr>
          <w:p w14:paraId="20A17D35" w14:textId="77777777" w:rsidR="008F4D94" w:rsidRDefault="008F4D94" w:rsidP="00190399">
            <w:pPr>
              <w:keepNext/>
              <w:keepLines/>
              <w:spacing w:after="0"/>
              <w:jc w:val="center"/>
              <w:rPr>
                <w:rFonts w:ascii="Arial" w:eastAsia="SimSun" w:hAnsi="Arial" w:cs="Arial"/>
                <w:b/>
                <w:sz w:val="18"/>
                <w:szCs w:val="18"/>
              </w:rPr>
            </w:pPr>
            <w:r>
              <w:rPr>
                <w:rFonts w:ascii="Arial" w:eastAsia="SimSun" w:hAnsi="Arial" w:cs="Arial"/>
                <w:b/>
                <w:sz w:val="18"/>
                <w:szCs w:val="18"/>
              </w:rPr>
              <w:t xml:space="preserve">Inter-band </w:t>
            </w:r>
            <w:r>
              <w:rPr>
                <w:rFonts w:ascii="Arial" w:eastAsia="SimSun" w:hAnsi="Arial" w:cs="Arial"/>
                <w:b/>
                <w:sz w:val="18"/>
                <w:szCs w:val="18"/>
                <w:lang w:eastAsia="zh-CN"/>
              </w:rPr>
              <w:t>CA</w:t>
            </w:r>
            <w:r>
              <w:rPr>
                <w:rFonts w:ascii="Arial" w:eastAsia="SimSun"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4D2435" w14:textId="77777777" w:rsidR="008F4D94" w:rsidRDefault="008F4D94" w:rsidP="00190399">
            <w:pPr>
              <w:keepNext/>
              <w:keepLines/>
              <w:spacing w:after="0"/>
              <w:jc w:val="center"/>
              <w:rPr>
                <w:rFonts w:ascii="Arial" w:eastAsia="SimSun" w:hAnsi="Arial" w:cs="Arial"/>
                <w:b/>
                <w:sz w:val="18"/>
                <w:szCs w:val="18"/>
              </w:rPr>
            </w:pPr>
            <w:r>
              <w:rPr>
                <w:rFonts w:ascii="Arial" w:eastAsia="SimSun" w:hAnsi="Arial" w:cs="Arial"/>
                <w:b/>
                <w:sz w:val="18"/>
                <w:szCs w:val="18"/>
              </w:rPr>
              <w:t>ΔT</w:t>
            </w:r>
            <w:r>
              <w:rPr>
                <w:rFonts w:ascii="Arial" w:eastAsia="SimSun" w:hAnsi="Arial" w:cs="Arial"/>
                <w:b/>
                <w:sz w:val="18"/>
                <w:szCs w:val="18"/>
                <w:vertAlign w:val="subscript"/>
              </w:rPr>
              <w:t>IB,c</w:t>
            </w:r>
            <w:r>
              <w:rPr>
                <w:rFonts w:ascii="Arial" w:eastAsia="SimSun" w:hAnsi="Arial" w:cs="Arial"/>
                <w:b/>
                <w:sz w:val="18"/>
                <w:szCs w:val="18"/>
              </w:rPr>
              <w:t xml:space="preserve"> for NR bands (dB)</w:t>
            </w:r>
            <w:r>
              <w:rPr>
                <w:rFonts w:ascii="Arial" w:eastAsia="SimSun" w:hAnsi="Arial" w:cs="Arial"/>
                <w:b/>
                <w:sz w:val="18"/>
                <w:szCs w:val="18"/>
                <w:vertAlign w:val="superscript"/>
              </w:rPr>
              <w:t>8</w:t>
            </w:r>
          </w:p>
        </w:tc>
      </w:tr>
      <w:tr w:rsidR="008F4D94" w14:paraId="6BABF7FE" w14:textId="77777777" w:rsidTr="00190399">
        <w:trPr>
          <w:jc w:val="center"/>
        </w:trPr>
        <w:tc>
          <w:tcPr>
            <w:tcW w:w="2336" w:type="dxa"/>
            <w:vMerge/>
            <w:tcBorders>
              <w:left w:val="single" w:sz="4" w:space="0" w:color="auto"/>
              <w:bottom w:val="single" w:sz="4" w:space="0" w:color="auto"/>
              <w:right w:val="single" w:sz="4" w:space="0" w:color="auto"/>
            </w:tcBorders>
          </w:tcPr>
          <w:p w14:paraId="73807B0B" w14:textId="77777777" w:rsidR="008F4D94" w:rsidRDefault="008F4D94" w:rsidP="00190399">
            <w:pPr>
              <w:keepNext/>
              <w:keepLines/>
              <w:spacing w:after="0"/>
              <w:jc w:val="center"/>
              <w:rPr>
                <w:rFonts w:ascii="Arial" w:eastAsia="SimSun"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FD54D3" w14:textId="77777777" w:rsidR="008F4D94" w:rsidRDefault="008F4D94" w:rsidP="00190399">
            <w:pPr>
              <w:keepNext/>
              <w:keepLines/>
              <w:spacing w:after="0"/>
              <w:jc w:val="center"/>
              <w:rPr>
                <w:rFonts w:ascii="Arial" w:eastAsia="SimSun" w:hAnsi="Arial" w:cs="Arial"/>
                <w:b/>
                <w:sz w:val="18"/>
                <w:szCs w:val="18"/>
              </w:rPr>
            </w:pPr>
            <w:r>
              <w:rPr>
                <w:rFonts w:ascii="Arial" w:eastAsia="SimSun" w:hAnsi="Arial" w:cs="Arial"/>
                <w:b/>
                <w:sz w:val="18"/>
                <w:szCs w:val="18"/>
              </w:rPr>
              <w:t>Component band in order of bands in configuration</w:t>
            </w:r>
            <w:r>
              <w:rPr>
                <w:rFonts w:ascii="Arial" w:eastAsia="SimSun" w:hAnsi="Arial" w:cs="Arial"/>
                <w:b/>
                <w:sz w:val="18"/>
                <w:szCs w:val="18"/>
                <w:vertAlign w:val="superscript"/>
              </w:rPr>
              <w:t>9</w:t>
            </w:r>
          </w:p>
        </w:tc>
      </w:tr>
      <w:tr w:rsidR="008F4D94" w14:paraId="03462FAD" w14:textId="77777777" w:rsidTr="0019039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55C735" w14:textId="77777777" w:rsidR="008F4D94" w:rsidRDefault="008F4D94" w:rsidP="00190399">
            <w:pPr>
              <w:keepNext/>
              <w:keepLines/>
              <w:spacing w:after="0"/>
              <w:jc w:val="center"/>
              <w:rPr>
                <w:rFonts w:ascii="Arial" w:hAnsi="Arial" w:cs="Arial"/>
                <w:sz w:val="18"/>
                <w:szCs w:val="18"/>
                <w:lang w:eastAsia="zh-CN"/>
              </w:rPr>
            </w:pPr>
            <w:r>
              <w:rPr>
                <w:rFonts w:ascii="Arial" w:eastAsia="SimSun" w:hAnsi="Arial" w:cs="Arial"/>
                <w:kern w:val="2"/>
                <w:sz w:val="18"/>
                <w:szCs w:val="18"/>
                <w:lang w:val="en-US" w:eastAsia="zh-CN"/>
              </w:rPr>
              <w:t>CA_</w:t>
            </w:r>
            <w:r>
              <w:rPr>
                <w:rFonts w:ascii="Arial" w:eastAsia="SimSun" w:hAnsi="Arial" w:cs="Arial" w:hint="eastAsia"/>
                <w:kern w:val="2"/>
                <w:sz w:val="18"/>
                <w:szCs w:val="18"/>
                <w:lang w:val="en-US" w:eastAsia="zh-CN"/>
              </w:rPr>
              <w:t>n3</w:t>
            </w:r>
            <w:r>
              <w:rPr>
                <w:rFonts w:ascii="Arial" w:eastAsia="SimSun" w:hAnsi="Arial" w:cs="Arial"/>
                <w:kern w:val="2"/>
                <w:sz w:val="18"/>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58C80083" w14:textId="77777777" w:rsidR="008F4D94" w:rsidRDefault="008F4D94" w:rsidP="00190399">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C88DA4" w14:textId="77777777" w:rsidR="008F4D94" w:rsidRDefault="008F4D94" w:rsidP="00190399">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EE7D35" w14:textId="77777777" w:rsidR="008F4D94" w:rsidRDefault="008F4D94" w:rsidP="00190399">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0.8</w:t>
            </w:r>
          </w:p>
        </w:tc>
      </w:tr>
      <w:tr w:rsidR="008F4D94" w14:paraId="0C709B1D" w14:textId="77777777" w:rsidTr="0019039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9FB606" w14:textId="77777777" w:rsidR="008F4D94" w:rsidRDefault="008F4D94" w:rsidP="00190399">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IB,c</w:t>
            </w:r>
            <w:r>
              <w:rPr>
                <w:rFonts w:cs="Arial"/>
                <w:szCs w:val="18"/>
                <w:lang w:eastAsia="ja-JP"/>
              </w:rPr>
              <w:t xml:space="preserve"> = 0.</w:t>
            </w:r>
          </w:p>
          <w:p w14:paraId="2816C42C" w14:textId="77777777" w:rsidR="008F4D94" w:rsidRDefault="008F4D94" w:rsidP="00190399">
            <w:pPr>
              <w:pStyle w:val="TAN"/>
              <w:rPr>
                <w:szCs w:val="18"/>
                <w:lang w:eastAsia="zh-CN"/>
              </w:rPr>
            </w:pPr>
            <w:r>
              <w:rPr>
                <w:rFonts w:eastAsia="DengXian" w:cs="Arial"/>
                <w:szCs w:val="18"/>
              </w:rPr>
              <w:t>NOTE 9:</w:t>
            </w:r>
            <w:r>
              <w:rPr>
                <w:rFonts w:eastAsia="DengXian" w:cs="Arial"/>
                <w:szCs w:val="18"/>
              </w:rPr>
              <w:tab/>
              <w:t>The component band order in the configuration should be listed by the order of NR bands, such as for CA_n1-n3-n5 the band order from left to right is n1, n3 and n5.</w:t>
            </w:r>
          </w:p>
        </w:tc>
      </w:tr>
    </w:tbl>
    <w:p w14:paraId="56FB53D1" w14:textId="77777777" w:rsidR="008F4D94" w:rsidRDefault="008F4D94" w:rsidP="008F4D94">
      <w:pPr>
        <w:rPr>
          <w:rFonts w:ascii="Arial" w:hAnsi="Arial" w:cs="Arial"/>
          <w:lang w:eastAsia="ko-KR"/>
        </w:rPr>
      </w:pPr>
    </w:p>
    <w:p w14:paraId="02CB602E" w14:textId="77777777" w:rsidR="008F4D94" w:rsidRDefault="008F4D94" w:rsidP="008F4D94">
      <w:pPr>
        <w:pStyle w:val="TH"/>
      </w:pPr>
      <w:r>
        <w:rPr>
          <w:rFonts w:cs="Arial"/>
        </w:rPr>
        <w:t>Table 5.36.1.3-2: ΔR</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8F4D94" w14:paraId="72B724B9" w14:textId="77777777" w:rsidTr="00190399">
        <w:trPr>
          <w:trHeight w:val="187"/>
          <w:jc w:val="center"/>
        </w:trPr>
        <w:tc>
          <w:tcPr>
            <w:tcW w:w="1594" w:type="dxa"/>
            <w:vMerge w:val="restart"/>
          </w:tcPr>
          <w:p w14:paraId="4F3583BA" w14:textId="77777777" w:rsidR="008F4D94" w:rsidRDefault="008F4D94" w:rsidP="00190399">
            <w:pPr>
              <w:keepNext/>
              <w:keepLines/>
              <w:spacing w:after="0"/>
              <w:jc w:val="center"/>
              <w:rPr>
                <w:rFonts w:ascii="Arial" w:eastAsia="DengXian" w:hAnsi="Arial" w:cs="Arial"/>
                <w:b/>
                <w:sz w:val="18"/>
                <w:szCs w:val="18"/>
              </w:rPr>
            </w:pPr>
            <w:r>
              <w:rPr>
                <w:rFonts w:ascii="Arial" w:eastAsia="DengXian" w:hAnsi="Arial" w:cs="Arial"/>
                <w:b/>
                <w:sz w:val="18"/>
                <w:szCs w:val="18"/>
              </w:rPr>
              <w:t>Inter-band CA combination</w:t>
            </w:r>
          </w:p>
        </w:tc>
        <w:tc>
          <w:tcPr>
            <w:tcW w:w="5845" w:type="dxa"/>
            <w:gridSpan w:val="3"/>
            <w:vAlign w:val="center"/>
          </w:tcPr>
          <w:p w14:paraId="530B4732" w14:textId="77777777" w:rsidR="008F4D94" w:rsidRDefault="008F4D94" w:rsidP="00190399">
            <w:pPr>
              <w:keepNext/>
              <w:keepLines/>
              <w:spacing w:after="0"/>
              <w:jc w:val="center"/>
              <w:rPr>
                <w:rFonts w:ascii="Arial" w:eastAsia="DengXian" w:hAnsi="Arial" w:cs="Arial"/>
                <w:b/>
                <w:sz w:val="18"/>
                <w:szCs w:val="18"/>
              </w:rPr>
            </w:pPr>
            <w:r>
              <w:rPr>
                <w:rFonts w:ascii="Arial" w:eastAsia="DengXian" w:hAnsi="Arial" w:cs="Arial"/>
                <w:b/>
                <w:sz w:val="18"/>
                <w:szCs w:val="18"/>
              </w:rPr>
              <w:t>ΔR</w:t>
            </w:r>
            <w:r>
              <w:rPr>
                <w:rFonts w:ascii="Arial" w:eastAsia="DengXian" w:hAnsi="Arial" w:cs="Arial"/>
                <w:b/>
                <w:sz w:val="18"/>
                <w:szCs w:val="18"/>
                <w:vertAlign w:val="subscript"/>
              </w:rPr>
              <w:t>IB,c</w:t>
            </w:r>
            <w:r>
              <w:rPr>
                <w:rFonts w:ascii="Arial" w:eastAsia="DengXian" w:hAnsi="Arial" w:cs="Arial"/>
                <w:b/>
                <w:sz w:val="18"/>
                <w:szCs w:val="18"/>
              </w:rPr>
              <w:t xml:space="preserve"> for NR bands (dB)</w:t>
            </w:r>
            <w:r>
              <w:rPr>
                <w:rFonts w:ascii="Arial" w:eastAsia="DengXian" w:hAnsi="Arial" w:cs="Arial"/>
                <w:b/>
                <w:sz w:val="18"/>
                <w:szCs w:val="18"/>
                <w:vertAlign w:val="superscript"/>
              </w:rPr>
              <w:t>9</w:t>
            </w:r>
          </w:p>
        </w:tc>
      </w:tr>
      <w:tr w:rsidR="008F4D94" w14:paraId="58CAC73A" w14:textId="77777777" w:rsidTr="00190399">
        <w:trPr>
          <w:trHeight w:val="187"/>
          <w:jc w:val="center"/>
        </w:trPr>
        <w:tc>
          <w:tcPr>
            <w:tcW w:w="1594" w:type="dxa"/>
            <w:vMerge/>
            <w:tcBorders>
              <w:bottom w:val="single" w:sz="4" w:space="0" w:color="auto"/>
            </w:tcBorders>
          </w:tcPr>
          <w:p w14:paraId="7708CC0F" w14:textId="77777777" w:rsidR="008F4D94" w:rsidRDefault="008F4D94" w:rsidP="00190399">
            <w:pPr>
              <w:keepNext/>
              <w:keepLines/>
              <w:spacing w:after="0"/>
              <w:jc w:val="center"/>
              <w:rPr>
                <w:rFonts w:ascii="Arial" w:eastAsia="DengXian" w:hAnsi="Arial" w:cs="Arial"/>
                <w:b/>
                <w:sz w:val="18"/>
                <w:szCs w:val="18"/>
              </w:rPr>
            </w:pPr>
          </w:p>
        </w:tc>
        <w:tc>
          <w:tcPr>
            <w:tcW w:w="5845" w:type="dxa"/>
            <w:gridSpan w:val="3"/>
            <w:vAlign w:val="center"/>
          </w:tcPr>
          <w:p w14:paraId="27894939" w14:textId="77777777" w:rsidR="008F4D94" w:rsidRDefault="008F4D94" w:rsidP="00190399">
            <w:pPr>
              <w:keepNext/>
              <w:keepLines/>
              <w:spacing w:after="0"/>
              <w:jc w:val="center"/>
              <w:rPr>
                <w:rFonts w:ascii="Arial" w:eastAsia="DengXian" w:hAnsi="Arial" w:cs="Arial"/>
                <w:b/>
                <w:sz w:val="18"/>
                <w:szCs w:val="18"/>
              </w:rPr>
            </w:pPr>
            <w:r>
              <w:rPr>
                <w:rFonts w:ascii="Arial" w:eastAsia="DengXian" w:hAnsi="Arial" w:cs="Arial"/>
                <w:b/>
                <w:sz w:val="18"/>
                <w:szCs w:val="18"/>
              </w:rPr>
              <w:t>Component band in order of bands in configuration</w:t>
            </w:r>
            <w:r>
              <w:rPr>
                <w:rFonts w:ascii="Arial" w:eastAsia="DengXian" w:hAnsi="Arial" w:cs="Arial"/>
                <w:b/>
                <w:sz w:val="18"/>
                <w:szCs w:val="18"/>
                <w:vertAlign w:val="superscript"/>
              </w:rPr>
              <w:t>10</w:t>
            </w:r>
          </w:p>
        </w:tc>
      </w:tr>
      <w:tr w:rsidR="008F4D94" w14:paraId="4533B25B" w14:textId="77777777" w:rsidTr="00190399">
        <w:trPr>
          <w:trHeight w:val="187"/>
          <w:jc w:val="center"/>
        </w:trPr>
        <w:tc>
          <w:tcPr>
            <w:tcW w:w="1594" w:type="dxa"/>
            <w:shd w:val="clear" w:color="auto" w:fill="auto"/>
          </w:tcPr>
          <w:p w14:paraId="7649ECC2" w14:textId="77777777" w:rsidR="008F4D94" w:rsidRDefault="008F4D94" w:rsidP="00190399">
            <w:pPr>
              <w:keepNext/>
              <w:keepLines/>
              <w:spacing w:after="0"/>
              <w:jc w:val="center"/>
              <w:rPr>
                <w:rFonts w:ascii="Arial" w:eastAsia="DengXian" w:hAnsi="Arial" w:cs="Arial"/>
                <w:sz w:val="18"/>
                <w:szCs w:val="18"/>
              </w:rPr>
            </w:pPr>
            <w:r>
              <w:rPr>
                <w:rFonts w:ascii="Arial" w:eastAsia="SimSun" w:hAnsi="Arial" w:cs="Arial"/>
                <w:kern w:val="2"/>
                <w:sz w:val="18"/>
                <w:szCs w:val="18"/>
                <w:lang w:val="en-US" w:eastAsia="zh-CN"/>
              </w:rPr>
              <w:t>CA_</w:t>
            </w:r>
            <w:r>
              <w:rPr>
                <w:rFonts w:ascii="Arial" w:eastAsia="SimSun" w:hAnsi="Arial" w:cs="Arial" w:hint="eastAsia"/>
                <w:kern w:val="2"/>
                <w:sz w:val="18"/>
                <w:szCs w:val="18"/>
                <w:lang w:val="en-US" w:eastAsia="zh-CN"/>
              </w:rPr>
              <w:t>n3</w:t>
            </w:r>
            <w:r>
              <w:rPr>
                <w:rFonts w:ascii="Arial" w:eastAsia="SimSun" w:hAnsi="Arial" w:cs="Arial"/>
                <w:kern w:val="2"/>
                <w:sz w:val="18"/>
                <w:szCs w:val="18"/>
                <w:lang w:val="en-US" w:eastAsia="zh-CN"/>
              </w:rPr>
              <w:t>-n40-n79</w:t>
            </w:r>
          </w:p>
        </w:tc>
        <w:tc>
          <w:tcPr>
            <w:tcW w:w="1948" w:type="dxa"/>
            <w:vAlign w:val="center"/>
          </w:tcPr>
          <w:p w14:paraId="0D0CD5E0" w14:textId="77777777" w:rsidR="008F4D94" w:rsidRDefault="008F4D94" w:rsidP="00190399">
            <w:pPr>
              <w:keepNext/>
              <w:keepLines/>
              <w:spacing w:after="0"/>
              <w:jc w:val="center"/>
              <w:rPr>
                <w:rFonts w:ascii="Arial" w:eastAsia="DengXian" w:hAnsi="Arial" w:cs="Arial"/>
                <w:sz w:val="18"/>
                <w:szCs w:val="18"/>
                <w:lang w:val="en-US" w:eastAsia="zh-CN"/>
              </w:rPr>
            </w:pPr>
            <w:r>
              <w:rPr>
                <w:rFonts w:ascii="Arial" w:hAnsi="Arial" w:cs="Arial"/>
                <w:sz w:val="18"/>
                <w:szCs w:val="18"/>
                <w:lang w:eastAsia="zh-CN"/>
              </w:rPr>
              <w:t>-</w:t>
            </w:r>
          </w:p>
        </w:tc>
        <w:tc>
          <w:tcPr>
            <w:tcW w:w="1948" w:type="dxa"/>
            <w:vAlign w:val="center"/>
          </w:tcPr>
          <w:p w14:paraId="4075AE8B" w14:textId="77777777" w:rsidR="008F4D94" w:rsidRDefault="008F4D94" w:rsidP="00190399">
            <w:pPr>
              <w:keepNext/>
              <w:keepLines/>
              <w:spacing w:after="0"/>
              <w:jc w:val="center"/>
              <w:rPr>
                <w:rFonts w:ascii="Arial" w:eastAsia="DengXian" w:hAnsi="Arial" w:cs="Arial"/>
                <w:sz w:val="18"/>
                <w:szCs w:val="18"/>
                <w:lang w:val="en-US" w:eastAsia="zh-CN"/>
              </w:rPr>
            </w:pPr>
            <w:r>
              <w:rPr>
                <w:rFonts w:ascii="Arial" w:hAnsi="Arial" w:cs="Arial" w:hint="eastAsia"/>
                <w:sz w:val="18"/>
                <w:szCs w:val="18"/>
                <w:lang w:val="en-US" w:eastAsia="zh-CN"/>
              </w:rPr>
              <w:t>-</w:t>
            </w:r>
          </w:p>
        </w:tc>
        <w:tc>
          <w:tcPr>
            <w:tcW w:w="1949" w:type="dxa"/>
            <w:vAlign w:val="center"/>
          </w:tcPr>
          <w:p w14:paraId="7DB5DEDD" w14:textId="77777777" w:rsidR="008F4D94" w:rsidRDefault="008F4D94" w:rsidP="00190399">
            <w:pPr>
              <w:keepNext/>
              <w:keepLines/>
              <w:spacing w:after="0"/>
              <w:jc w:val="center"/>
              <w:rPr>
                <w:rFonts w:ascii="Arial" w:eastAsia="DengXian" w:hAnsi="Arial" w:cs="Arial"/>
                <w:sz w:val="18"/>
                <w:szCs w:val="18"/>
                <w:lang w:val="en-US" w:eastAsia="zh-CN"/>
              </w:rPr>
            </w:pPr>
            <w:r>
              <w:rPr>
                <w:rFonts w:ascii="Arial" w:hAnsi="Arial" w:cs="Arial" w:hint="eastAsia"/>
                <w:sz w:val="18"/>
                <w:szCs w:val="18"/>
                <w:lang w:val="en-US" w:eastAsia="zh-CN"/>
              </w:rPr>
              <w:t>0.5</w:t>
            </w:r>
          </w:p>
        </w:tc>
      </w:tr>
      <w:tr w:rsidR="008F4D94" w14:paraId="40DB52DD" w14:textId="77777777" w:rsidTr="00190399">
        <w:trPr>
          <w:trHeight w:val="187"/>
          <w:jc w:val="center"/>
        </w:trPr>
        <w:tc>
          <w:tcPr>
            <w:tcW w:w="7439" w:type="dxa"/>
            <w:gridSpan w:val="4"/>
            <w:tcBorders>
              <w:bottom w:val="single" w:sz="4" w:space="0" w:color="auto"/>
            </w:tcBorders>
            <w:shd w:val="clear" w:color="auto" w:fill="auto"/>
          </w:tcPr>
          <w:p w14:paraId="6B4E2074" w14:textId="77777777" w:rsidR="008F4D94" w:rsidRDefault="008F4D94" w:rsidP="00190399">
            <w:pPr>
              <w:keepLines/>
              <w:spacing w:after="0"/>
              <w:ind w:left="870" w:hanging="870"/>
              <w:rPr>
                <w:rFonts w:ascii="Arial" w:eastAsia="DengXian" w:hAnsi="Arial" w:cs="Arial"/>
                <w:sz w:val="18"/>
                <w:szCs w:val="18"/>
                <w:lang w:eastAsia="ja-JP"/>
              </w:rPr>
            </w:pPr>
            <w:r>
              <w:rPr>
                <w:rFonts w:ascii="Arial" w:eastAsia="DengXian" w:hAnsi="Arial" w:cs="Arial"/>
                <w:sz w:val="18"/>
                <w:szCs w:val="18"/>
                <w:lang w:eastAsia="ja-JP"/>
              </w:rPr>
              <w:t>NOTE 9:</w:t>
            </w:r>
            <w:r>
              <w:rPr>
                <w:rFonts w:ascii="Arial" w:eastAsia="DengXian" w:hAnsi="Arial" w:cs="Arial"/>
                <w:sz w:val="18"/>
                <w:szCs w:val="18"/>
                <w:lang w:eastAsia="ja-JP"/>
              </w:rPr>
              <w:tab/>
              <w:t xml:space="preserve"> “-” denotes ΔR</w:t>
            </w:r>
            <w:r>
              <w:rPr>
                <w:rFonts w:ascii="Arial" w:eastAsia="DengXian" w:hAnsi="Arial" w:cs="Arial"/>
                <w:sz w:val="18"/>
                <w:szCs w:val="18"/>
                <w:vertAlign w:val="subscript"/>
                <w:lang w:eastAsia="ja-JP"/>
              </w:rPr>
              <w:t>IB,c</w:t>
            </w:r>
            <w:r>
              <w:rPr>
                <w:rFonts w:ascii="Arial" w:eastAsia="DengXian" w:hAnsi="Arial" w:cs="Arial"/>
                <w:sz w:val="18"/>
                <w:szCs w:val="18"/>
                <w:lang w:eastAsia="ja-JP"/>
              </w:rPr>
              <w:t xml:space="preserve"> = 0.</w:t>
            </w:r>
          </w:p>
          <w:p w14:paraId="2F3FE25A" w14:textId="77777777" w:rsidR="008F4D94" w:rsidRDefault="008F4D94" w:rsidP="00190399">
            <w:pPr>
              <w:keepLines/>
              <w:spacing w:after="0"/>
              <w:ind w:left="870" w:hanging="870"/>
              <w:rPr>
                <w:rFonts w:ascii="Arial" w:eastAsia="DengXian" w:hAnsi="Arial" w:cs="Arial"/>
                <w:color w:val="000000"/>
                <w:sz w:val="18"/>
                <w:szCs w:val="18"/>
                <w:lang w:val="en-US" w:eastAsia="zh-CN"/>
              </w:rPr>
            </w:pPr>
            <w:r>
              <w:rPr>
                <w:rFonts w:ascii="Arial" w:eastAsia="DengXian" w:hAnsi="Arial" w:cs="Arial"/>
                <w:sz w:val="18"/>
                <w:szCs w:val="18"/>
                <w:lang w:eastAsia="ja-JP"/>
              </w:rPr>
              <w:t>NOTE 10:</w:t>
            </w:r>
            <w:r>
              <w:rPr>
                <w:rFonts w:ascii="Arial" w:eastAsia="DengXian" w:hAnsi="Arial" w:cs="Arial"/>
                <w:sz w:val="18"/>
                <w:szCs w:val="18"/>
                <w:lang w:eastAsia="ja-JP"/>
              </w:rPr>
              <w:tab/>
              <w:t>The component band order in the configuration should be listed by the order of NR bands, such as for CA_n1-n3-</w:t>
            </w:r>
            <w:r>
              <w:rPr>
                <w:rFonts w:ascii="Arial" w:eastAsia="DengXian" w:hAnsi="Arial" w:cs="Arial" w:hint="eastAsia"/>
                <w:sz w:val="18"/>
                <w:szCs w:val="18"/>
                <w:lang w:eastAsia="zh-CN"/>
              </w:rPr>
              <w:t>n3</w:t>
            </w:r>
            <w:r>
              <w:rPr>
                <w:rFonts w:ascii="Arial" w:eastAsia="DengXian" w:hAnsi="Arial" w:cs="Arial"/>
                <w:sz w:val="18"/>
                <w:szCs w:val="18"/>
                <w:lang w:eastAsia="ja-JP"/>
              </w:rPr>
              <w:t xml:space="preserve"> the band order from left to right is n1, n3 and </w:t>
            </w:r>
            <w:r>
              <w:rPr>
                <w:rFonts w:ascii="Arial" w:eastAsia="DengXian" w:hAnsi="Arial" w:cs="Arial" w:hint="eastAsia"/>
                <w:sz w:val="18"/>
                <w:szCs w:val="18"/>
                <w:lang w:eastAsia="zh-CN"/>
              </w:rPr>
              <w:t>n3</w:t>
            </w:r>
            <w:r>
              <w:rPr>
                <w:rFonts w:ascii="Arial" w:eastAsia="DengXian" w:hAnsi="Arial" w:cs="Arial"/>
                <w:sz w:val="18"/>
                <w:szCs w:val="18"/>
                <w:lang w:eastAsia="ja-JP"/>
              </w:rPr>
              <w:t>.</w:t>
            </w:r>
          </w:p>
        </w:tc>
      </w:tr>
    </w:tbl>
    <w:p w14:paraId="3906BCA8" w14:textId="77777777" w:rsidR="008F4D94" w:rsidRDefault="008F4D94" w:rsidP="008F4D94">
      <w:pPr>
        <w:rPr>
          <w:rFonts w:eastAsia="SimSun"/>
          <w:kern w:val="2"/>
          <w:lang w:val="en-US" w:eastAsia="zh-CN"/>
        </w:rPr>
      </w:pPr>
    </w:p>
    <w:p w14:paraId="528040BD" w14:textId="77777777" w:rsidR="008F4D94" w:rsidRDefault="008F4D94" w:rsidP="008F4D94">
      <w:pPr>
        <w:pStyle w:val="Heading3"/>
        <w:numPr>
          <w:ilvl w:val="2"/>
          <w:numId w:val="0"/>
        </w:numPr>
        <w:rPr>
          <w:rFonts w:cs="Arial"/>
          <w:lang w:eastAsia="zh-CN"/>
        </w:rPr>
      </w:pPr>
      <w:bookmarkStart w:id="460" w:name="_Toc109046458"/>
      <w:bookmarkStart w:id="461" w:name="_Toc180420651"/>
      <w:r>
        <w:rPr>
          <w:rFonts w:eastAsia="SimSun" w:hint="eastAsia"/>
          <w:lang w:eastAsia="zh-CN"/>
        </w:rPr>
        <w:t>5.36</w:t>
      </w:r>
      <w:r>
        <w:t>.2</w:t>
      </w:r>
      <w:r>
        <w:tab/>
      </w:r>
      <w:r>
        <w:rPr>
          <w:rFonts w:cs="Arial"/>
          <w:szCs w:val="28"/>
          <w:lang w:eastAsia="zh-CN"/>
        </w:rPr>
        <w:t>Specific for 2 bands UL CA</w:t>
      </w:r>
      <w:bookmarkEnd w:id="460"/>
      <w:bookmarkEnd w:id="461"/>
    </w:p>
    <w:p w14:paraId="1D4065FC" w14:textId="77777777" w:rsidR="008F4D94" w:rsidRDefault="008F4D94" w:rsidP="008F4D94">
      <w:pPr>
        <w:pStyle w:val="Heading4"/>
        <w:numPr>
          <w:ilvl w:val="3"/>
          <w:numId w:val="0"/>
        </w:numPr>
        <w:rPr>
          <w:rFonts w:cs="Arial"/>
          <w:lang w:eastAsia="zh-CN"/>
        </w:rPr>
      </w:pPr>
      <w:bookmarkStart w:id="462" w:name="_Toc109046459"/>
      <w:bookmarkStart w:id="463" w:name="_Toc180420652"/>
      <w:r>
        <w:rPr>
          <w:rFonts w:eastAsia="SimSun" w:hint="eastAsia"/>
          <w:lang w:eastAsia="zh-CN"/>
        </w:rPr>
        <w:t>5.36</w:t>
      </w:r>
      <w:r>
        <w:t>.2.1</w:t>
      </w:r>
      <w:r>
        <w:tab/>
      </w:r>
      <w:r>
        <w:rPr>
          <w:rFonts w:cs="Arial"/>
          <w:lang w:eastAsia="zh-CN"/>
        </w:rPr>
        <w:t>UE co-existence studies</w:t>
      </w:r>
      <w:bookmarkEnd w:id="462"/>
      <w:bookmarkEnd w:id="463"/>
    </w:p>
    <w:p w14:paraId="4A95276C" w14:textId="77777777" w:rsidR="008F4D94" w:rsidRDefault="008F4D94" w:rsidP="008F4D94">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hint="eastAsia"/>
          <w:color w:val="auto"/>
          <w:szCs w:val="18"/>
          <w:lang w:val="en-US" w:eastAsia="zh-CN"/>
        </w:rPr>
        <w:t>n40</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eastAsia="SimSun"/>
          <w:color w:val="auto"/>
          <w:szCs w:val="18"/>
          <w:lang w:val="en-US" w:eastAsia="zh-CN"/>
        </w:rPr>
        <w:t>-</w:t>
      </w:r>
      <w:r>
        <w:rPr>
          <w:rFonts w:hint="eastAsia"/>
          <w:color w:val="auto"/>
          <w:szCs w:val="18"/>
          <w:lang w:val="en-US" w:eastAsia="zh-CN"/>
        </w:rPr>
        <w:t>n79</w:t>
      </w:r>
      <w:r>
        <w:rPr>
          <w:rFonts w:eastAsia="SimSun"/>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rFonts w:hint="eastAsia"/>
          <w:color w:val="auto"/>
          <w:szCs w:val="18"/>
          <w:lang w:val="en-US" w:eastAsia="zh-CN"/>
        </w:rPr>
        <w:t>n40</w:t>
      </w:r>
      <w:r>
        <w:rPr>
          <w:color w:val="auto"/>
          <w:szCs w:val="18"/>
          <w:lang w:val="sv-SE" w:eastAsia="ja-JP"/>
        </w:rPr>
        <w:t>A</w:t>
      </w:r>
      <w:r>
        <w:rPr>
          <w:rFonts w:eastAsia="SimSun"/>
          <w:color w:val="auto"/>
          <w:szCs w:val="18"/>
          <w:lang w:val="en-US" w:eastAsia="zh-CN"/>
        </w:rPr>
        <w:t>-</w:t>
      </w:r>
      <w:r>
        <w:rPr>
          <w:rFonts w:hint="eastAsia"/>
          <w:color w:val="auto"/>
          <w:szCs w:val="18"/>
          <w:lang w:val="en-US" w:eastAsia="zh-CN"/>
        </w:rPr>
        <w:t>n79</w:t>
      </w:r>
      <w:r>
        <w:rPr>
          <w:rFonts w:eastAsia="SimSun"/>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571640E3"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464" w:name="OLE_LINK6"/>
      <w:r>
        <w:rPr>
          <w:rFonts w:hint="eastAsia"/>
          <w:color w:val="auto"/>
          <w:lang w:val="en-US" w:eastAsia="zh-CN"/>
        </w:rPr>
        <w:lastRenderedPageBreak/>
        <w:t xml:space="preserve">IMD5 issue </w:t>
      </w:r>
      <w:r>
        <w:rPr>
          <w:color w:val="auto"/>
          <w:lang w:val="en-US" w:eastAsia="zh-CN"/>
        </w:rPr>
        <w:t xml:space="preserve">caused by </w:t>
      </w:r>
      <w:r>
        <w:rPr>
          <w:rFonts w:hint="eastAsia"/>
          <w:color w:val="auto"/>
          <w:lang w:val="en-US" w:eastAsia="zh-CN"/>
        </w:rPr>
        <w:t>n3</w:t>
      </w:r>
      <w:r>
        <w:rPr>
          <w:color w:val="auto"/>
          <w:lang w:val="en-US" w:eastAsia="zh-CN"/>
        </w:rPr>
        <w:t>+</w:t>
      </w:r>
      <w:r>
        <w:rPr>
          <w:rFonts w:hint="eastAsia"/>
          <w:color w:val="auto"/>
          <w:lang w:val="en-US" w:eastAsia="zh-CN"/>
        </w:rPr>
        <w:t>n40, i.e.  f</w:t>
      </w:r>
      <w:r w:rsidRPr="00190399">
        <w:rPr>
          <w:color w:val="auto"/>
          <w:vertAlign w:val="subscript"/>
          <w:lang w:val="en-US" w:eastAsia="zh-CN"/>
        </w:rPr>
        <w:t>n40</w:t>
      </w:r>
      <w:r>
        <w:rPr>
          <w:rFonts w:hint="eastAsia"/>
          <w:color w:val="auto"/>
          <w:lang w:val="en-US" w:eastAsia="zh-CN"/>
        </w:rPr>
        <w:t>-4*f</w:t>
      </w:r>
      <w:r w:rsidRPr="00190399">
        <w:rPr>
          <w:color w:val="auto"/>
          <w:vertAlign w:val="subscript"/>
          <w:lang w:val="en-US" w:eastAsia="zh-CN"/>
        </w:rPr>
        <w:t>n3</w:t>
      </w:r>
      <w:r w:rsidRPr="00190399">
        <w:rPr>
          <w:color w:val="auto"/>
          <w:lang w:val="en-US" w:eastAsia="zh-CN"/>
        </w:rPr>
        <w:t>,</w:t>
      </w:r>
      <w:r>
        <w:rPr>
          <w:rFonts w:hint="eastAsia"/>
          <w:color w:val="auto"/>
          <w:lang w:val="en-US" w:eastAsia="zh-CN"/>
        </w:rPr>
        <w:t xml:space="preserve"> </w:t>
      </w:r>
      <w:r>
        <w:rPr>
          <w:color w:val="auto"/>
          <w:lang w:val="en-US" w:eastAsia="zh-CN"/>
        </w:rPr>
        <w:t xml:space="preserve">fall into the its own band </w:t>
      </w:r>
      <w:r>
        <w:rPr>
          <w:rFonts w:hint="eastAsia"/>
          <w:color w:val="auto"/>
          <w:lang w:val="en-US" w:eastAsia="zh-CN"/>
        </w:rPr>
        <w:t xml:space="preserve">n79 </w:t>
      </w:r>
      <w:r>
        <w:rPr>
          <w:color w:val="auto"/>
          <w:lang w:val="en-US" w:eastAsia="zh-CN"/>
        </w:rPr>
        <w:t>Rx</w:t>
      </w:r>
      <w:bookmarkEnd w:id="464"/>
      <w:r>
        <w:rPr>
          <w:rFonts w:hint="eastAsia"/>
          <w:color w:val="auto"/>
          <w:lang w:val="en-US" w:eastAsia="zh-CN"/>
        </w:rPr>
        <w:t>;</w:t>
      </w:r>
    </w:p>
    <w:p w14:paraId="0BC41877"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465" w:name="OLE_LINK16"/>
      <w:r>
        <w:rPr>
          <w:rFonts w:hint="eastAsia"/>
          <w:color w:val="auto"/>
          <w:lang w:val="en-US" w:eastAsia="zh-CN"/>
        </w:rPr>
        <w:t>IMD5 issue</w:t>
      </w:r>
      <w:r>
        <w:rPr>
          <w:color w:val="auto"/>
          <w:lang w:val="en-US" w:eastAsia="zh-CN"/>
        </w:rPr>
        <w:t xml:space="preserve"> caused by </w:t>
      </w:r>
      <w:r>
        <w:rPr>
          <w:rFonts w:hint="eastAsia"/>
          <w:color w:val="auto"/>
          <w:lang w:val="en-US" w:eastAsia="zh-CN"/>
        </w:rPr>
        <w:t>n3</w:t>
      </w:r>
      <w:r>
        <w:rPr>
          <w:color w:val="auto"/>
          <w:lang w:val="en-US" w:eastAsia="zh-CN"/>
        </w:rPr>
        <w:t>+</w:t>
      </w:r>
      <w:r>
        <w:rPr>
          <w:rFonts w:hint="eastAsia"/>
          <w:color w:val="auto"/>
          <w:lang w:val="en-US" w:eastAsia="zh-CN"/>
        </w:rPr>
        <w:t>n79, i.e.  f</w:t>
      </w:r>
      <w:r>
        <w:rPr>
          <w:rFonts w:hint="eastAsia"/>
          <w:color w:val="auto"/>
          <w:vertAlign w:val="subscript"/>
          <w:lang w:val="en-US" w:eastAsia="zh-CN"/>
        </w:rPr>
        <w:t>n79</w:t>
      </w:r>
      <w:r>
        <w:rPr>
          <w:rFonts w:hint="eastAsia"/>
          <w:color w:val="auto"/>
          <w:lang w:val="en-US" w:eastAsia="zh-CN"/>
        </w:rPr>
        <w:t>-4*f</w:t>
      </w:r>
      <w:r>
        <w:rPr>
          <w:rFonts w:hint="eastAsia"/>
          <w:color w:val="auto"/>
          <w:vertAlign w:val="subscript"/>
          <w:lang w:val="en-US" w:eastAsia="zh-CN"/>
        </w:rPr>
        <w:t>n3</w:t>
      </w:r>
      <w:r>
        <w:rPr>
          <w:rFonts w:hint="eastAsia"/>
          <w:color w:val="auto"/>
          <w:lang w:val="en-US" w:eastAsia="zh-CN"/>
        </w:rPr>
        <w:t>,</w:t>
      </w:r>
      <w:r>
        <w:rPr>
          <w:color w:val="auto"/>
          <w:lang w:val="en-US" w:eastAsia="zh-CN"/>
        </w:rPr>
        <w:t xml:space="preserve"> </w:t>
      </w:r>
      <w:bookmarkStart w:id="466" w:name="OLE_LINK8"/>
      <w:r>
        <w:rPr>
          <w:color w:val="auto"/>
          <w:lang w:val="en-US" w:eastAsia="zh-CN"/>
        </w:rPr>
        <w:t>fall into the its own band n</w:t>
      </w:r>
      <w:r>
        <w:rPr>
          <w:rFonts w:hint="eastAsia"/>
          <w:color w:val="auto"/>
          <w:lang w:val="en-US" w:eastAsia="zh-CN"/>
        </w:rPr>
        <w:t>40</w:t>
      </w:r>
      <w:r>
        <w:rPr>
          <w:color w:val="auto"/>
          <w:lang w:val="en-US" w:eastAsia="zh-CN"/>
        </w:rPr>
        <w:t xml:space="preserve"> Rx</w:t>
      </w:r>
      <w:bookmarkEnd w:id="466"/>
      <w:r>
        <w:rPr>
          <w:rFonts w:hint="eastAsia"/>
          <w:color w:val="auto"/>
          <w:lang w:val="en-US" w:eastAsia="zh-CN"/>
        </w:rPr>
        <w:t>;</w:t>
      </w:r>
    </w:p>
    <w:p w14:paraId="7CEB3218"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467" w:name="OLE_LINK20"/>
      <w:bookmarkStart w:id="468" w:name="OLE_LINK9"/>
      <w:bookmarkEnd w:id="465"/>
      <w:r>
        <w:rPr>
          <w:rFonts w:hint="eastAsia"/>
          <w:color w:val="auto"/>
          <w:lang w:val="en-US" w:eastAsia="zh-CN"/>
        </w:rPr>
        <w:t>IMD5 issue</w:t>
      </w:r>
      <w:r>
        <w:rPr>
          <w:color w:val="auto"/>
          <w:lang w:val="en-US" w:eastAsia="zh-CN"/>
        </w:rPr>
        <w:t xml:space="preserve"> caused by </w:t>
      </w:r>
      <w:r>
        <w:rPr>
          <w:rFonts w:hint="eastAsia"/>
          <w:color w:val="auto"/>
          <w:lang w:val="en-US" w:eastAsia="zh-CN"/>
        </w:rPr>
        <w:t>n40</w:t>
      </w:r>
      <w:r>
        <w:rPr>
          <w:color w:val="auto"/>
          <w:lang w:val="en-US" w:eastAsia="zh-CN"/>
        </w:rPr>
        <w:t>+</w:t>
      </w:r>
      <w:r>
        <w:rPr>
          <w:rFonts w:hint="eastAsia"/>
          <w:color w:val="auto"/>
          <w:lang w:val="en-US" w:eastAsia="zh-CN"/>
        </w:rPr>
        <w:t>n79, i.e.  2*f</w:t>
      </w:r>
      <w:r>
        <w:rPr>
          <w:rFonts w:hint="eastAsia"/>
          <w:color w:val="auto"/>
          <w:vertAlign w:val="subscript"/>
          <w:lang w:val="en-US" w:eastAsia="zh-CN"/>
        </w:rPr>
        <w:t>n79</w:t>
      </w:r>
      <w:r>
        <w:rPr>
          <w:rFonts w:hint="eastAsia"/>
          <w:color w:val="auto"/>
          <w:lang w:val="en-US" w:eastAsia="zh-CN"/>
        </w:rPr>
        <w:t>-3*f</w:t>
      </w:r>
      <w:r>
        <w:rPr>
          <w:rFonts w:hint="eastAsia"/>
          <w:color w:val="auto"/>
          <w:vertAlign w:val="subscript"/>
          <w:lang w:val="en-US" w:eastAsia="zh-CN"/>
        </w:rPr>
        <w:t>n40</w:t>
      </w:r>
      <w:r>
        <w:rPr>
          <w:rFonts w:hint="eastAsia"/>
          <w:color w:val="auto"/>
          <w:lang w:val="en-US" w:eastAsia="zh-CN"/>
        </w:rPr>
        <w:t>,</w:t>
      </w:r>
      <w:r>
        <w:rPr>
          <w:color w:val="auto"/>
          <w:lang w:val="en-US" w:eastAsia="zh-CN"/>
        </w:rPr>
        <w:t xml:space="preserve">  fall into the its own band n</w:t>
      </w:r>
      <w:r>
        <w:rPr>
          <w:rFonts w:hint="eastAsia"/>
          <w:color w:val="auto"/>
          <w:lang w:val="en-US" w:eastAsia="zh-CN"/>
        </w:rPr>
        <w:t>3</w:t>
      </w:r>
      <w:r>
        <w:rPr>
          <w:color w:val="auto"/>
          <w:lang w:val="en-US" w:eastAsia="zh-CN"/>
        </w:rPr>
        <w:t xml:space="preserve"> Rx</w:t>
      </w:r>
      <w:r>
        <w:rPr>
          <w:rFonts w:hint="eastAsia"/>
          <w:color w:val="auto"/>
          <w:lang w:val="en-US" w:eastAsia="zh-CN"/>
        </w:rPr>
        <w:t xml:space="preserve">; </w:t>
      </w:r>
    </w:p>
    <w:bookmarkEnd w:id="467"/>
    <w:p w14:paraId="65EDAAA4"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p>
    <w:p w14:paraId="69B85361" w14:textId="77777777" w:rsidR="008F4D94" w:rsidRDefault="008F4D94" w:rsidP="008F4D94">
      <w:pPr>
        <w:pStyle w:val="Heading4"/>
        <w:numPr>
          <w:ilvl w:val="3"/>
          <w:numId w:val="0"/>
        </w:numPr>
        <w:rPr>
          <w:rFonts w:cs="Arial"/>
          <w:lang w:eastAsia="zh-CN"/>
        </w:rPr>
      </w:pPr>
      <w:bookmarkStart w:id="469" w:name="_Toc109046460"/>
      <w:bookmarkStart w:id="470" w:name="_Toc180420653"/>
      <w:bookmarkEnd w:id="468"/>
      <w:r>
        <w:rPr>
          <w:rFonts w:eastAsia="SimSun" w:hint="eastAsia"/>
          <w:lang w:eastAsia="zh-CN"/>
        </w:rPr>
        <w:t>5.36</w:t>
      </w:r>
      <w:r>
        <w:t>.2.2</w:t>
      </w:r>
      <w:r>
        <w:tab/>
      </w:r>
      <w:r>
        <w:rPr>
          <w:rFonts w:cs="Arial"/>
          <w:szCs w:val="22"/>
          <w:lang w:val="en-US" w:eastAsia="zh-CN"/>
        </w:rPr>
        <w:t>REFSENS requirements</w:t>
      </w:r>
      <w:bookmarkEnd w:id="469"/>
      <w:bookmarkEnd w:id="470"/>
    </w:p>
    <w:p w14:paraId="5F63AF77" w14:textId="77777777" w:rsidR="008F4D94" w:rsidRDefault="008F4D94" w:rsidP="008F4D94">
      <w:pPr>
        <w:spacing w:after="120"/>
        <w:rPr>
          <w:rFonts w:eastAsia="SimSun"/>
          <w:kern w:val="2"/>
          <w:lang w:val="en-US" w:eastAsia="zh-CN"/>
        </w:rPr>
      </w:pPr>
      <w:r>
        <w:t>Based on co-existence studies additional MSD is needed to be define</w:t>
      </w:r>
      <w:r>
        <w:rPr>
          <w:rFonts w:eastAsia="SimSun" w:hint="eastAsia"/>
          <w:lang w:val="en-US" w:eastAsia="zh-CN"/>
        </w:rPr>
        <w:t>d. The MSD values are proposed in table 5.36</w:t>
      </w:r>
      <w:r>
        <w:t>.</w:t>
      </w:r>
      <w:r>
        <w:rPr>
          <w:rFonts w:eastAsia="SimSun" w:hint="eastAsia"/>
          <w:lang w:val="en-US" w:eastAsia="zh-CN"/>
        </w:rPr>
        <w:t>2.2</w:t>
      </w:r>
      <w:r>
        <w:t>-</w:t>
      </w:r>
      <w:r>
        <w:rPr>
          <w:lang w:val="en-US" w:eastAsia="zh-TW"/>
        </w:rPr>
        <w:t>1</w:t>
      </w:r>
      <w:r>
        <w:t>.</w:t>
      </w:r>
      <w:r>
        <w:rPr>
          <w:rFonts w:eastAsia="SimSun" w:hint="eastAsia"/>
          <w:lang w:val="en-US" w:eastAsia="zh-CN"/>
        </w:rPr>
        <w:t>.</w:t>
      </w:r>
    </w:p>
    <w:p w14:paraId="0E4F5268" w14:textId="77777777" w:rsidR="008F4D94" w:rsidRDefault="008F4D94" w:rsidP="008F4D94">
      <w:pPr>
        <w:pStyle w:val="TH"/>
        <w:rPr>
          <w:rFonts w:eastAsia="SimSun"/>
          <w:lang w:val="en-US" w:eastAsia="zh-CN"/>
        </w:rPr>
      </w:pPr>
      <w:r>
        <w:rPr>
          <w:rFonts w:hint="eastAsia"/>
          <w:lang w:val="en-US" w:eastAsia="zh-CN"/>
        </w:rPr>
        <w:t>T</w:t>
      </w:r>
      <w:r>
        <w:rPr>
          <w:lang w:eastAsia="zh-CN"/>
        </w:rPr>
        <w:t xml:space="preserve">able </w:t>
      </w:r>
      <w:r>
        <w:rPr>
          <w:rFonts w:hint="eastAsia"/>
          <w:lang w:val="en-US" w:eastAsia="zh-CN"/>
        </w:rPr>
        <w:t>5.36</w:t>
      </w:r>
      <w:r>
        <w:rPr>
          <w:lang w:val="en-US" w:eastAsia="zh-CN"/>
        </w:rPr>
        <w:t>.2.2-1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46"/>
        <w:gridCol w:w="1029"/>
        <w:gridCol w:w="1092"/>
        <w:gridCol w:w="855"/>
        <w:gridCol w:w="1032"/>
        <w:gridCol w:w="901"/>
        <w:gridCol w:w="677"/>
      </w:tblGrid>
      <w:tr w:rsidR="008F4D94" w14:paraId="17C7B0DE" w14:textId="77777777" w:rsidTr="00190399">
        <w:trPr>
          <w:trHeight w:val="648"/>
          <w:jc w:val="center"/>
        </w:trPr>
        <w:tc>
          <w:tcPr>
            <w:tcW w:w="1483" w:type="pct"/>
            <w:tcBorders>
              <w:top w:val="single" w:sz="4" w:space="0" w:color="auto"/>
              <w:left w:val="single" w:sz="4" w:space="0" w:color="auto"/>
              <w:bottom w:val="single" w:sz="4" w:space="0" w:color="auto"/>
              <w:right w:val="single" w:sz="4" w:space="0" w:color="auto"/>
            </w:tcBorders>
            <w:vAlign w:val="center"/>
          </w:tcPr>
          <w:p w14:paraId="14192205" w14:textId="77777777" w:rsidR="008F4D94" w:rsidRDefault="008F4D94" w:rsidP="00190399">
            <w:pPr>
              <w:pStyle w:val="TAH"/>
            </w:pPr>
            <w:r>
              <w:rPr>
                <w:rFonts w:eastAsia="SimSun" w:hint="eastAsia"/>
                <w:lang w:val="en-US" w:eastAsia="zh-CN"/>
              </w:rPr>
              <w:t xml:space="preserve"> NR CA </w:t>
            </w:r>
            <w:r>
              <w:t>Configuration</w:t>
            </w:r>
          </w:p>
        </w:tc>
        <w:tc>
          <w:tcPr>
            <w:tcW w:w="356" w:type="pct"/>
            <w:tcBorders>
              <w:top w:val="single" w:sz="4" w:space="0" w:color="auto"/>
              <w:left w:val="single" w:sz="4" w:space="0" w:color="auto"/>
              <w:bottom w:val="single" w:sz="4" w:space="0" w:color="auto"/>
              <w:right w:val="single" w:sz="4" w:space="0" w:color="auto"/>
            </w:tcBorders>
            <w:vAlign w:val="center"/>
          </w:tcPr>
          <w:p w14:paraId="233AE32C" w14:textId="77777777" w:rsidR="008F4D94" w:rsidRDefault="008F4D94" w:rsidP="00190399">
            <w:pPr>
              <w:pStyle w:val="TAH"/>
            </w:pPr>
            <w:r>
              <w:rPr>
                <w:lang w:eastAsia="ja-JP"/>
              </w:rPr>
              <w:t>NR</w:t>
            </w:r>
            <w:r>
              <w:t xml:space="preserve"> band</w:t>
            </w:r>
          </w:p>
        </w:tc>
        <w:tc>
          <w:tcPr>
            <w:tcW w:w="584" w:type="pct"/>
            <w:tcBorders>
              <w:top w:val="single" w:sz="4" w:space="0" w:color="auto"/>
              <w:left w:val="single" w:sz="4" w:space="0" w:color="auto"/>
              <w:bottom w:val="single" w:sz="4" w:space="0" w:color="auto"/>
              <w:right w:val="single" w:sz="4" w:space="0" w:color="auto"/>
            </w:tcBorders>
            <w:vAlign w:val="center"/>
          </w:tcPr>
          <w:p w14:paraId="2529E228" w14:textId="77777777" w:rsidR="008F4D94" w:rsidRDefault="008F4D94" w:rsidP="00190399">
            <w:pPr>
              <w:pStyle w:val="TAH"/>
            </w:pPr>
            <w:r>
              <w:t>UL F</w:t>
            </w:r>
            <w:r>
              <w:rPr>
                <w:vertAlign w:val="subscript"/>
              </w:rPr>
              <w:t>c</w:t>
            </w:r>
            <w:r>
              <w:t xml:space="preserve"> </w:t>
            </w:r>
            <w:r>
              <w:br/>
              <w:t>(MHz)</w:t>
            </w:r>
          </w:p>
        </w:tc>
        <w:tc>
          <w:tcPr>
            <w:tcW w:w="619" w:type="pct"/>
            <w:tcBorders>
              <w:top w:val="single" w:sz="4" w:space="0" w:color="auto"/>
              <w:left w:val="single" w:sz="4" w:space="0" w:color="auto"/>
              <w:bottom w:val="single" w:sz="4" w:space="0" w:color="auto"/>
              <w:right w:val="single" w:sz="4" w:space="0" w:color="auto"/>
            </w:tcBorders>
            <w:vAlign w:val="center"/>
          </w:tcPr>
          <w:p w14:paraId="52D5E3D5" w14:textId="77777777" w:rsidR="008F4D94" w:rsidRDefault="008F4D94" w:rsidP="00190399">
            <w:pPr>
              <w:pStyle w:val="TAH"/>
            </w:pPr>
            <w:r>
              <w:t xml:space="preserve">UL/DL BW </w:t>
            </w:r>
            <w:r>
              <w:br/>
              <w:t>(MHz)</w:t>
            </w:r>
          </w:p>
        </w:tc>
        <w:tc>
          <w:tcPr>
            <w:tcW w:w="485" w:type="pct"/>
            <w:tcBorders>
              <w:top w:val="single" w:sz="4" w:space="0" w:color="auto"/>
              <w:left w:val="single" w:sz="4" w:space="0" w:color="auto"/>
              <w:bottom w:val="single" w:sz="4" w:space="0" w:color="auto"/>
              <w:right w:val="single" w:sz="4" w:space="0" w:color="auto"/>
            </w:tcBorders>
            <w:vAlign w:val="center"/>
          </w:tcPr>
          <w:p w14:paraId="72925145" w14:textId="77777777" w:rsidR="008F4D94" w:rsidRDefault="008F4D94" w:rsidP="00190399">
            <w:pPr>
              <w:pStyle w:val="TAH"/>
            </w:pPr>
            <w:r>
              <w:t xml:space="preserve">UL </w:t>
            </w:r>
            <w:r>
              <w:br/>
              <w:t>L</w:t>
            </w:r>
            <w:r>
              <w:rPr>
                <w:vertAlign w:val="subscript"/>
              </w:rPr>
              <w:t>CRB</w:t>
            </w:r>
          </w:p>
        </w:tc>
        <w:tc>
          <w:tcPr>
            <w:tcW w:w="585" w:type="pct"/>
            <w:tcBorders>
              <w:top w:val="single" w:sz="4" w:space="0" w:color="auto"/>
              <w:left w:val="single" w:sz="4" w:space="0" w:color="auto"/>
              <w:bottom w:val="single" w:sz="4" w:space="0" w:color="auto"/>
              <w:right w:val="single" w:sz="4" w:space="0" w:color="auto"/>
            </w:tcBorders>
            <w:vAlign w:val="center"/>
          </w:tcPr>
          <w:p w14:paraId="7244BDAC" w14:textId="77777777" w:rsidR="008F4D94" w:rsidRDefault="008F4D94" w:rsidP="00190399">
            <w:pPr>
              <w:pStyle w:val="TAH"/>
            </w:pPr>
            <w:r>
              <w:t>DL F</w:t>
            </w:r>
            <w:r>
              <w:rPr>
                <w:vertAlign w:val="subscript"/>
              </w:rPr>
              <w:t>c</w:t>
            </w:r>
            <w:r>
              <w:t xml:space="preserve"> (MHz)</w:t>
            </w:r>
          </w:p>
        </w:tc>
        <w:tc>
          <w:tcPr>
            <w:tcW w:w="511" w:type="pct"/>
            <w:tcBorders>
              <w:top w:val="single" w:sz="4" w:space="0" w:color="auto"/>
              <w:left w:val="single" w:sz="4" w:space="0" w:color="auto"/>
              <w:bottom w:val="single" w:sz="4" w:space="0" w:color="auto"/>
              <w:right w:val="single" w:sz="4" w:space="0" w:color="auto"/>
            </w:tcBorders>
            <w:vAlign w:val="center"/>
          </w:tcPr>
          <w:p w14:paraId="522D6831" w14:textId="77777777" w:rsidR="008F4D94" w:rsidRDefault="008F4D94" w:rsidP="00190399">
            <w:pPr>
              <w:pStyle w:val="TAH"/>
            </w:pPr>
            <w:r>
              <w:t xml:space="preserve">MSD </w:t>
            </w:r>
            <w:r>
              <w:br/>
              <w:t>(dB)</w:t>
            </w:r>
          </w:p>
        </w:tc>
        <w:tc>
          <w:tcPr>
            <w:tcW w:w="373" w:type="pct"/>
            <w:tcBorders>
              <w:top w:val="single" w:sz="4" w:space="0" w:color="auto"/>
              <w:left w:val="single" w:sz="4" w:space="0" w:color="auto"/>
              <w:bottom w:val="single" w:sz="4" w:space="0" w:color="auto"/>
              <w:right w:val="single" w:sz="4" w:space="0" w:color="auto"/>
            </w:tcBorders>
            <w:vAlign w:val="center"/>
          </w:tcPr>
          <w:p w14:paraId="3303119E" w14:textId="77777777" w:rsidR="008F4D94" w:rsidRDefault="008F4D94" w:rsidP="00190399">
            <w:pPr>
              <w:pStyle w:val="TAH"/>
            </w:pPr>
            <w:r>
              <w:t>IMD order</w:t>
            </w:r>
          </w:p>
        </w:tc>
      </w:tr>
      <w:tr w:rsidR="008F4D94" w14:paraId="11619D12" w14:textId="77777777" w:rsidTr="00190399">
        <w:trPr>
          <w:trHeight w:val="305"/>
          <w:jc w:val="center"/>
        </w:trPr>
        <w:tc>
          <w:tcPr>
            <w:tcW w:w="1483" w:type="pct"/>
            <w:tcBorders>
              <w:top w:val="single" w:sz="4" w:space="0" w:color="auto"/>
              <w:left w:val="single" w:sz="4" w:space="0" w:color="auto"/>
              <w:bottom w:val="nil"/>
              <w:right w:val="single" w:sz="4" w:space="0" w:color="auto"/>
            </w:tcBorders>
            <w:vAlign w:val="center"/>
          </w:tcPr>
          <w:p w14:paraId="62D8FFA6" w14:textId="77777777" w:rsidR="008F4D94" w:rsidRDefault="008F4D94" w:rsidP="00190399">
            <w:pPr>
              <w:pStyle w:val="TAC"/>
              <w:rPr>
                <w:lang w:eastAsia="zh-TW"/>
              </w:rPr>
            </w:pPr>
            <w:r>
              <w:rPr>
                <w:rFonts w:hint="eastAsia"/>
                <w:szCs w:val="18"/>
                <w:lang w:eastAsia="zh-CN"/>
              </w:rPr>
              <w:t>CA</w:t>
            </w:r>
            <w:r>
              <w:rPr>
                <w:szCs w:val="18"/>
              </w:rPr>
              <w:t>_</w:t>
            </w:r>
            <w:r>
              <w:rPr>
                <w:rFonts w:hint="eastAsia"/>
                <w:szCs w:val="18"/>
                <w:lang w:val="en-US" w:eastAsia="zh-CN"/>
              </w:rPr>
              <w:t>n3</w:t>
            </w:r>
            <w:r>
              <w:rPr>
                <w:szCs w:val="18"/>
                <w:lang w:val="sv-SE" w:eastAsia="ja-JP"/>
              </w:rPr>
              <w:t>-</w:t>
            </w:r>
            <w:r>
              <w:rPr>
                <w:rFonts w:hint="eastAsia"/>
                <w:szCs w:val="18"/>
                <w:lang w:val="en-US" w:eastAsia="zh-CN"/>
              </w:rPr>
              <w:t>n40</w:t>
            </w:r>
            <w:r>
              <w:rPr>
                <w:rFonts w:eastAsia="SimSun" w:hint="eastAsia"/>
                <w:szCs w:val="18"/>
                <w:lang w:val="en-US" w:eastAsia="zh-CN"/>
              </w:rPr>
              <w:t>-n79</w:t>
            </w:r>
          </w:p>
        </w:tc>
        <w:tc>
          <w:tcPr>
            <w:tcW w:w="356" w:type="pct"/>
            <w:tcBorders>
              <w:top w:val="single" w:sz="4" w:space="0" w:color="auto"/>
              <w:left w:val="single" w:sz="4" w:space="0" w:color="auto"/>
              <w:bottom w:val="single" w:sz="4" w:space="0" w:color="auto"/>
              <w:right w:val="single" w:sz="4" w:space="0" w:color="auto"/>
            </w:tcBorders>
            <w:vAlign w:val="center"/>
          </w:tcPr>
          <w:p w14:paraId="39D47CB0" w14:textId="77777777" w:rsidR="008F4D94" w:rsidRDefault="008F4D94" w:rsidP="00190399">
            <w:pPr>
              <w:keepNext/>
              <w:keepLines/>
              <w:spacing w:after="0"/>
              <w:jc w:val="center"/>
              <w:rPr>
                <w:lang w:eastAsia="zh-TW"/>
              </w:rPr>
            </w:pPr>
            <w:r>
              <w:rPr>
                <w:rFonts w:ascii="Arial" w:eastAsia="SimSun"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27C04FAB" w14:textId="77777777" w:rsidR="008F4D94" w:rsidRDefault="008F4D94" w:rsidP="00190399">
            <w:pPr>
              <w:pStyle w:val="TAC"/>
              <w:rPr>
                <w:rFonts w:eastAsia="SimSun"/>
                <w:lang w:val="en-US" w:eastAsia="zh-CN"/>
              </w:rPr>
            </w:pPr>
            <w:r>
              <w:rPr>
                <w:rFonts w:eastAsia="SimSun" w:hint="eastAsia"/>
                <w:lang w:val="en-US" w:eastAsia="zh-CN"/>
              </w:rPr>
              <w:t>1782.5</w:t>
            </w:r>
          </w:p>
        </w:tc>
        <w:tc>
          <w:tcPr>
            <w:tcW w:w="619" w:type="pct"/>
            <w:tcBorders>
              <w:top w:val="single" w:sz="4" w:space="0" w:color="auto"/>
              <w:left w:val="single" w:sz="4" w:space="0" w:color="auto"/>
              <w:bottom w:val="single" w:sz="4" w:space="0" w:color="auto"/>
              <w:right w:val="single" w:sz="4" w:space="0" w:color="auto"/>
            </w:tcBorders>
            <w:noWrap/>
            <w:vAlign w:val="center"/>
          </w:tcPr>
          <w:p w14:paraId="17BD23E6" w14:textId="77777777" w:rsidR="008F4D94" w:rsidRDefault="008F4D94" w:rsidP="00190399">
            <w:pPr>
              <w:pStyle w:val="TAC"/>
              <w:rPr>
                <w:lang w:eastAsia="zh-TW"/>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E16DAB0" w14:textId="77777777" w:rsidR="008F4D94" w:rsidRDefault="008F4D94" w:rsidP="00190399">
            <w:pPr>
              <w:pStyle w:val="TAC"/>
              <w:rPr>
                <w:lang w:eastAsia="zh-TW"/>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5DD06B40" w14:textId="77777777" w:rsidR="008F4D94" w:rsidRDefault="008F4D94" w:rsidP="00190399">
            <w:pPr>
              <w:pStyle w:val="TAC"/>
              <w:rPr>
                <w:lang w:val="en-US" w:eastAsia="zh-TW"/>
              </w:rPr>
            </w:pPr>
            <w:r>
              <w:rPr>
                <w:rFonts w:cs="Arial" w:hint="eastAsia"/>
                <w:kern w:val="2"/>
                <w:szCs w:val="24"/>
                <w:lang w:val="en-US" w:eastAsia="zh-CN"/>
              </w:rPr>
              <w:t>1877.5</w:t>
            </w:r>
          </w:p>
        </w:tc>
        <w:tc>
          <w:tcPr>
            <w:tcW w:w="511" w:type="pct"/>
            <w:tcBorders>
              <w:top w:val="single" w:sz="4" w:space="0" w:color="auto"/>
              <w:left w:val="single" w:sz="4" w:space="0" w:color="auto"/>
              <w:right w:val="single" w:sz="4" w:space="0" w:color="auto"/>
            </w:tcBorders>
            <w:noWrap/>
            <w:vAlign w:val="center"/>
          </w:tcPr>
          <w:p w14:paraId="1FAF63DF" w14:textId="77777777" w:rsidR="008F4D94" w:rsidRDefault="008F4D94" w:rsidP="00190399">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269731E3" w14:textId="77777777" w:rsidR="008F4D94" w:rsidRDefault="008F4D94" w:rsidP="00190399">
            <w:pPr>
              <w:pStyle w:val="TAC"/>
              <w:rPr>
                <w:lang w:eastAsia="zh-TW"/>
              </w:rPr>
            </w:pPr>
            <w:r>
              <w:rPr>
                <w:rFonts w:eastAsia="Malgun Gothic" w:cs="Arial"/>
                <w:kern w:val="2"/>
                <w:szCs w:val="24"/>
                <w:lang w:eastAsia="ko-KR"/>
              </w:rPr>
              <w:t>N/A</w:t>
            </w:r>
          </w:p>
        </w:tc>
      </w:tr>
      <w:tr w:rsidR="008F4D94" w14:paraId="403D876F" w14:textId="77777777" w:rsidTr="00190399">
        <w:trPr>
          <w:trHeight w:val="306"/>
          <w:jc w:val="center"/>
        </w:trPr>
        <w:tc>
          <w:tcPr>
            <w:tcW w:w="1483" w:type="pct"/>
            <w:tcBorders>
              <w:top w:val="nil"/>
              <w:left w:val="single" w:sz="4" w:space="0" w:color="auto"/>
              <w:bottom w:val="nil"/>
              <w:right w:val="single" w:sz="4" w:space="0" w:color="auto"/>
            </w:tcBorders>
            <w:vAlign w:val="center"/>
          </w:tcPr>
          <w:p w14:paraId="68D37994" w14:textId="77777777" w:rsidR="008F4D94" w:rsidRDefault="008F4D94" w:rsidP="00190399">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13EC0BE5" w14:textId="77777777" w:rsidR="008F4D94" w:rsidRDefault="008F4D94" w:rsidP="00190399">
            <w:pPr>
              <w:keepNext/>
              <w:keepLines/>
              <w:spacing w:after="0"/>
              <w:jc w:val="center"/>
              <w:rPr>
                <w:lang w:eastAsia="zh-TW"/>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6190FD99" w14:textId="77777777" w:rsidR="008F4D94" w:rsidRDefault="008F4D94" w:rsidP="00190399">
            <w:pPr>
              <w:pStyle w:val="TAC"/>
              <w:rPr>
                <w:lang w:val="en-US" w:eastAsia="zh-TW"/>
              </w:rPr>
            </w:pPr>
            <w:r>
              <w:rPr>
                <w:rFonts w:cs="Arial" w:hint="eastAsia"/>
                <w:kern w:val="2"/>
                <w:szCs w:val="24"/>
                <w:lang w:val="en-US" w:eastAsia="zh-CN"/>
              </w:rPr>
              <w:t>2310</w:t>
            </w:r>
          </w:p>
        </w:tc>
        <w:tc>
          <w:tcPr>
            <w:tcW w:w="619" w:type="pct"/>
            <w:tcBorders>
              <w:top w:val="single" w:sz="4" w:space="0" w:color="auto"/>
              <w:left w:val="single" w:sz="4" w:space="0" w:color="auto"/>
              <w:bottom w:val="single" w:sz="4" w:space="0" w:color="auto"/>
              <w:right w:val="single" w:sz="4" w:space="0" w:color="auto"/>
            </w:tcBorders>
            <w:noWrap/>
            <w:vAlign w:val="center"/>
          </w:tcPr>
          <w:p w14:paraId="125DB345" w14:textId="77777777" w:rsidR="008F4D94" w:rsidRDefault="008F4D94" w:rsidP="00190399">
            <w:pPr>
              <w:pStyle w:val="TAC"/>
              <w:rPr>
                <w:lang w:eastAsia="zh-TW"/>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2FB32BFE" w14:textId="77777777" w:rsidR="008F4D94" w:rsidRDefault="008F4D94" w:rsidP="00190399">
            <w:pPr>
              <w:pStyle w:val="TAC"/>
              <w:rPr>
                <w:lang w:val="en-US" w:eastAsia="zh-TW"/>
              </w:rPr>
            </w:pPr>
            <w:r>
              <w:rPr>
                <w:rFonts w:cs="Arial" w:hint="eastAsia"/>
                <w:kern w:val="2"/>
                <w:szCs w:val="24"/>
                <w:lang w:val="en-US" w:eastAsia="zh-CN"/>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07AB8585" w14:textId="77777777" w:rsidR="008F4D94" w:rsidRDefault="008F4D94" w:rsidP="00190399">
            <w:pPr>
              <w:pStyle w:val="TAC"/>
              <w:rPr>
                <w:lang w:val="en-US" w:eastAsia="zh-TW"/>
              </w:rPr>
            </w:pPr>
            <w:r>
              <w:rPr>
                <w:rFonts w:cs="Arial" w:hint="eastAsia"/>
                <w:kern w:val="2"/>
                <w:szCs w:val="24"/>
                <w:lang w:val="en-US" w:eastAsia="zh-CN"/>
              </w:rPr>
              <w:t>2310</w:t>
            </w:r>
          </w:p>
        </w:tc>
        <w:tc>
          <w:tcPr>
            <w:tcW w:w="511" w:type="pct"/>
            <w:tcBorders>
              <w:top w:val="single" w:sz="4" w:space="0" w:color="auto"/>
              <w:left w:val="single" w:sz="4" w:space="0" w:color="auto"/>
              <w:bottom w:val="single" w:sz="4" w:space="0" w:color="auto"/>
              <w:right w:val="single" w:sz="4" w:space="0" w:color="auto"/>
            </w:tcBorders>
            <w:noWrap/>
            <w:vAlign w:val="center"/>
          </w:tcPr>
          <w:p w14:paraId="5A2DF56A" w14:textId="77777777" w:rsidR="008F4D94" w:rsidRDefault="008F4D94" w:rsidP="00190399">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302CC2E5" w14:textId="77777777" w:rsidR="008F4D94" w:rsidRDefault="008F4D94" w:rsidP="00190399">
            <w:pPr>
              <w:pStyle w:val="TAC"/>
              <w:rPr>
                <w:lang w:eastAsia="zh-TW"/>
              </w:rPr>
            </w:pPr>
            <w:r>
              <w:rPr>
                <w:rFonts w:eastAsia="Malgun Gothic" w:cs="Arial"/>
                <w:kern w:val="2"/>
                <w:szCs w:val="24"/>
                <w:lang w:eastAsia="ko-KR"/>
              </w:rPr>
              <w:t>N/A</w:t>
            </w:r>
          </w:p>
        </w:tc>
      </w:tr>
      <w:tr w:rsidR="008F4D94" w14:paraId="3FCE6CB4" w14:textId="77777777" w:rsidTr="00190399">
        <w:trPr>
          <w:trHeight w:val="306"/>
          <w:jc w:val="center"/>
        </w:trPr>
        <w:tc>
          <w:tcPr>
            <w:tcW w:w="1483" w:type="pct"/>
            <w:tcBorders>
              <w:top w:val="nil"/>
              <w:left w:val="single" w:sz="4" w:space="0" w:color="auto"/>
              <w:bottom w:val="nil"/>
              <w:right w:val="single" w:sz="4" w:space="0" w:color="auto"/>
            </w:tcBorders>
            <w:vAlign w:val="center"/>
          </w:tcPr>
          <w:p w14:paraId="138188AA" w14:textId="77777777" w:rsidR="008F4D94" w:rsidRDefault="008F4D94" w:rsidP="00190399">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6B64A557" w14:textId="77777777" w:rsidR="008F4D94" w:rsidRDefault="008F4D94" w:rsidP="00190399">
            <w:pPr>
              <w:keepNext/>
              <w:keepLines/>
              <w:spacing w:after="0"/>
              <w:jc w:val="center"/>
              <w:rPr>
                <w:lang w:val="en-US" w:eastAsia="zh-TW"/>
              </w:rPr>
            </w:pPr>
            <w:r>
              <w:rPr>
                <w:rFonts w:ascii="Arial" w:eastAsia="SimSun"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0F27F4AB" w14:textId="77777777" w:rsidR="008F4D94" w:rsidRDefault="008F4D94" w:rsidP="00190399">
            <w:pPr>
              <w:pStyle w:val="TAC"/>
              <w:rPr>
                <w:rFonts w:eastAsia="SimSun"/>
                <w:lang w:val="en-US" w:eastAsia="zh-CN"/>
              </w:rPr>
            </w:pPr>
            <w:r>
              <w:rPr>
                <w:rFonts w:eastAsia="SimSun"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0AE1F38E" w14:textId="77777777" w:rsidR="008F4D94" w:rsidRDefault="008F4D94" w:rsidP="00190399">
            <w:pPr>
              <w:pStyle w:val="TAC"/>
              <w:rPr>
                <w:rFonts w:eastAsia="SimSun"/>
                <w:lang w:val="en-US" w:eastAsia="zh-CN"/>
              </w:rPr>
            </w:pPr>
            <w:r>
              <w:rPr>
                <w:rFonts w:eastAsia="SimSun"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1949413D" w14:textId="77777777" w:rsidR="008F4D94" w:rsidRDefault="008F4D94" w:rsidP="00190399">
            <w:pPr>
              <w:pStyle w:val="TAC"/>
            </w:pPr>
            <w:r>
              <w:rPr>
                <w:rFonts w:eastAsia="SimSun"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2A5892E9" w14:textId="77777777" w:rsidR="008F4D94" w:rsidRDefault="008F4D94" w:rsidP="00190399">
            <w:pPr>
              <w:pStyle w:val="TAC"/>
              <w:rPr>
                <w:rFonts w:eastAsia="Times New Roman"/>
                <w:lang w:val="en-US"/>
              </w:rPr>
            </w:pPr>
            <w:r>
              <w:rPr>
                <w:rFonts w:eastAsia="SimSun" w:cs="Arial" w:hint="eastAsia"/>
                <w:kern w:val="2"/>
                <w:szCs w:val="24"/>
                <w:lang w:val="en-US" w:eastAsia="zh-CN"/>
              </w:rPr>
              <w:t>4820</w:t>
            </w:r>
          </w:p>
        </w:tc>
        <w:tc>
          <w:tcPr>
            <w:tcW w:w="511" w:type="pct"/>
            <w:tcBorders>
              <w:top w:val="single" w:sz="4" w:space="0" w:color="auto"/>
              <w:left w:val="single" w:sz="4" w:space="0" w:color="auto"/>
              <w:bottom w:val="single" w:sz="4" w:space="0" w:color="auto"/>
              <w:right w:val="single" w:sz="4" w:space="0" w:color="auto"/>
            </w:tcBorders>
            <w:noWrap/>
            <w:vAlign w:val="center"/>
          </w:tcPr>
          <w:p w14:paraId="2308AEA4" w14:textId="77777777" w:rsidR="008F4D94" w:rsidRDefault="008F4D94" w:rsidP="00190399">
            <w:pPr>
              <w:pStyle w:val="TAC"/>
              <w:rPr>
                <w:lang w:val="en-US" w:eastAsia="zh-TW"/>
              </w:rPr>
            </w:pPr>
            <w:r>
              <w:rPr>
                <w:rFonts w:eastAsia="SimSun" w:cs="Arial" w:hint="eastAsia"/>
                <w:kern w:val="2"/>
                <w:szCs w:val="24"/>
                <w:lang w:val="en-US" w:eastAsia="zh-CN"/>
              </w:rPr>
              <w:t>3.3</w:t>
            </w:r>
          </w:p>
        </w:tc>
        <w:tc>
          <w:tcPr>
            <w:tcW w:w="373" w:type="pct"/>
            <w:tcBorders>
              <w:top w:val="single" w:sz="4" w:space="0" w:color="auto"/>
              <w:left w:val="single" w:sz="4" w:space="0" w:color="auto"/>
              <w:bottom w:val="single" w:sz="4" w:space="0" w:color="auto"/>
              <w:right w:val="single" w:sz="4" w:space="0" w:color="auto"/>
            </w:tcBorders>
            <w:vAlign w:val="center"/>
          </w:tcPr>
          <w:p w14:paraId="1F2093AF" w14:textId="77777777" w:rsidR="008F4D94" w:rsidRDefault="008F4D94" w:rsidP="00190399">
            <w:pPr>
              <w:pStyle w:val="TAC"/>
              <w:rPr>
                <w:lang w:eastAsia="zh-TW"/>
              </w:rPr>
            </w:pPr>
            <w:r>
              <w:rPr>
                <w:rFonts w:cs="Arial"/>
                <w:kern w:val="2"/>
                <w:szCs w:val="24"/>
                <w:lang w:eastAsia="ja-JP"/>
              </w:rPr>
              <w:t>IMD</w:t>
            </w:r>
            <w:r>
              <w:rPr>
                <w:rFonts w:eastAsia="SimSun" w:cs="Arial" w:hint="eastAsia"/>
                <w:kern w:val="2"/>
                <w:szCs w:val="24"/>
                <w:lang w:val="en-US" w:eastAsia="zh-CN"/>
              </w:rPr>
              <w:t>5</w:t>
            </w:r>
          </w:p>
        </w:tc>
      </w:tr>
      <w:tr w:rsidR="008F4D94" w14:paraId="1F32EBEC" w14:textId="77777777" w:rsidTr="00190399">
        <w:trPr>
          <w:trHeight w:val="306"/>
          <w:jc w:val="center"/>
        </w:trPr>
        <w:tc>
          <w:tcPr>
            <w:tcW w:w="1483" w:type="pct"/>
            <w:tcBorders>
              <w:top w:val="nil"/>
              <w:left w:val="single" w:sz="4" w:space="0" w:color="auto"/>
              <w:bottom w:val="nil"/>
              <w:right w:val="single" w:sz="4" w:space="0" w:color="auto"/>
            </w:tcBorders>
            <w:vAlign w:val="center"/>
          </w:tcPr>
          <w:p w14:paraId="6D2CFDD8" w14:textId="77777777" w:rsidR="008F4D94" w:rsidRDefault="008F4D94" w:rsidP="00190399">
            <w:pPr>
              <w:spacing w:after="0"/>
              <w:jc w:val="center"/>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72133A1B" w14:textId="77777777" w:rsidR="008F4D94" w:rsidRDefault="008F4D94" w:rsidP="00190399">
            <w:pPr>
              <w:keepNext/>
              <w:keepLines/>
              <w:spacing w:after="0"/>
              <w:jc w:val="center"/>
              <w:rPr>
                <w:rFonts w:cs="Arial"/>
                <w:kern w:val="2"/>
                <w:szCs w:val="24"/>
                <w:lang w:eastAsia="zh-CN"/>
              </w:rPr>
            </w:pPr>
            <w:r>
              <w:rPr>
                <w:rFonts w:ascii="Arial" w:eastAsia="SimSun"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66A91AB6" w14:textId="77777777" w:rsidR="008F4D94" w:rsidRDefault="008F4D94" w:rsidP="00190399">
            <w:pPr>
              <w:pStyle w:val="TAC"/>
              <w:rPr>
                <w:rFonts w:eastAsia="SimSun"/>
                <w:szCs w:val="24"/>
                <w:lang w:val="en-US" w:eastAsia="zh-CN"/>
              </w:rPr>
            </w:pPr>
            <w:r>
              <w:rPr>
                <w:rFonts w:eastAsia="SimSun" w:hint="eastAsia"/>
                <w:lang w:val="en-US" w:eastAsia="zh-CN"/>
              </w:rPr>
              <w:t>1782.5</w:t>
            </w:r>
          </w:p>
        </w:tc>
        <w:tc>
          <w:tcPr>
            <w:tcW w:w="619" w:type="pct"/>
            <w:tcBorders>
              <w:top w:val="single" w:sz="4" w:space="0" w:color="auto"/>
              <w:left w:val="single" w:sz="4" w:space="0" w:color="auto"/>
              <w:bottom w:val="single" w:sz="4" w:space="0" w:color="auto"/>
              <w:right w:val="single" w:sz="4" w:space="0" w:color="auto"/>
            </w:tcBorders>
            <w:noWrap/>
            <w:vAlign w:val="center"/>
          </w:tcPr>
          <w:p w14:paraId="0072B088" w14:textId="77777777" w:rsidR="008F4D94" w:rsidRDefault="008F4D94" w:rsidP="00190399">
            <w:pPr>
              <w:pStyle w:val="TAC"/>
              <w:rPr>
                <w:rFonts w:eastAsia="Malgun Gothic"/>
                <w:szCs w:val="24"/>
                <w:lang w:eastAsia="ko-KR"/>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AEB00E9" w14:textId="77777777" w:rsidR="008F4D94" w:rsidRDefault="008F4D94" w:rsidP="00190399">
            <w:pPr>
              <w:pStyle w:val="TAC"/>
              <w:rPr>
                <w:rFonts w:eastAsia="Malgun Gothic"/>
                <w:szCs w:val="24"/>
                <w:lang w:eastAsia="ko-KR"/>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348ECAA1" w14:textId="77777777" w:rsidR="008F4D94" w:rsidRDefault="008F4D94" w:rsidP="00190399">
            <w:pPr>
              <w:pStyle w:val="TAC"/>
              <w:rPr>
                <w:szCs w:val="24"/>
                <w:lang w:val="en-US" w:eastAsia="zh-CN"/>
              </w:rPr>
            </w:pPr>
            <w:r>
              <w:rPr>
                <w:rFonts w:cs="Arial" w:hint="eastAsia"/>
                <w:kern w:val="2"/>
                <w:szCs w:val="24"/>
                <w:lang w:val="en-US" w:eastAsia="zh-CN"/>
              </w:rPr>
              <w:t>1877.5</w:t>
            </w:r>
          </w:p>
        </w:tc>
        <w:tc>
          <w:tcPr>
            <w:tcW w:w="511" w:type="pct"/>
            <w:tcBorders>
              <w:top w:val="single" w:sz="4" w:space="0" w:color="auto"/>
              <w:left w:val="single" w:sz="4" w:space="0" w:color="auto"/>
              <w:bottom w:val="single" w:sz="4" w:space="0" w:color="auto"/>
              <w:right w:val="single" w:sz="4" w:space="0" w:color="auto"/>
            </w:tcBorders>
            <w:noWrap/>
            <w:vAlign w:val="center"/>
          </w:tcPr>
          <w:p w14:paraId="65005B93" w14:textId="77777777" w:rsidR="008F4D94" w:rsidRDefault="008F4D94" w:rsidP="00190399">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59C6157B" w14:textId="77777777" w:rsidR="008F4D94" w:rsidRDefault="008F4D94" w:rsidP="00190399">
            <w:pPr>
              <w:pStyle w:val="TAC"/>
              <w:rPr>
                <w:rFonts w:eastAsia="Malgun Gothic"/>
                <w:szCs w:val="24"/>
                <w:lang w:eastAsia="ko-KR"/>
              </w:rPr>
            </w:pPr>
            <w:r>
              <w:rPr>
                <w:rFonts w:eastAsia="Malgun Gothic" w:cs="Arial"/>
                <w:kern w:val="2"/>
                <w:szCs w:val="24"/>
                <w:lang w:eastAsia="ko-KR"/>
              </w:rPr>
              <w:t>N/A</w:t>
            </w:r>
          </w:p>
        </w:tc>
      </w:tr>
      <w:tr w:rsidR="008F4D94" w14:paraId="21BE8AAE" w14:textId="77777777" w:rsidTr="00190399">
        <w:trPr>
          <w:trHeight w:val="306"/>
          <w:jc w:val="center"/>
        </w:trPr>
        <w:tc>
          <w:tcPr>
            <w:tcW w:w="1483" w:type="pct"/>
            <w:tcBorders>
              <w:top w:val="nil"/>
              <w:left w:val="single" w:sz="4" w:space="0" w:color="auto"/>
              <w:bottom w:val="nil"/>
              <w:right w:val="single" w:sz="4" w:space="0" w:color="auto"/>
            </w:tcBorders>
            <w:vAlign w:val="center"/>
          </w:tcPr>
          <w:p w14:paraId="7F918736" w14:textId="77777777" w:rsidR="008F4D94" w:rsidRDefault="008F4D94" w:rsidP="00190399">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0CFD1197" w14:textId="77777777" w:rsidR="008F4D94" w:rsidRDefault="008F4D94" w:rsidP="00190399">
            <w:pPr>
              <w:keepNext/>
              <w:keepLines/>
              <w:spacing w:after="0"/>
              <w:jc w:val="center"/>
              <w:rPr>
                <w:rFonts w:cs="Arial"/>
                <w:kern w:val="2"/>
                <w:szCs w:val="24"/>
                <w:lang w:eastAsia="zh-CN"/>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639881C7" w14:textId="77777777" w:rsidR="008F4D94" w:rsidRDefault="008F4D94" w:rsidP="00190399">
            <w:pPr>
              <w:pStyle w:val="TAC"/>
              <w:rPr>
                <w:rFonts w:eastAsia="SimSun"/>
                <w:szCs w:val="24"/>
                <w:lang w:val="en-US" w:eastAsia="zh-CN"/>
              </w:rPr>
            </w:pPr>
            <w:r>
              <w:rPr>
                <w:rFonts w:eastAsia="SimSun"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6CB7AAC6" w14:textId="77777777" w:rsidR="008F4D94" w:rsidRDefault="008F4D94" w:rsidP="00190399">
            <w:pPr>
              <w:pStyle w:val="TAC"/>
              <w:rPr>
                <w:rFonts w:eastAsia="Malgun Gothic"/>
                <w:szCs w:val="24"/>
                <w:lang w:eastAsia="ko-KR"/>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5D1F54F4" w14:textId="77777777" w:rsidR="008F4D94" w:rsidRDefault="008F4D94" w:rsidP="00190399">
            <w:pPr>
              <w:pStyle w:val="TAC"/>
              <w:rPr>
                <w:rFonts w:eastAsia="Malgun Gothic"/>
                <w:szCs w:val="24"/>
                <w:lang w:eastAsia="ko-KR"/>
              </w:rPr>
            </w:pPr>
            <w:r>
              <w:rPr>
                <w:rFonts w:eastAsia="SimSun"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160B0B8E" w14:textId="77777777" w:rsidR="008F4D94" w:rsidRDefault="008F4D94" w:rsidP="00190399">
            <w:pPr>
              <w:pStyle w:val="TAC"/>
              <w:rPr>
                <w:szCs w:val="24"/>
                <w:lang w:val="en-US" w:eastAsia="zh-CN"/>
              </w:rPr>
            </w:pPr>
            <w:r>
              <w:rPr>
                <w:rFonts w:eastAsia="SimSun" w:cs="Arial" w:hint="eastAsia"/>
                <w:kern w:val="2"/>
                <w:szCs w:val="24"/>
                <w:lang w:val="en-US" w:eastAsia="zh-CN"/>
              </w:rPr>
              <w:t>2310</w:t>
            </w:r>
          </w:p>
        </w:tc>
        <w:tc>
          <w:tcPr>
            <w:tcW w:w="511" w:type="pct"/>
            <w:tcBorders>
              <w:top w:val="single" w:sz="4" w:space="0" w:color="auto"/>
              <w:left w:val="single" w:sz="4" w:space="0" w:color="auto"/>
              <w:bottom w:val="single" w:sz="4" w:space="0" w:color="auto"/>
              <w:right w:val="single" w:sz="4" w:space="0" w:color="auto"/>
            </w:tcBorders>
            <w:noWrap/>
            <w:vAlign w:val="center"/>
          </w:tcPr>
          <w:p w14:paraId="40C7042D" w14:textId="77777777" w:rsidR="008F4D94" w:rsidRDefault="008F4D94" w:rsidP="00190399">
            <w:pPr>
              <w:pStyle w:val="TAC"/>
              <w:rPr>
                <w:rFonts w:eastAsia="Malgun Gothic"/>
                <w:szCs w:val="24"/>
                <w:lang w:val="en-US" w:eastAsia="ko-KR"/>
              </w:rPr>
            </w:pPr>
            <w:r>
              <w:rPr>
                <w:rFonts w:eastAsia="SimSun" w:cs="Arial" w:hint="eastAsia"/>
                <w:kern w:val="2"/>
                <w:szCs w:val="24"/>
                <w:lang w:val="en-US" w:eastAsia="zh-CN"/>
              </w:rPr>
              <w:t>5.9</w:t>
            </w:r>
          </w:p>
        </w:tc>
        <w:tc>
          <w:tcPr>
            <w:tcW w:w="373" w:type="pct"/>
            <w:tcBorders>
              <w:top w:val="single" w:sz="4" w:space="0" w:color="auto"/>
              <w:left w:val="single" w:sz="4" w:space="0" w:color="auto"/>
              <w:bottom w:val="single" w:sz="4" w:space="0" w:color="auto"/>
              <w:right w:val="single" w:sz="4" w:space="0" w:color="auto"/>
            </w:tcBorders>
            <w:vAlign w:val="center"/>
          </w:tcPr>
          <w:p w14:paraId="2DF81807" w14:textId="77777777" w:rsidR="008F4D94" w:rsidRDefault="008F4D94" w:rsidP="00190399">
            <w:pPr>
              <w:pStyle w:val="TAC"/>
              <w:rPr>
                <w:rFonts w:eastAsia="SimSun"/>
                <w:szCs w:val="24"/>
                <w:lang w:val="en-US" w:eastAsia="zh-CN"/>
              </w:rPr>
            </w:pPr>
            <w:r>
              <w:rPr>
                <w:rFonts w:eastAsia="SimSun" w:cs="Arial" w:hint="eastAsia"/>
                <w:kern w:val="2"/>
                <w:szCs w:val="24"/>
                <w:lang w:val="en-US" w:eastAsia="zh-CN"/>
              </w:rPr>
              <w:t>IMD5</w:t>
            </w:r>
          </w:p>
        </w:tc>
      </w:tr>
      <w:tr w:rsidR="008F4D94" w14:paraId="6922C97E" w14:textId="77777777" w:rsidTr="00190399">
        <w:trPr>
          <w:trHeight w:val="306"/>
          <w:jc w:val="center"/>
        </w:trPr>
        <w:tc>
          <w:tcPr>
            <w:tcW w:w="1483" w:type="pct"/>
            <w:tcBorders>
              <w:top w:val="nil"/>
              <w:left w:val="single" w:sz="4" w:space="0" w:color="auto"/>
              <w:bottom w:val="nil"/>
              <w:right w:val="single" w:sz="4" w:space="0" w:color="auto"/>
            </w:tcBorders>
            <w:vAlign w:val="center"/>
          </w:tcPr>
          <w:p w14:paraId="25DAE94A" w14:textId="77777777" w:rsidR="008F4D94" w:rsidRDefault="008F4D94" w:rsidP="00190399">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5A347893" w14:textId="77777777" w:rsidR="008F4D94" w:rsidRDefault="008F4D94" w:rsidP="00190399">
            <w:pPr>
              <w:keepNext/>
              <w:keepLines/>
              <w:spacing w:after="0"/>
              <w:jc w:val="center"/>
              <w:rPr>
                <w:rFonts w:cs="Arial"/>
                <w:kern w:val="2"/>
                <w:szCs w:val="24"/>
                <w:lang w:eastAsia="zh-CN"/>
              </w:rPr>
            </w:pPr>
            <w:r>
              <w:rPr>
                <w:rFonts w:ascii="Arial" w:eastAsia="SimSun"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2A027E30" w14:textId="77777777" w:rsidR="008F4D94" w:rsidRDefault="008F4D94" w:rsidP="00190399">
            <w:pPr>
              <w:pStyle w:val="TAC"/>
              <w:rPr>
                <w:rFonts w:eastAsia="SimSun"/>
                <w:szCs w:val="24"/>
                <w:lang w:val="en-US" w:eastAsia="zh-CN"/>
              </w:rPr>
            </w:pPr>
            <w:r>
              <w:rPr>
                <w:rFonts w:eastAsia="SimSun" w:cs="Arial" w:hint="eastAsia"/>
                <w:kern w:val="2"/>
                <w:szCs w:val="24"/>
                <w:lang w:val="en-US" w:eastAsia="zh-CN"/>
              </w:rPr>
              <w:t>4820</w:t>
            </w:r>
          </w:p>
        </w:tc>
        <w:tc>
          <w:tcPr>
            <w:tcW w:w="619" w:type="pct"/>
            <w:tcBorders>
              <w:top w:val="single" w:sz="4" w:space="0" w:color="auto"/>
              <w:left w:val="single" w:sz="4" w:space="0" w:color="auto"/>
              <w:bottom w:val="single" w:sz="4" w:space="0" w:color="auto"/>
              <w:right w:val="single" w:sz="4" w:space="0" w:color="auto"/>
            </w:tcBorders>
            <w:noWrap/>
            <w:vAlign w:val="center"/>
          </w:tcPr>
          <w:p w14:paraId="3CAFC8A9" w14:textId="77777777" w:rsidR="008F4D94" w:rsidRDefault="008F4D94" w:rsidP="00190399">
            <w:pPr>
              <w:pStyle w:val="TAC"/>
              <w:rPr>
                <w:rFonts w:eastAsia="SimSun"/>
                <w:szCs w:val="24"/>
                <w:lang w:val="en-US" w:eastAsia="zh-CN"/>
              </w:rPr>
            </w:pPr>
            <w:r>
              <w:rPr>
                <w:rFonts w:eastAsia="SimSun"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3EB1D156" w14:textId="77777777" w:rsidR="008F4D94" w:rsidRDefault="008F4D94" w:rsidP="00190399">
            <w:pPr>
              <w:pStyle w:val="TAC"/>
              <w:rPr>
                <w:rFonts w:eastAsia="SimSun"/>
                <w:szCs w:val="24"/>
                <w:lang w:val="en-US" w:eastAsia="zh-CN"/>
              </w:rPr>
            </w:pPr>
            <w:r>
              <w:rPr>
                <w:rFonts w:eastAsia="SimSun"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46B8B732" w14:textId="77777777" w:rsidR="008F4D94" w:rsidRDefault="008F4D94" w:rsidP="00190399">
            <w:pPr>
              <w:pStyle w:val="TAC"/>
              <w:rPr>
                <w:szCs w:val="24"/>
                <w:lang w:val="en-US" w:eastAsia="zh-CN"/>
              </w:rPr>
            </w:pPr>
            <w:r>
              <w:rPr>
                <w:rFonts w:eastAsia="SimSun" w:cs="Arial" w:hint="eastAsia"/>
                <w:kern w:val="2"/>
                <w:szCs w:val="24"/>
                <w:lang w:val="en-US" w:eastAsia="zh-CN"/>
              </w:rPr>
              <w:t>4820</w:t>
            </w:r>
          </w:p>
        </w:tc>
        <w:tc>
          <w:tcPr>
            <w:tcW w:w="511" w:type="pct"/>
            <w:tcBorders>
              <w:top w:val="single" w:sz="4" w:space="0" w:color="auto"/>
              <w:left w:val="single" w:sz="4" w:space="0" w:color="auto"/>
              <w:bottom w:val="single" w:sz="4" w:space="0" w:color="auto"/>
              <w:right w:val="single" w:sz="4" w:space="0" w:color="auto"/>
            </w:tcBorders>
            <w:noWrap/>
            <w:vAlign w:val="center"/>
          </w:tcPr>
          <w:p w14:paraId="3758C2AB" w14:textId="77777777" w:rsidR="008F4D94" w:rsidRDefault="008F4D94" w:rsidP="00190399">
            <w:pPr>
              <w:pStyle w:val="TAC"/>
              <w:rPr>
                <w:rFonts w:eastAsia="SimSun"/>
                <w:szCs w:val="24"/>
                <w:lang w:val="en-US" w:eastAsia="zh-CN"/>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330FB3A" w14:textId="77777777" w:rsidR="008F4D94" w:rsidRDefault="008F4D94" w:rsidP="00190399">
            <w:pPr>
              <w:pStyle w:val="TAC"/>
              <w:rPr>
                <w:rFonts w:eastAsia="Malgun Gothic"/>
                <w:szCs w:val="24"/>
                <w:lang w:eastAsia="ko-KR"/>
              </w:rPr>
            </w:pPr>
            <w:r>
              <w:rPr>
                <w:rFonts w:eastAsia="Malgun Gothic" w:cs="Arial"/>
                <w:kern w:val="2"/>
                <w:szCs w:val="24"/>
                <w:lang w:eastAsia="ko-KR"/>
              </w:rPr>
              <w:t>N/A</w:t>
            </w:r>
          </w:p>
        </w:tc>
      </w:tr>
      <w:tr w:rsidR="008F4D94" w14:paraId="69730A36" w14:textId="77777777" w:rsidTr="00190399">
        <w:trPr>
          <w:trHeight w:val="306"/>
          <w:jc w:val="center"/>
        </w:trPr>
        <w:tc>
          <w:tcPr>
            <w:tcW w:w="1483" w:type="pct"/>
            <w:tcBorders>
              <w:top w:val="nil"/>
              <w:left w:val="single" w:sz="4" w:space="0" w:color="auto"/>
              <w:bottom w:val="nil"/>
              <w:right w:val="single" w:sz="4" w:space="0" w:color="auto"/>
            </w:tcBorders>
            <w:vAlign w:val="center"/>
          </w:tcPr>
          <w:p w14:paraId="7698D66A" w14:textId="77777777" w:rsidR="008F4D94" w:rsidRDefault="008F4D94" w:rsidP="00190399">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60669312" w14:textId="77777777" w:rsidR="008F4D94" w:rsidRDefault="008F4D94" w:rsidP="00190399">
            <w:pPr>
              <w:keepNext/>
              <w:keepLines/>
              <w:spacing w:after="0"/>
              <w:jc w:val="center"/>
              <w:rPr>
                <w:rFonts w:cs="Arial"/>
                <w:kern w:val="2"/>
                <w:szCs w:val="24"/>
                <w:lang w:val="en-US" w:eastAsia="zh-CN"/>
              </w:rPr>
            </w:pPr>
            <w:r>
              <w:rPr>
                <w:rFonts w:ascii="Arial" w:eastAsia="SimSun"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5A250F66" w14:textId="77777777" w:rsidR="008F4D94" w:rsidRDefault="008F4D94" w:rsidP="00190399">
            <w:pPr>
              <w:pStyle w:val="TAC"/>
              <w:rPr>
                <w:rFonts w:eastAsia="SimSun"/>
                <w:szCs w:val="24"/>
                <w:lang w:val="en-US" w:eastAsia="zh-CN"/>
              </w:rPr>
            </w:pPr>
            <w:r>
              <w:rPr>
                <w:rFonts w:eastAsia="SimSun"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5ACCB18A" w14:textId="77777777" w:rsidR="008F4D94" w:rsidRDefault="008F4D94" w:rsidP="00190399">
            <w:pPr>
              <w:pStyle w:val="TAC"/>
              <w:rPr>
                <w:rFonts w:eastAsia="Malgun Gothic"/>
                <w:szCs w:val="24"/>
                <w:lang w:val="en-US" w:eastAsia="zh-CN"/>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79C3F424" w14:textId="77777777" w:rsidR="008F4D94" w:rsidRDefault="008F4D94" w:rsidP="00190399">
            <w:pPr>
              <w:pStyle w:val="TAC"/>
              <w:rPr>
                <w:rFonts w:eastAsia="Malgun Gothic"/>
                <w:szCs w:val="24"/>
                <w:lang w:val="en-US" w:eastAsia="zh-CN"/>
              </w:rPr>
            </w:pPr>
            <w:r>
              <w:rPr>
                <w:rFonts w:eastAsia="SimSun"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6D79F054" w14:textId="77777777" w:rsidR="008F4D94" w:rsidRDefault="008F4D94" w:rsidP="00190399">
            <w:pPr>
              <w:pStyle w:val="TAC"/>
              <w:rPr>
                <w:szCs w:val="24"/>
                <w:lang w:val="en-US" w:eastAsia="zh-CN"/>
              </w:rPr>
            </w:pPr>
            <w:r>
              <w:rPr>
                <w:rFonts w:cs="Arial" w:hint="eastAsia"/>
                <w:kern w:val="2"/>
                <w:szCs w:val="24"/>
                <w:lang w:val="en-US" w:eastAsia="zh-CN"/>
              </w:rPr>
              <w:t>1850</w:t>
            </w:r>
          </w:p>
        </w:tc>
        <w:tc>
          <w:tcPr>
            <w:tcW w:w="511" w:type="pct"/>
            <w:tcBorders>
              <w:top w:val="single" w:sz="4" w:space="0" w:color="auto"/>
              <w:left w:val="single" w:sz="4" w:space="0" w:color="auto"/>
              <w:bottom w:val="single" w:sz="4" w:space="0" w:color="auto"/>
              <w:right w:val="single" w:sz="4" w:space="0" w:color="auto"/>
            </w:tcBorders>
            <w:noWrap/>
            <w:vAlign w:val="center"/>
          </w:tcPr>
          <w:p w14:paraId="7A05AC0A" w14:textId="77777777" w:rsidR="008F4D94" w:rsidRDefault="008F4D94" w:rsidP="00190399">
            <w:pPr>
              <w:pStyle w:val="TAC"/>
              <w:rPr>
                <w:rFonts w:eastAsia="SimSun"/>
                <w:szCs w:val="24"/>
                <w:lang w:val="en-US" w:eastAsia="zh-CN"/>
              </w:rPr>
            </w:pPr>
            <w:r>
              <w:rPr>
                <w:rFonts w:eastAsia="SimSun" w:cs="Arial" w:hint="eastAsia"/>
                <w:kern w:val="2"/>
                <w:szCs w:val="24"/>
                <w:lang w:val="en-US" w:eastAsia="zh-CN"/>
              </w:rPr>
              <w:t>4.7</w:t>
            </w:r>
          </w:p>
        </w:tc>
        <w:tc>
          <w:tcPr>
            <w:tcW w:w="373" w:type="pct"/>
            <w:tcBorders>
              <w:top w:val="single" w:sz="4" w:space="0" w:color="auto"/>
              <w:left w:val="single" w:sz="4" w:space="0" w:color="auto"/>
              <w:bottom w:val="single" w:sz="4" w:space="0" w:color="auto"/>
              <w:right w:val="single" w:sz="4" w:space="0" w:color="auto"/>
            </w:tcBorders>
            <w:vAlign w:val="center"/>
          </w:tcPr>
          <w:p w14:paraId="46A600A1" w14:textId="77777777" w:rsidR="008F4D94" w:rsidRDefault="008F4D94" w:rsidP="00190399">
            <w:pPr>
              <w:pStyle w:val="TAC"/>
              <w:rPr>
                <w:rFonts w:eastAsia="Malgun Gothic"/>
                <w:szCs w:val="24"/>
                <w:lang w:eastAsia="ko-KR"/>
              </w:rPr>
            </w:pPr>
            <w:r>
              <w:rPr>
                <w:rFonts w:eastAsia="SimSun" w:cs="Arial" w:hint="eastAsia"/>
                <w:kern w:val="2"/>
                <w:szCs w:val="24"/>
                <w:lang w:val="en-US" w:eastAsia="zh-CN"/>
              </w:rPr>
              <w:t>IMD5</w:t>
            </w:r>
          </w:p>
        </w:tc>
      </w:tr>
      <w:tr w:rsidR="008F4D94" w14:paraId="519A84A2" w14:textId="77777777" w:rsidTr="00190399">
        <w:trPr>
          <w:trHeight w:val="306"/>
          <w:jc w:val="center"/>
        </w:trPr>
        <w:tc>
          <w:tcPr>
            <w:tcW w:w="1483" w:type="pct"/>
            <w:tcBorders>
              <w:top w:val="nil"/>
              <w:left w:val="single" w:sz="4" w:space="0" w:color="auto"/>
              <w:bottom w:val="nil"/>
              <w:right w:val="single" w:sz="4" w:space="0" w:color="auto"/>
            </w:tcBorders>
            <w:vAlign w:val="center"/>
          </w:tcPr>
          <w:p w14:paraId="7D5B9EC4" w14:textId="77777777" w:rsidR="008F4D94" w:rsidRDefault="008F4D94" w:rsidP="00190399">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3EE6CDA6" w14:textId="77777777" w:rsidR="008F4D94" w:rsidRDefault="008F4D94" w:rsidP="00190399">
            <w:pPr>
              <w:keepNext/>
              <w:keepLines/>
              <w:spacing w:after="0"/>
              <w:jc w:val="center"/>
              <w:rPr>
                <w:rFonts w:cs="Arial"/>
                <w:kern w:val="2"/>
                <w:szCs w:val="24"/>
                <w:lang w:val="en-US" w:eastAsia="zh-CN"/>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376C2A4E" w14:textId="77777777" w:rsidR="008F4D94" w:rsidRDefault="008F4D94" w:rsidP="00190399">
            <w:pPr>
              <w:pStyle w:val="TAC"/>
              <w:rPr>
                <w:rFonts w:eastAsia="SimSun"/>
                <w:szCs w:val="24"/>
                <w:lang w:val="en-US" w:eastAsia="zh-CN"/>
              </w:rPr>
            </w:pPr>
            <w:r>
              <w:rPr>
                <w:rFonts w:eastAsia="SimSun" w:cs="Arial" w:hint="eastAsia"/>
                <w:kern w:val="2"/>
                <w:szCs w:val="24"/>
                <w:lang w:val="en-US" w:eastAsia="zh-CN"/>
              </w:rPr>
              <w:t>2350</w:t>
            </w:r>
          </w:p>
        </w:tc>
        <w:tc>
          <w:tcPr>
            <w:tcW w:w="619" w:type="pct"/>
            <w:tcBorders>
              <w:top w:val="single" w:sz="4" w:space="0" w:color="auto"/>
              <w:left w:val="single" w:sz="4" w:space="0" w:color="auto"/>
              <w:bottom w:val="single" w:sz="4" w:space="0" w:color="auto"/>
              <w:right w:val="single" w:sz="4" w:space="0" w:color="auto"/>
            </w:tcBorders>
            <w:noWrap/>
            <w:vAlign w:val="center"/>
          </w:tcPr>
          <w:p w14:paraId="4B9FB360" w14:textId="77777777" w:rsidR="008F4D94" w:rsidRDefault="008F4D94" w:rsidP="00190399">
            <w:pPr>
              <w:pStyle w:val="TAC"/>
              <w:rPr>
                <w:rFonts w:eastAsia="Malgun Gothic"/>
                <w:szCs w:val="24"/>
                <w:lang w:val="en-US" w:eastAsia="zh-CN"/>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8B136D3" w14:textId="77777777" w:rsidR="008F4D94" w:rsidRDefault="008F4D94" w:rsidP="00190399">
            <w:pPr>
              <w:pStyle w:val="TAC"/>
              <w:rPr>
                <w:rFonts w:eastAsia="Malgun Gothic"/>
                <w:szCs w:val="24"/>
                <w:lang w:val="en-US" w:eastAsia="zh-CN"/>
              </w:rPr>
            </w:pPr>
            <w:r>
              <w:rPr>
                <w:rFonts w:eastAsia="SimSun" w:cs="Arial" w:hint="eastAsia"/>
                <w:kern w:val="2"/>
                <w:szCs w:val="24"/>
                <w:lang w:val="en-US" w:eastAsia="zh-CN"/>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51912B65" w14:textId="77777777" w:rsidR="008F4D94" w:rsidRDefault="008F4D94" w:rsidP="00190399">
            <w:pPr>
              <w:pStyle w:val="TAC"/>
              <w:rPr>
                <w:szCs w:val="24"/>
                <w:lang w:val="en-US" w:eastAsia="zh-CN"/>
              </w:rPr>
            </w:pPr>
            <w:r>
              <w:rPr>
                <w:rFonts w:eastAsia="SimSun" w:cs="Arial" w:hint="eastAsia"/>
                <w:kern w:val="2"/>
                <w:szCs w:val="24"/>
                <w:lang w:val="en-US" w:eastAsia="zh-CN"/>
              </w:rPr>
              <w:t>2350</w:t>
            </w:r>
          </w:p>
        </w:tc>
        <w:tc>
          <w:tcPr>
            <w:tcW w:w="511" w:type="pct"/>
            <w:tcBorders>
              <w:top w:val="single" w:sz="4" w:space="0" w:color="auto"/>
              <w:left w:val="single" w:sz="4" w:space="0" w:color="auto"/>
              <w:bottom w:val="single" w:sz="4" w:space="0" w:color="auto"/>
              <w:right w:val="single" w:sz="4" w:space="0" w:color="auto"/>
            </w:tcBorders>
            <w:noWrap/>
            <w:vAlign w:val="center"/>
          </w:tcPr>
          <w:p w14:paraId="493AAD5D" w14:textId="77777777" w:rsidR="008F4D94" w:rsidRDefault="008F4D94" w:rsidP="00190399">
            <w:pPr>
              <w:pStyle w:val="TAC"/>
              <w:rPr>
                <w:rFonts w:eastAsia="Malgun Gothic"/>
                <w:szCs w:val="24"/>
                <w:lang w:val="en-US"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B19A34C" w14:textId="77777777" w:rsidR="008F4D94" w:rsidRDefault="008F4D94" w:rsidP="00190399">
            <w:pPr>
              <w:pStyle w:val="TAC"/>
              <w:rPr>
                <w:rFonts w:eastAsia="SimSun"/>
                <w:szCs w:val="24"/>
                <w:lang w:val="en-US" w:eastAsia="ko-KR"/>
              </w:rPr>
            </w:pPr>
            <w:r>
              <w:rPr>
                <w:rFonts w:eastAsia="Malgun Gothic" w:cs="Arial"/>
                <w:kern w:val="2"/>
                <w:szCs w:val="24"/>
                <w:lang w:eastAsia="ko-KR"/>
              </w:rPr>
              <w:t>N/A</w:t>
            </w:r>
          </w:p>
        </w:tc>
      </w:tr>
      <w:tr w:rsidR="008F4D94" w14:paraId="07AFE552" w14:textId="77777777" w:rsidTr="00190399">
        <w:trPr>
          <w:trHeight w:val="306"/>
          <w:jc w:val="center"/>
        </w:trPr>
        <w:tc>
          <w:tcPr>
            <w:tcW w:w="1483" w:type="pct"/>
            <w:tcBorders>
              <w:top w:val="nil"/>
              <w:left w:val="single" w:sz="4" w:space="0" w:color="auto"/>
              <w:bottom w:val="single" w:sz="4" w:space="0" w:color="auto"/>
              <w:right w:val="single" w:sz="4" w:space="0" w:color="auto"/>
            </w:tcBorders>
            <w:vAlign w:val="center"/>
          </w:tcPr>
          <w:p w14:paraId="2FDF1597" w14:textId="77777777" w:rsidR="008F4D94" w:rsidRDefault="008F4D94" w:rsidP="00190399">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1C4C1A6C" w14:textId="77777777" w:rsidR="008F4D94" w:rsidRDefault="008F4D94" w:rsidP="00190399">
            <w:pPr>
              <w:keepNext/>
              <w:keepLines/>
              <w:spacing w:after="0"/>
              <w:jc w:val="center"/>
              <w:rPr>
                <w:rFonts w:cs="Arial"/>
                <w:kern w:val="2"/>
                <w:szCs w:val="24"/>
                <w:lang w:val="en-US" w:eastAsia="zh-CN"/>
              </w:rPr>
            </w:pPr>
            <w:r>
              <w:rPr>
                <w:rFonts w:ascii="Arial" w:eastAsia="SimSun"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2E9E6F89" w14:textId="77777777" w:rsidR="008F4D94" w:rsidRDefault="008F4D94" w:rsidP="00190399">
            <w:pPr>
              <w:pStyle w:val="TAC"/>
              <w:rPr>
                <w:rFonts w:eastAsia="SimSun"/>
                <w:szCs w:val="24"/>
                <w:lang w:val="en-US" w:eastAsia="zh-CN"/>
              </w:rPr>
            </w:pPr>
            <w:r>
              <w:rPr>
                <w:rFonts w:eastAsia="SimSun" w:cs="Arial" w:hint="eastAsia"/>
                <w:kern w:val="2"/>
                <w:szCs w:val="24"/>
                <w:lang w:val="en-US" w:eastAsia="zh-CN"/>
              </w:rPr>
              <w:t>4450</w:t>
            </w:r>
          </w:p>
        </w:tc>
        <w:tc>
          <w:tcPr>
            <w:tcW w:w="619" w:type="pct"/>
            <w:tcBorders>
              <w:top w:val="single" w:sz="4" w:space="0" w:color="auto"/>
              <w:left w:val="single" w:sz="4" w:space="0" w:color="auto"/>
              <w:bottom w:val="single" w:sz="4" w:space="0" w:color="auto"/>
              <w:right w:val="single" w:sz="4" w:space="0" w:color="auto"/>
            </w:tcBorders>
            <w:noWrap/>
            <w:vAlign w:val="center"/>
          </w:tcPr>
          <w:p w14:paraId="0F29AD7E" w14:textId="77777777" w:rsidR="008F4D94" w:rsidRDefault="008F4D94" w:rsidP="00190399">
            <w:pPr>
              <w:pStyle w:val="TAC"/>
              <w:rPr>
                <w:rFonts w:eastAsia="SimSun"/>
                <w:szCs w:val="24"/>
                <w:lang w:val="en-US" w:eastAsia="zh-CN"/>
              </w:rPr>
            </w:pPr>
            <w:r>
              <w:rPr>
                <w:rFonts w:eastAsia="SimSun"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4CF182A1" w14:textId="77777777" w:rsidR="008F4D94" w:rsidRDefault="008F4D94" w:rsidP="00190399">
            <w:pPr>
              <w:pStyle w:val="TAC"/>
              <w:rPr>
                <w:rFonts w:eastAsia="SimSun"/>
                <w:szCs w:val="24"/>
                <w:lang w:val="en-US" w:eastAsia="zh-CN"/>
              </w:rPr>
            </w:pPr>
            <w:r>
              <w:rPr>
                <w:rFonts w:eastAsia="SimSun"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682D3BBE" w14:textId="77777777" w:rsidR="008F4D94" w:rsidRDefault="008F4D94" w:rsidP="00190399">
            <w:pPr>
              <w:pStyle w:val="TAC"/>
              <w:rPr>
                <w:szCs w:val="24"/>
                <w:lang w:val="en-US" w:eastAsia="zh-CN"/>
              </w:rPr>
            </w:pPr>
            <w:r>
              <w:rPr>
                <w:rFonts w:cs="Arial" w:hint="eastAsia"/>
                <w:kern w:val="2"/>
                <w:szCs w:val="24"/>
                <w:lang w:val="en-US" w:eastAsia="zh-CN"/>
              </w:rPr>
              <w:t>4450</w:t>
            </w:r>
          </w:p>
        </w:tc>
        <w:tc>
          <w:tcPr>
            <w:tcW w:w="511" w:type="pct"/>
            <w:tcBorders>
              <w:top w:val="single" w:sz="4" w:space="0" w:color="auto"/>
              <w:left w:val="single" w:sz="4" w:space="0" w:color="auto"/>
              <w:bottom w:val="single" w:sz="4" w:space="0" w:color="auto"/>
              <w:right w:val="single" w:sz="4" w:space="0" w:color="auto"/>
            </w:tcBorders>
            <w:noWrap/>
            <w:vAlign w:val="center"/>
          </w:tcPr>
          <w:p w14:paraId="2A59DF63" w14:textId="77777777" w:rsidR="008F4D94" w:rsidRDefault="008F4D94" w:rsidP="00190399">
            <w:pPr>
              <w:pStyle w:val="TAC"/>
              <w:rPr>
                <w:rFonts w:eastAsia="SimSun"/>
                <w:szCs w:val="24"/>
                <w:lang w:val="en-US"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54DB9A00" w14:textId="77777777" w:rsidR="008F4D94" w:rsidRDefault="008F4D94" w:rsidP="00190399">
            <w:pPr>
              <w:pStyle w:val="TAC"/>
              <w:rPr>
                <w:rFonts w:eastAsia="Malgun Gothic"/>
                <w:szCs w:val="24"/>
                <w:lang w:eastAsia="ko-KR"/>
              </w:rPr>
            </w:pPr>
            <w:r>
              <w:rPr>
                <w:rFonts w:eastAsia="Malgun Gothic" w:cs="Arial"/>
                <w:kern w:val="2"/>
                <w:szCs w:val="24"/>
                <w:lang w:eastAsia="ko-KR"/>
              </w:rPr>
              <w:t>N/A</w:t>
            </w:r>
          </w:p>
        </w:tc>
      </w:tr>
    </w:tbl>
    <w:p w14:paraId="01FD1CD0" w14:textId="77777777" w:rsidR="008F4D94" w:rsidRDefault="008F4D94" w:rsidP="008F4D94">
      <w:pPr>
        <w:spacing w:after="120"/>
        <w:rPr>
          <w:rFonts w:eastAsia="SimSun"/>
          <w:kern w:val="2"/>
          <w:lang w:val="en-US" w:eastAsia="zh-CN"/>
        </w:rPr>
      </w:pPr>
    </w:p>
    <w:p w14:paraId="6646F682" w14:textId="77777777" w:rsidR="008F4D94" w:rsidRDefault="008F4D94" w:rsidP="008F4D94">
      <w:pPr>
        <w:pStyle w:val="Heading2"/>
      </w:pPr>
      <w:bookmarkStart w:id="471" w:name="_Toc180420654"/>
      <w:r>
        <w:t>5.37</w:t>
      </w:r>
      <w:r>
        <w:tab/>
        <w:t>CA_n3-n7-n77</w:t>
      </w:r>
      <w:bookmarkEnd w:id="471"/>
    </w:p>
    <w:p w14:paraId="4B6BB3BE" w14:textId="77777777" w:rsidR="008F4D94" w:rsidRDefault="008F4D94" w:rsidP="008F4D94">
      <w:pPr>
        <w:pStyle w:val="Heading3"/>
        <w:rPr>
          <w:rFonts w:cs="Arial"/>
          <w:szCs w:val="28"/>
          <w:lang w:val="en-US" w:eastAsia="zh-CN"/>
        </w:rPr>
      </w:pPr>
      <w:bookmarkStart w:id="472" w:name="_Toc180420655"/>
      <w:r>
        <w:t>5.37.1</w:t>
      </w:r>
      <w:r>
        <w:tab/>
      </w:r>
      <w:r>
        <w:rPr>
          <w:rFonts w:cs="Arial"/>
          <w:szCs w:val="28"/>
          <w:lang w:val="en-US" w:eastAsia="zh-CN"/>
        </w:rPr>
        <w:t>Common for 1 band UL and 2 bands UL CA</w:t>
      </w:r>
      <w:bookmarkEnd w:id="472"/>
    </w:p>
    <w:p w14:paraId="7DDB5AAF" w14:textId="77777777" w:rsidR="008F4D94" w:rsidRDefault="008F4D94" w:rsidP="008F4D94">
      <w:pPr>
        <w:pStyle w:val="Heading4"/>
      </w:pPr>
      <w:bookmarkStart w:id="473" w:name="_Toc180420656"/>
      <w:r>
        <w:t>5.37.1.1</w:t>
      </w:r>
      <w:r>
        <w:tab/>
      </w:r>
      <w:r>
        <w:rPr>
          <w:rFonts w:cs="Arial"/>
          <w:lang w:eastAsia="zh-CN"/>
        </w:rPr>
        <w:t>Operating bands for CA</w:t>
      </w:r>
      <w:bookmarkEnd w:id="473"/>
    </w:p>
    <w:p w14:paraId="6332E388" w14:textId="77777777" w:rsidR="008F4D94" w:rsidRDefault="008F4D94" w:rsidP="008F4D94">
      <w:pPr>
        <w:pStyle w:val="TH"/>
        <w:rPr>
          <w:lang w:val="en-US"/>
        </w:rPr>
      </w:pPr>
      <w:r>
        <w:rPr>
          <w:rFonts w:cs="Arial"/>
        </w:rPr>
        <w:t xml:space="preserve">Table </w:t>
      </w:r>
      <w:r>
        <w:rPr>
          <w:rFonts w:cs="Arial" w:hint="eastAsia"/>
          <w:lang w:val="en-US" w:eastAsia="zh-CN"/>
        </w:rPr>
        <w:t>5.37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B9877E5"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4FD144"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3B1BF70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3AE0421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853A2C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6D477241"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3C7099"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0B8605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C54E3B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4FB1A659" w14:textId="77777777" w:rsidR="008F4D94" w:rsidRDefault="008F4D94" w:rsidP="00190399">
            <w:pPr>
              <w:spacing w:after="0"/>
              <w:rPr>
                <w:rFonts w:ascii="Arial" w:hAnsi="Arial" w:cs="Arial"/>
                <w:b/>
                <w:bCs/>
                <w:color w:val="000000"/>
                <w:sz w:val="18"/>
                <w:szCs w:val="18"/>
              </w:rPr>
            </w:pPr>
          </w:p>
        </w:tc>
      </w:tr>
      <w:tr w:rsidR="008F4D94" w14:paraId="02EA9590"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8F72438"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C3554E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5506221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756AAFD" w14:textId="77777777" w:rsidR="008F4D94" w:rsidRDefault="008F4D94" w:rsidP="00190399">
            <w:pPr>
              <w:spacing w:after="0"/>
              <w:rPr>
                <w:rFonts w:ascii="Aptos Narrow" w:hAnsi="Aptos Narrow"/>
                <w:color w:val="000000"/>
                <w:sz w:val="22"/>
                <w:szCs w:val="22"/>
              </w:rPr>
            </w:pPr>
          </w:p>
        </w:tc>
      </w:tr>
      <w:tr w:rsidR="008F4D94" w14:paraId="4C335356"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C786D2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32FF978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12660A3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FA29B7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7A9B8670"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10F71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n7</w:t>
            </w:r>
          </w:p>
        </w:tc>
        <w:tc>
          <w:tcPr>
            <w:tcW w:w="2760" w:type="dxa"/>
            <w:tcBorders>
              <w:top w:val="nil"/>
              <w:left w:val="nil"/>
              <w:bottom w:val="single" w:sz="4" w:space="0" w:color="auto"/>
              <w:right w:val="single" w:sz="4" w:space="0" w:color="auto"/>
            </w:tcBorders>
            <w:shd w:val="clear" w:color="auto" w:fill="auto"/>
            <w:vAlign w:val="center"/>
            <w:hideMark/>
          </w:tcPr>
          <w:p w14:paraId="6DE4EA7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2500-2570</w:t>
            </w:r>
          </w:p>
        </w:tc>
        <w:tc>
          <w:tcPr>
            <w:tcW w:w="2860" w:type="dxa"/>
            <w:tcBorders>
              <w:top w:val="nil"/>
              <w:left w:val="nil"/>
              <w:bottom w:val="single" w:sz="4" w:space="0" w:color="auto"/>
              <w:right w:val="single" w:sz="4" w:space="0" w:color="auto"/>
            </w:tcBorders>
            <w:shd w:val="clear" w:color="auto" w:fill="auto"/>
            <w:vAlign w:val="center"/>
            <w:hideMark/>
          </w:tcPr>
          <w:p w14:paraId="0203329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2620-2690</w:t>
            </w:r>
          </w:p>
        </w:tc>
        <w:tc>
          <w:tcPr>
            <w:tcW w:w="1100" w:type="dxa"/>
            <w:tcBorders>
              <w:top w:val="nil"/>
              <w:left w:val="nil"/>
              <w:bottom w:val="single" w:sz="4" w:space="0" w:color="auto"/>
              <w:right w:val="single" w:sz="4" w:space="0" w:color="auto"/>
            </w:tcBorders>
            <w:shd w:val="clear" w:color="auto" w:fill="auto"/>
            <w:vAlign w:val="center"/>
            <w:hideMark/>
          </w:tcPr>
          <w:p w14:paraId="4FB8AB9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182D1DD"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816B9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6F08CE0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3FD4C46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607F5F9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bl>
    <w:p w14:paraId="62B9D2FD" w14:textId="77777777" w:rsidR="008F4D94" w:rsidRDefault="008F4D94" w:rsidP="008F4D94">
      <w:pPr>
        <w:pStyle w:val="TH"/>
      </w:pPr>
    </w:p>
    <w:p w14:paraId="0DE02D99" w14:textId="77777777" w:rsidR="008F4D94" w:rsidRPr="005D2633" w:rsidRDefault="008F4D94" w:rsidP="008F4D94">
      <w:pPr>
        <w:pStyle w:val="Heading4"/>
        <w:rPr>
          <w:rFonts w:cs="Arial"/>
          <w:lang w:eastAsia="zh-CN"/>
        </w:rPr>
      </w:pPr>
      <w:bookmarkStart w:id="474" w:name="_Toc180420657"/>
      <w:r>
        <w:rPr>
          <w:rFonts w:cs="Arial"/>
          <w:lang w:eastAsia="zh-CN"/>
        </w:rPr>
        <w:t>5.37</w:t>
      </w:r>
      <w:r w:rsidRPr="005D2633">
        <w:rPr>
          <w:rFonts w:cs="Arial"/>
          <w:lang w:eastAsia="zh-CN"/>
        </w:rPr>
        <w:t>.1.2</w:t>
      </w:r>
      <w:r w:rsidRPr="005D2633">
        <w:rPr>
          <w:rFonts w:cs="Arial"/>
          <w:lang w:eastAsia="zh-CN"/>
        </w:rPr>
        <w:tab/>
      </w:r>
      <w:r>
        <w:rPr>
          <w:rFonts w:cs="Arial"/>
          <w:lang w:eastAsia="zh-CN"/>
        </w:rPr>
        <w:t>Channel bandwidths per operating band for CA</w:t>
      </w:r>
      <w:bookmarkEnd w:id="474"/>
    </w:p>
    <w:p w14:paraId="6C41F975"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840"/>
        <w:gridCol w:w="850"/>
        <w:gridCol w:w="3969"/>
        <w:gridCol w:w="1202"/>
      </w:tblGrid>
      <w:tr w:rsidR="008F4D94" w14:paraId="753CA6AC"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A0BE428"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F40B086"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D31403" w14:textId="77777777" w:rsidR="008F4D94" w:rsidRDefault="008F4D94" w:rsidP="00190399">
            <w:pPr>
              <w:pStyle w:val="TAH"/>
              <w:rPr>
                <w:szCs w:val="18"/>
                <w:lang w:eastAsia="zh-CN"/>
              </w:rPr>
            </w:pPr>
            <w:r>
              <w:t>NR CA configuration</w:t>
            </w:r>
          </w:p>
        </w:tc>
        <w:tc>
          <w:tcPr>
            <w:tcW w:w="1840" w:type="dxa"/>
            <w:tcBorders>
              <w:left w:val="single" w:sz="4" w:space="0" w:color="auto"/>
              <w:bottom w:val="single" w:sz="4" w:space="0" w:color="auto"/>
              <w:right w:val="single" w:sz="4" w:space="0" w:color="auto"/>
            </w:tcBorders>
            <w:shd w:val="clear" w:color="auto" w:fill="auto"/>
            <w:vAlign w:val="center"/>
          </w:tcPr>
          <w:p w14:paraId="66B396EC"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850" w:type="dxa"/>
            <w:tcBorders>
              <w:left w:val="single" w:sz="4" w:space="0" w:color="auto"/>
              <w:right w:val="single" w:sz="4" w:space="0" w:color="auto"/>
            </w:tcBorders>
            <w:vAlign w:val="center"/>
          </w:tcPr>
          <w:p w14:paraId="12B1C1CA" w14:textId="77777777" w:rsidR="008F4D94" w:rsidRDefault="008F4D94" w:rsidP="00190399">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486424FE"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44EC1078" w14:textId="77777777" w:rsidR="008F4D94" w:rsidRDefault="008F4D94" w:rsidP="00190399">
            <w:pPr>
              <w:pStyle w:val="TAH"/>
              <w:rPr>
                <w:szCs w:val="18"/>
                <w:lang w:val="en-US" w:eastAsia="zh-CN"/>
              </w:rPr>
            </w:pPr>
            <w:r>
              <w:t>Bandwidth combination set</w:t>
            </w:r>
          </w:p>
        </w:tc>
      </w:tr>
      <w:tr w:rsidR="008F4D94" w14:paraId="61A9EF3E"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5FC0D1DB"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CA_n3A-n7A-n77A</w:t>
            </w:r>
          </w:p>
        </w:tc>
        <w:tc>
          <w:tcPr>
            <w:tcW w:w="1840" w:type="dxa"/>
            <w:tcBorders>
              <w:top w:val="single" w:sz="4" w:space="0" w:color="auto"/>
              <w:left w:val="single" w:sz="4" w:space="0" w:color="auto"/>
              <w:bottom w:val="nil"/>
              <w:right w:val="single" w:sz="4" w:space="0" w:color="auto"/>
            </w:tcBorders>
            <w:shd w:val="clear" w:color="auto" w:fill="auto"/>
            <w:vAlign w:val="center"/>
          </w:tcPr>
          <w:p w14:paraId="033F9BD9" w14:textId="77777777" w:rsidR="008F4D94" w:rsidRPr="00B00CBD" w:rsidRDefault="008F4D94" w:rsidP="00190399">
            <w:pPr>
              <w:pStyle w:val="TAC"/>
              <w:rPr>
                <w:rFonts w:eastAsia="SimSun" w:cs="Arial"/>
                <w:szCs w:val="18"/>
                <w:lang w:val="en-US" w:eastAsia="zh-CN"/>
              </w:rPr>
            </w:pPr>
            <w:r w:rsidRPr="0092218E">
              <w:rPr>
                <w:rFonts w:eastAsia="SimSun" w:cs="Arial"/>
                <w:szCs w:val="18"/>
                <w:lang w:eastAsia="zh-CN"/>
              </w:rPr>
              <w:t>CA_n3A-n7A</w:t>
            </w:r>
            <w:r w:rsidRPr="0092218E">
              <w:rPr>
                <w:rFonts w:eastAsia="SimSun" w:cs="Arial"/>
                <w:szCs w:val="18"/>
                <w:lang w:eastAsia="zh-CN"/>
              </w:rPr>
              <w:br/>
              <w:t>CA_n3A-n77A</w:t>
            </w:r>
            <w:r w:rsidRPr="0092218E">
              <w:rPr>
                <w:rFonts w:eastAsia="SimSun" w:cs="Arial"/>
                <w:szCs w:val="18"/>
                <w:lang w:eastAsia="zh-CN"/>
              </w:rPr>
              <w:br/>
              <w:t>CA_n7A-n77A</w:t>
            </w:r>
          </w:p>
        </w:tc>
        <w:tc>
          <w:tcPr>
            <w:tcW w:w="850" w:type="dxa"/>
            <w:tcBorders>
              <w:left w:val="single" w:sz="4" w:space="0" w:color="auto"/>
              <w:right w:val="single" w:sz="4" w:space="0" w:color="auto"/>
            </w:tcBorders>
            <w:vAlign w:val="center"/>
          </w:tcPr>
          <w:p w14:paraId="3A4A8CC7"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590789EE" w14:textId="77777777" w:rsidR="008F4D94" w:rsidRPr="0092218E" w:rsidRDefault="008F4D94" w:rsidP="00190399">
            <w:pPr>
              <w:keepNext/>
              <w:keepLines/>
              <w:spacing w:after="0"/>
              <w:jc w:val="center"/>
              <w:textAlignment w:val="bottom"/>
              <w:rPr>
                <w:rFonts w:ascii="Arial" w:hAnsi="Arial" w:cs="Arial"/>
                <w:sz w:val="18"/>
                <w:szCs w:val="18"/>
                <w:lang w:val="en-US" w:eastAsia="zh-CN"/>
              </w:rPr>
            </w:pPr>
            <w:r w:rsidRPr="00661D66">
              <w:rPr>
                <w:rFonts w:ascii="Arial" w:hAnsi="Arial" w:cs="Arial"/>
                <w:sz w:val="18"/>
                <w:szCs w:val="18"/>
                <w:lang w:eastAsia="zh-CN"/>
              </w:rPr>
              <w:t>n3 channel bandwidths in Table 5.3.5-1</w:t>
            </w:r>
          </w:p>
        </w:tc>
        <w:tc>
          <w:tcPr>
            <w:tcW w:w="1202" w:type="dxa"/>
            <w:tcBorders>
              <w:left w:val="single" w:sz="4" w:space="0" w:color="auto"/>
              <w:bottom w:val="nil"/>
              <w:right w:val="single" w:sz="4" w:space="0" w:color="auto"/>
            </w:tcBorders>
            <w:shd w:val="clear" w:color="auto" w:fill="auto"/>
            <w:vAlign w:val="center"/>
          </w:tcPr>
          <w:p w14:paraId="114365ED" w14:textId="77777777" w:rsidR="008F4D94" w:rsidRPr="00B00CBD" w:rsidRDefault="008F4D94" w:rsidP="00190399">
            <w:pPr>
              <w:pStyle w:val="TAC"/>
              <w:rPr>
                <w:rFonts w:cs="Arial"/>
                <w:szCs w:val="18"/>
                <w:lang w:val="en-US" w:eastAsia="zh-CN"/>
              </w:rPr>
            </w:pPr>
            <w:r>
              <w:rPr>
                <w:rFonts w:cs="Arial"/>
                <w:szCs w:val="18"/>
                <w:lang w:val="en-US" w:eastAsia="zh-CN"/>
              </w:rPr>
              <w:t>4 and 5</w:t>
            </w:r>
          </w:p>
        </w:tc>
      </w:tr>
      <w:tr w:rsidR="008F4D94" w14:paraId="04F7FC5A"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4F4BF590" w14:textId="77777777" w:rsidR="008F4D94" w:rsidRPr="00B00CBD" w:rsidRDefault="008F4D94" w:rsidP="00190399">
            <w:pPr>
              <w:pStyle w:val="TAC"/>
              <w:rPr>
                <w:rFonts w:cs="Arial"/>
                <w:szCs w:val="18"/>
                <w:lang w:val="en-US" w:eastAsia="zh-CN"/>
              </w:rPr>
            </w:pPr>
          </w:p>
        </w:tc>
        <w:tc>
          <w:tcPr>
            <w:tcW w:w="1840" w:type="dxa"/>
            <w:tcBorders>
              <w:top w:val="nil"/>
              <w:left w:val="single" w:sz="4" w:space="0" w:color="auto"/>
              <w:bottom w:val="nil"/>
              <w:right w:val="single" w:sz="4" w:space="0" w:color="auto"/>
            </w:tcBorders>
            <w:shd w:val="clear" w:color="auto" w:fill="auto"/>
            <w:vAlign w:val="center"/>
          </w:tcPr>
          <w:p w14:paraId="30187F90" w14:textId="77777777" w:rsidR="008F4D94" w:rsidRPr="00B00CBD" w:rsidRDefault="008F4D94" w:rsidP="00190399">
            <w:pPr>
              <w:pStyle w:val="TAC"/>
              <w:rPr>
                <w:rFonts w:cs="Arial"/>
                <w:szCs w:val="18"/>
                <w:lang w:val="en-US" w:eastAsia="zh-CN"/>
              </w:rPr>
            </w:pPr>
          </w:p>
        </w:tc>
        <w:tc>
          <w:tcPr>
            <w:tcW w:w="850" w:type="dxa"/>
            <w:tcBorders>
              <w:left w:val="single" w:sz="4" w:space="0" w:color="auto"/>
              <w:right w:val="single" w:sz="4" w:space="0" w:color="auto"/>
            </w:tcBorders>
            <w:vAlign w:val="center"/>
          </w:tcPr>
          <w:p w14:paraId="36E28085" w14:textId="77777777" w:rsidR="008F4D94" w:rsidRPr="00B00CBD" w:rsidRDefault="008F4D94" w:rsidP="00190399">
            <w:pPr>
              <w:pStyle w:val="TAC"/>
              <w:rPr>
                <w:rFonts w:cs="Arial"/>
                <w:szCs w:val="18"/>
                <w:lang w:val="en-US" w:eastAsia="zh-CN"/>
              </w:rPr>
            </w:pPr>
            <w:r>
              <w:rPr>
                <w:rFonts w:cs="Arial"/>
                <w:szCs w:val="18"/>
                <w:lang w:val="en-US" w:eastAsia="zh-CN"/>
              </w:rPr>
              <w:t>n7</w:t>
            </w:r>
          </w:p>
        </w:tc>
        <w:tc>
          <w:tcPr>
            <w:tcW w:w="3969" w:type="dxa"/>
            <w:tcBorders>
              <w:top w:val="single" w:sz="4" w:space="0" w:color="auto"/>
              <w:left w:val="single" w:sz="4" w:space="0" w:color="auto"/>
              <w:bottom w:val="single" w:sz="4" w:space="0" w:color="auto"/>
              <w:right w:val="single" w:sz="4" w:space="0" w:color="auto"/>
            </w:tcBorders>
            <w:vAlign w:val="center"/>
          </w:tcPr>
          <w:p w14:paraId="2A69338D" w14:textId="77777777" w:rsidR="008F4D94" w:rsidRPr="0092218E"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n7</w:t>
            </w:r>
            <w:r w:rsidRPr="00661D66">
              <w:rPr>
                <w:rFonts w:ascii="Arial" w:eastAsia="SimSun" w:hAnsi="Arial" w:cs="Arial"/>
                <w:sz w:val="18"/>
                <w:szCs w:val="18"/>
                <w:lang w:eastAsia="zh-CN" w:bidi="ar"/>
              </w:rPr>
              <w:t xml:space="preserve"> channel bandwidths in Table 5.3.5-1</w:t>
            </w:r>
          </w:p>
        </w:tc>
        <w:tc>
          <w:tcPr>
            <w:tcW w:w="1202" w:type="dxa"/>
            <w:tcBorders>
              <w:top w:val="nil"/>
              <w:left w:val="single" w:sz="4" w:space="0" w:color="auto"/>
              <w:bottom w:val="nil"/>
              <w:right w:val="single" w:sz="4" w:space="0" w:color="auto"/>
            </w:tcBorders>
            <w:shd w:val="clear" w:color="auto" w:fill="auto"/>
            <w:vAlign w:val="center"/>
          </w:tcPr>
          <w:p w14:paraId="20EB7BC5" w14:textId="77777777" w:rsidR="008F4D94" w:rsidRPr="00B00CBD" w:rsidRDefault="008F4D94" w:rsidP="00190399">
            <w:pPr>
              <w:pStyle w:val="TAC"/>
              <w:rPr>
                <w:rFonts w:cs="Arial"/>
                <w:szCs w:val="18"/>
                <w:lang w:val="en-US" w:eastAsia="zh-CN"/>
              </w:rPr>
            </w:pPr>
          </w:p>
        </w:tc>
      </w:tr>
      <w:tr w:rsidR="008F4D94" w14:paraId="31400B2E"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3898BC9F" w14:textId="77777777" w:rsidR="008F4D94" w:rsidRPr="00B00CBD" w:rsidRDefault="008F4D94" w:rsidP="00190399">
            <w:pPr>
              <w:pStyle w:val="TAC"/>
              <w:rPr>
                <w:rFonts w:cs="Arial"/>
                <w:szCs w:val="18"/>
                <w:lang w:val="en-US" w:eastAsia="zh-CN"/>
              </w:rPr>
            </w:pPr>
          </w:p>
        </w:tc>
        <w:tc>
          <w:tcPr>
            <w:tcW w:w="1840" w:type="dxa"/>
            <w:tcBorders>
              <w:top w:val="nil"/>
              <w:left w:val="single" w:sz="4" w:space="0" w:color="auto"/>
              <w:bottom w:val="single" w:sz="4" w:space="0" w:color="auto"/>
              <w:right w:val="single" w:sz="4" w:space="0" w:color="auto"/>
            </w:tcBorders>
            <w:shd w:val="clear" w:color="auto" w:fill="auto"/>
            <w:vAlign w:val="center"/>
          </w:tcPr>
          <w:p w14:paraId="5688F4E1" w14:textId="77777777" w:rsidR="008F4D94" w:rsidRPr="00B00CBD" w:rsidRDefault="008F4D94" w:rsidP="00190399">
            <w:pPr>
              <w:pStyle w:val="TAC"/>
              <w:rPr>
                <w:rFonts w:cs="Arial"/>
                <w:szCs w:val="18"/>
                <w:lang w:val="en-US" w:eastAsia="zh-CN"/>
              </w:rPr>
            </w:pPr>
          </w:p>
        </w:tc>
        <w:tc>
          <w:tcPr>
            <w:tcW w:w="850" w:type="dxa"/>
            <w:tcBorders>
              <w:left w:val="single" w:sz="4" w:space="0" w:color="auto"/>
              <w:right w:val="single" w:sz="4" w:space="0" w:color="auto"/>
            </w:tcBorders>
            <w:vAlign w:val="center"/>
          </w:tcPr>
          <w:p w14:paraId="5F2742C3" w14:textId="77777777" w:rsidR="008F4D94" w:rsidRDefault="008F4D94" w:rsidP="00190399">
            <w:pPr>
              <w:pStyle w:val="TAC"/>
              <w:rPr>
                <w:rFonts w:cs="Arial"/>
                <w:szCs w:val="18"/>
                <w:lang w:val="en-US" w:eastAsia="zh-CN"/>
              </w:rPr>
            </w:pPr>
            <w:r>
              <w:rPr>
                <w:rFonts w:cs="Arial"/>
                <w:szCs w:val="18"/>
                <w:lang w:val="en-US" w:eastAsia="zh-CN"/>
              </w:rPr>
              <w:t>n77</w:t>
            </w:r>
          </w:p>
        </w:tc>
        <w:tc>
          <w:tcPr>
            <w:tcW w:w="3969" w:type="dxa"/>
            <w:tcBorders>
              <w:top w:val="single" w:sz="4" w:space="0" w:color="auto"/>
              <w:left w:val="single" w:sz="4" w:space="0" w:color="auto"/>
              <w:bottom w:val="single" w:sz="4" w:space="0" w:color="auto"/>
              <w:right w:val="single" w:sz="4" w:space="0" w:color="auto"/>
            </w:tcBorders>
            <w:vAlign w:val="center"/>
          </w:tcPr>
          <w:p w14:paraId="003929AE" w14:textId="77777777" w:rsidR="008F4D94" w:rsidRPr="0092218E"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n77</w:t>
            </w:r>
            <w:r w:rsidRPr="00661D66">
              <w:rPr>
                <w:rFonts w:ascii="Arial" w:eastAsia="SimSun" w:hAnsi="Arial" w:cs="Arial"/>
                <w:sz w:val="18"/>
                <w:szCs w:val="18"/>
                <w:lang w:eastAsia="zh-CN" w:bidi="ar"/>
              </w:rPr>
              <w:t xml:space="preserve"> channel bandwidths in Table 5.3.5-1</w:t>
            </w:r>
          </w:p>
        </w:tc>
        <w:tc>
          <w:tcPr>
            <w:tcW w:w="1202" w:type="dxa"/>
            <w:tcBorders>
              <w:top w:val="nil"/>
              <w:left w:val="single" w:sz="4" w:space="0" w:color="auto"/>
              <w:bottom w:val="single" w:sz="4" w:space="0" w:color="auto"/>
              <w:right w:val="single" w:sz="4" w:space="0" w:color="auto"/>
            </w:tcBorders>
            <w:shd w:val="clear" w:color="auto" w:fill="auto"/>
            <w:vAlign w:val="center"/>
          </w:tcPr>
          <w:p w14:paraId="2C00AED6" w14:textId="77777777" w:rsidR="008F4D94" w:rsidRPr="00B00CBD" w:rsidRDefault="008F4D94" w:rsidP="00190399">
            <w:pPr>
              <w:pStyle w:val="TAC"/>
              <w:rPr>
                <w:rFonts w:cs="Arial"/>
                <w:szCs w:val="18"/>
                <w:lang w:val="en-US" w:eastAsia="zh-CN"/>
              </w:rPr>
            </w:pPr>
          </w:p>
        </w:tc>
      </w:tr>
      <w:tr w:rsidR="008F4D94" w14:paraId="6BB65B58"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00F9B7DC" w14:textId="77777777" w:rsidR="008F4D94" w:rsidRPr="00B00CBD" w:rsidRDefault="008F4D94" w:rsidP="00190399">
            <w:pPr>
              <w:pStyle w:val="TAC"/>
              <w:rPr>
                <w:rFonts w:cs="Arial"/>
                <w:szCs w:val="18"/>
                <w:lang w:val="en-US" w:eastAsia="zh-CN"/>
              </w:rPr>
            </w:pPr>
            <w:r>
              <w:rPr>
                <w:rFonts w:eastAsia="SimSun" w:cs="Arial"/>
                <w:szCs w:val="18"/>
                <w:lang w:val="en-US" w:eastAsia="zh-CN"/>
              </w:rPr>
              <w:t>CA_n3A-n7A-n77(2A)</w:t>
            </w:r>
          </w:p>
        </w:tc>
        <w:tc>
          <w:tcPr>
            <w:tcW w:w="1840" w:type="dxa"/>
            <w:tcBorders>
              <w:top w:val="single" w:sz="4" w:space="0" w:color="auto"/>
              <w:left w:val="single" w:sz="4" w:space="0" w:color="auto"/>
              <w:bottom w:val="nil"/>
              <w:right w:val="single" w:sz="4" w:space="0" w:color="auto"/>
            </w:tcBorders>
            <w:shd w:val="clear" w:color="auto" w:fill="auto"/>
            <w:vAlign w:val="center"/>
          </w:tcPr>
          <w:p w14:paraId="070F25BA" w14:textId="77777777" w:rsidR="008F4D94" w:rsidRDefault="008F4D94" w:rsidP="00190399">
            <w:pPr>
              <w:pStyle w:val="TAC"/>
              <w:rPr>
                <w:rFonts w:cs="Arial"/>
                <w:szCs w:val="18"/>
                <w:lang w:eastAsia="zh-CN"/>
              </w:rPr>
            </w:pPr>
            <w:r w:rsidRPr="0092218E">
              <w:rPr>
                <w:rFonts w:cs="Arial"/>
                <w:szCs w:val="18"/>
                <w:lang w:eastAsia="zh-CN"/>
              </w:rPr>
              <w:t>CA_n77(2A)</w:t>
            </w:r>
          </w:p>
          <w:p w14:paraId="6B2709E4" w14:textId="77777777" w:rsidR="008F4D94" w:rsidRPr="0092218E" w:rsidRDefault="008F4D94" w:rsidP="00190399">
            <w:pPr>
              <w:pStyle w:val="TAC"/>
              <w:rPr>
                <w:rFonts w:cs="Arial"/>
                <w:szCs w:val="18"/>
                <w:lang w:eastAsia="zh-CN"/>
              </w:rPr>
            </w:pPr>
            <w:r w:rsidRPr="0092218E">
              <w:rPr>
                <w:rFonts w:cs="Arial"/>
                <w:szCs w:val="18"/>
                <w:lang w:eastAsia="zh-CN"/>
              </w:rPr>
              <w:t>CA_n3A-n7A</w:t>
            </w:r>
            <w:r w:rsidRPr="0092218E">
              <w:rPr>
                <w:rFonts w:cs="Arial"/>
                <w:szCs w:val="18"/>
                <w:lang w:eastAsia="zh-CN"/>
              </w:rPr>
              <w:br/>
              <w:t>CA_n3A-n77A</w:t>
            </w:r>
            <w:r w:rsidRPr="0092218E">
              <w:rPr>
                <w:rFonts w:cs="Arial"/>
                <w:szCs w:val="18"/>
                <w:lang w:eastAsia="zh-CN"/>
              </w:rPr>
              <w:br/>
              <w:t>CA_n7A-n77A</w:t>
            </w:r>
          </w:p>
        </w:tc>
        <w:tc>
          <w:tcPr>
            <w:tcW w:w="850" w:type="dxa"/>
            <w:tcBorders>
              <w:left w:val="single" w:sz="4" w:space="0" w:color="auto"/>
              <w:right w:val="single" w:sz="4" w:space="0" w:color="auto"/>
            </w:tcBorders>
            <w:vAlign w:val="center"/>
          </w:tcPr>
          <w:p w14:paraId="53B35372" w14:textId="77777777" w:rsidR="008F4D94" w:rsidRDefault="008F4D94" w:rsidP="00190399">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219515F5" w14:textId="77777777" w:rsidR="008F4D94" w:rsidRPr="0092218E" w:rsidRDefault="008F4D94" w:rsidP="00190399">
            <w:pPr>
              <w:keepNext/>
              <w:keepLines/>
              <w:spacing w:after="0"/>
              <w:jc w:val="center"/>
              <w:textAlignment w:val="bottom"/>
              <w:rPr>
                <w:rFonts w:ascii="Arial" w:eastAsia="SimSun" w:hAnsi="Arial" w:cs="Arial"/>
                <w:sz w:val="18"/>
                <w:szCs w:val="18"/>
                <w:lang w:val="en-US" w:eastAsia="zh-CN" w:bidi="ar"/>
              </w:rPr>
            </w:pPr>
            <w:r w:rsidRPr="00661D66">
              <w:rPr>
                <w:rFonts w:ascii="Arial" w:hAnsi="Arial" w:cs="Arial"/>
                <w:sz w:val="18"/>
                <w:szCs w:val="18"/>
                <w:lang w:eastAsia="zh-CN"/>
              </w:rPr>
              <w:t>n3 channel bandwidths in Table 5.3.5-1</w:t>
            </w:r>
          </w:p>
        </w:tc>
        <w:tc>
          <w:tcPr>
            <w:tcW w:w="1202" w:type="dxa"/>
            <w:tcBorders>
              <w:top w:val="single" w:sz="4" w:space="0" w:color="auto"/>
              <w:left w:val="single" w:sz="4" w:space="0" w:color="auto"/>
              <w:bottom w:val="nil"/>
              <w:right w:val="single" w:sz="4" w:space="0" w:color="auto"/>
            </w:tcBorders>
            <w:shd w:val="clear" w:color="auto" w:fill="auto"/>
            <w:vAlign w:val="center"/>
          </w:tcPr>
          <w:p w14:paraId="6F780DCD" w14:textId="77777777" w:rsidR="008F4D94" w:rsidRPr="00B00CBD" w:rsidRDefault="008F4D94" w:rsidP="00190399">
            <w:pPr>
              <w:pStyle w:val="TAC"/>
              <w:rPr>
                <w:rFonts w:cs="Arial"/>
                <w:szCs w:val="18"/>
                <w:lang w:val="en-US" w:eastAsia="zh-CN"/>
              </w:rPr>
            </w:pPr>
            <w:r>
              <w:rPr>
                <w:rFonts w:cs="Arial"/>
                <w:szCs w:val="18"/>
                <w:lang w:val="en-US" w:eastAsia="zh-CN"/>
              </w:rPr>
              <w:t>4 and 5</w:t>
            </w:r>
          </w:p>
        </w:tc>
      </w:tr>
      <w:tr w:rsidR="008F4D94" w14:paraId="60C11E89"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4DDB3222" w14:textId="77777777" w:rsidR="008F4D94" w:rsidRPr="00B00CBD" w:rsidRDefault="008F4D94" w:rsidP="00190399">
            <w:pPr>
              <w:pStyle w:val="TAC"/>
              <w:rPr>
                <w:rFonts w:cs="Arial"/>
                <w:szCs w:val="18"/>
                <w:lang w:val="en-US" w:eastAsia="zh-CN"/>
              </w:rPr>
            </w:pPr>
          </w:p>
        </w:tc>
        <w:tc>
          <w:tcPr>
            <w:tcW w:w="1840" w:type="dxa"/>
            <w:tcBorders>
              <w:top w:val="nil"/>
              <w:left w:val="single" w:sz="4" w:space="0" w:color="auto"/>
              <w:bottom w:val="nil"/>
              <w:right w:val="single" w:sz="4" w:space="0" w:color="auto"/>
            </w:tcBorders>
            <w:shd w:val="clear" w:color="auto" w:fill="auto"/>
            <w:vAlign w:val="center"/>
          </w:tcPr>
          <w:p w14:paraId="6D1F233B" w14:textId="77777777" w:rsidR="008F4D94" w:rsidRPr="00B00CBD" w:rsidRDefault="008F4D94" w:rsidP="00190399">
            <w:pPr>
              <w:pStyle w:val="TAC"/>
              <w:rPr>
                <w:rFonts w:cs="Arial"/>
                <w:szCs w:val="18"/>
                <w:lang w:val="en-US" w:eastAsia="zh-CN"/>
              </w:rPr>
            </w:pPr>
          </w:p>
        </w:tc>
        <w:tc>
          <w:tcPr>
            <w:tcW w:w="850" w:type="dxa"/>
            <w:tcBorders>
              <w:left w:val="single" w:sz="4" w:space="0" w:color="auto"/>
              <w:right w:val="single" w:sz="4" w:space="0" w:color="auto"/>
            </w:tcBorders>
            <w:vAlign w:val="center"/>
          </w:tcPr>
          <w:p w14:paraId="5E978950" w14:textId="77777777" w:rsidR="008F4D94" w:rsidRDefault="008F4D94" w:rsidP="00190399">
            <w:pPr>
              <w:pStyle w:val="TAC"/>
              <w:rPr>
                <w:rFonts w:cs="Arial"/>
                <w:szCs w:val="18"/>
                <w:lang w:val="en-US" w:eastAsia="zh-CN"/>
              </w:rPr>
            </w:pPr>
            <w:r>
              <w:rPr>
                <w:rFonts w:cs="Arial"/>
                <w:szCs w:val="18"/>
                <w:lang w:val="en-US" w:eastAsia="zh-CN"/>
              </w:rPr>
              <w:t>n7</w:t>
            </w:r>
          </w:p>
        </w:tc>
        <w:tc>
          <w:tcPr>
            <w:tcW w:w="3969" w:type="dxa"/>
            <w:tcBorders>
              <w:top w:val="single" w:sz="4" w:space="0" w:color="auto"/>
              <w:left w:val="single" w:sz="4" w:space="0" w:color="auto"/>
              <w:bottom w:val="single" w:sz="4" w:space="0" w:color="auto"/>
              <w:right w:val="single" w:sz="4" w:space="0" w:color="auto"/>
            </w:tcBorders>
            <w:vAlign w:val="center"/>
          </w:tcPr>
          <w:p w14:paraId="767BBE11"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n7</w:t>
            </w:r>
            <w:r w:rsidRPr="00661D66">
              <w:rPr>
                <w:rFonts w:ascii="Arial" w:eastAsia="SimSun" w:hAnsi="Arial" w:cs="Arial"/>
                <w:sz w:val="18"/>
                <w:szCs w:val="18"/>
                <w:lang w:eastAsia="zh-CN" w:bidi="ar"/>
              </w:rPr>
              <w:t xml:space="preserve"> channel bandwidths in Table 5.3.5-1</w:t>
            </w:r>
          </w:p>
        </w:tc>
        <w:tc>
          <w:tcPr>
            <w:tcW w:w="1202" w:type="dxa"/>
            <w:tcBorders>
              <w:top w:val="nil"/>
              <w:left w:val="single" w:sz="4" w:space="0" w:color="auto"/>
              <w:bottom w:val="nil"/>
              <w:right w:val="single" w:sz="4" w:space="0" w:color="auto"/>
            </w:tcBorders>
            <w:shd w:val="clear" w:color="auto" w:fill="auto"/>
            <w:vAlign w:val="center"/>
          </w:tcPr>
          <w:p w14:paraId="0437839F" w14:textId="77777777" w:rsidR="008F4D94" w:rsidRPr="00B00CBD" w:rsidRDefault="008F4D94" w:rsidP="00190399">
            <w:pPr>
              <w:pStyle w:val="TAC"/>
              <w:rPr>
                <w:rFonts w:cs="Arial"/>
                <w:szCs w:val="18"/>
                <w:lang w:val="en-US" w:eastAsia="zh-CN"/>
              </w:rPr>
            </w:pPr>
          </w:p>
        </w:tc>
      </w:tr>
      <w:tr w:rsidR="008F4D94" w14:paraId="4890DD06"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6BBD5B50" w14:textId="77777777" w:rsidR="008F4D94" w:rsidRPr="00B00CBD" w:rsidRDefault="008F4D94" w:rsidP="00190399">
            <w:pPr>
              <w:pStyle w:val="TAC"/>
              <w:rPr>
                <w:rFonts w:cs="Arial"/>
                <w:szCs w:val="18"/>
                <w:lang w:val="en-US" w:eastAsia="zh-CN"/>
              </w:rPr>
            </w:pPr>
          </w:p>
        </w:tc>
        <w:tc>
          <w:tcPr>
            <w:tcW w:w="1840" w:type="dxa"/>
            <w:tcBorders>
              <w:top w:val="nil"/>
              <w:left w:val="single" w:sz="4" w:space="0" w:color="auto"/>
              <w:bottom w:val="single" w:sz="4" w:space="0" w:color="auto"/>
              <w:right w:val="single" w:sz="4" w:space="0" w:color="auto"/>
            </w:tcBorders>
            <w:shd w:val="clear" w:color="auto" w:fill="auto"/>
            <w:vAlign w:val="center"/>
          </w:tcPr>
          <w:p w14:paraId="5A64FB54" w14:textId="77777777" w:rsidR="008F4D94" w:rsidRPr="00B00CBD" w:rsidRDefault="008F4D94" w:rsidP="00190399">
            <w:pPr>
              <w:pStyle w:val="TAC"/>
              <w:rPr>
                <w:rFonts w:cs="Arial"/>
                <w:szCs w:val="18"/>
                <w:lang w:val="en-US" w:eastAsia="zh-CN"/>
              </w:rPr>
            </w:pPr>
          </w:p>
        </w:tc>
        <w:tc>
          <w:tcPr>
            <w:tcW w:w="850" w:type="dxa"/>
            <w:tcBorders>
              <w:left w:val="single" w:sz="4" w:space="0" w:color="auto"/>
              <w:right w:val="single" w:sz="4" w:space="0" w:color="auto"/>
            </w:tcBorders>
            <w:vAlign w:val="center"/>
          </w:tcPr>
          <w:p w14:paraId="6F0ABBAD" w14:textId="77777777" w:rsidR="008F4D94" w:rsidRDefault="008F4D94" w:rsidP="00190399">
            <w:pPr>
              <w:pStyle w:val="TAC"/>
              <w:rPr>
                <w:rFonts w:cs="Arial"/>
                <w:szCs w:val="18"/>
                <w:lang w:val="en-US" w:eastAsia="zh-CN"/>
              </w:rPr>
            </w:pPr>
            <w:r>
              <w:rPr>
                <w:rFonts w:cs="Arial"/>
                <w:szCs w:val="18"/>
                <w:lang w:val="en-US" w:eastAsia="zh-CN"/>
              </w:rPr>
              <w:t>n77</w:t>
            </w:r>
          </w:p>
        </w:tc>
        <w:tc>
          <w:tcPr>
            <w:tcW w:w="3969" w:type="dxa"/>
            <w:tcBorders>
              <w:top w:val="single" w:sz="4" w:space="0" w:color="auto"/>
              <w:left w:val="single" w:sz="4" w:space="0" w:color="auto"/>
              <w:bottom w:val="single" w:sz="4" w:space="0" w:color="auto"/>
              <w:right w:val="single" w:sz="4" w:space="0" w:color="auto"/>
            </w:tcBorders>
            <w:vAlign w:val="center"/>
          </w:tcPr>
          <w:p w14:paraId="09CEC6D9" w14:textId="77777777" w:rsidR="008F4D94" w:rsidRPr="0092218E"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w:t>
            </w:r>
            <w:r w:rsidRPr="0092218E">
              <w:rPr>
                <w:rFonts w:ascii="Arial" w:eastAsia="SimSun" w:hAnsi="Arial" w:cs="Arial"/>
                <w:sz w:val="18"/>
                <w:szCs w:val="18"/>
                <w:lang w:eastAsia="zh-CN" w:bidi="ar"/>
              </w:rPr>
              <w:t>A_n77(2A)_BCS4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5CAF34FE" w14:textId="77777777" w:rsidR="008F4D94" w:rsidRPr="00B00CBD" w:rsidRDefault="008F4D94" w:rsidP="00190399">
            <w:pPr>
              <w:pStyle w:val="TAC"/>
              <w:rPr>
                <w:rFonts w:cs="Arial"/>
                <w:szCs w:val="18"/>
                <w:lang w:val="en-US" w:eastAsia="zh-CN"/>
              </w:rPr>
            </w:pPr>
          </w:p>
        </w:tc>
      </w:tr>
    </w:tbl>
    <w:p w14:paraId="787C0678" w14:textId="77777777" w:rsidR="008F4D94" w:rsidRDefault="008F4D94" w:rsidP="008F4D94">
      <w:pPr>
        <w:pStyle w:val="Heading4"/>
        <w:rPr>
          <w:rFonts w:cs="Arial"/>
          <w:szCs w:val="22"/>
          <w:lang w:val="en-US" w:eastAsia="zh-CN"/>
        </w:rPr>
      </w:pPr>
      <w:bookmarkStart w:id="475" w:name="_Toc180420658"/>
      <w:r>
        <w:rPr>
          <w:rFonts w:cs="Arial"/>
          <w:lang w:eastAsia="zh-CN"/>
        </w:rPr>
        <w:t>5.37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75"/>
    </w:p>
    <w:p w14:paraId="49111AE3"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as taken from CA_n3-n7-n78.</w:t>
      </w:r>
    </w:p>
    <w:p w14:paraId="30414285" w14:textId="77777777" w:rsidR="008F4D94" w:rsidRDefault="008F4D94" w:rsidP="008F4D94">
      <w:pPr>
        <w:pStyle w:val="TH"/>
      </w:pPr>
      <w:r>
        <w:t xml:space="preserve">Table </w:t>
      </w:r>
      <w:r>
        <w:rPr>
          <w:rFonts w:hint="eastAsia"/>
          <w:lang w:val="en-US" w:eastAsia="zh-CN"/>
        </w:rPr>
        <w:t>5.37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CellMar>
          <w:left w:w="0" w:type="dxa"/>
          <w:right w:w="0" w:type="dxa"/>
        </w:tblCellMar>
        <w:tblLook w:val="04A0" w:firstRow="1" w:lastRow="0" w:firstColumn="1" w:lastColumn="0" w:noHBand="0" w:noVBand="1"/>
      </w:tblPr>
      <w:tblGrid>
        <w:gridCol w:w="1720"/>
        <w:gridCol w:w="1940"/>
        <w:gridCol w:w="1820"/>
        <w:gridCol w:w="2080"/>
      </w:tblGrid>
      <w:tr w:rsidR="008F4D94" w14:paraId="47A117D0" w14:textId="77777777" w:rsidTr="00190399">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A1A9CE"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EFC143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D0F2371" w14:textId="77777777" w:rsidTr="00190399">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B747C" w14:textId="77777777" w:rsidR="008F4D94" w:rsidRDefault="008F4D94" w:rsidP="00190399">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A507E6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7D7E63F" w14:textId="77777777" w:rsidTr="00190399">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8CF8BF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CA_n3-n7-n77</w:t>
            </w:r>
          </w:p>
        </w:tc>
        <w:tc>
          <w:tcPr>
            <w:tcW w:w="1940" w:type="dxa"/>
            <w:tcBorders>
              <w:top w:val="nil"/>
              <w:left w:val="nil"/>
              <w:bottom w:val="single" w:sz="4" w:space="0" w:color="auto"/>
              <w:right w:val="single" w:sz="4" w:space="0" w:color="auto"/>
            </w:tcBorders>
            <w:shd w:val="clear" w:color="auto" w:fill="auto"/>
            <w:vAlign w:val="center"/>
            <w:hideMark/>
          </w:tcPr>
          <w:p w14:paraId="3D38EAA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0.6</w:t>
            </w:r>
          </w:p>
        </w:tc>
        <w:tc>
          <w:tcPr>
            <w:tcW w:w="1820" w:type="dxa"/>
            <w:tcBorders>
              <w:top w:val="nil"/>
              <w:left w:val="nil"/>
              <w:bottom w:val="single" w:sz="4" w:space="0" w:color="auto"/>
              <w:right w:val="single" w:sz="4" w:space="0" w:color="auto"/>
            </w:tcBorders>
            <w:shd w:val="clear" w:color="auto" w:fill="auto"/>
            <w:vAlign w:val="center"/>
            <w:hideMark/>
          </w:tcPr>
          <w:p w14:paraId="4B8FE34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0.6</w:t>
            </w:r>
          </w:p>
        </w:tc>
        <w:tc>
          <w:tcPr>
            <w:tcW w:w="2080" w:type="dxa"/>
            <w:tcBorders>
              <w:top w:val="nil"/>
              <w:left w:val="nil"/>
              <w:bottom w:val="single" w:sz="4" w:space="0" w:color="auto"/>
              <w:right w:val="single" w:sz="4" w:space="0" w:color="auto"/>
            </w:tcBorders>
            <w:shd w:val="clear" w:color="auto" w:fill="auto"/>
            <w:vAlign w:val="center"/>
            <w:hideMark/>
          </w:tcPr>
          <w:p w14:paraId="6A0F4BB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0.8</w:t>
            </w:r>
          </w:p>
        </w:tc>
      </w:tr>
      <w:tr w:rsidR="008F4D94" w14:paraId="49809E61" w14:textId="77777777" w:rsidTr="00190399">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0A8DF05" w14:textId="77777777" w:rsidR="008F4D94" w:rsidRDefault="008F4D94" w:rsidP="00190399">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648C7BA" w14:textId="77777777" w:rsidR="008F4D94" w:rsidRDefault="008F4D94" w:rsidP="008F4D94">
      <w:pPr>
        <w:pStyle w:val="TH"/>
        <w:spacing w:before="120" w:after="120"/>
        <w:rPr>
          <w:lang w:eastAsia="zh-CN"/>
        </w:rPr>
      </w:pPr>
      <w:r>
        <w:t xml:space="preserve"> Table </w:t>
      </w:r>
      <w:r>
        <w:rPr>
          <w:lang w:val="en-US" w:eastAsia="zh-CN"/>
        </w:rPr>
        <w:t>5.37.1.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CellMar>
          <w:left w:w="0" w:type="dxa"/>
          <w:right w:w="0" w:type="dxa"/>
        </w:tblCellMar>
        <w:tblLook w:val="04A0" w:firstRow="1" w:lastRow="0" w:firstColumn="1" w:lastColumn="0" w:noHBand="0" w:noVBand="1"/>
      </w:tblPr>
      <w:tblGrid>
        <w:gridCol w:w="1820"/>
        <w:gridCol w:w="2040"/>
        <w:gridCol w:w="2080"/>
        <w:gridCol w:w="2100"/>
      </w:tblGrid>
      <w:tr w:rsidR="008F4D94" w14:paraId="22CF2558"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231845"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0A66BF8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C3D686C" w14:textId="77777777" w:rsidTr="00190399">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85F61" w14:textId="77777777" w:rsidR="008F4D94" w:rsidRDefault="008F4D94" w:rsidP="00190399">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AD0183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2AEE787"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2ADBAF6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CA_n3-n7-n77</w:t>
            </w:r>
          </w:p>
        </w:tc>
        <w:tc>
          <w:tcPr>
            <w:tcW w:w="2040" w:type="dxa"/>
            <w:tcBorders>
              <w:top w:val="nil"/>
              <w:left w:val="nil"/>
              <w:bottom w:val="single" w:sz="4" w:space="0" w:color="auto"/>
              <w:right w:val="single" w:sz="4" w:space="0" w:color="auto"/>
            </w:tcBorders>
            <w:shd w:val="clear" w:color="auto" w:fill="auto"/>
            <w:vAlign w:val="center"/>
            <w:hideMark/>
          </w:tcPr>
          <w:p w14:paraId="48E5F1A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0.2</w:t>
            </w:r>
          </w:p>
        </w:tc>
        <w:tc>
          <w:tcPr>
            <w:tcW w:w="2080" w:type="dxa"/>
            <w:tcBorders>
              <w:top w:val="nil"/>
              <w:left w:val="nil"/>
              <w:bottom w:val="single" w:sz="4" w:space="0" w:color="auto"/>
              <w:right w:val="single" w:sz="4" w:space="0" w:color="auto"/>
            </w:tcBorders>
            <w:shd w:val="clear" w:color="auto" w:fill="auto"/>
            <w:vAlign w:val="center"/>
            <w:hideMark/>
          </w:tcPr>
          <w:p w14:paraId="387402E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0.2</w:t>
            </w:r>
          </w:p>
        </w:tc>
        <w:tc>
          <w:tcPr>
            <w:tcW w:w="2100" w:type="dxa"/>
            <w:tcBorders>
              <w:top w:val="nil"/>
              <w:left w:val="nil"/>
              <w:bottom w:val="single" w:sz="4" w:space="0" w:color="auto"/>
              <w:right w:val="single" w:sz="4" w:space="0" w:color="auto"/>
            </w:tcBorders>
            <w:shd w:val="clear" w:color="auto" w:fill="auto"/>
            <w:vAlign w:val="center"/>
            <w:hideMark/>
          </w:tcPr>
          <w:p w14:paraId="559F7DE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0.5</w:t>
            </w:r>
          </w:p>
        </w:tc>
      </w:tr>
      <w:tr w:rsidR="008F4D94" w14:paraId="58A3DDC0" w14:textId="77777777" w:rsidTr="00190399">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AF51E9A" w14:textId="77777777" w:rsidR="008F4D94" w:rsidRDefault="008F4D94" w:rsidP="00190399">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17EE67E" w14:textId="77777777" w:rsidR="008F4D94" w:rsidRPr="005D2633" w:rsidRDefault="008F4D94" w:rsidP="008F4D94">
      <w:pPr>
        <w:pStyle w:val="Heading3"/>
        <w:rPr>
          <w:rFonts w:cs="Arial"/>
          <w:szCs w:val="28"/>
          <w:lang w:val="en-US" w:eastAsia="zh-CN"/>
        </w:rPr>
      </w:pPr>
      <w:r w:rsidRPr="005D2633">
        <w:rPr>
          <w:rFonts w:cs="Arial"/>
          <w:szCs w:val="28"/>
          <w:lang w:val="en-US" w:eastAsia="zh-CN"/>
        </w:rPr>
        <w:t xml:space="preserve"> </w:t>
      </w:r>
      <w:bookmarkStart w:id="476" w:name="_Toc180420659"/>
      <w:r>
        <w:rPr>
          <w:rFonts w:cs="Arial"/>
          <w:szCs w:val="28"/>
          <w:lang w:val="en-US" w:eastAsia="zh-CN"/>
        </w:rPr>
        <w:t>5.37</w:t>
      </w:r>
      <w:r w:rsidRPr="005D2633">
        <w:rPr>
          <w:rFonts w:cs="Arial"/>
          <w:szCs w:val="28"/>
          <w:lang w:val="en-US" w:eastAsia="zh-CN"/>
        </w:rPr>
        <w:t>.2</w:t>
      </w:r>
      <w:r w:rsidRPr="005D2633">
        <w:rPr>
          <w:rFonts w:cs="Arial"/>
          <w:szCs w:val="28"/>
          <w:lang w:val="en-US" w:eastAsia="zh-CN"/>
        </w:rPr>
        <w:tab/>
        <w:t>Specific for 2 bands UL CA</w:t>
      </w:r>
      <w:bookmarkEnd w:id="476"/>
    </w:p>
    <w:p w14:paraId="1C5D3E27" w14:textId="77777777" w:rsidR="008F4D94" w:rsidRPr="00140BB6" w:rsidRDefault="008F4D94" w:rsidP="008F4D94">
      <w:pPr>
        <w:pStyle w:val="Heading4"/>
      </w:pPr>
      <w:bookmarkStart w:id="477" w:name="_Toc180420660"/>
      <w:r>
        <w:t>5.37</w:t>
      </w:r>
      <w:r w:rsidRPr="00140BB6">
        <w:t>.2.1</w:t>
      </w:r>
      <w:r w:rsidRPr="00140BB6">
        <w:tab/>
        <w:t>UE co-existence studies</w:t>
      </w:r>
      <w:bookmarkEnd w:id="477"/>
    </w:p>
    <w:p w14:paraId="4026117F" w14:textId="77777777" w:rsidR="008F4D94" w:rsidRPr="00242348" w:rsidRDefault="008F4D94" w:rsidP="008F4D94">
      <w:pPr>
        <w:pStyle w:val="Heading5"/>
        <w:rPr>
          <w:snapToGrid w:val="0"/>
        </w:rPr>
      </w:pPr>
      <w:bookmarkStart w:id="478" w:name="_Toc180420661"/>
      <w:r>
        <w:rPr>
          <w:rFonts w:hint="eastAsia"/>
          <w:snapToGrid w:val="0"/>
        </w:rPr>
        <w:t>5.37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78"/>
    </w:p>
    <w:p w14:paraId="0F79F8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w:t>
      </w:r>
      <w:r w:rsidRPr="00A76C0A">
        <w:rPr>
          <w:rFonts w:eastAsia="MS Mincho"/>
        </w:rPr>
        <w:t>A.</w:t>
      </w:r>
    </w:p>
    <w:p w14:paraId="554D64A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1824999"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ADB6C"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2606AA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7E8F0F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E70510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5E2311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7E3E413"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4E514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91747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2F2C9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CD770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5C959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F7B77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CB1906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2FDC80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715 - 860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EEF9F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4210 - 4355</w:t>
            </w:r>
          </w:p>
        </w:tc>
      </w:tr>
      <w:tr w:rsidR="008F4D94" w14:paraId="4A74EC76"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465F6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EC76A2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33F615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4EE1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ADB7E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F3F91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2A0590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83A26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850 - 1070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F9385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3215 - 3430</w:t>
            </w:r>
          </w:p>
        </w:tc>
      </w:tr>
      <w:tr w:rsidR="008F4D94" w14:paraId="77423D4E"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A7AEC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8E84CA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2D1660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43FFB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B531B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73470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36E02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B41498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5920 - 6140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AD827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6710 - 6925</w:t>
            </w:r>
          </w:p>
        </w:tc>
      </w:tr>
      <w:tr w:rsidR="008F4D94" w14:paraId="2A4BF2FA"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78C70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E789FE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9B2F8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7AC98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92DD9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372B44"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B523E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62E5E6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2560 - 2855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BE7A1C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5715 - 6000</w:t>
            </w:r>
          </w:p>
        </w:tc>
      </w:tr>
      <w:tr w:rsidR="008F4D94" w14:paraId="69C2C92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83717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A5EBE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57F22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F2B2D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D5C3997"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0ACA79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AA69A2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1720 - 1430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473E670" w14:textId="77777777" w:rsidR="008F4D94" w:rsidRDefault="008F4D94" w:rsidP="00190399">
            <w:pPr>
              <w:spacing w:after="0"/>
              <w:rPr>
                <w:rFonts w:ascii="Arial" w:hAnsi="Arial" w:cs="Arial"/>
                <w:color w:val="000000"/>
                <w:sz w:val="18"/>
                <w:szCs w:val="18"/>
              </w:rPr>
            </w:pPr>
          </w:p>
        </w:tc>
      </w:tr>
      <w:tr w:rsidR="008F4D94" w14:paraId="4ED41F7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1A4D1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0B5EB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3D6EA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CA737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BBF5D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4D4EC0"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C8D01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4E38F0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7630 - 7925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F2810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9210 - 9495</w:t>
            </w:r>
          </w:p>
        </w:tc>
      </w:tr>
      <w:tr w:rsidR="008F4D94" w14:paraId="6B82ECB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D2E7B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010AB7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8E55A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790A0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91F9AE"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BFDC1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36BD77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8420 - 8710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B36D4E4" w14:textId="77777777" w:rsidR="008F4D94" w:rsidRDefault="008F4D94" w:rsidP="00190399">
            <w:pPr>
              <w:spacing w:after="0"/>
              <w:rPr>
                <w:rFonts w:ascii="Arial" w:hAnsi="Arial" w:cs="Arial"/>
                <w:color w:val="000000"/>
                <w:sz w:val="18"/>
                <w:szCs w:val="18"/>
              </w:rPr>
            </w:pPr>
          </w:p>
        </w:tc>
      </w:tr>
      <w:tr w:rsidR="008F4D94" w14:paraId="70903492"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2473A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75E02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25162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BCEC17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FAA2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10ECA5"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3DB60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57D277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8570 - 8215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5F38B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4640 - 4270</w:t>
            </w:r>
          </w:p>
        </w:tc>
      </w:tr>
      <w:tr w:rsidR="008F4D94" w14:paraId="5A4A69B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953807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374E95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2895B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B04183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210F0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37FC04"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C67A1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4640F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4290 - 3930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237D6C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355 - 10</w:t>
            </w:r>
          </w:p>
        </w:tc>
      </w:tr>
      <w:tr w:rsidR="008F4D94" w14:paraId="4B9449AA"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CC103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09754C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9BB8E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1207C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C1598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2EEDB0"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DACC6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EDFAC5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11710 - 12065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E325D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9340 - 9710</w:t>
            </w:r>
          </w:p>
        </w:tc>
      </w:tr>
      <w:tr w:rsidR="008F4D94" w14:paraId="47211E2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61513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D7510A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0DC66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81BD3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45497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4963C23"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E543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B40EB7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10920 - 11280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95096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10130 - 10495</w:t>
            </w:r>
          </w:p>
        </w:tc>
      </w:tr>
      <w:tr w:rsidR="008F4D94" w14:paraId="26D9A087"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28DD96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5F034A9" w14:textId="77777777" w:rsidR="008F4D94" w:rsidRDefault="008F4D94" w:rsidP="008F4D94">
      <w:pPr>
        <w:pStyle w:val="TH"/>
        <w:rPr>
          <w:rFonts w:eastAsia="MS Mincho"/>
        </w:rPr>
      </w:pPr>
    </w:p>
    <w:p w14:paraId="6B20F42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6A43AEA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40" w:type="dxa"/>
        <w:jc w:val="center"/>
        <w:tblLook w:val="04A0" w:firstRow="1" w:lastRow="0" w:firstColumn="1" w:lastColumn="0" w:noHBand="0" w:noVBand="1"/>
      </w:tblPr>
      <w:tblGrid>
        <w:gridCol w:w="2880"/>
        <w:gridCol w:w="1860"/>
        <w:gridCol w:w="1660"/>
        <w:gridCol w:w="1680"/>
        <w:gridCol w:w="1760"/>
      </w:tblGrid>
      <w:tr w:rsidR="008F4D94" w14:paraId="5F028AFA" w14:textId="77777777" w:rsidTr="00190399">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FE38E"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4819A2D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1A88ED4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204324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608E9E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F6B9A65"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F9A71E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310D05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1635A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155ED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E57FF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550167B"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0F093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E0FB1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1515 - 2490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0E5E9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5010 - 5985</w:t>
            </w:r>
          </w:p>
        </w:tc>
      </w:tr>
      <w:tr w:rsidR="008F4D94" w14:paraId="43132C4E" w14:textId="77777777" w:rsidTr="00190399">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7B530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22D5EC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198EDD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E89E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054AC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F4F43AD"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978F0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567A3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69BBA8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4815 - 6690</w:t>
            </w:r>
          </w:p>
        </w:tc>
      </w:tr>
      <w:tr w:rsidR="008F4D94" w14:paraId="0B8BD68E" w14:textId="77777777" w:rsidTr="00190399">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E4290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205C73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2B9014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73727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FA048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10BAFF"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B2CB9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386C8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6720 - 7770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A8D56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8310 - 10185</w:t>
            </w:r>
          </w:p>
        </w:tc>
      </w:tr>
      <w:tr w:rsidR="008F4D94" w14:paraId="62095AC9"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7E2A0E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4396B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7F980F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D523B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C85FA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5C972B" w14:textId="77777777" w:rsidTr="00190399">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BECACC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AE483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15E0C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8115 - 10890</w:t>
            </w:r>
          </w:p>
        </w:tc>
      </w:tr>
      <w:tr w:rsidR="008F4D94" w14:paraId="3F38DE44"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20300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CE03DF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B6CF8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D4445D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87BBAF6"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B3AC5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EE79D6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4980 - 3030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68E9F22" w14:textId="77777777" w:rsidR="008F4D94" w:rsidRDefault="008F4D94" w:rsidP="00190399">
            <w:pPr>
              <w:spacing w:after="0"/>
              <w:rPr>
                <w:rFonts w:ascii="Arial" w:hAnsi="Arial" w:cs="Arial"/>
                <w:color w:val="000000"/>
                <w:sz w:val="18"/>
                <w:szCs w:val="18"/>
              </w:rPr>
            </w:pPr>
          </w:p>
        </w:tc>
      </w:tr>
      <w:tr w:rsidR="008F4D94" w14:paraId="46D255EC"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DC0408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377D6E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7D2D2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83ABA1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02CF2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E7E47C"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372C8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B32EA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8430 - 9555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12663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11610 - 14385</w:t>
            </w:r>
          </w:p>
        </w:tc>
      </w:tr>
      <w:tr w:rsidR="008F4D94" w14:paraId="2FA2F527"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D352BC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BDE77F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AD41E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1C7235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4963C3"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9A3B66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8987F9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10020 - 11970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D633086" w14:textId="77777777" w:rsidR="008F4D94" w:rsidRDefault="008F4D94" w:rsidP="00190399">
            <w:pPr>
              <w:spacing w:after="0"/>
              <w:rPr>
                <w:rFonts w:ascii="Arial" w:hAnsi="Arial" w:cs="Arial"/>
                <w:color w:val="000000"/>
                <w:sz w:val="18"/>
                <w:szCs w:val="18"/>
              </w:rPr>
            </w:pPr>
          </w:p>
        </w:tc>
      </w:tr>
      <w:tr w:rsidR="008F4D94" w14:paraId="178EDE0C"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851CF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3E8A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F0EA6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5CE01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0E6D9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C1F505"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EE9420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9623C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15090 - 11415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E7C6C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3840 - 2640</w:t>
            </w:r>
          </w:p>
        </w:tc>
      </w:tr>
      <w:tr w:rsidR="008F4D94" w14:paraId="45F330EC"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CE19F2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6A368F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5FDD43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C34D0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6FA3F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ED6854E"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DA8ABE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D83C9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9180 - 6330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498A3F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1245 - 3270</w:t>
            </w:r>
          </w:p>
        </w:tc>
      </w:tr>
      <w:tr w:rsidR="008F4D94" w14:paraId="11AB31EC"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6C4EDF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BEA9EB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2D76E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B7222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A6237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4D3884"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FA6EC3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C1171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14910 - 18585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A03CE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10140 - 11340</w:t>
            </w:r>
          </w:p>
        </w:tc>
      </w:tr>
      <w:tr w:rsidR="008F4D94" w14:paraId="790DAF05"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7E0E8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900EE9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CE1FF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5AD7CB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96F3A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4BE844"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D0047D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ED16BE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13320 - 16170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258AD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11730 - 13755</w:t>
            </w:r>
          </w:p>
        </w:tc>
      </w:tr>
      <w:tr w:rsidR="008F4D94" w14:paraId="0FC33A51" w14:textId="77777777" w:rsidTr="00190399">
        <w:trPr>
          <w:trHeight w:val="300"/>
          <w:jc w:val="center"/>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1A5F3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FA0E29B" w14:textId="77777777" w:rsidR="008F4D94" w:rsidRDefault="008F4D94" w:rsidP="008F4D94">
      <w:pPr>
        <w:pStyle w:val="TH"/>
        <w:rPr>
          <w:rFonts w:eastAsia="MS Mincho"/>
        </w:rPr>
      </w:pPr>
    </w:p>
    <w:p w14:paraId="6A22427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n7</w:t>
      </w:r>
      <w:r w:rsidRPr="00A76C0A">
        <w:rPr>
          <w:rFonts w:eastAsia="MS Mincho"/>
        </w:rPr>
        <w:t>A-</w:t>
      </w:r>
      <w:r>
        <w:rPr>
          <w:rFonts w:eastAsia="MS Mincho"/>
        </w:rPr>
        <w:t>n77</w:t>
      </w:r>
      <w:r w:rsidRPr="00A76C0A">
        <w:rPr>
          <w:rFonts w:eastAsia="MS Mincho"/>
        </w:rPr>
        <w:t>A.</w:t>
      </w:r>
    </w:p>
    <w:p w14:paraId="3F5C366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780" w:type="dxa"/>
        <w:jc w:val="center"/>
        <w:tblCellMar>
          <w:left w:w="0" w:type="dxa"/>
          <w:right w:w="0" w:type="dxa"/>
        </w:tblCellMar>
        <w:tblLook w:val="04A0" w:firstRow="1" w:lastRow="0" w:firstColumn="1" w:lastColumn="0" w:noHBand="0" w:noVBand="1"/>
      </w:tblPr>
      <w:tblGrid>
        <w:gridCol w:w="2900"/>
        <w:gridCol w:w="1760"/>
        <w:gridCol w:w="1660"/>
        <w:gridCol w:w="1680"/>
        <w:gridCol w:w="1780"/>
      </w:tblGrid>
      <w:tr w:rsidR="008F4D94" w14:paraId="16237257" w14:textId="77777777" w:rsidTr="00190399">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0EF14"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C00B94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2D142B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0F969F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B6393A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86BEC41"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8E627D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092E10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CEE04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7E890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55C13B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FBD647F"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533EA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963EC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730 - 1700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F2B95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5800 - 6770</w:t>
            </w:r>
          </w:p>
        </w:tc>
      </w:tr>
      <w:tr w:rsidR="008F4D94" w14:paraId="03A6E83B" w14:textId="77777777" w:rsidTr="00190399">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C53BD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C94BF6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7FC3A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D81094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A4E949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4D4432"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527D99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4D2DAC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800 - 1840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20FB1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4030 - 5900</w:t>
            </w:r>
          </w:p>
        </w:tc>
      </w:tr>
      <w:tr w:rsidR="008F4D94" w14:paraId="14CBFE63" w14:textId="77777777" w:rsidTr="00190399">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3E1DC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108956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157BEC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E3D96A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CA23C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A42009"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0EAD52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BFF69E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8300 - 9340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8E497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9100 - 10970</w:t>
            </w:r>
          </w:p>
        </w:tc>
      </w:tr>
      <w:tr w:rsidR="008F4D94" w14:paraId="1A0084FC"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C6DC4A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A1DE3C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B924F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CBC40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82B8E5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95E199" w14:textId="77777777" w:rsidTr="00190399">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0FA882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46C48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3300 - 4410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3EEEA0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7330 - 10100</w:t>
            </w:r>
          </w:p>
        </w:tc>
      </w:tr>
      <w:tr w:rsidR="008F4D94" w14:paraId="6A14528D"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FC5B2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411C2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3E257E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D5391F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D2E91D0"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AFDB8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D8621A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3400 - 1460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C72DA3" w14:textId="77777777" w:rsidR="008F4D94" w:rsidRDefault="008F4D94" w:rsidP="00190399">
            <w:pPr>
              <w:spacing w:after="0"/>
              <w:rPr>
                <w:rFonts w:ascii="Arial" w:hAnsi="Arial" w:cs="Arial"/>
                <w:color w:val="000000"/>
                <w:sz w:val="18"/>
                <w:szCs w:val="18"/>
              </w:rPr>
            </w:pPr>
          </w:p>
        </w:tc>
      </w:tr>
      <w:tr w:rsidR="008F4D94" w14:paraId="4097BC79"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E9CE35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C9F6A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07C56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2DA3E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8F52BA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B414DA"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826378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D2D0ED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10800 - 11910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9EE49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12400 - 15170</w:t>
            </w:r>
          </w:p>
        </w:tc>
      </w:tr>
      <w:tr w:rsidR="008F4D94" w14:paraId="5EADC405"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90B82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3F66D0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FC1F88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68B32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33D292"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45E06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2BE175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11600 - 13540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937672" w14:textId="77777777" w:rsidR="008F4D94" w:rsidRDefault="008F4D94" w:rsidP="00190399">
            <w:pPr>
              <w:spacing w:after="0"/>
              <w:rPr>
                <w:rFonts w:ascii="Arial" w:hAnsi="Arial" w:cs="Arial"/>
                <w:color w:val="000000"/>
                <w:sz w:val="18"/>
                <w:szCs w:val="18"/>
              </w:rPr>
            </w:pPr>
          </w:p>
        </w:tc>
      </w:tr>
      <w:tr w:rsidR="008F4D94" w14:paraId="5A60C005"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221F1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410103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4B243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B90CC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E2CDE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A0E2FD0"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B372C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B46486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14300 - 10630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538B2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6980 - 5800</w:t>
            </w:r>
          </w:p>
        </w:tc>
      </w:tr>
      <w:tr w:rsidR="008F4D94" w14:paraId="42721BC4"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D4CED8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B41C31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4E5274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20F9B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A18549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E54731"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A0122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DE56E3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7600 - 4760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C1D3B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1110 - 900</w:t>
            </w:r>
          </w:p>
        </w:tc>
      </w:tr>
      <w:tr w:rsidR="008F4D94" w14:paraId="6A574B06"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E8DF9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DD5A36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EB801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09CBC3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7ED014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E1E874"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E6088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0E2441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15700 - 19370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35A00E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13300 - 14480</w:t>
            </w:r>
          </w:p>
        </w:tc>
      </w:tr>
      <w:tr w:rsidR="008F4D94" w14:paraId="3ADB2271"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B9F5CA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BB1E9C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61535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C76D0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8AF5EF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AC92EB"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C5146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AAD8F7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14900 - 17740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6570F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14100 - 16110</w:t>
            </w:r>
          </w:p>
        </w:tc>
      </w:tr>
      <w:tr w:rsidR="008F4D94" w14:paraId="265C4124" w14:textId="77777777" w:rsidTr="00190399">
        <w:trPr>
          <w:trHeight w:val="300"/>
          <w:jc w:val="center"/>
        </w:trPr>
        <w:tc>
          <w:tcPr>
            <w:tcW w:w="97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8D28A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C3BD2B4" w14:textId="77777777" w:rsidR="008F4D94" w:rsidRDefault="008F4D94" w:rsidP="008F4D94">
      <w:pPr>
        <w:rPr>
          <w:snapToGrid w:val="0"/>
        </w:rPr>
      </w:pPr>
    </w:p>
    <w:p w14:paraId="5E0F07F3" w14:textId="77777777" w:rsidR="008F4D94" w:rsidRDefault="008F4D94" w:rsidP="008F4D94">
      <w:pPr>
        <w:rPr>
          <w:snapToGrid w:val="0"/>
        </w:rPr>
      </w:pPr>
      <w:r>
        <w:rPr>
          <w:snapToGrid w:val="0"/>
        </w:rPr>
        <w:lastRenderedPageBreak/>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 xml:space="preserve">1 </w:t>
      </w:r>
      <w:r>
        <w:rPr>
          <w:snapToGrid w:val="0"/>
        </w:rPr>
        <w:t>there is IMD3 and IMD5 from n3 and n7 into RX band n77.</w:t>
      </w:r>
    </w:p>
    <w:p w14:paraId="01B0D6D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 xml:space="preserve">2 </w:t>
      </w:r>
      <w:r>
        <w:rPr>
          <w:snapToGrid w:val="0"/>
        </w:rPr>
        <w:t>there is IMD5 from n3 and n77 into RX band n7.</w:t>
      </w:r>
    </w:p>
    <w:p w14:paraId="782E963F"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and IMD4 from n7 and n77 into RX band n3.</w:t>
      </w:r>
    </w:p>
    <w:p w14:paraId="2E46EC2C" w14:textId="77777777" w:rsidR="008F4D94" w:rsidRDefault="008F4D94" w:rsidP="008F4D94">
      <w:pPr>
        <w:pStyle w:val="Heading5"/>
      </w:pPr>
      <w:r w:rsidRPr="00242348">
        <w:rPr>
          <w:rFonts w:hint="eastAsia"/>
          <w:snapToGrid w:val="0"/>
        </w:rPr>
        <w:t xml:space="preserve"> </w:t>
      </w:r>
      <w:r w:rsidRPr="00AB69C8">
        <w:t xml:space="preserve"> </w:t>
      </w:r>
      <w:bookmarkStart w:id="479" w:name="_Toc180420662"/>
      <w:r>
        <w:t>5.37</w:t>
      </w:r>
      <w:r w:rsidRPr="00AB69C8">
        <w:t>.2.</w:t>
      </w:r>
      <w:r>
        <w:t>2</w:t>
      </w:r>
      <w:r w:rsidRPr="00AB69C8">
        <w:tab/>
        <w:t>REFSENS requirements</w:t>
      </w:r>
      <w:bookmarkEnd w:id="479"/>
    </w:p>
    <w:p w14:paraId="71DF1325" w14:textId="77777777" w:rsidR="008F4D94" w:rsidRPr="00905311" w:rsidRDefault="008F4D94" w:rsidP="008F4D94">
      <w:r>
        <w:t>The MSD requirements are based on CA_n3-n7-n78 and DC_3-7_n77.</w:t>
      </w:r>
    </w:p>
    <w:p w14:paraId="15EE775E"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5.37</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73B9F187"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8660D9D"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253046" w14:textId="77777777" w:rsidR="008F4D94" w:rsidRPr="006E069C" w:rsidRDefault="008F4D94" w:rsidP="00190399">
            <w:pPr>
              <w:pStyle w:val="TAH"/>
            </w:pPr>
            <w:r w:rsidRPr="006E069C">
              <w:t>Source of IMD</w:t>
            </w:r>
          </w:p>
        </w:tc>
      </w:tr>
      <w:tr w:rsidR="008F4D94" w:rsidRPr="006E069C" w14:paraId="6C9F5ED1"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F73AAE0"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36F1D54"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8C50411"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939F73C"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FCEAAAF"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6676FF5F"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E2FCCD4"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AD1E1BF"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0CE1243" w14:textId="77777777" w:rsidR="008F4D94" w:rsidRPr="006E069C" w:rsidRDefault="008F4D94" w:rsidP="00190399">
            <w:pPr>
              <w:pStyle w:val="TAH"/>
            </w:pPr>
          </w:p>
        </w:tc>
      </w:tr>
      <w:tr w:rsidR="008F4D94" w:rsidRPr="000B4D6A" w14:paraId="412BC53E"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0566E5" w14:textId="77777777" w:rsidR="008F4D94" w:rsidRPr="000B4D6A" w:rsidRDefault="008F4D94" w:rsidP="00190399">
            <w:pPr>
              <w:pStyle w:val="TAC"/>
              <w:rPr>
                <w:lang w:val="en-US" w:eastAsia="zh-CN"/>
              </w:rPr>
            </w:pPr>
            <w:r w:rsidRPr="0092218E">
              <w:rPr>
                <w:lang w:val="en-US" w:eastAsia="zh-CN"/>
              </w:rPr>
              <w:t>CA_n3-n7-n7</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1F49397B" w14:textId="77777777" w:rsidR="008F4D94" w:rsidRPr="000B4D6A" w:rsidRDefault="008F4D94" w:rsidP="00190399">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72EF8CD" w14:textId="77777777" w:rsidR="008F4D94" w:rsidRPr="000B4D6A" w:rsidRDefault="008F4D94" w:rsidP="00190399">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0BB780" w14:textId="77777777" w:rsidR="008F4D94" w:rsidRPr="000B4D6A" w:rsidRDefault="008F4D94" w:rsidP="00190399">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8B79FA" w14:textId="77777777" w:rsidR="008F4D94" w:rsidRPr="000B4D6A" w:rsidRDefault="008F4D94" w:rsidP="00190399">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DD32272" w14:textId="77777777" w:rsidR="008F4D94" w:rsidRPr="000B4D6A" w:rsidRDefault="008F4D94" w:rsidP="00190399">
            <w:pPr>
              <w:pStyle w:val="TAC"/>
              <w:rPr>
                <w:lang w:val="en-US" w:eastAsia="zh-CN"/>
              </w:rPr>
            </w:pPr>
            <w:r w:rsidRPr="0092218E">
              <w:rPr>
                <w:lang w:val="en-US" w:eastAsia="zh-CN"/>
              </w:rPr>
              <w:t>1820</w:t>
            </w:r>
          </w:p>
        </w:tc>
        <w:tc>
          <w:tcPr>
            <w:tcW w:w="797" w:type="dxa"/>
            <w:tcBorders>
              <w:top w:val="single" w:sz="4" w:space="0" w:color="auto"/>
              <w:left w:val="single" w:sz="4" w:space="0" w:color="auto"/>
              <w:bottom w:val="single" w:sz="4" w:space="0" w:color="auto"/>
              <w:right w:val="single" w:sz="4" w:space="0" w:color="auto"/>
            </w:tcBorders>
          </w:tcPr>
          <w:p w14:paraId="17DD32DA" w14:textId="77777777" w:rsidR="008F4D94" w:rsidRPr="0092218E" w:rsidRDefault="008F4D94" w:rsidP="00190399">
            <w:pPr>
              <w:pStyle w:val="TAC"/>
              <w:rPr>
                <w:lang w:val="en-US" w:eastAsia="zh-CN"/>
              </w:rPr>
            </w:pPr>
            <w:r w:rsidRPr="0092218E">
              <w:rPr>
                <w:lang w:val="en-US" w:eastAsia="zh-CN"/>
              </w:rPr>
              <w:t>17.6</w:t>
            </w:r>
          </w:p>
        </w:tc>
        <w:tc>
          <w:tcPr>
            <w:tcW w:w="828" w:type="dxa"/>
            <w:tcBorders>
              <w:top w:val="single" w:sz="4" w:space="0" w:color="auto"/>
              <w:left w:val="single" w:sz="4" w:space="0" w:color="auto"/>
              <w:bottom w:val="single" w:sz="4" w:space="0" w:color="auto"/>
              <w:right w:val="single" w:sz="4" w:space="0" w:color="auto"/>
            </w:tcBorders>
          </w:tcPr>
          <w:p w14:paraId="1BF49AF5" w14:textId="77777777" w:rsidR="008F4D94" w:rsidRPr="000B4D6A" w:rsidRDefault="008F4D94" w:rsidP="00190399">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E9609B" w14:textId="77777777" w:rsidR="008F4D94" w:rsidRPr="000B4D6A" w:rsidRDefault="008F4D94" w:rsidP="00190399">
            <w:pPr>
              <w:pStyle w:val="TAC"/>
            </w:pPr>
            <w:r w:rsidRPr="0092218E">
              <w:t>IMD3</w:t>
            </w:r>
          </w:p>
        </w:tc>
      </w:tr>
      <w:tr w:rsidR="008F4D94" w:rsidRPr="000B4D6A" w14:paraId="156ADA9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73AB86F"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C25D28" w14:textId="77777777" w:rsidR="008F4D94" w:rsidRPr="000B4D6A" w:rsidRDefault="008F4D94" w:rsidP="00190399">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57C9169" w14:textId="77777777" w:rsidR="008F4D94" w:rsidRPr="000B4D6A" w:rsidRDefault="008F4D94" w:rsidP="00190399">
            <w:pPr>
              <w:pStyle w:val="TAC"/>
              <w:rPr>
                <w:lang w:val="en-US" w:eastAsia="zh-CN"/>
              </w:rPr>
            </w:pPr>
            <w:r w:rsidRPr="0092218E">
              <w:rPr>
                <w:lang w:val="en-US" w:eastAsia="zh-CN"/>
              </w:rPr>
              <w:t>2565</w:t>
            </w:r>
          </w:p>
        </w:tc>
        <w:tc>
          <w:tcPr>
            <w:tcW w:w="1012" w:type="dxa"/>
            <w:tcBorders>
              <w:top w:val="single" w:sz="4" w:space="0" w:color="auto"/>
              <w:left w:val="single" w:sz="4" w:space="0" w:color="auto"/>
              <w:bottom w:val="single" w:sz="4" w:space="0" w:color="auto"/>
              <w:right w:val="single" w:sz="4" w:space="0" w:color="auto"/>
            </w:tcBorders>
          </w:tcPr>
          <w:p w14:paraId="76E346BA" w14:textId="77777777" w:rsidR="008F4D94" w:rsidRPr="000B4D6A" w:rsidRDefault="008F4D94" w:rsidP="00190399">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1D48C2" w14:textId="77777777" w:rsidR="008F4D94" w:rsidRPr="000B4D6A" w:rsidRDefault="008F4D94" w:rsidP="00190399">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67CDF44" w14:textId="77777777" w:rsidR="008F4D94" w:rsidRPr="000B4D6A" w:rsidRDefault="008F4D94" w:rsidP="00190399">
            <w:pPr>
              <w:pStyle w:val="TAC"/>
              <w:rPr>
                <w:lang w:val="en-US" w:eastAsia="zh-CN"/>
              </w:rPr>
            </w:pPr>
            <w:r w:rsidRPr="0092218E">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5F8E14A9" w14:textId="77777777" w:rsidR="008F4D94" w:rsidRPr="0092218E" w:rsidRDefault="008F4D94" w:rsidP="00190399">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BB72E1" w14:textId="77777777" w:rsidR="008F4D94" w:rsidRPr="000B4D6A" w:rsidRDefault="008F4D94" w:rsidP="00190399">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33199F" w14:textId="77777777" w:rsidR="008F4D94" w:rsidRPr="000B4D6A" w:rsidRDefault="008F4D94" w:rsidP="00190399">
            <w:pPr>
              <w:pStyle w:val="TAC"/>
            </w:pPr>
            <w:r w:rsidRPr="0092218E">
              <w:t>N/A</w:t>
            </w:r>
          </w:p>
        </w:tc>
      </w:tr>
      <w:tr w:rsidR="008F4D94" w:rsidRPr="000B4D6A" w14:paraId="1316FD8E"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F50364F"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4046AD" w14:textId="77777777" w:rsidR="008F4D94" w:rsidRPr="000B4D6A" w:rsidRDefault="008F4D94" w:rsidP="00190399">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53E40362" w14:textId="77777777" w:rsidR="008F4D94" w:rsidRPr="000B4D6A" w:rsidRDefault="008F4D94" w:rsidP="00190399">
            <w:pPr>
              <w:pStyle w:val="TAC"/>
              <w:rPr>
                <w:lang w:val="en-US" w:eastAsia="zh-CN"/>
              </w:rPr>
            </w:pPr>
            <w:r w:rsidRPr="0092218E">
              <w:rPr>
                <w:lang w:val="en-US" w:eastAsia="zh-CN"/>
              </w:rPr>
              <w:t>3310</w:t>
            </w:r>
          </w:p>
        </w:tc>
        <w:tc>
          <w:tcPr>
            <w:tcW w:w="1012" w:type="dxa"/>
            <w:tcBorders>
              <w:top w:val="single" w:sz="4" w:space="0" w:color="auto"/>
              <w:left w:val="single" w:sz="4" w:space="0" w:color="auto"/>
              <w:bottom w:val="single" w:sz="4" w:space="0" w:color="auto"/>
              <w:right w:val="single" w:sz="4" w:space="0" w:color="auto"/>
            </w:tcBorders>
          </w:tcPr>
          <w:p w14:paraId="6D62AAB5" w14:textId="77777777" w:rsidR="008F4D94" w:rsidRPr="000B4D6A" w:rsidRDefault="008F4D94" w:rsidP="00190399">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D3BC601" w14:textId="77777777" w:rsidR="008F4D94" w:rsidRPr="000B4D6A" w:rsidRDefault="008F4D94" w:rsidP="00190399">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9281610" w14:textId="77777777" w:rsidR="008F4D94" w:rsidRPr="000B4D6A" w:rsidRDefault="008F4D94" w:rsidP="00190399">
            <w:pPr>
              <w:pStyle w:val="TAC"/>
              <w:rPr>
                <w:lang w:val="en-US" w:eastAsia="zh-CN"/>
              </w:rPr>
            </w:pPr>
            <w:r w:rsidRPr="0092218E">
              <w:rPr>
                <w:lang w:val="en-US" w:eastAsia="zh-CN"/>
              </w:rPr>
              <w:t>3310</w:t>
            </w:r>
          </w:p>
        </w:tc>
        <w:tc>
          <w:tcPr>
            <w:tcW w:w="797" w:type="dxa"/>
            <w:tcBorders>
              <w:top w:val="single" w:sz="4" w:space="0" w:color="auto"/>
              <w:left w:val="single" w:sz="4" w:space="0" w:color="auto"/>
              <w:bottom w:val="single" w:sz="4" w:space="0" w:color="auto"/>
              <w:right w:val="single" w:sz="4" w:space="0" w:color="auto"/>
            </w:tcBorders>
          </w:tcPr>
          <w:p w14:paraId="11E34DD7" w14:textId="77777777" w:rsidR="008F4D94" w:rsidRPr="0092218E" w:rsidRDefault="008F4D94" w:rsidP="00190399">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2DE57B" w14:textId="77777777" w:rsidR="008F4D94" w:rsidRPr="000B4D6A" w:rsidRDefault="008F4D94" w:rsidP="00190399">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C9783F" w14:textId="77777777" w:rsidR="008F4D94" w:rsidRPr="000B4D6A" w:rsidRDefault="008F4D94" w:rsidP="00190399">
            <w:pPr>
              <w:pStyle w:val="TAC"/>
            </w:pPr>
            <w:r w:rsidRPr="0092218E">
              <w:t>N/A</w:t>
            </w:r>
          </w:p>
        </w:tc>
      </w:tr>
      <w:tr w:rsidR="008F4D94" w:rsidRPr="000B4D6A" w14:paraId="74571BDF"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409DD04"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70D7A4" w14:textId="77777777" w:rsidR="008F4D94" w:rsidRPr="000B4D6A" w:rsidRDefault="008F4D94" w:rsidP="00190399">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90D8BB7" w14:textId="77777777" w:rsidR="008F4D94" w:rsidRPr="000B4D6A" w:rsidRDefault="008F4D94" w:rsidP="00190399">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7B5BCDA" w14:textId="77777777" w:rsidR="008F4D94" w:rsidRPr="000B4D6A" w:rsidRDefault="008F4D94" w:rsidP="00190399">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1ADB12" w14:textId="77777777" w:rsidR="008F4D94" w:rsidRPr="000B4D6A" w:rsidRDefault="008F4D94" w:rsidP="00190399">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B53469E" w14:textId="77777777" w:rsidR="008F4D94" w:rsidRPr="000B4D6A" w:rsidRDefault="008F4D94" w:rsidP="00190399">
            <w:pPr>
              <w:pStyle w:val="TAC"/>
              <w:rPr>
                <w:lang w:val="en-US" w:eastAsia="zh-CN"/>
              </w:rPr>
            </w:pPr>
            <w:r w:rsidRPr="0092218E">
              <w:rPr>
                <w:lang w:val="en-US" w:eastAsia="zh-CN"/>
              </w:rPr>
              <w:t>1820</w:t>
            </w:r>
          </w:p>
        </w:tc>
        <w:tc>
          <w:tcPr>
            <w:tcW w:w="797" w:type="dxa"/>
            <w:tcBorders>
              <w:top w:val="single" w:sz="4" w:space="0" w:color="auto"/>
              <w:left w:val="single" w:sz="4" w:space="0" w:color="auto"/>
              <w:bottom w:val="single" w:sz="4" w:space="0" w:color="auto"/>
              <w:right w:val="single" w:sz="4" w:space="0" w:color="auto"/>
            </w:tcBorders>
          </w:tcPr>
          <w:p w14:paraId="14C8BF4B" w14:textId="77777777" w:rsidR="008F4D94" w:rsidRPr="0092218E" w:rsidRDefault="008F4D94" w:rsidP="00190399">
            <w:pPr>
              <w:pStyle w:val="TAC"/>
              <w:rPr>
                <w:lang w:val="en-US" w:eastAsia="zh-CN"/>
              </w:rPr>
            </w:pPr>
            <w:r w:rsidRPr="0092218E">
              <w:rPr>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745F53F2" w14:textId="77777777" w:rsidR="008F4D94" w:rsidRPr="000B4D6A" w:rsidRDefault="008F4D94" w:rsidP="00190399">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24517F" w14:textId="77777777" w:rsidR="008F4D94" w:rsidRPr="000B4D6A" w:rsidRDefault="008F4D94" w:rsidP="00190399">
            <w:pPr>
              <w:pStyle w:val="TAC"/>
            </w:pPr>
            <w:r w:rsidRPr="0092218E">
              <w:t>IMD4</w:t>
            </w:r>
          </w:p>
        </w:tc>
      </w:tr>
      <w:tr w:rsidR="008F4D94" w:rsidRPr="000B4D6A" w14:paraId="235B2F6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CD536B1"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A007BB" w14:textId="77777777" w:rsidR="008F4D94" w:rsidRPr="000B4D6A" w:rsidRDefault="008F4D94" w:rsidP="00190399">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58556C32" w14:textId="77777777" w:rsidR="008F4D94" w:rsidRPr="000B4D6A" w:rsidRDefault="008F4D94" w:rsidP="00190399">
            <w:pPr>
              <w:pStyle w:val="TAC"/>
              <w:rPr>
                <w:lang w:val="en-US" w:eastAsia="zh-CN"/>
              </w:rPr>
            </w:pPr>
            <w:r w:rsidRPr="0092218E">
              <w:rPr>
                <w:lang w:val="en-US" w:eastAsia="zh-CN"/>
              </w:rPr>
              <w:t>2565</w:t>
            </w:r>
          </w:p>
        </w:tc>
        <w:tc>
          <w:tcPr>
            <w:tcW w:w="1012" w:type="dxa"/>
            <w:tcBorders>
              <w:top w:val="single" w:sz="4" w:space="0" w:color="auto"/>
              <w:left w:val="single" w:sz="4" w:space="0" w:color="auto"/>
              <w:bottom w:val="single" w:sz="4" w:space="0" w:color="auto"/>
              <w:right w:val="single" w:sz="4" w:space="0" w:color="auto"/>
            </w:tcBorders>
          </w:tcPr>
          <w:p w14:paraId="60249D25" w14:textId="77777777" w:rsidR="008F4D94" w:rsidRPr="000B4D6A" w:rsidRDefault="008F4D94" w:rsidP="00190399">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AD6C41" w14:textId="77777777" w:rsidR="008F4D94" w:rsidRPr="000B4D6A" w:rsidRDefault="008F4D94" w:rsidP="00190399">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31EF552" w14:textId="77777777" w:rsidR="008F4D94" w:rsidRPr="000B4D6A" w:rsidRDefault="008F4D94" w:rsidP="00190399">
            <w:pPr>
              <w:pStyle w:val="TAC"/>
              <w:rPr>
                <w:lang w:val="en-US" w:eastAsia="zh-CN"/>
              </w:rPr>
            </w:pPr>
            <w:r w:rsidRPr="0092218E">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65B6206E" w14:textId="77777777" w:rsidR="008F4D94" w:rsidRPr="0092218E" w:rsidRDefault="008F4D94" w:rsidP="00190399">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070D68" w14:textId="77777777" w:rsidR="008F4D94" w:rsidRPr="000B4D6A" w:rsidRDefault="008F4D94" w:rsidP="00190399">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9A0269" w14:textId="77777777" w:rsidR="008F4D94" w:rsidRPr="000B4D6A" w:rsidRDefault="008F4D94" w:rsidP="00190399">
            <w:pPr>
              <w:pStyle w:val="TAC"/>
            </w:pPr>
            <w:r w:rsidRPr="0092218E">
              <w:t>N/A</w:t>
            </w:r>
          </w:p>
        </w:tc>
      </w:tr>
      <w:tr w:rsidR="008F4D94" w:rsidRPr="000B4D6A" w14:paraId="364EEF2F"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C35E079"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F1774C" w14:textId="77777777" w:rsidR="008F4D94" w:rsidRPr="000B4D6A" w:rsidRDefault="008F4D94" w:rsidP="00190399">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7F7A6377" w14:textId="77777777" w:rsidR="008F4D94" w:rsidRPr="000B4D6A" w:rsidRDefault="008F4D94" w:rsidP="00190399">
            <w:pPr>
              <w:pStyle w:val="TAC"/>
              <w:rPr>
                <w:lang w:val="en-US" w:eastAsia="zh-CN"/>
              </w:rPr>
            </w:pPr>
            <w:r w:rsidRPr="0092218E">
              <w:rPr>
                <w:lang w:val="en-US" w:eastAsia="zh-CN"/>
              </w:rPr>
              <w:t>3475</w:t>
            </w:r>
          </w:p>
        </w:tc>
        <w:tc>
          <w:tcPr>
            <w:tcW w:w="1012" w:type="dxa"/>
            <w:tcBorders>
              <w:top w:val="single" w:sz="4" w:space="0" w:color="auto"/>
              <w:left w:val="single" w:sz="4" w:space="0" w:color="auto"/>
              <w:bottom w:val="single" w:sz="4" w:space="0" w:color="auto"/>
              <w:right w:val="single" w:sz="4" w:space="0" w:color="auto"/>
            </w:tcBorders>
          </w:tcPr>
          <w:p w14:paraId="1546C9AA" w14:textId="77777777" w:rsidR="008F4D94" w:rsidRPr="000B4D6A" w:rsidRDefault="008F4D94" w:rsidP="00190399">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7B334EE" w14:textId="77777777" w:rsidR="008F4D94" w:rsidRPr="000B4D6A" w:rsidRDefault="008F4D94" w:rsidP="00190399">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10274D1" w14:textId="77777777" w:rsidR="008F4D94" w:rsidRPr="000B4D6A" w:rsidRDefault="008F4D94" w:rsidP="00190399">
            <w:pPr>
              <w:pStyle w:val="TAC"/>
              <w:rPr>
                <w:lang w:val="en-US" w:eastAsia="zh-CN"/>
              </w:rPr>
            </w:pPr>
            <w:r w:rsidRPr="0092218E">
              <w:rPr>
                <w:lang w:val="en-US" w:eastAsia="zh-CN"/>
              </w:rPr>
              <w:t>3475</w:t>
            </w:r>
          </w:p>
        </w:tc>
        <w:tc>
          <w:tcPr>
            <w:tcW w:w="797" w:type="dxa"/>
            <w:tcBorders>
              <w:top w:val="single" w:sz="4" w:space="0" w:color="auto"/>
              <w:left w:val="single" w:sz="4" w:space="0" w:color="auto"/>
              <w:bottom w:val="single" w:sz="4" w:space="0" w:color="auto"/>
              <w:right w:val="single" w:sz="4" w:space="0" w:color="auto"/>
            </w:tcBorders>
          </w:tcPr>
          <w:p w14:paraId="26482E0D" w14:textId="77777777" w:rsidR="008F4D94" w:rsidRPr="0092218E" w:rsidRDefault="008F4D94" w:rsidP="00190399">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1B5E13" w14:textId="77777777" w:rsidR="008F4D94" w:rsidRPr="000B4D6A" w:rsidRDefault="008F4D94" w:rsidP="00190399">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F4BEF7" w14:textId="77777777" w:rsidR="008F4D94" w:rsidRPr="000B4D6A" w:rsidRDefault="008F4D94" w:rsidP="00190399">
            <w:pPr>
              <w:pStyle w:val="TAC"/>
            </w:pPr>
            <w:r w:rsidRPr="0092218E">
              <w:t>N/A</w:t>
            </w:r>
          </w:p>
        </w:tc>
      </w:tr>
      <w:tr w:rsidR="008F4D94" w:rsidRPr="000B4D6A" w14:paraId="4E95A17C"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D3AB5AB"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582190" w14:textId="77777777" w:rsidR="008F4D94" w:rsidRPr="0092218E" w:rsidRDefault="008F4D94" w:rsidP="00190399">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00C4CE1" w14:textId="77777777" w:rsidR="008F4D94" w:rsidRPr="0092218E" w:rsidRDefault="008F4D94" w:rsidP="00190399">
            <w:pPr>
              <w:pStyle w:val="TAC"/>
              <w:rPr>
                <w:lang w:val="en-US" w:eastAsia="zh-CN"/>
              </w:rPr>
            </w:pPr>
            <w:r>
              <w:rPr>
                <w:lang w:val="en-US" w:eastAsia="zh-CN"/>
              </w:rPr>
              <w:t>1715</w:t>
            </w:r>
          </w:p>
        </w:tc>
        <w:tc>
          <w:tcPr>
            <w:tcW w:w="1012" w:type="dxa"/>
            <w:tcBorders>
              <w:top w:val="single" w:sz="4" w:space="0" w:color="auto"/>
              <w:left w:val="single" w:sz="4" w:space="0" w:color="auto"/>
              <w:bottom w:val="single" w:sz="4" w:space="0" w:color="auto"/>
              <w:right w:val="single" w:sz="4" w:space="0" w:color="auto"/>
            </w:tcBorders>
          </w:tcPr>
          <w:p w14:paraId="22EE3D17" w14:textId="77777777" w:rsidR="008F4D94" w:rsidRPr="0092218E"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AA5DD2" w14:textId="77777777" w:rsidR="008F4D94" w:rsidRPr="0092218E" w:rsidRDefault="008F4D94" w:rsidP="00190399">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ADDF930" w14:textId="77777777" w:rsidR="008F4D94" w:rsidRPr="0092218E" w:rsidRDefault="008F4D94" w:rsidP="00190399">
            <w:pPr>
              <w:pStyle w:val="TAC"/>
              <w:rPr>
                <w:lang w:val="en-US" w:eastAsia="zh-CN"/>
              </w:rPr>
            </w:pPr>
            <w:r>
              <w:rPr>
                <w:lang w:val="en-US" w:eastAsia="zh-CN"/>
              </w:rPr>
              <w:t>1810</w:t>
            </w:r>
          </w:p>
        </w:tc>
        <w:tc>
          <w:tcPr>
            <w:tcW w:w="797" w:type="dxa"/>
            <w:tcBorders>
              <w:top w:val="single" w:sz="4" w:space="0" w:color="auto"/>
              <w:left w:val="single" w:sz="4" w:space="0" w:color="auto"/>
              <w:bottom w:val="single" w:sz="4" w:space="0" w:color="auto"/>
              <w:right w:val="single" w:sz="4" w:space="0" w:color="auto"/>
            </w:tcBorders>
          </w:tcPr>
          <w:p w14:paraId="20AD6D3F" w14:textId="77777777" w:rsidR="008F4D94" w:rsidRPr="0092218E" w:rsidRDefault="008F4D94" w:rsidP="00190399">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44D650" w14:textId="77777777" w:rsidR="008F4D94" w:rsidRPr="0092218E" w:rsidRDefault="008F4D94" w:rsidP="00190399">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E9F64" w14:textId="77777777" w:rsidR="008F4D94" w:rsidRPr="0092218E" w:rsidRDefault="008F4D94" w:rsidP="00190399">
            <w:pPr>
              <w:pStyle w:val="TAC"/>
            </w:pPr>
            <w:r>
              <w:t>N/A</w:t>
            </w:r>
          </w:p>
        </w:tc>
      </w:tr>
      <w:tr w:rsidR="008F4D94" w:rsidRPr="000B4D6A" w14:paraId="56FB0BF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D60E9F0"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FB787F" w14:textId="77777777" w:rsidR="008F4D94" w:rsidRPr="0092218E" w:rsidRDefault="008F4D94" w:rsidP="00190399">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F4A97F2" w14:textId="77777777" w:rsidR="008F4D94" w:rsidRPr="0092218E"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BB409C4" w14:textId="77777777" w:rsidR="008F4D94" w:rsidRPr="0092218E"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4E75893" w14:textId="77777777" w:rsidR="008F4D94" w:rsidRPr="0092218E" w:rsidRDefault="008F4D94" w:rsidP="00190399">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A3DFE55" w14:textId="77777777" w:rsidR="008F4D94" w:rsidRPr="0092218E" w:rsidRDefault="008F4D94" w:rsidP="00190399">
            <w:pPr>
              <w:pStyle w:val="TAC"/>
              <w:rPr>
                <w:lang w:val="en-US"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5752D12E" w14:textId="77777777" w:rsidR="008F4D94" w:rsidRPr="0092218E" w:rsidRDefault="008F4D94" w:rsidP="00190399">
            <w:pPr>
              <w:pStyle w:val="TAC"/>
              <w:rPr>
                <w:lang w:val="en-US" w:eastAsia="zh-CN"/>
              </w:rPr>
            </w:pPr>
            <w:r>
              <w:rPr>
                <w:lang w:val="en-US" w:eastAsia="zh-CN"/>
              </w:rPr>
              <w:t>3.4</w:t>
            </w:r>
          </w:p>
        </w:tc>
        <w:tc>
          <w:tcPr>
            <w:tcW w:w="828" w:type="dxa"/>
            <w:tcBorders>
              <w:top w:val="single" w:sz="4" w:space="0" w:color="auto"/>
              <w:left w:val="single" w:sz="4" w:space="0" w:color="auto"/>
              <w:bottom w:val="single" w:sz="4" w:space="0" w:color="auto"/>
              <w:right w:val="single" w:sz="4" w:space="0" w:color="auto"/>
            </w:tcBorders>
          </w:tcPr>
          <w:p w14:paraId="1F2FA46F" w14:textId="77777777" w:rsidR="008F4D94" w:rsidRPr="0092218E" w:rsidRDefault="008F4D94" w:rsidP="00190399">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C3FE2F" w14:textId="77777777" w:rsidR="008F4D94" w:rsidRPr="0092218E" w:rsidRDefault="008F4D94" w:rsidP="00190399">
            <w:pPr>
              <w:pStyle w:val="TAC"/>
            </w:pPr>
            <w:r>
              <w:t>IMD5</w:t>
            </w:r>
          </w:p>
        </w:tc>
      </w:tr>
      <w:tr w:rsidR="008F4D94" w:rsidRPr="000B4D6A" w14:paraId="2BE8FBC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806FA17"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B542C3" w14:textId="77777777" w:rsidR="008F4D94" w:rsidRPr="0092218E" w:rsidRDefault="008F4D94" w:rsidP="00190399">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4ACEF6CD" w14:textId="77777777" w:rsidR="008F4D94" w:rsidRPr="0092218E" w:rsidRDefault="008F4D94" w:rsidP="00190399">
            <w:pPr>
              <w:pStyle w:val="TAC"/>
              <w:rPr>
                <w:lang w:val="en-US" w:eastAsia="zh-CN"/>
              </w:rPr>
            </w:pPr>
            <w:r>
              <w:rPr>
                <w:lang w:val="en-US" w:eastAsia="zh-CN"/>
              </w:rPr>
              <w:t>4175</w:t>
            </w:r>
          </w:p>
        </w:tc>
        <w:tc>
          <w:tcPr>
            <w:tcW w:w="1012" w:type="dxa"/>
            <w:tcBorders>
              <w:top w:val="single" w:sz="4" w:space="0" w:color="auto"/>
              <w:left w:val="single" w:sz="4" w:space="0" w:color="auto"/>
              <w:bottom w:val="single" w:sz="4" w:space="0" w:color="auto"/>
              <w:right w:val="single" w:sz="4" w:space="0" w:color="auto"/>
            </w:tcBorders>
          </w:tcPr>
          <w:p w14:paraId="00DEE6A6" w14:textId="77777777" w:rsidR="008F4D94" w:rsidRPr="0092218E"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432F6C" w14:textId="77777777" w:rsidR="008F4D94" w:rsidRPr="0092218E" w:rsidRDefault="008F4D94" w:rsidP="00190399">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67EEFCA" w14:textId="77777777" w:rsidR="008F4D94" w:rsidRPr="0092218E" w:rsidRDefault="008F4D94" w:rsidP="00190399">
            <w:pPr>
              <w:pStyle w:val="TAC"/>
              <w:rPr>
                <w:lang w:val="en-US" w:eastAsia="zh-CN"/>
              </w:rPr>
            </w:pPr>
            <w:r>
              <w:rPr>
                <w:lang w:val="en-US" w:eastAsia="zh-CN"/>
              </w:rPr>
              <w:t>4175</w:t>
            </w:r>
          </w:p>
        </w:tc>
        <w:tc>
          <w:tcPr>
            <w:tcW w:w="797" w:type="dxa"/>
            <w:tcBorders>
              <w:top w:val="single" w:sz="4" w:space="0" w:color="auto"/>
              <w:left w:val="single" w:sz="4" w:space="0" w:color="auto"/>
              <w:bottom w:val="single" w:sz="4" w:space="0" w:color="auto"/>
              <w:right w:val="single" w:sz="4" w:space="0" w:color="auto"/>
            </w:tcBorders>
          </w:tcPr>
          <w:p w14:paraId="2EC20E82" w14:textId="77777777" w:rsidR="008F4D94" w:rsidRPr="0092218E" w:rsidRDefault="008F4D94" w:rsidP="00190399">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B34E97" w14:textId="77777777" w:rsidR="008F4D94" w:rsidRPr="0092218E" w:rsidRDefault="008F4D94" w:rsidP="00190399">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DAEDFE" w14:textId="77777777" w:rsidR="008F4D94" w:rsidRPr="0092218E" w:rsidRDefault="008F4D94" w:rsidP="00190399">
            <w:pPr>
              <w:pStyle w:val="TAC"/>
            </w:pPr>
            <w:r>
              <w:t>N/A</w:t>
            </w:r>
          </w:p>
        </w:tc>
      </w:tr>
      <w:tr w:rsidR="008F4D94" w:rsidRPr="000B4D6A" w14:paraId="1FBA0622"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40F8DE2"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C2DE5D" w14:textId="77777777" w:rsidR="008F4D94" w:rsidRPr="000B4D6A" w:rsidRDefault="008F4D94" w:rsidP="00190399">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5D93F4B" w14:textId="77777777" w:rsidR="008F4D94" w:rsidRPr="000B4D6A" w:rsidRDefault="008F4D94" w:rsidP="00190399">
            <w:pPr>
              <w:pStyle w:val="TAC"/>
              <w:rPr>
                <w:lang w:val="en-US" w:eastAsia="zh-CN"/>
              </w:rPr>
            </w:pPr>
            <w:r w:rsidRPr="0092218E">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A5E1236" w14:textId="77777777" w:rsidR="008F4D94" w:rsidRPr="000B4D6A" w:rsidRDefault="008F4D94" w:rsidP="00190399">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5ED8605" w14:textId="77777777" w:rsidR="008F4D94" w:rsidRPr="000B4D6A" w:rsidRDefault="008F4D94" w:rsidP="00190399">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43B56F0" w14:textId="77777777" w:rsidR="008F4D94" w:rsidRPr="000B4D6A" w:rsidRDefault="008F4D94" w:rsidP="00190399">
            <w:pPr>
              <w:pStyle w:val="TAC"/>
              <w:rPr>
                <w:lang w:val="en-US" w:eastAsia="zh-CN"/>
              </w:rPr>
            </w:pPr>
            <w:r w:rsidRPr="0092218E">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53832F52" w14:textId="77777777" w:rsidR="008F4D94" w:rsidRPr="0092218E" w:rsidRDefault="008F4D94" w:rsidP="00190399">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BB3979" w14:textId="77777777" w:rsidR="008F4D94" w:rsidRPr="000B4D6A" w:rsidRDefault="008F4D94" w:rsidP="00190399">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98CB3F" w14:textId="77777777" w:rsidR="008F4D94" w:rsidRPr="000B4D6A" w:rsidRDefault="008F4D94" w:rsidP="00190399">
            <w:pPr>
              <w:pStyle w:val="TAC"/>
            </w:pPr>
            <w:r w:rsidRPr="0092218E">
              <w:t>N/A</w:t>
            </w:r>
          </w:p>
        </w:tc>
      </w:tr>
      <w:tr w:rsidR="008F4D94" w:rsidRPr="000B4D6A" w14:paraId="59FF05B3"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E89FC73"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A6A729" w14:textId="77777777" w:rsidR="008F4D94" w:rsidRPr="000B4D6A" w:rsidRDefault="008F4D94" w:rsidP="00190399">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A67B27F" w14:textId="77777777" w:rsidR="008F4D94" w:rsidRPr="000B4D6A" w:rsidRDefault="008F4D94" w:rsidP="00190399">
            <w:pPr>
              <w:pStyle w:val="TAC"/>
              <w:rPr>
                <w:lang w:val="en-US" w:eastAsia="zh-CN"/>
              </w:rPr>
            </w:pPr>
            <w:r w:rsidRPr="0092218E">
              <w:rPr>
                <w:lang w:val="en-US" w:eastAsia="zh-CN"/>
              </w:rPr>
              <w:t>2560</w:t>
            </w:r>
          </w:p>
        </w:tc>
        <w:tc>
          <w:tcPr>
            <w:tcW w:w="1012" w:type="dxa"/>
            <w:tcBorders>
              <w:top w:val="single" w:sz="4" w:space="0" w:color="auto"/>
              <w:left w:val="single" w:sz="4" w:space="0" w:color="auto"/>
              <w:bottom w:val="single" w:sz="4" w:space="0" w:color="auto"/>
              <w:right w:val="single" w:sz="4" w:space="0" w:color="auto"/>
            </w:tcBorders>
          </w:tcPr>
          <w:p w14:paraId="2737B3D7" w14:textId="77777777" w:rsidR="008F4D94" w:rsidRPr="000B4D6A" w:rsidRDefault="008F4D94" w:rsidP="00190399">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FB02B1" w14:textId="77777777" w:rsidR="008F4D94" w:rsidRPr="000B4D6A" w:rsidRDefault="008F4D94" w:rsidP="00190399">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EA313FF" w14:textId="77777777" w:rsidR="008F4D94" w:rsidRPr="000B4D6A" w:rsidRDefault="008F4D94" w:rsidP="00190399">
            <w:pPr>
              <w:pStyle w:val="TAC"/>
              <w:rPr>
                <w:lang w:val="en-US" w:eastAsia="zh-CN"/>
              </w:rPr>
            </w:pPr>
            <w:r w:rsidRPr="0092218E">
              <w:rPr>
                <w:lang w:val="en-US" w:eastAsia="zh-CN"/>
              </w:rPr>
              <w:t>2680</w:t>
            </w:r>
          </w:p>
        </w:tc>
        <w:tc>
          <w:tcPr>
            <w:tcW w:w="797" w:type="dxa"/>
            <w:tcBorders>
              <w:top w:val="single" w:sz="4" w:space="0" w:color="auto"/>
              <w:left w:val="single" w:sz="4" w:space="0" w:color="auto"/>
              <w:bottom w:val="single" w:sz="4" w:space="0" w:color="auto"/>
              <w:right w:val="single" w:sz="4" w:space="0" w:color="auto"/>
            </w:tcBorders>
          </w:tcPr>
          <w:p w14:paraId="7142F35A" w14:textId="77777777" w:rsidR="008F4D94" w:rsidRPr="0092218E" w:rsidRDefault="008F4D94" w:rsidP="00190399">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7EBC1B" w14:textId="77777777" w:rsidR="008F4D94" w:rsidRPr="000B4D6A" w:rsidRDefault="008F4D94" w:rsidP="00190399">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032DC1" w14:textId="77777777" w:rsidR="008F4D94" w:rsidRPr="000B4D6A" w:rsidRDefault="008F4D94" w:rsidP="00190399">
            <w:pPr>
              <w:pStyle w:val="TAC"/>
            </w:pPr>
            <w:r w:rsidRPr="0092218E">
              <w:t>N/A</w:t>
            </w:r>
          </w:p>
        </w:tc>
      </w:tr>
      <w:tr w:rsidR="008F4D94" w:rsidRPr="000B4D6A" w14:paraId="22F06DD9"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8A93E6" w14:textId="77777777" w:rsidR="008F4D94" w:rsidRPr="000B4D6A"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58994D" w14:textId="77777777" w:rsidR="008F4D94" w:rsidRPr="000B4D6A" w:rsidRDefault="008F4D94" w:rsidP="00190399">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03FDE20A" w14:textId="77777777" w:rsidR="008F4D94" w:rsidRPr="000B4D6A" w:rsidRDefault="008F4D94" w:rsidP="00190399">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DD53C8D" w14:textId="77777777" w:rsidR="008F4D94" w:rsidRPr="000B4D6A" w:rsidRDefault="008F4D94" w:rsidP="00190399">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80B96D" w14:textId="77777777" w:rsidR="008F4D94" w:rsidRPr="000B4D6A" w:rsidRDefault="008F4D94" w:rsidP="00190399">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D565A06" w14:textId="77777777" w:rsidR="008F4D94" w:rsidRPr="000B4D6A" w:rsidRDefault="008F4D94" w:rsidP="00190399">
            <w:pPr>
              <w:pStyle w:val="TAC"/>
              <w:rPr>
                <w:lang w:val="en-US" w:eastAsia="zh-CN"/>
              </w:rPr>
            </w:pPr>
            <w:r w:rsidRPr="0092218E">
              <w:rPr>
                <w:lang w:val="en-US" w:eastAsia="zh-CN"/>
              </w:rPr>
              <w:t>3390</w:t>
            </w:r>
          </w:p>
        </w:tc>
        <w:tc>
          <w:tcPr>
            <w:tcW w:w="797" w:type="dxa"/>
            <w:tcBorders>
              <w:top w:val="single" w:sz="4" w:space="0" w:color="auto"/>
              <w:left w:val="single" w:sz="4" w:space="0" w:color="auto"/>
              <w:bottom w:val="single" w:sz="4" w:space="0" w:color="auto"/>
              <w:right w:val="single" w:sz="4" w:space="0" w:color="auto"/>
            </w:tcBorders>
          </w:tcPr>
          <w:p w14:paraId="34C86056" w14:textId="77777777" w:rsidR="008F4D94" w:rsidRPr="0092218E" w:rsidRDefault="008F4D94" w:rsidP="00190399">
            <w:pPr>
              <w:pStyle w:val="TAC"/>
              <w:rPr>
                <w:lang w:val="en-US" w:eastAsia="zh-CN"/>
              </w:rPr>
            </w:pPr>
            <w:r w:rsidRPr="0092218E">
              <w:rPr>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06249A03" w14:textId="77777777" w:rsidR="008F4D94" w:rsidRPr="000B4D6A" w:rsidRDefault="008F4D94" w:rsidP="00190399">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35259A" w14:textId="77777777" w:rsidR="008F4D94" w:rsidRPr="000B4D6A" w:rsidRDefault="008F4D94" w:rsidP="00190399">
            <w:pPr>
              <w:pStyle w:val="TAC"/>
            </w:pPr>
            <w:r w:rsidRPr="0092218E">
              <w:t>IMD3</w:t>
            </w:r>
            <w:r w:rsidRPr="00905311">
              <w:rPr>
                <w:vertAlign w:val="superscript"/>
              </w:rPr>
              <w:t>1</w:t>
            </w:r>
          </w:p>
        </w:tc>
      </w:tr>
      <w:tr w:rsidR="008F4D94" w:rsidRPr="000B4D6A" w14:paraId="7182166E" w14:textId="77777777" w:rsidTr="001903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CB2DCB2" w14:textId="77777777" w:rsidR="008F4D94" w:rsidRPr="000B4D6A" w:rsidRDefault="008F4D94" w:rsidP="00190399">
            <w:pPr>
              <w:pStyle w:val="TAN"/>
              <w:rPr>
                <w:lang w:eastAsia="ja-JP"/>
              </w:rPr>
            </w:pPr>
            <w:r w:rsidRPr="000B4D6A">
              <w:t xml:space="preserve">NOTE </w:t>
            </w:r>
            <w:r w:rsidRPr="000B4D6A">
              <w:rPr>
                <w:rFonts w:hint="eastAsia"/>
                <w:lang w:val="en-US" w:eastAsia="zh-CN"/>
              </w:rPr>
              <w:t>1</w:t>
            </w:r>
            <w:r w:rsidRPr="000B4D6A">
              <w:t>:</w:t>
            </w:r>
            <w:r w:rsidRPr="000B4D6A">
              <w:tab/>
            </w:r>
            <w:r w:rsidRPr="000B4D6A">
              <w:rPr>
                <w:lang w:eastAsia="ja-JP"/>
              </w:rPr>
              <w:t>This band is subject to IMD5 also which MSD is not specified.</w:t>
            </w:r>
          </w:p>
          <w:p w14:paraId="74C981B6" w14:textId="77777777" w:rsidR="008F4D94" w:rsidRPr="0092218E" w:rsidRDefault="008F4D94" w:rsidP="00190399">
            <w:pPr>
              <w:pStyle w:val="TAC"/>
            </w:pPr>
          </w:p>
        </w:tc>
      </w:tr>
    </w:tbl>
    <w:p w14:paraId="26A368C8" w14:textId="77777777" w:rsidR="008F4D94" w:rsidRDefault="008F4D94" w:rsidP="008F4D94">
      <w:pPr>
        <w:rPr>
          <w:color w:val="0070C0"/>
        </w:rPr>
      </w:pPr>
    </w:p>
    <w:p w14:paraId="65F78D02" w14:textId="77777777" w:rsidR="008F4D94" w:rsidRDefault="008F4D94" w:rsidP="008F4D94">
      <w:pPr>
        <w:pStyle w:val="Heading2"/>
      </w:pPr>
      <w:bookmarkStart w:id="480" w:name="_Toc180420663"/>
      <w:r>
        <w:t>5.38</w:t>
      </w:r>
      <w:r>
        <w:tab/>
        <w:t>CA_n1-n20-n41</w:t>
      </w:r>
      <w:bookmarkEnd w:id="480"/>
    </w:p>
    <w:p w14:paraId="64E96316" w14:textId="77777777" w:rsidR="008F4D94" w:rsidRDefault="008F4D94" w:rsidP="008F4D94">
      <w:pPr>
        <w:pStyle w:val="Heading3"/>
        <w:rPr>
          <w:rFonts w:cs="Arial"/>
          <w:szCs w:val="28"/>
          <w:lang w:val="en-US" w:eastAsia="zh-CN"/>
        </w:rPr>
      </w:pPr>
      <w:bookmarkStart w:id="481" w:name="_Toc180420664"/>
      <w:r>
        <w:t>5.38.1</w:t>
      </w:r>
      <w:r>
        <w:tab/>
      </w:r>
      <w:r>
        <w:rPr>
          <w:rFonts w:cs="Arial"/>
          <w:szCs w:val="28"/>
          <w:lang w:val="en-US" w:eastAsia="zh-CN"/>
        </w:rPr>
        <w:t>Common for 1 band UL and 2 bands UL CA</w:t>
      </w:r>
      <w:bookmarkEnd w:id="481"/>
    </w:p>
    <w:p w14:paraId="688B2944" w14:textId="77777777" w:rsidR="008F4D94" w:rsidRDefault="008F4D94" w:rsidP="008F4D94">
      <w:pPr>
        <w:pStyle w:val="Heading4"/>
      </w:pPr>
      <w:bookmarkStart w:id="482" w:name="_Toc180420665"/>
      <w:r>
        <w:t>5.38.1.1</w:t>
      </w:r>
      <w:r>
        <w:tab/>
      </w:r>
      <w:r>
        <w:rPr>
          <w:rFonts w:cs="Arial"/>
          <w:lang w:eastAsia="zh-CN"/>
        </w:rPr>
        <w:t>Operating bands for CA</w:t>
      </w:r>
      <w:bookmarkEnd w:id="482"/>
    </w:p>
    <w:p w14:paraId="3DBB1395" w14:textId="77777777" w:rsidR="008F4D94" w:rsidRDefault="008F4D94" w:rsidP="008F4D94">
      <w:pPr>
        <w:pStyle w:val="TH"/>
        <w:rPr>
          <w:lang w:val="en-US"/>
        </w:rPr>
      </w:pPr>
      <w:r>
        <w:rPr>
          <w:rFonts w:cs="Arial"/>
        </w:rPr>
        <w:t xml:space="preserve">Table </w:t>
      </w:r>
      <w:r>
        <w:rPr>
          <w:rFonts w:cs="Arial" w:hint="eastAsia"/>
          <w:lang w:val="en-US" w:eastAsia="zh-CN"/>
        </w:rPr>
        <w:t>5.38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6EF6628E"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B1AF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276356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BEC32D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6F6774B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4B5A320D"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2FD100" w14:textId="77777777" w:rsidR="008F4D94" w:rsidRDefault="008F4D94" w:rsidP="00190399">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E71F11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643B2EE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4D8390E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44D72C8A"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E3EF18A" w14:textId="77777777" w:rsidR="008F4D94" w:rsidRDefault="008F4D94" w:rsidP="00190399">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FC52CA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A4EBD4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79BF8ED3" w14:textId="77777777" w:rsidR="008F4D94" w:rsidRDefault="008F4D94" w:rsidP="00190399">
            <w:pPr>
              <w:spacing w:after="0"/>
              <w:rPr>
                <w:rFonts w:ascii="Aptos Narrow" w:hAnsi="Aptos Narrow"/>
                <w:color w:val="000000"/>
                <w:sz w:val="22"/>
                <w:szCs w:val="22"/>
              </w:rPr>
            </w:pPr>
            <w:r>
              <w:rPr>
                <w:rFonts w:ascii="Aptos Narrow" w:hAnsi="Aptos Narrow"/>
                <w:color w:val="000000"/>
                <w:sz w:val="22"/>
                <w:szCs w:val="22"/>
              </w:rPr>
              <w:t> </w:t>
            </w:r>
          </w:p>
        </w:tc>
      </w:tr>
      <w:tr w:rsidR="008F4D94" w14:paraId="46EBB523"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D4759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2AAFD1F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3616955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1B6D308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4FD841FA"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B90D07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5D9B1DE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2D7269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32F082D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3BB397D"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6805C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4FB2D46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1A8C1C5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0C28C93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bl>
    <w:p w14:paraId="10993E57" w14:textId="77777777" w:rsidR="008F4D94" w:rsidRDefault="008F4D94" w:rsidP="008F4D94">
      <w:pPr>
        <w:pStyle w:val="TH"/>
      </w:pPr>
    </w:p>
    <w:p w14:paraId="61F93F7C" w14:textId="77777777" w:rsidR="008F4D94" w:rsidRPr="005D2633" w:rsidRDefault="008F4D94" w:rsidP="008F4D94">
      <w:pPr>
        <w:pStyle w:val="Heading4"/>
        <w:rPr>
          <w:rFonts w:cs="Arial"/>
          <w:lang w:eastAsia="zh-CN"/>
        </w:rPr>
      </w:pPr>
      <w:bookmarkStart w:id="483" w:name="_Toc180420666"/>
      <w:r>
        <w:rPr>
          <w:rFonts w:cs="Arial"/>
          <w:lang w:eastAsia="zh-CN"/>
        </w:rPr>
        <w:t>5.38</w:t>
      </w:r>
      <w:r w:rsidRPr="005D2633">
        <w:rPr>
          <w:rFonts w:cs="Arial"/>
          <w:lang w:eastAsia="zh-CN"/>
        </w:rPr>
        <w:t>.1.2</w:t>
      </w:r>
      <w:r w:rsidRPr="005D2633">
        <w:rPr>
          <w:rFonts w:cs="Arial"/>
          <w:lang w:eastAsia="zh-CN"/>
        </w:rPr>
        <w:tab/>
      </w:r>
      <w:r>
        <w:rPr>
          <w:rFonts w:cs="Arial"/>
          <w:lang w:eastAsia="zh-CN"/>
        </w:rPr>
        <w:t>Channel bandwidths per operating band for CA</w:t>
      </w:r>
      <w:bookmarkEnd w:id="483"/>
    </w:p>
    <w:p w14:paraId="3205548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2473E948"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187DE9D"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85FA101"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C92422"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87BEFEF"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5B09DE2"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3A5BCE6"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4C7635" w14:textId="77777777" w:rsidR="008F4D94" w:rsidRDefault="008F4D94" w:rsidP="00190399">
            <w:pPr>
              <w:pStyle w:val="TAH"/>
              <w:rPr>
                <w:szCs w:val="18"/>
                <w:lang w:val="en-US" w:eastAsia="zh-CN"/>
              </w:rPr>
            </w:pPr>
            <w:r>
              <w:t>Bandwidth combination set</w:t>
            </w:r>
          </w:p>
        </w:tc>
      </w:tr>
      <w:tr w:rsidR="008F4D94" w14:paraId="63076A5A"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27B05D5C" w14:textId="77777777" w:rsidR="008F4D94" w:rsidRPr="00B00CBD" w:rsidRDefault="008F4D94" w:rsidP="00190399">
            <w:pPr>
              <w:pStyle w:val="TAC"/>
              <w:rPr>
                <w:rFonts w:eastAsia="SimSun" w:cs="Arial"/>
                <w:szCs w:val="18"/>
                <w:lang w:val="en-US" w:eastAsia="zh-CN"/>
              </w:rPr>
            </w:pPr>
            <w:r w:rsidRPr="00445A3B">
              <w:rPr>
                <w:rFonts w:eastAsia="SimSun" w:cs="Arial"/>
                <w:szCs w:val="18"/>
                <w:lang w:val="en-US" w:eastAsia="zh-CN"/>
              </w:rPr>
              <w:t>CA_n1A-n20A-n41A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3FA5C87" w14:textId="77777777" w:rsidR="008F4D94" w:rsidRPr="00445A3B" w:rsidRDefault="008F4D94" w:rsidP="00190399">
            <w:pPr>
              <w:pStyle w:val="TAC"/>
              <w:rPr>
                <w:rFonts w:eastAsia="SimSun" w:cs="Arial"/>
                <w:szCs w:val="18"/>
                <w:lang w:val="en-US" w:eastAsia="zh-CN"/>
              </w:rPr>
            </w:pPr>
            <w:r w:rsidRPr="00445A3B">
              <w:rPr>
                <w:rFonts w:eastAsia="SimSun" w:cs="Arial"/>
                <w:szCs w:val="18"/>
                <w:lang w:val="en-US" w:eastAsia="zh-CN"/>
              </w:rPr>
              <w:t>CA_n1A-n20A</w:t>
            </w:r>
          </w:p>
          <w:p w14:paraId="26BC732C" w14:textId="77777777" w:rsidR="008F4D94" w:rsidRPr="00445A3B" w:rsidRDefault="008F4D94" w:rsidP="00190399">
            <w:pPr>
              <w:pStyle w:val="TAC"/>
              <w:rPr>
                <w:rFonts w:eastAsia="SimSun" w:cs="Arial"/>
                <w:szCs w:val="18"/>
                <w:lang w:val="en-US" w:eastAsia="zh-CN"/>
              </w:rPr>
            </w:pPr>
            <w:r w:rsidRPr="00445A3B">
              <w:rPr>
                <w:rFonts w:eastAsia="SimSun" w:cs="Arial"/>
                <w:szCs w:val="18"/>
                <w:lang w:val="en-US" w:eastAsia="zh-CN"/>
              </w:rPr>
              <w:t>CA_n1A-n41A</w:t>
            </w:r>
          </w:p>
          <w:p w14:paraId="269B2771" w14:textId="77777777" w:rsidR="008F4D94" w:rsidRPr="00B00CBD" w:rsidRDefault="008F4D94" w:rsidP="00190399">
            <w:pPr>
              <w:pStyle w:val="TAC"/>
              <w:rPr>
                <w:rFonts w:eastAsia="SimSun" w:cs="Arial"/>
                <w:szCs w:val="18"/>
                <w:lang w:val="en-US" w:eastAsia="zh-CN"/>
              </w:rPr>
            </w:pPr>
            <w:r w:rsidRPr="00445A3B">
              <w:rPr>
                <w:rFonts w:eastAsia="SimSun" w:cs="Arial"/>
                <w:szCs w:val="18"/>
                <w:lang w:val="en-US" w:eastAsia="zh-CN"/>
              </w:rPr>
              <w:t>CA_n20A-n41A</w:t>
            </w:r>
          </w:p>
        </w:tc>
        <w:tc>
          <w:tcPr>
            <w:tcW w:w="709" w:type="dxa"/>
            <w:tcBorders>
              <w:left w:val="single" w:sz="4" w:space="0" w:color="auto"/>
              <w:right w:val="single" w:sz="4" w:space="0" w:color="auto"/>
            </w:tcBorders>
            <w:vAlign w:val="center"/>
          </w:tcPr>
          <w:p w14:paraId="2944E654" w14:textId="77777777" w:rsidR="008F4D94" w:rsidRPr="00B00CBD"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5344FAE8" w14:textId="77777777" w:rsidR="008F4D94" w:rsidRPr="00EF0E56" w:rsidRDefault="008F4D94" w:rsidP="00190399">
            <w:pPr>
              <w:keepNext/>
              <w:keepLines/>
              <w:spacing w:after="0"/>
              <w:jc w:val="center"/>
              <w:textAlignment w:val="bottom"/>
              <w:rPr>
                <w:rFonts w:ascii="Arial" w:hAnsi="Arial" w:cs="Arial"/>
                <w:sz w:val="18"/>
                <w:szCs w:val="16"/>
                <w:lang w:val="en-US" w:eastAsia="zh-CN"/>
              </w:rPr>
            </w:pPr>
            <w:r w:rsidRPr="00EF0E56">
              <w:rPr>
                <w:rFonts w:ascii="Arial" w:eastAsia="SimSun" w:hAnsi="Arial" w:cs="Arial"/>
                <w:color w:val="000000"/>
                <w:sz w:val="18"/>
                <w:szCs w:val="16"/>
                <w:lang w:val="en-US" w:eastAsia="zh-CN" w:bidi="ar"/>
              </w:rPr>
              <w:t>5, 10, 15, 20, 25, 30, 40,</w:t>
            </w:r>
            <w:r>
              <w:rPr>
                <w:rFonts w:ascii="Arial" w:eastAsia="SimSun" w:hAnsi="Arial" w:cs="Arial"/>
                <w:color w:val="000000"/>
                <w:sz w:val="18"/>
                <w:szCs w:val="16"/>
                <w:lang w:val="en-US" w:eastAsia="zh-CN" w:bidi="ar"/>
              </w:rPr>
              <w:t xml:space="preserve"> 45,</w:t>
            </w:r>
            <w:r w:rsidRPr="00EF0E56">
              <w:rPr>
                <w:rFonts w:ascii="Arial" w:eastAsia="SimSun" w:hAnsi="Arial" w:cs="Arial"/>
                <w:color w:val="000000"/>
                <w:sz w:val="18"/>
                <w:szCs w:val="16"/>
                <w:lang w:val="en-US" w:eastAsia="zh-CN" w:bidi="ar"/>
              </w:rPr>
              <w:t xml:space="preserve"> 50</w:t>
            </w:r>
          </w:p>
        </w:tc>
        <w:tc>
          <w:tcPr>
            <w:tcW w:w="1360" w:type="dxa"/>
            <w:tcBorders>
              <w:left w:val="single" w:sz="4" w:space="0" w:color="auto"/>
              <w:bottom w:val="nil"/>
              <w:right w:val="single" w:sz="4" w:space="0" w:color="auto"/>
            </w:tcBorders>
            <w:shd w:val="clear" w:color="auto" w:fill="auto"/>
            <w:vAlign w:val="center"/>
          </w:tcPr>
          <w:p w14:paraId="185A80AF"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14FD38F5"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2E87E20D"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DF7E105"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19803D8F" w14:textId="77777777" w:rsidR="008F4D94" w:rsidRPr="00B00CBD" w:rsidRDefault="008F4D94" w:rsidP="00190399">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67C64806" w14:textId="77777777" w:rsidR="008F4D94" w:rsidRPr="00EF0E56" w:rsidRDefault="008F4D94" w:rsidP="00190399">
            <w:pPr>
              <w:keepNext/>
              <w:keepLines/>
              <w:spacing w:after="0"/>
              <w:jc w:val="center"/>
              <w:textAlignment w:val="bottom"/>
              <w:rPr>
                <w:rFonts w:ascii="Arial" w:eastAsia="SimSun" w:hAnsi="Arial" w:cs="Arial"/>
                <w:sz w:val="18"/>
                <w:szCs w:val="16"/>
                <w:lang w:val="en-US" w:eastAsia="zh-CN" w:bidi="ar"/>
              </w:rPr>
            </w:pPr>
            <w:r w:rsidRPr="00EF0E56">
              <w:rPr>
                <w:rFonts w:ascii="Arial" w:eastAsia="SimSun" w:hAnsi="Arial" w:cs="Arial"/>
                <w:color w:val="000000"/>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CC60D69" w14:textId="77777777" w:rsidR="008F4D94" w:rsidRPr="00B00CBD" w:rsidRDefault="008F4D94" w:rsidP="00190399">
            <w:pPr>
              <w:pStyle w:val="TAC"/>
              <w:rPr>
                <w:rFonts w:cs="Arial"/>
                <w:szCs w:val="18"/>
                <w:lang w:val="en-US" w:eastAsia="zh-CN"/>
              </w:rPr>
            </w:pPr>
          </w:p>
        </w:tc>
      </w:tr>
      <w:tr w:rsidR="008F4D94" w14:paraId="07D3D173"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517ED13D"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92E00E2"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44E48AE9" w14:textId="77777777" w:rsidR="008F4D94" w:rsidRDefault="008F4D94" w:rsidP="00190399">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0EB1D7F3"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EF0E56">
              <w:rPr>
                <w:rFonts w:ascii="Arial" w:eastAsia="SimSun" w:hAnsi="Arial" w:cs="Arial"/>
                <w:sz w:val="18"/>
                <w:szCs w:val="18"/>
                <w:lang w:val="en-US" w:eastAsia="zh-CN" w:bidi="ar"/>
              </w:rPr>
              <w:t xml:space="preserve">10, 15, 20, </w:t>
            </w:r>
            <w:r>
              <w:rPr>
                <w:rFonts w:ascii="Arial" w:eastAsia="SimSun" w:hAnsi="Arial" w:cs="Arial"/>
                <w:sz w:val="18"/>
                <w:szCs w:val="18"/>
                <w:lang w:val="en-US" w:eastAsia="zh-CN" w:bidi="ar"/>
              </w:rPr>
              <w:t xml:space="preserve">25, 30, 35, </w:t>
            </w:r>
            <w:r w:rsidRPr="00EF0E56">
              <w:rPr>
                <w:rFonts w:ascii="Arial" w:eastAsia="SimSun" w:hAnsi="Arial" w:cs="Arial"/>
                <w:sz w:val="18"/>
                <w:szCs w:val="18"/>
                <w:lang w:val="en-US" w:eastAsia="zh-CN" w:bidi="ar"/>
              </w:rPr>
              <w:t>40,</w:t>
            </w:r>
            <w:r>
              <w:rPr>
                <w:rFonts w:ascii="Arial" w:eastAsia="SimSun" w:hAnsi="Arial" w:cs="Arial"/>
                <w:sz w:val="18"/>
                <w:szCs w:val="18"/>
                <w:lang w:val="en-US" w:eastAsia="zh-CN" w:bidi="ar"/>
              </w:rPr>
              <w:t xml:space="preserve"> 45,</w:t>
            </w:r>
            <w:r w:rsidRPr="00EF0E56">
              <w:rPr>
                <w:rFonts w:ascii="Arial" w:eastAsia="SimSun" w:hAnsi="Arial" w:cs="Arial"/>
                <w:sz w:val="18"/>
                <w:szCs w:val="18"/>
                <w:lang w:val="en-US" w:eastAsia="zh-CN" w:bidi="ar"/>
              </w:rPr>
              <w:t xml:space="preserve"> 50, 60, </w:t>
            </w:r>
            <w:r>
              <w:rPr>
                <w:rFonts w:ascii="Arial" w:eastAsia="SimSun" w:hAnsi="Arial" w:cs="Arial"/>
                <w:sz w:val="18"/>
                <w:szCs w:val="18"/>
                <w:lang w:val="en-US" w:eastAsia="zh-CN" w:bidi="ar"/>
              </w:rPr>
              <w:t xml:space="preserve">70, </w:t>
            </w:r>
            <w:r w:rsidRPr="00EF0E56">
              <w:rPr>
                <w:rFonts w:ascii="Arial" w:eastAsia="SimSun" w:hAnsi="Arial" w:cs="Arial"/>
                <w:sz w:val="18"/>
                <w:szCs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64DCF" w14:textId="77777777" w:rsidR="008F4D94" w:rsidRPr="00B00CBD" w:rsidRDefault="008F4D94" w:rsidP="00190399">
            <w:pPr>
              <w:pStyle w:val="TAC"/>
              <w:rPr>
                <w:rFonts w:cs="Arial"/>
                <w:szCs w:val="18"/>
                <w:lang w:val="en-US" w:eastAsia="zh-CN"/>
              </w:rPr>
            </w:pPr>
          </w:p>
        </w:tc>
      </w:tr>
    </w:tbl>
    <w:p w14:paraId="6416D4AF" w14:textId="77777777" w:rsidR="008F4D94" w:rsidRDefault="008F4D94" w:rsidP="008F4D94">
      <w:pPr>
        <w:pStyle w:val="Heading4"/>
        <w:rPr>
          <w:rFonts w:cs="Arial"/>
          <w:szCs w:val="22"/>
          <w:lang w:val="en-US" w:eastAsia="zh-CN"/>
        </w:rPr>
      </w:pPr>
      <w:bookmarkStart w:id="484" w:name="_Toc180420667"/>
      <w:r>
        <w:rPr>
          <w:rFonts w:cs="Arial"/>
          <w:lang w:eastAsia="zh-CN"/>
        </w:rPr>
        <w:t>5.38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84"/>
    </w:p>
    <w:p w14:paraId="5AEA285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-n41</w:t>
      </w:r>
      <w:r>
        <w:t>, the</w:t>
      </w:r>
      <w:r>
        <w:rPr>
          <w:lang w:eastAsia="zh-CN"/>
        </w:rPr>
        <w:t xml:space="preserve"> </w:t>
      </w:r>
      <w:r>
        <w:sym w:font="Symbol" w:char="F044"/>
      </w:r>
      <w:r>
        <w:t>T</w:t>
      </w:r>
      <w:r>
        <w:rPr>
          <w:vertAlign w:val="subscript"/>
        </w:rPr>
        <w:t>IB,c</w:t>
      </w:r>
      <w:r>
        <w:t xml:space="preserve"> values are reused from CA_n1-n18-n41 which are given in the tables below.</w:t>
      </w:r>
    </w:p>
    <w:p w14:paraId="641AB1F3" w14:textId="77777777" w:rsidR="008F4D94" w:rsidRDefault="008F4D94" w:rsidP="008F4D94">
      <w:pPr>
        <w:pStyle w:val="TH"/>
      </w:pPr>
      <w:r>
        <w:t xml:space="preserve">Table </w:t>
      </w:r>
      <w:r>
        <w:rPr>
          <w:rFonts w:hint="eastAsia"/>
          <w:lang w:val="en-US" w:eastAsia="zh-CN"/>
        </w:rPr>
        <w:t>5.38</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751B33C7"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29AC6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CC74E7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5D2D7E0"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F9E4ABC" w14:textId="77777777" w:rsidR="008F4D94" w:rsidRDefault="008F4D94" w:rsidP="00190399">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66A5E86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280426"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04B04EE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CA_n1-n20-n41</w:t>
            </w:r>
          </w:p>
        </w:tc>
        <w:tc>
          <w:tcPr>
            <w:tcW w:w="2040" w:type="dxa"/>
            <w:tcBorders>
              <w:top w:val="nil"/>
              <w:left w:val="nil"/>
              <w:bottom w:val="single" w:sz="4" w:space="0" w:color="auto"/>
              <w:right w:val="single" w:sz="4" w:space="0" w:color="auto"/>
            </w:tcBorders>
            <w:shd w:val="clear" w:color="auto" w:fill="auto"/>
            <w:hideMark/>
          </w:tcPr>
          <w:p w14:paraId="7AD05D17" w14:textId="77777777" w:rsidR="008F4D94" w:rsidRPr="000A067E" w:rsidRDefault="008F4D94" w:rsidP="00190399">
            <w:pPr>
              <w:spacing w:after="0"/>
              <w:jc w:val="center"/>
              <w:rPr>
                <w:rFonts w:ascii="Arial" w:hAnsi="Arial" w:cs="Arial"/>
                <w:color w:val="000000"/>
                <w:sz w:val="18"/>
                <w:szCs w:val="18"/>
              </w:rPr>
            </w:pPr>
            <w:r w:rsidRPr="000A067E">
              <w:rPr>
                <w:rFonts w:ascii="Arial" w:hAnsi="Arial" w:cs="Arial"/>
                <w:color w:val="000000"/>
                <w:sz w:val="18"/>
                <w:szCs w:val="18"/>
              </w:rPr>
              <w:t>0.5</w:t>
            </w:r>
          </w:p>
        </w:tc>
        <w:tc>
          <w:tcPr>
            <w:tcW w:w="1900" w:type="dxa"/>
            <w:tcBorders>
              <w:top w:val="nil"/>
              <w:left w:val="nil"/>
              <w:bottom w:val="single" w:sz="4" w:space="0" w:color="auto"/>
              <w:right w:val="single" w:sz="4" w:space="0" w:color="auto"/>
            </w:tcBorders>
            <w:shd w:val="clear" w:color="auto" w:fill="auto"/>
            <w:hideMark/>
          </w:tcPr>
          <w:p w14:paraId="269045C0" w14:textId="77777777" w:rsidR="008F4D94" w:rsidRPr="000A067E" w:rsidRDefault="008F4D94" w:rsidP="00190399">
            <w:pPr>
              <w:spacing w:after="0"/>
              <w:jc w:val="center"/>
              <w:rPr>
                <w:rFonts w:ascii="Arial" w:hAnsi="Arial" w:cs="Arial"/>
                <w:color w:val="000000"/>
                <w:sz w:val="18"/>
                <w:szCs w:val="18"/>
              </w:rPr>
            </w:pPr>
            <w:r w:rsidRPr="000A067E">
              <w:rPr>
                <w:rFonts w:ascii="Arial" w:hAnsi="Arial" w:cs="Arial"/>
                <w:color w:val="000000"/>
                <w:sz w:val="18"/>
                <w:szCs w:val="18"/>
              </w:rPr>
              <w:t>0.3</w:t>
            </w:r>
          </w:p>
        </w:tc>
        <w:tc>
          <w:tcPr>
            <w:tcW w:w="2180" w:type="dxa"/>
            <w:tcBorders>
              <w:top w:val="nil"/>
              <w:left w:val="nil"/>
              <w:bottom w:val="single" w:sz="4" w:space="0" w:color="auto"/>
              <w:right w:val="single" w:sz="4" w:space="0" w:color="auto"/>
            </w:tcBorders>
            <w:shd w:val="clear" w:color="auto" w:fill="auto"/>
            <w:hideMark/>
          </w:tcPr>
          <w:p w14:paraId="07D09D1D" w14:textId="77777777" w:rsidR="008F4D94" w:rsidRPr="000A067E" w:rsidRDefault="008F4D94" w:rsidP="00190399">
            <w:pPr>
              <w:spacing w:after="0"/>
              <w:jc w:val="center"/>
              <w:rPr>
                <w:rFonts w:ascii="Arial" w:hAnsi="Arial" w:cs="Arial"/>
                <w:color w:val="000000"/>
                <w:sz w:val="18"/>
                <w:szCs w:val="18"/>
              </w:rPr>
            </w:pPr>
            <w:r w:rsidRPr="000A067E">
              <w:rPr>
                <w:rFonts w:ascii="Arial" w:hAnsi="Arial" w:cs="Arial"/>
                <w:color w:val="000000"/>
                <w:sz w:val="18"/>
                <w:szCs w:val="18"/>
                <w:lang w:val="en-US"/>
              </w:rPr>
              <w:t>0.5</w:t>
            </w:r>
          </w:p>
        </w:tc>
      </w:tr>
      <w:tr w:rsidR="008F4D94" w14:paraId="4E2A31D4" w14:textId="77777777" w:rsidTr="00190399">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3422DC" w14:textId="77777777" w:rsidR="008F4D94" w:rsidRDefault="008F4D94" w:rsidP="00190399">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3C67F09" w14:textId="77777777" w:rsidR="008F4D94" w:rsidRDefault="008F4D94" w:rsidP="008F4D94"/>
    <w:p w14:paraId="31046120" w14:textId="77777777" w:rsidR="008F4D94" w:rsidRDefault="008F4D94" w:rsidP="008F4D94">
      <w:r>
        <w:sym w:font="Symbol" w:char="F044"/>
      </w:r>
      <w:r>
        <w:t>R</w:t>
      </w:r>
      <w:r>
        <w:rPr>
          <w:vertAlign w:val="subscript"/>
        </w:rPr>
        <w:t>IB</w:t>
      </w:r>
      <w:r>
        <w:rPr>
          <w:vertAlign w:val="subscript"/>
          <w:lang w:eastAsia="zh-CN"/>
        </w:rPr>
        <w:t>,c</w:t>
      </w:r>
      <w:r>
        <w:t xml:space="preserve"> values are reused from CA_n1-n28-n41 which are given in the tables below.</w:t>
      </w:r>
    </w:p>
    <w:p w14:paraId="100ECED6" w14:textId="77777777" w:rsidR="008F4D94" w:rsidRDefault="008F4D94" w:rsidP="008F4D94">
      <w:pPr>
        <w:pStyle w:val="TH"/>
        <w:spacing w:before="120" w:after="120"/>
        <w:rPr>
          <w:lang w:eastAsia="zh-CN"/>
        </w:rPr>
      </w:pPr>
      <w:r>
        <w:t xml:space="preserve">Table </w:t>
      </w:r>
      <w:r>
        <w:rPr>
          <w:lang w:val="en-US" w:eastAsia="zh-CN"/>
        </w:rPr>
        <w:t>5.38.1.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235F8ACD" w14:textId="77777777" w:rsidTr="00190399">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21A2C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5C6ED7F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9DE2D66" w14:textId="77777777" w:rsidTr="00190399">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235CA82D" w14:textId="77777777" w:rsidR="008F4D94" w:rsidRDefault="008F4D94" w:rsidP="00190399">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4AC87B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4443A6D" w14:textId="77777777" w:rsidTr="00190399">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3B80805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CA_n1-n20-n41</w:t>
            </w:r>
          </w:p>
        </w:tc>
        <w:tc>
          <w:tcPr>
            <w:tcW w:w="2140" w:type="dxa"/>
            <w:tcBorders>
              <w:top w:val="nil"/>
              <w:left w:val="nil"/>
              <w:bottom w:val="single" w:sz="4" w:space="0" w:color="auto"/>
              <w:right w:val="single" w:sz="4" w:space="0" w:color="auto"/>
            </w:tcBorders>
            <w:shd w:val="clear" w:color="auto" w:fill="auto"/>
            <w:hideMark/>
          </w:tcPr>
          <w:p w14:paraId="4BC76A3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w:t>
            </w:r>
          </w:p>
        </w:tc>
        <w:tc>
          <w:tcPr>
            <w:tcW w:w="2180" w:type="dxa"/>
            <w:tcBorders>
              <w:top w:val="nil"/>
              <w:left w:val="nil"/>
              <w:bottom w:val="single" w:sz="4" w:space="0" w:color="auto"/>
              <w:right w:val="single" w:sz="4" w:space="0" w:color="auto"/>
            </w:tcBorders>
            <w:shd w:val="clear" w:color="auto" w:fill="auto"/>
            <w:hideMark/>
          </w:tcPr>
          <w:p w14:paraId="3C434C39" w14:textId="77777777" w:rsidR="008F4D94" w:rsidRDefault="008F4D94" w:rsidP="00190399">
            <w:pPr>
              <w:spacing w:after="0"/>
              <w:jc w:val="center"/>
              <w:rPr>
                <w:rFonts w:ascii="Arial" w:hAnsi="Arial" w:cs="Arial"/>
                <w:color w:val="000000"/>
                <w:sz w:val="18"/>
                <w:szCs w:val="18"/>
              </w:rPr>
            </w:pPr>
            <w:r>
              <w:rPr>
                <w:rFonts w:ascii="Arial" w:hAnsi="Arial" w:cs="Arial"/>
                <w:sz w:val="18"/>
                <w:szCs w:val="18"/>
              </w:rPr>
              <w:t>0.2</w:t>
            </w:r>
          </w:p>
        </w:tc>
        <w:tc>
          <w:tcPr>
            <w:tcW w:w="2200" w:type="dxa"/>
            <w:tcBorders>
              <w:top w:val="nil"/>
              <w:left w:val="nil"/>
              <w:bottom w:val="single" w:sz="4" w:space="0" w:color="auto"/>
              <w:right w:val="single" w:sz="4" w:space="0" w:color="auto"/>
            </w:tcBorders>
            <w:shd w:val="clear" w:color="auto" w:fill="auto"/>
            <w:hideMark/>
          </w:tcPr>
          <w:p w14:paraId="7CD00B0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w:t>
            </w:r>
          </w:p>
        </w:tc>
      </w:tr>
      <w:tr w:rsidR="008F4D94" w14:paraId="17D03A77" w14:textId="77777777" w:rsidTr="00190399">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823FA3" w14:textId="77777777" w:rsidR="008F4D94" w:rsidRDefault="008F4D94" w:rsidP="00190399">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A5FB070" w14:textId="77777777" w:rsidR="008F4D94" w:rsidRPr="005D2633" w:rsidRDefault="008F4D94" w:rsidP="008F4D94">
      <w:pPr>
        <w:pStyle w:val="Heading3"/>
        <w:rPr>
          <w:rFonts w:cs="Arial"/>
          <w:szCs w:val="28"/>
          <w:lang w:val="en-US" w:eastAsia="zh-CN"/>
        </w:rPr>
      </w:pPr>
      <w:bookmarkStart w:id="485" w:name="_Toc180420668"/>
      <w:r>
        <w:rPr>
          <w:rFonts w:cs="Arial"/>
          <w:szCs w:val="28"/>
          <w:lang w:val="en-US" w:eastAsia="zh-CN"/>
        </w:rPr>
        <w:t>5.38</w:t>
      </w:r>
      <w:r w:rsidRPr="005D2633">
        <w:rPr>
          <w:rFonts w:cs="Arial"/>
          <w:szCs w:val="28"/>
          <w:lang w:val="en-US" w:eastAsia="zh-CN"/>
        </w:rPr>
        <w:t>.2</w:t>
      </w:r>
      <w:r w:rsidRPr="005D2633">
        <w:rPr>
          <w:rFonts w:cs="Arial"/>
          <w:szCs w:val="28"/>
          <w:lang w:val="en-US" w:eastAsia="zh-CN"/>
        </w:rPr>
        <w:tab/>
        <w:t>Specific for 2 bands UL CA</w:t>
      </w:r>
      <w:bookmarkEnd w:id="485"/>
    </w:p>
    <w:p w14:paraId="34007DEC" w14:textId="77777777" w:rsidR="008F4D94" w:rsidRPr="00140BB6" w:rsidRDefault="008F4D94" w:rsidP="008F4D94">
      <w:pPr>
        <w:pStyle w:val="Heading4"/>
      </w:pPr>
      <w:bookmarkStart w:id="486" w:name="_Toc180420669"/>
      <w:r>
        <w:t>5.38</w:t>
      </w:r>
      <w:r w:rsidRPr="00140BB6">
        <w:t>.2.1</w:t>
      </w:r>
      <w:r w:rsidRPr="00140BB6">
        <w:tab/>
        <w:t>UE co-existence studies</w:t>
      </w:r>
      <w:bookmarkEnd w:id="486"/>
    </w:p>
    <w:p w14:paraId="11EB9A48" w14:textId="77777777" w:rsidR="008F4D94" w:rsidRPr="00242348" w:rsidRDefault="008F4D94" w:rsidP="008F4D94">
      <w:pPr>
        <w:pStyle w:val="Heading5"/>
        <w:rPr>
          <w:snapToGrid w:val="0"/>
        </w:rPr>
      </w:pPr>
      <w:bookmarkStart w:id="487" w:name="_Toc180420670"/>
      <w:r>
        <w:rPr>
          <w:rFonts w:hint="eastAsia"/>
          <w:snapToGrid w:val="0"/>
        </w:rPr>
        <w:t>5.38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87"/>
    </w:p>
    <w:p w14:paraId="168A83F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5AF4687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27A2B20F" w14:textId="77777777" w:rsidTr="00190399">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8E57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666E0B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3C79D0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BDFF98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A7362D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7EA2FC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795C3E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88BE8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01D31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0C5DA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723F1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BF039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373BB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FA6FD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A2345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2752 - 2842</w:t>
            </w:r>
          </w:p>
        </w:tc>
      </w:tr>
      <w:tr w:rsidR="008F4D94" w14:paraId="5AD1DE68"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FA6A3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5CA759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30DC3A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178E1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B22F6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F47E8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04E210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05532C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89C91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316 - 196</w:t>
            </w:r>
          </w:p>
        </w:tc>
      </w:tr>
      <w:tr w:rsidR="008F4D94" w14:paraId="47ABB393"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5A6CE9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B5076F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F16C4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D2B0C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D3F6B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8D0777"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14EF2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B26D84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44B97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3584 - 3704</w:t>
            </w:r>
          </w:p>
        </w:tc>
      </w:tr>
      <w:tr w:rsidR="008F4D94" w14:paraId="07A67095"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64414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52889C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3B248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AF4817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11898B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50CD43"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39B30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962ED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B90E93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516 - 666</w:t>
            </w:r>
          </w:p>
        </w:tc>
      </w:tr>
      <w:tr w:rsidR="008F4D94" w14:paraId="0EA31A9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DF3FD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69FB2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7F86D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652E0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CE14D9A"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2408D4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78453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E033A53" w14:textId="77777777" w:rsidR="008F4D94" w:rsidRDefault="008F4D94" w:rsidP="00190399">
            <w:pPr>
              <w:spacing w:after="0"/>
              <w:rPr>
                <w:rFonts w:ascii="Arial" w:hAnsi="Arial" w:cs="Arial"/>
                <w:color w:val="000000"/>
                <w:sz w:val="18"/>
                <w:szCs w:val="18"/>
              </w:rPr>
            </w:pPr>
          </w:p>
        </w:tc>
      </w:tr>
      <w:tr w:rsidR="008F4D94" w14:paraId="693AF52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A6B09C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762E27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96106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FEE7F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17198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6B2A6E"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DAEFD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B2F164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770E4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4416 - 4566</w:t>
            </w:r>
          </w:p>
        </w:tc>
      </w:tr>
      <w:tr w:rsidR="008F4D94" w14:paraId="1182B3CA"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47B51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5FB52B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A190E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408D8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CC3F80A"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37F8E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454189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94164C7" w14:textId="77777777" w:rsidR="008F4D94" w:rsidRDefault="008F4D94" w:rsidP="00190399">
            <w:pPr>
              <w:spacing w:after="0"/>
              <w:rPr>
                <w:rFonts w:ascii="Arial" w:hAnsi="Arial" w:cs="Arial"/>
                <w:color w:val="000000"/>
                <w:sz w:val="18"/>
                <w:szCs w:val="18"/>
              </w:rPr>
            </w:pPr>
          </w:p>
        </w:tc>
      </w:tr>
      <w:tr w:rsidR="008F4D94" w14:paraId="553D499F"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0F77F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D7B158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F5B61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58106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37972F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E67DDB8"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B3E405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3617F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C41ABC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7088 - 6818</w:t>
            </w:r>
          </w:p>
        </w:tc>
      </w:tr>
      <w:tr w:rsidR="008F4D94" w14:paraId="45C884BE"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B188F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2DFB97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DA758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DC76F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2CCCC5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75B5E49"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899440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D322D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0EDA18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4276 - 4036</w:t>
            </w:r>
          </w:p>
        </w:tc>
      </w:tr>
      <w:tr w:rsidR="008F4D94" w14:paraId="6EFE3B69"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73CFBF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B573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76D0DE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BB309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144946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EBA4F9"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3A1F0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2C65C4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CF548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8512 - 8782</w:t>
            </w:r>
          </w:p>
        </w:tc>
      </w:tr>
      <w:tr w:rsidR="008F4D94" w14:paraId="26661ED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24D90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1A76D1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11BD8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A02B7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B0958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3AC86B"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B9BEB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D5B36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74FDF6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7424 - 7664</w:t>
            </w:r>
          </w:p>
        </w:tc>
      </w:tr>
      <w:tr w:rsidR="008F4D94" w14:paraId="00E88B87" w14:textId="77777777" w:rsidTr="00190399">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0275B5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43D68DF" w14:textId="77777777" w:rsidR="008F4D94" w:rsidRDefault="008F4D94" w:rsidP="008F4D94">
      <w:pPr>
        <w:pStyle w:val="TH"/>
        <w:rPr>
          <w:rFonts w:eastAsia="MS Mincho"/>
        </w:rPr>
      </w:pPr>
    </w:p>
    <w:p w14:paraId="72ED2F6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103F7EE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1E566513"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4DFC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338B58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1998BC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A9556C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E2EA40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FB9A03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7051E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703207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01B11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F30E0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6EF4F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2A96D2"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4560E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A3A42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516 - 770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DE7B3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4416 - 4670</w:t>
            </w:r>
          </w:p>
        </w:tc>
      </w:tr>
      <w:tr w:rsidR="008F4D94" w14:paraId="028FBF88"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E8D0F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FA4F23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5EDE09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CD867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ACC1B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D6ECE5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B36D2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16FDD4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1150 - 1464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B8877F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3012 - 3460</w:t>
            </w:r>
          </w:p>
        </w:tc>
      </w:tr>
      <w:tr w:rsidR="008F4D94" w14:paraId="1B473220"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EEDD65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544841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08B96C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24543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C0A35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CE9C5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AB03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272FD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6336 - 6650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162CFE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6912 - 7360</w:t>
            </w:r>
          </w:p>
        </w:tc>
      </w:tr>
      <w:tr w:rsidR="008F4D94" w14:paraId="1FF9378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51BEF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E186E3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47FA7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603E3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540549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2AB93A"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D45C1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BDD7F4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3070 - 3444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678A2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5508 - 6150</w:t>
            </w:r>
          </w:p>
        </w:tc>
      </w:tr>
      <w:tr w:rsidR="008F4D94" w14:paraId="036E59F4"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10CA7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7346D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49926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E822FB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CAB9F75"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7D958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BDDEBC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1540 - 1032</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BAB10AD" w14:textId="77777777" w:rsidR="008F4D94" w:rsidRDefault="008F4D94" w:rsidP="00190399">
            <w:pPr>
              <w:spacing w:after="0"/>
              <w:rPr>
                <w:rFonts w:ascii="Arial" w:hAnsi="Arial" w:cs="Arial"/>
                <w:color w:val="000000"/>
                <w:sz w:val="18"/>
                <w:szCs w:val="18"/>
              </w:rPr>
            </w:pPr>
          </w:p>
        </w:tc>
      </w:tr>
      <w:tr w:rsidR="008F4D94" w14:paraId="338831E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11007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4C324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3154E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3524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C91DC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243097"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EF909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8A954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8256 - 8630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68D5C8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9408 - 10050</w:t>
            </w:r>
          </w:p>
        </w:tc>
      </w:tr>
      <w:tr w:rsidR="008F4D94" w14:paraId="65371DD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68E08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57991E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3DFFB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C0458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99479DD"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80688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367E9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8832 - 9340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8A47E78" w14:textId="77777777" w:rsidR="008F4D94" w:rsidRDefault="008F4D94" w:rsidP="00190399">
            <w:pPr>
              <w:spacing w:after="0"/>
              <w:rPr>
                <w:rFonts w:ascii="Arial" w:hAnsi="Arial" w:cs="Arial"/>
                <w:color w:val="000000"/>
                <w:sz w:val="18"/>
                <w:szCs w:val="18"/>
              </w:rPr>
            </w:pPr>
          </w:p>
        </w:tc>
      </w:tr>
      <w:tr w:rsidR="008F4D94" w14:paraId="273CCFA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13FCE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9DB3B2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7961A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A4CBC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2AE91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E77136"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F616C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5D4881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8840 - 8004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76A6B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5424 - 4990</w:t>
            </w:r>
          </w:p>
        </w:tc>
      </w:tr>
      <w:tr w:rsidR="008F4D94" w14:paraId="2768EB9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EEE23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768F0E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EFC6F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B07F7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A15F51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EFFCC85"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22F77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B7B7FF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4230 - 3528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EA1A4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948 - 380</w:t>
            </w:r>
          </w:p>
        </w:tc>
      </w:tr>
      <w:tr w:rsidR="008F4D94" w14:paraId="24CC852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55EE4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9A2B2E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B5CF4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D0F8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A9DE9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E11BFC"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1CAAD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7D1ED9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11904 - 12740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958A2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10176 - 10610</w:t>
            </w:r>
          </w:p>
        </w:tc>
      </w:tr>
      <w:tr w:rsidR="008F4D94" w14:paraId="6E18E11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FB600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69F98F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BC7DA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2D00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68D0A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F5977D"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803FE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21FF68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11328 - 12030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40832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10752 - 11320</w:t>
            </w:r>
          </w:p>
        </w:tc>
      </w:tr>
      <w:tr w:rsidR="008F4D94" w14:paraId="35DFB13C" w14:textId="77777777" w:rsidTr="00190399">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C1622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19F2BAD" w14:textId="77777777" w:rsidR="008F4D94" w:rsidRDefault="008F4D94" w:rsidP="008F4D94">
      <w:pPr>
        <w:pStyle w:val="TH"/>
        <w:rPr>
          <w:rFonts w:eastAsia="MS Mincho"/>
        </w:rPr>
      </w:pPr>
    </w:p>
    <w:p w14:paraId="325B86BB"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7C4C899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6FA31A65"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6BDD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7EDE19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BF4E4D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CFC6E9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7B2C5AC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CAD683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38850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653825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BCB4B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6E0AF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A7F6A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A2654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83C4C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1209BC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1634 - 1858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B05BFF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3328 - 3552</w:t>
            </w:r>
          </w:p>
        </w:tc>
      </w:tr>
      <w:tr w:rsidR="008F4D94" w14:paraId="21467C48"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F14735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99B7E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A3211E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E4DEA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03E4E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E3770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1AAB5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2C635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1026 - 772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BEB59D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4130 - 4548</w:t>
            </w:r>
          </w:p>
        </w:tc>
      </w:tr>
      <w:tr w:rsidR="008F4D94" w14:paraId="30E5909B"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596E0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DDF3E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E1DE9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246D2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57CD43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4A476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E9493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DABE5E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4160 - 4414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69FBE0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5824 - 6242</w:t>
            </w:r>
          </w:p>
        </w:tc>
      </w:tr>
      <w:tr w:rsidR="008F4D94" w14:paraId="30C7236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A2C02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BB210F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420FE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67E21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5A2EE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4E73A6"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A4D53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9499C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194 - 90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7DCA90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6626 - 7238</w:t>
            </w:r>
          </w:p>
        </w:tc>
      </w:tr>
      <w:tr w:rsidR="008F4D94" w14:paraId="3B9E84B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B780E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5D99A8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809065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4989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20454375"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5537B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F484BC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3716 - 3268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38F6C94" w14:textId="77777777" w:rsidR="008F4D94" w:rsidRDefault="008F4D94" w:rsidP="00190399">
            <w:pPr>
              <w:spacing w:after="0"/>
              <w:rPr>
                <w:rFonts w:ascii="Arial" w:hAnsi="Arial" w:cs="Arial"/>
                <w:color w:val="000000"/>
                <w:sz w:val="18"/>
                <w:szCs w:val="18"/>
              </w:rPr>
            </w:pPr>
          </w:p>
        </w:tc>
      </w:tr>
      <w:tr w:rsidR="008F4D94" w14:paraId="46E2121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39A33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A383CC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81053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B22E8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8AED9B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D97465"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DC344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CE454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4992 - 5276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45C66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8320 - 8932</w:t>
            </w:r>
          </w:p>
        </w:tc>
      </w:tr>
      <w:tr w:rsidR="008F4D94" w14:paraId="3DE4F17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353471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CDC30A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642451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61617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BB0D9F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1036E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016F92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6656 - 7104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C60768D" w14:textId="77777777" w:rsidR="008F4D94" w:rsidRDefault="008F4D94" w:rsidP="00190399">
            <w:pPr>
              <w:spacing w:after="0"/>
              <w:rPr>
                <w:rFonts w:ascii="Arial" w:hAnsi="Arial" w:cs="Arial"/>
                <w:color w:val="000000"/>
                <w:sz w:val="18"/>
                <w:szCs w:val="18"/>
              </w:rPr>
            </w:pPr>
          </w:p>
        </w:tc>
      </w:tr>
      <w:tr w:rsidR="008F4D94" w14:paraId="1ABE3CA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AA68AE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22CC12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F9BB5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50D3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27CBB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1EAE7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2A06C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A538D0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9928 - 9122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257673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952 - 638</w:t>
            </w:r>
          </w:p>
        </w:tc>
      </w:tr>
      <w:tr w:rsidR="008F4D94" w14:paraId="5DE0893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18327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D550F9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344FB2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63464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38C067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00DA27D"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FD3DE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3D8E5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6406 - 5764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B8B0A0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2406 - 2884</w:t>
            </w:r>
          </w:p>
        </w:tc>
      </w:tr>
      <w:tr w:rsidR="008F4D94" w14:paraId="16F3FF5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61F625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D0D522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1600E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2E84F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B02E7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5984527"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97CAE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50DEE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10816 - 11622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C83567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5824 - 6138</w:t>
            </w:r>
          </w:p>
        </w:tc>
      </w:tr>
      <w:tr w:rsidR="008F4D94" w14:paraId="724B264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A1DF0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5F6051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A2EB67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1C104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AA8F5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71EE3C1"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08217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AF8005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9152 - 9794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31A8A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7488 - 7966</w:t>
            </w:r>
          </w:p>
        </w:tc>
      </w:tr>
      <w:tr w:rsidR="008F4D94" w14:paraId="5258A170" w14:textId="77777777" w:rsidTr="00190399">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1456F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361483" w14:textId="77777777" w:rsidR="008F4D94" w:rsidRDefault="008F4D94" w:rsidP="008F4D94"/>
    <w:p w14:paraId="0EBDC2BB" w14:textId="77777777" w:rsidR="008F4D94" w:rsidRDefault="008F4D94" w:rsidP="008F4D94">
      <w:r w:rsidRPr="00431A03">
        <w:t xml:space="preserve">Based on the analysis in Table </w:t>
      </w:r>
      <w:r>
        <w:t>5.38</w:t>
      </w:r>
      <w:r w:rsidRPr="00431A03">
        <w:t>.2.1.1-2 there is IMD5 from n1 and n</w:t>
      </w:r>
      <w:r>
        <w:t>41</w:t>
      </w:r>
      <w:r w:rsidRPr="00431A03">
        <w:t xml:space="preserve"> into RX band n</w:t>
      </w:r>
      <w:r>
        <w:t>20</w:t>
      </w:r>
      <w:r w:rsidRPr="00431A03">
        <w:t>.</w:t>
      </w:r>
    </w:p>
    <w:p w14:paraId="20E42AF2" w14:textId="77777777" w:rsidR="008F4D94" w:rsidRPr="00431A03" w:rsidRDefault="008F4D94" w:rsidP="008F4D94"/>
    <w:p w14:paraId="6C50436E" w14:textId="77777777" w:rsidR="008F4D94" w:rsidRPr="00AB69C8" w:rsidRDefault="008F4D94" w:rsidP="008F4D94">
      <w:pPr>
        <w:pStyle w:val="Heading4"/>
      </w:pPr>
      <w:bookmarkStart w:id="488" w:name="_Toc180420671"/>
      <w:r>
        <w:t>5.38</w:t>
      </w:r>
      <w:r w:rsidRPr="00AB69C8">
        <w:t>.2.</w:t>
      </w:r>
      <w:r>
        <w:t>2</w:t>
      </w:r>
      <w:r w:rsidRPr="00AB69C8">
        <w:tab/>
        <w:t>REFSENS requirements</w:t>
      </w:r>
      <w:bookmarkEnd w:id="488"/>
    </w:p>
    <w:p w14:paraId="5E37B1AB" w14:textId="77777777" w:rsidR="008F4D94" w:rsidRPr="00BB5307" w:rsidRDefault="008F4D94" w:rsidP="008F4D94">
      <w:pPr>
        <w:rPr>
          <w:b/>
          <w:lang w:val="en-US"/>
        </w:rPr>
      </w:pPr>
      <w:r w:rsidRPr="00BB5307">
        <w:t>The MSD value has been taken from CA_n1-n</w:t>
      </w:r>
      <w:r>
        <w:t>18</w:t>
      </w:r>
      <w:r w:rsidRPr="00BB5307">
        <w:t>-n4</w:t>
      </w:r>
      <w:r>
        <w:t>1.</w:t>
      </w:r>
    </w:p>
    <w:p w14:paraId="19A7DDBE" w14:textId="77777777" w:rsidR="008F4D94" w:rsidRDefault="008F4D94" w:rsidP="008F4D94">
      <w:pPr>
        <w:keepNext/>
        <w:keepLines/>
        <w:spacing w:before="240" w:after="120"/>
        <w:jc w:val="center"/>
        <w:rPr>
          <w:b/>
          <w:lang w:val="en-US"/>
        </w:rPr>
      </w:pPr>
    </w:p>
    <w:p w14:paraId="57F275B9" w14:textId="77777777" w:rsidR="008F4D94" w:rsidRDefault="008F4D94" w:rsidP="008F4D94">
      <w:pPr>
        <w:keepNext/>
        <w:keepLines/>
        <w:spacing w:before="240" w:after="120"/>
        <w:jc w:val="center"/>
        <w:rPr>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5.38</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C1A77B5"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B9B20CA"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9458C0B" w14:textId="77777777" w:rsidR="008F4D94" w:rsidRPr="006E069C" w:rsidRDefault="008F4D94" w:rsidP="00190399">
            <w:pPr>
              <w:pStyle w:val="TAH"/>
            </w:pPr>
            <w:r w:rsidRPr="006E069C">
              <w:t>Source of IMD</w:t>
            </w:r>
          </w:p>
        </w:tc>
      </w:tr>
      <w:tr w:rsidR="008F4D94" w:rsidRPr="006E069C" w14:paraId="6B5C1AD1"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E6F424D"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D4F853A"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EB6C249"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0448378D"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187C535"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0A569CE"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54D8DEB9"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EE545B6"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CB01D2C" w14:textId="77777777" w:rsidR="008F4D94" w:rsidRPr="006E069C" w:rsidRDefault="008F4D94" w:rsidP="00190399">
            <w:pPr>
              <w:pStyle w:val="TAH"/>
            </w:pPr>
          </w:p>
        </w:tc>
      </w:tr>
      <w:tr w:rsidR="008F4D94" w:rsidRPr="006E069C" w14:paraId="3A2412C8"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7DAB1A" w14:textId="77777777" w:rsidR="008F4D94" w:rsidRPr="006E069C" w:rsidRDefault="008F4D94" w:rsidP="00190399">
            <w:pPr>
              <w:pStyle w:val="TAC"/>
              <w:rPr>
                <w:lang w:val="en-US" w:eastAsia="zh-CN"/>
              </w:rPr>
            </w:pPr>
            <w:r>
              <w:rPr>
                <w:lang w:val="en-US" w:eastAsia="zh-CN"/>
              </w:rPr>
              <w:t>CA_n1-n20-n41</w:t>
            </w:r>
          </w:p>
        </w:tc>
        <w:tc>
          <w:tcPr>
            <w:tcW w:w="923" w:type="dxa"/>
            <w:tcBorders>
              <w:top w:val="single" w:sz="4" w:space="0" w:color="auto"/>
              <w:left w:val="single" w:sz="4" w:space="0" w:color="auto"/>
              <w:right w:val="single" w:sz="4" w:space="0" w:color="auto"/>
            </w:tcBorders>
          </w:tcPr>
          <w:p w14:paraId="3B19E2EE" w14:textId="77777777" w:rsidR="008F4D94" w:rsidRPr="006E069C" w:rsidRDefault="008F4D94" w:rsidP="00190399">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6B23A02C" w14:textId="77777777" w:rsidR="008F4D94" w:rsidRPr="006E069C" w:rsidRDefault="008F4D94" w:rsidP="00190399">
            <w:pPr>
              <w:pStyle w:val="TAC"/>
              <w:rPr>
                <w:lang w:val="en-US" w:eastAsia="zh-CN"/>
              </w:rPr>
            </w:pPr>
            <w:r>
              <w:rPr>
                <w:lang w:val="en-US" w:eastAsia="zh-CN"/>
              </w:rPr>
              <w:t>1970</w:t>
            </w:r>
          </w:p>
        </w:tc>
        <w:tc>
          <w:tcPr>
            <w:tcW w:w="1012" w:type="dxa"/>
            <w:tcBorders>
              <w:top w:val="single" w:sz="4" w:space="0" w:color="auto"/>
              <w:left w:val="single" w:sz="4" w:space="0" w:color="auto"/>
              <w:right w:val="single" w:sz="4" w:space="0" w:color="auto"/>
            </w:tcBorders>
          </w:tcPr>
          <w:p w14:paraId="50C49E69"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21FE07AD"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2979300C" w14:textId="77777777" w:rsidR="008F4D94" w:rsidRPr="006E069C" w:rsidRDefault="008F4D94" w:rsidP="00190399">
            <w:pPr>
              <w:pStyle w:val="TAC"/>
              <w:rPr>
                <w:lang w:val="en-US" w:eastAsia="zh-CN"/>
              </w:rPr>
            </w:pPr>
            <w:r>
              <w:rPr>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2934F8AE"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7034E727"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894A8FF" w14:textId="77777777" w:rsidR="008F4D94" w:rsidRPr="006E069C" w:rsidRDefault="008F4D94" w:rsidP="00190399">
            <w:pPr>
              <w:pStyle w:val="TAC"/>
            </w:pPr>
            <w:r>
              <w:t>N/A</w:t>
            </w:r>
          </w:p>
        </w:tc>
      </w:tr>
      <w:tr w:rsidR="008F4D94" w:rsidRPr="006E069C" w14:paraId="13DEB66A"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4F15BD3"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5C66FA"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5E73693"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2257041"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150590F"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275806D" w14:textId="77777777" w:rsidR="008F4D94" w:rsidRPr="006E069C" w:rsidRDefault="008F4D94" w:rsidP="00190399">
            <w:pPr>
              <w:pStyle w:val="TAC"/>
              <w:rPr>
                <w:lang w:val="en-US" w:eastAsia="zh-CN"/>
              </w:rPr>
            </w:pPr>
            <w:r>
              <w:rPr>
                <w:lang w:val="en-US" w:eastAsia="zh-CN"/>
              </w:rPr>
              <w:t>810</w:t>
            </w:r>
          </w:p>
        </w:tc>
        <w:tc>
          <w:tcPr>
            <w:tcW w:w="797" w:type="dxa"/>
            <w:tcBorders>
              <w:top w:val="single" w:sz="4" w:space="0" w:color="auto"/>
              <w:left w:val="single" w:sz="4" w:space="0" w:color="auto"/>
              <w:bottom w:val="single" w:sz="4" w:space="0" w:color="auto"/>
              <w:right w:val="single" w:sz="4" w:space="0" w:color="auto"/>
            </w:tcBorders>
          </w:tcPr>
          <w:p w14:paraId="40CC7F42" w14:textId="77777777" w:rsidR="008F4D94" w:rsidRPr="006E069C" w:rsidRDefault="008F4D94" w:rsidP="00190399">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tcPr>
          <w:p w14:paraId="003AE085"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C4041D" w14:textId="77777777" w:rsidR="008F4D94" w:rsidRPr="006E069C" w:rsidRDefault="008F4D94" w:rsidP="00190399">
            <w:pPr>
              <w:pStyle w:val="TAC"/>
            </w:pPr>
            <w:r>
              <w:t>IMD5</w:t>
            </w:r>
          </w:p>
        </w:tc>
      </w:tr>
      <w:tr w:rsidR="008F4D94" w:rsidRPr="006E069C" w14:paraId="40B34757"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08B55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tcPr>
          <w:p w14:paraId="032159E5" w14:textId="77777777" w:rsidR="008F4D94" w:rsidRPr="006E069C"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right w:val="single" w:sz="4" w:space="0" w:color="auto"/>
            </w:tcBorders>
          </w:tcPr>
          <w:p w14:paraId="31825BC4" w14:textId="77777777" w:rsidR="008F4D94" w:rsidRPr="006E069C" w:rsidRDefault="008F4D94" w:rsidP="00190399">
            <w:pPr>
              <w:pStyle w:val="TAC"/>
              <w:rPr>
                <w:lang w:val="en-US" w:eastAsia="zh-CN"/>
              </w:rPr>
            </w:pPr>
            <w:r>
              <w:rPr>
                <w:lang w:val="en-US" w:eastAsia="zh-CN"/>
              </w:rPr>
              <w:t>2550</w:t>
            </w:r>
          </w:p>
        </w:tc>
        <w:tc>
          <w:tcPr>
            <w:tcW w:w="1012" w:type="dxa"/>
            <w:tcBorders>
              <w:top w:val="single" w:sz="4" w:space="0" w:color="auto"/>
              <w:left w:val="single" w:sz="4" w:space="0" w:color="auto"/>
              <w:right w:val="single" w:sz="4" w:space="0" w:color="auto"/>
            </w:tcBorders>
          </w:tcPr>
          <w:p w14:paraId="7107432C"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3EA8DF14"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6F82D1E9" w14:textId="77777777" w:rsidR="008F4D94" w:rsidRPr="006E069C" w:rsidRDefault="008F4D94" w:rsidP="00190399">
            <w:pPr>
              <w:pStyle w:val="TAC"/>
              <w:rPr>
                <w:lang w:val="en-US" w:eastAsia="zh-CN"/>
              </w:rPr>
            </w:pPr>
            <w:r>
              <w:rPr>
                <w:lang w:val="en-US" w:eastAsia="zh-CN"/>
              </w:rPr>
              <w:t>2550</w:t>
            </w:r>
          </w:p>
        </w:tc>
        <w:tc>
          <w:tcPr>
            <w:tcW w:w="797" w:type="dxa"/>
            <w:tcBorders>
              <w:top w:val="single" w:sz="4" w:space="0" w:color="auto"/>
              <w:left w:val="single" w:sz="4" w:space="0" w:color="auto"/>
              <w:bottom w:val="single" w:sz="4" w:space="0" w:color="auto"/>
              <w:right w:val="single" w:sz="4" w:space="0" w:color="auto"/>
            </w:tcBorders>
          </w:tcPr>
          <w:p w14:paraId="08BBDB13" w14:textId="77777777" w:rsidR="008F4D94" w:rsidRPr="006E069C" w:rsidRDefault="008F4D94" w:rsidP="00190399">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29D00C18"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D6CC44B" w14:textId="77777777" w:rsidR="008F4D94" w:rsidRPr="006E069C" w:rsidRDefault="008F4D94" w:rsidP="00190399">
            <w:pPr>
              <w:pStyle w:val="TAC"/>
            </w:pPr>
            <w:r>
              <w:t>N/A</w:t>
            </w:r>
          </w:p>
        </w:tc>
      </w:tr>
    </w:tbl>
    <w:p w14:paraId="38C4A322" w14:textId="77777777" w:rsidR="008F4D94" w:rsidRDefault="008F4D94" w:rsidP="008F4D94">
      <w:pPr>
        <w:rPr>
          <w:color w:val="0070C0"/>
        </w:rPr>
      </w:pPr>
    </w:p>
    <w:p w14:paraId="6AB3109D" w14:textId="77777777" w:rsidR="008F4D94" w:rsidRDefault="008F4D94" w:rsidP="008F4D94">
      <w:pPr>
        <w:pStyle w:val="Heading2"/>
      </w:pPr>
      <w:bookmarkStart w:id="489" w:name="_Toc180420672"/>
      <w:r>
        <w:t>5.39</w:t>
      </w:r>
      <w:r>
        <w:tab/>
        <w:t>CA_n1-n20-n77</w:t>
      </w:r>
      <w:bookmarkEnd w:id="489"/>
    </w:p>
    <w:p w14:paraId="729138E4" w14:textId="77777777" w:rsidR="008F4D94" w:rsidRDefault="008F4D94" w:rsidP="008F4D94">
      <w:pPr>
        <w:pStyle w:val="Heading3"/>
        <w:rPr>
          <w:rFonts w:cs="Arial"/>
          <w:szCs w:val="28"/>
          <w:lang w:val="en-US" w:eastAsia="zh-CN"/>
        </w:rPr>
      </w:pPr>
      <w:bookmarkStart w:id="490" w:name="_Toc180420673"/>
      <w:r>
        <w:t>5.39.1</w:t>
      </w:r>
      <w:r>
        <w:tab/>
      </w:r>
      <w:r>
        <w:rPr>
          <w:rFonts w:cs="Arial"/>
          <w:szCs w:val="28"/>
          <w:lang w:val="en-US" w:eastAsia="zh-CN"/>
        </w:rPr>
        <w:t>Common for 1 band UL and 2 bands UL CA</w:t>
      </w:r>
      <w:bookmarkEnd w:id="490"/>
    </w:p>
    <w:p w14:paraId="48406535" w14:textId="77777777" w:rsidR="008F4D94" w:rsidRDefault="008F4D94" w:rsidP="008F4D94">
      <w:pPr>
        <w:pStyle w:val="Heading4"/>
      </w:pPr>
      <w:bookmarkStart w:id="491" w:name="_Toc180420674"/>
      <w:r>
        <w:t>5.39.1.1</w:t>
      </w:r>
      <w:r>
        <w:tab/>
      </w:r>
      <w:r>
        <w:rPr>
          <w:rFonts w:cs="Arial"/>
          <w:lang w:eastAsia="zh-CN"/>
        </w:rPr>
        <w:t>Operating bands for CA</w:t>
      </w:r>
      <w:bookmarkEnd w:id="491"/>
    </w:p>
    <w:p w14:paraId="69778F1F" w14:textId="77777777" w:rsidR="008F4D94" w:rsidRDefault="008F4D94" w:rsidP="008F4D94">
      <w:pPr>
        <w:pStyle w:val="TH"/>
        <w:rPr>
          <w:lang w:val="en-US"/>
        </w:rPr>
      </w:pPr>
      <w:r>
        <w:rPr>
          <w:rFonts w:cs="Arial"/>
        </w:rPr>
        <w:t xml:space="preserve">Table </w:t>
      </w:r>
      <w:r>
        <w:rPr>
          <w:rFonts w:cs="Arial" w:hint="eastAsia"/>
          <w:lang w:val="en-US" w:eastAsia="zh-CN"/>
        </w:rPr>
        <w:t>5.39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05E1D98A"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BA958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307C3F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BF4FB9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063F60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0D088B26"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632DB1" w14:textId="77777777" w:rsidR="008F4D94" w:rsidRDefault="008F4D94" w:rsidP="00190399">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BDCBFB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EB4605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78E1E48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59877238"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CEF990" w14:textId="77777777" w:rsidR="008F4D94" w:rsidRDefault="008F4D94" w:rsidP="00190399">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E48CB1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79A46A5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390EAAB" w14:textId="77777777" w:rsidR="008F4D94" w:rsidRDefault="008F4D94" w:rsidP="00190399">
            <w:pPr>
              <w:spacing w:after="0"/>
              <w:rPr>
                <w:rFonts w:ascii="Aptos Narrow" w:hAnsi="Aptos Narrow"/>
                <w:color w:val="000000"/>
                <w:sz w:val="22"/>
                <w:szCs w:val="22"/>
              </w:rPr>
            </w:pPr>
            <w:r>
              <w:rPr>
                <w:rFonts w:ascii="Aptos Narrow" w:hAnsi="Aptos Narrow"/>
                <w:color w:val="000000"/>
                <w:sz w:val="22"/>
                <w:szCs w:val="22"/>
              </w:rPr>
              <w:t> </w:t>
            </w:r>
          </w:p>
        </w:tc>
      </w:tr>
      <w:tr w:rsidR="008F4D94" w14:paraId="321E25BA"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35AED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7281B93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75AC1D0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66E31EB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7A6C3526"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99A22D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9377CE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0BE975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AC1732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076B0623"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3FEEA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43B3ACF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5EFFB5A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12E8C8C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bl>
    <w:p w14:paraId="2FD714A7" w14:textId="77777777" w:rsidR="008F4D94" w:rsidRDefault="008F4D94" w:rsidP="008F4D94">
      <w:pPr>
        <w:pStyle w:val="TH"/>
      </w:pPr>
    </w:p>
    <w:p w14:paraId="69401D63" w14:textId="77777777" w:rsidR="008F4D94" w:rsidRPr="005D2633" w:rsidRDefault="008F4D94" w:rsidP="008F4D94">
      <w:pPr>
        <w:pStyle w:val="Heading4"/>
        <w:rPr>
          <w:rFonts w:cs="Arial"/>
          <w:lang w:eastAsia="zh-CN"/>
        </w:rPr>
      </w:pPr>
      <w:bookmarkStart w:id="492" w:name="_Toc180420675"/>
      <w:r>
        <w:rPr>
          <w:rFonts w:cs="Arial"/>
          <w:lang w:eastAsia="zh-CN"/>
        </w:rPr>
        <w:t>5.39</w:t>
      </w:r>
      <w:r w:rsidRPr="005D2633">
        <w:rPr>
          <w:rFonts w:cs="Arial"/>
          <w:lang w:eastAsia="zh-CN"/>
        </w:rPr>
        <w:t>.1.2</w:t>
      </w:r>
      <w:r w:rsidRPr="005D2633">
        <w:rPr>
          <w:rFonts w:cs="Arial"/>
          <w:lang w:eastAsia="zh-CN"/>
        </w:rPr>
        <w:tab/>
      </w:r>
      <w:r>
        <w:rPr>
          <w:rFonts w:cs="Arial"/>
          <w:lang w:eastAsia="zh-CN"/>
        </w:rPr>
        <w:t>Channel bandwidths per operating band for CA</w:t>
      </w:r>
      <w:bookmarkEnd w:id="492"/>
    </w:p>
    <w:p w14:paraId="5BB44D2F"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27"/>
        <w:gridCol w:w="1344"/>
      </w:tblGrid>
      <w:tr w:rsidR="008F4D94" w14:paraId="76C7BEE0"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F01E555"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EA556EF" w14:textId="77777777" w:rsidTr="00190399">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67F27EC6" w14:textId="77777777" w:rsidR="008F4D94" w:rsidRDefault="008F4D94" w:rsidP="00190399">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5CF6653E"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396EA44" w14:textId="77777777" w:rsidR="008F4D94" w:rsidRDefault="008F4D94" w:rsidP="00190399">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7FA61E5F"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22E82377" w14:textId="77777777" w:rsidR="008F4D94" w:rsidRDefault="008F4D94" w:rsidP="00190399">
            <w:pPr>
              <w:pStyle w:val="TAH"/>
              <w:rPr>
                <w:szCs w:val="18"/>
                <w:lang w:val="en-US" w:eastAsia="zh-CN"/>
              </w:rPr>
            </w:pPr>
            <w:r>
              <w:t>Bandwidth combination set</w:t>
            </w:r>
          </w:p>
        </w:tc>
      </w:tr>
      <w:tr w:rsidR="008F4D94" w14:paraId="5323D2BB"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6804EC55"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CA_n1A-n20A-n77A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FEB6D18" w14:textId="77777777" w:rsidR="008F4D94" w:rsidRPr="00604593" w:rsidRDefault="008F4D94" w:rsidP="00190399">
            <w:pPr>
              <w:pStyle w:val="TAC"/>
              <w:rPr>
                <w:rFonts w:eastAsia="SimSun" w:cs="Arial"/>
                <w:szCs w:val="18"/>
                <w:lang w:eastAsia="zh-CN"/>
              </w:rPr>
            </w:pPr>
            <w:r w:rsidRPr="00604593">
              <w:rPr>
                <w:rFonts w:eastAsia="SimSun" w:cs="Arial"/>
                <w:szCs w:val="18"/>
                <w:lang w:eastAsia="zh-CN"/>
              </w:rPr>
              <w:t>CA_n1A-n20A</w:t>
            </w:r>
          </w:p>
          <w:p w14:paraId="25C500FF" w14:textId="77777777" w:rsidR="008F4D94" w:rsidRPr="00604593" w:rsidRDefault="008F4D94" w:rsidP="00190399">
            <w:pPr>
              <w:pStyle w:val="TAC"/>
              <w:rPr>
                <w:rFonts w:eastAsia="SimSun" w:cs="Arial"/>
                <w:szCs w:val="18"/>
                <w:lang w:eastAsia="zh-CN"/>
              </w:rPr>
            </w:pPr>
            <w:r w:rsidRPr="00604593">
              <w:rPr>
                <w:rFonts w:eastAsia="SimSun" w:cs="Arial"/>
                <w:szCs w:val="18"/>
                <w:lang w:eastAsia="zh-CN"/>
              </w:rPr>
              <w:t>CA_n1A-n77A</w:t>
            </w:r>
          </w:p>
          <w:p w14:paraId="11C3F0DC" w14:textId="77777777" w:rsidR="008F4D94" w:rsidRPr="00604593" w:rsidRDefault="008F4D94" w:rsidP="00190399">
            <w:pPr>
              <w:pStyle w:val="TAC"/>
              <w:rPr>
                <w:rFonts w:eastAsia="SimSun" w:cs="Arial"/>
                <w:szCs w:val="18"/>
                <w:lang w:eastAsia="zh-CN"/>
              </w:rPr>
            </w:pPr>
            <w:r w:rsidRPr="00604593">
              <w:rPr>
                <w:rFonts w:eastAsia="SimSun" w:cs="Arial"/>
                <w:szCs w:val="18"/>
                <w:lang w:eastAsia="zh-CN"/>
              </w:rPr>
              <w:t>CA_n20A-n77A</w:t>
            </w:r>
          </w:p>
        </w:tc>
        <w:tc>
          <w:tcPr>
            <w:tcW w:w="709" w:type="dxa"/>
            <w:tcBorders>
              <w:left w:val="single" w:sz="4" w:space="0" w:color="auto"/>
              <w:right w:val="single" w:sz="4" w:space="0" w:color="auto"/>
            </w:tcBorders>
            <w:vAlign w:val="center"/>
          </w:tcPr>
          <w:p w14:paraId="24FBE092" w14:textId="77777777" w:rsidR="008F4D94" w:rsidRPr="00B00CBD" w:rsidRDefault="008F4D94" w:rsidP="00190399">
            <w:pPr>
              <w:pStyle w:val="TAC"/>
              <w:rPr>
                <w:rFonts w:cs="Arial"/>
                <w:szCs w:val="18"/>
                <w:lang w:val="en-US" w:eastAsia="zh-CN"/>
              </w:rPr>
            </w:pPr>
            <w:r>
              <w:rPr>
                <w:rFonts w:cs="Arial"/>
                <w:szCs w:val="18"/>
                <w:lang w:val="en-US" w:eastAsia="zh-CN"/>
              </w:rPr>
              <w:t>n1</w:t>
            </w:r>
          </w:p>
        </w:tc>
        <w:tc>
          <w:tcPr>
            <w:tcW w:w="3827" w:type="dxa"/>
            <w:tcBorders>
              <w:top w:val="single" w:sz="4" w:space="0" w:color="auto"/>
              <w:left w:val="single" w:sz="4" w:space="0" w:color="auto"/>
              <w:bottom w:val="single" w:sz="4" w:space="0" w:color="auto"/>
              <w:right w:val="single" w:sz="4" w:space="0" w:color="auto"/>
            </w:tcBorders>
            <w:vAlign w:val="center"/>
          </w:tcPr>
          <w:p w14:paraId="6DE300CD"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44" w:type="dxa"/>
            <w:tcBorders>
              <w:left w:val="single" w:sz="4" w:space="0" w:color="auto"/>
              <w:bottom w:val="nil"/>
              <w:right w:val="single" w:sz="4" w:space="0" w:color="auto"/>
            </w:tcBorders>
            <w:shd w:val="clear" w:color="auto" w:fill="auto"/>
            <w:vAlign w:val="center"/>
          </w:tcPr>
          <w:p w14:paraId="38A2A86B" w14:textId="77777777" w:rsidR="008F4D94" w:rsidRPr="00B00CBD" w:rsidRDefault="008F4D94" w:rsidP="00190399">
            <w:pPr>
              <w:pStyle w:val="TAC"/>
              <w:rPr>
                <w:rFonts w:cs="Arial"/>
                <w:szCs w:val="18"/>
                <w:lang w:val="en-US" w:eastAsia="zh-CN"/>
              </w:rPr>
            </w:pPr>
            <w:r w:rsidRPr="00604593">
              <w:rPr>
                <w:rFonts w:eastAsia="SimSun" w:cs="Arial"/>
                <w:szCs w:val="18"/>
                <w:lang w:val="en-US" w:eastAsia="zh-CN" w:bidi="ar"/>
              </w:rPr>
              <w:t>4 and 5</w:t>
            </w:r>
          </w:p>
        </w:tc>
      </w:tr>
      <w:tr w:rsidR="008F4D94" w14:paraId="17A6A2BF"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2058432D"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515D6C2"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1DCC045" w14:textId="77777777" w:rsidR="008F4D94" w:rsidRPr="00B00CBD" w:rsidRDefault="008F4D94" w:rsidP="00190399">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6CC8F134"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73DA456F" w14:textId="77777777" w:rsidR="008F4D94" w:rsidRPr="00B00CBD" w:rsidRDefault="008F4D94" w:rsidP="00190399">
            <w:pPr>
              <w:pStyle w:val="TAC"/>
              <w:rPr>
                <w:rFonts w:cs="Arial"/>
                <w:szCs w:val="18"/>
                <w:lang w:val="en-US" w:eastAsia="zh-CN"/>
              </w:rPr>
            </w:pPr>
          </w:p>
        </w:tc>
      </w:tr>
      <w:tr w:rsidR="008F4D94" w14:paraId="62F20124"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6EBE30C2"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1161653C"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07571DB" w14:textId="77777777" w:rsidR="008F4D94" w:rsidRDefault="008F4D94" w:rsidP="00190399">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149DCE34"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604593">
              <w:rPr>
                <w:rFonts w:ascii="Arial" w:eastAsia="SimSun"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04FC6D19" w14:textId="77777777" w:rsidR="008F4D94" w:rsidRPr="00B00CBD" w:rsidRDefault="008F4D94" w:rsidP="00190399">
            <w:pPr>
              <w:pStyle w:val="TAC"/>
              <w:rPr>
                <w:rFonts w:cs="Arial"/>
                <w:szCs w:val="18"/>
                <w:lang w:val="en-US" w:eastAsia="zh-CN"/>
              </w:rPr>
            </w:pPr>
          </w:p>
        </w:tc>
      </w:tr>
      <w:tr w:rsidR="008F4D94" w14:paraId="0E177147"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7922B098" w14:textId="77777777" w:rsidR="008F4D94" w:rsidRPr="00B00CBD" w:rsidRDefault="008F4D94" w:rsidP="00190399">
            <w:pPr>
              <w:pStyle w:val="TAC"/>
              <w:rPr>
                <w:rFonts w:cs="Arial"/>
                <w:szCs w:val="18"/>
                <w:lang w:val="en-US" w:eastAsia="zh-CN"/>
              </w:rPr>
            </w:pPr>
            <w:r w:rsidRPr="00604593">
              <w:rPr>
                <w:rFonts w:cs="Arial"/>
                <w:szCs w:val="18"/>
                <w:lang w:eastAsia="zh-CN"/>
              </w:rPr>
              <w:t>CA_n</w:t>
            </w:r>
            <w:r>
              <w:rPr>
                <w:rFonts w:cs="Arial"/>
                <w:szCs w:val="18"/>
                <w:lang w:eastAsia="zh-CN"/>
              </w:rPr>
              <w:t>1</w:t>
            </w:r>
            <w:r w:rsidRPr="00604593">
              <w:rPr>
                <w:rFonts w:cs="Arial"/>
                <w:szCs w:val="18"/>
                <w:lang w:eastAsia="zh-CN"/>
              </w:rPr>
              <w:t>A-n20A-n77(2A)</w:t>
            </w:r>
          </w:p>
        </w:tc>
        <w:tc>
          <w:tcPr>
            <w:tcW w:w="1842" w:type="dxa"/>
            <w:tcBorders>
              <w:top w:val="single" w:sz="4" w:space="0" w:color="auto"/>
              <w:left w:val="single" w:sz="4" w:space="0" w:color="auto"/>
              <w:bottom w:val="nil"/>
              <w:right w:val="single" w:sz="4" w:space="0" w:color="auto"/>
            </w:tcBorders>
            <w:shd w:val="clear" w:color="auto" w:fill="auto"/>
            <w:vAlign w:val="center"/>
          </w:tcPr>
          <w:p w14:paraId="42DDB459" w14:textId="77777777" w:rsidR="008F4D94" w:rsidRPr="00604593" w:rsidRDefault="008F4D94" w:rsidP="00190399">
            <w:pPr>
              <w:pStyle w:val="TAC"/>
              <w:rPr>
                <w:rFonts w:cs="Arial"/>
                <w:szCs w:val="18"/>
                <w:lang w:eastAsia="zh-CN"/>
              </w:rPr>
            </w:pPr>
            <w:r w:rsidRPr="00604593">
              <w:rPr>
                <w:rFonts w:cs="Arial"/>
                <w:szCs w:val="18"/>
                <w:lang w:eastAsia="zh-CN"/>
              </w:rPr>
              <w:t>CA_n</w:t>
            </w:r>
            <w:r>
              <w:rPr>
                <w:rFonts w:cs="Arial"/>
                <w:szCs w:val="18"/>
                <w:lang w:eastAsia="zh-CN"/>
              </w:rPr>
              <w:t>1</w:t>
            </w:r>
            <w:r w:rsidRPr="00604593">
              <w:rPr>
                <w:rFonts w:cs="Arial"/>
                <w:szCs w:val="18"/>
                <w:lang w:eastAsia="zh-CN"/>
              </w:rPr>
              <w:t>A-n20A</w:t>
            </w:r>
          </w:p>
          <w:p w14:paraId="4E5CA15C" w14:textId="77777777" w:rsidR="008F4D94" w:rsidRPr="00604593" w:rsidRDefault="008F4D94" w:rsidP="00190399">
            <w:pPr>
              <w:pStyle w:val="TAC"/>
              <w:rPr>
                <w:rFonts w:cs="Arial"/>
                <w:szCs w:val="18"/>
                <w:lang w:eastAsia="zh-CN"/>
              </w:rPr>
            </w:pPr>
            <w:r w:rsidRPr="00604593">
              <w:rPr>
                <w:rFonts w:cs="Arial"/>
                <w:szCs w:val="18"/>
                <w:lang w:eastAsia="zh-CN"/>
              </w:rPr>
              <w:t>CA_n</w:t>
            </w:r>
            <w:r>
              <w:rPr>
                <w:rFonts w:cs="Arial"/>
                <w:szCs w:val="18"/>
                <w:lang w:eastAsia="zh-CN"/>
              </w:rPr>
              <w:t>1</w:t>
            </w:r>
            <w:r w:rsidRPr="00604593">
              <w:rPr>
                <w:rFonts w:cs="Arial"/>
                <w:szCs w:val="18"/>
                <w:lang w:eastAsia="zh-CN"/>
              </w:rPr>
              <w:t>A-n77A</w:t>
            </w:r>
          </w:p>
          <w:p w14:paraId="52A716E5" w14:textId="77777777" w:rsidR="008F4D94" w:rsidRPr="00604593" w:rsidRDefault="008F4D94" w:rsidP="00190399">
            <w:pPr>
              <w:pStyle w:val="TAC"/>
              <w:rPr>
                <w:rFonts w:cs="Arial"/>
                <w:szCs w:val="18"/>
                <w:lang w:eastAsia="zh-CN"/>
              </w:rPr>
            </w:pPr>
            <w:r w:rsidRPr="00604593">
              <w:rPr>
                <w:rFonts w:cs="Arial"/>
                <w:szCs w:val="18"/>
                <w:lang w:eastAsia="zh-CN"/>
              </w:rPr>
              <w:t>CA_n20A-n77A</w:t>
            </w:r>
          </w:p>
        </w:tc>
        <w:tc>
          <w:tcPr>
            <w:tcW w:w="709" w:type="dxa"/>
            <w:tcBorders>
              <w:left w:val="single" w:sz="4" w:space="0" w:color="auto"/>
              <w:right w:val="single" w:sz="4" w:space="0" w:color="auto"/>
            </w:tcBorders>
            <w:vAlign w:val="center"/>
          </w:tcPr>
          <w:p w14:paraId="6F262C2D" w14:textId="77777777" w:rsidR="008F4D94" w:rsidRDefault="008F4D94" w:rsidP="00190399">
            <w:pPr>
              <w:pStyle w:val="TAC"/>
              <w:rPr>
                <w:rFonts w:cs="Arial"/>
                <w:szCs w:val="18"/>
                <w:lang w:val="en-US" w:eastAsia="zh-CN"/>
              </w:rPr>
            </w:pPr>
            <w:r>
              <w:rPr>
                <w:rFonts w:cs="Arial"/>
                <w:szCs w:val="18"/>
                <w:lang w:val="en-US" w:eastAsia="zh-CN"/>
              </w:rPr>
              <w:t>n1</w:t>
            </w:r>
          </w:p>
        </w:tc>
        <w:tc>
          <w:tcPr>
            <w:tcW w:w="3827" w:type="dxa"/>
            <w:tcBorders>
              <w:top w:val="single" w:sz="4" w:space="0" w:color="auto"/>
              <w:left w:val="single" w:sz="4" w:space="0" w:color="auto"/>
              <w:bottom w:val="single" w:sz="4" w:space="0" w:color="auto"/>
              <w:right w:val="single" w:sz="4" w:space="0" w:color="auto"/>
            </w:tcBorders>
            <w:vAlign w:val="center"/>
          </w:tcPr>
          <w:p w14:paraId="2679A426"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44" w:type="dxa"/>
            <w:tcBorders>
              <w:top w:val="single" w:sz="4" w:space="0" w:color="auto"/>
              <w:left w:val="single" w:sz="4" w:space="0" w:color="auto"/>
              <w:bottom w:val="nil"/>
              <w:right w:val="single" w:sz="4" w:space="0" w:color="auto"/>
            </w:tcBorders>
            <w:shd w:val="clear" w:color="auto" w:fill="auto"/>
            <w:vAlign w:val="center"/>
          </w:tcPr>
          <w:p w14:paraId="239B0B91" w14:textId="77777777" w:rsidR="008F4D94" w:rsidRPr="00B00CBD" w:rsidRDefault="008F4D94" w:rsidP="00190399">
            <w:pPr>
              <w:pStyle w:val="TAC"/>
              <w:rPr>
                <w:rFonts w:cs="Arial"/>
                <w:szCs w:val="18"/>
                <w:lang w:val="en-US" w:eastAsia="zh-CN"/>
              </w:rPr>
            </w:pPr>
            <w:r w:rsidRPr="00604593">
              <w:rPr>
                <w:rFonts w:eastAsia="SimSun" w:cs="Arial"/>
                <w:szCs w:val="18"/>
                <w:lang w:val="en-US" w:eastAsia="zh-CN" w:bidi="ar"/>
              </w:rPr>
              <w:t>4 and 5</w:t>
            </w:r>
          </w:p>
        </w:tc>
      </w:tr>
      <w:tr w:rsidR="008F4D94" w14:paraId="4F84A98C"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34615BBA"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1608CB7C"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A731083" w14:textId="77777777" w:rsidR="008F4D94" w:rsidRDefault="008F4D94" w:rsidP="00190399">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5B4D61D5"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2AF05F7" w14:textId="77777777" w:rsidR="008F4D94" w:rsidRPr="00B00CBD" w:rsidRDefault="008F4D94" w:rsidP="00190399">
            <w:pPr>
              <w:pStyle w:val="TAC"/>
              <w:rPr>
                <w:rFonts w:cs="Arial"/>
                <w:szCs w:val="18"/>
                <w:lang w:val="en-US" w:eastAsia="zh-CN"/>
              </w:rPr>
            </w:pPr>
          </w:p>
        </w:tc>
      </w:tr>
      <w:tr w:rsidR="008F4D94" w14:paraId="7F50D40B"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2F695161"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7663B0D4"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983B6DD" w14:textId="77777777" w:rsidR="008F4D94" w:rsidRDefault="008F4D94" w:rsidP="00190399">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7D0B343E"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604593">
              <w:rPr>
                <w:rFonts w:ascii="Arial" w:eastAsia="SimSun"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31E0274F" w14:textId="77777777" w:rsidR="008F4D94" w:rsidRPr="00B00CBD" w:rsidRDefault="008F4D94" w:rsidP="00190399">
            <w:pPr>
              <w:pStyle w:val="TAC"/>
              <w:rPr>
                <w:rFonts w:cs="Arial"/>
                <w:szCs w:val="18"/>
                <w:lang w:val="en-US" w:eastAsia="zh-CN"/>
              </w:rPr>
            </w:pPr>
          </w:p>
        </w:tc>
      </w:tr>
    </w:tbl>
    <w:p w14:paraId="5AE39BBC" w14:textId="77777777" w:rsidR="008F4D94" w:rsidRDefault="008F4D94" w:rsidP="008F4D94">
      <w:pPr>
        <w:pStyle w:val="Heading4"/>
        <w:rPr>
          <w:rFonts w:cs="Arial"/>
          <w:szCs w:val="22"/>
          <w:lang w:val="en-US" w:eastAsia="zh-CN"/>
        </w:rPr>
      </w:pPr>
      <w:bookmarkStart w:id="493" w:name="_Toc180420676"/>
      <w:r>
        <w:rPr>
          <w:rFonts w:cs="Arial"/>
          <w:lang w:eastAsia="zh-CN"/>
        </w:rPr>
        <w:t>5.39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93"/>
    </w:p>
    <w:p w14:paraId="68DA714F"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n1</w:t>
      </w:r>
      <w:r w:rsidRPr="00680938">
        <w:rPr>
          <w:rFonts w:eastAsia="DengXian" w:cs="Arial"/>
          <w:szCs w:val="22"/>
          <w:lang w:val="sv-SE" w:eastAsia="ja-JP"/>
        </w:rPr>
        <w:t>-</w:t>
      </w:r>
      <w:r w:rsidRPr="00680938">
        <w:rPr>
          <w:rFonts w:eastAsia="DengXian" w:cs="Arial"/>
          <w:szCs w:val="22"/>
          <w:lang w:val="en-US" w:eastAsia="zh-CN"/>
        </w:rPr>
        <w:t>n20</w:t>
      </w:r>
      <w:r w:rsidRPr="00680938">
        <w:rPr>
          <w:rFonts w:eastAsia="DengXian" w:cs="Arial"/>
          <w:szCs w:val="22"/>
          <w:lang w:val="sv-SE" w:eastAsia="zh-CN"/>
        </w:rPr>
        <w:t>-n78</w:t>
      </w:r>
      <w:r>
        <w:rPr>
          <w:rFonts w:eastAsia="DengXian" w:cs="Arial"/>
          <w:szCs w:val="22"/>
          <w:lang w:val="sv-SE" w:eastAsia="zh-CN"/>
        </w:rPr>
        <w:t xml:space="preserve"> as </w:t>
      </w:r>
      <w:r>
        <w:t>given in the tables below.</w:t>
      </w:r>
    </w:p>
    <w:p w14:paraId="1F39C0C3" w14:textId="77777777" w:rsidR="008F4D94" w:rsidRDefault="008F4D94" w:rsidP="008F4D94">
      <w:pPr>
        <w:pStyle w:val="TH"/>
      </w:pPr>
      <w:r>
        <w:t xml:space="preserve">Table </w:t>
      </w:r>
      <w:r>
        <w:rPr>
          <w:rFonts w:hint="eastAsia"/>
          <w:lang w:val="en-US" w:eastAsia="zh-CN"/>
        </w:rPr>
        <w:t>5.39</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CF13804"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4C33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1CE3098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FA4F15D"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CFEBF3A" w14:textId="77777777" w:rsidR="008F4D94" w:rsidRDefault="008F4D94" w:rsidP="00190399">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33FB02B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F3A1ED0"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35CC5B6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lastRenderedPageBreak/>
              <w:t>CA_n1-n20-n77</w:t>
            </w:r>
          </w:p>
        </w:tc>
        <w:tc>
          <w:tcPr>
            <w:tcW w:w="2040" w:type="dxa"/>
            <w:tcBorders>
              <w:top w:val="nil"/>
              <w:left w:val="nil"/>
              <w:bottom w:val="single" w:sz="4" w:space="0" w:color="auto"/>
              <w:right w:val="single" w:sz="4" w:space="0" w:color="auto"/>
            </w:tcBorders>
            <w:shd w:val="clear" w:color="auto" w:fill="auto"/>
            <w:vAlign w:val="center"/>
            <w:hideMark/>
          </w:tcPr>
          <w:p w14:paraId="7BDC0184" w14:textId="77777777" w:rsidR="008F4D94" w:rsidRPr="007C4117" w:rsidRDefault="008F4D94" w:rsidP="00190399">
            <w:pPr>
              <w:spacing w:after="0"/>
              <w:jc w:val="center"/>
              <w:rPr>
                <w:rFonts w:ascii="Arial" w:hAnsi="Arial" w:cs="Arial"/>
                <w:color w:val="000000"/>
                <w:sz w:val="18"/>
                <w:szCs w:val="18"/>
              </w:rPr>
            </w:pPr>
            <w:r w:rsidRPr="007C4117">
              <w:rPr>
                <w:rFonts w:ascii="Arial" w:hAnsi="Arial" w:cs="Arial"/>
                <w:sz w:val="18"/>
                <w:szCs w:val="18"/>
                <w:lang w:val="en-US" w:eastAsia="zh-CN"/>
              </w:rPr>
              <w:t>0.3</w:t>
            </w:r>
          </w:p>
        </w:tc>
        <w:tc>
          <w:tcPr>
            <w:tcW w:w="1900" w:type="dxa"/>
            <w:tcBorders>
              <w:top w:val="nil"/>
              <w:left w:val="nil"/>
              <w:bottom w:val="single" w:sz="4" w:space="0" w:color="auto"/>
              <w:right w:val="single" w:sz="4" w:space="0" w:color="auto"/>
            </w:tcBorders>
            <w:shd w:val="clear" w:color="auto" w:fill="auto"/>
            <w:vAlign w:val="center"/>
            <w:hideMark/>
          </w:tcPr>
          <w:p w14:paraId="42332980" w14:textId="77777777" w:rsidR="008F4D94" w:rsidRPr="007C4117" w:rsidRDefault="008F4D94" w:rsidP="00190399">
            <w:pPr>
              <w:spacing w:after="0"/>
              <w:jc w:val="center"/>
              <w:rPr>
                <w:rFonts w:ascii="Arial" w:hAnsi="Arial" w:cs="Arial"/>
                <w:color w:val="000000"/>
                <w:sz w:val="18"/>
                <w:szCs w:val="18"/>
              </w:rPr>
            </w:pPr>
            <w:r w:rsidRPr="007C4117">
              <w:rPr>
                <w:rFonts w:ascii="Arial" w:hAnsi="Arial" w:cs="Arial"/>
                <w:color w:val="000000"/>
                <w:sz w:val="18"/>
                <w:szCs w:val="18"/>
                <w:lang w:val="en-US" w:eastAsia="zh-CN"/>
              </w:rPr>
              <w:t>0.6</w:t>
            </w:r>
          </w:p>
        </w:tc>
        <w:tc>
          <w:tcPr>
            <w:tcW w:w="2180" w:type="dxa"/>
            <w:tcBorders>
              <w:top w:val="nil"/>
              <w:left w:val="nil"/>
              <w:bottom w:val="single" w:sz="4" w:space="0" w:color="auto"/>
              <w:right w:val="single" w:sz="4" w:space="0" w:color="auto"/>
            </w:tcBorders>
            <w:shd w:val="clear" w:color="auto" w:fill="auto"/>
            <w:vAlign w:val="center"/>
            <w:hideMark/>
          </w:tcPr>
          <w:p w14:paraId="3FCBF9C7" w14:textId="77777777" w:rsidR="008F4D94" w:rsidRPr="007C4117" w:rsidRDefault="008F4D94" w:rsidP="00190399">
            <w:pPr>
              <w:spacing w:after="0"/>
              <w:jc w:val="center"/>
              <w:rPr>
                <w:rFonts w:ascii="Arial" w:hAnsi="Arial" w:cs="Arial"/>
                <w:color w:val="000000"/>
                <w:sz w:val="18"/>
                <w:szCs w:val="18"/>
              </w:rPr>
            </w:pPr>
            <w:r w:rsidRPr="007C4117">
              <w:rPr>
                <w:rFonts w:ascii="Arial" w:eastAsia="DengXian" w:hAnsi="Arial" w:cs="Arial"/>
                <w:color w:val="000000"/>
                <w:sz w:val="18"/>
                <w:szCs w:val="18"/>
                <w:lang w:val="en-US" w:eastAsia="zh-CN"/>
              </w:rPr>
              <w:t>0.8</w:t>
            </w:r>
          </w:p>
        </w:tc>
      </w:tr>
      <w:tr w:rsidR="008F4D94" w14:paraId="3CC5D7F6" w14:textId="77777777" w:rsidTr="00190399">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BCCB08" w14:textId="77777777" w:rsidR="008F4D94" w:rsidRDefault="008F4D94" w:rsidP="00190399">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CFABAFB" w14:textId="77777777" w:rsidR="008F4D94" w:rsidRDefault="008F4D94" w:rsidP="008F4D94">
      <w:pPr>
        <w:pStyle w:val="TH"/>
        <w:spacing w:before="120" w:after="120"/>
        <w:rPr>
          <w:lang w:eastAsia="zh-CN"/>
        </w:rPr>
      </w:pPr>
      <w:r>
        <w:t xml:space="preserve">Table </w:t>
      </w:r>
      <w:r>
        <w:rPr>
          <w:lang w:val="en-US" w:eastAsia="zh-CN"/>
        </w:rPr>
        <w:t>5.39.1.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4A929FC7" w14:textId="77777777" w:rsidTr="00190399">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E3F50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93B7F6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184EF8B" w14:textId="77777777" w:rsidTr="00190399">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76087293" w14:textId="77777777" w:rsidR="008F4D94" w:rsidRDefault="008F4D94" w:rsidP="00190399">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D20771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2BDDBAA" w14:textId="77777777" w:rsidTr="00190399">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03E6609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CA_n1-n20-n77</w:t>
            </w:r>
          </w:p>
        </w:tc>
        <w:tc>
          <w:tcPr>
            <w:tcW w:w="2140" w:type="dxa"/>
            <w:tcBorders>
              <w:top w:val="nil"/>
              <w:left w:val="nil"/>
              <w:bottom w:val="single" w:sz="4" w:space="0" w:color="auto"/>
              <w:right w:val="single" w:sz="4" w:space="0" w:color="auto"/>
            </w:tcBorders>
            <w:shd w:val="clear" w:color="auto" w:fill="auto"/>
            <w:vAlign w:val="center"/>
            <w:hideMark/>
          </w:tcPr>
          <w:p w14:paraId="38146A6E" w14:textId="77777777" w:rsidR="008F4D94" w:rsidRPr="007C4117" w:rsidRDefault="008F4D94" w:rsidP="00190399">
            <w:pPr>
              <w:spacing w:after="0"/>
              <w:jc w:val="center"/>
              <w:rPr>
                <w:rFonts w:ascii="Arial" w:hAnsi="Arial" w:cs="Arial"/>
                <w:color w:val="000000"/>
                <w:sz w:val="18"/>
                <w:szCs w:val="18"/>
              </w:rPr>
            </w:pPr>
            <w:r w:rsidRPr="007C4117">
              <w:rPr>
                <w:rFonts w:ascii="Arial" w:eastAsia="DengXian" w:hAnsi="Arial" w:cs="Arial"/>
                <w:sz w:val="18"/>
                <w:szCs w:val="18"/>
                <w:lang w:val="en-US" w:eastAsia="zh-CN"/>
              </w:rPr>
              <w:t>-</w:t>
            </w:r>
          </w:p>
        </w:tc>
        <w:tc>
          <w:tcPr>
            <w:tcW w:w="2180" w:type="dxa"/>
            <w:tcBorders>
              <w:top w:val="nil"/>
              <w:left w:val="nil"/>
              <w:bottom w:val="single" w:sz="4" w:space="0" w:color="auto"/>
              <w:right w:val="single" w:sz="4" w:space="0" w:color="auto"/>
            </w:tcBorders>
            <w:shd w:val="clear" w:color="auto" w:fill="auto"/>
            <w:vAlign w:val="center"/>
            <w:hideMark/>
          </w:tcPr>
          <w:p w14:paraId="0243D52E" w14:textId="77777777" w:rsidR="008F4D94" w:rsidRPr="007C4117" w:rsidRDefault="008F4D94" w:rsidP="00190399">
            <w:pPr>
              <w:spacing w:after="0"/>
              <w:jc w:val="center"/>
              <w:rPr>
                <w:rFonts w:ascii="Arial" w:hAnsi="Arial" w:cs="Arial"/>
                <w:color w:val="000000"/>
                <w:sz w:val="18"/>
                <w:szCs w:val="18"/>
              </w:rPr>
            </w:pPr>
            <w:r w:rsidRPr="007C4117">
              <w:rPr>
                <w:rFonts w:ascii="Arial" w:eastAsia="DengXian"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7F5609AB" w14:textId="77777777" w:rsidR="008F4D94" w:rsidRPr="007C4117" w:rsidRDefault="008F4D94" w:rsidP="00190399">
            <w:pPr>
              <w:spacing w:after="0"/>
              <w:jc w:val="center"/>
              <w:rPr>
                <w:rFonts w:ascii="Arial" w:hAnsi="Arial" w:cs="Arial"/>
                <w:color w:val="000000"/>
                <w:sz w:val="18"/>
                <w:szCs w:val="18"/>
              </w:rPr>
            </w:pPr>
            <w:r w:rsidRPr="007C4117">
              <w:rPr>
                <w:rFonts w:ascii="Arial" w:eastAsia="DengXian" w:hAnsi="Arial" w:cs="Arial"/>
                <w:color w:val="000000"/>
                <w:sz w:val="18"/>
                <w:szCs w:val="18"/>
                <w:lang w:val="en-US" w:eastAsia="zh-CN"/>
              </w:rPr>
              <w:t>0.5</w:t>
            </w:r>
          </w:p>
        </w:tc>
      </w:tr>
      <w:tr w:rsidR="008F4D94" w14:paraId="7922DE50" w14:textId="77777777" w:rsidTr="00190399">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8A0BA95" w14:textId="77777777" w:rsidR="008F4D94" w:rsidRDefault="008F4D94" w:rsidP="00190399">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49B78A63" w14:textId="77777777" w:rsidR="008F4D94" w:rsidRPr="005D2633" w:rsidRDefault="008F4D94" w:rsidP="008F4D94">
      <w:pPr>
        <w:pStyle w:val="Heading3"/>
        <w:rPr>
          <w:rFonts w:cs="Arial"/>
          <w:szCs w:val="28"/>
          <w:lang w:val="en-US" w:eastAsia="zh-CN"/>
        </w:rPr>
      </w:pPr>
      <w:bookmarkStart w:id="494" w:name="_Toc180420677"/>
      <w:r>
        <w:rPr>
          <w:rFonts w:cs="Arial"/>
          <w:szCs w:val="28"/>
          <w:lang w:val="en-US" w:eastAsia="zh-CN"/>
        </w:rPr>
        <w:t>5.39</w:t>
      </w:r>
      <w:r w:rsidRPr="005D2633">
        <w:rPr>
          <w:rFonts w:cs="Arial"/>
          <w:szCs w:val="28"/>
          <w:lang w:val="en-US" w:eastAsia="zh-CN"/>
        </w:rPr>
        <w:t>.2</w:t>
      </w:r>
      <w:r w:rsidRPr="005D2633">
        <w:rPr>
          <w:rFonts w:cs="Arial"/>
          <w:szCs w:val="28"/>
          <w:lang w:val="en-US" w:eastAsia="zh-CN"/>
        </w:rPr>
        <w:tab/>
        <w:t>Specific for 2 bands UL CA</w:t>
      </w:r>
      <w:bookmarkEnd w:id="494"/>
    </w:p>
    <w:p w14:paraId="2144E463" w14:textId="77777777" w:rsidR="008F4D94" w:rsidRPr="00140BB6" w:rsidRDefault="008F4D94" w:rsidP="008F4D94">
      <w:pPr>
        <w:pStyle w:val="Heading4"/>
      </w:pPr>
      <w:bookmarkStart w:id="495" w:name="_Toc180420678"/>
      <w:r>
        <w:t>5.39</w:t>
      </w:r>
      <w:r w:rsidRPr="00140BB6">
        <w:t>.2.1</w:t>
      </w:r>
      <w:r w:rsidRPr="00140BB6">
        <w:tab/>
        <w:t>UE co-existence studies</w:t>
      </w:r>
      <w:bookmarkEnd w:id="495"/>
    </w:p>
    <w:p w14:paraId="6AFA7D6F" w14:textId="77777777" w:rsidR="008F4D94" w:rsidRPr="00242348" w:rsidRDefault="008F4D94" w:rsidP="008F4D94">
      <w:pPr>
        <w:pStyle w:val="Heading5"/>
        <w:rPr>
          <w:snapToGrid w:val="0"/>
        </w:rPr>
      </w:pPr>
      <w:bookmarkStart w:id="496" w:name="_Toc180420679"/>
      <w:r>
        <w:rPr>
          <w:rFonts w:hint="eastAsia"/>
          <w:snapToGrid w:val="0"/>
        </w:rPr>
        <w:t>5.39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96"/>
    </w:p>
    <w:p w14:paraId="26AAF28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0725F6F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3DA7EC52" w14:textId="77777777" w:rsidTr="00190399">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0FD4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D80B36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D6F5BD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24519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05B67C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4D6D2CB"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E21C8C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1203C9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C1D6B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56B3C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03B7A7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4C2E3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61973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F371F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868387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2752 - 2842</w:t>
            </w:r>
          </w:p>
        </w:tc>
      </w:tr>
      <w:tr w:rsidR="008F4D94" w14:paraId="6C338984"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295B1F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3D8731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C3519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D851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87938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29308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2F873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A63FEF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38E80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316 - 196</w:t>
            </w:r>
          </w:p>
        </w:tc>
      </w:tr>
      <w:tr w:rsidR="008F4D94" w14:paraId="3EEC2484"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376D6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36DEC4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0D448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0B548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B766B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3996639"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41B1F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55650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2110FD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3584 - 3704</w:t>
            </w:r>
          </w:p>
        </w:tc>
      </w:tr>
      <w:tr w:rsidR="008F4D94" w14:paraId="7C53E48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F37E9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E4D01B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47713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CE48F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AD2996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D2B5AC"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73D0D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20677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2DBDB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516 - 666</w:t>
            </w:r>
          </w:p>
        </w:tc>
      </w:tr>
      <w:tr w:rsidR="008F4D94" w14:paraId="46EAB58F"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C904BD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6B983F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07876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9E3100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9AB61A5"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4400B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DB8D0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DBDE948" w14:textId="77777777" w:rsidR="008F4D94" w:rsidRDefault="008F4D94" w:rsidP="00190399">
            <w:pPr>
              <w:spacing w:after="0"/>
              <w:rPr>
                <w:rFonts w:ascii="Arial" w:hAnsi="Arial" w:cs="Arial"/>
                <w:color w:val="000000"/>
                <w:sz w:val="18"/>
                <w:szCs w:val="18"/>
              </w:rPr>
            </w:pPr>
          </w:p>
        </w:tc>
      </w:tr>
      <w:tr w:rsidR="008F4D94" w14:paraId="67024BF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ECDE5C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BF4361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2CCF34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9E484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247C94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93AB73"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29170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965284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8C7299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4416 - 4566</w:t>
            </w:r>
          </w:p>
        </w:tc>
      </w:tr>
      <w:tr w:rsidR="008F4D94" w14:paraId="67E87F3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B251E9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A13491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E7E71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B98971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714433B"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D64DCC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76DE4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839A8F9" w14:textId="77777777" w:rsidR="008F4D94" w:rsidRDefault="008F4D94" w:rsidP="00190399">
            <w:pPr>
              <w:spacing w:after="0"/>
              <w:rPr>
                <w:rFonts w:ascii="Arial" w:hAnsi="Arial" w:cs="Arial"/>
                <w:color w:val="000000"/>
                <w:sz w:val="18"/>
                <w:szCs w:val="18"/>
              </w:rPr>
            </w:pPr>
          </w:p>
        </w:tc>
      </w:tr>
      <w:tr w:rsidR="008F4D94" w14:paraId="449B1100"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640D8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C676E0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F5AE2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28032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0E1DD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1E0FE5B"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BE815D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9A1DE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7A60D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7088 - 6818</w:t>
            </w:r>
          </w:p>
        </w:tc>
      </w:tr>
      <w:tr w:rsidR="008F4D94" w14:paraId="11AE12D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8AA70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536735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4F3822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D42EA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0F013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35C580"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14971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6F646C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105CA7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4276 - 4036</w:t>
            </w:r>
          </w:p>
        </w:tc>
      </w:tr>
      <w:tr w:rsidR="008F4D94" w14:paraId="6669C6EF"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7E679C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FDB46B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35093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AF4CE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27516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48AF17"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01B0B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2E539E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EBB34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8512 - 8782</w:t>
            </w:r>
          </w:p>
        </w:tc>
      </w:tr>
      <w:tr w:rsidR="008F4D94" w14:paraId="0CEB63DE"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671BD1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4706DA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2C80E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591B5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79DB9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687E3FB"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62EDE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74E725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7864EC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7424 - 7664</w:t>
            </w:r>
          </w:p>
        </w:tc>
      </w:tr>
      <w:tr w:rsidR="008F4D94" w14:paraId="7AEAA720" w14:textId="77777777" w:rsidTr="00190399">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41F1E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71A5FE7" w14:textId="77777777" w:rsidR="008F4D94" w:rsidRDefault="008F4D94" w:rsidP="008F4D94">
      <w:pPr>
        <w:pStyle w:val="TH"/>
      </w:pPr>
    </w:p>
    <w:p w14:paraId="69DDDC55" w14:textId="77777777" w:rsidR="008F4D94" w:rsidRDefault="008F4D94" w:rsidP="008F4D94">
      <w:pPr>
        <w:pStyle w:val="TH"/>
        <w:rPr>
          <w:rFonts w:eastAsia="MS Mincho"/>
        </w:rPr>
      </w:pPr>
    </w:p>
    <w:p w14:paraId="7F5AAAA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n77</w:t>
      </w:r>
      <w:r w:rsidRPr="00A76C0A">
        <w:rPr>
          <w:rFonts w:eastAsia="MS Mincho"/>
        </w:rPr>
        <w:t>A.</w:t>
      </w:r>
    </w:p>
    <w:p w14:paraId="5451B99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1EBCF96C"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97F2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49F652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1F7E07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D6BB6B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84C35E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2E8FE4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B96CB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8B8E9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E99A2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CBDAE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D9AB39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6BDDB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70A44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5AABC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1320 - 2280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7DD54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5220 - 6180</w:t>
            </w:r>
          </w:p>
        </w:tc>
      </w:tr>
      <w:tr w:rsidR="008F4D94" w14:paraId="3270645D"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26401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174FD6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29625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AE268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A08E61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3EE3F3"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C7135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3E868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360 - 660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5BB447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4620 - 6480</w:t>
            </w:r>
          </w:p>
        </w:tc>
      </w:tr>
      <w:tr w:rsidR="008F4D94" w14:paraId="622E5ED1"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3BB9CC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F7A13F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5C17B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06711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B2C6BC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33B48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F86F5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0D50AC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7140 - 8160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80BD69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8520 - 10380</w:t>
            </w:r>
          </w:p>
        </w:tc>
      </w:tr>
      <w:tr w:rsidR="008F4D94" w14:paraId="577BD39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A145F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9060F9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891CFA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D9114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E791DE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2DADB29"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724BE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D6F89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1560 - 2640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50CB07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7920 - 10680</w:t>
            </w:r>
          </w:p>
        </w:tc>
      </w:tr>
      <w:tr w:rsidR="008F4D94" w14:paraId="3F31CB6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169F7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F1785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A1A99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F3207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DF9CB8F"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5400A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5AA249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4560 - 2640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B4B9757" w14:textId="77777777" w:rsidR="008F4D94" w:rsidRDefault="008F4D94" w:rsidP="00190399">
            <w:pPr>
              <w:spacing w:after="0"/>
              <w:rPr>
                <w:rFonts w:ascii="Arial" w:hAnsi="Arial" w:cs="Arial"/>
                <w:color w:val="000000"/>
                <w:sz w:val="18"/>
                <w:szCs w:val="18"/>
              </w:rPr>
            </w:pPr>
          </w:p>
        </w:tc>
      </w:tr>
      <w:tr w:rsidR="008F4D94" w14:paraId="6F726BF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02F69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3BB60F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84AB1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A481D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41547D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1B7B93"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A56AB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BFB523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9060 - 10140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8E8F4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11820 - 14580</w:t>
            </w:r>
          </w:p>
        </w:tc>
      </w:tr>
      <w:tr w:rsidR="008F4D94" w14:paraId="7AE85B5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6075A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B8DFA1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C0BC5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D0744D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D7B8B1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043E9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0E3078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10440 - 12360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0A538A9" w14:textId="77777777" w:rsidR="008F4D94" w:rsidRDefault="008F4D94" w:rsidP="00190399">
            <w:pPr>
              <w:spacing w:after="0"/>
              <w:rPr>
                <w:rFonts w:ascii="Arial" w:hAnsi="Arial" w:cs="Arial"/>
                <w:color w:val="000000"/>
                <w:sz w:val="18"/>
                <w:szCs w:val="18"/>
              </w:rPr>
            </w:pPr>
          </w:p>
        </w:tc>
      </w:tr>
      <w:tr w:rsidR="008F4D94" w14:paraId="71A2572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93566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A65B87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B62259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48D77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7EC04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99B695"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BF64F5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34E338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14880 - 11220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A1C0FD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4620 - 3480</w:t>
            </w:r>
          </w:p>
        </w:tc>
      </w:tr>
      <w:tr w:rsidR="008F4D94" w14:paraId="44EDC46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FE1A1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F3AD0E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E6CDAE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16F58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D6D67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DD9C86"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94A05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0D7622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8760 - 5940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1DC34A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660 - 2640</w:t>
            </w:r>
          </w:p>
        </w:tc>
      </w:tr>
      <w:tr w:rsidR="008F4D94" w14:paraId="7A45D63D"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CAAC0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3753B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93DAB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3A77A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F0CD4A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7110E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38D36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11F56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15120 - 18780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0016A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10980 - 12120</w:t>
            </w:r>
          </w:p>
        </w:tc>
      </w:tr>
      <w:tr w:rsidR="008F4D94" w14:paraId="23D9BB1D"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A255C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7C136F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6677C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0CC84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D6D44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5DCB2E"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EC071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3D83EF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13740 - 16560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F371B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12360 - 14340</w:t>
            </w:r>
          </w:p>
        </w:tc>
      </w:tr>
      <w:tr w:rsidR="008F4D94" w14:paraId="78D5AEA9" w14:textId="77777777" w:rsidTr="00190399">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484D9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89A7F8F" w14:textId="77777777" w:rsidR="008F4D94" w:rsidRDefault="008F4D94" w:rsidP="008F4D94">
      <w:pPr>
        <w:pStyle w:val="TH"/>
        <w:rPr>
          <w:rFonts w:eastAsia="MS Mincho"/>
        </w:rPr>
      </w:pPr>
    </w:p>
    <w:p w14:paraId="1A1C55A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4C0EFD8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98D6A11"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0E24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696C85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19185B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6C3362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A00BE3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193DF3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12AE93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41B10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324A4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57E6E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442CBD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BCC63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E6F31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709408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2438 - 3368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FC6BB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4132 - 5062</w:t>
            </w:r>
          </w:p>
        </w:tc>
      </w:tr>
      <w:tr w:rsidR="008F4D94" w14:paraId="16FCA09F"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30DD09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077D1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5654C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FE974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FE61D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9FDCA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AA9E9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09426B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2536 - 1576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E9DCBC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5738 - 7568</w:t>
            </w:r>
          </w:p>
        </w:tc>
      </w:tr>
      <w:tr w:rsidR="008F4D94" w14:paraId="5CE748A4"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E0A51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E2A6CE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CA1867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AFFF7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9E90EB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68159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DAAF9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38E2E6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4964 - 5924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09738B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7432 - 9262</w:t>
            </w:r>
          </w:p>
        </w:tc>
      </w:tr>
      <w:tr w:rsidR="008F4D94" w14:paraId="7C39144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811B39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22E73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C260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1AE1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339D1F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3B14C5"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CC957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78E681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1704 - 714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D3B47B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9038 - 11768</w:t>
            </w:r>
          </w:p>
        </w:tc>
      </w:tr>
      <w:tr w:rsidR="008F4D94" w14:paraId="1CDF3B9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98828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CD3B73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290B8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EAC239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AC33796"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FEE05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EF1F99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6736 - 4876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40123B3" w14:textId="77777777" w:rsidR="008F4D94" w:rsidRDefault="008F4D94" w:rsidP="00190399">
            <w:pPr>
              <w:spacing w:after="0"/>
              <w:rPr>
                <w:rFonts w:ascii="Arial" w:hAnsi="Arial" w:cs="Arial"/>
                <w:color w:val="000000"/>
                <w:sz w:val="18"/>
                <w:szCs w:val="18"/>
              </w:rPr>
            </w:pPr>
          </w:p>
        </w:tc>
      </w:tr>
      <w:tr w:rsidR="008F4D94" w14:paraId="445997F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3839C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0C66C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D0774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7BB5A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8F5AF7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E0C9A42"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26AA0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254BDB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5796 - 6786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7FE9E5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10732 - 13462</w:t>
            </w:r>
          </w:p>
        </w:tc>
      </w:tr>
      <w:tr w:rsidR="008F4D94" w14:paraId="0312C7D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86DA8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7A2CF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1B8A8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19DF02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271A4ED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8A058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4031E9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8264 - 10124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6B9F5E0" w14:textId="77777777" w:rsidR="008F4D94" w:rsidRDefault="008F4D94" w:rsidP="00190399">
            <w:pPr>
              <w:spacing w:after="0"/>
              <w:rPr>
                <w:rFonts w:ascii="Arial" w:hAnsi="Arial" w:cs="Arial"/>
                <w:color w:val="000000"/>
                <w:sz w:val="18"/>
                <w:szCs w:val="18"/>
              </w:rPr>
            </w:pPr>
          </w:p>
        </w:tc>
      </w:tr>
      <w:tr w:rsidR="008F4D94" w14:paraId="17617D62"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50085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45C5BC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3936E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FB5D4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36838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58CBEC"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13E52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04BE19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15968 - 12338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1B1DF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148 - 872</w:t>
            </w:r>
          </w:p>
        </w:tc>
      </w:tr>
      <w:tr w:rsidR="008F4D94" w14:paraId="7ABDBDE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93CBA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AF8212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1DAA0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10402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F7A1D2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B36CDC"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2B4B7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FAFA8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10936 - 8176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6924B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4014 - 5904</w:t>
            </w:r>
          </w:p>
        </w:tc>
      </w:tr>
      <w:tr w:rsidR="008F4D94" w14:paraId="6638B02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63F39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D8590A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AF62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181A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427641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2012F9"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CBDA6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85BD3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14032 - 17662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FB9AC9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6628 - 7648</w:t>
            </w:r>
          </w:p>
        </w:tc>
      </w:tr>
      <w:tr w:rsidR="008F4D94" w14:paraId="14B1CC8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84B1C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A3DDA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7C284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217A3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5597A3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0A559F"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00DE6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061744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11564 - 14324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5B5C31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9096 - 10986</w:t>
            </w:r>
          </w:p>
        </w:tc>
      </w:tr>
      <w:tr w:rsidR="008F4D94" w14:paraId="4E30798C" w14:textId="77777777" w:rsidTr="00190399">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838FC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4B3D40A" w14:textId="77777777" w:rsidR="008F4D94" w:rsidRDefault="008F4D94" w:rsidP="008F4D94"/>
    <w:p w14:paraId="71DA57D9"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 xml:space="preserve">1 </w:t>
      </w:r>
      <w:r>
        <w:rPr>
          <w:snapToGrid w:val="0"/>
        </w:rPr>
        <w:t>there are IMD3 and IMD5 from n1 and n20 into RX band n77.</w:t>
      </w:r>
    </w:p>
    <w:p w14:paraId="60692654"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 xml:space="preserve">2 </w:t>
      </w:r>
      <w:r>
        <w:rPr>
          <w:snapToGrid w:val="0"/>
        </w:rPr>
        <w:t>there is IMD5 from n1 and n77 into RX band n20.</w:t>
      </w:r>
    </w:p>
    <w:p w14:paraId="3CF0402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from n20 and n77 into RX band n1.</w:t>
      </w:r>
    </w:p>
    <w:p w14:paraId="67D9F7A0" w14:textId="77777777" w:rsidR="008F4D94" w:rsidRDefault="008F4D94" w:rsidP="008F4D94"/>
    <w:p w14:paraId="2FFD9EB3" w14:textId="77777777" w:rsidR="008F4D94" w:rsidRDefault="008F4D94" w:rsidP="008F4D94">
      <w:pPr>
        <w:pStyle w:val="Heading4"/>
      </w:pPr>
      <w:bookmarkStart w:id="497" w:name="_Toc180420680"/>
      <w:r>
        <w:t>5.39</w:t>
      </w:r>
      <w:r w:rsidRPr="00AB69C8">
        <w:t>.2.</w:t>
      </w:r>
      <w:r>
        <w:t>2</w:t>
      </w:r>
      <w:r w:rsidRPr="00AB69C8">
        <w:tab/>
        <w:t>REFSENS requirements</w:t>
      </w:r>
      <w:bookmarkEnd w:id="497"/>
    </w:p>
    <w:p w14:paraId="2FBE103F" w14:textId="77777777" w:rsidR="008F4D94" w:rsidRPr="007C4117" w:rsidRDefault="008F4D94" w:rsidP="008F4D94">
      <w:r>
        <w:t>The MSD requirements are re-used from CA_n1-n18-n77.</w:t>
      </w:r>
    </w:p>
    <w:p w14:paraId="298204D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5.39</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6DB961A"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C00C901"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2C12D7" w14:textId="77777777" w:rsidR="008F4D94" w:rsidRPr="006E069C" w:rsidRDefault="008F4D94" w:rsidP="00190399">
            <w:pPr>
              <w:pStyle w:val="TAH"/>
            </w:pPr>
            <w:r w:rsidRPr="006E069C">
              <w:t>Source of IMD</w:t>
            </w:r>
          </w:p>
        </w:tc>
      </w:tr>
      <w:tr w:rsidR="008F4D94" w:rsidRPr="006E069C" w14:paraId="57785CE8"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11A2EAC"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47D646A"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981E796"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779E3E5B"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CCB133C"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65ADA71B"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51F0AD7F"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93CB030"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3FED1D" w14:textId="77777777" w:rsidR="008F4D94" w:rsidRPr="006E069C" w:rsidRDefault="008F4D94" w:rsidP="00190399">
            <w:pPr>
              <w:pStyle w:val="TAH"/>
            </w:pPr>
          </w:p>
        </w:tc>
      </w:tr>
      <w:tr w:rsidR="008F4D94" w:rsidRPr="006E069C" w14:paraId="25C200DA"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911549" w14:textId="77777777" w:rsidR="008F4D94" w:rsidRPr="006E069C" w:rsidRDefault="008F4D94" w:rsidP="00190399">
            <w:pPr>
              <w:pStyle w:val="TAC"/>
              <w:rPr>
                <w:lang w:val="en-US" w:eastAsia="zh-CN"/>
              </w:rPr>
            </w:pPr>
            <w:r>
              <w:rPr>
                <w:rFonts w:cs="Arial"/>
                <w:color w:val="000000"/>
                <w:szCs w:val="18"/>
              </w:rPr>
              <w:t>CA_n1-n20-n77</w:t>
            </w:r>
          </w:p>
        </w:tc>
        <w:tc>
          <w:tcPr>
            <w:tcW w:w="923" w:type="dxa"/>
            <w:tcBorders>
              <w:top w:val="single" w:sz="4" w:space="0" w:color="auto"/>
              <w:left w:val="single" w:sz="4" w:space="0" w:color="auto"/>
              <w:right w:val="single" w:sz="4" w:space="0" w:color="auto"/>
            </w:tcBorders>
          </w:tcPr>
          <w:p w14:paraId="3BEA65AA" w14:textId="77777777" w:rsidR="008F4D94" w:rsidRPr="006E069C" w:rsidRDefault="008F4D94" w:rsidP="00190399">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2A4B03ED" w14:textId="77777777" w:rsidR="008F4D94" w:rsidRPr="006E069C" w:rsidRDefault="008F4D94" w:rsidP="00190399">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1AE2546C"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7CD64FC"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1DA808C4" w14:textId="77777777" w:rsidR="008F4D94" w:rsidRPr="006E069C" w:rsidRDefault="008F4D94" w:rsidP="00190399">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52650C5C" w14:textId="77777777" w:rsidR="008F4D94" w:rsidRPr="006E069C" w:rsidRDefault="008F4D94" w:rsidP="00190399">
            <w:pPr>
              <w:pStyle w:val="TAC"/>
              <w:rPr>
                <w:lang w:val="en-US" w:eastAsia="zh-CN"/>
              </w:rPr>
            </w:pPr>
            <w:r w:rsidRPr="00487246">
              <w:rPr>
                <w:lang w:val="en-US" w:eastAsia="zh-CN"/>
              </w:rPr>
              <w:t>N/A</w:t>
            </w:r>
          </w:p>
        </w:tc>
        <w:tc>
          <w:tcPr>
            <w:tcW w:w="828" w:type="dxa"/>
            <w:tcBorders>
              <w:top w:val="single" w:sz="4" w:space="0" w:color="auto"/>
              <w:left w:val="single" w:sz="4" w:space="0" w:color="auto"/>
              <w:right w:val="single" w:sz="4" w:space="0" w:color="auto"/>
            </w:tcBorders>
          </w:tcPr>
          <w:p w14:paraId="0998185E"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AEB73B0" w14:textId="77777777" w:rsidR="008F4D94" w:rsidRPr="006E069C" w:rsidRDefault="008F4D94" w:rsidP="00190399">
            <w:pPr>
              <w:pStyle w:val="TAC"/>
            </w:pPr>
            <w:r w:rsidRPr="00E2543B">
              <w:rPr>
                <w:lang w:val="en-US" w:eastAsia="zh-CN"/>
              </w:rPr>
              <w:t>N/A</w:t>
            </w:r>
          </w:p>
        </w:tc>
      </w:tr>
      <w:tr w:rsidR="008F4D94" w:rsidRPr="006E069C" w14:paraId="4C94445B"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EA783D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797E03"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EE407B1"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2D07D988"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1311425"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DE8BD5"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EA753A7" w14:textId="77777777" w:rsidR="008F4D94" w:rsidRPr="006E069C" w:rsidRDefault="008F4D94" w:rsidP="00190399">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410F73"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FA8A30" w14:textId="77777777" w:rsidR="008F4D94" w:rsidRPr="006E069C" w:rsidRDefault="008F4D94" w:rsidP="00190399">
            <w:pPr>
              <w:pStyle w:val="TAC"/>
            </w:pPr>
            <w:r w:rsidRPr="00E2543B">
              <w:rPr>
                <w:lang w:val="en-US" w:eastAsia="zh-CN"/>
              </w:rPr>
              <w:t>N/A</w:t>
            </w:r>
          </w:p>
        </w:tc>
      </w:tr>
      <w:tr w:rsidR="008F4D94" w:rsidRPr="006E069C" w14:paraId="046304C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F0F26A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49EAF2" w14:textId="77777777" w:rsidR="008F4D94" w:rsidRPr="006E069C"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5C71484" w14:textId="77777777" w:rsidR="008F4D94" w:rsidRPr="006E069C" w:rsidRDefault="008F4D94" w:rsidP="00190399">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16AD42F"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A5AECCF" w14:textId="77777777" w:rsidR="008F4D94" w:rsidRPr="006E069C" w:rsidRDefault="008F4D94" w:rsidP="00190399">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D3BA3F5" w14:textId="77777777" w:rsidR="008F4D94" w:rsidRPr="006E069C" w:rsidRDefault="008F4D94" w:rsidP="00190399">
            <w:pPr>
              <w:pStyle w:val="TAC"/>
              <w:rPr>
                <w:lang w:val="en-US" w:eastAsia="zh-CN"/>
              </w:rPr>
            </w:pPr>
            <w:r>
              <w:rPr>
                <w:lang w:val="en-US" w:eastAsia="zh-CN"/>
              </w:rPr>
              <w:t>3644</w:t>
            </w:r>
          </w:p>
        </w:tc>
        <w:tc>
          <w:tcPr>
            <w:tcW w:w="797" w:type="dxa"/>
            <w:tcBorders>
              <w:top w:val="single" w:sz="4" w:space="0" w:color="auto"/>
              <w:left w:val="single" w:sz="4" w:space="0" w:color="auto"/>
              <w:bottom w:val="single" w:sz="4" w:space="0" w:color="auto"/>
              <w:right w:val="single" w:sz="4" w:space="0" w:color="auto"/>
            </w:tcBorders>
          </w:tcPr>
          <w:p w14:paraId="340DB0EA" w14:textId="77777777" w:rsidR="008F4D94" w:rsidRPr="006E069C" w:rsidRDefault="008F4D94" w:rsidP="00190399">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0C48E2B8"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2E5AEC" w14:textId="77777777" w:rsidR="008F4D94" w:rsidRPr="006E069C" w:rsidRDefault="008F4D94" w:rsidP="00190399">
            <w:pPr>
              <w:pStyle w:val="TAC"/>
            </w:pPr>
            <w:r>
              <w:t>IMD3</w:t>
            </w:r>
            <w:r w:rsidRPr="007C4117">
              <w:rPr>
                <w:vertAlign w:val="superscript"/>
              </w:rPr>
              <w:t>1</w:t>
            </w:r>
          </w:p>
        </w:tc>
      </w:tr>
      <w:tr w:rsidR="008F4D94" w:rsidRPr="006E069C" w14:paraId="554C201F"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5BAEF20"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749E9A" w14:textId="77777777" w:rsidR="008F4D94" w:rsidRDefault="008F4D94" w:rsidP="00190399">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7F55D13" w14:textId="77777777" w:rsidR="008F4D94" w:rsidRPr="006E069C" w:rsidRDefault="008F4D94" w:rsidP="00190399">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2B0087A8"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610522"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B0EBFAA" w14:textId="77777777" w:rsidR="008F4D94" w:rsidRPr="006E069C" w:rsidRDefault="008F4D94" w:rsidP="00190399">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7FDBE68C" w14:textId="77777777" w:rsidR="008F4D94" w:rsidRPr="006E069C" w:rsidRDefault="008F4D94" w:rsidP="00190399">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2288A90"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879F9" w14:textId="77777777" w:rsidR="008F4D94" w:rsidRPr="006E069C" w:rsidRDefault="008F4D94" w:rsidP="00190399">
            <w:pPr>
              <w:pStyle w:val="TAC"/>
            </w:pPr>
            <w:r>
              <w:rPr>
                <w:lang w:val="en-US" w:eastAsia="zh-CN"/>
              </w:rPr>
              <w:t>N/A</w:t>
            </w:r>
          </w:p>
        </w:tc>
      </w:tr>
      <w:tr w:rsidR="008F4D94" w:rsidRPr="006E069C" w14:paraId="31F907C8"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47916DB"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6EC859"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908AA50" w14:textId="77777777" w:rsidR="008F4D94" w:rsidRPr="006E069C" w:rsidRDefault="008F4D94" w:rsidP="00190399">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C7AB0CD"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DD9E7C" w14:textId="77777777" w:rsidR="008F4D94" w:rsidRPr="006E069C" w:rsidRDefault="008F4D94" w:rsidP="00190399">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615D81B"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3F107493" w14:textId="77777777" w:rsidR="008F4D94" w:rsidRPr="006E069C" w:rsidRDefault="008F4D94" w:rsidP="00190399">
            <w:pPr>
              <w:pStyle w:val="TAC"/>
              <w:rPr>
                <w:lang w:val="en-US" w:eastAsia="zh-CN"/>
              </w:rPr>
            </w:pPr>
            <w:r>
              <w:rPr>
                <w:lang w:val="en-US" w:eastAsia="zh-CN"/>
              </w:rPr>
              <w:t>3.5</w:t>
            </w:r>
          </w:p>
        </w:tc>
        <w:tc>
          <w:tcPr>
            <w:tcW w:w="828" w:type="dxa"/>
            <w:tcBorders>
              <w:top w:val="single" w:sz="4" w:space="0" w:color="auto"/>
              <w:left w:val="single" w:sz="4" w:space="0" w:color="auto"/>
              <w:bottom w:val="single" w:sz="4" w:space="0" w:color="auto"/>
              <w:right w:val="single" w:sz="4" w:space="0" w:color="auto"/>
            </w:tcBorders>
          </w:tcPr>
          <w:p w14:paraId="7555137A"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D9149F" w14:textId="77777777" w:rsidR="008F4D94" w:rsidRPr="006E069C" w:rsidRDefault="008F4D94" w:rsidP="00190399">
            <w:pPr>
              <w:pStyle w:val="TAC"/>
            </w:pPr>
            <w:r>
              <w:t>IMD5</w:t>
            </w:r>
          </w:p>
        </w:tc>
      </w:tr>
      <w:tr w:rsidR="008F4D94" w:rsidRPr="006E069C" w14:paraId="54E71DDF"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9AC4C5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F9606D" w14:textId="77777777" w:rsidR="008F4D94"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6F4FFA0" w14:textId="77777777" w:rsidR="008F4D94" w:rsidRPr="006E069C" w:rsidRDefault="008F4D94" w:rsidP="00190399">
            <w:pPr>
              <w:pStyle w:val="TAC"/>
              <w:rPr>
                <w:lang w:val="en-US" w:eastAsia="zh-CN"/>
              </w:rPr>
            </w:pPr>
            <w:r>
              <w:rPr>
                <w:lang w:val="en-US" w:eastAsia="zh-CN"/>
              </w:rPr>
              <w:t>3328</w:t>
            </w:r>
          </w:p>
        </w:tc>
        <w:tc>
          <w:tcPr>
            <w:tcW w:w="1012" w:type="dxa"/>
            <w:tcBorders>
              <w:top w:val="single" w:sz="4" w:space="0" w:color="auto"/>
              <w:left w:val="single" w:sz="4" w:space="0" w:color="auto"/>
              <w:bottom w:val="single" w:sz="4" w:space="0" w:color="auto"/>
              <w:right w:val="single" w:sz="4" w:space="0" w:color="auto"/>
            </w:tcBorders>
          </w:tcPr>
          <w:p w14:paraId="2FFF88A6"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92A14F4"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E72CDE0" w14:textId="77777777" w:rsidR="008F4D94" w:rsidRPr="006E069C" w:rsidRDefault="008F4D94" w:rsidP="00190399">
            <w:pPr>
              <w:pStyle w:val="TAC"/>
              <w:rPr>
                <w:lang w:val="en-US" w:eastAsia="zh-CN"/>
              </w:rPr>
            </w:pPr>
            <w:r>
              <w:rPr>
                <w:lang w:val="en-US" w:eastAsia="zh-CN"/>
              </w:rPr>
              <w:t>3328</w:t>
            </w:r>
          </w:p>
        </w:tc>
        <w:tc>
          <w:tcPr>
            <w:tcW w:w="797" w:type="dxa"/>
            <w:tcBorders>
              <w:top w:val="single" w:sz="4" w:space="0" w:color="auto"/>
              <w:left w:val="single" w:sz="4" w:space="0" w:color="auto"/>
              <w:bottom w:val="single" w:sz="4" w:space="0" w:color="auto"/>
              <w:right w:val="single" w:sz="4" w:space="0" w:color="auto"/>
            </w:tcBorders>
          </w:tcPr>
          <w:p w14:paraId="7550E051" w14:textId="77777777" w:rsidR="008F4D94" w:rsidRPr="006E069C" w:rsidRDefault="008F4D94" w:rsidP="00190399">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BA6A61"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8FD4E5" w14:textId="77777777" w:rsidR="008F4D94" w:rsidRPr="006E069C" w:rsidRDefault="008F4D94" w:rsidP="00190399">
            <w:pPr>
              <w:pStyle w:val="TAC"/>
            </w:pPr>
            <w:r>
              <w:rPr>
                <w:lang w:val="en-US" w:eastAsia="zh-CN"/>
              </w:rPr>
              <w:t>N/A</w:t>
            </w:r>
          </w:p>
        </w:tc>
      </w:tr>
      <w:tr w:rsidR="008F4D94" w:rsidRPr="006E069C" w14:paraId="385E0702"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171D53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0CA931" w14:textId="77777777" w:rsidR="008F4D94" w:rsidRDefault="008F4D94" w:rsidP="00190399">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BC3A853" w14:textId="77777777" w:rsidR="008F4D94" w:rsidRPr="006E069C" w:rsidRDefault="008F4D94" w:rsidP="00190399">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C1D44BB"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E285D5" w14:textId="77777777" w:rsidR="008F4D94" w:rsidRPr="006E069C" w:rsidRDefault="008F4D94" w:rsidP="00190399">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2353CA9" w14:textId="77777777" w:rsidR="008F4D94" w:rsidRPr="006E069C" w:rsidRDefault="008F4D94" w:rsidP="00190399">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4F64D1AC" w14:textId="77777777" w:rsidR="008F4D94" w:rsidRPr="006E069C" w:rsidRDefault="008F4D94" w:rsidP="00190399">
            <w:pPr>
              <w:pStyle w:val="TAC"/>
              <w:rPr>
                <w:lang w:val="en-US" w:eastAsia="zh-CN"/>
              </w:rPr>
            </w:pPr>
            <w:r>
              <w:rPr>
                <w:lang w:val="en-US" w:eastAsia="zh-CN"/>
              </w:rPr>
              <w:t>16.4</w:t>
            </w:r>
          </w:p>
        </w:tc>
        <w:tc>
          <w:tcPr>
            <w:tcW w:w="828" w:type="dxa"/>
            <w:tcBorders>
              <w:top w:val="single" w:sz="4" w:space="0" w:color="auto"/>
              <w:left w:val="single" w:sz="4" w:space="0" w:color="auto"/>
              <w:bottom w:val="single" w:sz="4" w:space="0" w:color="auto"/>
              <w:right w:val="single" w:sz="4" w:space="0" w:color="auto"/>
            </w:tcBorders>
          </w:tcPr>
          <w:p w14:paraId="69CC88C1"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A739B7" w14:textId="77777777" w:rsidR="008F4D94" w:rsidRPr="006E069C" w:rsidRDefault="008F4D94" w:rsidP="00190399">
            <w:pPr>
              <w:pStyle w:val="TAC"/>
            </w:pPr>
            <w:r>
              <w:t>IMD3</w:t>
            </w:r>
          </w:p>
        </w:tc>
      </w:tr>
      <w:tr w:rsidR="008F4D94" w:rsidRPr="006E069C" w14:paraId="6AB8896E"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A3FB64A"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40F133"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B7213D5"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26FB835"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2FA9D53"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724B59"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02C17924" w14:textId="77777777" w:rsidR="008F4D94" w:rsidRPr="006E069C" w:rsidRDefault="008F4D94" w:rsidP="00190399">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510B74"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3155E1" w14:textId="77777777" w:rsidR="008F4D94" w:rsidRPr="006E069C" w:rsidRDefault="008F4D94" w:rsidP="00190399">
            <w:pPr>
              <w:pStyle w:val="TAC"/>
            </w:pPr>
            <w:r w:rsidRPr="00E268B4">
              <w:rPr>
                <w:lang w:val="en-US" w:eastAsia="zh-CN"/>
              </w:rPr>
              <w:t>N/A</w:t>
            </w:r>
          </w:p>
        </w:tc>
      </w:tr>
      <w:tr w:rsidR="008F4D94" w:rsidRPr="006E069C" w14:paraId="3F19D07D"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7D21F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8DEFBC" w14:textId="77777777" w:rsidR="008F4D94" w:rsidRDefault="008F4D94" w:rsidP="00190399">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332A655" w14:textId="77777777" w:rsidR="008F4D94" w:rsidRPr="006E069C" w:rsidRDefault="008F4D94" w:rsidP="00190399">
            <w:pPr>
              <w:pStyle w:val="TAC"/>
              <w:rPr>
                <w:lang w:val="en-US" w:eastAsia="zh-CN"/>
              </w:rPr>
            </w:pPr>
            <w:r>
              <w:rPr>
                <w:lang w:val="en-US" w:eastAsia="zh-CN"/>
              </w:rPr>
              <w:t>3834</w:t>
            </w:r>
          </w:p>
        </w:tc>
        <w:tc>
          <w:tcPr>
            <w:tcW w:w="1012" w:type="dxa"/>
            <w:tcBorders>
              <w:top w:val="single" w:sz="4" w:space="0" w:color="auto"/>
              <w:left w:val="single" w:sz="4" w:space="0" w:color="auto"/>
              <w:bottom w:val="single" w:sz="4" w:space="0" w:color="auto"/>
              <w:right w:val="single" w:sz="4" w:space="0" w:color="auto"/>
            </w:tcBorders>
          </w:tcPr>
          <w:p w14:paraId="5923FD12"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4B06E7C"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F8B67D0" w14:textId="77777777" w:rsidR="008F4D94" w:rsidRPr="006E069C" w:rsidRDefault="008F4D94" w:rsidP="00190399">
            <w:pPr>
              <w:pStyle w:val="TAC"/>
              <w:rPr>
                <w:lang w:val="en-US" w:eastAsia="zh-CN"/>
              </w:rPr>
            </w:pPr>
            <w:r>
              <w:rPr>
                <w:lang w:val="en-US" w:eastAsia="zh-CN"/>
              </w:rPr>
              <w:t>3834</w:t>
            </w:r>
          </w:p>
        </w:tc>
        <w:tc>
          <w:tcPr>
            <w:tcW w:w="797" w:type="dxa"/>
            <w:tcBorders>
              <w:top w:val="single" w:sz="4" w:space="0" w:color="auto"/>
              <w:left w:val="single" w:sz="4" w:space="0" w:color="auto"/>
              <w:bottom w:val="single" w:sz="4" w:space="0" w:color="auto"/>
              <w:right w:val="single" w:sz="4" w:space="0" w:color="auto"/>
            </w:tcBorders>
          </w:tcPr>
          <w:p w14:paraId="721A4517" w14:textId="77777777" w:rsidR="008F4D94" w:rsidRPr="006E069C" w:rsidRDefault="008F4D94" w:rsidP="00190399">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D97BD6"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70C3F1" w14:textId="77777777" w:rsidR="008F4D94" w:rsidRPr="006E069C" w:rsidRDefault="008F4D94" w:rsidP="00190399">
            <w:pPr>
              <w:pStyle w:val="TAC"/>
            </w:pPr>
            <w:r w:rsidRPr="00E268B4">
              <w:rPr>
                <w:lang w:val="en-US" w:eastAsia="zh-CN"/>
              </w:rPr>
              <w:t>N/A</w:t>
            </w:r>
          </w:p>
        </w:tc>
      </w:tr>
      <w:tr w:rsidR="008F4D94" w:rsidRPr="006E069C" w14:paraId="6EC70253" w14:textId="77777777" w:rsidTr="001903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5C602061" w14:textId="77777777" w:rsidR="008F4D94" w:rsidRPr="003D2E7D" w:rsidRDefault="008F4D94" w:rsidP="00190399">
            <w:pPr>
              <w:pStyle w:val="TAN"/>
              <w:rPr>
                <w:lang w:eastAsia="zh-CN"/>
              </w:rPr>
            </w:pPr>
            <w:r w:rsidRPr="000B4D6A">
              <w:t xml:space="preserve">NOTE </w:t>
            </w:r>
            <w:r w:rsidRPr="000B4D6A">
              <w:rPr>
                <w:rFonts w:hint="eastAsia"/>
                <w:lang w:val="en-US" w:eastAsia="zh-CN"/>
              </w:rPr>
              <w:t>1</w:t>
            </w:r>
            <w:r w:rsidRPr="000B4D6A">
              <w:t>:</w:t>
            </w:r>
            <w:r w:rsidRPr="000B4D6A">
              <w:tab/>
            </w:r>
            <w:r w:rsidRPr="000B4D6A">
              <w:rPr>
                <w:lang w:eastAsia="ja-JP"/>
              </w:rPr>
              <w:t>This band is subject to IMD5 also which MSD is not specified.</w:t>
            </w:r>
          </w:p>
        </w:tc>
      </w:tr>
    </w:tbl>
    <w:p w14:paraId="63B1293B" w14:textId="77777777" w:rsidR="008F4D94" w:rsidRDefault="008F4D94" w:rsidP="008F4D94">
      <w:pPr>
        <w:rPr>
          <w:color w:val="0070C0"/>
        </w:rPr>
      </w:pPr>
    </w:p>
    <w:p w14:paraId="1E8798AC" w14:textId="77777777" w:rsidR="008F4D94" w:rsidRPr="00B26E21" w:rsidRDefault="008F4D94" w:rsidP="008F4D94">
      <w:pPr>
        <w:rPr>
          <w:color w:val="0070C0"/>
        </w:rPr>
      </w:pPr>
    </w:p>
    <w:p w14:paraId="52F8C8F6" w14:textId="77777777" w:rsidR="008F4D94" w:rsidRDefault="008F4D94" w:rsidP="008F4D94">
      <w:pPr>
        <w:rPr>
          <w:color w:val="0070C0"/>
        </w:rPr>
      </w:pPr>
    </w:p>
    <w:p w14:paraId="2D427456" w14:textId="77777777" w:rsidR="008F4D94" w:rsidRDefault="008F4D94" w:rsidP="008F4D94">
      <w:pPr>
        <w:pStyle w:val="Heading2"/>
      </w:pPr>
      <w:bookmarkStart w:id="498" w:name="_Toc180420681"/>
      <w:r>
        <w:lastRenderedPageBreak/>
        <w:t>5.40</w:t>
      </w:r>
      <w:r>
        <w:tab/>
        <w:t>CA_n1-n71-n77</w:t>
      </w:r>
      <w:bookmarkEnd w:id="498"/>
    </w:p>
    <w:p w14:paraId="6975E174" w14:textId="77777777" w:rsidR="008F4D94" w:rsidRDefault="008F4D94" w:rsidP="008F4D94">
      <w:pPr>
        <w:pStyle w:val="Heading3"/>
        <w:rPr>
          <w:rFonts w:cs="Arial"/>
          <w:szCs w:val="28"/>
          <w:lang w:val="en-US" w:eastAsia="zh-CN"/>
        </w:rPr>
      </w:pPr>
      <w:bookmarkStart w:id="499" w:name="_Toc180420682"/>
      <w:r>
        <w:t>5.40.1</w:t>
      </w:r>
      <w:r>
        <w:tab/>
      </w:r>
      <w:r>
        <w:rPr>
          <w:rFonts w:cs="Arial"/>
          <w:szCs w:val="28"/>
          <w:lang w:val="en-US" w:eastAsia="zh-CN"/>
        </w:rPr>
        <w:t>Common for 1 band UL and 2 bands UL CA</w:t>
      </w:r>
      <w:bookmarkEnd w:id="499"/>
    </w:p>
    <w:p w14:paraId="6A5713A7" w14:textId="77777777" w:rsidR="008F4D94" w:rsidRDefault="008F4D94" w:rsidP="008F4D94">
      <w:pPr>
        <w:pStyle w:val="Heading4"/>
      </w:pPr>
      <w:bookmarkStart w:id="500" w:name="_Toc180420683"/>
      <w:r>
        <w:t>5.40.1.1</w:t>
      </w:r>
      <w:r>
        <w:tab/>
      </w:r>
      <w:r>
        <w:rPr>
          <w:rFonts w:cs="Arial"/>
          <w:lang w:eastAsia="zh-CN"/>
        </w:rPr>
        <w:t>Operating bands for CA</w:t>
      </w:r>
      <w:bookmarkEnd w:id="500"/>
    </w:p>
    <w:p w14:paraId="2999D8D1" w14:textId="77777777" w:rsidR="008F4D94" w:rsidRDefault="008F4D94" w:rsidP="008F4D94">
      <w:pPr>
        <w:pStyle w:val="TH"/>
        <w:rPr>
          <w:lang w:val="en-US"/>
        </w:rPr>
      </w:pPr>
      <w:r>
        <w:rPr>
          <w:rFonts w:cs="Arial"/>
        </w:rPr>
        <w:t xml:space="preserve">Table </w:t>
      </w:r>
      <w:r>
        <w:rPr>
          <w:rFonts w:cs="Arial" w:hint="eastAsia"/>
          <w:lang w:val="en-US" w:eastAsia="zh-CN"/>
        </w:rPr>
        <w:t>5.40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FE25F9D"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F9A07"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D64B8A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C0E0FF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287D42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2B095E2"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7AF182"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0990028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4BD1FD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167BB3E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3362E748"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72BC17"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BA6B90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6148F4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4DC9021D" w14:textId="77777777" w:rsidR="008F4D94" w:rsidRDefault="008F4D94" w:rsidP="00190399">
            <w:pPr>
              <w:rPr>
                <w:rFonts w:ascii="Aptos Narrow" w:hAnsi="Aptos Narrow"/>
                <w:color w:val="000000"/>
                <w:sz w:val="22"/>
                <w:szCs w:val="22"/>
              </w:rPr>
            </w:pPr>
            <w:r>
              <w:rPr>
                <w:rFonts w:ascii="Aptos Narrow" w:hAnsi="Aptos Narrow"/>
                <w:color w:val="000000"/>
                <w:sz w:val="22"/>
                <w:szCs w:val="22"/>
              </w:rPr>
              <w:t> </w:t>
            </w:r>
          </w:p>
        </w:tc>
      </w:tr>
      <w:tr w:rsidR="008F4D94" w14:paraId="51E3EE22"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4F795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27EEE3A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12A18BC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A7B93D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310166B8"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03363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E7619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3CBA5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6972F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2A2161B4"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DCE69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12B03AF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0DD3F0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16BB4A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5DADF089" w14:textId="77777777" w:rsidR="008F4D94" w:rsidRDefault="008F4D94" w:rsidP="008F4D94">
      <w:pPr>
        <w:pStyle w:val="TH"/>
      </w:pPr>
    </w:p>
    <w:p w14:paraId="74F18FCF" w14:textId="77777777" w:rsidR="008F4D94" w:rsidRPr="005D2633" w:rsidRDefault="008F4D94" w:rsidP="008F4D94">
      <w:pPr>
        <w:pStyle w:val="Heading4"/>
        <w:rPr>
          <w:rFonts w:cs="Arial"/>
          <w:lang w:eastAsia="zh-CN"/>
        </w:rPr>
      </w:pPr>
      <w:bookmarkStart w:id="501" w:name="_Toc180420684"/>
      <w:r>
        <w:rPr>
          <w:rFonts w:cs="Arial"/>
          <w:lang w:eastAsia="zh-CN"/>
        </w:rPr>
        <w:t>5.40</w:t>
      </w:r>
      <w:r w:rsidRPr="005D2633">
        <w:rPr>
          <w:rFonts w:cs="Arial"/>
          <w:lang w:eastAsia="zh-CN"/>
        </w:rPr>
        <w:t>.1.2</w:t>
      </w:r>
      <w:r w:rsidRPr="005D2633">
        <w:rPr>
          <w:rFonts w:cs="Arial"/>
          <w:lang w:eastAsia="zh-CN"/>
        </w:rPr>
        <w:tab/>
      </w:r>
      <w:r>
        <w:rPr>
          <w:rFonts w:cs="Arial"/>
          <w:lang w:eastAsia="zh-CN"/>
        </w:rPr>
        <w:t>Channel bandwidths per operating band for CA</w:t>
      </w:r>
      <w:bookmarkEnd w:id="501"/>
    </w:p>
    <w:p w14:paraId="7226E27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567"/>
        <w:gridCol w:w="3811"/>
        <w:gridCol w:w="1360"/>
      </w:tblGrid>
      <w:tr w:rsidR="008F4D94" w14:paraId="5D192E98"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8CA1F22"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DD3FC71" w14:textId="77777777" w:rsidTr="00190399">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2A1D75DB" w14:textId="77777777" w:rsidR="008F4D94" w:rsidRDefault="008F4D94" w:rsidP="00190399">
            <w:pPr>
              <w:pStyle w:val="TAH"/>
              <w:rPr>
                <w:szCs w:val="18"/>
                <w:lang w:eastAsia="zh-CN"/>
              </w:rPr>
            </w:pPr>
            <w:r>
              <w:t>NR CA configuration</w:t>
            </w:r>
          </w:p>
        </w:tc>
        <w:tc>
          <w:tcPr>
            <w:tcW w:w="1984" w:type="dxa"/>
            <w:tcBorders>
              <w:left w:val="single" w:sz="4" w:space="0" w:color="auto"/>
              <w:bottom w:val="single" w:sz="4" w:space="0" w:color="auto"/>
              <w:right w:val="single" w:sz="4" w:space="0" w:color="auto"/>
            </w:tcBorders>
            <w:shd w:val="clear" w:color="auto" w:fill="auto"/>
            <w:vAlign w:val="center"/>
          </w:tcPr>
          <w:p w14:paraId="473F16F8"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567" w:type="dxa"/>
            <w:tcBorders>
              <w:left w:val="single" w:sz="4" w:space="0" w:color="auto"/>
              <w:right w:val="single" w:sz="4" w:space="0" w:color="auto"/>
            </w:tcBorders>
            <w:vAlign w:val="center"/>
          </w:tcPr>
          <w:p w14:paraId="5A60FBB6"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55A56A3B"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92F9A" w14:textId="77777777" w:rsidR="008F4D94" w:rsidRDefault="008F4D94" w:rsidP="00190399">
            <w:pPr>
              <w:pStyle w:val="TAH"/>
              <w:rPr>
                <w:szCs w:val="18"/>
                <w:lang w:val="en-US" w:eastAsia="zh-CN"/>
              </w:rPr>
            </w:pPr>
            <w:r>
              <w:t>Bandwidth combination set</w:t>
            </w:r>
          </w:p>
        </w:tc>
      </w:tr>
      <w:tr w:rsidR="008F4D94" w14:paraId="28DDCA90"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68883831"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CA_n1A-n71A-n77A</w:t>
            </w:r>
          </w:p>
        </w:tc>
        <w:tc>
          <w:tcPr>
            <w:tcW w:w="1984" w:type="dxa"/>
            <w:tcBorders>
              <w:top w:val="single" w:sz="4" w:space="0" w:color="auto"/>
              <w:left w:val="single" w:sz="4" w:space="0" w:color="auto"/>
              <w:bottom w:val="nil"/>
              <w:right w:val="single" w:sz="4" w:space="0" w:color="auto"/>
            </w:tcBorders>
            <w:shd w:val="clear" w:color="auto" w:fill="auto"/>
            <w:vAlign w:val="center"/>
          </w:tcPr>
          <w:p w14:paraId="4CE09208" w14:textId="77777777" w:rsidR="008F4D94" w:rsidRPr="004906ED" w:rsidRDefault="008F4D94" w:rsidP="00190399">
            <w:pPr>
              <w:pStyle w:val="TAC"/>
              <w:rPr>
                <w:rFonts w:eastAsia="SimSun" w:cs="Arial"/>
                <w:szCs w:val="18"/>
                <w:lang w:val="en-US" w:eastAsia="zh-CN"/>
              </w:rPr>
            </w:pPr>
            <w:r w:rsidRPr="004906ED">
              <w:rPr>
                <w:rFonts w:eastAsia="SimSun" w:cs="Arial"/>
                <w:szCs w:val="18"/>
                <w:lang w:val="en-US" w:eastAsia="zh-CN"/>
              </w:rPr>
              <w:t>CA_n1A-n71A</w:t>
            </w:r>
          </w:p>
          <w:p w14:paraId="5E4F1BC4" w14:textId="77777777" w:rsidR="008F4D94" w:rsidRPr="004906ED" w:rsidRDefault="008F4D94" w:rsidP="00190399">
            <w:pPr>
              <w:pStyle w:val="TAC"/>
              <w:rPr>
                <w:rFonts w:eastAsia="SimSun" w:cs="Arial"/>
                <w:szCs w:val="18"/>
                <w:lang w:val="en-US" w:eastAsia="zh-CN"/>
              </w:rPr>
            </w:pPr>
            <w:r w:rsidRPr="004906ED">
              <w:rPr>
                <w:rFonts w:eastAsia="SimSun" w:cs="Arial"/>
                <w:szCs w:val="18"/>
                <w:lang w:val="en-US" w:eastAsia="zh-CN"/>
              </w:rPr>
              <w:t>CA_n1A-n77A</w:t>
            </w:r>
          </w:p>
          <w:p w14:paraId="1BE90665" w14:textId="77777777" w:rsidR="008F4D94" w:rsidRPr="00B00CBD" w:rsidRDefault="008F4D94" w:rsidP="00190399">
            <w:pPr>
              <w:pStyle w:val="TAC"/>
              <w:rPr>
                <w:rFonts w:eastAsia="SimSun" w:cs="Arial"/>
                <w:szCs w:val="18"/>
                <w:lang w:val="en-US" w:eastAsia="zh-CN"/>
              </w:rPr>
            </w:pPr>
            <w:r w:rsidRPr="004906ED">
              <w:rPr>
                <w:rFonts w:eastAsia="SimSun" w:cs="Arial"/>
                <w:szCs w:val="18"/>
                <w:lang w:val="en-US" w:eastAsia="zh-CN"/>
              </w:rPr>
              <w:t>CA_n71A-n77A</w:t>
            </w:r>
          </w:p>
        </w:tc>
        <w:tc>
          <w:tcPr>
            <w:tcW w:w="567" w:type="dxa"/>
            <w:tcBorders>
              <w:left w:val="single" w:sz="4" w:space="0" w:color="auto"/>
              <w:right w:val="single" w:sz="4" w:space="0" w:color="auto"/>
            </w:tcBorders>
            <w:vAlign w:val="center"/>
          </w:tcPr>
          <w:p w14:paraId="55A72283" w14:textId="77777777" w:rsidR="008F4D94" w:rsidRPr="00B00CBD"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07E3E2EB"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4C85175B"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46F86237"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5FB0BB3F" w14:textId="77777777" w:rsidR="008F4D94" w:rsidRPr="00B00CBD" w:rsidRDefault="008F4D94" w:rsidP="00190399">
            <w:pPr>
              <w:pStyle w:val="TAC"/>
              <w:rPr>
                <w:rFonts w:cs="Arial"/>
                <w:szCs w:val="18"/>
                <w:lang w:val="en-US" w:eastAsia="zh-CN"/>
              </w:rPr>
            </w:pPr>
          </w:p>
        </w:tc>
        <w:tc>
          <w:tcPr>
            <w:tcW w:w="1984" w:type="dxa"/>
            <w:tcBorders>
              <w:top w:val="nil"/>
              <w:left w:val="single" w:sz="4" w:space="0" w:color="auto"/>
              <w:bottom w:val="nil"/>
              <w:right w:val="single" w:sz="4" w:space="0" w:color="auto"/>
            </w:tcBorders>
            <w:shd w:val="clear" w:color="auto" w:fill="auto"/>
            <w:vAlign w:val="center"/>
          </w:tcPr>
          <w:p w14:paraId="1A0C3DED" w14:textId="77777777" w:rsidR="008F4D94" w:rsidRPr="00B00CBD" w:rsidRDefault="008F4D94" w:rsidP="00190399">
            <w:pPr>
              <w:pStyle w:val="TAC"/>
              <w:rPr>
                <w:rFonts w:cs="Arial"/>
                <w:szCs w:val="18"/>
                <w:lang w:val="en-US" w:eastAsia="zh-CN"/>
              </w:rPr>
            </w:pPr>
          </w:p>
        </w:tc>
        <w:tc>
          <w:tcPr>
            <w:tcW w:w="567" w:type="dxa"/>
            <w:tcBorders>
              <w:left w:val="single" w:sz="4" w:space="0" w:color="auto"/>
              <w:right w:val="single" w:sz="4" w:space="0" w:color="auto"/>
            </w:tcBorders>
            <w:vAlign w:val="center"/>
          </w:tcPr>
          <w:p w14:paraId="62B05F00" w14:textId="77777777" w:rsidR="008F4D94" w:rsidRPr="00B00CBD"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3395BCB"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6A833796" w14:textId="77777777" w:rsidR="008F4D94" w:rsidRPr="00B00CBD" w:rsidRDefault="008F4D94" w:rsidP="00190399">
            <w:pPr>
              <w:pStyle w:val="TAC"/>
              <w:rPr>
                <w:rFonts w:cs="Arial"/>
                <w:szCs w:val="18"/>
                <w:lang w:val="en-US" w:eastAsia="zh-CN"/>
              </w:rPr>
            </w:pPr>
          </w:p>
        </w:tc>
      </w:tr>
      <w:tr w:rsidR="008F4D94" w14:paraId="761DFE77"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41DCA0F6" w14:textId="77777777" w:rsidR="008F4D94" w:rsidRPr="00B00CBD" w:rsidRDefault="008F4D94" w:rsidP="00190399">
            <w:pPr>
              <w:pStyle w:val="TAC"/>
              <w:rPr>
                <w:rFonts w:cs="Arial"/>
                <w:szCs w:val="18"/>
                <w:lang w:val="en-US" w:eastAsia="zh-CN"/>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4817D40F" w14:textId="77777777" w:rsidR="008F4D94" w:rsidRPr="00B00CBD" w:rsidRDefault="008F4D94" w:rsidP="00190399">
            <w:pPr>
              <w:pStyle w:val="TAC"/>
              <w:rPr>
                <w:rFonts w:cs="Arial"/>
                <w:szCs w:val="18"/>
                <w:lang w:val="en-US" w:eastAsia="zh-CN"/>
              </w:rPr>
            </w:pPr>
          </w:p>
        </w:tc>
        <w:tc>
          <w:tcPr>
            <w:tcW w:w="567" w:type="dxa"/>
            <w:tcBorders>
              <w:left w:val="single" w:sz="4" w:space="0" w:color="auto"/>
              <w:bottom w:val="single" w:sz="4" w:space="0" w:color="auto"/>
              <w:right w:val="single" w:sz="4" w:space="0" w:color="auto"/>
            </w:tcBorders>
            <w:vAlign w:val="center"/>
          </w:tcPr>
          <w:p w14:paraId="552F235B" w14:textId="77777777" w:rsidR="008F4D94" w:rsidRDefault="008F4D94" w:rsidP="00190399">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C6C4715"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4906ED">
              <w:rPr>
                <w:rFonts w:ascii="Arial" w:eastAsia="SimSun"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FAF1F" w14:textId="77777777" w:rsidR="008F4D94" w:rsidRPr="00B00CBD" w:rsidRDefault="008F4D94" w:rsidP="00190399">
            <w:pPr>
              <w:pStyle w:val="TAC"/>
              <w:rPr>
                <w:rFonts w:cs="Arial"/>
                <w:szCs w:val="18"/>
                <w:lang w:val="en-US" w:eastAsia="zh-CN"/>
              </w:rPr>
            </w:pPr>
          </w:p>
        </w:tc>
      </w:tr>
      <w:tr w:rsidR="008F4D94" w14:paraId="67380205"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77B822FF" w14:textId="77777777" w:rsidR="008F4D94" w:rsidRPr="00B00CBD" w:rsidRDefault="008F4D94" w:rsidP="00190399">
            <w:pPr>
              <w:pStyle w:val="TAC"/>
              <w:rPr>
                <w:rFonts w:cs="Arial"/>
                <w:szCs w:val="18"/>
                <w:lang w:val="en-US" w:eastAsia="zh-CN"/>
              </w:rPr>
            </w:pPr>
            <w:r>
              <w:rPr>
                <w:rFonts w:eastAsia="SimSun" w:cs="Arial"/>
                <w:szCs w:val="18"/>
                <w:lang w:val="en-US" w:eastAsia="zh-CN"/>
              </w:rPr>
              <w:t>CA_n1A-n71A-n77(2A)</w:t>
            </w:r>
          </w:p>
        </w:tc>
        <w:tc>
          <w:tcPr>
            <w:tcW w:w="1984" w:type="dxa"/>
            <w:tcBorders>
              <w:top w:val="single" w:sz="4" w:space="0" w:color="auto"/>
              <w:left w:val="single" w:sz="4" w:space="0" w:color="auto"/>
              <w:bottom w:val="nil"/>
              <w:right w:val="single" w:sz="4" w:space="0" w:color="auto"/>
            </w:tcBorders>
            <w:shd w:val="clear" w:color="auto" w:fill="auto"/>
            <w:vAlign w:val="center"/>
          </w:tcPr>
          <w:p w14:paraId="6E2395EF" w14:textId="77777777" w:rsidR="008F4D94" w:rsidRPr="004906ED" w:rsidRDefault="008F4D94" w:rsidP="00190399">
            <w:pPr>
              <w:pStyle w:val="TAC"/>
              <w:rPr>
                <w:rFonts w:cs="Arial"/>
                <w:szCs w:val="18"/>
                <w:lang w:val="en-US" w:eastAsia="zh-CN"/>
              </w:rPr>
            </w:pPr>
            <w:r w:rsidRPr="004906ED">
              <w:rPr>
                <w:rFonts w:cs="Arial"/>
                <w:szCs w:val="18"/>
                <w:lang w:val="en-US" w:eastAsia="zh-CN"/>
              </w:rPr>
              <w:t>CA_n1A-n71A</w:t>
            </w:r>
          </w:p>
          <w:p w14:paraId="663BD10E" w14:textId="77777777" w:rsidR="008F4D94" w:rsidRPr="004906ED" w:rsidRDefault="008F4D94" w:rsidP="00190399">
            <w:pPr>
              <w:pStyle w:val="TAC"/>
              <w:rPr>
                <w:rFonts w:cs="Arial"/>
                <w:szCs w:val="18"/>
                <w:lang w:val="en-US" w:eastAsia="zh-CN"/>
              </w:rPr>
            </w:pPr>
            <w:r w:rsidRPr="004906ED">
              <w:rPr>
                <w:rFonts w:cs="Arial"/>
                <w:szCs w:val="18"/>
                <w:lang w:val="en-US" w:eastAsia="zh-CN"/>
              </w:rPr>
              <w:t>CA_n1A-n77A</w:t>
            </w:r>
          </w:p>
          <w:p w14:paraId="1FD00132" w14:textId="77777777" w:rsidR="008F4D94" w:rsidRPr="00B00CBD" w:rsidRDefault="008F4D94" w:rsidP="00190399">
            <w:pPr>
              <w:pStyle w:val="TAC"/>
              <w:rPr>
                <w:rFonts w:cs="Arial"/>
                <w:szCs w:val="18"/>
                <w:lang w:val="en-US" w:eastAsia="zh-CN"/>
              </w:rPr>
            </w:pPr>
            <w:r w:rsidRPr="004906ED">
              <w:rPr>
                <w:rFonts w:cs="Arial"/>
                <w:szCs w:val="18"/>
                <w:lang w:val="en-US" w:eastAsia="zh-CN"/>
              </w:rPr>
              <w:t>CA_n71A-n77A</w:t>
            </w:r>
          </w:p>
        </w:tc>
        <w:tc>
          <w:tcPr>
            <w:tcW w:w="567" w:type="dxa"/>
            <w:tcBorders>
              <w:top w:val="single" w:sz="4" w:space="0" w:color="auto"/>
              <w:left w:val="single" w:sz="4" w:space="0" w:color="auto"/>
              <w:right w:val="single" w:sz="4" w:space="0" w:color="auto"/>
            </w:tcBorders>
            <w:vAlign w:val="center"/>
          </w:tcPr>
          <w:p w14:paraId="09CA9F5A" w14:textId="77777777" w:rsidR="008F4D94"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3D4FFE69"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FDD42"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173A78C6"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6AB259DF" w14:textId="77777777" w:rsidR="008F4D94" w:rsidRPr="00B00CBD" w:rsidRDefault="008F4D94" w:rsidP="00190399">
            <w:pPr>
              <w:pStyle w:val="TAC"/>
              <w:rPr>
                <w:rFonts w:cs="Arial"/>
                <w:szCs w:val="18"/>
                <w:lang w:val="en-US" w:eastAsia="zh-CN"/>
              </w:rPr>
            </w:pPr>
          </w:p>
        </w:tc>
        <w:tc>
          <w:tcPr>
            <w:tcW w:w="1984" w:type="dxa"/>
            <w:tcBorders>
              <w:top w:val="nil"/>
              <w:left w:val="single" w:sz="4" w:space="0" w:color="auto"/>
              <w:bottom w:val="nil"/>
              <w:right w:val="single" w:sz="4" w:space="0" w:color="auto"/>
            </w:tcBorders>
            <w:shd w:val="clear" w:color="auto" w:fill="auto"/>
            <w:vAlign w:val="center"/>
          </w:tcPr>
          <w:p w14:paraId="572EBAF8" w14:textId="77777777" w:rsidR="008F4D94" w:rsidRPr="00B00CBD" w:rsidRDefault="008F4D94" w:rsidP="00190399">
            <w:pPr>
              <w:pStyle w:val="TAC"/>
              <w:rPr>
                <w:rFonts w:cs="Arial"/>
                <w:szCs w:val="18"/>
                <w:lang w:val="en-US" w:eastAsia="zh-CN"/>
              </w:rPr>
            </w:pPr>
          </w:p>
        </w:tc>
        <w:tc>
          <w:tcPr>
            <w:tcW w:w="567" w:type="dxa"/>
            <w:tcBorders>
              <w:left w:val="single" w:sz="4" w:space="0" w:color="auto"/>
              <w:right w:val="single" w:sz="4" w:space="0" w:color="auto"/>
            </w:tcBorders>
            <w:vAlign w:val="center"/>
          </w:tcPr>
          <w:p w14:paraId="36C798B5" w14:textId="77777777" w:rsidR="008F4D94"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23A1EB7"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AB9067B" w14:textId="77777777" w:rsidR="008F4D94" w:rsidRPr="00B00CBD" w:rsidRDefault="008F4D94" w:rsidP="00190399">
            <w:pPr>
              <w:pStyle w:val="TAC"/>
              <w:rPr>
                <w:rFonts w:cs="Arial"/>
                <w:szCs w:val="18"/>
                <w:lang w:val="en-US" w:eastAsia="zh-CN"/>
              </w:rPr>
            </w:pPr>
          </w:p>
        </w:tc>
      </w:tr>
      <w:tr w:rsidR="008F4D94" w14:paraId="38E1FFF7"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39380079" w14:textId="77777777" w:rsidR="008F4D94" w:rsidRPr="00B00CBD" w:rsidRDefault="008F4D94" w:rsidP="00190399">
            <w:pPr>
              <w:pStyle w:val="TAC"/>
              <w:rPr>
                <w:rFonts w:cs="Arial"/>
                <w:szCs w:val="18"/>
                <w:lang w:val="en-US" w:eastAsia="zh-CN"/>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3476F2CE" w14:textId="77777777" w:rsidR="008F4D94" w:rsidRPr="00B00CBD" w:rsidRDefault="008F4D94" w:rsidP="00190399">
            <w:pPr>
              <w:pStyle w:val="TAC"/>
              <w:rPr>
                <w:rFonts w:cs="Arial"/>
                <w:szCs w:val="18"/>
                <w:lang w:val="en-US" w:eastAsia="zh-CN"/>
              </w:rPr>
            </w:pPr>
          </w:p>
        </w:tc>
        <w:tc>
          <w:tcPr>
            <w:tcW w:w="567" w:type="dxa"/>
            <w:tcBorders>
              <w:left w:val="single" w:sz="4" w:space="0" w:color="auto"/>
              <w:right w:val="single" w:sz="4" w:space="0" w:color="auto"/>
            </w:tcBorders>
            <w:vAlign w:val="center"/>
          </w:tcPr>
          <w:p w14:paraId="524DA24D" w14:textId="77777777" w:rsidR="008F4D94" w:rsidRDefault="008F4D94" w:rsidP="00190399">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758392B"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5EE40" w14:textId="77777777" w:rsidR="008F4D94" w:rsidRPr="00B00CBD" w:rsidRDefault="008F4D94" w:rsidP="00190399">
            <w:pPr>
              <w:pStyle w:val="TAC"/>
              <w:rPr>
                <w:rFonts w:cs="Arial"/>
                <w:szCs w:val="18"/>
                <w:lang w:val="en-US" w:eastAsia="zh-CN"/>
              </w:rPr>
            </w:pPr>
          </w:p>
        </w:tc>
      </w:tr>
    </w:tbl>
    <w:p w14:paraId="51258417" w14:textId="77777777" w:rsidR="008F4D94" w:rsidRDefault="008F4D94" w:rsidP="008F4D94">
      <w:pPr>
        <w:pStyle w:val="Heading4"/>
        <w:rPr>
          <w:rFonts w:cs="Arial"/>
          <w:szCs w:val="22"/>
          <w:lang w:val="en-US" w:eastAsia="zh-CN"/>
        </w:rPr>
      </w:pPr>
      <w:bookmarkStart w:id="502" w:name="_Toc180420685"/>
      <w:r>
        <w:rPr>
          <w:rFonts w:cs="Arial"/>
          <w:lang w:eastAsia="zh-CN"/>
        </w:rPr>
        <w:t>5.40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02"/>
    </w:p>
    <w:p w14:paraId="27494CA2"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-n71</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CA_n1-n78-n105 and are given in the tables below.</w:t>
      </w:r>
    </w:p>
    <w:p w14:paraId="420DBA5E" w14:textId="77777777" w:rsidR="008F4D94" w:rsidRDefault="008F4D94" w:rsidP="008F4D94">
      <w:pPr>
        <w:pStyle w:val="TH"/>
      </w:pPr>
      <w:r>
        <w:t xml:space="preserve">Table </w:t>
      </w:r>
      <w:r>
        <w:rPr>
          <w:rFonts w:hint="eastAsia"/>
          <w:lang w:val="en-US" w:eastAsia="zh-CN"/>
        </w:rPr>
        <w:t>5.40</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47817CC5" w14:textId="77777777" w:rsidTr="00190399">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B387FC"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39748E3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4EC00BD" w14:textId="77777777" w:rsidTr="00190399">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4D9C7DC3" w14:textId="77777777" w:rsidR="008F4D94" w:rsidRDefault="008F4D94" w:rsidP="00190399">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079186C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236E34D" w14:textId="77777777" w:rsidTr="00190399">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CE556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CA_n1-n71-n77</w:t>
            </w:r>
          </w:p>
        </w:tc>
        <w:tc>
          <w:tcPr>
            <w:tcW w:w="1940" w:type="dxa"/>
            <w:tcBorders>
              <w:top w:val="nil"/>
              <w:left w:val="nil"/>
              <w:bottom w:val="single" w:sz="4" w:space="0" w:color="auto"/>
              <w:right w:val="single" w:sz="4" w:space="0" w:color="auto"/>
            </w:tcBorders>
            <w:shd w:val="clear" w:color="auto" w:fill="auto"/>
            <w:vAlign w:val="center"/>
            <w:hideMark/>
          </w:tcPr>
          <w:p w14:paraId="252CF416" w14:textId="77777777" w:rsidR="008F4D94" w:rsidRPr="002F0165" w:rsidRDefault="008F4D94" w:rsidP="00190399">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489CAC3C" w14:textId="77777777" w:rsidR="008F4D94" w:rsidRPr="002F0165" w:rsidRDefault="008F4D94" w:rsidP="00190399">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3D885523" w14:textId="77777777" w:rsidR="008F4D94" w:rsidRPr="002F0165" w:rsidRDefault="008F4D94" w:rsidP="00190399">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0.8</w:t>
            </w:r>
          </w:p>
        </w:tc>
      </w:tr>
      <w:tr w:rsidR="008F4D94" w14:paraId="607D79D6" w14:textId="77777777" w:rsidTr="00190399">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BAD4AA"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8B7FF27" w14:textId="77777777" w:rsidR="008F4D94" w:rsidRDefault="008F4D94" w:rsidP="008F4D94">
      <w:pPr>
        <w:pStyle w:val="TH"/>
        <w:spacing w:before="120" w:after="120"/>
        <w:rPr>
          <w:lang w:eastAsia="zh-CN"/>
        </w:rPr>
      </w:pPr>
      <w:r>
        <w:t xml:space="preserve">Table </w:t>
      </w:r>
      <w:r>
        <w:rPr>
          <w:lang w:val="en-US" w:eastAsia="zh-CN"/>
        </w:rPr>
        <w:t>5.40.1.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41A7D93D"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C45109"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765A64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EBC45D1"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F45D9E4" w14:textId="77777777" w:rsidR="008F4D94" w:rsidRDefault="008F4D94" w:rsidP="00190399">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5C4ECC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069A155"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7CF2D4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CA_n1-n71-n77</w:t>
            </w:r>
          </w:p>
        </w:tc>
        <w:tc>
          <w:tcPr>
            <w:tcW w:w="2040" w:type="dxa"/>
            <w:tcBorders>
              <w:top w:val="nil"/>
              <w:left w:val="nil"/>
              <w:bottom w:val="single" w:sz="4" w:space="0" w:color="auto"/>
              <w:right w:val="single" w:sz="4" w:space="0" w:color="auto"/>
            </w:tcBorders>
            <w:shd w:val="clear" w:color="auto" w:fill="auto"/>
            <w:vAlign w:val="center"/>
            <w:hideMark/>
          </w:tcPr>
          <w:p w14:paraId="4207F7A5" w14:textId="77777777" w:rsidR="008F4D94" w:rsidRPr="002F0165" w:rsidRDefault="008F4D94" w:rsidP="00190399">
            <w:pPr>
              <w:jc w:val="center"/>
              <w:rPr>
                <w:rFonts w:ascii="Arial" w:hAnsi="Arial" w:cs="Arial"/>
                <w:color w:val="000000"/>
                <w:sz w:val="18"/>
                <w:szCs w:val="18"/>
              </w:rPr>
            </w:pPr>
            <w:r w:rsidRPr="002F0165">
              <w:rPr>
                <w:rFonts w:ascii="Arial" w:eastAsia="DengXian"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46B45766" w14:textId="77777777" w:rsidR="008F4D94" w:rsidRPr="002F0165" w:rsidRDefault="008F4D94" w:rsidP="00190399">
            <w:pPr>
              <w:jc w:val="center"/>
              <w:rPr>
                <w:rFonts w:ascii="Arial" w:hAnsi="Arial" w:cs="Arial"/>
                <w:color w:val="000000"/>
                <w:sz w:val="18"/>
                <w:szCs w:val="18"/>
              </w:rPr>
            </w:pPr>
            <w:r w:rsidRPr="002F0165">
              <w:rPr>
                <w:rFonts w:ascii="Arial" w:eastAsia="DengXian" w:hAnsi="Arial" w:cs="Arial"/>
                <w:color w:val="000000" w:themeColor="text1"/>
                <w:sz w:val="18"/>
                <w:szCs w:val="18"/>
                <w:lang w:eastAsia="zh-CN"/>
              </w:rPr>
              <w:t>0.2</w:t>
            </w:r>
          </w:p>
        </w:tc>
        <w:tc>
          <w:tcPr>
            <w:tcW w:w="2100" w:type="dxa"/>
            <w:tcBorders>
              <w:top w:val="nil"/>
              <w:left w:val="nil"/>
              <w:bottom w:val="single" w:sz="4" w:space="0" w:color="auto"/>
              <w:right w:val="single" w:sz="4" w:space="0" w:color="auto"/>
            </w:tcBorders>
            <w:shd w:val="clear" w:color="auto" w:fill="auto"/>
            <w:vAlign w:val="center"/>
            <w:hideMark/>
          </w:tcPr>
          <w:p w14:paraId="0F89B175" w14:textId="77777777" w:rsidR="008F4D94" w:rsidRPr="002F0165" w:rsidRDefault="008F4D94" w:rsidP="00190399">
            <w:pPr>
              <w:jc w:val="center"/>
              <w:rPr>
                <w:rFonts w:ascii="Arial" w:hAnsi="Arial" w:cs="Arial"/>
                <w:color w:val="000000"/>
                <w:sz w:val="18"/>
                <w:szCs w:val="18"/>
              </w:rPr>
            </w:pPr>
            <w:r w:rsidRPr="002F0165">
              <w:rPr>
                <w:rFonts w:ascii="Arial" w:eastAsia="DengXian" w:hAnsi="Arial" w:cs="Arial"/>
                <w:color w:val="000000" w:themeColor="text1"/>
                <w:sz w:val="18"/>
                <w:szCs w:val="18"/>
                <w:lang w:eastAsia="zh-CN"/>
              </w:rPr>
              <w:t>0.5</w:t>
            </w:r>
          </w:p>
        </w:tc>
      </w:tr>
      <w:tr w:rsidR="008F4D94" w14:paraId="5C7BD76A" w14:textId="77777777" w:rsidTr="00190399">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F5F0CD3"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lastRenderedPageBreak/>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603D268" w14:textId="77777777" w:rsidR="008F4D94" w:rsidRPr="005D2633" w:rsidRDefault="008F4D94" w:rsidP="008F4D94">
      <w:pPr>
        <w:pStyle w:val="Heading3"/>
        <w:rPr>
          <w:rFonts w:cs="Arial"/>
          <w:szCs w:val="28"/>
          <w:lang w:val="en-US" w:eastAsia="zh-CN"/>
        </w:rPr>
      </w:pPr>
      <w:bookmarkStart w:id="503" w:name="_Toc180420686"/>
      <w:r>
        <w:rPr>
          <w:rFonts w:cs="Arial"/>
          <w:szCs w:val="28"/>
          <w:lang w:val="en-US" w:eastAsia="zh-CN"/>
        </w:rPr>
        <w:t>5.40</w:t>
      </w:r>
      <w:r w:rsidRPr="005D2633">
        <w:rPr>
          <w:rFonts w:cs="Arial"/>
          <w:szCs w:val="28"/>
          <w:lang w:val="en-US" w:eastAsia="zh-CN"/>
        </w:rPr>
        <w:t>.2</w:t>
      </w:r>
      <w:r w:rsidRPr="005D2633">
        <w:rPr>
          <w:rFonts w:cs="Arial"/>
          <w:szCs w:val="28"/>
          <w:lang w:val="en-US" w:eastAsia="zh-CN"/>
        </w:rPr>
        <w:tab/>
        <w:t>Specific for 2 bands UL CA</w:t>
      </w:r>
      <w:bookmarkEnd w:id="503"/>
    </w:p>
    <w:p w14:paraId="2BAB8B8A" w14:textId="77777777" w:rsidR="008F4D94" w:rsidRPr="00140BB6" w:rsidRDefault="008F4D94" w:rsidP="008F4D94">
      <w:pPr>
        <w:pStyle w:val="Heading4"/>
      </w:pPr>
      <w:bookmarkStart w:id="504" w:name="_Toc180420687"/>
      <w:r>
        <w:t>5.40</w:t>
      </w:r>
      <w:r w:rsidRPr="00140BB6">
        <w:t>.2.1</w:t>
      </w:r>
      <w:r w:rsidRPr="00140BB6">
        <w:tab/>
        <w:t>UE co-existence studies</w:t>
      </w:r>
      <w:bookmarkEnd w:id="504"/>
    </w:p>
    <w:p w14:paraId="6F1509F7" w14:textId="77777777" w:rsidR="008F4D94" w:rsidRPr="00242348" w:rsidRDefault="008F4D94" w:rsidP="008F4D94">
      <w:pPr>
        <w:pStyle w:val="Heading5"/>
        <w:rPr>
          <w:snapToGrid w:val="0"/>
        </w:rPr>
      </w:pPr>
      <w:bookmarkStart w:id="505" w:name="_Toc180420688"/>
      <w:r>
        <w:rPr>
          <w:rFonts w:hint="eastAsia"/>
          <w:snapToGrid w:val="0"/>
        </w:rPr>
        <w:t>5.40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05"/>
    </w:p>
    <w:p w14:paraId="152C4AF5"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5F446727"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0678730"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62E50"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5F9BA98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1C35A2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E67BB7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C9021A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C66E849"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BA2AE1"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0BEFE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FF35A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B92A9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A4D40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4F885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EA06E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71758E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5B999D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2583 - 2678</w:t>
            </w:r>
          </w:p>
        </w:tc>
      </w:tr>
      <w:tr w:rsidR="008F4D94" w14:paraId="55330710"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2F985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6F4877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FEBBA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7299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7B031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C4C3B89"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A2D77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F30C43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CE4B04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654 - 524</w:t>
            </w:r>
          </w:p>
        </w:tc>
      </w:tr>
      <w:tr w:rsidR="008F4D94" w14:paraId="182D0584"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394CE2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B4E6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FFDCF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CD7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859EE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03752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39626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E8023B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4E7F73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3246 - 3376</w:t>
            </w:r>
          </w:p>
        </w:tc>
      </w:tr>
      <w:tr w:rsidR="008F4D94" w14:paraId="3D44FDA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B2759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57126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D6ACC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2A4EE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21A8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BA7BBA"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C4ECC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BB923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E5034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9 - 174</w:t>
            </w:r>
          </w:p>
        </w:tc>
      </w:tr>
      <w:tr w:rsidR="008F4D94" w14:paraId="2FB5B6BC"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29615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8921F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7E92A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713DA9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4392A59D"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30290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7A1FBF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C4CA640" w14:textId="77777777" w:rsidR="008F4D94" w:rsidRDefault="008F4D94" w:rsidP="00190399">
            <w:pPr>
              <w:rPr>
                <w:rFonts w:ascii="Arial" w:hAnsi="Arial" w:cs="Arial"/>
                <w:color w:val="000000"/>
                <w:sz w:val="18"/>
                <w:szCs w:val="18"/>
              </w:rPr>
            </w:pPr>
          </w:p>
        </w:tc>
      </w:tr>
      <w:tr w:rsidR="008F4D94" w14:paraId="271A7D2E"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E852F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C4EE1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EF6A2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C967E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A34F0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BBF71C"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4120C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94698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FA1796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3909 - 4074</w:t>
            </w:r>
          </w:p>
        </w:tc>
      </w:tr>
      <w:tr w:rsidR="008F4D94" w14:paraId="38D51B91"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039C9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39B98F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347F2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31F0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65633B5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8F68C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2B2C79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F9F17DD" w14:textId="77777777" w:rsidR="008F4D94" w:rsidRDefault="008F4D94" w:rsidP="00190399">
            <w:pPr>
              <w:rPr>
                <w:rFonts w:ascii="Arial" w:hAnsi="Arial" w:cs="Arial"/>
                <w:color w:val="000000"/>
                <w:sz w:val="18"/>
                <w:szCs w:val="18"/>
              </w:rPr>
            </w:pPr>
          </w:p>
        </w:tc>
      </w:tr>
      <w:tr w:rsidR="008F4D94" w14:paraId="0CFE3569"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E98D4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DE51A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7EF8A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B25BD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7A904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AB28C03"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3BE6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ABC7DA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2CB89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7257 - 6982</w:t>
            </w:r>
          </w:p>
        </w:tc>
      </w:tr>
      <w:tr w:rsidR="008F4D94" w14:paraId="04305BA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B2456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81D52F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805943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913056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C20B1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B7BE5B2"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39F26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14811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A8B02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4614 - 4364</w:t>
            </w:r>
          </w:p>
        </w:tc>
      </w:tr>
      <w:tr w:rsidR="008F4D94" w14:paraId="015AE1F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27C9B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072221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93619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213BA6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E2802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29FE98"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9C529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619671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94A27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8343 - 8618</w:t>
            </w:r>
          </w:p>
        </w:tc>
      </w:tr>
      <w:tr w:rsidR="008F4D94" w14:paraId="7B45952A"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18EE5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7D3F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FBCE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3E37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E834F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6CB2B9"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78627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676DE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EF8FC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7086 - 7336</w:t>
            </w:r>
          </w:p>
        </w:tc>
      </w:tr>
      <w:tr w:rsidR="008F4D94" w14:paraId="45D3F26E"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11115D"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F083109" w14:textId="77777777" w:rsidR="008F4D94" w:rsidRDefault="008F4D94" w:rsidP="008F4D94">
      <w:pPr>
        <w:pStyle w:val="TH"/>
        <w:rPr>
          <w:rFonts w:eastAsia="MS Mincho"/>
        </w:rPr>
      </w:pPr>
    </w:p>
    <w:p w14:paraId="284E26A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n77</w:t>
      </w:r>
      <w:r w:rsidRPr="00A76C0A">
        <w:rPr>
          <w:rFonts w:eastAsia="MS Mincho"/>
        </w:rPr>
        <w:t>A.</w:t>
      </w:r>
    </w:p>
    <w:p w14:paraId="592C817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830"/>
        <w:gridCol w:w="1770"/>
        <w:gridCol w:w="1660"/>
        <w:gridCol w:w="1680"/>
        <w:gridCol w:w="1760"/>
      </w:tblGrid>
      <w:tr w:rsidR="008F4D94" w14:paraId="74EFA633" w14:textId="77777777" w:rsidTr="00190399">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ECA88"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14:paraId="045C8E4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DCA656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8A1CC3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223DD5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7DD91BE"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8C7F0EF"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1972C4C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423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F6F64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52D5B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C3BAC51"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A2CEBC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85E359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1320 - 2280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13BBFD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5220 - 6180</w:t>
            </w:r>
          </w:p>
        </w:tc>
      </w:tr>
      <w:tr w:rsidR="008F4D94" w14:paraId="3346C606"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84E7A0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5ABB61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751A2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79DB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F814E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7F1E7A3"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D27A16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3468DD3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360 - 660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5FB622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4620 - 6480</w:t>
            </w:r>
          </w:p>
        </w:tc>
      </w:tr>
      <w:tr w:rsidR="008F4D94" w14:paraId="2C8A20C0"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6500DC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282DD35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11FCC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1B83B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999F8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FA1CABA"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A173D0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788D99E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7140 - 8160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56E52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8520 - 10380</w:t>
            </w:r>
          </w:p>
        </w:tc>
      </w:tr>
      <w:tr w:rsidR="008F4D94" w14:paraId="3F2E0BE0"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EB3F5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7EB1ED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0A02C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1977B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1379A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20005DE"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8A69E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D0E122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1560 - 2640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DBE57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7920 - 10680</w:t>
            </w:r>
          </w:p>
        </w:tc>
      </w:tr>
      <w:tr w:rsidR="008F4D94" w14:paraId="65D25E41"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5EDC92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1E49A24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E42E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C5A1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04BB0F9"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76D5E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33F7F2A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4560 - 2640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A24C94F" w14:textId="77777777" w:rsidR="008F4D94" w:rsidRDefault="008F4D94" w:rsidP="00190399">
            <w:pPr>
              <w:rPr>
                <w:rFonts w:ascii="Arial" w:hAnsi="Arial" w:cs="Arial"/>
                <w:color w:val="000000"/>
                <w:sz w:val="18"/>
                <w:szCs w:val="18"/>
              </w:rPr>
            </w:pPr>
          </w:p>
        </w:tc>
      </w:tr>
      <w:tr w:rsidR="008F4D94" w14:paraId="24B4403C"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2D0E8B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37BBCE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0A89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42A0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01D77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783A4D"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210FA4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505DCC9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9060 - 10140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7E4DB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11820 - 14580</w:t>
            </w:r>
          </w:p>
        </w:tc>
      </w:tr>
      <w:tr w:rsidR="008F4D94" w14:paraId="7D27492F"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861672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BBE179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9B8A9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821A0E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97A3FA6"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72F8CE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63D6B7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10440 - 12360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4F6249" w14:textId="77777777" w:rsidR="008F4D94" w:rsidRDefault="008F4D94" w:rsidP="00190399">
            <w:pPr>
              <w:rPr>
                <w:rFonts w:ascii="Arial" w:hAnsi="Arial" w:cs="Arial"/>
                <w:color w:val="000000"/>
                <w:sz w:val="18"/>
                <w:szCs w:val="18"/>
              </w:rPr>
            </w:pPr>
          </w:p>
        </w:tc>
      </w:tr>
      <w:tr w:rsidR="008F4D94" w14:paraId="6865C98B"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E86E7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3CE296A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BB8E0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45070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2A5E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F716B90"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3F1D0A2"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0EDDA95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14880 - 11220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B694A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4620 - 3480</w:t>
            </w:r>
          </w:p>
        </w:tc>
      </w:tr>
      <w:tr w:rsidR="008F4D94" w14:paraId="4F17FDA5"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D38432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276540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82E81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0F6A5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6F62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4B5A91"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66A941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1BFCE1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8760 - 5940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652D1E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660 - 2640</w:t>
            </w:r>
          </w:p>
        </w:tc>
      </w:tr>
      <w:tr w:rsidR="008F4D94" w14:paraId="74D44A0D"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DE49B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DBFA2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B927D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3934E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AF29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C9285F"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F29DBA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53DD0E3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15120 - 18780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276CDF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10980 - 12120</w:t>
            </w:r>
          </w:p>
        </w:tc>
      </w:tr>
      <w:tr w:rsidR="008F4D94" w14:paraId="3335E267"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A1E869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01E7D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BC4B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9DCB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90270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C77159"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53B5F5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41C6336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13740 - 16560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ADB36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12360 - 14340</w:t>
            </w:r>
          </w:p>
        </w:tc>
      </w:tr>
      <w:tr w:rsidR="008F4D94" w14:paraId="4651B9F9" w14:textId="77777777" w:rsidTr="00190399">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542664"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85868A9" w14:textId="77777777" w:rsidR="008F4D94" w:rsidRDefault="008F4D94" w:rsidP="008F4D94">
      <w:pPr>
        <w:pStyle w:val="TH"/>
      </w:pPr>
    </w:p>
    <w:p w14:paraId="02B4081F" w14:textId="77777777" w:rsidR="008F4D94" w:rsidRDefault="008F4D94" w:rsidP="008F4D94">
      <w:pPr>
        <w:pStyle w:val="TH"/>
        <w:rPr>
          <w:rFonts w:eastAsia="MS Mincho"/>
        </w:rPr>
      </w:pPr>
    </w:p>
    <w:p w14:paraId="4FA82FE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n71</w:t>
      </w:r>
      <w:r w:rsidRPr="00A76C0A">
        <w:rPr>
          <w:rFonts w:eastAsia="MS Mincho"/>
        </w:rPr>
        <w:t>A-</w:t>
      </w:r>
      <w:r>
        <w:rPr>
          <w:rFonts w:eastAsia="MS Mincho"/>
        </w:rPr>
        <w:t>n77</w:t>
      </w:r>
      <w:r w:rsidRPr="00A76C0A">
        <w:rPr>
          <w:rFonts w:eastAsia="MS Mincho"/>
        </w:rPr>
        <w:t>A.</w:t>
      </w:r>
    </w:p>
    <w:p w14:paraId="0241A17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830"/>
        <w:gridCol w:w="1670"/>
        <w:gridCol w:w="1660"/>
        <w:gridCol w:w="1680"/>
        <w:gridCol w:w="1780"/>
      </w:tblGrid>
      <w:tr w:rsidR="008F4D94" w14:paraId="409A1EAF" w14:textId="77777777" w:rsidTr="00190399">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AEFE0"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670" w:type="dxa"/>
            <w:tcBorders>
              <w:top w:val="single" w:sz="4" w:space="0" w:color="auto"/>
              <w:left w:val="nil"/>
              <w:bottom w:val="single" w:sz="4" w:space="0" w:color="auto"/>
              <w:right w:val="single" w:sz="4" w:space="0" w:color="auto"/>
            </w:tcBorders>
            <w:shd w:val="clear" w:color="auto" w:fill="auto"/>
            <w:vAlign w:val="center"/>
            <w:hideMark/>
          </w:tcPr>
          <w:p w14:paraId="2C3121F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3F0FD6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F36889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A224AB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BF4E451"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97FA3C"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867C7C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0672FF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A83CC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E303F3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C3A2AC6"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CE7A82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6E2B464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2602 - 3537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352E3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3963 - 4898</w:t>
            </w:r>
          </w:p>
        </w:tc>
      </w:tr>
      <w:tr w:rsidR="008F4D94" w14:paraId="6C172BBF"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E87DC5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D1E1EA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8B978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42122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BF4D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D624499"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FF637F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33CF03F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2874 - 1904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D8A5E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5902 - 7737</w:t>
            </w:r>
          </w:p>
        </w:tc>
      </w:tr>
      <w:tr w:rsidR="008F4D94" w14:paraId="775C7891"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DEE70B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F66A26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F710A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A8179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19DA1F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0B973D"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8A571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233B4C3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4626 - 5596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E8C64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7263 - 9098</w:t>
            </w:r>
          </w:p>
        </w:tc>
      </w:tr>
      <w:tr w:rsidR="008F4D94" w14:paraId="41BDE4E8"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4B5EC4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235657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813BC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DEFCB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A91AD9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BCFA69" w14:textId="77777777" w:rsidTr="00190399">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D036AC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77242D9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2211 - 1206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1F680E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9202 - 11937</w:t>
            </w:r>
          </w:p>
        </w:tc>
      </w:tr>
      <w:tr w:rsidR="008F4D94" w14:paraId="76636687"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DF60B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88E2CC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1581E6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C939F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4A5831C4"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E613FA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53D3D83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1198035" w14:textId="77777777" w:rsidR="008F4D94" w:rsidRDefault="008F4D94" w:rsidP="00190399">
            <w:pPr>
              <w:rPr>
                <w:rFonts w:ascii="Arial" w:hAnsi="Arial" w:cs="Arial"/>
                <w:color w:val="000000"/>
                <w:sz w:val="18"/>
                <w:szCs w:val="18"/>
              </w:rPr>
            </w:pPr>
          </w:p>
        </w:tc>
      </w:tr>
      <w:tr w:rsidR="008F4D94" w14:paraId="43AEA095"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47A151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A8877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04F5A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5933D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C26B3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E8387C"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D533ED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1D9E4EE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5289 - 6294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D454EA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10563 - 13298</w:t>
            </w:r>
          </w:p>
        </w:tc>
      </w:tr>
      <w:tr w:rsidR="008F4D94" w14:paraId="1322BA3C"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5CBCDA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069C788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C786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76A84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8E27B32"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64F4ED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1B8F523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7926 - 9796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6450BFFF" w14:textId="77777777" w:rsidR="008F4D94" w:rsidRDefault="008F4D94" w:rsidP="00190399">
            <w:pPr>
              <w:rPr>
                <w:rFonts w:ascii="Arial" w:hAnsi="Arial" w:cs="Arial"/>
                <w:color w:val="000000"/>
                <w:sz w:val="18"/>
                <w:szCs w:val="18"/>
              </w:rPr>
            </w:pPr>
          </w:p>
        </w:tc>
      </w:tr>
      <w:tr w:rsidR="008F4D94" w14:paraId="437EBF12"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9CF3A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73CE46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1311D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A1524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DF604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400541"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074DF7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4EAEC95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16137 - 12502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26E6C5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508 - 1548</w:t>
            </w:r>
          </w:p>
        </w:tc>
      </w:tr>
      <w:tr w:rsidR="008F4D94" w14:paraId="45C8DFE9"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0163D7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040060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34D2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C714DA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BD49E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78D205"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642C1F0"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0A16FB4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EB31D5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4506 - 6411</w:t>
            </w:r>
          </w:p>
        </w:tc>
      </w:tr>
      <w:tr w:rsidR="008F4D94" w14:paraId="10F6410C"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E1DCDA1"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8665B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D9B7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071D24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99C6C5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AD69F1"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2A163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33A41AC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13863 - 17498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A4C88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5952 - 6992</w:t>
            </w:r>
          </w:p>
        </w:tc>
      </w:tr>
      <w:tr w:rsidR="008F4D94" w14:paraId="75C1ADDB" w14:textId="77777777" w:rsidTr="00190399">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C5EAE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7D2CF5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D69C2A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5C7BE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009DF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A601F33" w14:textId="77777777" w:rsidTr="00190399">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237A59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4BD8759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11226 - 13996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23CC4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8589 - 10494</w:t>
            </w:r>
          </w:p>
        </w:tc>
      </w:tr>
      <w:tr w:rsidR="008F4D94" w14:paraId="0987E5BB" w14:textId="77777777" w:rsidTr="00190399">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99C0D8"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D84E072" w14:textId="77777777" w:rsidR="008F4D94" w:rsidRDefault="008F4D94" w:rsidP="008F4D94">
      <w:pPr>
        <w:rPr>
          <w:snapToGrid w:val="0"/>
        </w:rPr>
      </w:pPr>
    </w:p>
    <w:p w14:paraId="2DA34105"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 xml:space="preserve">1 </w:t>
      </w:r>
      <w:r>
        <w:rPr>
          <w:snapToGrid w:val="0"/>
        </w:rPr>
        <w:t>there is IMD3 and IMD4 from n1 and n71 into RX band n77.</w:t>
      </w:r>
    </w:p>
    <w:p w14:paraId="6B021ADB"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IMD3 from n1 and n77 into RX band n71.</w:t>
      </w:r>
    </w:p>
    <w:p w14:paraId="4ACD2CAF" w14:textId="77777777" w:rsidR="008F4D94" w:rsidRDefault="008F4D94" w:rsidP="008F4D94">
      <w:pPr>
        <w:rPr>
          <w:snapToGrid w:val="0"/>
        </w:rPr>
      </w:pPr>
      <w:r>
        <w:rPr>
          <w:snapToGrid w:val="0"/>
        </w:rPr>
        <w:lastRenderedPageBreak/>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and IMD4 from n71 and n77 into RX band n1.</w:t>
      </w:r>
    </w:p>
    <w:p w14:paraId="3C38096B" w14:textId="77777777" w:rsidR="008F4D94" w:rsidRDefault="008F4D94" w:rsidP="008F4D94">
      <w:pPr>
        <w:pStyle w:val="Heading4"/>
      </w:pPr>
      <w:bookmarkStart w:id="506" w:name="_Toc180420689"/>
      <w:r>
        <w:t>5.40</w:t>
      </w:r>
      <w:r w:rsidRPr="00AB69C8">
        <w:t>.2.</w:t>
      </w:r>
      <w:r>
        <w:t>2</w:t>
      </w:r>
      <w:r w:rsidRPr="00AB69C8">
        <w:tab/>
        <w:t>REFSENS requirements</w:t>
      </w:r>
      <w:bookmarkEnd w:id="506"/>
    </w:p>
    <w:p w14:paraId="4CCE3186" w14:textId="77777777" w:rsidR="008F4D94" w:rsidRPr="002F3D3D" w:rsidRDefault="008F4D94" w:rsidP="008F4D94">
      <w:r>
        <w:t>The MSD requirements are re-used from CA_n1-n78-n105.</w:t>
      </w:r>
    </w:p>
    <w:p w14:paraId="1D4ED1DA"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5.40</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CAB29B3"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3D54872"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493CB7" w14:textId="77777777" w:rsidR="008F4D94" w:rsidRPr="006E069C" w:rsidRDefault="008F4D94" w:rsidP="00190399">
            <w:pPr>
              <w:pStyle w:val="TAH"/>
            </w:pPr>
            <w:r w:rsidRPr="006E069C">
              <w:t>Source of IMD</w:t>
            </w:r>
          </w:p>
        </w:tc>
      </w:tr>
      <w:tr w:rsidR="008F4D94" w:rsidRPr="006E069C" w14:paraId="3678FE42"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D6B7D1D"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FAB8725"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26C6677"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03A3BCC6"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3B8DADBB"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454EA272"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4BABC23"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AD08AEB"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D6E2B1E" w14:textId="77777777" w:rsidR="008F4D94" w:rsidRPr="006E069C" w:rsidRDefault="008F4D94" w:rsidP="00190399">
            <w:pPr>
              <w:pStyle w:val="TAH"/>
            </w:pPr>
          </w:p>
        </w:tc>
      </w:tr>
      <w:tr w:rsidR="008F4D94" w:rsidRPr="006E069C" w14:paraId="431290BB"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BEF43B" w14:textId="77777777" w:rsidR="008F4D94" w:rsidRPr="006E069C" w:rsidRDefault="008F4D94" w:rsidP="00190399">
            <w:pPr>
              <w:pStyle w:val="TAC"/>
              <w:rPr>
                <w:lang w:val="en-US" w:eastAsia="zh-CN"/>
              </w:rPr>
            </w:pPr>
            <w:r>
              <w:rPr>
                <w:lang w:val="en-US" w:eastAsia="zh-CN"/>
              </w:rPr>
              <w:t>CA_n1-n71-n77</w:t>
            </w:r>
          </w:p>
        </w:tc>
        <w:tc>
          <w:tcPr>
            <w:tcW w:w="923" w:type="dxa"/>
            <w:tcBorders>
              <w:top w:val="single" w:sz="4" w:space="0" w:color="auto"/>
              <w:left w:val="single" w:sz="4" w:space="0" w:color="auto"/>
              <w:right w:val="single" w:sz="4" w:space="0" w:color="auto"/>
            </w:tcBorders>
            <w:vAlign w:val="center"/>
          </w:tcPr>
          <w:p w14:paraId="6AAC557F" w14:textId="77777777" w:rsidR="008F4D94" w:rsidRPr="006E069C" w:rsidRDefault="008F4D94" w:rsidP="00190399">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7058CFB6" w14:textId="77777777" w:rsidR="008F4D94" w:rsidRPr="006E069C" w:rsidRDefault="008F4D94" w:rsidP="00190399">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1A256C82"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28C08694" w14:textId="77777777" w:rsidR="008F4D94" w:rsidRPr="006E069C"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7CF79CF3" w14:textId="77777777" w:rsidR="008F4D94" w:rsidRPr="006E069C" w:rsidRDefault="008F4D94" w:rsidP="00190399">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24D1787"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28C7C9F"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295ACCB" w14:textId="77777777" w:rsidR="008F4D94" w:rsidRPr="006E069C" w:rsidRDefault="008F4D94" w:rsidP="00190399">
            <w:pPr>
              <w:pStyle w:val="TAC"/>
            </w:pPr>
            <w:r w:rsidRPr="00D462F1">
              <w:rPr>
                <w:lang w:val="en-US" w:eastAsia="zh-CN"/>
              </w:rPr>
              <w:t>N/A</w:t>
            </w:r>
          </w:p>
        </w:tc>
      </w:tr>
      <w:tr w:rsidR="008F4D94" w:rsidRPr="006E069C" w14:paraId="3233FEF3"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A473D7D"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0EAFF0" w14:textId="77777777" w:rsidR="008F4D94" w:rsidRPr="006E069C" w:rsidRDefault="008F4D94" w:rsidP="00190399">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08067A1" w14:textId="77777777" w:rsidR="008F4D94" w:rsidRPr="006E069C" w:rsidRDefault="008F4D94" w:rsidP="00190399">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59142C02"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E91C1F" w14:textId="77777777" w:rsidR="008F4D94" w:rsidRPr="006E069C"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0AE8BCF0" w14:textId="77777777" w:rsidR="008F4D94" w:rsidRPr="006E069C" w:rsidRDefault="008F4D94" w:rsidP="00190399">
            <w:pPr>
              <w:pStyle w:val="TAC"/>
              <w:rPr>
                <w:lang w:val="en-US" w:eastAsia="zh-CN"/>
              </w:rPr>
            </w:pPr>
            <w:r w:rsidRPr="00D462F1">
              <w:rPr>
                <w:rFonts w:cs="Arial"/>
                <w:color w:val="000000"/>
                <w:szCs w:val="18"/>
              </w:rPr>
              <w:t>635</w:t>
            </w:r>
          </w:p>
        </w:tc>
        <w:tc>
          <w:tcPr>
            <w:tcW w:w="797" w:type="dxa"/>
            <w:tcBorders>
              <w:top w:val="single" w:sz="4" w:space="0" w:color="auto"/>
              <w:left w:val="single" w:sz="4" w:space="0" w:color="auto"/>
              <w:bottom w:val="single" w:sz="4" w:space="0" w:color="auto"/>
              <w:right w:val="single" w:sz="4" w:space="0" w:color="auto"/>
            </w:tcBorders>
          </w:tcPr>
          <w:p w14:paraId="1DA4F76A" w14:textId="77777777" w:rsidR="008F4D94" w:rsidRPr="006E069C" w:rsidRDefault="008F4D94" w:rsidP="00190399">
            <w:pPr>
              <w:pStyle w:val="TAC"/>
              <w:rPr>
                <w:lang w:val="en-US" w:eastAsia="zh-CN"/>
              </w:rPr>
            </w:pPr>
            <w:r w:rsidRPr="00D462F1">
              <w:t>15.2</w:t>
            </w:r>
          </w:p>
        </w:tc>
        <w:tc>
          <w:tcPr>
            <w:tcW w:w="828" w:type="dxa"/>
            <w:tcBorders>
              <w:top w:val="single" w:sz="4" w:space="0" w:color="auto"/>
              <w:left w:val="single" w:sz="4" w:space="0" w:color="auto"/>
              <w:bottom w:val="single" w:sz="4" w:space="0" w:color="auto"/>
              <w:right w:val="single" w:sz="4" w:space="0" w:color="auto"/>
            </w:tcBorders>
            <w:vAlign w:val="center"/>
          </w:tcPr>
          <w:p w14:paraId="5CB46823"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0BDD43" w14:textId="77777777" w:rsidR="008F4D94" w:rsidRPr="006E069C" w:rsidRDefault="008F4D94" w:rsidP="00190399">
            <w:pPr>
              <w:pStyle w:val="TAC"/>
            </w:pPr>
            <w:r w:rsidRPr="00D462F1">
              <w:rPr>
                <w:lang w:val="en-US" w:eastAsia="zh-CN"/>
              </w:rPr>
              <w:t>IMD3</w:t>
            </w:r>
          </w:p>
        </w:tc>
      </w:tr>
      <w:tr w:rsidR="008F4D94" w:rsidRPr="006E069C" w14:paraId="23C161CF"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FC87F2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C3C574" w14:textId="77777777" w:rsidR="008F4D94" w:rsidRPr="006E069C" w:rsidRDefault="008F4D94" w:rsidP="00190399">
            <w:pPr>
              <w:pStyle w:val="TAC"/>
              <w:rPr>
                <w:lang w:val="en-US" w:eastAsia="zh-CN"/>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067AC065" w14:textId="77777777" w:rsidR="008F4D94" w:rsidRPr="006E069C" w:rsidRDefault="008F4D94" w:rsidP="00190399">
            <w:pPr>
              <w:pStyle w:val="TAC"/>
              <w:rPr>
                <w:lang w:val="en-US" w:eastAsia="zh-CN"/>
              </w:rPr>
            </w:pPr>
            <w:r w:rsidRPr="00D462F1">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tcPr>
          <w:p w14:paraId="2E33A095" w14:textId="77777777" w:rsidR="008F4D94" w:rsidRPr="006E069C" w:rsidRDefault="008F4D94" w:rsidP="00190399">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DA44F52" w14:textId="77777777" w:rsidR="008F4D94" w:rsidRPr="006E069C" w:rsidRDefault="008F4D94" w:rsidP="00190399">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383B26F" w14:textId="77777777" w:rsidR="008F4D94" w:rsidRPr="006E069C" w:rsidRDefault="008F4D94" w:rsidP="00190399">
            <w:pPr>
              <w:pStyle w:val="TAC"/>
              <w:rPr>
                <w:lang w:val="en-US" w:eastAsia="zh-CN"/>
              </w:rPr>
            </w:pPr>
            <w:r w:rsidRPr="00D462F1">
              <w:rPr>
                <w:rFonts w:cs="Arial"/>
                <w:color w:val="000000"/>
                <w:szCs w:val="18"/>
              </w:rPr>
              <w:t>3305</w:t>
            </w:r>
          </w:p>
        </w:tc>
        <w:tc>
          <w:tcPr>
            <w:tcW w:w="797" w:type="dxa"/>
            <w:tcBorders>
              <w:top w:val="single" w:sz="4" w:space="0" w:color="auto"/>
              <w:left w:val="single" w:sz="4" w:space="0" w:color="auto"/>
              <w:bottom w:val="single" w:sz="4" w:space="0" w:color="auto"/>
              <w:right w:val="single" w:sz="4" w:space="0" w:color="auto"/>
            </w:tcBorders>
          </w:tcPr>
          <w:p w14:paraId="1E614EA0"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12252C" w14:textId="77777777" w:rsidR="008F4D94" w:rsidRPr="006E069C"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28C2AE" w14:textId="77777777" w:rsidR="008F4D94" w:rsidRPr="006E069C" w:rsidRDefault="008F4D94" w:rsidP="00190399">
            <w:pPr>
              <w:pStyle w:val="TAC"/>
            </w:pPr>
            <w:r w:rsidRPr="00D462F1">
              <w:rPr>
                <w:lang w:val="en-US" w:eastAsia="zh-CN"/>
              </w:rPr>
              <w:t>N/A</w:t>
            </w:r>
          </w:p>
        </w:tc>
      </w:tr>
      <w:tr w:rsidR="008F4D94" w:rsidRPr="006E069C" w14:paraId="5E758FBD"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CD1F87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351ABC" w14:textId="77777777" w:rsidR="008F4D94" w:rsidRPr="00D462F1" w:rsidRDefault="008F4D94" w:rsidP="00190399">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64F78A9" w14:textId="77777777" w:rsidR="008F4D94" w:rsidRPr="00D462F1" w:rsidRDefault="008F4D94" w:rsidP="00190399">
            <w:pPr>
              <w:pStyle w:val="TAC"/>
              <w:rPr>
                <w:rFonts w:cs="Arial"/>
                <w:color w:val="000000"/>
                <w:szCs w:val="18"/>
              </w:rPr>
            </w:pPr>
            <w:r w:rsidRPr="00D462F1">
              <w:rPr>
                <w:rFonts w:cs="Arial"/>
                <w:color w:val="000000"/>
                <w:szCs w:val="18"/>
              </w:rPr>
              <w:t>1970</w:t>
            </w:r>
          </w:p>
        </w:tc>
        <w:tc>
          <w:tcPr>
            <w:tcW w:w="1012" w:type="dxa"/>
            <w:tcBorders>
              <w:top w:val="single" w:sz="4" w:space="0" w:color="auto"/>
              <w:left w:val="single" w:sz="4" w:space="0" w:color="auto"/>
              <w:bottom w:val="single" w:sz="4" w:space="0" w:color="auto"/>
              <w:right w:val="single" w:sz="4" w:space="0" w:color="auto"/>
            </w:tcBorders>
          </w:tcPr>
          <w:p w14:paraId="71D4C77B" w14:textId="77777777" w:rsidR="008F4D94" w:rsidRPr="00D462F1"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F59C98" w14:textId="77777777" w:rsidR="008F4D94" w:rsidRPr="00D462F1"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851DB5" w14:textId="77777777" w:rsidR="008F4D94" w:rsidRPr="00D462F1" w:rsidRDefault="008F4D94" w:rsidP="00190399">
            <w:pPr>
              <w:pStyle w:val="TAC"/>
              <w:rPr>
                <w:rFonts w:cs="Arial"/>
                <w:color w:val="000000"/>
                <w:szCs w:val="18"/>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0CD15BDC" w14:textId="77777777" w:rsidR="008F4D94" w:rsidRPr="00D462F1"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BDB5C0"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F274BF" w14:textId="77777777" w:rsidR="008F4D94" w:rsidRPr="00D462F1" w:rsidRDefault="008F4D94" w:rsidP="00190399">
            <w:pPr>
              <w:pStyle w:val="TAC"/>
              <w:rPr>
                <w:lang w:val="en-US" w:eastAsia="zh-CN"/>
              </w:rPr>
            </w:pPr>
            <w:r w:rsidRPr="00D462F1">
              <w:rPr>
                <w:lang w:val="en-US" w:eastAsia="zh-CN"/>
              </w:rPr>
              <w:t>N/A</w:t>
            </w:r>
          </w:p>
        </w:tc>
      </w:tr>
      <w:tr w:rsidR="008F4D94" w:rsidRPr="006E069C" w14:paraId="7F74408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F18230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045D18" w14:textId="77777777" w:rsidR="008F4D94" w:rsidRPr="00D462F1" w:rsidRDefault="008F4D94" w:rsidP="00190399">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E74393D" w14:textId="77777777" w:rsidR="008F4D94" w:rsidRPr="00D462F1" w:rsidRDefault="008F4D94" w:rsidP="00190399">
            <w:pPr>
              <w:pStyle w:val="TAC"/>
              <w:rPr>
                <w:rFonts w:cs="Arial"/>
                <w:color w:val="000000"/>
                <w:szCs w:val="18"/>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1BC492A2" w14:textId="77777777" w:rsidR="008F4D94" w:rsidRPr="00D462F1"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3A108A" w14:textId="77777777" w:rsidR="008F4D94" w:rsidRPr="00D462F1"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99671B" w14:textId="77777777" w:rsidR="008F4D94" w:rsidRPr="00D462F1" w:rsidRDefault="008F4D94" w:rsidP="00190399">
            <w:pPr>
              <w:pStyle w:val="TAC"/>
              <w:rPr>
                <w:rFonts w:cs="Arial"/>
                <w:color w:val="000000"/>
                <w:szCs w:val="18"/>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5156302" w14:textId="77777777" w:rsidR="008F4D94" w:rsidRPr="00D462F1"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84024B"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58C46D" w14:textId="77777777" w:rsidR="008F4D94" w:rsidRPr="00D462F1" w:rsidRDefault="008F4D94" w:rsidP="00190399">
            <w:pPr>
              <w:pStyle w:val="TAC"/>
              <w:rPr>
                <w:lang w:val="en-US" w:eastAsia="zh-CN"/>
              </w:rPr>
            </w:pPr>
            <w:r w:rsidRPr="00D462F1">
              <w:rPr>
                <w:lang w:val="en-US" w:eastAsia="zh-CN"/>
              </w:rPr>
              <w:t>N/A</w:t>
            </w:r>
          </w:p>
        </w:tc>
      </w:tr>
      <w:tr w:rsidR="008F4D94" w:rsidRPr="006E069C" w14:paraId="1B5B222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9DC0DA0"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038EC2" w14:textId="77777777" w:rsidR="008F4D94" w:rsidRPr="00D462F1" w:rsidRDefault="008F4D94" w:rsidP="00190399">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588AE4C" w14:textId="77777777" w:rsidR="008F4D94" w:rsidRPr="00D462F1" w:rsidRDefault="008F4D94" w:rsidP="00190399">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17938356" w14:textId="77777777" w:rsidR="008F4D94" w:rsidRPr="00D462F1" w:rsidRDefault="008F4D94" w:rsidP="00190399">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22391C" w14:textId="77777777" w:rsidR="008F4D94" w:rsidRPr="00D462F1"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8F5A9DB" w14:textId="77777777" w:rsidR="008F4D94" w:rsidRPr="00D462F1" w:rsidRDefault="008F4D94" w:rsidP="00190399">
            <w:pPr>
              <w:pStyle w:val="TAC"/>
              <w:rPr>
                <w:rFonts w:cs="Arial"/>
                <w:color w:val="000000"/>
                <w:szCs w:val="18"/>
              </w:rPr>
            </w:pPr>
            <w:r w:rsidRPr="00D462F1">
              <w:rPr>
                <w:rFonts w:cs="Arial"/>
                <w:color w:val="000000"/>
                <w:szCs w:val="18"/>
              </w:rPr>
              <w:t>3342</w:t>
            </w:r>
          </w:p>
        </w:tc>
        <w:tc>
          <w:tcPr>
            <w:tcW w:w="797" w:type="dxa"/>
            <w:tcBorders>
              <w:top w:val="single" w:sz="4" w:space="0" w:color="auto"/>
              <w:left w:val="single" w:sz="4" w:space="0" w:color="auto"/>
              <w:bottom w:val="single" w:sz="4" w:space="0" w:color="auto"/>
              <w:right w:val="single" w:sz="4" w:space="0" w:color="auto"/>
            </w:tcBorders>
          </w:tcPr>
          <w:p w14:paraId="338229B9" w14:textId="77777777" w:rsidR="008F4D94" w:rsidRPr="00D462F1" w:rsidRDefault="008F4D94" w:rsidP="00190399">
            <w:pPr>
              <w:pStyle w:val="TAC"/>
              <w:rPr>
                <w:lang w:val="en-US" w:eastAsia="zh-CN"/>
              </w:rPr>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23877F04" w14:textId="77777777" w:rsidR="008F4D94" w:rsidRPr="00D462F1"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208A02" w14:textId="77777777" w:rsidR="008F4D94" w:rsidRPr="00D462F1" w:rsidRDefault="008F4D94" w:rsidP="00190399">
            <w:pPr>
              <w:pStyle w:val="TAC"/>
              <w:rPr>
                <w:lang w:val="en-US" w:eastAsia="zh-CN"/>
              </w:rPr>
            </w:pPr>
            <w:r w:rsidRPr="00D462F1">
              <w:rPr>
                <w:lang w:val="en-US" w:eastAsia="zh-CN"/>
              </w:rPr>
              <w:t>IMD3</w:t>
            </w:r>
          </w:p>
        </w:tc>
      </w:tr>
      <w:tr w:rsidR="008F4D94" w:rsidRPr="006E069C" w14:paraId="6A285528"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23916B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2861D0" w14:textId="77777777" w:rsidR="008F4D94" w:rsidRPr="00D462F1" w:rsidRDefault="008F4D94" w:rsidP="00190399">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2F3D366A" w14:textId="77777777" w:rsidR="008F4D94" w:rsidRDefault="008F4D94" w:rsidP="00190399">
            <w:pPr>
              <w:pStyle w:val="TAC"/>
              <w:rPr>
                <w:rFonts w:cs="Arial"/>
                <w:color w:val="000000"/>
                <w:szCs w:val="18"/>
              </w:rPr>
            </w:pPr>
            <w:r>
              <w:rPr>
                <w:rFonts w:cs="Arial"/>
                <w:color w:val="000000"/>
                <w:szCs w:val="18"/>
              </w:rPr>
              <w:t>1950</w:t>
            </w:r>
          </w:p>
        </w:tc>
        <w:tc>
          <w:tcPr>
            <w:tcW w:w="1012" w:type="dxa"/>
            <w:tcBorders>
              <w:top w:val="single" w:sz="4" w:space="0" w:color="auto"/>
              <w:left w:val="single" w:sz="4" w:space="0" w:color="auto"/>
              <w:bottom w:val="single" w:sz="4" w:space="0" w:color="auto"/>
              <w:right w:val="single" w:sz="4" w:space="0" w:color="auto"/>
            </w:tcBorders>
          </w:tcPr>
          <w:p w14:paraId="5A5D4FC8" w14:textId="77777777" w:rsidR="008F4D94" w:rsidRPr="00D462F1"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CA8C3D" w14:textId="77777777" w:rsidR="008F4D94" w:rsidRDefault="008F4D94" w:rsidP="00190399">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72DF2C" w14:textId="77777777" w:rsidR="008F4D94" w:rsidRPr="00D462F1" w:rsidRDefault="008F4D94" w:rsidP="00190399">
            <w:pPr>
              <w:pStyle w:val="TAC"/>
              <w:rPr>
                <w:rFonts w:cs="Arial"/>
                <w:color w:val="000000"/>
                <w:szCs w:val="18"/>
              </w:rPr>
            </w:pPr>
            <w:r w:rsidRPr="00D462F1">
              <w:rPr>
                <w:rFonts w:cs="Arial"/>
                <w:color w:val="000000"/>
                <w:szCs w:val="18"/>
              </w:rPr>
              <w:t>21</w:t>
            </w:r>
            <w:r>
              <w:rPr>
                <w:rFonts w:cs="Arial"/>
                <w:color w:val="000000"/>
                <w:szCs w:val="18"/>
              </w:rPr>
              <w:t>4</w:t>
            </w:r>
            <w:r w:rsidRPr="00D462F1">
              <w:rPr>
                <w:rFonts w:cs="Arial"/>
                <w:color w:val="000000"/>
                <w:szCs w:val="18"/>
              </w:rPr>
              <w:t>0</w:t>
            </w:r>
          </w:p>
        </w:tc>
        <w:tc>
          <w:tcPr>
            <w:tcW w:w="797" w:type="dxa"/>
            <w:tcBorders>
              <w:top w:val="single" w:sz="4" w:space="0" w:color="auto"/>
              <w:left w:val="single" w:sz="4" w:space="0" w:color="auto"/>
              <w:bottom w:val="single" w:sz="4" w:space="0" w:color="auto"/>
              <w:right w:val="single" w:sz="4" w:space="0" w:color="auto"/>
            </w:tcBorders>
          </w:tcPr>
          <w:p w14:paraId="5AE85ABF" w14:textId="77777777" w:rsidR="008F4D94" w:rsidRPr="00D462F1" w:rsidRDefault="008F4D94" w:rsidP="00190399">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EE4155"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4D1B98" w14:textId="77777777" w:rsidR="008F4D94" w:rsidRPr="00D462F1" w:rsidRDefault="008F4D94" w:rsidP="00190399">
            <w:pPr>
              <w:pStyle w:val="TAC"/>
              <w:rPr>
                <w:lang w:val="en-US" w:eastAsia="zh-CN"/>
              </w:rPr>
            </w:pPr>
            <w:r w:rsidRPr="00D462F1">
              <w:rPr>
                <w:lang w:val="en-US" w:eastAsia="zh-CN"/>
              </w:rPr>
              <w:t>N/A</w:t>
            </w:r>
          </w:p>
        </w:tc>
      </w:tr>
      <w:tr w:rsidR="008F4D94" w:rsidRPr="006E069C" w14:paraId="00C416AE"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857CF8D"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C21CE7" w14:textId="77777777" w:rsidR="008F4D94" w:rsidRPr="00D462F1" w:rsidRDefault="008F4D94" w:rsidP="00190399">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0DBAB19" w14:textId="77777777" w:rsidR="008F4D94" w:rsidRDefault="008F4D94" w:rsidP="00190399">
            <w:pPr>
              <w:pStyle w:val="TAC"/>
              <w:rPr>
                <w:rFonts w:cs="Arial"/>
                <w:color w:val="000000"/>
                <w:szCs w:val="18"/>
              </w:rPr>
            </w:pPr>
            <w:r w:rsidRPr="00D462F1">
              <w:rPr>
                <w:rFonts w:cs="Arial"/>
                <w:color w:val="000000"/>
                <w:szCs w:val="18"/>
              </w:rPr>
              <w:t>68</w:t>
            </w:r>
            <w:r>
              <w:rPr>
                <w:rFonts w:cs="Arial"/>
                <w:color w:val="000000"/>
                <w:szCs w:val="18"/>
              </w:rPr>
              <w:t>0</w:t>
            </w:r>
          </w:p>
        </w:tc>
        <w:tc>
          <w:tcPr>
            <w:tcW w:w="1012" w:type="dxa"/>
            <w:tcBorders>
              <w:top w:val="single" w:sz="4" w:space="0" w:color="auto"/>
              <w:left w:val="single" w:sz="4" w:space="0" w:color="auto"/>
              <w:bottom w:val="single" w:sz="4" w:space="0" w:color="auto"/>
              <w:right w:val="single" w:sz="4" w:space="0" w:color="auto"/>
            </w:tcBorders>
          </w:tcPr>
          <w:p w14:paraId="363FCE7A" w14:textId="77777777" w:rsidR="008F4D94" w:rsidRPr="00D462F1"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E0E37B" w14:textId="77777777" w:rsidR="008F4D94" w:rsidRDefault="008F4D94" w:rsidP="00190399">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83B242" w14:textId="77777777" w:rsidR="008F4D94" w:rsidRPr="00D462F1" w:rsidRDefault="008F4D94" w:rsidP="00190399">
            <w:pPr>
              <w:pStyle w:val="TAC"/>
              <w:rPr>
                <w:rFonts w:cs="Arial"/>
                <w:color w:val="000000"/>
                <w:szCs w:val="18"/>
              </w:rPr>
            </w:pPr>
            <w:r w:rsidRPr="00D462F1">
              <w:rPr>
                <w:rFonts w:cs="Arial"/>
                <w:color w:val="000000"/>
                <w:szCs w:val="18"/>
              </w:rPr>
              <w:t>6</w:t>
            </w:r>
            <w:r>
              <w:rPr>
                <w:rFonts w:cs="Arial"/>
                <w:color w:val="000000"/>
                <w:szCs w:val="18"/>
              </w:rPr>
              <w:t>34</w:t>
            </w:r>
          </w:p>
        </w:tc>
        <w:tc>
          <w:tcPr>
            <w:tcW w:w="797" w:type="dxa"/>
            <w:tcBorders>
              <w:top w:val="single" w:sz="4" w:space="0" w:color="auto"/>
              <w:left w:val="single" w:sz="4" w:space="0" w:color="auto"/>
              <w:bottom w:val="single" w:sz="4" w:space="0" w:color="auto"/>
              <w:right w:val="single" w:sz="4" w:space="0" w:color="auto"/>
            </w:tcBorders>
          </w:tcPr>
          <w:p w14:paraId="355A803E" w14:textId="77777777" w:rsidR="008F4D94" w:rsidRPr="00D462F1" w:rsidRDefault="008F4D94" w:rsidP="00190399">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F6A483"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21532" w14:textId="77777777" w:rsidR="008F4D94" w:rsidRPr="00D462F1" w:rsidRDefault="008F4D94" w:rsidP="00190399">
            <w:pPr>
              <w:pStyle w:val="TAC"/>
              <w:rPr>
                <w:lang w:val="en-US" w:eastAsia="zh-CN"/>
              </w:rPr>
            </w:pPr>
            <w:r w:rsidRPr="00D462F1">
              <w:rPr>
                <w:lang w:val="en-US" w:eastAsia="zh-CN"/>
              </w:rPr>
              <w:t>N/A</w:t>
            </w:r>
          </w:p>
        </w:tc>
      </w:tr>
      <w:tr w:rsidR="008F4D94" w:rsidRPr="006E069C" w14:paraId="7D620E6C"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DA6B9E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36783D" w14:textId="77777777" w:rsidR="008F4D94" w:rsidRPr="00D462F1" w:rsidRDefault="008F4D94" w:rsidP="00190399">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44AF6658" w14:textId="77777777" w:rsidR="008F4D94" w:rsidRDefault="008F4D94" w:rsidP="00190399">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17F621ED" w14:textId="77777777" w:rsidR="008F4D94" w:rsidRPr="00D462F1" w:rsidRDefault="008F4D94" w:rsidP="00190399">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8804ECC" w14:textId="77777777" w:rsidR="008F4D94" w:rsidRDefault="008F4D94" w:rsidP="00190399">
            <w:pPr>
              <w:pStyle w:val="TAC"/>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4D5BCFCF" w14:textId="77777777" w:rsidR="008F4D94" w:rsidRPr="00D462F1" w:rsidRDefault="008F4D94" w:rsidP="00190399">
            <w:pPr>
              <w:pStyle w:val="TAC"/>
              <w:rPr>
                <w:rFonts w:cs="Arial"/>
                <w:color w:val="000000"/>
                <w:szCs w:val="18"/>
              </w:rPr>
            </w:pPr>
            <w:r w:rsidRPr="00D462F1">
              <w:rPr>
                <w:rFonts w:cs="Arial"/>
                <w:color w:val="000000"/>
                <w:szCs w:val="18"/>
              </w:rPr>
              <w:t>3</w:t>
            </w:r>
            <w:r>
              <w:rPr>
                <w:rFonts w:cs="Arial"/>
                <w:color w:val="000000"/>
                <w:szCs w:val="18"/>
              </w:rPr>
              <w:t>992</w:t>
            </w:r>
          </w:p>
        </w:tc>
        <w:tc>
          <w:tcPr>
            <w:tcW w:w="797" w:type="dxa"/>
            <w:tcBorders>
              <w:top w:val="single" w:sz="4" w:space="0" w:color="auto"/>
              <w:left w:val="single" w:sz="4" w:space="0" w:color="auto"/>
              <w:bottom w:val="single" w:sz="4" w:space="0" w:color="auto"/>
              <w:right w:val="single" w:sz="4" w:space="0" w:color="auto"/>
            </w:tcBorders>
          </w:tcPr>
          <w:p w14:paraId="56402106" w14:textId="77777777" w:rsidR="008F4D94" w:rsidRPr="00D462F1" w:rsidRDefault="008F4D94" w:rsidP="00190399">
            <w:pPr>
              <w:pStyle w:val="TAC"/>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753FC170" w14:textId="77777777" w:rsidR="008F4D94" w:rsidRPr="00D462F1"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ECD2DC" w14:textId="77777777" w:rsidR="008F4D94" w:rsidRPr="00D462F1" w:rsidRDefault="008F4D94" w:rsidP="00190399">
            <w:pPr>
              <w:pStyle w:val="TAC"/>
              <w:rPr>
                <w:lang w:val="en-US" w:eastAsia="zh-CN"/>
              </w:rPr>
            </w:pPr>
            <w:r>
              <w:rPr>
                <w:lang w:val="en-US" w:eastAsia="zh-CN"/>
              </w:rPr>
              <w:t>IMD4</w:t>
            </w:r>
          </w:p>
        </w:tc>
      </w:tr>
      <w:tr w:rsidR="008F4D94" w:rsidRPr="006E069C" w14:paraId="094EE3BA"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5D03088"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E2AF72" w14:textId="77777777" w:rsidR="008F4D94" w:rsidRPr="00D462F1" w:rsidRDefault="008F4D94" w:rsidP="00190399">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29715A51" w14:textId="77777777" w:rsidR="008F4D94" w:rsidRPr="00D462F1" w:rsidRDefault="008F4D94" w:rsidP="00190399">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7CA2AE36" w14:textId="77777777" w:rsidR="008F4D94" w:rsidRPr="00D462F1"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025730" w14:textId="77777777" w:rsidR="008F4D94" w:rsidRPr="00D462F1"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5CD792CB" w14:textId="77777777" w:rsidR="008F4D94" w:rsidRPr="00D462F1" w:rsidRDefault="008F4D94" w:rsidP="00190399">
            <w:pPr>
              <w:pStyle w:val="TAC"/>
              <w:rPr>
                <w:rFonts w:cs="Arial"/>
                <w:color w:val="000000"/>
                <w:szCs w:val="18"/>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55276517" w14:textId="77777777" w:rsidR="008F4D94" w:rsidRPr="00D462F1" w:rsidRDefault="008F4D94" w:rsidP="00190399">
            <w:pPr>
              <w:pStyle w:val="TAC"/>
              <w:rPr>
                <w:lang w:val="en-US" w:eastAsia="zh-CN"/>
              </w:rPr>
            </w:pPr>
            <w:r w:rsidRPr="00D462F1">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35DFA0C"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4E7E45" w14:textId="77777777" w:rsidR="008F4D94" w:rsidRPr="00D462F1" w:rsidRDefault="008F4D94" w:rsidP="00190399">
            <w:pPr>
              <w:pStyle w:val="TAC"/>
              <w:rPr>
                <w:lang w:val="en-US" w:eastAsia="zh-CN"/>
              </w:rPr>
            </w:pPr>
            <w:r w:rsidRPr="00D462F1">
              <w:rPr>
                <w:lang w:val="en-US" w:eastAsia="zh-CN"/>
              </w:rPr>
              <w:t>IMD3</w:t>
            </w:r>
          </w:p>
        </w:tc>
      </w:tr>
      <w:tr w:rsidR="008F4D94" w:rsidRPr="006E069C" w14:paraId="6E0D7528"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2831510"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CBCD05" w14:textId="77777777" w:rsidR="008F4D94" w:rsidRPr="00D462F1" w:rsidRDefault="008F4D94" w:rsidP="00190399">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A851A39" w14:textId="77777777" w:rsidR="008F4D94" w:rsidRPr="00D462F1" w:rsidRDefault="008F4D94" w:rsidP="00190399">
            <w:pPr>
              <w:pStyle w:val="TAC"/>
              <w:rPr>
                <w:rFonts w:cs="Arial"/>
                <w:color w:val="000000"/>
                <w:szCs w:val="18"/>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6F4BDBA3" w14:textId="77777777" w:rsidR="008F4D94" w:rsidRPr="00D462F1"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3601BD" w14:textId="77777777" w:rsidR="008F4D94" w:rsidRPr="00D462F1"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EED7D83" w14:textId="77777777" w:rsidR="008F4D94" w:rsidRPr="00D462F1" w:rsidRDefault="008F4D94" w:rsidP="00190399">
            <w:pPr>
              <w:pStyle w:val="TAC"/>
              <w:rPr>
                <w:rFonts w:cs="Arial"/>
                <w:color w:val="000000"/>
                <w:szCs w:val="18"/>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7F4D9DE" w14:textId="77777777" w:rsidR="008F4D94" w:rsidRPr="00D462F1"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56D3DE"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0ACAA9" w14:textId="77777777" w:rsidR="008F4D94" w:rsidRPr="00D462F1" w:rsidRDefault="008F4D94" w:rsidP="00190399">
            <w:pPr>
              <w:pStyle w:val="TAC"/>
              <w:rPr>
                <w:lang w:val="en-US" w:eastAsia="zh-CN"/>
              </w:rPr>
            </w:pPr>
            <w:r w:rsidRPr="00D462F1">
              <w:rPr>
                <w:lang w:val="en-US" w:eastAsia="zh-CN"/>
              </w:rPr>
              <w:t>N/A</w:t>
            </w:r>
          </w:p>
        </w:tc>
      </w:tr>
      <w:tr w:rsidR="008F4D94" w:rsidRPr="006E069C" w14:paraId="04BCE65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5546F7A"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455D2E" w14:textId="77777777" w:rsidR="008F4D94" w:rsidRPr="00D462F1" w:rsidRDefault="008F4D94" w:rsidP="00190399">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714A0F3" w14:textId="77777777" w:rsidR="008F4D94" w:rsidRPr="00D462F1" w:rsidRDefault="008F4D94" w:rsidP="00190399">
            <w:pPr>
              <w:pStyle w:val="TAC"/>
              <w:rPr>
                <w:rFonts w:cs="Arial"/>
                <w:color w:val="000000"/>
                <w:szCs w:val="18"/>
              </w:rPr>
            </w:pPr>
            <w:r w:rsidRPr="00D462F1">
              <w:rPr>
                <w:rFonts w:cs="Arial"/>
                <w:color w:val="000000"/>
                <w:szCs w:val="18"/>
              </w:rPr>
              <w:t>3532</w:t>
            </w:r>
          </w:p>
        </w:tc>
        <w:tc>
          <w:tcPr>
            <w:tcW w:w="1012" w:type="dxa"/>
            <w:tcBorders>
              <w:top w:val="single" w:sz="4" w:space="0" w:color="auto"/>
              <w:left w:val="single" w:sz="4" w:space="0" w:color="auto"/>
              <w:bottom w:val="single" w:sz="4" w:space="0" w:color="auto"/>
              <w:right w:val="single" w:sz="4" w:space="0" w:color="auto"/>
            </w:tcBorders>
          </w:tcPr>
          <w:p w14:paraId="6D6F720D" w14:textId="77777777" w:rsidR="008F4D94" w:rsidRPr="00D462F1" w:rsidRDefault="008F4D94" w:rsidP="00190399">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774C97" w14:textId="77777777" w:rsidR="008F4D94" w:rsidRPr="00D462F1" w:rsidRDefault="008F4D94" w:rsidP="00190399">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6C21E09" w14:textId="77777777" w:rsidR="008F4D94" w:rsidRPr="00D462F1" w:rsidRDefault="008F4D94" w:rsidP="00190399">
            <w:pPr>
              <w:pStyle w:val="TAC"/>
              <w:rPr>
                <w:rFonts w:cs="Arial"/>
                <w:color w:val="000000"/>
                <w:szCs w:val="18"/>
              </w:rPr>
            </w:pPr>
            <w:r w:rsidRPr="00D462F1">
              <w:rPr>
                <w:rFonts w:cs="Arial"/>
                <w:color w:val="000000"/>
                <w:szCs w:val="18"/>
              </w:rPr>
              <w:t>3532</w:t>
            </w:r>
          </w:p>
        </w:tc>
        <w:tc>
          <w:tcPr>
            <w:tcW w:w="797" w:type="dxa"/>
            <w:tcBorders>
              <w:top w:val="single" w:sz="4" w:space="0" w:color="auto"/>
              <w:left w:val="single" w:sz="4" w:space="0" w:color="auto"/>
              <w:bottom w:val="single" w:sz="4" w:space="0" w:color="auto"/>
              <w:right w:val="single" w:sz="4" w:space="0" w:color="auto"/>
            </w:tcBorders>
          </w:tcPr>
          <w:p w14:paraId="40072FAA" w14:textId="77777777" w:rsidR="008F4D94" w:rsidRPr="00D462F1"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BC51EA" w14:textId="77777777" w:rsidR="008F4D94" w:rsidRPr="00D462F1"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9F70F3" w14:textId="77777777" w:rsidR="008F4D94" w:rsidRPr="00D462F1" w:rsidRDefault="008F4D94" w:rsidP="00190399">
            <w:pPr>
              <w:pStyle w:val="TAC"/>
              <w:rPr>
                <w:lang w:val="en-US" w:eastAsia="zh-CN"/>
              </w:rPr>
            </w:pPr>
            <w:r w:rsidRPr="00D462F1">
              <w:rPr>
                <w:lang w:val="en-US" w:eastAsia="zh-CN"/>
              </w:rPr>
              <w:t>N/A</w:t>
            </w:r>
          </w:p>
        </w:tc>
      </w:tr>
      <w:tr w:rsidR="008F4D94" w:rsidRPr="006E069C" w14:paraId="60C6CBE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DDD0C5D"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30428D" w14:textId="77777777" w:rsidR="008F4D94" w:rsidRPr="00D462F1" w:rsidRDefault="008F4D94" w:rsidP="00190399">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A75CAE0" w14:textId="77777777" w:rsidR="008F4D94" w:rsidRPr="00D462F1" w:rsidRDefault="008F4D94" w:rsidP="00190399">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23F4E14C" w14:textId="77777777" w:rsidR="008F4D94" w:rsidRPr="00D462F1"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73E5FF" w14:textId="77777777" w:rsidR="008F4D94" w:rsidRPr="00D462F1"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D4B22C1" w14:textId="77777777" w:rsidR="008F4D94" w:rsidRPr="00D462F1" w:rsidRDefault="008F4D94" w:rsidP="00190399">
            <w:pPr>
              <w:pStyle w:val="TAC"/>
              <w:rPr>
                <w:rFonts w:cs="Arial"/>
                <w:color w:val="000000"/>
                <w:szCs w:val="18"/>
              </w:rPr>
            </w:pPr>
            <w:r w:rsidRPr="00D462F1">
              <w:rPr>
                <w:rFonts w:cs="Arial"/>
                <w:color w:val="000000"/>
                <w:szCs w:val="18"/>
              </w:rPr>
              <w:t>21</w:t>
            </w:r>
            <w:r>
              <w:rPr>
                <w:rFonts w:cs="Arial"/>
                <w:color w:val="000000"/>
                <w:szCs w:val="18"/>
              </w:rPr>
              <w:t>41</w:t>
            </w:r>
          </w:p>
        </w:tc>
        <w:tc>
          <w:tcPr>
            <w:tcW w:w="797" w:type="dxa"/>
            <w:tcBorders>
              <w:top w:val="single" w:sz="4" w:space="0" w:color="auto"/>
              <w:left w:val="single" w:sz="4" w:space="0" w:color="auto"/>
              <w:bottom w:val="single" w:sz="4" w:space="0" w:color="auto"/>
              <w:right w:val="single" w:sz="4" w:space="0" w:color="auto"/>
            </w:tcBorders>
          </w:tcPr>
          <w:p w14:paraId="76812C03" w14:textId="77777777" w:rsidR="008F4D94" w:rsidRPr="00D462F1" w:rsidRDefault="008F4D94" w:rsidP="00190399">
            <w:pPr>
              <w:pStyle w:val="TAC"/>
              <w:rPr>
                <w:lang w:val="en-US" w:eastAsia="zh-CN"/>
              </w:rPr>
            </w:pPr>
            <w:r w:rsidRPr="00D462F1">
              <w:rPr>
                <w:lang w:eastAsia="ja-JP"/>
              </w:rPr>
              <w:t>1</w:t>
            </w:r>
            <w:r>
              <w:rPr>
                <w:lang w:eastAsia="ja-JP"/>
              </w:rPr>
              <w:t>0</w:t>
            </w:r>
            <w:r w:rsidRPr="00D462F1">
              <w:rPr>
                <w:lang w:eastAsia="ja-JP"/>
              </w:rPr>
              <w:t>.</w:t>
            </w:r>
            <w:r>
              <w:rPr>
                <w:lang w:eastAsia="ja-JP"/>
              </w:rPr>
              <w:t>1</w:t>
            </w:r>
          </w:p>
        </w:tc>
        <w:tc>
          <w:tcPr>
            <w:tcW w:w="828" w:type="dxa"/>
            <w:tcBorders>
              <w:top w:val="single" w:sz="4" w:space="0" w:color="auto"/>
              <w:left w:val="single" w:sz="4" w:space="0" w:color="auto"/>
              <w:bottom w:val="single" w:sz="4" w:space="0" w:color="auto"/>
              <w:right w:val="single" w:sz="4" w:space="0" w:color="auto"/>
            </w:tcBorders>
            <w:vAlign w:val="center"/>
          </w:tcPr>
          <w:p w14:paraId="5482707D"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225FED" w14:textId="77777777" w:rsidR="008F4D94" w:rsidRPr="00D462F1" w:rsidRDefault="008F4D94" w:rsidP="00190399">
            <w:pPr>
              <w:pStyle w:val="TAC"/>
              <w:rPr>
                <w:lang w:val="en-US" w:eastAsia="zh-CN"/>
              </w:rPr>
            </w:pPr>
            <w:r>
              <w:rPr>
                <w:lang w:val="en-US" w:eastAsia="zh-CN"/>
              </w:rPr>
              <w:t>IMD4</w:t>
            </w:r>
          </w:p>
        </w:tc>
      </w:tr>
      <w:tr w:rsidR="008F4D94" w:rsidRPr="006E069C" w14:paraId="737D81EA"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5886D33"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D21E0A" w14:textId="77777777" w:rsidR="008F4D94" w:rsidRPr="00D462F1" w:rsidRDefault="008F4D94" w:rsidP="00190399">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0D71750" w14:textId="77777777" w:rsidR="008F4D94" w:rsidRPr="00D462F1" w:rsidRDefault="008F4D94" w:rsidP="00190399">
            <w:pPr>
              <w:pStyle w:val="TAC"/>
              <w:rPr>
                <w:rFonts w:cs="Arial"/>
                <w:color w:val="000000"/>
                <w:szCs w:val="18"/>
              </w:rPr>
            </w:pPr>
            <w:r w:rsidRPr="00D462F1">
              <w:rPr>
                <w:rFonts w:cs="Arial"/>
                <w:color w:val="000000"/>
                <w:szCs w:val="18"/>
              </w:rPr>
              <w:t>68</w:t>
            </w:r>
            <w:r>
              <w:rPr>
                <w:rFonts w:cs="Arial"/>
                <w:color w:val="000000"/>
                <w:szCs w:val="18"/>
              </w:rPr>
              <w:t>0</w:t>
            </w:r>
          </w:p>
        </w:tc>
        <w:tc>
          <w:tcPr>
            <w:tcW w:w="1012" w:type="dxa"/>
            <w:tcBorders>
              <w:top w:val="single" w:sz="4" w:space="0" w:color="auto"/>
              <w:left w:val="single" w:sz="4" w:space="0" w:color="auto"/>
              <w:bottom w:val="single" w:sz="4" w:space="0" w:color="auto"/>
              <w:right w:val="single" w:sz="4" w:space="0" w:color="auto"/>
            </w:tcBorders>
          </w:tcPr>
          <w:p w14:paraId="76A61BF2" w14:textId="77777777" w:rsidR="008F4D94" w:rsidRPr="00D462F1"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D8B027B" w14:textId="77777777" w:rsidR="008F4D94" w:rsidRPr="00D462F1"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EB145B" w14:textId="77777777" w:rsidR="008F4D94" w:rsidRPr="00D462F1" w:rsidRDefault="008F4D94" w:rsidP="00190399">
            <w:pPr>
              <w:pStyle w:val="TAC"/>
              <w:rPr>
                <w:rFonts w:cs="Arial"/>
                <w:color w:val="000000"/>
                <w:szCs w:val="18"/>
              </w:rPr>
            </w:pPr>
            <w:r w:rsidRPr="00D462F1">
              <w:rPr>
                <w:rFonts w:cs="Arial"/>
                <w:color w:val="000000"/>
                <w:szCs w:val="18"/>
              </w:rPr>
              <w:t>6</w:t>
            </w:r>
            <w:r>
              <w:rPr>
                <w:rFonts w:cs="Arial"/>
                <w:color w:val="000000"/>
                <w:szCs w:val="18"/>
              </w:rPr>
              <w:t>34</w:t>
            </w:r>
          </w:p>
        </w:tc>
        <w:tc>
          <w:tcPr>
            <w:tcW w:w="797" w:type="dxa"/>
            <w:tcBorders>
              <w:top w:val="single" w:sz="4" w:space="0" w:color="auto"/>
              <w:left w:val="single" w:sz="4" w:space="0" w:color="auto"/>
              <w:bottom w:val="single" w:sz="4" w:space="0" w:color="auto"/>
              <w:right w:val="single" w:sz="4" w:space="0" w:color="auto"/>
            </w:tcBorders>
          </w:tcPr>
          <w:p w14:paraId="2D78C193" w14:textId="77777777" w:rsidR="008F4D94" w:rsidRPr="00D462F1"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6E811"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218879" w14:textId="77777777" w:rsidR="008F4D94" w:rsidRPr="00D462F1" w:rsidRDefault="008F4D94" w:rsidP="00190399">
            <w:pPr>
              <w:pStyle w:val="TAC"/>
              <w:rPr>
                <w:lang w:val="en-US" w:eastAsia="zh-CN"/>
              </w:rPr>
            </w:pPr>
            <w:r w:rsidRPr="00D462F1">
              <w:rPr>
                <w:lang w:val="en-US" w:eastAsia="zh-CN"/>
              </w:rPr>
              <w:t>N/A</w:t>
            </w:r>
          </w:p>
        </w:tc>
      </w:tr>
      <w:tr w:rsidR="008F4D94" w:rsidRPr="006E069C" w14:paraId="692C9728"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EDE6D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BEAC0A" w14:textId="77777777" w:rsidR="008F4D94" w:rsidRPr="00D462F1" w:rsidRDefault="008F4D94" w:rsidP="00190399">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ADAC9DB" w14:textId="77777777" w:rsidR="008F4D94" w:rsidRPr="00D462F1" w:rsidRDefault="008F4D94" w:rsidP="00190399">
            <w:pPr>
              <w:pStyle w:val="TAC"/>
              <w:rPr>
                <w:rFonts w:cs="Arial"/>
                <w:color w:val="000000"/>
                <w:szCs w:val="18"/>
              </w:rPr>
            </w:pPr>
            <w:r>
              <w:rPr>
                <w:rFonts w:cs="Arial"/>
                <w:color w:val="000000"/>
                <w:szCs w:val="18"/>
              </w:rPr>
              <w:t>4181</w:t>
            </w:r>
          </w:p>
        </w:tc>
        <w:tc>
          <w:tcPr>
            <w:tcW w:w="1012" w:type="dxa"/>
            <w:tcBorders>
              <w:top w:val="single" w:sz="4" w:space="0" w:color="auto"/>
              <w:left w:val="single" w:sz="4" w:space="0" w:color="auto"/>
              <w:bottom w:val="single" w:sz="4" w:space="0" w:color="auto"/>
              <w:right w:val="single" w:sz="4" w:space="0" w:color="auto"/>
            </w:tcBorders>
          </w:tcPr>
          <w:p w14:paraId="367EC8AD" w14:textId="77777777" w:rsidR="008F4D94" w:rsidRPr="00D462F1" w:rsidRDefault="008F4D94" w:rsidP="00190399">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E560E7" w14:textId="77777777" w:rsidR="008F4D94" w:rsidRPr="00D462F1" w:rsidRDefault="008F4D94" w:rsidP="00190399">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52C33F68" w14:textId="77777777" w:rsidR="008F4D94" w:rsidRPr="00D462F1" w:rsidRDefault="008F4D94" w:rsidP="00190399">
            <w:pPr>
              <w:pStyle w:val="TAC"/>
              <w:rPr>
                <w:rFonts w:cs="Arial"/>
                <w:color w:val="000000"/>
                <w:szCs w:val="18"/>
              </w:rPr>
            </w:pPr>
            <w:r>
              <w:rPr>
                <w:rFonts w:cs="Arial"/>
                <w:color w:val="000000"/>
                <w:szCs w:val="18"/>
              </w:rPr>
              <w:t>4181</w:t>
            </w:r>
          </w:p>
        </w:tc>
        <w:tc>
          <w:tcPr>
            <w:tcW w:w="797" w:type="dxa"/>
            <w:tcBorders>
              <w:top w:val="single" w:sz="4" w:space="0" w:color="auto"/>
              <w:left w:val="single" w:sz="4" w:space="0" w:color="auto"/>
              <w:bottom w:val="single" w:sz="4" w:space="0" w:color="auto"/>
              <w:right w:val="single" w:sz="4" w:space="0" w:color="auto"/>
            </w:tcBorders>
          </w:tcPr>
          <w:p w14:paraId="2764492E" w14:textId="77777777" w:rsidR="008F4D94" w:rsidRPr="00D462F1"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583FBA" w14:textId="77777777" w:rsidR="008F4D94" w:rsidRPr="00D462F1"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91B07D" w14:textId="77777777" w:rsidR="008F4D94" w:rsidRPr="00D462F1" w:rsidRDefault="008F4D94" w:rsidP="00190399">
            <w:pPr>
              <w:pStyle w:val="TAC"/>
              <w:rPr>
                <w:lang w:val="en-US" w:eastAsia="zh-CN"/>
              </w:rPr>
            </w:pPr>
            <w:r w:rsidRPr="00D462F1">
              <w:rPr>
                <w:lang w:val="en-US" w:eastAsia="zh-CN"/>
              </w:rPr>
              <w:t>N/A</w:t>
            </w:r>
          </w:p>
        </w:tc>
      </w:tr>
    </w:tbl>
    <w:p w14:paraId="6EAFBB03" w14:textId="77777777" w:rsidR="008F4D94" w:rsidRDefault="008F4D94" w:rsidP="008F4D94">
      <w:pPr>
        <w:rPr>
          <w:color w:val="0070C0"/>
        </w:rPr>
      </w:pPr>
    </w:p>
    <w:p w14:paraId="66A647FE" w14:textId="77777777" w:rsidR="008F4D94" w:rsidRDefault="008F4D94" w:rsidP="008F4D94">
      <w:pPr>
        <w:pStyle w:val="Heading2"/>
      </w:pPr>
      <w:bookmarkStart w:id="507" w:name="_Toc180420690"/>
      <w:r>
        <w:t>5.41</w:t>
      </w:r>
      <w:r>
        <w:tab/>
        <w:t>CA_n3-n20-n41</w:t>
      </w:r>
      <w:bookmarkEnd w:id="507"/>
    </w:p>
    <w:p w14:paraId="1424B650" w14:textId="77777777" w:rsidR="008F4D94" w:rsidRDefault="008F4D94" w:rsidP="008F4D94">
      <w:pPr>
        <w:pStyle w:val="Heading3"/>
        <w:rPr>
          <w:rFonts w:cs="Arial"/>
          <w:szCs w:val="28"/>
          <w:lang w:val="en-US" w:eastAsia="zh-CN"/>
        </w:rPr>
      </w:pPr>
      <w:bookmarkStart w:id="508" w:name="_Toc180420691"/>
      <w:r>
        <w:t>5.41.1</w:t>
      </w:r>
      <w:r>
        <w:tab/>
      </w:r>
      <w:r>
        <w:rPr>
          <w:rFonts w:cs="Arial"/>
          <w:szCs w:val="28"/>
          <w:lang w:val="en-US" w:eastAsia="zh-CN"/>
        </w:rPr>
        <w:t>Common for 1 band UL and 2 bands UL CA</w:t>
      </w:r>
      <w:bookmarkEnd w:id="508"/>
    </w:p>
    <w:p w14:paraId="5F72E923" w14:textId="77777777" w:rsidR="008F4D94" w:rsidRDefault="008F4D94" w:rsidP="008F4D94">
      <w:pPr>
        <w:pStyle w:val="Heading4"/>
      </w:pPr>
      <w:bookmarkStart w:id="509" w:name="_Toc180420692"/>
      <w:r>
        <w:t>5.41.1.1</w:t>
      </w:r>
      <w:r>
        <w:tab/>
      </w:r>
      <w:r>
        <w:rPr>
          <w:rFonts w:cs="Arial"/>
          <w:lang w:eastAsia="zh-CN"/>
        </w:rPr>
        <w:t>Operating bands for CA</w:t>
      </w:r>
      <w:bookmarkEnd w:id="509"/>
    </w:p>
    <w:p w14:paraId="5666C7E5" w14:textId="77777777" w:rsidR="008F4D94" w:rsidRDefault="008F4D94" w:rsidP="008F4D94">
      <w:pPr>
        <w:pStyle w:val="TH"/>
        <w:rPr>
          <w:lang w:val="en-US"/>
        </w:rPr>
      </w:pPr>
      <w:r>
        <w:rPr>
          <w:rFonts w:cs="Arial"/>
        </w:rPr>
        <w:t xml:space="preserve">Table </w:t>
      </w:r>
      <w:r>
        <w:rPr>
          <w:rFonts w:cs="Arial" w:hint="eastAsia"/>
          <w:lang w:val="en-US" w:eastAsia="zh-CN"/>
        </w:rPr>
        <w:t>5.41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951CAA1"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0F706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B584C4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75731B5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5BED4A8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4B1911D5"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D7604D" w14:textId="77777777" w:rsidR="008F4D94" w:rsidRDefault="008F4D94" w:rsidP="00190399">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0E962D5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3255FB0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278C43F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1A359EE4"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CDF8D0" w14:textId="77777777" w:rsidR="008F4D94" w:rsidRDefault="008F4D94" w:rsidP="00190399">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47CF14A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6E57793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CD2488A" w14:textId="77777777" w:rsidR="008F4D94" w:rsidRDefault="008F4D94" w:rsidP="00190399">
            <w:pPr>
              <w:spacing w:after="0"/>
              <w:rPr>
                <w:rFonts w:ascii="Aptos Narrow" w:hAnsi="Aptos Narrow"/>
                <w:color w:val="000000"/>
                <w:sz w:val="22"/>
                <w:szCs w:val="22"/>
              </w:rPr>
            </w:pPr>
            <w:r>
              <w:rPr>
                <w:rFonts w:ascii="Aptos Narrow" w:hAnsi="Aptos Narrow"/>
                <w:color w:val="000000"/>
                <w:sz w:val="22"/>
                <w:szCs w:val="22"/>
              </w:rPr>
              <w:t> </w:t>
            </w:r>
          </w:p>
        </w:tc>
      </w:tr>
      <w:tr w:rsidR="008F4D94" w14:paraId="677523DB"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1D529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7DF73D4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10F7C53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0C5657D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3CE8D91"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ED645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52F715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581CDE1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6681FCD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3CA8B4D7"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619C10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650E083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665E49C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4A410D5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bl>
    <w:p w14:paraId="2F2E82D5" w14:textId="77777777" w:rsidR="008F4D94" w:rsidRDefault="008F4D94" w:rsidP="008F4D94">
      <w:pPr>
        <w:pStyle w:val="TH"/>
      </w:pPr>
    </w:p>
    <w:p w14:paraId="265E0058" w14:textId="77777777" w:rsidR="008F4D94" w:rsidRPr="005D2633" w:rsidRDefault="008F4D94" w:rsidP="008F4D94">
      <w:pPr>
        <w:pStyle w:val="Heading4"/>
        <w:rPr>
          <w:rFonts w:cs="Arial"/>
          <w:lang w:eastAsia="zh-CN"/>
        </w:rPr>
      </w:pPr>
      <w:bookmarkStart w:id="510" w:name="_Toc180420693"/>
      <w:r>
        <w:rPr>
          <w:rFonts w:cs="Arial"/>
          <w:lang w:eastAsia="zh-CN"/>
        </w:rPr>
        <w:t>5.41</w:t>
      </w:r>
      <w:r w:rsidRPr="005D2633">
        <w:rPr>
          <w:rFonts w:cs="Arial"/>
          <w:lang w:eastAsia="zh-CN"/>
        </w:rPr>
        <w:t>.1.2</w:t>
      </w:r>
      <w:r w:rsidRPr="005D2633">
        <w:rPr>
          <w:rFonts w:cs="Arial"/>
          <w:lang w:eastAsia="zh-CN"/>
        </w:rPr>
        <w:tab/>
      </w:r>
      <w:r>
        <w:rPr>
          <w:rFonts w:cs="Arial"/>
          <w:lang w:eastAsia="zh-CN"/>
        </w:rPr>
        <w:t>Channel bandwidths per operating band for CA</w:t>
      </w:r>
      <w:bookmarkEnd w:id="510"/>
    </w:p>
    <w:p w14:paraId="7F3FF71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3207AABD"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3F67C34"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0227E6E"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B2DD1F3"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7DC4772"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38ADB71B"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B5666B7"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CAF6780" w14:textId="77777777" w:rsidR="008F4D94" w:rsidRDefault="008F4D94" w:rsidP="00190399">
            <w:pPr>
              <w:pStyle w:val="TAH"/>
              <w:rPr>
                <w:szCs w:val="18"/>
                <w:lang w:val="en-US" w:eastAsia="zh-CN"/>
              </w:rPr>
            </w:pPr>
            <w:r>
              <w:t>Bandwidth combination set</w:t>
            </w:r>
          </w:p>
        </w:tc>
      </w:tr>
      <w:tr w:rsidR="008F4D94" w14:paraId="337B8498"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36590F23"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CA_n3A-n20A-n41A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1A68F01" w14:textId="77777777" w:rsidR="008F4D94" w:rsidRPr="00903362" w:rsidRDefault="008F4D94" w:rsidP="00190399">
            <w:pPr>
              <w:pStyle w:val="TAC"/>
              <w:rPr>
                <w:rFonts w:eastAsia="SimSun" w:cs="Arial"/>
                <w:szCs w:val="18"/>
                <w:lang w:eastAsia="zh-CN"/>
              </w:rPr>
            </w:pPr>
            <w:r w:rsidRPr="00903362">
              <w:rPr>
                <w:rFonts w:eastAsia="SimSun" w:cs="Arial"/>
                <w:szCs w:val="18"/>
                <w:lang w:eastAsia="zh-CN"/>
              </w:rPr>
              <w:t>CA_n3A-n20A</w:t>
            </w:r>
          </w:p>
          <w:p w14:paraId="3DC8D24F" w14:textId="77777777" w:rsidR="008F4D94" w:rsidRPr="00903362" w:rsidRDefault="008F4D94" w:rsidP="00190399">
            <w:pPr>
              <w:pStyle w:val="TAC"/>
              <w:rPr>
                <w:rFonts w:eastAsia="SimSun" w:cs="Arial"/>
                <w:szCs w:val="18"/>
                <w:lang w:eastAsia="zh-CN"/>
              </w:rPr>
            </w:pPr>
            <w:r w:rsidRPr="00903362">
              <w:rPr>
                <w:rFonts w:eastAsia="SimSun" w:cs="Arial"/>
                <w:szCs w:val="18"/>
                <w:lang w:eastAsia="zh-CN"/>
              </w:rPr>
              <w:t>CA_n3A-n41A</w:t>
            </w:r>
          </w:p>
          <w:p w14:paraId="5C38FC56" w14:textId="77777777" w:rsidR="008F4D94" w:rsidRPr="00903362" w:rsidRDefault="008F4D94" w:rsidP="00190399">
            <w:pPr>
              <w:pStyle w:val="TAC"/>
              <w:rPr>
                <w:rFonts w:eastAsia="SimSun" w:cs="Arial"/>
                <w:szCs w:val="18"/>
                <w:lang w:eastAsia="zh-CN"/>
              </w:rPr>
            </w:pPr>
            <w:r w:rsidRPr="00903362">
              <w:rPr>
                <w:rFonts w:eastAsia="SimSun" w:cs="Arial"/>
                <w:szCs w:val="18"/>
                <w:lang w:eastAsia="zh-CN"/>
              </w:rPr>
              <w:t>CA_n20A-n41A</w:t>
            </w:r>
          </w:p>
          <w:p w14:paraId="11354EB4" w14:textId="77777777" w:rsidR="008F4D94" w:rsidRPr="00B00CBD" w:rsidRDefault="008F4D94" w:rsidP="00190399">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4519129A"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6DEB7529" w14:textId="77777777" w:rsidR="008F4D94" w:rsidRPr="00903362" w:rsidRDefault="008F4D94" w:rsidP="00190399">
            <w:pPr>
              <w:keepNext/>
              <w:keepLines/>
              <w:spacing w:after="0"/>
              <w:jc w:val="center"/>
              <w:textAlignment w:val="bottom"/>
              <w:rPr>
                <w:rFonts w:ascii="Arial" w:hAnsi="Arial" w:cs="Arial"/>
                <w:sz w:val="18"/>
                <w:szCs w:val="16"/>
                <w:lang w:val="en-US" w:eastAsia="zh-CN"/>
              </w:rPr>
            </w:pPr>
            <w:r w:rsidRPr="00903362">
              <w:rPr>
                <w:rFonts w:ascii="Arial" w:hAnsi="Arial" w:cs="Arial"/>
                <w:sz w:val="18"/>
                <w:szCs w:val="16"/>
                <w:lang w:val="en-US" w:eastAsia="zh-CN" w:bidi="ar"/>
              </w:rPr>
              <w:t xml:space="preserve">5, 10, 15, 20, 25, 30, </w:t>
            </w:r>
            <w:r>
              <w:rPr>
                <w:rFonts w:ascii="Arial" w:hAnsi="Arial" w:cs="Arial"/>
                <w:sz w:val="18"/>
                <w:szCs w:val="16"/>
                <w:lang w:val="en-US" w:eastAsia="zh-CN" w:bidi="ar"/>
              </w:rPr>
              <w:t xml:space="preserve">45, </w:t>
            </w:r>
            <w:r w:rsidRPr="00903362">
              <w:rPr>
                <w:rFonts w:ascii="Arial" w:hAnsi="Arial" w:cs="Arial"/>
                <w:sz w:val="18"/>
                <w:szCs w:val="16"/>
                <w:lang w:val="en-US" w:eastAsia="zh-CN" w:bidi="ar"/>
              </w:rPr>
              <w:t>40</w:t>
            </w:r>
            <w:r>
              <w:rPr>
                <w:rFonts w:ascii="Arial" w:hAnsi="Arial" w:cs="Arial"/>
                <w:sz w:val="18"/>
                <w:szCs w:val="16"/>
                <w:lang w:val="en-US" w:eastAsia="zh-CN" w:bidi="ar"/>
              </w:rPr>
              <w:t>, 45, 50</w:t>
            </w:r>
          </w:p>
        </w:tc>
        <w:tc>
          <w:tcPr>
            <w:tcW w:w="1360" w:type="dxa"/>
            <w:tcBorders>
              <w:left w:val="single" w:sz="4" w:space="0" w:color="auto"/>
              <w:bottom w:val="nil"/>
              <w:right w:val="single" w:sz="4" w:space="0" w:color="auto"/>
            </w:tcBorders>
            <w:shd w:val="clear" w:color="auto" w:fill="auto"/>
            <w:vAlign w:val="center"/>
          </w:tcPr>
          <w:p w14:paraId="7CFA9037"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26DB49F9"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249A8360"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6AED0A4"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0B870A75" w14:textId="77777777" w:rsidR="008F4D94" w:rsidRPr="00B00CBD" w:rsidRDefault="008F4D94" w:rsidP="00190399">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56A8ED0A" w14:textId="77777777" w:rsidR="008F4D94" w:rsidRPr="00903362" w:rsidRDefault="008F4D94" w:rsidP="00190399">
            <w:pPr>
              <w:keepNext/>
              <w:keepLines/>
              <w:spacing w:after="0"/>
              <w:jc w:val="center"/>
              <w:textAlignment w:val="bottom"/>
              <w:rPr>
                <w:rFonts w:ascii="Arial" w:eastAsia="SimSun" w:hAnsi="Arial" w:cs="Arial"/>
                <w:sz w:val="18"/>
                <w:szCs w:val="16"/>
                <w:lang w:val="en-US" w:eastAsia="zh-CN" w:bidi="ar"/>
              </w:rPr>
            </w:pPr>
            <w:r w:rsidRPr="00903362">
              <w:rPr>
                <w:rFonts w:ascii="Arial" w:hAnsi="Arial" w:cs="Arial"/>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99A7DDD" w14:textId="77777777" w:rsidR="008F4D94" w:rsidRPr="00B00CBD" w:rsidRDefault="008F4D94" w:rsidP="00190399">
            <w:pPr>
              <w:pStyle w:val="TAC"/>
              <w:rPr>
                <w:rFonts w:cs="Arial"/>
                <w:szCs w:val="18"/>
                <w:lang w:val="en-US" w:eastAsia="zh-CN"/>
              </w:rPr>
            </w:pPr>
          </w:p>
        </w:tc>
      </w:tr>
      <w:tr w:rsidR="008F4D94" w14:paraId="1BBD94A5"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45B1A242"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AAA9EC9"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0E9A5293" w14:textId="77777777" w:rsidR="008F4D94" w:rsidRDefault="008F4D94" w:rsidP="00190399">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515E84CD"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EF0E56">
              <w:rPr>
                <w:rFonts w:ascii="Arial" w:eastAsia="SimSun" w:hAnsi="Arial" w:cs="Arial"/>
                <w:sz w:val="18"/>
                <w:szCs w:val="18"/>
                <w:lang w:val="en-US" w:eastAsia="zh-CN" w:bidi="ar"/>
              </w:rPr>
              <w:t xml:space="preserve">10, 15, 20, </w:t>
            </w:r>
            <w:r>
              <w:rPr>
                <w:rFonts w:ascii="Arial" w:eastAsia="SimSun" w:hAnsi="Arial" w:cs="Arial"/>
                <w:sz w:val="18"/>
                <w:szCs w:val="18"/>
                <w:lang w:val="en-US" w:eastAsia="zh-CN" w:bidi="ar"/>
              </w:rPr>
              <w:t xml:space="preserve">25, 30, 35, </w:t>
            </w:r>
            <w:r w:rsidRPr="00EF0E56">
              <w:rPr>
                <w:rFonts w:ascii="Arial" w:eastAsia="SimSun" w:hAnsi="Arial" w:cs="Arial"/>
                <w:sz w:val="18"/>
                <w:szCs w:val="18"/>
                <w:lang w:val="en-US" w:eastAsia="zh-CN" w:bidi="ar"/>
              </w:rPr>
              <w:t>40,</w:t>
            </w:r>
            <w:r>
              <w:rPr>
                <w:rFonts w:ascii="Arial" w:eastAsia="SimSun" w:hAnsi="Arial" w:cs="Arial"/>
                <w:sz w:val="18"/>
                <w:szCs w:val="18"/>
                <w:lang w:val="en-US" w:eastAsia="zh-CN" w:bidi="ar"/>
              </w:rPr>
              <w:t xml:space="preserve"> 45,</w:t>
            </w:r>
            <w:r w:rsidRPr="00EF0E56">
              <w:rPr>
                <w:rFonts w:ascii="Arial" w:eastAsia="SimSun" w:hAnsi="Arial" w:cs="Arial"/>
                <w:sz w:val="18"/>
                <w:szCs w:val="18"/>
                <w:lang w:val="en-US" w:eastAsia="zh-CN" w:bidi="ar"/>
              </w:rPr>
              <w:t xml:space="preserve"> 50, 60, </w:t>
            </w:r>
            <w:r>
              <w:rPr>
                <w:rFonts w:ascii="Arial" w:eastAsia="SimSun" w:hAnsi="Arial" w:cs="Arial"/>
                <w:sz w:val="18"/>
                <w:szCs w:val="18"/>
                <w:lang w:val="en-US" w:eastAsia="zh-CN" w:bidi="ar"/>
              </w:rPr>
              <w:t xml:space="preserve">70, </w:t>
            </w:r>
            <w:r w:rsidRPr="00EF0E56">
              <w:rPr>
                <w:rFonts w:ascii="Arial" w:eastAsia="SimSun" w:hAnsi="Arial" w:cs="Arial"/>
                <w:sz w:val="18"/>
                <w:szCs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99D8A" w14:textId="77777777" w:rsidR="008F4D94" w:rsidRPr="00B00CBD" w:rsidRDefault="008F4D94" w:rsidP="00190399">
            <w:pPr>
              <w:pStyle w:val="TAC"/>
              <w:rPr>
                <w:rFonts w:cs="Arial"/>
                <w:szCs w:val="18"/>
                <w:lang w:val="en-US" w:eastAsia="zh-CN"/>
              </w:rPr>
            </w:pPr>
          </w:p>
        </w:tc>
      </w:tr>
    </w:tbl>
    <w:p w14:paraId="52FC4BCB" w14:textId="77777777" w:rsidR="008F4D94" w:rsidRDefault="008F4D94" w:rsidP="008F4D94">
      <w:pPr>
        <w:pStyle w:val="Heading4"/>
        <w:rPr>
          <w:rFonts w:cs="Arial"/>
          <w:szCs w:val="22"/>
          <w:lang w:val="en-US" w:eastAsia="zh-CN"/>
        </w:rPr>
      </w:pPr>
      <w:bookmarkStart w:id="511" w:name="_Toc180420694"/>
      <w:r>
        <w:rPr>
          <w:rFonts w:cs="Arial"/>
          <w:lang w:eastAsia="zh-CN"/>
        </w:rPr>
        <w:t>5.41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11"/>
    </w:p>
    <w:p w14:paraId="33F47A05"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CA_n3-n18-n41 as given in the tables below.</w:t>
      </w:r>
    </w:p>
    <w:p w14:paraId="44F9F266" w14:textId="77777777" w:rsidR="008F4D94" w:rsidRDefault="008F4D94" w:rsidP="008F4D94">
      <w:pPr>
        <w:pStyle w:val="TH"/>
      </w:pPr>
      <w:r>
        <w:t xml:space="preserve">Table </w:t>
      </w:r>
      <w:r>
        <w:rPr>
          <w:rFonts w:hint="eastAsia"/>
          <w:lang w:val="en-US" w:eastAsia="zh-CN"/>
        </w:rPr>
        <w:t>5.41</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33764822"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D5121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6022D5F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B47198E"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BBA0210" w14:textId="77777777" w:rsidR="008F4D94" w:rsidRDefault="008F4D94" w:rsidP="00190399">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9EE051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611F12F"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1AC254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CA_n3-n20-n41</w:t>
            </w:r>
          </w:p>
        </w:tc>
        <w:tc>
          <w:tcPr>
            <w:tcW w:w="2040" w:type="dxa"/>
            <w:tcBorders>
              <w:top w:val="nil"/>
              <w:left w:val="nil"/>
              <w:bottom w:val="single" w:sz="4" w:space="0" w:color="auto"/>
              <w:right w:val="single" w:sz="4" w:space="0" w:color="auto"/>
            </w:tcBorders>
            <w:shd w:val="clear" w:color="auto" w:fill="auto"/>
            <w:hideMark/>
          </w:tcPr>
          <w:p w14:paraId="041E82E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lang w:val="en-US"/>
              </w:rPr>
              <w:t>0.5</w:t>
            </w:r>
          </w:p>
        </w:tc>
        <w:tc>
          <w:tcPr>
            <w:tcW w:w="1900" w:type="dxa"/>
            <w:tcBorders>
              <w:top w:val="nil"/>
              <w:left w:val="nil"/>
              <w:bottom w:val="single" w:sz="4" w:space="0" w:color="auto"/>
              <w:right w:val="single" w:sz="4" w:space="0" w:color="auto"/>
            </w:tcBorders>
            <w:shd w:val="clear" w:color="auto" w:fill="auto"/>
            <w:hideMark/>
          </w:tcPr>
          <w:p w14:paraId="2190087F" w14:textId="77777777" w:rsidR="008F4D94" w:rsidRDefault="008F4D94" w:rsidP="00190399">
            <w:pPr>
              <w:spacing w:after="0"/>
              <w:jc w:val="center"/>
              <w:rPr>
                <w:rFonts w:ascii="Arial" w:hAnsi="Arial" w:cs="Arial"/>
                <w:color w:val="000000"/>
                <w:sz w:val="18"/>
                <w:szCs w:val="18"/>
              </w:rPr>
            </w:pPr>
            <w:r>
              <w:rPr>
                <w:rFonts w:ascii="Arial" w:hAnsi="Arial" w:cs="Arial"/>
                <w:sz w:val="18"/>
                <w:szCs w:val="18"/>
                <w:lang w:val="en-US"/>
              </w:rPr>
              <w:t>0.3</w:t>
            </w:r>
          </w:p>
        </w:tc>
        <w:tc>
          <w:tcPr>
            <w:tcW w:w="2180" w:type="dxa"/>
            <w:tcBorders>
              <w:top w:val="nil"/>
              <w:left w:val="nil"/>
              <w:bottom w:val="single" w:sz="4" w:space="0" w:color="auto"/>
              <w:right w:val="single" w:sz="4" w:space="0" w:color="auto"/>
            </w:tcBorders>
            <w:shd w:val="clear" w:color="auto" w:fill="auto"/>
            <w:hideMark/>
          </w:tcPr>
          <w:p w14:paraId="2DA2B54C" w14:textId="77777777" w:rsidR="008F4D94" w:rsidRDefault="008F4D94" w:rsidP="00190399">
            <w:pPr>
              <w:spacing w:after="0"/>
              <w:jc w:val="center"/>
              <w:rPr>
                <w:rFonts w:ascii="Arial" w:hAnsi="Arial" w:cs="Arial"/>
                <w:color w:val="000000"/>
                <w:sz w:val="18"/>
                <w:szCs w:val="18"/>
              </w:rPr>
            </w:pPr>
            <w:r>
              <w:rPr>
                <w:rFonts w:ascii="Arial" w:hAnsi="Arial" w:cs="Arial"/>
                <w:sz w:val="18"/>
                <w:szCs w:val="18"/>
                <w:lang w:val="en-US"/>
              </w:rPr>
              <w:t>0.3</w:t>
            </w:r>
            <w:r>
              <w:rPr>
                <w:rFonts w:ascii="Arial" w:hAnsi="Arial" w:cs="Arial"/>
                <w:sz w:val="18"/>
                <w:szCs w:val="18"/>
                <w:vertAlign w:val="superscript"/>
                <w:lang w:val="en-US"/>
              </w:rPr>
              <w:t>1</w:t>
            </w:r>
            <w:r>
              <w:rPr>
                <w:rFonts w:ascii="Arial" w:hAnsi="Arial" w:cs="Arial"/>
                <w:sz w:val="18"/>
                <w:szCs w:val="18"/>
                <w:lang w:val="en-US"/>
              </w:rPr>
              <w:t xml:space="preserve"> / 0.8</w:t>
            </w:r>
            <w:r>
              <w:rPr>
                <w:rFonts w:ascii="Arial" w:hAnsi="Arial" w:cs="Arial"/>
                <w:sz w:val="18"/>
                <w:szCs w:val="18"/>
                <w:vertAlign w:val="superscript"/>
                <w:lang w:val="en-US"/>
              </w:rPr>
              <w:t>2</w:t>
            </w:r>
          </w:p>
        </w:tc>
      </w:tr>
      <w:tr w:rsidR="008F4D94" w14:paraId="5956B707" w14:textId="77777777" w:rsidTr="00190399">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5E8A58" w14:textId="77777777" w:rsidR="008F4D94" w:rsidRDefault="008F4D94" w:rsidP="00190399">
            <w:pPr>
              <w:spacing w:after="0"/>
              <w:ind w:firstLineChars="17" w:firstLine="31"/>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p w14:paraId="0AEE0586" w14:textId="77777777" w:rsidR="008F4D94" w:rsidRPr="0067409D" w:rsidRDefault="008F4D94" w:rsidP="00190399">
            <w:pPr>
              <w:pStyle w:val="TAN"/>
              <w:keepNext w:val="0"/>
              <w:keepLines w:val="0"/>
              <w:widowControl w:val="0"/>
              <w:rPr>
                <w:rFonts w:eastAsia="DengXian"/>
              </w:rPr>
            </w:pPr>
            <w:r w:rsidRPr="0067409D">
              <w:rPr>
                <w:rFonts w:eastAsia="DengXian"/>
              </w:rPr>
              <w:t xml:space="preserve">NOTE </w:t>
            </w:r>
            <w:r w:rsidRPr="0067409D">
              <w:rPr>
                <w:rFonts w:eastAsia="DengXian"/>
                <w:lang w:val="en-US" w:eastAsia="zh-CN"/>
              </w:rPr>
              <w:t>1</w:t>
            </w:r>
            <w:r w:rsidRPr="0067409D">
              <w:rPr>
                <w:rFonts w:eastAsia="DengXian"/>
              </w:rPr>
              <w:t>:</w:t>
            </w:r>
            <w:r w:rsidRPr="0067409D">
              <w:rPr>
                <w:rFonts w:eastAsia="DengXian"/>
              </w:rPr>
              <w:tab/>
              <w:t>The requirement is applied for UE transmitting on the frequency range of 25</w:t>
            </w:r>
            <w:r w:rsidRPr="0067409D">
              <w:rPr>
                <w:rFonts w:eastAsia="DengXian"/>
                <w:lang w:val="en-US"/>
              </w:rPr>
              <w:t>1</w:t>
            </w:r>
            <w:r w:rsidRPr="0067409D">
              <w:rPr>
                <w:rFonts w:eastAsia="DengXian"/>
              </w:rPr>
              <w:t>5-2690</w:t>
            </w:r>
            <w:r w:rsidRPr="0067409D">
              <w:rPr>
                <w:rFonts w:eastAsia="DengXian"/>
                <w:lang w:val="en-US"/>
              </w:rPr>
              <w:t> </w:t>
            </w:r>
            <w:r w:rsidRPr="0067409D">
              <w:rPr>
                <w:rFonts w:eastAsia="DengXian"/>
              </w:rPr>
              <w:t>MHz.</w:t>
            </w:r>
          </w:p>
          <w:p w14:paraId="685697F4" w14:textId="77777777" w:rsidR="008F4D94" w:rsidRPr="0067409D" w:rsidRDefault="008F4D94" w:rsidP="00190399">
            <w:pPr>
              <w:pStyle w:val="TAN"/>
              <w:keepNext w:val="0"/>
              <w:keepLines w:val="0"/>
              <w:widowControl w:val="0"/>
              <w:rPr>
                <w:rFonts w:eastAsia="DengXian" w:cs="Arial"/>
                <w:lang w:eastAsia="zh-CN"/>
              </w:rPr>
            </w:pPr>
            <w:r w:rsidRPr="0067409D">
              <w:rPr>
                <w:rFonts w:eastAsia="DengXian"/>
              </w:rPr>
              <w:t xml:space="preserve">NOTE </w:t>
            </w:r>
            <w:r w:rsidRPr="0067409D">
              <w:rPr>
                <w:rFonts w:eastAsia="DengXian"/>
                <w:lang w:val="en-US" w:eastAsia="zh-CN"/>
              </w:rPr>
              <w:t>2</w:t>
            </w:r>
            <w:r w:rsidRPr="0067409D">
              <w:rPr>
                <w:rFonts w:eastAsia="DengXian"/>
              </w:rPr>
              <w:t>:</w:t>
            </w:r>
            <w:r w:rsidRPr="0067409D">
              <w:rPr>
                <w:rFonts w:eastAsia="DengXian"/>
              </w:rPr>
              <w:tab/>
              <w:t>The requirement is applied for UE transmitting on the frequency range of 2496-25</w:t>
            </w:r>
            <w:r w:rsidRPr="0067409D">
              <w:rPr>
                <w:rFonts w:eastAsia="DengXian"/>
                <w:lang w:val="en-US"/>
              </w:rPr>
              <w:t>1</w:t>
            </w:r>
            <w:r w:rsidRPr="0067409D">
              <w:rPr>
                <w:rFonts w:eastAsia="DengXian"/>
              </w:rPr>
              <w:t>5 MHz.</w:t>
            </w:r>
          </w:p>
          <w:p w14:paraId="5D106745" w14:textId="77777777" w:rsidR="008F4D94" w:rsidRDefault="008F4D94" w:rsidP="00190399">
            <w:pPr>
              <w:spacing w:after="0"/>
              <w:ind w:firstLineChars="600" w:firstLine="1080"/>
              <w:rPr>
                <w:rFonts w:ascii="Arial" w:hAnsi="Arial" w:cs="Arial"/>
                <w:color w:val="000000"/>
                <w:sz w:val="18"/>
                <w:szCs w:val="18"/>
              </w:rPr>
            </w:pPr>
          </w:p>
        </w:tc>
      </w:tr>
    </w:tbl>
    <w:p w14:paraId="6EB87622" w14:textId="77777777" w:rsidR="008F4D94" w:rsidRDefault="008F4D94" w:rsidP="008F4D94">
      <w:pPr>
        <w:pStyle w:val="TH"/>
        <w:spacing w:before="120" w:after="120"/>
        <w:rPr>
          <w:lang w:eastAsia="zh-CN"/>
        </w:rPr>
      </w:pPr>
      <w:r>
        <w:t xml:space="preserve">Table </w:t>
      </w:r>
      <w:r>
        <w:rPr>
          <w:lang w:val="en-US" w:eastAsia="zh-CN"/>
        </w:rPr>
        <w:t>5.41.1.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79375A8C" w14:textId="77777777" w:rsidTr="00190399">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8FA7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48CCF09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EF5CCD7" w14:textId="77777777" w:rsidTr="00190399">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B99B0CF" w14:textId="77777777" w:rsidR="008F4D94" w:rsidRDefault="008F4D94" w:rsidP="00190399">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220CA1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617D608" w14:textId="77777777" w:rsidTr="00190399">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26C030F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CA_n3-n20-n41</w:t>
            </w:r>
          </w:p>
        </w:tc>
        <w:tc>
          <w:tcPr>
            <w:tcW w:w="2140" w:type="dxa"/>
            <w:tcBorders>
              <w:top w:val="nil"/>
              <w:left w:val="nil"/>
              <w:bottom w:val="single" w:sz="4" w:space="0" w:color="auto"/>
              <w:right w:val="single" w:sz="4" w:space="0" w:color="auto"/>
            </w:tcBorders>
            <w:shd w:val="clear" w:color="auto" w:fill="auto"/>
            <w:vAlign w:val="center"/>
            <w:hideMark/>
          </w:tcPr>
          <w:p w14:paraId="3622696A" w14:textId="77777777" w:rsidR="008F4D94" w:rsidRPr="00903362" w:rsidRDefault="008F4D94" w:rsidP="00190399">
            <w:pPr>
              <w:spacing w:after="0"/>
              <w:jc w:val="center"/>
              <w:rPr>
                <w:rFonts w:ascii="Arial" w:hAnsi="Arial" w:cs="Arial"/>
                <w:color w:val="000000"/>
                <w:sz w:val="18"/>
                <w:szCs w:val="18"/>
              </w:rPr>
            </w:pPr>
            <w:r w:rsidRPr="00903362">
              <w:rPr>
                <w:rFonts w:ascii="Arial" w:eastAsia="DengXian" w:hAnsi="Arial" w:cs="Arial"/>
                <w:sz w:val="18"/>
                <w:szCs w:val="18"/>
              </w:rPr>
              <w:t>-</w:t>
            </w:r>
          </w:p>
        </w:tc>
        <w:tc>
          <w:tcPr>
            <w:tcW w:w="2180" w:type="dxa"/>
            <w:tcBorders>
              <w:top w:val="nil"/>
              <w:left w:val="nil"/>
              <w:bottom w:val="single" w:sz="4" w:space="0" w:color="auto"/>
              <w:right w:val="single" w:sz="4" w:space="0" w:color="auto"/>
            </w:tcBorders>
            <w:shd w:val="clear" w:color="auto" w:fill="auto"/>
            <w:vAlign w:val="center"/>
            <w:hideMark/>
          </w:tcPr>
          <w:p w14:paraId="6132D582" w14:textId="77777777" w:rsidR="008F4D94" w:rsidRPr="00903362" w:rsidRDefault="008F4D94" w:rsidP="00190399">
            <w:pPr>
              <w:spacing w:after="0"/>
              <w:jc w:val="center"/>
              <w:rPr>
                <w:rFonts w:ascii="Arial" w:hAnsi="Arial" w:cs="Arial"/>
                <w:color w:val="000000"/>
                <w:sz w:val="18"/>
                <w:szCs w:val="18"/>
              </w:rPr>
            </w:pPr>
            <w:r w:rsidRPr="00903362">
              <w:rPr>
                <w:rFonts w:ascii="Arial" w:eastAsia="DengXian"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7635B96F" w14:textId="77777777" w:rsidR="008F4D94" w:rsidRPr="00903362" w:rsidRDefault="008F4D94" w:rsidP="00190399">
            <w:pPr>
              <w:spacing w:after="0"/>
              <w:jc w:val="center"/>
              <w:rPr>
                <w:rFonts w:ascii="Arial" w:hAnsi="Arial" w:cs="Arial"/>
                <w:color w:val="000000"/>
                <w:sz w:val="18"/>
                <w:szCs w:val="18"/>
              </w:rPr>
            </w:pPr>
            <w:r w:rsidRPr="00903362">
              <w:rPr>
                <w:rFonts w:ascii="Arial" w:eastAsia="DengXian" w:hAnsi="Arial" w:cs="Arial"/>
                <w:sz w:val="18"/>
                <w:szCs w:val="18"/>
              </w:rPr>
              <w:t>0</w:t>
            </w:r>
            <w:r w:rsidRPr="00903362">
              <w:rPr>
                <w:rFonts w:ascii="Arial" w:eastAsia="DengXian" w:hAnsi="Arial" w:cs="Arial"/>
                <w:sz w:val="18"/>
                <w:szCs w:val="18"/>
                <w:vertAlign w:val="superscript"/>
              </w:rPr>
              <w:t xml:space="preserve">1 </w:t>
            </w:r>
            <w:r w:rsidRPr="00903362">
              <w:rPr>
                <w:rFonts w:ascii="Arial" w:eastAsia="DengXian" w:hAnsi="Arial" w:cs="Arial"/>
                <w:sz w:val="18"/>
                <w:szCs w:val="18"/>
              </w:rPr>
              <w:t>/ 0.5</w:t>
            </w:r>
            <w:r w:rsidRPr="00903362">
              <w:rPr>
                <w:rFonts w:ascii="Arial" w:eastAsia="DengXian" w:hAnsi="Arial" w:cs="Arial"/>
                <w:sz w:val="18"/>
                <w:szCs w:val="18"/>
                <w:vertAlign w:val="superscript"/>
              </w:rPr>
              <w:t>2</w:t>
            </w:r>
          </w:p>
        </w:tc>
      </w:tr>
      <w:tr w:rsidR="008F4D94" w14:paraId="271B3E3A" w14:textId="77777777" w:rsidTr="00190399">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B7AAA6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p w14:paraId="0BE70AEE" w14:textId="77777777" w:rsidR="008F4D94" w:rsidRPr="006E4F19" w:rsidRDefault="008F4D94" w:rsidP="00190399">
            <w:pPr>
              <w:pStyle w:val="TAN"/>
              <w:rPr>
                <w:rFonts w:eastAsia="DengXian"/>
                <w:lang w:eastAsia="zh-CN"/>
              </w:rPr>
            </w:pPr>
            <w:r w:rsidRPr="006E4F19">
              <w:rPr>
                <w:rFonts w:eastAsia="DengXian" w:hint="eastAsia"/>
                <w:lang w:eastAsia="zh-CN"/>
              </w:rPr>
              <w:t>NOTE 1:</w:t>
            </w:r>
            <w:r w:rsidRPr="006E4F19">
              <w:rPr>
                <w:rFonts w:eastAsia="DengXian"/>
              </w:rPr>
              <w:tab/>
            </w:r>
            <w:r w:rsidRPr="006E4F19">
              <w:rPr>
                <w:rFonts w:eastAsia="DengXian" w:hint="eastAsia"/>
                <w:lang w:eastAsia="zh-CN"/>
              </w:rPr>
              <w:t xml:space="preserve">Applicable for the frequency range of 2515-2690 MHz. </w:t>
            </w:r>
          </w:p>
          <w:p w14:paraId="399B0F13" w14:textId="77777777" w:rsidR="008F4D94" w:rsidRPr="006E4F19" w:rsidRDefault="008F4D94" w:rsidP="00190399">
            <w:pPr>
              <w:pStyle w:val="TAN"/>
              <w:rPr>
                <w:rFonts w:eastAsia="DengXian"/>
                <w:lang w:eastAsia="zh-CN"/>
              </w:rPr>
            </w:pPr>
            <w:r w:rsidRPr="006E4F19">
              <w:rPr>
                <w:rFonts w:eastAsia="DengXian" w:hint="eastAsia"/>
                <w:lang w:eastAsia="zh-CN"/>
              </w:rPr>
              <w:t>NOTE 2:</w:t>
            </w:r>
            <w:r w:rsidRPr="006E4F19">
              <w:rPr>
                <w:rFonts w:eastAsia="DengXian"/>
              </w:rPr>
              <w:tab/>
            </w:r>
            <w:r w:rsidRPr="006E4F19">
              <w:rPr>
                <w:rFonts w:eastAsia="DengXian" w:hint="eastAsia"/>
                <w:lang w:eastAsia="zh-CN"/>
              </w:rPr>
              <w:t>Applicable for the frequency range of 2496-2515 MHz.</w:t>
            </w:r>
          </w:p>
          <w:p w14:paraId="0C9E11BD" w14:textId="77777777" w:rsidR="008F4D94" w:rsidRDefault="008F4D94" w:rsidP="00190399">
            <w:pPr>
              <w:spacing w:after="0"/>
              <w:rPr>
                <w:rFonts w:ascii="Arial" w:hAnsi="Arial" w:cs="Arial"/>
                <w:color w:val="000000"/>
                <w:sz w:val="18"/>
                <w:szCs w:val="18"/>
              </w:rPr>
            </w:pPr>
          </w:p>
        </w:tc>
      </w:tr>
    </w:tbl>
    <w:p w14:paraId="5B2F043F" w14:textId="77777777" w:rsidR="008F4D94" w:rsidRPr="005D2633" w:rsidRDefault="008F4D94" w:rsidP="008F4D94">
      <w:pPr>
        <w:pStyle w:val="Heading3"/>
        <w:rPr>
          <w:rFonts w:cs="Arial"/>
          <w:szCs w:val="28"/>
          <w:lang w:val="en-US" w:eastAsia="zh-CN"/>
        </w:rPr>
      </w:pPr>
      <w:bookmarkStart w:id="512" w:name="_Toc180420695"/>
      <w:r>
        <w:rPr>
          <w:rFonts w:cs="Arial"/>
          <w:szCs w:val="28"/>
          <w:lang w:val="en-US" w:eastAsia="zh-CN"/>
        </w:rPr>
        <w:t>5.41</w:t>
      </w:r>
      <w:r w:rsidRPr="005D2633">
        <w:rPr>
          <w:rFonts w:cs="Arial"/>
          <w:szCs w:val="28"/>
          <w:lang w:val="en-US" w:eastAsia="zh-CN"/>
        </w:rPr>
        <w:t>.2</w:t>
      </w:r>
      <w:r w:rsidRPr="005D2633">
        <w:rPr>
          <w:rFonts w:cs="Arial"/>
          <w:szCs w:val="28"/>
          <w:lang w:val="en-US" w:eastAsia="zh-CN"/>
        </w:rPr>
        <w:tab/>
        <w:t>Specific for 2 bands UL CA</w:t>
      </w:r>
      <w:bookmarkEnd w:id="512"/>
    </w:p>
    <w:p w14:paraId="35C2C22C" w14:textId="77777777" w:rsidR="008F4D94" w:rsidRPr="00140BB6" w:rsidRDefault="008F4D94" w:rsidP="008F4D94">
      <w:pPr>
        <w:pStyle w:val="Heading4"/>
      </w:pPr>
      <w:bookmarkStart w:id="513" w:name="_Toc180420696"/>
      <w:r>
        <w:t>5.41</w:t>
      </w:r>
      <w:r w:rsidRPr="00140BB6">
        <w:t>.2.1</w:t>
      </w:r>
      <w:r w:rsidRPr="00140BB6">
        <w:tab/>
        <w:t>UE co-existence studies</w:t>
      </w:r>
      <w:bookmarkEnd w:id="513"/>
    </w:p>
    <w:p w14:paraId="0B9FF14C" w14:textId="77777777" w:rsidR="008F4D94" w:rsidRPr="00242348" w:rsidRDefault="008F4D94" w:rsidP="008F4D94">
      <w:pPr>
        <w:pStyle w:val="Heading5"/>
        <w:rPr>
          <w:snapToGrid w:val="0"/>
        </w:rPr>
      </w:pPr>
      <w:bookmarkStart w:id="514" w:name="_Toc180420697"/>
      <w:r>
        <w:rPr>
          <w:rFonts w:hint="eastAsia"/>
          <w:snapToGrid w:val="0"/>
        </w:rPr>
        <w:t>5.41</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14"/>
    </w:p>
    <w:p w14:paraId="11F8A5E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0B00AE9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2870A371" w14:textId="77777777" w:rsidTr="00190399">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58D8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58324E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32B4F8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964B1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43CCF21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6F9545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3AF14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44718B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68C223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09438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6FE6E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43BE64D"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624E76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0CDCF1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8F083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2542 - 2647</w:t>
            </w:r>
          </w:p>
        </w:tc>
      </w:tr>
      <w:tr w:rsidR="008F4D94" w14:paraId="4AE25EBC"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8FEDF2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4C3CA6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39FA6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48722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B50EEB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9BA47C5"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5928F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8651D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FDABF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121 - 14</w:t>
            </w:r>
          </w:p>
        </w:tc>
      </w:tr>
      <w:tr w:rsidR="008F4D94" w14:paraId="798F1DCC"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A6016C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568B5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2C412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CD3A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24A5AE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369855"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27703F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ADEDD1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2D4791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3374 - 3509</w:t>
            </w:r>
          </w:p>
        </w:tc>
      </w:tr>
      <w:tr w:rsidR="008F4D94" w14:paraId="36F7D122"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7EF66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2C0B60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14CD4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137A8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514CB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18BE49" w14:textId="77777777" w:rsidTr="00190399">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C1ECCF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4AAABE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29173E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711 - 876</w:t>
            </w:r>
          </w:p>
        </w:tc>
      </w:tr>
      <w:tr w:rsidR="008F4D94" w14:paraId="50A1597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48CE0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D150F1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F13E7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0F7771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00071EB"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8F12FF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C9465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F9C088A" w14:textId="77777777" w:rsidR="008F4D94" w:rsidRDefault="008F4D94" w:rsidP="00190399">
            <w:pPr>
              <w:spacing w:after="0"/>
              <w:rPr>
                <w:rFonts w:ascii="Arial" w:hAnsi="Arial" w:cs="Arial"/>
                <w:color w:val="000000"/>
                <w:sz w:val="18"/>
                <w:szCs w:val="18"/>
              </w:rPr>
            </w:pPr>
          </w:p>
        </w:tc>
      </w:tr>
      <w:tr w:rsidR="008F4D94" w14:paraId="7F50CB93"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C1F31C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3C50D8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A518B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B2C79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E9F461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B670E7"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99EC3D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ACB9EE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9C5D5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4206 - 4371</w:t>
            </w:r>
          </w:p>
        </w:tc>
      </w:tr>
      <w:tr w:rsidR="008F4D94" w14:paraId="240D973C"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7164FF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E07A9B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7061D7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A5CF4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FD57EDD"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86F945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9B9D2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BE80A08" w14:textId="77777777" w:rsidR="008F4D94" w:rsidRDefault="008F4D94" w:rsidP="00190399">
            <w:pPr>
              <w:spacing w:after="0"/>
              <w:rPr>
                <w:rFonts w:ascii="Arial" w:hAnsi="Arial" w:cs="Arial"/>
                <w:color w:val="000000"/>
                <w:sz w:val="18"/>
                <w:szCs w:val="18"/>
              </w:rPr>
            </w:pPr>
          </w:p>
        </w:tc>
      </w:tr>
      <w:tr w:rsidR="008F4D94" w14:paraId="6A1BA646"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70D9B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05C73B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CFABC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FD3CD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013FE9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04F09E"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C6B21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EAAA39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53FC5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6308 - 5978</w:t>
            </w:r>
          </w:p>
        </w:tc>
      </w:tr>
      <w:tr w:rsidR="008F4D94" w14:paraId="6F1FBEE1"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08FDB3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9D932D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7FE03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CA22E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A8FDD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AD8C7E"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EAB58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A43A6C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62283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3691 - 3406</w:t>
            </w:r>
          </w:p>
        </w:tc>
      </w:tr>
      <w:tr w:rsidR="008F4D94" w14:paraId="5D9E2AF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F36E6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DF3AD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E10BC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DC65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FE7A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D6BAE28"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E2BCB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6F804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0998AB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7672 - 8002</w:t>
            </w:r>
          </w:p>
        </w:tc>
      </w:tr>
      <w:tr w:rsidR="008F4D94" w14:paraId="2D4FB374" w14:textId="77777777" w:rsidTr="00190399">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04EAE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B58CD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E98E5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0779B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D4A1C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D39988" w14:textId="77777777" w:rsidTr="00190399">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5A42DE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82AD3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3B37A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6794 - 7079</w:t>
            </w:r>
          </w:p>
        </w:tc>
      </w:tr>
      <w:tr w:rsidR="008F4D94" w14:paraId="60F8DAAA" w14:textId="77777777" w:rsidTr="00190399">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B593E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5E9A2D2" w14:textId="77777777" w:rsidR="008F4D94" w:rsidRDefault="008F4D94" w:rsidP="008F4D94">
      <w:pPr>
        <w:pStyle w:val="TH"/>
      </w:pPr>
    </w:p>
    <w:p w14:paraId="2F181DD1" w14:textId="77777777" w:rsidR="008F4D94" w:rsidRDefault="008F4D94" w:rsidP="008F4D94">
      <w:pPr>
        <w:pStyle w:val="TH"/>
        <w:rPr>
          <w:rFonts w:eastAsia="MS Mincho"/>
        </w:rPr>
      </w:pPr>
    </w:p>
    <w:p w14:paraId="4B3CB85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n3</w:t>
      </w:r>
      <w:r w:rsidRPr="00A76C0A">
        <w:rPr>
          <w:rFonts w:eastAsia="MS Mincho"/>
        </w:rPr>
        <w:t>A-</w:t>
      </w:r>
      <w:r>
        <w:rPr>
          <w:rFonts w:eastAsia="MS Mincho"/>
        </w:rPr>
        <w:t>n41</w:t>
      </w:r>
      <w:r w:rsidRPr="00A76C0A">
        <w:rPr>
          <w:rFonts w:eastAsia="MS Mincho"/>
        </w:rPr>
        <w:t>A.</w:t>
      </w:r>
    </w:p>
    <w:p w14:paraId="73798EA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144C12A"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3098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0770ED3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24A004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BFA33D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8A4470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5CF6B7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B32CE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5CE0F5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2FD87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8F64B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B173EC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522AB3F"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5BCAD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82776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711 - 980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2C3CB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4206 - 4475</w:t>
            </w:r>
          </w:p>
        </w:tc>
      </w:tr>
      <w:tr w:rsidR="008F4D94" w14:paraId="66AC0DE7"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E107D8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9ABB41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29153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1F11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EF62B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C365B9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9E52E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1E0192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730 - 1074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D32AD7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3207 - 3670</w:t>
            </w:r>
          </w:p>
        </w:tc>
      </w:tr>
      <w:tr w:rsidR="008F4D94" w14:paraId="77956BD8"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649F4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B3F1E1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72342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47367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01A14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4A9B36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57471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14FF0F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5916 - 6260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2DAF30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6702 - 7165</w:t>
            </w:r>
          </w:p>
        </w:tc>
      </w:tr>
      <w:tr w:rsidR="008F4D94" w14:paraId="69451B5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542CD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14822D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76CA46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EC2CF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86750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29E809"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3775A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9A8A03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2440 - 2859</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16579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5703 - 6360</w:t>
            </w:r>
          </w:p>
        </w:tc>
      </w:tr>
      <w:tr w:rsidR="008F4D94" w14:paraId="72F18D76"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3B7680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1DB3D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8867B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0009F7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EC8547A"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CCD8C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8A566A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1960 - 1422</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C608B2F" w14:textId="77777777" w:rsidR="008F4D94" w:rsidRDefault="008F4D94" w:rsidP="00190399">
            <w:pPr>
              <w:spacing w:after="0"/>
              <w:rPr>
                <w:rFonts w:ascii="Arial" w:hAnsi="Arial" w:cs="Arial"/>
                <w:color w:val="000000"/>
                <w:sz w:val="18"/>
                <w:szCs w:val="18"/>
              </w:rPr>
            </w:pPr>
          </w:p>
        </w:tc>
      </w:tr>
      <w:tr w:rsidR="008F4D94" w14:paraId="24724A4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5DB45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DB8C2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89B756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F3B8B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0275E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149C48D"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986F7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5F8203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7626 - 8045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F9840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9198 - 9855</w:t>
            </w:r>
          </w:p>
        </w:tc>
      </w:tr>
      <w:tr w:rsidR="008F4D94" w14:paraId="7F7300B8"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0612D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20C9B3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AC5FA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DE8A7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E95FEC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EF9EF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8B2109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8412 - 8950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23461BA" w14:textId="77777777" w:rsidR="008F4D94" w:rsidRDefault="008F4D94" w:rsidP="00190399">
            <w:pPr>
              <w:spacing w:after="0"/>
              <w:rPr>
                <w:rFonts w:ascii="Arial" w:hAnsi="Arial" w:cs="Arial"/>
                <w:color w:val="000000"/>
                <w:sz w:val="18"/>
                <w:szCs w:val="18"/>
              </w:rPr>
            </w:pPr>
          </w:p>
        </w:tc>
      </w:tr>
      <w:tr w:rsidR="008F4D94" w14:paraId="7A4E79CC"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5CDD5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A3DE1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8B2A5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E4F2C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04175B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D9F798"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A3726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C68DDD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9050 - 8199</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E12733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4644 - 4150</w:t>
            </w:r>
          </w:p>
        </w:tc>
      </w:tr>
      <w:tr w:rsidR="008F4D94" w14:paraId="6DBFE1E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FC3F1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00C0F2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AED3F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06819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BA5ABE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CB7433"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5495A5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A1BA12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4650 - 3918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10173F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363 - 250</w:t>
            </w:r>
          </w:p>
        </w:tc>
      </w:tr>
      <w:tr w:rsidR="008F4D94" w14:paraId="05CF664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35805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89BC8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12A45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369B6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4F3BE1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405E0E"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92511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83D767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11694 - 12545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8F5581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9336 - 9830</w:t>
            </w:r>
          </w:p>
        </w:tc>
      </w:tr>
      <w:tr w:rsidR="008F4D94" w14:paraId="7EED9521"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65010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CE5170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B124D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EEF8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98A48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02F969"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B7F000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23031A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10908 - 11640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EDC74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10122 - 10735</w:t>
            </w:r>
          </w:p>
        </w:tc>
      </w:tr>
      <w:tr w:rsidR="008F4D94" w14:paraId="2410F4E5" w14:textId="77777777" w:rsidTr="00190399">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270C5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8FAAC4" w14:textId="77777777" w:rsidR="008F4D94" w:rsidRDefault="008F4D94" w:rsidP="008F4D94">
      <w:pPr>
        <w:pStyle w:val="TH"/>
      </w:pPr>
    </w:p>
    <w:p w14:paraId="5796F62C" w14:textId="77777777" w:rsidR="008F4D94" w:rsidRDefault="008F4D94" w:rsidP="008F4D94">
      <w:pPr>
        <w:pStyle w:val="TH"/>
        <w:rPr>
          <w:rFonts w:eastAsia="MS Mincho"/>
        </w:rPr>
      </w:pPr>
    </w:p>
    <w:p w14:paraId="556ECF1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170AE49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40C957C" w14:textId="77777777" w:rsidTr="00190399">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15DA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1A200B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F01754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5FCB24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5A50424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1FBE0C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CF862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5A19F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A2575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FCBFA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952365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784855"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EA1FA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ECD5E2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1634 - 1858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A2BEA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3328 - 3552</w:t>
            </w:r>
          </w:p>
        </w:tc>
      </w:tr>
      <w:tr w:rsidR="008F4D94" w14:paraId="13F70508"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BCBE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4A53C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7BF03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BC989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337EFC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292449"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88C5E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81DBA3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1026 - 772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77C99E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4130 - 4548</w:t>
            </w:r>
          </w:p>
        </w:tc>
      </w:tr>
      <w:tr w:rsidR="008F4D94" w14:paraId="2C7097B1"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61D78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796ACD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726B0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81F0F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E054D3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012E85B"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8313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C0636D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4160 - 4414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571F6B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5824 - 6242</w:t>
            </w:r>
          </w:p>
        </w:tc>
      </w:tr>
      <w:tr w:rsidR="008F4D94" w14:paraId="1C2D8B62"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68BA0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B5AFF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2CF95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65651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DE3833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DA13917" w14:textId="77777777" w:rsidTr="00190399">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48DD4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85DF33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194 - 90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748599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6626 - 7238</w:t>
            </w:r>
          </w:p>
        </w:tc>
      </w:tr>
      <w:tr w:rsidR="008F4D94" w14:paraId="19090CB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17F54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B29A16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21A29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67613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6278BB9"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3A8A6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FDB534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3716 - 3268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7C17BFD7" w14:textId="77777777" w:rsidR="008F4D94" w:rsidRDefault="008F4D94" w:rsidP="00190399">
            <w:pPr>
              <w:spacing w:after="0"/>
              <w:rPr>
                <w:rFonts w:ascii="Arial" w:hAnsi="Arial" w:cs="Arial"/>
                <w:color w:val="000000"/>
                <w:sz w:val="18"/>
                <w:szCs w:val="18"/>
              </w:rPr>
            </w:pPr>
          </w:p>
        </w:tc>
      </w:tr>
      <w:tr w:rsidR="008F4D94" w14:paraId="0F7685B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8125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A54A78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CAB3BD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2436A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513BF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597684"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F58C0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0A101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4992 - 5276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17D52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8320 - 8932</w:t>
            </w:r>
          </w:p>
        </w:tc>
      </w:tr>
      <w:tr w:rsidR="008F4D94" w14:paraId="48E5838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2459A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190423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4A37F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852BB3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1C5442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F2A0C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0E3BD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6656 - 7104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719BF1C" w14:textId="77777777" w:rsidR="008F4D94" w:rsidRDefault="008F4D94" w:rsidP="00190399">
            <w:pPr>
              <w:spacing w:after="0"/>
              <w:rPr>
                <w:rFonts w:ascii="Arial" w:hAnsi="Arial" w:cs="Arial"/>
                <w:color w:val="000000"/>
                <w:sz w:val="18"/>
                <w:szCs w:val="18"/>
              </w:rPr>
            </w:pPr>
          </w:p>
        </w:tc>
      </w:tr>
      <w:tr w:rsidR="008F4D94" w14:paraId="2081D710"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D461B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B653C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B88AA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ACEE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36706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A98DCA"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243F8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9A604A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9928 - 9122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10D84B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952 - 638</w:t>
            </w:r>
          </w:p>
        </w:tc>
      </w:tr>
      <w:tr w:rsidR="008F4D94" w14:paraId="3F08C93A"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B15D7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45B8B5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FCDAF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696AE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037281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A6529CA"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1C80A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37F49B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6406 - 5764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53B2E1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2406 - 2884</w:t>
            </w:r>
          </w:p>
        </w:tc>
      </w:tr>
      <w:tr w:rsidR="008F4D94" w14:paraId="301F0077"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0EBA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C5CFAC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0E467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B3163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67BF3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B44093"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618F2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9BD8E4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10816 - 11622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809169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5824 - 6138</w:t>
            </w:r>
          </w:p>
        </w:tc>
      </w:tr>
      <w:tr w:rsidR="008F4D94" w14:paraId="3BE95AFE" w14:textId="77777777" w:rsidTr="00190399">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1E173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6CEA8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F6DFF3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E4624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99A34D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83EC72F" w14:textId="77777777" w:rsidTr="00190399">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54A20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D8EBF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9152 - 9794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3E2360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7488 - 7966</w:t>
            </w:r>
          </w:p>
        </w:tc>
      </w:tr>
      <w:tr w:rsidR="008F4D94" w14:paraId="2942F8A5" w14:textId="77777777" w:rsidTr="00190399">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6BFFD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94994DB" w14:textId="77777777" w:rsidR="008F4D94" w:rsidRDefault="008F4D94" w:rsidP="008F4D94"/>
    <w:p w14:paraId="66E050E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 xml:space="preserve">2 </w:t>
      </w:r>
      <w:r>
        <w:rPr>
          <w:snapToGrid w:val="0"/>
        </w:rPr>
        <w:t>there are IMD2 and IMD3 from n3 and n20 into RX band n41.</w:t>
      </w:r>
    </w:p>
    <w:p w14:paraId="468C825D"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 xml:space="preserve">2 </w:t>
      </w:r>
      <w:r>
        <w:rPr>
          <w:snapToGrid w:val="0"/>
        </w:rPr>
        <w:t>there are IMD2 and IMD3 from n3 and n41 into RX band n20.</w:t>
      </w:r>
    </w:p>
    <w:p w14:paraId="1771F87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IMD2 from n20 and n41 into RX band n3.</w:t>
      </w:r>
    </w:p>
    <w:p w14:paraId="0A559612" w14:textId="77777777" w:rsidR="008F4D94" w:rsidRDefault="008F4D94" w:rsidP="008F4D94">
      <w:pPr>
        <w:pStyle w:val="Heading4"/>
      </w:pPr>
      <w:bookmarkStart w:id="515" w:name="_Toc180420698"/>
      <w:r>
        <w:t>5.41</w:t>
      </w:r>
      <w:r w:rsidRPr="00AB69C8">
        <w:t>.2.</w:t>
      </w:r>
      <w:r>
        <w:t>2</w:t>
      </w:r>
      <w:r w:rsidRPr="00AB69C8">
        <w:tab/>
        <w:t>REFSENS requirements</w:t>
      </w:r>
      <w:bookmarkEnd w:id="515"/>
    </w:p>
    <w:p w14:paraId="106AE3CB" w14:textId="77777777" w:rsidR="008F4D94" w:rsidRPr="00AA3760" w:rsidRDefault="008F4D94" w:rsidP="008F4D94">
      <w:r>
        <w:t>The MSD requirements are re-used from CA_n3-n18-n41, excepts for IMD2 from n3 and n20 into RX band n41 where MSD requirement is re-used from CA_n5-n41-n66.</w:t>
      </w:r>
    </w:p>
    <w:p w14:paraId="6FB19F83" w14:textId="77777777" w:rsidR="008F4D94" w:rsidRPr="00316B84" w:rsidRDefault="008F4D94" w:rsidP="008F4D94"/>
    <w:p w14:paraId="0C414A5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5.41</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11D607C6"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FCDDF38"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7F94B99" w14:textId="77777777" w:rsidR="008F4D94" w:rsidRPr="006E069C" w:rsidRDefault="008F4D94" w:rsidP="00190399">
            <w:pPr>
              <w:pStyle w:val="TAH"/>
            </w:pPr>
            <w:r w:rsidRPr="006E069C">
              <w:t>Source of IMD</w:t>
            </w:r>
          </w:p>
        </w:tc>
      </w:tr>
      <w:tr w:rsidR="008F4D94" w:rsidRPr="006E069C" w14:paraId="77C3D625"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AF4EC94"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124C5B5"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AC15F5B"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7742583"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DCFF6EB"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E407787"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6A364E15"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05E65E1"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07731F3" w14:textId="77777777" w:rsidR="008F4D94" w:rsidRPr="006E069C" w:rsidRDefault="008F4D94" w:rsidP="00190399">
            <w:pPr>
              <w:pStyle w:val="TAH"/>
            </w:pPr>
          </w:p>
        </w:tc>
      </w:tr>
      <w:tr w:rsidR="008F4D94" w:rsidRPr="006E069C" w14:paraId="71824CF8"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FB435A" w14:textId="77777777" w:rsidR="008F4D94" w:rsidRPr="006E069C" w:rsidRDefault="008F4D94" w:rsidP="00190399">
            <w:pPr>
              <w:pStyle w:val="TAC"/>
              <w:rPr>
                <w:lang w:val="en-US" w:eastAsia="zh-CN"/>
              </w:rPr>
            </w:pPr>
            <w:r>
              <w:rPr>
                <w:lang w:val="en-US" w:eastAsia="zh-CN"/>
              </w:rPr>
              <w:t>CA_n3-n20-n41</w:t>
            </w:r>
          </w:p>
        </w:tc>
        <w:tc>
          <w:tcPr>
            <w:tcW w:w="923" w:type="dxa"/>
            <w:tcBorders>
              <w:top w:val="single" w:sz="4" w:space="0" w:color="auto"/>
              <w:left w:val="single" w:sz="4" w:space="0" w:color="auto"/>
              <w:right w:val="single" w:sz="4" w:space="0" w:color="auto"/>
            </w:tcBorders>
          </w:tcPr>
          <w:p w14:paraId="7853A716" w14:textId="77777777" w:rsidR="008F4D94" w:rsidRPr="006E069C" w:rsidRDefault="008F4D94" w:rsidP="00190399">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3C3DFD90" w14:textId="77777777" w:rsidR="008F4D94" w:rsidRPr="006E069C" w:rsidRDefault="008F4D94" w:rsidP="00190399">
            <w:pPr>
              <w:pStyle w:val="TAC"/>
              <w:rPr>
                <w:lang w:val="en-US" w:eastAsia="zh-CN"/>
              </w:rPr>
            </w:pPr>
            <w:r>
              <w:rPr>
                <w:lang w:val="en-US" w:eastAsia="zh-CN"/>
              </w:rPr>
              <w:t>1735</w:t>
            </w:r>
          </w:p>
        </w:tc>
        <w:tc>
          <w:tcPr>
            <w:tcW w:w="1012" w:type="dxa"/>
            <w:tcBorders>
              <w:top w:val="single" w:sz="4" w:space="0" w:color="auto"/>
              <w:left w:val="single" w:sz="4" w:space="0" w:color="auto"/>
              <w:right w:val="single" w:sz="4" w:space="0" w:color="auto"/>
            </w:tcBorders>
          </w:tcPr>
          <w:p w14:paraId="31355FD8"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7AAB5D6"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1B0EC0D0" w14:textId="77777777" w:rsidR="008F4D94" w:rsidRPr="006E069C" w:rsidRDefault="008F4D94" w:rsidP="00190399">
            <w:pPr>
              <w:pStyle w:val="TAC"/>
              <w:rPr>
                <w:lang w:val="en-US" w:eastAsia="zh-CN"/>
              </w:rPr>
            </w:pPr>
            <w:r>
              <w:rPr>
                <w:lang w:val="en-US" w:eastAsia="zh-CN"/>
              </w:rPr>
              <w:t>1830</w:t>
            </w:r>
          </w:p>
        </w:tc>
        <w:tc>
          <w:tcPr>
            <w:tcW w:w="797" w:type="dxa"/>
            <w:tcBorders>
              <w:top w:val="single" w:sz="4" w:space="0" w:color="auto"/>
              <w:left w:val="single" w:sz="4" w:space="0" w:color="auto"/>
              <w:bottom w:val="single" w:sz="4" w:space="0" w:color="auto"/>
              <w:right w:val="single" w:sz="4" w:space="0" w:color="auto"/>
            </w:tcBorders>
          </w:tcPr>
          <w:p w14:paraId="2007BEE3" w14:textId="77777777" w:rsidR="008F4D94" w:rsidRPr="006E069C" w:rsidRDefault="008F4D94" w:rsidP="00190399">
            <w:pPr>
              <w:pStyle w:val="TAC"/>
              <w:rPr>
                <w:lang w:val="en-US" w:eastAsia="zh-CN"/>
              </w:rPr>
            </w:pPr>
            <w:r w:rsidRPr="004F5E58">
              <w:t>N/A</w:t>
            </w:r>
          </w:p>
        </w:tc>
        <w:tc>
          <w:tcPr>
            <w:tcW w:w="828" w:type="dxa"/>
            <w:tcBorders>
              <w:top w:val="single" w:sz="4" w:space="0" w:color="auto"/>
              <w:left w:val="single" w:sz="4" w:space="0" w:color="auto"/>
              <w:right w:val="single" w:sz="4" w:space="0" w:color="auto"/>
            </w:tcBorders>
          </w:tcPr>
          <w:p w14:paraId="6432BD57"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9969943" w14:textId="77777777" w:rsidR="008F4D94" w:rsidRPr="006E069C" w:rsidRDefault="008F4D94" w:rsidP="00190399">
            <w:pPr>
              <w:pStyle w:val="TAC"/>
            </w:pPr>
            <w:r>
              <w:t>N/A</w:t>
            </w:r>
          </w:p>
        </w:tc>
      </w:tr>
      <w:tr w:rsidR="008F4D94" w:rsidRPr="006E069C" w14:paraId="064EEAB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ECFB7B0"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1C69C7F" w14:textId="77777777" w:rsidR="008F4D94" w:rsidRPr="006E069C"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B6EB1DD"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10AA63B3"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3BF799B"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A91643"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8C7D1FE" w14:textId="77777777" w:rsidR="008F4D94" w:rsidRPr="006E069C" w:rsidRDefault="008F4D94" w:rsidP="00190399">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4CFEC52"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A9C09C" w14:textId="77777777" w:rsidR="008F4D94" w:rsidRPr="006E069C" w:rsidRDefault="008F4D94" w:rsidP="00190399">
            <w:pPr>
              <w:pStyle w:val="TAC"/>
            </w:pPr>
            <w:r w:rsidRPr="00FD6450">
              <w:t>N/A</w:t>
            </w:r>
          </w:p>
        </w:tc>
      </w:tr>
      <w:tr w:rsidR="008F4D94" w:rsidRPr="006E069C" w14:paraId="04E8DEA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C8EC08D"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7DADCD" w14:textId="77777777" w:rsidR="008F4D94" w:rsidRPr="006E069C"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F815D61"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0E805C9"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032EF07"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D088E87" w14:textId="77777777" w:rsidR="008F4D94" w:rsidRPr="006E069C" w:rsidRDefault="008F4D94" w:rsidP="00190399">
            <w:pPr>
              <w:pStyle w:val="TAC"/>
              <w:rPr>
                <w:lang w:val="en-US" w:eastAsia="zh-CN"/>
              </w:rPr>
            </w:pPr>
            <w:r>
              <w:rPr>
                <w:lang w:val="en-US" w:eastAsia="zh-CN"/>
              </w:rPr>
              <w:t>2623</w:t>
            </w:r>
          </w:p>
        </w:tc>
        <w:tc>
          <w:tcPr>
            <w:tcW w:w="797" w:type="dxa"/>
            <w:tcBorders>
              <w:top w:val="single" w:sz="4" w:space="0" w:color="auto"/>
              <w:left w:val="single" w:sz="4" w:space="0" w:color="auto"/>
              <w:bottom w:val="single" w:sz="4" w:space="0" w:color="auto"/>
              <w:right w:val="single" w:sz="4" w:space="0" w:color="auto"/>
            </w:tcBorders>
          </w:tcPr>
          <w:p w14:paraId="1C508040" w14:textId="77777777" w:rsidR="008F4D94" w:rsidRPr="006E069C" w:rsidRDefault="008F4D94" w:rsidP="00190399">
            <w:pPr>
              <w:pStyle w:val="TAC"/>
              <w:rPr>
                <w:lang w:val="en-US" w:eastAsia="zh-CN"/>
              </w:rPr>
            </w:pPr>
            <w:r>
              <w:t>29</w:t>
            </w:r>
          </w:p>
        </w:tc>
        <w:tc>
          <w:tcPr>
            <w:tcW w:w="828" w:type="dxa"/>
            <w:tcBorders>
              <w:top w:val="single" w:sz="4" w:space="0" w:color="auto"/>
              <w:left w:val="single" w:sz="4" w:space="0" w:color="auto"/>
              <w:bottom w:val="single" w:sz="4" w:space="0" w:color="auto"/>
              <w:right w:val="single" w:sz="4" w:space="0" w:color="auto"/>
            </w:tcBorders>
          </w:tcPr>
          <w:p w14:paraId="5754DB5C"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703688" w14:textId="77777777" w:rsidR="008F4D94" w:rsidRPr="006E069C" w:rsidRDefault="008F4D94" w:rsidP="00190399">
            <w:pPr>
              <w:pStyle w:val="TAC"/>
            </w:pPr>
            <w:r>
              <w:t>IMD2</w:t>
            </w:r>
          </w:p>
        </w:tc>
      </w:tr>
      <w:tr w:rsidR="008F4D94" w:rsidRPr="006E069C" w14:paraId="28470178"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4B20E5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DC4A56" w14:textId="77777777" w:rsidR="008F4D94" w:rsidRDefault="008F4D94" w:rsidP="00190399">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71CAA79" w14:textId="77777777" w:rsidR="008F4D94" w:rsidRPr="006E069C" w:rsidRDefault="008F4D94" w:rsidP="00190399">
            <w:pPr>
              <w:pStyle w:val="TAC"/>
              <w:rPr>
                <w:lang w:val="en-US" w:eastAsia="zh-CN"/>
              </w:rPr>
            </w:pPr>
            <w:r>
              <w:rPr>
                <w:lang w:val="en-US" w:eastAsia="zh-CN"/>
              </w:rPr>
              <w:t>1747</w:t>
            </w:r>
          </w:p>
        </w:tc>
        <w:tc>
          <w:tcPr>
            <w:tcW w:w="1012" w:type="dxa"/>
            <w:tcBorders>
              <w:top w:val="single" w:sz="4" w:space="0" w:color="auto"/>
              <w:left w:val="single" w:sz="4" w:space="0" w:color="auto"/>
              <w:bottom w:val="single" w:sz="4" w:space="0" w:color="auto"/>
              <w:right w:val="single" w:sz="4" w:space="0" w:color="auto"/>
            </w:tcBorders>
          </w:tcPr>
          <w:p w14:paraId="61C4A6B7"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3CB49D"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3E9C7B9" w14:textId="77777777" w:rsidR="008F4D94" w:rsidRPr="006E069C" w:rsidRDefault="008F4D94" w:rsidP="00190399">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7A9FD221" w14:textId="77777777" w:rsidR="008F4D94" w:rsidRPr="006E069C" w:rsidRDefault="008F4D94" w:rsidP="00190399">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604D3898"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80FBC2" w14:textId="77777777" w:rsidR="008F4D94" w:rsidRPr="006E069C" w:rsidRDefault="008F4D94" w:rsidP="00190399">
            <w:pPr>
              <w:pStyle w:val="TAC"/>
            </w:pPr>
            <w:r w:rsidRPr="00FD6450">
              <w:t>N/A</w:t>
            </w:r>
          </w:p>
        </w:tc>
      </w:tr>
      <w:tr w:rsidR="008F4D94" w:rsidRPr="006E069C" w14:paraId="2BA06EF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71010B7"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5E1831"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AD2F63B"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5A3CF486"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7D9045"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F148DDE"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2935F95" w14:textId="77777777" w:rsidR="008F4D94" w:rsidRPr="006E069C" w:rsidRDefault="008F4D94" w:rsidP="00190399">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3AC69A1E"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33335" w14:textId="77777777" w:rsidR="008F4D94" w:rsidRPr="006E069C" w:rsidRDefault="008F4D94" w:rsidP="00190399">
            <w:pPr>
              <w:pStyle w:val="TAC"/>
            </w:pPr>
            <w:r w:rsidRPr="00FD6450">
              <w:t>N/A</w:t>
            </w:r>
          </w:p>
        </w:tc>
      </w:tr>
      <w:tr w:rsidR="008F4D94" w:rsidRPr="006E069C" w14:paraId="1C6FB632"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4CCE29A"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1DF9A0" w14:textId="77777777" w:rsidR="008F4D94"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FFE3423"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622E15B"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32C4B35"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54E005B" w14:textId="77777777" w:rsidR="008F4D94" w:rsidRPr="006E069C" w:rsidRDefault="008F4D94" w:rsidP="00190399">
            <w:pPr>
              <w:pStyle w:val="TAC"/>
              <w:rPr>
                <w:lang w:val="en-US" w:eastAsia="zh-CN"/>
              </w:rPr>
            </w:pPr>
            <w:r>
              <w:rPr>
                <w:lang w:val="en-US" w:eastAsia="zh-CN"/>
              </w:rPr>
              <w:t>2594</w:t>
            </w:r>
          </w:p>
        </w:tc>
        <w:tc>
          <w:tcPr>
            <w:tcW w:w="797" w:type="dxa"/>
            <w:tcBorders>
              <w:top w:val="single" w:sz="4" w:space="0" w:color="auto"/>
              <w:left w:val="single" w:sz="4" w:space="0" w:color="auto"/>
              <w:bottom w:val="single" w:sz="4" w:space="0" w:color="auto"/>
              <w:right w:val="single" w:sz="4" w:space="0" w:color="auto"/>
            </w:tcBorders>
          </w:tcPr>
          <w:p w14:paraId="6C705D33" w14:textId="77777777" w:rsidR="008F4D94" w:rsidRPr="006E069C" w:rsidRDefault="008F4D94" w:rsidP="00190399">
            <w:pPr>
              <w:pStyle w:val="TAC"/>
              <w:rPr>
                <w:lang w:val="en-US" w:eastAsia="zh-CN"/>
              </w:rPr>
            </w:pPr>
            <w:r>
              <w:t>16</w:t>
            </w:r>
          </w:p>
        </w:tc>
        <w:tc>
          <w:tcPr>
            <w:tcW w:w="828" w:type="dxa"/>
            <w:tcBorders>
              <w:top w:val="single" w:sz="4" w:space="0" w:color="auto"/>
              <w:left w:val="single" w:sz="4" w:space="0" w:color="auto"/>
              <w:bottom w:val="single" w:sz="4" w:space="0" w:color="auto"/>
              <w:right w:val="single" w:sz="4" w:space="0" w:color="auto"/>
            </w:tcBorders>
          </w:tcPr>
          <w:p w14:paraId="2DB46BEF"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9D73C8" w14:textId="77777777" w:rsidR="008F4D94" w:rsidRPr="006E069C" w:rsidRDefault="008F4D94" w:rsidP="00190399">
            <w:pPr>
              <w:pStyle w:val="TAC"/>
            </w:pPr>
            <w:r>
              <w:t>IMD3</w:t>
            </w:r>
          </w:p>
        </w:tc>
      </w:tr>
      <w:tr w:rsidR="008F4D94" w:rsidRPr="006E069C" w14:paraId="4F0E8F3B"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4AD5D6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9E60075" w14:textId="77777777" w:rsidR="008F4D94" w:rsidRDefault="008F4D94" w:rsidP="00190399">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7AC4485" w14:textId="77777777" w:rsidR="008F4D94" w:rsidRPr="006E069C" w:rsidRDefault="008F4D94" w:rsidP="00190399">
            <w:pPr>
              <w:pStyle w:val="TAC"/>
              <w:rPr>
                <w:lang w:val="en-US" w:eastAsia="zh-CN"/>
              </w:rPr>
            </w:pPr>
            <w:r>
              <w:rPr>
                <w:lang w:val="en-US" w:eastAsia="zh-CN"/>
              </w:rPr>
              <w:t>1747</w:t>
            </w:r>
          </w:p>
        </w:tc>
        <w:tc>
          <w:tcPr>
            <w:tcW w:w="1012" w:type="dxa"/>
            <w:tcBorders>
              <w:top w:val="single" w:sz="4" w:space="0" w:color="auto"/>
              <w:left w:val="single" w:sz="4" w:space="0" w:color="auto"/>
              <w:bottom w:val="single" w:sz="4" w:space="0" w:color="auto"/>
              <w:right w:val="single" w:sz="4" w:space="0" w:color="auto"/>
            </w:tcBorders>
          </w:tcPr>
          <w:p w14:paraId="06CD8F1E"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6F81B7D"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743369E" w14:textId="77777777" w:rsidR="008F4D94" w:rsidRPr="006E069C" w:rsidRDefault="008F4D94" w:rsidP="00190399">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78932BAE" w14:textId="77777777" w:rsidR="008F4D94" w:rsidRPr="006E069C" w:rsidRDefault="008F4D94" w:rsidP="00190399">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40FF9BB6"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05655E" w14:textId="77777777" w:rsidR="008F4D94" w:rsidRPr="006E069C" w:rsidRDefault="008F4D94" w:rsidP="00190399">
            <w:pPr>
              <w:pStyle w:val="TAC"/>
            </w:pPr>
            <w:r w:rsidRPr="00FD6450">
              <w:t>N/A</w:t>
            </w:r>
          </w:p>
        </w:tc>
      </w:tr>
      <w:tr w:rsidR="008F4D94" w:rsidRPr="006E069C" w14:paraId="53221326"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C999A3B"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BEB46F"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E1CC87C"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14425CC"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6ADA66"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4496C59"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FCE5E62" w14:textId="77777777" w:rsidR="008F4D94" w:rsidRPr="006E069C" w:rsidRDefault="008F4D94" w:rsidP="00190399">
            <w:pPr>
              <w:pStyle w:val="TAC"/>
              <w:rPr>
                <w:lang w:val="en-US" w:eastAsia="zh-CN"/>
              </w:rPr>
            </w:pPr>
            <w:r>
              <w:t>28.9</w:t>
            </w:r>
          </w:p>
        </w:tc>
        <w:tc>
          <w:tcPr>
            <w:tcW w:w="828" w:type="dxa"/>
            <w:tcBorders>
              <w:top w:val="single" w:sz="4" w:space="0" w:color="auto"/>
              <w:left w:val="single" w:sz="4" w:space="0" w:color="auto"/>
              <w:bottom w:val="single" w:sz="4" w:space="0" w:color="auto"/>
              <w:right w:val="single" w:sz="4" w:space="0" w:color="auto"/>
            </w:tcBorders>
          </w:tcPr>
          <w:p w14:paraId="0B07BD75"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FBDB8A" w14:textId="77777777" w:rsidR="008F4D94" w:rsidRPr="006E069C" w:rsidRDefault="008F4D94" w:rsidP="00190399">
            <w:pPr>
              <w:pStyle w:val="TAC"/>
            </w:pPr>
            <w:r>
              <w:t>IMD2</w:t>
            </w:r>
          </w:p>
        </w:tc>
      </w:tr>
      <w:tr w:rsidR="008F4D94" w:rsidRPr="006E069C" w14:paraId="250A56A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D4586B9"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4E52F4" w14:textId="77777777" w:rsidR="008F4D94"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AD13C20" w14:textId="77777777" w:rsidR="008F4D94" w:rsidRPr="006E069C" w:rsidRDefault="008F4D94" w:rsidP="00190399">
            <w:pPr>
              <w:pStyle w:val="TAC"/>
              <w:rPr>
                <w:lang w:val="en-US" w:eastAsia="zh-CN"/>
              </w:rPr>
            </w:pPr>
            <w:r>
              <w:rPr>
                <w:lang w:val="en-US" w:eastAsia="zh-CN"/>
              </w:rPr>
              <w:t>2553</w:t>
            </w:r>
          </w:p>
        </w:tc>
        <w:tc>
          <w:tcPr>
            <w:tcW w:w="1012" w:type="dxa"/>
            <w:tcBorders>
              <w:top w:val="single" w:sz="4" w:space="0" w:color="auto"/>
              <w:left w:val="single" w:sz="4" w:space="0" w:color="auto"/>
              <w:bottom w:val="single" w:sz="4" w:space="0" w:color="auto"/>
              <w:right w:val="single" w:sz="4" w:space="0" w:color="auto"/>
            </w:tcBorders>
          </w:tcPr>
          <w:p w14:paraId="17FC572B"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6A8C14C"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30C4EAF" w14:textId="77777777" w:rsidR="008F4D94" w:rsidRPr="006E069C" w:rsidRDefault="008F4D94" w:rsidP="00190399">
            <w:pPr>
              <w:pStyle w:val="TAC"/>
              <w:rPr>
                <w:lang w:val="en-US" w:eastAsia="zh-CN"/>
              </w:rPr>
            </w:pPr>
            <w:r>
              <w:rPr>
                <w:lang w:val="en-US" w:eastAsia="zh-CN"/>
              </w:rPr>
              <w:t>2553</w:t>
            </w:r>
          </w:p>
        </w:tc>
        <w:tc>
          <w:tcPr>
            <w:tcW w:w="797" w:type="dxa"/>
            <w:tcBorders>
              <w:top w:val="single" w:sz="4" w:space="0" w:color="auto"/>
              <w:left w:val="single" w:sz="4" w:space="0" w:color="auto"/>
              <w:bottom w:val="single" w:sz="4" w:space="0" w:color="auto"/>
              <w:right w:val="single" w:sz="4" w:space="0" w:color="auto"/>
            </w:tcBorders>
          </w:tcPr>
          <w:p w14:paraId="1A3373C2" w14:textId="77777777" w:rsidR="008F4D94" w:rsidRPr="006E069C" w:rsidRDefault="008F4D94" w:rsidP="00190399">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42EC8755"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10A804" w14:textId="77777777" w:rsidR="008F4D94" w:rsidRPr="006E069C" w:rsidRDefault="008F4D94" w:rsidP="00190399">
            <w:pPr>
              <w:pStyle w:val="TAC"/>
            </w:pPr>
            <w:r w:rsidRPr="00FD6450">
              <w:t>N/A</w:t>
            </w:r>
          </w:p>
        </w:tc>
      </w:tr>
      <w:tr w:rsidR="008F4D94" w:rsidRPr="006E069C" w14:paraId="4F4A61E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8AB1D29"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78A7539" w14:textId="77777777" w:rsidR="008F4D94" w:rsidRDefault="008F4D94" w:rsidP="00190399">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5C008EA" w14:textId="77777777" w:rsidR="008F4D94" w:rsidRPr="006E069C" w:rsidRDefault="008F4D94" w:rsidP="00190399">
            <w:pPr>
              <w:pStyle w:val="TAC"/>
              <w:rPr>
                <w:lang w:val="en-US" w:eastAsia="zh-CN"/>
              </w:rPr>
            </w:pPr>
            <w:r>
              <w:rPr>
                <w:lang w:val="en-US" w:eastAsia="zh-CN"/>
              </w:rPr>
              <w:t>1715</w:t>
            </w:r>
          </w:p>
        </w:tc>
        <w:tc>
          <w:tcPr>
            <w:tcW w:w="1012" w:type="dxa"/>
            <w:tcBorders>
              <w:top w:val="single" w:sz="4" w:space="0" w:color="auto"/>
              <w:left w:val="single" w:sz="4" w:space="0" w:color="auto"/>
              <w:bottom w:val="single" w:sz="4" w:space="0" w:color="auto"/>
              <w:right w:val="single" w:sz="4" w:space="0" w:color="auto"/>
            </w:tcBorders>
          </w:tcPr>
          <w:p w14:paraId="0322C092"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42400F"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A060EE" w14:textId="77777777" w:rsidR="008F4D94" w:rsidRPr="006E069C" w:rsidRDefault="008F4D94" w:rsidP="00190399">
            <w:pPr>
              <w:pStyle w:val="TAC"/>
              <w:rPr>
                <w:lang w:val="en-US" w:eastAsia="zh-CN"/>
              </w:rPr>
            </w:pPr>
            <w:r>
              <w:rPr>
                <w:lang w:val="en-US" w:eastAsia="zh-CN"/>
              </w:rPr>
              <w:t>1810</w:t>
            </w:r>
          </w:p>
        </w:tc>
        <w:tc>
          <w:tcPr>
            <w:tcW w:w="797" w:type="dxa"/>
            <w:tcBorders>
              <w:top w:val="single" w:sz="4" w:space="0" w:color="auto"/>
              <w:left w:val="single" w:sz="4" w:space="0" w:color="auto"/>
              <w:bottom w:val="single" w:sz="4" w:space="0" w:color="auto"/>
              <w:right w:val="single" w:sz="4" w:space="0" w:color="auto"/>
            </w:tcBorders>
          </w:tcPr>
          <w:p w14:paraId="6AB3875D" w14:textId="77777777" w:rsidR="008F4D94" w:rsidRPr="006E069C" w:rsidRDefault="008F4D94" w:rsidP="00190399">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45CF333"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EA9B07" w14:textId="77777777" w:rsidR="008F4D94" w:rsidRPr="006E069C" w:rsidRDefault="008F4D94" w:rsidP="00190399">
            <w:pPr>
              <w:pStyle w:val="TAC"/>
            </w:pPr>
            <w:r w:rsidRPr="00FD6450">
              <w:t>N/A</w:t>
            </w:r>
          </w:p>
        </w:tc>
      </w:tr>
      <w:tr w:rsidR="008F4D94" w:rsidRPr="006E069C" w14:paraId="2A50988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39A3587"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0463BE"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97358DA"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9245B2B"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CA4E65"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62E675C"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D401933" w14:textId="77777777" w:rsidR="008F4D94" w:rsidRPr="006E069C" w:rsidRDefault="008F4D94" w:rsidP="00190399">
            <w:pPr>
              <w:pStyle w:val="TAC"/>
              <w:rPr>
                <w:lang w:val="en-US" w:eastAsia="zh-CN"/>
              </w:rPr>
            </w:pPr>
            <w:r>
              <w:t>19</w:t>
            </w:r>
          </w:p>
        </w:tc>
        <w:tc>
          <w:tcPr>
            <w:tcW w:w="828" w:type="dxa"/>
            <w:tcBorders>
              <w:top w:val="single" w:sz="4" w:space="0" w:color="auto"/>
              <w:left w:val="single" w:sz="4" w:space="0" w:color="auto"/>
              <w:bottom w:val="single" w:sz="4" w:space="0" w:color="auto"/>
              <w:right w:val="single" w:sz="4" w:space="0" w:color="auto"/>
            </w:tcBorders>
          </w:tcPr>
          <w:p w14:paraId="2F139F22"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CC9A85" w14:textId="77777777" w:rsidR="008F4D94" w:rsidRPr="006E069C" w:rsidRDefault="008F4D94" w:rsidP="00190399">
            <w:pPr>
              <w:pStyle w:val="TAC"/>
            </w:pPr>
            <w:r>
              <w:t>IMD3</w:t>
            </w:r>
          </w:p>
        </w:tc>
      </w:tr>
      <w:tr w:rsidR="008F4D94" w:rsidRPr="006E069C" w14:paraId="323941A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0F7BC4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FE855F" w14:textId="77777777" w:rsidR="008F4D94"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14F7357" w14:textId="77777777" w:rsidR="008F4D94" w:rsidRPr="006E069C" w:rsidRDefault="008F4D94" w:rsidP="00190399">
            <w:pPr>
              <w:pStyle w:val="TAC"/>
              <w:rPr>
                <w:lang w:val="en-US" w:eastAsia="zh-CN"/>
              </w:rPr>
            </w:pPr>
            <w:r>
              <w:rPr>
                <w:lang w:val="en-US" w:eastAsia="zh-CN"/>
              </w:rPr>
              <w:t>2624</w:t>
            </w:r>
          </w:p>
        </w:tc>
        <w:tc>
          <w:tcPr>
            <w:tcW w:w="1012" w:type="dxa"/>
            <w:tcBorders>
              <w:top w:val="single" w:sz="4" w:space="0" w:color="auto"/>
              <w:left w:val="single" w:sz="4" w:space="0" w:color="auto"/>
              <w:bottom w:val="single" w:sz="4" w:space="0" w:color="auto"/>
              <w:right w:val="single" w:sz="4" w:space="0" w:color="auto"/>
            </w:tcBorders>
          </w:tcPr>
          <w:p w14:paraId="2008A4C1"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6A532EB"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9F1AB2" w14:textId="77777777" w:rsidR="008F4D94" w:rsidRPr="006E069C" w:rsidRDefault="008F4D94" w:rsidP="00190399">
            <w:pPr>
              <w:pStyle w:val="TAC"/>
              <w:rPr>
                <w:lang w:val="en-US" w:eastAsia="zh-CN"/>
              </w:rPr>
            </w:pPr>
            <w:r>
              <w:rPr>
                <w:lang w:val="en-US" w:eastAsia="zh-CN"/>
              </w:rPr>
              <w:t>2624</w:t>
            </w:r>
          </w:p>
        </w:tc>
        <w:tc>
          <w:tcPr>
            <w:tcW w:w="797" w:type="dxa"/>
            <w:tcBorders>
              <w:top w:val="single" w:sz="4" w:space="0" w:color="auto"/>
              <w:left w:val="single" w:sz="4" w:space="0" w:color="auto"/>
              <w:bottom w:val="single" w:sz="4" w:space="0" w:color="auto"/>
              <w:right w:val="single" w:sz="4" w:space="0" w:color="auto"/>
            </w:tcBorders>
          </w:tcPr>
          <w:p w14:paraId="14CFD06B" w14:textId="77777777" w:rsidR="008F4D94" w:rsidRPr="006E069C" w:rsidRDefault="008F4D94" w:rsidP="00190399">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37B63BA"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AD9BA8" w14:textId="77777777" w:rsidR="008F4D94" w:rsidRPr="006E069C" w:rsidRDefault="008F4D94" w:rsidP="00190399">
            <w:pPr>
              <w:pStyle w:val="TAC"/>
            </w:pPr>
            <w:r w:rsidRPr="00FD6450">
              <w:t>N/A</w:t>
            </w:r>
          </w:p>
        </w:tc>
      </w:tr>
      <w:tr w:rsidR="008F4D94" w:rsidRPr="006E069C" w14:paraId="6FEA50A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998009A"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5BED7C" w14:textId="77777777" w:rsidR="008F4D94" w:rsidRDefault="008F4D94" w:rsidP="00190399">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CB28A35" w14:textId="77777777" w:rsidR="008F4D94" w:rsidRPr="006E069C" w:rsidRDefault="008F4D94" w:rsidP="00190399">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86CFD21"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837A7B8" w14:textId="77777777" w:rsidR="008F4D94" w:rsidRPr="006E069C" w:rsidRDefault="008F4D94" w:rsidP="00190399">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A29F152" w14:textId="77777777" w:rsidR="008F4D94" w:rsidRPr="006E069C" w:rsidRDefault="008F4D94" w:rsidP="00190399">
            <w:pPr>
              <w:pStyle w:val="TAC"/>
              <w:rPr>
                <w:lang w:val="en-US" w:eastAsia="zh-CN"/>
              </w:rPr>
            </w:pPr>
            <w:r>
              <w:rPr>
                <w:lang w:val="en-US" w:eastAsia="zh-CN"/>
              </w:rPr>
              <w:t>1831</w:t>
            </w:r>
          </w:p>
        </w:tc>
        <w:tc>
          <w:tcPr>
            <w:tcW w:w="797" w:type="dxa"/>
            <w:tcBorders>
              <w:top w:val="single" w:sz="4" w:space="0" w:color="auto"/>
              <w:left w:val="single" w:sz="4" w:space="0" w:color="auto"/>
              <w:bottom w:val="single" w:sz="4" w:space="0" w:color="auto"/>
              <w:right w:val="single" w:sz="4" w:space="0" w:color="auto"/>
            </w:tcBorders>
          </w:tcPr>
          <w:p w14:paraId="261BA876" w14:textId="77777777" w:rsidR="008F4D94" w:rsidRPr="006E069C" w:rsidRDefault="008F4D94" w:rsidP="00190399">
            <w:pPr>
              <w:pStyle w:val="TAC"/>
              <w:rPr>
                <w:lang w:val="en-US" w:eastAsia="zh-CN"/>
              </w:rPr>
            </w:pPr>
            <w:r>
              <w:t>28.9</w:t>
            </w:r>
          </w:p>
        </w:tc>
        <w:tc>
          <w:tcPr>
            <w:tcW w:w="828" w:type="dxa"/>
            <w:tcBorders>
              <w:top w:val="single" w:sz="4" w:space="0" w:color="auto"/>
              <w:left w:val="single" w:sz="4" w:space="0" w:color="auto"/>
              <w:bottom w:val="single" w:sz="4" w:space="0" w:color="auto"/>
              <w:right w:val="single" w:sz="4" w:space="0" w:color="auto"/>
            </w:tcBorders>
          </w:tcPr>
          <w:p w14:paraId="0E1A9043"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1D0234" w14:textId="77777777" w:rsidR="008F4D94" w:rsidRPr="006E069C" w:rsidRDefault="008F4D94" w:rsidP="00190399">
            <w:pPr>
              <w:pStyle w:val="TAC"/>
            </w:pPr>
            <w:r>
              <w:t>IMD2</w:t>
            </w:r>
          </w:p>
        </w:tc>
      </w:tr>
      <w:tr w:rsidR="008F4D94" w:rsidRPr="006E069C" w14:paraId="6B48E8C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B2495EC"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983968" w14:textId="77777777" w:rsidR="008F4D94" w:rsidRDefault="008F4D94" w:rsidP="00190399">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BDF06E1" w14:textId="77777777" w:rsidR="008F4D94" w:rsidRPr="006E069C" w:rsidRDefault="008F4D94" w:rsidP="00190399">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06178CC8"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807A1F" w14:textId="77777777" w:rsidR="008F4D94" w:rsidRPr="006E069C" w:rsidRDefault="008F4D94" w:rsidP="00190399">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D9CA34" w14:textId="77777777" w:rsidR="008F4D94" w:rsidRPr="006E069C" w:rsidRDefault="008F4D94" w:rsidP="00190399">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D2F3005" w14:textId="77777777" w:rsidR="008F4D94" w:rsidRPr="006E069C" w:rsidRDefault="008F4D94" w:rsidP="00190399">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3651DE7F"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D18E31" w14:textId="77777777" w:rsidR="008F4D94" w:rsidRPr="006E069C" w:rsidRDefault="008F4D94" w:rsidP="00190399">
            <w:pPr>
              <w:pStyle w:val="TAC"/>
            </w:pPr>
            <w:r w:rsidRPr="00FD6450">
              <w:t>N/A</w:t>
            </w:r>
          </w:p>
        </w:tc>
      </w:tr>
      <w:tr w:rsidR="008F4D94" w:rsidRPr="006E069C" w14:paraId="5911BFC4"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163729"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4F1442" w14:textId="77777777" w:rsidR="008F4D94" w:rsidRDefault="008F4D94" w:rsidP="00190399">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6C90530" w14:textId="77777777" w:rsidR="008F4D94" w:rsidRPr="006E069C" w:rsidRDefault="008F4D94" w:rsidP="00190399">
            <w:pPr>
              <w:pStyle w:val="TAC"/>
              <w:rPr>
                <w:lang w:val="en-US" w:eastAsia="zh-CN"/>
              </w:rPr>
            </w:pPr>
            <w:r>
              <w:rPr>
                <w:lang w:val="en-US" w:eastAsia="zh-CN"/>
              </w:rPr>
              <w:t>2678</w:t>
            </w:r>
          </w:p>
        </w:tc>
        <w:tc>
          <w:tcPr>
            <w:tcW w:w="1012" w:type="dxa"/>
            <w:tcBorders>
              <w:top w:val="single" w:sz="4" w:space="0" w:color="auto"/>
              <w:left w:val="single" w:sz="4" w:space="0" w:color="auto"/>
              <w:bottom w:val="single" w:sz="4" w:space="0" w:color="auto"/>
              <w:right w:val="single" w:sz="4" w:space="0" w:color="auto"/>
            </w:tcBorders>
          </w:tcPr>
          <w:p w14:paraId="08D8DAC8"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4DE40E" w14:textId="77777777" w:rsidR="008F4D94" w:rsidRPr="006E069C" w:rsidRDefault="008F4D94" w:rsidP="00190399">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132A5D0" w14:textId="77777777" w:rsidR="008F4D94" w:rsidRPr="006E069C" w:rsidRDefault="008F4D94" w:rsidP="00190399">
            <w:pPr>
              <w:pStyle w:val="TAC"/>
              <w:rPr>
                <w:lang w:val="en-US" w:eastAsia="zh-CN"/>
              </w:rPr>
            </w:pPr>
            <w:r>
              <w:rPr>
                <w:lang w:val="en-US" w:eastAsia="zh-CN"/>
              </w:rPr>
              <w:t>2678</w:t>
            </w:r>
          </w:p>
        </w:tc>
        <w:tc>
          <w:tcPr>
            <w:tcW w:w="797" w:type="dxa"/>
            <w:tcBorders>
              <w:top w:val="single" w:sz="4" w:space="0" w:color="auto"/>
              <w:left w:val="single" w:sz="4" w:space="0" w:color="auto"/>
              <w:bottom w:val="single" w:sz="4" w:space="0" w:color="auto"/>
              <w:right w:val="single" w:sz="4" w:space="0" w:color="auto"/>
            </w:tcBorders>
          </w:tcPr>
          <w:p w14:paraId="0F0FBCF0" w14:textId="77777777" w:rsidR="008F4D94" w:rsidRPr="006E069C" w:rsidRDefault="008F4D94" w:rsidP="00190399">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69CFF947"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9B0B6A" w14:textId="77777777" w:rsidR="008F4D94" w:rsidRPr="006E069C" w:rsidRDefault="008F4D94" w:rsidP="00190399">
            <w:pPr>
              <w:pStyle w:val="TAC"/>
            </w:pPr>
            <w:r w:rsidRPr="00FD6450">
              <w:t>N/A</w:t>
            </w:r>
          </w:p>
        </w:tc>
      </w:tr>
    </w:tbl>
    <w:p w14:paraId="18F6AF60" w14:textId="77777777" w:rsidR="008F4D94" w:rsidRDefault="008F4D94" w:rsidP="008F4D94">
      <w:pPr>
        <w:rPr>
          <w:color w:val="0070C0"/>
        </w:rPr>
      </w:pPr>
    </w:p>
    <w:p w14:paraId="4AB2C24D" w14:textId="77777777" w:rsidR="008F4D94" w:rsidRDefault="008F4D94" w:rsidP="008F4D94">
      <w:pPr>
        <w:pStyle w:val="Heading2"/>
      </w:pPr>
      <w:bookmarkStart w:id="516" w:name="_Toc180420699"/>
      <w:r>
        <w:t>5.42</w:t>
      </w:r>
      <w:r>
        <w:tab/>
        <w:t>CA_n3-n71-n77</w:t>
      </w:r>
      <w:bookmarkEnd w:id="516"/>
    </w:p>
    <w:p w14:paraId="46D4E84D" w14:textId="77777777" w:rsidR="008F4D94" w:rsidRDefault="008F4D94" w:rsidP="008F4D94">
      <w:pPr>
        <w:pStyle w:val="Heading3"/>
        <w:rPr>
          <w:rFonts w:cs="Arial"/>
          <w:szCs w:val="28"/>
          <w:lang w:val="en-US" w:eastAsia="zh-CN"/>
        </w:rPr>
      </w:pPr>
      <w:bookmarkStart w:id="517" w:name="_Toc180420700"/>
      <w:r>
        <w:t>5.42.1</w:t>
      </w:r>
      <w:r>
        <w:tab/>
      </w:r>
      <w:r>
        <w:rPr>
          <w:rFonts w:cs="Arial"/>
          <w:szCs w:val="28"/>
          <w:lang w:val="en-US" w:eastAsia="zh-CN"/>
        </w:rPr>
        <w:t>Common for 1 band UL and 2 bands UL CA</w:t>
      </w:r>
      <w:bookmarkEnd w:id="517"/>
    </w:p>
    <w:p w14:paraId="70E0B420" w14:textId="77777777" w:rsidR="008F4D94" w:rsidRDefault="008F4D94" w:rsidP="008F4D94">
      <w:pPr>
        <w:pStyle w:val="Heading4"/>
      </w:pPr>
      <w:bookmarkStart w:id="518" w:name="_Toc180420701"/>
      <w:r>
        <w:t>5.42.1.1</w:t>
      </w:r>
      <w:r>
        <w:tab/>
      </w:r>
      <w:r>
        <w:rPr>
          <w:rFonts w:cs="Arial"/>
          <w:lang w:eastAsia="zh-CN"/>
        </w:rPr>
        <w:t>Operating bands for CA</w:t>
      </w:r>
      <w:bookmarkEnd w:id="518"/>
    </w:p>
    <w:p w14:paraId="776B2DE0" w14:textId="77777777" w:rsidR="008F4D94" w:rsidRDefault="008F4D94" w:rsidP="008F4D94">
      <w:pPr>
        <w:pStyle w:val="TH"/>
        <w:rPr>
          <w:lang w:val="en-US"/>
        </w:rPr>
      </w:pPr>
      <w:r>
        <w:rPr>
          <w:rFonts w:cs="Arial"/>
        </w:rPr>
        <w:t xml:space="preserve">Table </w:t>
      </w:r>
      <w:r>
        <w:rPr>
          <w:rFonts w:cs="Arial" w:hint="eastAsia"/>
          <w:lang w:val="en-US" w:eastAsia="zh-CN"/>
        </w:rPr>
        <w:t>5.42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28594847"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CBED1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B54BD1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CE7EF3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8D1814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48E1CCE7"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368A36"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B60F8D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1237CF1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02105D8E" w14:textId="77777777" w:rsidR="008F4D94" w:rsidRDefault="008F4D94" w:rsidP="00190399">
            <w:pPr>
              <w:rPr>
                <w:rFonts w:ascii="Arial" w:hAnsi="Arial" w:cs="Arial"/>
                <w:b/>
                <w:bCs/>
                <w:color w:val="000000"/>
                <w:sz w:val="18"/>
                <w:szCs w:val="18"/>
              </w:rPr>
            </w:pPr>
          </w:p>
        </w:tc>
      </w:tr>
      <w:tr w:rsidR="008F4D94" w14:paraId="48E13D07"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7E9C3B"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93C338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0592002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D1C11BC" w14:textId="77777777" w:rsidR="008F4D94" w:rsidRDefault="008F4D94" w:rsidP="00190399">
            <w:pPr>
              <w:rPr>
                <w:rFonts w:ascii="Aptos Narrow" w:hAnsi="Aptos Narrow"/>
                <w:color w:val="000000"/>
                <w:sz w:val="22"/>
                <w:szCs w:val="22"/>
              </w:rPr>
            </w:pPr>
          </w:p>
        </w:tc>
      </w:tr>
      <w:tr w:rsidR="008F4D94" w14:paraId="30EA800F"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EF06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3D223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2FB8EE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4912FF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1CCD6201"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3F8B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3C6562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AE2F2C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F87838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6DBC5B7A"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358E4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37A083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23D33F1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7A280E5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6E0E5905" w14:textId="77777777" w:rsidR="008F4D94" w:rsidRDefault="008F4D94" w:rsidP="008F4D94">
      <w:pPr>
        <w:pStyle w:val="TH"/>
      </w:pPr>
    </w:p>
    <w:p w14:paraId="3779FED7" w14:textId="77777777" w:rsidR="008F4D94" w:rsidRPr="005D2633" w:rsidRDefault="008F4D94" w:rsidP="008F4D94">
      <w:pPr>
        <w:pStyle w:val="Heading4"/>
        <w:rPr>
          <w:rFonts w:cs="Arial"/>
          <w:lang w:eastAsia="zh-CN"/>
        </w:rPr>
      </w:pPr>
      <w:bookmarkStart w:id="519" w:name="_Toc180420702"/>
      <w:r>
        <w:rPr>
          <w:rFonts w:cs="Arial"/>
          <w:lang w:eastAsia="zh-CN"/>
        </w:rPr>
        <w:t>5.42</w:t>
      </w:r>
      <w:r w:rsidRPr="005D2633">
        <w:rPr>
          <w:rFonts w:cs="Arial"/>
          <w:lang w:eastAsia="zh-CN"/>
        </w:rPr>
        <w:t>.1.2</w:t>
      </w:r>
      <w:r w:rsidRPr="005D2633">
        <w:rPr>
          <w:rFonts w:cs="Arial"/>
          <w:lang w:eastAsia="zh-CN"/>
        </w:rPr>
        <w:tab/>
      </w:r>
      <w:r>
        <w:rPr>
          <w:rFonts w:cs="Arial"/>
          <w:lang w:eastAsia="zh-CN"/>
        </w:rPr>
        <w:t>Channel bandwidths per operating band for CA</w:t>
      </w:r>
      <w:bookmarkEnd w:id="519"/>
    </w:p>
    <w:p w14:paraId="5E3258D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9243A91"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C872F09"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EB15966"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DE7C5C2"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F9A91B2"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7D43AFF"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3E8209B"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B37973A" w14:textId="77777777" w:rsidR="008F4D94" w:rsidRDefault="008F4D94" w:rsidP="00190399">
            <w:pPr>
              <w:pStyle w:val="TAH"/>
              <w:rPr>
                <w:szCs w:val="18"/>
                <w:lang w:val="en-US" w:eastAsia="zh-CN"/>
              </w:rPr>
            </w:pPr>
            <w:r>
              <w:t>Bandwidth combination set</w:t>
            </w:r>
          </w:p>
        </w:tc>
      </w:tr>
      <w:tr w:rsidR="008F4D94" w14:paraId="39FF8BB9"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64BF62E9"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CA_n3A-n71A-n77A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D428214" w14:textId="77777777" w:rsidR="008F4D94" w:rsidRPr="009F77FB" w:rsidRDefault="008F4D94" w:rsidP="00190399">
            <w:pPr>
              <w:pStyle w:val="TAC"/>
              <w:rPr>
                <w:rFonts w:eastAsia="SimSun" w:cs="Arial"/>
                <w:szCs w:val="18"/>
                <w:lang w:val="en-US" w:eastAsia="zh-CN"/>
              </w:rPr>
            </w:pPr>
            <w:r w:rsidRPr="009F77FB">
              <w:rPr>
                <w:rFonts w:eastAsia="SimSun" w:cs="Arial"/>
                <w:szCs w:val="18"/>
                <w:lang w:val="en-US" w:eastAsia="zh-CN"/>
              </w:rPr>
              <w:t>CA_n3A-n71A</w:t>
            </w:r>
          </w:p>
          <w:p w14:paraId="1B84EF4B" w14:textId="77777777" w:rsidR="008F4D94" w:rsidRPr="009F77FB" w:rsidRDefault="008F4D94" w:rsidP="00190399">
            <w:pPr>
              <w:pStyle w:val="TAC"/>
              <w:rPr>
                <w:rFonts w:eastAsia="SimSun" w:cs="Arial"/>
                <w:szCs w:val="18"/>
                <w:lang w:val="en-US" w:eastAsia="zh-CN"/>
              </w:rPr>
            </w:pPr>
            <w:r w:rsidRPr="009F77FB">
              <w:rPr>
                <w:rFonts w:eastAsia="SimSun" w:cs="Arial"/>
                <w:szCs w:val="18"/>
                <w:lang w:val="en-US" w:eastAsia="zh-CN"/>
              </w:rPr>
              <w:t>CA_n3A-n77A</w:t>
            </w:r>
          </w:p>
          <w:p w14:paraId="55DCC24C" w14:textId="77777777" w:rsidR="008F4D94" w:rsidRPr="00B00CBD" w:rsidRDefault="008F4D94" w:rsidP="00190399">
            <w:pPr>
              <w:pStyle w:val="TAC"/>
              <w:rPr>
                <w:rFonts w:eastAsia="SimSun" w:cs="Arial"/>
                <w:szCs w:val="18"/>
                <w:lang w:val="en-US" w:eastAsia="zh-CN"/>
              </w:rPr>
            </w:pPr>
            <w:r w:rsidRPr="009F77FB">
              <w:rPr>
                <w:rFonts w:eastAsia="SimSun" w:cs="Arial"/>
                <w:szCs w:val="18"/>
                <w:lang w:val="en-US" w:eastAsia="zh-CN"/>
              </w:rPr>
              <w:t>CA_n71A-n77A</w:t>
            </w:r>
          </w:p>
        </w:tc>
        <w:tc>
          <w:tcPr>
            <w:tcW w:w="709" w:type="dxa"/>
            <w:tcBorders>
              <w:left w:val="single" w:sz="4" w:space="0" w:color="auto"/>
              <w:right w:val="single" w:sz="4" w:space="0" w:color="auto"/>
            </w:tcBorders>
            <w:vAlign w:val="center"/>
          </w:tcPr>
          <w:p w14:paraId="1116C457"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176F235"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3B36A25D"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2E00919A"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1BA00C0E"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5FB3260"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70C87D0A" w14:textId="77777777" w:rsidR="008F4D94" w:rsidRPr="00B00CBD"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5671E59D"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6A8290F9" w14:textId="77777777" w:rsidR="008F4D94" w:rsidRPr="00B00CBD" w:rsidRDefault="008F4D94" w:rsidP="00190399">
            <w:pPr>
              <w:pStyle w:val="TAC"/>
              <w:rPr>
                <w:rFonts w:cs="Arial"/>
                <w:szCs w:val="18"/>
                <w:lang w:val="en-US" w:eastAsia="zh-CN"/>
              </w:rPr>
            </w:pPr>
          </w:p>
        </w:tc>
      </w:tr>
      <w:tr w:rsidR="008F4D94" w14:paraId="2EA8D5DD"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66DE7F0F"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0BD528C" w14:textId="77777777" w:rsidR="008F4D94" w:rsidRPr="00B00CBD" w:rsidRDefault="008F4D94" w:rsidP="00190399">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7A146E24" w14:textId="77777777" w:rsidR="008F4D94" w:rsidRDefault="008F4D94" w:rsidP="00190399">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7CD25E80"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050CF" w14:textId="77777777" w:rsidR="008F4D94" w:rsidRPr="00B00CBD" w:rsidRDefault="008F4D94" w:rsidP="00190399">
            <w:pPr>
              <w:pStyle w:val="TAC"/>
              <w:rPr>
                <w:rFonts w:cs="Arial"/>
                <w:szCs w:val="18"/>
                <w:lang w:val="en-US" w:eastAsia="zh-CN"/>
              </w:rPr>
            </w:pPr>
          </w:p>
        </w:tc>
      </w:tr>
      <w:tr w:rsidR="008F4D94" w14:paraId="2685EDA5"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1E214FC3" w14:textId="77777777" w:rsidR="008F4D94" w:rsidRPr="00B00CBD" w:rsidRDefault="008F4D94" w:rsidP="00190399">
            <w:pPr>
              <w:pStyle w:val="TAC"/>
              <w:rPr>
                <w:rFonts w:cs="Arial"/>
                <w:szCs w:val="18"/>
                <w:lang w:val="en-US" w:eastAsia="zh-CN"/>
              </w:rPr>
            </w:pPr>
            <w:r>
              <w:rPr>
                <w:rFonts w:eastAsia="SimSun" w:cs="Arial"/>
                <w:szCs w:val="18"/>
                <w:lang w:val="en-US" w:eastAsia="zh-CN"/>
              </w:rPr>
              <w:t>CA_n3A-n71A-n77(2A)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EFDA276" w14:textId="77777777" w:rsidR="008F4D94" w:rsidRPr="009F77FB" w:rsidRDefault="008F4D94" w:rsidP="00190399">
            <w:pPr>
              <w:pStyle w:val="TAC"/>
              <w:rPr>
                <w:rFonts w:eastAsia="SimSun" w:cs="Arial"/>
                <w:szCs w:val="18"/>
                <w:lang w:val="en-US" w:eastAsia="zh-CN"/>
              </w:rPr>
            </w:pPr>
            <w:r w:rsidRPr="009F77FB">
              <w:rPr>
                <w:rFonts w:eastAsia="SimSun" w:cs="Arial"/>
                <w:szCs w:val="18"/>
                <w:lang w:val="en-US" w:eastAsia="zh-CN"/>
              </w:rPr>
              <w:t>CA_n3A-n71A</w:t>
            </w:r>
          </w:p>
          <w:p w14:paraId="634E72AA" w14:textId="77777777" w:rsidR="008F4D94" w:rsidRPr="009F77FB" w:rsidRDefault="008F4D94" w:rsidP="00190399">
            <w:pPr>
              <w:pStyle w:val="TAC"/>
              <w:rPr>
                <w:rFonts w:eastAsia="SimSun" w:cs="Arial"/>
                <w:szCs w:val="18"/>
                <w:lang w:val="en-US" w:eastAsia="zh-CN"/>
              </w:rPr>
            </w:pPr>
            <w:r w:rsidRPr="009F77FB">
              <w:rPr>
                <w:rFonts w:eastAsia="SimSun" w:cs="Arial"/>
                <w:szCs w:val="18"/>
                <w:lang w:val="en-US" w:eastAsia="zh-CN"/>
              </w:rPr>
              <w:t>CA_n3A-n77A</w:t>
            </w:r>
          </w:p>
          <w:p w14:paraId="5391CFE1" w14:textId="77777777" w:rsidR="008F4D94" w:rsidRPr="00B00CBD" w:rsidRDefault="008F4D94" w:rsidP="00190399">
            <w:pPr>
              <w:pStyle w:val="TAC"/>
              <w:rPr>
                <w:rFonts w:cs="Arial"/>
                <w:szCs w:val="18"/>
                <w:lang w:val="en-US" w:eastAsia="zh-CN"/>
              </w:rPr>
            </w:pPr>
            <w:r w:rsidRPr="009F77FB">
              <w:rPr>
                <w:rFonts w:eastAsia="SimSun" w:cs="Arial"/>
                <w:szCs w:val="18"/>
                <w:lang w:val="en-US" w:eastAsia="zh-CN"/>
              </w:rPr>
              <w:t>CA_n71A-n77A</w:t>
            </w:r>
          </w:p>
        </w:tc>
        <w:tc>
          <w:tcPr>
            <w:tcW w:w="709" w:type="dxa"/>
            <w:tcBorders>
              <w:top w:val="single" w:sz="4" w:space="0" w:color="auto"/>
              <w:left w:val="single" w:sz="4" w:space="0" w:color="auto"/>
              <w:right w:val="single" w:sz="4" w:space="0" w:color="auto"/>
            </w:tcBorders>
            <w:vAlign w:val="center"/>
          </w:tcPr>
          <w:p w14:paraId="1BE0C8B3" w14:textId="77777777" w:rsidR="008F4D94"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19804C54"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CE910"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3ABDD92F"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7AFA9CD1"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7B5F01DF"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06D7C346" w14:textId="77777777" w:rsidR="008F4D94"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E6B0044"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09F5EE26" w14:textId="77777777" w:rsidR="008F4D94" w:rsidRPr="00B00CBD" w:rsidRDefault="008F4D94" w:rsidP="00190399">
            <w:pPr>
              <w:pStyle w:val="TAC"/>
              <w:rPr>
                <w:rFonts w:cs="Arial"/>
                <w:szCs w:val="18"/>
                <w:lang w:val="en-US" w:eastAsia="zh-CN"/>
              </w:rPr>
            </w:pPr>
          </w:p>
        </w:tc>
      </w:tr>
      <w:tr w:rsidR="008F4D94" w14:paraId="00AAEDF5"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2041AE74"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2CE4B78"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0F31FE55" w14:textId="77777777" w:rsidR="008F4D94" w:rsidRDefault="008F4D94" w:rsidP="00190399">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BF6BE27"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CA_n77(2A)_BCS_4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98549" w14:textId="77777777" w:rsidR="008F4D94" w:rsidRPr="00B00CBD" w:rsidRDefault="008F4D94" w:rsidP="00190399">
            <w:pPr>
              <w:pStyle w:val="TAC"/>
              <w:rPr>
                <w:rFonts w:cs="Arial"/>
                <w:szCs w:val="18"/>
                <w:lang w:val="en-US" w:eastAsia="zh-CN"/>
              </w:rPr>
            </w:pPr>
          </w:p>
        </w:tc>
      </w:tr>
    </w:tbl>
    <w:p w14:paraId="38777877" w14:textId="77777777" w:rsidR="008F4D94" w:rsidRDefault="008F4D94" w:rsidP="008F4D94">
      <w:pPr>
        <w:pStyle w:val="Heading4"/>
        <w:rPr>
          <w:rFonts w:cs="Arial"/>
          <w:szCs w:val="22"/>
          <w:lang w:val="en-US" w:eastAsia="zh-CN"/>
        </w:rPr>
      </w:pPr>
      <w:bookmarkStart w:id="520" w:name="_Toc180420703"/>
      <w:r>
        <w:rPr>
          <w:rFonts w:cs="Arial"/>
          <w:lang w:eastAsia="zh-CN"/>
        </w:rPr>
        <w:t>5.42</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20"/>
    </w:p>
    <w:p w14:paraId="5A554A5E"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-n71</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below(Re-use CA_n3-n78-n105).</w:t>
      </w:r>
    </w:p>
    <w:p w14:paraId="1512D4FD" w14:textId="77777777" w:rsidR="008F4D94" w:rsidRPr="009F77FB" w:rsidRDefault="008F4D94" w:rsidP="008F4D94">
      <w:pPr>
        <w:keepNext/>
        <w:keepLines/>
        <w:jc w:val="center"/>
        <w:rPr>
          <w:rFonts w:ascii="Arial" w:hAnsi="Arial" w:cs="Arial"/>
          <w:b/>
        </w:rPr>
      </w:pPr>
      <w:r w:rsidRPr="009F77FB">
        <w:rPr>
          <w:rFonts w:ascii="Arial" w:hAnsi="Arial" w:cs="Arial"/>
          <w:b/>
        </w:rPr>
        <w:t xml:space="preserve">Table </w:t>
      </w:r>
      <w:r>
        <w:rPr>
          <w:rFonts w:ascii="Arial" w:hAnsi="Arial" w:cs="Arial" w:hint="eastAsia"/>
          <w:b/>
        </w:rPr>
        <w:t>5.42</w:t>
      </w:r>
      <w:r w:rsidRPr="009F77FB">
        <w:rPr>
          <w:rFonts w:ascii="Arial" w:hAnsi="Arial" w:cs="Arial"/>
          <w:b/>
        </w:rPr>
        <w:t>.1.3-1: ΔTIB,c 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670C85A6" w14:textId="77777777" w:rsidTr="00190399">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81A36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E66C12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4F62021" w14:textId="77777777" w:rsidTr="00190399">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66703002" w14:textId="77777777" w:rsidR="008F4D94" w:rsidRDefault="008F4D94" w:rsidP="00190399">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8EE9C7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01F172D" w14:textId="77777777" w:rsidTr="00190399">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13B7F2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CA_n3-n71-n77</w:t>
            </w:r>
          </w:p>
        </w:tc>
        <w:tc>
          <w:tcPr>
            <w:tcW w:w="1940" w:type="dxa"/>
            <w:tcBorders>
              <w:top w:val="nil"/>
              <w:left w:val="nil"/>
              <w:bottom w:val="single" w:sz="4" w:space="0" w:color="auto"/>
              <w:right w:val="single" w:sz="4" w:space="0" w:color="auto"/>
            </w:tcBorders>
            <w:shd w:val="clear" w:color="auto" w:fill="auto"/>
            <w:vAlign w:val="center"/>
            <w:hideMark/>
          </w:tcPr>
          <w:p w14:paraId="028A1467" w14:textId="77777777" w:rsidR="008F4D94" w:rsidRDefault="008F4D94" w:rsidP="00190399">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063D51FE" w14:textId="77777777" w:rsidR="008F4D94" w:rsidRDefault="008F4D94" w:rsidP="00190399">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797F34F2" w14:textId="77777777" w:rsidR="008F4D94" w:rsidRDefault="008F4D94" w:rsidP="00190399">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0.8</w:t>
            </w:r>
          </w:p>
        </w:tc>
      </w:tr>
      <w:tr w:rsidR="008F4D94" w14:paraId="2B5AB5D3" w14:textId="77777777" w:rsidTr="00190399">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3C8D9DC"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51FE1E84" w14:textId="77777777" w:rsidR="008F4D94" w:rsidRDefault="008F4D94" w:rsidP="008F4D94">
      <w:pPr>
        <w:pStyle w:val="TH"/>
        <w:spacing w:before="120" w:after="120"/>
        <w:rPr>
          <w:lang w:eastAsia="zh-CN"/>
        </w:rPr>
      </w:pPr>
      <w:r>
        <w:t xml:space="preserve">Table </w:t>
      </w:r>
      <w:r>
        <w:rPr>
          <w:lang w:val="en-US" w:eastAsia="zh-CN"/>
        </w:rPr>
        <w:t>5.42.1.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34980211"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5970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EDECE2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DA4CDF1"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69413BA" w14:textId="77777777" w:rsidR="008F4D94" w:rsidRDefault="008F4D94" w:rsidP="00190399">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39C5A05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F30216"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667D9A6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CA_n3-n71-n77</w:t>
            </w:r>
          </w:p>
        </w:tc>
        <w:tc>
          <w:tcPr>
            <w:tcW w:w="2040" w:type="dxa"/>
            <w:tcBorders>
              <w:top w:val="nil"/>
              <w:left w:val="nil"/>
              <w:bottom w:val="single" w:sz="4" w:space="0" w:color="auto"/>
              <w:right w:val="single" w:sz="4" w:space="0" w:color="auto"/>
            </w:tcBorders>
            <w:shd w:val="clear" w:color="auto" w:fill="auto"/>
            <w:vAlign w:val="center"/>
            <w:hideMark/>
          </w:tcPr>
          <w:p w14:paraId="7B9A1572" w14:textId="77777777" w:rsidR="008F4D94" w:rsidRDefault="008F4D94" w:rsidP="00190399">
            <w:pPr>
              <w:jc w:val="center"/>
              <w:rPr>
                <w:rFonts w:ascii="Arial" w:hAnsi="Arial" w:cs="Arial"/>
                <w:color w:val="000000"/>
                <w:sz w:val="18"/>
                <w:szCs w:val="18"/>
              </w:rPr>
            </w:pPr>
            <w:r w:rsidRPr="00306A2D">
              <w:rPr>
                <w:rFonts w:ascii="Arial" w:eastAsia="DengXian" w:hAnsi="Arial" w:cs="Arial"/>
                <w:color w:val="000000" w:themeColor="text1"/>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6135AC0D" w14:textId="77777777" w:rsidR="008F4D94" w:rsidRDefault="008F4D94" w:rsidP="00190399">
            <w:pPr>
              <w:jc w:val="center"/>
              <w:rPr>
                <w:rFonts w:ascii="Arial" w:hAnsi="Arial" w:cs="Arial"/>
                <w:color w:val="000000"/>
                <w:sz w:val="18"/>
                <w:szCs w:val="18"/>
              </w:rPr>
            </w:pPr>
            <w:r w:rsidRPr="00306A2D">
              <w:rPr>
                <w:rFonts w:ascii="Arial" w:eastAsia="DengXian" w:hAnsi="Arial" w:cs="Arial"/>
                <w:color w:val="000000" w:themeColor="text1"/>
                <w:sz w:val="18"/>
                <w:szCs w:val="18"/>
                <w:lang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63164F74" w14:textId="77777777" w:rsidR="008F4D94" w:rsidRDefault="008F4D94" w:rsidP="00190399">
            <w:pPr>
              <w:jc w:val="center"/>
              <w:rPr>
                <w:rFonts w:ascii="Arial" w:hAnsi="Arial" w:cs="Arial"/>
                <w:color w:val="000000"/>
                <w:sz w:val="18"/>
                <w:szCs w:val="18"/>
              </w:rPr>
            </w:pPr>
            <w:r w:rsidRPr="00306A2D">
              <w:rPr>
                <w:rFonts w:ascii="Arial" w:eastAsia="DengXian" w:hAnsi="Arial" w:cs="Arial"/>
                <w:color w:val="000000" w:themeColor="text1"/>
                <w:sz w:val="18"/>
                <w:szCs w:val="18"/>
                <w:lang w:eastAsia="zh-CN"/>
              </w:rPr>
              <w:t>0.5</w:t>
            </w:r>
          </w:p>
        </w:tc>
      </w:tr>
      <w:tr w:rsidR="008F4D94" w14:paraId="6C69F911" w14:textId="77777777" w:rsidTr="00190399">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AA3E3E1"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3884E235" w14:textId="77777777" w:rsidR="008F4D94" w:rsidRPr="005D2633" w:rsidRDefault="008F4D94" w:rsidP="008F4D94">
      <w:pPr>
        <w:pStyle w:val="Heading3"/>
        <w:rPr>
          <w:rFonts w:cs="Arial"/>
          <w:szCs w:val="28"/>
          <w:lang w:val="en-US" w:eastAsia="zh-CN"/>
        </w:rPr>
      </w:pPr>
      <w:bookmarkStart w:id="521" w:name="_Toc180420704"/>
      <w:r>
        <w:rPr>
          <w:rFonts w:cs="Arial"/>
          <w:szCs w:val="28"/>
          <w:lang w:val="en-US" w:eastAsia="zh-CN"/>
        </w:rPr>
        <w:t>5.42</w:t>
      </w:r>
      <w:r w:rsidRPr="005D2633">
        <w:rPr>
          <w:rFonts w:cs="Arial"/>
          <w:szCs w:val="28"/>
          <w:lang w:val="en-US" w:eastAsia="zh-CN"/>
        </w:rPr>
        <w:t>.2</w:t>
      </w:r>
      <w:r w:rsidRPr="005D2633">
        <w:rPr>
          <w:rFonts w:cs="Arial"/>
          <w:szCs w:val="28"/>
          <w:lang w:val="en-US" w:eastAsia="zh-CN"/>
        </w:rPr>
        <w:tab/>
        <w:t>Specific for 2 bands UL CA</w:t>
      </w:r>
      <w:bookmarkEnd w:id="521"/>
    </w:p>
    <w:p w14:paraId="5CE6EDC8" w14:textId="77777777" w:rsidR="008F4D94" w:rsidRPr="00140BB6" w:rsidRDefault="008F4D94" w:rsidP="008F4D94">
      <w:pPr>
        <w:pStyle w:val="Heading4"/>
      </w:pPr>
      <w:bookmarkStart w:id="522" w:name="_Toc180420705"/>
      <w:r>
        <w:t>5.42</w:t>
      </w:r>
      <w:r w:rsidRPr="00140BB6">
        <w:t>.2.1</w:t>
      </w:r>
      <w:r w:rsidRPr="00140BB6">
        <w:tab/>
        <w:t>UE co-existence studies</w:t>
      </w:r>
      <w:bookmarkEnd w:id="522"/>
    </w:p>
    <w:p w14:paraId="223D0C64" w14:textId="77777777" w:rsidR="008F4D94" w:rsidRPr="00242348" w:rsidRDefault="008F4D94" w:rsidP="008F4D94">
      <w:pPr>
        <w:pStyle w:val="Heading5"/>
        <w:rPr>
          <w:snapToGrid w:val="0"/>
        </w:rPr>
      </w:pPr>
      <w:bookmarkStart w:id="523" w:name="_Toc180420706"/>
      <w:r>
        <w:rPr>
          <w:rFonts w:hint="eastAsia"/>
          <w:snapToGrid w:val="0"/>
        </w:rPr>
        <w:t>5.42</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23"/>
    </w:p>
    <w:p w14:paraId="1B11200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B06CC9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B23EFE9"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3961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C01FD7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364D96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EF4255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749894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2702E49"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7A14C"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BB3D0E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62F8A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E9EF5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90B4A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3F39F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AC6D66"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5EDDBD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1169AD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2373 - 2483</w:t>
            </w:r>
          </w:p>
        </w:tc>
      </w:tr>
      <w:tr w:rsidR="008F4D94" w14:paraId="325A3A3E"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9FAF5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168B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E141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9B765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16C39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884C86"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7933D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6C5A3D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2BD49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459 - 314</w:t>
            </w:r>
          </w:p>
        </w:tc>
      </w:tr>
      <w:tr w:rsidR="008F4D94" w14:paraId="4F96CC4D"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2EC811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620B24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64621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1375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95602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5B259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2883D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57594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07CD4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3036 - 3181</w:t>
            </w:r>
          </w:p>
        </w:tc>
      </w:tr>
      <w:tr w:rsidR="008F4D94" w14:paraId="53155EE9"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BEC56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0A9258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110BE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D02535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431F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306F7E0"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5E6ED7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731638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CC4C00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204 - 384</w:t>
            </w:r>
          </w:p>
        </w:tc>
      </w:tr>
      <w:tr w:rsidR="008F4D94" w14:paraId="4527F35E"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601C9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B36EE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55D37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15D8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B6D4EE5"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B045E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D765FD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47D2C3" w14:textId="77777777" w:rsidR="008F4D94" w:rsidRDefault="008F4D94" w:rsidP="00190399">
            <w:pPr>
              <w:rPr>
                <w:rFonts w:ascii="Arial" w:hAnsi="Arial" w:cs="Arial"/>
                <w:color w:val="000000"/>
                <w:sz w:val="18"/>
                <w:szCs w:val="18"/>
              </w:rPr>
            </w:pPr>
          </w:p>
        </w:tc>
      </w:tr>
      <w:tr w:rsidR="008F4D94" w14:paraId="7F96A917"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B7868A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554AB9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4855C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E0F0EB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B4DD3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1CD726"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E1E71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26A600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5F1BE4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3699 - 3879</w:t>
            </w:r>
          </w:p>
        </w:tc>
      </w:tr>
      <w:tr w:rsidR="008F4D94" w14:paraId="05EDE71A"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76993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FE150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E42AF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5250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279A233"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C7734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89EA31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8E48971" w14:textId="77777777" w:rsidR="008F4D94" w:rsidRDefault="008F4D94" w:rsidP="00190399">
            <w:pPr>
              <w:rPr>
                <w:rFonts w:ascii="Arial" w:hAnsi="Arial" w:cs="Arial"/>
                <w:color w:val="000000"/>
                <w:sz w:val="18"/>
                <w:szCs w:val="18"/>
              </w:rPr>
            </w:pPr>
          </w:p>
        </w:tc>
      </w:tr>
      <w:tr w:rsidR="008F4D94" w14:paraId="53ED9B7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0327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2AC61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1C1F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DE57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C191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91BC451"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72EB7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CBF308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B4B8A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6477 - 6142</w:t>
            </w:r>
          </w:p>
        </w:tc>
      </w:tr>
      <w:tr w:rsidR="008F4D94" w14:paraId="37EA75A4"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472A5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315B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8761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AD7F4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87D4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B11E83"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AFE98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F9F78F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EFDAF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4029 - 3734</w:t>
            </w:r>
          </w:p>
        </w:tc>
      </w:tr>
      <w:tr w:rsidR="008F4D94" w14:paraId="189F5C06"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EC521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115452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0A76A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76D92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76A4D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9A79ED"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9A0C5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4D7A43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FC2D60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7503 - 7838</w:t>
            </w:r>
          </w:p>
        </w:tc>
      </w:tr>
      <w:tr w:rsidR="008F4D94" w14:paraId="2C50EE0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4464B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D7D4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F4E3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6C49A5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61F7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485A089"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C8064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A621D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6E2B7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6456 - 6751</w:t>
            </w:r>
          </w:p>
        </w:tc>
      </w:tr>
      <w:tr w:rsidR="008F4D94" w14:paraId="5F56081A"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6C85CD"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281A664" w14:textId="77777777" w:rsidR="008F4D94" w:rsidRDefault="008F4D94" w:rsidP="008F4D94">
      <w:pPr>
        <w:pStyle w:val="TH"/>
        <w:rPr>
          <w:rFonts w:eastAsia="MS Mincho"/>
        </w:rPr>
      </w:pPr>
    </w:p>
    <w:p w14:paraId="42D8EEB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174BD38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40" w:type="dxa"/>
        <w:jc w:val="center"/>
        <w:tblLook w:val="04A0" w:firstRow="1" w:lastRow="0" w:firstColumn="1" w:lastColumn="0" w:noHBand="0" w:noVBand="1"/>
      </w:tblPr>
      <w:tblGrid>
        <w:gridCol w:w="2880"/>
        <w:gridCol w:w="1860"/>
        <w:gridCol w:w="1660"/>
        <w:gridCol w:w="1680"/>
        <w:gridCol w:w="1760"/>
      </w:tblGrid>
      <w:tr w:rsidR="008F4D94" w14:paraId="02AC51CE" w14:textId="77777777" w:rsidTr="00190399">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DDC9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7004A02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C81492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6DFDAD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4DB788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E67AC64"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CAEF21"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448DA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FBD14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9984A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8333D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17396C9"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4D85D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B158B1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1515 - 2490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484B07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5010 - 5985</w:t>
            </w:r>
          </w:p>
        </w:tc>
      </w:tr>
      <w:tr w:rsidR="008F4D94" w14:paraId="1796AFA4" w14:textId="77777777" w:rsidTr="00190399">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A6C5BA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A05368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50A254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145B44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22795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2BC5DBB"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ADCEBB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4C7E3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93B61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4815 - 6690</w:t>
            </w:r>
          </w:p>
        </w:tc>
      </w:tr>
      <w:tr w:rsidR="008F4D94" w14:paraId="27ABCBF6" w14:textId="77777777" w:rsidTr="00190399">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F64813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DBDC9E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F6EF1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03E44B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DE8B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F2F1BB"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4BC5850"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94B48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6720 - 7770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DE731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8310 - 10185</w:t>
            </w:r>
          </w:p>
        </w:tc>
      </w:tr>
      <w:tr w:rsidR="008F4D94" w14:paraId="09C6D2DF"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63076B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C48086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7725C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F1B6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F0AA6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FD88CDC" w14:textId="77777777" w:rsidTr="00190399">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945C3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A1EA4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A609F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8115 - 10890</w:t>
            </w:r>
          </w:p>
        </w:tc>
      </w:tr>
      <w:tr w:rsidR="008F4D94" w14:paraId="31E20A9A"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A0CF1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13609F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29035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D7162A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1125356"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BD901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E4D632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4980 - 3030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9E27E42" w14:textId="77777777" w:rsidR="008F4D94" w:rsidRDefault="008F4D94" w:rsidP="00190399">
            <w:pPr>
              <w:rPr>
                <w:rFonts w:ascii="Arial" w:hAnsi="Arial" w:cs="Arial"/>
                <w:color w:val="000000"/>
                <w:sz w:val="18"/>
                <w:szCs w:val="18"/>
              </w:rPr>
            </w:pPr>
          </w:p>
        </w:tc>
      </w:tr>
      <w:tr w:rsidR="008F4D94" w14:paraId="17DF13CD"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13EE4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2A8B9B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E9637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9AB39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E8610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F4DA2F4"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07532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80EA59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8430 - 9555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F2525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11610 - 14385</w:t>
            </w:r>
          </w:p>
        </w:tc>
      </w:tr>
      <w:tr w:rsidR="008F4D94" w14:paraId="7F7B1287"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71523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66AFCB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6CD2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D4DEF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CDB76B8"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82D2F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E3DC0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10020 - 11970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87D6012" w14:textId="77777777" w:rsidR="008F4D94" w:rsidRDefault="008F4D94" w:rsidP="00190399">
            <w:pPr>
              <w:rPr>
                <w:rFonts w:ascii="Arial" w:hAnsi="Arial" w:cs="Arial"/>
                <w:color w:val="000000"/>
                <w:sz w:val="18"/>
                <w:szCs w:val="18"/>
              </w:rPr>
            </w:pPr>
          </w:p>
        </w:tc>
      </w:tr>
      <w:tr w:rsidR="008F4D94" w14:paraId="4C305350"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A66450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7456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385D8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69C9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6B01C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7C30A2"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4F8EEF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F5525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15090 - 11415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64221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3840 - 2640</w:t>
            </w:r>
          </w:p>
        </w:tc>
      </w:tr>
      <w:tr w:rsidR="008F4D94" w14:paraId="411A9AAD"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D6288B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824F5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F1FC7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6E21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0D58F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9528DC"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4ACB95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4FE87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9180 - 6330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95381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1245 - 3270</w:t>
            </w:r>
          </w:p>
        </w:tc>
      </w:tr>
      <w:tr w:rsidR="008F4D94" w14:paraId="5A6732E4"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94D78B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C1C8A1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DEAD2D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A6B82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F37F4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868D13C"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4183C1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C5B0A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14910 - 18585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167A9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10140 - 11340</w:t>
            </w:r>
          </w:p>
        </w:tc>
      </w:tr>
      <w:tr w:rsidR="008F4D94" w14:paraId="279B2BF1" w14:textId="77777777" w:rsidTr="00190399">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82FCC6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C265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BA4C7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4FF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ABCB1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3934D8" w14:textId="77777777" w:rsidTr="00190399">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6F1765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855035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13320 - 16170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06E6C2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11730 - 13755</w:t>
            </w:r>
          </w:p>
        </w:tc>
      </w:tr>
      <w:tr w:rsidR="008F4D94" w14:paraId="34BF0D63" w14:textId="77777777" w:rsidTr="00190399">
        <w:trPr>
          <w:trHeight w:val="300"/>
          <w:jc w:val="center"/>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AD205B"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071700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n71</w:t>
      </w:r>
      <w:r w:rsidRPr="00A76C0A">
        <w:rPr>
          <w:rFonts w:eastAsia="MS Mincho"/>
        </w:rPr>
        <w:t>A-</w:t>
      </w:r>
      <w:r>
        <w:rPr>
          <w:rFonts w:eastAsia="MS Mincho"/>
        </w:rPr>
        <w:t>n77</w:t>
      </w:r>
      <w:r w:rsidRPr="00A76C0A">
        <w:rPr>
          <w:rFonts w:eastAsia="MS Mincho"/>
        </w:rPr>
        <w:t>A.</w:t>
      </w:r>
    </w:p>
    <w:p w14:paraId="3AE26C1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780" w:type="dxa"/>
        <w:jc w:val="center"/>
        <w:tblLook w:val="04A0" w:firstRow="1" w:lastRow="0" w:firstColumn="1" w:lastColumn="0" w:noHBand="0" w:noVBand="1"/>
      </w:tblPr>
      <w:tblGrid>
        <w:gridCol w:w="2900"/>
        <w:gridCol w:w="1760"/>
        <w:gridCol w:w="1660"/>
        <w:gridCol w:w="1680"/>
        <w:gridCol w:w="1780"/>
      </w:tblGrid>
      <w:tr w:rsidR="008F4D94" w14:paraId="0D7630ED" w14:textId="77777777" w:rsidTr="00190399">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9A21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8AD4B1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B26844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FAE5AB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EDBB33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23E8BD1"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A3FAA93"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7F7EE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3431E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6BE19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B9E97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7BC19ED"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86A7F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CE797A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2602 - 3537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BB206C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3963 - 4898</w:t>
            </w:r>
          </w:p>
        </w:tc>
      </w:tr>
      <w:tr w:rsidR="008F4D94" w14:paraId="16EA6C1B" w14:textId="77777777" w:rsidTr="00190399">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63B742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1E330C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3D399B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BCBD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EB5FE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901552"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A41F2E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F0FFFA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2874 - 1904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D06A6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5902 - 7737</w:t>
            </w:r>
          </w:p>
        </w:tc>
      </w:tr>
      <w:tr w:rsidR="008F4D94" w14:paraId="2142EA27" w14:textId="77777777" w:rsidTr="00190399">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8E9AF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8DBEE1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48D11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89AA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84BDBF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17FAE54"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1D95F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D0ED64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4626 - 5596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D3E7E4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7263 - 9098</w:t>
            </w:r>
          </w:p>
        </w:tc>
      </w:tr>
      <w:tr w:rsidR="008F4D94" w14:paraId="7099A188"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A4FB75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F3A458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89FE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EB855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F6714E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BB32EE" w14:textId="77777777" w:rsidTr="00190399">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D6C069"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9A06C7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2211 - 1206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6DCF6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9202 - 11937</w:t>
            </w:r>
          </w:p>
        </w:tc>
      </w:tr>
      <w:tr w:rsidR="008F4D94" w14:paraId="05A25B41"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59DC66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0D2280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955712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DE1AC7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40E34923"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937034"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3445F7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10E691D" w14:textId="77777777" w:rsidR="008F4D94" w:rsidRDefault="008F4D94" w:rsidP="00190399">
            <w:pPr>
              <w:rPr>
                <w:rFonts w:ascii="Arial" w:hAnsi="Arial" w:cs="Arial"/>
                <w:color w:val="000000"/>
                <w:sz w:val="18"/>
                <w:szCs w:val="18"/>
              </w:rPr>
            </w:pPr>
          </w:p>
        </w:tc>
      </w:tr>
      <w:tr w:rsidR="008F4D94" w14:paraId="447DF346"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A79A81E"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83370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85D69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B66BF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58B0A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028253"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EAA0F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A2E0A1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5289 - 6294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45A61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10563 - 13298</w:t>
            </w:r>
          </w:p>
        </w:tc>
      </w:tr>
      <w:tr w:rsidR="008F4D94" w14:paraId="7B961972"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54E713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D58F96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964E2B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E5B9CA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44931CD"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85B15A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959E55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7926 - 9796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8C0B76A" w14:textId="77777777" w:rsidR="008F4D94" w:rsidRDefault="008F4D94" w:rsidP="00190399">
            <w:pPr>
              <w:rPr>
                <w:rFonts w:ascii="Arial" w:hAnsi="Arial" w:cs="Arial"/>
                <w:color w:val="000000"/>
                <w:sz w:val="18"/>
                <w:szCs w:val="18"/>
              </w:rPr>
            </w:pPr>
          </w:p>
        </w:tc>
      </w:tr>
      <w:tr w:rsidR="008F4D94" w14:paraId="7D2F3481"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7086C94"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3A1AD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24A95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810C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B8375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C778FC"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FE327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0E31E4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16137 - 12502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0E61B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508 - 1548</w:t>
            </w:r>
          </w:p>
        </w:tc>
      </w:tr>
      <w:tr w:rsidR="008F4D94" w14:paraId="286BE5F1"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79044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6A71D5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41DA0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F9869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51CAED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B21029E"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E6109B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BBFAAE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0BEA1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4506 - 6411</w:t>
            </w:r>
          </w:p>
        </w:tc>
      </w:tr>
      <w:tr w:rsidR="008F4D94" w14:paraId="1E2FDCB7"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C6E6E6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38EFBE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6393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0B7A6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62E6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8E83DD"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33138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B80DA9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13863 - 17498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4F983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5952 - 6992</w:t>
            </w:r>
          </w:p>
        </w:tc>
      </w:tr>
      <w:tr w:rsidR="008F4D94" w14:paraId="3D234F52" w14:textId="77777777" w:rsidTr="00190399">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659CF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844586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FF12C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7FFCB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D0FAB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E6FB40" w14:textId="77777777" w:rsidTr="00190399">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EA6DEF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2C3C1C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11226 - 13996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EED82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8589 - 10494</w:t>
            </w:r>
          </w:p>
        </w:tc>
      </w:tr>
      <w:tr w:rsidR="008F4D94" w14:paraId="1A33E6AC" w14:textId="77777777" w:rsidTr="00190399">
        <w:trPr>
          <w:trHeight w:val="300"/>
          <w:jc w:val="center"/>
        </w:trPr>
        <w:tc>
          <w:tcPr>
            <w:tcW w:w="97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341B119"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7F5863E" w14:textId="77777777" w:rsidR="006656B8" w:rsidRDefault="006656B8" w:rsidP="00CF42FD"/>
    <w:p w14:paraId="54251F1D" w14:textId="77777777" w:rsidR="008F4D94" w:rsidRPr="00627C18" w:rsidRDefault="008F4D94" w:rsidP="00CF42FD">
      <w:r w:rsidRPr="00627C18">
        <w:t xml:space="preserve">Based on the analysis in Table </w:t>
      </w:r>
      <w:r>
        <w:t>5.42</w:t>
      </w:r>
      <w:r w:rsidRPr="00627C18">
        <w:t>.2.1.1-1 there is</w:t>
      </w:r>
      <w:r>
        <w:t xml:space="preserve"> IMD3, IMD4 and IMD5 </w:t>
      </w:r>
      <w:r w:rsidRPr="00627C18">
        <w:t>from n</w:t>
      </w:r>
      <w:r>
        <w:t>3</w:t>
      </w:r>
      <w:r w:rsidRPr="00627C18">
        <w:t xml:space="preserve"> and n71 into RX band n7</w:t>
      </w:r>
      <w:r>
        <w:t>7</w:t>
      </w:r>
      <w:r w:rsidRPr="00627C18">
        <w:t>. </w:t>
      </w:r>
    </w:p>
    <w:p w14:paraId="2F277214" w14:textId="77777777" w:rsidR="008F4D94" w:rsidRPr="00627C18" w:rsidRDefault="008F4D94" w:rsidP="00CF42FD">
      <w:r w:rsidRPr="00627C18">
        <w:t xml:space="preserve">Based on the analysis in Table </w:t>
      </w:r>
      <w:r>
        <w:t>5.42</w:t>
      </w:r>
      <w:r w:rsidRPr="00627C18">
        <w:t>.2.1.1-</w:t>
      </w:r>
      <w:r>
        <w:t xml:space="preserve">2 </w:t>
      </w:r>
      <w:r w:rsidRPr="00627C18">
        <w:t>there is IMD</w:t>
      </w:r>
      <w:r>
        <w:t>3</w:t>
      </w:r>
      <w:r w:rsidRPr="00627C18">
        <w:t xml:space="preserve"> from n</w:t>
      </w:r>
      <w:r>
        <w:t>3</w:t>
      </w:r>
      <w:r w:rsidRPr="00627C18">
        <w:t xml:space="preserve"> and n7</w:t>
      </w:r>
      <w:r>
        <w:t>7</w:t>
      </w:r>
      <w:r w:rsidRPr="00627C18">
        <w:t xml:space="preserve"> into RX band n</w:t>
      </w:r>
      <w:r>
        <w:t>71</w:t>
      </w:r>
      <w:r w:rsidRPr="00627C18">
        <w:t>. </w:t>
      </w:r>
    </w:p>
    <w:p w14:paraId="17503B3D" w14:textId="77777777" w:rsidR="008F4D94" w:rsidRPr="00627C18" w:rsidRDefault="008F4D94" w:rsidP="00CF42FD">
      <w:r w:rsidRPr="00627C18">
        <w:t xml:space="preserve">Based on the analysis in Table </w:t>
      </w:r>
      <w:r>
        <w:t>5.42</w:t>
      </w:r>
      <w:r w:rsidRPr="00627C18">
        <w:t>.2.1.1-3 there is IMD</w:t>
      </w:r>
      <w:r>
        <w:t>4</w:t>
      </w:r>
      <w:r w:rsidRPr="00627C18">
        <w:t xml:space="preserve"> from n71 and n7</w:t>
      </w:r>
      <w:r>
        <w:t>7</w:t>
      </w:r>
      <w:r w:rsidRPr="00627C18">
        <w:t xml:space="preserve"> into RX band n</w:t>
      </w:r>
      <w:r>
        <w:t>3</w:t>
      </w:r>
      <w:r w:rsidRPr="00627C18">
        <w:t>. </w:t>
      </w:r>
    </w:p>
    <w:p w14:paraId="7BFD620E" w14:textId="77777777" w:rsidR="008F4D94" w:rsidRDefault="008F4D94" w:rsidP="00CF42FD">
      <w:pPr>
        <w:rPr>
          <w:snapToGrid w:val="0"/>
        </w:rPr>
      </w:pPr>
    </w:p>
    <w:p w14:paraId="42A7BD8E" w14:textId="77777777" w:rsidR="008F4D94" w:rsidRDefault="008F4D94" w:rsidP="008F4D94">
      <w:pPr>
        <w:pStyle w:val="Heading4"/>
      </w:pPr>
      <w:bookmarkStart w:id="524" w:name="_Toc180420707"/>
      <w:r>
        <w:t>5.42</w:t>
      </w:r>
      <w:r w:rsidRPr="00AB69C8">
        <w:t>.2.</w:t>
      </w:r>
      <w:r>
        <w:t>2</w:t>
      </w:r>
      <w:r w:rsidRPr="00AB69C8">
        <w:tab/>
        <w:t>REFSENS requirements</w:t>
      </w:r>
      <w:bookmarkEnd w:id="524"/>
    </w:p>
    <w:p w14:paraId="381FBDD6" w14:textId="77777777" w:rsidR="008F4D94" w:rsidRPr="00F56C67" w:rsidRDefault="008F4D94" w:rsidP="008F4D94">
      <w:r>
        <w:t>The MSD values are re-used from CA_n66-n71-n77 for IMD3 into n77 and n71 and DC_71A_n25A-n77A for the IMD4 into n3.</w:t>
      </w:r>
    </w:p>
    <w:p w14:paraId="34C29EFF"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SimSun" w:hAnsi="Arial" w:cs="Arial" w:hint="eastAsia"/>
          <w:b/>
          <w:lang w:val="en-US" w:eastAsia="zh-CN"/>
        </w:rPr>
        <w:t>5.42</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1F4D16B2"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95A77D3"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B3B5AB" w14:textId="77777777" w:rsidR="008F4D94" w:rsidRPr="006E069C" w:rsidRDefault="008F4D94" w:rsidP="00190399">
            <w:pPr>
              <w:pStyle w:val="TAH"/>
            </w:pPr>
            <w:r w:rsidRPr="006E069C">
              <w:t>Source of IMD</w:t>
            </w:r>
          </w:p>
        </w:tc>
      </w:tr>
      <w:tr w:rsidR="008F4D94" w:rsidRPr="006E069C" w14:paraId="7A99CB93"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B6C7FA1"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C6942F1"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D39F058"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2C61CD0"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54C1DEC"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424AFB6"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E75D62C"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9A635F8"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87138B9" w14:textId="77777777" w:rsidR="008F4D94" w:rsidRPr="006E069C" w:rsidRDefault="008F4D94" w:rsidP="00190399">
            <w:pPr>
              <w:pStyle w:val="TAH"/>
            </w:pPr>
          </w:p>
        </w:tc>
      </w:tr>
      <w:tr w:rsidR="008F4D94" w:rsidRPr="006E069C" w14:paraId="0E8C88B3"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23B358" w14:textId="77777777" w:rsidR="008F4D94" w:rsidRDefault="008F4D94" w:rsidP="00190399">
            <w:pPr>
              <w:pStyle w:val="TAC"/>
              <w:rPr>
                <w:lang w:val="en-US" w:eastAsia="zh-CN"/>
              </w:rPr>
            </w:pPr>
            <w:r>
              <w:rPr>
                <w:lang w:val="en-US" w:eastAsia="zh-CN"/>
              </w:rPr>
              <w:t>CA_n3-n71-n77</w:t>
            </w:r>
          </w:p>
        </w:tc>
        <w:tc>
          <w:tcPr>
            <w:tcW w:w="923" w:type="dxa"/>
            <w:tcBorders>
              <w:top w:val="single" w:sz="4" w:space="0" w:color="auto"/>
              <w:left w:val="single" w:sz="4" w:space="0" w:color="auto"/>
              <w:right w:val="single" w:sz="4" w:space="0" w:color="auto"/>
            </w:tcBorders>
            <w:vAlign w:val="center"/>
          </w:tcPr>
          <w:p w14:paraId="69A43B5D" w14:textId="77777777" w:rsidR="008F4D94" w:rsidRPr="00D462F1" w:rsidRDefault="008F4D94" w:rsidP="00190399">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5C865D7D" w14:textId="77777777" w:rsidR="008F4D94" w:rsidRPr="00D462F1" w:rsidRDefault="008F4D94" w:rsidP="00190399">
            <w:pPr>
              <w:pStyle w:val="TAC"/>
              <w:rPr>
                <w:rFonts w:cs="Arial"/>
                <w:color w:val="000000"/>
                <w:szCs w:val="18"/>
              </w:rPr>
            </w:pPr>
            <w:r>
              <w:rPr>
                <w:rFonts w:cs="Arial"/>
                <w:color w:val="000000"/>
                <w:szCs w:val="18"/>
              </w:rPr>
              <w:t>1730</w:t>
            </w:r>
          </w:p>
        </w:tc>
        <w:tc>
          <w:tcPr>
            <w:tcW w:w="1012" w:type="dxa"/>
            <w:tcBorders>
              <w:top w:val="single" w:sz="4" w:space="0" w:color="auto"/>
              <w:left w:val="single" w:sz="4" w:space="0" w:color="auto"/>
              <w:right w:val="single" w:sz="4" w:space="0" w:color="auto"/>
            </w:tcBorders>
          </w:tcPr>
          <w:p w14:paraId="29BD642C" w14:textId="77777777" w:rsidR="008F4D94" w:rsidRPr="00D462F1"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1B8A4B4" w14:textId="77777777" w:rsidR="008F4D94" w:rsidRPr="00D462F1"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03937A7D" w14:textId="77777777" w:rsidR="008F4D94" w:rsidRPr="00D462F1" w:rsidRDefault="008F4D94" w:rsidP="00190399">
            <w:pPr>
              <w:pStyle w:val="TAC"/>
              <w:rPr>
                <w:rFonts w:cs="Arial"/>
                <w:color w:val="000000"/>
                <w:szCs w:val="18"/>
              </w:rPr>
            </w:pPr>
            <w:r>
              <w:rPr>
                <w:rFonts w:cs="Arial"/>
                <w:color w:val="000000"/>
                <w:szCs w:val="18"/>
              </w:rPr>
              <w:t>1825</w:t>
            </w:r>
          </w:p>
        </w:tc>
        <w:tc>
          <w:tcPr>
            <w:tcW w:w="797" w:type="dxa"/>
            <w:tcBorders>
              <w:top w:val="single" w:sz="4" w:space="0" w:color="auto"/>
              <w:left w:val="single" w:sz="4" w:space="0" w:color="auto"/>
              <w:bottom w:val="single" w:sz="4" w:space="0" w:color="auto"/>
              <w:right w:val="single" w:sz="4" w:space="0" w:color="auto"/>
            </w:tcBorders>
          </w:tcPr>
          <w:p w14:paraId="4BCED2DE" w14:textId="77777777" w:rsidR="008F4D94" w:rsidRPr="00D462F1"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87C7719"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9F1DBDD" w14:textId="77777777" w:rsidR="008F4D94" w:rsidRPr="00D462F1" w:rsidRDefault="008F4D94" w:rsidP="00190399">
            <w:pPr>
              <w:pStyle w:val="TAC"/>
              <w:rPr>
                <w:lang w:val="en-US" w:eastAsia="zh-CN"/>
              </w:rPr>
            </w:pPr>
            <w:r w:rsidRPr="00D462F1">
              <w:rPr>
                <w:lang w:val="en-US" w:eastAsia="zh-CN"/>
              </w:rPr>
              <w:t>N/A</w:t>
            </w:r>
          </w:p>
        </w:tc>
      </w:tr>
      <w:tr w:rsidR="008F4D94" w:rsidRPr="006E069C" w14:paraId="7767DE56"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0650595" w14:textId="77777777" w:rsidR="008F4D94"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7E93F4B3" w14:textId="77777777" w:rsidR="008F4D94" w:rsidRPr="00D462F1" w:rsidRDefault="008F4D94" w:rsidP="00190399">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right w:val="single" w:sz="4" w:space="0" w:color="auto"/>
            </w:tcBorders>
            <w:vAlign w:val="center"/>
          </w:tcPr>
          <w:p w14:paraId="0D1F737D" w14:textId="77777777" w:rsidR="008F4D94" w:rsidRPr="00D462F1" w:rsidRDefault="008F4D94" w:rsidP="00190399">
            <w:pPr>
              <w:pStyle w:val="TAC"/>
              <w:rPr>
                <w:rFonts w:cs="Arial"/>
                <w:color w:val="000000"/>
                <w:szCs w:val="18"/>
              </w:rPr>
            </w:pPr>
            <w:r>
              <w:rPr>
                <w:rFonts w:cs="Arial"/>
                <w:color w:val="000000"/>
                <w:szCs w:val="18"/>
              </w:rPr>
              <w:t>680</w:t>
            </w:r>
          </w:p>
        </w:tc>
        <w:tc>
          <w:tcPr>
            <w:tcW w:w="1012" w:type="dxa"/>
            <w:tcBorders>
              <w:top w:val="single" w:sz="4" w:space="0" w:color="auto"/>
              <w:left w:val="single" w:sz="4" w:space="0" w:color="auto"/>
              <w:right w:val="single" w:sz="4" w:space="0" w:color="auto"/>
            </w:tcBorders>
          </w:tcPr>
          <w:p w14:paraId="0A9E2AA6" w14:textId="77777777" w:rsidR="008F4D94" w:rsidRPr="00D462F1"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0D6EA88" w14:textId="77777777" w:rsidR="008F4D94" w:rsidRPr="00D462F1"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7FF06780" w14:textId="77777777" w:rsidR="008F4D94" w:rsidRPr="00D462F1" w:rsidRDefault="008F4D94" w:rsidP="00190399">
            <w:pPr>
              <w:pStyle w:val="TAC"/>
              <w:rPr>
                <w:rFonts w:cs="Arial"/>
                <w:color w:val="000000"/>
                <w:szCs w:val="18"/>
              </w:rPr>
            </w:pPr>
            <w:r>
              <w:rPr>
                <w:rFonts w:cs="Arial"/>
                <w:color w:val="000000"/>
                <w:szCs w:val="18"/>
              </w:rPr>
              <w:t>634</w:t>
            </w:r>
          </w:p>
        </w:tc>
        <w:tc>
          <w:tcPr>
            <w:tcW w:w="797" w:type="dxa"/>
            <w:tcBorders>
              <w:top w:val="single" w:sz="4" w:space="0" w:color="auto"/>
              <w:left w:val="single" w:sz="4" w:space="0" w:color="auto"/>
              <w:bottom w:val="single" w:sz="4" w:space="0" w:color="auto"/>
              <w:right w:val="single" w:sz="4" w:space="0" w:color="auto"/>
            </w:tcBorders>
          </w:tcPr>
          <w:p w14:paraId="44BFA2B2" w14:textId="77777777" w:rsidR="008F4D94" w:rsidRPr="00D462F1"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6D1509F"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70EA1F4" w14:textId="77777777" w:rsidR="008F4D94" w:rsidRPr="00D462F1" w:rsidRDefault="008F4D94" w:rsidP="00190399">
            <w:pPr>
              <w:pStyle w:val="TAC"/>
              <w:rPr>
                <w:lang w:val="en-US" w:eastAsia="zh-CN"/>
              </w:rPr>
            </w:pPr>
            <w:r w:rsidRPr="00D462F1">
              <w:rPr>
                <w:lang w:val="en-US" w:eastAsia="zh-CN"/>
              </w:rPr>
              <w:t>N/A</w:t>
            </w:r>
          </w:p>
        </w:tc>
      </w:tr>
      <w:tr w:rsidR="008F4D94" w:rsidRPr="006E069C" w14:paraId="268A928A"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6C97B22" w14:textId="77777777" w:rsidR="008F4D94"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5A85A4C9" w14:textId="77777777" w:rsidR="008F4D94" w:rsidRPr="00D462F1" w:rsidRDefault="008F4D94" w:rsidP="00190399">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right w:val="single" w:sz="4" w:space="0" w:color="auto"/>
            </w:tcBorders>
            <w:vAlign w:val="center"/>
          </w:tcPr>
          <w:p w14:paraId="540FA044" w14:textId="77777777" w:rsidR="008F4D94" w:rsidRPr="00D462F1" w:rsidRDefault="008F4D94" w:rsidP="00190399">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76842418" w14:textId="77777777" w:rsidR="008F4D94" w:rsidRPr="00D462F1"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4669B34A" w14:textId="77777777" w:rsidR="008F4D94" w:rsidRPr="00D462F1" w:rsidRDefault="008F4D94" w:rsidP="00190399">
            <w:pPr>
              <w:pStyle w:val="TAC"/>
              <w:rPr>
                <w:lang w:val="en-US" w:eastAsia="zh-CN"/>
              </w:rPr>
            </w:pPr>
            <w:r>
              <w:t>N/A</w:t>
            </w:r>
          </w:p>
        </w:tc>
        <w:tc>
          <w:tcPr>
            <w:tcW w:w="881" w:type="dxa"/>
            <w:tcBorders>
              <w:top w:val="single" w:sz="4" w:space="0" w:color="auto"/>
              <w:left w:val="single" w:sz="4" w:space="0" w:color="auto"/>
              <w:right w:val="single" w:sz="4" w:space="0" w:color="auto"/>
            </w:tcBorders>
            <w:vAlign w:val="center"/>
          </w:tcPr>
          <w:p w14:paraId="60100069" w14:textId="77777777" w:rsidR="008F4D94" w:rsidRPr="00D462F1" w:rsidRDefault="008F4D94" w:rsidP="00190399">
            <w:pPr>
              <w:pStyle w:val="TAC"/>
              <w:rPr>
                <w:rFonts w:cs="Arial"/>
                <w:color w:val="000000"/>
                <w:szCs w:val="18"/>
              </w:rPr>
            </w:pPr>
            <w:r>
              <w:rPr>
                <w:rFonts w:cs="Arial"/>
                <w:color w:val="000000"/>
                <w:szCs w:val="18"/>
              </w:rPr>
              <w:t>4140</w:t>
            </w:r>
          </w:p>
        </w:tc>
        <w:tc>
          <w:tcPr>
            <w:tcW w:w="797" w:type="dxa"/>
            <w:tcBorders>
              <w:top w:val="single" w:sz="4" w:space="0" w:color="auto"/>
              <w:left w:val="single" w:sz="4" w:space="0" w:color="auto"/>
              <w:bottom w:val="single" w:sz="4" w:space="0" w:color="auto"/>
              <w:right w:val="single" w:sz="4" w:space="0" w:color="auto"/>
            </w:tcBorders>
          </w:tcPr>
          <w:p w14:paraId="60ECB6E0" w14:textId="77777777" w:rsidR="008F4D94" w:rsidRPr="00D462F1" w:rsidRDefault="008F4D94" w:rsidP="00190399">
            <w:pPr>
              <w:pStyle w:val="TAC"/>
              <w:rPr>
                <w:lang w:val="en-US" w:eastAsia="zh-CN"/>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vAlign w:val="center"/>
          </w:tcPr>
          <w:p w14:paraId="74309D71" w14:textId="77777777" w:rsidR="008F4D94" w:rsidRPr="00D462F1"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814F1BD" w14:textId="77777777" w:rsidR="008F4D94" w:rsidRPr="00D462F1" w:rsidRDefault="008F4D94" w:rsidP="00190399">
            <w:pPr>
              <w:pStyle w:val="TAC"/>
              <w:rPr>
                <w:lang w:val="en-US" w:eastAsia="zh-CN"/>
              </w:rPr>
            </w:pPr>
            <w:r w:rsidRPr="00D462F1">
              <w:rPr>
                <w:lang w:val="en-US" w:eastAsia="zh-CN"/>
              </w:rPr>
              <w:t>IMD</w:t>
            </w:r>
            <w:r>
              <w:rPr>
                <w:lang w:val="en-US" w:eastAsia="zh-CN"/>
              </w:rPr>
              <w:t>3</w:t>
            </w:r>
            <w:r>
              <w:rPr>
                <w:vertAlign w:val="superscript"/>
                <w:lang w:val="en-US" w:eastAsia="zh-CN"/>
              </w:rPr>
              <w:t>1</w:t>
            </w:r>
          </w:p>
        </w:tc>
      </w:tr>
      <w:tr w:rsidR="008F4D94" w:rsidRPr="006E069C" w14:paraId="609D6558"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D24786C" w14:textId="77777777" w:rsidR="008F4D94"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6B2C9B3A" w14:textId="77777777" w:rsidR="008F4D94" w:rsidRPr="00D462F1" w:rsidRDefault="008F4D94" w:rsidP="00190399">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294BF1AA" w14:textId="77777777" w:rsidR="008F4D94" w:rsidRDefault="008F4D94" w:rsidP="00190399">
            <w:pPr>
              <w:pStyle w:val="TAC"/>
              <w:rPr>
                <w:rFonts w:cs="Arial"/>
                <w:color w:val="000000"/>
                <w:szCs w:val="18"/>
              </w:rPr>
            </w:pPr>
            <w:r>
              <w:rPr>
                <w:rFonts w:cs="Arial"/>
                <w:color w:val="000000"/>
                <w:szCs w:val="18"/>
              </w:rPr>
              <w:t>1747</w:t>
            </w:r>
          </w:p>
        </w:tc>
        <w:tc>
          <w:tcPr>
            <w:tcW w:w="1012" w:type="dxa"/>
            <w:tcBorders>
              <w:top w:val="single" w:sz="4" w:space="0" w:color="auto"/>
              <w:left w:val="single" w:sz="4" w:space="0" w:color="auto"/>
              <w:right w:val="single" w:sz="4" w:space="0" w:color="auto"/>
            </w:tcBorders>
          </w:tcPr>
          <w:p w14:paraId="6182C851" w14:textId="77777777" w:rsidR="008F4D94"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14BC927" w14:textId="77777777" w:rsidR="008F4D94" w:rsidRDefault="008F4D94" w:rsidP="00190399">
            <w:pPr>
              <w:pStyle w:val="TAC"/>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0370D56F" w14:textId="77777777" w:rsidR="008F4D94" w:rsidRDefault="008F4D94" w:rsidP="00190399">
            <w:pPr>
              <w:pStyle w:val="TAC"/>
              <w:rPr>
                <w:rFonts w:cs="Arial"/>
                <w:color w:val="000000"/>
                <w:szCs w:val="18"/>
              </w:rPr>
            </w:pPr>
            <w:r>
              <w:rPr>
                <w:rFonts w:cs="Arial"/>
                <w:color w:val="000000"/>
                <w:szCs w:val="18"/>
              </w:rPr>
              <w:t>1842</w:t>
            </w:r>
          </w:p>
        </w:tc>
        <w:tc>
          <w:tcPr>
            <w:tcW w:w="797" w:type="dxa"/>
            <w:tcBorders>
              <w:top w:val="single" w:sz="4" w:space="0" w:color="auto"/>
              <w:left w:val="single" w:sz="4" w:space="0" w:color="auto"/>
              <w:bottom w:val="single" w:sz="4" w:space="0" w:color="auto"/>
              <w:right w:val="single" w:sz="4" w:space="0" w:color="auto"/>
            </w:tcBorders>
          </w:tcPr>
          <w:p w14:paraId="1AB8A4F8" w14:textId="77777777" w:rsidR="008F4D94" w:rsidRPr="00D462F1" w:rsidRDefault="008F4D94" w:rsidP="00190399">
            <w:pPr>
              <w:pStyle w:val="TAC"/>
              <w:rPr>
                <w:rFonts w:eastAsia="Malgun Gothic"/>
                <w:lang w:eastAsia="ko-KR"/>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89D86ED"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E4DFADB" w14:textId="77777777" w:rsidR="008F4D94" w:rsidRPr="00D462F1" w:rsidRDefault="008F4D94" w:rsidP="00190399">
            <w:pPr>
              <w:pStyle w:val="TAC"/>
              <w:rPr>
                <w:lang w:val="en-US" w:eastAsia="zh-CN"/>
              </w:rPr>
            </w:pPr>
            <w:r w:rsidRPr="00D462F1">
              <w:rPr>
                <w:lang w:val="en-US" w:eastAsia="zh-CN"/>
              </w:rPr>
              <w:t>N/A</w:t>
            </w:r>
          </w:p>
        </w:tc>
      </w:tr>
      <w:tr w:rsidR="008F4D94" w:rsidRPr="006E069C" w14:paraId="3911C812"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145CD3E" w14:textId="77777777" w:rsidR="008F4D94"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3DDF890F" w14:textId="77777777" w:rsidR="008F4D94" w:rsidRPr="00D462F1" w:rsidRDefault="008F4D94" w:rsidP="00190399">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right w:val="single" w:sz="4" w:space="0" w:color="auto"/>
            </w:tcBorders>
            <w:vAlign w:val="center"/>
          </w:tcPr>
          <w:p w14:paraId="4399CD81" w14:textId="77777777" w:rsidR="008F4D94" w:rsidRDefault="008F4D94" w:rsidP="00190399">
            <w:pPr>
              <w:pStyle w:val="TAC"/>
              <w:rPr>
                <w:rFonts w:cs="Arial"/>
                <w:color w:val="000000"/>
                <w:szCs w:val="18"/>
              </w:rPr>
            </w:pPr>
            <w:r>
              <w:rPr>
                <w:rFonts w:cs="Arial"/>
                <w:color w:val="000000"/>
                <w:szCs w:val="18"/>
              </w:rPr>
              <w:t>680</w:t>
            </w:r>
          </w:p>
        </w:tc>
        <w:tc>
          <w:tcPr>
            <w:tcW w:w="1012" w:type="dxa"/>
            <w:tcBorders>
              <w:top w:val="single" w:sz="4" w:space="0" w:color="auto"/>
              <w:left w:val="single" w:sz="4" w:space="0" w:color="auto"/>
              <w:right w:val="single" w:sz="4" w:space="0" w:color="auto"/>
            </w:tcBorders>
          </w:tcPr>
          <w:p w14:paraId="7E6DAB85" w14:textId="77777777" w:rsidR="008F4D94"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505A0F77" w14:textId="77777777" w:rsidR="008F4D94" w:rsidRDefault="008F4D94" w:rsidP="00190399">
            <w:pPr>
              <w:pStyle w:val="TAC"/>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2A1035B4" w14:textId="77777777" w:rsidR="008F4D94" w:rsidRDefault="008F4D94" w:rsidP="00190399">
            <w:pPr>
              <w:pStyle w:val="TAC"/>
              <w:rPr>
                <w:rFonts w:cs="Arial"/>
                <w:color w:val="000000"/>
                <w:szCs w:val="18"/>
              </w:rPr>
            </w:pPr>
            <w:r>
              <w:rPr>
                <w:rFonts w:cs="Arial"/>
                <w:color w:val="000000"/>
                <w:szCs w:val="18"/>
              </w:rPr>
              <w:t>634</w:t>
            </w:r>
          </w:p>
        </w:tc>
        <w:tc>
          <w:tcPr>
            <w:tcW w:w="797" w:type="dxa"/>
            <w:tcBorders>
              <w:top w:val="single" w:sz="4" w:space="0" w:color="auto"/>
              <w:left w:val="single" w:sz="4" w:space="0" w:color="auto"/>
              <w:bottom w:val="single" w:sz="4" w:space="0" w:color="auto"/>
              <w:right w:val="single" w:sz="4" w:space="0" w:color="auto"/>
            </w:tcBorders>
          </w:tcPr>
          <w:p w14:paraId="4AE8FC54" w14:textId="77777777" w:rsidR="008F4D94" w:rsidRPr="00D462F1" w:rsidRDefault="008F4D94" w:rsidP="00190399">
            <w:pPr>
              <w:pStyle w:val="TAC"/>
              <w:rPr>
                <w:rFonts w:eastAsia="Malgun Gothic"/>
                <w:lang w:eastAsia="ko-KR"/>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724F65C"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00C0B14" w14:textId="77777777" w:rsidR="008F4D94" w:rsidRPr="00D462F1" w:rsidRDefault="008F4D94" w:rsidP="00190399">
            <w:pPr>
              <w:pStyle w:val="TAC"/>
              <w:rPr>
                <w:lang w:val="en-US" w:eastAsia="zh-CN"/>
              </w:rPr>
            </w:pPr>
            <w:r w:rsidRPr="00D462F1">
              <w:rPr>
                <w:lang w:val="en-US" w:eastAsia="zh-CN"/>
              </w:rPr>
              <w:t>N/A</w:t>
            </w:r>
          </w:p>
        </w:tc>
      </w:tr>
      <w:tr w:rsidR="008F4D94" w:rsidRPr="006E069C" w14:paraId="622EFC1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A353127" w14:textId="77777777" w:rsidR="008F4D94"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65ABA478" w14:textId="77777777" w:rsidR="008F4D94" w:rsidRPr="00D462F1" w:rsidRDefault="008F4D94" w:rsidP="00190399">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right w:val="single" w:sz="4" w:space="0" w:color="auto"/>
            </w:tcBorders>
            <w:vAlign w:val="center"/>
          </w:tcPr>
          <w:p w14:paraId="04D180D0" w14:textId="77777777" w:rsidR="008F4D94" w:rsidRDefault="008F4D94" w:rsidP="00190399">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744770A5" w14:textId="77777777" w:rsidR="008F4D94"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73B955E9" w14:textId="77777777" w:rsidR="008F4D94" w:rsidRDefault="008F4D94" w:rsidP="00190399">
            <w:pPr>
              <w:pStyle w:val="TAC"/>
            </w:pPr>
            <w:r>
              <w:t>N/A</w:t>
            </w:r>
          </w:p>
        </w:tc>
        <w:tc>
          <w:tcPr>
            <w:tcW w:w="881" w:type="dxa"/>
            <w:tcBorders>
              <w:top w:val="single" w:sz="4" w:space="0" w:color="auto"/>
              <w:left w:val="single" w:sz="4" w:space="0" w:color="auto"/>
              <w:right w:val="single" w:sz="4" w:space="0" w:color="auto"/>
            </w:tcBorders>
            <w:vAlign w:val="center"/>
          </w:tcPr>
          <w:p w14:paraId="2821C21C" w14:textId="77777777" w:rsidR="008F4D94" w:rsidRDefault="008F4D94" w:rsidP="00190399">
            <w:pPr>
              <w:pStyle w:val="TAC"/>
              <w:rPr>
                <w:rFonts w:cs="Arial"/>
                <w:color w:val="000000"/>
                <w:szCs w:val="18"/>
              </w:rPr>
            </w:pPr>
            <w:r>
              <w:rPr>
                <w:rFonts w:cs="Arial"/>
                <w:color w:val="000000"/>
                <w:szCs w:val="18"/>
              </w:rPr>
              <w:t>3787</w:t>
            </w:r>
          </w:p>
        </w:tc>
        <w:tc>
          <w:tcPr>
            <w:tcW w:w="797" w:type="dxa"/>
            <w:tcBorders>
              <w:top w:val="single" w:sz="4" w:space="0" w:color="auto"/>
              <w:left w:val="single" w:sz="4" w:space="0" w:color="auto"/>
              <w:bottom w:val="single" w:sz="4" w:space="0" w:color="auto"/>
              <w:right w:val="single" w:sz="4" w:space="0" w:color="auto"/>
            </w:tcBorders>
          </w:tcPr>
          <w:p w14:paraId="32206664" w14:textId="77777777" w:rsidR="008F4D94" w:rsidRPr="00D462F1" w:rsidRDefault="008F4D94" w:rsidP="00190399">
            <w:pPr>
              <w:pStyle w:val="TAC"/>
              <w:rPr>
                <w:rFonts w:eastAsia="Malgun Gothic"/>
                <w:lang w:eastAsia="ko-KR"/>
              </w:rPr>
            </w:pPr>
            <w:r w:rsidRPr="00D462F1">
              <w:rPr>
                <w:rFonts w:eastAsia="Malgun Gothic"/>
                <w:lang w:eastAsia="ko-KR"/>
              </w:rPr>
              <w:t>1</w:t>
            </w:r>
            <w:r>
              <w:rPr>
                <w:rFonts w:eastAsia="Malgun Gothic"/>
                <w:lang w:eastAsia="ko-KR"/>
              </w:rPr>
              <w:t>0.1</w:t>
            </w:r>
          </w:p>
        </w:tc>
        <w:tc>
          <w:tcPr>
            <w:tcW w:w="828" w:type="dxa"/>
            <w:tcBorders>
              <w:top w:val="single" w:sz="4" w:space="0" w:color="auto"/>
              <w:left w:val="single" w:sz="4" w:space="0" w:color="auto"/>
              <w:right w:val="single" w:sz="4" w:space="0" w:color="auto"/>
            </w:tcBorders>
            <w:vAlign w:val="center"/>
          </w:tcPr>
          <w:p w14:paraId="2004E957" w14:textId="77777777" w:rsidR="008F4D94" w:rsidRPr="00D462F1"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7786E5E" w14:textId="77777777" w:rsidR="008F4D94" w:rsidRPr="00D462F1" w:rsidRDefault="008F4D94" w:rsidP="00190399">
            <w:pPr>
              <w:pStyle w:val="TAC"/>
              <w:rPr>
                <w:lang w:val="en-US" w:eastAsia="zh-CN"/>
              </w:rPr>
            </w:pPr>
            <w:r w:rsidRPr="00D462F1">
              <w:rPr>
                <w:lang w:val="en-US" w:eastAsia="zh-CN"/>
              </w:rPr>
              <w:t>IMD</w:t>
            </w:r>
            <w:r>
              <w:rPr>
                <w:lang w:val="en-US" w:eastAsia="zh-CN"/>
              </w:rPr>
              <w:t>4</w:t>
            </w:r>
          </w:p>
        </w:tc>
      </w:tr>
      <w:tr w:rsidR="008F4D94" w:rsidRPr="006E069C" w14:paraId="0349F060"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F89E69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85FAF02" w14:textId="77777777" w:rsidR="008F4D94" w:rsidRPr="006E069C" w:rsidRDefault="008F4D94" w:rsidP="00190399">
            <w:pPr>
              <w:pStyle w:val="TAC"/>
              <w:rPr>
                <w:lang w:val="en-US" w:eastAsia="zh-CN"/>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79C9A123" w14:textId="77777777" w:rsidR="008F4D94" w:rsidRPr="006E069C" w:rsidRDefault="008F4D94" w:rsidP="00190399">
            <w:pPr>
              <w:pStyle w:val="TAC"/>
              <w:rPr>
                <w:lang w:val="en-US" w:eastAsia="zh-CN"/>
              </w:rPr>
            </w:pPr>
            <w:r w:rsidRPr="00D462F1">
              <w:rPr>
                <w:rFonts w:cs="Arial"/>
                <w:color w:val="000000"/>
                <w:szCs w:val="18"/>
              </w:rPr>
              <w:t>17</w:t>
            </w:r>
            <w:r>
              <w:rPr>
                <w:rFonts w:cs="Arial"/>
                <w:color w:val="000000"/>
                <w:szCs w:val="18"/>
              </w:rPr>
              <w:t>48</w:t>
            </w:r>
          </w:p>
        </w:tc>
        <w:tc>
          <w:tcPr>
            <w:tcW w:w="1012" w:type="dxa"/>
            <w:tcBorders>
              <w:top w:val="single" w:sz="4" w:space="0" w:color="auto"/>
              <w:left w:val="single" w:sz="4" w:space="0" w:color="auto"/>
              <w:right w:val="single" w:sz="4" w:space="0" w:color="auto"/>
            </w:tcBorders>
          </w:tcPr>
          <w:p w14:paraId="4737AB82"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DBB745E" w14:textId="77777777" w:rsidR="008F4D94" w:rsidRPr="006E069C" w:rsidRDefault="008F4D94" w:rsidP="00190399">
            <w:pPr>
              <w:pStyle w:val="TAC"/>
              <w:rPr>
                <w:lang w:val="en-US" w:eastAsia="zh-CN"/>
              </w:rPr>
            </w:pPr>
            <w:r>
              <w:t>25</w:t>
            </w:r>
          </w:p>
        </w:tc>
        <w:tc>
          <w:tcPr>
            <w:tcW w:w="881" w:type="dxa"/>
            <w:tcBorders>
              <w:top w:val="single" w:sz="4" w:space="0" w:color="auto"/>
              <w:left w:val="single" w:sz="4" w:space="0" w:color="auto"/>
              <w:right w:val="single" w:sz="4" w:space="0" w:color="auto"/>
            </w:tcBorders>
            <w:vAlign w:val="center"/>
          </w:tcPr>
          <w:p w14:paraId="5B6C0154" w14:textId="77777777" w:rsidR="008F4D94" w:rsidRPr="006E069C" w:rsidRDefault="008F4D94" w:rsidP="00190399">
            <w:pPr>
              <w:pStyle w:val="TAC"/>
              <w:rPr>
                <w:lang w:val="en-US" w:eastAsia="zh-CN"/>
              </w:rPr>
            </w:pPr>
            <w:r>
              <w:rPr>
                <w:rFonts w:cs="Arial"/>
                <w:color w:val="000000"/>
                <w:szCs w:val="18"/>
              </w:rPr>
              <w:t>1843</w:t>
            </w:r>
          </w:p>
        </w:tc>
        <w:tc>
          <w:tcPr>
            <w:tcW w:w="797" w:type="dxa"/>
            <w:tcBorders>
              <w:top w:val="single" w:sz="4" w:space="0" w:color="auto"/>
              <w:left w:val="single" w:sz="4" w:space="0" w:color="auto"/>
              <w:bottom w:val="single" w:sz="4" w:space="0" w:color="auto"/>
              <w:right w:val="single" w:sz="4" w:space="0" w:color="auto"/>
            </w:tcBorders>
          </w:tcPr>
          <w:p w14:paraId="597BE2C8" w14:textId="77777777" w:rsidR="008F4D94" w:rsidRPr="006E069C" w:rsidRDefault="008F4D94" w:rsidP="00190399">
            <w:pPr>
              <w:pStyle w:val="TAC"/>
              <w:rPr>
                <w:lang w:val="en-US" w:eastAsia="zh-CN"/>
              </w:rPr>
            </w:pPr>
            <w:r>
              <w:rPr>
                <w:szCs w:val="18"/>
                <w:lang w:eastAsia="ja-JP"/>
              </w:rPr>
              <w:t>N/A</w:t>
            </w:r>
          </w:p>
        </w:tc>
        <w:tc>
          <w:tcPr>
            <w:tcW w:w="828" w:type="dxa"/>
            <w:tcBorders>
              <w:top w:val="single" w:sz="4" w:space="0" w:color="auto"/>
              <w:left w:val="single" w:sz="4" w:space="0" w:color="auto"/>
              <w:right w:val="single" w:sz="4" w:space="0" w:color="auto"/>
            </w:tcBorders>
            <w:vAlign w:val="center"/>
          </w:tcPr>
          <w:p w14:paraId="00B808BF"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F34450E" w14:textId="77777777" w:rsidR="008F4D94" w:rsidRPr="006E069C" w:rsidRDefault="008F4D94" w:rsidP="00190399">
            <w:pPr>
              <w:pStyle w:val="TAC"/>
            </w:pPr>
            <w:r>
              <w:rPr>
                <w:lang w:val="en-US" w:eastAsia="zh-CN"/>
              </w:rPr>
              <w:t>N/A</w:t>
            </w:r>
          </w:p>
        </w:tc>
      </w:tr>
      <w:tr w:rsidR="008F4D94" w:rsidRPr="006E069C" w14:paraId="1EA6C35A"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46973A0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99E1A5" w14:textId="77777777" w:rsidR="008F4D94" w:rsidRPr="006E069C" w:rsidRDefault="008F4D94" w:rsidP="00190399">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5472477D" w14:textId="77777777" w:rsidR="008F4D94" w:rsidRPr="006E069C" w:rsidRDefault="008F4D94" w:rsidP="00190399">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3F2D6A5D" w14:textId="77777777" w:rsidR="008F4D94" w:rsidRPr="006E069C"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565776" w14:textId="77777777" w:rsidR="008F4D94" w:rsidRPr="006E069C"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2766365D" w14:textId="77777777" w:rsidR="008F4D94" w:rsidRPr="006E069C" w:rsidRDefault="008F4D94" w:rsidP="00190399">
            <w:pPr>
              <w:pStyle w:val="TAC"/>
              <w:rPr>
                <w:lang w:val="en-US" w:eastAsia="zh-CN"/>
              </w:rPr>
            </w:pPr>
            <w:r>
              <w:rPr>
                <w:rFonts w:cs="Arial"/>
                <w:color w:val="000000"/>
                <w:szCs w:val="18"/>
              </w:rPr>
              <w:t>632</w:t>
            </w:r>
          </w:p>
        </w:tc>
        <w:tc>
          <w:tcPr>
            <w:tcW w:w="797" w:type="dxa"/>
            <w:tcBorders>
              <w:top w:val="single" w:sz="4" w:space="0" w:color="auto"/>
              <w:left w:val="single" w:sz="4" w:space="0" w:color="auto"/>
              <w:bottom w:val="single" w:sz="4" w:space="0" w:color="auto"/>
              <w:right w:val="single" w:sz="4" w:space="0" w:color="auto"/>
            </w:tcBorders>
          </w:tcPr>
          <w:p w14:paraId="1740683A" w14:textId="77777777" w:rsidR="008F4D94" w:rsidRPr="006E069C" w:rsidRDefault="008F4D94" w:rsidP="00190399">
            <w:pPr>
              <w:pStyle w:val="TAC"/>
              <w:rPr>
                <w:lang w:val="en-US"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CEB35C4"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7A58A1" w14:textId="77777777" w:rsidR="008F4D94" w:rsidRPr="006E069C" w:rsidRDefault="008F4D94" w:rsidP="00190399">
            <w:pPr>
              <w:pStyle w:val="TAC"/>
            </w:pPr>
            <w:r>
              <w:rPr>
                <w:lang w:val="en-US" w:eastAsia="zh-CN"/>
              </w:rPr>
              <w:t>IMD3</w:t>
            </w:r>
          </w:p>
        </w:tc>
      </w:tr>
      <w:tr w:rsidR="008F4D94" w:rsidRPr="006E069C" w14:paraId="03674579"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EA10345"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077B63" w14:textId="77777777" w:rsidR="008F4D94" w:rsidRPr="006E069C" w:rsidRDefault="008F4D94" w:rsidP="00190399">
            <w:pPr>
              <w:pStyle w:val="TAC"/>
              <w:rPr>
                <w:lang w:val="en-US" w:eastAsia="zh-CN"/>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4152841" w14:textId="77777777" w:rsidR="008F4D94" w:rsidRPr="006E069C" w:rsidRDefault="008F4D94" w:rsidP="00190399">
            <w:pPr>
              <w:pStyle w:val="TAC"/>
              <w:rPr>
                <w:lang w:val="en-US" w:eastAsia="zh-CN"/>
              </w:rPr>
            </w:pPr>
            <w:r>
              <w:rPr>
                <w:rFonts w:cs="Arial"/>
                <w:color w:val="000000"/>
                <w:szCs w:val="18"/>
              </w:rPr>
              <w:t>4128</w:t>
            </w:r>
          </w:p>
        </w:tc>
        <w:tc>
          <w:tcPr>
            <w:tcW w:w="1012" w:type="dxa"/>
            <w:tcBorders>
              <w:top w:val="single" w:sz="4" w:space="0" w:color="auto"/>
              <w:left w:val="single" w:sz="4" w:space="0" w:color="auto"/>
              <w:bottom w:val="single" w:sz="4" w:space="0" w:color="auto"/>
              <w:right w:val="single" w:sz="4" w:space="0" w:color="auto"/>
            </w:tcBorders>
          </w:tcPr>
          <w:p w14:paraId="6AB634A8" w14:textId="77777777" w:rsidR="008F4D94" w:rsidRPr="006E069C" w:rsidRDefault="008F4D94" w:rsidP="00190399">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B0F094A" w14:textId="77777777" w:rsidR="008F4D94" w:rsidRPr="006E069C" w:rsidRDefault="008F4D94" w:rsidP="00190399">
            <w:pPr>
              <w:pStyle w:val="TAC"/>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3AE44A2E" w14:textId="77777777" w:rsidR="008F4D94" w:rsidRPr="006E069C" w:rsidRDefault="008F4D94" w:rsidP="00190399">
            <w:pPr>
              <w:pStyle w:val="TAC"/>
              <w:rPr>
                <w:lang w:val="en-US" w:eastAsia="zh-CN"/>
              </w:rPr>
            </w:pPr>
            <w:r>
              <w:rPr>
                <w:rFonts w:cs="Arial"/>
                <w:color w:val="000000"/>
                <w:szCs w:val="18"/>
              </w:rPr>
              <w:t>4128</w:t>
            </w:r>
          </w:p>
        </w:tc>
        <w:tc>
          <w:tcPr>
            <w:tcW w:w="797" w:type="dxa"/>
            <w:tcBorders>
              <w:top w:val="single" w:sz="4" w:space="0" w:color="auto"/>
              <w:left w:val="single" w:sz="4" w:space="0" w:color="auto"/>
              <w:bottom w:val="single" w:sz="4" w:space="0" w:color="auto"/>
              <w:right w:val="single" w:sz="4" w:space="0" w:color="auto"/>
            </w:tcBorders>
          </w:tcPr>
          <w:p w14:paraId="62FE8892" w14:textId="77777777" w:rsidR="008F4D94" w:rsidRPr="006E069C" w:rsidRDefault="008F4D94" w:rsidP="00190399">
            <w:pPr>
              <w:pStyle w:val="TAC"/>
              <w:rPr>
                <w:lang w:val="en-US" w:eastAsia="zh-CN"/>
              </w:rPr>
            </w:pPr>
            <w:r>
              <w:rPr>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CA3C47"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775792" w14:textId="77777777" w:rsidR="008F4D94" w:rsidRPr="006E069C" w:rsidRDefault="008F4D94" w:rsidP="00190399">
            <w:pPr>
              <w:pStyle w:val="TAC"/>
            </w:pPr>
            <w:r>
              <w:rPr>
                <w:lang w:val="en-US" w:eastAsia="zh-CN"/>
              </w:rPr>
              <w:t>N/A</w:t>
            </w:r>
          </w:p>
        </w:tc>
      </w:tr>
      <w:tr w:rsidR="008F4D94" w:rsidRPr="006E069C" w14:paraId="22960323"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BE0E6BC"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00817A" w14:textId="77777777" w:rsidR="008F4D94" w:rsidRPr="00D462F1" w:rsidRDefault="008F4D94" w:rsidP="00190399">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bottom w:val="single" w:sz="4" w:space="0" w:color="auto"/>
              <w:right w:val="single" w:sz="4" w:space="0" w:color="auto"/>
            </w:tcBorders>
          </w:tcPr>
          <w:p w14:paraId="24741497" w14:textId="77777777" w:rsidR="008F4D94" w:rsidRDefault="008F4D94" w:rsidP="00190399">
            <w:pPr>
              <w:pStyle w:val="TAC"/>
              <w:rPr>
                <w:rFonts w:cs="Arial"/>
                <w:color w:val="000000"/>
                <w:szCs w:val="18"/>
              </w:rPr>
            </w:pPr>
            <w:r>
              <w:t>N/A</w:t>
            </w:r>
          </w:p>
        </w:tc>
        <w:tc>
          <w:tcPr>
            <w:tcW w:w="1012" w:type="dxa"/>
            <w:tcBorders>
              <w:top w:val="single" w:sz="4" w:space="0" w:color="auto"/>
              <w:left w:val="single" w:sz="4" w:space="0" w:color="auto"/>
              <w:bottom w:val="single" w:sz="4" w:space="0" w:color="auto"/>
              <w:right w:val="single" w:sz="4" w:space="0" w:color="auto"/>
            </w:tcBorders>
          </w:tcPr>
          <w:p w14:paraId="1446B4A8" w14:textId="77777777" w:rsidR="008F4D94" w:rsidRPr="00D462F1" w:rsidRDefault="008F4D94" w:rsidP="00190399">
            <w:pPr>
              <w:pStyle w:val="TAC"/>
              <w:rPr>
                <w:lang w:val="en-US" w:eastAsia="zh-CN"/>
              </w:rPr>
            </w:pPr>
            <w:r w:rsidRPr="00D462F1">
              <w:rPr>
                <w:color w:val="000000"/>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8D55AA" w14:textId="77777777" w:rsidR="008F4D94" w:rsidRDefault="008F4D94" w:rsidP="00190399">
            <w:pPr>
              <w:pStyle w:val="TAC"/>
            </w:pPr>
            <w:r>
              <w:t>N/A</w:t>
            </w:r>
          </w:p>
        </w:tc>
        <w:tc>
          <w:tcPr>
            <w:tcW w:w="881" w:type="dxa"/>
            <w:tcBorders>
              <w:top w:val="single" w:sz="4" w:space="0" w:color="auto"/>
              <w:left w:val="single" w:sz="4" w:space="0" w:color="auto"/>
              <w:bottom w:val="single" w:sz="4" w:space="0" w:color="auto"/>
              <w:right w:val="single" w:sz="4" w:space="0" w:color="auto"/>
            </w:tcBorders>
          </w:tcPr>
          <w:p w14:paraId="041C4349" w14:textId="77777777" w:rsidR="008F4D94" w:rsidRPr="00D462F1" w:rsidRDefault="008F4D94" w:rsidP="00190399">
            <w:pPr>
              <w:pStyle w:val="TAC"/>
              <w:rPr>
                <w:rFonts w:cs="Arial"/>
                <w:color w:val="000000"/>
                <w:szCs w:val="18"/>
              </w:rPr>
            </w:pPr>
            <w:r>
              <w:rPr>
                <w:rFonts w:cs="Arial"/>
                <w:color w:val="000000"/>
                <w:szCs w:val="18"/>
              </w:rPr>
              <w:t>1843</w:t>
            </w:r>
          </w:p>
        </w:tc>
        <w:tc>
          <w:tcPr>
            <w:tcW w:w="797" w:type="dxa"/>
            <w:tcBorders>
              <w:top w:val="single" w:sz="4" w:space="0" w:color="auto"/>
              <w:left w:val="single" w:sz="4" w:space="0" w:color="auto"/>
              <w:bottom w:val="single" w:sz="4" w:space="0" w:color="auto"/>
              <w:right w:val="single" w:sz="4" w:space="0" w:color="auto"/>
            </w:tcBorders>
          </w:tcPr>
          <w:p w14:paraId="4B4E09FB" w14:textId="77777777" w:rsidR="008F4D94" w:rsidRPr="00D462F1" w:rsidRDefault="008F4D94" w:rsidP="00190399">
            <w:pPr>
              <w:pStyle w:val="TAC"/>
              <w:rPr>
                <w:szCs w:val="18"/>
                <w:lang w:eastAsia="ja-JP"/>
              </w:rPr>
            </w:pPr>
            <w:r>
              <w:rPr>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0BE1C072" w14:textId="77777777" w:rsidR="008F4D94" w:rsidRPr="00D462F1" w:rsidRDefault="008F4D94" w:rsidP="00190399">
            <w:pPr>
              <w:pStyle w:val="TAC"/>
              <w:rPr>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09C38" w14:textId="77777777" w:rsidR="008F4D94" w:rsidRPr="00D462F1" w:rsidRDefault="008F4D94" w:rsidP="00190399">
            <w:pPr>
              <w:pStyle w:val="TAC"/>
              <w:rPr>
                <w:lang w:val="en-US" w:eastAsia="zh-CN"/>
              </w:rPr>
            </w:pPr>
            <w:r w:rsidRPr="00D462F1">
              <w:rPr>
                <w:color w:val="000000"/>
                <w:lang w:val="en-US" w:eastAsia="zh-CN"/>
              </w:rPr>
              <w:t>IMD</w:t>
            </w:r>
            <w:r>
              <w:rPr>
                <w:color w:val="000000"/>
                <w:lang w:val="en-US" w:eastAsia="zh-CN"/>
              </w:rPr>
              <w:t>4</w:t>
            </w:r>
          </w:p>
        </w:tc>
      </w:tr>
      <w:tr w:rsidR="008F4D94" w:rsidRPr="006E069C" w14:paraId="123D1602"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00313A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16DC5E" w14:textId="77777777" w:rsidR="008F4D94" w:rsidRPr="00D462F1" w:rsidRDefault="008F4D94" w:rsidP="00190399">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tcPr>
          <w:p w14:paraId="2510DA31" w14:textId="77777777" w:rsidR="008F4D94" w:rsidRDefault="008F4D94" w:rsidP="00190399">
            <w:pPr>
              <w:pStyle w:val="TAC"/>
              <w:rPr>
                <w:rFonts w:cs="Arial"/>
                <w:color w:val="000000"/>
                <w:szCs w:val="18"/>
              </w:rPr>
            </w:pPr>
            <w:r w:rsidRPr="00D462F1">
              <w:rPr>
                <w:color w:val="000000"/>
                <w:lang w:val="en-US" w:eastAsia="zh-CN"/>
              </w:rPr>
              <w:t>6</w:t>
            </w:r>
            <w:r>
              <w:rPr>
                <w:color w:val="000000"/>
                <w:lang w:val="en-US" w:eastAsia="zh-CN"/>
              </w:rPr>
              <w:t>80</w:t>
            </w:r>
          </w:p>
        </w:tc>
        <w:tc>
          <w:tcPr>
            <w:tcW w:w="1012" w:type="dxa"/>
            <w:tcBorders>
              <w:top w:val="single" w:sz="4" w:space="0" w:color="auto"/>
              <w:left w:val="single" w:sz="4" w:space="0" w:color="auto"/>
              <w:bottom w:val="single" w:sz="4" w:space="0" w:color="auto"/>
              <w:right w:val="single" w:sz="4" w:space="0" w:color="auto"/>
            </w:tcBorders>
          </w:tcPr>
          <w:p w14:paraId="128F4DB0" w14:textId="77777777" w:rsidR="008F4D94" w:rsidRPr="00D462F1" w:rsidRDefault="008F4D94" w:rsidP="00190399">
            <w:pPr>
              <w:pStyle w:val="TAC"/>
              <w:rPr>
                <w:lang w:val="en-US" w:eastAsia="zh-CN"/>
              </w:rPr>
            </w:pPr>
            <w:r w:rsidRPr="00D462F1">
              <w:rPr>
                <w:color w:val="000000"/>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A42225" w14:textId="77777777" w:rsidR="008F4D94" w:rsidRDefault="008F4D94" w:rsidP="00190399">
            <w:pPr>
              <w:pStyle w:val="TAC"/>
            </w:pPr>
            <w:r w:rsidRPr="00D462F1">
              <w:rPr>
                <w:color w:val="000000"/>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BEAAAE" w14:textId="77777777" w:rsidR="008F4D94" w:rsidRPr="00D462F1" w:rsidRDefault="008F4D94" w:rsidP="00190399">
            <w:pPr>
              <w:pStyle w:val="TAC"/>
              <w:rPr>
                <w:rFonts w:cs="Arial"/>
                <w:color w:val="000000"/>
                <w:szCs w:val="18"/>
              </w:rPr>
            </w:pPr>
            <w:r w:rsidRPr="00D462F1">
              <w:rPr>
                <w:color w:val="000000"/>
                <w:lang w:val="en-US" w:eastAsia="zh-CN"/>
              </w:rPr>
              <w:t>6</w:t>
            </w:r>
            <w:r>
              <w:rPr>
                <w:color w:val="000000"/>
                <w:lang w:val="en-US" w:eastAsia="zh-CN"/>
              </w:rPr>
              <w:t>3</w:t>
            </w:r>
            <w:r w:rsidRPr="00D462F1">
              <w:rPr>
                <w:color w:val="000000"/>
                <w:lang w:val="en-US" w:eastAsia="zh-CN"/>
              </w:rPr>
              <w:t>4</w:t>
            </w:r>
          </w:p>
        </w:tc>
        <w:tc>
          <w:tcPr>
            <w:tcW w:w="797" w:type="dxa"/>
            <w:tcBorders>
              <w:top w:val="single" w:sz="4" w:space="0" w:color="auto"/>
              <w:left w:val="single" w:sz="4" w:space="0" w:color="auto"/>
              <w:bottom w:val="single" w:sz="4" w:space="0" w:color="auto"/>
              <w:right w:val="single" w:sz="4" w:space="0" w:color="auto"/>
            </w:tcBorders>
          </w:tcPr>
          <w:p w14:paraId="42A68265" w14:textId="77777777" w:rsidR="008F4D94" w:rsidRPr="00D462F1" w:rsidRDefault="008F4D94" w:rsidP="00190399">
            <w:pPr>
              <w:pStyle w:val="TAC"/>
              <w:rPr>
                <w:szCs w:val="18"/>
                <w:lang w:eastAsia="ja-JP"/>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E5247A" w14:textId="77777777" w:rsidR="008F4D94" w:rsidRPr="00D462F1" w:rsidRDefault="008F4D94" w:rsidP="00190399">
            <w:pPr>
              <w:pStyle w:val="TAC"/>
              <w:rPr>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B5103F" w14:textId="77777777" w:rsidR="008F4D94" w:rsidRPr="00D462F1" w:rsidRDefault="008F4D94" w:rsidP="00190399">
            <w:pPr>
              <w:pStyle w:val="TAC"/>
              <w:rPr>
                <w:lang w:val="en-US" w:eastAsia="zh-CN"/>
              </w:rPr>
            </w:pPr>
            <w:r w:rsidRPr="00D462F1">
              <w:rPr>
                <w:color w:val="000000"/>
                <w:lang w:val="en-US" w:eastAsia="zh-CN"/>
              </w:rPr>
              <w:t>N/A</w:t>
            </w:r>
          </w:p>
        </w:tc>
      </w:tr>
      <w:tr w:rsidR="008F4D94" w:rsidRPr="006E069C" w14:paraId="06DEE7BE"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820B64"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FBCBCD" w14:textId="77777777" w:rsidR="008F4D94" w:rsidRPr="00D462F1" w:rsidRDefault="008F4D94" w:rsidP="00190399">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tcPr>
          <w:p w14:paraId="5DC65475" w14:textId="77777777" w:rsidR="008F4D94" w:rsidRDefault="008F4D94" w:rsidP="00190399">
            <w:pPr>
              <w:pStyle w:val="TAC"/>
              <w:rPr>
                <w:rFonts w:cs="Arial"/>
                <w:color w:val="000000"/>
                <w:szCs w:val="18"/>
              </w:rPr>
            </w:pPr>
            <w:r w:rsidRPr="00D462F1">
              <w:rPr>
                <w:color w:val="000000"/>
                <w:lang w:val="en-US" w:eastAsia="zh-CN"/>
              </w:rPr>
              <w:t>3</w:t>
            </w:r>
            <w:r>
              <w:rPr>
                <w:color w:val="000000"/>
                <w:lang w:val="en-US" w:eastAsia="zh-CN"/>
              </w:rPr>
              <w:t>883</w:t>
            </w:r>
          </w:p>
        </w:tc>
        <w:tc>
          <w:tcPr>
            <w:tcW w:w="1012" w:type="dxa"/>
            <w:tcBorders>
              <w:top w:val="single" w:sz="4" w:space="0" w:color="auto"/>
              <w:left w:val="single" w:sz="4" w:space="0" w:color="auto"/>
              <w:bottom w:val="single" w:sz="4" w:space="0" w:color="auto"/>
              <w:right w:val="single" w:sz="4" w:space="0" w:color="auto"/>
            </w:tcBorders>
          </w:tcPr>
          <w:p w14:paraId="1CA2F64E" w14:textId="77777777" w:rsidR="008F4D94" w:rsidRPr="00D462F1" w:rsidRDefault="008F4D94" w:rsidP="00190399">
            <w:pPr>
              <w:pStyle w:val="TAC"/>
              <w:rPr>
                <w:lang w:val="en-US" w:eastAsia="zh-CN"/>
              </w:rPr>
            </w:pPr>
            <w:r w:rsidRPr="00D462F1">
              <w:rPr>
                <w:rFonts w:hint="eastAsia"/>
                <w:color w:val="000000"/>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CFD418" w14:textId="77777777" w:rsidR="008F4D94" w:rsidRDefault="008F4D94" w:rsidP="00190399">
            <w:pPr>
              <w:pStyle w:val="TAC"/>
            </w:pPr>
            <w:r w:rsidRPr="00D462F1">
              <w:rPr>
                <w:rFonts w:hint="eastAsia"/>
                <w:color w:val="000000"/>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A087AAD" w14:textId="77777777" w:rsidR="008F4D94" w:rsidRPr="00D462F1" w:rsidRDefault="008F4D94" w:rsidP="00190399">
            <w:pPr>
              <w:pStyle w:val="TAC"/>
              <w:rPr>
                <w:rFonts w:cs="Arial"/>
                <w:color w:val="000000"/>
                <w:szCs w:val="18"/>
              </w:rPr>
            </w:pPr>
            <w:r w:rsidRPr="00D462F1">
              <w:rPr>
                <w:rFonts w:hint="eastAsia"/>
                <w:color w:val="000000"/>
                <w:lang w:val="en-US" w:eastAsia="zh-CN"/>
              </w:rPr>
              <w:t>3</w:t>
            </w:r>
            <w:r>
              <w:rPr>
                <w:color w:val="000000"/>
                <w:lang w:val="en-US" w:eastAsia="zh-CN"/>
              </w:rPr>
              <w:t>883</w:t>
            </w:r>
          </w:p>
        </w:tc>
        <w:tc>
          <w:tcPr>
            <w:tcW w:w="797" w:type="dxa"/>
            <w:tcBorders>
              <w:top w:val="single" w:sz="4" w:space="0" w:color="auto"/>
              <w:left w:val="single" w:sz="4" w:space="0" w:color="auto"/>
              <w:bottom w:val="single" w:sz="4" w:space="0" w:color="auto"/>
              <w:right w:val="single" w:sz="4" w:space="0" w:color="auto"/>
            </w:tcBorders>
          </w:tcPr>
          <w:p w14:paraId="62573682" w14:textId="77777777" w:rsidR="008F4D94" w:rsidRPr="00D462F1" w:rsidRDefault="008F4D94" w:rsidP="00190399">
            <w:pPr>
              <w:pStyle w:val="TAC"/>
              <w:rPr>
                <w:szCs w:val="18"/>
                <w:lang w:eastAsia="ja-JP"/>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D2F623" w14:textId="77777777" w:rsidR="008F4D94" w:rsidRPr="00D462F1" w:rsidRDefault="008F4D94" w:rsidP="00190399">
            <w:pPr>
              <w:pStyle w:val="TAC"/>
              <w:rPr>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397F8C" w14:textId="77777777" w:rsidR="008F4D94" w:rsidRPr="00D462F1" w:rsidRDefault="008F4D94" w:rsidP="00190399">
            <w:pPr>
              <w:pStyle w:val="TAC"/>
              <w:rPr>
                <w:lang w:val="en-US" w:eastAsia="zh-CN"/>
              </w:rPr>
            </w:pPr>
            <w:r w:rsidRPr="00D462F1">
              <w:rPr>
                <w:color w:val="000000"/>
                <w:lang w:val="en-US" w:eastAsia="zh-CN"/>
              </w:rPr>
              <w:t>N/A</w:t>
            </w:r>
          </w:p>
        </w:tc>
      </w:tr>
      <w:tr w:rsidR="008F4D94" w:rsidRPr="006E069C" w14:paraId="64BB14B4" w14:textId="77777777" w:rsidTr="001903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06D1B3F" w14:textId="77777777" w:rsidR="008F4D94" w:rsidRPr="00086697" w:rsidRDefault="008F4D94" w:rsidP="00190399">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78162EE7" w14:textId="77777777" w:rsidR="008F4D94" w:rsidRDefault="008F4D94" w:rsidP="008F4D94">
      <w:pPr>
        <w:pStyle w:val="Heading2"/>
      </w:pPr>
      <w:bookmarkStart w:id="525" w:name="_Toc180420708"/>
      <w:r>
        <w:t>5.43</w:t>
      </w:r>
      <w:r>
        <w:tab/>
        <w:t>CA_n1-n41-n78</w:t>
      </w:r>
      <w:bookmarkEnd w:id="525"/>
    </w:p>
    <w:p w14:paraId="06125B3E" w14:textId="77777777" w:rsidR="008F4D94" w:rsidRDefault="008F4D94" w:rsidP="008F4D94">
      <w:pPr>
        <w:pStyle w:val="Heading3"/>
        <w:rPr>
          <w:rFonts w:cs="Arial"/>
          <w:szCs w:val="28"/>
          <w:lang w:val="en-US" w:eastAsia="zh-CN"/>
        </w:rPr>
      </w:pPr>
      <w:bookmarkStart w:id="526" w:name="_Toc180420709"/>
      <w:r>
        <w:t>5.43.1</w:t>
      </w:r>
      <w:r>
        <w:tab/>
      </w:r>
      <w:r>
        <w:rPr>
          <w:rFonts w:cs="Arial"/>
          <w:szCs w:val="28"/>
          <w:lang w:val="en-US" w:eastAsia="zh-CN"/>
        </w:rPr>
        <w:t>Common for 1 band UL and 2 bands UL CA</w:t>
      </w:r>
      <w:bookmarkEnd w:id="526"/>
    </w:p>
    <w:p w14:paraId="09430ECD" w14:textId="77777777" w:rsidR="008F4D94" w:rsidRDefault="008F4D94" w:rsidP="008F4D94">
      <w:pPr>
        <w:pStyle w:val="Heading4"/>
      </w:pPr>
      <w:bookmarkStart w:id="527" w:name="_Toc180420710"/>
      <w:r>
        <w:t>5.43.1.1</w:t>
      </w:r>
      <w:r>
        <w:tab/>
      </w:r>
      <w:r>
        <w:rPr>
          <w:rFonts w:cs="Arial"/>
          <w:lang w:eastAsia="zh-CN"/>
        </w:rPr>
        <w:t>Operating bands for CA</w:t>
      </w:r>
      <w:bookmarkEnd w:id="527"/>
    </w:p>
    <w:p w14:paraId="6C9B8791" w14:textId="77777777" w:rsidR="008F4D94" w:rsidRDefault="008F4D94" w:rsidP="008F4D94">
      <w:pPr>
        <w:pStyle w:val="TH"/>
        <w:rPr>
          <w:lang w:val="en-US"/>
        </w:rPr>
      </w:pPr>
      <w:r>
        <w:rPr>
          <w:rFonts w:cs="Arial"/>
        </w:rPr>
        <w:t xml:space="preserve">Table </w:t>
      </w:r>
      <w:r>
        <w:rPr>
          <w:rFonts w:cs="Arial" w:hint="eastAsia"/>
          <w:lang w:val="en-US" w:eastAsia="zh-CN"/>
        </w:rPr>
        <w:t>5.43</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5C2DA127"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CAF40"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CCC018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6963FC6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3BD7ADA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67539C3"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D8C4BEE"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A49BF7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A43993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7E5AA4E7" w14:textId="77777777" w:rsidR="008F4D94" w:rsidRDefault="008F4D94" w:rsidP="00190399">
            <w:pPr>
              <w:rPr>
                <w:rFonts w:ascii="Arial" w:hAnsi="Arial" w:cs="Arial"/>
                <w:b/>
                <w:bCs/>
                <w:color w:val="000000"/>
                <w:sz w:val="18"/>
                <w:szCs w:val="18"/>
              </w:rPr>
            </w:pPr>
          </w:p>
        </w:tc>
      </w:tr>
      <w:tr w:rsidR="008F4D94" w14:paraId="6B67EFBB"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35D3D2"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E0BDB0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7DDACA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E353CBD" w14:textId="77777777" w:rsidR="008F4D94" w:rsidRDefault="008F4D94" w:rsidP="00190399">
            <w:pPr>
              <w:rPr>
                <w:rFonts w:ascii="Aptos Narrow" w:hAnsi="Aptos Narrow"/>
                <w:color w:val="000000"/>
                <w:sz w:val="22"/>
                <w:szCs w:val="22"/>
              </w:rPr>
            </w:pPr>
          </w:p>
        </w:tc>
      </w:tr>
      <w:tr w:rsidR="008F4D94" w14:paraId="7AAABFBA"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64C74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E3EC4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78FB4E3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BF5AAE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240DD2CE"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8A31E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67A9B4D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748BD6A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3B78FA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r w:rsidR="008F4D94" w14:paraId="7E39D6E3"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5CEEF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25487A8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6891967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34460BA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0BF5BEC6" w14:textId="77777777" w:rsidR="008F4D94" w:rsidRDefault="008F4D94" w:rsidP="008F4D94">
      <w:pPr>
        <w:pStyle w:val="TH"/>
      </w:pPr>
    </w:p>
    <w:p w14:paraId="6DA47297" w14:textId="77777777" w:rsidR="008F4D94" w:rsidRPr="005D2633" w:rsidRDefault="008F4D94" w:rsidP="008F4D94">
      <w:pPr>
        <w:pStyle w:val="Heading4"/>
        <w:rPr>
          <w:rFonts w:cs="Arial"/>
          <w:lang w:eastAsia="zh-CN"/>
        </w:rPr>
      </w:pPr>
      <w:bookmarkStart w:id="528" w:name="_Toc180420711"/>
      <w:r>
        <w:rPr>
          <w:rFonts w:cs="Arial"/>
          <w:lang w:eastAsia="zh-CN"/>
        </w:rPr>
        <w:t>5.43</w:t>
      </w:r>
      <w:r w:rsidRPr="005D2633">
        <w:rPr>
          <w:rFonts w:cs="Arial"/>
          <w:lang w:eastAsia="zh-CN"/>
        </w:rPr>
        <w:t>.1.2</w:t>
      </w:r>
      <w:r w:rsidRPr="005D2633">
        <w:rPr>
          <w:rFonts w:cs="Arial"/>
          <w:lang w:eastAsia="zh-CN"/>
        </w:rPr>
        <w:tab/>
      </w:r>
      <w:r>
        <w:rPr>
          <w:rFonts w:cs="Arial"/>
          <w:lang w:eastAsia="zh-CN"/>
        </w:rPr>
        <w:t>Channel bandwidths per operating band for CA</w:t>
      </w:r>
      <w:bookmarkEnd w:id="528"/>
    </w:p>
    <w:p w14:paraId="58CD01B1"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22D15A10"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BC6C070"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24D85FA"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78D554"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A9CD63A"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DD33953" w14:textId="77777777" w:rsidR="008F4D94" w:rsidRDefault="008F4D94" w:rsidP="00190399">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1B4AFF38"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72DC78F" w14:textId="77777777" w:rsidR="008F4D94" w:rsidRDefault="008F4D94" w:rsidP="00190399">
            <w:pPr>
              <w:pStyle w:val="TAH"/>
              <w:rPr>
                <w:szCs w:val="18"/>
                <w:lang w:val="en-US" w:eastAsia="zh-CN"/>
              </w:rPr>
            </w:pPr>
            <w:r>
              <w:t>Bandwidth combination set</w:t>
            </w:r>
          </w:p>
        </w:tc>
      </w:tr>
      <w:tr w:rsidR="008F4D94" w14:paraId="61DD574B"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1319972C" w14:textId="77777777" w:rsidR="008F4D94" w:rsidRPr="00B00CBD" w:rsidRDefault="008F4D94" w:rsidP="00190399">
            <w:pPr>
              <w:pStyle w:val="TAC"/>
              <w:rPr>
                <w:rFonts w:cs="Arial"/>
                <w:szCs w:val="18"/>
                <w:lang w:val="en-US" w:eastAsia="zh-CN"/>
              </w:rPr>
            </w:pPr>
            <w:r>
              <w:rPr>
                <w:rFonts w:eastAsia="SimSun" w:cs="Arial"/>
                <w:szCs w:val="18"/>
                <w:lang w:val="en-US" w:eastAsia="zh-CN"/>
              </w:rPr>
              <w:t>CA_n1A-n41A-n78C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57C9342C" w14:textId="77777777" w:rsidR="008F4D94" w:rsidRDefault="008F4D94" w:rsidP="00190399">
            <w:pPr>
              <w:pStyle w:val="TAC"/>
              <w:rPr>
                <w:rFonts w:cs="Arial"/>
                <w:szCs w:val="18"/>
                <w:lang w:val="en-US" w:eastAsia="zh-CN"/>
              </w:rPr>
            </w:pPr>
            <w:r>
              <w:rPr>
                <w:rFonts w:cs="Arial"/>
                <w:szCs w:val="18"/>
                <w:lang w:val="en-US" w:eastAsia="zh-CN"/>
              </w:rPr>
              <w:t>CA_n78C</w:t>
            </w:r>
          </w:p>
          <w:p w14:paraId="5CE356DF" w14:textId="77777777" w:rsidR="008F4D94" w:rsidRPr="00432071" w:rsidRDefault="008F4D94" w:rsidP="00190399">
            <w:pPr>
              <w:pStyle w:val="TAC"/>
              <w:rPr>
                <w:rFonts w:cs="Arial"/>
                <w:szCs w:val="18"/>
                <w:lang w:val="en-US" w:eastAsia="zh-CN"/>
              </w:rPr>
            </w:pPr>
            <w:r w:rsidRPr="00432071">
              <w:rPr>
                <w:rFonts w:cs="Arial"/>
                <w:szCs w:val="18"/>
                <w:lang w:val="en-US" w:eastAsia="zh-CN"/>
              </w:rPr>
              <w:t>CA_n1A-n41A</w:t>
            </w:r>
          </w:p>
          <w:p w14:paraId="18888F84" w14:textId="77777777" w:rsidR="008F4D94" w:rsidRPr="00432071" w:rsidRDefault="008F4D94" w:rsidP="00190399">
            <w:pPr>
              <w:pStyle w:val="TAC"/>
              <w:rPr>
                <w:rFonts w:cs="Arial"/>
                <w:szCs w:val="18"/>
                <w:lang w:val="en-US" w:eastAsia="zh-CN"/>
              </w:rPr>
            </w:pPr>
            <w:r w:rsidRPr="00432071">
              <w:rPr>
                <w:rFonts w:cs="Arial"/>
                <w:szCs w:val="18"/>
                <w:lang w:val="en-US" w:eastAsia="zh-CN"/>
              </w:rPr>
              <w:t>CA_n1A-n78A</w:t>
            </w:r>
          </w:p>
          <w:p w14:paraId="49F68103" w14:textId="77777777" w:rsidR="008F4D94" w:rsidRPr="00432071" w:rsidRDefault="008F4D94" w:rsidP="00190399">
            <w:pPr>
              <w:pStyle w:val="TAC"/>
              <w:rPr>
                <w:rFonts w:cs="Arial"/>
                <w:szCs w:val="18"/>
                <w:lang w:val="en-US" w:eastAsia="zh-CN"/>
              </w:rPr>
            </w:pPr>
            <w:r w:rsidRPr="00432071">
              <w:rPr>
                <w:rFonts w:cs="Arial"/>
                <w:szCs w:val="18"/>
                <w:lang w:val="en-US" w:eastAsia="zh-CN"/>
              </w:rPr>
              <w:t>CA_n1A-n78C</w:t>
            </w:r>
          </w:p>
          <w:p w14:paraId="10C02390" w14:textId="77777777" w:rsidR="008F4D94" w:rsidRPr="00432071" w:rsidRDefault="008F4D94" w:rsidP="00190399">
            <w:pPr>
              <w:pStyle w:val="TAC"/>
              <w:rPr>
                <w:rFonts w:cs="Arial"/>
                <w:szCs w:val="18"/>
                <w:lang w:val="en-US" w:eastAsia="zh-CN"/>
              </w:rPr>
            </w:pPr>
            <w:r w:rsidRPr="00432071">
              <w:rPr>
                <w:rFonts w:cs="Arial"/>
                <w:szCs w:val="18"/>
                <w:lang w:val="en-US" w:eastAsia="zh-CN"/>
              </w:rPr>
              <w:t>CA_n41A-n78A</w:t>
            </w:r>
          </w:p>
          <w:p w14:paraId="36210C20" w14:textId="77777777" w:rsidR="008F4D94" w:rsidRPr="00B00CBD" w:rsidRDefault="008F4D94" w:rsidP="00190399">
            <w:pPr>
              <w:pStyle w:val="TAC"/>
              <w:rPr>
                <w:rFonts w:cs="Arial"/>
                <w:szCs w:val="18"/>
                <w:lang w:val="en-US" w:eastAsia="zh-CN"/>
              </w:rPr>
            </w:pPr>
            <w:r w:rsidRPr="00432071">
              <w:rPr>
                <w:rFonts w:cs="Arial"/>
                <w:szCs w:val="18"/>
                <w:lang w:val="en-US" w:eastAsia="zh-CN"/>
              </w:rPr>
              <w:t>CA_n41A-n78C</w:t>
            </w:r>
          </w:p>
        </w:tc>
        <w:tc>
          <w:tcPr>
            <w:tcW w:w="709" w:type="dxa"/>
            <w:tcBorders>
              <w:top w:val="single" w:sz="4" w:space="0" w:color="auto"/>
              <w:left w:val="single" w:sz="4" w:space="0" w:color="auto"/>
              <w:right w:val="single" w:sz="4" w:space="0" w:color="auto"/>
            </w:tcBorders>
            <w:vAlign w:val="center"/>
          </w:tcPr>
          <w:p w14:paraId="2CDB0609" w14:textId="77777777" w:rsidR="008F4D94" w:rsidRDefault="008F4D94" w:rsidP="00190399">
            <w:pPr>
              <w:pStyle w:val="TAC"/>
              <w:rPr>
                <w:rFonts w:cs="Arial"/>
                <w:szCs w:val="18"/>
                <w:lang w:val="en-US" w:eastAsia="zh-CN"/>
              </w:rPr>
            </w:pPr>
            <w:r>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69835C03" w14:textId="77777777" w:rsidR="008F4D94"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rPr>
              <w:t>5,10,15,20,25,30,40,45,50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6F6DC9A3"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1A0FAFB1"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036AB370"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F728556"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5772102E" w14:textId="77777777" w:rsidR="008F4D94" w:rsidRDefault="008F4D94" w:rsidP="00190399">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DE389AE" w14:textId="77777777" w:rsidR="008F4D94"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2D25B14D" w14:textId="77777777" w:rsidR="008F4D94" w:rsidRPr="00B00CBD" w:rsidRDefault="008F4D94" w:rsidP="00190399">
            <w:pPr>
              <w:pStyle w:val="TAC"/>
              <w:rPr>
                <w:rFonts w:cs="Arial"/>
                <w:szCs w:val="18"/>
                <w:lang w:val="en-US" w:eastAsia="zh-CN"/>
              </w:rPr>
            </w:pPr>
          </w:p>
        </w:tc>
      </w:tr>
      <w:tr w:rsidR="008F4D94" w14:paraId="5CDD0A3D"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66D3CF2C"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6BFBBD3"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4957C9F" w14:textId="77777777" w:rsidR="008F4D94" w:rsidRDefault="008F4D94" w:rsidP="00190399">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55DAB9F9" w14:textId="77777777" w:rsidR="008F4D94"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431D79F8" w14:textId="77777777" w:rsidR="008F4D94" w:rsidRPr="00B00CBD" w:rsidRDefault="008F4D94" w:rsidP="00190399">
            <w:pPr>
              <w:pStyle w:val="TAC"/>
              <w:rPr>
                <w:rFonts w:cs="Arial"/>
                <w:szCs w:val="18"/>
                <w:lang w:val="en-US" w:eastAsia="zh-CN"/>
              </w:rPr>
            </w:pPr>
          </w:p>
        </w:tc>
      </w:tr>
    </w:tbl>
    <w:p w14:paraId="26DEBCA0" w14:textId="77777777" w:rsidR="008F4D94" w:rsidRDefault="008F4D94" w:rsidP="008F4D94">
      <w:pPr>
        <w:pStyle w:val="Heading4"/>
        <w:rPr>
          <w:rFonts w:cs="Arial"/>
          <w:szCs w:val="22"/>
          <w:lang w:val="en-US" w:eastAsia="zh-CN"/>
        </w:rPr>
      </w:pPr>
      <w:bookmarkStart w:id="529" w:name="_Toc180420712"/>
      <w:r>
        <w:rPr>
          <w:rFonts w:cs="Arial"/>
          <w:lang w:eastAsia="zh-CN"/>
        </w:rPr>
        <w:t>5.43</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29"/>
    </w:p>
    <w:p w14:paraId="49F70045" w14:textId="77777777" w:rsidR="008F4D94" w:rsidRPr="00432071" w:rsidRDefault="008F4D94" w:rsidP="008F4D94">
      <w:pPr>
        <w:rPr>
          <w:lang w:val="en-US" w:eastAsia="zh-CN"/>
        </w:rPr>
      </w:pPr>
      <w:r>
        <w:rPr>
          <w:lang w:val="en-US" w:eastAsia="zh-CN"/>
        </w:rPr>
        <w:t xml:space="preserve">Already completed in </w:t>
      </w:r>
      <w:r w:rsidRPr="00432071">
        <w:rPr>
          <w:lang w:val="en-US" w:eastAsia="zh-CN"/>
        </w:rPr>
        <w:t>R4-2414365</w:t>
      </w:r>
      <w:r>
        <w:rPr>
          <w:lang w:val="en-US" w:eastAsia="zh-CN"/>
        </w:rPr>
        <w:t xml:space="preserve"> of RAN4#112.</w:t>
      </w:r>
    </w:p>
    <w:p w14:paraId="23D22F1C" w14:textId="77777777" w:rsidR="008F4D94" w:rsidRPr="005D2633" w:rsidRDefault="008F4D94" w:rsidP="008F4D94">
      <w:pPr>
        <w:pStyle w:val="Heading3"/>
        <w:rPr>
          <w:rFonts w:cs="Arial"/>
          <w:szCs w:val="28"/>
          <w:lang w:val="en-US" w:eastAsia="zh-CN"/>
        </w:rPr>
      </w:pPr>
      <w:bookmarkStart w:id="530" w:name="_Toc180420713"/>
      <w:r>
        <w:rPr>
          <w:rFonts w:cs="Arial"/>
          <w:szCs w:val="28"/>
          <w:lang w:val="en-US" w:eastAsia="zh-CN"/>
        </w:rPr>
        <w:lastRenderedPageBreak/>
        <w:t>5.43</w:t>
      </w:r>
      <w:r w:rsidRPr="005D2633">
        <w:rPr>
          <w:rFonts w:cs="Arial"/>
          <w:szCs w:val="28"/>
          <w:lang w:val="en-US" w:eastAsia="zh-CN"/>
        </w:rPr>
        <w:t>.2</w:t>
      </w:r>
      <w:r w:rsidRPr="005D2633">
        <w:rPr>
          <w:rFonts w:cs="Arial"/>
          <w:szCs w:val="28"/>
          <w:lang w:val="en-US" w:eastAsia="zh-CN"/>
        </w:rPr>
        <w:tab/>
        <w:t>Specific for 2 bands UL CA</w:t>
      </w:r>
      <w:bookmarkEnd w:id="530"/>
    </w:p>
    <w:p w14:paraId="5166090E" w14:textId="77777777" w:rsidR="008F4D94" w:rsidRPr="00140BB6" w:rsidRDefault="008F4D94" w:rsidP="008F4D94">
      <w:pPr>
        <w:pStyle w:val="Heading4"/>
      </w:pPr>
      <w:bookmarkStart w:id="531" w:name="_Toc180420714"/>
      <w:r>
        <w:t>5.43</w:t>
      </w:r>
      <w:r w:rsidRPr="00140BB6">
        <w:t>.2.1</w:t>
      </w:r>
      <w:r w:rsidRPr="00140BB6">
        <w:tab/>
        <w:t>UE co-existence studies</w:t>
      </w:r>
      <w:bookmarkEnd w:id="531"/>
    </w:p>
    <w:p w14:paraId="52764DA7" w14:textId="77777777" w:rsidR="008F4D94" w:rsidRPr="00242348" w:rsidRDefault="008F4D94" w:rsidP="008F4D94">
      <w:pPr>
        <w:pStyle w:val="Heading5"/>
        <w:rPr>
          <w:snapToGrid w:val="0"/>
        </w:rPr>
      </w:pPr>
      <w:bookmarkStart w:id="532" w:name="_Toc180420715"/>
      <w:r>
        <w:rPr>
          <w:rFonts w:hint="eastAsia"/>
          <w:snapToGrid w:val="0"/>
        </w:rPr>
        <w:t>5.43</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32"/>
    </w:p>
    <w:p w14:paraId="1F8DEB44" w14:textId="77777777" w:rsidR="008F4D94" w:rsidRPr="00432071" w:rsidRDefault="008F4D94" w:rsidP="008F4D94">
      <w:pPr>
        <w:rPr>
          <w:lang w:val="en-US" w:eastAsia="zh-CN"/>
        </w:rPr>
      </w:pPr>
      <w:r>
        <w:rPr>
          <w:lang w:val="en-US" w:eastAsia="zh-CN"/>
        </w:rPr>
        <w:t xml:space="preserve">Already completed in </w:t>
      </w:r>
      <w:r w:rsidRPr="00432071">
        <w:rPr>
          <w:lang w:val="en-US" w:eastAsia="zh-CN"/>
        </w:rPr>
        <w:t>R4-2414365</w:t>
      </w:r>
      <w:r>
        <w:rPr>
          <w:lang w:val="en-US" w:eastAsia="zh-CN"/>
        </w:rPr>
        <w:t xml:space="preserve"> of RAN4#112.</w:t>
      </w:r>
    </w:p>
    <w:p w14:paraId="22876340" w14:textId="77777777" w:rsidR="008F4D94" w:rsidRPr="00242348" w:rsidRDefault="008F4D94" w:rsidP="008F4D94">
      <w:pPr>
        <w:pStyle w:val="Heading5"/>
        <w:rPr>
          <w:snapToGrid w:val="0"/>
        </w:rPr>
      </w:pPr>
      <w:bookmarkStart w:id="533" w:name="_Toc180420716"/>
      <w:r>
        <w:rPr>
          <w:rFonts w:hint="eastAsia"/>
          <w:snapToGrid w:val="0"/>
        </w:rPr>
        <w:t>5.43</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33"/>
    </w:p>
    <w:p w14:paraId="3EF75608" w14:textId="77777777" w:rsidR="008F4D94" w:rsidRPr="00140BB6" w:rsidRDefault="008F4D94" w:rsidP="008F4D94">
      <w:r w:rsidRPr="00140BB6">
        <w:t xml:space="preserve">Table </w:t>
      </w:r>
      <w:r>
        <w:t>5.43</w:t>
      </w:r>
      <w:r w:rsidRPr="00140BB6">
        <w:t>.2.</w:t>
      </w:r>
      <w:r>
        <w:t>1</w:t>
      </w:r>
      <w:r w:rsidRPr="00140BB6">
        <w:t xml:space="preserve">.2-1 provides the two UL band with one band, along with 2CC intra-band uplink CA triple beat products into band </w:t>
      </w:r>
      <w:r>
        <w:t>n41</w:t>
      </w:r>
      <w:r w:rsidRPr="00140BB6">
        <w:t xml:space="preserve"> interference analysis for CA_</w:t>
      </w:r>
      <w:r>
        <w:t>n1</w:t>
      </w:r>
      <w:r w:rsidRPr="00140BB6">
        <w:t>A-n</w:t>
      </w:r>
      <w:r>
        <w:t>78C</w:t>
      </w:r>
      <w:r w:rsidRPr="00140BB6">
        <w:t xml:space="preserve"> with n</w:t>
      </w:r>
      <w:r>
        <w:t>1A</w:t>
      </w:r>
      <w:r w:rsidRPr="00140BB6">
        <w:t>/</w:t>
      </w:r>
      <w:r>
        <w:t>78C</w:t>
      </w:r>
      <w:r w:rsidRPr="00140BB6">
        <w:t xml:space="preserve"> transmitting with a </w:t>
      </w:r>
      <w:r>
        <w:t xml:space="preserve">200 </w:t>
      </w:r>
      <w:r w:rsidRPr="00140BB6">
        <w:t>MHz maximum instantaneous bandwidth.</w:t>
      </w:r>
    </w:p>
    <w:p w14:paraId="31AC4B32" w14:textId="77777777" w:rsidR="008F4D94" w:rsidRPr="00140BB6" w:rsidRDefault="008F4D94" w:rsidP="008F4D94">
      <w:pPr>
        <w:pStyle w:val="TH"/>
      </w:pPr>
      <w:r w:rsidRPr="00140BB6">
        <w:t xml:space="preserve">Table </w:t>
      </w:r>
      <w:r>
        <w:t>5.43</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473539D8"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D9249"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71BB2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C26CA8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796A29F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FF8FD4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E1905D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51014D9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3A0B517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5F41C68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8439DB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D9E64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A63953E" w14:textId="77777777" w:rsidR="008F4D94" w:rsidRDefault="008F4D94" w:rsidP="00190399">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96163EF" w14:textId="77777777" w:rsidR="008F4D94" w:rsidRDefault="008F4D94" w:rsidP="00190399">
            <w:pPr>
              <w:jc w:val="center"/>
              <w:rPr>
                <w:color w:val="000000"/>
                <w:sz w:val="18"/>
                <w:szCs w:val="18"/>
              </w:rPr>
            </w:pPr>
            <w:r>
              <w:rPr>
                <w:color w:val="000000"/>
                <w:sz w:val="18"/>
                <w:szCs w:val="18"/>
              </w:rPr>
              <w:t>3300-3800</w:t>
            </w:r>
          </w:p>
        </w:tc>
      </w:tr>
      <w:tr w:rsidR="008F4D94" w14:paraId="1D119D59"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056F4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n41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C8B1125" w14:textId="77777777" w:rsidR="008F4D94" w:rsidRDefault="008F4D94" w:rsidP="00190399">
            <w:pPr>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3E1D992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08A19E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r>
      <w:tr w:rsidR="008F4D94" w14:paraId="467B191B"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47CE29A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B2119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4FD94D0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5E6DDF7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38238A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Maximum</w:t>
            </w:r>
          </w:p>
        </w:tc>
      </w:tr>
      <w:tr w:rsidR="008F4D94" w14:paraId="325EF381"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B7EFD91" w14:textId="77777777" w:rsidR="008F4D94" w:rsidRDefault="008F4D94" w:rsidP="00190399">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51D29EEF" w14:textId="77777777" w:rsidR="008F4D94" w:rsidRDefault="008F4D94" w:rsidP="00190399">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18280906" w14:textId="77777777" w:rsidR="008F4D94" w:rsidRDefault="008F4D94" w:rsidP="00190399">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2EEE89F" w14:textId="77777777" w:rsidR="008F4D94" w:rsidRDefault="008F4D94" w:rsidP="00190399">
            <w:pPr>
              <w:jc w:val="center"/>
              <w:rPr>
                <w:color w:val="000000"/>
                <w:sz w:val="18"/>
                <w:szCs w:val="18"/>
              </w:rPr>
            </w:pPr>
            <w:r>
              <w:rPr>
                <w:color w:val="000000"/>
                <w:sz w:val="18"/>
                <w:szCs w:val="18"/>
              </w:rPr>
              <w:t>0 -200</w:t>
            </w:r>
          </w:p>
        </w:tc>
      </w:tr>
      <w:tr w:rsidR="008F4D94" w14:paraId="1CAF702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B06A3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2DE87FD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4B7D92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2B5718F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476585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139925C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16EC69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1C44AD7" w14:textId="77777777" w:rsidR="008F4D94" w:rsidRDefault="008F4D94" w:rsidP="00190399">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27813B7" w14:textId="77777777" w:rsidR="008F4D94" w:rsidRDefault="008F4D94" w:rsidP="00190399">
            <w:pPr>
              <w:jc w:val="center"/>
              <w:rPr>
                <w:color w:val="000000"/>
                <w:sz w:val="18"/>
                <w:szCs w:val="18"/>
              </w:rPr>
            </w:pPr>
            <w:r>
              <w:rPr>
                <w:color w:val="000000"/>
                <w:sz w:val="18"/>
                <w:szCs w:val="18"/>
              </w:rPr>
              <w:t>1980-2180</w:t>
            </w:r>
          </w:p>
        </w:tc>
      </w:tr>
      <w:tr w:rsidR="008F4D94" w14:paraId="490D89B9"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4A218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37F4E54D" w14:textId="77777777" w:rsidR="008F4D94" w:rsidRDefault="008F4D94" w:rsidP="00190399">
            <w:pPr>
              <w:rPr>
                <w:i/>
                <w:iCs/>
                <w:color w:val="FF0000"/>
              </w:rPr>
            </w:pPr>
            <w:r>
              <w:rPr>
                <w:i/>
                <w:iCs/>
                <w:color w:val="FF0000"/>
              </w:rPr>
              <w:t>There is no overlap</w:t>
            </w:r>
          </w:p>
        </w:tc>
      </w:tr>
      <w:tr w:rsidR="008F4D94" w14:paraId="0ED6BC5F"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695460" w14:textId="77777777" w:rsidR="008F4D94" w:rsidRDefault="008F4D94" w:rsidP="00190399">
            <w:pPr>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5F0545A7" w14:textId="77777777" w:rsidR="008F4D94" w:rsidRDefault="008F4D94" w:rsidP="008F4D94">
      <w:pPr>
        <w:pStyle w:val="TH"/>
        <w:jc w:val="left"/>
        <w:rPr>
          <w:rFonts w:ascii="Times New Roman" w:hAnsi="Times New Roman"/>
          <w:b w:val="0"/>
        </w:rPr>
      </w:pPr>
    </w:p>
    <w:p w14:paraId="684DF9E6" w14:textId="77777777" w:rsidR="008F4D94" w:rsidRPr="00432071" w:rsidRDefault="008F4D94" w:rsidP="008F4D94">
      <w:pPr>
        <w:pStyle w:val="TH"/>
        <w:jc w:val="left"/>
        <w:rPr>
          <w:rFonts w:ascii="Times New Roman" w:hAnsi="Times New Roman"/>
          <w:b w:val="0"/>
        </w:rPr>
      </w:pPr>
      <w:r w:rsidRPr="00432071">
        <w:rPr>
          <w:rFonts w:ascii="Times New Roman" w:hAnsi="Times New Roman"/>
          <w:b w:val="0"/>
        </w:rPr>
        <w:t xml:space="preserve">Table </w:t>
      </w:r>
      <w:r>
        <w:rPr>
          <w:rFonts w:ascii="Times New Roman" w:hAnsi="Times New Roman"/>
          <w:b w:val="0"/>
        </w:rPr>
        <w:t>5.43</w:t>
      </w:r>
      <w:r w:rsidRPr="00432071">
        <w:rPr>
          <w:rFonts w:ascii="Times New Roman" w:hAnsi="Times New Roman"/>
          <w:b w:val="0"/>
        </w:rPr>
        <w:t>.2.1.2-</w:t>
      </w:r>
      <w:r>
        <w:rPr>
          <w:rFonts w:ascii="Times New Roman" w:hAnsi="Times New Roman"/>
          <w:b w:val="0"/>
        </w:rPr>
        <w:t>2</w:t>
      </w:r>
      <w:r w:rsidRPr="00432071">
        <w:rPr>
          <w:rFonts w:ascii="Times New Roman" w:hAnsi="Times New Roman"/>
          <w:b w:val="0"/>
        </w:rPr>
        <w:t xml:space="preserve"> provides the two UL band with one band, along with 2CC intra-band uplink CA triple beat products into band n1 interference analysis for CA_n</w:t>
      </w:r>
      <w:r>
        <w:rPr>
          <w:rFonts w:ascii="Times New Roman" w:hAnsi="Times New Roman"/>
          <w:b w:val="0"/>
        </w:rPr>
        <w:t>4</w:t>
      </w:r>
      <w:r w:rsidRPr="00432071">
        <w:rPr>
          <w:rFonts w:ascii="Times New Roman" w:hAnsi="Times New Roman"/>
          <w:b w:val="0"/>
        </w:rPr>
        <w:t>1A-n78C with n</w:t>
      </w:r>
      <w:r>
        <w:rPr>
          <w:rFonts w:ascii="Times New Roman" w:hAnsi="Times New Roman"/>
          <w:b w:val="0"/>
        </w:rPr>
        <w:t>41</w:t>
      </w:r>
      <w:r w:rsidRPr="00432071">
        <w:rPr>
          <w:rFonts w:ascii="Times New Roman" w:hAnsi="Times New Roman"/>
          <w:b w:val="0"/>
        </w:rPr>
        <w:t>A/78C transmitting with a 200 MHz maximum instantaneous bandwidth</w:t>
      </w:r>
    </w:p>
    <w:p w14:paraId="1278CB6B" w14:textId="77777777" w:rsidR="008F4D94" w:rsidRPr="00140BB6" w:rsidRDefault="008F4D94" w:rsidP="008F4D94">
      <w:pPr>
        <w:pStyle w:val="TH"/>
      </w:pPr>
      <w:r w:rsidRPr="00140BB6">
        <w:t xml:space="preserve">Table </w:t>
      </w:r>
      <w:r>
        <w:t>5.43</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7FF947E0"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079B3"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E999D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n41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C0012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5C87AC3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474F3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5FB7C28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27AEC06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7618504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1DCD000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914D0D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E5B9D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717C92C" w14:textId="77777777" w:rsidR="008F4D94" w:rsidRDefault="008F4D94" w:rsidP="00190399">
            <w:pPr>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68D62D2" w14:textId="77777777" w:rsidR="008F4D94" w:rsidRDefault="008F4D94" w:rsidP="00190399">
            <w:pPr>
              <w:jc w:val="center"/>
              <w:rPr>
                <w:color w:val="000000"/>
                <w:sz w:val="18"/>
                <w:szCs w:val="18"/>
              </w:rPr>
            </w:pPr>
            <w:r>
              <w:rPr>
                <w:color w:val="000000"/>
                <w:sz w:val="18"/>
                <w:szCs w:val="18"/>
              </w:rPr>
              <w:t>3300-3800</w:t>
            </w:r>
          </w:p>
        </w:tc>
      </w:tr>
      <w:tr w:rsidR="008F4D94" w14:paraId="47C24A04"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E9D2EB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F16BFBB" w14:textId="77777777" w:rsidR="008F4D94" w:rsidRDefault="008F4D94" w:rsidP="00190399">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06C6562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01E4F61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r>
      <w:tr w:rsidR="008F4D94" w14:paraId="42C696DE"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39E5DF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6D8877E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76D576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28BDD20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52EE2F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Maximum</w:t>
            </w:r>
          </w:p>
        </w:tc>
      </w:tr>
      <w:tr w:rsidR="008F4D94" w14:paraId="28ED0243"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57969AC3" w14:textId="77777777" w:rsidR="008F4D94" w:rsidRDefault="008F4D94" w:rsidP="00190399">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47BC1C0E" w14:textId="77777777" w:rsidR="008F4D94" w:rsidRDefault="008F4D94" w:rsidP="00190399">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168D3089" w14:textId="77777777" w:rsidR="008F4D94" w:rsidRDefault="008F4D94" w:rsidP="00190399">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18BBD61" w14:textId="77777777" w:rsidR="008F4D94" w:rsidRDefault="008F4D94" w:rsidP="00190399">
            <w:pPr>
              <w:jc w:val="center"/>
              <w:rPr>
                <w:color w:val="000000"/>
                <w:sz w:val="18"/>
                <w:szCs w:val="18"/>
              </w:rPr>
            </w:pPr>
            <w:r>
              <w:rPr>
                <w:color w:val="000000"/>
                <w:sz w:val="18"/>
                <w:szCs w:val="18"/>
              </w:rPr>
              <w:t>0 -200</w:t>
            </w:r>
          </w:p>
        </w:tc>
      </w:tr>
      <w:tr w:rsidR="008F4D94" w14:paraId="6DD58BD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7C9DE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72C19CE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08AD0D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71E901C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12F576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688F432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4632A5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B5B7D01" w14:textId="77777777" w:rsidR="008F4D94" w:rsidRDefault="008F4D94" w:rsidP="00190399">
            <w:pPr>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FD77ACF" w14:textId="77777777" w:rsidR="008F4D94" w:rsidRDefault="008F4D94" w:rsidP="00190399">
            <w:pPr>
              <w:jc w:val="center"/>
              <w:rPr>
                <w:color w:val="000000"/>
                <w:sz w:val="18"/>
                <w:szCs w:val="18"/>
              </w:rPr>
            </w:pPr>
            <w:r>
              <w:rPr>
                <w:color w:val="000000"/>
                <w:sz w:val="18"/>
                <w:szCs w:val="18"/>
              </w:rPr>
              <w:t>2690-2890</w:t>
            </w:r>
          </w:p>
        </w:tc>
      </w:tr>
      <w:tr w:rsidR="008F4D94" w14:paraId="40AAD1DD"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10BF0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C7C8944" w14:textId="77777777" w:rsidR="008F4D94" w:rsidRDefault="008F4D94" w:rsidP="00190399">
            <w:pPr>
              <w:rPr>
                <w:i/>
                <w:iCs/>
                <w:color w:val="FF0000"/>
              </w:rPr>
            </w:pPr>
            <w:r>
              <w:rPr>
                <w:i/>
                <w:iCs/>
                <w:color w:val="FF0000"/>
              </w:rPr>
              <w:t>There is no overlap</w:t>
            </w:r>
          </w:p>
        </w:tc>
      </w:tr>
      <w:tr w:rsidR="008F4D94" w14:paraId="2166F2A0"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41F528"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Note 1: If the two bands are not part of the same or adjacent band groups as defined in table A.1,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0576979B" w14:textId="77777777" w:rsidR="008F4D94" w:rsidRDefault="008F4D94" w:rsidP="008F4D94">
      <w:pPr>
        <w:pStyle w:val="Heading4"/>
      </w:pPr>
    </w:p>
    <w:p w14:paraId="31A2C09E" w14:textId="77777777" w:rsidR="008F4D94" w:rsidRPr="00AB69C8" w:rsidRDefault="008F4D94" w:rsidP="008F4D94">
      <w:pPr>
        <w:pStyle w:val="Heading4"/>
      </w:pPr>
      <w:bookmarkStart w:id="534" w:name="_Toc180420717"/>
      <w:r>
        <w:t>5.43</w:t>
      </w:r>
      <w:r w:rsidRPr="00AB69C8">
        <w:t>.2.</w:t>
      </w:r>
      <w:r>
        <w:t>2</w:t>
      </w:r>
      <w:r w:rsidRPr="00AB69C8">
        <w:tab/>
        <w:t>REFSENS requirements</w:t>
      </w:r>
      <w:bookmarkEnd w:id="534"/>
    </w:p>
    <w:p w14:paraId="4BC446CA" w14:textId="77777777" w:rsidR="008F4D94" w:rsidRPr="00FA0753" w:rsidRDefault="008F4D94" w:rsidP="008F4D94">
      <w:pPr>
        <w:rPr>
          <w:bCs/>
          <w:color w:val="0070C0"/>
        </w:rPr>
      </w:pPr>
      <w:r w:rsidRPr="00FA0753">
        <w:rPr>
          <w:bCs/>
          <w:lang w:val="en-US"/>
        </w:rPr>
        <w:t>No additional Refsens requirements needed</w:t>
      </w:r>
      <w:r>
        <w:rPr>
          <w:bCs/>
          <w:lang w:val="en-US"/>
        </w:rPr>
        <w:t>.</w:t>
      </w:r>
    </w:p>
    <w:p w14:paraId="43DC819C" w14:textId="77777777" w:rsidR="008F4D94" w:rsidRDefault="008F4D94" w:rsidP="008F4D94">
      <w:pPr>
        <w:rPr>
          <w:color w:val="0070C0"/>
        </w:rPr>
      </w:pPr>
    </w:p>
    <w:p w14:paraId="7D65096C" w14:textId="77777777" w:rsidR="008F4D94" w:rsidRDefault="008F4D94" w:rsidP="008F4D94">
      <w:pPr>
        <w:pStyle w:val="Heading2"/>
      </w:pPr>
      <w:bookmarkStart w:id="535" w:name="_Toc180420718"/>
      <w:r>
        <w:t>5.44</w:t>
      </w:r>
      <w:r>
        <w:tab/>
        <w:t>CA_n1-n71-n78</w:t>
      </w:r>
      <w:bookmarkEnd w:id="535"/>
    </w:p>
    <w:p w14:paraId="28276694" w14:textId="77777777" w:rsidR="008F4D94" w:rsidRDefault="008F4D94" w:rsidP="008F4D94">
      <w:pPr>
        <w:pStyle w:val="Heading3"/>
        <w:rPr>
          <w:rFonts w:cs="Arial"/>
          <w:szCs w:val="28"/>
          <w:lang w:val="en-US" w:eastAsia="zh-CN"/>
        </w:rPr>
      </w:pPr>
      <w:bookmarkStart w:id="536" w:name="_Toc180420719"/>
      <w:r>
        <w:t>5.44.1</w:t>
      </w:r>
      <w:r>
        <w:tab/>
      </w:r>
      <w:r>
        <w:rPr>
          <w:rFonts w:cs="Arial"/>
          <w:szCs w:val="28"/>
          <w:lang w:val="en-US" w:eastAsia="zh-CN"/>
        </w:rPr>
        <w:t>Common for 1 band UL and 2 bands UL CA</w:t>
      </w:r>
      <w:bookmarkEnd w:id="536"/>
    </w:p>
    <w:p w14:paraId="0A96F670" w14:textId="77777777" w:rsidR="008F4D94" w:rsidRDefault="008F4D94" w:rsidP="008F4D94">
      <w:pPr>
        <w:pStyle w:val="Heading4"/>
      </w:pPr>
      <w:bookmarkStart w:id="537" w:name="_Toc180420720"/>
      <w:r>
        <w:t>5.44.1.1</w:t>
      </w:r>
      <w:r>
        <w:tab/>
      </w:r>
      <w:r>
        <w:rPr>
          <w:rFonts w:cs="Arial"/>
          <w:lang w:eastAsia="zh-CN"/>
        </w:rPr>
        <w:t>Operating bands for CA</w:t>
      </w:r>
      <w:bookmarkEnd w:id="537"/>
    </w:p>
    <w:p w14:paraId="5C78E2C7" w14:textId="77777777" w:rsidR="008F4D94" w:rsidRDefault="008F4D94" w:rsidP="008F4D94">
      <w:pPr>
        <w:pStyle w:val="TH"/>
        <w:rPr>
          <w:lang w:val="en-US"/>
        </w:rPr>
      </w:pPr>
      <w:r>
        <w:rPr>
          <w:rFonts w:cs="Arial"/>
        </w:rPr>
        <w:t xml:space="preserve">Table </w:t>
      </w:r>
      <w:r>
        <w:rPr>
          <w:rFonts w:cs="Arial" w:hint="eastAsia"/>
          <w:lang w:val="en-US" w:eastAsia="zh-CN"/>
        </w:rPr>
        <w:t>5.44</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1F0D421"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A0E00F"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AC06B4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2E055B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0346106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D5CA1F2"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F06C81C"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237CE0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1E71C0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4A2B6208" w14:textId="77777777" w:rsidR="008F4D94" w:rsidRDefault="008F4D94" w:rsidP="00190399">
            <w:pPr>
              <w:rPr>
                <w:rFonts w:ascii="Arial" w:hAnsi="Arial" w:cs="Arial"/>
                <w:b/>
                <w:bCs/>
                <w:color w:val="000000"/>
                <w:sz w:val="18"/>
                <w:szCs w:val="18"/>
              </w:rPr>
            </w:pPr>
          </w:p>
        </w:tc>
      </w:tr>
      <w:tr w:rsidR="008F4D94" w14:paraId="38707E39"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BDC755"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C9502F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BA0681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13C645CD" w14:textId="77777777" w:rsidR="008F4D94" w:rsidRDefault="008F4D94" w:rsidP="00190399">
            <w:pPr>
              <w:rPr>
                <w:rFonts w:ascii="Aptos Narrow" w:hAnsi="Aptos Narrow"/>
                <w:color w:val="000000"/>
                <w:sz w:val="22"/>
                <w:szCs w:val="22"/>
              </w:rPr>
            </w:pPr>
          </w:p>
        </w:tc>
      </w:tr>
      <w:tr w:rsidR="008F4D94" w14:paraId="28396740"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A725C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7D6016C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A57D7C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46FE636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4426DCC3"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D3AD87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159036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87D7B2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60EB765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72901D15"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F00EC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11742F1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13EE7F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556809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1DB8B4FA" w14:textId="77777777" w:rsidR="008F4D94" w:rsidRDefault="008F4D94" w:rsidP="008F4D94">
      <w:pPr>
        <w:pStyle w:val="TH"/>
      </w:pPr>
    </w:p>
    <w:p w14:paraId="5203A885" w14:textId="77777777" w:rsidR="008F4D94" w:rsidRPr="005D2633" w:rsidRDefault="008F4D94" w:rsidP="008F4D94">
      <w:pPr>
        <w:pStyle w:val="Heading4"/>
        <w:rPr>
          <w:rFonts w:cs="Arial"/>
          <w:lang w:eastAsia="zh-CN"/>
        </w:rPr>
      </w:pPr>
      <w:bookmarkStart w:id="538" w:name="_Toc180420721"/>
      <w:r>
        <w:rPr>
          <w:rFonts w:cs="Arial"/>
          <w:lang w:eastAsia="zh-CN"/>
        </w:rPr>
        <w:t>5.44</w:t>
      </w:r>
      <w:r w:rsidRPr="005D2633">
        <w:rPr>
          <w:rFonts w:cs="Arial"/>
          <w:lang w:eastAsia="zh-CN"/>
        </w:rPr>
        <w:t>.1.2</w:t>
      </w:r>
      <w:r w:rsidRPr="005D2633">
        <w:rPr>
          <w:rFonts w:cs="Arial"/>
          <w:lang w:eastAsia="zh-CN"/>
        </w:rPr>
        <w:tab/>
      </w:r>
      <w:r>
        <w:rPr>
          <w:rFonts w:cs="Arial"/>
          <w:lang w:eastAsia="zh-CN"/>
        </w:rPr>
        <w:t>Channel bandwidths per operating band for CA</w:t>
      </w:r>
      <w:bookmarkEnd w:id="538"/>
    </w:p>
    <w:p w14:paraId="7164DE0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12640A21"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5A62847"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A323E56"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2E561C4"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4E46482"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8F0B3EE"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5339019"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62BD25E" w14:textId="77777777" w:rsidR="008F4D94" w:rsidRDefault="008F4D94" w:rsidP="00190399">
            <w:pPr>
              <w:pStyle w:val="TAH"/>
              <w:rPr>
                <w:szCs w:val="18"/>
                <w:lang w:val="en-US" w:eastAsia="zh-CN"/>
              </w:rPr>
            </w:pPr>
            <w:r>
              <w:t>Bandwidth combination set</w:t>
            </w:r>
          </w:p>
        </w:tc>
      </w:tr>
      <w:tr w:rsidR="008F4D94" w14:paraId="1CDC1504"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148E2916"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CA_n1A-n71A-n78A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CCADB2E" w14:textId="77777777" w:rsidR="008F4D94" w:rsidRPr="00224B2F" w:rsidRDefault="008F4D94" w:rsidP="00190399">
            <w:pPr>
              <w:pStyle w:val="TAC"/>
              <w:rPr>
                <w:rFonts w:eastAsia="SimSun" w:cs="Arial"/>
                <w:szCs w:val="18"/>
                <w:lang w:val="en-US" w:eastAsia="zh-CN"/>
              </w:rPr>
            </w:pPr>
            <w:r w:rsidRPr="00224B2F">
              <w:rPr>
                <w:rFonts w:eastAsia="SimSun" w:cs="Arial"/>
                <w:szCs w:val="18"/>
                <w:lang w:val="en-US" w:eastAsia="zh-CN"/>
              </w:rPr>
              <w:t>CA_n1A-n71A</w:t>
            </w:r>
          </w:p>
          <w:p w14:paraId="7D47314C" w14:textId="77777777" w:rsidR="008F4D94" w:rsidRPr="00224B2F" w:rsidRDefault="008F4D94" w:rsidP="00190399">
            <w:pPr>
              <w:pStyle w:val="TAC"/>
              <w:rPr>
                <w:rFonts w:eastAsia="SimSun" w:cs="Arial"/>
                <w:szCs w:val="18"/>
                <w:lang w:val="en-US" w:eastAsia="zh-CN"/>
              </w:rPr>
            </w:pPr>
            <w:r w:rsidRPr="00224B2F">
              <w:rPr>
                <w:rFonts w:eastAsia="SimSun" w:cs="Arial"/>
                <w:szCs w:val="18"/>
                <w:lang w:val="en-US" w:eastAsia="zh-CN"/>
              </w:rPr>
              <w:t>CA_n1A-n78A</w:t>
            </w:r>
          </w:p>
          <w:p w14:paraId="2F3B3CA7" w14:textId="77777777" w:rsidR="008F4D94" w:rsidRPr="00B00CBD" w:rsidRDefault="008F4D94" w:rsidP="00190399">
            <w:pPr>
              <w:pStyle w:val="TAC"/>
              <w:rPr>
                <w:rFonts w:eastAsia="SimSun" w:cs="Arial"/>
                <w:szCs w:val="18"/>
                <w:lang w:val="en-US" w:eastAsia="zh-CN"/>
              </w:rPr>
            </w:pPr>
            <w:r w:rsidRPr="00224B2F">
              <w:rPr>
                <w:rFonts w:eastAsia="SimSun" w:cs="Arial"/>
                <w:szCs w:val="18"/>
                <w:lang w:val="en-US" w:eastAsia="zh-CN"/>
              </w:rPr>
              <w:t>CA_n71A-n78A</w:t>
            </w:r>
          </w:p>
        </w:tc>
        <w:tc>
          <w:tcPr>
            <w:tcW w:w="709" w:type="dxa"/>
            <w:tcBorders>
              <w:left w:val="single" w:sz="4" w:space="0" w:color="auto"/>
              <w:right w:val="single" w:sz="4" w:space="0" w:color="auto"/>
            </w:tcBorders>
            <w:vAlign w:val="center"/>
          </w:tcPr>
          <w:p w14:paraId="0E9298E1" w14:textId="77777777" w:rsidR="008F4D94" w:rsidRPr="00B00CBD"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28FFAAC9"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73479996"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7D190168"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421F084E"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3B8E679C"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129AC41" w14:textId="77777777" w:rsidR="008F4D94" w:rsidRPr="00B00CBD"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6C218A0"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F3771E4" w14:textId="77777777" w:rsidR="008F4D94" w:rsidRPr="00B00CBD" w:rsidRDefault="008F4D94" w:rsidP="00190399">
            <w:pPr>
              <w:pStyle w:val="TAC"/>
              <w:rPr>
                <w:rFonts w:cs="Arial"/>
                <w:szCs w:val="18"/>
                <w:lang w:val="en-US" w:eastAsia="zh-CN"/>
              </w:rPr>
            </w:pPr>
          </w:p>
        </w:tc>
      </w:tr>
      <w:tr w:rsidR="008F4D94" w14:paraId="6581A7CB"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4357DADB"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C73E8F0" w14:textId="77777777" w:rsidR="008F4D94" w:rsidRPr="00B00CBD" w:rsidRDefault="008F4D94" w:rsidP="00190399">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25BC0FD0" w14:textId="77777777" w:rsidR="008F4D94" w:rsidRDefault="008F4D94" w:rsidP="00190399">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AB7631F"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Style w:val="normaltextrun"/>
                <w:rFonts w:ascii="Arial" w:hAnsi="Arial" w:cs="Arial"/>
                <w:sz w:val="18"/>
                <w:szCs w:val="18"/>
                <w:lang w:val="en-US"/>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27DD2" w14:textId="77777777" w:rsidR="008F4D94" w:rsidRPr="00B00CBD" w:rsidRDefault="008F4D94" w:rsidP="00190399">
            <w:pPr>
              <w:pStyle w:val="TAC"/>
              <w:rPr>
                <w:rFonts w:cs="Arial"/>
                <w:szCs w:val="18"/>
                <w:lang w:val="en-US" w:eastAsia="zh-CN"/>
              </w:rPr>
            </w:pPr>
          </w:p>
        </w:tc>
      </w:tr>
      <w:tr w:rsidR="008F4D94" w14:paraId="60779226"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3A0F1407" w14:textId="77777777" w:rsidR="008F4D94" w:rsidRPr="00B00CBD" w:rsidRDefault="008F4D94" w:rsidP="00190399">
            <w:pPr>
              <w:pStyle w:val="TAC"/>
              <w:rPr>
                <w:rFonts w:cs="Arial"/>
                <w:szCs w:val="18"/>
                <w:lang w:val="en-US" w:eastAsia="zh-CN"/>
              </w:rPr>
            </w:pPr>
            <w:r>
              <w:rPr>
                <w:rFonts w:eastAsia="SimSun" w:cs="Arial"/>
                <w:szCs w:val="18"/>
                <w:lang w:val="en-US" w:eastAsia="zh-CN"/>
              </w:rPr>
              <w:t>CA_n1A-n71A-n78C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F801EFE" w14:textId="77777777" w:rsidR="008F4D94" w:rsidRDefault="008F4D94" w:rsidP="00190399">
            <w:pPr>
              <w:pStyle w:val="TAC"/>
              <w:rPr>
                <w:rFonts w:cs="Arial"/>
                <w:szCs w:val="18"/>
                <w:lang w:val="en-US" w:eastAsia="zh-CN"/>
              </w:rPr>
            </w:pPr>
            <w:r>
              <w:rPr>
                <w:rFonts w:cs="Arial"/>
                <w:szCs w:val="18"/>
                <w:lang w:val="en-US" w:eastAsia="zh-CN"/>
              </w:rPr>
              <w:t>CA_n78C</w:t>
            </w:r>
          </w:p>
          <w:p w14:paraId="2131D6EF" w14:textId="77777777" w:rsidR="008F4D94" w:rsidRPr="00224B2F" w:rsidRDefault="008F4D94" w:rsidP="00190399">
            <w:pPr>
              <w:pStyle w:val="TAC"/>
              <w:rPr>
                <w:rFonts w:cs="Arial"/>
                <w:szCs w:val="18"/>
                <w:lang w:val="en-US" w:eastAsia="zh-CN"/>
              </w:rPr>
            </w:pPr>
            <w:r w:rsidRPr="00224B2F">
              <w:rPr>
                <w:rFonts w:cs="Arial"/>
                <w:szCs w:val="18"/>
                <w:lang w:val="en-US" w:eastAsia="zh-CN"/>
              </w:rPr>
              <w:t>CA_n1A-n71A</w:t>
            </w:r>
          </w:p>
          <w:p w14:paraId="100F4E97" w14:textId="77777777" w:rsidR="008F4D94" w:rsidRPr="00224B2F" w:rsidRDefault="008F4D94" w:rsidP="00190399">
            <w:pPr>
              <w:pStyle w:val="TAC"/>
              <w:rPr>
                <w:rFonts w:cs="Arial"/>
                <w:szCs w:val="18"/>
                <w:lang w:val="en-US" w:eastAsia="zh-CN"/>
              </w:rPr>
            </w:pPr>
            <w:r w:rsidRPr="00224B2F">
              <w:rPr>
                <w:rFonts w:cs="Arial"/>
                <w:szCs w:val="18"/>
                <w:lang w:val="en-US" w:eastAsia="zh-CN"/>
              </w:rPr>
              <w:t>CA_n1A-n78A</w:t>
            </w:r>
          </w:p>
          <w:p w14:paraId="3646C070" w14:textId="77777777" w:rsidR="008F4D94" w:rsidRPr="00224B2F" w:rsidRDefault="008F4D94" w:rsidP="00190399">
            <w:pPr>
              <w:pStyle w:val="TAC"/>
              <w:rPr>
                <w:rFonts w:cs="Arial"/>
                <w:szCs w:val="18"/>
                <w:lang w:val="en-US" w:eastAsia="zh-CN"/>
              </w:rPr>
            </w:pPr>
            <w:r w:rsidRPr="00224B2F">
              <w:rPr>
                <w:rFonts w:cs="Arial"/>
                <w:szCs w:val="18"/>
                <w:lang w:val="en-US" w:eastAsia="zh-CN"/>
              </w:rPr>
              <w:t>CA_n1A-n78C</w:t>
            </w:r>
          </w:p>
          <w:p w14:paraId="53514A66" w14:textId="77777777" w:rsidR="008F4D94" w:rsidRPr="00224B2F" w:rsidRDefault="008F4D94" w:rsidP="00190399">
            <w:pPr>
              <w:pStyle w:val="TAC"/>
              <w:rPr>
                <w:rFonts w:cs="Arial"/>
                <w:szCs w:val="18"/>
                <w:lang w:val="en-US" w:eastAsia="zh-CN"/>
              </w:rPr>
            </w:pPr>
            <w:r w:rsidRPr="00224B2F">
              <w:rPr>
                <w:rFonts w:cs="Arial"/>
                <w:szCs w:val="18"/>
                <w:lang w:val="en-US" w:eastAsia="zh-CN"/>
              </w:rPr>
              <w:t>CA_n71A-n78A</w:t>
            </w:r>
          </w:p>
          <w:p w14:paraId="70A0105B" w14:textId="77777777" w:rsidR="008F4D94" w:rsidRPr="00B00CBD" w:rsidRDefault="008F4D94" w:rsidP="00190399">
            <w:pPr>
              <w:pStyle w:val="TAC"/>
              <w:rPr>
                <w:rFonts w:cs="Arial"/>
                <w:szCs w:val="18"/>
                <w:lang w:val="en-US" w:eastAsia="zh-CN"/>
              </w:rPr>
            </w:pPr>
            <w:r w:rsidRPr="00224B2F">
              <w:rPr>
                <w:rFonts w:cs="Arial"/>
                <w:szCs w:val="18"/>
                <w:lang w:val="en-US" w:eastAsia="zh-CN"/>
              </w:rPr>
              <w:t>CA_n71A-n78C</w:t>
            </w:r>
          </w:p>
        </w:tc>
        <w:tc>
          <w:tcPr>
            <w:tcW w:w="709" w:type="dxa"/>
            <w:tcBorders>
              <w:top w:val="single" w:sz="4" w:space="0" w:color="auto"/>
              <w:left w:val="single" w:sz="4" w:space="0" w:color="auto"/>
              <w:right w:val="single" w:sz="4" w:space="0" w:color="auto"/>
            </w:tcBorders>
            <w:vAlign w:val="center"/>
          </w:tcPr>
          <w:p w14:paraId="47A06314" w14:textId="77777777" w:rsidR="008F4D94"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6F05BF05"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E0AF7" w14:textId="77777777" w:rsidR="008F4D94" w:rsidRPr="00B00CBD" w:rsidRDefault="008F4D94" w:rsidP="00190399">
            <w:pPr>
              <w:pStyle w:val="TAC"/>
              <w:rPr>
                <w:rFonts w:cs="Arial"/>
                <w:szCs w:val="18"/>
                <w:lang w:val="en-US" w:eastAsia="zh-CN"/>
              </w:rPr>
            </w:pPr>
            <w:r>
              <w:rPr>
                <w:rFonts w:cs="Arial"/>
                <w:szCs w:val="18"/>
                <w:lang w:val="en-US" w:eastAsia="zh-CN"/>
              </w:rPr>
              <w:t>0</w:t>
            </w:r>
          </w:p>
        </w:tc>
      </w:tr>
      <w:tr w:rsidR="008F4D94" w14:paraId="0A1943D0"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662EB5A3"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8FB1565"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43707BBD" w14:textId="77777777" w:rsidR="008F4D94"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4D47D667"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57F917F7" w14:textId="77777777" w:rsidR="008F4D94" w:rsidRPr="00B00CBD" w:rsidRDefault="008F4D94" w:rsidP="00190399">
            <w:pPr>
              <w:pStyle w:val="TAC"/>
              <w:rPr>
                <w:rFonts w:cs="Arial"/>
                <w:szCs w:val="18"/>
                <w:lang w:val="en-US" w:eastAsia="zh-CN"/>
              </w:rPr>
            </w:pPr>
          </w:p>
        </w:tc>
      </w:tr>
      <w:tr w:rsidR="008F4D94" w14:paraId="0042C5AD"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064B3751"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E95CD1C"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3EA64DE" w14:textId="77777777" w:rsidR="008F4D94" w:rsidRDefault="008F4D94" w:rsidP="00190399">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22C6D3D"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7C023" w14:textId="77777777" w:rsidR="008F4D94" w:rsidRPr="00B00CBD" w:rsidRDefault="008F4D94" w:rsidP="00190399">
            <w:pPr>
              <w:pStyle w:val="TAC"/>
              <w:rPr>
                <w:rFonts w:cs="Arial"/>
                <w:szCs w:val="18"/>
                <w:lang w:val="en-US" w:eastAsia="zh-CN"/>
              </w:rPr>
            </w:pPr>
          </w:p>
        </w:tc>
      </w:tr>
    </w:tbl>
    <w:p w14:paraId="1CA631DA" w14:textId="77777777" w:rsidR="008F4D94" w:rsidRDefault="008F4D94" w:rsidP="008F4D94">
      <w:pPr>
        <w:pStyle w:val="Heading4"/>
        <w:rPr>
          <w:rFonts w:cs="Arial"/>
          <w:szCs w:val="22"/>
          <w:lang w:val="en-US" w:eastAsia="zh-CN"/>
        </w:rPr>
      </w:pPr>
      <w:bookmarkStart w:id="539" w:name="_Toc180420722"/>
      <w:r>
        <w:rPr>
          <w:rFonts w:cs="Arial"/>
          <w:lang w:eastAsia="zh-CN"/>
        </w:rPr>
        <w:t>5.44</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39"/>
    </w:p>
    <w:p w14:paraId="2ED32DEC"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-n71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CA_n1-n78-n105 given in the tables below.</w:t>
      </w:r>
    </w:p>
    <w:p w14:paraId="769581A9" w14:textId="77777777" w:rsidR="008F4D94" w:rsidRDefault="008F4D94" w:rsidP="008F4D94">
      <w:pPr>
        <w:pStyle w:val="TH"/>
      </w:pPr>
      <w:r>
        <w:t xml:space="preserve">Table </w:t>
      </w:r>
      <w:r>
        <w:rPr>
          <w:rFonts w:hint="eastAsia"/>
          <w:lang w:val="en-US" w:eastAsia="zh-CN"/>
        </w:rPr>
        <w:t>5.44</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7CE56DFD" w14:textId="77777777" w:rsidTr="00190399">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9C22CF"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0F0472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FC6EF1A" w14:textId="77777777" w:rsidTr="00190399">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08B97B2C" w14:textId="77777777" w:rsidR="008F4D94" w:rsidRDefault="008F4D94" w:rsidP="00190399">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EB70EF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741DBDF" w14:textId="77777777" w:rsidTr="00190399">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DCFA79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CA_n1-n71-n78</w:t>
            </w:r>
          </w:p>
        </w:tc>
        <w:tc>
          <w:tcPr>
            <w:tcW w:w="1940" w:type="dxa"/>
            <w:tcBorders>
              <w:top w:val="nil"/>
              <w:left w:val="nil"/>
              <w:bottom w:val="single" w:sz="4" w:space="0" w:color="auto"/>
              <w:right w:val="single" w:sz="4" w:space="0" w:color="auto"/>
            </w:tcBorders>
            <w:shd w:val="clear" w:color="auto" w:fill="auto"/>
            <w:vAlign w:val="center"/>
            <w:hideMark/>
          </w:tcPr>
          <w:p w14:paraId="525C2776" w14:textId="77777777" w:rsidR="008F4D94" w:rsidRPr="00224B2F" w:rsidRDefault="008F4D94" w:rsidP="00190399">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3462C64A" w14:textId="77777777" w:rsidR="008F4D94" w:rsidRPr="00224B2F" w:rsidRDefault="008F4D94" w:rsidP="00190399">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w:t>
            </w:r>
            <w:r>
              <w:rPr>
                <w:rFonts w:ascii="Arial" w:hAnsi="Arial" w:cs="Arial"/>
                <w:color w:val="000000" w:themeColor="text1"/>
                <w:sz w:val="18"/>
                <w:szCs w:val="18"/>
                <w:lang w:val="en-US" w:eastAsia="zh-CN"/>
              </w:rPr>
              <w:t>6</w:t>
            </w:r>
          </w:p>
        </w:tc>
        <w:tc>
          <w:tcPr>
            <w:tcW w:w="2080" w:type="dxa"/>
            <w:tcBorders>
              <w:top w:val="nil"/>
              <w:left w:val="nil"/>
              <w:bottom w:val="single" w:sz="4" w:space="0" w:color="auto"/>
              <w:right w:val="single" w:sz="4" w:space="0" w:color="auto"/>
            </w:tcBorders>
            <w:shd w:val="clear" w:color="auto" w:fill="auto"/>
            <w:vAlign w:val="center"/>
            <w:hideMark/>
          </w:tcPr>
          <w:p w14:paraId="4C5DD85A" w14:textId="77777777" w:rsidR="008F4D94" w:rsidRPr="00224B2F" w:rsidRDefault="008F4D94" w:rsidP="00190399">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w:t>
            </w:r>
            <w:r>
              <w:rPr>
                <w:rFonts w:ascii="Arial" w:hAnsi="Arial" w:cs="Arial"/>
                <w:color w:val="000000" w:themeColor="text1"/>
                <w:sz w:val="18"/>
                <w:szCs w:val="18"/>
                <w:lang w:val="en-US" w:eastAsia="zh-CN"/>
              </w:rPr>
              <w:t>8</w:t>
            </w:r>
          </w:p>
        </w:tc>
      </w:tr>
      <w:tr w:rsidR="008F4D94" w14:paraId="50277BFA" w14:textId="77777777" w:rsidTr="00190399">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49CD86C"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5CC105F" w14:textId="77777777" w:rsidR="008F4D94" w:rsidRDefault="008F4D94" w:rsidP="008F4D94">
      <w:pPr>
        <w:pStyle w:val="TH"/>
        <w:spacing w:before="120" w:after="120"/>
        <w:rPr>
          <w:lang w:eastAsia="zh-CN"/>
        </w:rPr>
      </w:pPr>
      <w:r>
        <w:t xml:space="preserve">Table </w:t>
      </w:r>
      <w:r>
        <w:rPr>
          <w:lang w:val="en-US" w:eastAsia="zh-CN"/>
        </w:rPr>
        <w:t>5.44.1.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6AA1F1F"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9CCB3A"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A2D4B2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258B232"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6778A1F4" w14:textId="77777777" w:rsidR="008F4D94" w:rsidRDefault="008F4D94" w:rsidP="00190399">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9EA089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8795788"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FB8EF1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CA_n1-n71-n78</w:t>
            </w:r>
          </w:p>
        </w:tc>
        <w:tc>
          <w:tcPr>
            <w:tcW w:w="2040" w:type="dxa"/>
            <w:tcBorders>
              <w:top w:val="nil"/>
              <w:left w:val="nil"/>
              <w:bottom w:val="single" w:sz="4" w:space="0" w:color="auto"/>
              <w:right w:val="single" w:sz="4" w:space="0" w:color="auto"/>
            </w:tcBorders>
            <w:shd w:val="clear" w:color="auto" w:fill="auto"/>
            <w:vAlign w:val="center"/>
            <w:hideMark/>
          </w:tcPr>
          <w:p w14:paraId="54BA52A0" w14:textId="77777777" w:rsidR="008F4D94" w:rsidRPr="00224B2F" w:rsidRDefault="008F4D94" w:rsidP="00190399">
            <w:pPr>
              <w:jc w:val="center"/>
              <w:rPr>
                <w:rFonts w:ascii="Arial" w:hAnsi="Arial" w:cs="Arial"/>
                <w:color w:val="000000"/>
                <w:sz w:val="18"/>
                <w:szCs w:val="18"/>
              </w:rPr>
            </w:pPr>
            <w:r w:rsidRPr="00224B2F">
              <w:rPr>
                <w:rFonts w:ascii="Arial" w:eastAsia="DengXian"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0B00A037" w14:textId="77777777" w:rsidR="008F4D94" w:rsidRPr="00224B2F" w:rsidRDefault="008F4D94" w:rsidP="00190399">
            <w:pPr>
              <w:jc w:val="center"/>
              <w:rPr>
                <w:rFonts w:ascii="Arial" w:hAnsi="Arial" w:cs="Arial"/>
                <w:color w:val="000000"/>
                <w:sz w:val="18"/>
                <w:szCs w:val="18"/>
              </w:rPr>
            </w:pPr>
            <w:r w:rsidRPr="00224B2F">
              <w:rPr>
                <w:rFonts w:ascii="Arial" w:eastAsia="DengXian" w:hAnsi="Arial" w:cs="Arial"/>
                <w:color w:val="000000" w:themeColor="text1"/>
                <w:sz w:val="18"/>
                <w:szCs w:val="18"/>
                <w:lang w:eastAsia="zh-CN"/>
              </w:rPr>
              <w:t>0.</w:t>
            </w:r>
            <w:r>
              <w:rPr>
                <w:rFonts w:ascii="Arial" w:eastAsia="DengXian" w:hAnsi="Arial" w:cs="Arial"/>
                <w:color w:val="000000" w:themeColor="text1"/>
                <w:sz w:val="18"/>
                <w:szCs w:val="18"/>
                <w:lang w:eastAsia="zh-CN"/>
              </w:rPr>
              <w:t>2</w:t>
            </w:r>
          </w:p>
        </w:tc>
        <w:tc>
          <w:tcPr>
            <w:tcW w:w="2100" w:type="dxa"/>
            <w:tcBorders>
              <w:top w:val="nil"/>
              <w:left w:val="nil"/>
              <w:bottom w:val="single" w:sz="4" w:space="0" w:color="auto"/>
              <w:right w:val="single" w:sz="4" w:space="0" w:color="auto"/>
            </w:tcBorders>
            <w:shd w:val="clear" w:color="auto" w:fill="auto"/>
            <w:vAlign w:val="center"/>
            <w:hideMark/>
          </w:tcPr>
          <w:p w14:paraId="320F1A86" w14:textId="77777777" w:rsidR="008F4D94" w:rsidRPr="00224B2F" w:rsidRDefault="008F4D94" w:rsidP="00190399">
            <w:pPr>
              <w:jc w:val="center"/>
              <w:rPr>
                <w:rFonts w:ascii="Arial" w:hAnsi="Arial" w:cs="Arial"/>
                <w:color w:val="000000"/>
                <w:sz w:val="18"/>
                <w:szCs w:val="18"/>
              </w:rPr>
            </w:pPr>
            <w:r w:rsidRPr="00224B2F">
              <w:rPr>
                <w:rFonts w:ascii="Arial" w:eastAsia="DengXian" w:hAnsi="Arial" w:cs="Arial"/>
                <w:color w:val="000000" w:themeColor="text1"/>
                <w:sz w:val="18"/>
                <w:szCs w:val="18"/>
                <w:lang w:eastAsia="zh-CN"/>
              </w:rPr>
              <w:t>0.</w:t>
            </w:r>
            <w:r>
              <w:rPr>
                <w:rFonts w:ascii="Arial" w:eastAsia="DengXian" w:hAnsi="Arial" w:cs="Arial"/>
                <w:color w:val="000000" w:themeColor="text1"/>
                <w:sz w:val="18"/>
                <w:szCs w:val="18"/>
                <w:lang w:eastAsia="zh-CN"/>
              </w:rPr>
              <w:t>5</w:t>
            </w:r>
          </w:p>
        </w:tc>
      </w:tr>
      <w:tr w:rsidR="008F4D94" w14:paraId="049CE36D" w14:textId="77777777" w:rsidTr="00190399">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1FAF82" w14:textId="77777777" w:rsidR="008F4D94" w:rsidRDefault="008F4D94" w:rsidP="00190399">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1CD6DDE" w14:textId="77777777" w:rsidR="008F4D94" w:rsidRPr="005D2633" w:rsidRDefault="008F4D94" w:rsidP="008F4D94">
      <w:pPr>
        <w:pStyle w:val="Heading3"/>
        <w:rPr>
          <w:rFonts w:cs="Arial"/>
          <w:szCs w:val="28"/>
          <w:lang w:val="en-US" w:eastAsia="zh-CN"/>
        </w:rPr>
      </w:pPr>
      <w:bookmarkStart w:id="540" w:name="_Toc180420723"/>
      <w:r>
        <w:rPr>
          <w:rFonts w:cs="Arial"/>
          <w:szCs w:val="28"/>
          <w:lang w:val="en-US" w:eastAsia="zh-CN"/>
        </w:rPr>
        <w:t>5.44</w:t>
      </w:r>
      <w:r w:rsidRPr="005D2633">
        <w:rPr>
          <w:rFonts w:cs="Arial"/>
          <w:szCs w:val="28"/>
          <w:lang w:val="en-US" w:eastAsia="zh-CN"/>
        </w:rPr>
        <w:t>.2</w:t>
      </w:r>
      <w:r w:rsidRPr="005D2633">
        <w:rPr>
          <w:rFonts w:cs="Arial"/>
          <w:szCs w:val="28"/>
          <w:lang w:val="en-US" w:eastAsia="zh-CN"/>
        </w:rPr>
        <w:tab/>
        <w:t>Specific for 2 bands UL CA</w:t>
      </w:r>
      <w:bookmarkEnd w:id="540"/>
    </w:p>
    <w:p w14:paraId="10FCAA01" w14:textId="77777777" w:rsidR="008F4D94" w:rsidRPr="00140BB6" w:rsidRDefault="008F4D94" w:rsidP="008F4D94">
      <w:pPr>
        <w:pStyle w:val="Heading4"/>
      </w:pPr>
      <w:bookmarkStart w:id="541" w:name="_Toc180420724"/>
      <w:r>
        <w:t>5.44</w:t>
      </w:r>
      <w:r w:rsidRPr="00140BB6">
        <w:t>.2.1</w:t>
      </w:r>
      <w:r w:rsidRPr="00140BB6">
        <w:tab/>
        <w:t>UE co-existence studies</w:t>
      </w:r>
      <w:bookmarkEnd w:id="541"/>
    </w:p>
    <w:p w14:paraId="48129F5C" w14:textId="77777777" w:rsidR="008F4D94" w:rsidRPr="00242348" w:rsidRDefault="008F4D94" w:rsidP="008F4D94">
      <w:pPr>
        <w:pStyle w:val="Heading5"/>
        <w:rPr>
          <w:snapToGrid w:val="0"/>
        </w:rPr>
      </w:pPr>
      <w:bookmarkStart w:id="542" w:name="_Toc180420725"/>
      <w:r>
        <w:rPr>
          <w:rFonts w:hint="eastAsia"/>
          <w:snapToGrid w:val="0"/>
        </w:rPr>
        <w:t>5.44</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42"/>
    </w:p>
    <w:p w14:paraId="0D7872B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60D5148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25095F24"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1F854"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A20949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EF067A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7C5378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EF0E6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FDC815A"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939EFF"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47A2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42A8C5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569EB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132E1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47E0B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95B0E5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543209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45FEA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2583 - 2678</w:t>
            </w:r>
          </w:p>
        </w:tc>
      </w:tr>
      <w:tr w:rsidR="008F4D94" w14:paraId="1B06AAC5"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843986"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9FA53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99314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73A4C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589D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FE786B"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D205F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93C53C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672B8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654 - 524</w:t>
            </w:r>
          </w:p>
        </w:tc>
      </w:tr>
      <w:tr w:rsidR="008F4D94" w14:paraId="7ECDCE45"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5E838D"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FE99A8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DA12D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12C91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B8FCF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FB8C09B"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F29E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BA727B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AB2BB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3246 - 3376</w:t>
            </w:r>
          </w:p>
        </w:tc>
      </w:tr>
      <w:tr w:rsidR="008F4D94" w14:paraId="2D7C847A"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C1CBE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EB855B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BCACB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3B9A0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91412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3699EEF"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F30EF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39200F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3C829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9 - 174</w:t>
            </w:r>
          </w:p>
        </w:tc>
      </w:tr>
      <w:tr w:rsidR="008F4D94" w14:paraId="3A8D595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0321C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3294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88EBB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BC7C99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5EC203E0"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AA5386"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053167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E92BF4E" w14:textId="77777777" w:rsidR="008F4D94" w:rsidRDefault="008F4D94" w:rsidP="00190399">
            <w:pPr>
              <w:rPr>
                <w:rFonts w:ascii="Arial" w:hAnsi="Arial" w:cs="Arial"/>
                <w:color w:val="000000"/>
                <w:sz w:val="18"/>
                <w:szCs w:val="18"/>
              </w:rPr>
            </w:pPr>
          </w:p>
        </w:tc>
      </w:tr>
      <w:tr w:rsidR="008F4D94" w14:paraId="5034B641"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1BA1F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32212D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38C6B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2B94A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273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853B2D"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40B11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9D73C4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31AB4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3909 - 4074</w:t>
            </w:r>
          </w:p>
        </w:tc>
      </w:tr>
      <w:tr w:rsidR="008F4D94" w14:paraId="4C1D956A"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73C32E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B7862D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75878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BDE598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023A77AC"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F9E9A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F84DBC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6F0E2D3" w14:textId="77777777" w:rsidR="008F4D94" w:rsidRDefault="008F4D94" w:rsidP="00190399">
            <w:pPr>
              <w:rPr>
                <w:rFonts w:ascii="Arial" w:hAnsi="Arial" w:cs="Arial"/>
                <w:color w:val="000000"/>
                <w:sz w:val="18"/>
                <w:szCs w:val="18"/>
              </w:rPr>
            </w:pPr>
          </w:p>
        </w:tc>
      </w:tr>
      <w:tr w:rsidR="008F4D94" w14:paraId="53872D81"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0DABB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F8282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E6767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05BE3C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3D879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544CB7"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E9878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10224B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47109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7257 - 6982</w:t>
            </w:r>
          </w:p>
        </w:tc>
      </w:tr>
      <w:tr w:rsidR="008F4D94" w14:paraId="6D6937CC"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0FFCD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463C7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F0368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699EF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04E2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AB2351"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8E78E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CC241E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6786C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4614 - 4364</w:t>
            </w:r>
          </w:p>
        </w:tc>
      </w:tr>
      <w:tr w:rsidR="008F4D94" w14:paraId="76FEEB4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76A0C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03080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256BEB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DE6C3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EA1A4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420EA6"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95331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2D62F5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E397C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8343 - 8618</w:t>
            </w:r>
          </w:p>
        </w:tc>
      </w:tr>
      <w:tr w:rsidR="008F4D94" w14:paraId="1970E234"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38C4F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0E9A0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BAA93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FA861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F7C5E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4BE858"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A294D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A351CE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2A29C1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7086 - 7336</w:t>
            </w:r>
          </w:p>
        </w:tc>
      </w:tr>
      <w:tr w:rsidR="008F4D94" w14:paraId="03C809B7"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1D295A"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C295573" w14:textId="77777777" w:rsidR="008F4D94" w:rsidRDefault="008F4D94" w:rsidP="008F4D94">
      <w:pPr>
        <w:pStyle w:val="TH"/>
      </w:pPr>
    </w:p>
    <w:p w14:paraId="48BFD77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n78</w:t>
      </w:r>
      <w:r w:rsidRPr="00A76C0A">
        <w:rPr>
          <w:rFonts w:eastAsia="MS Mincho"/>
        </w:rPr>
        <w:t>A.</w:t>
      </w:r>
    </w:p>
    <w:p w14:paraId="02B912E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6D8387A"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5C26A"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AD0285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EA8553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AD90C7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3C139E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AE258F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FFB7211"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C53D68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5A0FE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1FD09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918D3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AA82A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7B85C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C7C8FC"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1320 - 1880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762D0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5220 - 5780</w:t>
            </w:r>
          </w:p>
        </w:tc>
      </w:tr>
      <w:tr w:rsidR="008F4D94" w14:paraId="33F8F377"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63B02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691CA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7C5EA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48D4E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1DB6C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CBBA4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A0DE8A"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864AD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40 - 660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8F1295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4620 - 5680</w:t>
            </w:r>
          </w:p>
        </w:tc>
      </w:tr>
      <w:tr w:rsidR="008F4D94" w14:paraId="657E5E2F"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B6478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BE2EB0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5FFF8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D9D10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34D93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440170"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F0224B"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605C5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7140 - 7760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C2EE7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8520 - 9580</w:t>
            </w:r>
          </w:p>
        </w:tc>
      </w:tr>
      <w:tr w:rsidR="008F4D94" w14:paraId="74D66DA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F7D8D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447727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3FE697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1FC85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55F64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58E004"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3A0B7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AD6C60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1960 - 2640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7890D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7920 - 9480</w:t>
            </w:r>
          </w:p>
        </w:tc>
      </w:tr>
      <w:tr w:rsidR="008F4D94" w14:paraId="427D01A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496F2EA"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DF1BF5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465F9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CCF29A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662BD46"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B4EFF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665BC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3760 - 2640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9DAB51C" w14:textId="77777777" w:rsidR="008F4D94" w:rsidRDefault="008F4D94" w:rsidP="00190399">
            <w:pPr>
              <w:rPr>
                <w:rFonts w:ascii="Arial" w:hAnsi="Arial" w:cs="Arial"/>
                <w:color w:val="000000"/>
                <w:sz w:val="18"/>
                <w:szCs w:val="18"/>
              </w:rPr>
            </w:pPr>
          </w:p>
        </w:tc>
      </w:tr>
      <w:tr w:rsidR="008F4D94" w14:paraId="7194DD1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0418EC"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93CDE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F24CA1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6937A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89126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516F90"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F31D4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B6860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9060 - 9740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41A48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11820 - 13380</w:t>
            </w:r>
          </w:p>
        </w:tc>
      </w:tr>
      <w:tr w:rsidR="008F4D94" w14:paraId="700156C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31BAB5"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AD491F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F06CE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8E87E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74AAD33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E6BF02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E907C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10440 - 11560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FDBF74B" w14:textId="77777777" w:rsidR="008F4D94" w:rsidRDefault="008F4D94" w:rsidP="00190399">
            <w:pPr>
              <w:rPr>
                <w:rFonts w:ascii="Arial" w:hAnsi="Arial" w:cs="Arial"/>
                <w:color w:val="000000"/>
                <w:sz w:val="18"/>
                <w:szCs w:val="18"/>
              </w:rPr>
            </w:pPr>
          </w:p>
        </w:tc>
      </w:tr>
      <w:tr w:rsidR="008F4D94" w14:paraId="457C65F3"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7585B9"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97F29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4218F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9C3B51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06D73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8C5811"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60020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39BB5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13280 - 11220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7D44C9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4620 - 3880</w:t>
            </w:r>
          </w:p>
        </w:tc>
      </w:tr>
      <w:tr w:rsidR="008F4D94" w14:paraId="0AFA361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11B31A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4CDDB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E172B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FBB9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0DA18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30C330"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FA1B3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F23D4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7560 - 5940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24DCA0"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660 - 1840</w:t>
            </w:r>
          </w:p>
        </w:tc>
      </w:tr>
      <w:tr w:rsidR="008F4D94" w14:paraId="4D5DBE0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BCD2D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F16A1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806C2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C1953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864D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216F69"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4F315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925801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15120 - 17180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AF10B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10980 - 11720</w:t>
            </w:r>
          </w:p>
        </w:tc>
      </w:tr>
      <w:tr w:rsidR="008F4D94" w14:paraId="14C3EE50"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BBDFB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0816D4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0493C7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A08F1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9F6A7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DB1069E"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9A2471"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374D16E"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13740 - 15360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931C4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12360 - 13540</w:t>
            </w:r>
          </w:p>
        </w:tc>
      </w:tr>
      <w:tr w:rsidR="008F4D94" w14:paraId="0FFBA963" w14:textId="77777777" w:rsidTr="00190399">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57BD08"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49DE766" w14:textId="77777777" w:rsidR="008F4D94" w:rsidRDefault="008F4D94" w:rsidP="008F4D94">
      <w:pPr>
        <w:pStyle w:val="TH"/>
      </w:pPr>
    </w:p>
    <w:p w14:paraId="78C302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6C524ED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47C3AAA4"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8B8D3"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FC73B3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937682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DA44CD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325448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961DF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76321E" w14:textId="77777777" w:rsidR="008F4D94" w:rsidRDefault="008F4D94" w:rsidP="00190399">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96D7FE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D0233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3E5046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E7899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24591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08DB88"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4DAD6D5"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2602 - 3137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A708ED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3963 - 4498</w:t>
            </w:r>
          </w:p>
        </w:tc>
      </w:tr>
      <w:tr w:rsidR="008F4D94" w14:paraId="6A506C8A"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C7BC8A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CCEEE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F5FE0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1EC11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DE2367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531F9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60C6F8" w14:textId="77777777" w:rsidR="008F4D94" w:rsidRDefault="008F4D94" w:rsidP="00190399">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DBDF3F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2474 - 1904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B44CC0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5902 - 6937</w:t>
            </w:r>
          </w:p>
        </w:tc>
      </w:tr>
      <w:tr w:rsidR="008F4D94" w14:paraId="4C25A7A5"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EF22BF"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514B2D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1E619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69386A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4A154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C2C33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9D321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98862F"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4626 - 5196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E609862"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7263 - 8298</w:t>
            </w:r>
          </w:p>
        </w:tc>
      </w:tr>
      <w:tr w:rsidR="008F4D94" w14:paraId="6BAABFF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C8DA9E"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077C8F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E65CFA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DCE3C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1C4C6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0B3D55"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9420D5"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DBC4FA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1811 - 1206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480C43"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9202 - 10737</w:t>
            </w:r>
          </w:p>
        </w:tc>
      </w:tr>
      <w:tr w:rsidR="008F4D94" w14:paraId="7E44A30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3CBB4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1EA2F2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01F84D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4391E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33A66160"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2F7713"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9F7CF78"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6274 - 5204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2DF17F2" w14:textId="77777777" w:rsidR="008F4D94" w:rsidRDefault="008F4D94" w:rsidP="00190399">
            <w:pPr>
              <w:rPr>
                <w:rFonts w:ascii="Arial" w:hAnsi="Arial" w:cs="Arial"/>
                <w:color w:val="000000"/>
                <w:sz w:val="18"/>
                <w:szCs w:val="18"/>
              </w:rPr>
            </w:pPr>
          </w:p>
        </w:tc>
      </w:tr>
      <w:tr w:rsidR="008F4D94" w14:paraId="002F52C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F27E23"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1DDCB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D5A01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6C102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6B3F0F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1BB528"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874E1F"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BCCCD1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5289 - 5894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E4945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10563 - 12098</w:t>
            </w:r>
          </w:p>
        </w:tc>
      </w:tr>
      <w:tr w:rsidR="008F4D94" w14:paraId="2E8390E3"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019A6B"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08DE1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0BE5E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980D54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w:t>
            </w:r>
          </w:p>
        </w:tc>
      </w:tr>
      <w:tr w:rsidR="008F4D94" w14:paraId="2EB0A9C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5A2ADC"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62AFDF6"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7926 - 8996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A5D7725" w14:textId="77777777" w:rsidR="008F4D94" w:rsidRDefault="008F4D94" w:rsidP="00190399">
            <w:pPr>
              <w:rPr>
                <w:rFonts w:ascii="Arial" w:hAnsi="Arial" w:cs="Arial"/>
                <w:color w:val="000000"/>
                <w:sz w:val="18"/>
                <w:szCs w:val="18"/>
              </w:rPr>
            </w:pPr>
          </w:p>
        </w:tc>
      </w:tr>
      <w:tr w:rsidR="008F4D94" w14:paraId="720082E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6ECB67"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77E158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0C66C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CEF958"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04068C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B8F20A"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8AA548D"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97A521A"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14537 - 12502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ACA814"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508 - 1148</w:t>
            </w:r>
          </w:p>
        </w:tc>
      </w:tr>
      <w:tr w:rsidR="008F4D94" w14:paraId="121F96C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2A3D42"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77CB55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4686F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B4142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9753FD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480D34D"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E8A23E"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A4FCB7"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10074 - 8504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F7FCA4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4506 - 5611</w:t>
            </w:r>
          </w:p>
        </w:tc>
      </w:tr>
      <w:tr w:rsidR="008F4D94" w14:paraId="252CB85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36F708"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0AFC16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19A67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703C2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BBFB9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F501619"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FA8CDA7"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E656A9"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13863 - 15898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9766D1"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5952 - 6592</w:t>
            </w:r>
          </w:p>
        </w:tc>
      </w:tr>
      <w:tr w:rsidR="008F4D94" w14:paraId="01D6A2D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6CA370" w14:textId="77777777" w:rsidR="008F4D94" w:rsidRDefault="008F4D94" w:rsidP="00190399">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8C6B7C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865BE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0E01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20F7F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70551CE"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32DF2A" w14:textId="77777777" w:rsidR="008F4D94" w:rsidRDefault="008F4D94" w:rsidP="00190399">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A810CD"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11226 - 12796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9937FB" w14:textId="77777777" w:rsidR="008F4D94" w:rsidRDefault="008F4D94" w:rsidP="00190399">
            <w:pPr>
              <w:jc w:val="center"/>
              <w:rPr>
                <w:rFonts w:ascii="Arial" w:hAnsi="Arial" w:cs="Arial"/>
                <w:color w:val="000000"/>
                <w:sz w:val="16"/>
                <w:szCs w:val="16"/>
              </w:rPr>
            </w:pPr>
            <w:r>
              <w:rPr>
                <w:rFonts w:ascii="Arial" w:hAnsi="Arial" w:cs="Arial"/>
                <w:color w:val="000000"/>
                <w:sz w:val="16"/>
                <w:szCs w:val="16"/>
              </w:rPr>
              <w:t>8589 - 9694</w:t>
            </w:r>
          </w:p>
        </w:tc>
      </w:tr>
      <w:tr w:rsidR="008F4D94" w14:paraId="747DA499" w14:textId="77777777" w:rsidTr="00190399">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201977" w14:textId="77777777" w:rsidR="008F4D94" w:rsidRDefault="008F4D94" w:rsidP="00190399">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3206E88" w14:textId="77777777" w:rsidR="008F4D94" w:rsidRDefault="008F4D94" w:rsidP="008F4D94">
      <w:pPr>
        <w:rPr>
          <w:snapToGrid w:val="0"/>
        </w:rPr>
      </w:pPr>
    </w:p>
    <w:p w14:paraId="5E3D0F14"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 xml:space="preserve">1 </w:t>
      </w:r>
      <w:r>
        <w:rPr>
          <w:snapToGrid w:val="0"/>
        </w:rPr>
        <w:t>there is IMD3 from n1 and n71 into RX band n78.</w:t>
      </w:r>
    </w:p>
    <w:p w14:paraId="67784A8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IMD3 from n1 and n78 into RX band n71.</w:t>
      </w:r>
    </w:p>
    <w:p w14:paraId="0CD01C33"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from n71 and n78 into RX band n1.</w:t>
      </w:r>
    </w:p>
    <w:p w14:paraId="26D68D5F" w14:textId="77777777" w:rsidR="008F4D94" w:rsidRDefault="008F4D94" w:rsidP="008F4D94">
      <w:pPr>
        <w:pStyle w:val="Heading5"/>
        <w:rPr>
          <w:snapToGrid w:val="0"/>
        </w:rPr>
      </w:pPr>
    </w:p>
    <w:p w14:paraId="0FFA3BDF" w14:textId="77777777" w:rsidR="008F4D94" w:rsidRPr="00242348" w:rsidRDefault="008F4D94" w:rsidP="008F4D94">
      <w:pPr>
        <w:pStyle w:val="Heading5"/>
        <w:rPr>
          <w:snapToGrid w:val="0"/>
        </w:rPr>
      </w:pPr>
      <w:bookmarkStart w:id="543" w:name="_Toc180420726"/>
      <w:r>
        <w:rPr>
          <w:rFonts w:hint="eastAsia"/>
          <w:snapToGrid w:val="0"/>
        </w:rPr>
        <w:t>5.44</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43"/>
    </w:p>
    <w:p w14:paraId="0DD7A2FF" w14:textId="77777777" w:rsidR="008F4D94" w:rsidRPr="00140BB6" w:rsidRDefault="008F4D94" w:rsidP="008F4D94">
      <w:r w:rsidRPr="00140BB6">
        <w:t xml:space="preserve">Table </w:t>
      </w:r>
      <w:r>
        <w:t>5.44</w:t>
      </w:r>
      <w:r w:rsidRPr="00140BB6">
        <w:t>.2.</w:t>
      </w:r>
      <w:r>
        <w:t>1</w:t>
      </w:r>
      <w:r w:rsidRPr="00140BB6">
        <w:t>.2-1 provides the two UL band with one band, along with 2CC intra-band uplink CA triple beat products into band n</w:t>
      </w:r>
      <w:r>
        <w:t>71</w:t>
      </w:r>
      <w:r w:rsidRPr="00140BB6">
        <w:t xml:space="preserve"> interference analysis for CA_n</w:t>
      </w:r>
      <w:r>
        <w:t>1</w:t>
      </w:r>
      <w:r w:rsidRPr="00140BB6">
        <w:t>A-n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2494C0F8" w14:textId="77777777" w:rsidR="008F4D94" w:rsidRPr="00140BB6" w:rsidRDefault="008F4D94" w:rsidP="008F4D94">
      <w:pPr>
        <w:pStyle w:val="TH"/>
      </w:pPr>
      <w:r w:rsidRPr="00140BB6">
        <w:lastRenderedPageBreak/>
        <w:t xml:space="preserve">Table </w:t>
      </w:r>
      <w:r>
        <w:t>5.44</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0C6F9FC0"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BA3A3"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81913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AD8FB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0AF0BE7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503FA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EA788C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2C37AF6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6F50222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703A62E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F2DAA0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C6A10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n1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F1CA1A5" w14:textId="77777777" w:rsidR="008F4D94" w:rsidRDefault="008F4D94" w:rsidP="00190399">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8722CCE" w14:textId="77777777" w:rsidR="008F4D94" w:rsidRDefault="008F4D94" w:rsidP="00190399">
            <w:pPr>
              <w:jc w:val="center"/>
              <w:rPr>
                <w:color w:val="000000"/>
                <w:sz w:val="18"/>
                <w:szCs w:val="18"/>
              </w:rPr>
            </w:pPr>
            <w:r>
              <w:rPr>
                <w:color w:val="000000"/>
                <w:sz w:val="18"/>
                <w:szCs w:val="18"/>
              </w:rPr>
              <w:t>3300-3800</w:t>
            </w:r>
          </w:p>
        </w:tc>
      </w:tr>
      <w:tr w:rsidR="008F4D94" w14:paraId="0D383F72"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E0F4E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n71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21F653C" w14:textId="77777777" w:rsidR="008F4D94" w:rsidRDefault="008F4D94" w:rsidP="00190399">
            <w:pPr>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097B6E3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F3EF48A"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r>
      <w:tr w:rsidR="008F4D94" w14:paraId="14F0DA9D"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41E6C37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CE692C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4499227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41CB66E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3338611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Maximum</w:t>
            </w:r>
          </w:p>
        </w:tc>
      </w:tr>
      <w:tr w:rsidR="008F4D94" w14:paraId="0F3E262E"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6FF822A" w14:textId="77777777" w:rsidR="008F4D94" w:rsidRDefault="008F4D94" w:rsidP="00190399">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433169E3" w14:textId="77777777" w:rsidR="008F4D94" w:rsidRDefault="008F4D94" w:rsidP="00190399">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59B80134" w14:textId="77777777" w:rsidR="008F4D94" w:rsidRDefault="008F4D94" w:rsidP="00190399">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3131CA2" w14:textId="77777777" w:rsidR="008F4D94" w:rsidRDefault="008F4D94" w:rsidP="00190399">
            <w:pPr>
              <w:jc w:val="center"/>
              <w:rPr>
                <w:color w:val="000000"/>
                <w:sz w:val="18"/>
                <w:szCs w:val="18"/>
              </w:rPr>
            </w:pPr>
            <w:r>
              <w:rPr>
                <w:color w:val="000000"/>
                <w:sz w:val="18"/>
                <w:szCs w:val="18"/>
              </w:rPr>
              <w:t>0 -200</w:t>
            </w:r>
          </w:p>
        </w:tc>
      </w:tr>
      <w:tr w:rsidR="008F4D94" w14:paraId="7E65CC6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4B767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100BEC0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46B732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92CB2F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62DAC93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40AA0B1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6020B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CD46326" w14:textId="77777777" w:rsidR="008F4D94" w:rsidRDefault="008F4D94" w:rsidP="00190399">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AEC9201" w14:textId="77777777" w:rsidR="008F4D94" w:rsidRDefault="008F4D94" w:rsidP="00190399">
            <w:pPr>
              <w:jc w:val="center"/>
              <w:rPr>
                <w:color w:val="000000"/>
                <w:sz w:val="18"/>
                <w:szCs w:val="18"/>
              </w:rPr>
            </w:pPr>
            <w:r>
              <w:rPr>
                <w:color w:val="000000"/>
                <w:sz w:val="18"/>
                <w:szCs w:val="18"/>
              </w:rPr>
              <w:t>1980-2180</w:t>
            </w:r>
          </w:p>
        </w:tc>
      </w:tr>
      <w:tr w:rsidR="008F4D94" w14:paraId="71E7D10C"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678BD0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70F7EA63" w14:textId="77777777" w:rsidR="008F4D94" w:rsidRDefault="008F4D94" w:rsidP="00190399">
            <w:pPr>
              <w:rPr>
                <w:i/>
                <w:iCs/>
                <w:color w:val="FF0000"/>
              </w:rPr>
            </w:pPr>
            <w:r>
              <w:rPr>
                <w:i/>
                <w:iCs/>
                <w:color w:val="FF0000"/>
              </w:rPr>
              <w:t>There is no overlap</w:t>
            </w:r>
          </w:p>
        </w:tc>
      </w:tr>
      <w:tr w:rsidR="008F4D94" w14:paraId="2268BA19"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54BA794" w14:textId="77777777" w:rsidR="008F4D94" w:rsidRDefault="008F4D94" w:rsidP="00190399">
            <w:pPr>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26B8290D" w14:textId="77777777" w:rsidR="008F4D94" w:rsidRDefault="008F4D94" w:rsidP="008F4D94"/>
    <w:p w14:paraId="020B94A5" w14:textId="77777777" w:rsidR="008F4D94" w:rsidRPr="00140BB6" w:rsidRDefault="008F4D94" w:rsidP="008F4D94">
      <w:r w:rsidRPr="00140BB6">
        <w:t xml:space="preserve">Table </w:t>
      </w:r>
      <w:r>
        <w:t>5.44</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71</w:t>
      </w:r>
      <w:r w:rsidRPr="00140BB6">
        <w:t>A -n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115224E8" w14:textId="77777777" w:rsidR="008F4D94" w:rsidRPr="00140BB6" w:rsidRDefault="008F4D94" w:rsidP="008F4D94">
      <w:pPr>
        <w:pStyle w:val="TH"/>
      </w:pPr>
      <w:r w:rsidRPr="00140BB6">
        <w:t xml:space="preserve">Table </w:t>
      </w:r>
      <w:r>
        <w:t>5.44</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2CB531DE"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E9D25"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3BF5C2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n71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3EF11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3E18E78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46D20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DF3980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451D183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0835F81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197BD14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3C4F72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C7762F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n71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B1B67CD" w14:textId="77777777" w:rsidR="008F4D94" w:rsidRDefault="008F4D94" w:rsidP="00190399">
            <w:pPr>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56A22C7" w14:textId="77777777" w:rsidR="008F4D94" w:rsidRDefault="008F4D94" w:rsidP="00190399">
            <w:pPr>
              <w:jc w:val="center"/>
              <w:rPr>
                <w:color w:val="000000"/>
                <w:sz w:val="18"/>
                <w:szCs w:val="18"/>
              </w:rPr>
            </w:pPr>
            <w:r>
              <w:rPr>
                <w:color w:val="000000"/>
                <w:sz w:val="18"/>
                <w:szCs w:val="18"/>
              </w:rPr>
              <w:t>3300-3800</w:t>
            </w:r>
          </w:p>
        </w:tc>
      </w:tr>
      <w:tr w:rsidR="008F4D94" w14:paraId="687B5531"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64A31E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768BD6F" w14:textId="77777777" w:rsidR="008F4D94" w:rsidRDefault="008F4D94" w:rsidP="00190399">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083841B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713DBCA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r>
      <w:tr w:rsidR="008F4D94" w14:paraId="3BA48484"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E8022D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74C4D35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3DEB9C0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2CD64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C9C1A2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Maximum</w:t>
            </w:r>
          </w:p>
        </w:tc>
      </w:tr>
      <w:tr w:rsidR="008F4D94" w14:paraId="634039B8"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317C8BE7" w14:textId="77777777" w:rsidR="008F4D94" w:rsidRDefault="008F4D94" w:rsidP="00190399">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120FEF7E" w14:textId="77777777" w:rsidR="008F4D94" w:rsidRDefault="008F4D94" w:rsidP="00190399">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08636EB2" w14:textId="77777777" w:rsidR="008F4D94" w:rsidRDefault="008F4D94" w:rsidP="00190399">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99A65CC" w14:textId="77777777" w:rsidR="008F4D94" w:rsidRDefault="008F4D94" w:rsidP="00190399">
            <w:pPr>
              <w:jc w:val="center"/>
              <w:rPr>
                <w:color w:val="000000"/>
                <w:sz w:val="18"/>
                <w:szCs w:val="18"/>
              </w:rPr>
            </w:pPr>
            <w:r>
              <w:rPr>
                <w:color w:val="000000"/>
                <w:sz w:val="18"/>
                <w:szCs w:val="18"/>
              </w:rPr>
              <w:t>0 -200</w:t>
            </w:r>
          </w:p>
        </w:tc>
      </w:tr>
      <w:tr w:rsidR="008F4D94" w14:paraId="41FA874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F3364A"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5A7684A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0FCCF23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4474C3C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4E87920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1FB7560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24ECD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A9DB39D" w14:textId="77777777" w:rsidR="008F4D94" w:rsidRDefault="008F4D94" w:rsidP="00190399">
            <w:pPr>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F0075E4" w14:textId="77777777" w:rsidR="008F4D94" w:rsidRDefault="008F4D94" w:rsidP="00190399">
            <w:pPr>
              <w:jc w:val="center"/>
              <w:rPr>
                <w:color w:val="000000"/>
                <w:sz w:val="18"/>
                <w:szCs w:val="18"/>
              </w:rPr>
            </w:pPr>
            <w:r>
              <w:rPr>
                <w:color w:val="000000"/>
                <w:sz w:val="18"/>
                <w:szCs w:val="18"/>
              </w:rPr>
              <w:t>698-898</w:t>
            </w:r>
          </w:p>
        </w:tc>
      </w:tr>
      <w:tr w:rsidR="008F4D94" w14:paraId="538A2EFB"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6B950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5541ACAC" w14:textId="77777777" w:rsidR="008F4D94" w:rsidRDefault="008F4D94" w:rsidP="00190399">
            <w:pPr>
              <w:rPr>
                <w:i/>
                <w:iCs/>
                <w:color w:val="FF0000"/>
              </w:rPr>
            </w:pPr>
            <w:r>
              <w:rPr>
                <w:i/>
                <w:iCs/>
                <w:color w:val="FF0000"/>
              </w:rPr>
              <w:t>There is no overlap</w:t>
            </w:r>
          </w:p>
        </w:tc>
      </w:tr>
      <w:tr w:rsidR="008F4D94" w14:paraId="67980FD1"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392D9E" w14:textId="77777777" w:rsidR="008F4D94" w:rsidRDefault="008F4D94" w:rsidP="00190399">
            <w:pPr>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4FA3A3DC" w14:textId="77777777" w:rsidR="008F4D94" w:rsidRDefault="008F4D94" w:rsidP="008F4D94">
      <w:pPr>
        <w:pStyle w:val="Heading4"/>
      </w:pPr>
    </w:p>
    <w:p w14:paraId="53D20E14" w14:textId="77777777" w:rsidR="008F4D94" w:rsidRDefault="008F4D94" w:rsidP="008F4D94">
      <w:pPr>
        <w:pStyle w:val="Heading4"/>
      </w:pPr>
      <w:bookmarkStart w:id="544" w:name="_Toc180420727"/>
      <w:r>
        <w:t>5.44</w:t>
      </w:r>
      <w:r w:rsidRPr="00AB69C8">
        <w:t>.2.</w:t>
      </w:r>
      <w:r>
        <w:t>2</w:t>
      </w:r>
      <w:r w:rsidRPr="00AB69C8">
        <w:tab/>
        <w:t>REFSENS requirements</w:t>
      </w:r>
      <w:bookmarkEnd w:id="544"/>
    </w:p>
    <w:p w14:paraId="3C730955" w14:textId="77777777" w:rsidR="008F4D94" w:rsidRPr="00F60F23" w:rsidRDefault="008F4D94" w:rsidP="008F4D94">
      <w:r>
        <w:t>The MSD requirements are re-used from CA_n1-n78-n105.</w:t>
      </w:r>
    </w:p>
    <w:p w14:paraId="2439C338"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SimSun" w:hAnsi="Arial" w:cs="Arial" w:hint="eastAsia"/>
          <w:b/>
          <w:lang w:val="en-US" w:eastAsia="zh-CN"/>
        </w:rPr>
        <w:t>5.44</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123D3E4"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702FDCE"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8CFA619" w14:textId="77777777" w:rsidR="008F4D94" w:rsidRPr="006E069C" w:rsidRDefault="008F4D94" w:rsidP="00190399">
            <w:pPr>
              <w:pStyle w:val="TAH"/>
            </w:pPr>
            <w:r w:rsidRPr="006E069C">
              <w:t>Source of IMD</w:t>
            </w:r>
          </w:p>
        </w:tc>
      </w:tr>
      <w:tr w:rsidR="008F4D94" w:rsidRPr="006E069C" w14:paraId="09E63689"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6849E42"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8B807F0"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47158AB5"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07719CC"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14256AFF"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A8681D7"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153000B5"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6D97CCEF"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739DDAF7" w14:textId="77777777" w:rsidR="008F4D94" w:rsidRPr="006E069C" w:rsidRDefault="008F4D94" w:rsidP="00190399">
            <w:pPr>
              <w:pStyle w:val="TAH"/>
            </w:pPr>
          </w:p>
        </w:tc>
      </w:tr>
      <w:tr w:rsidR="008F4D94" w:rsidRPr="006E069C" w14:paraId="28B49B8B"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C6E289" w14:textId="77777777" w:rsidR="008F4D94" w:rsidRPr="006E069C" w:rsidRDefault="008F4D94" w:rsidP="00190399">
            <w:pPr>
              <w:pStyle w:val="TAC"/>
              <w:rPr>
                <w:lang w:val="en-US" w:eastAsia="zh-CN"/>
              </w:rPr>
            </w:pPr>
            <w:r>
              <w:rPr>
                <w:lang w:val="en-US" w:eastAsia="zh-CN"/>
              </w:rPr>
              <w:t>CA_n1-n71-n78</w:t>
            </w:r>
          </w:p>
        </w:tc>
        <w:tc>
          <w:tcPr>
            <w:tcW w:w="923" w:type="dxa"/>
            <w:tcBorders>
              <w:top w:val="single" w:sz="4" w:space="0" w:color="auto"/>
              <w:left w:val="single" w:sz="4" w:space="0" w:color="auto"/>
              <w:right w:val="single" w:sz="4" w:space="0" w:color="auto"/>
            </w:tcBorders>
            <w:vAlign w:val="center"/>
          </w:tcPr>
          <w:p w14:paraId="6BED8785" w14:textId="77777777" w:rsidR="008F4D94" w:rsidRPr="006E069C" w:rsidRDefault="008F4D94" w:rsidP="00190399">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1274ECC9" w14:textId="77777777" w:rsidR="008F4D94" w:rsidRPr="006E069C" w:rsidRDefault="008F4D94" w:rsidP="00190399">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2AAC8B0D"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385F35C2" w14:textId="77777777" w:rsidR="008F4D94" w:rsidRPr="006E069C"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379E2A9E" w14:textId="77777777" w:rsidR="008F4D94" w:rsidRPr="006E069C" w:rsidRDefault="008F4D94" w:rsidP="00190399">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9D5D2C1"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B030A69"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EB31EE2" w14:textId="77777777" w:rsidR="008F4D94" w:rsidRPr="006E069C" w:rsidRDefault="008F4D94" w:rsidP="00190399">
            <w:pPr>
              <w:pStyle w:val="TAC"/>
            </w:pPr>
            <w:r w:rsidRPr="00D462F1">
              <w:rPr>
                <w:lang w:val="en-US" w:eastAsia="zh-CN"/>
              </w:rPr>
              <w:t>N/A</w:t>
            </w:r>
          </w:p>
        </w:tc>
      </w:tr>
      <w:tr w:rsidR="008F4D94" w:rsidRPr="006E069C" w14:paraId="1CD4E3D0"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33BFFC5D"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413F98" w14:textId="77777777" w:rsidR="008F4D94" w:rsidRPr="00D462F1" w:rsidRDefault="008F4D94" w:rsidP="00190399">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D3192D1" w14:textId="77777777" w:rsidR="008F4D94" w:rsidRPr="00D462F1" w:rsidRDefault="008F4D94" w:rsidP="00190399">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01DA4BA6" w14:textId="77777777" w:rsidR="008F4D94" w:rsidRPr="00D462F1"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E94CC1D" w14:textId="77777777" w:rsidR="008F4D94" w:rsidRPr="00D462F1"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1D673FD8" w14:textId="77777777" w:rsidR="008F4D94" w:rsidRPr="00D462F1" w:rsidRDefault="008F4D94" w:rsidP="00190399">
            <w:pPr>
              <w:pStyle w:val="TAC"/>
              <w:rPr>
                <w:rFonts w:cs="Arial"/>
                <w:color w:val="000000"/>
                <w:szCs w:val="18"/>
              </w:rPr>
            </w:pPr>
            <w:r w:rsidRPr="00D462F1">
              <w:rPr>
                <w:rFonts w:cs="Arial"/>
                <w:color w:val="000000"/>
                <w:szCs w:val="18"/>
              </w:rPr>
              <w:t>635</w:t>
            </w:r>
          </w:p>
        </w:tc>
        <w:tc>
          <w:tcPr>
            <w:tcW w:w="797" w:type="dxa"/>
            <w:tcBorders>
              <w:top w:val="single" w:sz="4" w:space="0" w:color="auto"/>
              <w:left w:val="single" w:sz="4" w:space="0" w:color="auto"/>
              <w:bottom w:val="single" w:sz="4" w:space="0" w:color="auto"/>
              <w:right w:val="single" w:sz="4" w:space="0" w:color="auto"/>
            </w:tcBorders>
          </w:tcPr>
          <w:p w14:paraId="1D08FAA4" w14:textId="77777777" w:rsidR="008F4D94" w:rsidRPr="00D462F1" w:rsidRDefault="008F4D94" w:rsidP="00190399">
            <w:pPr>
              <w:pStyle w:val="TAC"/>
              <w:rPr>
                <w:lang w:val="en-US" w:eastAsia="zh-CN"/>
              </w:rPr>
            </w:pPr>
            <w:r w:rsidRPr="00D462F1">
              <w:t>15.2</w:t>
            </w:r>
          </w:p>
        </w:tc>
        <w:tc>
          <w:tcPr>
            <w:tcW w:w="828" w:type="dxa"/>
            <w:tcBorders>
              <w:top w:val="single" w:sz="4" w:space="0" w:color="auto"/>
              <w:left w:val="single" w:sz="4" w:space="0" w:color="auto"/>
              <w:bottom w:val="single" w:sz="4" w:space="0" w:color="auto"/>
              <w:right w:val="single" w:sz="4" w:space="0" w:color="auto"/>
            </w:tcBorders>
            <w:vAlign w:val="center"/>
          </w:tcPr>
          <w:p w14:paraId="7C842FC1"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28F892" w14:textId="77777777" w:rsidR="008F4D94" w:rsidRPr="00D462F1" w:rsidRDefault="008F4D94" w:rsidP="00190399">
            <w:pPr>
              <w:pStyle w:val="TAC"/>
              <w:rPr>
                <w:lang w:val="en-US" w:eastAsia="zh-CN"/>
              </w:rPr>
            </w:pPr>
            <w:r w:rsidRPr="00D462F1">
              <w:rPr>
                <w:lang w:val="en-US" w:eastAsia="zh-CN"/>
              </w:rPr>
              <w:t>IMD3</w:t>
            </w:r>
          </w:p>
        </w:tc>
      </w:tr>
      <w:tr w:rsidR="008F4D94" w:rsidRPr="006E069C" w14:paraId="7FE1BC0E"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2E34764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A997B2" w14:textId="77777777" w:rsidR="008F4D94" w:rsidRPr="006E069C" w:rsidRDefault="008F4D94" w:rsidP="00190399">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E2D59B6" w14:textId="77777777" w:rsidR="008F4D94" w:rsidRPr="006E069C" w:rsidRDefault="008F4D94" w:rsidP="00190399">
            <w:pPr>
              <w:pStyle w:val="TAC"/>
              <w:rPr>
                <w:lang w:val="en-US" w:eastAsia="zh-CN"/>
              </w:rPr>
            </w:pPr>
            <w:r w:rsidRPr="00D462F1">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tcPr>
          <w:p w14:paraId="0CD770FD" w14:textId="77777777" w:rsidR="008F4D94" w:rsidRPr="006E069C" w:rsidRDefault="008F4D94" w:rsidP="00190399">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0165388" w14:textId="77777777" w:rsidR="008F4D94" w:rsidRPr="006E069C" w:rsidRDefault="008F4D94" w:rsidP="00190399">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38F5608" w14:textId="77777777" w:rsidR="008F4D94" w:rsidRPr="006E069C" w:rsidRDefault="008F4D94" w:rsidP="00190399">
            <w:pPr>
              <w:pStyle w:val="TAC"/>
              <w:rPr>
                <w:lang w:val="en-US" w:eastAsia="zh-CN"/>
              </w:rPr>
            </w:pPr>
            <w:r w:rsidRPr="00D462F1">
              <w:rPr>
                <w:rFonts w:cs="Arial"/>
                <w:color w:val="000000"/>
                <w:szCs w:val="18"/>
              </w:rPr>
              <w:t>3305</w:t>
            </w:r>
          </w:p>
        </w:tc>
        <w:tc>
          <w:tcPr>
            <w:tcW w:w="797" w:type="dxa"/>
            <w:tcBorders>
              <w:top w:val="single" w:sz="4" w:space="0" w:color="auto"/>
              <w:left w:val="single" w:sz="4" w:space="0" w:color="auto"/>
              <w:bottom w:val="single" w:sz="4" w:space="0" w:color="auto"/>
              <w:right w:val="single" w:sz="4" w:space="0" w:color="auto"/>
            </w:tcBorders>
          </w:tcPr>
          <w:p w14:paraId="1CE451A4"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1CC728" w14:textId="77777777" w:rsidR="008F4D94" w:rsidRPr="006E069C"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114DC8" w14:textId="77777777" w:rsidR="008F4D94" w:rsidRPr="006E069C" w:rsidRDefault="008F4D94" w:rsidP="00190399">
            <w:pPr>
              <w:pStyle w:val="TAC"/>
            </w:pPr>
            <w:r w:rsidRPr="00D462F1">
              <w:rPr>
                <w:lang w:val="en-US" w:eastAsia="zh-CN"/>
              </w:rPr>
              <w:t>N/A</w:t>
            </w:r>
          </w:p>
        </w:tc>
      </w:tr>
      <w:tr w:rsidR="008F4D94" w:rsidRPr="006E069C" w14:paraId="3738EBC6"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1F87374"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71E11E" w14:textId="77777777" w:rsidR="008F4D94" w:rsidRPr="006E069C" w:rsidRDefault="008F4D94" w:rsidP="00190399">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2D5E350" w14:textId="77777777" w:rsidR="008F4D94" w:rsidRPr="006E069C" w:rsidRDefault="008F4D94" w:rsidP="00190399">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bottom w:val="single" w:sz="4" w:space="0" w:color="auto"/>
              <w:right w:val="single" w:sz="4" w:space="0" w:color="auto"/>
            </w:tcBorders>
          </w:tcPr>
          <w:p w14:paraId="227E3C5F"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DEC6DA" w14:textId="77777777" w:rsidR="008F4D94" w:rsidRPr="006E069C"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7F77D5" w14:textId="77777777" w:rsidR="008F4D94" w:rsidRPr="006E069C" w:rsidRDefault="008F4D94" w:rsidP="00190399">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3524E9AA"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4FCF1"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089B40" w14:textId="77777777" w:rsidR="008F4D94" w:rsidRPr="006E069C" w:rsidRDefault="008F4D94" w:rsidP="00190399">
            <w:pPr>
              <w:pStyle w:val="TAC"/>
            </w:pPr>
            <w:r w:rsidRPr="00D462F1">
              <w:rPr>
                <w:lang w:val="en-US" w:eastAsia="zh-CN"/>
              </w:rPr>
              <w:t>N/A</w:t>
            </w:r>
          </w:p>
        </w:tc>
      </w:tr>
      <w:tr w:rsidR="008F4D94" w:rsidRPr="006E069C" w14:paraId="6BF04528"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1DB9D8C8"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BE3FED" w14:textId="77777777" w:rsidR="008F4D94" w:rsidRPr="006E069C" w:rsidRDefault="008F4D94" w:rsidP="00190399">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6A76E0C" w14:textId="77777777" w:rsidR="008F4D94" w:rsidRPr="006E069C" w:rsidRDefault="008F4D94" w:rsidP="00190399">
            <w:pPr>
              <w:pStyle w:val="TAC"/>
              <w:rPr>
                <w:lang w:val="en-US" w:eastAsia="zh-CN"/>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60357B14"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BF9B5C" w14:textId="77777777" w:rsidR="008F4D94" w:rsidRPr="006E069C"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B8043F" w14:textId="77777777" w:rsidR="008F4D94" w:rsidRPr="006E069C" w:rsidRDefault="008F4D94" w:rsidP="00190399">
            <w:pPr>
              <w:pStyle w:val="TAC"/>
              <w:rPr>
                <w:lang w:val="en-US" w:eastAsia="zh-CN"/>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987A70D"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20601C"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13E976" w14:textId="77777777" w:rsidR="008F4D94" w:rsidRPr="006E069C" w:rsidRDefault="008F4D94" w:rsidP="00190399">
            <w:pPr>
              <w:pStyle w:val="TAC"/>
            </w:pPr>
            <w:r w:rsidRPr="00D462F1">
              <w:rPr>
                <w:lang w:val="en-US" w:eastAsia="zh-CN"/>
              </w:rPr>
              <w:t>N/A</w:t>
            </w:r>
          </w:p>
        </w:tc>
      </w:tr>
      <w:tr w:rsidR="008F4D94" w:rsidRPr="006E069C" w14:paraId="7BD61615"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B9A01F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E4988D7" w14:textId="77777777" w:rsidR="008F4D94" w:rsidRPr="006E069C" w:rsidRDefault="008F4D94" w:rsidP="00190399">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613778C" w14:textId="77777777" w:rsidR="008F4D94" w:rsidRPr="006E069C" w:rsidRDefault="008F4D94" w:rsidP="00190399">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73DE0EB9" w14:textId="77777777" w:rsidR="008F4D94" w:rsidRPr="006E069C" w:rsidRDefault="008F4D94" w:rsidP="00190399">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8E7B962" w14:textId="77777777" w:rsidR="008F4D94" w:rsidRPr="006E069C"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5CBFA6E9" w14:textId="77777777" w:rsidR="008F4D94" w:rsidRPr="006E069C" w:rsidRDefault="008F4D94" w:rsidP="00190399">
            <w:pPr>
              <w:pStyle w:val="TAC"/>
              <w:rPr>
                <w:lang w:val="en-US" w:eastAsia="zh-CN"/>
              </w:rPr>
            </w:pPr>
            <w:r w:rsidRPr="00D462F1">
              <w:rPr>
                <w:rFonts w:cs="Arial"/>
                <w:color w:val="000000"/>
                <w:szCs w:val="18"/>
              </w:rPr>
              <w:t>3342</w:t>
            </w:r>
          </w:p>
        </w:tc>
        <w:tc>
          <w:tcPr>
            <w:tcW w:w="797" w:type="dxa"/>
            <w:tcBorders>
              <w:top w:val="single" w:sz="4" w:space="0" w:color="auto"/>
              <w:left w:val="single" w:sz="4" w:space="0" w:color="auto"/>
              <w:bottom w:val="single" w:sz="4" w:space="0" w:color="auto"/>
              <w:right w:val="single" w:sz="4" w:space="0" w:color="auto"/>
            </w:tcBorders>
          </w:tcPr>
          <w:p w14:paraId="3F732F55" w14:textId="77777777" w:rsidR="008F4D94" w:rsidRPr="006E069C" w:rsidRDefault="008F4D94" w:rsidP="00190399">
            <w:pPr>
              <w:pStyle w:val="TAC"/>
              <w:rPr>
                <w:lang w:val="en-US" w:eastAsia="zh-CN"/>
              </w:rPr>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40EB9EEE" w14:textId="77777777" w:rsidR="008F4D94" w:rsidRPr="006E069C"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3CDC24" w14:textId="77777777" w:rsidR="008F4D94" w:rsidRPr="006E069C" w:rsidRDefault="008F4D94" w:rsidP="00190399">
            <w:pPr>
              <w:pStyle w:val="TAC"/>
            </w:pPr>
            <w:r w:rsidRPr="00D462F1">
              <w:rPr>
                <w:lang w:val="en-US" w:eastAsia="zh-CN"/>
              </w:rPr>
              <w:t>IMD3</w:t>
            </w:r>
          </w:p>
        </w:tc>
      </w:tr>
      <w:tr w:rsidR="008F4D94" w:rsidRPr="006E069C" w14:paraId="176E4B07"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F1A2EFE"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89C0C9" w14:textId="77777777" w:rsidR="008F4D94" w:rsidRPr="006E069C" w:rsidRDefault="008F4D94" w:rsidP="00190399">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61B591D2" w14:textId="77777777" w:rsidR="008F4D94" w:rsidRPr="006E069C" w:rsidRDefault="008F4D94" w:rsidP="00190399">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0DA804FA"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D39C94" w14:textId="77777777" w:rsidR="008F4D94" w:rsidRPr="006E069C"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2E2A7E42" w14:textId="77777777" w:rsidR="008F4D94" w:rsidRPr="006E069C" w:rsidRDefault="008F4D94" w:rsidP="00190399">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2F3A6F10" w14:textId="77777777" w:rsidR="008F4D94" w:rsidRPr="006E069C" w:rsidRDefault="008F4D94" w:rsidP="00190399">
            <w:pPr>
              <w:pStyle w:val="TAC"/>
              <w:rPr>
                <w:lang w:val="en-US" w:eastAsia="zh-CN"/>
              </w:rPr>
            </w:pPr>
            <w:r w:rsidRPr="00D462F1">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FC3956C"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483D8E" w14:textId="77777777" w:rsidR="008F4D94" w:rsidRPr="006E069C" w:rsidRDefault="008F4D94" w:rsidP="00190399">
            <w:pPr>
              <w:pStyle w:val="TAC"/>
            </w:pPr>
            <w:r w:rsidRPr="00D462F1">
              <w:rPr>
                <w:lang w:val="en-US" w:eastAsia="zh-CN"/>
              </w:rPr>
              <w:t>IMD3</w:t>
            </w:r>
          </w:p>
        </w:tc>
      </w:tr>
      <w:tr w:rsidR="008F4D94" w:rsidRPr="006E069C" w14:paraId="0858B9F4"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7D41083B"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E5C495" w14:textId="77777777" w:rsidR="008F4D94" w:rsidRPr="006E069C" w:rsidRDefault="008F4D94" w:rsidP="00190399">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3B3596E" w14:textId="77777777" w:rsidR="008F4D94" w:rsidRPr="006E069C" w:rsidRDefault="008F4D94" w:rsidP="00190399">
            <w:pPr>
              <w:pStyle w:val="TAC"/>
              <w:rPr>
                <w:lang w:val="en-US" w:eastAsia="zh-CN"/>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127A8783"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AD6910" w14:textId="77777777" w:rsidR="008F4D94" w:rsidRPr="006E069C"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A42E53" w14:textId="77777777" w:rsidR="008F4D94" w:rsidRPr="006E069C" w:rsidRDefault="008F4D94" w:rsidP="00190399">
            <w:pPr>
              <w:pStyle w:val="TAC"/>
              <w:rPr>
                <w:lang w:val="en-US" w:eastAsia="zh-CN"/>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59922A1A"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61344"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FE0028" w14:textId="77777777" w:rsidR="008F4D94" w:rsidRPr="006E069C" w:rsidRDefault="008F4D94" w:rsidP="00190399">
            <w:pPr>
              <w:pStyle w:val="TAC"/>
            </w:pPr>
            <w:r w:rsidRPr="00D462F1">
              <w:rPr>
                <w:lang w:val="en-US" w:eastAsia="zh-CN"/>
              </w:rPr>
              <w:t>N/A</w:t>
            </w:r>
          </w:p>
        </w:tc>
      </w:tr>
      <w:tr w:rsidR="008F4D94" w:rsidRPr="006E069C" w14:paraId="6E0A70BD"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E27AB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89B9D9" w14:textId="77777777" w:rsidR="008F4D94" w:rsidRPr="006E069C" w:rsidRDefault="008F4D94" w:rsidP="00190399">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BAB976A" w14:textId="77777777" w:rsidR="008F4D94" w:rsidRPr="006E069C" w:rsidRDefault="008F4D94" w:rsidP="00190399">
            <w:pPr>
              <w:pStyle w:val="TAC"/>
              <w:rPr>
                <w:lang w:val="en-US" w:eastAsia="zh-CN"/>
              </w:rPr>
            </w:pPr>
            <w:r w:rsidRPr="00D462F1">
              <w:rPr>
                <w:rFonts w:cs="Arial"/>
                <w:color w:val="000000"/>
                <w:szCs w:val="18"/>
              </w:rPr>
              <w:t>3532</w:t>
            </w:r>
          </w:p>
        </w:tc>
        <w:tc>
          <w:tcPr>
            <w:tcW w:w="1012" w:type="dxa"/>
            <w:tcBorders>
              <w:top w:val="single" w:sz="4" w:space="0" w:color="auto"/>
              <w:left w:val="single" w:sz="4" w:space="0" w:color="auto"/>
              <w:bottom w:val="single" w:sz="4" w:space="0" w:color="auto"/>
              <w:right w:val="single" w:sz="4" w:space="0" w:color="auto"/>
            </w:tcBorders>
          </w:tcPr>
          <w:p w14:paraId="00DCB8B2" w14:textId="77777777" w:rsidR="008F4D94" w:rsidRPr="006E069C" w:rsidRDefault="008F4D94" w:rsidP="00190399">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A62975" w14:textId="77777777" w:rsidR="008F4D94" w:rsidRPr="006E069C" w:rsidRDefault="008F4D94" w:rsidP="00190399">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791281A" w14:textId="77777777" w:rsidR="008F4D94" w:rsidRPr="006E069C" w:rsidRDefault="008F4D94" w:rsidP="00190399">
            <w:pPr>
              <w:pStyle w:val="TAC"/>
              <w:rPr>
                <w:lang w:val="en-US" w:eastAsia="zh-CN"/>
              </w:rPr>
            </w:pPr>
            <w:r w:rsidRPr="00D462F1">
              <w:rPr>
                <w:rFonts w:cs="Arial"/>
                <w:color w:val="000000"/>
                <w:szCs w:val="18"/>
              </w:rPr>
              <w:t>3532</w:t>
            </w:r>
          </w:p>
        </w:tc>
        <w:tc>
          <w:tcPr>
            <w:tcW w:w="797" w:type="dxa"/>
            <w:tcBorders>
              <w:top w:val="single" w:sz="4" w:space="0" w:color="auto"/>
              <w:left w:val="single" w:sz="4" w:space="0" w:color="auto"/>
              <w:bottom w:val="single" w:sz="4" w:space="0" w:color="auto"/>
              <w:right w:val="single" w:sz="4" w:space="0" w:color="auto"/>
            </w:tcBorders>
          </w:tcPr>
          <w:p w14:paraId="56BC2E12"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4048C0" w14:textId="77777777" w:rsidR="008F4D94" w:rsidRPr="006E069C"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3A9EC" w14:textId="77777777" w:rsidR="008F4D94" w:rsidRPr="006E069C" w:rsidRDefault="008F4D94" w:rsidP="00190399">
            <w:pPr>
              <w:pStyle w:val="TAC"/>
            </w:pPr>
            <w:r w:rsidRPr="00D462F1">
              <w:rPr>
                <w:lang w:val="en-US" w:eastAsia="zh-CN"/>
              </w:rPr>
              <w:t>N/A</w:t>
            </w:r>
          </w:p>
        </w:tc>
      </w:tr>
    </w:tbl>
    <w:p w14:paraId="2193F0BB" w14:textId="77777777" w:rsidR="008F4D94" w:rsidRDefault="008F4D94" w:rsidP="008F4D94">
      <w:pPr>
        <w:rPr>
          <w:color w:val="0070C0"/>
        </w:rPr>
      </w:pPr>
    </w:p>
    <w:p w14:paraId="43870954" w14:textId="77777777" w:rsidR="008F4D94" w:rsidRDefault="008F4D94" w:rsidP="008F4D94">
      <w:pPr>
        <w:pStyle w:val="Heading2"/>
      </w:pPr>
      <w:bookmarkStart w:id="545" w:name="_Toc180420728"/>
      <w:r>
        <w:t>5.45</w:t>
      </w:r>
      <w:r>
        <w:tab/>
        <w:t>CA_n1-n8-n78</w:t>
      </w:r>
      <w:bookmarkEnd w:id="545"/>
    </w:p>
    <w:p w14:paraId="2E7DBBBA" w14:textId="77777777" w:rsidR="008F4D94" w:rsidRDefault="008F4D94" w:rsidP="008F4D94">
      <w:pPr>
        <w:pStyle w:val="Heading3"/>
        <w:rPr>
          <w:rFonts w:cs="Arial"/>
          <w:szCs w:val="28"/>
          <w:lang w:val="en-US" w:eastAsia="zh-CN"/>
        </w:rPr>
      </w:pPr>
      <w:bookmarkStart w:id="546" w:name="_Toc180420729"/>
      <w:r>
        <w:t>5.45.1</w:t>
      </w:r>
      <w:r>
        <w:tab/>
      </w:r>
      <w:r>
        <w:rPr>
          <w:rFonts w:cs="Arial"/>
          <w:szCs w:val="28"/>
          <w:lang w:val="en-US" w:eastAsia="zh-CN"/>
        </w:rPr>
        <w:t>Common for 1 band UL and 2 bands UL CA</w:t>
      </w:r>
      <w:bookmarkEnd w:id="546"/>
    </w:p>
    <w:p w14:paraId="28978ABD" w14:textId="77777777" w:rsidR="008F4D94" w:rsidRDefault="008F4D94" w:rsidP="008F4D94">
      <w:pPr>
        <w:pStyle w:val="Heading4"/>
      </w:pPr>
      <w:bookmarkStart w:id="547" w:name="_Toc180420730"/>
      <w:r>
        <w:t>5.45.1.1</w:t>
      </w:r>
      <w:r>
        <w:tab/>
      </w:r>
      <w:r>
        <w:rPr>
          <w:rFonts w:cs="Arial"/>
          <w:lang w:eastAsia="zh-CN"/>
        </w:rPr>
        <w:t>Operating bands for CA</w:t>
      </w:r>
      <w:bookmarkEnd w:id="547"/>
    </w:p>
    <w:p w14:paraId="58B24907" w14:textId="77777777" w:rsidR="008F4D94" w:rsidRDefault="008F4D94" w:rsidP="008F4D94">
      <w:pPr>
        <w:pStyle w:val="TH"/>
        <w:rPr>
          <w:lang w:val="en-US"/>
        </w:rPr>
      </w:pPr>
      <w:r>
        <w:rPr>
          <w:rFonts w:cs="Arial"/>
        </w:rPr>
        <w:t xml:space="preserve">Table </w:t>
      </w:r>
      <w:r>
        <w:rPr>
          <w:rFonts w:cs="Arial" w:hint="eastAsia"/>
          <w:lang w:val="en-US" w:eastAsia="zh-CN"/>
        </w:rPr>
        <w:t>5.45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21EB8D56"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A87F9D"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3D347D5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21B9E54D"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739E7B4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3485333"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99E78B"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7F54AE6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6EB30592"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64E9AABF" w14:textId="77777777" w:rsidR="008F4D94" w:rsidRDefault="008F4D94" w:rsidP="00190399">
            <w:pPr>
              <w:rPr>
                <w:rFonts w:ascii="Arial" w:hAnsi="Arial" w:cs="Arial"/>
                <w:b/>
                <w:bCs/>
                <w:color w:val="000000"/>
                <w:sz w:val="18"/>
                <w:szCs w:val="18"/>
              </w:rPr>
            </w:pPr>
          </w:p>
        </w:tc>
      </w:tr>
      <w:tr w:rsidR="008F4D94" w14:paraId="2491A42B"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8ACC85C" w14:textId="77777777" w:rsidR="008F4D94" w:rsidRDefault="008F4D94" w:rsidP="00190399">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78F3C9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D13B45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7FB08E8" w14:textId="77777777" w:rsidR="008F4D94" w:rsidRDefault="008F4D94" w:rsidP="00190399">
            <w:pPr>
              <w:rPr>
                <w:rFonts w:ascii="Aptos Narrow" w:hAnsi="Aptos Narrow"/>
                <w:color w:val="000000"/>
                <w:sz w:val="22"/>
                <w:szCs w:val="22"/>
              </w:rPr>
            </w:pPr>
          </w:p>
        </w:tc>
      </w:tr>
      <w:tr w:rsidR="008F4D94" w14:paraId="0A47297D"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53D11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4889C5E"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7E3B38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256AB8F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4B5B956F"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0F4BA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50D5CB5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34E7812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3051C0B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FDD</w:t>
            </w:r>
          </w:p>
        </w:tc>
      </w:tr>
      <w:tr w:rsidR="008F4D94" w14:paraId="41F83639"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809274"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467F186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14D8CE7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C76506C"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TDD</w:t>
            </w:r>
          </w:p>
        </w:tc>
      </w:tr>
    </w:tbl>
    <w:p w14:paraId="6A44ED44" w14:textId="77777777" w:rsidR="008F4D94" w:rsidRDefault="008F4D94" w:rsidP="008F4D94">
      <w:pPr>
        <w:pStyle w:val="TH"/>
      </w:pPr>
    </w:p>
    <w:p w14:paraId="714F2B42" w14:textId="77777777" w:rsidR="008F4D94" w:rsidRPr="005D2633" w:rsidRDefault="008F4D94" w:rsidP="008F4D94">
      <w:pPr>
        <w:pStyle w:val="Heading4"/>
        <w:rPr>
          <w:rFonts w:cs="Arial"/>
          <w:lang w:eastAsia="zh-CN"/>
        </w:rPr>
      </w:pPr>
      <w:bookmarkStart w:id="548" w:name="_Toc180420731"/>
      <w:r>
        <w:rPr>
          <w:rFonts w:cs="Arial"/>
          <w:lang w:eastAsia="zh-CN"/>
        </w:rPr>
        <w:t>5.45</w:t>
      </w:r>
      <w:r w:rsidRPr="005D2633">
        <w:rPr>
          <w:rFonts w:cs="Arial"/>
          <w:lang w:eastAsia="zh-CN"/>
        </w:rPr>
        <w:t>.1.2</w:t>
      </w:r>
      <w:r w:rsidRPr="005D2633">
        <w:rPr>
          <w:rFonts w:cs="Arial"/>
          <w:lang w:eastAsia="zh-CN"/>
        </w:rPr>
        <w:tab/>
      </w:r>
      <w:r>
        <w:rPr>
          <w:rFonts w:cs="Arial"/>
          <w:lang w:eastAsia="zh-CN"/>
        </w:rPr>
        <w:t>Channel bandwidths per operating band for CA</w:t>
      </w:r>
      <w:bookmarkEnd w:id="548"/>
    </w:p>
    <w:p w14:paraId="053B6FD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03C5AA13"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43EAED3"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7DB9354"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11A5113"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9A52C40"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09F9819"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59AD2DF"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987C0B" w14:textId="77777777" w:rsidR="008F4D94" w:rsidRDefault="008F4D94" w:rsidP="00190399">
            <w:pPr>
              <w:pStyle w:val="TAH"/>
              <w:rPr>
                <w:szCs w:val="18"/>
                <w:lang w:val="en-US" w:eastAsia="zh-CN"/>
              </w:rPr>
            </w:pPr>
            <w:r>
              <w:t>Bandwidth combination set</w:t>
            </w:r>
          </w:p>
        </w:tc>
      </w:tr>
      <w:tr w:rsidR="008F4D94" w14:paraId="3A7A8E16"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4DAFD58E"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CA_n1A-n8A-n78C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DA092D5" w14:textId="77777777" w:rsidR="008F4D94" w:rsidRDefault="008F4D94" w:rsidP="00190399">
            <w:pPr>
              <w:pStyle w:val="TAC"/>
              <w:rPr>
                <w:rFonts w:eastAsia="SimSun" w:cs="Arial"/>
                <w:szCs w:val="18"/>
                <w:lang w:val="en-US" w:eastAsia="zh-CN"/>
              </w:rPr>
            </w:pPr>
            <w:r>
              <w:rPr>
                <w:rFonts w:eastAsia="SimSun" w:cs="Arial"/>
                <w:szCs w:val="18"/>
                <w:lang w:val="en-US" w:eastAsia="zh-CN"/>
              </w:rPr>
              <w:t>CA_n78C</w:t>
            </w:r>
          </w:p>
          <w:p w14:paraId="442DE4F2" w14:textId="77777777" w:rsidR="008F4D94" w:rsidRPr="006D12E0" w:rsidRDefault="008F4D94" w:rsidP="00190399">
            <w:pPr>
              <w:pStyle w:val="TAC"/>
              <w:rPr>
                <w:rFonts w:eastAsia="SimSun" w:cs="Arial"/>
                <w:szCs w:val="18"/>
                <w:lang w:val="en-US" w:eastAsia="zh-CN"/>
              </w:rPr>
            </w:pPr>
            <w:r w:rsidRPr="006D12E0">
              <w:rPr>
                <w:rFonts w:eastAsia="SimSun" w:cs="Arial"/>
                <w:szCs w:val="18"/>
                <w:lang w:val="en-US" w:eastAsia="zh-CN"/>
              </w:rPr>
              <w:t>CA_n1A-n78C</w:t>
            </w:r>
          </w:p>
          <w:p w14:paraId="2FB50396" w14:textId="77777777" w:rsidR="008F4D94" w:rsidRPr="00B00CBD" w:rsidRDefault="008F4D94" w:rsidP="00190399">
            <w:pPr>
              <w:pStyle w:val="TAC"/>
              <w:rPr>
                <w:rFonts w:eastAsia="SimSun" w:cs="Arial"/>
                <w:szCs w:val="18"/>
                <w:lang w:val="en-US" w:eastAsia="zh-CN"/>
              </w:rPr>
            </w:pPr>
            <w:r w:rsidRPr="006D12E0">
              <w:rPr>
                <w:rFonts w:eastAsia="SimSun" w:cs="Arial"/>
                <w:szCs w:val="18"/>
                <w:lang w:val="en-US" w:eastAsia="zh-CN"/>
              </w:rPr>
              <w:t>CA_n8A-n78C</w:t>
            </w:r>
          </w:p>
        </w:tc>
        <w:tc>
          <w:tcPr>
            <w:tcW w:w="709" w:type="dxa"/>
            <w:tcBorders>
              <w:left w:val="single" w:sz="4" w:space="0" w:color="auto"/>
              <w:right w:val="single" w:sz="4" w:space="0" w:color="auto"/>
            </w:tcBorders>
            <w:vAlign w:val="center"/>
          </w:tcPr>
          <w:p w14:paraId="4E576C01" w14:textId="77777777" w:rsidR="008F4D94" w:rsidRPr="00B00CBD" w:rsidRDefault="008F4D94" w:rsidP="00190399">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tcPr>
          <w:p w14:paraId="0AD74C64" w14:textId="77777777" w:rsidR="008F4D94" w:rsidRPr="006D12E0" w:rsidRDefault="008F4D94" w:rsidP="00190399">
            <w:pPr>
              <w:keepNext/>
              <w:keepLines/>
              <w:spacing w:after="0"/>
              <w:jc w:val="center"/>
              <w:textAlignment w:val="bottom"/>
              <w:rPr>
                <w:rFonts w:ascii="Arial" w:hAnsi="Arial" w:cs="Arial"/>
                <w:sz w:val="18"/>
                <w:szCs w:val="18"/>
                <w:lang w:val="en-US" w:eastAsia="zh-CN"/>
              </w:rPr>
            </w:pPr>
            <w:r w:rsidRPr="006D12E0">
              <w:rPr>
                <w:rFonts w:ascii="Arial" w:hAnsi="Arial" w:cs="Arial"/>
                <w:sz w:val="18"/>
                <w:szCs w:val="18"/>
              </w:rPr>
              <w:t>See n1 channel bandwidths in Table 5.3.5-1</w:t>
            </w:r>
          </w:p>
        </w:tc>
        <w:tc>
          <w:tcPr>
            <w:tcW w:w="1360" w:type="dxa"/>
            <w:tcBorders>
              <w:left w:val="single" w:sz="4" w:space="0" w:color="auto"/>
              <w:bottom w:val="nil"/>
              <w:right w:val="single" w:sz="4" w:space="0" w:color="auto"/>
            </w:tcBorders>
            <w:shd w:val="clear" w:color="auto" w:fill="auto"/>
            <w:vAlign w:val="center"/>
          </w:tcPr>
          <w:p w14:paraId="009A4CA2" w14:textId="77777777" w:rsidR="008F4D94" w:rsidRPr="00B00CBD" w:rsidRDefault="008F4D94" w:rsidP="00190399">
            <w:pPr>
              <w:pStyle w:val="TAC"/>
              <w:rPr>
                <w:rFonts w:cs="Arial"/>
                <w:szCs w:val="18"/>
                <w:lang w:val="en-US" w:eastAsia="zh-CN"/>
              </w:rPr>
            </w:pPr>
            <w:r>
              <w:rPr>
                <w:lang w:val="en-US" w:eastAsia="zh-CN"/>
              </w:rPr>
              <w:t>0</w:t>
            </w:r>
          </w:p>
        </w:tc>
      </w:tr>
      <w:tr w:rsidR="008F4D94" w14:paraId="18CA1CEB"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0AA9B46B"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B7B2452"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E2D2127" w14:textId="77777777" w:rsidR="008F4D94" w:rsidRPr="00B00CBD" w:rsidRDefault="008F4D94" w:rsidP="00190399">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tcPr>
          <w:p w14:paraId="145D93F6" w14:textId="77777777" w:rsidR="008F4D94" w:rsidRPr="006D12E0" w:rsidRDefault="008F4D94" w:rsidP="00190399">
            <w:pPr>
              <w:keepNext/>
              <w:keepLines/>
              <w:spacing w:after="0"/>
              <w:jc w:val="center"/>
              <w:textAlignment w:val="bottom"/>
              <w:rPr>
                <w:rFonts w:ascii="Arial" w:eastAsia="SimSun" w:hAnsi="Arial" w:cs="Arial"/>
                <w:sz w:val="18"/>
                <w:szCs w:val="18"/>
                <w:lang w:val="en-US" w:eastAsia="zh-CN" w:bidi="ar"/>
              </w:rPr>
            </w:pPr>
            <w:r w:rsidRPr="006D12E0">
              <w:rPr>
                <w:rFonts w:ascii="Arial" w:hAnsi="Arial" w:cs="Arial"/>
                <w:sz w:val="18"/>
                <w:szCs w:val="18"/>
              </w:rPr>
              <w:t>See n8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5020015" w14:textId="77777777" w:rsidR="008F4D94" w:rsidRPr="00B00CBD" w:rsidRDefault="008F4D94" w:rsidP="00190399">
            <w:pPr>
              <w:pStyle w:val="TAC"/>
              <w:rPr>
                <w:rFonts w:cs="Arial"/>
                <w:szCs w:val="18"/>
                <w:lang w:val="en-US" w:eastAsia="zh-CN"/>
              </w:rPr>
            </w:pPr>
          </w:p>
        </w:tc>
      </w:tr>
      <w:tr w:rsidR="008F4D94" w14:paraId="035177AC"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1CC41D71"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AAA4920"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1C418A1" w14:textId="77777777" w:rsidR="008F4D94" w:rsidRDefault="008F4D94" w:rsidP="00190399">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AF1C7AF"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64D54" w14:textId="77777777" w:rsidR="008F4D94" w:rsidRPr="00B00CBD" w:rsidRDefault="008F4D94" w:rsidP="00190399">
            <w:pPr>
              <w:pStyle w:val="TAC"/>
              <w:rPr>
                <w:rFonts w:cs="Arial"/>
                <w:szCs w:val="18"/>
                <w:lang w:val="en-US" w:eastAsia="zh-CN"/>
              </w:rPr>
            </w:pPr>
          </w:p>
        </w:tc>
      </w:tr>
    </w:tbl>
    <w:p w14:paraId="6768A107" w14:textId="77777777" w:rsidR="008F4D94" w:rsidRPr="005D2633" w:rsidRDefault="008F4D94" w:rsidP="008F4D94">
      <w:pPr>
        <w:pStyle w:val="Heading3"/>
        <w:rPr>
          <w:rFonts w:cs="Arial"/>
          <w:szCs w:val="28"/>
          <w:lang w:val="en-US" w:eastAsia="zh-CN"/>
        </w:rPr>
      </w:pPr>
      <w:bookmarkStart w:id="549" w:name="_Toc180420732"/>
      <w:r>
        <w:rPr>
          <w:rFonts w:cs="Arial"/>
          <w:szCs w:val="28"/>
          <w:lang w:val="en-US" w:eastAsia="zh-CN"/>
        </w:rPr>
        <w:t>5.45</w:t>
      </w:r>
      <w:r w:rsidRPr="005D2633">
        <w:rPr>
          <w:rFonts w:cs="Arial"/>
          <w:szCs w:val="28"/>
          <w:lang w:val="en-US" w:eastAsia="zh-CN"/>
        </w:rPr>
        <w:t>.2</w:t>
      </w:r>
      <w:r w:rsidRPr="005D2633">
        <w:rPr>
          <w:rFonts w:cs="Arial"/>
          <w:szCs w:val="28"/>
          <w:lang w:val="en-US" w:eastAsia="zh-CN"/>
        </w:rPr>
        <w:tab/>
        <w:t>Specific for 2 bands UL CA</w:t>
      </w:r>
      <w:bookmarkEnd w:id="549"/>
    </w:p>
    <w:p w14:paraId="33F67571" w14:textId="77777777" w:rsidR="008F4D94" w:rsidRPr="00140BB6" w:rsidRDefault="008F4D94" w:rsidP="008F4D94">
      <w:pPr>
        <w:pStyle w:val="Heading4"/>
      </w:pPr>
      <w:bookmarkStart w:id="550" w:name="_Toc180420733"/>
      <w:r>
        <w:t>5.45</w:t>
      </w:r>
      <w:r w:rsidRPr="00140BB6">
        <w:t>.2.1</w:t>
      </w:r>
      <w:r w:rsidRPr="00140BB6">
        <w:tab/>
        <w:t>UE co-existence studies</w:t>
      </w:r>
      <w:bookmarkEnd w:id="550"/>
    </w:p>
    <w:p w14:paraId="1104501D" w14:textId="77777777" w:rsidR="008F4D94" w:rsidRPr="00242348" w:rsidRDefault="008F4D94" w:rsidP="008F4D94">
      <w:pPr>
        <w:pStyle w:val="Heading5"/>
        <w:rPr>
          <w:snapToGrid w:val="0"/>
        </w:rPr>
      </w:pPr>
      <w:bookmarkStart w:id="551" w:name="_Toc180420734"/>
      <w:r>
        <w:rPr>
          <w:rFonts w:hint="eastAsia"/>
          <w:snapToGrid w:val="0"/>
        </w:rPr>
        <w:t>5.45</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51"/>
    </w:p>
    <w:p w14:paraId="6D8216C3" w14:textId="77777777" w:rsidR="008F4D94" w:rsidRPr="00140BB6" w:rsidRDefault="008F4D94" w:rsidP="008F4D94">
      <w:r w:rsidRPr="00140BB6">
        <w:t xml:space="preserve">Table </w:t>
      </w:r>
      <w:r>
        <w:t>5.45</w:t>
      </w:r>
      <w:r w:rsidRPr="00140BB6">
        <w:t>.2.</w:t>
      </w:r>
      <w:r>
        <w:t>1</w:t>
      </w:r>
      <w:r w:rsidRPr="00140BB6">
        <w:t>.2-1 provides the two UL band with one band, along with 2CC intra-band uplink CA triple beat products into band n</w:t>
      </w:r>
      <w:r>
        <w:t>8</w:t>
      </w:r>
      <w:r w:rsidRPr="00140BB6">
        <w:t xml:space="preserve"> interference analysis for CA_n</w:t>
      </w:r>
      <w:r>
        <w:t>1</w:t>
      </w:r>
      <w:r w:rsidRPr="00140BB6">
        <w:t>A -n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32B039D1" w14:textId="77777777" w:rsidR="008F4D94" w:rsidRPr="00140BB6" w:rsidRDefault="008F4D94" w:rsidP="008F4D94">
      <w:pPr>
        <w:pStyle w:val="TH"/>
      </w:pPr>
      <w:r w:rsidRPr="00140BB6">
        <w:lastRenderedPageBreak/>
        <w:t xml:space="preserve">Table </w:t>
      </w:r>
      <w:r>
        <w:t>5.45</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4C75CC68"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6CDE2"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353176"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B77E5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1C31ECB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2F8998"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0BE87E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087164A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012FB83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1EBB8D8C"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665DF8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253A21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n1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D7EB1AD" w14:textId="77777777" w:rsidR="008F4D94" w:rsidRDefault="008F4D94" w:rsidP="00190399">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072FD23" w14:textId="77777777" w:rsidR="008F4D94" w:rsidRDefault="008F4D94" w:rsidP="00190399">
            <w:pPr>
              <w:jc w:val="center"/>
              <w:rPr>
                <w:color w:val="000000"/>
                <w:sz w:val="18"/>
                <w:szCs w:val="18"/>
              </w:rPr>
            </w:pPr>
            <w:r>
              <w:rPr>
                <w:color w:val="000000"/>
                <w:sz w:val="18"/>
                <w:szCs w:val="18"/>
              </w:rPr>
              <w:t>3300-3800</w:t>
            </w:r>
          </w:p>
        </w:tc>
      </w:tr>
      <w:tr w:rsidR="008F4D94" w14:paraId="1A1EC5C3"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3D70F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n8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923D100" w14:textId="77777777" w:rsidR="008F4D94" w:rsidRDefault="008F4D94" w:rsidP="00190399">
            <w:pPr>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6E15F75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BBDC44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r>
      <w:tr w:rsidR="008F4D94" w14:paraId="573E1AD5"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29957CA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66DB7F42"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DAE057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814245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7C3A281"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Maximum</w:t>
            </w:r>
          </w:p>
        </w:tc>
      </w:tr>
      <w:tr w:rsidR="008F4D94" w14:paraId="3F317301"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49853C5" w14:textId="77777777" w:rsidR="008F4D94" w:rsidRDefault="008F4D94" w:rsidP="00190399">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2D25FBE" w14:textId="77777777" w:rsidR="008F4D94" w:rsidRDefault="008F4D94" w:rsidP="00190399">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3BAFD830" w14:textId="77777777" w:rsidR="008F4D94" w:rsidRDefault="008F4D94" w:rsidP="00190399">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4056CF2" w14:textId="77777777" w:rsidR="008F4D94" w:rsidRDefault="008F4D94" w:rsidP="00190399">
            <w:pPr>
              <w:jc w:val="center"/>
              <w:rPr>
                <w:color w:val="000000"/>
                <w:sz w:val="18"/>
                <w:szCs w:val="18"/>
              </w:rPr>
            </w:pPr>
            <w:r>
              <w:rPr>
                <w:color w:val="000000"/>
                <w:sz w:val="18"/>
                <w:szCs w:val="18"/>
              </w:rPr>
              <w:t>0 -200</w:t>
            </w:r>
          </w:p>
        </w:tc>
      </w:tr>
      <w:tr w:rsidR="008F4D94" w14:paraId="6427903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715C733"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4987E790"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7DCB58B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7D16BF9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6CC1DC2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0630A0A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CD49C4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37BDA6E" w14:textId="77777777" w:rsidR="008F4D94" w:rsidRDefault="008F4D94" w:rsidP="00190399">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177A639" w14:textId="77777777" w:rsidR="008F4D94" w:rsidRDefault="008F4D94" w:rsidP="00190399">
            <w:pPr>
              <w:jc w:val="center"/>
              <w:rPr>
                <w:color w:val="000000"/>
                <w:sz w:val="18"/>
                <w:szCs w:val="18"/>
              </w:rPr>
            </w:pPr>
            <w:r>
              <w:rPr>
                <w:color w:val="000000"/>
                <w:sz w:val="18"/>
                <w:szCs w:val="18"/>
              </w:rPr>
              <w:t>1980-2180</w:t>
            </w:r>
          </w:p>
        </w:tc>
      </w:tr>
      <w:tr w:rsidR="008F4D94" w14:paraId="25C337E0"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28F757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4993CEE" w14:textId="77777777" w:rsidR="008F4D94" w:rsidRDefault="008F4D94" w:rsidP="00190399">
            <w:pPr>
              <w:rPr>
                <w:i/>
                <w:iCs/>
                <w:color w:val="FF0000"/>
              </w:rPr>
            </w:pPr>
            <w:r>
              <w:rPr>
                <w:i/>
                <w:iCs/>
                <w:color w:val="FF0000"/>
              </w:rPr>
              <w:t>There is no overlap</w:t>
            </w:r>
          </w:p>
        </w:tc>
      </w:tr>
      <w:tr w:rsidR="008F4D94" w14:paraId="2B3F99FA"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4355CE" w14:textId="77777777" w:rsidR="008F4D94" w:rsidRDefault="008F4D94" w:rsidP="00190399">
            <w:pPr>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4202D301" w14:textId="77777777" w:rsidR="008F4D94" w:rsidRDefault="008F4D94" w:rsidP="008F4D94"/>
    <w:p w14:paraId="01659646" w14:textId="77777777" w:rsidR="008F4D94" w:rsidRPr="00140BB6" w:rsidRDefault="008F4D94" w:rsidP="008F4D94">
      <w:r w:rsidRPr="00140BB6">
        <w:t xml:space="preserve">Table </w:t>
      </w:r>
      <w:r>
        <w:t>5.45</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8A</w:t>
      </w:r>
      <w:r w:rsidRPr="00140BB6">
        <w:t>-n</w:t>
      </w:r>
      <w:r>
        <w:t>78</w:t>
      </w:r>
      <w:r w:rsidRPr="00140BB6">
        <w:t>C with n</w:t>
      </w:r>
      <w:r>
        <w:t>8</w:t>
      </w:r>
      <w:r w:rsidRPr="00140BB6">
        <w:t>/</w:t>
      </w:r>
      <w:r>
        <w:t>78</w:t>
      </w:r>
      <w:r w:rsidRPr="00140BB6">
        <w:t xml:space="preserve">C transmitting with a </w:t>
      </w:r>
      <w:r>
        <w:t xml:space="preserve">200 </w:t>
      </w:r>
      <w:r w:rsidRPr="00140BB6">
        <w:t>MHz maximum instantaneous bandwidth.</w:t>
      </w:r>
    </w:p>
    <w:p w14:paraId="3142A4CB" w14:textId="77777777" w:rsidR="008F4D94" w:rsidRPr="00140BB6" w:rsidRDefault="008F4D94" w:rsidP="008F4D94">
      <w:pPr>
        <w:pStyle w:val="TH"/>
      </w:pPr>
      <w:r w:rsidRPr="00140BB6">
        <w:t xml:space="preserve">Table </w:t>
      </w:r>
      <w:r>
        <w:t>5.45</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5D89ED92"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8BD69"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475D4B"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n8</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D2D6DF"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18DB43A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6BDB99"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7D44317"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651EA04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62F76BE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48F27765"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56CA68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EBFD92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n8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0F990F2" w14:textId="77777777" w:rsidR="008F4D94" w:rsidRDefault="008F4D94" w:rsidP="00190399">
            <w:pPr>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13A521B" w14:textId="77777777" w:rsidR="008F4D94" w:rsidRDefault="008F4D94" w:rsidP="00190399">
            <w:pPr>
              <w:jc w:val="center"/>
              <w:rPr>
                <w:color w:val="000000"/>
                <w:sz w:val="18"/>
                <w:szCs w:val="18"/>
              </w:rPr>
            </w:pPr>
            <w:r>
              <w:rPr>
                <w:color w:val="000000"/>
                <w:sz w:val="18"/>
                <w:szCs w:val="18"/>
              </w:rPr>
              <w:t>3300-3800</w:t>
            </w:r>
          </w:p>
        </w:tc>
      </w:tr>
      <w:tr w:rsidR="008F4D94" w14:paraId="6A5700FD"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3C94C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n1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238D8C" w14:textId="77777777" w:rsidR="008F4D94" w:rsidRDefault="008F4D94" w:rsidP="00190399">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15FA212F"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7D7BC1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r>
      <w:tr w:rsidR="008F4D94" w14:paraId="6A70CD6F"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26CDCCD1"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0373EC6"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2700B65"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F71F6E3"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2192A19"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Maximum</w:t>
            </w:r>
          </w:p>
        </w:tc>
      </w:tr>
      <w:tr w:rsidR="008F4D94" w14:paraId="191CE655"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485F8B0" w14:textId="77777777" w:rsidR="008F4D94" w:rsidRDefault="008F4D94" w:rsidP="00190399">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22A237DA" w14:textId="77777777" w:rsidR="008F4D94" w:rsidRDefault="008F4D94" w:rsidP="00190399">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4457DB6" w14:textId="77777777" w:rsidR="008F4D94" w:rsidRDefault="008F4D94" w:rsidP="00190399">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8F48EF4" w14:textId="77777777" w:rsidR="008F4D94" w:rsidRDefault="008F4D94" w:rsidP="00190399">
            <w:pPr>
              <w:jc w:val="center"/>
              <w:rPr>
                <w:color w:val="000000"/>
                <w:sz w:val="18"/>
                <w:szCs w:val="18"/>
              </w:rPr>
            </w:pPr>
            <w:r>
              <w:rPr>
                <w:color w:val="000000"/>
                <w:sz w:val="18"/>
                <w:szCs w:val="18"/>
              </w:rPr>
              <w:t>0 -200</w:t>
            </w:r>
          </w:p>
        </w:tc>
      </w:tr>
      <w:tr w:rsidR="008F4D94" w14:paraId="28A90E5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BD0D7E"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3BB609B"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2675FF3D"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7CD945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44C08487" w14:textId="77777777" w:rsidR="008F4D94" w:rsidRDefault="008F4D94" w:rsidP="00190399">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760AA6E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986E54"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ACD9257" w14:textId="77777777" w:rsidR="008F4D94" w:rsidRDefault="008F4D94" w:rsidP="00190399">
            <w:pPr>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B73D6F8" w14:textId="77777777" w:rsidR="008F4D94" w:rsidRDefault="008F4D94" w:rsidP="00190399">
            <w:pPr>
              <w:jc w:val="center"/>
              <w:rPr>
                <w:color w:val="000000"/>
                <w:sz w:val="18"/>
                <w:szCs w:val="18"/>
              </w:rPr>
            </w:pPr>
            <w:r>
              <w:rPr>
                <w:color w:val="000000"/>
                <w:sz w:val="18"/>
                <w:szCs w:val="18"/>
              </w:rPr>
              <w:t>915-1115</w:t>
            </w:r>
          </w:p>
        </w:tc>
      </w:tr>
      <w:tr w:rsidR="008F4D94" w14:paraId="714883F0"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1B10E30" w14:textId="77777777" w:rsidR="008F4D94" w:rsidRDefault="008F4D94" w:rsidP="00190399">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5079F212" w14:textId="77777777" w:rsidR="008F4D94" w:rsidRDefault="008F4D94" w:rsidP="00190399">
            <w:pPr>
              <w:rPr>
                <w:i/>
                <w:iCs/>
                <w:color w:val="FF0000"/>
              </w:rPr>
            </w:pPr>
            <w:r>
              <w:rPr>
                <w:i/>
                <w:iCs/>
                <w:color w:val="FF0000"/>
              </w:rPr>
              <w:t>There is no overlap</w:t>
            </w:r>
          </w:p>
        </w:tc>
      </w:tr>
      <w:tr w:rsidR="008F4D94" w14:paraId="7646FA51"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FA8182" w14:textId="77777777" w:rsidR="008F4D94" w:rsidRDefault="008F4D94" w:rsidP="00190399">
            <w:pPr>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1BFDE812" w14:textId="77777777" w:rsidR="008F4D94" w:rsidRDefault="008F4D94" w:rsidP="008F4D94">
      <w:pPr>
        <w:pStyle w:val="Heading4"/>
      </w:pPr>
    </w:p>
    <w:p w14:paraId="76BCAAB7" w14:textId="77777777" w:rsidR="008F4D94" w:rsidRPr="00AB69C8" w:rsidRDefault="008F4D94" w:rsidP="008F4D94">
      <w:pPr>
        <w:pStyle w:val="Heading4"/>
      </w:pPr>
      <w:bookmarkStart w:id="552" w:name="_Toc180420735"/>
      <w:r>
        <w:t>5.45</w:t>
      </w:r>
      <w:r w:rsidRPr="00AB69C8">
        <w:t>.2.</w:t>
      </w:r>
      <w:r>
        <w:t>2</w:t>
      </w:r>
      <w:r w:rsidRPr="00AB69C8">
        <w:tab/>
        <w:t>REFSENS requirements</w:t>
      </w:r>
      <w:bookmarkEnd w:id="552"/>
    </w:p>
    <w:p w14:paraId="3EEE26D1" w14:textId="77777777" w:rsidR="008F4D94" w:rsidRPr="00456C44" w:rsidRDefault="008F4D94" w:rsidP="008F4D94">
      <w:pPr>
        <w:rPr>
          <w:lang w:eastAsia="ko-KR"/>
        </w:rPr>
      </w:pPr>
      <w:r>
        <w:rPr>
          <w:lang w:eastAsia="ko-KR"/>
        </w:rPr>
        <w:t>No requirements since the bands are of different band groups [1].</w:t>
      </w:r>
    </w:p>
    <w:p w14:paraId="5153EEF9" w14:textId="77777777" w:rsidR="008F4D94" w:rsidRPr="00095DB9" w:rsidRDefault="008F4D94" w:rsidP="008F4D94">
      <w:pPr>
        <w:rPr>
          <w:color w:val="0070C0"/>
        </w:rPr>
      </w:pPr>
    </w:p>
    <w:p w14:paraId="1C03B880" w14:textId="77777777" w:rsidR="008F4D94" w:rsidRDefault="008F4D94" w:rsidP="008F4D94">
      <w:pPr>
        <w:pStyle w:val="Heading2"/>
      </w:pPr>
      <w:bookmarkStart w:id="553" w:name="_Toc180420736"/>
      <w:r>
        <w:lastRenderedPageBreak/>
        <w:t>5.46</w:t>
      </w:r>
      <w:r>
        <w:tab/>
        <w:t>CA_n3-n41-n78</w:t>
      </w:r>
      <w:bookmarkEnd w:id="553"/>
    </w:p>
    <w:p w14:paraId="55C9CB82" w14:textId="77777777" w:rsidR="008F4D94" w:rsidRDefault="008F4D94" w:rsidP="008F4D94">
      <w:pPr>
        <w:pStyle w:val="Heading3"/>
        <w:rPr>
          <w:rFonts w:cs="Arial"/>
          <w:szCs w:val="28"/>
          <w:lang w:val="en-US" w:eastAsia="zh-CN"/>
        </w:rPr>
      </w:pPr>
      <w:bookmarkStart w:id="554" w:name="_Toc180420737"/>
      <w:r>
        <w:t>5.46.1</w:t>
      </w:r>
      <w:r>
        <w:tab/>
      </w:r>
      <w:r>
        <w:rPr>
          <w:rFonts w:cs="Arial"/>
          <w:szCs w:val="28"/>
          <w:lang w:val="en-US" w:eastAsia="zh-CN"/>
        </w:rPr>
        <w:t>Common for 1 band UL and 2 bands UL CA</w:t>
      </w:r>
      <w:bookmarkEnd w:id="554"/>
    </w:p>
    <w:p w14:paraId="39911F3B" w14:textId="77777777" w:rsidR="008F4D94" w:rsidRDefault="008F4D94" w:rsidP="008F4D94">
      <w:pPr>
        <w:pStyle w:val="Heading4"/>
      </w:pPr>
      <w:bookmarkStart w:id="555" w:name="_Toc180420738"/>
      <w:r>
        <w:t>5.46.1.1</w:t>
      </w:r>
      <w:r>
        <w:tab/>
      </w:r>
      <w:r>
        <w:rPr>
          <w:rFonts w:cs="Arial"/>
          <w:lang w:eastAsia="zh-CN"/>
        </w:rPr>
        <w:t>Operating bands for CA</w:t>
      </w:r>
      <w:bookmarkEnd w:id="555"/>
    </w:p>
    <w:p w14:paraId="0F67EE95" w14:textId="77777777" w:rsidR="008F4D94" w:rsidRDefault="008F4D94" w:rsidP="008F4D94">
      <w:pPr>
        <w:pStyle w:val="TH"/>
        <w:rPr>
          <w:lang w:val="en-US"/>
        </w:rPr>
      </w:pPr>
      <w:r>
        <w:rPr>
          <w:rFonts w:cs="Arial"/>
        </w:rPr>
        <w:t xml:space="preserve">Table </w:t>
      </w:r>
      <w:r>
        <w:rPr>
          <w:rFonts w:cs="Arial" w:hint="eastAsia"/>
          <w:lang w:val="en-US" w:eastAsia="zh-CN"/>
        </w:rPr>
        <w:t>5.46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734A4FF"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387CEF"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0F1D962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7D15E18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B7AF5C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13DCC3FE"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AA9737"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077E4E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02948C0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17CC4E19" w14:textId="77777777" w:rsidR="008F4D94" w:rsidRDefault="008F4D94" w:rsidP="00190399">
            <w:pPr>
              <w:spacing w:after="0"/>
              <w:rPr>
                <w:rFonts w:ascii="Arial" w:hAnsi="Arial" w:cs="Arial"/>
                <w:b/>
                <w:bCs/>
                <w:color w:val="000000"/>
                <w:sz w:val="18"/>
                <w:szCs w:val="18"/>
              </w:rPr>
            </w:pPr>
          </w:p>
        </w:tc>
      </w:tr>
      <w:tr w:rsidR="008F4D94" w14:paraId="36C0FA62"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757A684"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189BD51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D4BBE7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DD6712F" w14:textId="77777777" w:rsidR="008F4D94" w:rsidRDefault="008F4D94" w:rsidP="00190399">
            <w:pPr>
              <w:spacing w:after="0"/>
              <w:rPr>
                <w:rFonts w:ascii="Aptos Narrow" w:hAnsi="Aptos Narrow"/>
                <w:color w:val="000000"/>
                <w:sz w:val="22"/>
                <w:szCs w:val="22"/>
              </w:rPr>
            </w:pPr>
          </w:p>
        </w:tc>
      </w:tr>
      <w:tr w:rsidR="008F4D94" w14:paraId="0BD36226"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52411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296FD4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757E2C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046E057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490A6AB1"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68F1B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200DF63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52AC463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60DC34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7FA908A6"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ABDC9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6F3A9A5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63F133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2CD1976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bl>
    <w:p w14:paraId="12BDD326" w14:textId="77777777" w:rsidR="008F4D94" w:rsidRDefault="008F4D94" w:rsidP="008F4D94">
      <w:pPr>
        <w:pStyle w:val="TH"/>
      </w:pPr>
    </w:p>
    <w:p w14:paraId="175A229D" w14:textId="77777777" w:rsidR="008F4D94" w:rsidRPr="005D2633" w:rsidRDefault="008F4D94" w:rsidP="008F4D94">
      <w:pPr>
        <w:pStyle w:val="Heading4"/>
        <w:rPr>
          <w:rFonts w:cs="Arial"/>
          <w:lang w:eastAsia="zh-CN"/>
        </w:rPr>
      </w:pPr>
      <w:bookmarkStart w:id="556" w:name="_Toc180420739"/>
      <w:r>
        <w:rPr>
          <w:rFonts w:cs="Arial"/>
          <w:lang w:eastAsia="zh-CN"/>
        </w:rPr>
        <w:t>5.46</w:t>
      </w:r>
      <w:r w:rsidRPr="005D2633">
        <w:rPr>
          <w:rFonts w:cs="Arial"/>
          <w:lang w:eastAsia="zh-CN"/>
        </w:rPr>
        <w:t>.1.2</w:t>
      </w:r>
      <w:r w:rsidRPr="005D2633">
        <w:rPr>
          <w:rFonts w:cs="Arial"/>
          <w:lang w:eastAsia="zh-CN"/>
        </w:rPr>
        <w:tab/>
      </w:r>
      <w:r>
        <w:rPr>
          <w:rFonts w:cs="Arial"/>
          <w:lang w:eastAsia="zh-CN"/>
        </w:rPr>
        <w:t>Channel bandwidths per operating band for CA</w:t>
      </w:r>
      <w:bookmarkEnd w:id="556"/>
    </w:p>
    <w:p w14:paraId="77EE9149"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969"/>
        <w:gridCol w:w="1202"/>
      </w:tblGrid>
      <w:tr w:rsidR="008F4D94" w14:paraId="7AB51581"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6489CD3"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4385C53" w14:textId="77777777" w:rsidTr="00190399">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1006E150" w14:textId="77777777" w:rsidR="008F4D94" w:rsidRDefault="008F4D94" w:rsidP="00190399">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72FE7FD1"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87A7940" w14:textId="77777777" w:rsidR="008F4D94" w:rsidRDefault="008F4D94" w:rsidP="00190399">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7D8A5DB2"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single" w:sz="4" w:space="0" w:color="auto"/>
              <w:right w:val="single" w:sz="4" w:space="0" w:color="auto"/>
            </w:tcBorders>
            <w:shd w:val="clear" w:color="auto" w:fill="auto"/>
            <w:vAlign w:val="center"/>
          </w:tcPr>
          <w:p w14:paraId="40396083" w14:textId="77777777" w:rsidR="008F4D94" w:rsidRDefault="008F4D94" w:rsidP="00190399">
            <w:pPr>
              <w:pStyle w:val="TAH"/>
              <w:rPr>
                <w:szCs w:val="18"/>
                <w:lang w:val="en-US" w:eastAsia="zh-CN"/>
              </w:rPr>
            </w:pPr>
            <w:r>
              <w:t>Bandwidth combination set</w:t>
            </w:r>
          </w:p>
        </w:tc>
      </w:tr>
      <w:tr w:rsidR="008F4D94" w14:paraId="7D48BD01"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313ADB15" w14:textId="77777777" w:rsidR="008F4D94" w:rsidRDefault="008F4D94" w:rsidP="00190399">
            <w:pPr>
              <w:pStyle w:val="TAC"/>
              <w:rPr>
                <w:rFonts w:eastAsia="SimSun" w:cs="Arial"/>
                <w:szCs w:val="18"/>
                <w:lang w:val="en-US" w:eastAsia="zh-CN"/>
              </w:rPr>
            </w:pPr>
            <w:r>
              <w:rPr>
                <w:rFonts w:eastAsia="SimSun" w:cs="Arial"/>
                <w:szCs w:val="18"/>
                <w:lang w:val="en-US" w:eastAsia="zh-CN"/>
              </w:rPr>
              <w:t>CA_n3A-n41A-n78C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39F38314" w14:textId="77777777" w:rsidR="008F4D94" w:rsidRDefault="008F4D94" w:rsidP="00190399">
            <w:pPr>
              <w:pStyle w:val="TAC"/>
              <w:rPr>
                <w:rFonts w:eastAsia="SimSun" w:cs="Arial"/>
                <w:szCs w:val="18"/>
                <w:lang w:val="en-US" w:eastAsia="zh-CN"/>
              </w:rPr>
            </w:pPr>
            <w:r>
              <w:rPr>
                <w:rFonts w:eastAsia="SimSun" w:cs="Arial"/>
                <w:szCs w:val="18"/>
                <w:lang w:val="en-US" w:eastAsia="zh-CN"/>
              </w:rPr>
              <w:t>CA_n78C</w:t>
            </w:r>
          </w:p>
          <w:p w14:paraId="4DF876EC" w14:textId="77777777" w:rsidR="008F4D94" w:rsidRPr="00BC307D" w:rsidRDefault="008F4D94" w:rsidP="00190399">
            <w:pPr>
              <w:pStyle w:val="TAC"/>
              <w:rPr>
                <w:rFonts w:eastAsia="SimSun" w:cs="Arial"/>
                <w:szCs w:val="18"/>
                <w:lang w:val="en-US" w:eastAsia="zh-CN"/>
              </w:rPr>
            </w:pPr>
            <w:r w:rsidRPr="00BC307D">
              <w:rPr>
                <w:rFonts w:eastAsia="SimSun" w:cs="Arial"/>
                <w:szCs w:val="18"/>
                <w:lang w:val="en-US" w:eastAsia="zh-CN"/>
              </w:rPr>
              <w:t>CA_n3A-n41A</w:t>
            </w:r>
          </w:p>
          <w:p w14:paraId="4FF721B6" w14:textId="77777777" w:rsidR="008F4D94" w:rsidRPr="00BC307D" w:rsidRDefault="008F4D94" w:rsidP="00190399">
            <w:pPr>
              <w:pStyle w:val="TAC"/>
              <w:rPr>
                <w:rFonts w:eastAsia="SimSun" w:cs="Arial"/>
                <w:szCs w:val="18"/>
                <w:lang w:val="en-US" w:eastAsia="zh-CN"/>
              </w:rPr>
            </w:pPr>
            <w:r w:rsidRPr="00BC307D">
              <w:rPr>
                <w:rFonts w:eastAsia="SimSun" w:cs="Arial"/>
                <w:szCs w:val="18"/>
                <w:lang w:val="en-US" w:eastAsia="zh-CN"/>
              </w:rPr>
              <w:t>CA_n3A-n78A</w:t>
            </w:r>
          </w:p>
          <w:p w14:paraId="56D5251F" w14:textId="77777777" w:rsidR="008F4D94" w:rsidRPr="00BC307D" w:rsidRDefault="008F4D94" w:rsidP="00190399">
            <w:pPr>
              <w:pStyle w:val="TAC"/>
              <w:rPr>
                <w:rFonts w:eastAsia="SimSun" w:cs="Arial"/>
                <w:szCs w:val="18"/>
                <w:lang w:val="en-US" w:eastAsia="zh-CN"/>
              </w:rPr>
            </w:pPr>
            <w:r w:rsidRPr="00BC307D">
              <w:rPr>
                <w:rFonts w:eastAsia="SimSun" w:cs="Arial"/>
                <w:szCs w:val="18"/>
                <w:lang w:val="en-US" w:eastAsia="zh-CN"/>
              </w:rPr>
              <w:t>CA_n3A-n78C</w:t>
            </w:r>
          </w:p>
          <w:p w14:paraId="49FE0694" w14:textId="77777777" w:rsidR="008F4D94" w:rsidRPr="00BC307D" w:rsidRDefault="008F4D94" w:rsidP="00190399">
            <w:pPr>
              <w:pStyle w:val="TAC"/>
              <w:rPr>
                <w:rFonts w:eastAsia="SimSun" w:cs="Arial"/>
                <w:szCs w:val="18"/>
                <w:lang w:val="en-US" w:eastAsia="zh-CN"/>
              </w:rPr>
            </w:pPr>
            <w:r w:rsidRPr="00BC307D">
              <w:rPr>
                <w:rFonts w:eastAsia="SimSun" w:cs="Arial"/>
                <w:szCs w:val="18"/>
                <w:lang w:val="en-US" w:eastAsia="zh-CN"/>
              </w:rPr>
              <w:t>CA_n41A-n78A</w:t>
            </w:r>
          </w:p>
          <w:p w14:paraId="314F4052" w14:textId="77777777" w:rsidR="008F4D94" w:rsidRPr="00BC307D" w:rsidRDefault="008F4D94" w:rsidP="00190399">
            <w:pPr>
              <w:pStyle w:val="TAC"/>
              <w:rPr>
                <w:rFonts w:eastAsia="SimSun" w:cs="Arial"/>
                <w:szCs w:val="18"/>
                <w:lang w:val="en-US" w:eastAsia="zh-CN"/>
              </w:rPr>
            </w:pPr>
            <w:r w:rsidRPr="00BC307D">
              <w:rPr>
                <w:rFonts w:eastAsia="SimSun" w:cs="Arial"/>
                <w:szCs w:val="18"/>
                <w:lang w:val="en-US" w:eastAsia="zh-CN"/>
              </w:rPr>
              <w:t>CA_n41A-n78C</w:t>
            </w:r>
          </w:p>
        </w:tc>
        <w:tc>
          <w:tcPr>
            <w:tcW w:w="709" w:type="dxa"/>
            <w:tcBorders>
              <w:left w:val="single" w:sz="4" w:space="0" w:color="auto"/>
              <w:right w:val="single" w:sz="4" w:space="0" w:color="auto"/>
            </w:tcBorders>
            <w:vAlign w:val="center"/>
          </w:tcPr>
          <w:p w14:paraId="48635A7D" w14:textId="77777777" w:rsidR="008F4D94" w:rsidRDefault="008F4D94" w:rsidP="00190399">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269338F1" w14:textId="77777777" w:rsidR="008F4D94"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w:t>
            </w:r>
          </w:p>
        </w:tc>
        <w:tc>
          <w:tcPr>
            <w:tcW w:w="1202" w:type="dxa"/>
            <w:tcBorders>
              <w:left w:val="single" w:sz="4" w:space="0" w:color="auto"/>
              <w:bottom w:val="nil"/>
              <w:right w:val="single" w:sz="4" w:space="0" w:color="auto"/>
            </w:tcBorders>
            <w:shd w:val="clear" w:color="auto" w:fill="auto"/>
            <w:vAlign w:val="center"/>
          </w:tcPr>
          <w:p w14:paraId="78FC2C9F" w14:textId="77777777" w:rsidR="008F4D94" w:rsidRDefault="008F4D94" w:rsidP="00190399">
            <w:pPr>
              <w:pStyle w:val="TAC"/>
              <w:rPr>
                <w:rFonts w:cs="Arial"/>
                <w:szCs w:val="18"/>
                <w:lang w:val="en-US" w:eastAsia="zh-CN"/>
              </w:rPr>
            </w:pPr>
            <w:r>
              <w:rPr>
                <w:rFonts w:cs="Arial"/>
              </w:rPr>
              <w:t>4 and 5</w:t>
            </w:r>
          </w:p>
        </w:tc>
      </w:tr>
      <w:tr w:rsidR="008F4D94" w14:paraId="40B35141"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6A87C945" w14:textId="77777777" w:rsidR="008F4D94" w:rsidRDefault="008F4D94" w:rsidP="00190399">
            <w:pPr>
              <w:pStyle w:val="TAC"/>
              <w:rPr>
                <w:rFonts w:eastAsia="SimSun"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6414A48" w14:textId="77777777" w:rsidR="008F4D94" w:rsidRPr="00BC307D" w:rsidRDefault="008F4D94" w:rsidP="00190399">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41CBB3C7" w14:textId="77777777" w:rsidR="008F4D94" w:rsidRDefault="008F4D94" w:rsidP="00190399">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3EBCAA71" w14:textId="77777777" w:rsidR="008F4D94"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66E38006" w14:textId="77777777" w:rsidR="008F4D94" w:rsidRDefault="008F4D94" w:rsidP="00190399">
            <w:pPr>
              <w:pStyle w:val="TAC"/>
              <w:rPr>
                <w:rFonts w:cs="Arial"/>
                <w:szCs w:val="18"/>
                <w:lang w:val="en-US" w:eastAsia="zh-CN"/>
              </w:rPr>
            </w:pPr>
          </w:p>
        </w:tc>
      </w:tr>
      <w:tr w:rsidR="008F4D94" w14:paraId="7495FC42"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3A40F3BE" w14:textId="77777777" w:rsidR="008F4D94" w:rsidRDefault="008F4D94" w:rsidP="00190399">
            <w:pPr>
              <w:pStyle w:val="TAC"/>
              <w:rPr>
                <w:rFonts w:eastAsia="SimSun"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8D3A4A6" w14:textId="77777777" w:rsidR="008F4D94" w:rsidRPr="00BC307D" w:rsidRDefault="008F4D94" w:rsidP="00190399">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1A607256" w14:textId="77777777" w:rsidR="008F4D94" w:rsidRDefault="008F4D94" w:rsidP="00190399">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010F14A7" w14:textId="77777777" w:rsidR="008F4D94"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3A98021E" w14:textId="77777777" w:rsidR="008F4D94" w:rsidRDefault="008F4D94" w:rsidP="00190399">
            <w:pPr>
              <w:pStyle w:val="TAC"/>
              <w:rPr>
                <w:rFonts w:cs="Arial"/>
                <w:szCs w:val="18"/>
                <w:lang w:val="en-US" w:eastAsia="zh-CN"/>
              </w:rPr>
            </w:pPr>
          </w:p>
        </w:tc>
      </w:tr>
      <w:tr w:rsidR="008F4D94" w14:paraId="1186D355"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38FB6098"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CA_n3(2A)-n41A-n78C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1EB5815C" w14:textId="77777777" w:rsidR="008F4D94" w:rsidRPr="00BC307D" w:rsidRDefault="008F4D94" w:rsidP="00190399">
            <w:pPr>
              <w:pStyle w:val="TAC"/>
              <w:rPr>
                <w:rFonts w:eastAsia="SimSun" w:cs="Arial"/>
                <w:szCs w:val="18"/>
                <w:lang w:val="en-US" w:eastAsia="zh-CN"/>
              </w:rPr>
            </w:pPr>
            <w:r w:rsidRPr="00BC307D">
              <w:rPr>
                <w:rFonts w:eastAsia="SimSun" w:cs="Arial"/>
                <w:szCs w:val="18"/>
                <w:lang w:val="en-US" w:eastAsia="zh-CN"/>
              </w:rPr>
              <w:t>CA_n3A-n41A</w:t>
            </w:r>
          </w:p>
          <w:p w14:paraId="34306D9B" w14:textId="77777777" w:rsidR="008F4D94" w:rsidRPr="00BC307D" w:rsidRDefault="008F4D94" w:rsidP="00190399">
            <w:pPr>
              <w:pStyle w:val="TAC"/>
              <w:rPr>
                <w:rFonts w:eastAsia="SimSun" w:cs="Arial"/>
                <w:szCs w:val="18"/>
                <w:lang w:val="en-US" w:eastAsia="zh-CN"/>
              </w:rPr>
            </w:pPr>
            <w:r w:rsidRPr="00BC307D">
              <w:rPr>
                <w:rFonts w:eastAsia="SimSun" w:cs="Arial"/>
                <w:szCs w:val="18"/>
                <w:lang w:val="en-US" w:eastAsia="zh-CN"/>
              </w:rPr>
              <w:t>CA_n3A-n78A</w:t>
            </w:r>
          </w:p>
          <w:p w14:paraId="40E99C37" w14:textId="77777777" w:rsidR="008F4D94" w:rsidRPr="00B00CBD" w:rsidRDefault="008F4D94" w:rsidP="00190399">
            <w:pPr>
              <w:pStyle w:val="TAC"/>
              <w:rPr>
                <w:rFonts w:eastAsia="SimSun" w:cs="Arial"/>
                <w:szCs w:val="18"/>
                <w:lang w:val="en-US" w:eastAsia="zh-CN"/>
              </w:rPr>
            </w:pPr>
            <w:r w:rsidRPr="00BC307D">
              <w:rPr>
                <w:rFonts w:eastAsia="SimSun" w:cs="Arial"/>
                <w:szCs w:val="18"/>
                <w:lang w:val="en-US" w:eastAsia="zh-CN"/>
              </w:rPr>
              <w:t>CA_n41A-n78A</w:t>
            </w:r>
          </w:p>
        </w:tc>
        <w:tc>
          <w:tcPr>
            <w:tcW w:w="709" w:type="dxa"/>
            <w:tcBorders>
              <w:left w:val="single" w:sz="4" w:space="0" w:color="auto"/>
              <w:right w:val="single" w:sz="4" w:space="0" w:color="auto"/>
            </w:tcBorders>
            <w:vAlign w:val="center"/>
          </w:tcPr>
          <w:p w14:paraId="5D1AB9B4"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6553126B" w14:textId="77777777" w:rsidR="008F4D94" w:rsidRPr="00BC307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CA_n3(2A)_BSC0</w:t>
            </w:r>
          </w:p>
        </w:tc>
        <w:tc>
          <w:tcPr>
            <w:tcW w:w="1202" w:type="dxa"/>
            <w:tcBorders>
              <w:top w:val="single" w:sz="4" w:space="0" w:color="auto"/>
              <w:left w:val="single" w:sz="4" w:space="0" w:color="auto"/>
              <w:bottom w:val="nil"/>
              <w:right w:val="single" w:sz="4" w:space="0" w:color="auto"/>
            </w:tcBorders>
            <w:shd w:val="clear" w:color="auto" w:fill="auto"/>
            <w:vAlign w:val="center"/>
          </w:tcPr>
          <w:p w14:paraId="3EF67F84" w14:textId="77777777" w:rsidR="008F4D94" w:rsidRPr="00B00CBD" w:rsidRDefault="008F4D94" w:rsidP="00190399">
            <w:pPr>
              <w:pStyle w:val="TAC"/>
              <w:rPr>
                <w:rFonts w:cs="Arial"/>
                <w:szCs w:val="18"/>
                <w:lang w:val="en-US" w:eastAsia="zh-CN"/>
              </w:rPr>
            </w:pPr>
            <w:r>
              <w:rPr>
                <w:rFonts w:cs="Arial"/>
              </w:rPr>
              <w:t>4 and 5</w:t>
            </w:r>
          </w:p>
        </w:tc>
      </w:tr>
      <w:tr w:rsidR="008F4D94" w14:paraId="1AA48821"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7C661853"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3C02E0C"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EB372FA" w14:textId="77777777" w:rsidR="008F4D94" w:rsidRPr="00B00CBD" w:rsidRDefault="008F4D94" w:rsidP="00190399">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354EBAF6"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2867368D" w14:textId="77777777" w:rsidR="008F4D94" w:rsidRPr="00B00CBD" w:rsidRDefault="008F4D94" w:rsidP="00190399">
            <w:pPr>
              <w:pStyle w:val="TAC"/>
              <w:rPr>
                <w:rFonts w:cs="Arial"/>
                <w:szCs w:val="18"/>
                <w:lang w:val="en-US" w:eastAsia="zh-CN"/>
              </w:rPr>
            </w:pPr>
          </w:p>
        </w:tc>
      </w:tr>
      <w:tr w:rsidR="008F4D94" w14:paraId="7BD10B8D"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350729B7"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ED80F25" w14:textId="77777777" w:rsidR="008F4D94" w:rsidRPr="00B00CBD" w:rsidRDefault="008F4D94" w:rsidP="00190399">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71C9EB16" w14:textId="77777777" w:rsidR="008F4D94" w:rsidRDefault="008F4D94" w:rsidP="00190399">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6A4C9384"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6C417C8" w14:textId="77777777" w:rsidR="008F4D94" w:rsidRPr="00B00CBD" w:rsidRDefault="008F4D94" w:rsidP="00190399">
            <w:pPr>
              <w:pStyle w:val="TAC"/>
              <w:rPr>
                <w:rFonts w:cs="Arial"/>
                <w:szCs w:val="18"/>
                <w:lang w:val="en-US" w:eastAsia="zh-CN"/>
              </w:rPr>
            </w:pPr>
          </w:p>
        </w:tc>
      </w:tr>
    </w:tbl>
    <w:p w14:paraId="1DB50D65" w14:textId="77777777" w:rsidR="008F4D94" w:rsidRDefault="008F4D94" w:rsidP="008F4D94">
      <w:pPr>
        <w:pStyle w:val="Heading4"/>
        <w:rPr>
          <w:rFonts w:cs="Arial"/>
          <w:szCs w:val="22"/>
          <w:lang w:val="en-US" w:eastAsia="zh-CN"/>
        </w:rPr>
      </w:pPr>
      <w:bookmarkStart w:id="557" w:name="_Toc180420740"/>
      <w:r>
        <w:rPr>
          <w:rFonts w:cs="Arial"/>
          <w:lang w:eastAsia="zh-CN"/>
        </w:rPr>
        <w:t>5.46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57"/>
    </w:p>
    <w:p w14:paraId="45CFA831" w14:textId="77777777" w:rsidR="008F4D94" w:rsidRPr="00BC307D" w:rsidRDefault="008F4D94" w:rsidP="008F4D94">
      <w:pPr>
        <w:rPr>
          <w:lang w:val="en-US" w:eastAsia="zh-CN"/>
        </w:rPr>
      </w:pPr>
      <w:r>
        <w:rPr>
          <w:lang w:val="en-US" w:eastAsia="zh-CN"/>
        </w:rPr>
        <w:t>Already captured in fallback.</w:t>
      </w:r>
    </w:p>
    <w:p w14:paraId="4A744B19" w14:textId="77777777" w:rsidR="008F4D94" w:rsidRPr="005D2633" w:rsidRDefault="008F4D94" w:rsidP="008F4D94">
      <w:pPr>
        <w:pStyle w:val="Heading3"/>
        <w:rPr>
          <w:rFonts w:cs="Arial"/>
          <w:szCs w:val="28"/>
          <w:lang w:val="en-US" w:eastAsia="zh-CN"/>
        </w:rPr>
      </w:pPr>
      <w:bookmarkStart w:id="558" w:name="_Toc180420741"/>
      <w:r>
        <w:rPr>
          <w:rFonts w:cs="Arial"/>
          <w:szCs w:val="28"/>
          <w:lang w:val="en-US" w:eastAsia="zh-CN"/>
        </w:rPr>
        <w:t>5.46</w:t>
      </w:r>
      <w:r w:rsidRPr="005D2633">
        <w:rPr>
          <w:rFonts w:cs="Arial"/>
          <w:szCs w:val="28"/>
          <w:lang w:val="en-US" w:eastAsia="zh-CN"/>
        </w:rPr>
        <w:t>.2</w:t>
      </w:r>
      <w:r w:rsidRPr="005D2633">
        <w:rPr>
          <w:rFonts w:cs="Arial"/>
          <w:szCs w:val="28"/>
          <w:lang w:val="en-US" w:eastAsia="zh-CN"/>
        </w:rPr>
        <w:tab/>
        <w:t>Specific for 2 bands UL CA</w:t>
      </w:r>
      <w:bookmarkEnd w:id="558"/>
    </w:p>
    <w:p w14:paraId="6A71DC1D" w14:textId="77777777" w:rsidR="008F4D94" w:rsidRPr="00140BB6" w:rsidRDefault="008F4D94" w:rsidP="008F4D94">
      <w:pPr>
        <w:pStyle w:val="Heading4"/>
      </w:pPr>
      <w:bookmarkStart w:id="559" w:name="_Toc180420742"/>
      <w:r>
        <w:t>5.46</w:t>
      </w:r>
      <w:r w:rsidRPr="00140BB6">
        <w:t>.2.1</w:t>
      </w:r>
      <w:r w:rsidRPr="00140BB6">
        <w:tab/>
        <w:t>UE co-existence studies</w:t>
      </w:r>
      <w:bookmarkEnd w:id="559"/>
    </w:p>
    <w:p w14:paraId="2D16432A" w14:textId="77777777" w:rsidR="008F4D94" w:rsidRPr="00242348" w:rsidRDefault="008F4D94" w:rsidP="008F4D94">
      <w:pPr>
        <w:pStyle w:val="Heading5"/>
        <w:rPr>
          <w:snapToGrid w:val="0"/>
        </w:rPr>
      </w:pPr>
      <w:bookmarkStart w:id="560" w:name="_Toc180420743"/>
      <w:r>
        <w:rPr>
          <w:rFonts w:hint="eastAsia"/>
          <w:snapToGrid w:val="0"/>
        </w:rPr>
        <w:t>5.46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60"/>
    </w:p>
    <w:p w14:paraId="4A1B7B0C" w14:textId="77777777" w:rsidR="008F4D94" w:rsidRPr="00BC307D" w:rsidRDefault="008F4D94" w:rsidP="008F4D94">
      <w:pPr>
        <w:rPr>
          <w:lang w:val="en-US" w:eastAsia="zh-CN"/>
        </w:rPr>
      </w:pPr>
      <w:r>
        <w:rPr>
          <w:lang w:val="en-US" w:eastAsia="zh-CN"/>
        </w:rPr>
        <w:t>Already captured in fallback.</w:t>
      </w:r>
    </w:p>
    <w:p w14:paraId="1B4C5E91" w14:textId="77777777" w:rsidR="008F4D94" w:rsidRPr="00242348" w:rsidRDefault="008F4D94" w:rsidP="008F4D94">
      <w:pPr>
        <w:pStyle w:val="Heading5"/>
        <w:rPr>
          <w:snapToGrid w:val="0"/>
        </w:rPr>
      </w:pPr>
      <w:bookmarkStart w:id="561" w:name="_Toc180420744"/>
      <w:r>
        <w:rPr>
          <w:rFonts w:hint="eastAsia"/>
          <w:snapToGrid w:val="0"/>
        </w:rPr>
        <w:t>5.46</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61"/>
    </w:p>
    <w:p w14:paraId="5BD4A708" w14:textId="77777777" w:rsidR="008F4D94" w:rsidRPr="00140BB6" w:rsidRDefault="008F4D94" w:rsidP="008F4D94">
      <w:r w:rsidRPr="00140BB6">
        <w:t xml:space="preserve">Table </w:t>
      </w:r>
      <w:r>
        <w:t>5.46</w:t>
      </w:r>
      <w:r w:rsidRPr="00140BB6">
        <w:t>.2.</w:t>
      </w:r>
      <w:r>
        <w:t>1</w:t>
      </w:r>
      <w:r w:rsidRPr="00140BB6">
        <w:t xml:space="preserve">.2-1 provides the two UL band with one band, along with 2CC intra-band uplink CA triple beat products into band </w:t>
      </w:r>
      <w:r>
        <w:t>n41</w:t>
      </w:r>
      <w:r w:rsidRPr="00140BB6">
        <w:t xml:space="preserve"> interference analysis for CA_n</w:t>
      </w:r>
      <w:r>
        <w:t>3</w:t>
      </w:r>
      <w:r w:rsidRPr="00140BB6">
        <w:t>A-n</w:t>
      </w:r>
      <w:r>
        <w:t>78C</w:t>
      </w:r>
      <w:r w:rsidRPr="00140BB6">
        <w:t xml:space="preserve"> with n</w:t>
      </w:r>
      <w:r>
        <w:t>3</w:t>
      </w:r>
      <w:r w:rsidRPr="00140BB6">
        <w:t>/</w:t>
      </w:r>
      <w:r>
        <w:t>78C</w:t>
      </w:r>
      <w:r w:rsidRPr="00140BB6">
        <w:t xml:space="preserve"> transmitting with a </w:t>
      </w:r>
      <w:r>
        <w:t xml:space="preserve">200 </w:t>
      </w:r>
      <w:r w:rsidRPr="00140BB6">
        <w:t>MHz maximum instantaneous bandwidth.</w:t>
      </w:r>
    </w:p>
    <w:p w14:paraId="0818CD41" w14:textId="77777777" w:rsidR="008F4D94" w:rsidRPr="00140BB6" w:rsidRDefault="008F4D94" w:rsidP="008F4D94">
      <w:pPr>
        <w:pStyle w:val="TH"/>
      </w:pPr>
      <w:r w:rsidRPr="00140BB6">
        <w:lastRenderedPageBreak/>
        <w:t xml:space="preserve">Table </w:t>
      </w:r>
      <w:r>
        <w:t>5.46</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5C219D88"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6E6F1"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568B7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30F48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3A29BDF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A556F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206963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41BE0E0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332C1B8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3E28B16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8F67E0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68890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B5D165A" w14:textId="77777777" w:rsidR="008F4D94" w:rsidRDefault="008F4D94" w:rsidP="00190399">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D2F41A6" w14:textId="77777777" w:rsidR="008F4D94" w:rsidRDefault="008F4D94" w:rsidP="00190399">
            <w:pPr>
              <w:spacing w:after="0"/>
              <w:jc w:val="center"/>
              <w:rPr>
                <w:color w:val="000000"/>
                <w:sz w:val="18"/>
                <w:szCs w:val="18"/>
              </w:rPr>
            </w:pPr>
            <w:r>
              <w:rPr>
                <w:color w:val="000000"/>
                <w:sz w:val="18"/>
                <w:szCs w:val="18"/>
              </w:rPr>
              <w:t>3300-3800</w:t>
            </w:r>
          </w:p>
        </w:tc>
      </w:tr>
      <w:tr w:rsidR="008F4D94" w14:paraId="56232170"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4DD52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n41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BF6B6EC" w14:textId="77777777" w:rsidR="008F4D94" w:rsidRDefault="008F4D94" w:rsidP="00190399">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62D4445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044E97D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676D285F"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CC6B0D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0D7AD1D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3BD1059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5CD1301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02E332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4C052EA0"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61B2B01B" w14:textId="77777777" w:rsidR="008F4D94" w:rsidRDefault="008F4D94" w:rsidP="00190399">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1F1AF5B8" w14:textId="77777777" w:rsidR="008F4D94" w:rsidRDefault="008F4D94" w:rsidP="00190399">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68515B9F"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434E36B" w14:textId="77777777" w:rsidR="008F4D94" w:rsidRDefault="008F4D94" w:rsidP="00190399">
            <w:pPr>
              <w:spacing w:after="0"/>
              <w:jc w:val="center"/>
              <w:rPr>
                <w:color w:val="000000"/>
                <w:sz w:val="18"/>
                <w:szCs w:val="18"/>
              </w:rPr>
            </w:pPr>
            <w:r>
              <w:rPr>
                <w:color w:val="000000"/>
                <w:sz w:val="18"/>
                <w:szCs w:val="18"/>
              </w:rPr>
              <w:t>0 -200</w:t>
            </w:r>
          </w:p>
        </w:tc>
      </w:tr>
      <w:tr w:rsidR="008F4D94" w14:paraId="27C7B29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DA972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45E583A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0F807B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64CC8D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1AC2371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06D747C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31BFB4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841FF2" w14:textId="77777777" w:rsidR="008F4D94" w:rsidRDefault="008F4D94" w:rsidP="00190399">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ECA6D7F" w14:textId="77777777" w:rsidR="008F4D94" w:rsidRDefault="008F4D94" w:rsidP="00190399">
            <w:pPr>
              <w:spacing w:after="0"/>
              <w:jc w:val="center"/>
              <w:rPr>
                <w:color w:val="000000"/>
                <w:sz w:val="18"/>
                <w:szCs w:val="18"/>
              </w:rPr>
            </w:pPr>
            <w:r>
              <w:rPr>
                <w:color w:val="000000"/>
                <w:sz w:val="18"/>
                <w:szCs w:val="18"/>
              </w:rPr>
              <w:t>1785-1985</w:t>
            </w:r>
          </w:p>
        </w:tc>
      </w:tr>
      <w:tr w:rsidR="008F4D94" w14:paraId="17E9F7FF"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BEA52D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377829D7" w14:textId="77777777" w:rsidR="008F4D94" w:rsidRDefault="008F4D94" w:rsidP="00190399">
            <w:pPr>
              <w:spacing w:after="0"/>
              <w:rPr>
                <w:i/>
                <w:iCs/>
                <w:color w:val="FF0000"/>
              </w:rPr>
            </w:pPr>
            <w:r>
              <w:rPr>
                <w:i/>
                <w:iCs/>
                <w:color w:val="FF0000"/>
              </w:rPr>
              <w:t>There is no overlap</w:t>
            </w:r>
          </w:p>
        </w:tc>
      </w:tr>
      <w:tr w:rsidR="008F4D94" w14:paraId="583FE55A"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DBB1C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264E812B" w14:textId="77777777" w:rsidR="008F4D94" w:rsidRDefault="008F4D94" w:rsidP="008F4D94"/>
    <w:p w14:paraId="2CBE0F70" w14:textId="77777777" w:rsidR="008F4D94" w:rsidRPr="00140BB6" w:rsidRDefault="008F4D94" w:rsidP="008F4D94">
      <w:r w:rsidRPr="00140BB6">
        <w:t xml:space="preserve">Table </w:t>
      </w:r>
      <w:r>
        <w:t>5.46</w:t>
      </w:r>
      <w:r w:rsidRPr="00140BB6">
        <w:t>.2.</w:t>
      </w:r>
      <w:r>
        <w:t>1</w:t>
      </w:r>
      <w:r w:rsidRPr="00140BB6">
        <w:t>.2-</w:t>
      </w:r>
      <w:r>
        <w:t>2</w:t>
      </w:r>
      <w:r w:rsidRPr="00140BB6">
        <w:t xml:space="preserve"> provides the two UL band with one band, along with 2CC intra-band uplink CA triple beat products into band </w:t>
      </w:r>
      <w:r>
        <w:t>n3</w:t>
      </w:r>
      <w:r w:rsidRPr="00140BB6">
        <w:t xml:space="preserve"> interference analysis for CA_n</w:t>
      </w:r>
      <w:r>
        <w:t>41A</w:t>
      </w:r>
      <w:r w:rsidRPr="00140BB6">
        <w:t>-n</w:t>
      </w:r>
      <w:r>
        <w:t>78C</w:t>
      </w:r>
      <w:r w:rsidRPr="00140BB6">
        <w:t xml:space="preserve"> with n</w:t>
      </w:r>
      <w:r>
        <w:t>41</w:t>
      </w:r>
      <w:r w:rsidRPr="00140BB6">
        <w:t>/</w:t>
      </w:r>
      <w:r>
        <w:t>78C</w:t>
      </w:r>
      <w:r w:rsidRPr="00140BB6">
        <w:t xml:space="preserve"> transmitting with a </w:t>
      </w:r>
      <w:r>
        <w:t xml:space="preserve">200 </w:t>
      </w:r>
      <w:r w:rsidRPr="00140BB6">
        <w:t>MHz maximum instantaneous bandwidth.</w:t>
      </w:r>
    </w:p>
    <w:p w14:paraId="1262F3BD" w14:textId="77777777" w:rsidR="008F4D94" w:rsidRPr="00140BB6" w:rsidRDefault="008F4D94" w:rsidP="008F4D94">
      <w:pPr>
        <w:pStyle w:val="TH"/>
      </w:pPr>
      <w:r w:rsidRPr="00140BB6">
        <w:t xml:space="preserve">Table </w:t>
      </w:r>
      <w:r>
        <w:t>5.46</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8F4D94" w14:paraId="6FEC873C"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D480A"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31922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n41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C1D3F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4B28A7A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0CFBF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D2AED3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22DC84C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00DE4F3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B9195B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D05F3E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B49CE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8F3ADE5" w14:textId="77777777" w:rsidR="008F4D94" w:rsidRDefault="008F4D94" w:rsidP="00190399">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76306BA" w14:textId="77777777" w:rsidR="008F4D94" w:rsidRDefault="008F4D94" w:rsidP="00190399">
            <w:pPr>
              <w:spacing w:after="0"/>
              <w:jc w:val="center"/>
              <w:rPr>
                <w:color w:val="000000"/>
                <w:sz w:val="18"/>
                <w:szCs w:val="18"/>
              </w:rPr>
            </w:pPr>
            <w:r>
              <w:rPr>
                <w:color w:val="000000"/>
                <w:sz w:val="18"/>
                <w:szCs w:val="18"/>
              </w:rPr>
              <w:t>3300-3800</w:t>
            </w:r>
          </w:p>
        </w:tc>
      </w:tr>
      <w:tr w:rsidR="008F4D94" w14:paraId="1C19A154"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6B835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F9B96CC" w14:textId="77777777" w:rsidR="008F4D94" w:rsidRDefault="008F4D94" w:rsidP="00190399">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7EF4EE4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566997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32FDFE86"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E4ED11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0B8DE7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5F3C278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21C5D9F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3E4688E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76B9F2D8" w14:textId="77777777" w:rsidTr="00190399">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551A2BE7" w14:textId="77777777" w:rsidR="008F4D94" w:rsidRDefault="008F4D94" w:rsidP="00190399">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681312DC" w14:textId="77777777" w:rsidR="008F4D94" w:rsidRDefault="008F4D94" w:rsidP="00190399">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EC768E0"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30F22E2" w14:textId="77777777" w:rsidR="008F4D94" w:rsidRDefault="008F4D94" w:rsidP="00190399">
            <w:pPr>
              <w:spacing w:after="0"/>
              <w:jc w:val="center"/>
              <w:rPr>
                <w:color w:val="000000"/>
                <w:sz w:val="18"/>
                <w:szCs w:val="18"/>
              </w:rPr>
            </w:pPr>
            <w:r>
              <w:rPr>
                <w:color w:val="000000"/>
                <w:sz w:val="18"/>
                <w:szCs w:val="18"/>
              </w:rPr>
              <w:t>0 -200</w:t>
            </w:r>
          </w:p>
        </w:tc>
      </w:tr>
      <w:tr w:rsidR="008F4D94" w14:paraId="3D065EF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6A631E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40D4FE7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4633517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39C8C5C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6657453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473EB41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75EE5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F464E50" w14:textId="77777777" w:rsidR="008F4D94" w:rsidRDefault="008F4D94" w:rsidP="00190399">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7371572" w14:textId="77777777" w:rsidR="008F4D94" w:rsidRDefault="008F4D94" w:rsidP="00190399">
            <w:pPr>
              <w:spacing w:after="0"/>
              <w:jc w:val="center"/>
              <w:rPr>
                <w:color w:val="000000"/>
                <w:sz w:val="18"/>
                <w:szCs w:val="18"/>
              </w:rPr>
            </w:pPr>
            <w:r>
              <w:rPr>
                <w:color w:val="000000"/>
                <w:sz w:val="18"/>
                <w:szCs w:val="18"/>
              </w:rPr>
              <w:t>2690-2890</w:t>
            </w:r>
          </w:p>
        </w:tc>
      </w:tr>
      <w:tr w:rsidR="008F4D94" w14:paraId="352995CB"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B8EE17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436C84A5" w14:textId="77777777" w:rsidR="008F4D94" w:rsidRDefault="008F4D94" w:rsidP="00190399">
            <w:pPr>
              <w:spacing w:after="0"/>
              <w:rPr>
                <w:i/>
                <w:iCs/>
                <w:color w:val="FF0000"/>
              </w:rPr>
            </w:pPr>
            <w:r>
              <w:rPr>
                <w:i/>
                <w:iCs/>
                <w:color w:val="FF0000"/>
              </w:rPr>
              <w:t>There is no overlap</w:t>
            </w:r>
          </w:p>
        </w:tc>
      </w:tr>
      <w:tr w:rsidR="008F4D94" w14:paraId="00562A77"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17645D26" w14:textId="77777777" w:rsidR="008F4D94" w:rsidRDefault="008F4D94" w:rsidP="00190399">
            <w:pPr>
              <w:spacing w:after="0"/>
              <w:ind w:left="-668"/>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04A7B86D" w14:textId="77777777" w:rsidR="008F4D94" w:rsidRPr="00AB69C8" w:rsidRDefault="008F4D94" w:rsidP="008F4D94">
      <w:pPr>
        <w:pStyle w:val="Heading4"/>
      </w:pPr>
      <w:bookmarkStart w:id="562" w:name="_Toc180420745"/>
      <w:r>
        <w:t>5.46</w:t>
      </w:r>
      <w:r w:rsidRPr="00AB69C8">
        <w:t>.2.</w:t>
      </w:r>
      <w:r>
        <w:t>2</w:t>
      </w:r>
      <w:r w:rsidRPr="00AB69C8">
        <w:tab/>
        <w:t>REFSENS requirements</w:t>
      </w:r>
      <w:bookmarkEnd w:id="562"/>
    </w:p>
    <w:p w14:paraId="315AF2FC" w14:textId="77777777" w:rsidR="008F4D94" w:rsidRPr="009E7AA4" w:rsidRDefault="008F4D94" w:rsidP="008F4D94">
      <w:pPr>
        <w:rPr>
          <w:bCs/>
          <w:color w:val="0070C0"/>
        </w:rPr>
      </w:pPr>
      <w:r w:rsidRPr="009E7AA4">
        <w:rPr>
          <w:bCs/>
          <w:lang w:val="en-US"/>
        </w:rPr>
        <w:t>No additional Refsens requirements needed</w:t>
      </w:r>
      <w:r>
        <w:rPr>
          <w:bCs/>
          <w:lang w:val="en-US"/>
        </w:rPr>
        <w:t>.</w:t>
      </w:r>
    </w:p>
    <w:p w14:paraId="0928770B" w14:textId="77777777" w:rsidR="008F4D94" w:rsidRDefault="008F4D94" w:rsidP="008F4D94">
      <w:pPr>
        <w:rPr>
          <w:color w:val="0070C0"/>
        </w:rPr>
      </w:pPr>
    </w:p>
    <w:p w14:paraId="706B84D9" w14:textId="77777777" w:rsidR="008F4D94" w:rsidRDefault="008F4D94" w:rsidP="008F4D94">
      <w:pPr>
        <w:pStyle w:val="Heading2"/>
      </w:pPr>
      <w:bookmarkStart w:id="563" w:name="_Toc180420746"/>
      <w:r>
        <w:t>5.47</w:t>
      </w:r>
      <w:r>
        <w:tab/>
        <w:t>CA_n3-n71-n78</w:t>
      </w:r>
      <w:bookmarkEnd w:id="563"/>
    </w:p>
    <w:p w14:paraId="67D46297" w14:textId="77777777" w:rsidR="008F4D94" w:rsidRDefault="008F4D94" w:rsidP="008F4D94">
      <w:pPr>
        <w:pStyle w:val="Heading3"/>
        <w:rPr>
          <w:rFonts w:cs="Arial"/>
          <w:szCs w:val="28"/>
          <w:lang w:val="en-US" w:eastAsia="zh-CN"/>
        </w:rPr>
      </w:pPr>
      <w:bookmarkStart w:id="564" w:name="_Toc180420747"/>
      <w:r>
        <w:t>5.47.1</w:t>
      </w:r>
      <w:r>
        <w:tab/>
      </w:r>
      <w:r>
        <w:rPr>
          <w:rFonts w:cs="Arial"/>
          <w:szCs w:val="28"/>
          <w:lang w:val="en-US" w:eastAsia="zh-CN"/>
        </w:rPr>
        <w:t>Common for 1 band UL and 2 bands UL CA</w:t>
      </w:r>
      <w:bookmarkEnd w:id="564"/>
    </w:p>
    <w:p w14:paraId="59D736B6" w14:textId="77777777" w:rsidR="008F4D94" w:rsidRDefault="008F4D94" w:rsidP="008F4D94">
      <w:pPr>
        <w:pStyle w:val="Heading4"/>
      </w:pPr>
      <w:bookmarkStart w:id="565" w:name="_Toc180420748"/>
      <w:r>
        <w:t>5.47.1.1</w:t>
      </w:r>
      <w:r>
        <w:tab/>
      </w:r>
      <w:r>
        <w:rPr>
          <w:rFonts w:cs="Arial"/>
          <w:lang w:eastAsia="zh-CN"/>
        </w:rPr>
        <w:t>Operating bands for CA</w:t>
      </w:r>
      <w:bookmarkEnd w:id="565"/>
    </w:p>
    <w:p w14:paraId="305AC7A0" w14:textId="77777777" w:rsidR="008F4D94" w:rsidRDefault="008F4D94" w:rsidP="008F4D94">
      <w:pPr>
        <w:pStyle w:val="TH"/>
        <w:rPr>
          <w:lang w:val="en-US"/>
        </w:rPr>
      </w:pPr>
      <w:r>
        <w:rPr>
          <w:rFonts w:cs="Arial"/>
        </w:rPr>
        <w:t xml:space="preserve">Table </w:t>
      </w:r>
      <w:r>
        <w:rPr>
          <w:rFonts w:cs="Arial" w:hint="eastAsia"/>
          <w:lang w:val="en-US" w:eastAsia="zh-CN"/>
        </w:rPr>
        <w:t>5.47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11EB73C1"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900FF"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F97EF2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62BDC38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25037D5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01829D1F"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C47919"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C66809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635FBF6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6B3F96A1" w14:textId="77777777" w:rsidR="008F4D94" w:rsidRDefault="008F4D94" w:rsidP="00190399">
            <w:pPr>
              <w:spacing w:after="0"/>
              <w:rPr>
                <w:rFonts w:ascii="Arial" w:hAnsi="Arial" w:cs="Arial"/>
                <w:b/>
                <w:bCs/>
                <w:color w:val="000000"/>
                <w:sz w:val="18"/>
                <w:szCs w:val="18"/>
              </w:rPr>
            </w:pPr>
          </w:p>
        </w:tc>
      </w:tr>
      <w:tr w:rsidR="008F4D94" w14:paraId="3938FAB9"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D260D8"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3D9E2E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18E1E81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2D91460C" w14:textId="77777777" w:rsidR="008F4D94" w:rsidRDefault="008F4D94" w:rsidP="00190399">
            <w:pPr>
              <w:spacing w:after="0"/>
              <w:rPr>
                <w:rFonts w:ascii="Aptos Narrow" w:hAnsi="Aptos Narrow"/>
                <w:color w:val="000000"/>
                <w:sz w:val="22"/>
                <w:szCs w:val="22"/>
              </w:rPr>
            </w:pPr>
          </w:p>
        </w:tc>
      </w:tr>
      <w:tr w:rsidR="008F4D94" w14:paraId="47E25708"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9F7662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3176D1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34C0F3A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95047E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38F6C2B0"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31B50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7AF9E52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FD97B7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35632E5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B906544"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979B0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6C2415A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F5F1F3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3F3CD3A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bl>
    <w:p w14:paraId="0D89B301" w14:textId="77777777" w:rsidR="008F4D94" w:rsidRDefault="008F4D94" w:rsidP="008F4D94">
      <w:pPr>
        <w:pStyle w:val="TH"/>
      </w:pPr>
    </w:p>
    <w:p w14:paraId="76A4E3E8" w14:textId="77777777" w:rsidR="008F4D94" w:rsidRPr="005D2633" w:rsidRDefault="008F4D94" w:rsidP="008F4D94">
      <w:pPr>
        <w:pStyle w:val="Heading4"/>
        <w:rPr>
          <w:rFonts w:cs="Arial"/>
          <w:lang w:eastAsia="zh-CN"/>
        </w:rPr>
      </w:pPr>
      <w:bookmarkStart w:id="566" w:name="_Toc180420749"/>
      <w:r>
        <w:rPr>
          <w:rFonts w:cs="Arial"/>
          <w:lang w:eastAsia="zh-CN"/>
        </w:rPr>
        <w:t>5.47</w:t>
      </w:r>
      <w:r w:rsidRPr="005D2633">
        <w:rPr>
          <w:rFonts w:cs="Arial"/>
          <w:lang w:eastAsia="zh-CN"/>
        </w:rPr>
        <w:t>.1.2</w:t>
      </w:r>
      <w:r w:rsidRPr="005D2633">
        <w:rPr>
          <w:rFonts w:cs="Arial"/>
          <w:lang w:eastAsia="zh-CN"/>
        </w:rPr>
        <w:tab/>
      </w:r>
      <w:r>
        <w:rPr>
          <w:rFonts w:cs="Arial"/>
          <w:lang w:eastAsia="zh-CN"/>
        </w:rPr>
        <w:t>Channel bandwidths per operating band for CA</w:t>
      </w:r>
      <w:bookmarkEnd w:id="566"/>
    </w:p>
    <w:p w14:paraId="2EC844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11"/>
        <w:gridCol w:w="1360"/>
      </w:tblGrid>
      <w:tr w:rsidR="008F4D94" w14:paraId="637E4FFB"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3F7C646"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4E03212" w14:textId="77777777" w:rsidTr="00190399">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7FCF473E" w14:textId="77777777" w:rsidR="008F4D94" w:rsidRDefault="008F4D94" w:rsidP="00190399">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4DED076A"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9424AF2"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F41ECCC"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F262181" w14:textId="77777777" w:rsidR="008F4D94" w:rsidRDefault="008F4D94" w:rsidP="00190399">
            <w:pPr>
              <w:pStyle w:val="TAH"/>
              <w:rPr>
                <w:szCs w:val="18"/>
                <w:lang w:val="en-US" w:eastAsia="zh-CN"/>
              </w:rPr>
            </w:pPr>
            <w:r>
              <w:t>Bandwidth combination set</w:t>
            </w:r>
          </w:p>
        </w:tc>
      </w:tr>
      <w:tr w:rsidR="008F4D94" w14:paraId="68526D84"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17EDBF13"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CA_n3A-n71A-n78A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6C7E9E9" w14:textId="77777777" w:rsidR="008F4D94" w:rsidRPr="00306A2D" w:rsidRDefault="008F4D94" w:rsidP="00190399">
            <w:pPr>
              <w:pStyle w:val="TAC"/>
              <w:rPr>
                <w:rFonts w:eastAsia="SimSun" w:cs="Arial"/>
                <w:szCs w:val="18"/>
                <w:lang w:val="en-US" w:eastAsia="zh-CN"/>
              </w:rPr>
            </w:pPr>
            <w:r>
              <w:rPr>
                <w:rFonts w:eastAsia="SimSun" w:cs="Arial"/>
                <w:szCs w:val="18"/>
                <w:lang w:val="en-US" w:eastAsia="zh-CN"/>
              </w:rPr>
              <w:t>C</w:t>
            </w:r>
            <w:r>
              <w:t xml:space="preserve"> </w:t>
            </w:r>
            <w:r w:rsidRPr="00306A2D">
              <w:rPr>
                <w:rFonts w:eastAsia="SimSun" w:cs="Arial"/>
                <w:szCs w:val="18"/>
                <w:lang w:val="en-US" w:eastAsia="zh-CN"/>
              </w:rPr>
              <w:t>A_n3A-n71A</w:t>
            </w:r>
          </w:p>
          <w:p w14:paraId="0E65575B" w14:textId="77777777" w:rsidR="008F4D94" w:rsidRPr="00306A2D" w:rsidRDefault="008F4D94" w:rsidP="00190399">
            <w:pPr>
              <w:pStyle w:val="TAC"/>
              <w:rPr>
                <w:rFonts w:eastAsia="SimSun" w:cs="Arial"/>
                <w:szCs w:val="18"/>
                <w:lang w:val="en-US" w:eastAsia="zh-CN"/>
              </w:rPr>
            </w:pPr>
            <w:r w:rsidRPr="00306A2D">
              <w:rPr>
                <w:rFonts w:eastAsia="SimSun" w:cs="Arial"/>
                <w:szCs w:val="18"/>
                <w:lang w:val="en-US" w:eastAsia="zh-CN"/>
              </w:rPr>
              <w:t>CA_n3A-n78A</w:t>
            </w:r>
          </w:p>
          <w:p w14:paraId="60D4EB04" w14:textId="77777777" w:rsidR="008F4D94" w:rsidRPr="00B00CBD" w:rsidRDefault="008F4D94" w:rsidP="00190399">
            <w:pPr>
              <w:pStyle w:val="TAC"/>
              <w:rPr>
                <w:rFonts w:eastAsia="SimSun" w:cs="Arial"/>
                <w:szCs w:val="18"/>
                <w:lang w:val="en-US" w:eastAsia="zh-CN"/>
              </w:rPr>
            </w:pPr>
            <w:r w:rsidRPr="00306A2D">
              <w:rPr>
                <w:rFonts w:eastAsia="SimSun" w:cs="Arial"/>
                <w:szCs w:val="18"/>
                <w:lang w:val="en-US" w:eastAsia="zh-CN"/>
              </w:rPr>
              <w:t>CA_n71A-n78A</w:t>
            </w:r>
          </w:p>
        </w:tc>
        <w:tc>
          <w:tcPr>
            <w:tcW w:w="709" w:type="dxa"/>
            <w:tcBorders>
              <w:left w:val="single" w:sz="4" w:space="0" w:color="auto"/>
              <w:right w:val="single" w:sz="4" w:space="0" w:color="auto"/>
            </w:tcBorders>
            <w:vAlign w:val="center"/>
          </w:tcPr>
          <w:p w14:paraId="6348D1B1"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7BA159F3"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7804B9A2" w14:textId="77777777" w:rsidR="008F4D94" w:rsidRPr="00B00CBD" w:rsidRDefault="008F4D94" w:rsidP="00190399">
            <w:pPr>
              <w:pStyle w:val="TAC"/>
              <w:rPr>
                <w:rFonts w:cs="Arial"/>
                <w:szCs w:val="18"/>
                <w:lang w:val="en-US" w:eastAsia="zh-CN"/>
              </w:rPr>
            </w:pPr>
            <w:r>
              <w:rPr>
                <w:rFonts w:eastAsia="SimSun" w:cs="Arial"/>
                <w:szCs w:val="18"/>
                <w:lang w:val="en-US" w:eastAsia="zh-CN" w:bidi="ar"/>
              </w:rPr>
              <w:t>4 and 5</w:t>
            </w:r>
          </w:p>
        </w:tc>
      </w:tr>
      <w:tr w:rsidR="008F4D94" w14:paraId="7E9F2A8D"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3D404FEC"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6746EAF2"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6B03A6E" w14:textId="77777777" w:rsidR="008F4D94" w:rsidRPr="00B00CBD"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51BE52BF"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0D79397D" w14:textId="77777777" w:rsidR="008F4D94" w:rsidRPr="00B00CBD" w:rsidRDefault="008F4D94" w:rsidP="00190399">
            <w:pPr>
              <w:pStyle w:val="TAC"/>
              <w:rPr>
                <w:rFonts w:cs="Arial"/>
                <w:szCs w:val="18"/>
                <w:lang w:val="en-US" w:eastAsia="zh-CN"/>
              </w:rPr>
            </w:pPr>
          </w:p>
        </w:tc>
      </w:tr>
      <w:tr w:rsidR="008F4D94" w14:paraId="304CAA12"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3B3061A1"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A1E2173" w14:textId="77777777" w:rsidR="008F4D94" w:rsidRPr="00B00CBD" w:rsidRDefault="008F4D94" w:rsidP="00190399">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0F608F4" w14:textId="77777777" w:rsidR="008F4D94" w:rsidRDefault="008F4D94" w:rsidP="00190399">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9C239C0"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E7509" w14:textId="77777777" w:rsidR="008F4D94" w:rsidRPr="00B00CBD" w:rsidRDefault="008F4D94" w:rsidP="00190399">
            <w:pPr>
              <w:pStyle w:val="TAC"/>
              <w:rPr>
                <w:rFonts w:cs="Arial"/>
                <w:szCs w:val="18"/>
                <w:lang w:val="en-US" w:eastAsia="zh-CN"/>
              </w:rPr>
            </w:pPr>
          </w:p>
        </w:tc>
      </w:tr>
      <w:tr w:rsidR="008F4D94" w14:paraId="475B6120"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0825392D" w14:textId="77777777" w:rsidR="008F4D94" w:rsidRDefault="008F4D94" w:rsidP="00190399">
            <w:pPr>
              <w:pStyle w:val="TAC"/>
              <w:rPr>
                <w:rFonts w:eastAsia="SimSun" w:cs="Arial"/>
                <w:szCs w:val="18"/>
                <w:lang w:val="en-US" w:eastAsia="zh-CN"/>
              </w:rPr>
            </w:pPr>
            <w:r>
              <w:rPr>
                <w:rFonts w:eastAsia="SimSun" w:cs="Arial"/>
                <w:szCs w:val="18"/>
                <w:lang w:val="en-US" w:eastAsia="zh-CN"/>
              </w:rPr>
              <w:t>CA_n3(2A)-n71A-n78A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70F3583" w14:textId="77777777" w:rsidR="008F4D94" w:rsidRPr="00306A2D" w:rsidRDefault="008F4D94" w:rsidP="00190399">
            <w:pPr>
              <w:pStyle w:val="TAC"/>
              <w:rPr>
                <w:rFonts w:eastAsia="SimSun" w:cs="Arial"/>
                <w:szCs w:val="18"/>
                <w:lang w:val="en-US" w:eastAsia="zh-CN"/>
              </w:rPr>
            </w:pPr>
            <w:r>
              <w:rPr>
                <w:rFonts w:eastAsia="SimSun" w:cs="Arial"/>
                <w:szCs w:val="18"/>
                <w:lang w:val="en-US" w:eastAsia="zh-CN"/>
              </w:rPr>
              <w:t>C</w:t>
            </w:r>
            <w:r>
              <w:t xml:space="preserve"> </w:t>
            </w:r>
            <w:r w:rsidRPr="00306A2D">
              <w:rPr>
                <w:rFonts w:eastAsia="SimSun" w:cs="Arial"/>
                <w:szCs w:val="18"/>
                <w:lang w:val="en-US" w:eastAsia="zh-CN"/>
              </w:rPr>
              <w:t>A_n3A-n71A</w:t>
            </w:r>
          </w:p>
          <w:p w14:paraId="3D84A4FA" w14:textId="77777777" w:rsidR="008F4D94" w:rsidRPr="00306A2D" w:rsidRDefault="008F4D94" w:rsidP="00190399">
            <w:pPr>
              <w:pStyle w:val="TAC"/>
              <w:rPr>
                <w:rFonts w:eastAsia="SimSun" w:cs="Arial"/>
                <w:szCs w:val="18"/>
                <w:lang w:val="en-US" w:eastAsia="zh-CN"/>
              </w:rPr>
            </w:pPr>
            <w:r w:rsidRPr="00306A2D">
              <w:rPr>
                <w:rFonts w:eastAsia="SimSun" w:cs="Arial"/>
                <w:szCs w:val="18"/>
                <w:lang w:val="en-US" w:eastAsia="zh-CN"/>
              </w:rPr>
              <w:t>CA_n3A-n78A</w:t>
            </w:r>
          </w:p>
          <w:p w14:paraId="24B9E21D" w14:textId="77777777" w:rsidR="008F4D94" w:rsidRDefault="008F4D94" w:rsidP="00190399">
            <w:pPr>
              <w:pStyle w:val="TAC"/>
              <w:rPr>
                <w:rFonts w:cs="Arial"/>
                <w:szCs w:val="18"/>
                <w:lang w:val="en-US" w:eastAsia="zh-CN"/>
              </w:rPr>
            </w:pPr>
            <w:r w:rsidRPr="00306A2D">
              <w:rPr>
                <w:rFonts w:eastAsia="SimSun" w:cs="Arial"/>
                <w:szCs w:val="18"/>
                <w:lang w:val="en-US" w:eastAsia="zh-CN"/>
              </w:rPr>
              <w:t>CA_n71A-n78A</w:t>
            </w:r>
          </w:p>
        </w:tc>
        <w:tc>
          <w:tcPr>
            <w:tcW w:w="709" w:type="dxa"/>
            <w:tcBorders>
              <w:top w:val="single" w:sz="4" w:space="0" w:color="auto"/>
              <w:left w:val="single" w:sz="4" w:space="0" w:color="auto"/>
              <w:right w:val="single" w:sz="4" w:space="0" w:color="auto"/>
            </w:tcBorders>
            <w:vAlign w:val="center"/>
          </w:tcPr>
          <w:p w14:paraId="0A243D78" w14:textId="77777777" w:rsidR="008F4D94"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2B56CA49" w14:textId="77777777" w:rsidR="008F4D94" w:rsidRPr="00A57649" w:rsidRDefault="008F4D94" w:rsidP="00190399">
            <w:pPr>
              <w:keepNext/>
              <w:keepLines/>
              <w:spacing w:after="0"/>
              <w:jc w:val="center"/>
              <w:textAlignment w:val="bottom"/>
              <w:rPr>
                <w:rStyle w:val="normaltextrun"/>
                <w:rFonts w:ascii="Arial" w:hAnsi="Arial" w:cs="Arial"/>
                <w:sz w:val="18"/>
                <w:szCs w:val="18"/>
                <w:lang w:val="en-US"/>
              </w:rPr>
            </w:pPr>
            <w:r>
              <w:rPr>
                <w:rStyle w:val="normaltextrun"/>
                <w:rFonts w:ascii="Arial" w:hAnsi="Arial" w:cs="Arial"/>
                <w:sz w:val="18"/>
                <w:szCs w:val="18"/>
                <w:lang w:val="en-US"/>
              </w:rPr>
              <w:t>CA_n3(2A)_BCS 4 and 5</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B1402" w14:textId="77777777" w:rsidR="008F4D94" w:rsidRDefault="008F4D94" w:rsidP="00190399">
            <w:pPr>
              <w:pStyle w:val="TAC"/>
              <w:rPr>
                <w:rFonts w:cs="Arial"/>
                <w:szCs w:val="18"/>
                <w:lang w:val="en-US" w:eastAsia="zh-CN"/>
              </w:rPr>
            </w:pPr>
            <w:r>
              <w:rPr>
                <w:rFonts w:eastAsia="SimSun" w:cs="Arial"/>
                <w:szCs w:val="18"/>
                <w:lang w:val="en-US" w:eastAsia="zh-CN" w:bidi="ar"/>
              </w:rPr>
              <w:t>4 and 5</w:t>
            </w:r>
          </w:p>
        </w:tc>
      </w:tr>
      <w:tr w:rsidR="008F4D94" w14:paraId="1C0180BA"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17A9DEA5" w14:textId="77777777" w:rsidR="008F4D94" w:rsidRDefault="008F4D94" w:rsidP="00190399">
            <w:pPr>
              <w:pStyle w:val="TAC"/>
              <w:rPr>
                <w:rFonts w:eastAsia="SimSun"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6ACF277F" w14:textId="77777777" w:rsidR="008F4D94" w:rsidRDefault="008F4D94" w:rsidP="00190399">
            <w:pPr>
              <w:pStyle w:val="TAC"/>
              <w:rPr>
                <w:rFonts w:cs="Arial"/>
                <w:szCs w:val="18"/>
                <w:lang w:val="en-US" w:eastAsia="zh-CN"/>
              </w:rPr>
            </w:pPr>
          </w:p>
        </w:tc>
        <w:tc>
          <w:tcPr>
            <w:tcW w:w="709" w:type="dxa"/>
            <w:tcBorders>
              <w:top w:val="single" w:sz="4" w:space="0" w:color="auto"/>
              <w:left w:val="single" w:sz="4" w:space="0" w:color="auto"/>
              <w:right w:val="single" w:sz="4" w:space="0" w:color="auto"/>
            </w:tcBorders>
            <w:vAlign w:val="center"/>
          </w:tcPr>
          <w:p w14:paraId="282B1EE3" w14:textId="77777777" w:rsidR="008F4D94"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94CA5BC" w14:textId="77777777" w:rsidR="008F4D94" w:rsidRPr="00A57649" w:rsidRDefault="008F4D94" w:rsidP="00190399">
            <w:pPr>
              <w:keepNext/>
              <w:keepLines/>
              <w:spacing w:after="0"/>
              <w:jc w:val="center"/>
              <w:textAlignment w:val="bottom"/>
              <w:rPr>
                <w:rStyle w:val="normaltextrun"/>
                <w:rFonts w:ascii="Arial" w:hAnsi="Arial" w:cs="Arial"/>
                <w:sz w:val="18"/>
                <w:szCs w:val="18"/>
                <w:lang w:val="en-US"/>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C7EEAC6" w14:textId="77777777" w:rsidR="008F4D94" w:rsidRDefault="008F4D94" w:rsidP="00190399">
            <w:pPr>
              <w:pStyle w:val="TAC"/>
              <w:rPr>
                <w:rFonts w:cs="Arial"/>
                <w:szCs w:val="18"/>
                <w:lang w:val="en-US" w:eastAsia="zh-CN"/>
              </w:rPr>
            </w:pPr>
          </w:p>
        </w:tc>
      </w:tr>
      <w:tr w:rsidR="008F4D94" w14:paraId="193C55C3"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00B42E66" w14:textId="77777777" w:rsidR="008F4D94" w:rsidRDefault="008F4D94" w:rsidP="00190399">
            <w:pPr>
              <w:pStyle w:val="TAC"/>
              <w:rPr>
                <w:rFonts w:eastAsia="SimSun"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1B64B5D4" w14:textId="77777777" w:rsidR="008F4D94" w:rsidRDefault="008F4D94" w:rsidP="00190399">
            <w:pPr>
              <w:pStyle w:val="TAC"/>
              <w:rPr>
                <w:rFonts w:cs="Arial"/>
                <w:szCs w:val="18"/>
                <w:lang w:val="en-US" w:eastAsia="zh-CN"/>
              </w:rPr>
            </w:pPr>
          </w:p>
        </w:tc>
        <w:tc>
          <w:tcPr>
            <w:tcW w:w="709" w:type="dxa"/>
            <w:tcBorders>
              <w:top w:val="single" w:sz="4" w:space="0" w:color="auto"/>
              <w:left w:val="single" w:sz="4" w:space="0" w:color="auto"/>
              <w:right w:val="single" w:sz="4" w:space="0" w:color="auto"/>
            </w:tcBorders>
            <w:vAlign w:val="center"/>
          </w:tcPr>
          <w:p w14:paraId="01A05765" w14:textId="77777777" w:rsidR="008F4D94" w:rsidRDefault="008F4D94" w:rsidP="00190399">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F456058" w14:textId="77777777" w:rsidR="008F4D94" w:rsidRPr="00A57649" w:rsidRDefault="008F4D94" w:rsidP="00190399">
            <w:pPr>
              <w:keepNext/>
              <w:keepLines/>
              <w:spacing w:after="0"/>
              <w:jc w:val="center"/>
              <w:textAlignment w:val="bottom"/>
              <w:rPr>
                <w:rStyle w:val="normaltextrun"/>
                <w:rFonts w:ascii="Arial" w:hAnsi="Arial" w:cs="Arial"/>
                <w:sz w:val="18"/>
                <w:szCs w:val="18"/>
                <w:lang w:val="en-US"/>
              </w:rPr>
            </w:pPr>
            <w:r>
              <w:rPr>
                <w:rFonts w:ascii="Arial" w:eastAsia="SimSun"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DFD54" w14:textId="77777777" w:rsidR="008F4D94" w:rsidRDefault="008F4D94" w:rsidP="00190399">
            <w:pPr>
              <w:pStyle w:val="TAC"/>
              <w:rPr>
                <w:rFonts w:cs="Arial"/>
                <w:szCs w:val="18"/>
                <w:lang w:val="en-US" w:eastAsia="zh-CN"/>
              </w:rPr>
            </w:pPr>
          </w:p>
        </w:tc>
      </w:tr>
      <w:tr w:rsidR="008F4D94" w14:paraId="53FA8F46" w14:textId="77777777" w:rsidTr="00190399">
        <w:trPr>
          <w:trHeight w:val="187"/>
        </w:trPr>
        <w:tc>
          <w:tcPr>
            <w:tcW w:w="2122" w:type="dxa"/>
            <w:tcBorders>
              <w:top w:val="single" w:sz="4" w:space="0" w:color="auto"/>
              <w:left w:val="single" w:sz="4" w:space="0" w:color="auto"/>
              <w:bottom w:val="nil"/>
              <w:right w:val="single" w:sz="4" w:space="0" w:color="auto"/>
            </w:tcBorders>
            <w:shd w:val="clear" w:color="auto" w:fill="auto"/>
          </w:tcPr>
          <w:p w14:paraId="3AB2CFF0" w14:textId="77777777" w:rsidR="008F4D94" w:rsidRPr="00B00CBD" w:rsidRDefault="008F4D94" w:rsidP="00190399">
            <w:pPr>
              <w:pStyle w:val="TAC"/>
              <w:rPr>
                <w:rFonts w:cs="Arial"/>
                <w:szCs w:val="18"/>
                <w:lang w:val="en-US" w:eastAsia="zh-CN"/>
              </w:rPr>
            </w:pPr>
            <w:r>
              <w:rPr>
                <w:rFonts w:eastAsia="SimSun" w:cs="Arial"/>
                <w:szCs w:val="18"/>
                <w:lang w:val="en-US" w:eastAsia="zh-CN"/>
              </w:rPr>
              <w:t>CA_n3A-n71A-n78C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78E00991" w14:textId="77777777" w:rsidR="008F4D94" w:rsidRDefault="008F4D94" w:rsidP="00190399">
            <w:pPr>
              <w:pStyle w:val="TAC"/>
              <w:rPr>
                <w:rFonts w:cs="Arial"/>
                <w:szCs w:val="18"/>
                <w:lang w:val="en-US" w:eastAsia="zh-CN"/>
              </w:rPr>
            </w:pPr>
            <w:r>
              <w:rPr>
                <w:rFonts w:cs="Arial"/>
                <w:szCs w:val="18"/>
                <w:lang w:val="en-US" w:eastAsia="zh-CN"/>
              </w:rPr>
              <w:t>CA_n78C</w:t>
            </w:r>
          </w:p>
          <w:p w14:paraId="45DC08A5" w14:textId="77777777" w:rsidR="008F4D94" w:rsidRPr="00306A2D" w:rsidRDefault="008F4D94" w:rsidP="00190399">
            <w:pPr>
              <w:pStyle w:val="TAC"/>
              <w:rPr>
                <w:rFonts w:cs="Arial"/>
                <w:szCs w:val="18"/>
                <w:lang w:val="en-US" w:eastAsia="zh-CN"/>
              </w:rPr>
            </w:pPr>
            <w:r w:rsidRPr="00306A2D">
              <w:rPr>
                <w:rFonts w:cs="Arial"/>
                <w:szCs w:val="18"/>
                <w:lang w:val="en-US" w:eastAsia="zh-CN"/>
              </w:rPr>
              <w:t>CA_n3A-n71A</w:t>
            </w:r>
          </w:p>
          <w:p w14:paraId="25447D48" w14:textId="77777777" w:rsidR="008F4D94" w:rsidRPr="00306A2D" w:rsidRDefault="008F4D94" w:rsidP="00190399">
            <w:pPr>
              <w:pStyle w:val="TAC"/>
              <w:rPr>
                <w:rFonts w:cs="Arial"/>
                <w:szCs w:val="18"/>
                <w:lang w:val="en-US" w:eastAsia="zh-CN"/>
              </w:rPr>
            </w:pPr>
            <w:r w:rsidRPr="00306A2D">
              <w:rPr>
                <w:rFonts w:cs="Arial"/>
                <w:szCs w:val="18"/>
                <w:lang w:val="en-US" w:eastAsia="zh-CN"/>
              </w:rPr>
              <w:t>CA_n3A-n78A</w:t>
            </w:r>
          </w:p>
          <w:p w14:paraId="4F86F6BE" w14:textId="77777777" w:rsidR="008F4D94" w:rsidRPr="00306A2D" w:rsidRDefault="008F4D94" w:rsidP="00190399">
            <w:pPr>
              <w:pStyle w:val="TAC"/>
              <w:rPr>
                <w:rFonts w:cs="Arial"/>
                <w:szCs w:val="18"/>
                <w:lang w:val="en-US" w:eastAsia="zh-CN"/>
              </w:rPr>
            </w:pPr>
            <w:r w:rsidRPr="00306A2D">
              <w:rPr>
                <w:rFonts w:cs="Arial"/>
                <w:szCs w:val="18"/>
                <w:lang w:val="en-US" w:eastAsia="zh-CN"/>
              </w:rPr>
              <w:t>CA_n3A-n78C</w:t>
            </w:r>
          </w:p>
          <w:p w14:paraId="07B4AAB9" w14:textId="77777777" w:rsidR="008F4D94" w:rsidRPr="00306A2D" w:rsidRDefault="008F4D94" w:rsidP="00190399">
            <w:pPr>
              <w:pStyle w:val="TAC"/>
              <w:rPr>
                <w:rFonts w:cs="Arial"/>
                <w:szCs w:val="18"/>
                <w:lang w:val="en-US" w:eastAsia="zh-CN"/>
              </w:rPr>
            </w:pPr>
            <w:r w:rsidRPr="00306A2D">
              <w:rPr>
                <w:rFonts w:cs="Arial"/>
                <w:szCs w:val="18"/>
                <w:lang w:val="en-US" w:eastAsia="zh-CN"/>
              </w:rPr>
              <w:t>CA_n71A-n78A</w:t>
            </w:r>
          </w:p>
          <w:p w14:paraId="39062A90" w14:textId="77777777" w:rsidR="008F4D94" w:rsidRPr="00B00CBD" w:rsidRDefault="008F4D94" w:rsidP="00190399">
            <w:pPr>
              <w:pStyle w:val="TAC"/>
              <w:rPr>
                <w:rFonts w:cs="Arial"/>
                <w:szCs w:val="18"/>
                <w:lang w:val="en-US" w:eastAsia="zh-CN"/>
              </w:rPr>
            </w:pPr>
            <w:r w:rsidRPr="00306A2D">
              <w:rPr>
                <w:rFonts w:cs="Arial"/>
                <w:szCs w:val="18"/>
                <w:lang w:val="en-US" w:eastAsia="zh-CN"/>
              </w:rPr>
              <w:t>CA_n71A-n78C</w:t>
            </w:r>
          </w:p>
        </w:tc>
        <w:tc>
          <w:tcPr>
            <w:tcW w:w="709" w:type="dxa"/>
            <w:tcBorders>
              <w:top w:val="single" w:sz="4" w:space="0" w:color="auto"/>
              <w:left w:val="single" w:sz="4" w:space="0" w:color="auto"/>
              <w:right w:val="single" w:sz="4" w:space="0" w:color="auto"/>
            </w:tcBorders>
            <w:vAlign w:val="center"/>
          </w:tcPr>
          <w:p w14:paraId="3C9BA85C" w14:textId="77777777" w:rsidR="008F4D94"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A96A74A"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CA1DE" w14:textId="77777777" w:rsidR="008F4D94" w:rsidRPr="00B00CBD" w:rsidRDefault="008F4D94" w:rsidP="00190399">
            <w:pPr>
              <w:pStyle w:val="TAC"/>
              <w:rPr>
                <w:rFonts w:cs="Arial"/>
                <w:szCs w:val="18"/>
                <w:lang w:val="en-US" w:eastAsia="zh-CN"/>
              </w:rPr>
            </w:pPr>
            <w:r>
              <w:rPr>
                <w:rFonts w:eastAsia="SimSun" w:cs="Arial"/>
                <w:szCs w:val="18"/>
                <w:lang w:val="en-US" w:eastAsia="zh-CN" w:bidi="ar"/>
              </w:rPr>
              <w:t>4 and 5</w:t>
            </w:r>
          </w:p>
        </w:tc>
      </w:tr>
      <w:tr w:rsidR="008F4D94" w14:paraId="035C6E48" w14:textId="77777777" w:rsidTr="00190399">
        <w:trPr>
          <w:trHeight w:val="187"/>
        </w:trPr>
        <w:tc>
          <w:tcPr>
            <w:tcW w:w="2122" w:type="dxa"/>
            <w:tcBorders>
              <w:top w:val="nil"/>
              <w:left w:val="single" w:sz="4" w:space="0" w:color="auto"/>
              <w:bottom w:val="nil"/>
              <w:right w:val="single" w:sz="4" w:space="0" w:color="auto"/>
            </w:tcBorders>
            <w:shd w:val="clear" w:color="auto" w:fill="auto"/>
          </w:tcPr>
          <w:p w14:paraId="4E575129"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06D17ED8"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DFBDBFE" w14:textId="77777777" w:rsidR="008F4D94" w:rsidRDefault="008F4D94" w:rsidP="00190399">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3233699A"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796719F9" w14:textId="77777777" w:rsidR="008F4D94" w:rsidRPr="00B00CBD" w:rsidRDefault="008F4D94" w:rsidP="00190399">
            <w:pPr>
              <w:pStyle w:val="TAC"/>
              <w:rPr>
                <w:rFonts w:cs="Arial"/>
                <w:szCs w:val="18"/>
                <w:lang w:val="en-US" w:eastAsia="zh-CN"/>
              </w:rPr>
            </w:pPr>
          </w:p>
        </w:tc>
      </w:tr>
      <w:tr w:rsidR="008F4D94" w14:paraId="6A5E1D66" w14:textId="77777777" w:rsidTr="00190399">
        <w:trPr>
          <w:trHeight w:val="187"/>
        </w:trPr>
        <w:tc>
          <w:tcPr>
            <w:tcW w:w="2122" w:type="dxa"/>
            <w:tcBorders>
              <w:top w:val="nil"/>
              <w:left w:val="single" w:sz="4" w:space="0" w:color="auto"/>
              <w:bottom w:val="single" w:sz="4" w:space="0" w:color="auto"/>
              <w:right w:val="single" w:sz="4" w:space="0" w:color="auto"/>
            </w:tcBorders>
            <w:shd w:val="clear" w:color="auto" w:fill="auto"/>
          </w:tcPr>
          <w:p w14:paraId="0BFF6759" w14:textId="77777777" w:rsidR="008F4D94" w:rsidRPr="00B00CBD" w:rsidRDefault="008F4D94" w:rsidP="00190399">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02C74BB"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4871B01" w14:textId="77777777" w:rsidR="008F4D94" w:rsidRDefault="008F4D94" w:rsidP="00190399">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6E23AC82"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DEB70" w14:textId="77777777" w:rsidR="008F4D94" w:rsidRPr="00B00CBD" w:rsidRDefault="008F4D94" w:rsidP="00190399">
            <w:pPr>
              <w:pStyle w:val="TAC"/>
              <w:rPr>
                <w:rFonts w:cs="Arial"/>
                <w:szCs w:val="18"/>
                <w:lang w:val="en-US" w:eastAsia="zh-CN"/>
              </w:rPr>
            </w:pPr>
          </w:p>
        </w:tc>
      </w:tr>
    </w:tbl>
    <w:p w14:paraId="379AB99B" w14:textId="77777777" w:rsidR="008F4D94" w:rsidRDefault="008F4D94" w:rsidP="008F4D94">
      <w:pPr>
        <w:pStyle w:val="Heading4"/>
        <w:rPr>
          <w:rFonts w:cs="Arial"/>
          <w:szCs w:val="22"/>
          <w:lang w:val="en-US" w:eastAsia="zh-CN"/>
        </w:rPr>
      </w:pPr>
      <w:bookmarkStart w:id="567" w:name="_Toc180420750"/>
      <w:r>
        <w:rPr>
          <w:rFonts w:cs="Arial"/>
          <w:lang w:eastAsia="zh-CN"/>
        </w:rPr>
        <w:t>5.47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67"/>
    </w:p>
    <w:p w14:paraId="45CF4A32"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below(Re-use CA_n3-n78-n105).</w:t>
      </w:r>
    </w:p>
    <w:p w14:paraId="3C5E46AB" w14:textId="77777777" w:rsidR="008F4D94" w:rsidRDefault="008F4D94" w:rsidP="008F4D94">
      <w:pPr>
        <w:pStyle w:val="TH"/>
      </w:pPr>
      <w:r>
        <w:t xml:space="preserve">Table </w:t>
      </w:r>
      <w:r>
        <w:rPr>
          <w:rFonts w:hint="eastAsia"/>
          <w:lang w:val="en-US" w:eastAsia="zh-CN"/>
        </w:rPr>
        <w:t>5.47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298917E4" w14:textId="77777777" w:rsidTr="00190399">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C9D42F"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4DDBC2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F5F5C72" w14:textId="77777777" w:rsidTr="00190399">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0B663DE1" w14:textId="77777777" w:rsidR="008F4D94" w:rsidRDefault="008F4D94" w:rsidP="00190399">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C608F1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FFD5D9" w14:textId="77777777" w:rsidTr="00190399">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86A66A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CA_n3-n71-n78</w:t>
            </w:r>
          </w:p>
        </w:tc>
        <w:tc>
          <w:tcPr>
            <w:tcW w:w="1940" w:type="dxa"/>
            <w:tcBorders>
              <w:top w:val="nil"/>
              <w:left w:val="nil"/>
              <w:bottom w:val="single" w:sz="4" w:space="0" w:color="auto"/>
              <w:right w:val="single" w:sz="4" w:space="0" w:color="auto"/>
            </w:tcBorders>
            <w:shd w:val="clear" w:color="auto" w:fill="auto"/>
            <w:vAlign w:val="center"/>
            <w:hideMark/>
          </w:tcPr>
          <w:p w14:paraId="44F08AA1" w14:textId="77777777" w:rsidR="008F4D94" w:rsidRPr="00306A2D" w:rsidRDefault="008F4D94" w:rsidP="00190399">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5B030F4A" w14:textId="77777777" w:rsidR="008F4D94" w:rsidRPr="00306A2D" w:rsidRDefault="008F4D94" w:rsidP="00190399">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1F6E6AB1" w14:textId="77777777" w:rsidR="008F4D94" w:rsidRPr="00306A2D" w:rsidRDefault="008F4D94" w:rsidP="00190399">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0.8</w:t>
            </w:r>
          </w:p>
        </w:tc>
      </w:tr>
      <w:tr w:rsidR="008F4D94" w14:paraId="4171D912" w14:textId="77777777" w:rsidTr="00190399">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6BBE5F6" w14:textId="77777777" w:rsidR="008F4D94" w:rsidRDefault="008F4D94" w:rsidP="00190399">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7A1650D" w14:textId="77777777" w:rsidR="008F4D94" w:rsidRDefault="008F4D94" w:rsidP="008F4D94">
      <w:pPr>
        <w:pStyle w:val="TH"/>
        <w:spacing w:before="120" w:after="120"/>
        <w:rPr>
          <w:lang w:eastAsia="zh-CN"/>
        </w:rPr>
      </w:pPr>
      <w:r>
        <w:t xml:space="preserve">Table </w:t>
      </w:r>
      <w:r>
        <w:rPr>
          <w:lang w:val="en-US" w:eastAsia="zh-CN"/>
        </w:rPr>
        <w:t>5.47.1.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40F6446E"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7193"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047E3A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C12224A"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2AC0EF8" w14:textId="77777777" w:rsidR="008F4D94" w:rsidRDefault="008F4D94" w:rsidP="00190399">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DC7263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FCCD9EA"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EBA329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CA_n3-n71-n78</w:t>
            </w:r>
          </w:p>
        </w:tc>
        <w:tc>
          <w:tcPr>
            <w:tcW w:w="2040" w:type="dxa"/>
            <w:tcBorders>
              <w:top w:val="nil"/>
              <w:left w:val="nil"/>
              <w:bottom w:val="single" w:sz="4" w:space="0" w:color="auto"/>
              <w:right w:val="single" w:sz="4" w:space="0" w:color="auto"/>
            </w:tcBorders>
            <w:shd w:val="clear" w:color="auto" w:fill="auto"/>
            <w:vAlign w:val="center"/>
            <w:hideMark/>
          </w:tcPr>
          <w:p w14:paraId="6833D685" w14:textId="77777777" w:rsidR="008F4D94" w:rsidRPr="00306A2D" w:rsidRDefault="008F4D94" w:rsidP="00190399">
            <w:pPr>
              <w:spacing w:after="0"/>
              <w:jc w:val="center"/>
              <w:rPr>
                <w:rFonts w:ascii="Arial" w:hAnsi="Arial" w:cs="Arial"/>
                <w:color w:val="000000"/>
                <w:sz w:val="18"/>
                <w:szCs w:val="18"/>
              </w:rPr>
            </w:pPr>
            <w:r w:rsidRPr="00306A2D">
              <w:rPr>
                <w:rFonts w:ascii="Arial" w:eastAsia="DengXian" w:hAnsi="Arial" w:cs="Arial"/>
                <w:color w:val="000000" w:themeColor="text1"/>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27B99C56" w14:textId="77777777" w:rsidR="008F4D94" w:rsidRPr="00306A2D" w:rsidRDefault="008F4D94" w:rsidP="00190399">
            <w:pPr>
              <w:spacing w:after="0"/>
              <w:jc w:val="center"/>
              <w:rPr>
                <w:rFonts w:ascii="Arial" w:hAnsi="Arial" w:cs="Arial"/>
                <w:color w:val="000000"/>
                <w:sz w:val="18"/>
                <w:szCs w:val="18"/>
              </w:rPr>
            </w:pPr>
            <w:r w:rsidRPr="00306A2D">
              <w:rPr>
                <w:rFonts w:ascii="Arial" w:eastAsia="DengXian" w:hAnsi="Arial" w:cs="Arial"/>
                <w:color w:val="000000" w:themeColor="text1"/>
                <w:sz w:val="18"/>
                <w:szCs w:val="18"/>
                <w:lang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16AF57ED" w14:textId="77777777" w:rsidR="008F4D94" w:rsidRPr="00306A2D" w:rsidRDefault="008F4D94" w:rsidP="00190399">
            <w:pPr>
              <w:spacing w:after="0"/>
              <w:jc w:val="center"/>
              <w:rPr>
                <w:rFonts w:ascii="Arial" w:hAnsi="Arial" w:cs="Arial"/>
                <w:color w:val="000000"/>
                <w:sz w:val="18"/>
                <w:szCs w:val="18"/>
              </w:rPr>
            </w:pPr>
            <w:r w:rsidRPr="00306A2D">
              <w:rPr>
                <w:rFonts w:ascii="Arial" w:eastAsia="DengXian" w:hAnsi="Arial" w:cs="Arial"/>
                <w:color w:val="000000" w:themeColor="text1"/>
                <w:sz w:val="18"/>
                <w:szCs w:val="18"/>
                <w:lang w:eastAsia="zh-CN"/>
              </w:rPr>
              <w:t>0.5</w:t>
            </w:r>
          </w:p>
        </w:tc>
      </w:tr>
      <w:tr w:rsidR="008F4D94" w14:paraId="76BDF293" w14:textId="77777777" w:rsidTr="00190399">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D0D666" w14:textId="77777777" w:rsidR="008F4D94" w:rsidRDefault="008F4D94" w:rsidP="00190399">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700FE457" w14:textId="77777777" w:rsidR="008F4D94" w:rsidRPr="005D2633" w:rsidRDefault="008F4D94" w:rsidP="008F4D94">
      <w:pPr>
        <w:pStyle w:val="Heading3"/>
        <w:rPr>
          <w:rFonts w:cs="Arial"/>
          <w:szCs w:val="28"/>
          <w:lang w:val="en-US" w:eastAsia="zh-CN"/>
        </w:rPr>
      </w:pPr>
      <w:bookmarkStart w:id="568" w:name="_Toc180420751"/>
      <w:r>
        <w:rPr>
          <w:rFonts w:cs="Arial"/>
          <w:szCs w:val="28"/>
          <w:lang w:val="en-US" w:eastAsia="zh-CN"/>
        </w:rPr>
        <w:lastRenderedPageBreak/>
        <w:t>5.47</w:t>
      </w:r>
      <w:r w:rsidRPr="005D2633">
        <w:rPr>
          <w:rFonts w:cs="Arial"/>
          <w:szCs w:val="28"/>
          <w:lang w:val="en-US" w:eastAsia="zh-CN"/>
        </w:rPr>
        <w:t>.2</w:t>
      </w:r>
      <w:r w:rsidRPr="005D2633">
        <w:rPr>
          <w:rFonts w:cs="Arial"/>
          <w:szCs w:val="28"/>
          <w:lang w:val="en-US" w:eastAsia="zh-CN"/>
        </w:rPr>
        <w:tab/>
        <w:t>Specific for 2 bands UL CA</w:t>
      </w:r>
      <w:bookmarkEnd w:id="568"/>
    </w:p>
    <w:p w14:paraId="2CB7D006" w14:textId="77777777" w:rsidR="008F4D94" w:rsidRPr="00140BB6" w:rsidRDefault="008F4D94" w:rsidP="008F4D94">
      <w:pPr>
        <w:pStyle w:val="Heading4"/>
      </w:pPr>
      <w:bookmarkStart w:id="569" w:name="_Toc180420752"/>
      <w:r>
        <w:t>5.47</w:t>
      </w:r>
      <w:r w:rsidRPr="00140BB6">
        <w:t>.2.1</w:t>
      </w:r>
      <w:r w:rsidRPr="00140BB6">
        <w:tab/>
        <w:t>UE co-existence studies</w:t>
      </w:r>
      <w:bookmarkEnd w:id="569"/>
    </w:p>
    <w:p w14:paraId="22B437BE" w14:textId="77777777" w:rsidR="008F4D94" w:rsidRPr="00242348" w:rsidRDefault="008F4D94" w:rsidP="008F4D94">
      <w:pPr>
        <w:pStyle w:val="Heading5"/>
        <w:rPr>
          <w:snapToGrid w:val="0"/>
        </w:rPr>
      </w:pPr>
      <w:bookmarkStart w:id="570" w:name="_Toc180420753"/>
      <w:r>
        <w:rPr>
          <w:rFonts w:hint="eastAsia"/>
          <w:snapToGrid w:val="0"/>
        </w:rPr>
        <w:t>5.47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70"/>
    </w:p>
    <w:p w14:paraId="76CB4B6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0180D3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4B269359"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03213"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94DF22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E5051B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A5B70C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102954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0D5724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EF982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FACA2F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F51B0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19A24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721D2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9855E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78F04F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4BE170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8724B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2373 - 2483</w:t>
            </w:r>
          </w:p>
        </w:tc>
      </w:tr>
      <w:tr w:rsidR="008F4D94" w14:paraId="4B869149"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24351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1599B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B6936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41269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73335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A288C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808C3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8EF22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EC2DB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459 - 314</w:t>
            </w:r>
          </w:p>
        </w:tc>
      </w:tr>
      <w:tr w:rsidR="008F4D94" w14:paraId="28A49286"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65A56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86AD2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AE1B2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5524A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6BE10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5CD5AF"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95F55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FF31D6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CBC7EE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3036 - 3181</w:t>
            </w:r>
          </w:p>
        </w:tc>
      </w:tr>
      <w:tr w:rsidR="008F4D94" w14:paraId="6B4F19A6"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7E60C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53BA1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15D6B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DC3C8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0B949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05D41C5"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97DE2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131765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1951BE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204 - 384</w:t>
            </w:r>
          </w:p>
        </w:tc>
      </w:tr>
      <w:tr w:rsidR="008F4D94" w14:paraId="0AD136E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B0E0E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0B102E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C9B4A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246F5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21857D8"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34EA6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411561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821C1E6" w14:textId="77777777" w:rsidR="008F4D94" w:rsidRDefault="008F4D94" w:rsidP="00190399">
            <w:pPr>
              <w:spacing w:after="0"/>
              <w:rPr>
                <w:rFonts w:ascii="Arial" w:hAnsi="Arial" w:cs="Arial"/>
                <w:color w:val="000000"/>
                <w:sz w:val="18"/>
                <w:szCs w:val="18"/>
              </w:rPr>
            </w:pPr>
          </w:p>
        </w:tc>
      </w:tr>
      <w:tr w:rsidR="008F4D94" w14:paraId="68FAF19D"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EEB14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2144A1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F6AFE8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B3D81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75A9A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108A28"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1414D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7038C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3FC90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3699 - 3879</w:t>
            </w:r>
          </w:p>
        </w:tc>
      </w:tr>
      <w:tr w:rsidR="008F4D94" w14:paraId="4F04A57B"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90EE3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D10352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D3422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9E969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FB60550"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4D2C1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BA2128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3AC9AA9" w14:textId="77777777" w:rsidR="008F4D94" w:rsidRDefault="008F4D94" w:rsidP="00190399">
            <w:pPr>
              <w:spacing w:after="0"/>
              <w:rPr>
                <w:rFonts w:ascii="Arial" w:hAnsi="Arial" w:cs="Arial"/>
                <w:color w:val="000000"/>
                <w:sz w:val="18"/>
                <w:szCs w:val="18"/>
              </w:rPr>
            </w:pPr>
          </w:p>
        </w:tc>
      </w:tr>
      <w:tr w:rsidR="008F4D94" w14:paraId="5E1D1FA9"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F67F3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7B40D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72519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B1DD0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7881E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235C253"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E5489F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3C731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618D87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6477 - 6142</w:t>
            </w:r>
          </w:p>
        </w:tc>
      </w:tr>
      <w:tr w:rsidR="008F4D94" w14:paraId="070FB90B"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6CA34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BF917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3C33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096F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2BDED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0CED769"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13A888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D9573D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8A118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4029 - 3734</w:t>
            </w:r>
          </w:p>
        </w:tc>
      </w:tr>
      <w:tr w:rsidR="008F4D94" w14:paraId="75D37BE8"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2AA48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F75AB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5EE4E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7F8ED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98892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FAA053"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D45571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82ABEB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AE400A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7503 - 7838</w:t>
            </w:r>
          </w:p>
        </w:tc>
      </w:tr>
      <w:tr w:rsidR="008F4D94" w14:paraId="34AF205A"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E561D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E6B50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3BC353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52977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8955D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E5D5E1"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78F13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CAA09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F80E53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6456 - 6751</w:t>
            </w:r>
          </w:p>
        </w:tc>
      </w:tr>
      <w:tr w:rsidR="008F4D94" w14:paraId="61291F59"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4AF86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1A48A8E" w14:textId="77777777" w:rsidR="008F4D94" w:rsidRDefault="008F4D94" w:rsidP="008F4D94">
      <w:pPr>
        <w:pStyle w:val="TH"/>
        <w:rPr>
          <w:rFonts w:eastAsia="MS Mincho"/>
        </w:rPr>
      </w:pPr>
    </w:p>
    <w:p w14:paraId="2064084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n3</w:t>
      </w:r>
      <w:r w:rsidRPr="00A76C0A">
        <w:rPr>
          <w:rFonts w:eastAsia="MS Mincho"/>
        </w:rPr>
        <w:t>A-</w:t>
      </w:r>
      <w:r>
        <w:rPr>
          <w:rFonts w:eastAsia="MS Mincho"/>
        </w:rPr>
        <w:t>n78</w:t>
      </w:r>
      <w:r w:rsidRPr="00A76C0A">
        <w:rPr>
          <w:rFonts w:eastAsia="MS Mincho"/>
        </w:rPr>
        <w:t>A.</w:t>
      </w:r>
    </w:p>
    <w:p w14:paraId="389F844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D291679"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3A639"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532CC0D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6EF7DD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CBB19E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0DDEF1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DE2D26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4FFBB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379956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A660B3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C8A1D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F631D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9331A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AFB12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2D2F2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1515 - 2090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76547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5010 - 5585</w:t>
            </w:r>
          </w:p>
        </w:tc>
      </w:tr>
      <w:tr w:rsidR="008F4D94" w14:paraId="51C7CBF5"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E46DA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D5014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41F571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5D427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CB5D5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775582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E8668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B2DBF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6AD0A6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4815 - 5890</w:t>
            </w:r>
          </w:p>
        </w:tc>
      </w:tr>
      <w:tr w:rsidR="008F4D94" w14:paraId="4B74421E"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C2B8B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3600D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CA9A8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9650B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A3F82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879CD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19511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448B12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6720 - 7370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C1F2A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8310 - 9385</w:t>
            </w:r>
          </w:p>
        </w:tc>
      </w:tr>
      <w:tr w:rsidR="008F4D94" w14:paraId="0D97608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79863E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C3C9A0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EE294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AB36D9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8085B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75AB066"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5DFB3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77B82B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1330 - 2055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5170A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8115 - 9690</w:t>
            </w:r>
          </w:p>
        </w:tc>
      </w:tr>
      <w:tr w:rsidR="008F4D94" w14:paraId="12D4803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2DFFB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7CDF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658FA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454E2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7AFF213"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46B6F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E5C91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4180 - 3030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65F78F4" w14:textId="77777777" w:rsidR="008F4D94" w:rsidRDefault="008F4D94" w:rsidP="00190399">
            <w:pPr>
              <w:spacing w:after="0"/>
              <w:rPr>
                <w:rFonts w:ascii="Arial" w:hAnsi="Arial" w:cs="Arial"/>
                <w:color w:val="000000"/>
                <w:sz w:val="18"/>
                <w:szCs w:val="18"/>
              </w:rPr>
            </w:pPr>
          </w:p>
        </w:tc>
      </w:tr>
      <w:tr w:rsidR="008F4D94" w14:paraId="712DD46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E676A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B63B86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A5C39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4D944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83F585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9055D4"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3B685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01E862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8430 - 9155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E0C867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11610 - 13185</w:t>
            </w:r>
          </w:p>
        </w:tc>
      </w:tr>
      <w:tr w:rsidR="008F4D94" w14:paraId="282471F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399FD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2B62F0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363E3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5FD795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454000F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34100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D56CDF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10020 - 11170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627F072" w14:textId="77777777" w:rsidR="008F4D94" w:rsidRDefault="008F4D94" w:rsidP="00190399">
            <w:pPr>
              <w:spacing w:after="0"/>
              <w:rPr>
                <w:rFonts w:ascii="Arial" w:hAnsi="Arial" w:cs="Arial"/>
                <w:color w:val="000000"/>
                <w:sz w:val="18"/>
                <w:szCs w:val="18"/>
              </w:rPr>
            </w:pPr>
          </w:p>
        </w:tc>
      </w:tr>
      <w:tr w:rsidR="008F4D94" w14:paraId="5480A73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72868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9FF8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D0DF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0D18B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7909F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2A5904"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9AE7C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FBB9DF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13490 - 11415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BA87F5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3840 - 3040</w:t>
            </w:r>
          </w:p>
        </w:tc>
      </w:tr>
      <w:tr w:rsidR="008F4D94" w14:paraId="13BA537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A5C69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BF99E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7FAB4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DA886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AFA78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234D17"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20ADE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BC878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7980 - 6330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A835C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1245 - 2470</w:t>
            </w:r>
          </w:p>
        </w:tc>
      </w:tr>
      <w:tr w:rsidR="008F4D94" w14:paraId="328786A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51174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F6501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6C3C2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E4C994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A1355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382EAB"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454B7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16C36A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14910 - 16985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F7936C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10140 - 10940</w:t>
            </w:r>
          </w:p>
        </w:tc>
      </w:tr>
      <w:tr w:rsidR="008F4D94" w14:paraId="2D07C95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6301A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74351F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CAC329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1DBE2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15667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930B34E"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C371E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F5C72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13320 - 14970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E7158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11730 - 12955</w:t>
            </w:r>
          </w:p>
        </w:tc>
      </w:tr>
      <w:tr w:rsidR="008F4D94" w14:paraId="6F8CC0A3" w14:textId="77777777" w:rsidTr="00190399">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5B8F1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5C72D45" w14:textId="77777777" w:rsidR="008F4D94" w:rsidRDefault="008F4D94" w:rsidP="008F4D94">
      <w:pPr>
        <w:pStyle w:val="TH"/>
        <w:rPr>
          <w:rFonts w:eastAsia="MS Mincho"/>
        </w:rPr>
      </w:pPr>
    </w:p>
    <w:p w14:paraId="452073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090A40F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78297E0B"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802C"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C21118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BA9E69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0012A4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7C0527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5BEFCA0"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D556C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56E974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ADBB2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F0E05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8DC47E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826BB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EE573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94078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2602 - 3137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F1DB9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3963 - 4498</w:t>
            </w:r>
          </w:p>
        </w:tc>
      </w:tr>
      <w:tr w:rsidR="008F4D94" w14:paraId="61E94487"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6A9A2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4A99C9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EA454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713DA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257807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59E41C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F6D85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4D57D2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2474 - 1904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D2E55C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5902 - 6937</w:t>
            </w:r>
          </w:p>
        </w:tc>
      </w:tr>
      <w:tr w:rsidR="008F4D94" w14:paraId="59668225"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34E8B5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7457CC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D099C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0A8966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9EB3D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61848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9B981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8266B3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4626 - 5196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ED0EE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7263 - 8298</w:t>
            </w:r>
          </w:p>
        </w:tc>
      </w:tr>
      <w:tr w:rsidR="008F4D94" w14:paraId="4E9F971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268D0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FE33A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10077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EFA9DC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F8363F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CE91CD"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73E6F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87109A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1811 - 1206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8CC0D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9202 - 10737</w:t>
            </w:r>
          </w:p>
        </w:tc>
      </w:tr>
      <w:tr w:rsidR="008F4D94" w14:paraId="1C7B79B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BC715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55DB6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CF818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7A8A98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4E21639C"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F8BEF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CC1E12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6274 - 5204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4E707C2" w14:textId="77777777" w:rsidR="008F4D94" w:rsidRDefault="008F4D94" w:rsidP="00190399">
            <w:pPr>
              <w:spacing w:after="0"/>
              <w:rPr>
                <w:rFonts w:ascii="Arial" w:hAnsi="Arial" w:cs="Arial"/>
                <w:color w:val="000000"/>
                <w:sz w:val="18"/>
                <w:szCs w:val="18"/>
              </w:rPr>
            </w:pPr>
          </w:p>
        </w:tc>
      </w:tr>
      <w:tr w:rsidR="008F4D94" w14:paraId="1B65B6F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F7321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4A3F3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68730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10CC8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82FE6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16074A"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27FE0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148975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5289 - 5894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8E31E8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10563 - 12098</w:t>
            </w:r>
          </w:p>
        </w:tc>
      </w:tr>
      <w:tr w:rsidR="008F4D94" w14:paraId="5BD8876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422863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B83A7C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C82ED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B90A9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D3D577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CEF22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A2D82F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7926 - 8996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F04FBD1" w14:textId="77777777" w:rsidR="008F4D94" w:rsidRDefault="008F4D94" w:rsidP="00190399">
            <w:pPr>
              <w:spacing w:after="0"/>
              <w:rPr>
                <w:rFonts w:ascii="Arial" w:hAnsi="Arial" w:cs="Arial"/>
                <w:color w:val="000000"/>
                <w:sz w:val="18"/>
                <w:szCs w:val="18"/>
              </w:rPr>
            </w:pPr>
          </w:p>
        </w:tc>
      </w:tr>
      <w:tr w:rsidR="008F4D94" w14:paraId="00D5FE7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51689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F25519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B758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CB407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756CA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A1C404"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8FCCC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3AF0AC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14537 - 12502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3DC45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508 - 1148</w:t>
            </w:r>
          </w:p>
        </w:tc>
      </w:tr>
      <w:tr w:rsidR="008F4D94" w14:paraId="68D24E7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E9821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E308A2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72FE7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C0FB5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D76922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C050CA"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71A0D9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D874CB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10074 - 8504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95F40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4506 - 5611</w:t>
            </w:r>
          </w:p>
        </w:tc>
      </w:tr>
      <w:tr w:rsidR="008F4D94" w14:paraId="0E31719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DE84CE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3DABC2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71825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A1C01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252D13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F53762D"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E0992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861714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13863 - 15898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44468E"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5952 - 6592</w:t>
            </w:r>
          </w:p>
        </w:tc>
      </w:tr>
      <w:tr w:rsidR="008F4D94" w14:paraId="08D4A5D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E965D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7F53D4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3D9C6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A5BE5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83B57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02D6A7A"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EAF14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0366E1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11226 - 12796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32AE8B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8589 - 9694</w:t>
            </w:r>
          </w:p>
        </w:tc>
      </w:tr>
      <w:tr w:rsidR="008F4D94" w14:paraId="614DB91F" w14:textId="77777777" w:rsidTr="00190399">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5A893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DC3CD6C" w14:textId="6C945010" w:rsidR="008F4D94" w:rsidRPr="00CF42FD" w:rsidRDefault="008F4D94" w:rsidP="00CF42FD">
      <w:pPr>
        <w:rPr>
          <w:rFonts w:ascii="DengXian" w:hAnsi="DengXian"/>
          <w:snapToGrid w:val="0"/>
          <w:lang w:val="en-US"/>
        </w:rPr>
      </w:pPr>
    </w:p>
    <w:p w14:paraId="5BACAF67" w14:textId="77777777" w:rsidR="008F4D94" w:rsidRPr="00627C18" w:rsidRDefault="008F4D94" w:rsidP="00CF42FD">
      <w:r w:rsidRPr="00627C18">
        <w:t xml:space="preserve">Based on the analysis in Table </w:t>
      </w:r>
      <w:r>
        <w:t>5.47</w:t>
      </w:r>
      <w:r w:rsidRPr="00627C18">
        <w:t>.2.1.1-1 there is</w:t>
      </w:r>
      <w:r>
        <w:t xml:space="preserve"> IMD4 and IMD5 </w:t>
      </w:r>
      <w:r w:rsidRPr="00627C18">
        <w:t>from n</w:t>
      </w:r>
      <w:r>
        <w:t>3</w:t>
      </w:r>
      <w:r w:rsidRPr="00627C18">
        <w:t xml:space="preserve"> and n71 into RX band n78. </w:t>
      </w:r>
    </w:p>
    <w:p w14:paraId="0AD1F656" w14:textId="77777777" w:rsidR="008F4D94" w:rsidRPr="00627C18" w:rsidRDefault="008F4D94" w:rsidP="00CF42FD">
      <w:r w:rsidRPr="00627C18">
        <w:t xml:space="preserve">Based on the analysis in Table </w:t>
      </w:r>
      <w:r>
        <w:t>5.47</w:t>
      </w:r>
      <w:r w:rsidRPr="00627C18">
        <w:t>.2.1.1-3 there is IMD</w:t>
      </w:r>
      <w:r>
        <w:t>4</w:t>
      </w:r>
      <w:r w:rsidRPr="00627C18">
        <w:t xml:space="preserve"> from n71 and n78 into RX band n</w:t>
      </w:r>
      <w:r>
        <w:t>3</w:t>
      </w:r>
      <w:r w:rsidRPr="00627C18">
        <w:t>. </w:t>
      </w:r>
    </w:p>
    <w:p w14:paraId="33E3F4A5" w14:textId="77777777" w:rsidR="008F4D94" w:rsidRPr="00627C18" w:rsidRDefault="008F4D94" w:rsidP="00CF42FD">
      <w:pPr>
        <w:rPr>
          <w:snapToGrid w:val="0"/>
          <w:lang/>
        </w:rPr>
      </w:pPr>
    </w:p>
    <w:p w14:paraId="4B2D28A5" w14:textId="77777777" w:rsidR="008F4D94" w:rsidRPr="00242348" w:rsidRDefault="008F4D94" w:rsidP="008F4D94">
      <w:pPr>
        <w:pStyle w:val="Heading5"/>
        <w:rPr>
          <w:snapToGrid w:val="0"/>
        </w:rPr>
      </w:pPr>
      <w:bookmarkStart w:id="571" w:name="_Toc180420754"/>
      <w:r>
        <w:rPr>
          <w:rFonts w:hint="eastAsia"/>
          <w:snapToGrid w:val="0"/>
        </w:rPr>
        <w:t>5.47</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71"/>
    </w:p>
    <w:p w14:paraId="1E7D1F74" w14:textId="77777777" w:rsidR="008F4D94" w:rsidRPr="00140BB6" w:rsidRDefault="008F4D94" w:rsidP="008F4D94">
      <w:r w:rsidRPr="00140BB6">
        <w:t xml:space="preserve">Table </w:t>
      </w:r>
      <w:r>
        <w:t>5.47</w:t>
      </w:r>
      <w:r w:rsidRPr="00140BB6">
        <w:t>.2.</w:t>
      </w:r>
      <w:r>
        <w:t>1</w:t>
      </w:r>
      <w:r w:rsidRPr="00140BB6">
        <w:t>.2-1 provides the two UL band with one band, along with 2CC intra-band uplink CA triple beat products into band n</w:t>
      </w:r>
      <w:r>
        <w:t>71</w:t>
      </w:r>
      <w:r w:rsidRPr="00140BB6">
        <w:t xml:space="preserve"> interference analysis for CA_n</w:t>
      </w:r>
      <w:r>
        <w:t>3</w:t>
      </w:r>
      <w:r w:rsidRPr="00140BB6">
        <w:t>A-n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412C72FE" w14:textId="77777777" w:rsidR="008F4D94" w:rsidRPr="00140BB6" w:rsidRDefault="008F4D94" w:rsidP="008F4D94">
      <w:pPr>
        <w:pStyle w:val="TH"/>
      </w:pPr>
      <w:r w:rsidRPr="00140BB6">
        <w:t xml:space="preserve">Table </w:t>
      </w:r>
      <w:r>
        <w:t>5.47</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7D185B93"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4498C"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C6607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6EAE0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339DAE8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7E065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FC6463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347FB90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22EA9C6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1D7F319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66DDEC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3DD1A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5A1C91E" w14:textId="77777777" w:rsidR="008F4D94" w:rsidRDefault="008F4D94" w:rsidP="00190399">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AAD53A0" w14:textId="77777777" w:rsidR="008F4D94" w:rsidRDefault="008F4D94" w:rsidP="00190399">
            <w:pPr>
              <w:spacing w:after="0"/>
              <w:jc w:val="center"/>
              <w:rPr>
                <w:color w:val="000000"/>
                <w:sz w:val="18"/>
                <w:szCs w:val="18"/>
              </w:rPr>
            </w:pPr>
            <w:r>
              <w:rPr>
                <w:color w:val="000000"/>
                <w:sz w:val="18"/>
                <w:szCs w:val="18"/>
              </w:rPr>
              <w:t>3300-3800</w:t>
            </w:r>
          </w:p>
        </w:tc>
      </w:tr>
      <w:tr w:rsidR="008F4D94" w14:paraId="0A2A6AEE"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008D80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n71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E546CEB" w14:textId="77777777" w:rsidR="008F4D94" w:rsidRDefault="008F4D94" w:rsidP="00190399">
            <w:pPr>
              <w:spacing w:after="0"/>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77E34E2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663B409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36B64F10"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854E02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0B286B7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8AFCDF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7B7E0BE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2D9B37B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74EA851A"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B03E6E4" w14:textId="77777777" w:rsidR="008F4D94" w:rsidRDefault="008F4D94" w:rsidP="00190399">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2FBD76A5" w14:textId="77777777" w:rsidR="008F4D94" w:rsidRDefault="008F4D94" w:rsidP="00190399">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127D6C2A"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0AB4106" w14:textId="77777777" w:rsidR="008F4D94" w:rsidRDefault="008F4D94" w:rsidP="00190399">
            <w:pPr>
              <w:spacing w:after="0"/>
              <w:jc w:val="center"/>
              <w:rPr>
                <w:color w:val="000000"/>
                <w:sz w:val="18"/>
                <w:szCs w:val="18"/>
              </w:rPr>
            </w:pPr>
            <w:r>
              <w:rPr>
                <w:color w:val="000000"/>
                <w:sz w:val="18"/>
                <w:szCs w:val="18"/>
              </w:rPr>
              <w:t>0 -200</w:t>
            </w:r>
          </w:p>
        </w:tc>
      </w:tr>
      <w:tr w:rsidR="008F4D94" w14:paraId="21AE1D8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01357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1D6C522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F9744D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4938637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134D908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616AB1E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B07EE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100D469" w14:textId="77777777" w:rsidR="008F4D94" w:rsidRDefault="008F4D94" w:rsidP="00190399">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7E182FB" w14:textId="77777777" w:rsidR="008F4D94" w:rsidRDefault="008F4D94" w:rsidP="00190399">
            <w:pPr>
              <w:spacing w:after="0"/>
              <w:jc w:val="center"/>
              <w:rPr>
                <w:color w:val="000000"/>
                <w:sz w:val="18"/>
                <w:szCs w:val="18"/>
              </w:rPr>
            </w:pPr>
            <w:r>
              <w:rPr>
                <w:color w:val="000000"/>
                <w:sz w:val="18"/>
                <w:szCs w:val="18"/>
              </w:rPr>
              <w:t>1785-1985</w:t>
            </w:r>
          </w:p>
        </w:tc>
      </w:tr>
      <w:tr w:rsidR="008F4D94" w14:paraId="6F152326"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38834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7411EF45" w14:textId="77777777" w:rsidR="008F4D94" w:rsidRDefault="008F4D94" w:rsidP="00190399">
            <w:pPr>
              <w:spacing w:after="0"/>
              <w:rPr>
                <w:i/>
                <w:iCs/>
                <w:color w:val="FF0000"/>
              </w:rPr>
            </w:pPr>
            <w:r>
              <w:rPr>
                <w:i/>
                <w:iCs/>
                <w:color w:val="FF0000"/>
              </w:rPr>
              <w:t>There is no overlap</w:t>
            </w:r>
          </w:p>
        </w:tc>
      </w:tr>
      <w:tr w:rsidR="008F4D94" w14:paraId="24016283"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F2570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642D138E" w14:textId="77777777" w:rsidR="008F4D94" w:rsidRDefault="008F4D94" w:rsidP="008F4D94"/>
    <w:p w14:paraId="305411DE" w14:textId="77777777" w:rsidR="008F4D94" w:rsidRPr="00140BB6" w:rsidRDefault="008F4D94" w:rsidP="008F4D94">
      <w:r w:rsidRPr="00140BB6">
        <w:t xml:space="preserve">Table </w:t>
      </w:r>
      <w:r>
        <w:t>5.47</w:t>
      </w:r>
      <w:r w:rsidRPr="00140BB6">
        <w:t>.2.</w:t>
      </w:r>
      <w:r>
        <w:t>1</w:t>
      </w:r>
      <w:r w:rsidRPr="00140BB6">
        <w:t>.2-</w:t>
      </w:r>
      <w:r>
        <w:t>2</w:t>
      </w:r>
      <w:r w:rsidRPr="00140BB6">
        <w:t xml:space="preserve"> provides the two UL band with one band, along with 2CC intra-band uplink CA triple beat products into band n</w:t>
      </w:r>
      <w:r>
        <w:t>3</w:t>
      </w:r>
      <w:r w:rsidRPr="00140BB6">
        <w:t xml:space="preserve"> interference analysis for CA_n</w:t>
      </w:r>
      <w:r>
        <w:t>71</w:t>
      </w:r>
      <w:r w:rsidRPr="00140BB6">
        <w:t>A-n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243E3EFA" w14:textId="77777777" w:rsidR="008F4D94" w:rsidRPr="00140BB6" w:rsidRDefault="008F4D94" w:rsidP="008F4D94">
      <w:pPr>
        <w:pStyle w:val="TH"/>
      </w:pPr>
      <w:r w:rsidRPr="00140BB6">
        <w:lastRenderedPageBreak/>
        <w:t xml:space="preserve">Table </w:t>
      </w:r>
      <w:r>
        <w:t>5.47</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8F4D94" w14:paraId="5AC2D321"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2C1AF"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BCD074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n71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39D0B2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13BF97B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2A76A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1B169A1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4D2251D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38A9F3F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B00AB7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2944FD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2B9E5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n71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C667A85" w14:textId="77777777" w:rsidR="008F4D94" w:rsidRDefault="008F4D94" w:rsidP="00190399">
            <w:pPr>
              <w:spacing w:after="0"/>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2773762" w14:textId="77777777" w:rsidR="008F4D94" w:rsidRDefault="008F4D94" w:rsidP="00190399">
            <w:pPr>
              <w:spacing w:after="0"/>
              <w:jc w:val="center"/>
              <w:rPr>
                <w:color w:val="000000"/>
                <w:sz w:val="18"/>
                <w:szCs w:val="18"/>
              </w:rPr>
            </w:pPr>
            <w:r>
              <w:rPr>
                <w:color w:val="000000"/>
                <w:sz w:val="18"/>
                <w:szCs w:val="18"/>
              </w:rPr>
              <w:t>3300-3800</w:t>
            </w:r>
          </w:p>
        </w:tc>
      </w:tr>
      <w:tr w:rsidR="008F4D94" w14:paraId="40911754"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EC7CF8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70AE5A" w14:textId="77777777" w:rsidR="008F4D94" w:rsidRDefault="008F4D94" w:rsidP="00190399">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47DDA3E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CE60D1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32CCCF82"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938C18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165A4A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36B36A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31C41D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E15BBA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47FDF23F" w14:textId="77777777" w:rsidTr="00190399">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76417FE5" w14:textId="77777777" w:rsidR="008F4D94" w:rsidRDefault="008F4D94" w:rsidP="00190399">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9D473F2" w14:textId="77777777" w:rsidR="008F4D94" w:rsidRDefault="008F4D94" w:rsidP="00190399">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670D936"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249E5B3" w14:textId="77777777" w:rsidR="008F4D94" w:rsidRDefault="008F4D94" w:rsidP="00190399">
            <w:pPr>
              <w:spacing w:after="0"/>
              <w:jc w:val="center"/>
              <w:rPr>
                <w:color w:val="000000"/>
                <w:sz w:val="18"/>
                <w:szCs w:val="18"/>
              </w:rPr>
            </w:pPr>
            <w:r>
              <w:rPr>
                <w:color w:val="000000"/>
                <w:sz w:val="18"/>
                <w:szCs w:val="18"/>
              </w:rPr>
              <w:t>0 -200</w:t>
            </w:r>
          </w:p>
        </w:tc>
      </w:tr>
      <w:tr w:rsidR="008F4D94" w14:paraId="6D908D23"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433C2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5267287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A87382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082772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822E3F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31AA4DC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83753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734C8C7" w14:textId="77777777" w:rsidR="008F4D94" w:rsidRDefault="008F4D94" w:rsidP="00190399">
            <w:pPr>
              <w:spacing w:after="0"/>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F072F31" w14:textId="77777777" w:rsidR="008F4D94" w:rsidRDefault="008F4D94" w:rsidP="00190399">
            <w:pPr>
              <w:spacing w:after="0"/>
              <w:jc w:val="center"/>
              <w:rPr>
                <w:color w:val="000000"/>
                <w:sz w:val="18"/>
                <w:szCs w:val="18"/>
              </w:rPr>
            </w:pPr>
            <w:r>
              <w:rPr>
                <w:color w:val="000000"/>
                <w:sz w:val="18"/>
                <w:szCs w:val="18"/>
              </w:rPr>
              <w:t>698-898</w:t>
            </w:r>
          </w:p>
        </w:tc>
      </w:tr>
      <w:tr w:rsidR="008F4D94" w14:paraId="29AAEB9E"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D76C97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011BFC4E" w14:textId="77777777" w:rsidR="008F4D94" w:rsidRDefault="008F4D94" w:rsidP="00190399">
            <w:pPr>
              <w:spacing w:after="0"/>
              <w:rPr>
                <w:i/>
                <w:iCs/>
                <w:color w:val="FF0000"/>
              </w:rPr>
            </w:pPr>
            <w:r>
              <w:rPr>
                <w:i/>
                <w:iCs/>
                <w:color w:val="FF0000"/>
              </w:rPr>
              <w:t>There is no overlap</w:t>
            </w:r>
          </w:p>
        </w:tc>
      </w:tr>
      <w:tr w:rsidR="008F4D94" w14:paraId="1CE048D0"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1D1DD77B" w14:textId="77777777" w:rsidR="008F4D94" w:rsidRDefault="008F4D94" w:rsidP="00190399">
            <w:pPr>
              <w:spacing w:after="0"/>
              <w:ind w:left="-668"/>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63561B74" w14:textId="77777777" w:rsidR="008F4D94" w:rsidRDefault="008F4D94" w:rsidP="008F4D94">
      <w:pPr>
        <w:pStyle w:val="Heading4"/>
      </w:pPr>
    </w:p>
    <w:p w14:paraId="7968290F" w14:textId="77777777" w:rsidR="008F4D94" w:rsidRDefault="008F4D94" w:rsidP="008F4D94">
      <w:pPr>
        <w:pStyle w:val="Heading4"/>
      </w:pPr>
      <w:bookmarkStart w:id="572" w:name="_Toc180420755"/>
      <w:r>
        <w:t>5.47</w:t>
      </w:r>
      <w:r w:rsidRPr="00AB69C8">
        <w:t>.2.</w:t>
      </w:r>
      <w:r>
        <w:t>2</w:t>
      </w:r>
      <w:r w:rsidRPr="00AB69C8">
        <w:tab/>
        <w:t>REFSENS requirements</w:t>
      </w:r>
      <w:bookmarkEnd w:id="572"/>
    </w:p>
    <w:p w14:paraId="2BFC2CF8" w14:textId="77777777" w:rsidR="008F4D94" w:rsidRPr="00086697" w:rsidRDefault="008F4D94" w:rsidP="008F4D94">
      <w:r>
        <w:t>The MSD values are re-used from CA_n3-n78-n105, where the IMD4 into n3 has been omitted, since the test frequencies cannot form an interferer inside the full band n3.</w:t>
      </w:r>
    </w:p>
    <w:p w14:paraId="0455FE23"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5.47</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72A36E79"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2034899"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050528" w14:textId="77777777" w:rsidR="008F4D94" w:rsidRPr="006E069C" w:rsidRDefault="008F4D94" w:rsidP="00190399">
            <w:pPr>
              <w:pStyle w:val="TAH"/>
            </w:pPr>
            <w:r w:rsidRPr="006E069C">
              <w:t>Source of IMD</w:t>
            </w:r>
          </w:p>
        </w:tc>
      </w:tr>
      <w:tr w:rsidR="008F4D94" w:rsidRPr="006E069C" w14:paraId="42F09220"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2D218D7"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10FA47B"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025DB40"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7590B8E"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1E1D103E"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C04E334"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28D2313"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B8759EF"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291EAFB" w14:textId="77777777" w:rsidR="008F4D94" w:rsidRPr="006E069C" w:rsidRDefault="008F4D94" w:rsidP="00190399">
            <w:pPr>
              <w:pStyle w:val="TAH"/>
            </w:pPr>
          </w:p>
        </w:tc>
      </w:tr>
      <w:tr w:rsidR="008F4D94" w:rsidRPr="006E069C" w14:paraId="05E7195C"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22A188" w14:textId="77777777" w:rsidR="008F4D94" w:rsidRPr="006E069C" w:rsidRDefault="008F4D94" w:rsidP="00190399">
            <w:pPr>
              <w:pStyle w:val="TAC"/>
              <w:rPr>
                <w:lang w:val="en-US" w:eastAsia="zh-CN"/>
              </w:rPr>
            </w:pPr>
            <w:r>
              <w:rPr>
                <w:lang w:val="en-US" w:eastAsia="zh-CN"/>
              </w:rPr>
              <w:t>CA_n3-n71-n78</w:t>
            </w:r>
          </w:p>
        </w:tc>
        <w:tc>
          <w:tcPr>
            <w:tcW w:w="923" w:type="dxa"/>
            <w:tcBorders>
              <w:top w:val="single" w:sz="4" w:space="0" w:color="auto"/>
              <w:left w:val="single" w:sz="4" w:space="0" w:color="auto"/>
              <w:right w:val="single" w:sz="4" w:space="0" w:color="auto"/>
            </w:tcBorders>
            <w:vAlign w:val="center"/>
          </w:tcPr>
          <w:p w14:paraId="259B91F5" w14:textId="77777777" w:rsidR="008F4D94" w:rsidRPr="006E069C" w:rsidRDefault="008F4D94" w:rsidP="00190399">
            <w:pPr>
              <w:pStyle w:val="TAC"/>
              <w:rPr>
                <w:lang w:val="en-US" w:eastAsia="zh-CN"/>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5C3B3CA5" w14:textId="77777777" w:rsidR="008F4D94" w:rsidRPr="006E069C" w:rsidRDefault="008F4D94" w:rsidP="00190399">
            <w:pPr>
              <w:pStyle w:val="TAC"/>
              <w:rPr>
                <w:lang w:val="en-US" w:eastAsia="zh-CN"/>
              </w:rPr>
            </w:pPr>
            <w:r w:rsidRPr="00D462F1">
              <w:rPr>
                <w:rFonts w:cs="Arial"/>
                <w:color w:val="000000"/>
                <w:szCs w:val="18"/>
              </w:rPr>
              <w:t>1730</w:t>
            </w:r>
          </w:p>
        </w:tc>
        <w:tc>
          <w:tcPr>
            <w:tcW w:w="1012" w:type="dxa"/>
            <w:tcBorders>
              <w:top w:val="single" w:sz="4" w:space="0" w:color="auto"/>
              <w:left w:val="single" w:sz="4" w:space="0" w:color="auto"/>
              <w:right w:val="single" w:sz="4" w:space="0" w:color="auto"/>
            </w:tcBorders>
          </w:tcPr>
          <w:p w14:paraId="67925B35" w14:textId="77777777" w:rsidR="008F4D94" w:rsidRPr="006E069C"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74C1F537" w14:textId="77777777" w:rsidR="008F4D94" w:rsidRPr="006E069C"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4FE92D93" w14:textId="77777777" w:rsidR="008F4D94" w:rsidRPr="006E069C" w:rsidRDefault="008F4D94" w:rsidP="00190399">
            <w:pPr>
              <w:pStyle w:val="TAC"/>
              <w:rPr>
                <w:lang w:val="en-US" w:eastAsia="zh-CN"/>
              </w:rPr>
            </w:pPr>
            <w:r w:rsidRPr="00D462F1">
              <w:rPr>
                <w:rFonts w:cs="Arial"/>
                <w:color w:val="000000"/>
                <w:szCs w:val="18"/>
              </w:rPr>
              <w:t>1825</w:t>
            </w:r>
          </w:p>
        </w:tc>
        <w:tc>
          <w:tcPr>
            <w:tcW w:w="797" w:type="dxa"/>
            <w:tcBorders>
              <w:top w:val="single" w:sz="4" w:space="0" w:color="auto"/>
              <w:left w:val="single" w:sz="4" w:space="0" w:color="auto"/>
              <w:bottom w:val="single" w:sz="4" w:space="0" w:color="auto"/>
              <w:right w:val="single" w:sz="4" w:space="0" w:color="auto"/>
            </w:tcBorders>
          </w:tcPr>
          <w:p w14:paraId="3F863E23" w14:textId="77777777" w:rsidR="008F4D94" w:rsidRPr="006E069C"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C0AA779" w14:textId="77777777" w:rsidR="008F4D94" w:rsidRPr="006E069C"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FC78FDE" w14:textId="77777777" w:rsidR="008F4D94" w:rsidRPr="006E069C" w:rsidRDefault="008F4D94" w:rsidP="00190399">
            <w:pPr>
              <w:pStyle w:val="TAC"/>
            </w:pPr>
            <w:r w:rsidRPr="00D462F1">
              <w:rPr>
                <w:lang w:val="en-US" w:eastAsia="zh-CN"/>
              </w:rPr>
              <w:t>N/A</w:t>
            </w:r>
          </w:p>
        </w:tc>
      </w:tr>
      <w:tr w:rsidR="008F4D94" w:rsidRPr="006E069C" w14:paraId="6F4A9FC0"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0DC48C82"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4EFF8A" w14:textId="77777777" w:rsidR="008F4D94" w:rsidRPr="00D462F1" w:rsidRDefault="008F4D94" w:rsidP="00190399">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19AE2056" w14:textId="77777777" w:rsidR="008F4D94" w:rsidRDefault="008F4D94" w:rsidP="00190399">
            <w:pPr>
              <w:pStyle w:val="TAC"/>
              <w:rPr>
                <w:rFonts w:cs="Arial"/>
                <w:color w:val="000000"/>
                <w:szCs w:val="18"/>
              </w:rPr>
            </w:pPr>
            <w:r w:rsidRPr="00D462F1">
              <w:rPr>
                <w:rFonts w:cs="Arial"/>
                <w:color w:val="000000"/>
                <w:szCs w:val="18"/>
              </w:rPr>
              <w:t>670</w:t>
            </w:r>
          </w:p>
        </w:tc>
        <w:tc>
          <w:tcPr>
            <w:tcW w:w="1012" w:type="dxa"/>
            <w:tcBorders>
              <w:top w:val="single" w:sz="4" w:space="0" w:color="auto"/>
              <w:left w:val="single" w:sz="4" w:space="0" w:color="auto"/>
              <w:bottom w:val="single" w:sz="4" w:space="0" w:color="auto"/>
              <w:right w:val="single" w:sz="4" w:space="0" w:color="auto"/>
            </w:tcBorders>
          </w:tcPr>
          <w:p w14:paraId="481B367E" w14:textId="77777777" w:rsidR="008F4D94" w:rsidRPr="00D462F1" w:rsidRDefault="008F4D94" w:rsidP="00190399">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0662E7" w14:textId="77777777" w:rsidR="008F4D94" w:rsidRDefault="008F4D94" w:rsidP="00190399">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0D1DAC" w14:textId="77777777" w:rsidR="008F4D94" w:rsidRPr="00D462F1" w:rsidRDefault="008F4D94" w:rsidP="00190399">
            <w:pPr>
              <w:pStyle w:val="TAC"/>
              <w:rPr>
                <w:rFonts w:cs="Arial"/>
                <w:color w:val="000000"/>
                <w:szCs w:val="18"/>
              </w:rPr>
            </w:pPr>
            <w:r w:rsidRPr="00D462F1">
              <w:rPr>
                <w:rFonts w:cs="Arial"/>
                <w:color w:val="000000"/>
                <w:szCs w:val="18"/>
              </w:rPr>
              <w:t>6</w:t>
            </w:r>
            <w:r>
              <w:rPr>
                <w:rFonts w:cs="Arial"/>
                <w:color w:val="000000"/>
                <w:szCs w:val="18"/>
              </w:rPr>
              <w:t>24</w:t>
            </w:r>
          </w:p>
        </w:tc>
        <w:tc>
          <w:tcPr>
            <w:tcW w:w="797" w:type="dxa"/>
            <w:tcBorders>
              <w:top w:val="single" w:sz="4" w:space="0" w:color="auto"/>
              <w:left w:val="single" w:sz="4" w:space="0" w:color="auto"/>
              <w:bottom w:val="single" w:sz="4" w:space="0" w:color="auto"/>
              <w:right w:val="single" w:sz="4" w:space="0" w:color="auto"/>
            </w:tcBorders>
          </w:tcPr>
          <w:p w14:paraId="31381C96" w14:textId="77777777" w:rsidR="008F4D94" w:rsidRPr="00D462F1" w:rsidRDefault="008F4D94" w:rsidP="00190399">
            <w:pPr>
              <w:pStyle w:val="TAC"/>
              <w:rPr>
                <w:szCs w:val="18"/>
                <w:lang w:eastAsia="ja-JP"/>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AD7CCF"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99F4A1" w14:textId="77777777" w:rsidR="008F4D94" w:rsidRPr="00D462F1" w:rsidRDefault="008F4D94" w:rsidP="00190399">
            <w:pPr>
              <w:pStyle w:val="TAC"/>
              <w:rPr>
                <w:lang w:val="en-US" w:eastAsia="zh-CN"/>
              </w:rPr>
            </w:pPr>
            <w:r w:rsidRPr="00D462F1">
              <w:rPr>
                <w:lang w:val="en-US" w:eastAsia="zh-CN"/>
              </w:rPr>
              <w:t>N/A</w:t>
            </w:r>
          </w:p>
        </w:tc>
      </w:tr>
      <w:tr w:rsidR="008F4D94" w:rsidRPr="006E069C" w14:paraId="2DFABB1D"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DF6BBC"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34BCD3" w14:textId="77777777" w:rsidR="008F4D94" w:rsidRPr="006E069C" w:rsidRDefault="008F4D94" w:rsidP="00190399">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C3CC6F6" w14:textId="77777777" w:rsidR="008F4D94" w:rsidRPr="006E069C" w:rsidRDefault="008F4D94" w:rsidP="00190399">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42A9C32D" w14:textId="77777777" w:rsidR="008F4D94" w:rsidRPr="006E069C" w:rsidRDefault="008F4D94" w:rsidP="00190399">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B18046" w14:textId="77777777" w:rsidR="008F4D94" w:rsidRPr="006E069C" w:rsidRDefault="008F4D94" w:rsidP="001903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0592B8A0" w14:textId="77777777" w:rsidR="008F4D94" w:rsidRPr="006E069C" w:rsidRDefault="008F4D94" w:rsidP="00190399">
            <w:pPr>
              <w:pStyle w:val="TAC"/>
              <w:rPr>
                <w:lang w:val="en-US" w:eastAsia="zh-CN"/>
              </w:rPr>
            </w:pPr>
            <w:r w:rsidRPr="00D462F1">
              <w:rPr>
                <w:rFonts w:cs="Arial"/>
                <w:color w:val="000000"/>
                <w:szCs w:val="18"/>
              </w:rPr>
              <w:t>3740</w:t>
            </w:r>
          </w:p>
        </w:tc>
        <w:tc>
          <w:tcPr>
            <w:tcW w:w="797" w:type="dxa"/>
            <w:tcBorders>
              <w:top w:val="single" w:sz="4" w:space="0" w:color="auto"/>
              <w:left w:val="single" w:sz="4" w:space="0" w:color="auto"/>
              <w:bottom w:val="single" w:sz="4" w:space="0" w:color="auto"/>
              <w:right w:val="single" w:sz="4" w:space="0" w:color="auto"/>
            </w:tcBorders>
          </w:tcPr>
          <w:p w14:paraId="68C198A1" w14:textId="77777777" w:rsidR="008F4D94" w:rsidRPr="006E069C" w:rsidRDefault="008F4D94" w:rsidP="00190399">
            <w:pPr>
              <w:pStyle w:val="TAC"/>
              <w:rPr>
                <w:lang w:val="en-US" w:eastAsia="zh-CN"/>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60955C4" w14:textId="77777777" w:rsidR="008F4D94" w:rsidRPr="006E069C" w:rsidRDefault="008F4D94" w:rsidP="00190399">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2C3505" w14:textId="77777777" w:rsidR="008F4D94" w:rsidRPr="006E069C" w:rsidRDefault="008F4D94" w:rsidP="00190399">
            <w:pPr>
              <w:pStyle w:val="TAC"/>
            </w:pPr>
            <w:r w:rsidRPr="00D462F1">
              <w:rPr>
                <w:lang w:val="en-US" w:eastAsia="zh-CN"/>
              </w:rPr>
              <w:t>IMD4</w:t>
            </w:r>
            <w:r>
              <w:rPr>
                <w:vertAlign w:val="superscript"/>
                <w:lang w:val="en-US" w:eastAsia="zh-CN"/>
              </w:rPr>
              <w:t>1</w:t>
            </w:r>
          </w:p>
        </w:tc>
      </w:tr>
      <w:tr w:rsidR="008F4D94" w:rsidRPr="006E069C" w14:paraId="34C41ED0" w14:textId="77777777" w:rsidTr="001903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6E90727" w14:textId="77777777" w:rsidR="008F4D94" w:rsidRPr="00086697" w:rsidRDefault="008F4D94" w:rsidP="00190399">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62DEDB84" w14:textId="77777777" w:rsidR="008F4D94" w:rsidRDefault="008F4D94" w:rsidP="008F4D94">
      <w:pPr>
        <w:rPr>
          <w:color w:val="0070C0"/>
        </w:rPr>
      </w:pPr>
    </w:p>
    <w:p w14:paraId="1A983B82" w14:textId="77777777" w:rsidR="008F4D94" w:rsidRDefault="008F4D94" w:rsidP="008F4D94">
      <w:pPr>
        <w:pStyle w:val="Heading2"/>
      </w:pPr>
      <w:bookmarkStart w:id="573" w:name="_Toc180420756"/>
      <w:r>
        <w:t>5.48</w:t>
      </w:r>
      <w:r>
        <w:tab/>
        <w:t>CA_n3-n8-n78</w:t>
      </w:r>
      <w:bookmarkEnd w:id="573"/>
    </w:p>
    <w:p w14:paraId="5D2FBAEC" w14:textId="77777777" w:rsidR="008F4D94" w:rsidRDefault="008F4D94" w:rsidP="008F4D94">
      <w:pPr>
        <w:pStyle w:val="Heading3"/>
        <w:rPr>
          <w:rFonts w:cs="Arial"/>
          <w:szCs w:val="28"/>
          <w:lang w:val="en-US" w:eastAsia="zh-CN"/>
        </w:rPr>
      </w:pPr>
      <w:bookmarkStart w:id="574" w:name="_Toc180420757"/>
      <w:r>
        <w:t>5.48.1</w:t>
      </w:r>
      <w:r>
        <w:tab/>
      </w:r>
      <w:r>
        <w:rPr>
          <w:rFonts w:cs="Arial"/>
          <w:szCs w:val="28"/>
          <w:lang w:val="en-US" w:eastAsia="zh-CN"/>
        </w:rPr>
        <w:t>Common for 1 band UL and 2 bands UL CA</w:t>
      </w:r>
      <w:bookmarkEnd w:id="574"/>
    </w:p>
    <w:p w14:paraId="0B22E1A1" w14:textId="77777777" w:rsidR="008F4D94" w:rsidRDefault="008F4D94" w:rsidP="008F4D94">
      <w:pPr>
        <w:pStyle w:val="Heading4"/>
      </w:pPr>
      <w:bookmarkStart w:id="575" w:name="_Toc180420758"/>
      <w:r>
        <w:t>5.48.1.1</w:t>
      </w:r>
      <w:r>
        <w:tab/>
      </w:r>
      <w:r>
        <w:rPr>
          <w:rFonts w:cs="Arial"/>
          <w:lang w:eastAsia="zh-CN"/>
        </w:rPr>
        <w:t>Operating bands for CA</w:t>
      </w:r>
      <w:bookmarkEnd w:id="575"/>
    </w:p>
    <w:p w14:paraId="5436948F" w14:textId="77777777" w:rsidR="008F4D94" w:rsidRDefault="008F4D94" w:rsidP="008F4D94">
      <w:pPr>
        <w:pStyle w:val="TH"/>
        <w:rPr>
          <w:lang w:val="en-US"/>
        </w:rPr>
      </w:pPr>
      <w:r>
        <w:rPr>
          <w:rFonts w:cs="Arial"/>
        </w:rPr>
        <w:t xml:space="preserve">Table </w:t>
      </w:r>
      <w:r>
        <w:rPr>
          <w:rFonts w:cs="Arial" w:hint="eastAsia"/>
          <w:lang w:val="en-US" w:eastAsia="zh-CN"/>
        </w:rPr>
        <w:t>5.48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864192F"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E1F32"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62F948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A63122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55BC6B1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2FE7E571"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26E7C7"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696B6F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4EF66E0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5EE91C19" w14:textId="77777777" w:rsidR="008F4D94" w:rsidRDefault="008F4D94" w:rsidP="00190399">
            <w:pPr>
              <w:spacing w:after="0"/>
              <w:rPr>
                <w:rFonts w:ascii="Arial" w:hAnsi="Arial" w:cs="Arial"/>
                <w:b/>
                <w:bCs/>
                <w:color w:val="000000"/>
                <w:sz w:val="18"/>
                <w:szCs w:val="18"/>
              </w:rPr>
            </w:pPr>
          </w:p>
        </w:tc>
      </w:tr>
      <w:tr w:rsidR="008F4D94" w14:paraId="5B966AC6"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59EB47"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0AA3EAB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D706C4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CF70562" w14:textId="77777777" w:rsidR="008F4D94" w:rsidRDefault="008F4D94" w:rsidP="00190399">
            <w:pPr>
              <w:spacing w:after="0"/>
              <w:rPr>
                <w:rFonts w:ascii="Aptos Narrow" w:hAnsi="Aptos Narrow"/>
                <w:color w:val="000000"/>
                <w:sz w:val="22"/>
                <w:szCs w:val="22"/>
              </w:rPr>
            </w:pPr>
          </w:p>
        </w:tc>
      </w:tr>
      <w:tr w:rsidR="008F4D94" w14:paraId="697C7C97"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8B169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56EF08A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2B2AFDE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2B5B529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4DAFDBE"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C491D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7B1C791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0E5D5A5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2E5F9B7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517613C6"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4524A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779B470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1B017C4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2309FE8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bl>
    <w:p w14:paraId="39E17C81" w14:textId="77777777" w:rsidR="008F4D94" w:rsidRDefault="008F4D94" w:rsidP="008F4D94">
      <w:pPr>
        <w:pStyle w:val="TH"/>
      </w:pPr>
    </w:p>
    <w:p w14:paraId="1A723815" w14:textId="77777777" w:rsidR="008F4D94" w:rsidRPr="005D2633" w:rsidRDefault="008F4D94" w:rsidP="008F4D94">
      <w:pPr>
        <w:pStyle w:val="Heading4"/>
        <w:rPr>
          <w:rFonts w:cs="Arial"/>
          <w:lang w:eastAsia="zh-CN"/>
        </w:rPr>
      </w:pPr>
      <w:bookmarkStart w:id="576" w:name="_Toc180420759"/>
      <w:r>
        <w:rPr>
          <w:rFonts w:cs="Arial"/>
          <w:lang w:eastAsia="zh-CN"/>
        </w:rPr>
        <w:t>5.48</w:t>
      </w:r>
      <w:r w:rsidRPr="005D2633">
        <w:rPr>
          <w:rFonts w:cs="Arial"/>
          <w:lang w:eastAsia="zh-CN"/>
        </w:rPr>
        <w:t>.1.2</w:t>
      </w:r>
      <w:r w:rsidRPr="005D2633">
        <w:rPr>
          <w:rFonts w:cs="Arial"/>
          <w:lang w:eastAsia="zh-CN"/>
        </w:rPr>
        <w:tab/>
      </w:r>
      <w:r>
        <w:rPr>
          <w:rFonts w:cs="Arial"/>
          <w:lang w:eastAsia="zh-CN"/>
        </w:rPr>
        <w:t>Channel bandwidths per operating band for CA</w:t>
      </w:r>
      <w:bookmarkEnd w:id="576"/>
    </w:p>
    <w:p w14:paraId="2ADE4197"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7320A04"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B870E08"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00FBBDB6"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5B735BC"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09557EB"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C5ABE6B" w14:textId="77777777" w:rsidR="008F4D94" w:rsidRDefault="008F4D94" w:rsidP="00190399">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3047E604"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14FE472" w14:textId="77777777" w:rsidR="008F4D94" w:rsidRDefault="008F4D94" w:rsidP="00190399">
            <w:pPr>
              <w:pStyle w:val="TAH"/>
              <w:rPr>
                <w:szCs w:val="18"/>
                <w:lang w:val="en-US" w:eastAsia="zh-CN"/>
              </w:rPr>
            </w:pPr>
            <w:r>
              <w:t>Bandwidth combination set</w:t>
            </w:r>
          </w:p>
        </w:tc>
      </w:tr>
      <w:tr w:rsidR="008F4D94" w14:paraId="2E7FD122"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54A9AFDB"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CA_n3A-n8A-n78C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0CCC3C01" w14:textId="77777777" w:rsidR="008F4D94" w:rsidRDefault="008F4D94" w:rsidP="00190399">
            <w:pPr>
              <w:pStyle w:val="TAC"/>
              <w:rPr>
                <w:rFonts w:eastAsia="SimSun" w:cs="Arial"/>
                <w:szCs w:val="18"/>
                <w:lang w:val="en-US" w:eastAsia="zh-CN"/>
              </w:rPr>
            </w:pPr>
            <w:r>
              <w:rPr>
                <w:rFonts w:eastAsia="SimSun" w:cs="Arial"/>
                <w:szCs w:val="18"/>
                <w:lang w:val="en-US" w:eastAsia="zh-CN"/>
              </w:rPr>
              <w:t>CA_n78C</w:t>
            </w:r>
          </w:p>
          <w:p w14:paraId="1226B055" w14:textId="77777777" w:rsidR="008F4D94" w:rsidRPr="00A57649" w:rsidRDefault="008F4D94" w:rsidP="00190399">
            <w:pPr>
              <w:pStyle w:val="TAC"/>
              <w:rPr>
                <w:rFonts w:eastAsia="SimSun" w:cs="Arial"/>
                <w:szCs w:val="18"/>
                <w:lang w:val="en-US" w:eastAsia="zh-CN"/>
              </w:rPr>
            </w:pPr>
            <w:r w:rsidRPr="00A57649">
              <w:rPr>
                <w:rFonts w:eastAsia="SimSun" w:cs="Arial"/>
                <w:szCs w:val="18"/>
                <w:lang w:val="en-US" w:eastAsia="zh-CN"/>
              </w:rPr>
              <w:t>CA_n3A-n8A</w:t>
            </w:r>
          </w:p>
          <w:p w14:paraId="714768AB" w14:textId="77777777" w:rsidR="008F4D94" w:rsidRPr="00A57649" w:rsidRDefault="008F4D94" w:rsidP="00190399">
            <w:pPr>
              <w:pStyle w:val="TAC"/>
              <w:rPr>
                <w:rFonts w:eastAsia="SimSun" w:cs="Arial"/>
                <w:szCs w:val="18"/>
                <w:lang w:val="en-US" w:eastAsia="zh-CN"/>
              </w:rPr>
            </w:pPr>
            <w:r w:rsidRPr="00A57649">
              <w:rPr>
                <w:rFonts w:eastAsia="SimSun" w:cs="Arial"/>
                <w:szCs w:val="18"/>
                <w:lang w:val="en-US" w:eastAsia="zh-CN"/>
              </w:rPr>
              <w:t>CA_n3A-n78A</w:t>
            </w:r>
          </w:p>
          <w:p w14:paraId="5B876660" w14:textId="77777777" w:rsidR="008F4D94" w:rsidRPr="00A57649" w:rsidRDefault="008F4D94" w:rsidP="00190399">
            <w:pPr>
              <w:pStyle w:val="TAC"/>
              <w:rPr>
                <w:rFonts w:eastAsia="SimSun" w:cs="Arial"/>
                <w:szCs w:val="18"/>
                <w:lang w:val="en-US" w:eastAsia="zh-CN"/>
              </w:rPr>
            </w:pPr>
            <w:r w:rsidRPr="00A57649">
              <w:rPr>
                <w:rFonts w:eastAsia="SimSun" w:cs="Arial"/>
                <w:szCs w:val="18"/>
                <w:lang w:val="en-US" w:eastAsia="zh-CN"/>
              </w:rPr>
              <w:t>CA_n3A-n78C</w:t>
            </w:r>
          </w:p>
          <w:p w14:paraId="746F4D42" w14:textId="77777777" w:rsidR="008F4D94" w:rsidRPr="00A57649" w:rsidRDefault="008F4D94" w:rsidP="00190399">
            <w:pPr>
              <w:pStyle w:val="TAC"/>
              <w:rPr>
                <w:rFonts w:eastAsia="SimSun" w:cs="Arial"/>
                <w:szCs w:val="18"/>
                <w:lang w:val="en-US" w:eastAsia="zh-CN"/>
              </w:rPr>
            </w:pPr>
            <w:r w:rsidRPr="00A57649">
              <w:rPr>
                <w:rFonts w:eastAsia="SimSun" w:cs="Arial"/>
                <w:szCs w:val="18"/>
                <w:lang w:val="en-US" w:eastAsia="zh-CN"/>
              </w:rPr>
              <w:t>CA_n8A-n78A</w:t>
            </w:r>
          </w:p>
          <w:p w14:paraId="6CF3DBC1" w14:textId="77777777" w:rsidR="008F4D94" w:rsidRPr="00B00CBD" w:rsidRDefault="008F4D94" w:rsidP="00190399">
            <w:pPr>
              <w:pStyle w:val="TAC"/>
              <w:rPr>
                <w:rFonts w:eastAsia="SimSun" w:cs="Arial"/>
                <w:szCs w:val="18"/>
                <w:lang w:val="en-US" w:eastAsia="zh-CN"/>
              </w:rPr>
            </w:pPr>
            <w:r w:rsidRPr="00A57649">
              <w:rPr>
                <w:rFonts w:eastAsia="SimSun" w:cs="Arial"/>
                <w:szCs w:val="18"/>
                <w:lang w:val="en-US" w:eastAsia="zh-CN"/>
              </w:rPr>
              <w:t>CA_n8A-n78C</w:t>
            </w:r>
          </w:p>
        </w:tc>
        <w:tc>
          <w:tcPr>
            <w:tcW w:w="709" w:type="dxa"/>
            <w:tcBorders>
              <w:left w:val="single" w:sz="4" w:space="0" w:color="auto"/>
              <w:right w:val="single" w:sz="4" w:space="0" w:color="auto"/>
            </w:tcBorders>
            <w:vAlign w:val="center"/>
          </w:tcPr>
          <w:p w14:paraId="624261D7" w14:textId="77777777" w:rsidR="008F4D94" w:rsidRPr="00B00CBD" w:rsidRDefault="008F4D94" w:rsidP="00190399">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27B05025" w14:textId="77777777" w:rsidR="008F4D94" w:rsidRPr="00A57649" w:rsidRDefault="008F4D94" w:rsidP="00190399">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31FF6985" w14:textId="77777777" w:rsidR="008F4D94" w:rsidRPr="00B00CBD" w:rsidRDefault="008F4D94" w:rsidP="00190399">
            <w:pPr>
              <w:pStyle w:val="TAC"/>
              <w:rPr>
                <w:rFonts w:cs="Arial"/>
                <w:szCs w:val="18"/>
                <w:lang w:val="en-US" w:eastAsia="zh-CN"/>
              </w:rPr>
            </w:pPr>
            <w:r>
              <w:rPr>
                <w:rFonts w:eastAsia="SimSun" w:cs="Arial"/>
                <w:szCs w:val="18"/>
                <w:lang w:val="en-US" w:eastAsia="zh-CN" w:bidi="ar"/>
              </w:rPr>
              <w:t>4 and 5</w:t>
            </w:r>
          </w:p>
        </w:tc>
      </w:tr>
      <w:tr w:rsidR="008F4D94" w14:paraId="6FC54796"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7886D991"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855962C"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366EF19F" w14:textId="77777777" w:rsidR="008F4D94" w:rsidRPr="00B00CBD" w:rsidRDefault="008F4D94" w:rsidP="00190399">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59384038" w14:textId="77777777" w:rsidR="008F4D94" w:rsidRPr="00A57649" w:rsidRDefault="008F4D94" w:rsidP="00190399">
            <w:pPr>
              <w:keepNext/>
              <w:keepLines/>
              <w:spacing w:after="0"/>
              <w:jc w:val="center"/>
              <w:textAlignment w:val="bottom"/>
              <w:rPr>
                <w:rFonts w:ascii="Arial" w:eastAsia="SimSun" w:hAnsi="Arial" w:cs="Arial"/>
                <w:sz w:val="18"/>
                <w:szCs w:val="18"/>
                <w:lang w:val="en-US" w:eastAsia="zh-CN" w:bidi="ar"/>
              </w:rPr>
            </w:pPr>
            <w:r w:rsidRPr="00A57649">
              <w:rPr>
                <w:rStyle w:val="normaltextrun"/>
                <w:rFonts w:ascii="Arial" w:hAnsi="Arial" w:cs="Arial"/>
                <w:sz w:val="18"/>
                <w:szCs w:val="18"/>
                <w:lang w:val="en-US"/>
              </w:rPr>
              <w:t>5,10,15,20</w:t>
            </w:r>
            <w:r w:rsidRPr="00A57649">
              <w:rPr>
                <w:rStyle w:val="eop"/>
                <w:rFonts w:ascii="Arial" w:hAnsi="Arial" w:cs="Arial"/>
                <w:sz w:val="18"/>
                <w:szCs w:val="18"/>
              </w:rPr>
              <w:t> </w:t>
            </w:r>
          </w:p>
        </w:tc>
        <w:tc>
          <w:tcPr>
            <w:tcW w:w="1360" w:type="dxa"/>
            <w:tcBorders>
              <w:top w:val="nil"/>
              <w:left w:val="single" w:sz="4" w:space="0" w:color="auto"/>
              <w:bottom w:val="nil"/>
              <w:right w:val="single" w:sz="4" w:space="0" w:color="auto"/>
            </w:tcBorders>
            <w:shd w:val="clear" w:color="auto" w:fill="auto"/>
            <w:vAlign w:val="center"/>
          </w:tcPr>
          <w:p w14:paraId="5E048DEB" w14:textId="77777777" w:rsidR="008F4D94" w:rsidRPr="00B00CBD" w:rsidRDefault="008F4D94" w:rsidP="00190399">
            <w:pPr>
              <w:pStyle w:val="TAC"/>
              <w:rPr>
                <w:rFonts w:cs="Arial"/>
                <w:szCs w:val="18"/>
                <w:lang w:val="en-US" w:eastAsia="zh-CN"/>
              </w:rPr>
            </w:pPr>
          </w:p>
        </w:tc>
      </w:tr>
      <w:tr w:rsidR="008F4D94" w14:paraId="2E8809B0"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7E582FD0"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82F352D"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6617C780" w14:textId="77777777" w:rsidR="008F4D94" w:rsidRDefault="008F4D94" w:rsidP="00190399">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94D76A2"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CE55D" w14:textId="77777777" w:rsidR="008F4D94" w:rsidRPr="00B00CBD" w:rsidRDefault="008F4D94" w:rsidP="00190399">
            <w:pPr>
              <w:pStyle w:val="TAC"/>
              <w:rPr>
                <w:rFonts w:cs="Arial"/>
                <w:szCs w:val="18"/>
                <w:lang w:val="en-US" w:eastAsia="zh-CN"/>
              </w:rPr>
            </w:pPr>
          </w:p>
        </w:tc>
      </w:tr>
    </w:tbl>
    <w:p w14:paraId="33E863CE" w14:textId="77777777" w:rsidR="008F4D94" w:rsidRPr="005D2633" w:rsidRDefault="008F4D94" w:rsidP="008F4D94">
      <w:pPr>
        <w:pStyle w:val="Heading3"/>
        <w:rPr>
          <w:lang w:val="en-US" w:eastAsia="zh-CN"/>
        </w:rPr>
      </w:pPr>
      <w:bookmarkStart w:id="577" w:name="_Toc180420760"/>
      <w:r>
        <w:rPr>
          <w:lang w:val="en-US" w:eastAsia="zh-CN"/>
        </w:rPr>
        <w:t>5.48</w:t>
      </w:r>
      <w:r w:rsidRPr="005D2633">
        <w:rPr>
          <w:lang w:val="en-US" w:eastAsia="zh-CN"/>
        </w:rPr>
        <w:t>.2</w:t>
      </w:r>
      <w:r w:rsidRPr="005D2633">
        <w:rPr>
          <w:lang w:val="en-US" w:eastAsia="zh-CN"/>
        </w:rPr>
        <w:tab/>
        <w:t>Specific for 2 bands UL CA</w:t>
      </w:r>
      <w:bookmarkEnd w:id="577"/>
    </w:p>
    <w:p w14:paraId="75499885" w14:textId="77777777" w:rsidR="008F4D94" w:rsidRPr="00140BB6" w:rsidRDefault="008F4D94" w:rsidP="008F4D94">
      <w:pPr>
        <w:pStyle w:val="Heading4"/>
      </w:pPr>
      <w:bookmarkStart w:id="578" w:name="_Toc180420761"/>
      <w:r>
        <w:t>5.48</w:t>
      </w:r>
      <w:r w:rsidRPr="00140BB6">
        <w:t>.2.1</w:t>
      </w:r>
      <w:r w:rsidRPr="00140BB6">
        <w:tab/>
        <w:t>UE co-existence studies</w:t>
      </w:r>
      <w:bookmarkEnd w:id="578"/>
    </w:p>
    <w:p w14:paraId="236D197C" w14:textId="77777777" w:rsidR="008F4D94" w:rsidRPr="00242348" w:rsidRDefault="008F4D94" w:rsidP="008F4D94">
      <w:pPr>
        <w:pStyle w:val="Heading5"/>
        <w:rPr>
          <w:snapToGrid w:val="0"/>
        </w:rPr>
      </w:pPr>
      <w:bookmarkStart w:id="579" w:name="_Toc180420762"/>
      <w:r>
        <w:rPr>
          <w:rFonts w:hint="eastAsia"/>
          <w:snapToGrid w:val="0"/>
        </w:rPr>
        <w:t>5.48</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79"/>
    </w:p>
    <w:p w14:paraId="2B776491" w14:textId="77777777" w:rsidR="008F4D94" w:rsidRPr="00140BB6" w:rsidRDefault="008F4D94" w:rsidP="008F4D94">
      <w:r w:rsidRPr="00140BB6">
        <w:t xml:space="preserve">Table </w:t>
      </w:r>
      <w:r>
        <w:t>5.48</w:t>
      </w:r>
      <w:r w:rsidRPr="00140BB6">
        <w:t>.2.</w:t>
      </w:r>
      <w:r>
        <w:t>1</w:t>
      </w:r>
      <w:r w:rsidRPr="00140BB6">
        <w:t>.2-1 provides the two UL band with one band, along with 2CC intra-band uplink CA triple beat products into band n</w:t>
      </w:r>
      <w:r>
        <w:t>8</w:t>
      </w:r>
      <w:r w:rsidRPr="00140BB6">
        <w:t xml:space="preserve"> interference analysis for CA_n</w:t>
      </w:r>
      <w:r>
        <w:t>3</w:t>
      </w:r>
      <w:r w:rsidRPr="00140BB6">
        <w:t>A -n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1E59E333" w14:textId="77777777" w:rsidR="008F4D94" w:rsidRPr="00140BB6" w:rsidRDefault="008F4D94" w:rsidP="008F4D94">
      <w:pPr>
        <w:pStyle w:val="TH"/>
      </w:pPr>
      <w:r w:rsidRPr="00140BB6">
        <w:t xml:space="preserve">Table </w:t>
      </w:r>
      <w:r>
        <w:t>5.48</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70324301"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DCACE"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40A324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37A7E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4F1B76E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3416CA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0FF152A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37FC954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6FF8937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E3F57E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038AD8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AD7B2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95A249D" w14:textId="77777777" w:rsidR="008F4D94" w:rsidRDefault="008F4D94" w:rsidP="00190399">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23B83B7" w14:textId="77777777" w:rsidR="008F4D94" w:rsidRDefault="008F4D94" w:rsidP="00190399">
            <w:pPr>
              <w:spacing w:after="0"/>
              <w:jc w:val="center"/>
              <w:rPr>
                <w:color w:val="000000"/>
                <w:sz w:val="18"/>
                <w:szCs w:val="18"/>
              </w:rPr>
            </w:pPr>
            <w:r>
              <w:rPr>
                <w:color w:val="000000"/>
                <w:sz w:val="18"/>
                <w:szCs w:val="18"/>
              </w:rPr>
              <w:t>3300-3800</w:t>
            </w:r>
          </w:p>
        </w:tc>
      </w:tr>
      <w:tr w:rsidR="008F4D94" w14:paraId="75701359"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96576F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n8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491F603" w14:textId="77777777" w:rsidR="008F4D94" w:rsidRDefault="008F4D94" w:rsidP="00190399">
            <w:pPr>
              <w:spacing w:after="0"/>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1E97BCD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E343F6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3DDECF00"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67A3367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7B6E4EA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51CD009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409C6E1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C38E61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0959B0EE"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27B80F04" w14:textId="77777777" w:rsidR="008F4D94" w:rsidRDefault="008F4D94" w:rsidP="00190399">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5B24C207" w14:textId="77777777" w:rsidR="008F4D94" w:rsidRDefault="008F4D94" w:rsidP="00190399">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C345B83"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FA789AD" w14:textId="77777777" w:rsidR="008F4D94" w:rsidRDefault="008F4D94" w:rsidP="00190399">
            <w:pPr>
              <w:spacing w:after="0"/>
              <w:jc w:val="center"/>
              <w:rPr>
                <w:color w:val="000000"/>
                <w:sz w:val="18"/>
                <w:szCs w:val="18"/>
              </w:rPr>
            </w:pPr>
            <w:r>
              <w:rPr>
                <w:color w:val="000000"/>
                <w:sz w:val="18"/>
                <w:szCs w:val="18"/>
              </w:rPr>
              <w:t>0 -200</w:t>
            </w:r>
          </w:p>
        </w:tc>
      </w:tr>
      <w:tr w:rsidR="008F4D94" w14:paraId="1CC9B94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E5505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847BDB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43462AD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75E547C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7FF6B7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1712B0A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1D5899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80B8964" w14:textId="77777777" w:rsidR="008F4D94" w:rsidRDefault="008F4D94" w:rsidP="00190399">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DA2BBFC" w14:textId="77777777" w:rsidR="008F4D94" w:rsidRDefault="008F4D94" w:rsidP="00190399">
            <w:pPr>
              <w:spacing w:after="0"/>
              <w:jc w:val="center"/>
              <w:rPr>
                <w:color w:val="000000"/>
                <w:sz w:val="18"/>
                <w:szCs w:val="18"/>
              </w:rPr>
            </w:pPr>
            <w:r>
              <w:rPr>
                <w:color w:val="000000"/>
                <w:sz w:val="18"/>
                <w:szCs w:val="18"/>
              </w:rPr>
              <w:t>1785-1985</w:t>
            </w:r>
          </w:p>
        </w:tc>
      </w:tr>
      <w:tr w:rsidR="008F4D94" w14:paraId="4B5E5D90"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0FC51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4F09F08E" w14:textId="77777777" w:rsidR="008F4D94" w:rsidRDefault="008F4D94" w:rsidP="00190399">
            <w:pPr>
              <w:spacing w:after="0"/>
              <w:rPr>
                <w:i/>
                <w:iCs/>
                <w:color w:val="FF0000"/>
              </w:rPr>
            </w:pPr>
            <w:r>
              <w:rPr>
                <w:i/>
                <w:iCs/>
                <w:color w:val="FF0000"/>
              </w:rPr>
              <w:t>There is no overlap</w:t>
            </w:r>
          </w:p>
        </w:tc>
      </w:tr>
      <w:tr w:rsidR="008F4D94" w14:paraId="4EE1F6BE"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383F5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4DC3BBA7" w14:textId="77777777" w:rsidR="008F4D94" w:rsidRDefault="008F4D94" w:rsidP="008F4D94"/>
    <w:p w14:paraId="6902CD55" w14:textId="77777777" w:rsidR="008F4D94" w:rsidRPr="00140BB6" w:rsidRDefault="008F4D94" w:rsidP="008F4D94">
      <w:r w:rsidRPr="00140BB6">
        <w:t xml:space="preserve">Table </w:t>
      </w:r>
      <w:r>
        <w:t>5.48</w:t>
      </w:r>
      <w:r w:rsidRPr="00140BB6">
        <w:t>.2.</w:t>
      </w:r>
      <w:r>
        <w:t>1</w:t>
      </w:r>
      <w:r w:rsidRPr="00140BB6">
        <w:t>.2-</w:t>
      </w:r>
      <w:r>
        <w:t>2</w:t>
      </w:r>
      <w:r w:rsidRPr="00140BB6">
        <w:t xml:space="preserve"> provides the two UL band with one band, along with 2CC intra-band uplink CA triple beat products into band n</w:t>
      </w:r>
      <w:r>
        <w:t>3</w:t>
      </w:r>
      <w:r w:rsidRPr="00140BB6">
        <w:t xml:space="preserve"> interference analysis for CA_</w:t>
      </w:r>
      <w:r>
        <w:t>n8A</w:t>
      </w:r>
      <w:r w:rsidRPr="00140BB6">
        <w:t>-</w:t>
      </w:r>
      <w:r>
        <w:t>n78C</w:t>
      </w:r>
      <w:r w:rsidRPr="00140BB6">
        <w:t xml:space="preserve"> with </w:t>
      </w:r>
      <w:r>
        <w:t>n8/78C</w:t>
      </w:r>
      <w:r w:rsidRPr="00140BB6">
        <w:t xml:space="preserve"> transmitting with a </w:t>
      </w:r>
      <w:r>
        <w:t xml:space="preserve">200 </w:t>
      </w:r>
      <w:r w:rsidRPr="00140BB6">
        <w:t>MHz maximum instantaneous bandwidth.</w:t>
      </w:r>
    </w:p>
    <w:p w14:paraId="2B8C23A7" w14:textId="77777777" w:rsidR="008F4D94" w:rsidRPr="00140BB6" w:rsidRDefault="008F4D94" w:rsidP="008F4D94">
      <w:pPr>
        <w:pStyle w:val="TH"/>
      </w:pPr>
      <w:r w:rsidRPr="00140BB6">
        <w:t xml:space="preserve">Table </w:t>
      </w:r>
      <w:r>
        <w:t>5.48</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7E1FF411"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0751E"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D9C34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n8</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24A02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449EC0C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E3277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76DBA4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7790ED0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0DE2AD5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4C21B80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6EBC260"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57A93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n8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0402B7" w14:textId="77777777" w:rsidR="008F4D94" w:rsidRDefault="008F4D94" w:rsidP="00190399">
            <w:pPr>
              <w:spacing w:after="0"/>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BE90EDB" w14:textId="77777777" w:rsidR="008F4D94" w:rsidRDefault="008F4D94" w:rsidP="00190399">
            <w:pPr>
              <w:spacing w:after="0"/>
              <w:jc w:val="center"/>
              <w:rPr>
                <w:color w:val="000000"/>
                <w:sz w:val="18"/>
                <w:szCs w:val="18"/>
              </w:rPr>
            </w:pPr>
            <w:r>
              <w:rPr>
                <w:color w:val="000000"/>
                <w:sz w:val="18"/>
                <w:szCs w:val="18"/>
              </w:rPr>
              <w:t>3300-3800</w:t>
            </w:r>
          </w:p>
        </w:tc>
      </w:tr>
      <w:tr w:rsidR="008F4D94" w14:paraId="1AB72201"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D8C960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565148A" w14:textId="77777777" w:rsidR="008F4D94" w:rsidRDefault="008F4D94" w:rsidP="00190399">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51D1C56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778DEC8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601E68B8"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7EA02DB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6205DB6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5BE10A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791862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4D525F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47C60076"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9A43B94" w14:textId="77777777" w:rsidR="008F4D94" w:rsidRDefault="008F4D94" w:rsidP="00190399">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7C8E6358" w14:textId="77777777" w:rsidR="008F4D94" w:rsidRDefault="008F4D94" w:rsidP="00190399">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D862B37"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F34CDC0" w14:textId="77777777" w:rsidR="008F4D94" w:rsidRDefault="008F4D94" w:rsidP="00190399">
            <w:pPr>
              <w:spacing w:after="0"/>
              <w:jc w:val="center"/>
              <w:rPr>
                <w:color w:val="000000"/>
                <w:sz w:val="18"/>
                <w:szCs w:val="18"/>
              </w:rPr>
            </w:pPr>
            <w:r>
              <w:rPr>
                <w:color w:val="000000"/>
                <w:sz w:val="18"/>
                <w:szCs w:val="18"/>
              </w:rPr>
              <w:t>0 -200</w:t>
            </w:r>
          </w:p>
        </w:tc>
      </w:tr>
      <w:tr w:rsidR="008F4D94" w14:paraId="6C7F6D4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20C942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79D25A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2B9CD4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D043E2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46D174E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6EDC757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F8F498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70598A3" w14:textId="77777777" w:rsidR="008F4D94" w:rsidRDefault="008F4D94" w:rsidP="00190399">
            <w:pPr>
              <w:spacing w:after="0"/>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CBD8D24" w14:textId="77777777" w:rsidR="008F4D94" w:rsidRDefault="008F4D94" w:rsidP="00190399">
            <w:pPr>
              <w:spacing w:after="0"/>
              <w:jc w:val="center"/>
              <w:rPr>
                <w:color w:val="000000"/>
                <w:sz w:val="18"/>
                <w:szCs w:val="18"/>
              </w:rPr>
            </w:pPr>
            <w:r>
              <w:rPr>
                <w:color w:val="000000"/>
                <w:sz w:val="18"/>
                <w:szCs w:val="18"/>
              </w:rPr>
              <w:t>915-1115</w:t>
            </w:r>
          </w:p>
        </w:tc>
      </w:tr>
      <w:tr w:rsidR="008F4D94" w14:paraId="2C08B45F"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A92685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7DB88D11" w14:textId="77777777" w:rsidR="008F4D94" w:rsidRPr="00F76CAE" w:rsidRDefault="008F4D94" w:rsidP="00190399">
            <w:pPr>
              <w:spacing w:after="0"/>
              <w:rPr>
                <w:i/>
                <w:iCs/>
                <w:color w:val="FF0000"/>
              </w:rPr>
            </w:pPr>
            <w:r>
              <w:rPr>
                <w:i/>
                <w:iCs/>
                <w:color w:val="FF0000"/>
              </w:rPr>
              <w:t>There is no overlap</w:t>
            </w:r>
          </w:p>
        </w:tc>
      </w:tr>
      <w:tr w:rsidR="008F4D94" w14:paraId="425F3DDB"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4FC694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5AD4C077" w14:textId="77777777" w:rsidR="008F4D94" w:rsidRPr="00AB69C8" w:rsidRDefault="008F4D94" w:rsidP="008F4D94">
      <w:pPr>
        <w:pStyle w:val="Heading4"/>
      </w:pPr>
      <w:bookmarkStart w:id="580" w:name="_Toc180420763"/>
      <w:r>
        <w:t>5.48</w:t>
      </w:r>
      <w:r w:rsidRPr="00AB69C8">
        <w:t>.2.</w:t>
      </w:r>
      <w:r>
        <w:t>2</w:t>
      </w:r>
      <w:r w:rsidRPr="00AB69C8">
        <w:tab/>
        <w:t>REFSENS requirements</w:t>
      </w:r>
      <w:bookmarkEnd w:id="580"/>
    </w:p>
    <w:p w14:paraId="2EE88121" w14:textId="77777777" w:rsidR="008F4D94" w:rsidRPr="00F76CAE" w:rsidRDefault="008F4D94" w:rsidP="008F4D94">
      <w:r w:rsidRPr="00F76CAE">
        <w:t>There</w:t>
      </w:r>
      <w:r>
        <w:t xml:space="preserve"> are</w:t>
      </w:r>
      <w:r w:rsidRPr="00F76CAE">
        <w:t xml:space="preserve"> no additional requirements</w:t>
      </w:r>
      <w:r>
        <w:t>.</w:t>
      </w:r>
    </w:p>
    <w:p w14:paraId="28AE980C" w14:textId="77777777" w:rsidR="008F4D94" w:rsidRPr="00195A56" w:rsidRDefault="008F4D94" w:rsidP="008F4D94">
      <w:pPr>
        <w:rPr>
          <w:color w:val="0070C0"/>
        </w:rPr>
      </w:pPr>
    </w:p>
    <w:p w14:paraId="4D0BBBA8" w14:textId="77777777" w:rsidR="008F4D94" w:rsidRDefault="008F4D94" w:rsidP="008F4D94">
      <w:pPr>
        <w:pStyle w:val="Heading2"/>
      </w:pPr>
      <w:bookmarkStart w:id="581" w:name="_Toc180420764"/>
      <w:r>
        <w:t>5.49</w:t>
      </w:r>
      <w:r>
        <w:tab/>
        <w:t>CA_n41-n71-n78</w:t>
      </w:r>
      <w:bookmarkEnd w:id="581"/>
    </w:p>
    <w:p w14:paraId="562AF7D1" w14:textId="77777777" w:rsidR="008F4D94" w:rsidRDefault="008F4D94" w:rsidP="008F4D94">
      <w:pPr>
        <w:pStyle w:val="Heading3"/>
        <w:rPr>
          <w:rFonts w:cs="Arial"/>
          <w:szCs w:val="28"/>
          <w:lang w:val="en-US" w:eastAsia="zh-CN"/>
        </w:rPr>
      </w:pPr>
      <w:bookmarkStart w:id="582" w:name="_Toc180420765"/>
      <w:r>
        <w:t>5.49.1</w:t>
      </w:r>
      <w:r>
        <w:tab/>
      </w:r>
      <w:r>
        <w:rPr>
          <w:rFonts w:cs="Arial"/>
          <w:szCs w:val="28"/>
          <w:lang w:val="en-US" w:eastAsia="zh-CN"/>
        </w:rPr>
        <w:t>Common for 1 band UL and 2 bands UL CA</w:t>
      </w:r>
      <w:bookmarkEnd w:id="582"/>
    </w:p>
    <w:p w14:paraId="4971FA52" w14:textId="77777777" w:rsidR="008F4D94" w:rsidRDefault="008F4D94" w:rsidP="008F4D94">
      <w:pPr>
        <w:pStyle w:val="Heading4"/>
      </w:pPr>
      <w:bookmarkStart w:id="583" w:name="_Toc180420766"/>
      <w:r>
        <w:t>5.49.1.1</w:t>
      </w:r>
      <w:r>
        <w:tab/>
      </w:r>
      <w:r>
        <w:rPr>
          <w:rFonts w:cs="Arial"/>
          <w:lang w:eastAsia="zh-CN"/>
        </w:rPr>
        <w:t>Operating bands for CA</w:t>
      </w:r>
      <w:bookmarkEnd w:id="583"/>
    </w:p>
    <w:p w14:paraId="349CFD1F" w14:textId="77777777" w:rsidR="008F4D94" w:rsidRDefault="008F4D94" w:rsidP="008F4D94">
      <w:pPr>
        <w:pStyle w:val="TH"/>
        <w:rPr>
          <w:lang w:val="en-US"/>
        </w:rPr>
      </w:pPr>
      <w:r>
        <w:rPr>
          <w:rFonts w:cs="Arial"/>
        </w:rPr>
        <w:t xml:space="preserve">Table </w:t>
      </w:r>
      <w:r>
        <w:rPr>
          <w:rFonts w:cs="Arial" w:hint="eastAsia"/>
          <w:lang w:val="en-US" w:eastAsia="zh-CN"/>
        </w:rPr>
        <w:t>5.49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736DD0B3"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7663B"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0209A25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6A6240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6EC0BF0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09620557"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6EC5CC9"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4B06B4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3F11527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1695BC35" w14:textId="77777777" w:rsidR="008F4D94" w:rsidRDefault="008F4D94" w:rsidP="00190399">
            <w:pPr>
              <w:spacing w:after="0"/>
              <w:rPr>
                <w:rFonts w:ascii="Arial" w:hAnsi="Arial" w:cs="Arial"/>
                <w:b/>
                <w:bCs/>
                <w:color w:val="000000"/>
                <w:sz w:val="18"/>
                <w:szCs w:val="18"/>
              </w:rPr>
            </w:pPr>
          </w:p>
        </w:tc>
      </w:tr>
      <w:tr w:rsidR="008F4D94" w14:paraId="59C50565"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73840B"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A9D5EA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2442F0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CCC6ED7" w14:textId="77777777" w:rsidR="008F4D94" w:rsidRDefault="008F4D94" w:rsidP="00190399">
            <w:pPr>
              <w:spacing w:after="0"/>
              <w:rPr>
                <w:rFonts w:ascii="Aptos Narrow" w:hAnsi="Aptos Narrow"/>
                <w:color w:val="000000"/>
                <w:sz w:val="22"/>
                <w:szCs w:val="22"/>
              </w:rPr>
            </w:pPr>
          </w:p>
        </w:tc>
      </w:tr>
      <w:tr w:rsidR="008F4D94" w14:paraId="53C78F44"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6CE4F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4A99639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798ECC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76486E9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18597AFE"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9CFF9A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2AA915E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33B9BBB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77627CC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556BF832"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D02BA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3C2692A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2ED528B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4287238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bl>
    <w:p w14:paraId="2A1D6870" w14:textId="77777777" w:rsidR="008F4D94" w:rsidRDefault="008F4D94" w:rsidP="008F4D94">
      <w:pPr>
        <w:pStyle w:val="TH"/>
      </w:pPr>
    </w:p>
    <w:p w14:paraId="453C5519" w14:textId="77777777" w:rsidR="008F4D94" w:rsidRPr="005D2633" w:rsidRDefault="008F4D94" w:rsidP="008F4D94">
      <w:pPr>
        <w:pStyle w:val="Heading4"/>
        <w:rPr>
          <w:rFonts w:cs="Arial"/>
          <w:lang w:eastAsia="zh-CN"/>
        </w:rPr>
      </w:pPr>
      <w:bookmarkStart w:id="584" w:name="_Toc180420767"/>
      <w:r>
        <w:rPr>
          <w:rFonts w:cs="Arial"/>
          <w:lang w:eastAsia="zh-CN"/>
        </w:rPr>
        <w:t>5.49</w:t>
      </w:r>
      <w:r w:rsidRPr="005D2633">
        <w:rPr>
          <w:rFonts w:cs="Arial"/>
          <w:lang w:eastAsia="zh-CN"/>
        </w:rPr>
        <w:t>.1.2</w:t>
      </w:r>
      <w:r w:rsidRPr="005D2633">
        <w:rPr>
          <w:rFonts w:cs="Arial"/>
          <w:lang w:eastAsia="zh-CN"/>
        </w:rPr>
        <w:tab/>
      </w:r>
      <w:r>
        <w:rPr>
          <w:rFonts w:cs="Arial"/>
          <w:lang w:eastAsia="zh-CN"/>
        </w:rPr>
        <w:t>Channel bandwidths per operating band for CA</w:t>
      </w:r>
      <w:bookmarkEnd w:id="584"/>
    </w:p>
    <w:p w14:paraId="369973B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55982E3F"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7F88F24"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5462D05E"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A32FC61"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108F8BF"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03B7340" w14:textId="77777777" w:rsidR="008F4D94" w:rsidRDefault="008F4D94" w:rsidP="00190399">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3C16379"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1D11F14D" w14:textId="77777777" w:rsidR="008F4D94" w:rsidRDefault="008F4D94" w:rsidP="00190399">
            <w:pPr>
              <w:pStyle w:val="TAH"/>
              <w:rPr>
                <w:szCs w:val="18"/>
                <w:lang w:val="en-US" w:eastAsia="zh-CN"/>
              </w:rPr>
            </w:pPr>
            <w:r>
              <w:t>Bandwidth combination set</w:t>
            </w:r>
          </w:p>
        </w:tc>
      </w:tr>
      <w:tr w:rsidR="008F4D94" w14:paraId="00338171"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6DE0853B"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CA_n41A-n71A-n78C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59641587" w14:textId="77777777" w:rsidR="008F4D94" w:rsidRDefault="008F4D94" w:rsidP="00190399">
            <w:pPr>
              <w:pStyle w:val="TAC"/>
              <w:rPr>
                <w:rFonts w:eastAsia="SimSun" w:cs="Arial"/>
                <w:szCs w:val="18"/>
                <w:lang w:val="en-US" w:eastAsia="zh-CN"/>
              </w:rPr>
            </w:pPr>
            <w:r>
              <w:rPr>
                <w:rFonts w:eastAsia="SimSun" w:cs="Arial"/>
                <w:szCs w:val="18"/>
                <w:lang w:val="en-US" w:eastAsia="zh-CN"/>
              </w:rPr>
              <w:t>CA_n78C</w:t>
            </w:r>
          </w:p>
          <w:p w14:paraId="6F9AC7DD" w14:textId="77777777" w:rsidR="008F4D94" w:rsidRPr="008963DF" w:rsidRDefault="008F4D94" w:rsidP="00190399">
            <w:pPr>
              <w:pStyle w:val="TAC"/>
              <w:rPr>
                <w:rFonts w:eastAsia="SimSun" w:cs="Arial"/>
                <w:szCs w:val="18"/>
                <w:lang w:val="en-US" w:eastAsia="zh-CN"/>
              </w:rPr>
            </w:pPr>
            <w:r w:rsidRPr="008963DF">
              <w:rPr>
                <w:rFonts w:eastAsia="SimSun" w:cs="Arial"/>
                <w:szCs w:val="18"/>
                <w:lang w:val="en-US" w:eastAsia="zh-CN"/>
              </w:rPr>
              <w:t>CA_n41A-n71A</w:t>
            </w:r>
          </w:p>
          <w:p w14:paraId="1FF251BD" w14:textId="77777777" w:rsidR="008F4D94" w:rsidRPr="008963DF" w:rsidRDefault="008F4D94" w:rsidP="00190399">
            <w:pPr>
              <w:pStyle w:val="TAC"/>
              <w:rPr>
                <w:rFonts w:eastAsia="SimSun" w:cs="Arial"/>
                <w:szCs w:val="18"/>
                <w:lang w:val="en-US" w:eastAsia="zh-CN"/>
              </w:rPr>
            </w:pPr>
            <w:r w:rsidRPr="008963DF">
              <w:rPr>
                <w:rFonts w:eastAsia="SimSun" w:cs="Arial"/>
                <w:szCs w:val="18"/>
                <w:lang w:val="en-US" w:eastAsia="zh-CN"/>
              </w:rPr>
              <w:t>CA_n41A-n78A</w:t>
            </w:r>
          </w:p>
          <w:p w14:paraId="2E367B3B" w14:textId="77777777" w:rsidR="008F4D94" w:rsidRPr="008963DF" w:rsidRDefault="008F4D94" w:rsidP="00190399">
            <w:pPr>
              <w:pStyle w:val="TAC"/>
              <w:rPr>
                <w:rFonts w:eastAsia="SimSun" w:cs="Arial"/>
                <w:szCs w:val="18"/>
                <w:lang w:val="en-US" w:eastAsia="zh-CN"/>
              </w:rPr>
            </w:pPr>
            <w:r w:rsidRPr="008963DF">
              <w:rPr>
                <w:rFonts w:eastAsia="SimSun" w:cs="Arial"/>
                <w:szCs w:val="18"/>
                <w:lang w:val="en-US" w:eastAsia="zh-CN"/>
              </w:rPr>
              <w:t>CA_n41A-n78C</w:t>
            </w:r>
          </w:p>
          <w:p w14:paraId="7B22496B" w14:textId="77777777" w:rsidR="008F4D94" w:rsidRPr="008963DF" w:rsidRDefault="008F4D94" w:rsidP="00190399">
            <w:pPr>
              <w:pStyle w:val="TAC"/>
              <w:rPr>
                <w:rFonts w:eastAsia="SimSun" w:cs="Arial"/>
                <w:szCs w:val="18"/>
                <w:lang w:val="en-US" w:eastAsia="zh-CN"/>
              </w:rPr>
            </w:pPr>
            <w:r w:rsidRPr="008963DF">
              <w:rPr>
                <w:rFonts w:eastAsia="SimSun" w:cs="Arial"/>
                <w:szCs w:val="18"/>
                <w:lang w:val="en-US" w:eastAsia="zh-CN"/>
              </w:rPr>
              <w:t>CA_n71A-n78A</w:t>
            </w:r>
          </w:p>
          <w:p w14:paraId="6D67768B" w14:textId="77777777" w:rsidR="008F4D94" w:rsidRPr="00B00CBD" w:rsidRDefault="008F4D94" w:rsidP="00190399">
            <w:pPr>
              <w:pStyle w:val="TAC"/>
              <w:rPr>
                <w:rFonts w:eastAsia="SimSun" w:cs="Arial"/>
                <w:szCs w:val="18"/>
                <w:lang w:val="en-US" w:eastAsia="zh-CN"/>
              </w:rPr>
            </w:pPr>
            <w:r w:rsidRPr="008963DF">
              <w:rPr>
                <w:rFonts w:eastAsia="SimSun" w:cs="Arial"/>
                <w:szCs w:val="18"/>
                <w:lang w:val="en-US" w:eastAsia="zh-CN"/>
              </w:rPr>
              <w:t>CA_n71A-n78C</w:t>
            </w:r>
          </w:p>
        </w:tc>
        <w:tc>
          <w:tcPr>
            <w:tcW w:w="709" w:type="dxa"/>
            <w:tcBorders>
              <w:left w:val="single" w:sz="4" w:space="0" w:color="auto"/>
              <w:right w:val="single" w:sz="4" w:space="0" w:color="auto"/>
            </w:tcBorders>
            <w:vAlign w:val="center"/>
          </w:tcPr>
          <w:p w14:paraId="353BA942" w14:textId="77777777" w:rsidR="008F4D94" w:rsidRPr="00B00CBD" w:rsidRDefault="008F4D94" w:rsidP="00190399">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CD91F12" w14:textId="77777777" w:rsidR="008F4D94" w:rsidRPr="008963DF" w:rsidRDefault="008F4D94" w:rsidP="00190399">
            <w:pPr>
              <w:keepNext/>
              <w:keepLines/>
              <w:spacing w:after="0"/>
              <w:jc w:val="center"/>
              <w:textAlignment w:val="bottom"/>
              <w:rPr>
                <w:rFonts w:ascii="Arial" w:hAnsi="Arial" w:cs="Arial"/>
                <w:sz w:val="18"/>
                <w:szCs w:val="18"/>
                <w:lang w:val="en-US" w:eastAsia="zh-CN"/>
              </w:rPr>
            </w:pPr>
            <w:r w:rsidRPr="008963DF">
              <w:rPr>
                <w:rFonts w:ascii="Arial" w:eastAsia="SimSun" w:hAnsi="Arial" w:cs="Arial"/>
                <w:sz w:val="18"/>
                <w:szCs w:val="18"/>
                <w:lang w:val="en-US" w:eastAsia="zh-CN" w:bidi="ar"/>
              </w:rPr>
              <w:t>5,10,15,20,25,30,35,40,45,50,60,70,80,90,100</w:t>
            </w:r>
          </w:p>
        </w:tc>
        <w:tc>
          <w:tcPr>
            <w:tcW w:w="1202" w:type="dxa"/>
            <w:tcBorders>
              <w:left w:val="single" w:sz="4" w:space="0" w:color="auto"/>
              <w:bottom w:val="nil"/>
              <w:right w:val="single" w:sz="4" w:space="0" w:color="auto"/>
            </w:tcBorders>
            <w:shd w:val="clear" w:color="auto" w:fill="auto"/>
            <w:vAlign w:val="center"/>
          </w:tcPr>
          <w:p w14:paraId="4089C410" w14:textId="77777777" w:rsidR="008F4D94" w:rsidRPr="00B00CBD" w:rsidRDefault="008F4D94" w:rsidP="00190399">
            <w:pPr>
              <w:pStyle w:val="TAC"/>
              <w:rPr>
                <w:rFonts w:cs="Arial"/>
                <w:szCs w:val="18"/>
                <w:lang w:val="en-US" w:eastAsia="zh-CN"/>
              </w:rPr>
            </w:pPr>
            <w:r>
              <w:rPr>
                <w:rFonts w:eastAsia="SimSun" w:cs="Arial"/>
                <w:szCs w:val="18"/>
                <w:lang w:val="en-US" w:eastAsia="zh-CN" w:bidi="ar"/>
              </w:rPr>
              <w:t>4 and 5</w:t>
            </w:r>
          </w:p>
        </w:tc>
      </w:tr>
      <w:tr w:rsidR="008F4D94" w14:paraId="18BA46E8"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52F9878B"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D1C1E1"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0F07A98F" w14:textId="77777777" w:rsidR="008F4D94" w:rsidRPr="00B00CBD" w:rsidRDefault="008F4D94" w:rsidP="00190399">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34009E1A"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202" w:type="dxa"/>
            <w:tcBorders>
              <w:top w:val="nil"/>
              <w:left w:val="single" w:sz="4" w:space="0" w:color="auto"/>
              <w:bottom w:val="nil"/>
              <w:right w:val="single" w:sz="4" w:space="0" w:color="auto"/>
            </w:tcBorders>
            <w:shd w:val="clear" w:color="auto" w:fill="auto"/>
            <w:vAlign w:val="center"/>
          </w:tcPr>
          <w:p w14:paraId="16BE2C68" w14:textId="77777777" w:rsidR="008F4D94" w:rsidRPr="00B00CBD" w:rsidRDefault="008F4D94" w:rsidP="00190399">
            <w:pPr>
              <w:pStyle w:val="TAC"/>
              <w:rPr>
                <w:rFonts w:cs="Arial"/>
                <w:szCs w:val="18"/>
                <w:lang w:val="en-US" w:eastAsia="zh-CN"/>
              </w:rPr>
            </w:pPr>
          </w:p>
        </w:tc>
      </w:tr>
      <w:tr w:rsidR="008F4D94" w14:paraId="155BEF18"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3D3F03CE"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581C14A"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4DE10A59" w14:textId="77777777" w:rsidR="008F4D94" w:rsidRDefault="008F4D94" w:rsidP="00190399">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4D56E9B3"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 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A504B0D" w14:textId="77777777" w:rsidR="008F4D94" w:rsidRPr="00B00CBD" w:rsidRDefault="008F4D94" w:rsidP="00190399">
            <w:pPr>
              <w:pStyle w:val="TAC"/>
              <w:rPr>
                <w:rFonts w:cs="Arial"/>
                <w:szCs w:val="18"/>
                <w:lang w:val="en-US" w:eastAsia="zh-CN"/>
              </w:rPr>
            </w:pPr>
          </w:p>
        </w:tc>
      </w:tr>
    </w:tbl>
    <w:p w14:paraId="02F01622" w14:textId="77777777" w:rsidR="008F4D94" w:rsidRDefault="008F4D94" w:rsidP="008F4D94">
      <w:pPr>
        <w:pStyle w:val="Heading4"/>
        <w:rPr>
          <w:rFonts w:cs="Arial"/>
          <w:szCs w:val="22"/>
          <w:lang w:val="en-US" w:eastAsia="zh-CN"/>
        </w:rPr>
      </w:pPr>
      <w:bookmarkStart w:id="585" w:name="_Toc180420768"/>
      <w:r>
        <w:rPr>
          <w:rFonts w:cs="Arial"/>
          <w:lang w:eastAsia="zh-CN"/>
        </w:rPr>
        <w:t>5.49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85"/>
    </w:p>
    <w:p w14:paraId="4F8DC27C" w14:textId="77777777" w:rsidR="008F4D94" w:rsidRPr="008963DF" w:rsidRDefault="008F4D94" w:rsidP="008F4D94">
      <w:pPr>
        <w:rPr>
          <w:lang w:val="en-US" w:eastAsia="zh-CN"/>
        </w:rPr>
      </w:pPr>
      <w:r>
        <w:rPr>
          <w:lang w:val="en-US" w:eastAsia="zh-CN"/>
        </w:rPr>
        <w:t>Already provided in fallback.</w:t>
      </w:r>
    </w:p>
    <w:p w14:paraId="0C6AE85E" w14:textId="77777777" w:rsidR="008F4D94" w:rsidRPr="005D2633" w:rsidRDefault="008F4D94" w:rsidP="008F4D94">
      <w:pPr>
        <w:pStyle w:val="Heading3"/>
        <w:rPr>
          <w:rFonts w:cs="Arial"/>
          <w:szCs w:val="28"/>
          <w:lang w:val="en-US" w:eastAsia="zh-CN"/>
        </w:rPr>
      </w:pPr>
      <w:bookmarkStart w:id="586" w:name="_Toc180420769"/>
      <w:r>
        <w:rPr>
          <w:rFonts w:cs="Arial"/>
          <w:szCs w:val="28"/>
          <w:lang w:val="en-US" w:eastAsia="zh-CN"/>
        </w:rPr>
        <w:lastRenderedPageBreak/>
        <w:t>5.49</w:t>
      </w:r>
      <w:r w:rsidRPr="005D2633">
        <w:rPr>
          <w:rFonts w:cs="Arial"/>
          <w:szCs w:val="28"/>
          <w:lang w:val="en-US" w:eastAsia="zh-CN"/>
        </w:rPr>
        <w:t>.2</w:t>
      </w:r>
      <w:r w:rsidRPr="005D2633">
        <w:rPr>
          <w:rFonts w:cs="Arial"/>
          <w:szCs w:val="28"/>
          <w:lang w:val="en-US" w:eastAsia="zh-CN"/>
        </w:rPr>
        <w:tab/>
        <w:t>Specific for 2 bands UL CA</w:t>
      </w:r>
      <w:bookmarkEnd w:id="586"/>
    </w:p>
    <w:p w14:paraId="7C61160B" w14:textId="77777777" w:rsidR="008F4D94" w:rsidRPr="00140BB6" w:rsidRDefault="008F4D94" w:rsidP="008F4D94">
      <w:pPr>
        <w:pStyle w:val="Heading4"/>
      </w:pPr>
      <w:bookmarkStart w:id="587" w:name="_Toc180420770"/>
      <w:r>
        <w:t>5.49</w:t>
      </w:r>
      <w:r w:rsidRPr="00140BB6">
        <w:t>.2.1</w:t>
      </w:r>
      <w:r w:rsidRPr="00140BB6">
        <w:tab/>
        <w:t>UE co-existence studies</w:t>
      </w:r>
      <w:bookmarkEnd w:id="587"/>
    </w:p>
    <w:p w14:paraId="3397912B" w14:textId="77777777" w:rsidR="008F4D94" w:rsidRPr="00242348" w:rsidRDefault="008F4D94" w:rsidP="008F4D94">
      <w:pPr>
        <w:pStyle w:val="Heading5"/>
        <w:rPr>
          <w:snapToGrid w:val="0"/>
        </w:rPr>
      </w:pPr>
      <w:bookmarkStart w:id="588" w:name="_Toc180420771"/>
      <w:r>
        <w:rPr>
          <w:rFonts w:hint="eastAsia"/>
          <w:snapToGrid w:val="0"/>
        </w:rPr>
        <w:t>5.49</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88"/>
    </w:p>
    <w:p w14:paraId="58A8EB1F" w14:textId="77777777" w:rsidR="008F4D94" w:rsidRPr="00140BB6" w:rsidRDefault="008F4D94" w:rsidP="008F4D94">
      <w:r w:rsidRPr="00140BB6">
        <w:t xml:space="preserve">Table </w:t>
      </w:r>
      <w:r>
        <w:t>5.49</w:t>
      </w:r>
      <w:r w:rsidRPr="00140BB6">
        <w:t>.2.</w:t>
      </w:r>
      <w:r>
        <w:t>1</w:t>
      </w:r>
      <w:r w:rsidRPr="00140BB6">
        <w:t>.2-1 provides the two UL band with one band, along with 2CC intra-band uplink CA triple beat products into band n</w:t>
      </w:r>
      <w:r>
        <w:t>71</w:t>
      </w:r>
      <w:r w:rsidRPr="00140BB6">
        <w:t xml:space="preserve"> interference analysis for CA_n</w:t>
      </w:r>
      <w:r>
        <w:t>41</w:t>
      </w:r>
      <w:r w:rsidRPr="00140BB6">
        <w:t>A -n</w:t>
      </w:r>
      <w:r>
        <w:t>78</w:t>
      </w:r>
      <w:r w:rsidRPr="00140BB6">
        <w:t>C with n</w:t>
      </w:r>
      <w:r>
        <w:t>41</w:t>
      </w:r>
      <w:r w:rsidRPr="00140BB6">
        <w:t>/</w:t>
      </w:r>
      <w:r>
        <w:t>78</w:t>
      </w:r>
      <w:r w:rsidRPr="00140BB6">
        <w:t xml:space="preserve">C transmitting with a </w:t>
      </w:r>
      <w:r>
        <w:t xml:space="preserve">200 </w:t>
      </w:r>
      <w:r w:rsidRPr="00140BB6">
        <w:t>MHz maximum instantaneous bandwidth.</w:t>
      </w:r>
    </w:p>
    <w:p w14:paraId="6350EF8F" w14:textId="77777777" w:rsidR="008F4D94" w:rsidRPr="00140BB6" w:rsidRDefault="008F4D94" w:rsidP="008F4D94">
      <w:pPr>
        <w:pStyle w:val="TH"/>
      </w:pPr>
      <w:r w:rsidRPr="00140BB6">
        <w:t xml:space="preserve">Table </w:t>
      </w:r>
      <w:r>
        <w:t>5.49</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075A1CE7"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31EFC"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C881D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n41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28E15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7ECD13E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13904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492BCC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7C60CE9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28E389A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3C25522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BD138A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827E0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n41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529DA63" w14:textId="77777777" w:rsidR="008F4D94" w:rsidRDefault="008F4D94" w:rsidP="00190399">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1ABEDDE" w14:textId="77777777" w:rsidR="008F4D94" w:rsidRDefault="008F4D94" w:rsidP="00190399">
            <w:pPr>
              <w:spacing w:after="0"/>
              <w:jc w:val="center"/>
              <w:rPr>
                <w:color w:val="000000"/>
                <w:sz w:val="18"/>
                <w:szCs w:val="18"/>
              </w:rPr>
            </w:pPr>
            <w:r>
              <w:rPr>
                <w:color w:val="000000"/>
                <w:sz w:val="18"/>
                <w:szCs w:val="18"/>
              </w:rPr>
              <w:t>3300-3800</w:t>
            </w:r>
          </w:p>
        </w:tc>
      </w:tr>
      <w:tr w:rsidR="008F4D94" w14:paraId="23BEEEA4"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78860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n71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EBA056B" w14:textId="77777777" w:rsidR="008F4D94" w:rsidRDefault="008F4D94" w:rsidP="00190399">
            <w:pPr>
              <w:spacing w:after="0"/>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016EBC0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030307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7BD043AE"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6ED5C02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1939DE6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5C157D5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F774D3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5EDA67E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4FA63A53"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FC170B4" w14:textId="77777777" w:rsidR="008F4D94" w:rsidRDefault="008F4D94" w:rsidP="00190399">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B0DAB64" w14:textId="77777777" w:rsidR="008F4D94" w:rsidRDefault="008F4D94" w:rsidP="00190399">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1674FADD"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0C8BA77" w14:textId="77777777" w:rsidR="008F4D94" w:rsidRDefault="008F4D94" w:rsidP="00190399">
            <w:pPr>
              <w:spacing w:after="0"/>
              <w:jc w:val="center"/>
              <w:rPr>
                <w:color w:val="000000"/>
                <w:sz w:val="18"/>
                <w:szCs w:val="18"/>
              </w:rPr>
            </w:pPr>
            <w:r>
              <w:rPr>
                <w:color w:val="000000"/>
                <w:sz w:val="18"/>
                <w:szCs w:val="18"/>
              </w:rPr>
              <w:t>0 -200</w:t>
            </w:r>
          </w:p>
        </w:tc>
      </w:tr>
      <w:tr w:rsidR="008F4D94" w14:paraId="68FC751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7186CD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3F14B3D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8445EB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1F1F53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0A57E51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103AC6A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2546C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91A16F2" w14:textId="77777777" w:rsidR="008F4D94" w:rsidRDefault="008F4D94" w:rsidP="00190399">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8EEE7AD" w14:textId="77777777" w:rsidR="008F4D94" w:rsidRDefault="008F4D94" w:rsidP="00190399">
            <w:pPr>
              <w:spacing w:after="0"/>
              <w:jc w:val="center"/>
              <w:rPr>
                <w:color w:val="000000"/>
                <w:sz w:val="18"/>
                <w:szCs w:val="18"/>
              </w:rPr>
            </w:pPr>
            <w:r>
              <w:rPr>
                <w:color w:val="000000"/>
                <w:sz w:val="18"/>
                <w:szCs w:val="18"/>
              </w:rPr>
              <w:t>2690-2890</w:t>
            </w:r>
          </w:p>
        </w:tc>
      </w:tr>
      <w:tr w:rsidR="008F4D94" w14:paraId="51ABECD0"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9E45A6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086CD173" w14:textId="77777777" w:rsidR="008F4D94" w:rsidRDefault="008F4D94" w:rsidP="00190399">
            <w:pPr>
              <w:spacing w:after="0"/>
              <w:rPr>
                <w:i/>
                <w:iCs/>
                <w:color w:val="FF0000"/>
              </w:rPr>
            </w:pPr>
            <w:r>
              <w:rPr>
                <w:i/>
                <w:iCs/>
                <w:color w:val="FF0000"/>
              </w:rPr>
              <w:t>There is no overlap</w:t>
            </w:r>
          </w:p>
        </w:tc>
      </w:tr>
      <w:tr w:rsidR="008F4D94" w14:paraId="23A8E2BF"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BA8BEB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210F8DAF" w14:textId="77777777" w:rsidR="008F4D94" w:rsidRDefault="008F4D94" w:rsidP="008F4D94"/>
    <w:p w14:paraId="6CBB334F" w14:textId="77777777" w:rsidR="008F4D94" w:rsidRPr="00140BB6" w:rsidRDefault="008F4D94" w:rsidP="008F4D94">
      <w:r>
        <w:t>5.49</w:t>
      </w:r>
      <w:r w:rsidRPr="00140BB6">
        <w:t>.2.</w:t>
      </w:r>
      <w:r>
        <w:t>1</w:t>
      </w:r>
      <w:r w:rsidRPr="00140BB6">
        <w:t>.2-</w:t>
      </w:r>
      <w:r>
        <w:t>2</w:t>
      </w:r>
      <w:r w:rsidRPr="00140BB6">
        <w:t xml:space="preserve"> provides the two UL band with one band, along with 2CC intra-band uplink CA triple beat products into band n</w:t>
      </w:r>
      <w:r>
        <w:t>41</w:t>
      </w:r>
      <w:r w:rsidRPr="00140BB6">
        <w:t xml:space="preserve"> interference analysis for CA_n</w:t>
      </w:r>
      <w:r>
        <w:t>71</w:t>
      </w:r>
      <w:r w:rsidRPr="00140BB6">
        <w:t>A-n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64AC5B80" w14:textId="77777777" w:rsidR="008F4D94" w:rsidRPr="00140BB6" w:rsidRDefault="008F4D94" w:rsidP="008F4D94">
      <w:pPr>
        <w:pStyle w:val="TH"/>
      </w:pPr>
      <w:r w:rsidRPr="00140BB6">
        <w:t xml:space="preserve">Table </w:t>
      </w:r>
      <w:r>
        <w:t>5.49</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8F4D94" w14:paraId="32664DC2"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F3CCE"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C0C759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n71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508EC8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5F25800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C1E21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E0B8BA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5BF99D2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120F857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787FEFF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F8F5CF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ACF69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n71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7CD03A" w14:textId="77777777" w:rsidR="008F4D94" w:rsidRDefault="008F4D94" w:rsidP="00190399">
            <w:pPr>
              <w:spacing w:after="0"/>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94D24F4" w14:textId="77777777" w:rsidR="008F4D94" w:rsidRDefault="008F4D94" w:rsidP="00190399">
            <w:pPr>
              <w:spacing w:after="0"/>
              <w:jc w:val="center"/>
              <w:rPr>
                <w:color w:val="000000"/>
                <w:sz w:val="18"/>
                <w:szCs w:val="18"/>
              </w:rPr>
            </w:pPr>
            <w:r>
              <w:rPr>
                <w:color w:val="000000"/>
                <w:sz w:val="18"/>
                <w:szCs w:val="18"/>
              </w:rPr>
              <w:t>3300-3800</w:t>
            </w:r>
          </w:p>
        </w:tc>
      </w:tr>
      <w:tr w:rsidR="008F4D94" w14:paraId="3AAE61A1"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EF202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n41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5B1C552" w14:textId="77777777" w:rsidR="008F4D94" w:rsidRDefault="008F4D94" w:rsidP="00190399">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6FEBC18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426BBFE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513C1B5D"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4EE42D5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22AD146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64F3FE5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7F72454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5DD8623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71C20048" w14:textId="77777777" w:rsidTr="00190399">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09F29AA7" w14:textId="77777777" w:rsidR="008F4D94" w:rsidRDefault="008F4D94" w:rsidP="00190399">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B23A04E" w14:textId="77777777" w:rsidR="008F4D94" w:rsidRDefault="008F4D94" w:rsidP="00190399">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60C9AD8C"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413AC33" w14:textId="77777777" w:rsidR="008F4D94" w:rsidRDefault="008F4D94" w:rsidP="00190399">
            <w:pPr>
              <w:spacing w:after="0"/>
              <w:jc w:val="center"/>
              <w:rPr>
                <w:color w:val="000000"/>
                <w:sz w:val="18"/>
                <w:szCs w:val="18"/>
              </w:rPr>
            </w:pPr>
            <w:r>
              <w:rPr>
                <w:color w:val="000000"/>
                <w:sz w:val="18"/>
                <w:szCs w:val="18"/>
              </w:rPr>
              <w:t>0 -200</w:t>
            </w:r>
          </w:p>
        </w:tc>
      </w:tr>
      <w:tr w:rsidR="008F4D94" w14:paraId="600EFEFF"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A91CF9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6D6341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629A2F5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5016677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068CBBD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30DF92A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A5958F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0B633BA" w14:textId="77777777" w:rsidR="008F4D94" w:rsidRDefault="008F4D94" w:rsidP="00190399">
            <w:pPr>
              <w:spacing w:after="0"/>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8EB2B0E" w14:textId="77777777" w:rsidR="008F4D94" w:rsidRDefault="008F4D94" w:rsidP="00190399">
            <w:pPr>
              <w:spacing w:after="0"/>
              <w:jc w:val="center"/>
              <w:rPr>
                <w:color w:val="000000"/>
                <w:sz w:val="18"/>
                <w:szCs w:val="18"/>
              </w:rPr>
            </w:pPr>
            <w:r>
              <w:rPr>
                <w:color w:val="000000"/>
                <w:sz w:val="18"/>
                <w:szCs w:val="18"/>
              </w:rPr>
              <w:t>698-898</w:t>
            </w:r>
          </w:p>
        </w:tc>
      </w:tr>
      <w:tr w:rsidR="008F4D94" w14:paraId="77DE5F41"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C0AC17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3AD3BDE" w14:textId="77777777" w:rsidR="008F4D94" w:rsidRDefault="008F4D94" w:rsidP="00190399">
            <w:pPr>
              <w:spacing w:after="0"/>
              <w:rPr>
                <w:i/>
                <w:iCs/>
                <w:color w:val="FF0000"/>
              </w:rPr>
            </w:pPr>
            <w:r>
              <w:rPr>
                <w:i/>
                <w:iCs/>
                <w:color w:val="FF0000"/>
              </w:rPr>
              <w:t>There is no overlap</w:t>
            </w:r>
          </w:p>
        </w:tc>
      </w:tr>
      <w:tr w:rsidR="008F4D94" w14:paraId="7B94B68D"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28F935E1" w14:textId="77777777" w:rsidR="008F4D94" w:rsidRDefault="008F4D94" w:rsidP="00190399">
            <w:pPr>
              <w:spacing w:after="0"/>
              <w:ind w:left="-671"/>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132C39CF" w14:textId="77777777" w:rsidR="008F4D94" w:rsidRDefault="008F4D94" w:rsidP="008F4D94">
      <w:pPr>
        <w:pStyle w:val="Heading4"/>
      </w:pPr>
    </w:p>
    <w:p w14:paraId="22B273F9" w14:textId="77777777" w:rsidR="008F4D94" w:rsidRPr="00AB69C8" w:rsidRDefault="008F4D94" w:rsidP="008F4D94">
      <w:pPr>
        <w:pStyle w:val="Heading4"/>
      </w:pPr>
      <w:bookmarkStart w:id="589" w:name="_Toc180420772"/>
      <w:r>
        <w:t>5.49</w:t>
      </w:r>
      <w:r w:rsidRPr="00AB69C8">
        <w:t>.2.</w:t>
      </w:r>
      <w:r>
        <w:t>2</w:t>
      </w:r>
      <w:r w:rsidRPr="00AB69C8">
        <w:tab/>
        <w:t>REFSENS requirements</w:t>
      </w:r>
      <w:bookmarkEnd w:id="589"/>
    </w:p>
    <w:p w14:paraId="3317CCA8" w14:textId="77777777" w:rsidR="008F4D94" w:rsidRPr="00057F51" w:rsidRDefault="008F4D94" w:rsidP="008F4D94">
      <w:pPr>
        <w:rPr>
          <w:lang w:val="en-US" w:eastAsia="zh-CN"/>
        </w:rPr>
      </w:pPr>
      <w:r w:rsidRPr="00057F51">
        <w:rPr>
          <w:lang w:val="en-US" w:eastAsia="zh-CN"/>
        </w:rPr>
        <w:t xml:space="preserve">There </w:t>
      </w:r>
      <w:r>
        <w:rPr>
          <w:lang w:val="en-US" w:eastAsia="zh-CN"/>
        </w:rPr>
        <w:t>are</w:t>
      </w:r>
      <w:r w:rsidRPr="00057F51">
        <w:rPr>
          <w:lang w:val="en-US" w:eastAsia="zh-CN"/>
        </w:rPr>
        <w:t xml:space="preserve"> no additional Refsens requirements</w:t>
      </w:r>
      <w:r>
        <w:rPr>
          <w:lang w:val="en-US" w:eastAsia="zh-CN"/>
        </w:rPr>
        <w:t>.</w:t>
      </w:r>
    </w:p>
    <w:p w14:paraId="33132186" w14:textId="77777777" w:rsidR="008F4D94" w:rsidRPr="00805D19" w:rsidRDefault="008F4D94" w:rsidP="008F4D94">
      <w:pPr>
        <w:rPr>
          <w:color w:val="0070C0"/>
          <w:lang w:val="en-US"/>
        </w:rPr>
      </w:pPr>
    </w:p>
    <w:p w14:paraId="7FF9D902" w14:textId="77777777" w:rsidR="008F4D94" w:rsidRDefault="008F4D94" w:rsidP="008F4D94">
      <w:pPr>
        <w:pStyle w:val="Heading2"/>
      </w:pPr>
      <w:bookmarkStart w:id="590" w:name="_Toc180420773"/>
      <w:r>
        <w:lastRenderedPageBreak/>
        <w:t>5.50</w:t>
      </w:r>
      <w:r>
        <w:tab/>
        <w:t>CA_n8-n41-n78</w:t>
      </w:r>
      <w:bookmarkEnd w:id="590"/>
    </w:p>
    <w:p w14:paraId="2F071EEF" w14:textId="77777777" w:rsidR="008F4D94" w:rsidRDefault="008F4D94" w:rsidP="008F4D94">
      <w:pPr>
        <w:pStyle w:val="Heading3"/>
        <w:rPr>
          <w:rFonts w:cs="Arial"/>
          <w:szCs w:val="28"/>
          <w:lang w:val="en-US" w:eastAsia="zh-CN"/>
        </w:rPr>
      </w:pPr>
      <w:bookmarkStart w:id="591" w:name="_Toc180420774"/>
      <w:r>
        <w:t>5.50.1</w:t>
      </w:r>
      <w:r>
        <w:tab/>
      </w:r>
      <w:r>
        <w:rPr>
          <w:rFonts w:cs="Arial"/>
          <w:szCs w:val="28"/>
          <w:lang w:val="en-US" w:eastAsia="zh-CN"/>
        </w:rPr>
        <w:t>Common for 1 band UL and 2 bands UL CA</w:t>
      </w:r>
      <w:bookmarkEnd w:id="591"/>
    </w:p>
    <w:p w14:paraId="3F3A7E62" w14:textId="77777777" w:rsidR="008F4D94" w:rsidRDefault="008F4D94" w:rsidP="008F4D94">
      <w:pPr>
        <w:pStyle w:val="Heading4"/>
      </w:pPr>
      <w:bookmarkStart w:id="592" w:name="_Toc180420775"/>
      <w:r>
        <w:t>5.50.1.1</w:t>
      </w:r>
      <w:r>
        <w:tab/>
      </w:r>
      <w:r>
        <w:rPr>
          <w:rFonts w:cs="Arial"/>
          <w:lang w:eastAsia="zh-CN"/>
        </w:rPr>
        <w:t>Operating bands for CA</w:t>
      </w:r>
      <w:bookmarkEnd w:id="592"/>
    </w:p>
    <w:p w14:paraId="420F3AFC" w14:textId="77777777" w:rsidR="008F4D94" w:rsidRDefault="008F4D94" w:rsidP="008F4D94">
      <w:pPr>
        <w:pStyle w:val="TH"/>
        <w:rPr>
          <w:lang w:val="en-US"/>
        </w:rPr>
      </w:pPr>
      <w:r>
        <w:rPr>
          <w:rFonts w:cs="Arial"/>
        </w:rPr>
        <w:t xml:space="preserve">Table </w:t>
      </w:r>
      <w:r>
        <w:rPr>
          <w:rFonts w:cs="Arial" w:hint="eastAsia"/>
          <w:lang w:val="en-US" w:eastAsia="zh-CN"/>
        </w:rPr>
        <w:t>5.50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EA02329" w14:textId="77777777" w:rsidTr="00190399">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6B707"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2B86D7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84B897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64E4F53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1A93882"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071B01E"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47E28A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36EB03A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70F9291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5CC79D99" w14:textId="77777777" w:rsidTr="00190399">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E9AA11" w14:textId="77777777" w:rsidR="008F4D94" w:rsidRDefault="008F4D94" w:rsidP="00190399">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62E3C0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16C170B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160F1C91" w14:textId="77777777" w:rsidR="008F4D94" w:rsidRDefault="008F4D94" w:rsidP="00190399">
            <w:pPr>
              <w:spacing w:after="0"/>
              <w:rPr>
                <w:rFonts w:ascii="Aptos Narrow" w:hAnsi="Aptos Narrow"/>
                <w:color w:val="000000"/>
                <w:sz w:val="22"/>
                <w:szCs w:val="22"/>
              </w:rPr>
            </w:pPr>
            <w:r>
              <w:rPr>
                <w:rFonts w:ascii="Aptos Narrow" w:hAnsi="Aptos Narrow"/>
                <w:color w:val="000000"/>
                <w:sz w:val="22"/>
                <w:szCs w:val="22"/>
              </w:rPr>
              <w:t> </w:t>
            </w:r>
          </w:p>
        </w:tc>
      </w:tr>
      <w:tr w:rsidR="008F4D94" w14:paraId="7582BEB2"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F5D5E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221B677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105D1FC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5F986C6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046350A" w14:textId="77777777" w:rsidTr="00190399">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DA9D5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64D3C56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2B4A2C8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579C3FB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6ABB3EA1" w14:textId="77777777" w:rsidTr="0019039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6D926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4695739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6E807EA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288F21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TDD</w:t>
            </w:r>
          </w:p>
        </w:tc>
      </w:tr>
    </w:tbl>
    <w:p w14:paraId="2C5E9921" w14:textId="77777777" w:rsidR="008F4D94" w:rsidRDefault="008F4D94" w:rsidP="008F4D94">
      <w:pPr>
        <w:pStyle w:val="TH"/>
      </w:pPr>
    </w:p>
    <w:p w14:paraId="44255D61" w14:textId="77777777" w:rsidR="008F4D94" w:rsidRPr="005D2633" w:rsidRDefault="008F4D94" w:rsidP="008F4D94">
      <w:pPr>
        <w:pStyle w:val="Heading4"/>
        <w:rPr>
          <w:rFonts w:cs="Arial"/>
          <w:lang w:eastAsia="zh-CN"/>
        </w:rPr>
      </w:pPr>
      <w:bookmarkStart w:id="593" w:name="_Toc180420776"/>
      <w:r>
        <w:rPr>
          <w:rFonts w:cs="Arial"/>
          <w:lang w:eastAsia="zh-CN"/>
        </w:rPr>
        <w:t>5.50</w:t>
      </w:r>
      <w:r w:rsidRPr="005D2633">
        <w:rPr>
          <w:rFonts w:cs="Arial"/>
          <w:lang w:eastAsia="zh-CN"/>
        </w:rPr>
        <w:t>.1.2</w:t>
      </w:r>
      <w:r w:rsidRPr="005D2633">
        <w:rPr>
          <w:rFonts w:cs="Arial"/>
          <w:lang w:eastAsia="zh-CN"/>
        </w:rPr>
        <w:tab/>
      </w:r>
      <w:r>
        <w:rPr>
          <w:rFonts w:cs="Arial"/>
          <w:lang w:eastAsia="zh-CN"/>
        </w:rPr>
        <w:t>Channel bandwidths per operating band for CA</w:t>
      </w:r>
      <w:bookmarkEnd w:id="593"/>
    </w:p>
    <w:p w14:paraId="687C3CA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5.50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0593566B"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12F105C"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9A3C333"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066F4CF"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8CA4F13"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4484400" w14:textId="77777777" w:rsidR="008F4D94" w:rsidRDefault="008F4D94" w:rsidP="00190399">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73659E4D"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single" w:sz="4" w:space="0" w:color="auto"/>
              <w:right w:val="single" w:sz="4" w:space="0" w:color="auto"/>
            </w:tcBorders>
            <w:shd w:val="clear" w:color="auto" w:fill="auto"/>
            <w:vAlign w:val="center"/>
          </w:tcPr>
          <w:p w14:paraId="1C76EE61" w14:textId="77777777" w:rsidR="008F4D94" w:rsidRDefault="008F4D94" w:rsidP="00190399">
            <w:pPr>
              <w:pStyle w:val="TAH"/>
              <w:rPr>
                <w:szCs w:val="18"/>
                <w:lang w:val="en-US" w:eastAsia="zh-CN"/>
              </w:rPr>
            </w:pPr>
            <w:r>
              <w:t>Bandwidth combination set</w:t>
            </w:r>
          </w:p>
        </w:tc>
      </w:tr>
      <w:tr w:rsidR="008F4D94" w14:paraId="520ECDEE"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3A844BB4" w14:textId="77777777" w:rsidR="008F4D94" w:rsidRDefault="008F4D94" w:rsidP="00190399">
            <w:pPr>
              <w:pStyle w:val="TAC"/>
              <w:rPr>
                <w:rFonts w:eastAsia="SimSun" w:cs="Arial"/>
                <w:szCs w:val="18"/>
                <w:lang w:val="en-US" w:eastAsia="zh-CN"/>
              </w:rPr>
            </w:pPr>
            <w:r>
              <w:rPr>
                <w:rFonts w:eastAsia="SimSun" w:cs="Arial"/>
                <w:szCs w:val="18"/>
                <w:lang w:val="en-US" w:eastAsia="zh-CN"/>
              </w:rPr>
              <w:t>CA_n8A-n41A-n78A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058F982" w14:textId="77777777" w:rsidR="008F4D94" w:rsidRPr="00E34217" w:rsidRDefault="008F4D94" w:rsidP="00190399">
            <w:pPr>
              <w:pStyle w:val="TAC"/>
              <w:rPr>
                <w:rFonts w:eastAsia="SimSun" w:cs="Arial"/>
                <w:szCs w:val="18"/>
                <w:lang w:val="en-US" w:eastAsia="zh-CN"/>
              </w:rPr>
            </w:pPr>
            <w:r w:rsidRPr="00E34217">
              <w:rPr>
                <w:rFonts w:eastAsia="SimSun" w:cs="Arial"/>
                <w:szCs w:val="18"/>
                <w:lang w:val="en-US" w:eastAsia="zh-CN"/>
              </w:rPr>
              <w:t>CA_n8A-n41A</w:t>
            </w:r>
          </w:p>
          <w:p w14:paraId="70689DC8" w14:textId="77777777" w:rsidR="008F4D94" w:rsidRPr="00E34217" w:rsidRDefault="008F4D94" w:rsidP="00190399">
            <w:pPr>
              <w:pStyle w:val="TAC"/>
              <w:rPr>
                <w:rFonts w:eastAsia="SimSun" w:cs="Arial"/>
                <w:szCs w:val="18"/>
                <w:lang w:val="en-US" w:eastAsia="zh-CN"/>
              </w:rPr>
            </w:pPr>
            <w:r w:rsidRPr="00E34217">
              <w:rPr>
                <w:rFonts w:eastAsia="SimSun" w:cs="Arial"/>
                <w:szCs w:val="18"/>
                <w:lang w:val="en-US" w:eastAsia="zh-CN"/>
              </w:rPr>
              <w:t>CA_n8A-n78A</w:t>
            </w:r>
          </w:p>
          <w:p w14:paraId="7879EC47" w14:textId="77777777" w:rsidR="008F4D94" w:rsidRPr="00E34217" w:rsidRDefault="008F4D94" w:rsidP="00190399">
            <w:pPr>
              <w:pStyle w:val="TAC"/>
              <w:rPr>
                <w:rFonts w:eastAsia="SimSun" w:cs="Arial"/>
                <w:szCs w:val="18"/>
                <w:lang w:val="en-US" w:eastAsia="zh-CN"/>
              </w:rPr>
            </w:pPr>
            <w:r w:rsidRPr="00E34217">
              <w:rPr>
                <w:rFonts w:eastAsia="SimSun" w:cs="Arial"/>
                <w:szCs w:val="18"/>
                <w:lang w:val="en-US" w:eastAsia="zh-CN"/>
              </w:rPr>
              <w:t>CA_n41A-n78A</w:t>
            </w:r>
          </w:p>
        </w:tc>
        <w:tc>
          <w:tcPr>
            <w:tcW w:w="709" w:type="dxa"/>
            <w:tcBorders>
              <w:left w:val="single" w:sz="4" w:space="0" w:color="auto"/>
              <w:right w:val="single" w:sz="4" w:space="0" w:color="auto"/>
            </w:tcBorders>
            <w:vAlign w:val="center"/>
          </w:tcPr>
          <w:p w14:paraId="786A5A4C" w14:textId="77777777" w:rsidR="008F4D94" w:rsidRDefault="008F4D94" w:rsidP="00190399">
            <w:pPr>
              <w:pStyle w:val="TAC"/>
              <w:rPr>
                <w:rFonts w:cs="Arial"/>
                <w:szCs w:val="18"/>
                <w:lang w:val="en-US" w:eastAsia="zh-CN"/>
              </w:rPr>
            </w:pPr>
            <w:r>
              <w:rPr>
                <w:rFonts w:cs="Arial"/>
                <w:szCs w:val="18"/>
                <w:lang w:val="en-US" w:eastAsia="zh-CN"/>
              </w:rPr>
              <w:t>n8</w:t>
            </w:r>
          </w:p>
        </w:tc>
        <w:tc>
          <w:tcPr>
            <w:tcW w:w="3969" w:type="dxa"/>
            <w:tcBorders>
              <w:top w:val="single" w:sz="4" w:space="0" w:color="auto"/>
              <w:left w:val="single" w:sz="4" w:space="0" w:color="auto"/>
              <w:bottom w:val="single" w:sz="4" w:space="0" w:color="auto"/>
              <w:right w:val="single" w:sz="4" w:space="0" w:color="auto"/>
            </w:tcBorders>
            <w:vAlign w:val="center"/>
          </w:tcPr>
          <w:p w14:paraId="23171537" w14:textId="77777777" w:rsidR="008F4D94" w:rsidRPr="00E34217" w:rsidRDefault="008F4D94" w:rsidP="00190399">
            <w:pPr>
              <w:keepNext/>
              <w:keepLines/>
              <w:spacing w:after="0"/>
              <w:jc w:val="center"/>
              <w:textAlignment w:val="bottom"/>
              <w:rPr>
                <w:rStyle w:val="normaltextrun"/>
                <w:rFonts w:ascii="Arial" w:hAnsi="Arial" w:cs="Arial"/>
                <w:sz w:val="18"/>
                <w:szCs w:val="18"/>
                <w:lang w:val="en-US"/>
              </w:rPr>
            </w:pPr>
            <w:r w:rsidRPr="00E34217">
              <w:rPr>
                <w:rStyle w:val="normaltextrun"/>
                <w:rFonts w:ascii="Arial" w:hAnsi="Arial" w:cs="Arial"/>
                <w:sz w:val="18"/>
                <w:szCs w:val="18"/>
                <w:lang w:val="en-US"/>
              </w:rPr>
              <w:t>5, 10, 15, 20</w:t>
            </w:r>
            <w:r w:rsidRPr="00E34217">
              <w:rPr>
                <w:rStyle w:val="eop"/>
                <w:rFonts w:ascii="Arial" w:hAnsi="Arial" w:cs="Arial"/>
                <w:sz w:val="18"/>
                <w:szCs w:val="18"/>
              </w:rPr>
              <w:t> </w:t>
            </w:r>
          </w:p>
        </w:tc>
        <w:tc>
          <w:tcPr>
            <w:tcW w:w="1202" w:type="dxa"/>
            <w:tcBorders>
              <w:left w:val="single" w:sz="4" w:space="0" w:color="auto"/>
              <w:bottom w:val="nil"/>
              <w:right w:val="single" w:sz="4" w:space="0" w:color="auto"/>
            </w:tcBorders>
            <w:shd w:val="clear" w:color="auto" w:fill="auto"/>
            <w:vAlign w:val="center"/>
          </w:tcPr>
          <w:p w14:paraId="47959F58" w14:textId="77777777" w:rsidR="008F4D94" w:rsidRDefault="008F4D94" w:rsidP="00190399">
            <w:pPr>
              <w:pStyle w:val="TAC"/>
              <w:rPr>
                <w:rFonts w:cs="Arial"/>
                <w:szCs w:val="18"/>
                <w:lang w:val="en-US" w:eastAsia="zh-CN"/>
              </w:rPr>
            </w:pPr>
            <w:r>
              <w:rPr>
                <w:rFonts w:eastAsia="SimSun" w:cs="Arial"/>
                <w:szCs w:val="18"/>
                <w:lang w:val="en-US" w:eastAsia="zh-CN" w:bidi="ar"/>
              </w:rPr>
              <w:t>4 and 5</w:t>
            </w:r>
          </w:p>
        </w:tc>
      </w:tr>
      <w:tr w:rsidR="008F4D94" w14:paraId="499761F2"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1CFF10EF" w14:textId="77777777" w:rsidR="008F4D94" w:rsidRDefault="008F4D94" w:rsidP="00190399">
            <w:pPr>
              <w:pStyle w:val="TAC"/>
              <w:rPr>
                <w:rFonts w:eastAsia="SimSun"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03962C4" w14:textId="77777777" w:rsidR="008F4D94" w:rsidRPr="00E34217" w:rsidRDefault="008F4D94" w:rsidP="00190399">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348EA6B0" w14:textId="77777777" w:rsidR="008F4D94" w:rsidRDefault="008F4D94" w:rsidP="00190399">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5F9D6B3B" w14:textId="77777777" w:rsidR="008F4D94" w:rsidRPr="00E34217" w:rsidRDefault="008F4D94" w:rsidP="00190399">
            <w:pPr>
              <w:keepNext/>
              <w:keepLines/>
              <w:spacing w:after="0"/>
              <w:jc w:val="center"/>
              <w:textAlignment w:val="bottom"/>
              <w:rPr>
                <w:rStyle w:val="normaltextrun"/>
                <w:rFonts w:ascii="Arial" w:hAnsi="Arial" w:cs="Arial"/>
                <w:sz w:val="18"/>
                <w:szCs w:val="18"/>
                <w:lang w:val="en-US"/>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35278EA0" w14:textId="77777777" w:rsidR="008F4D94" w:rsidRDefault="008F4D94" w:rsidP="00190399">
            <w:pPr>
              <w:pStyle w:val="TAC"/>
              <w:rPr>
                <w:rFonts w:cs="Arial"/>
                <w:szCs w:val="18"/>
                <w:lang w:val="en-US" w:eastAsia="zh-CN"/>
              </w:rPr>
            </w:pPr>
          </w:p>
        </w:tc>
      </w:tr>
      <w:tr w:rsidR="008F4D94" w14:paraId="515BC0D7"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4F95683D" w14:textId="77777777" w:rsidR="008F4D94" w:rsidRDefault="008F4D94" w:rsidP="00190399">
            <w:pPr>
              <w:pStyle w:val="TAC"/>
              <w:rPr>
                <w:rFonts w:eastAsia="SimSun"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1CCD882" w14:textId="77777777" w:rsidR="008F4D94" w:rsidRPr="00E34217" w:rsidRDefault="008F4D94" w:rsidP="00190399">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1A9ABFBB" w14:textId="77777777" w:rsidR="008F4D94" w:rsidRDefault="008F4D94" w:rsidP="00190399">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3DBA2DDE" w14:textId="77777777" w:rsidR="008F4D94" w:rsidRPr="00E34217" w:rsidRDefault="008F4D94" w:rsidP="00190399">
            <w:pPr>
              <w:keepNext/>
              <w:keepLines/>
              <w:spacing w:after="0"/>
              <w:jc w:val="center"/>
              <w:textAlignment w:val="bottom"/>
              <w:rPr>
                <w:rStyle w:val="normaltextrun"/>
                <w:rFonts w:ascii="Arial" w:hAnsi="Arial" w:cs="Arial"/>
                <w:sz w:val="18"/>
                <w:szCs w:val="18"/>
                <w:lang w:val="en-US"/>
              </w:rPr>
            </w:pPr>
            <w:r>
              <w:rPr>
                <w:rStyle w:val="normaltextrun"/>
                <w:rFonts w:ascii="Arial" w:hAnsi="Arial" w:cs="Arial"/>
                <w:sz w:val="18"/>
                <w:szCs w:val="18"/>
                <w:lang w:val="en-US"/>
              </w:rPr>
              <w:t>10,15,20,25,30,40,50,60,70,80,90,100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2A7E7BAF" w14:textId="77777777" w:rsidR="008F4D94" w:rsidRDefault="008F4D94" w:rsidP="00190399">
            <w:pPr>
              <w:pStyle w:val="TAC"/>
              <w:rPr>
                <w:rFonts w:cs="Arial"/>
                <w:szCs w:val="18"/>
                <w:lang w:val="en-US" w:eastAsia="zh-CN"/>
              </w:rPr>
            </w:pPr>
          </w:p>
        </w:tc>
      </w:tr>
      <w:tr w:rsidR="008F4D94" w14:paraId="208F1EE2"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4801D0E5" w14:textId="77777777" w:rsidR="008F4D94" w:rsidRPr="00B00CBD" w:rsidRDefault="008F4D94" w:rsidP="00190399">
            <w:pPr>
              <w:pStyle w:val="TAC"/>
              <w:rPr>
                <w:rFonts w:eastAsia="SimSun" w:cs="Arial"/>
                <w:szCs w:val="18"/>
                <w:lang w:val="en-US" w:eastAsia="zh-CN"/>
              </w:rPr>
            </w:pPr>
            <w:r>
              <w:rPr>
                <w:rFonts w:eastAsia="SimSun" w:cs="Arial"/>
                <w:szCs w:val="18"/>
                <w:lang w:val="en-US" w:eastAsia="zh-CN"/>
              </w:rPr>
              <w:t>CA_n8A-n41A-n78C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08B7C466" w14:textId="77777777" w:rsidR="008F4D94" w:rsidRDefault="008F4D94" w:rsidP="00190399">
            <w:pPr>
              <w:pStyle w:val="TAC"/>
              <w:rPr>
                <w:rFonts w:eastAsia="SimSun" w:cs="Arial"/>
                <w:szCs w:val="18"/>
                <w:lang w:val="en-US" w:eastAsia="zh-CN"/>
              </w:rPr>
            </w:pPr>
            <w:r>
              <w:rPr>
                <w:rFonts w:eastAsia="SimSun" w:cs="Arial"/>
                <w:szCs w:val="18"/>
                <w:lang w:val="en-US" w:eastAsia="zh-CN"/>
              </w:rPr>
              <w:t>CA_n78C</w:t>
            </w:r>
          </w:p>
          <w:p w14:paraId="0CF6436A" w14:textId="77777777" w:rsidR="008F4D94" w:rsidRPr="00E34217" w:rsidRDefault="008F4D94" w:rsidP="00190399">
            <w:pPr>
              <w:pStyle w:val="TAC"/>
              <w:rPr>
                <w:rFonts w:eastAsia="SimSun" w:cs="Arial"/>
                <w:szCs w:val="18"/>
                <w:lang w:val="en-US" w:eastAsia="zh-CN"/>
              </w:rPr>
            </w:pPr>
            <w:r w:rsidRPr="00E34217">
              <w:rPr>
                <w:rFonts w:eastAsia="SimSun" w:cs="Arial"/>
                <w:szCs w:val="18"/>
                <w:lang w:val="en-US" w:eastAsia="zh-CN"/>
              </w:rPr>
              <w:t>CA_n8A-n41A</w:t>
            </w:r>
          </w:p>
          <w:p w14:paraId="5E85027D" w14:textId="77777777" w:rsidR="008F4D94" w:rsidRPr="00E34217" w:rsidRDefault="008F4D94" w:rsidP="00190399">
            <w:pPr>
              <w:pStyle w:val="TAC"/>
              <w:rPr>
                <w:rFonts w:eastAsia="SimSun" w:cs="Arial"/>
                <w:szCs w:val="18"/>
                <w:lang w:val="en-US" w:eastAsia="zh-CN"/>
              </w:rPr>
            </w:pPr>
            <w:r w:rsidRPr="00E34217">
              <w:rPr>
                <w:rFonts w:eastAsia="SimSun" w:cs="Arial"/>
                <w:szCs w:val="18"/>
                <w:lang w:val="en-US" w:eastAsia="zh-CN"/>
              </w:rPr>
              <w:t>CA_n8A-n78A</w:t>
            </w:r>
          </w:p>
          <w:p w14:paraId="2FBD4C1A" w14:textId="77777777" w:rsidR="008F4D94" w:rsidRPr="00E34217" w:rsidRDefault="008F4D94" w:rsidP="00190399">
            <w:pPr>
              <w:pStyle w:val="TAC"/>
              <w:rPr>
                <w:rFonts w:eastAsia="SimSun" w:cs="Arial"/>
                <w:szCs w:val="18"/>
                <w:lang w:val="en-US" w:eastAsia="zh-CN"/>
              </w:rPr>
            </w:pPr>
            <w:r w:rsidRPr="00E34217">
              <w:rPr>
                <w:rFonts w:eastAsia="SimSun" w:cs="Arial"/>
                <w:szCs w:val="18"/>
                <w:lang w:val="en-US" w:eastAsia="zh-CN"/>
              </w:rPr>
              <w:t>CA_n8A-n78C</w:t>
            </w:r>
          </w:p>
          <w:p w14:paraId="0C1D615B" w14:textId="77777777" w:rsidR="008F4D94" w:rsidRPr="00E34217" w:rsidRDefault="008F4D94" w:rsidP="00190399">
            <w:pPr>
              <w:pStyle w:val="TAC"/>
              <w:rPr>
                <w:rFonts w:eastAsia="SimSun" w:cs="Arial"/>
                <w:szCs w:val="18"/>
                <w:lang w:val="en-US" w:eastAsia="zh-CN"/>
              </w:rPr>
            </w:pPr>
            <w:r w:rsidRPr="00E34217">
              <w:rPr>
                <w:rFonts w:eastAsia="SimSun" w:cs="Arial"/>
                <w:szCs w:val="18"/>
                <w:lang w:val="en-US" w:eastAsia="zh-CN"/>
              </w:rPr>
              <w:t>CA_n41A-n78A</w:t>
            </w:r>
          </w:p>
          <w:p w14:paraId="5E2CA6B7" w14:textId="77777777" w:rsidR="008F4D94" w:rsidRPr="00B00CBD" w:rsidRDefault="008F4D94" w:rsidP="00190399">
            <w:pPr>
              <w:pStyle w:val="TAC"/>
              <w:rPr>
                <w:rFonts w:eastAsia="SimSun" w:cs="Arial"/>
                <w:szCs w:val="18"/>
                <w:lang w:val="en-US" w:eastAsia="zh-CN"/>
              </w:rPr>
            </w:pPr>
            <w:r w:rsidRPr="00E34217">
              <w:rPr>
                <w:rFonts w:eastAsia="SimSun" w:cs="Arial"/>
                <w:szCs w:val="18"/>
                <w:lang w:val="en-US" w:eastAsia="zh-CN"/>
              </w:rPr>
              <w:t>CA_n41A-n78C</w:t>
            </w:r>
          </w:p>
        </w:tc>
        <w:tc>
          <w:tcPr>
            <w:tcW w:w="709" w:type="dxa"/>
            <w:tcBorders>
              <w:left w:val="single" w:sz="4" w:space="0" w:color="auto"/>
              <w:right w:val="single" w:sz="4" w:space="0" w:color="auto"/>
            </w:tcBorders>
            <w:vAlign w:val="center"/>
          </w:tcPr>
          <w:p w14:paraId="72049F55" w14:textId="77777777" w:rsidR="008F4D94" w:rsidRPr="00B00CBD" w:rsidRDefault="008F4D94" w:rsidP="00190399">
            <w:pPr>
              <w:pStyle w:val="TAC"/>
              <w:rPr>
                <w:rFonts w:cs="Arial"/>
                <w:szCs w:val="18"/>
                <w:lang w:val="en-US" w:eastAsia="zh-CN"/>
              </w:rPr>
            </w:pPr>
            <w:r>
              <w:rPr>
                <w:rFonts w:cs="Arial"/>
                <w:szCs w:val="18"/>
                <w:lang w:val="en-US" w:eastAsia="zh-CN"/>
              </w:rPr>
              <w:t>n8</w:t>
            </w:r>
          </w:p>
        </w:tc>
        <w:tc>
          <w:tcPr>
            <w:tcW w:w="3969" w:type="dxa"/>
            <w:tcBorders>
              <w:top w:val="single" w:sz="4" w:space="0" w:color="auto"/>
              <w:left w:val="single" w:sz="4" w:space="0" w:color="auto"/>
              <w:bottom w:val="single" w:sz="4" w:space="0" w:color="auto"/>
              <w:right w:val="single" w:sz="4" w:space="0" w:color="auto"/>
            </w:tcBorders>
            <w:vAlign w:val="center"/>
          </w:tcPr>
          <w:p w14:paraId="36616C73" w14:textId="77777777" w:rsidR="008F4D94" w:rsidRPr="00E34217" w:rsidRDefault="008F4D94" w:rsidP="00190399">
            <w:pPr>
              <w:keepNext/>
              <w:keepLines/>
              <w:spacing w:after="0"/>
              <w:jc w:val="center"/>
              <w:textAlignment w:val="bottom"/>
              <w:rPr>
                <w:rFonts w:ascii="Arial" w:hAnsi="Arial" w:cs="Arial"/>
                <w:sz w:val="18"/>
                <w:szCs w:val="18"/>
                <w:lang w:val="en-US" w:eastAsia="zh-CN"/>
              </w:rPr>
            </w:pPr>
            <w:r w:rsidRPr="00E34217">
              <w:rPr>
                <w:rStyle w:val="normaltextrun"/>
                <w:rFonts w:ascii="Arial" w:hAnsi="Arial" w:cs="Arial"/>
                <w:sz w:val="18"/>
                <w:szCs w:val="18"/>
                <w:lang w:val="en-US"/>
              </w:rPr>
              <w:t>5, 10, 15, 20</w:t>
            </w:r>
            <w:r w:rsidRPr="00E34217">
              <w:rPr>
                <w:rStyle w:val="eop"/>
                <w:rFonts w:ascii="Arial" w:hAnsi="Arial" w:cs="Arial"/>
                <w:sz w:val="18"/>
                <w:szCs w:val="18"/>
              </w:rPr>
              <w:t> </w:t>
            </w:r>
          </w:p>
        </w:tc>
        <w:tc>
          <w:tcPr>
            <w:tcW w:w="1202" w:type="dxa"/>
            <w:tcBorders>
              <w:top w:val="single" w:sz="4" w:space="0" w:color="auto"/>
              <w:left w:val="single" w:sz="4" w:space="0" w:color="auto"/>
              <w:bottom w:val="nil"/>
              <w:right w:val="single" w:sz="4" w:space="0" w:color="auto"/>
            </w:tcBorders>
            <w:shd w:val="clear" w:color="auto" w:fill="auto"/>
            <w:vAlign w:val="center"/>
          </w:tcPr>
          <w:p w14:paraId="528A5942" w14:textId="77777777" w:rsidR="008F4D94" w:rsidRPr="00B00CBD" w:rsidRDefault="008F4D94" w:rsidP="00190399">
            <w:pPr>
              <w:pStyle w:val="TAC"/>
              <w:rPr>
                <w:rFonts w:cs="Arial"/>
                <w:szCs w:val="18"/>
                <w:lang w:val="en-US" w:eastAsia="zh-CN"/>
              </w:rPr>
            </w:pPr>
            <w:r>
              <w:rPr>
                <w:rFonts w:eastAsia="SimSun" w:cs="Arial"/>
                <w:szCs w:val="18"/>
                <w:lang w:val="en-US" w:eastAsia="zh-CN" w:bidi="ar"/>
              </w:rPr>
              <w:t>4 and 5</w:t>
            </w:r>
          </w:p>
        </w:tc>
      </w:tr>
      <w:tr w:rsidR="008F4D94" w14:paraId="55DF6EB1"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2DA078C7"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046385F"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20ED5254" w14:textId="77777777" w:rsidR="008F4D94" w:rsidRPr="00B00CBD" w:rsidRDefault="008F4D94" w:rsidP="00190399">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B7C34BC" w14:textId="77777777" w:rsidR="008F4D94" w:rsidRPr="00E34217"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76FFFED0" w14:textId="77777777" w:rsidR="008F4D94" w:rsidRPr="00B00CBD" w:rsidRDefault="008F4D94" w:rsidP="00190399">
            <w:pPr>
              <w:pStyle w:val="TAC"/>
              <w:rPr>
                <w:rFonts w:cs="Arial"/>
                <w:szCs w:val="18"/>
                <w:lang w:val="en-US" w:eastAsia="zh-CN"/>
              </w:rPr>
            </w:pPr>
          </w:p>
        </w:tc>
      </w:tr>
      <w:tr w:rsidR="008F4D94" w14:paraId="46FAC446"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77A66353"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53D5DFD"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5E4B900B" w14:textId="77777777" w:rsidR="008F4D94" w:rsidRDefault="008F4D94" w:rsidP="00190399">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3E1EDBC"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 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5D6A02D0" w14:textId="77777777" w:rsidR="008F4D94" w:rsidRPr="00B00CBD" w:rsidRDefault="008F4D94" w:rsidP="00190399">
            <w:pPr>
              <w:pStyle w:val="TAC"/>
              <w:rPr>
                <w:rFonts w:cs="Arial"/>
                <w:szCs w:val="18"/>
                <w:lang w:val="en-US" w:eastAsia="zh-CN"/>
              </w:rPr>
            </w:pPr>
          </w:p>
        </w:tc>
      </w:tr>
    </w:tbl>
    <w:p w14:paraId="1D487BB0" w14:textId="77777777" w:rsidR="008F4D94" w:rsidRDefault="008F4D94" w:rsidP="008F4D94">
      <w:pPr>
        <w:pStyle w:val="Heading4"/>
        <w:rPr>
          <w:rFonts w:cs="Arial"/>
          <w:lang w:eastAsia="zh-CN"/>
        </w:rPr>
      </w:pPr>
    </w:p>
    <w:p w14:paraId="00BDC2A4" w14:textId="77777777" w:rsidR="008F4D94" w:rsidRDefault="008F4D94" w:rsidP="008F4D94">
      <w:pPr>
        <w:pStyle w:val="Heading4"/>
        <w:rPr>
          <w:rFonts w:cs="Arial"/>
          <w:szCs w:val="22"/>
          <w:lang w:val="en-US" w:eastAsia="zh-CN"/>
        </w:rPr>
      </w:pPr>
      <w:bookmarkStart w:id="594" w:name="_Toc180420777"/>
      <w:r>
        <w:rPr>
          <w:rFonts w:cs="Arial"/>
          <w:lang w:eastAsia="zh-CN"/>
        </w:rPr>
        <w:t>5.50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94"/>
    </w:p>
    <w:p w14:paraId="0AE0CDCC" w14:textId="77777777" w:rsidR="008F4D94" w:rsidRDefault="008F4D94" w:rsidP="008F4D94">
      <w:pPr>
        <w:keepNext/>
        <w:keepLines/>
      </w:pPr>
      <w:r>
        <w:t xml:space="preserve">For </w:t>
      </w:r>
      <w:r>
        <w:rPr>
          <w:lang w:val="en-US" w:eastAsia="zh-CN"/>
        </w:rPr>
        <w:t>CA</w:t>
      </w:r>
      <w:r>
        <w:rPr>
          <w:lang w:eastAsia="zh-CN"/>
        </w:rPr>
        <w:t>_</w:t>
      </w:r>
      <w:r>
        <w:rPr>
          <w:lang w:val="en-US" w:eastAsia="zh-CN"/>
        </w:rPr>
        <w:t>n8</w:t>
      </w:r>
      <w:r>
        <w:rPr>
          <w:lang w:eastAsia="ja-JP"/>
        </w:rPr>
        <w:t>-n41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as they are not found in current fallback.</w:t>
      </w:r>
    </w:p>
    <w:p w14:paraId="6D43B1C5" w14:textId="77777777" w:rsidR="008F4D94" w:rsidRDefault="008F4D94" w:rsidP="008F4D94">
      <w:pPr>
        <w:pStyle w:val="TH"/>
      </w:pPr>
      <w:r>
        <w:t xml:space="preserve">Table </w:t>
      </w:r>
      <w:r>
        <w:rPr>
          <w:rFonts w:hint="eastAsia"/>
          <w:lang w:val="en-US" w:eastAsia="zh-CN"/>
        </w:rPr>
        <w:t>5.50</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6E4A5FE1" w14:textId="77777777" w:rsidTr="00190399">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07D3C7"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C546F9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AA16B8C" w14:textId="77777777" w:rsidTr="00190399">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364D1B06" w14:textId="77777777" w:rsidR="008F4D94" w:rsidRDefault="008F4D94" w:rsidP="00190399">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712786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7F840F5" w14:textId="77777777" w:rsidTr="00190399">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DA79DD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CA_n8-n41-n78</w:t>
            </w:r>
          </w:p>
        </w:tc>
        <w:tc>
          <w:tcPr>
            <w:tcW w:w="1940" w:type="dxa"/>
            <w:tcBorders>
              <w:top w:val="nil"/>
              <w:left w:val="nil"/>
              <w:bottom w:val="single" w:sz="4" w:space="0" w:color="auto"/>
              <w:right w:val="single" w:sz="4" w:space="0" w:color="auto"/>
            </w:tcBorders>
            <w:shd w:val="clear" w:color="auto" w:fill="auto"/>
            <w:vAlign w:val="center"/>
            <w:hideMark/>
          </w:tcPr>
          <w:p w14:paraId="725E5176" w14:textId="77777777" w:rsidR="008F4D94" w:rsidRPr="00E34217" w:rsidRDefault="008F4D94" w:rsidP="00190399">
            <w:pPr>
              <w:spacing w:after="0"/>
              <w:jc w:val="center"/>
              <w:rPr>
                <w:rFonts w:ascii="Arial" w:hAnsi="Arial" w:cs="Arial"/>
                <w:color w:val="000000"/>
                <w:sz w:val="18"/>
                <w:szCs w:val="18"/>
              </w:rPr>
            </w:pPr>
            <w:r w:rsidRPr="00E34217">
              <w:rPr>
                <w:rFonts w:ascii="Arial" w:eastAsia="DengXian" w:hAnsi="Arial" w:cs="Arial"/>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27680358" w14:textId="77777777" w:rsidR="008F4D94" w:rsidRPr="00E34217" w:rsidRDefault="008F4D94" w:rsidP="00190399">
            <w:pPr>
              <w:spacing w:after="0"/>
              <w:jc w:val="center"/>
              <w:rPr>
                <w:rFonts w:ascii="Arial" w:hAnsi="Arial" w:cs="Arial"/>
                <w:color w:val="000000"/>
                <w:sz w:val="18"/>
                <w:szCs w:val="18"/>
              </w:rPr>
            </w:pPr>
            <w:r w:rsidRPr="00E34217">
              <w:rPr>
                <w:rFonts w:ascii="Arial" w:eastAsia="DengXian" w:hAnsi="Arial" w:cs="Arial"/>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5C551AF6" w14:textId="77777777" w:rsidR="008F4D94" w:rsidRPr="00E34217" w:rsidRDefault="008F4D94" w:rsidP="00190399">
            <w:pPr>
              <w:spacing w:after="0"/>
              <w:jc w:val="center"/>
              <w:rPr>
                <w:rFonts w:ascii="Arial" w:hAnsi="Arial" w:cs="Arial"/>
                <w:color w:val="000000"/>
                <w:sz w:val="18"/>
                <w:szCs w:val="18"/>
              </w:rPr>
            </w:pPr>
            <w:r w:rsidRPr="00E34217">
              <w:rPr>
                <w:rFonts w:ascii="Arial" w:eastAsia="DengXian" w:hAnsi="Arial" w:cs="Arial"/>
                <w:color w:val="000000"/>
                <w:sz w:val="18"/>
                <w:szCs w:val="18"/>
                <w:lang w:val="en-US" w:eastAsia="zh-CN"/>
              </w:rPr>
              <w:t>0.8</w:t>
            </w:r>
          </w:p>
        </w:tc>
      </w:tr>
      <w:tr w:rsidR="008F4D94" w14:paraId="62D527D3" w14:textId="77777777" w:rsidTr="00190399">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E0DEEF" w14:textId="77777777" w:rsidR="008F4D94" w:rsidRDefault="008F4D94" w:rsidP="00190399">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2665C1EA" w14:textId="77777777" w:rsidR="008F4D94" w:rsidRDefault="008F4D94" w:rsidP="008F4D94">
      <w:pPr>
        <w:pStyle w:val="TH"/>
        <w:spacing w:before="120" w:after="120"/>
        <w:rPr>
          <w:lang w:eastAsia="zh-CN"/>
        </w:rPr>
      </w:pPr>
      <w:r>
        <w:t xml:space="preserve">Table </w:t>
      </w:r>
      <w:r>
        <w:rPr>
          <w:lang w:val="en-US" w:eastAsia="zh-CN"/>
        </w:rPr>
        <w:t>5.50.1.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1C50F62" w14:textId="77777777" w:rsidTr="00190399">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CCF5F1"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A03E06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BF51E43" w14:textId="77777777" w:rsidTr="00190399">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FEC0A60" w14:textId="77777777" w:rsidR="008F4D94" w:rsidRDefault="008F4D94" w:rsidP="00190399">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D56F4A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CB73CBD" w14:textId="77777777" w:rsidTr="00190399">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596B79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CA_n8-n41-n78</w:t>
            </w:r>
          </w:p>
        </w:tc>
        <w:tc>
          <w:tcPr>
            <w:tcW w:w="2040" w:type="dxa"/>
            <w:tcBorders>
              <w:top w:val="nil"/>
              <w:left w:val="nil"/>
              <w:bottom w:val="single" w:sz="4" w:space="0" w:color="auto"/>
              <w:right w:val="single" w:sz="4" w:space="0" w:color="auto"/>
            </w:tcBorders>
            <w:shd w:val="clear" w:color="auto" w:fill="auto"/>
            <w:vAlign w:val="center"/>
            <w:hideMark/>
          </w:tcPr>
          <w:p w14:paraId="120E3875" w14:textId="77777777" w:rsidR="008F4D94" w:rsidRPr="00E34217" w:rsidRDefault="008F4D94" w:rsidP="00190399">
            <w:pPr>
              <w:spacing w:after="0"/>
              <w:jc w:val="center"/>
              <w:rPr>
                <w:rFonts w:ascii="Arial" w:hAnsi="Arial" w:cs="Arial"/>
                <w:color w:val="000000"/>
                <w:sz w:val="18"/>
                <w:szCs w:val="18"/>
              </w:rPr>
            </w:pPr>
            <w:r w:rsidRPr="00E34217">
              <w:rPr>
                <w:rFonts w:ascii="Arial" w:hAnsi="Arial" w:cs="Arial"/>
                <w:color w:val="000000"/>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4698AC1B" w14:textId="77777777" w:rsidR="008F4D94" w:rsidRPr="00E34217" w:rsidRDefault="008F4D94" w:rsidP="00190399">
            <w:pPr>
              <w:spacing w:after="0"/>
              <w:jc w:val="center"/>
              <w:rPr>
                <w:rFonts w:ascii="Arial" w:hAnsi="Arial" w:cs="Arial"/>
                <w:color w:val="000000"/>
                <w:sz w:val="18"/>
                <w:szCs w:val="18"/>
              </w:rPr>
            </w:pPr>
            <w:r w:rsidRPr="00E34217">
              <w:rPr>
                <w:rFonts w:ascii="Arial" w:hAnsi="Arial" w:cs="Arial"/>
                <w:color w:val="000000"/>
                <w:sz w:val="18"/>
                <w:szCs w:val="18"/>
                <w:lang w:eastAsia="zh-CN"/>
              </w:rPr>
              <w:t>0.4</w:t>
            </w:r>
          </w:p>
        </w:tc>
        <w:tc>
          <w:tcPr>
            <w:tcW w:w="2100" w:type="dxa"/>
            <w:tcBorders>
              <w:top w:val="nil"/>
              <w:left w:val="nil"/>
              <w:bottom w:val="single" w:sz="4" w:space="0" w:color="auto"/>
              <w:right w:val="single" w:sz="4" w:space="0" w:color="auto"/>
            </w:tcBorders>
            <w:shd w:val="clear" w:color="auto" w:fill="auto"/>
            <w:vAlign w:val="center"/>
            <w:hideMark/>
          </w:tcPr>
          <w:p w14:paraId="6A0F6C36" w14:textId="77777777" w:rsidR="008F4D94" w:rsidRPr="00E34217" w:rsidRDefault="008F4D94" w:rsidP="00190399">
            <w:pPr>
              <w:spacing w:after="0"/>
              <w:jc w:val="center"/>
              <w:rPr>
                <w:rFonts w:ascii="Arial" w:hAnsi="Arial" w:cs="Arial"/>
                <w:color w:val="000000"/>
                <w:sz w:val="18"/>
                <w:szCs w:val="18"/>
              </w:rPr>
            </w:pPr>
            <w:r w:rsidRPr="00E34217">
              <w:rPr>
                <w:rFonts w:ascii="Arial" w:hAnsi="Arial" w:cs="Arial"/>
                <w:color w:val="000000"/>
                <w:sz w:val="18"/>
                <w:szCs w:val="18"/>
                <w:lang w:eastAsia="zh-CN"/>
              </w:rPr>
              <w:t>0.5</w:t>
            </w:r>
          </w:p>
        </w:tc>
      </w:tr>
      <w:tr w:rsidR="008F4D94" w14:paraId="019E0096" w14:textId="77777777" w:rsidTr="00190399">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A218CB" w14:textId="77777777" w:rsidR="008F4D94" w:rsidRDefault="008F4D94" w:rsidP="00190399">
            <w:pPr>
              <w:spacing w:after="0"/>
              <w:ind w:firstLineChars="600" w:firstLine="1080"/>
              <w:rPr>
                <w:rFonts w:ascii="Arial" w:hAnsi="Arial" w:cs="Arial"/>
                <w:color w:val="000000"/>
                <w:sz w:val="18"/>
                <w:szCs w:val="18"/>
              </w:rPr>
            </w:pPr>
            <w:r>
              <w:rPr>
                <w:rFonts w:ascii="Arial" w:hAnsi="Arial" w:cs="Arial"/>
                <w:color w:val="000000"/>
                <w:sz w:val="18"/>
                <w:szCs w:val="18"/>
              </w:rPr>
              <w:lastRenderedPageBreak/>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5892FFE" w14:textId="77777777" w:rsidR="008F4D94" w:rsidRPr="005D2633" w:rsidRDefault="008F4D94" w:rsidP="008F4D94">
      <w:pPr>
        <w:pStyle w:val="Heading3"/>
        <w:rPr>
          <w:rFonts w:cs="Arial"/>
          <w:szCs w:val="28"/>
          <w:lang w:val="en-US" w:eastAsia="zh-CN"/>
        </w:rPr>
      </w:pPr>
      <w:bookmarkStart w:id="595" w:name="_Toc180420778"/>
      <w:r>
        <w:rPr>
          <w:rFonts w:cs="Arial"/>
          <w:szCs w:val="28"/>
          <w:lang w:val="en-US" w:eastAsia="zh-CN"/>
        </w:rPr>
        <w:t>5.50</w:t>
      </w:r>
      <w:r w:rsidRPr="005D2633">
        <w:rPr>
          <w:rFonts w:cs="Arial"/>
          <w:szCs w:val="28"/>
          <w:lang w:val="en-US" w:eastAsia="zh-CN"/>
        </w:rPr>
        <w:t>.2</w:t>
      </w:r>
      <w:r w:rsidRPr="005D2633">
        <w:rPr>
          <w:rFonts w:cs="Arial"/>
          <w:szCs w:val="28"/>
          <w:lang w:val="en-US" w:eastAsia="zh-CN"/>
        </w:rPr>
        <w:tab/>
        <w:t>Specific for 2 bands UL CA</w:t>
      </w:r>
      <w:bookmarkEnd w:id="595"/>
    </w:p>
    <w:p w14:paraId="1B02F147" w14:textId="77777777" w:rsidR="008F4D94" w:rsidRPr="00140BB6" w:rsidRDefault="008F4D94" w:rsidP="008F4D94">
      <w:pPr>
        <w:pStyle w:val="Heading4"/>
      </w:pPr>
      <w:bookmarkStart w:id="596" w:name="_Toc180420779"/>
      <w:r>
        <w:t>5.50</w:t>
      </w:r>
      <w:r w:rsidRPr="00140BB6">
        <w:t>.2.1</w:t>
      </w:r>
      <w:r w:rsidRPr="00140BB6">
        <w:tab/>
        <w:t>UE co-existence studies</w:t>
      </w:r>
      <w:bookmarkEnd w:id="596"/>
    </w:p>
    <w:p w14:paraId="5AEEF324" w14:textId="77777777" w:rsidR="008F4D94" w:rsidRPr="00242348" w:rsidRDefault="008F4D94" w:rsidP="008F4D94">
      <w:pPr>
        <w:pStyle w:val="Heading5"/>
        <w:rPr>
          <w:snapToGrid w:val="0"/>
        </w:rPr>
      </w:pPr>
      <w:bookmarkStart w:id="597" w:name="_Toc180420780"/>
      <w:r>
        <w:rPr>
          <w:rFonts w:hint="eastAsia"/>
          <w:snapToGrid w:val="0"/>
        </w:rPr>
        <w:t>5.50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97"/>
    </w:p>
    <w:p w14:paraId="1BF2931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.1-1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n8</w:t>
      </w:r>
      <w:r w:rsidRPr="00A76C0A">
        <w:rPr>
          <w:rFonts w:eastAsia="MS Mincho"/>
        </w:rPr>
        <w:t>A-</w:t>
      </w:r>
      <w:r>
        <w:rPr>
          <w:rFonts w:eastAsia="MS Mincho"/>
        </w:rPr>
        <w:t>n41</w:t>
      </w:r>
      <w:r w:rsidRPr="00A76C0A">
        <w:rPr>
          <w:rFonts w:eastAsia="MS Mincho"/>
        </w:rPr>
        <w:t>A.</w:t>
      </w:r>
    </w:p>
    <w:p w14:paraId="4400D36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7C51250F" w14:textId="77777777" w:rsidTr="00190399">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A3921"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92EA1B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CFEFE1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D658D2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BE49C6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8045E1B"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07A42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30BDF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F3774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32D50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22397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339DBA"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9B08A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8A7B62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1581 - 1810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03B49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3376 - 3605</w:t>
            </w:r>
          </w:p>
        </w:tc>
      </w:tr>
      <w:tr w:rsidR="008F4D94" w14:paraId="79AB58F3"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36F47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C4D31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70E52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3C0F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F902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C1FBA1E"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806879"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234D01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930 - 666</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F1FA59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4077 - 4500</w:t>
            </w:r>
          </w:p>
        </w:tc>
      </w:tr>
      <w:tr w:rsidR="008F4D94" w14:paraId="0A7F7AD9"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33E6D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2BAD0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9AE1F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8DB2EB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9D3EC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AA42A6"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987CD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F961A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4256 - 4520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24039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5872 - 6295</w:t>
            </w:r>
          </w:p>
        </w:tc>
      </w:tr>
      <w:tr w:rsidR="008F4D94" w14:paraId="12D1FFAE"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CB93C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3F0F8F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8C9E2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9C50B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D1D48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F9355D" w14:textId="77777777" w:rsidTr="00190399">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4A6D2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B4990A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50 - 249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3F7F0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6573 - 7190</w:t>
            </w:r>
          </w:p>
        </w:tc>
      </w:tr>
      <w:tr w:rsidR="008F4D94" w14:paraId="15315705"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811A5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DD12B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23C16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BFA53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20DA184"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E404D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69AF53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3620 - 3162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1BE0689" w14:textId="77777777" w:rsidR="008F4D94" w:rsidRDefault="008F4D94" w:rsidP="00190399">
            <w:pPr>
              <w:spacing w:after="0"/>
              <w:rPr>
                <w:rFonts w:ascii="Arial" w:hAnsi="Arial" w:cs="Arial"/>
                <w:color w:val="000000"/>
                <w:sz w:val="18"/>
                <w:szCs w:val="18"/>
              </w:rPr>
            </w:pPr>
          </w:p>
        </w:tc>
      </w:tr>
      <w:tr w:rsidR="008F4D94" w14:paraId="08403366"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FA266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A1563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75CA1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D7624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E0EF1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5145E4A"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0089D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9B43F3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5136 - 5435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2E9F97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8368 - 8985</w:t>
            </w:r>
          </w:p>
        </w:tc>
      </w:tr>
      <w:tr w:rsidR="008F4D94" w14:paraId="701BA3F9"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7213B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86B8E0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356D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9B6AD1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E421820"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6E71A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B0A1629"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6752 - 7210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D0119A8" w14:textId="77777777" w:rsidR="008F4D94" w:rsidRDefault="008F4D94" w:rsidP="00190399">
            <w:pPr>
              <w:spacing w:after="0"/>
              <w:rPr>
                <w:rFonts w:ascii="Arial" w:hAnsi="Arial" w:cs="Arial"/>
                <w:color w:val="000000"/>
                <w:sz w:val="18"/>
                <w:szCs w:val="18"/>
              </w:rPr>
            </w:pPr>
          </w:p>
        </w:tc>
      </w:tr>
      <w:tr w:rsidR="008F4D94" w14:paraId="1BBD492C"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A4522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F0636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2354D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79B84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A0753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FC46E7"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7ACEB6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FD0E1F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9880 - 9069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7A402A"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1164 - 830</w:t>
            </w:r>
          </w:p>
        </w:tc>
      </w:tr>
      <w:tr w:rsidR="008F4D94" w14:paraId="49EFB971"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838D5D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771B09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8F7B5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7CDD6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4695D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225FB1"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A9F77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F86B09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6310 - 5658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32A64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2247 - 2740</w:t>
            </w:r>
          </w:p>
        </w:tc>
      </w:tr>
      <w:tr w:rsidR="008F4D94" w14:paraId="52E8BC46"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BDD7F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13610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87DD66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981D1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A0E11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C519A6A"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8B9FB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7C45D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10864 - 11675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8F3E3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6016 - 6350</w:t>
            </w:r>
          </w:p>
        </w:tc>
      </w:tr>
      <w:tr w:rsidR="008F4D94" w14:paraId="1AA19573" w14:textId="77777777" w:rsidTr="00190399">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19DD2C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AB5F3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710C7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F8D7C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7AA1E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1911B8" w14:textId="77777777" w:rsidTr="00190399">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EF2CA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990CE45"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9248 - 9900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46117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7632 - 8125</w:t>
            </w:r>
          </w:p>
        </w:tc>
      </w:tr>
      <w:tr w:rsidR="008F4D94" w14:paraId="0E30CABA" w14:textId="77777777" w:rsidTr="00190399">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C9939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0DDE923" w14:textId="77777777" w:rsidR="008F4D94" w:rsidRDefault="008F4D94" w:rsidP="008F4D94">
      <w:pPr>
        <w:pStyle w:val="TH"/>
        <w:rPr>
          <w:rFonts w:eastAsia="MS Mincho"/>
        </w:rPr>
      </w:pPr>
    </w:p>
    <w:p w14:paraId="5C45939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n8</w:t>
      </w:r>
      <w:r w:rsidRPr="00A76C0A">
        <w:rPr>
          <w:rFonts w:eastAsia="MS Mincho"/>
        </w:rPr>
        <w:t>A-</w:t>
      </w:r>
      <w:r>
        <w:rPr>
          <w:rFonts w:eastAsia="MS Mincho"/>
        </w:rPr>
        <w:t>n78</w:t>
      </w:r>
      <w:r w:rsidRPr="00A76C0A">
        <w:rPr>
          <w:rFonts w:eastAsia="MS Mincho"/>
        </w:rPr>
        <w:t>A.</w:t>
      </w:r>
    </w:p>
    <w:p w14:paraId="743C0AA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163CF28B"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2A00F"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4E733A3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58C1C0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B1B20A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AC0EC7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99F344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31796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40AC25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CDD18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ED018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60D38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4E61493"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A4DFD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F2CB584"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2385 - 2920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3C647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4180 - 4715</w:t>
            </w:r>
          </w:p>
        </w:tc>
      </w:tr>
      <w:tr w:rsidR="008F4D94" w14:paraId="0239C95F"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9B016D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69A60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13258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943EE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3D217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0350D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EEEDA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21FAC4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2040 - 1470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203E5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5685 - 6720</w:t>
            </w:r>
          </w:p>
        </w:tc>
      </w:tr>
      <w:tr w:rsidR="008F4D94" w14:paraId="29DF5BD4"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E41106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11F70D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39137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ACA5F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6766C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28509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D2A4E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0E6B9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5060 - 5630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4383E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7480 - 8515</w:t>
            </w:r>
          </w:p>
        </w:tc>
      </w:tr>
      <w:tr w:rsidR="008F4D94" w14:paraId="149066C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2A9A8A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1B6B2D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F74B6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1486D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85801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49CAC1"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C3810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3A1E92"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1160 - 555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B39AE3"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8985 - 10520</w:t>
            </w:r>
          </w:p>
        </w:tc>
      </w:tr>
      <w:tr w:rsidR="008F4D94" w14:paraId="6066280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FF45B9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C6A143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960E3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AB5EF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53CFFE2"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1A84A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5F30D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5840 - 4770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CE26B59" w14:textId="77777777" w:rsidR="008F4D94" w:rsidRDefault="008F4D94" w:rsidP="00190399">
            <w:pPr>
              <w:spacing w:after="0"/>
              <w:rPr>
                <w:rFonts w:ascii="Arial" w:hAnsi="Arial" w:cs="Arial"/>
                <w:color w:val="000000"/>
                <w:sz w:val="18"/>
                <w:szCs w:val="18"/>
              </w:rPr>
            </w:pPr>
          </w:p>
        </w:tc>
      </w:tr>
      <w:tr w:rsidR="008F4D94" w14:paraId="7870240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31770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4B090B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4ACFE1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9CC65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71FFD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4A6619"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12333B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83505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5940 - 6545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ADEC2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10780 - 12315</w:t>
            </w:r>
          </w:p>
        </w:tc>
      </w:tr>
      <w:tr w:rsidR="008F4D94" w14:paraId="44546A1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3B883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E4F26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354C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5C4A75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73471E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775BC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F09F16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8360 - 9430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B7F217C" w14:textId="77777777" w:rsidR="008F4D94" w:rsidRDefault="008F4D94" w:rsidP="00190399">
            <w:pPr>
              <w:spacing w:after="0"/>
              <w:rPr>
                <w:rFonts w:ascii="Arial" w:hAnsi="Arial" w:cs="Arial"/>
                <w:color w:val="000000"/>
                <w:sz w:val="18"/>
                <w:szCs w:val="18"/>
              </w:rPr>
            </w:pPr>
          </w:p>
        </w:tc>
      </w:tr>
      <w:tr w:rsidR="008F4D94" w14:paraId="6F050DEB"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201AAC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501F05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6EBF4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AC058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5D72A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6343D44"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F3DDB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98CA9B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14320 - 12285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589AB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360 - 280</w:t>
            </w:r>
          </w:p>
        </w:tc>
      </w:tr>
      <w:tr w:rsidR="008F4D94" w14:paraId="172F866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1F2AE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FBE9C0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75129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56CE2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2F507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6DC5BEC"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430F3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AB212C"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9640 - 8070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24624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3855 - 4960</w:t>
            </w:r>
          </w:p>
        </w:tc>
      </w:tr>
      <w:tr w:rsidR="008F4D94" w14:paraId="6066938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BF43C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A98EBD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9D2F5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2DDCF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82F10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3784DE"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3796E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A4565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14080 - 16115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8FF85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6820 - 7460</w:t>
            </w:r>
          </w:p>
        </w:tc>
      </w:tr>
      <w:tr w:rsidR="008F4D94" w14:paraId="3060D1A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AF0E8E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723BED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5DC8B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E95F8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01C7F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6947DC"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57D0B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EF605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11660 - 13230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64FAB3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9240 - 10345</w:t>
            </w:r>
          </w:p>
        </w:tc>
      </w:tr>
      <w:tr w:rsidR="008F4D94" w14:paraId="0C19EB56" w14:textId="77777777" w:rsidTr="00190399">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F690B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9660095" w14:textId="77777777" w:rsidR="008F4D94" w:rsidRDefault="008F4D94" w:rsidP="008F4D94">
      <w:pPr>
        <w:pStyle w:val="TH"/>
        <w:rPr>
          <w:rFonts w:eastAsia="MS Mincho"/>
        </w:rPr>
      </w:pPr>
    </w:p>
    <w:p w14:paraId="393132C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n41</w:t>
      </w:r>
      <w:r w:rsidRPr="00A76C0A">
        <w:rPr>
          <w:rFonts w:eastAsia="MS Mincho"/>
        </w:rPr>
        <w:t>A-</w:t>
      </w:r>
      <w:r>
        <w:rPr>
          <w:rFonts w:eastAsia="MS Mincho"/>
        </w:rPr>
        <w:t>n78</w:t>
      </w:r>
      <w:r w:rsidRPr="00A76C0A">
        <w:rPr>
          <w:rFonts w:eastAsia="MS Mincho"/>
        </w:rPr>
        <w:t>A.</w:t>
      </w:r>
    </w:p>
    <w:p w14:paraId="2F754C7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3013B5D4"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43598"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688EE6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E2F75C8"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DC65D9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E020F5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43BA84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33607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108253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87CE1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FA745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4D1C1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D9A86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B454D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2663F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610 - 1304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D4C6C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5796 - 6490</w:t>
            </w:r>
          </w:p>
        </w:tc>
      </w:tr>
      <w:tr w:rsidR="008F4D94" w14:paraId="49E6533B"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1EBD3A"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B4E484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38203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38B5F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A8E85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2FFE1D"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13E19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9C13711"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1192 - 2080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46A544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3910 - 5104</w:t>
            </w:r>
          </w:p>
        </w:tc>
      </w:tr>
      <w:tr w:rsidR="008F4D94" w14:paraId="46A2863D"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345B9B"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AAFE3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E71A3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E65E9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C89FA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85D46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04BC8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4C2911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8292 - 9180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4502B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9096 - 10290</w:t>
            </w:r>
          </w:p>
        </w:tc>
      </w:tr>
      <w:tr w:rsidR="008F4D94" w14:paraId="2345D5B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32A73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46F35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F1B66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EE916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A4D51B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0D84DF"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25AD3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572227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3688 - 4770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6A11E2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7210 - 8904</w:t>
            </w:r>
          </w:p>
        </w:tc>
      </w:tr>
      <w:tr w:rsidR="008F4D94" w14:paraId="110C766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AF314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70281E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63F5B1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796036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858CBF1"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27494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C32E5E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2608 - 1220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7ABE40E" w14:textId="77777777" w:rsidR="008F4D94" w:rsidRDefault="008F4D94" w:rsidP="00190399">
            <w:pPr>
              <w:spacing w:after="0"/>
              <w:rPr>
                <w:rFonts w:ascii="Arial" w:hAnsi="Arial" w:cs="Arial"/>
                <w:color w:val="000000"/>
                <w:sz w:val="18"/>
                <w:szCs w:val="18"/>
              </w:rPr>
            </w:pPr>
          </w:p>
        </w:tc>
      </w:tr>
      <w:tr w:rsidR="008F4D94" w14:paraId="6864706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194DB1C"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6A66CB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A523A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F56E44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7FC99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CBE1E2"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38159F"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2A2738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10788 - 11870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D375BDD"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12396 - 14090</w:t>
            </w:r>
          </w:p>
        </w:tc>
      </w:tr>
      <w:tr w:rsidR="008F4D94" w14:paraId="0D44E33A"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A58892"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875316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58A6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CB2B3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6FDC24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CDD52E"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1781207"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11592 - 12980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6585D3D" w14:textId="77777777" w:rsidR="008F4D94" w:rsidRDefault="008F4D94" w:rsidP="00190399">
            <w:pPr>
              <w:spacing w:after="0"/>
              <w:rPr>
                <w:rFonts w:ascii="Arial" w:hAnsi="Arial" w:cs="Arial"/>
                <w:color w:val="000000"/>
                <w:sz w:val="18"/>
                <w:szCs w:val="18"/>
              </w:rPr>
            </w:pPr>
          </w:p>
        </w:tc>
      </w:tr>
      <w:tr w:rsidR="008F4D94" w14:paraId="5E6D20C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01304D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4ACBCD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D541B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463D2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AA3F14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04304AB"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8EDA78"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25FEA3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12704 - 10510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A8F16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7460 - 6184</w:t>
            </w:r>
          </w:p>
        </w:tc>
      </w:tr>
      <w:tr w:rsidR="008F4D94" w14:paraId="2BC6041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16E9B0"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80FEF6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6606D4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4C35D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2BA9A8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BC0EB3"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975C7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C31BF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6408 - 4520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14D1A8"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1470 - 112</w:t>
            </w:r>
          </w:p>
        </w:tc>
      </w:tr>
      <w:tr w:rsidR="008F4D94" w14:paraId="3B34F26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8C9576"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14E9EB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02AD4E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366B45"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0BE2F9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EC2AD2"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44098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22E24AF"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15696 - 17890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4220AB"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13284 - 14560</w:t>
            </w:r>
          </w:p>
        </w:tc>
      </w:tr>
      <w:tr w:rsidR="008F4D94" w14:paraId="0004540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D3386F1"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CC9E6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E66B0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A4C49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61573B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7B9587" w14:textId="77777777" w:rsidTr="00190399">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184B47"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C0CBCF6"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14892 - 16780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FBA05C0" w14:textId="77777777" w:rsidR="008F4D94" w:rsidRDefault="008F4D94" w:rsidP="00190399">
            <w:pPr>
              <w:spacing w:after="0"/>
              <w:jc w:val="center"/>
              <w:rPr>
                <w:rFonts w:ascii="Arial" w:hAnsi="Arial" w:cs="Arial"/>
                <w:color w:val="000000"/>
                <w:sz w:val="16"/>
                <w:szCs w:val="16"/>
              </w:rPr>
            </w:pPr>
            <w:r>
              <w:rPr>
                <w:rFonts w:ascii="Arial" w:hAnsi="Arial" w:cs="Arial"/>
                <w:color w:val="000000"/>
                <w:sz w:val="16"/>
                <w:szCs w:val="16"/>
              </w:rPr>
              <w:t>14088 - 15670</w:t>
            </w:r>
          </w:p>
        </w:tc>
      </w:tr>
      <w:tr w:rsidR="008F4D94" w14:paraId="68225A87" w14:textId="77777777" w:rsidTr="00190399">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2442C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8F7DAAB" w14:textId="77777777" w:rsidR="008F4D94" w:rsidRDefault="008F4D94" w:rsidP="008F4D94"/>
    <w:p w14:paraId="278C7BA2" w14:textId="77777777" w:rsidR="008F4D94" w:rsidRDefault="008F4D94" w:rsidP="008F4D94">
      <w:pPr>
        <w:rPr>
          <w:rFonts w:eastAsia="MS Mincho"/>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.1-1</w:t>
      </w:r>
      <w:r>
        <w:rPr>
          <w:rFonts w:eastAsia="MS Mincho"/>
        </w:rPr>
        <w:t xml:space="preserve"> there is IMD2 and IMD4 into band n78</w:t>
      </w:r>
    </w:p>
    <w:p w14:paraId="536FC174" w14:textId="77777777" w:rsidR="008F4D94" w:rsidRDefault="008F4D94" w:rsidP="008F4D94">
      <w:pPr>
        <w:rPr>
          <w:rFonts w:eastAsia="MS Mincho"/>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2 there is IMD2 into band n41</w:t>
      </w:r>
    </w:p>
    <w:p w14:paraId="015D638C" w14:textId="77777777" w:rsidR="008F4D94" w:rsidRDefault="008F4D94" w:rsidP="008F4D94">
      <w:pPr>
        <w:rPr>
          <w:snapToGrid w:val="0"/>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3 there is IMD2 and IMD5 into band n8</w:t>
      </w:r>
    </w:p>
    <w:p w14:paraId="76C0B49E" w14:textId="77777777" w:rsidR="008F4D94" w:rsidRDefault="008F4D94" w:rsidP="008F4D94">
      <w:pPr>
        <w:rPr>
          <w:snapToGrid w:val="0"/>
        </w:rPr>
      </w:pPr>
    </w:p>
    <w:p w14:paraId="59DE0B88" w14:textId="77777777" w:rsidR="008F4D94" w:rsidRPr="00242348" w:rsidRDefault="008F4D94" w:rsidP="008F4D94">
      <w:pPr>
        <w:pStyle w:val="Heading5"/>
        <w:rPr>
          <w:snapToGrid w:val="0"/>
        </w:rPr>
      </w:pPr>
      <w:bookmarkStart w:id="598" w:name="_Toc180420781"/>
      <w:r>
        <w:rPr>
          <w:rFonts w:hint="eastAsia"/>
          <w:snapToGrid w:val="0"/>
        </w:rPr>
        <w:t>5.50</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98"/>
    </w:p>
    <w:p w14:paraId="366D48A2" w14:textId="77777777" w:rsidR="008F4D94" w:rsidRPr="00140BB6" w:rsidRDefault="008F4D94" w:rsidP="008F4D94">
      <w:r w:rsidRPr="00140BB6">
        <w:t xml:space="preserve">Table </w:t>
      </w:r>
      <w:r>
        <w:t>5.50</w:t>
      </w:r>
      <w:r w:rsidRPr="00140BB6">
        <w:t>.2.</w:t>
      </w:r>
      <w:r>
        <w:t>1</w:t>
      </w:r>
      <w:r w:rsidRPr="00140BB6">
        <w:t>.2-1 provides the two UL band with one band, along with 2CC intra-band uplink CA triple beat products into band n</w:t>
      </w:r>
      <w:r>
        <w:t>41</w:t>
      </w:r>
      <w:r w:rsidRPr="00140BB6">
        <w:t xml:space="preserve"> interference analysis for CA_n</w:t>
      </w:r>
      <w:r>
        <w:t>8</w:t>
      </w:r>
      <w:r w:rsidRPr="00140BB6">
        <w:t>A -n</w:t>
      </w:r>
      <w:r>
        <w:t>78</w:t>
      </w:r>
      <w:r w:rsidRPr="00140BB6">
        <w:t>C with n</w:t>
      </w:r>
      <w:r>
        <w:t>8</w:t>
      </w:r>
      <w:r w:rsidRPr="00140BB6">
        <w:t>/</w:t>
      </w:r>
      <w:r>
        <w:t>78</w:t>
      </w:r>
      <w:r w:rsidRPr="00140BB6">
        <w:t xml:space="preserve">C transmitting with a </w:t>
      </w:r>
      <w:r>
        <w:t xml:space="preserve">200 </w:t>
      </w:r>
      <w:r w:rsidRPr="00140BB6">
        <w:t>MHz maximum instantaneous bandwidth.</w:t>
      </w:r>
    </w:p>
    <w:p w14:paraId="19883BBB" w14:textId="77777777" w:rsidR="008F4D94" w:rsidRPr="00140BB6" w:rsidRDefault="008F4D94" w:rsidP="008F4D94">
      <w:pPr>
        <w:pStyle w:val="TH"/>
      </w:pPr>
      <w:r w:rsidRPr="00140BB6">
        <w:t xml:space="preserve">Table </w:t>
      </w:r>
      <w:r>
        <w:t>5.50</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59C5535D"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83659"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F9BDC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n8</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F1BBF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rsidR="008F4D94" w14:paraId="1597F37E"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1C060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082116D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7874E73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37D79FB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616D937"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2D00F7C"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164DA7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n8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51D5807" w14:textId="77777777" w:rsidR="008F4D94" w:rsidRDefault="008F4D94" w:rsidP="00190399">
            <w:pPr>
              <w:spacing w:after="0"/>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1C6CDC0" w14:textId="77777777" w:rsidR="008F4D94" w:rsidRDefault="008F4D94" w:rsidP="00190399">
            <w:pPr>
              <w:spacing w:after="0"/>
              <w:jc w:val="center"/>
              <w:rPr>
                <w:color w:val="000000"/>
                <w:sz w:val="18"/>
                <w:szCs w:val="18"/>
              </w:rPr>
            </w:pPr>
            <w:r>
              <w:rPr>
                <w:color w:val="000000"/>
                <w:sz w:val="18"/>
                <w:szCs w:val="18"/>
              </w:rPr>
              <w:t>3300-3800</w:t>
            </w:r>
          </w:p>
        </w:tc>
      </w:tr>
      <w:tr w:rsidR="008F4D94" w14:paraId="1CD11AC6"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EEEA3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n41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29D14C2" w14:textId="77777777" w:rsidR="008F4D94" w:rsidRDefault="008F4D94" w:rsidP="00190399">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5F320DD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E4A209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137E03C9"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CFCD03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29CC568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F20214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2EA98F6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39EEA6B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75A55664"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6463F8EE" w14:textId="77777777" w:rsidR="008F4D94" w:rsidRDefault="008F4D94" w:rsidP="00190399">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A51A42A" w14:textId="77777777" w:rsidR="008F4D94" w:rsidRDefault="008F4D94" w:rsidP="00190399">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5913DA10"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9A18CD9" w14:textId="77777777" w:rsidR="008F4D94" w:rsidRDefault="008F4D94" w:rsidP="00190399">
            <w:pPr>
              <w:spacing w:after="0"/>
              <w:jc w:val="center"/>
              <w:rPr>
                <w:color w:val="000000"/>
                <w:sz w:val="18"/>
                <w:szCs w:val="18"/>
              </w:rPr>
            </w:pPr>
            <w:r>
              <w:rPr>
                <w:color w:val="000000"/>
                <w:sz w:val="18"/>
                <w:szCs w:val="18"/>
              </w:rPr>
              <w:t>0 -200</w:t>
            </w:r>
          </w:p>
        </w:tc>
      </w:tr>
      <w:tr w:rsidR="008F4D94" w14:paraId="57FB3C3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F03A4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34F9A57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684DABFB"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06CBAFA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4F1E499F"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667043A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C40FF1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485EBCB" w14:textId="77777777" w:rsidR="008F4D94" w:rsidRDefault="008F4D94" w:rsidP="00190399">
            <w:pPr>
              <w:spacing w:after="0"/>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0B3A28F" w14:textId="77777777" w:rsidR="008F4D94" w:rsidRDefault="008F4D94" w:rsidP="00190399">
            <w:pPr>
              <w:spacing w:after="0"/>
              <w:jc w:val="center"/>
              <w:rPr>
                <w:color w:val="000000"/>
                <w:sz w:val="18"/>
                <w:szCs w:val="18"/>
              </w:rPr>
            </w:pPr>
            <w:r>
              <w:rPr>
                <w:color w:val="000000"/>
                <w:sz w:val="18"/>
                <w:szCs w:val="18"/>
              </w:rPr>
              <w:t>915-1115</w:t>
            </w:r>
          </w:p>
        </w:tc>
      </w:tr>
      <w:tr w:rsidR="008F4D94" w14:paraId="14FF5046"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E0599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68DA2D0E" w14:textId="77777777" w:rsidR="008F4D94" w:rsidRPr="00AA28A0" w:rsidRDefault="008F4D94" w:rsidP="00190399">
            <w:pPr>
              <w:spacing w:after="0"/>
              <w:rPr>
                <w:i/>
                <w:iCs/>
                <w:color w:val="FF0000"/>
              </w:rPr>
            </w:pPr>
            <w:r>
              <w:rPr>
                <w:i/>
                <w:iCs/>
                <w:color w:val="FF0000"/>
              </w:rPr>
              <w:t>There is no overlap</w:t>
            </w:r>
          </w:p>
        </w:tc>
      </w:tr>
      <w:tr w:rsidR="008F4D94" w14:paraId="101C209E"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B74D45"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221C0AFE" w14:textId="77777777" w:rsidR="008F4D94" w:rsidRDefault="008F4D94" w:rsidP="008F4D94"/>
    <w:p w14:paraId="28DE7197" w14:textId="77777777" w:rsidR="008F4D94" w:rsidRPr="00140BB6" w:rsidRDefault="008F4D94" w:rsidP="008F4D94">
      <w:r w:rsidRPr="00140BB6">
        <w:lastRenderedPageBreak/>
        <w:t xml:space="preserve">Table </w:t>
      </w:r>
      <w:r>
        <w:t>5.50</w:t>
      </w:r>
      <w:r w:rsidRPr="00140BB6">
        <w:t>.2.</w:t>
      </w:r>
      <w:r>
        <w:t>1</w:t>
      </w:r>
      <w:r w:rsidRPr="00140BB6">
        <w:t>.2-</w:t>
      </w:r>
      <w:r>
        <w:t>2</w:t>
      </w:r>
      <w:r w:rsidRPr="00140BB6">
        <w:t xml:space="preserve"> provides the two UL band with one band, along with 2CC intra-band uplink CA triple beat products into band n</w:t>
      </w:r>
      <w:r>
        <w:t>8</w:t>
      </w:r>
      <w:r w:rsidRPr="00140BB6">
        <w:t xml:space="preserve"> interference analysis for CA_n</w:t>
      </w:r>
      <w:r>
        <w:t>41A</w:t>
      </w:r>
      <w:r w:rsidRPr="00140BB6">
        <w:t>-n</w:t>
      </w:r>
      <w:r>
        <w:t>78</w:t>
      </w:r>
      <w:r w:rsidRPr="00140BB6">
        <w:t>C with n</w:t>
      </w:r>
      <w:r>
        <w:t>41</w:t>
      </w:r>
      <w:r w:rsidRPr="00140BB6">
        <w:t>/</w:t>
      </w:r>
      <w:r>
        <w:t>78</w:t>
      </w:r>
      <w:r w:rsidRPr="00140BB6">
        <w:t xml:space="preserve">C transmitting with a </w:t>
      </w:r>
      <w:r>
        <w:t xml:space="preserve">200 </w:t>
      </w:r>
      <w:r w:rsidRPr="00140BB6">
        <w:t>MHz maximum instantaneous bandwidth.</w:t>
      </w:r>
    </w:p>
    <w:p w14:paraId="78B873FC" w14:textId="77777777" w:rsidR="008F4D94" w:rsidRPr="00140BB6" w:rsidRDefault="008F4D94" w:rsidP="008F4D94">
      <w:pPr>
        <w:pStyle w:val="TH"/>
      </w:pPr>
      <w:r w:rsidRPr="00140BB6">
        <w:t xml:space="preserve">Table </w:t>
      </w:r>
      <w:r>
        <w:t>5.50</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0BDCDCDE"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68B59"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85CB87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n41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1D6C9F"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rsidR="008F4D94" w14:paraId="2B6D5E07"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311E09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4FE2576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393ED92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3B1CF6B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130E27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D532DF5"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DBD081D"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n41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7ED04A4" w14:textId="77777777" w:rsidR="008F4D94" w:rsidRDefault="008F4D94" w:rsidP="00190399">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AD80C0D" w14:textId="77777777" w:rsidR="008F4D94" w:rsidRDefault="008F4D94" w:rsidP="00190399">
            <w:pPr>
              <w:spacing w:after="0"/>
              <w:jc w:val="center"/>
              <w:rPr>
                <w:color w:val="000000"/>
                <w:sz w:val="18"/>
                <w:szCs w:val="18"/>
              </w:rPr>
            </w:pPr>
            <w:r>
              <w:rPr>
                <w:color w:val="000000"/>
                <w:sz w:val="18"/>
                <w:szCs w:val="18"/>
              </w:rPr>
              <w:t>3300-3800</w:t>
            </w:r>
          </w:p>
        </w:tc>
      </w:tr>
      <w:tr w:rsidR="008F4D94" w14:paraId="520B7D79"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16E4A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n8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84F7E10" w14:textId="77777777" w:rsidR="008F4D94" w:rsidRDefault="008F4D94" w:rsidP="00190399">
            <w:pPr>
              <w:spacing w:after="0"/>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4CA4151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4DC9CEB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50C724F4"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DD959A2"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6506B0D"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4627AB5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7AE4E55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3A40534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65F776B3"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2E188E6" w14:textId="77777777" w:rsidR="008F4D94" w:rsidRDefault="008F4D94" w:rsidP="00190399">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214D9462" w14:textId="77777777" w:rsidR="008F4D94" w:rsidRDefault="008F4D94" w:rsidP="00190399">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38422941"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D356F30" w14:textId="77777777" w:rsidR="008F4D94" w:rsidRDefault="008F4D94" w:rsidP="00190399">
            <w:pPr>
              <w:spacing w:after="0"/>
              <w:jc w:val="center"/>
              <w:rPr>
                <w:color w:val="000000"/>
                <w:sz w:val="18"/>
                <w:szCs w:val="18"/>
              </w:rPr>
            </w:pPr>
            <w:r>
              <w:rPr>
                <w:color w:val="000000"/>
                <w:sz w:val="18"/>
                <w:szCs w:val="18"/>
              </w:rPr>
              <w:t>0 -200</w:t>
            </w:r>
          </w:p>
        </w:tc>
      </w:tr>
      <w:tr w:rsidR="008F4D94" w14:paraId="68E49F8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91B14E"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2D4BD5F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15CAD1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6B6919F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3A15943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2421B2F6"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5C9072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C24992C" w14:textId="77777777" w:rsidR="008F4D94" w:rsidRDefault="008F4D94" w:rsidP="00190399">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314E855" w14:textId="77777777" w:rsidR="008F4D94" w:rsidRDefault="008F4D94" w:rsidP="00190399">
            <w:pPr>
              <w:spacing w:after="0"/>
              <w:jc w:val="center"/>
              <w:rPr>
                <w:color w:val="000000"/>
                <w:sz w:val="18"/>
                <w:szCs w:val="18"/>
              </w:rPr>
            </w:pPr>
            <w:r>
              <w:rPr>
                <w:color w:val="000000"/>
                <w:sz w:val="18"/>
                <w:szCs w:val="18"/>
              </w:rPr>
              <w:t>2690-2890</w:t>
            </w:r>
          </w:p>
        </w:tc>
      </w:tr>
      <w:tr w:rsidR="008F4D94" w14:paraId="2C675EC8"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DB560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6880B331" w14:textId="77777777" w:rsidR="008F4D94" w:rsidRDefault="008F4D94" w:rsidP="00190399">
            <w:pPr>
              <w:spacing w:after="0"/>
              <w:rPr>
                <w:i/>
                <w:iCs/>
                <w:color w:val="FF0000"/>
              </w:rPr>
            </w:pPr>
            <w:r>
              <w:rPr>
                <w:i/>
                <w:iCs/>
                <w:color w:val="FF0000"/>
              </w:rPr>
              <w:t>There is no overlap</w:t>
            </w:r>
          </w:p>
        </w:tc>
      </w:tr>
      <w:tr w:rsidR="008F4D94" w14:paraId="200DA3FD"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ABDB6D"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4658EE03" w14:textId="77777777" w:rsidR="008F4D94" w:rsidRPr="00AA28A0" w:rsidRDefault="008F4D94" w:rsidP="008F4D94">
      <w:pPr>
        <w:pStyle w:val="Heading4"/>
        <w:rPr>
          <w:b/>
          <w:bCs/>
        </w:rPr>
      </w:pPr>
    </w:p>
    <w:p w14:paraId="5CAFBF68" w14:textId="77777777" w:rsidR="008F4D94" w:rsidRDefault="008F4D94" w:rsidP="008F4D94">
      <w:pPr>
        <w:pStyle w:val="Heading4"/>
      </w:pPr>
      <w:bookmarkStart w:id="599" w:name="_Toc180420782"/>
      <w:r>
        <w:t>5.50</w:t>
      </w:r>
      <w:r w:rsidRPr="00AB69C8">
        <w:t>.2.</w:t>
      </w:r>
      <w:r>
        <w:t>2</w:t>
      </w:r>
      <w:r w:rsidRPr="00AB69C8">
        <w:tab/>
        <w:t>REFSENS requirements</w:t>
      </w:r>
      <w:bookmarkEnd w:id="599"/>
    </w:p>
    <w:p w14:paraId="5D4EDC36" w14:textId="77777777" w:rsidR="008F4D94" w:rsidRPr="00AA28A0" w:rsidRDefault="008F4D94" w:rsidP="008F4D94">
      <w:r>
        <w:t>The MSD values are taken from DC_8-41_n78 and DC_7A_n8A-n78A.</w:t>
      </w:r>
    </w:p>
    <w:p w14:paraId="3562DEE1"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5.50</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6037EABC"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D0D40B8"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78AAA8" w14:textId="77777777" w:rsidR="008F4D94" w:rsidRPr="006E069C" w:rsidRDefault="008F4D94" w:rsidP="00190399">
            <w:pPr>
              <w:pStyle w:val="TAH"/>
            </w:pPr>
            <w:r w:rsidRPr="006E069C">
              <w:t>Source of IMD</w:t>
            </w:r>
          </w:p>
        </w:tc>
      </w:tr>
      <w:tr w:rsidR="008F4D94" w:rsidRPr="006E069C" w14:paraId="26BEE27E"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C352A4D"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EA4BD69"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1036580"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A5998D2"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A488867"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BA5C8A2"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20EDA4D"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2ED981BB"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952C0E4" w14:textId="77777777" w:rsidR="008F4D94" w:rsidRPr="006E069C" w:rsidRDefault="008F4D94" w:rsidP="00190399">
            <w:pPr>
              <w:pStyle w:val="TAH"/>
            </w:pPr>
          </w:p>
        </w:tc>
      </w:tr>
      <w:tr w:rsidR="008F4D94" w:rsidRPr="006E069C" w14:paraId="4D38F69F"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03B253" w14:textId="77777777" w:rsidR="008F4D94" w:rsidRPr="006E069C" w:rsidRDefault="008F4D94" w:rsidP="00190399">
            <w:pPr>
              <w:pStyle w:val="TAC"/>
              <w:rPr>
                <w:lang w:val="en-US" w:eastAsia="zh-CN"/>
              </w:rPr>
            </w:pPr>
            <w:r>
              <w:rPr>
                <w:lang w:val="en-US" w:eastAsia="zh-CN"/>
              </w:rPr>
              <w:t>CA_n8-n41-n78</w:t>
            </w:r>
          </w:p>
        </w:tc>
        <w:tc>
          <w:tcPr>
            <w:tcW w:w="923" w:type="dxa"/>
            <w:tcBorders>
              <w:top w:val="single" w:sz="4" w:space="0" w:color="auto"/>
              <w:left w:val="single" w:sz="4" w:space="0" w:color="auto"/>
              <w:right w:val="single" w:sz="4" w:space="0" w:color="auto"/>
            </w:tcBorders>
          </w:tcPr>
          <w:p w14:paraId="1CDCD69F" w14:textId="77777777" w:rsidR="008F4D94" w:rsidRPr="006E069C" w:rsidRDefault="008F4D94" w:rsidP="00190399">
            <w:pPr>
              <w:pStyle w:val="TAC"/>
              <w:rPr>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right w:val="single" w:sz="4" w:space="0" w:color="auto"/>
            </w:tcBorders>
          </w:tcPr>
          <w:p w14:paraId="5F225BA4" w14:textId="77777777" w:rsidR="008F4D94" w:rsidRPr="006E069C" w:rsidRDefault="008F4D94" w:rsidP="00190399">
            <w:pPr>
              <w:pStyle w:val="TAC"/>
              <w:rPr>
                <w:lang w:val="en-US" w:eastAsia="zh-CN"/>
              </w:rPr>
            </w:pPr>
            <w:r>
              <w:rPr>
                <w:rFonts w:cs="Arial"/>
                <w:szCs w:val="18"/>
                <w:lang w:val="en-US" w:eastAsia="zh-CN"/>
              </w:rPr>
              <w:t>N/A</w:t>
            </w:r>
          </w:p>
        </w:tc>
        <w:tc>
          <w:tcPr>
            <w:tcW w:w="1012" w:type="dxa"/>
            <w:tcBorders>
              <w:top w:val="single" w:sz="4" w:space="0" w:color="auto"/>
              <w:left w:val="single" w:sz="4" w:space="0" w:color="auto"/>
              <w:right w:val="single" w:sz="4" w:space="0" w:color="auto"/>
            </w:tcBorders>
          </w:tcPr>
          <w:p w14:paraId="4422802A" w14:textId="77777777" w:rsidR="008F4D94" w:rsidRPr="006E069C" w:rsidRDefault="008F4D94" w:rsidP="00190399">
            <w:pPr>
              <w:pStyle w:val="TAC"/>
              <w:rPr>
                <w:lang w:val="en-US" w:eastAsia="zh-CN"/>
              </w:rPr>
            </w:pPr>
            <w:r>
              <w:rPr>
                <w:rFonts w:eastAsia="Malgun Gothic" w:cs="Arial"/>
                <w:szCs w:val="18"/>
                <w:lang w:eastAsia="ko-KR"/>
              </w:rPr>
              <w:t>10</w:t>
            </w:r>
          </w:p>
        </w:tc>
        <w:tc>
          <w:tcPr>
            <w:tcW w:w="1379" w:type="dxa"/>
            <w:tcBorders>
              <w:top w:val="single" w:sz="4" w:space="0" w:color="auto"/>
              <w:left w:val="single" w:sz="4" w:space="0" w:color="auto"/>
              <w:right w:val="single" w:sz="4" w:space="0" w:color="auto"/>
            </w:tcBorders>
          </w:tcPr>
          <w:p w14:paraId="7A9BA013" w14:textId="77777777" w:rsidR="008F4D94" w:rsidRPr="006E069C" w:rsidRDefault="008F4D94" w:rsidP="00190399">
            <w:pPr>
              <w:pStyle w:val="TAC"/>
              <w:rPr>
                <w:lang w:val="en-US" w:eastAsia="zh-CN"/>
              </w:rPr>
            </w:pPr>
            <w:r>
              <w:rPr>
                <w:rFonts w:eastAsia="Malgun Gothic" w:cs="Arial"/>
                <w:szCs w:val="18"/>
                <w:lang w:eastAsia="ko-KR"/>
              </w:rPr>
              <w:t>N/A</w:t>
            </w:r>
          </w:p>
        </w:tc>
        <w:tc>
          <w:tcPr>
            <w:tcW w:w="881" w:type="dxa"/>
            <w:tcBorders>
              <w:top w:val="single" w:sz="4" w:space="0" w:color="auto"/>
              <w:left w:val="single" w:sz="4" w:space="0" w:color="auto"/>
              <w:right w:val="single" w:sz="4" w:space="0" w:color="auto"/>
            </w:tcBorders>
          </w:tcPr>
          <w:p w14:paraId="3F58EA6B" w14:textId="77777777" w:rsidR="008F4D94" w:rsidRPr="006E069C" w:rsidRDefault="008F4D94" w:rsidP="00190399">
            <w:pPr>
              <w:pStyle w:val="TAC"/>
              <w:rPr>
                <w:lang w:val="en-US" w:eastAsia="zh-CN"/>
              </w:rPr>
            </w:pPr>
            <w:r w:rsidRPr="008854EA">
              <w:rPr>
                <w:rFonts w:cs="Arial"/>
                <w:szCs w:val="18"/>
                <w:lang w:val="en-US" w:eastAsia="zh-CN"/>
              </w:rPr>
              <w:t>950</w:t>
            </w:r>
          </w:p>
        </w:tc>
        <w:tc>
          <w:tcPr>
            <w:tcW w:w="797" w:type="dxa"/>
            <w:tcBorders>
              <w:top w:val="single" w:sz="4" w:space="0" w:color="auto"/>
              <w:left w:val="single" w:sz="4" w:space="0" w:color="auto"/>
              <w:bottom w:val="single" w:sz="4" w:space="0" w:color="auto"/>
              <w:right w:val="single" w:sz="4" w:space="0" w:color="auto"/>
            </w:tcBorders>
          </w:tcPr>
          <w:p w14:paraId="5125EBE7" w14:textId="77777777" w:rsidR="008F4D94" w:rsidRPr="006E069C" w:rsidRDefault="008F4D94" w:rsidP="00190399">
            <w:pPr>
              <w:pStyle w:val="TAC"/>
              <w:rPr>
                <w:lang w:val="en-US" w:eastAsia="zh-CN"/>
              </w:rPr>
            </w:pPr>
            <w:r w:rsidRPr="008854EA">
              <w:rPr>
                <w:rFonts w:cs="Arial"/>
                <w:szCs w:val="18"/>
                <w:lang w:val="en-US" w:eastAsia="zh-CN"/>
              </w:rPr>
              <w:t>29.1</w:t>
            </w:r>
          </w:p>
        </w:tc>
        <w:tc>
          <w:tcPr>
            <w:tcW w:w="828" w:type="dxa"/>
            <w:tcBorders>
              <w:top w:val="single" w:sz="4" w:space="0" w:color="auto"/>
              <w:left w:val="single" w:sz="4" w:space="0" w:color="auto"/>
              <w:right w:val="single" w:sz="4" w:space="0" w:color="auto"/>
            </w:tcBorders>
          </w:tcPr>
          <w:p w14:paraId="36D7DF60" w14:textId="77777777" w:rsidR="008F4D94" w:rsidRPr="006E069C"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2A13347" w14:textId="77777777" w:rsidR="008F4D94" w:rsidRPr="006E069C" w:rsidRDefault="008F4D94" w:rsidP="00190399">
            <w:pPr>
              <w:pStyle w:val="TAC"/>
            </w:pPr>
            <w:r>
              <w:t>IMD2</w:t>
            </w:r>
          </w:p>
        </w:tc>
      </w:tr>
      <w:tr w:rsidR="008F4D94" w:rsidRPr="006E069C" w14:paraId="1419F323"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1D5A04B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737084" w14:textId="77777777" w:rsidR="008F4D94" w:rsidRPr="00F30744" w:rsidRDefault="008F4D94" w:rsidP="00190399">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64B04CD8" w14:textId="77777777" w:rsidR="008F4D94" w:rsidRPr="00F30744" w:rsidRDefault="008F4D94" w:rsidP="00190399">
            <w:pPr>
              <w:pStyle w:val="TAC"/>
              <w:rPr>
                <w:rFonts w:cs="Arial"/>
                <w:szCs w:val="18"/>
                <w:lang w:val="en-US" w:eastAsia="zh-CN"/>
              </w:rPr>
            </w:pPr>
            <w:r w:rsidRPr="003C4CEC">
              <w:rPr>
                <w:rFonts w:cs="Arial"/>
                <w:szCs w:val="18"/>
                <w:lang w:val="en-US" w:eastAsia="zh-CN"/>
              </w:rPr>
              <w:t>2630</w:t>
            </w:r>
          </w:p>
        </w:tc>
        <w:tc>
          <w:tcPr>
            <w:tcW w:w="1012" w:type="dxa"/>
            <w:tcBorders>
              <w:top w:val="single" w:sz="4" w:space="0" w:color="auto"/>
              <w:left w:val="single" w:sz="4" w:space="0" w:color="auto"/>
              <w:bottom w:val="single" w:sz="4" w:space="0" w:color="auto"/>
              <w:right w:val="single" w:sz="4" w:space="0" w:color="auto"/>
            </w:tcBorders>
          </w:tcPr>
          <w:p w14:paraId="5A80F2F4" w14:textId="77777777" w:rsidR="008F4D94" w:rsidRPr="00F30744" w:rsidRDefault="008F4D94" w:rsidP="00190399">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FF5577B" w14:textId="77777777" w:rsidR="008F4D94" w:rsidRPr="00F30744" w:rsidRDefault="008F4D94" w:rsidP="00190399">
            <w:pPr>
              <w:pStyle w:val="TAC"/>
              <w:rPr>
                <w:rFonts w:eastAsia="Malgun Gothic" w:cs="Arial"/>
                <w:szCs w:val="18"/>
                <w:lang w:eastAsia="ko-KR"/>
              </w:rPr>
            </w:pPr>
            <w:r>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2229BF2F" w14:textId="77777777" w:rsidR="008F4D94" w:rsidRPr="00F30744" w:rsidRDefault="008F4D94" w:rsidP="00190399">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36983C13" w14:textId="77777777" w:rsidR="008F4D94" w:rsidRPr="00F30744" w:rsidRDefault="008F4D94" w:rsidP="00190399">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45821E"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9D6AE0" w14:textId="77777777" w:rsidR="008F4D94" w:rsidRPr="00F30744" w:rsidRDefault="008F4D94" w:rsidP="00190399">
            <w:pPr>
              <w:pStyle w:val="TAC"/>
              <w:rPr>
                <w:rFonts w:cs="Arial"/>
                <w:szCs w:val="18"/>
                <w:lang w:val="en-US" w:eastAsia="zh-CN"/>
              </w:rPr>
            </w:pPr>
            <w:r>
              <w:rPr>
                <w:rFonts w:cs="Arial"/>
                <w:szCs w:val="18"/>
                <w:lang w:val="en-US" w:eastAsia="zh-CN"/>
              </w:rPr>
              <w:t>N/A</w:t>
            </w:r>
          </w:p>
        </w:tc>
      </w:tr>
      <w:tr w:rsidR="008F4D94" w:rsidRPr="006E069C" w14:paraId="00921A41"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42913E70"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15156B" w14:textId="77777777" w:rsidR="008F4D94" w:rsidRPr="00F30744" w:rsidRDefault="008F4D94" w:rsidP="00190399">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8E395B2" w14:textId="77777777" w:rsidR="008F4D94" w:rsidRPr="00F30744" w:rsidRDefault="008F4D94" w:rsidP="00190399">
            <w:pPr>
              <w:pStyle w:val="TAC"/>
              <w:rPr>
                <w:rFonts w:cs="Arial"/>
                <w:szCs w:val="18"/>
                <w:lang w:val="en-US" w:eastAsia="zh-CN"/>
              </w:rPr>
            </w:pPr>
            <w:r w:rsidRPr="003C4CEC">
              <w:rPr>
                <w:rFonts w:cs="Arial"/>
                <w:szCs w:val="18"/>
                <w:lang w:val="en-US" w:eastAsia="zh-CN"/>
              </w:rPr>
              <w:t>3580</w:t>
            </w:r>
          </w:p>
        </w:tc>
        <w:tc>
          <w:tcPr>
            <w:tcW w:w="1012" w:type="dxa"/>
            <w:tcBorders>
              <w:top w:val="single" w:sz="4" w:space="0" w:color="auto"/>
              <w:left w:val="single" w:sz="4" w:space="0" w:color="auto"/>
              <w:bottom w:val="single" w:sz="4" w:space="0" w:color="auto"/>
              <w:right w:val="single" w:sz="4" w:space="0" w:color="auto"/>
            </w:tcBorders>
          </w:tcPr>
          <w:p w14:paraId="6DF28FC0" w14:textId="77777777" w:rsidR="008F4D94" w:rsidRPr="00F30744" w:rsidRDefault="008F4D94" w:rsidP="00190399">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0D819A89" w14:textId="77777777" w:rsidR="008F4D94" w:rsidRPr="00F30744" w:rsidRDefault="008F4D94" w:rsidP="00190399">
            <w:pPr>
              <w:pStyle w:val="TAC"/>
              <w:rPr>
                <w:rFonts w:eastAsia="Malgun Gothic" w:cs="Arial"/>
                <w:szCs w:val="18"/>
                <w:lang w:eastAsia="ko-KR"/>
              </w:rPr>
            </w:pPr>
            <w:r w:rsidRPr="00F30744">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40122EE5" w14:textId="77777777" w:rsidR="008F4D94" w:rsidRPr="00F30744" w:rsidRDefault="008F4D94" w:rsidP="00190399">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49DD8B7" w14:textId="77777777" w:rsidR="008F4D94" w:rsidRPr="00F30744" w:rsidRDefault="008F4D94" w:rsidP="00190399">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8FAFF0" w14:textId="77777777" w:rsidR="008F4D94" w:rsidRPr="006E069C"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5D3A4A" w14:textId="77777777" w:rsidR="008F4D94" w:rsidRPr="00F30744" w:rsidRDefault="008F4D94" w:rsidP="00190399">
            <w:pPr>
              <w:pStyle w:val="TAC"/>
              <w:rPr>
                <w:rFonts w:cs="Arial"/>
                <w:szCs w:val="18"/>
                <w:lang w:val="en-US" w:eastAsia="zh-CN"/>
              </w:rPr>
            </w:pPr>
            <w:r>
              <w:rPr>
                <w:rFonts w:cs="Arial"/>
                <w:szCs w:val="18"/>
                <w:lang w:val="en-US" w:eastAsia="zh-CN"/>
              </w:rPr>
              <w:t>N/A</w:t>
            </w:r>
          </w:p>
        </w:tc>
      </w:tr>
      <w:tr w:rsidR="008F4D94" w:rsidRPr="006E069C" w14:paraId="700094C9"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0005DC4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E026CB" w14:textId="77777777" w:rsidR="008F4D94" w:rsidRPr="008854EA" w:rsidRDefault="008F4D94" w:rsidP="00190399">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613D3C61" w14:textId="77777777" w:rsidR="008F4D94" w:rsidRPr="003C4CEC" w:rsidRDefault="008F4D94" w:rsidP="00190399">
            <w:pPr>
              <w:pStyle w:val="TAC"/>
              <w:rPr>
                <w:rFonts w:cs="Arial"/>
                <w:szCs w:val="18"/>
                <w:lang w:val="en-US" w:eastAsia="zh-CN"/>
              </w:rPr>
            </w:pPr>
            <w:r>
              <w:rPr>
                <w:rFonts w:cs="Arial"/>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542481B" w14:textId="77777777" w:rsidR="008F4D94" w:rsidRPr="00F30744" w:rsidRDefault="008F4D94" w:rsidP="00190399">
            <w:pPr>
              <w:pStyle w:val="TAC"/>
              <w:rPr>
                <w:rFonts w:eastAsia="Malgun Gothic" w:cs="Arial"/>
                <w:szCs w:val="18"/>
                <w:lang w:eastAsia="ko-KR"/>
              </w:rPr>
            </w:pPr>
            <w:r>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5AD4F8BE" w14:textId="77777777" w:rsidR="008F4D94" w:rsidRPr="00F30744" w:rsidRDefault="008F4D94" w:rsidP="00190399">
            <w:pPr>
              <w:pStyle w:val="TAC"/>
              <w:rPr>
                <w:rFonts w:eastAsia="Malgun Gothic" w:cs="Arial"/>
                <w:szCs w:val="18"/>
                <w:lang w:eastAsia="ko-KR"/>
              </w:rPr>
            </w:pPr>
            <w:r>
              <w:rPr>
                <w:rFonts w:eastAsia="Malgun Gothic" w:cs="Arial"/>
                <w:szCs w:val="18"/>
                <w:lang w:eastAsia="ko-KR"/>
              </w:rPr>
              <w:t>N/A</w:t>
            </w:r>
          </w:p>
        </w:tc>
        <w:tc>
          <w:tcPr>
            <w:tcW w:w="881" w:type="dxa"/>
            <w:tcBorders>
              <w:top w:val="single" w:sz="4" w:space="0" w:color="auto"/>
              <w:left w:val="single" w:sz="4" w:space="0" w:color="auto"/>
              <w:bottom w:val="single" w:sz="4" w:space="0" w:color="auto"/>
              <w:right w:val="single" w:sz="4" w:space="0" w:color="auto"/>
            </w:tcBorders>
          </w:tcPr>
          <w:p w14:paraId="37576F0F" w14:textId="77777777" w:rsidR="008F4D94" w:rsidRDefault="008F4D94" w:rsidP="00190399">
            <w:pPr>
              <w:pStyle w:val="TAC"/>
              <w:rPr>
                <w:rFonts w:cs="Arial"/>
                <w:szCs w:val="18"/>
                <w:lang w:val="en-US" w:eastAsia="zh-CN"/>
              </w:rPr>
            </w:pPr>
            <w:r w:rsidRPr="008854EA">
              <w:rPr>
                <w:rFonts w:cs="Arial"/>
                <w:szCs w:val="18"/>
                <w:lang w:val="en-US" w:eastAsia="zh-CN"/>
              </w:rPr>
              <w:t>9</w:t>
            </w:r>
            <w:r>
              <w:rPr>
                <w:rFonts w:cs="Arial"/>
                <w:szCs w:val="18"/>
                <w:lang w:val="en-US" w:eastAsia="zh-CN"/>
              </w:rPr>
              <w:t>4</w:t>
            </w:r>
            <w:r w:rsidRPr="008854EA">
              <w:rPr>
                <w:rFonts w:cs="Arial"/>
                <w:szCs w:val="18"/>
                <w:lang w:val="en-US" w:eastAsia="zh-CN"/>
              </w:rPr>
              <w:t>0</w:t>
            </w:r>
          </w:p>
        </w:tc>
        <w:tc>
          <w:tcPr>
            <w:tcW w:w="797" w:type="dxa"/>
            <w:tcBorders>
              <w:top w:val="single" w:sz="4" w:space="0" w:color="auto"/>
              <w:left w:val="single" w:sz="4" w:space="0" w:color="auto"/>
              <w:bottom w:val="single" w:sz="4" w:space="0" w:color="auto"/>
              <w:right w:val="single" w:sz="4" w:space="0" w:color="auto"/>
            </w:tcBorders>
          </w:tcPr>
          <w:p w14:paraId="304C6AB7" w14:textId="77777777" w:rsidR="008F4D94" w:rsidRPr="008854EA" w:rsidRDefault="008F4D94" w:rsidP="00190399">
            <w:pPr>
              <w:pStyle w:val="TAC"/>
              <w:rPr>
                <w:rFonts w:cs="Arial"/>
                <w:szCs w:val="18"/>
                <w:lang w:val="en-US" w:eastAsia="zh-CN"/>
              </w:rPr>
            </w:pPr>
            <w:r>
              <w:rPr>
                <w:rFonts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7EA6C744" w14:textId="77777777" w:rsidR="008F4D94"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378545" w14:textId="77777777" w:rsidR="008F4D94" w:rsidRDefault="008F4D94" w:rsidP="00190399">
            <w:pPr>
              <w:pStyle w:val="TAC"/>
              <w:rPr>
                <w:rFonts w:cs="Arial"/>
                <w:szCs w:val="18"/>
                <w:lang w:val="en-US" w:eastAsia="zh-CN"/>
              </w:rPr>
            </w:pPr>
            <w:r>
              <w:t>IMD5</w:t>
            </w:r>
          </w:p>
        </w:tc>
      </w:tr>
      <w:tr w:rsidR="008F4D94" w:rsidRPr="006E069C" w14:paraId="0C79846B"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6158D25C"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8B10A1" w14:textId="77777777" w:rsidR="008F4D94" w:rsidRPr="008854EA" w:rsidRDefault="008F4D94" w:rsidP="00190399">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1D09B7F9" w14:textId="77777777" w:rsidR="008F4D94" w:rsidRPr="003C4CEC" w:rsidRDefault="008F4D94" w:rsidP="00190399">
            <w:pPr>
              <w:pStyle w:val="TAC"/>
              <w:rPr>
                <w:rFonts w:cs="Arial"/>
                <w:szCs w:val="18"/>
                <w:lang w:val="en-US" w:eastAsia="zh-CN"/>
              </w:rPr>
            </w:pPr>
            <w:r w:rsidRPr="003C4CEC">
              <w:rPr>
                <w:rFonts w:cs="Arial"/>
                <w:szCs w:val="18"/>
                <w:lang w:val="en-US" w:eastAsia="zh-CN"/>
              </w:rPr>
              <w:t>26</w:t>
            </w:r>
            <w:r>
              <w:rPr>
                <w:rFonts w:cs="Arial"/>
                <w:szCs w:val="18"/>
                <w:lang w:val="en-US" w:eastAsia="zh-CN"/>
              </w:rPr>
              <w:t>80</w:t>
            </w:r>
          </w:p>
        </w:tc>
        <w:tc>
          <w:tcPr>
            <w:tcW w:w="1012" w:type="dxa"/>
            <w:tcBorders>
              <w:top w:val="single" w:sz="4" w:space="0" w:color="auto"/>
              <w:left w:val="single" w:sz="4" w:space="0" w:color="auto"/>
              <w:bottom w:val="single" w:sz="4" w:space="0" w:color="auto"/>
              <w:right w:val="single" w:sz="4" w:space="0" w:color="auto"/>
            </w:tcBorders>
          </w:tcPr>
          <w:p w14:paraId="18E389E0" w14:textId="77777777" w:rsidR="008F4D94" w:rsidRPr="00F30744" w:rsidRDefault="008F4D94" w:rsidP="00190399">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6C2D159D" w14:textId="77777777" w:rsidR="008F4D94" w:rsidRPr="00F30744" w:rsidRDefault="008F4D94" w:rsidP="00190399">
            <w:pPr>
              <w:pStyle w:val="TAC"/>
              <w:rPr>
                <w:rFonts w:eastAsia="Malgun Gothic" w:cs="Arial"/>
                <w:szCs w:val="18"/>
                <w:lang w:eastAsia="ko-KR"/>
              </w:rPr>
            </w:pPr>
            <w:r>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18A30D91" w14:textId="77777777" w:rsidR="008F4D94" w:rsidRDefault="008F4D94" w:rsidP="00190399">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424C2BF2" w14:textId="77777777" w:rsidR="008F4D94" w:rsidRPr="008854EA" w:rsidRDefault="008F4D94" w:rsidP="00190399">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3ECC8F" w14:textId="77777777" w:rsidR="008F4D94"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3A8E80" w14:textId="77777777" w:rsidR="008F4D94" w:rsidRDefault="008F4D94" w:rsidP="00190399">
            <w:pPr>
              <w:pStyle w:val="TAC"/>
              <w:rPr>
                <w:rFonts w:cs="Arial"/>
                <w:szCs w:val="18"/>
                <w:lang w:val="en-US" w:eastAsia="zh-CN"/>
              </w:rPr>
            </w:pPr>
            <w:r>
              <w:rPr>
                <w:rFonts w:cs="Arial"/>
                <w:szCs w:val="18"/>
                <w:lang w:val="en-US" w:eastAsia="zh-CN"/>
              </w:rPr>
              <w:t>N/A</w:t>
            </w:r>
          </w:p>
        </w:tc>
      </w:tr>
      <w:tr w:rsidR="008F4D94" w:rsidRPr="006E069C" w14:paraId="01A0592E"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CD9AE07"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F5FC04" w14:textId="77777777" w:rsidR="008F4D94" w:rsidRPr="008854EA" w:rsidRDefault="008F4D94" w:rsidP="00190399">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8D1E525" w14:textId="77777777" w:rsidR="008F4D94" w:rsidRPr="003C4CEC" w:rsidRDefault="008F4D94" w:rsidP="00190399">
            <w:pPr>
              <w:pStyle w:val="TAC"/>
              <w:rPr>
                <w:rFonts w:cs="Arial"/>
                <w:szCs w:val="18"/>
                <w:lang w:val="en-US" w:eastAsia="zh-CN"/>
              </w:rPr>
            </w:pPr>
            <w:r w:rsidRPr="003C4CEC">
              <w:rPr>
                <w:rFonts w:cs="Arial"/>
                <w:szCs w:val="18"/>
                <w:lang w:val="en-US" w:eastAsia="zh-CN"/>
              </w:rPr>
              <w:t>35</w:t>
            </w:r>
            <w:r>
              <w:rPr>
                <w:rFonts w:cs="Arial"/>
                <w:szCs w:val="18"/>
                <w:lang w:val="en-US" w:eastAsia="zh-CN"/>
              </w:rPr>
              <w:t>5</w:t>
            </w:r>
            <w:r w:rsidRPr="003C4CEC">
              <w:rPr>
                <w:rFonts w:cs="Arial"/>
                <w:szCs w:val="18"/>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67507F0D" w14:textId="77777777" w:rsidR="008F4D94" w:rsidRPr="00F30744" w:rsidRDefault="008F4D94" w:rsidP="00190399">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62701EC" w14:textId="77777777" w:rsidR="008F4D94" w:rsidRPr="00F30744" w:rsidRDefault="008F4D94" w:rsidP="00190399">
            <w:pPr>
              <w:pStyle w:val="TAC"/>
              <w:rPr>
                <w:rFonts w:eastAsia="Malgun Gothic" w:cs="Arial"/>
                <w:szCs w:val="18"/>
                <w:lang w:eastAsia="ko-KR"/>
              </w:rPr>
            </w:pPr>
            <w:r w:rsidRPr="00F30744">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7181794C" w14:textId="77777777" w:rsidR="008F4D94" w:rsidRDefault="008F4D94" w:rsidP="00190399">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F174C27" w14:textId="77777777" w:rsidR="008F4D94" w:rsidRPr="008854EA" w:rsidRDefault="008F4D94" w:rsidP="00190399">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D12B3E" w14:textId="77777777" w:rsidR="008F4D94"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74B067" w14:textId="77777777" w:rsidR="008F4D94" w:rsidRDefault="008F4D94" w:rsidP="00190399">
            <w:pPr>
              <w:pStyle w:val="TAC"/>
              <w:rPr>
                <w:rFonts w:cs="Arial"/>
                <w:szCs w:val="18"/>
                <w:lang w:val="en-US" w:eastAsia="zh-CN"/>
              </w:rPr>
            </w:pPr>
            <w:r>
              <w:rPr>
                <w:rFonts w:cs="Arial"/>
                <w:szCs w:val="18"/>
                <w:lang w:val="en-US" w:eastAsia="zh-CN"/>
              </w:rPr>
              <w:t>N/A</w:t>
            </w:r>
          </w:p>
        </w:tc>
      </w:tr>
      <w:tr w:rsidR="008F4D94" w:rsidRPr="006E069C" w14:paraId="34CE12C6"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7F89F3A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5450FC" w14:textId="77777777" w:rsidR="008F4D94" w:rsidRPr="008854EA" w:rsidRDefault="008F4D94" w:rsidP="00190399">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3FB3D5B3" w14:textId="77777777" w:rsidR="008F4D94" w:rsidRPr="003C4CEC" w:rsidRDefault="008F4D94" w:rsidP="00190399">
            <w:pPr>
              <w:pStyle w:val="TAC"/>
              <w:rPr>
                <w:rFonts w:cs="Arial"/>
                <w:szCs w:val="18"/>
                <w:lang w:val="en-US" w:eastAsia="zh-CN"/>
              </w:rPr>
            </w:pPr>
            <w:r w:rsidRPr="003C4CEC">
              <w:rPr>
                <w:rFonts w:cs="Arial"/>
                <w:szCs w:val="18"/>
                <w:lang w:val="en-US" w:eastAsia="zh-CN"/>
              </w:rPr>
              <w:t>895</w:t>
            </w:r>
          </w:p>
        </w:tc>
        <w:tc>
          <w:tcPr>
            <w:tcW w:w="1012" w:type="dxa"/>
            <w:tcBorders>
              <w:top w:val="single" w:sz="4" w:space="0" w:color="auto"/>
              <w:left w:val="single" w:sz="4" w:space="0" w:color="auto"/>
              <w:bottom w:val="single" w:sz="4" w:space="0" w:color="auto"/>
              <w:right w:val="single" w:sz="4" w:space="0" w:color="auto"/>
            </w:tcBorders>
          </w:tcPr>
          <w:p w14:paraId="7119FB0F" w14:textId="77777777" w:rsidR="008F4D94" w:rsidRPr="00F30744" w:rsidRDefault="008F4D94" w:rsidP="00190399">
            <w:pPr>
              <w:pStyle w:val="TAC"/>
              <w:rPr>
                <w:rFonts w:eastAsia="Malgun Gothic" w:cs="Arial"/>
                <w:szCs w:val="18"/>
                <w:lang w:eastAsia="ko-KR"/>
              </w:rPr>
            </w:pPr>
            <w:r w:rsidRPr="003C4CEC">
              <w:rPr>
                <w:rFonts w:eastAsia="Malgun Gothic" w:cs="Arial"/>
                <w:szCs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CC14FC9" w14:textId="77777777" w:rsidR="008F4D94" w:rsidRPr="00F30744" w:rsidRDefault="008F4D94" w:rsidP="00190399">
            <w:pPr>
              <w:pStyle w:val="TAC"/>
              <w:rPr>
                <w:rFonts w:eastAsia="Malgun Gothic" w:cs="Arial"/>
                <w:szCs w:val="18"/>
                <w:lang w:eastAsia="ko-KR"/>
              </w:rPr>
            </w:pPr>
            <w:r w:rsidRPr="003C4CEC">
              <w:rPr>
                <w:rFonts w:eastAsia="Malgun Gothic" w:cs="Arial"/>
                <w:szCs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F1E83B2" w14:textId="77777777" w:rsidR="008F4D94" w:rsidRPr="008854EA" w:rsidRDefault="008F4D94" w:rsidP="00190399">
            <w:pPr>
              <w:pStyle w:val="TAC"/>
              <w:rPr>
                <w:rFonts w:cs="Arial"/>
                <w:szCs w:val="18"/>
                <w:lang w:val="en-US" w:eastAsia="zh-CN"/>
              </w:rPr>
            </w:pPr>
            <w:r w:rsidRPr="008854EA">
              <w:rPr>
                <w:rFonts w:cs="Arial"/>
                <w:szCs w:val="18"/>
                <w:lang w:val="en-US" w:eastAsia="zh-CN"/>
              </w:rPr>
              <w:t>940</w:t>
            </w:r>
          </w:p>
        </w:tc>
        <w:tc>
          <w:tcPr>
            <w:tcW w:w="797" w:type="dxa"/>
            <w:tcBorders>
              <w:top w:val="single" w:sz="4" w:space="0" w:color="auto"/>
              <w:left w:val="single" w:sz="4" w:space="0" w:color="auto"/>
              <w:bottom w:val="single" w:sz="4" w:space="0" w:color="auto"/>
              <w:right w:val="single" w:sz="4" w:space="0" w:color="auto"/>
            </w:tcBorders>
          </w:tcPr>
          <w:p w14:paraId="00AF2DEB" w14:textId="77777777" w:rsidR="008F4D94" w:rsidRPr="008854EA" w:rsidRDefault="008F4D94" w:rsidP="00190399">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81335C" w14:textId="77777777" w:rsidR="008F4D94"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9C49F6" w14:textId="77777777" w:rsidR="008F4D94" w:rsidRPr="00F30744" w:rsidRDefault="008F4D94" w:rsidP="00190399">
            <w:pPr>
              <w:pStyle w:val="TAC"/>
              <w:rPr>
                <w:rFonts w:cs="Arial"/>
                <w:szCs w:val="18"/>
                <w:lang w:val="en-US" w:eastAsia="zh-CN"/>
              </w:rPr>
            </w:pPr>
            <w:r>
              <w:rPr>
                <w:rFonts w:cs="Arial"/>
                <w:szCs w:val="18"/>
                <w:lang w:val="en-US" w:eastAsia="zh-CN"/>
              </w:rPr>
              <w:t>N/A</w:t>
            </w:r>
          </w:p>
        </w:tc>
      </w:tr>
      <w:tr w:rsidR="008F4D94" w:rsidRPr="006E069C" w14:paraId="545A645C"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60B2F671"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A535F3" w14:textId="77777777" w:rsidR="008F4D94" w:rsidRPr="008854EA" w:rsidRDefault="008F4D94" w:rsidP="00190399">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79139081" w14:textId="77777777" w:rsidR="008F4D94" w:rsidRPr="003C4CEC" w:rsidRDefault="008F4D94" w:rsidP="00190399">
            <w:pPr>
              <w:pStyle w:val="TAC"/>
              <w:rPr>
                <w:rFonts w:cs="Arial"/>
                <w:szCs w:val="18"/>
                <w:lang w:val="en-US" w:eastAsia="zh-CN"/>
              </w:rPr>
            </w:pPr>
            <w:r>
              <w:rPr>
                <w:rFonts w:cs="Arial"/>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E9B8DE9" w14:textId="77777777" w:rsidR="008F4D94" w:rsidRPr="00F30744" w:rsidRDefault="008F4D94" w:rsidP="00190399">
            <w:pPr>
              <w:pStyle w:val="TAC"/>
              <w:rPr>
                <w:rFonts w:eastAsia="Malgun Gothic" w:cs="Arial"/>
                <w:szCs w:val="18"/>
                <w:lang w:eastAsia="ko-KR"/>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A016F6" w14:textId="77777777" w:rsidR="008F4D94" w:rsidRPr="00F30744" w:rsidRDefault="008F4D94" w:rsidP="00190399">
            <w:pPr>
              <w:pStyle w:val="TAC"/>
              <w:rPr>
                <w:rFonts w:eastAsia="Malgun Gothic" w:cs="Arial"/>
                <w:szCs w:val="18"/>
                <w:lang w:eastAsia="ko-KR"/>
              </w:rPr>
            </w:pPr>
            <w:r>
              <w:rPr>
                <w:rFonts w:cs="Arial"/>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89DA3D4" w14:textId="77777777" w:rsidR="008F4D94" w:rsidRPr="008854EA" w:rsidRDefault="008F4D94" w:rsidP="00190399">
            <w:pPr>
              <w:pStyle w:val="TAC"/>
              <w:rPr>
                <w:rFonts w:cs="Arial"/>
                <w:szCs w:val="18"/>
                <w:lang w:val="en-US" w:eastAsia="zh-CN"/>
              </w:rPr>
            </w:pPr>
            <w:r w:rsidRPr="008854EA">
              <w:rPr>
                <w:rFonts w:cs="Arial"/>
                <w:szCs w:val="18"/>
                <w:lang w:val="en-US" w:eastAsia="zh-CN"/>
              </w:rPr>
              <w:t>2650</w:t>
            </w:r>
          </w:p>
        </w:tc>
        <w:tc>
          <w:tcPr>
            <w:tcW w:w="797" w:type="dxa"/>
            <w:tcBorders>
              <w:top w:val="single" w:sz="4" w:space="0" w:color="auto"/>
              <w:left w:val="single" w:sz="4" w:space="0" w:color="auto"/>
              <w:bottom w:val="single" w:sz="4" w:space="0" w:color="auto"/>
              <w:right w:val="single" w:sz="4" w:space="0" w:color="auto"/>
            </w:tcBorders>
          </w:tcPr>
          <w:p w14:paraId="22A2A1EE" w14:textId="77777777" w:rsidR="008F4D94" w:rsidRPr="008854EA" w:rsidRDefault="008F4D94" w:rsidP="00190399">
            <w:pPr>
              <w:pStyle w:val="TAC"/>
              <w:rPr>
                <w:rFonts w:cs="Arial"/>
                <w:szCs w:val="18"/>
                <w:lang w:val="en-US" w:eastAsia="zh-CN"/>
              </w:rPr>
            </w:pPr>
            <w:r w:rsidRPr="008854EA">
              <w:rPr>
                <w:rFonts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542AFDDA" w14:textId="77777777" w:rsidR="008F4D94"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597E99" w14:textId="77777777" w:rsidR="008F4D94" w:rsidRPr="00F30744" w:rsidRDefault="008F4D94" w:rsidP="00190399">
            <w:pPr>
              <w:pStyle w:val="TAC"/>
              <w:rPr>
                <w:rFonts w:cs="Arial"/>
                <w:szCs w:val="18"/>
                <w:lang w:val="en-US" w:eastAsia="zh-CN"/>
              </w:rPr>
            </w:pPr>
            <w:r>
              <w:rPr>
                <w:rFonts w:cs="Arial"/>
                <w:szCs w:val="18"/>
                <w:lang w:val="en-US" w:eastAsia="zh-CN"/>
              </w:rPr>
              <w:t>IMD2</w:t>
            </w:r>
          </w:p>
        </w:tc>
      </w:tr>
      <w:tr w:rsidR="008F4D94" w:rsidRPr="006E069C" w14:paraId="2C3A48EB"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AC900C7"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2FA695" w14:textId="77777777" w:rsidR="008F4D94" w:rsidRPr="008854EA" w:rsidRDefault="008F4D94" w:rsidP="00190399">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B16AF98" w14:textId="77777777" w:rsidR="008F4D94" w:rsidRPr="003C4CEC" w:rsidRDefault="008F4D94" w:rsidP="00190399">
            <w:pPr>
              <w:pStyle w:val="TAC"/>
              <w:rPr>
                <w:rFonts w:cs="Arial"/>
                <w:szCs w:val="18"/>
                <w:lang w:val="en-US" w:eastAsia="zh-CN"/>
              </w:rPr>
            </w:pPr>
            <w:r w:rsidRPr="003C4CEC">
              <w:rPr>
                <w:rFonts w:cs="Arial"/>
                <w:szCs w:val="18"/>
                <w:lang w:val="en-US" w:eastAsia="zh-CN"/>
              </w:rPr>
              <w:t>3545</w:t>
            </w:r>
          </w:p>
        </w:tc>
        <w:tc>
          <w:tcPr>
            <w:tcW w:w="1012" w:type="dxa"/>
            <w:tcBorders>
              <w:top w:val="single" w:sz="4" w:space="0" w:color="auto"/>
              <w:left w:val="single" w:sz="4" w:space="0" w:color="auto"/>
              <w:bottom w:val="single" w:sz="4" w:space="0" w:color="auto"/>
              <w:right w:val="single" w:sz="4" w:space="0" w:color="auto"/>
            </w:tcBorders>
          </w:tcPr>
          <w:p w14:paraId="405B31A9" w14:textId="77777777" w:rsidR="008F4D94" w:rsidRPr="00F30744" w:rsidRDefault="008F4D94" w:rsidP="00190399">
            <w:pPr>
              <w:pStyle w:val="TAC"/>
              <w:rPr>
                <w:rFonts w:eastAsia="Malgun Gothic" w:cs="Arial"/>
                <w:szCs w:val="18"/>
                <w:lang w:eastAsia="ko-KR"/>
              </w:rPr>
            </w:pPr>
            <w:r w:rsidRPr="003C4CEC">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8CF943" w14:textId="77777777" w:rsidR="008F4D94" w:rsidRPr="00F30744" w:rsidRDefault="008F4D94" w:rsidP="00190399">
            <w:pPr>
              <w:pStyle w:val="TAC"/>
              <w:rPr>
                <w:rFonts w:eastAsia="Malgun Gothic" w:cs="Arial"/>
                <w:szCs w:val="18"/>
                <w:lang w:eastAsia="ko-KR"/>
              </w:rPr>
            </w:pPr>
            <w:r w:rsidRPr="003C4CEC">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C434327" w14:textId="77777777" w:rsidR="008F4D94" w:rsidRPr="008854EA" w:rsidRDefault="008F4D94" w:rsidP="00190399">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B73F168" w14:textId="77777777" w:rsidR="008F4D94" w:rsidRPr="008854EA" w:rsidRDefault="008F4D94" w:rsidP="00190399">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00EC22" w14:textId="77777777" w:rsidR="008F4D94"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6FCDE3" w14:textId="77777777" w:rsidR="008F4D94" w:rsidRPr="00F30744" w:rsidRDefault="008F4D94" w:rsidP="00190399">
            <w:pPr>
              <w:pStyle w:val="TAC"/>
              <w:rPr>
                <w:rFonts w:cs="Arial"/>
                <w:szCs w:val="18"/>
                <w:lang w:val="en-US" w:eastAsia="zh-CN"/>
              </w:rPr>
            </w:pPr>
            <w:r>
              <w:rPr>
                <w:rFonts w:cs="Arial"/>
                <w:szCs w:val="18"/>
                <w:lang w:val="en-US" w:eastAsia="zh-CN"/>
              </w:rPr>
              <w:t>N/A</w:t>
            </w:r>
          </w:p>
        </w:tc>
      </w:tr>
      <w:tr w:rsidR="008F4D94" w:rsidRPr="006E069C" w14:paraId="623C45F6"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530C35D6"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7A441D" w14:textId="77777777" w:rsidR="008F4D94" w:rsidRPr="008854EA" w:rsidRDefault="008F4D94" w:rsidP="00190399">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6B93B931" w14:textId="77777777" w:rsidR="008F4D94" w:rsidRPr="003C4CEC" w:rsidRDefault="008F4D94" w:rsidP="00190399">
            <w:pPr>
              <w:pStyle w:val="TAC"/>
              <w:rPr>
                <w:rFonts w:cs="Arial"/>
                <w:szCs w:val="18"/>
                <w:lang w:val="en-US" w:eastAsia="zh-CN"/>
              </w:rPr>
            </w:pPr>
            <w:r>
              <w:rPr>
                <w:rFonts w:cs="Arial"/>
              </w:rPr>
              <w:t>900</w:t>
            </w:r>
          </w:p>
        </w:tc>
        <w:tc>
          <w:tcPr>
            <w:tcW w:w="1012" w:type="dxa"/>
            <w:tcBorders>
              <w:top w:val="single" w:sz="4" w:space="0" w:color="auto"/>
              <w:left w:val="single" w:sz="4" w:space="0" w:color="auto"/>
              <w:bottom w:val="single" w:sz="4" w:space="0" w:color="auto"/>
              <w:right w:val="single" w:sz="4" w:space="0" w:color="auto"/>
            </w:tcBorders>
          </w:tcPr>
          <w:p w14:paraId="1D347088" w14:textId="77777777" w:rsidR="008F4D94" w:rsidRPr="00F30744" w:rsidRDefault="008F4D94" w:rsidP="00190399">
            <w:pPr>
              <w:pStyle w:val="TAC"/>
              <w:rPr>
                <w:rFonts w:eastAsia="Malgun Gothic" w:cs="Arial"/>
                <w:szCs w:val="18"/>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FCDE240" w14:textId="77777777" w:rsidR="008F4D94" w:rsidRPr="00F30744" w:rsidRDefault="008F4D94" w:rsidP="00190399">
            <w:pPr>
              <w:pStyle w:val="TAC"/>
              <w:rPr>
                <w:rFonts w:eastAsia="Malgun Gothic" w:cs="Arial"/>
                <w:szCs w:val="18"/>
                <w:lang w:eastAsia="ko-KR"/>
              </w:rPr>
            </w:pPr>
            <w:r w:rsidRPr="003C4CE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86DB115" w14:textId="77777777" w:rsidR="008F4D94" w:rsidRPr="008854EA" w:rsidRDefault="008F4D94" w:rsidP="00190399">
            <w:pPr>
              <w:pStyle w:val="TAC"/>
              <w:rPr>
                <w:rFonts w:cs="Arial"/>
                <w:szCs w:val="18"/>
                <w:lang w:val="en-US" w:eastAsia="zh-CN"/>
              </w:rPr>
            </w:pPr>
            <w:r w:rsidRPr="000924B2">
              <w:rPr>
                <w:rFonts w:cs="Arial"/>
              </w:rPr>
              <w:t>945</w:t>
            </w:r>
          </w:p>
        </w:tc>
        <w:tc>
          <w:tcPr>
            <w:tcW w:w="797" w:type="dxa"/>
            <w:tcBorders>
              <w:top w:val="single" w:sz="4" w:space="0" w:color="auto"/>
              <w:left w:val="single" w:sz="4" w:space="0" w:color="auto"/>
              <w:bottom w:val="single" w:sz="4" w:space="0" w:color="auto"/>
              <w:right w:val="single" w:sz="4" w:space="0" w:color="auto"/>
            </w:tcBorders>
          </w:tcPr>
          <w:p w14:paraId="432F219C" w14:textId="77777777" w:rsidR="008F4D94" w:rsidRPr="008854EA" w:rsidRDefault="008F4D94" w:rsidP="00190399">
            <w:pPr>
              <w:pStyle w:val="TAC"/>
              <w:rPr>
                <w:rFonts w:cs="Arial"/>
                <w:szCs w:val="18"/>
                <w:lang w:val="en-US"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229333E" w14:textId="77777777" w:rsidR="008F4D94" w:rsidRDefault="008F4D94" w:rsidP="001903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9F95A3" w14:textId="77777777" w:rsidR="008F4D94" w:rsidRPr="00F30744" w:rsidRDefault="008F4D94" w:rsidP="00190399">
            <w:pPr>
              <w:pStyle w:val="TAC"/>
              <w:rPr>
                <w:rFonts w:cs="Arial"/>
                <w:szCs w:val="18"/>
                <w:lang w:val="en-US" w:eastAsia="zh-CN"/>
              </w:rPr>
            </w:pPr>
            <w:r>
              <w:rPr>
                <w:rFonts w:cs="Arial"/>
                <w:szCs w:val="18"/>
                <w:lang w:val="en-US" w:eastAsia="zh-CN"/>
              </w:rPr>
              <w:t>N/A</w:t>
            </w:r>
          </w:p>
        </w:tc>
      </w:tr>
      <w:tr w:rsidR="008F4D94" w:rsidRPr="006E069C" w14:paraId="199287F5"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3D54E499"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D2A070" w14:textId="77777777" w:rsidR="008F4D94" w:rsidRPr="008854EA" w:rsidRDefault="008F4D94" w:rsidP="00190399">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3761E73E" w14:textId="77777777" w:rsidR="008F4D94" w:rsidRPr="003C4CEC" w:rsidRDefault="008F4D94" w:rsidP="00190399">
            <w:pPr>
              <w:pStyle w:val="TAC"/>
              <w:rPr>
                <w:rFonts w:cs="Arial"/>
                <w:szCs w:val="18"/>
                <w:lang w:val="en-US" w:eastAsia="zh-CN"/>
              </w:rPr>
            </w:pPr>
            <w:r w:rsidRPr="003C4CEC">
              <w:rPr>
                <w:rFonts w:cs="Arial"/>
              </w:rPr>
              <w:t>2555</w:t>
            </w:r>
          </w:p>
        </w:tc>
        <w:tc>
          <w:tcPr>
            <w:tcW w:w="1012" w:type="dxa"/>
            <w:tcBorders>
              <w:top w:val="single" w:sz="4" w:space="0" w:color="auto"/>
              <w:left w:val="single" w:sz="4" w:space="0" w:color="auto"/>
              <w:bottom w:val="single" w:sz="4" w:space="0" w:color="auto"/>
              <w:right w:val="single" w:sz="4" w:space="0" w:color="auto"/>
            </w:tcBorders>
          </w:tcPr>
          <w:p w14:paraId="41F1076C" w14:textId="77777777" w:rsidR="008F4D94" w:rsidRPr="00F30744" w:rsidRDefault="008F4D94" w:rsidP="00190399">
            <w:pPr>
              <w:pStyle w:val="TAC"/>
              <w:rPr>
                <w:rFonts w:eastAsia="Malgun Gothic"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6B6822A" w14:textId="77777777" w:rsidR="008F4D94" w:rsidRPr="00F30744" w:rsidRDefault="008F4D94" w:rsidP="00190399">
            <w:pPr>
              <w:pStyle w:val="TAC"/>
              <w:rPr>
                <w:rFonts w:eastAsia="Malgun Gothic"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2AC6D7C" w14:textId="77777777" w:rsidR="008F4D94" w:rsidRPr="008854EA" w:rsidRDefault="008F4D94" w:rsidP="00190399">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BF0FAED" w14:textId="77777777" w:rsidR="008F4D94" w:rsidRPr="008854EA" w:rsidRDefault="008F4D94" w:rsidP="00190399">
            <w:pPr>
              <w:pStyle w:val="TAC"/>
              <w:rPr>
                <w:rFonts w:cs="Arial"/>
                <w:szCs w:val="18"/>
                <w:lang w:val="en-US" w:eastAsia="zh-CN"/>
              </w:rPr>
            </w:pPr>
            <w:r w:rsidRPr="000924B2">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6D71784" w14:textId="77777777" w:rsidR="008F4D94"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ADC606" w14:textId="77777777" w:rsidR="008F4D94" w:rsidRPr="00F30744" w:rsidRDefault="008F4D94" w:rsidP="00190399">
            <w:pPr>
              <w:pStyle w:val="TAC"/>
              <w:rPr>
                <w:rFonts w:cs="Arial"/>
                <w:szCs w:val="18"/>
                <w:lang w:val="en-US" w:eastAsia="zh-CN"/>
              </w:rPr>
            </w:pPr>
            <w:r>
              <w:rPr>
                <w:rFonts w:cs="Arial"/>
                <w:szCs w:val="18"/>
                <w:lang w:val="en-US" w:eastAsia="zh-CN"/>
              </w:rPr>
              <w:t>N/A</w:t>
            </w:r>
          </w:p>
        </w:tc>
      </w:tr>
      <w:tr w:rsidR="008F4D94" w:rsidRPr="006E069C" w14:paraId="310ECAC5" w14:textId="77777777" w:rsidTr="00190399">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5768930" w14:textId="77777777" w:rsidR="008F4D94" w:rsidRPr="006E069C"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79BF58" w14:textId="77777777" w:rsidR="008F4D94" w:rsidRPr="008854EA" w:rsidRDefault="008F4D94" w:rsidP="00190399">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CAE62B2" w14:textId="77777777" w:rsidR="008F4D94" w:rsidRPr="003C4CEC" w:rsidRDefault="008F4D94" w:rsidP="00190399">
            <w:pPr>
              <w:pStyle w:val="TAC"/>
              <w:rPr>
                <w:rFonts w:cs="Arial"/>
                <w:szCs w:val="18"/>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90D0455" w14:textId="77777777" w:rsidR="008F4D94" w:rsidRPr="00F30744" w:rsidRDefault="008F4D94" w:rsidP="00190399">
            <w:pPr>
              <w:pStyle w:val="TAC"/>
              <w:rPr>
                <w:rFonts w:eastAsia="Malgun Gothic" w:cs="Arial"/>
                <w:szCs w:val="18"/>
                <w:lang w:eastAsia="ko-KR"/>
              </w:rPr>
            </w:pPr>
            <w:r w:rsidRPr="003C4CE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36BF72A" w14:textId="77777777" w:rsidR="008F4D94" w:rsidRPr="00F30744" w:rsidRDefault="008F4D94" w:rsidP="00190399">
            <w:pPr>
              <w:pStyle w:val="TAC"/>
              <w:rPr>
                <w:rFonts w:eastAsia="Malgun Gothic" w:cs="Arial"/>
                <w:szCs w:val="18"/>
                <w:lang w:eastAsia="ko-KR"/>
              </w:rPr>
            </w:pPr>
            <w:r>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7FF5C844" w14:textId="77777777" w:rsidR="008F4D94" w:rsidRPr="008854EA" w:rsidRDefault="008F4D94" w:rsidP="00190399">
            <w:pPr>
              <w:pStyle w:val="TAC"/>
              <w:rPr>
                <w:rFonts w:cs="Arial"/>
                <w:szCs w:val="18"/>
                <w:lang w:val="en-US" w:eastAsia="zh-CN"/>
              </w:rPr>
            </w:pPr>
            <w:r w:rsidRPr="00EF5447">
              <w:rPr>
                <w:rFonts w:cs="Arial"/>
              </w:rPr>
              <w:t>3455</w:t>
            </w:r>
          </w:p>
        </w:tc>
        <w:tc>
          <w:tcPr>
            <w:tcW w:w="797" w:type="dxa"/>
            <w:tcBorders>
              <w:top w:val="single" w:sz="4" w:space="0" w:color="auto"/>
              <w:left w:val="single" w:sz="4" w:space="0" w:color="auto"/>
              <w:bottom w:val="single" w:sz="4" w:space="0" w:color="auto"/>
              <w:right w:val="single" w:sz="4" w:space="0" w:color="auto"/>
            </w:tcBorders>
          </w:tcPr>
          <w:p w14:paraId="1310D9E2" w14:textId="77777777" w:rsidR="008F4D94" w:rsidRPr="008854EA" w:rsidRDefault="008F4D94" w:rsidP="00190399">
            <w:pPr>
              <w:pStyle w:val="TAC"/>
              <w:rPr>
                <w:rFonts w:cs="Arial"/>
                <w:szCs w:val="18"/>
                <w:lang w:val="en-US" w:eastAsia="zh-CN"/>
              </w:rPr>
            </w:pPr>
            <w:r w:rsidRPr="00EF5447">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08836C47" w14:textId="77777777" w:rsidR="008F4D94" w:rsidRDefault="008F4D94" w:rsidP="001903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DD839C" w14:textId="77777777" w:rsidR="008F4D94" w:rsidRPr="00F30744" w:rsidRDefault="008F4D94" w:rsidP="00190399">
            <w:pPr>
              <w:pStyle w:val="TAC"/>
              <w:rPr>
                <w:rFonts w:cs="Arial"/>
                <w:szCs w:val="18"/>
                <w:lang w:val="en-US" w:eastAsia="zh-CN"/>
              </w:rPr>
            </w:pPr>
            <w:r>
              <w:rPr>
                <w:rFonts w:cs="Arial"/>
                <w:szCs w:val="18"/>
                <w:lang w:val="en-US" w:eastAsia="zh-CN"/>
              </w:rPr>
              <w:t>IMD2</w:t>
            </w:r>
            <w:r w:rsidRPr="00850DE0">
              <w:rPr>
                <w:rFonts w:cs="Arial"/>
                <w:szCs w:val="18"/>
                <w:vertAlign w:val="superscript"/>
                <w:lang w:val="en-US" w:eastAsia="zh-CN"/>
              </w:rPr>
              <w:t>2</w:t>
            </w:r>
          </w:p>
        </w:tc>
      </w:tr>
      <w:tr w:rsidR="008F4D94" w:rsidRPr="006E069C" w14:paraId="66208991" w14:textId="77777777" w:rsidTr="00190399">
        <w:tblPrEx>
          <w:jc w:val="left"/>
        </w:tblPrEx>
        <w:trPr>
          <w:trHeight w:val="187"/>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F85ABE7" w14:textId="77777777" w:rsidR="008F4D94" w:rsidRPr="005A3BAB" w:rsidRDefault="008F4D94" w:rsidP="00190399">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094A78EA" w14:textId="77777777" w:rsidR="008F4D94" w:rsidRDefault="008F4D94" w:rsidP="008F4D94">
      <w:pPr>
        <w:rPr>
          <w:color w:val="0070C0"/>
        </w:rPr>
      </w:pPr>
    </w:p>
    <w:p w14:paraId="090D5871" w14:textId="77777777" w:rsidR="008F4D94" w:rsidRDefault="008F4D94" w:rsidP="008F4D94">
      <w:pPr>
        <w:pStyle w:val="Heading2"/>
      </w:pPr>
      <w:bookmarkStart w:id="600" w:name="_Toc180420783"/>
      <w:r>
        <w:lastRenderedPageBreak/>
        <w:t>5.51</w:t>
      </w:r>
      <w:r>
        <w:tab/>
        <w:t>CA_n1-n3-n78</w:t>
      </w:r>
      <w:bookmarkEnd w:id="600"/>
    </w:p>
    <w:p w14:paraId="600699B3" w14:textId="77777777" w:rsidR="008F4D94" w:rsidRDefault="008F4D94" w:rsidP="008F4D94">
      <w:pPr>
        <w:pStyle w:val="Heading3"/>
        <w:rPr>
          <w:rFonts w:cs="Arial"/>
          <w:szCs w:val="28"/>
          <w:lang w:val="en-US" w:eastAsia="zh-CN"/>
        </w:rPr>
      </w:pPr>
      <w:bookmarkStart w:id="601" w:name="_Toc180420784"/>
      <w:r>
        <w:t>5.51.1</w:t>
      </w:r>
      <w:r>
        <w:tab/>
      </w:r>
      <w:r>
        <w:rPr>
          <w:rFonts w:cs="Arial"/>
          <w:szCs w:val="28"/>
          <w:lang w:val="en-US" w:eastAsia="zh-CN"/>
        </w:rPr>
        <w:t>Common for 1 band UL and 2 bands UL CA</w:t>
      </w:r>
      <w:bookmarkEnd w:id="601"/>
    </w:p>
    <w:p w14:paraId="78436022" w14:textId="77777777" w:rsidR="008F4D94" w:rsidRDefault="008F4D94" w:rsidP="008F4D94">
      <w:pPr>
        <w:pStyle w:val="Heading4"/>
      </w:pPr>
      <w:bookmarkStart w:id="602" w:name="_Toc180420785"/>
      <w:r>
        <w:t>5.51.1.1</w:t>
      </w:r>
      <w:r>
        <w:tab/>
      </w:r>
      <w:r>
        <w:rPr>
          <w:rFonts w:cs="Arial"/>
          <w:lang w:eastAsia="zh-CN"/>
        </w:rPr>
        <w:t>Operating bands for CA</w:t>
      </w:r>
      <w:bookmarkEnd w:id="602"/>
    </w:p>
    <w:p w14:paraId="4BCBFF12" w14:textId="77777777" w:rsidR="008F4D94" w:rsidRDefault="008F4D94" w:rsidP="008F4D94">
      <w:pPr>
        <w:pStyle w:val="TH"/>
      </w:pPr>
      <w:r>
        <w:rPr>
          <w:rFonts w:cs="Arial"/>
        </w:rPr>
        <w:t xml:space="preserve">Table </w:t>
      </w:r>
      <w:r>
        <w:rPr>
          <w:rFonts w:cs="Arial" w:hint="eastAsia"/>
          <w:lang w:val="en-US" w:eastAsia="zh-CN"/>
        </w:rPr>
        <w:t>5.51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4"/>
        <w:gridCol w:w="1088"/>
        <w:gridCol w:w="295"/>
        <w:gridCol w:w="1593"/>
        <w:gridCol w:w="1231"/>
        <w:gridCol w:w="355"/>
        <w:gridCol w:w="1530"/>
        <w:gridCol w:w="1043"/>
      </w:tblGrid>
      <w:tr w:rsidR="008F4D94" w14:paraId="01EA21C6" w14:textId="77777777" w:rsidTr="00190399">
        <w:trPr>
          <w:trHeight w:val="268"/>
          <w:jc w:val="center"/>
        </w:trPr>
        <w:tc>
          <w:tcPr>
            <w:tcW w:w="854" w:type="dxa"/>
            <w:vMerge w:val="restart"/>
            <w:tcBorders>
              <w:top w:val="single" w:sz="4" w:space="0" w:color="auto"/>
              <w:left w:val="single" w:sz="4" w:space="0" w:color="auto"/>
              <w:bottom w:val="single" w:sz="4" w:space="0" w:color="auto"/>
              <w:right w:val="single" w:sz="4" w:space="0" w:color="auto"/>
            </w:tcBorders>
            <w:vAlign w:val="center"/>
          </w:tcPr>
          <w:p w14:paraId="6C054627" w14:textId="77777777" w:rsidR="008F4D94" w:rsidRDefault="008F4D94" w:rsidP="0019039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1614699" w14:textId="77777777" w:rsidR="008F4D94" w:rsidRDefault="008F4D94" w:rsidP="0019039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BDE1BF2" w14:textId="77777777" w:rsidR="008F4D94" w:rsidRDefault="008F4D94" w:rsidP="0019039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E2EDE2" w14:textId="77777777" w:rsidR="008F4D94" w:rsidRDefault="008F4D94" w:rsidP="00190399">
            <w:pPr>
              <w:pStyle w:val="TAH"/>
              <w:rPr>
                <w:rFonts w:eastAsia="Malgun Gothic" w:cs="Arial"/>
              </w:rPr>
            </w:pPr>
            <w:r>
              <w:rPr>
                <w:rFonts w:eastAsia="Malgun Gothic" w:cs="Arial"/>
              </w:rPr>
              <w:t>Duplex</w:t>
            </w:r>
          </w:p>
          <w:p w14:paraId="56CC97D8" w14:textId="77777777" w:rsidR="008F4D94" w:rsidRDefault="008F4D94" w:rsidP="00190399">
            <w:pPr>
              <w:pStyle w:val="TAH"/>
              <w:rPr>
                <w:rFonts w:ascii="Times New Roman" w:eastAsia="Malgun Gothic" w:hAnsi="Times New Roman"/>
              </w:rPr>
            </w:pPr>
            <w:r>
              <w:rPr>
                <w:rFonts w:eastAsia="Malgun Gothic" w:cs="Arial"/>
              </w:rPr>
              <w:t>mode</w:t>
            </w:r>
          </w:p>
        </w:tc>
      </w:tr>
      <w:tr w:rsidR="008F4D94" w14:paraId="7E5B8CCC" w14:textId="77777777" w:rsidTr="00190399">
        <w:trPr>
          <w:trHeight w:val="184"/>
          <w:jc w:val="center"/>
        </w:trPr>
        <w:tc>
          <w:tcPr>
            <w:tcW w:w="854" w:type="dxa"/>
            <w:vMerge/>
            <w:tcBorders>
              <w:top w:val="single" w:sz="4" w:space="0" w:color="auto"/>
              <w:left w:val="single" w:sz="4" w:space="0" w:color="auto"/>
              <w:bottom w:val="single" w:sz="4" w:space="0" w:color="auto"/>
              <w:right w:val="single" w:sz="4" w:space="0" w:color="auto"/>
            </w:tcBorders>
            <w:vAlign w:val="center"/>
          </w:tcPr>
          <w:p w14:paraId="0E1E6D6B" w14:textId="77777777" w:rsidR="008F4D94" w:rsidRDefault="008F4D94" w:rsidP="0019039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0585619" w14:textId="77777777" w:rsidR="008F4D94" w:rsidRDefault="008F4D94" w:rsidP="0019039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7EBDEB7" w14:textId="77777777" w:rsidR="008F4D94" w:rsidRDefault="008F4D94" w:rsidP="0019039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ECBDFF5" w14:textId="77777777" w:rsidR="008F4D94" w:rsidRDefault="008F4D94" w:rsidP="00190399">
            <w:pPr>
              <w:pStyle w:val="TAH"/>
              <w:rPr>
                <w:rFonts w:ascii="Times New Roman" w:eastAsia="Malgun Gothic" w:hAnsi="Times New Roman"/>
              </w:rPr>
            </w:pPr>
          </w:p>
        </w:tc>
      </w:tr>
      <w:tr w:rsidR="008F4D94" w14:paraId="57F9E2C4" w14:textId="77777777" w:rsidTr="00190399">
        <w:trPr>
          <w:trHeight w:val="184"/>
          <w:jc w:val="center"/>
        </w:trPr>
        <w:tc>
          <w:tcPr>
            <w:tcW w:w="854" w:type="dxa"/>
            <w:vMerge/>
            <w:tcBorders>
              <w:top w:val="single" w:sz="4" w:space="0" w:color="auto"/>
              <w:left w:val="single" w:sz="4" w:space="0" w:color="auto"/>
              <w:bottom w:val="single" w:sz="4" w:space="0" w:color="auto"/>
              <w:right w:val="single" w:sz="4" w:space="0" w:color="auto"/>
            </w:tcBorders>
            <w:vAlign w:val="center"/>
          </w:tcPr>
          <w:p w14:paraId="1935634D" w14:textId="77777777" w:rsidR="008F4D94" w:rsidRDefault="008F4D94" w:rsidP="0019039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02F37BF" w14:textId="77777777" w:rsidR="008F4D94" w:rsidRDefault="008F4D94" w:rsidP="0019039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E7A6BC3" w14:textId="77777777" w:rsidR="008F4D94" w:rsidRDefault="008F4D94" w:rsidP="0019039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984D55B" w14:textId="77777777" w:rsidR="008F4D94" w:rsidRDefault="008F4D94" w:rsidP="00190399">
            <w:pPr>
              <w:pStyle w:val="TAH"/>
              <w:rPr>
                <w:rFonts w:ascii="Times New Roman" w:eastAsia="Malgun Gothic" w:hAnsi="Times New Roman"/>
              </w:rPr>
            </w:pPr>
          </w:p>
        </w:tc>
      </w:tr>
      <w:tr w:rsidR="008F4D94" w14:paraId="0D776BCB" w14:textId="77777777" w:rsidTr="00190399">
        <w:trPr>
          <w:trHeight w:val="268"/>
          <w:jc w:val="center"/>
        </w:trPr>
        <w:tc>
          <w:tcPr>
            <w:tcW w:w="854" w:type="dxa"/>
            <w:tcBorders>
              <w:top w:val="single" w:sz="4" w:space="0" w:color="auto"/>
              <w:left w:val="single" w:sz="4" w:space="0" w:color="auto"/>
              <w:bottom w:val="single" w:sz="4" w:space="0" w:color="auto"/>
              <w:right w:val="single" w:sz="4" w:space="0" w:color="auto"/>
            </w:tcBorders>
            <w:vAlign w:val="center"/>
          </w:tcPr>
          <w:p w14:paraId="287D69D2" w14:textId="77777777" w:rsidR="008F4D94" w:rsidRDefault="008F4D94" w:rsidP="00190399">
            <w:pPr>
              <w:keepNext/>
              <w:keepLines/>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sz="4" w:space="0" w:color="auto"/>
              <w:left w:val="single" w:sz="4" w:space="0" w:color="auto"/>
              <w:bottom w:val="single" w:sz="4" w:space="0" w:color="auto"/>
              <w:right w:val="nil"/>
            </w:tcBorders>
            <w:vAlign w:val="center"/>
          </w:tcPr>
          <w:p w14:paraId="6E51775A" w14:textId="77777777" w:rsidR="008F4D94" w:rsidRDefault="008F4D94" w:rsidP="00190399">
            <w:pPr>
              <w:keepNext/>
              <w:keepLines/>
              <w:spacing w:after="0"/>
              <w:jc w:val="center"/>
              <w:rPr>
                <w:sz w:val="18"/>
                <w:lang w:eastAsia="ja-JP"/>
              </w:rPr>
            </w:pPr>
            <w:r>
              <w:rPr>
                <w:rFonts w:ascii="Arial"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465C9E46" w14:textId="77777777" w:rsidR="008F4D94" w:rsidRDefault="008F4D94" w:rsidP="00190399">
            <w:pPr>
              <w:keepNext/>
              <w:keepLines/>
              <w:spacing w:after="0"/>
              <w:jc w:val="center"/>
              <w:rPr>
                <w:rFonts w:eastAsia="SimSun"/>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A30B087" w14:textId="77777777" w:rsidR="008F4D94" w:rsidRDefault="008F4D94" w:rsidP="00190399">
            <w:pPr>
              <w:keepNext/>
              <w:keepLines/>
              <w:spacing w:after="0"/>
              <w:jc w:val="center"/>
              <w:rPr>
                <w:sz w:val="18"/>
                <w:lang w:eastAsia="ja-JP"/>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68F127B9" w14:textId="77777777" w:rsidR="008F4D94" w:rsidRDefault="008F4D94" w:rsidP="00190399">
            <w:pPr>
              <w:keepNext/>
              <w:keepLines/>
              <w:spacing w:after="0"/>
              <w:jc w:val="center"/>
              <w:rPr>
                <w:sz w:val="18"/>
                <w:lang w:eastAsia="ja-JP"/>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068DC7A4" w14:textId="77777777" w:rsidR="008F4D94" w:rsidRDefault="008F4D94" w:rsidP="00190399">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830937B" w14:textId="77777777" w:rsidR="008F4D94" w:rsidRDefault="008F4D94" w:rsidP="00190399">
            <w:pPr>
              <w:keepNext/>
              <w:keepLines/>
              <w:spacing w:after="0"/>
              <w:jc w:val="center"/>
              <w:rPr>
                <w:sz w:val="18"/>
                <w:lang w:eastAsia="ja-JP"/>
              </w:rPr>
            </w:pPr>
            <w:r>
              <w:rPr>
                <w:rFonts w:ascii="Arial"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4A96924D" w14:textId="77777777" w:rsidR="008F4D94" w:rsidRDefault="008F4D94" w:rsidP="00190399">
            <w:pPr>
              <w:keepNext/>
              <w:keepLines/>
              <w:spacing w:after="0"/>
              <w:jc w:val="center"/>
              <w:rPr>
                <w:sz w:val="18"/>
                <w:lang w:eastAsia="ja-JP"/>
              </w:rPr>
            </w:pPr>
            <w:r>
              <w:rPr>
                <w:rFonts w:ascii="Arial" w:hAnsi="Arial" w:cs="Arial"/>
                <w:color w:val="000000"/>
                <w:sz w:val="18"/>
                <w:szCs w:val="18"/>
              </w:rPr>
              <w:t>FDD</w:t>
            </w:r>
          </w:p>
        </w:tc>
      </w:tr>
      <w:tr w:rsidR="008F4D94" w14:paraId="0ECA2550" w14:textId="77777777" w:rsidTr="00190399">
        <w:trPr>
          <w:trHeight w:val="287"/>
          <w:jc w:val="center"/>
        </w:trPr>
        <w:tc>
          <w:tcPr>
            <w:tcW w:w="854" w:type="dxa"/>
            <w:tcBorders>
              <w:top w:val="single" w:sz="4" w:space="0" w:color="auto"/>
              <w:left w:val="single" w:sz="4" w:space="0" w:color="auto"/>
              <w:bottom w:val="single" w:sz="4" w:space="0" w:color="auto"/>
              <w:right w:val="single" w:sz="4" w:space="0" w:color="auto"/>
            </w:tcBorders>
            <w:vAlign w:val="center"/>
          </w:tcPr>
          <w:p w14:paraId="396EF9BA" w14:textId="77777777" w:rsidR="008F4D94" w:rsidRDefault="008F4D94" w:rsidP="00190399">
            <w:pPr>
              <w:keepNext/>
              <w:keepLines/>
              <w:spacing w:after="0"/>
              <w:jc w:val="center"/>
              <w:rPr>
                <w:rFonts w:ascii="Arial" w:hAnsi="Arial" w:cs="Arial"/>
                <w:sz w:val="18"/>
                <w:lang w:val="en-US" w:eastAsia="zh-CN"/>
              </w:rPr>
            </w:pPr>
            <w:r>
              <w:rPr>
                <w:rFonts w:ascii="Arial" w:hAnsi="Arial" w:cs="Arial"/>
                <w:color w:val="000000"/>
                <w:sz w:val="18"/>
                <w:szCs w:val="18"/>
              </w:rPr>
              <w:t>n3</w:t>
            </w:r>
          </w:p>
        </w:tc>
        <w:tc>
          <w:tcPr>
            <w:tcW w:w="1088" w:type="dxa"/>
            <w:tcBorders>
              <w:top w:val="single" w:sz="4" w:space="0" w:color="auto"/>
              <w:left w:val="single" w:sz="4" w:space="0" w:color="auto"/>
              <w:bottom w:val="single" w:sz="4" w:space="0" w:color="auto"/>
              <w:right w:val="nil"/>
            </w:tcBorders>
            <w:vAlign w:val="center"/>
          </w:tcPr>
          <w:p w14:paraId="716F2A23" w14:textId="77777777" w:rsidR="008F4D94" w:rsidRDefault="008F4D94" w:rsidP="00190399">
            <w:pPr>
              <w:keepNext/>
              <w:keepLines/>
              <w:spacing w:after="0"/>
              <w:jc w:val="center"/>
              <w:rPr>
                <w:sz w:val="18"/>
                <w:lang w:eastAsia="ja-JP"/>
              </w:rPr>
            </w:pPr>
            <w:r>
              <w:rPr>
                <w:rFonts w:ascii="Arial" w:hAnsi="Arial" w:cs="Arial"/>
                <w:color w:val="000000"/>
                <w:sz w:val="18"/>
                <w:szCs w:val="18"/>
              </w:rPr>
              <w:t>1710 MHz</w:t>
            </w:r>
          </w:p>
        </w:tc>
        <w:tc>
          <w:tcPr>
            <w:tcW w:w="295" w:type="dxa"/>
            <w:tcBorders>
              <w:top w:val="single" w:sz="4" w:space="0" w:color="auto"/>
              <w:left w:val="nil"/>
              <w:bottom w:val="single" w:sz="4" w:space="0" w:color="auto"/>
              <w:right w:val="nil"/>
            </w:tcBorders>
            <w:vAlign w:val="center"/>
          </w:tcPr>
          <w:p w14:paraId="50B06B30" w14:textId="77777777" w:rsidR="008F4D94" w:rsidRDefault="008F4D94" w:rsidP="00190399">
            <w:pPr>
              <w:keepNext/>
              <w:keepLines/>
              <w:spacing w:after="0"/>
              <w:jc w:val="center"/>
              <w:rPr>
                <w:sz w:val="18"/>
                <w:lang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B0CEEA0" w14:textId="77777777" w:rsidR="008F4D94" w:rsidRDefault="008F4D94" w:rsidP="00190399">
            <w:pPr>
              <w:keepNext/>
              <w:keepLines/>
              <w:spacing w:after="0"/>
              <w:jc w:val="center"/>
              <w:rPr>
                <w:sz w:val="18"/>
                <w:lang w:eastAsia="ja-JP"/>
              </w:rPr>
            </w:pPr>
            <w:r>
              <w:rPr>
                <w:rFonts w:ascii="Arial" w:hAnsi="Arial" w:cs="Arial"/>
                <w:color w:val="000000"/>
                <w:sz w:val="18"/>
                <w:szCs w:val="18"/>
              </w:rPr>
              <w:t>1785 MHz</w:t>
            </w:r>
          </w:p>
        </w:tc>
        <w:tc>
          <w:tcPr>
            <w:tcW w:w="1231" w:type="dxa"/>
            <w:tcBorders>
              <w:top w:val="single" w:sz="4" w:space="0" w:color="auto"/>
              <w:left w:val="single" w:sz="4" w:space="0" w:color="auto"/>
              <w:bottom w:val="single" w:sz="4" w:space="0" w:color="auto"/>
              <w:right w:val="nil"/>
            </w:tcBorders>
            <w:vAlign w:val="center"/>
          </w:tcPr>
          <w:p w14:paraId="5A2B2FF6" w14:textId="77777777" w:rsidR="008F4D94" w:rsidRDefault="008F4D94" w:rsidP="00190399">
            <w:pPr>
              <w:keepNext/>
              <w:keepLines/>
              <w:spacing w:after="0"/>
              <w:jc w:val="center"/>
              <w:rPr>
                <w:sz w:val="18"/>
                <w:lang w:eastAsia="ja-JP"/>
              </w:rPr>
            </w:pPr>
            <w:r>
              <w:rPr>
                <w:rFonts w:ascii="Arial" w:hAnsi="Arial" w:cs="Arial"/>
                <w:color w:val="000000"/>
                <w:sz w:val="18"/>
                <w:szCs w:val="18"/>
              </w:rPr>
              <w:t>1805 MHz</w:t>
            </w:r>
          </w:p>
        </w:tc>
        <w:tc>
          <w:tcPr>
            <w:tcW w:w="355" w:type="dxa"/>
            <w:tcBorders>
              <w:top w:val="single" w:sz="4" w:space="0" w:color="auto"/>
              <w:left w:val="nil"/>
              <w:bottom w:val="single" w:sz="4" w:space="0" w:color="auto"/>
              <w:right w:val="nil"/>
            </w:tcBorders>
            <w:vAlign w:val="center"/>
          </w:tcPr>
          <w:p w14:paraId="45DBE747" w14:textId="77777777" w:rsidR="008F4D94" w:rsidRDefault="008F4D94" w:rsidP="00190399">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04472C0" w14:textId="77777777" w:rsidR="008F4D94" w:rsidRDefault="008F4D94" w:rsidP="00190399">
            <w:pPr>
              <w:keepNext/>
              <w:keepLines/>
              <w:spacing w:after="0"/>
              <w:jc w:val="center"/>
              <w:rPr>
                <w:sz w:val="18"/>
                <w:lang w:eastAsia="ja-JP"/>
              </w:rPr>
            </w:pPr>
            <w:r>
              <w:rPr>
                <w:rFonts w:ascii="Arial" w:hAnsi="Arial" w:cs="Arial"/>
                <w:color w:val="000000"/>
                <w:sz w:val="18"/>
                <w:szCs w:val="18"/>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7CF2EF10" w14:textId="77777777" w:rsidR="008F4D94" w:rsidRDefault="008F4D94" w:rsidP="00190399">
            <w:pPr>
              <w:keepNext/>
              <w:keepLines/>
              <w:spacing w:after="0"/>
              <w:jc w:val="center"/>
              <w:rPr>
                <w:sz w:val="18"/>
                <w:lang w:eastAsia="ja-JP"/>
              </w:rPr>
            </w:pPr>
            <w:r>
              <w:rPr>
                <w:rFonts w:ascii="Arial" w:hAnsi="Arial" w:cs="Arial"/>
                <w:color w:val="000000"/>
                <w:sz w:val="18"/>
                <w:szCs w:val="18"/>
              </w:rPr>
              <w:t>FDD</w:t>
            </w:r>
          </w:p>
        </w:tc>
      </w:tr>
      <w:tr w:rsidR="008F4D94" w14:paraId="323CFAE8" w14:textId="77777777" w:rsidTr="00190399">
        <w:trPr>
          <w:trHeight w:val="287"/>
          <w:jc w:val="center"/>
        </w:trPr>
        <w:tc>
          <w:tcPr>
            <w:tcW w:w="854" w:type="dxa"/>
            <w:tcBorders>
              <w:top w:val="single" w:sz="4" w:space="0" w:color="auto"/>
              <w:left w:val="single" w:sz="4" w:space="0" w:color="auto"/>
              <w:bottom w:val="single" w:sz="4" w:space="0" w:color="auto"/>
              <w:right w:val="single" w:sz="4" w:space="0" w:color="auto"/>
            </w:tcBorders>
            <w:vAlign w:val="center"/>
          </w:tcPr>
          <w:p w14:paraId="7C062222" w14:textId="77777777" w:rsidR="008F4D94" w:rsidRDefault="008F4D94" w:rsidP="00190399">
            <w:pPr>
              <w:keepNext/>
              <w:keepLines/>
              <w:spacing w:after="0"/>
              <w:jc w:val="center"/>
              <w:rPr>
                <w:rFonts w:ascii="Arial" w:hAnsi="Arial" w:cs="Arial"/>
                <w:sz w:val="18"/>
                <w:lang w:val="en-US" w:eastAsia="zh-CN"/>
              </w:rPr>
            </w:pPr>
            <w:r>
              <w:rPr>
                <w:rFonts w:ascii="Arial" w:hAnsi="Arial" w:cs="Arial"/>
                <w:color w:val="000000"/>
                <w:sz w:val="18"/>
                <w:szCs w:val="18"/>
              </w:rPr>
              <w:t>n78</w:t>
            </w:r>
          </w:p>
        </w:tc>
        <w:tc>
          <w:tcPr>
            <w:tcW w:w="1088" w:type="dxa"/>
            <w:tcBorders>
              <w:top w:val="single" w:sz="4" w:space="0" w:color="auto"/>
              <w:left w:val="single" w:sz="4" w:space="0" w:color="auto"/>
              <w:bottom w:val="single" w:sz="4" w:space="0" w:color="auto"/>
              <w:right w:val="nil"/>
            </w:tcBorders>
            <w:vAlign w:val="center"/>
          </w:tcPr>
          <w:p w14:paraId="12587BC6" w14:textId="77777777" w:rsidR="008F4D94" w:rsidRDefault="008F4D94" w:rsidP="00190399">
            <w:pPr>
              <w:keepNext/>
              <w:keepLines/>
              <w:spacing w:after="0"/>
              <w:jc w:val="center"/>
              <w:rPr>
                <w:sz w:val="18"/>
                <w:lang w:eastAsia="ja-JP"/>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67911380" w14:textId="77777777" w:rsidR="008F4D94" w:rsidRDefault="008F4D94" w:rsidP="00190399">
            <w:pPr>
              <w:keepNext/>
              <w:keepLines/>
              <w:spacing w:after="0"/>
              <w:jc w:val="center"/>
              <w:rPr>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3A5F4A9" w14:textId="77777777" w:rsidR="008F4D94" w:rsidRDefault="008F4D94" w:rsidP="00190399">
            <w:pPr>
              <w:keepNext/>
              <w:keepLines/>
              <w:spacing w:after="0"/>
              <w:jc w:val="center"/>
              <w:rPr>
                <w:sz w:val="18"/>
                <w:lang w:eastAsia="ja-JP"/>
              </w:rPr>
            </w:pPr>
            <w:r>
              <w:rPr>
                <w:rFonts w:ascii="Arial"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50A7C518" w14:textId="77777777" w:rsidR="008F4D94" w:rsidRDefault="008F4D94" w:rsidP="00190399">
            <w:pPr>
              <w:keepNext/>
              <w:keepLines/>
              <w:spacing w:after="0"/>
              <w:jc w:val="center"/>
              <w:rPr>
                <w:sz w:val="18"/>
                <w:lang w:eastAsia="ja-JP"/>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4F41116B" w14:textId="77777777" w:rsidR="008F4D94" w:rsidRDefault="008F4D94" w:rsidP="00190399">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E461EB3" w14:textId="77777777" w:rsidR="008F4D94" w:rsidRDefault="008F4D94" w:rsidP="00190399">
            <w:pPr>
              <w:keepNext/>
              <w:keepLines/>
              <w:spacing w:after="0"/>
              <w:jc w:val="center"/>
              <w:rPr>
                <w:sz w:val="18"/>
                <w:lang w:eastAsia="ja-JP"/>
              </w:rPr>
            </w:pPr>
            <w:r>
              <w:rPr>
                <w:rFonts w:ascii="Arial" w:hAnsi="Arial" w:cs="Arial"/>
                <w:color w:val="000000"/>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331470ED" w14:textId="77777777" w:rsidR="008F4D94" w:rsidRDefault="008F4D94" w:rsidP="00190399">
            <w:pPr>
              <w:keepNext/>
              <w:keepLines/>
              <w:spacing w:after="0"/>
              <w:jc w:val="center"/>
              <w:rPr>
                <w:sz w:val="18"/>
                <w:lang w:eastAsia="ja-JP"/>
              </w:rPr>
            </w:pPr>
            <w:r>
              <w:rPr>
                <w:rFonts w:ascii="Arial" w:hAnsi="Arial" w:cs="Arial"/>
                <w:color w:val="000000"/>
                <w:sz w:val="18"/>
                <w:szCs w:val="18"/>
              </w:rPr>
              <w:t>TDD</w:t>
            </w:r>
          </w:p>
        </w:tc>
      </w:tr>
    </w:tbl>
    <w:p w14:paraId="687262B5" w14:textId="77777777" w:rsidR="008F4D94" w:rsidRDefault="008F4D94" w:rsidP="008F4D94">
      <w:pPr>
        <w:rPr>
          <w:lang w:eastAsia="zh-CN"/>
        </w:rPr>
      </w:pPr>
    </w:p>
    <w:p w14:paraId="07419E16" w14:textId="77777777" w:rsidR="008F4D94" w:rsidRPr="005D2633" w:rsidRDefault="008F4D94" w:rsidP="008F4D94">
      <w:pPr>
        <w:pStyle w:val="Heading4"/>
        <w:rPr>
          <w:rFonts w:cs="Arial"/>
          <w:lang w:eastAsia="zh-CN"/>
        </w:rPr>
      </w:pPr>
      <w:bookmarkStart w:id="603" w:name="_Toc180420786"/>
      <w:r>
        <w:rPr>
          <w:rFonts w:cs="Arial"/>
          <w:lang w:eastAsia="zh-CN"/>
        </w:rPr>
        <w:t>5.51</w:t>
      </w:r>
      <w:r w:rsidRPr="005D2633">
        <w:rPr>
          <w:rFonts w:cs="Arial"/>
          <w:lang w:eastAsia="zh-CN"/>
        </w:rPr>
        <w:t>.1.2</w:t>
      </w:r>
      <w:r w:rsidRPr="005D2633">
        <w:rPr>
          <w:rFonts w:cs="Arial"/>
          <w:lang w:eastAsia="zh-CN"/>
        </w:rPr>
        <w:tab/>
      </w:r>
      <w:r>
        <w:rPr>
          <w:rFonts w:cs="Arial"/>
          <w:lang w:eastAsia="zh-CN"/>
        </w:rPr>
        <w:t>Channel bandwidths per operating band for CA</w:t>
      </w:r>
      <w:bookmarkEnd w:id="603"/>
    </w:p>
    <w:p w14:paraId="7B5A6DC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5.51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49C7BA08" w14:textId="77777777" w:rsidTr="00190399">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7328FE9" w14:textId="77777777" w:rsidR="008F4D94" w:rsidRDefault="008F4D94" w:rsidP="00190399">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196389C" w14:textId="77777777" w:rsidTr="0019039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E389D53" w14:textId="77777777" w:rsidR="008F4D94" w:rsidRDefault="008F4D94" w:rsidP="00190399">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CF83984" w14:textId="77777777" w:rsidR="008F4D94" w:rsidRDefault="008F4D94" w:rsidP="00190399">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9C357EA" w14:textId="77777777" w:rsidR="008F4D94" w:rsidRDefault="008F4D94" w:rsidP="00190399">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6610997A" w14:textId="77777777" w:rsidR="008F4D94" w:rsidRDefault="008F4D94" w:rsidP="0019039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5DCC59F" w14:textId="77777777" w:rsidR="008F4D94" w:rsidRDefault="008F4D94" w:rsidP="00190399">
            <w:pPr>
              <w:pStyle w:val="TAH"/>
              <w:rPr>
                <w:szCs w:val="18"/>
                <w:lang w:val="en-US" w:eastAsia="zh-CN"/>
              </w:rPr>
            </w:pPr>
            <w:r>
              <w:t>Bandwidth combination set</w:t>
            </w:r>
          </w:p>
        </w:tc>
      </w:tr>
      <w:tr w:rsidR="008F4D94" w14:paraId="79DA13CC"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1B0675F7" w14:textId="77777777" w:rsidR="008F4D94" w:rsidRPr="00B00CBD" w:rsidRDefault="008F4D94" w:rsidP="00190399">
            <w:pPr>
              <w:pStyle w:val="TAC"/>
              <w:rPr>
                <w:rFonts w:eastAsia="SimSun" w:cs="Arial"/>
                <w:szCs w:val="18"/>
                <w:lang w:val="en-US" w:eastAsia="zh-CN"/>
              </w:rPr>
            </w:pPr>
            <w:r w:rsidRPr="00B00CBD">
              <w:rPr>
                <w:rFonts w:cs="Arial"/>
                <w:szCs w:val="18"/>
                <w:lang w:val="en-US" w:eastAsia="zh-CN"/>
              </w:rPr>
              <w:t>CA_n1A-n3A-n78C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1E84E88" w14:textId="77777777" w:rsidR="008F4D94" w:rsidRDefault="008F4D94" w:rsidP="00190399">
            <w:pPr>
              <w:pStyle w:val="TAC"/>
              <w:rPr>
                <w:rFonts w:cs="Arial"/>
                <w:szCs w:val="18"/>
                <w:lang w:val="es-US" w:eastAsia="zh-CN"/>
              </w:rPr>
            </w:pPr>
            <w:r>
              <w:rPr>
                <w:rFonts w:cs="Arial"/>
                <w:szCs w:val="18"/>
                <w:lang w:val="es-US" w:eastAsia="zh-CN"/>
              </w:rPr>
              <w:t>CA_n78C</w:t>
            </w:r>
          </w:p>
          <w:p w14:paraId="2819B463" w14:textId="77777777" w:rsidR="008F4D94" w:rsidRPr="00B00CBD" w:rsidRDefault="008F4D94" w:rsidP="00190399">
            <w:pPr>
              <w:pStyle w:val="TAC"/>
              <w:rPr>
                <w:rFonts w:cs="Arial"/>
                <w:szCs w:val="18"/>
                <w:lang w:val="es-US" w:eastAsia="zh-CN"/>
              </w:rPr>
            </w:pPr>
            <w:r w:rsidRPr="00B00CBD">
              <w:rPr>
                <w:rFonts w:cs="Arial"/>
                <w:szCs w:val="18"/>
                <w:lang w:val="es-US" w:eastAsia="zh-CN"/>
              </w:rPr>
              <w:t>CA_n1A-n3A</w:t>
            </w:r>
          </w:p>
          <w:p w14:paraId="7D2A12E7" w14:textId="77777777" w:rsidR="008F4D94" w:rsidRDefault="008F4D94" w:rsidP="00190399">
            <w:pPr>
              <w:pStyle w:val="TAC"/>
              <w:rPr>
                <w:rFonts w:cs="Arial"/>
                <w:szCs w:val="18"/>
                <w:lang w:val="es-US" w:eastAsia="zh-CN"/>
              </w:rPr>
            </w:pPr>
            <w:r w:rsidRPr="00B00CBD">
              <w:rPr>
                <w:rFonts w:cs="Arial"/>
                <w:szCs w:val="18"/>
                <w:lang w:val="es-US" w:eastAsia="zh-CN"/>
              </w:rPr>
              <w:t>CA_n1A-n78A</w:t>
            </w:r>
          </w:p>
          <w:p w14:paraId="5224190F" w14:textId="77777777" w:rsidR="008F4D94" w:rsidRPr="00F1070E" w:rsidRDefault="008F4D94" w:rsidP="00190399">
            <w:pPr>
              <w:pStyle w:val="TAC"/>
              <w:rPr>
                <w:rFonts w:cs="Arial"/>
                <w:szCs w:val="18"/>
                <w:lang w:val="en-US" w:eastAsia="zh-CN"/>
              </w:rPr>
            </w:pPr>
            <w:r>
              <w:rPr>
                <w:rFonts w:cs="Arial"/>
                <w:szCs w:val="18"/>
                <w:lang w:val="en-US" w:eastAsia="zh-CN"/>
              </w:rPr>
              <w:t>CA_n1A-n78C</w:t>
            </w:r>
          </w:p>
          <w:p w14:paraId="4DE23914" w14:textId="77777777" w:rsidR="008F4D94" w:rsidRDefault="008F4D94" w:rsidP="00190399">
            <w:pPr>
              <w:pStyle w:val="TAC"/>
              <w:rPr>
                <w:rFonts w:cs="Arial"/>
                <w:szCs w:val="18"/>
                <w:lang w:val="en-US" w:eastAsia="zh-CN"/>
              </w:rPr>
            </w:pPr>
            <w:r w:rsidRPr="00B00CBD">
              <w:rPr>
                <w:rFonts w:cs="Arial"/>
                <w:szCs w:val="18"/>
                <w:lang w:val="en-US" w:eastAsia="zh-CN"/>
              </w:rPr>
              <w:t>CA_n3A-n78A</w:t>
            </w:r>
          </w:p>
          <w:p w14:paraId="7AB48BEE" w14:textId="77777777" w:rsidR="008F4D94" w:rsidRPr="00B00CBD" w:rsidRDefault="008F4D94" w:rsidP="00190399">
            <w:pPr>
              <w:pStyle w:val="TAC"/>
              <w:rPr>
                <w:rFonts w:eastAsia="SimSun" w:cs="Arial"/>
                <w:szCs w:val="18"/>
                <w:lang w:val="en-US" w:eastAsia="zh-CN"/>
              </w:rPr>
            </w:pPr>
            <w:r>
              <w:rPr>
                <w:rFonts w:cs="Arial"/>
                <w:szCs w:val="18"/>
                <w:lang w:val="en-US" w:eastAsia="zh-CN"/>
              </w:rPr>
              <w:t>CA_n3A-n78C</w:t>
            </w:r>
          </w:p>
        </w:tc>
        <w:tc>
          <w:tcPr>
            <w:tcW w:w="709" w:type="dxa"/>
            <w:tcBorders>
              <w:left w:val="single" w:sz="4" w:space="0" w:color="auto"/>
              <w:right w:val="single" w:sz="4" w:space="0" w:color="auto"/>
            </w:tcBorders>
            <w:vAlign w:val="center"/>
          </w:tcPr>
          <w:p w14:paraId="7B69173A" w14:textId="77777777" w:rsidR="008F4D94" w:rsidRPr="00B00CBD" w:rsidRDefault="008F4D94" w:rsidP="00190399">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09AD1053"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left w:val="single" w:sz="4" w:space="0" w:color="auto"/>
              <w:bottom w:val="nil"/>
              <w:right w:val="single" w:sz="4" w:space="0" w:color="auto"/>
            </w:tcBorders>
            <w:shd w:val="clear" w:color="auto" w:fill="auto"/>
            <w:vAlign w:val="center"/>
          </w:tcPr>
          <w:p w14:paraId="4F57E431" w14:textId="77777777" w:rsidR="008F4D94" w:rsidRPr="00B00CBD" w:rsidRDefault="008F4D94" w:rsidP="00190399">
            <w:pPr>
              <w:pStyle w:val="TAC"/>
              <w:rPr>
                <w:rFonts w:cs="Arial"/>
                <w:szCs w:val="18"/>
                <w:lang w:val="en-US" w:eastAsia="zh-CN"/>
              </w:rPr>
            </w:pPr>
            <w:r>
              <w:rPr>
                <w:rFonts w:cs="Arial"/>
                <w:szCs w:val="18"/>
                <w:lang w:val="en-US" w:eastAsia="zh-CN"/>
              </w:rPr>
              <w:t>4 and 5</w:t>
            </w:r>
          </w:p>
        </w:tc>
      </w:tr>
      <w:tr w:rsidR="008F4D94" w14:paraId="39D989D3"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3E367DCF"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B853C0D"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515D8DFF" w14:textId="77777777" w:rsidR="008F4D94" w:rsidRPr="00B00CBD" w:rsidRDefault="008F4D94" w:rsidP="00190399">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0D1D5039" w14:textId="77777777" w:rsidR="008F4D94" w:rsidRPr="00456C44" w:rsidRDefault="008F4D94" w:rsidP="00190399">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5, 10, 15, 20, 25, 30, 40</w:t>
            </w:r>
          </w:p>
        </w:tc>
        <w:tc>
          <w:tcPr>
            <w:tcW w:w="1202" w:type="dxa"/>
            <w:tcBorders>
              <w:top w:val="nil"/>
              <w:left w:val="single" w:sz="4" w:space="0" w:color="auto"/>
              <w:bottom w:val="nil"/>
              <w:right w:val="single" w:sz="4" w:space="0" w:color="auto"/>
            </w:tcBorders>
            <w:shd w:val="clear" w:color="auto" w:fill="auto"/>
            <w:vAlign w:val="center"/>
          </w:tcPr>
          <w:p w14:paraId="389B535B" w14:textId="77777777" w:rsidR="008F4D94" w:rsidRPr="00B00CBD" w:rsidRDefault="008F4D94" w:rsidP="00190399">
            <w:pPr>
              <w:pStyle w:val="TAC"/>
              <w:rPr>
                <w:rFonts w:cs="Arial"/>
                <w:szCs w:val="18"/>
                <w:lang w:val="en-US" w:eastAsia="zh-CN"/>
              </w:rPr>
            </w:pPr>
          </w:p>
        </w:tc>
      </w:tr>
      <w:tr w:rsidR="008F4D94" w14:paraId="4587B3F5"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69892D3B"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E991882" w14:textId="77777777" w:rsidR="008F4D94" w:rsidRPr="00B00CBD" w:rsidRDefault="008F4D94" w:rsidP="00190399">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624E1887" w14:textId="77777777" w:rsidR="008F4D94" w:rsidRPr="00B00CBD" w:rsidRDefault="008F4D94" w:rsidP="00190399">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690FE30F" w14:textId="77777777" w:rsidR="008F4D94" w:rsidRPr="00B00CBD" w:rsidRDefault="008F4D94" w:rsidP="00190399">
            <w:pPr>
              <w:keepNext/>
              <w:keepLines/>
              <w:spacing w:after="0"/>
              <w:jc w:val="center"/>
              <w:textAlignment w:val="bottom"/>
              <w:rPr>
                <w:rFonts w:ascii="Arial" w:eastAsia="SimSun" w:hAnsi="Arial" w:cs="Arial"/>
                <w:sz w:val="18"/>
                <w:szCs w:val="18"/>
                <w:lang w:val="en-US" w:eastAsia="zh-CN" w:bidi="ar"/>
              </w:rPr>
            </w:pPr>
            <w:r w:rsidRPr="00456C44">
              <w:rPr>
                <w:rFonts w:ascii="Arial" w:hAnsi="Arial" w:cs="Arial"/>
                <w:sz w:val="18"/>
                <w:szCs w:val="18"/>
              </w:rPr>
              <w:t>CA_n78C_BCS</w:t>
            </w:r>
            <w:r>
              <w:rPr>
                <w:rFonts w:ascii="Arial" w:hAnsi="Arial" w:cs="Arial"/>
                <w:sz w:val="18"/>
                <w:szCs w:val="18"/>
              </w:rPr>
              <w:t>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2186A57F" w14:textId="77777777" w:rsidR="008F4D94" w:rsidRPr="00B00CBD" w:rsidRDefault="008F4D94" w:rsidP="00190399">
            <w:pPr>
              <w:pStyle w:val="TAC"/>
              <w:rPr>
                <w:rFonts w:cs="Arial"/>
                <w:szCs w:val="18"/>
                <w:lang w:val="en-US" w:eastAsia="zh-CN"/>
              </w:rPr>
            </w:pPr>
          </w:p>
        </w:tc>
      </w:tr>
      <w:tr w:rsidR="008F4D94" w14:paraId="6E0A09A1"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020F880A" w14:textId="77777777" w:rsidR="008F4D94" w:rsidRPr="00B00CBD" w:rsidRDefault="008F4D94" w:rsidP="00190399">
            <w:pPr>
              <w:pStyle w:val="TAC"/>
              <w:rPr>
                <w:rFonts w:cs="Arial"/>
                <w:szCs w:val="18"/>
                <w:lang w:val="en-US" w:eastAsia="zh-CN"/>
              </w:rPr>
            </w:pPr>
            <w:r w:rsidRPr="001E57F6">
              <w:rPr>
                <w:rFonts w:cs="Arial"/>
                <w:szCs w:val="18"/>
                <w:lang w:val="en-US" w:eastAsia="zh-CN"/>
              </w:rPr>
              <w:t>CA_n1A-n3(2A)-n78A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8E2866E" w14:textId="77777777" w:rsidR="008F4D94" w:rsidRPr="001E57F6" w:rsidRDefault="008F4D94" w:rsidP="00190399">
            <w:pPr>
              <w:pStyle w:val="TAC"/>
              <w:rPr>
                <w:rFonts w:cs="Arial"/>
                <w:szCs w:val="18"/>
                <w:lang w:val="en-US" w:eastAsia="zh-CN"/>
              </w:rPr>
            </w:pPr>
            <w:r w:rsidRPr="001E57F6">
              <w:rPr>
                <w:rFonts w:cs="Arial"/>
                <w:szCs w:val="18"/>
                <w:lang w:val="en-US" w:eastAsia="zh-CN"/>
              </w:rPr>
              <w:t>CA_n1A-n3A</w:t>
            </w:r>
          </w:p>
          <w:p w14:paraId="154BF68B" w14:textId="77777777" w:rsidR="008F4D94" w:rsidRPr="001E57F6" w:rsidRDefault="008F4D94" w:rsidP="00190399">
            <w:pPr>
              <w:pStyle w:val="TAC"/>
              <w:rPr>
                <w:rFonts w:cs="Arial"/>
                <w:szCs w:val="18"/>
                <w:lang w:val="en-US" w:eastAsia="zh-CN"/>
              </w:rPr>
            </w:pPr>
            <w:r w:rsidRPr="001E57F6">
              <w:rPr>
                <w:rFonts w:cs="Arial"/>
                <w:szCs w:val="18"/>
                <w:lang w:val="en-US" w:eastAsia="zh-CN"/>
              </w:rPr>
              <w:t>CA_n1A-n78A</w:t>
            </w:r>
          </w:p>
          <w:p w14:paraId="1E3DEF0A" w14:textId="77777777" w:rsidR="008F4D94" w:rsidRPr="00B00CBD" w:rsidRDefault="008F4D94" w:rsidP="00190399">
            <w:pPr>
              <w:pStyle w:val="TAC"/>
              <w:rPr>
                <w:rFonts w:cs="Arial"/>
                <w:szCs w:val="18"/>
                <w:lang w:val="en-US" w:eastAsia="zh-CN"/>
              </w:rPr>
            </w:pPr>
            <w:r w:rsidRPr="001E57F6">
              <w:rPr>
                <w:rFonts w:cs="Arial"/>
                <w:szCs w:val="18"/>
                <w:lang w:val="en-US" w:eastAsia="zh-CN"/>
              </w:rPr>
              <w:t>CA_n3A-n78A</w:t>
            </w:r>
          </w:p>
        </w:tc>
        <w:tc>
          <w:tcPr>
            <w:tcW w:w="709" w:type="dxa"/>
            <w:tcBorders>
              <w:top w:val="single" w:sz="4" w:space="0" w:color="auto"/>
              <w:left w:val="single" w:sz="4" w:space="0" w:color="auto"/>
              <w:right w:val="single" w:sz="4" w:space="0" w:color="auto"/>
            </w:tcBorders>
            <w:vAlign w:val="center"/>
          </w:tcPr>
          <w:p w14:paraId="4908237B" w14:textId="77777777" w:rsidR="008F4D94" w:rsidRPr="00B00CBD" w:rsidRDefault="008F4D94" w:rsidP="00190399">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5845FF26" w14:textId="77777777" w:rsidR="008F4D94" w:rsidRPr="00456C44" w:rsidRDefault="008F4D94" w:rsidP="00190399">
            <w:pPr>
              <w:keepNext/>
              <w:keepLines/>
              <w:spacing w:after="0"/>
              <w:jc w:val="center"/>
              <w:textAlignment w:val="bottom"/>
              <w:rPr>
                <w:rFonts w:ascii="Arial" w:hAnsi="Arial" w:cs="Arial"/>
                <w:sz w:val="18"/>
                <w:szCs w:val="18"/>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105A2A00" w14:textId="77777777" w:rsidR="008F4D94" w:rsidRPr="00B00CBD" w:rsidRDefault="008F4D94" w:rsidP="00190399">
            <w:pPr>
              <w:pStyle w:val="TAC"/>
              <w:rPr>
                <w:rFonts w:cs="Arial"/>
                <w:szCs w:val="18"/>
                <w:lang w:val="en-US" w:eastAsia="zh-CN"/>
              </w:rPr>
            </w:pPr>
            <w:r>
              <w:rPr>
                <w:rFonts w:cs="Arial"/>
                <w:szCs w:val="18"/>
                <w:lang w:val="en-US" w:eastAsia="zh-CN"/>
              </w:rPr>
              <w:t>4 and 5</w:t>
            </w:r>
          </w:p>
        </w:tc>
      </w:tr>
      <w:tr w:rsidR="008F4D94" w14:paraId="7A9CB5DB"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12205835"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7DE4A053"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46E77D66" w14:textId="77777777" w:rsidR="008F4D94" w:rsidRPr="00B00CBD" w:rsidRDefault="008F4D94" w:rsidP="00190399">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9C2859A" w14:textId="77777777" w:rsidR="008F4D94" w:rsidRPr="00456C44" w:rsidRDefault="008F4D94" w:rsidP="00190399">
            <w:pPr>
              <w:keepNext/>
              <w:keepLines/>
              <w:spacing w:after="0"/>
              <w:jc w:val="center"/>
              <w:textAlignment w:val="bottom"/>
              <w:rPr>
                <w:rFonts w:ascii="Arial" w:hAnsi="Arial" w:cs="Arial"/>
                <w:sz w:val="18"/>
                <w:szCs w:val="18"/>
              </w:rPr>
            </w:pPr>
            <w:r w:rsidRPr="00456C44">
              <w:rPr>
                <w:rFonts w:ascii="Arial" w:hAnsi="Arial" w:cs="Arial"/>
                <w:sz w:val="18"/>
                <w:szCs w:val="18"/>
              </w:rPr>
              <w:t>CA_n</w:t>
            </w:r>
            <w:r>
              <w:rPr>
                <w:rFonts w:ascii="Arial" w:hAnsi="Arial" w:cs="Arial"/>
                <w:sz w:val="18"/>
                <w:szCs w:val="18"/>
              </w:rPr>
              <w:t>3(2A)_BSC0</w:t>
            </w:r>
          </w:p>
        </w:tc>
        <w:tc>
          <w:tcPr>
            <w:tcW w:w="1202" w:type="dxa"/>
            <w:tcBorders>
              <w:top w:val="nil"/>
              <w:left w:val="single" w:sz="4" w:space="0" w:color="auto"/>
              <w:bottom w:val="nil"/>
              <w:right w:val="single" w:sz="4" w:space="0" w:color="auto"/>
            </w:tcBorders>
            <w:shd w:val="clear" w:color="auto" w:fill="auto"/>
            <w:vAlign w:val="center"/>
          </w:tcPr>
          <w:p w14:paraId="768C2CB9" w14:textId="77777777" w:rsidR="008F4D94" w:rsidRPr="00B00CBD" w:rsidRDefault="008F4D94" w:rsidP="00190399">
            <w:pPr>
              <w:pStyle w:val="TAC"/>
              <w:rPr>
                <w:rFonts w:cs="Arial"/>
                <w:szCs w:val="18"/>
                <w:lang w:val="en-US" w:eastAsia="zh-CN"/>
              </w:rPr>
            </w:pPr>
          </w:p>
        </w:tc>
      </w:tr>
      <w:tr w:rsidR="008F4D94" w14:paraId="1596AAB4"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68F98E1D"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8CDDC9B" w14:textId="77777777" w:rsidR="008F4D94" w:rsidRPr="00B00CBD" w:rsidRDefault="008F4D94" w:rsidP="00190399">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1C94F9A2" w14:textId="77777777" w:rsidR="008F4D94" w:rsidRPr="00B00CBD" w:rsidRDefault="008F4D94" w:rsidP="00190399">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A396EBB" w14:textId="77777777" w:rsidR="008F4D94" w:rsidRPr="00456C44" w:rsidRDefault="008F4D94" w:rsidP="00190399">
            <w:pPr>
              <w:keepNext/>
              <w:keepLines/>
              <w:spacing w:after="0"/>
              <w:jc w:val="center"/>
              <w:textAlignment w:val="bottom"/>
              <w:rPr>
                <w:rFonts w:ascii="Arial" w:hAnsi="Arial" w:cs="Arial"/>
                <w:sz w:val="18"/>
                <w:szCs w:val="18"/>
              </w:rPr>
            </w:pPr>
            <w:r w:rsidRPr="001E57F6">
              <w:rPr>
                <w:rFonts w:ascii="Arial" w:hAnsi="Arial" w:cs="Arial"/>
                <w:sz w:val="18"/>
                <w:szCs w:val="18"/>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2859BC39" w14:textId="77777777" w:rsidR="008F4D94" w:rsidRPr="00B00CBD" w:rsidRDefault="008F4D94" w:rsidP="00190399">
            <w:pPr>
              <w:pStyle w:val="TAC"/>
              <w:rPr>
                <w:rFonts w:cs="Arial"/>
                <w:szCs w:val="18"/>
                <w:lang w:val="en-US" w:eastAsia="zh-CN"/>
              </w:rPr>
            </w:pPr>
          </w:p>
        </w:tc>
      </w:tr>
      <w:tr w:rsidR="008F4D94" w14:paraId="185D464E" w14:textId="77777777" w:rsidTr="00190399">
        <w:trPr>
          <w:trHeight w:val="187"/>
        </w:trPr>
        <w:tc>
          <w:tcPr>
            <w:tcW w:w="1983" w:type="dxa"/>
            <w:tcBorders>
              <w:top w:val="single" w:sz="4" w:space="0" w:color="auto"/>
              <w:left w:val="single" w:sz="4" w:space="0" w:color="auto"/>
              <w:bottom w:val="nil"/>
              <w:right w:val="single" w:sz="4" w:space="0" w:color="auto"/>
            </w:tcBorders>
            <w:shd w:val="clear" w:color="auto" w:fill="auto"/>
          </w:tcPr>
          <w:p w14:paraId="501F869E" w14:textId="77777777" w:rsidR="008F4D94" w:rsidRPr="00B00CBD" w:rsidRDefault="008F4D94" w:rsidP="00190399">
            <w:pPr>
              <w:pStyle w:val="TAC"/>
              <w:rPr>
                <w:rFonts w:cs="Arial"/>
                <w:szCs w:val="18"/>
                <w:lang w:val="en-US" w:eastAsia="zh-CN"/>
              </w:rPr>
            </w:pPr>
            <w:r w:rsidRPr="001E57F6">
              <w:rPr>
                <w:rFonts w:cs="Arial"/>
                <w:szCs w:val="18"/>
                <w:lang w:val="en-US" w:eastAsia="zh-CN"/>
              </w:rPr>
              <w:t>CA_n1A-n3(2A)-n78</w:t>
            </w:r>
            <w:r>
              <w:rPr>
                <w:rFonts w:cs="Arial"/>
                <w:szCs w:val="18"/>
                <w:lang w:val="en-US" w:eastAsia="zh-CN"/>
              </w:rPr>
              <w:t>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47C4352" w14:textId="77777777" w:rsidR="008F4D94" w:rsidRDefault="008F4D94" w:rsidP="00190399">
            <w:pPr>
              <w:pStyle w:val="TAC"/>
              <w:rPr>
                <w:rFonts w:cs="Arial"/>
                <w:szCs w:val="18"/>
                <w:lang w:val="es-US" w:eastAsia="zh-CN"/>
              </w:rPr>
            </w:pPr>
            <w:r>
              <w:rPr>
                <w:rFonts w:cs="Arial"/>
                <w:szCs w:val="18"/>
                <w:lang w:val="es-US" w:eastAsia="zh-CN"/>
              </w:rPr>
              <w:t>CA_n78C</w:t>
            </w:r>
          </w:p>
          <w:p w14:paraId="0E2F9E86" w14:textId="77777777" w:rsidR="008F4D94" w:rsidRPr="00B00CBD" w:rsidRDefault="008F4D94" w:rsidP="00190399">
            <w:pPr>
              <w:pStyle w:val="TAC"/>
              <w:rPr>
                <w:rFonts w:cs="Arial"/>
                <w:szCs w:val="18"/>
                <w:lang w:val="es-US" w:eastAsia="zh-CN"/>
              </w:rPr>
            </w:pPr>
            <w:r w:rsidRPr="00B00CBD">
              <w:rPr>
                <w:rFonts w:cs="Arial"/>
                <w:szCs w:val="18"/>
                <w:lang w:val="es-US" w:eastAsia="zh-CN"/>
              </w:rPr>
              <w:t>CA_n1A-n3A</w:t>
            </w:r>
          </w:p>
          <w:p w14:paraId="53E12636" w14:textId="77777777" w:rsidR="008F4D94" w:rsidRDefault="008F4D94" w:rsidP="00190399">
            <w:pPr>
              <w:pStyle w:val="TAC"/>
              <w:rPr>
                <w:rFonts w:cs="Arial"/>
                <w:szCs w:val="18"/>
                <w:lang w:val="es-US" w:eastAsia="zh-CN"/>
              </w:rPr>
            </w:pPr>
            <w:r w:rsidRPr="00B00CBD">
              <w:rPr>
                <w:rFonts w:cs="Arial"/>
                <w:szCs w:val="18"/>
                <w:lang w:val="es-US" w:eastAsia="zh-CN"/>
              </w:rPr>
              <w:t>CA_n1A-n78A</w:t>
            </w:r>
          </w:p>
          <w:p w14:paraId="7F83D3E8" w14:textId="77777777" w:rsidR="008F4D94" w:rsidRPr="00F1070E" w:rsidRDefault="008F4D94" w:rsidP="00190399">
            <w:pPr>
              <w:pStyle w:val="TAC"/>
              <w:rPr>
                <w:rFonts w:cs="Arial"/>
                <w:szCs w:val="18"/>
                <w:lang w:val="en-US" w:eastAsia="zh-CN"/>
              </w:rPr>
            </w:pPr>
            <w:r>
              <w:rPr>
                <w:rFonts w:cs="Arial"/>
                <w:szCs w:val="18"/>
                <w:lang w:val="en-US" w:eastAsia="zh-CN"/>
              </w:rPr>
              <w:t>CA_n1A-n78C</w:t>
            </w:r>
          </w:p>
          <w:p w14:paraId="7F6579DE" w14:textId="77777777" w:rsidR="008F4D94" w:rsidRDefault="008F4D94" w:rsidP="00190399">
            <w:pPr>
              <w:pStyle w:val="TAC"/>
              <w:rPr>
                <w:rFonts w:cs="Arial"/>
                <w:szCs w:val="18"/>
                <w:lang w:val="en-US" w:eastAsia="zh-CN"/>
              </w:rPr>
            </w:pPr>
            <w:r w:rsidRPr="00B00CBD">
              <w:rPr>
                <w:rFonts w:cs="Arial"/>
                <w:szCs w:val="18"/>
                <w:lang w:val="en-US" w:eastAsia="zh-CN"/>
              </w:rPr>
              <w:t>CA_n3A-n78A</w:t>
            </w:r>
          </w:p>
          <w:p w14:paraId="73012CF6" w14:textId="77777777" w:rsidR="008F4D94" w:rsidRPr="00B00CBD" w:rsidRDefault="008F4D94" w:rsidP="00190399">
            <w:pPr>
              <w:pStyle w:val="TAC"/>
              <w:rPr>
                <w:rFonts w:cs="Arial"/>
                <w:szCs w:val="18"/>
                <w:lang w:val="en-US" w:eastAsia="zh-CN"/>
              </w:rPr>
            </w:pPr>
            <w:r>
              <w:rPr>
                <w:rFonts w:cs="Arial"/>
                <w:szCs w:val="18"/>
                <w:lang w:val="en-US" w:eastAsia="zh-CN"/>
              </w:rPr>
              <w:t>CA_n3A-n78C</w:t>
            </w:r>
          </w:p>
        </w:tc>
        <w:tc>
          <w:tcPr>
            <w:tcW w:w="709" w:type="dxa"/>
            <w:tcBorders>
              <w:top w:val="single" w:sz="4" w:space="0" w:color="auto"/>
              <w:left w:val="single" w:sz="4" w:space="0" w:color="auto"/>
              <w:right w:val="single" w:sz="4" w:space="0" w:color="auto"/>
            </w:tcBorders>
            <w:vAlign w:val="center"/>
          </w:tcPr>
          <w:p w14:paraId="0F26C830" w14:textId="77777777" w:rsidR="008F4D94" w:rsidRPr="00B00CBD" w:rsidRDefault="008F4D94" w:rsidP="00190399">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5DDAA5CA" w14:textId="77777777" w:rsidR="008F4D94" w:rsidRPr="001E57F6" w:rsidRDefault="008F4D94" w:rsidP="00190399">
            <w:pPr>
              <w:keepNext/>
              <w:keepLines/>
              <w:spacing w:after="0"/>
              <w:jc w:val="center"/>
              <w:textAlignment w:val="bottom"/>
              <w:rPr>
                <w:rFonts w:ascii="Arial" w:hAnsi="Arial" w:cs="Arial"/>
                <w:sz w:val="18"/>
                <w:szCs w:val="18"/>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281713BF" w14:textId="77777777" w:rsidR="008F4D94" w:rsidRPr="00B00CBD" w:rsidRDefault="008F4D94" w:rsidP="00190399">
            <w:pPr>
              <w:pStyle w:val="TAC"/>
              <w:rPr>
                <w:rFonts w:cs="Arial"/>
                <w:szCs w:val="18"/>
                <w:lang w:val="en-US" w:eastAsia="zh-CN"/>
              </w:rPr>
            </w:pPr>
            <w:r>
              <w:rPr>
                <w:rFonts w:cs="Arial"/>
                <w:szCs w:val="18"/>
                <w:lang w:val="en-US" w:eastAsia="zh-CN"/>
              </w:rPr>
              <w:t>4 and 5</w:t>
            </w:r>
          </w:p>
        </w:tc>
      </w:tr>
      <w:tr w:rsidR="008F4D94" w14:paraId="4736D878" w14:textId="77777777" w:rsidTr="00190399">
        <w:trPr>
          <w:trHeight w:val="187"/>
        </w:trPr>
        <w:tc>
          <w:tcPr>
            <w:tcW w:w="1983" w:type="dxa"/>
            <w:tcBorders>
              <w:top w:val="nil"/>
              <w:left w:val="single" w:sz="4" w:space="0" w:color="auto"/>
              <w:bottom w:val="nil"/>
              <w:right w:val="single" w:sz="4" w:space="0" w:color="auto"/>
            </w:tcBorders>
            <w:shd w:val="clear" w:color="auto" w:fill="auto"/>
          </w:tcPr>
          <w:p w14:paraId="4D5ECF7D"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4ACE3E"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55D70693" w14:textId="77777777" w:rsidR="008F4D94" w:rsidRPr="00B00CBD" w:rsidRDefault="008F4D94" w:rsidP="00190399">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5241E61" w14:textId="77777777" w:rsidR="008F4D94" w:rsidRPr="001E57F6" w:rsidRDefault="008F4D94" w:rsidP="00190399">
            <w:pPr>
              <w:keepNext/>
              <w:keepLines/>
              <w:spacing w:after="0"/>
              <w:jc w:val="center"/>
              <w:textAlignment w:val="bottom"/>
              <w:rPr>
                <w:rFonts w:ascii="Arial" w:hAnsi="Arial" w:cs="Arial"/>
                <w:sz w:val="18"/>
                <w:szCs w:val="18"/>
              </w:rPr>
            </w:pPr>
            <w:r w:rsidRPr="00456C44">
              <w:rPr>
                <w:rFonts w:ascii="Arial" w:hAnsi="Arial" w:cs="Arial"/>
                <w:sz w:val="18"/>
                <w:szCs w:val="18"/>
              </w:rPr>
              <w:t>CA_n</w:t>
            </w:r>
            <w:r>
              <w:rPr>
                <w:rFonts w:ascii="Arial" w:hAnsi="Arial" w:cs="Arial"/>
                <w:sz w:val="18"/>
                <w:szCs w:val="18"/>
              </w:rPr>
              <w:t>3(2A)_BSC0</w:t>
            </w:r>
          </w:p>
        </w:tc>
        <w:tc>
          <w:tcPr>
            <w:tcW w:w="1202" w:type="dxa"/>
            <w:tcBorders>
              <w:top w:val="nil"/>
              <w:left w:val="single" w:sz="4" w:space="0" w:color="auto"/>
              <w:bottom w:val="nil"/>
              <w:right w:val="single" w:sz="4" w:space="0" w:color="auto"/>
            </w:tcBorders>
            <w:shd w:val="clear" w:color="auto" w:fill="auto"/>
            <w:vAlign w:val="center"/>
          </w:tcPr>
          <w:p w14:paraId="45AE3512" w14:textId="77777777" w:rsidR="008F4D94" w:rsidRPr="00B00CBD" w:rsidRDefault="008F4D94" w:rsidP="00190399">
            <w:pPr>
              <w:pStyle w:val="TAC"/>
              <w:rPr>
                <w:rFonts w:cs="Arial"/>
                <w:szCs w:val="18"/>
                <w:lang w:val="en-US" w:eastAsia="zh-CN"/>
              </w:rPr>
            </w:pPr>
          </w:p>
        </w:tc>
      </w:tr>
      <w:tr w:rsidR="008F4D94" w14:paraId="4E6FFD94" w14:textId="77777777" w:rsidTr="00190399">
        <w:trPr>
          <w:trHeight w:val="187"/>
        </w:trPr>
        <w:tc>
          <w:tcPr>
            <w:tcW w:w="1983" w:type="dxa"/>
            <w:tcBorders>
              <w:top w:val="nil"/>
              <w:left w:val="single" w:sz="4" w:space="0" w:color="auto"/>
              <w:bottom w:val="single" w:sz="4" w:space="0" w:color="auto"/>
              <w:right w:val="single" w:sz="4" w:space="0" w:color="auto"/>
            </w:tcBorders>
            <w:shd w:val="clear" w:color="auto" w:fill="auto"/>
          </w:tcPr>
          <w:p w14:paraId="1E1B40C6" w14:textId="77777777" w:rsidR="008F4D94" w:rsidRPr="00B00CBD" w:rsidRDefault="008F4D94" w:rsidP="00190399">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690A2DB" w14:textId="77777777" w:rsidR="008F4D94" w:rsidRPr="00B00CBD" w:rsidRDefault="008F4D94" w:rsidP="00190399">
            <w:pPr>
              <w:pStyle w:val="TAC"/>
              <w:rPr>
                <w:rFonts w:cs="Arial"/>
                <w:szCs w:val="18"/>
                <w:lang w:val="en-US" w:eastAsia="zh-CN"/>
              </w:rPr>
            </w:pPr>
          </w:p>
        </w:tc>
        <w:tc>
          <w:tcPr>
            <w:tcW w:w="709" w:type="dxa"/>
            <w:tcBorders>
              <w:left w:val="single" w:sz="4" w:space="0" w:color="auto"/>
              <w:right w:val="single" w:sz="4" w:space="0" w:color="auto"/>
            </w:tcBorders>
            <w:vAlign w:val="center"/>
          </w:tcPr>
          <w:p w14:paraId="45C46481" w14:textId="77777777" w:rsidR="008F4D94" w:rsidRPr="00B00CBD" w:rsidRDefault="008F4D94" w:rsidP="00190399">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A508481" w14:textId="77777777" w:rsidR="008F4D94" w:rsidRPr="001E57F6" w:rsidRDefault="008F4D94" w:rsidP="00190399">
            <w:pPr>
              <w:keepNext/>
              <w:keepLines/>
              <w:spacing w:after="0"/>
              <w:jc w:val="center"/>
              <w:textAlignment w:val="bottom"/>
              <w:rPr>
                <w:rFonts w:ascii="Arial" w:hAnsi="Arial" w:cs="Arial"/>
                <w:sz w:val="18"/>
                <w:szCs w:val="18"/>
              </w:rPr>
            </w:pPr>
            <w:r w:rsidRPr="00456C44">
              <w:rPr>
                <w:rFonts w:ascii="Arial" w:hAnsi="Arial" w:cs="Arial"/>
                <w:sz w:val="18"/>
                <w:szCs w:val="18"/>
              </w:rPr>
              <w:t>CA_n78C_BCS</w:t>
            </w:r>
            <w:r>
              <w:rPr>
                <w:rFonts w:ascii="Arial" w:hAnsi="Arial" w:cs="Arial"/>
                <w:sz w:val="18"/>
                <w:szCs w:val="18"/>
              </w:rPr>
              <w:t>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DF801F6" w14:textId="77777777" w:rsidR="008F4D94" w:rsidRPr="00B00CBD" w:rsidRDefault="008F4D94" w:rsidP="00190399">
            <w:pPr>
              <w:pStyle w:val="TAC"/>
              <w:rPr>
                <w:rFonts w:cs="Arial"/>
                <w:szCs w:val="18"/>
                <w:lang w:val="en-US" w:eastAsia="zh-CN"/>
              </w:rPr>
            </w:pPr>
          </w:p>
        </w:tc>
      </w:tr>
    </w:tbl>
    <w:p w14:paraId="395FEDFC" w14:textId="77777777" w:rsidR="008F4D94" w:rsidRDefault="008F4D94" w:rsidP="008F4D94">
      <w:pPr>
        <w:pStyle w:val="Heading4"/>
        <w:rPr>
          <w:rFonts w:cs="Arial"/>
          <w:szCs w:val="22"/>
          <w:lang w:val="en-US" w:eastAsia="zh-CN"/>
        </w:rPr>
      </w:pPr>
      <w:bookmarkStart w:id="604" w:name="_Toc180420787"/>
      <w:r>
        <w:rPr>
          <w:rFonts w:cs="Arial"/>
          <w:lang w:eastAsia="zh-CN"/>
        </w:rPr>
        <w:t>5.51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604"/>
    </w:p>
    <w:p w14:paraId="3039A082" w14:textId="77777777" w:rsidR="008F4D94" w:rsidRPr="007338E6" w:rsidRDefault="008F4D94" w:rsidP="008F4D94">
      <w:r w:rsidRPr="00456C44">
        <w:t>Already in spec</w:t>
      </w:r>
      <w:r>
        <w:t>. Only triple beat analysis is required.</w:t>
      </w:r>
    </w:p>
    <w:p w14:paraId="2DCF6B67" w14:textId="77777777" w:rsidR="008F4D94" w:rsidRPr="005D2633" w:rsidRDefault="008F4D94" w:rsidP="008F4D94">
      <w:pPr>
        <w:pStyle w:val="Heading3"/>
        <w:rPr>
          <w:rFonts w:cs="Arial"/>
          <w:szCs w:val="28"/>
          <w:lang w:val="en-US" w:eastAsia="zh-CN"/>
        </w:rPr>
      </w:pPr>
      <w:bookmarkStart w:id="605" w:name="_Toc180420788"/>
      <w:r>
        <w:rPr>
          <w:rFonts w:cs="Arial"/>
          <w:szCs w:val="28"/>
          <w:lang w:val="en-US" w:eastAsia="zh-CN"/>
        </w:rPr>
        <w:t>5.51</w:t>
      </w:r>
      <w:r w:rsidRPr="005D2633">
        <w:rPr>
          <w:rFonts w:cs="Arial"/>
          <w:szCs w:val="28"/>
          <w:lang w:val="en-US" w:eastAsia="zh-CN"/>
        </w:rPr>
        <w:t>.2</w:t>
      </w:r>
      <w:r w:rsidRPr="005D2633">
        <w:rPr>
          <w:rFonts w:cs="Arial"/>
          <w:szCs w:val="28"/>
          <w:lang w:val="en-US" w:eastAsia="zh-CN"/>
        </w:rPr>
        <w:tab/>
        <w:t>Specific for 2 bands UL CA</w:t>
      </w:r>
      <w:bookmarkEnd w:id="605"/>
    </w:p>
    <w:p w14:paraId="09580F89" w14:textId="77777777" w:rsidR="008F4D94" w:rsidRPr="00456C44" w:rsidRDefault="008F4D94" w:rsidP="008F4D94">
      <w:pPr>
        <w:pStyle w:val="EditorsNote"/>
        <w:ind w:left="0" w:firstLine="0"/>
        <w:rPr>
          <w:color w:val="auto"/>
        </w:rPr>
      </w:pPr>
      <w:r w:rsidRPr="00456C44">
        <w:rPr>
          <w:color w:val="auto"/>
        </w:rPr>
        <w:t>Only triple beat analysis is required.</w:t>
      </w:r>
    </w:p>
    <w:p w14:paraId="1258A854" w14:textId="77777777" w:rsidR="008F4D94" w:rsidRPr="00242348" w:rsidRDefault="008F4D94" w:rsidP="008F4D94">
      <w:pPr>
        <w:pStyle w:val="Heading5"/>
        <w:rPr>
          <w:snapToGrid w:val="0"/>
        </w:rPr>
      </w:pPr>
      <w:bookmarkStart w:id="606" w:name="_Toc180420789"/>
      <w:r>
        <w:rPr>
          <w:rFonts w:hint="eastAsia"/>
          <w:snapToGrid w:val="0"/>
        </w:rPr>
        <w:t>5.51</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606"/>
    </w:p>
    <w:p w14:paraId="6E3E62C6" w14:textId="77777777" w:rsidR="008F4D94" w:rsidRPr="00140BB6" w:rsidRDefault="008F4D94" w:rsidP="008F4D94">
      <w:r w:rsidRPr="00140BB6">
        <w:t xml:space="preserve">Table </w:t>
      </w:r>
      <w:r>
        <w:t>5.51</w:t>
      </w:r>
      <w:r w:rsidRPr="00140BB6">
        <w:t>.2.</w:t>
      </w:r>
      <w:r>
        <w:t>1</w:t>
      </w:r>
      <w:r w:rsidRPr="00140BB6">
        <w:t>.2-1 provides the two UL band with one band, along with 2CC intra-band uplink CA triple beat products into band n</w:t>
      </w:r>
      <w:r>
        <w:t>3</w:t>
      </w:r>
      <w:r w:rsidRPr="00140BB6">
        <w:t xml:space="preserve"> interference analysis for CA_n</w:t>
      </w:r>
      <w:r>
        <w:t>1</w:t>
      </w:r>
      <w:r w:rsidRPr="00140BB6">
        <w:t>A-n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6A6031F9" w14:textId="77777777" w:rsidR="008F4D94" w:rsidRPr="00140BB6" w:rsidRDefault="008F4D94" w:rsidP="008F4D94">
      <w:pPr>
        <w:pStyle w:val="TH"/>
      </w:pPr>
      <w:r w:rsidRPr="00140BB6">
        <w:lastRenderedPageBreak/>
        <w:t xml:space="preserve">Table </w:t>
      </w:r>
      <w:r>
        <w:t>5.51</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49FB909A"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A1AF7"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C9932B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n1</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C3BB78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69A56714"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2E73B63"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0BDE1DD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632B3830"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0C17720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7A7EB2F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038E903"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9705C1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n1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6896819" w14:textId="77777777" w:rsidR="008F4D94" w:rsidRDefault="008F4D94" w:rsidP="00190399">
            <w:pPr>
              <w:spacing w:after="0"/>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06B5216" w14:textId="77777777" w:rsidR="008F4D94" w:rsidRDefault="008F4D94" w:rsidP="00190399">
            <w:pPr>
              <w:spacing w:after="0"/>
              <w:jc w:val="center"/>
              <w:rPr>
                <w:color w:val="000000"/>
                <w:sz w:val="18"/>
                <w:szCs w:val="18"/>
              </w:rPr>
            </w:pPr>
            <w:r>
              <w:rPr>
                <w:color w:val="000000"/>
                <w:sz w:val="18"/>
                <w:szCs w:val="18"/>
              </w:rPr>
              <w:t>3300-3800</w:t>
            </w:r>
          </w:p>
        </w:tc>
      </w:tr>
      <w:tr w:rsidR="008F4D94" w14:paraId="7D9EA0B5"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4FFBD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7C7810" w14:textId="77777777" w:rsidR="008F4D94" w:rsidRDefault="008F4D94" w:rsidP="00190399">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0F16D05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7942400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5EE36E8A"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4988361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098EFCD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4D85EB8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25A9F28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03C95C37"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6414FCFD"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561485B0" w14:textId="77777777" w:rsidR="008F4D94" w:rsidRDefault="008F4D94" w:rsidP="00190399">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C599DCE" w14:textId="77777777" w:rsidR="008F4D94" w:rsidRDefault="008F4D94" w:rsidP="00190399">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507E51E"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AED7E59" w14:textId="77777777" w:rsidR="008F4D94" w:rsidRDefault="008F4D94" w:rsidP="00190399">
            <w:pPr>
              <w:spacing w:after="0"/>
              <w:jc w:val="center"/>
              <w:rPr>
                <w:color w:val="000000"/>
                <w:sz w:val="18"/>
                <w:szCs w:val="18"/>
              </w:rPr>
            </w:pPr>
            <w:r>
              <w:rPr>
                <w:color w:val="000000"/>
                <w:sz w:val="18"/>
                <w:szCs w:val="18"/>
              </w:rPr>
              <w:t>0 -200</w:t>
            </w:r>
          </w:p>
        </w:tc>
      </w:tr>
      <w:tr w:rsidR="008F4D94" w14:paraId="2F1F2099"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3A5BE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1DE3F57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4D4CECE9"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B298B33"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23CDF43A"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5C48AA7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326B0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14065B3" w14:textId="77777777" w:rsidR="008F4D94" w:rsidRDefault="008F4D94" w:rsidP="00190399">
            <w:pPr>
              <w:spacing w:after="0"/>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E8A576C" w14:textId="77777777" w:rsidR="008F4D94" w:rsidRDefault="008F4D94" w:rsidP="00190399">
            <w:pPr>
              <w:spacing w:after="0"/>
              <w:jc w:val="center"/>
              <w:rPr>
                <w:color w:val="000000"/>
                <w:sz w:val="18"/>
                <w:szCs w:val="18"/>
              </w:rPr>
            </w:pPr>
            <w:r>
              <w:rPr>
                <w:color w:val="000000"/>
                <w:sz w:val="18"/>
                <w:szCs w:val="18"/>
              </w:rPr>
              <w:t>1980-2180</w:t>
            </w:r>
          </w:p>
        </w:tc>
      </w:tr>
      <w:tr w:rsidR="008F4D94" w14:paraId="1BC6E935"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BF939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528D8F7F" w14:textId="77777777" w:rsidR="008F4D94" w:rsidRDefault="008F4D94" w:rsidP="00190399">
            <w:pPr>
              <w:spacing w:after="0"/>
              <w:rPr>
                <w:i/>
                <w:iCs/>
                <w:color w:val="FF0000"/>
              </w:rPr>
            </w:pPr>
            <w:r>
              <w:rPr>
                <w:i/>
                <w:iCs/>
                <w:color w:val="FF0000"/>
              </w:rPr>
              <w:t>There is an issue of IMD3</w:t>
            </w:r>
          </w:p>
        </w:tc>
      </w:tr>
      <w:tr w:rsidR="008F4D94" w14:paraId="06F805A5"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ED6993"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73FD4B3A" w14:textId="77777777" w:rsidR="008F4D94" w:rsidRPr="00140BB6" w:rsidRDefault="008F4D94" w:rsidP="008F4D94">
      <w:r w:rsidRPr="00140BB6">
        <w:t xml:space="preserve">Table </w:t>
      </w:r>
      <w:r>
        <w:t>5.51</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3</w:t>
      </w:r>
      <w:r w:rsidRPr="00140BB6">
        <w:t>A -n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573BEA6D" w14:textId="77777777" w:rsidR="008F4D94" w:rsidRPr="00140BB6" w:rsidRDefault="008F4D94" w:rsidP="008F4D94">
      <w:pPr>
        <w:pStyle w:val="TH"/>
      </w:pPr>
      <w:r w:rsidRPr="00140BB6">
        <w:t xml:space="preserve">Table </w:t>
      </w:r>
      <w:r>
        <w:t>5.51</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8F4D94" w14:paraId="2FFA5345" w14:textId="77777777" w:rsidTr="00190399">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D4944" w14:textId="77777777" w:rsidR="008F4D94" w:rsidRDefault="008F4D94" w:rsidP="00190399">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107E3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C7970B"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8F4D94" w14:paraId="6F17B74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59427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485815F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480" w:type="dxa"/>
            <w:tcBorders>
              <w:top w:val="nil"/>
              <w:left w:val="nil"/>
              <w:bottom w:val="single" w:sz="4" w:space="0" w:color="auto"/>
              <w:right w:val="single" w:sz="4" w:space="0" w:color="auto"/>
            </w:tcBorders>
            <w:shd w:val="clear" w:color="auto" w:fill="auto"/>
            <w:vAlign w:val="center"/>
            <w:hideMark/>
          </w:tcPr>
          <w:p w14:paraId="764E8D4C"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300" w:type="dxa"/>
            <w:tcBorders>
              <w:top w:val="nil"/>
              <w:left w:val="nil"/>
              <w:bottom w:val="single" w:sz="4" w:space="0" w:color="auto"/>
              <w:right w:val="single" w:sz="4" w:space="0" w:color="auto"/>
            </w:tcBorders>
            <w:shd w:val="clear" w:color="auto" w:fill="auto"/>
            <w:vAlign w:val="center"/>
            <w:hideMark/>
          </w:tcPr>
          <w:p w14:paraId="3E8F992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5F2CFB9"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F6F6091"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DF4581"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n3 f</w:t>
            </w:r>
            <w:r>
              <w:rPr>
                <w:rFonts w:ascii="Arial" w:hAnsi="Arial" w:cs="Arial"/>
                <w:b/>
                <w:bCs/>
                <w:color w:val="000000"/>
                <w:sz w:val="18"/>
                <w:szCs w:val="18"/>
                <w:vertAlign w:val="subscript"/>
              </w:rPr>
              <w:t>UL</w:t>
            </w:r>
            <w:r>
              <w:rPr>
                <w:rFonts w:ascii="Arial" w:hAnsi="Arial" w:cs="Arial"/>
                <w:b/>
                <w:bCs/>
                <w:color w:val="000000"/>
                <w:sz w:val="18"/>
                <w:szCs w:val="18"/>
              </w:rPr>
              <w:t xml:space="preserve"> </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F7A6BE9" w14:textId="77777777" w:rsidR="008F4D94" w:rsidRDefault="008F4D94" w:rsidP="00190399">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68AA1D6" w14:textId="77777777" w:rsidR="008F4D94" w:rsidRDefault="008F4D94" w:rsidP="00190399">
            <w:pPr>
              <w:spacing w:after="0"/>
              <w:jc w:val="center"/>
              <w:rPr>
                <w:color w:val="000000"/>
                <w:sz w:val="18"/>
                <w:szCs w:val="18"/>
              </w:rPr>
            </w:pPr>
            <w:r>
              <w:rPr>
                <w:color w:val="000000"/>
                <w:sz w:val="18"/>
                <w:szCs w:val="18"/>
              </w:rPr>
              <w:t>3300-3800</w:t>
            </w:r>
          </w:p>
        </w:tc>
      </w:tr>
      <w:tr w:rsidR="008F4D94" w14:paraId="6FD53BF4"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ED85BA4"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n1 f</w:t>
            </w:r>
            <w:r>
              <w:rPr>
                <w:rFonts w:ascii="Arial" w:hAnsi="Arial" w:cs="Arial"/>
                <w:b/>
                <w:bCs/>
                <w:color w:val="000000"/>
                <w:sz w:val="18"/>
                <w:szCs w:val="18"/>
                <w:vertAlign w:val="subscript"/>
              </w:rPr>
              <w:t>DL</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D406890" w14:textId="77777777" w:rsidR="008F4D94" w:rsidRDefault="008F4D94" w:rsidP="00190399">
            <w:pPr>
              <w:spacing w:after="0"/>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4AF828D0"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2D429EDC"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r>
      <w:tr w:rsidR="008F4D94" w14:paraId="2B11818C" w14:textId="77777777" w:rsidTr="00190399">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6269FE45"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174C7602"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6B57F581"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28723A5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1350BC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Maximum</w:t>
            </w:r>
          </w:p>
        </w:tc>
      </w:tr>
      <w:tr w:rsidR="008F4D94" w14:paraId="33D02E5A" w14:textId="77777777" w:rsidTr="00190399">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59A3B0CC" w14:textId="77777777" w:rsidR="008F4D94" w:rsidRDefault="008F4D94" w:rsidP="00190399">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77C2733F" w14:textId="77777777" w:rsidR="008F4D94" w:rsidRDefault="008F4D94" w:rsidP="00190399">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9CC42BA" w14:textId="77777777" w:rsidR="008F4D94" w:rsidRDefault="008F4D94" w:rsidP="00190399">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C28C9BD" w14:textId="77777777" w:rsidR="008F4D94" w:rsidRDefault="008F4D94" w:rsidP="00190399">
            <w:pPr>
              <w:spacing w:after="0"/>
              <w:jc w:val="center"/>
              <w:rPr>
                <w:color w:val="000000"/>
                <w:sz w:val="18"/>
                <w:szCs w:val="18"/>
              </w:rPr>
            </w:pPr>
            <w:r>
              <w:rPr>
                <w:color w:val="000000"/>
                <w:sz w:val="18"/>
                <w:szCs w:val="18"/>
              </w:rPr>
              <w:t>0 -200</w:t>
            </w:r>
          </w:p>
        </w:tc>
      </w:tr>
      <w:tr w:rsidR="008F4D94" w14:paraId="69785742"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8F129A"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FC98AF8"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41E50A96"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0AD3E2B4"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DACCE6E" w14:textId="77777777" w:rsidR="008F4D94" w:rsidRDefault="008F4D94" w:rsidP="00190399">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8F4D94" w14:paraId="34E3CE48" w14:textId="77777777" w:rsidTr="00190399">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B85E3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4031249" w14:textId="77777777" w:rsidR="008F4D94" w:rsidRDefault="008F4D94" w:rsidP="00190399">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4E15E19" w14:textId="77777777" w:rsidR="008F4D94" w:rsidRDefault="008F4D94" w:rsidP="00190399">
            <w:pPr>
              <w:spacing w:after="0"/>
              <w:jc w:val="center"/>
              <w:rPr>
                <w:color w:val="000000"/>
                <w:sz w:val="18"/>
                <w:szCs w:val="18"/>
              </w:rPr>
            </w:pPr>
            <w:r>
              <w:rPr>
                <w:color w:val="000000"/>
                <w:sz w:val="18"/>
                <w:szCs w:val="18"/>
              </w:rPr>
              <w:t>1785-1985</w:t>
            </w:r>
          </w:p>
        </w:tc>
      </w:tr>
      <w:tr w:rsidR="008F4D94" w14:paraId="5C688FC6" w14:textId="77777777" w:rsidTr="00190399">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6D7AE6" w14:textId="77777777" w:rsidR="008F4D94" w:rsidRDefault="008F4D94" w:rsidP="00190399">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5D107BC1" w14:textId="77777777" w:rsidR="008F4D94" w:rsidRDefault="008F4D94" w:rsidP="00190399">
            <w:pPr>
              <w:spacing w:after="0"/>
              <w:rPr>
                <w:i/>
                <w:iCs/>
                <w:color w:val="FF0000"/>
              </w:rPr>
            </w:pPr>
            <w:r>
              <w:rPr>
                <w:i/>
                <w:iCs/>
                <w:color w:val="FF0000"/>
              </w:rPr>
              <w:t>There is no overlap</w:t>
            </w:r>
          </w:p>
        </w:tc>
      </w:tr>
      <w:tr w:rsidR="008F4D94" w14:paraId="3EB4994F" w14:textId="77777777" w:rsidTr="00190399">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609804" w14:textId="77777777" w:rsidR="008F4D94" w:rsidRDefault="008F4D94" w:rsidP="00190399">
            <w:pPr>
              <w:spacing w:after="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316A4CF5" w14:textId="77777777" w:rsidR="008F4D94" w:rsidRPr="009A3FC3" w:rsidRDefault="008F4D94" w:rsidP="008F4D94">
      <w:pPr>
        <w:rPr>
          <w:lang w:eastAsia="ko-KR"/>
        </w:rPr>
      </w:pPr>
    </w:p>
    <w:p w14:paraId="56172400" w14:textId="77777777" w:rsidR="008F4D94" w:rsidRDefault="008F4D94" w:rsidP="008F4D94">
      <w:pPr>
        <w:pStyle w:val="Heading4"/>
        <w:rPr>
          <w:rFonts w:cs="Arial"/>
          <w:szCs w:val="22"/>
          <w:lang w:val="en-US" w:eastAsia="zh-CN"/>
        </w:rPr>
      </w:pPr>
      <w:bookmarkStart w:id="607" w:name="_Toc180420790"/>
      <w:r>
        <w:t>5.51.2.2</w:t>
      </w:r>
      <w:r>
        <w:tab/>
      </w:r>
      <w:r>
        <w:rPr>
          <w:rFonts w:cs="Arial"/>
          <w:szCs w:val="22"/>
          <w:lang w:val="en-US" w:eastAsia="zh-CN"/>
        </w:rPr>
        <w:t>REFSENS requirements</w:t>
      </w:r>
      <w:bookmarkEnd w:id="607"/>
    </w:p>
    <w:p w14:paraId="50CCFB66" w14:textId="77777777" w:rsidR="008F4D94" w:rsidRPr="00C7646F" w:rsidRDefault="008F4D94" w:rsidP="008F4D94">
      <w:r w:rsidRPr="00C7646F">
        <w:t>Ref</w:t>
      </w:r>
      <w:r>
        <w:t>sens requirements are provided in Table 5.51.2.2-1.</w:t>
      </w:r>
    </w:p>
    <w:p w14:paraId="62D56B5E"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5.51</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96C4204" w14:textId="77777777" w:rsidTr="001903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084E3E5" w14:textId="77777777" w:rsidR="008F4D94" w:rsidRPr="006E069C" w:rsidRDefault="008F4D94" w:rsidP="00190399">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5278D7F" w14:textId="77777777" w:rsidR="008F4D94" w:rsidRPr="006E069C" w:rsidRDefault="008F4D94" w:rsidP="00190399">
            <w:pPr>
              <w:pStyle w:val="TAH"/>
            </w:pPr>
            <w:r w:rsidRPr="006E069C">
              <w:t>Source of IMD</w:t>
            </w:r>
          </w:p>
        </w:tc>
      </w:tr>
      <w:tr w:rsidR="008F4D94" w:rsidRPr="006E069C" w14:paraId="549A8DBB" w14:textId="77777777" w:rsidTr="001903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92D571E" w14:textId="77777777" w:rsidR="008F4D94" w:rsidRPr="006E069C" w:rsidRDefault="008F4D94" w:rsidP="00190399">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B73CE32" w14:textId="77777777" w:rsidR="008F4D94" w:rsidRPr="006E069C" w:rsidRDefault="008F4D94" w:rsidP="00190399">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4BA4C20" w14:textId="77777777" w:rsidR="008F4D94" w:rsidRPr="006E069C" w:rsidRDefault="008F4D94" w:rsidP="00190399">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1A073A20" w14:textId="77777777" w:rsidR="008F4D94" w:rsidRPr="006E069C" w:rsidRDefault="008F4D94" w:rsidP="00190399">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24D9094" w14:textId="77777777" w:rsidR="008F4D94" w:rsidRPr="006E069C" w:rsidRDefault="008F4D94" w:rsidP="00190399">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14B04507" w14:textId="77777777" w:rsidR="008F4D94" w:rsidRPr="006E069C" w:rsidRDefault="008F4D94" w:rsidP="00190399">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954C70E" w14:textId="77777777" w:rsidR="008F4D94" w:rsidRPr="006E069C" w:rsidRDefault="008F4D94" w:rsidP="00190399">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54652FB0" w14:textId="77777777" w:rsidR="008F4D94" w:rsidRPr="006E069C" w:rsidRDefault="008F4D94" w:rsidP="00190399">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E35757" w14:textId="77777777" w:rsidR="008F4D94" w:rsidRPr="006E069C" w:rsidRDefault="008F4D94" w:rsidP="00190399">
            <w:pPr>
              <w:pStyle w:val="TAH"/>
            </w:pPr>
          </w:p>
        </w:tc>
      </w:tr>
      <w:tr w:rsidR="008F4D94" w:rsidRPr="006E069C" w14:paraId="04A24ADA" w14:textId="77777777" w:rsidTr="001903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3C12B4" w14:textId="77777777" w:rsidR="008F4D94" w:rsidRDefault="008F4D94" w:rsidP="00190399">
            <w:pPr>
              <w:pStyle w:val="TAC"/>
              <w:rPr>
                <w:lang w:val="en-US" w:eastAsia="zh-CN"/>
              </w:rPr>
            </w:pPr>
            <w:r>
              <w:rPr>
                <w:lang w:val="en-US" w:eastAsia="zh-CN"/>
              </w:rPr>
              <w:t>CA_n1-n3-n78</w:t>
            </w:r>
          </w:p>
        </w:tc>
        <w:tc>
          <w:tcPr>
            <w:tcW w:w="923" w:type="dxa"/>
            <w:tcBorders>
              <w:top w:val="single" w:sz="4" w:space="0" w:color="auto"/>
              <w:left w:val="single" w:sz="4" w:space="0" w:color="auto"/>
              <w:right w:val="single" w:sz="4" w:space="0" w:color="auto"/>
            </w:tcBorders>
            <w:vAlign w:val="center"/>
          </w:tcPr>
          <w:p w14:paraId="43A66014" w14:textId="77777777" w:rsidR="008F4D94" w:rsidRPr="00D462F1" w:rsidRDefault="008F4D94" w:rsidP="00190399">
            <w:pPr>
              <w:pStyle w:val="TAC"/>
              <w:rPr>
                <w:rFonts w:cs="Arial"/>
                <w:color w:val="000000"/>
                <w:szCs w:val="18"/>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0C0AD30" w14:textId="77777777" w:rsidR="008F4D94" w:rsidRPr="00D462F1" w:rsidRDefault="008F4D94" w:rsidP="00190399">
            <w:pPr>
              <w:pStyle w:val="TAC"/>
              <w:rPr>
                <w:rFonts w:cs="Arial"/>
                <w:color w:val="000000"/>
                <w:szCs w:val="18"/>
              </w:rPr>
            </w:pPr>
            <w:r>
              <w:rPr>
                <w:rFonts w:cs="Arial"/>
                <w:color w:val="000000"/>
                <w:szCs w:val="18"/>
              </w:rPr>
              <w:t>1925</w:t>
            </w:r>
          </w:p>
        </w:tc>
        <w:tc>
          <w:tcPr>
            <w:tcW w:w="1012" w:type="dxa"/>
            <w:tcBorders>
              <w:top w:val="single" w:sz="4" w:space="0" w:color="auto"/>
              <w:left w:val="single" w:sz="4" w:space="0" w:color="auto"/>
              <w:right w:val="single" w:sz="4" w:space="0" w:color="auto"/>
            </w:tcBorders>
          </w:tcPr>
          <w:p w14:paraId="5AC1070B" w14:textId="77777777" w:rsidR="008F4D94" w:rsidRPr="00D462F1"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A380D75" w14:textId="77777777" w:rsidR="008F4D94" w:rsidRPr="00D462F1"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136920E4" w14:textId="77777777" w:rsidR="008F4D94" w:rsidRPr="00D462F1" w:rsidRDefault="008F4D94" w:rsidP="00190399">
            <w:pPr>
              <w:pStyle w:val="TAC"/>
              <w:rPr>
                <w:rFonts w:cs="Arial"/>
                <w:color w:val="000000"/>
                <w:szCs w:val="18"/>
              </w:rPr>
            </w:pPr>
            <w:r>
              <w:rPr>
                <w:rFonts w:cs="Arial"/>
                <w:color w:val="000000"/>
                <w:szCs w:val="18"/>
              </w:rPr>
              <w:t>2115</w:t>
            </w:r>
          </w:p>
        </w:tc>
        <w:tc>
          <w:tcPr>
            <w:tcW w:w="797" w:type="dxa"/>
            <w:tcBorders>
              <w:top w:val="single" w:sz="4" w:space="0" w:color="auto"/>
              <w:left w:val="single" w:sz="4" w:space="0" w:color="auto"/>
              <w:bottom w:val="single" w:sz="4" w:space="0" w:color="auto"/>
              <w:right w:val="single" w:sz="4" w:space="0" w:color="auto"/>
            </w:tcBorders>
          </w:tcPr>
          <w:p w14:paraId="431F8712" w14:textId="77777777" w:rsidR="008F4D94" w:rsidRPr="00D462F1"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B8D98E1" w14:textId="77777777" w:rsidR="008F4D94" w:rsidRPr="00D462F1" w:rsidRDefault="008F4D94" w:rsidP="00190399">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22EB352" w14:textId="77777777" w:rsidR="008F4D94" w:rsidRPr="00D462F1" w:rsidRDefault="008F4D94" w:rsidP="00190399">
            <w:pPr>
              <w:pStyle w:val="TAC"/>
              <w:rPr>
                <w:lang w:val="en-US" w:eastAsia="zh-CN"/>
              </w:rPr>
            </w:pPr>
            <w:r w:rsidRPr="00D462F1">
              <w:rPr>
                <w:lang w:val="en-US" w:eastAsia="zh-CN"/>
              </w:rPr>
              <w:t>N/A</w:t>
            </w:r>
          </w:p>
        </w:tc>
      </w:tr>
      <w:tr w:rsidR="008F4D94" w:rsidRPr="006E069C" w14:paraId="1456A6BB"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611E3CA0" w14:textId="77777777" w:rsidR="008F4D94" w:rsidRDefault="008F4D94" w:rsidP="001903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089F23" w14:textId="77777777" w:rsidR="008F4D94" w:rsidRPr="00D462F1" w:rsidRDefault="008F4D94" w:rsidP="00190399">
            <w:pPr>
              <w:pStyle w:val="TAC"/>
              <w:rPr>
                <w:rFonts w:cs="Arial"/>
                <w:color w:val="000000"/>
                <w:szCs w:val="18"/>
              </w:rPr>
            </w:pPr>
            <w:r>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45CDF9D3" w14:textId="77777777" w:rsidR="008F4D94" w:rsidRPr="00D462F1" w:rsidRDefault="008F4D94" w:rsidP="00190399">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09F5F404" w14:textId="77777777" w:rsidR="008F4D94" w:rsidRPr="00D462F1" w:rsidRDefault="008F4D94" w:rsidP="00190399">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B9EE132" w14:textId="77777777" w:rsidR="008F4D94" w:rsidRPr="00D462F1" w:rsidRDefault="008F4D94" w:rsidP="00190399">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5932074A" w14:textId="77777777" w:rsidR="008F4D94" w:rsidRPr="00D462F1" w:rsidRDefault="008F4D94" w:rsidP="00190399">
            <w:pPr>
              <w:pStyle w:val="TAC"/>
              <w:rPr>
                <w:rFonts w:cs="Arial"/>
                <w:color w:val="000000"/>
                <w:szCs w:val="18"/>
              </w:rPr>
            </w:pPr>
            <w:r>
              <w:rPr>
                <w:rFonts w:cs="Arial"/>
                <w:color w:val="000000"/>
                <w:szCs w:val="18"/>
              </w:rPr>
              <w:t>1875</w:t>
            </w:r>
          </w:p>
        </w:tc>
        <w:tc>
          <w:tcPr>
            <w:tcW w:w="797" w:type="dxa"/>
            <w:tcBorders>
              <w:top w:val="single" w:sz="4" w:space="0" w:color="auto"/>
              <w:left w:val="single" w:sz="4" w:space="0" w:color="auto"/>
              <w:bottom w:val="single" w:sz="4" w:space="0" w:color="auto"/>
              <w:right w:val="single" w:sz="4" w:space="0" w:color="auto"/>
            </w:tcBorders>
          </w:tcPr>
          <w:p w14:paraId="6F4E90B3" w14:textId="77777777" w:rsidR="008F4D94" w:rsidRPr="00D462F1" w:rsidRDefault="008F4D94" w:rsidP="00190399">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1215AB" w14:textId="77777777" w:rsidR="008F4D94" w:rsidRPr="00D462F1" w:rsidRDefault="008F4D94" w:rsidP="00190399">
            <w:pPr>
              <w:pStyle w:val="TAC"/>
              <w:rPr>
                <w:lang w:val="en-US" w:eastAsia="zh-CN"/>
              </w:rPr>
            </w:pPr>
            <w:r>
              <w:rPr>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34D617AA" w14:textId="77777777" w:rsidR="008F4D94" w:rsidRPr="00D462F1" w:rsidRDefault="008F4D94" w:rsidP="00190399">
            <w:pPr>
              <w:pStyle w:val="TAC"/>
              <w:rPr>
                <w:lang w:val="en-US" w:eastAsia="zh-CN"/>
              </w:rPr>
            </w:pPr>
            <w:r w:rsidRPr="00D462F1">
              <w:rPr>
                <w:lang w:val="en-US" w:eastAsia="zh-CN"/>
              </w:rPr>
              <w:t>IMD</w:t>
            </w:r>
            <w:r>
              <w:rPr>
                <w:lang w:val="en-US" w:eastAsia="zh-CN"/>
              </w:rPr>
              <w:t>3</w:t>
            </w:r>
          </w:p>
        </w:tc>
      </w:tr>
      <w:tr w:rsidR="008F4D94" w:rsidRPr="006E069C" w14:paraId="71B4A0F1" w14:textId="77777777" w:rsidTr="00190399">
        <w:trPr>
          <w:trHeight w:val="187"/>
          <w:jc w:val="center"/>
        </w:trPr>
        <w:tc>
          <w:tcPr>
            <w:tcW w:w="2007" w:type="dxa"/>
            <w:tcBorders>
              <w:top w:val="nil"/>
              <w:left w:val="single" w:sz="4" w:space="0" w:color="auto"/>
              <w:bottom w:val="nil"/>
              <w:right w:val="single" w:sz="4" w:space="0" w:color="auto"/>
            </w:tcBorders>
            <w:shd w:val="clear" w:color="auto" w:fill="auto"/>
          </w:tcPr>
          <w:p w14:paraId="5B4722D5" w14:textId="77777777" w:rsidR="008F4D94" w:rsidRDefault="008F4D94" w:rsidP="00190399">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5310297B" w14:textId="77777777" w:rsidR="008F4D94" w:rsidRPr="00D462F1" w:rsidRDefault="008F4D94" w:rsidP="00190399">
            <w:pPr>
              <w:pStyle w:val="TAC"/>
              <w:rPr>
                <w:rFonts w:cs="Arial"/>
                <w:color w:val="000000"/>
                <w:szCs w:val="18"/>
              </w:rPr>
            </w:pPr>
            <w:r w:rsidRPr="00D462F1">
              <w:rPr>
                <w:rFonts w:cs="Arial"/>
                <w:color w:val="000000"/>
                <w:szCs w:val="18"/>
              </w:rPr>
              <w:t>n7</w:t>
            </w:r>
            <w:r>
              <w:rPr>
                <w:rFonts w:cs="Arial"/>
                <w:color w:val="000000"/>
                <w:szCs w:val="18"/>
              </w:rPr>
              <w:t>8</w:t>
            </w:r>
          </w:p>
        </w:tc>
        <w:tc>
          <w:tcPr>
            <w:tcW w:w="975" w:type="dxa"/>
            <w:tcBorders>
              <w:top w:val="single" w:sz="4" w:space="0" w:color="auto"/>
              <w:left w:val="single" w:sz="4" w:space="0" w:color="auto"/>
              <w:right w:val="single" w:sz="4" w:space="0" w:color="auto"/>
            </w:tcBorders>
            <w:vAlign w:val="center"/>
          </w:tcPr>
          <w:p w14:paraId="2E14474D" w14:textId="77777777" w:rsidR="008F4D94" w:rsidRPr="00D462F1" w:rsidRDefault="008F4D94" w:rsidP="00190399">
            <w:pPr>
              <w:pStyle w:val="TAC"/>
              <w:rPr>
                <w:rFonts w:cs="Arial"/>
                <w:color w:val="000000"/>
                <w:szCs w:val="18"/>
              </w:rPr>
            </w:pPr>
            <w:r>
              <w:rPr>
                <w:rFonts w:cs="Arial"/>
                <w:color w:val="000000"/>
                <w:szCs w:val="18"/>
              </w:rPr>
              <w:t>3300</w:t>
            </w:r>
          </w:p>
        </w:tc>
        <w:tc>
          <w:tcPr>
            <w:tcW w:w="1012" w:type="dxa"/>
            <w:tcBorders>
              <w:top w:val="single" w:sz="4" w:space="0" w:color="auto"/>
              <w:left w:val="single" w:sz="4" w:space="0" w:color="auto"/>
              <w:right w:val="single" w:sz="4" w:space="0" w:color="auto"/>
            </w:tcBorders>
          </w:tcPr>
          <w:p w14:paraId="5B0012DD" w14:textId="77777777" w:rsidR="008F4D94" w:rsidRPr="00D462F1" w:rsidRDefault="008F4D94" w:rsidP="00190399">
            <w:pPr>
              <w:pStyle w:val="TAC"/>
              <w:rPr>
                <w:lang w:val="en-US" w:eastAsia="zh-CN"/>
              </w:rPr>
            </w:pPr>
            <w:r w:rsidRPr="000B4D6A">
              <w:rPr>
                <w:rFonts w:eastAsia="Malgun Gothic"/>
                <w:lang w:eastAsia="ko-KR"/>
              </w:rPr>
              <w:t>100</w:t>
            </w:r>
          </w:p>
        </w:tc>
        <w:tc>
          <w:tcPr>
            <w:tcW w:w="1379" w:type="dxa"/>
            <w:tcBorders>
              <w:top w:val="single" w:sz="4" w:space="0" w:color="auto"/>
              <w:left w:val="single" w:sz="4" w:space="0" w:color="auto"/>
              <w:right w:val="single" w:sz="4" w:space="0" w:color="auto"/>
            </w:tcBorders>
          </w:tcPr>
          <w:p w14:paraId="2CE08379" w14:textId="77777777" w:rsidR="008F4D94" w:rsidRPr="00D462F1" w:rsidRDefault="008F4D94" w:rsidP="00190399">
            <w:pPr>
              <w:pStyle w:val="TAC"/>
              <w:rPr>
                <w:lang w:val="en-US" w:eastAsia="zh-CN"/>
              </w:rPr>
            </w:pPr>
            <w:r w:rsidRPr="000B4D6A">
              <w:rPr>
                <w:lang w:eastAsia="zh-CN"/>
              </w:rPr>
              <w:t xml:space="preserve">1 </w:t>
            </w:r>
            <w:r w:rsidRPr="000B4D6A">
              <w:rPr>
                <w:sz w:val="13"/>
                <w:szCs w:val="13"/>
                <w:lang w:eastAsia="zh-CN"/>
              </w:rPr>
              <w:t>(RB</w:t>
            </w:r>
            <w:r w:rsidRPr="000B4D6A">
              <w:rPr>
                <w:sz w:val="13"/>
                <w:szCs w:val="13"/>
                <w:vertAlign w:val="subscript"/>
                <w:lang w:eastAsia="zh-CN"/>
              </w:rPr>
              <w:t>start</w:t>
            </w:r>
            <w:r w:rsidRPr="000B4D6A">
              <w:rPr>
                <w:sz w:val="13"/>
                <w:szCs w:val="13"/>
                <w:lang w:eastAsia="zh-CN"/>
              </w:rPr>
              <w:t>=2</w:t>
            </w:r>
            <w:r>
              <w:rPr>
                <w:sz w:val="13"/>
                <w:szCs w:val="13"/>
                <w:lang w:eastAsia="zh-CN"/>
              </w:rPr>
              <w:t>03</w:t>
            </w:r>
            <w:r w:rsidRPr="000B4D6A">
              <w:rPr>
                <w:sz w:val="13"/>
                <w:szCs w:val="13"/>
                <w:lang w:eastAsia="zh-CN"/>
              </w:rPr>
              <w:t>)</w:t>
            </w:r>
          </w:p>
        </w:tc>
        <w:tc>
          <w:tcPr>
            <w:tcW w:w="881" w:type="dxa"/>
            <w:tcBorders>
              <w:top w:val="single" w:sz="4" w:space="0" w:color="auto"/>
              <w:left w:val="single" w:sz="4" w:space="0" w:color="auto"/>
              <w:right w:val="single" w:sz="4" w:space="0" w:color="auto"/>
            </w:tcBorders>
          </w:tcPr>
          <w:p w14:paraId="3C2094F8" w14:textId="77777777" w:rsidR="008F4D94" w:rsidRPr="00D462F1" w:rsidRDefault="008F4D94" w:rsidP="00190399">
            <w:pPr>
              <w:pStyle w:val="TAC"/>
              <w:rPr>
                <w:rFonts w:cs="Arial"/>
                <w:color w:val="000000"/>
                <w:szCs w:val="18"/>
              </w:rPr>
            </w:pPr>
            <w:r>
              <w:rPr>
                <w:rFonts w:cs="Arial"/>
                <w:szCs w:val="18"/>
                <w:lang w:eastAsia="ja-JP"/>
              </w:rPr>
              <w:t>3300</w:t>
            </w:r>
          </w:p>
        </w:tc>
        <w:tc>
          <w:tcPr>
            <w:tcW w:w="797" w:type="dxa"/>
            <w:tcBorders>
              <w:top w:val="single" w:sz="4" w:space="0" w:color="auto"/>
              <w:left w:val="single" w:sz="4" w:space="0" w:color="auto"/>
              <w:bottom w:val="nil"/>
              <w:right w:val="single" w:sz="4" w:space="0" w:color="auto"/>
            </w:tcBorders>
            <w:vAlign w:val="center"/>
          </w:tcPr>
          <w:p w14:paraId="48FFCA08" w14:textId="77777777" w:rsidR="008F4D94" w:rsidRPr="00D462F1" w:rsidRDefault="008F4D94" w:rsidP="00190399">
            <w:pPr>
              <w:pStyle w:val="TAC"/>
              <w:rPr>
                <w:lang w:val="en-US" w:eastAsia="zh-CN"/>
              </w:rPr>
            </w:pPr>
            <w:r w:rsidRPr="000B4D6A">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17F669E1" w14:textId="77777777" w:rsidR="008F4D94" w:rsidRPr="00D462F1" w:rsidRDefault="008F4D94" w:rsidP="00190399">
            <w:pPr>
              <w:pStyle w:val="TAC"/>
              <w:rPr>
                <w:lang w:val="en-US" w:eastAsia="zh-CN"/>
              </w:rPr>
            </w:pPr>
            <w:r w:rsidRPr="000B4D6A">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3488F77" w14:textId="77777777" w:rsidR="008F4D94" w:rsidRPr="00D462F1" w:rsidRDefault="008F4D94" w:rsidP="00190399">
            <w:pPr>
              <w:pStyle w:val="TAC"/>
              <w:rPr>
                <w:lang w:val="en-US" w:eastAsia="zh-CN"/>
              </w:rPr>
            </w:pPr>
            <w:r w:rsidRPr="000B4D6A">
              <w:rPr>
                <w:kern w:val="2"/>
                <w:szCs w:val="24"/>
                <w:lang w:eastAsia="ja-JP"/>
              </w:rPr>
              <w:t>N/A</w:t>
            </w:r>
          </w:p>
        </w:tc>
      </w:tr>
      <w:tr w:rsidR="008F4D94" w:rsidRPr="006E069C" w14:paraId="5A9B88EC" w14:textId="77777777" w:rsidTr="001903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8F4027" w14:textId="77777777" w:rsidR="008F4D94" w:rsidRDefault="008F4D94" w:rsidP="00190399">
            <w:pPr>
              <w:pStyle w:val="TAC"/>
              <w:rPr>
                <w:lang w:val="en-US" w:eastAsia="zh-CN"/>
              </w:rPr>
            </w:pPr>
          </w:p>
        </w:tc>
        <w:tc>
          <w:tcPr>
            <w:tcW w:w="923" w:type="dxa"/>
            <w:tcBorders>
              <w:top w:val="nil"/>
              <w:left w:val="single" w:sz="4" w:space="0" w:color="auto"/>
              <w:right w:val="single" w:sz="4" w:space="0" w:color="auto"/>
            </w:tcBorders>
            <w:vAlign w:val="center"/>
          </w:tcPr>
          <w:p w14:paraId="479CE2B9" w14:textId="77777777" w:rsidR="008F4D94" w:rsidRPr="00D462F1" w:rsidRDefault="008F4D94" w:rsidP="00190399">
            <w:pPr>
              <w:pStyle w:val="TAC"/>
              <w:rPr>
                <w:rFonts w:cs="Arial"/>
                <w:color w:val="000000"/>
                <w:szCs w:val="18"/>
              </w:rPr>
            </w:pPr>
          </w:p>
        </w:tc>
        <w:tc>
          <w:tcPr>
            <w:tcW w:w="975" w:type="dxa"/>
            <w:tcBorders>
              <w:top w:val="single" w:sz="4" w:space="0" w:color="auto"/>
              <w:left w:val="single" w:sz="4" w:space="0" w:color="auto"/>
              <w:right w:val="single" w:sz="4" w:space="0" w:color="auto"/>
            </w:tcBorders>
            <w:vAlign w:val="center"/>
          </w:tcPr>
          <w:p w14:paraId="68B2A2C7" w14:textId="77777777" w:rsidR="008F4D94" w:rsidRDefault="008F4D94" w:rsidP="00190399">
            <w:pPr>
              <w:pStyle w:val="TAC"/>
              <w:rPr>
                <w:rFonts w:cs="Arial"/>
                <w:color w:val="000000"/>
                <w:szCs w:val="18"/>
              </w:rPr>
            </w:pPr>
            <w:r>
              <w:rPr>
                <w:rFonts w:cs="Arial"/>
                <w:color w:val="000000"/>
                <w:szCs w:val="18"/>
              </w:rPr>
              <w:t>3400</w:t>
            </w:r>
          </w:p>
        </w:tc>
        <w:tc>
          <w:tcPr>
            <w:tcW w:w="1012" w:type="dxa"/>
            <w:tcBorders>
              <w:top w:val="single" w:sz="4" w:space="0" w:color="auto"/>
              <w:left w:val="single" w:sz="4" w:space="0" w:color="auto"/>
              <w:right w:val="single" w:sz="4" w:space="0" w:color="auto"/>
            </w:tcBorders>
          </w:tcPr>
          <w:p w14:paraId="281BA8C0" w14:textId="77777777" w:rsidR="008F4D94" w:rsidRDefault="008F4D94" w:rsidP="00190399">
            <w:pPr>
              <w:pStyle w:val="TAC"/>
              <w:rPr>
                <w:lang w:val="en-US" w:eastAsia="zh-CN"/>
              </w:rPr>
            </w:pPr>
            <w:r>
              <w:rPr>
                <w:rFonts w:eastAsia="Malgun Gothic"/>
                <w:lang w:eastAsia="ko-KR"/>
              </w:rPr>
              <w:t>100</w:t>
            </w:r>
          </w:p>
        </w:tc>
        <w:tc>
          <w:tcPr>
            <w:tcW w:w="1379" w:type="dxa"/>
            <w:tcBorders>
              <w:top w:val="single" w:sz="4" w:space="0" w:color="auto"/>
              <w:left w:val="single" w:sz="4" w:space="0" w:color="auto"/>
              <w:right w:val="single" w:sz="4" w:space="0" w:color="auto"/>
            </w:tcBorders>
          </w:tcPr>
          <w:p w14:paraId="48259C46" w14:textId="77777777" w:rsidR="008F4D94" w:rsidRDefault="008F4D94" w:rsidP="00190399">
            <w:pPr>
              <w:pStyle w:val="TAC"/>
            </w:pPr>
            <w:r w:rsidRPr="000B4D6A">
              <w:rPr>
                <w:lang w:eastAsia="zh-CN"/>
              </w:rPr>
              <w:t xml:space="preserve">1 </w:t>
            </w:r>
            <w:r w:rsidRPr="000B4D6A">
              <w:rPr>
                <w:sz w:val="13"/>
                <w:szCs w:val="13"/>
                <w:lang w:eastAsia="zh-CN"/>
              </w:rPr>
              <w:t>(RB</w:t>
            </w:r>
            <w:r w:rsidRPr="000B4D6A">
              <w:rPr>
                <w:sz w:val="13"/>
                <w:szCs w:val="13"/>
                <w:vertAlign w:val="subscript"/>
                <w:lang w:eastAsia="zh-CN"/>
              </w:rPr>
              <w:t>start</w:t>
            </w:r>
            <w:r w:rsidRPr="000B4D6A">
              <w:rPr>
                <w:sz w:val="13"/>
                <w:szCs w:val="13"/>
                <w:lang w:eastAsia="zh-CN"/>
              </w:rPr>
              <w:t>=</w:t>
            </w:r>
            <w:r>
              <w:rPr>
                <w:sz w:val="13"/>
                <w:szCs w:val="13"/>
                <w:lang w:eastAsia="zh-CN"/>
              </w:rPr>
              <w:t>67</w:t>
            </w:r>
            <w:r w:rsidRPr="000B4D6A">
              <w:rPr>
                <w:sz w:val="13"/>
                <w:szCs w:val="13"/>
                <w:lang w:eastAsia="zh-CN"/>
              </w:rPr>
              <w:t>)</w:t>
            </w:r>
          </w:p>
        </w:tc>
        <w:tc>
          <w:tcPr>
            <w:tcW w:w="881" w:type="dxa"/>
            <w:tcBorders>
              <w:top w:val="single" w:sz="4" w:space="0" w:color="auto"/>
              <w:left w:val="single" w:sz="4" w:space="0" w:color="auto"/>
              <w:right w:val="single" w:sz="4" w:space="0" w:color="auto"/>
            </w:tcBorders>
          </w:tcPr>
          <w:p w14:paraId="65E9110E" w14:textId="77777777" w:rsidR="008F4D94" w:rsidRDefault="008F4D94" w:rsidP="00190399">
            <w:pPr>
              <w:pStyle w:val="TAC"/>
              <w:rPr>
                <w:rFonts w:cs="Arial"/>
                <w:color w:val="000000"/>
                <w:szCs w:val="18"/>
              </w:rPr>
            </w:pPr>
            <w:r>
              <w:rPr>
                <w:rFonts w:cs="Arial"/>
                <w:szCs w:val="18"/>
                <w:lang w:eastAsia="ja-JP"/>
              </w:rPr>
              <w:t>3400</w:t>
            </w:r>
          </w:p>
        </w:tc>
        <w:tc>
          <w:tcPr>
            <w:tcW w:w="797" w:type="dxa"/>
            <w:tcBorders>
              <w:top w:val="nil"/>
              <w:left w:val="single" w:sz="4" w:space="0" w:color="auto"/>
              <w:bottom w:val="single" w:sz="4" w:space="0" w:color="auto"/>
              <w:right w:val="single" w:sz="4" w:space="0" w:color="auto"/>
            </w:tcBorders>
            <w:vAlign w:val="center"/>
          </w:tcPr>
          <w:p w14:paraId="394027F1" w14:textId="77777777" w:rsidR="008F4D94" w:rsidRPr="00D462F1" w:rsidRDefault="008F4D94" w:rsidP="00190399">
            <w:pPr>
              <w:pStyle w:val="TAC"/>
              <w:rPr>
                <w:rFonts w:eastAsia="Malgun Gothic"/>
                <w:lang w:eastAsia="ko-KR"/>
              </w:rPr>
            </w:pPr>
          </w:p>
        </w:tc>
        <w:tc>
          <w:tcPr>
            <w:tcW w:w="828" w:type="dxa"/>
            <w:tcBorders>
              <w:top w:val="nil"/>
              <w:left w:val="single" w:sz="4" w:space="0" w:color="auto"/>
              <w:right w:val="single" w:sz="4" w:space="0" w:color="auto"/>
            </w:tcBorders>
            <w:vAlign w:val="center"/>
          </w:tcPr>
          <w:p w14:paraId="6D492AEE" w14:textId="77777777" w:rsidR="008F4D94" w:rsidRPr="00D462F1" w:rsidRDefault="008F4D94" w:rsidP="00190399">
            <w:pPr>
              <w:pStyle w:val="TAC"/>
              <w:rPr>
                <w:lang w:val="en-US" w:eastAsia="zh-CN"/>
              </w:rPr>
            </w:pPr>
          </w:p>
        </w:tc>
        <w:tc>
          <w:tcPr>
            <w:tcW w:w="1057" w:type="dxa"/>
            <w:tcBorders>
              <w:top w:val="nil"/>
              <w:left w:val="single" w:sz="4" w:space="0" w:color="auto"/>
              <w:right w:val="single" w:sz="4" w:space="0" w:color="auto"/>
            </w:tcBorders>
            <w:vAlign w:val="center"/>
          </w:tcPr>
          <w:p w14:paraId="2B00D942" w14:textId="77777777" w:rsidR="008F4D94" w:rsidRDefault="008F4D94" w:rsidP="00190399">
            <w:pPr>
              <w:pStyle w:val="TAC"/>
              <w:rPr>
                <w:lang w:val="en-US" w:eastAsia="zh-CN"/>
              </w:rPr>
            </w:pPr>
          </w:p>
        </w:tc>
      </w:tr>
    </w:tbl>
    <w:p w14:paraId="1BE0BEAC" w14:textId="77777777" w:rsidR="008F4D94" w:rsidRPr="00336657" w:rsidRDefault="008F4D94" w:rsidP="008F4D94">
      <w:pPr>
        <w:pStyle w:val="EditorsNote"/>
        <w:ind w:left="0" w:firstLine="0"/>
        <w:rPr>
          <w:rFonts w:eastAsia="SimSun"/>
          <w:lang w:eastAsia="zh-CN"/>
        </w:rPr>
      </w:pPr>
    </w:p>
    <w:p w14:paraId="17FF8668" w14:textId="77777777" w:rsidR="008F4D94" w:rsidRPr="00195A56" w:rsidRDefault="008F4D94" w:rsidP="008F4D94">
      <w:pPr>
        <w:rPr>
          <w:color w:val="0070C0"/>
        </w:rPr>
      </w:pPr>
    </w:p>
    <w:p w14:paraId="1AE985DB" w14:textId="77777777" w:rsidR="00422570" w:rsidRDefault="00422570" w:rsidP="00126CBF">
      <w:pPr>
        <w:pStyle w:val="B1"/>
        <w:ind w:left="0" w:firstLine="0"/>
        <w:jc w:val="both"/>
        <w:rPr>
          <w:rFonts w:ascii="Arial" w:hAnsi="Arial" w:cs="Arial"/>
          <w:b/>
          <w:color w:val="FF0000"/>
          <w:sz w:val="24"/>
          <w:lang w:eastAsia="zh-CN"/>
        </w:rPr>
      </w:pPr>
    </w:p>
    <w:p w14:paraId="5C7A8AF6" w14:textId="77777777" w:rsidR="00422570" w:rsidRDefault="00422570" w:rsidP="00126CBF">
      <w:pPr>
        <w:pStyle w:val="B1"/>
        <w:ind w:left="0" w:firstLine="0"/>
        <w:jc w:val="both"/>
        <w:rPr>
          <w:rFonts w:ascii="Arial" w:hAnsi="Arial" w:cs="Arial"/>
          <w:b/>
          <w:color w:val="FF0000"/>
          <w:sz w:val="24"/>
          <w:lang w:eastAsia="zh-CN"/>
        </w:rPr>
      </w:pPr>
    </w:p>
    <w:p w14:paraId="6431E0B2" w14:textId="77777777" w:rsidR="00422570" w:rsidRDefault="00422570" w:rsidP="00126CBF">
      <w:pPr>
        <w:pStyle w:val="B1"/>
        <w:ind w:left="0" w:firstLine="0"/>
        <w:jc w:val="both"/>
        <w:rPr>
          <w:rFonts w:ascii="Arial" w:hAnsi="Arial" w:cs="Arial"/>
          <w:b/>
          <w:color w:val="FF0000"/>
          <w:sz w:val="24"/>
          <w:lang w:eastAsia="zh-CN"/>
        </w:rPr>
      </w:pPr>
    </w:p>
    <w:p w14:paraId="0BC0EB2B" w14:textId="77777777" w:rsidR="00422570" w:rsidRDefault="00422570" w:rsidP="00126CBF">
      <w:pPr>
        <w:pStyle w:val="B1"/>
        <w:ind w:left="0" w:firstLine="0"/>
        <w:jc w:val="both"/>
        <w:rPr>
          <w:rFonts w:ascii="Arial" w:hAnsi="Arial" w:cs="Arial"/>
          <w:b/>
          <w:color w:val="FF0000"/>
          <w:sz w:val="24"/>
          <w:lang w:eastAsia="zh-CN"/>
        </w:rPr>
      </w:pPr>
    </w:p>
    <w:p w14:paraId="030A847A" w14:textId="77777777" w:rsidR="00422570" w:rsidRDefault="00422570" w:rsidP="00126CBF">
      <w:pPr>
        <w:pStyle w:val="B1"/>
        <w:ind w:left="0" w:firstLine="0"/>
        <w:jc w:val="both"/>
        <w:rPr>
          <w:rFonts w:ascii="Arial" w:hAnsi="Arial" w:cs="Arial"/>
          <w:b/>
          <w:color w:val="FF0000"/>
          <w:sz w:val="24"/>
          <w:lang w:eastAsia="zh-CN"/>
        </w:rPr>
      </w:pPr>
    </w:p>
    <w:p w14:paraId="59448F9B" w14:textId="77777777" w:rsidR="00C97F3E" w:rsidRPr="00CF42FD" w:rsidRDefault="00C97F3E" w:rsidP="00126CBF">
      <w:pPr>
        <w:pStyle w:val="B1"/>
        <w:ind w:left="0" w:firstLine="0"/>
        <w:jc w:val="both"/>
        <w:rPr>
          <w:rFonts w:ascii="Arial" w:hAnsi="Arial" w:cs="Arial"/>
          <w:b/>
          <w:color w:val="FF0000"/>
          <w:sz w:val="24"/>
          <w:lang w:eastAsia="zh-CN"/>
        </w:rPr>
      </w:pPr>
    </w:p>
    <w:p w14:paraId="014E3B85" w14:textId="77777777" w:rsidR="00A15080" w:rsidRPr="00A15080" w:rsidRDefault="00A15080" w:rsidP="00126CBF">
      <w:pPr>
        <w:pStyle w:val="B1"/>
        <w:ind w:left="0" w:firstLine="0"/>
        <w:jc w:val="both"/>
        <w:rPr>
          <w:rFonts w:ascii="Arial" w:hAnsi="Arial" w:cs="Arial"/>
          <w:b/>
          <w:color w:val="FF0000"/>
          <w:sz w:val="24"/>
          <w:lang w:eastAsia="zh-CN"/>
        </w:rPr>
      </w:pPr>
    </w:p>
    <w:p w14:paraId="2082A464" w14:textId="77777777" w:rsidR="008645DB" w:rsidRDefault="008645DB" w:rsidP="00126CBF">
      <w:pPr>
        <w:pStyle w:val="B1"/>
        <w:ind w:left="0" w:firstLine="0"/>
        <w:jc w:val="both"/>
        <w:rPr>
          <w:rFonts w:ascii="Arial" w:hAnsi="Arial" w:cs="Arial"/>
          <w:b/>
          <w:color w:val="FF0000"/>
          <w:sz w:val="24"/>
          <w:lang w:eastAsia="zh-CN"/>
        </w:rPr>
      </w:pPr>
    </w:p>
    <w:p w14:paraId="4EE94407" w14:textId="77777777" w:rsidR="008645DB" w:rsidRPr="00E921C4" w:rsidRDefault="008645DB" w:rsidP="00126CBF">
      <w:pPr>
        <w:pStyle w:val="B1"/>
        <w:ind w:left="0" w:firstLine="0"/>
        <w:jc w:val="both"/>
        <w:rPr>
          <w:rFonts w:ascii="Arial" w:hAnsi="Arial" w:cs="Arial"/>
          <w:b/>
          <w:color w:val="FF0000"/>
          <w:sz w:val="24"/>
          <w:lang w:eastAsia="zh-CN"/>
        </w:rPr>
      </w:pPr>
    </w:p>
    <w:p w14:paraId="5B969154" w14:textId="77777777" w:rsidR="001F46D5" w:rsidRDefault="001F46D5">
      <w:pPr>
        <w:pStyle w:val="EditorsNote"/>
        <w:overflowPunct w:val="0"/>
        <w:autoSpaceDE w:val="0"/>
        <w:autoSpaceDN w:val="0"/>
        <w:adjustRightInd w:val="0"/>
        <w:ind w:left="284" w:firstLine="0"/>
        <w:textAlignment w:val="baseline"/>
        <w:rPr>
          <w:rFonts w:eastAsia="SimSun"/>
          <w:lang w:eastAsia="zh-CN"/>
        </w:rPr>
      </w:pPr>
    </w:p>
    <w:p w14:paraId="20610020" w14:textId="77777777" w:rsidR="00B754A1" w:rsidRDefault="00B754A1">
      <w:pPr>
        <w:pStyle w:val="EditorsNote"/>
        <w:overflowPunct w:val="0"/>
        <w:autoSpaceDE w:val="0"/>
        <w:autoSpaceDN w:val="0"/>
        <w:adjustRightInd w:val="0"/>
        <w:ind w:left="284" w:firstLine="0"/>
        <w:textAlignment w:val="baseline"/>
        <w:rPr>
          <w:rFonts w:eastAsia="SimSun"/>
          <w:lang w:eastAsia="zh-CN"/>
        </w:rPr>
      </w:pPr>
    </w:p>
    <w:p w14:paraId="444E9BF3" w14:textId="77777777" w:rsidR="00B754A1" w:rsidRPr="00A20126" w:rsidRDefault="00B754A1">
      <w:pPr>
        <w:pStyle w:val="EditorsNote"/>
        <w:overflowPunct w:val="0"/>
        <w:autoSpaceDE w:val="0"/>
        <w:autoSpaceDN w:val="0"/>
        <w:adjustRightInd w:val="0"/>
        <w:ind w:left="284" w:firstLine="0"/>
        <w:textAlignment w:val="baseline"/>
        <w:rPr>
          <w:rFonts w:eastAsia="SimSun"/>
          <w:lang w:eastAsia="zh-CN"/>
        </w:rPr>
      </w:pPr>
    </w:p>
    <w:p w14:paraId="690E9784" w14:textId="77777777" w:rsidR="00654648" w:rsidRDefault="00DF33FC">
      <w:pPr>
        <w:pStyle w:val="Heading1"/>
        <w:rPr>
          <w:rFonts w:cs="Arial"/>
        </w:rPr>
      </w:pPr>
      <w:bookmarkStart w:id="608" w:name="_Toc180420791"/>
      <w:r>
        <w:t>6</w:t>
      </w:r>
      <w:r>
        <w:tab/>
      </w:r>
      <w:r>
        <w:rPr>
          <w:rFonts w:cs="Arial"/>
          <w:lang w:eastAsia="zh-CN"/>
        </w:rPr>
        <w:t>Dual Connectivity</w:t>
      </w:r>
      <w:r>
        <w:rPr>
          <w:rFonts w:cs="Arial"/>
        </w:rPr>
        <w:t>: Specific Band Combination Part</w:t>
      </w:r>
      <w:bookmarkEnd w:id="608"/>
    </w:p>
    <w:p w14:paraId="6FD7A09B" w14:textId="7495FEDA" w:rsidR="00654648" w:rsidRDefault="00DF33FC">
      <w:pPr>
        <w:pStyle w:val="Heading2"/>
      </w:pPr>
      <w:bookmarkStart w:id="609" w:name="_Toc180420792"/>
      <w:r>
        <w:t>6.</w:t>
      </w:r>
      <w:r w:rsidR="0005247C">
        <w:rPr>
          <w:lang w:eastAsia="zh-CN"/>
        </w:rPr>
        <w:t>0</w:t>
      </w:r>
      <w:r>
        <w:tab/>
        <w:t>DC_nX-nY-nZ</w:t>
      </w:r>
      <w:bookmarkEnd w:id="609"/>
    </w:p>
    <w:p w14:paraId="3E394B9A" w14:textId="70250A6F" w:rsidR="00654648" w:rsidRPr="00DA2616" w:rsidRDefault="00DF33FC" w:rsidP="00DA2616">
      <w:pPr>
        <w:rPr>
          <w:i/>
          <w:iCs/>
          <w:color w:val="FF0000"/>
        </w:rPr>
      </w:pPr>
      <w:r w:rsidRPr="00DA2616">
        <w:rPr>
          <w:i/>
          <w:iCs/>
          <w:color w:val="FF0000"/>
        </w:rPr>
        <w:t>Editor</w:t>
      </w:r>
      <w:r w:rsidR="00567377" w:rsidRPr="00DA2616">
        <w:rPr>
          <w:i/>
          <w:iCs/>
          <w:color w:val="FF0000"/>
        </w:rPr>
        <w:t>’</w:t>
      </w:r>
      <w:r w:rsidRPr="00DA2616">
        <w:rPr>
          <w:i/>
          <w:iCs/>
          <w:color w:val="FF0000"/>
        </w:rPr>
        <w:t xml:space="preserve">s note: </w:t>
      </w:r>
      <w:r w:rsidRPr="00DA2616">
        <w:rPr>
          <w:rFonts w:hint="eastAsia"/>
          <w:i/>
          <w:iCs/>
          <w:color w:val="FF0000"/>
        </w:rPr>
        <w:t>The texts for NR DC can only be added associated with the texts for the corresponding inter-band 2 bands UL CA above, which means pure TP to TR to included NR DC configuration is not allowed.</w:t>
      </w:r>
    </w:p>
    <w:p w14:paraId="37161F00" w14:textId="7D085C19" w:rsidR="00654648" w:rsidRPr="0012162A" w:rsidRDefault="00DF33FC">
      <w:pPr>
        <w:pStyle w:val="Heading3"/>
        <w:rPr>
          <w:rFonts w:cs="Arial"/>
          <w:szCs w:val="28"/>
          <w:lang w:val="en-US" w:eastAsia="zh-CN"/>
        </w:rPr>
      </w:pPr>
      <w:bookmarkStart w:id="610" w:name="_Toc180420793"/>
      <w:r w:rsidRPr="0012162A">
        <w:rPr>
          <w:rFonts w:cs="Arial"/>
          <w:szCs w:val="28"/>
          <w:lang w:val="en-US" w:eastAsia="zh-CN"/>
        </w:rPr>
        <w:t>6.</w:t>
      </w:r>
      <w:r w:rsidR="0005247C">
        <w:rPr>
          <w:rFonts w:cs="Arial"/>
          <w:szCs w:val="28"/>
          <w:lang w:val="en-US" w:eastAsia="zh-CN"/>
        </w:rPr>
        <w:t>0</w:t>
      </w:r>
      <w:r w:rsidRPr="0012162A">
        <w:rPr>
          <w:rFonts w:cs="Arial"/>
          <w:szCs w:val="28"/>
          <w:lang w:val="en-US" w:eastAsia="zh-CN"/>
        </w:rPr>
        <w:t>.1</w:t>
      </w:r>
      <w:r w:rsidRPr="0012162A">
        <w:rPr>
          <w:rFonts w:cs="Arial"/>
          <w:szCs w:val="28"/>
          <w:lang w:val="en-US" w:eastAsia="zh-CN"/>
        </w:rPr>
        <w:tab/>
        <w:t>Configurations for DC_n</w:t>
      </w:r>
      <w:r w:rsidRPr="0012162A">
        <w:rPr>
          <w:rFonts w:cs="Arial" w:hint="eastAsia"/>
          <w:szCs w:val="28"/>
          <w:lang w:val="en-US" w:eastAsia="zh-CN"/>
        </w:rPr>
        <w:t>X</w:t>
      </w:r>
      <w:r w:rsidRPr="0012162A">
        <w:rPr>
          <w:rFonts w:cs="Arial"/>
          <w:szCs w:val="28"/>
          <w:lang w:val="en-US" w:eastAsia="zh-CN"/>
        </w:rPr>
        <w:t>-n</w:t>
      </w:r>
      <w:r w:rsidRPr="0012162A">
        <w:rPr>
          <w:rFonts w:cs="Arial" w:hint="eastAsia"/>
          <w:szCs w:val="28"/>
          <w:lang w:val="en-US" w:eastAsia="zh-CN"/>
        </w:rPr>
        <w:t>Y-nZ</w:t>
      </w:r>
      <w:bookmarkEnd w:id="610"/>
    </w:p>
    <w:p w14:paraId="66B0047C" w14:textId="7B426143" w:rsidR="00654648" w:rsidRPr="0012162A" w:rsidRDefault="00DF33FC" w:rsidP="0012162A">
      <w:pPr>
        <w:keepNext/>
        <w:keepLines/>
        <w:spacing w:before="60"/>
        <w:jc w:val="center"/>
        <w:rPr>
          <w:rFonts w:ascii="Arial" w:hAnsi="Arial" w:cs="Arial"/>
          <w:b/>
          <w:lang w:eastAsia="zh-CN"/>
        </w:rPr>
      </w:pPr>
      <w:r w:rsidRPr="0012162A">
        <w:rPr>
          <w:rFonts w:ascii="Arial" w:hAnsi="Arial" w:cs="Arial"/>
          <w:b/>
          <w:lang w:eastAsia="zh-CN"/>
        </w:rPr>
        <w:t>Table 6</w:t>
      </w:r>
      <w:r w:rsidRPr="0012162A">
        <w:rPr>
          <w:rFonts w:ascii="Arial" w:hAnsi="Arial" w:cs="Arial" w:hint="eastAsia"/>
          <w:b/>
          <w:lang w:eastAsia="zh-CN"/>
        </w:rPr>
        <w:t>.</w:t>
      </w:r>
      <w:r w:rsidR="0005247C">
        <w:rPr>
          <w:rFonts w:ascii="Arial" w:hAnsi="Arial" w:cs="Arial"/>
          <w:b/>
          <w:lang w:eastAsia="zh-CN"/>
        </w:rPr>
        <w:t>0</w:t>
      </w:r>
      <w:r w:rsidRPr="0012162A">
        <w:rPr>
          <w:rFonts w:ascii="Arial" w:hAnsi="Arial" w:cs="Arial"/>
          <w:b/>
          <w:lang w:eastAsia="zh-CN"/>
        </w:rPr>
        <w:t>.1-1: Inter-band NR DC 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r w:rsidR="00103B1B" w14:paraId="5D1C2A25" w14:textId="77777777">
        <w:trPr>
          <w:trHeight w:val="207"/>
          <w:jc w:val="center"/>
        </w:trPr>
        <w:tc>
          <w:tcPr>
            <w:tcW w:w="2853" w:type="dxa"/>
            <w:vAlign w:val="center"/>
          </w:tcPr>
          <w:p w14:paraId="0F1CCAE8" w14:textId="5E0018A6" w:rsidR="00103B1B" w:rsidRDefault="00103B1B" w:rsidP="00103B1B">
            <w:pPr>
              <w:pStyle w:val="TAC"/>
              <w:rPr>
                <w:rFonts w:cs="Arial"/>
                <w:lang w:eastAsia="zh-CN"/>
              </w:rPr>
            </w:pPr>
            <w:r>
              <w:rPr>
                <w:rFonts w:cs="Arial"/>
                <w:color w:val="000000"/>
                <w:szCs w:val="18"/>
              </w:rPr>
              <w:t>DC</w:t>
            </w:r>
            <w:r w:rsidRPr="004D6DE3">
              <w:rPr>
                <w:rFonts w:cs="Arial"/>
                <w:color w:val="000000"/>
                <w:szCs w:val="18"/>
              </w:rPr>
              <w:t>_nXA/B/C</w:t>
            </w:r>
            <w:r>
              <w:rPr>
                <w:rFonts w:cs="Arial"/>
                <w:color w:val="000000"/>
                <w:szCs w:val="18"/>
              </w:rPr>
              <w:t>/</w:t>
            </w:r>
            <w:r w:rsidRPr="004D6DE3">
              <w:rPr>
                <w:rFonts w:cs="Arial"/>
                <w:color w:val="000000"/>
                <w:szCs w:val="18"/>
              </w:rPr>
              <w:t>(2A)-nYA/B/C/(2A)- nZA/B/C/(2A)</w:t>
            </w:r>
          </w:p>
        </w:tc>
        <w:tc>
          <w:tcPr>
            <w:tcW w:w="2892" w:type="dxa"/>
            <w:vAlign w:val="center"/>
          </w:tcPr>
          <w:p w14:paraId="0FBB2EBE" w14:textId="16D9D3D3" w:rsidR="00103B1B" w:rsidRPr="004D6DE3" w:rsidRDefault="00103B1B" w:rsidP="00103B1B">
            <w:pPr>
              <w:spacing w:after="0"/>
              <w:jc w:val="center"/>
              <w:rPr>
                <w:rFonts w:ascii="Arial" w:hAnsi="Arial" w:cs="Arial"/>
                <w:color w:val="000000"/>
                <w:sz w:val="18"/>
                <w:szCs w:val="18"/>
              </w:rPr>
            </w:pPr>
            <w:r>
              <w:rPr>
                <w:rFonts w:ascii="Arial" w:hAnsi="Arial" w:cs="Arial"/>
                <w:color w:val="000000"/>
                <w:sz w:val="18"/>
                <w:szCs w:val="18"/>
              </w:rPr>
              <w:t>DC</w:t>
            </w:r>
            <w:r w:rsidRPr="004D6DE3">
              <w:rPr>
                <w:rFonts w:ascii="Arial" w:hAnsi="Arial" w:cs="Arial"/>
                <w:color w:val="000000"/>
                <w:sz w:val="18"/>
                <w:szCs w:val="18"/>
              </w:rPr>
              <w:t>_nXA/B/C-nYA</w:t>
            </w:r>
          </w:p>
          <w:p w14:paraId="1AFCF8C1" w14:textId="7A45FD61" w:rsidR="00103B1B" w:rsidRPr="004D6DE3" w:rsidRDefault="00103B1B" w:rsidP="00103B1B">
            <w:pPr>
              <w:spacing w:after="0"/>
              <w:jc w:val="center"/>
              <w:rPr>
                <w:rFonts w:ascii="Arial" w:hAnsi="Arial" w:cs="Arial"/>
                <w:color w:val="000000"/>
                <w:sz w:val="18"/>
                <w:szCs w:val="18"/>
              </w:rPr>
            </w:pPr>
            <w:r>
              <w:rPr>
                <w:rFonts w:ascii="Arial" w:hAnsi="Arial" w:cs="Arial"/>
                <w:color w:val="000000"/>
                <w:sz w:val="18"/>
                <w:szCs w:val="18"/>
              </w:rPr>
              <w:t>DC</w:t>
            </w:r>
            <w:r w:rsidRPr="004D6DE3">
              <w:rPr>
                <w:rFonts w:ascii="Arial" w:hAnsi="Arial" w:cs="Arial"/>
                <w:color w:val="000000"/>
                <w:sz w:val="18"/>
                <w:szCs w:val="18"/>
              </w:rPr>
              <w:t>_nXA/B/C-nZA</w:t>
            </w:r>
          </w:p>
          <w:p w14:paraId="5EA0E272" w14:textId="2AEFD28C" w:rsidR="00103B1B" w:rsidRPr="00AB2570" w:rsidRDefault="00103B1B" w:rsidP="00103B1B">
            <w:pPr>
              <w:pStyle w:val="TAC"/>
              <w:rPr>
                <w:rFonts w:cs="Arial"/>
                <w:lang w:val="sv-SE" w:eastAsia="zh-CN"/>
              </w:rPr>
            </w:pPr>
            <w:r>
              <w:rPr>
                <w:rFonts w:cs="Arial"/>
                <w:color w:val="000000"/>
                <w:szCs w:val="18"/>
              </w:rPr>
              <w:t>DC</w:t>
            </w:r>
            <w:r w:rsidRPr="004D6DE3">
              <w:rPr>
                <w:rFonts w:cs="Arial"/>
                <w:color w:val="000000"/>
                <w:szCs w:val="18"/>
              </w:rPr>
              <w:t>_nYA/B/C-nZA</w:t>
            </w:r>
          </w:p>
        </w:tc>
      </w:tr>
    </w:tbl>
    <w:p w14:paraId="4E922CF5" w14:textId="77777777" w:rsidR="00A8185D" w:rsidRPr="003474CF" w:rsidRDefault="00A8185D">
      <w:pPr>
        <w:rPr>
          <w:lang w:eastAsia="zh-CN"/>
        </w:rPr>
      </w:pPr>
    </w:p>
    <w:p w14:paraId="58D38353" w14:textId="77777777" w:rsidR="00A8185D" w:rsidRDefault="00A8185D">
      <w:pPr>
        <w:rPr>
          <w:lang w:val="en-US" w:eastAsia="zh-CN"/>
        </w:rPr>
      </w:pPr>
    </w:p>
    <w:p w14:paraId="197763A1" w14:textId="04D4AFCA" w:rsidR="00654648" w:rsidRDefault="00DF33FC">
      <w:pPr>
        <w:pStyle w:val="Heading8"/>
      </w:pPr>
      <w:r>
        <w:br w:type="page"/>
      </w:r>
      <w:bookmarkStart w:id="611" w:name="_Toc180420794"/>
      <w:r>
        <w:lastRenderedPageBreak/>
        <w:t xml:space="preserve">Annex </w:t>
      </w:r>
      <w:r w:rsidR="00B311EC">
        <w:rPr>
          <w:rFonts w:hint="eastAsia"/>
          <w:lang w:eastAsia="zh-CN"/>
        </w:rPr>
        <w:t>A</w:t>
      </w:r>
      <w:r w:rsidR="000F27A0">
        <w:t xml:space="preserve"> (</w:t>
      </w:r>
      <w:r w:rsidR="00E46794">
        <w:t>N</w:t>
      </w:r>
      <w:r w:rsidR="000F27A0">
        <w:t>or</w:t>
      </w:r>
      <w:r>
        <w:t>mative):</w:t>
      </w:r>
      <w:r>
        <w:br/>
      </w:r>
      <w:r w:rsidR="000F27A0">
        <w:t>Band group definition</w:t>
      </w:r>
      <w:bookmarkEnd w:id="611"/>
    </w:p>
    <w:p w14:paraId="49653901" w14:textId="53FA0167" w:rsidR="00654648" w:rsidRDefault="000F27A0">
      <w:bookmarkStart w:id="612" w:name="historyclause"/>
      <w:bookmarkEnd w:id="612"/>
      <w:r w:rsidRPr="0020749D">
        <w:t xml:space="preserve">For three DL and 2UL/3CC triple beat MSD to be considered, the </w:t>
      </w:r>
      <w:r>
        <w:t>victim</w:t>
      </w:r>
      <w:r w:rsidRPr="0020749D">
        <w:t xml:space="preserve"> band should be part of the same or adjacent band group </w:t>
      </w:r>
      <w:r>
        <w:t xml:space="preserve">than one of the UL band </w:t>
      </w:r>
      <w:r w:rsidRPr="0020749D">
        <w:t>as defined in Table A</w:t>
      </w:r>
      <w:r w:rsidR="0012162A">
        <w:t>-1</w:t>
      </w:r>
      <w:r w:rsidRPr="0020749D">
        <w:t>.</w:t>
      </w:r>
    </w:p>
    <w:p w14:paraId="2CAC4B27" w14:textId="738876DD" w:rsidR="0012162A" w:rsidRPr="0012162A" w:rsidRDefault="0012162A" w:rsidP="0012162A">
      <w:pPr>
        <w:pStyle w:val="TH"/>
        <w:overflowPunct w:val="0"/>
        <w:autoSpaceDE w:val="0"/>
        <w:autoSpaceDN w:val="0"/>
        <w:adjustRightInd w:val="0"/>
        <w:textAlignment w:val="baseline"/>
        <w:rPr>
          <w:rFonts w:eastAsia="Times New Roman"/>
          <w:lang w:eastAsia="en-GB"/>
        </w:rPr>
      </w:pPr>
      <w:r w:rsidRPr="0012162A">
        <w:rPr>
          <w:rFonts w:eastAsia="Times New Roman"/>
          <w:lang w:eastAsia="en-GB"/>
        </w:rPr>
        <w:t>Table A-1: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12162A" w:rsidRPr="0020749D" w14:paraId="7345A742" w14:textId="77777777" w:rsidTr="008645DB">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8CBF367" w14:textId="77777777" w:rsidR="0012162A" w:rsidRPr="0020749D" w:rsidRDefault="0012162A" w:rsidP="008645DB">
            <w:pPr>
              <w:pStyle w:val="TAH"/>
            </w:pPr>
            <w:r w:rsidRPr="0020749D">
              <w:t>FR1 band group range</w:t>
            </w:r>
          </w:p>
        </w:tc>
      </w:tr>
      <w:tr w:rsidR="0012162A" w:rsidRPr="0020749D" w14:paraId="4561C2DC"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2E7DF2" w14:textId="77777777" w:rsidR="0012162A" w:rsidRPr="0020749D" w:rsidRDefault="0012162A" w:rsidP="008645DB">
            <w:pPr>
              <w:pStyle w:val="TAH"/>
            </w:pPr>
            <w:r w:rsidRPr="0020749D">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28734" w14:textId="77777777" w:rsidR="0012162A" w:rsidRPr="0020749D" w:rsidRDefault="0012162A" w:rsidP="008645DB">
            <w:pPr>
              <w:pStyle w:val="TAC"/>
              <w:rPr>
                <w:b/>
                <w:bCs/>
              </w:rPr>
            </w:pPr>
            <w:r w:rsidRPr="0020749D">
              <w:rPr>
                <w:b/>
                <w:bCs/>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9AB02" w14:textId="77777777" w:rsidR="0012162A" w:rsidRPr="0020749D" w:rsidRDefault="0012162A" w:rsidP="008645DB">
            <w:pPr>
              <w:pStyle w:val="TAC"/>
              <w:rPr>
                <w:b/>
                <w:bCs/>
              </w:rPr>
            </w:pPr>
            <w:r w:rsidRPr="0020749D">
              <w:rPr>
                <w:b/>
                <w:bCs/>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9252C0" w14:textId="77777777" w:rsidR="0012162A" w:rsidRPr="0020749D" w:rsidRDefault="0012162A" w:rsidP="008645DB">
            <w:pPr>
              <w:pStyle w:val="TAC"/>
              <w:rPr>
                <w:b/>
                <w:bCs/>
              </w:rPr>
            </w:pPr>
            <w:r w:rsidRPr="0020749D">
              <w:rPr>
                <w:b/>
                <w:bCs/>
              </w:rPr>
              <w:t>FR1-c</w:t>
            </w:r>
          </w:p>
        </w:tc>
        <w:tc>
          <w:tcPr>
            <w:tcW w:w="1151" w:type="dxa"/>
            <w:tcBorders>
              <w:top w:val="single" w:sz="4" w:space="0" w:color="auto"/>
              <w:left w:val="single" w:sz="4" w:space="0" w:color="auto"/>
              <w:bottom w:val="single" w:sz="4" w:space="0" w:color="auto"/>
              <w:right w:val="single" w:sz="4" w:space="0" w:color="auto"/>
            </w:tcBorders>
          </w:tcPr>
          <w:p w14:paraId="4F7D8696" w14:textId="77777777" w:rsidR="0012162A" w:rsidRPr="0020749D" w:rsidRDefault="0012162A" w:rsidP="008645DB">
            <w:pPr>
              <w:pStyle w:val="TAC"/>
              <w:rPr>
                <w:b/>
                <w:bCs/>
              </w:rPr>
            </w:pPr>
            <w:r w:rsidRPr="0020749D">
              <w:rPr>
                <w:b/>
                <w:bCs/>
              </w:rPr>
              <w:t>FR1-d</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A105A1" w14:textId="77777777" w:rsidR="0012162A" w:rsidRPr="0020749D" w:rsidRDefault="0012162A" w:rsidP="008645DB">
            <w:pPr>
              <w:pStyle w:val="TAC"/>
              <w:rPr>
                <w:b/>
                <w:bCs/>
              </w:rPr>
            </w:pPr>
            <w:r w:rsidRPr="0020749D">
              <w:rPr>
                <w:b/>
                <w:bCs/>
              </w:rPr>
              <w:t>FR1-e</w:t>
            </w:r>
          </w:p>
        </w:tc>
      </w:tr>
      <w:tr w:rsidR="0012162A" w:rsidRPr="0020749D" w14:paraId="34C972FD"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7D55CD" w14:textId="77777777" w:rsidR="0012162A" w:rsidRPr="0020749D" w:rsidRDefault="0012162A" w:rsidP="008645DB">
            <w:pPr>
              <w:pStyle w:val="TAH"/>
            </w:pPr>
            <w:r w:rsidRPr="0020749D">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51782F" w14:textId="77777777" w:rsidR="0012162A" w:rsidRPr="0020749D" w:rsidRDefault="0012162A" w:rsidP="008645DB">
            <w:pPr>
              <w:pStyle w:val="TAC"/>
            </w:pPr>
            <w:r w:rsidRPr="0020749D">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C6D54" w14:textId="77777777" w:rsidR="0012162A" w:rsidRPr="0020749D" w:rsidRDefault="0012162A" w:rsidP="008645DB">
            <w:pPr>
              <w:pStyle w:val="TAC"/>
            </w:pPr>
            <w:r w:rsidRPr="0020749D">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57B0995" w14:textId="77777777" w:rsidR="0012162A" w:rsidRPr="0020749D" w:rsidRDefault="0012162A" w:rsidP="008645DB">
            <w:pPr>
              <w:pStyle w:val="TAC"/>
            </w:pPr>
            <w:r w:rsidRPr="0020749D">
              <w:t>2300-2700</w:t>
            </w:r>
          </w:p>
        </w:tc>
        <w:tc>
          <w:tcPr>
            <w:tcW w:w="1151" w:type="dxa"/>
            <w:tcBorders>
              <w:top w:val="single" w:sz="4" w:space="0" w:color="auto"/>
              <w:left w:val="single" w:sz="4" w:space="0" w:color="auto"/>
              <w:bottom w:val="single" w:sz="4" w:space="0" w:color="auto"/>
              <w:right w:val="single" w:sz="4" w:space="0" w:color="auto"/>
            </w:tcBorders>
          </w:tcPr>
          <w:p w14:paraId="7C2B5957" w14:textId="77777777" w:rsidR="0012162A" w:rsidRPr="0020749D" w:rsidRDefault="0012162A" w:rsidP="008645DB">
            <w:pPr>
              <w:pStyle w:val="TAC"/>
            </w:pPr>
            <w:r w:rsidRPr="0020749D">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0F51FF" w14:textId="77777777" w:rsidR="0012162A" w:rsidRPr="0020749D" w:rsidRDefault="0012162A" w:rsidP="008645DB">
            <w:pPr>
              <w:pStyle w:val="TAC"/>
            </w:pPr>
            <w:r w:rsidRPr="0020749D">
              <w:t>5150-7125</w:t>
            </w:r>
          </w:p>
        </w:tc>
      </w:tr>
      <w:tr w:rsidR="0012162A" w:rsidRPr="0020749D" w14:paraId="169D8D2F"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4D1519" w14:textId="77777777" w:rsidR="0012162A" w:rsidRPr="0020749D" w:rsidRDefault="0012162A" w:rsidP="008645DB">
            <w:pPr>
              <w:pStyle w:val="TAH"/>
            </w:pPr>
            <w:r w:rsidRPr="0020749D">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2F3AF8" w14:textId="77777777" w:rsidR="0012162A" w:rsidRPr="0020749D" w:rsidRDefault="0012162A" w:rsidP="008645DB">
            <w:pPr>
              <w:pStyle w:val="TAC"/>
            </w:pPr>
            <w:r w:rsidRPr="0020749D">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62299" w14:textId="77777777" w:rsidR="0012162A" w:rsidRPr="0020749D" w:rsidRDefault="0012162A" w:rsidP="008645DB">
            <w:pPr>
              <w:pStyle w:val="TAC"/>
            </w:pPr>
            <w:r w:rsidRPr="0020749D">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0DA5" w14:textId="77777777" w:rsidR="0012162A" w:rsidRPr="0020749D" w:rsidRDefault="0012162A" w:rsidP="008645DB">
            <w:pPr>
              <w:pStyle w:val="TAC"/>
            </w:pPr>
            <w:r w:rsidRPr="0020749D">
              <w:t>FDD and TDD</w:t>
            </w:r>
          </w:p>
        </w:tc>
        <w:tc>
          <w:tcPr>
            <w:tcW w:w="1151" w:type="dxa"/>
            <w:tcBorders>
              <w:top w:val="single" w:sz="4" w:space="0" w:color="auto"/>
              <w:left w:val="single" w:sz="4" w:space="0" w:color="auto"/>
              <w:bottom w:val="single" w:sz="4" w:space="0" w:color="auto"/>
              <w:right w:val="single" w:sz="4" w:space="0" w:color="auto"/>
            </w:tcBorders>
          </w:tcPr>
          <w:p w14:paraId="5F0A200C" w14:textId="77777777" w:rsidR="0012162A" w:rsidRPr="0020749D" w:rsidRDefault="0012162A" w:rsidP="008645DB">
            <w:pPr>
              <w:pStyle w:val="TAC"/>
            </w:pPr>
            <w:r w:rsidRPr="0020749D">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7C538A" w14:textId="77777777" w:rsidR="0012162A" w:rsidRPr="0020749D" w:rsidRDefault="0012162A" w:rsidP="008645DB">
            <w:pPr>
              <w:pStyle w:val="TAC"/>
            </w:pPr>
            <w:r w:rsidRPr="0020749D">
              <w:t>TDD only</w:t>
            </w:r>
          </w:p>
        </w:tc>
      </w:tr>
    </w:tbl>
    <w:p w14:paraId="55470AB0" w14:textId="2AB27451" w:rsidR="002218A9" w:rsidRDefault="002218A9" w:rsidP="002218A9">
      <w:pPr>
        <w:spacing w:after="0"/>
        <w:rPr>
          <w:rFonts w:ascii="Arial" w:hAnsi="Arial"/>
          <w:sz w:val="36"/>
        </w:rPr>
      </w:pPr>
    </w:p>
    <w:p w14:paraId="77C53E8A" w14:textId="77777777" w:rsidR="002218A9" w:rsidRDefault="002218A9">
      <w:pPr>
        <w:spacing w:after="0"/>
        <w:rPr>
          <w:rFonts w:ascii="Arial" w:hAnsi="Arial"/>
          <w:sz w:val="36"/>
        </w:rPr>
      </w:pPr>
      <w:r>
        <w:br w:type="page"/>
      </w:r>
    </w:p>
    <w:p w14:paraId="77A1DC3C" w14:textId="2CF75FC3" w:rsidR="000F27A0" w:rsidRDefault="000F27A0" w:rsidP="000F27A0">
      <w:pPr>
        <w:pStyle w:val="Heading8"/>
      </w:pPr>
      <w:bookmarkStart w:id="613" w:name="_Toc180420795"/>
      <w:r>
        <w:lastRenderedPageBreak/>
        <w:t xml:space="preserve">Annex </w:t>
      </w:r>
      <w:r>
        <w:rPr>
          <w:lang w:eastAsia="zh-CN"/>
        </w:rPr>
        <w:t>B</w:t>
      </w:r>
      <w:r>
        <w:t xml:space="preserve"> (</w:t>
      </w:r>
      <w:r w:rsidR="00E46794">
        <w:t>N</w:t>
      </w:r>
      <w:r>
        <w:t>ormative):</w:t>
      </w:r>
      <w:r>
        <w:br/>
      </w:r>
      <w:r w:rsidR="0012162A">
        <w:t>Valid UL configurations</w:t>
      </w:r>
      <w:bookmarkEnd w:id="613"/>
    </w:p>
    <w:p w14:paraId="15ADF306" w14:textId="7BA671BA" w:rsidR="0012162A" w:rsidRDefault="0012162A" w:rsidP="000F27A0">
      <w:r w:rsidRPr="0020749D">
        <w:t>For CA_nX-nY-nZ three band DL inter band combinations with two UL bands, the following UL configurations are applicable:</w:t>
      </w:r>
    </w:p>
    <w:p w14:paraId="3DEEA7FC" w14:textId="3B1F5CFE" w:rsidR="0012162A" w:rsidRPr="00A1115A" w:rsidRDefault="0012162A" w:rsidP="0012162A">
      <w:pPr>
        <w:pStyle w:val="B1"/>
      </w:pPr>
      <w:r w:rsidRPr="00A1115A">
        <w:t>-</w:t>
      </w:r>
      <w:r w:rsidRPr="00A1115A">
        <w:tab/>
      </w:r>
      <w:r>
        <w:t>T</w:t>
      </w:r>
      <w:r w:rsidRPr="0020749D">
        <w:t>wo band UL with one CC per band: CA_nXA-nYA</w:t>
      </w:r>
      <w:r>
        <w:t>.</w:t>
      </w:r>
    </w:p>
    <w:p w14:paraId="07AF52CE" w14:textId="3D3F3E36" w:rsidR="0012162A" w:rsidRDefault="0012162A" w:rsidP="0012162A">
      <w:pPr>
        <w:pStyle w:val="B1"/>
      </w:pPr>
      <w:r w:rsidRPr="00A1115A">
        <w:t>-</w:t>
      </w:r>
      <w:r w:rsidRPr="00A1115A">
        <w:tab/>
      </w:r>
      <w:r>
        <w:t>T</w:t>
      </w:r>
      <w:r w:rsidRPr="0020749D">
        <w:t>wo band UL with two CC in one band: CA_nXB-nYA, CA_nXC-nYA, CA_nXA-nYB, CA_nXA-nYC</w:t>
      </w:r>
      <w:r>
        <w:t>.</w:t>
      </w:r>
    </w:p>
    <w:p w14:paraId="3E427176" w14:textId="16F6131E" w:rsidR="0012162A" w:rsidRDefault="0012162A" w:rsidP="0012162A">
      <w:pPr>
        <w:pStyle w:val="B1"/>
      </w:pPr>
      <w:r w:rsidRPr="00A1115A">
        <w:t>-</w:t>
      </w:r>
      <w:r w:rsidRPr="00A1115A">
        <w:tab/>
      </w:r>
      <w:r w:rsidRPr="0020749D">
        <w:t>The following three UL cluster cases are not supported: CA_nX(2A)-nYA, CA_nXA-nY(2A)</w:t>
      </w:r>
      <w:r>
        <w:t>.</w:t>
      </w:r>
    </w:p>
    <w:p w14:paraId="794825E2" w14:textId="05FA489E" w:rsidR="0012162A" w:rsidRDefault="0012162A" w:rsidP="0012162A">
      <w:pPr>
        <w:pStyle w:val="B1"/>
      </w:pPr>
      <w:r w:rsidRPr="00A1115A">
        <w:t>-</w:t>
      </w:r>
      <w:r w:rsidRPr="00A1115A">
        <w:tab/>
      </w:r>
      <w:r w:rsidRPr="003E74E9">
        <w:t>Combinations with four UL CCs are not supported.</w:t>
      </w:r>
    </w:p>
    <w:p w14:paraId="1745A2AA" w14:textId="77777777" w:rsidR="002218A9" w:rsidRDefault="002218A9">
      <w:pPr>
        <w:spacing w:after="0"/>
        <w:rPr>
          <w:rFonts w:ascii="Arial" w:hAnsi="Arial"/>
          <w:sz w:val="36"/>
        </w:rPr>
      </w:pPr>
      <w:r>
        <w:br w:type="page"/>
      </w:r>
    </w:p>
    <w:p w14:paraId="3B449202" w14:textId="3A99964E" w:rsidR="000F27A0" w:rsidRDefault="000F27A0" w:rsidP="000F27A0">
      <w:pPr>
        <w:pStyle w:val="Heading8"/>
      </w:pPr>
      <w:bookmarkStart w:id="614" w:name="_Toc180420796"/>
      <w:r>
        <w:lastRenderedPageBreak/>
        <w:t xml:space="preserve">Annex </w:t>
      </w:r>
      <w:r w:rsidR="002218A9">
        <w:rPr>
          <w:lang w:eastAsia="zh-CN"/>
        </w:rPr>
        <w:t>C</w:t>
      </w:r>
      <w:r>
        <w:t xml:space="preserve"> (</w:t>
      </w:r>
      <w:r w:rsidR="00E46794">
        <w:t>I</w:t>
      </w:r>
      <w:r>
        <w:t>nformative):</w:t>
      </w:r>
      <w:r>
        <w:br/>
        <w:t>Change history</w:t>
      </w:r>
      <w:bookmarkEnd w:id="6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0F27A0" w14:paraId="758206A2" w14:textId="77777777" w:rsidTr="008645DB">
        <w:trPr>
          <w:cantSplit/>
        </w:trPr>
        <w:tc>
          <w:tcPr>
            <w:tcW w:w="9639" w:type="dxa"/>
            <w:gridSpan w:val="8"/>
            <w:tcBorders>
              <w:bottom w:val="nil"/>
            </w:tcBorders>
            <w:shd w:val="solid" w:color="FFFFFF" w:fill="auto"/>
          </w:tcPr>
          <w:p w14:paraId="50A21810" w14:textId="77777777" w:rsidR="000F27A0" w:rsidRDefault="000F27A0" w:rsidP="008645DB">
            <w:pPr>
              <w:pStyle w:val="TAH"/>
              <w:rPr>
                <w:sz w:val="16"/>
              </w:rPr>
            </w:pPr>
            <w:r>
              <w:lastRenderedPageBreak/>
              <w:t>Change history</w:t>
            </w:r>
          </w:p>
        </w:tc>
      </w:tr>
      <w:tr w:rsidR="000F27A0" w14:paraId="63E38225" w14:textId="77777777" w:rsidTr="008645DB">
        <w:tc>
          <w:tcPr>
            <w:tcW w:w="800" w:type="dxa"/>
            <w:shd w:val="pct10" w:color="auto" w:fill="FFFFFF"/>
          </w:tcPr>
          <w:p w14:paraId="1845797A" w14:textId="77777777" w:rsidR="000F27A0" w:rsidRDefault="000F27A0" w:rsidP="008645DB">
            <w:pPr>
              <w:pStyle w:val="TAH"/>
              <w:rPr>
                <w:sz w:val="16"/>
                <w:szCs w:val="16"/>
              </w:rPr>
            </w:pPr>
            <w:r>
              <w:rPr>
                <w:sz w:val="16"/>
                <w:szCs w:val="16"/>
              </w:rPr>
              <w:t>Date</w:t>
            </w:r>
          </w:p>
        </w:tc>
        <w:tc>
          <w:tcPr>
            <w:tcW w:w="901" w:type="dxa"/>
            <w:shd w:val="pct10" w:color="auto" w:fill="FFFFFF"/>
          </w:tcPr>
          <w:p w14:paraId="3C520447" w14:textId="77777777" w:rsidR="000F27A0" w:rsidRDefault="000F27A0" w:rsidP="008645DB">
            <w:pPr>
              <w:pStyle w:val="TAH"/>
              <w:rPr>
                <w:sz w:val="16"/>
                <w:szCs w:val="16"/>
              </w:rPr>
            </w:pPr>
            <w:r>
              <w:rPr>
                <w:sz w:val="16"/>
                <w:szCs w:val="16"/>
              </w:rPr>
              <w:t>Meeting</w:t>
            </w:r>
          </w:p>
        </w:tc>
        <w:tc>
          <w:tcPr>
            <w:tcW w:w="1134" w:type="dxa"/>
            <w:shd w:val="pct10" w:color="auto" w:fill="FFFFFF"/>
          </w:tcPr>
          <w:p w14:paraId="317AF228" w14:textId="77777777" w:rsidR="000F27A0" w:rsidRDefault="000F27A0" w:rsidP="008645DB">
            <w:pPr>
              <w:pStyle w:val="TAH"/>
              <w:rPr>
                <w:sz w:val="16"/>
                <w:szCs w:val="16"/>
              </w:rPr>
            </w:pPr>
            <w:r>
              <w:rPr>
                <w:sz w:val="16"/>
                <w:szCs w:val="16"/>
              </w:rPr>
              <w:t>Tdoc</w:t>
            </w:r>
          </w:p>
        </w:tc>
        <w:tc>
          <w:tcPr>
            <w:tcW w:w="567" w:type="dxa"/>
            <w:shd w:val="pct10" w:color="auto" w:fill="FFFFFF"/>
          </w:tcPr>
          <w:p w14:paraId="54A8C49E" w14:textId="77777777" w:rsidR="000F27A0" w:rsidRDefault="000F27A0" w:rsidP="008645DB">
            <w:pPr>
              <w:pStyle w:val="TAH"/>
              <w:rPr>
                <w:sz w:val="16"/>
                <w:szCs w:val="16"/>
              </w:rPr>
            </w:pPr>
            <w:r>
              <w:rPr>
                <w:sz w:val="16"/>
                <w:szCs w:val="16"/>
              </w:rPr>
              <w:t>CR</w:t>
            </w:r>
          </w:p>
        </w:tc>
        <w:tc>
          <w:tcPr>
            <w:tcW w:w="426" w:type="dxa"/>
            <w:shd w:val="pct10" w:color="auto" w:fill="FFFFFF"/>
          </w:tcPr>
          <w:p w14:paraId="698BC44D" w14:textId="77777777" w:rsidR="000F27A0" w:rsidRDefault="000F27A0" w:rsidP="008645DB">
            <w:pPr>
              <w:pStyle w:val="TAH"/>
              <w:rPr>
                <w:sz w:val="16"/>
                <w:szCs w:val="16"/>
              </w:rPr>
            </w:pPr>
            <w:r>
              <w:rPr>
                <w:sz w:val="16"/>
                <w:szCs w:val="16"/>
              </w:rPr>
              <w:t>Rev</w:t>
            </w:r>
          </w:p>
        </w:tc>
        <w:tc>
          <w:tcPr>
            <w:tcW w:w="425" w:type="dxa"/>
            <w:shd w:val="pct10" w:color="auto" w:fill="FFFFFF"/>
          </w:tcPr>
          <w:p w14:paraId="31F6B52F" w14:textId="77777777" w:rsidR="000F27A0" w:rsidRDefault="000F27A0" w:rsidP="008645DB">
            <w:pPr>
              <w:pStyle w:val="TAH"/>
              <w:rPr>
                <w:sz w:val="16"/>
                <w:szCs w:val="16"/>
              </w:rPr>
            </w:pPr>
            <w:r>
              <w:rPr>
                <w:sz w:val="16"/>
                <w:szCs w:val="16"/>
              </w:rPr>
              <w:t>Cat</w:t>
            </w:r>
          </w:p>
        </w:tc>
        <w:tc>
          <w:tcPr>
            <w:tcW w:w="4678" w:type="dxa"/>
            <w:shd w:val="pct10" w:color="auto" w:fill="FFFFFF"/>
          </w:tcPr>
          <w:p w14:paraId="6091A589" w14:textId="77777777" w:rsidR="000F27A0" w:rsidRDefault="000F27A0" w:rsidP="008645DB">
            <w:pPr>
              <w:pStyle w:val="TAH"/>
              <w:rPr>
                <w:sz w:val="16"/>
                <w:szCs w:val="16"/>
              </w:rPr>
            </w:pPr>
            <w:r>
              <w:rPr>
                <w:sz w:val="16"/>
                <w:szCs w:val="16"/>
              </w:rPr>
              <w:t>Subject/Comment</w:t>
            </w:r>
          </w:p>
        </w:tc>
        <w:tc>
          <w:tcPr>
            <w:tcW w:w="708" w:type="dxa"/>
            <w:shd w:val="pct10" w:color="auto" w:fill="FFFFFF"/>
          </w:tcPr>
          <w:p w14:paraId="4E887453" w14:textId="77777777" w:rsidR="000F27A0" w:rsidRDefault="000F27A0" w:rsidP="008645DB">
            <w:pPr>
              <w:pStyle w:val="TAH"/>
              <w:rPr>
                <w:sz w:val="16"/>
                <w:szCs w:val="16"/>
              </w:rPr>
            </w:pPr>
            <w:r>
              <w:rPr>
                <w:sz w:val="16"/>
                <w:szCs w:val="16"/>
              </w:rPr>
              <w:t>New version</w:t>
            </w:r>
          </w:p>
        </w:tc>
      </w:tr>
      <w:tr w:rsidR="000F27A0" w14:paraId="71D9B595" w14:textId="77777777" w:rsidTr="008645DB">
        <w:tc>
          <w:tcPr>
            <w:tcW w:w="800" w:type="dxa"/>
            <w:shd w:val="solid" w:color="FFFFFF" w:fill="auto"/>
          </w:tcPr>
          <w:p w14:paraId="2A04B829" w14:textId="77777777" w:rsidR="000F27A0" w:rsidRDefault="000F27A0" w:rsidP="008645DB">
            <w:pPr>
              <w:pStyle w:val="TAC"/>
              <w:rPr>
                <w:sz w:val="16"/>
                <w:szCs w:val="16"/>
              </w:rPr>
            </w:pPr>
            <w:r>
              <w:rPr>
                <w:rFonts w:eastAsia="SimSun" w:hint="eastAsia"/>
                <w:sz w:val="16"/>
                <w:szCs w:val="16"/>
                <w:lang w:val="en-US" w:eastAsia="zh-CN"/>
              </w:rPr>
              <w:t>202</w:t>
            </w:r>
            <w:r>
              <w:rPr>
                <w:rFonts w:eastAsia="SimSun"/>
                <w:sz w:val="16"/>
                <w:szCs w:val="16"/>
                <w:lang w:val="en-US" w:eastAsia="zh-CN"/>
              </w:rPr>
              <w:t>4</w:t>
            </w:r>
            <w:r>
              <w:rPr>
                <w:rFonts w:eastAsia="SimSun" w:hint="eastAsia"/>
                <w:sz w:val="16"/>
                <w:szCs w:val="16"/>
                <w:lang w:val="en-US" w:eastAsia="zh-CN"/>
              </w:rPr>
              <w:t>-08</w:t>
            </w:r>
          </w:p>
        </w:tc>
        <w:tc>
          <w:tcPr>
            <w:tcW w:w="901" w:type="dxa"/>
            <w:shd w:val="solid" w:color="FFFFFF" w:fill="auto"/>
          </w:tcPr>
          <w:p w14:paraId="1219B3E5" w14:textId="77777777" w:rsidR="000F27A0" w:rsidRDefault="000F27A0" w:rsidP="008645DB">
            <w:pPr>
              <w:pStyle w:val="TAC"/>
              <w:rPr>
                <w:sz w:val="16"/>
                <w:szCs w:val="16"/>
              </w:rPr>
            </w:pPr>
            <w:r>
              <w:rPr>
                <w:rFonts w:eastAsia="SimSun" w:hint="eastAsia"/>
                <w:sz w:val="16"/>
                <w:szCs w:val="16"/>
                <w:lang w:val="en-US" w:eastAsia="zh-CN"/>
              </w:rPr>
              <w:t>RAN4 #1</w:t>
            </w:r>
            <w:r>
              <w:rPr>
                <w:rFonts w:eastAsia="SimSun"/>
                <w:sz w:val="16"/>
                <w:szCs w:val="16"/>
                <w:lang w:val="en-US" w:eastAsia="zh-CN"/>
              </w:rPr>
              <w:t>12</w:t>
            </w:r>
          </w:p>
        </w:tc>
        <w:tc>
          <w:tcPr>
            <w:tcW w:w="1134" w:type="dxa"/>
            <w:shd w:val="solid" w:color="FFFFFF" w:fill="auto"/>
          </w:tcPr>
          <w:p w14:paraId="7F17181A" w14:textId="04C5FC1C" w:rsidR="000F27A0" w:rsidRDefault="000F27A0" w:rsidP="00CC18A0">
            <w:pPr>
              <w:pStyle w:val="TAC"/>
              <w:rPr>
                <w:sz w:val="16"/>
                <w:szCs w:val="16"/>
              </w:rPr>
            </w:pPr>
            <w:r>
              <w:rPr>
                <w:rFonts w:eastAsia="SimSun" w:hint="eastAsia"/>
                <w:sz w:val="16"/>
                <w:szCs w:val="16"/>
                <w:lang w:val="en-US" w:eastAsia="zh-CN"/>
              </w:rPr>
              <w:t>R4-</w:t>
            </w:r>
            <w:r w:rsidR="00CC18A0">
              <w:rPr>
                <w:rFonts w:eastAsia="SimSun" w:hint="eastAsia"/>
                <w:sz w:val="16"/>
                <w:szCs w:val="16"/>
                <w:lang w:val="en-US" w:eastAsia="zh-CN"/>
              </w:rPr>
              <w:t>2</w:t>
            </w:r>
            <w:r w:rsidR="00CC18A0">
              <w:rPr>
                <w:rFonts w:eastAsia="SimSun"/>
                <w:sz w:val="16"/>
                <w:szCs w:val="16"/>
                <w:lang w:val="en-US" w:eastAsia="zh-CN"/>
              </w:rPr>
              <w:t>411825</w:t>
            </w:r>
          </w:p>
        </w:tc>
        <w:tc>
          <w:tcPr>
            <w:tcW w:w="567" w:type="dxa"/>
            <w:shd w:val="solid" w:color="FFFFFF" w:fill="auto"/>
          </w:tcPr>
          <w:p w14:paraId="34049B53" w14:textId="77777777" w:rsidR="000F27A0" w:rsidRDefault="000F27A0" w:rsidP="008645DB">
            <w:pPr>
              <w:pStyle w:val="TAC"/>
              <w:rPr>
                <w:sz w:val="16"/>
                <w:szCs w:val="16"/>
              </w:rPr>
            </w:pPr>
          </w:p>
        </w:tc>
        <w:tc>
          <w:tcPr>
            <w:tcW w:w="426" w:type="dxa"/>
            <w:shd w:val="solid" w:color="FFFFFF" w:fill="auto"/>
          </w:tcPr>
          <w:p w14:paraId="2FC79EFD" w14:textId="77777777" w:rsidR="000F27A0" w:rsidRDefault="000F27A0" w:rsidP="008645DB">
            <w:pPr>
              <w:pStyle w:val="TAC"/>
              <w:rPr>
                <w:sz w:val="16"/>
                <w:szCs w:val="16"/>
              </w:rPr>
            </w:pPr>
          </w:p>
        </w:tc>
        <w:tc>
          <w:tcPr>
            <w:tcW w:w="425" w:type="dxa"/>
            <w:shd w:val="solid" w:color="FFFFFF" w:fill="auto"/>
          </w:tcPr>
          <w:p w14:paraId="182B0F9A" w14:textId="77777777" w:rsidR="000F27A0" w:rsidRDefault="000F27A0" w:rsidP="008645DB">
            <w:pPr>
              <w:pStyle w:val="TAC"/>
              <w:rPr>
                <w:sz w:val="16"/>
                <w:szCs w:val="16"/>
              </w:rPr>
            </w:pPr>
          </w:p>
        </w:tc>
        <w:tc>
          <w:tcPr>
            <w:tcW w:w="4678" w:type="dxa"/>
            <w:shd w:val="solid" w:color="FFFFFF" w:fill="auto"/>
          </w:tcPr>
          <w:p w14:paraId="4702498E" w14:textId="77777777" w:rsidR="000F27A0" w:rsidRDefault="000F27A0" w:rsidP="008645DB">
            <w:pPr>
              <w:pStyle w:val="TAL"/>
              <w:rPr>
                <w:sz w:val="16"/>
                <w:szCs w:val="16"/>
              </w:rPr>
            </w:pPr>
            <w:r>
              <w:rPr>
                <w:rFonts w:eastAsia="SimSun" w:hint="eastAsia"/>
                <w:sz w:val="16"/>
                <w:szCs w:val="16"/>
                <w:lang w:val="en-US" w:eastAsia="zh-CN"/>
              </w:rPr>
              <w:t>TR skeleton</w:t>
            </w:r>
            <w:r>
              <w:rPr>
                <w:rFonts w:eastAsia="SimSun"/>
                <w:sz w:val="16"/>
                <w:szCs w:val="16"/>
                <w:lang w:val="en-US" w:eastAsia="zh-CN"/>
              </w:rPr>
              <w:t xml:space="preserve"> for TR 38.719-03-01</w:t>
            </w:r>
          </w:p>
        </w:tc>
        <w:tc>
          <w:tcPr>
            <w:tcW w:w="708" w:type="dxa"/>
            <w:shd w:val="solid" w:color="FFFFFF" w:fill="auto"/>
          </w:tcPr>
          <w:p w14:paraId="3DCCB8C8" w14:textId="77777777" w:rsidR="000F27A0" w:rsidRDefault="000F27A0" w:rsidP="008645DB">
            <w:pPr>
              <w:pStyle w:val="TAC"/>
              <w:rPr>
                <w:sz w:val="16"/>
                <w:szCs w:val="16"/>
              </w:rPr>
            </w:pPr>
            <w:r>
              <w:rPr>
                <w:rFonts w:eastAsia="SimSun" w:hint="eastAsia"/>
                <w:sz w:val="16"/>
                <w:szCs w:val="16"/>
                <w:lang w:val="en-US" w:eastAsia="zh-CN"/>
              </w:rPr>
              <w:t>0.0.</w:t>
            </w:r>
            <w:r>
              <w:rPr>
                <w:rFonts w:eastAsia="SimSun"/>
                <w:sz w:val="16"/>
                <w:szCs w:val="16"/>
                <w:lang w:val="en-US" w:eastAsia="zh-CN"/>
              </w:rPr>
              <w:t>0</w:t>
            </w:r>
          </w:p>
        </w:tc>
      </w:tr>
      <w:tr w:rsidR="00CC18A0" w14:paraId="0DB287B8" w14:textId="77777777" w:rsidTr="008645DB">
        <w:tc>
          <w:tcPr>
            <w:tcW w:w="800" w:type="dxa"/>
            <w:shd w:val="solid" w:color="FFFFFF" w:fill="auto"/>
          </w:tcPr>
          <w:p w14:paraId="0AB19899" w14:textId="04EA9164" w:rsidR="00CC18A0" w:rsidRDefault="00CC18A0" w:rsidP="00CC18A0">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4</w:t>
            </w:r>
            <w:r>
              <w:rPr>
                <w:rFonts w:eastAsia="SimSun" w:hint="eastAsia"/>
                <w:sz w:val="16"/>
                <w:szCs w:val="16"/>
                <w:lang w:val="en-US" w:eastAsia="zh-CN"/>
              </w:rPr>
              <w:t>-08</w:t>
            </w:r>
          </w:p>
        </w:tc>
        <w:tc>
          <w:tcPr>
            <w:tcW w:w="901" w:type="dxa"/>
            <w:shd w:val="solid" w:color="FFFFFF" w:fill="auto"/>
          </w:tcPr>
          <w:p w14:paraId="5A37E3B2" w14:textId="35D86EA3" w:rsidR="00CC18A0" w:rsidRDefault="00CC18A0" w:rsidP="00CC18A0">
            <w:pPr>
              <w:pStyle w:val="TAC"/>
              <w:rPr>
                <w:rFonts w:eastAsia="SimSun"/>
                <w:sz w:val="16"/>
                <w:szCs w:val="16"/>
                <w:lang w:val="en-US" w:eastAsia="zh-CN"/>
              </w:rPr>
            </w:pPr>
            <w:r>
              <w:rPr>
                <w:rFonts w:eastAsia="SimSun" w:hint="eastAsia"/>
                <w:sz w:val="16"/>
                <w:szCs w:val="16"/>
                <w:lang w:val="en-US" w:eastAsia="zh-CN"/>
              </w:rPr>
              <w:t>RAN4 #1</w:t>
            </w:r>
            <w:r>
              <w:rPr>
                <w:rFonts w:eastAsia="SimSun"/>
                <w:sz w:val="16"/>
                <w:szCs w:val="16"/>
                <w:lang w:val="en-US" w:eastAsia="zh-CN"/>
              </w:rPr>
              <w:t>12</w:t>
            </w:r>
          </w:p>
        </w:tc>
        <w:tc>
          <w:tcPr>
            <w:tcW w:w="1134" w:type="dxa"/>
            <w:shd w:val="solid" w:color="FFFFFF" w:fill="auto"/>
          </w:tcPr>
          <w:p w14:paraId="2D2713C2" w14:textId="79193475" w:rsidR="00CC18A0" w:rsidRDefault="00CC18A0" w:rsidP="00CC18A0">
            <w:pPr>
              <w:pStyle w:val="TAC"/>
              <w:rPr>
                <w:rFonts w:eastAsia="SimSun"/>
                <w:sz w:val="16"/>
                <w:szCs w:val="16"/>
                <w:lang w:val="en-US" w:eastAsia="zh-CN"/>
              </w:rPr>
            </w:pPr>
            <w:r>
              <w:rPr>
                <w:rFonts w:eastAsia="SimSun" w:hint="eastAsia"/>
                <w:sz w:val="16"/>
                <w:szCs w:val="16"/>
                <w:lang w:val="en-US" w:eastAsia="zh-CN"/>
              </w:rPr>
              <w:t>R4-2</w:t>
            </w:r>
            <w:r>
              <w:rPr>
                <w:rFonts w:eastAsia="SimSun"/>
                <w:sz w:val="16"/>
                <w:szCs w:val="16"/>
                <w:lang w:val="en-US" w:eastAsia="zh-CN"/>
              </w:rPr>
              <w:t>411826</w:t>
            </w:r>
          </w:p>
        </w:tc>
        <w:tc>
          <w:tcPr>
            <w:tcW w:w="567" w:type="dxa"/>
            <w:shd w:val="solid" w:color="FFFFFF" w:fill="auto"/>
          </w:tcPr>
          <w:p w14:paraId="4F2DC920" w14:textId="77777777" w:rsidR="00CC18A0" w:rsidRDefault="00CC18A0" w:rsidP="00CC18A0">
            <w:pPr>
              <w:pStyle w:val="TAC"/>
              <w:rPr>
                <w:sz w:val="16"/>
                <w:szCs w:val="16"/>
              </w:rPr>
            </w:pPr>
          </w:p>
        </w:tc>
        <w:tc>
          <w:tcPr>
            <w:tcW w:w="426" w:type="dxa"/>
            <w:shd w:val="solid" w:color="FFFFFF" w:fill="auto"/>
          </w:tcPr>
          <w:p w14:paraId="2A89ADB0" w14:textId="77777777" w:rsidR="00CC18A0" w:rsidRDefault="00CC18A0" w:rsidP="00CC18A0">
            <w:pPr>
              <w:pStyle w:val="TAC"/>
              <w:rPr>
                <w:sz w:val="16"/>
                <w:szCs w:val="16"/>
              </w:rPr>
            </w:pPr>
          </w:p>
        </w:tc>
        <w:tc>
          <w:tcPr>
            <w:tcW w:w="425" w:type="dxa"/>
            <w:shd w:val="solid" w:color="FFFFFF" w:fill="auto"/>
          </w:tcPr>
          <w:p w14:paraId="7ED90356" w14:textId="77777777" w:rsidR="00CC18A0" w:rsidRDefault="00CC18A0" w:rsidP="00CC18A0">
            <w:pPr>
              <w:pStyle w:val="TAC"/>
              <w:rPr>
                <w:sz w:val="16"/>
                <w:szCs w:val="16"/>
              </w:rPr>
            </w:pPr>
          </w:p>
        </w:tc>
        <w:tc>
          <w:tcPr>
            <w:tcW w:w="4678" w:type="dxa"/>
            <w:shd w:val="solid" w:color="FFFFFF" w:fill="auto"/>
          </w:tcPr>
          <w:p w14:paraId="3A1FC67B" w14:textId="77777777" w:rsidR="00A04033" w:rsidRPr="001F79FC" w:rsidRDefault="00A04033" w:rsidP="00A04033">
            <w:pPr>
              <w:pStyle w:val="TAL"/>
              <w:spacing w:after="60"/>
              <w:rPr>
                <w:rFonts w:eastAsia="SimSun" w:cs="Arial"/>
                <w:sz w:val="16"/>
                <w:szCs w:val="16"/>
                <w:lang w:val="en-US" w:eastAsia="zh-CN"/>
              </w:rPr>
            </w:pPr>
            <w:r w:rsidRPr="00A04033">
              <w:rPr>
                <w:rFonts w:eastAsia="SimSun" w:cs="Arial"/>
                <w:sz w:val="16"/>
                <w:szCs w:val="16"/>
                <w:lang w:val="en-US" w:eastAsia="zh-CN"/>
              </w:rPr>
              <w:t>(</w:t>
            </w:r>
            <w:r w:rsidRPr="001F79FC">
              <w:rPr>
                <w:rFonts w:eastAsia="SimSun" w:cs="Arial"/>
                <w:sz w:val="16"/>
                <w:szCs w:val="16"/>
                <w:lang w:val="en-US" w:eastAsia="zh-CN"/>
              </w:rPr>
              <w:t xml:space="preserve">1)  </w:t>
            </w:r>
            <w:hyperlink r:id="rId14" w:history="1">
              <w:r w:rsidRPr="001F79FC">
                <w:rPr>
                  <w:rFonts w:eastAsia="SimSun" w:cs="Arial"/>
                  <w:sz w:val="16"/>
                  <w:szCs w:val="16"/>
                  <w:lang w:val="en-US" w:eastAsia="zh-CN"/>
                </w:rPr>
                <w:t>R4-2414340</w:t>
              </w:r>
            </w:hyperlink>
            <w:r w:rsidRPr="00A04033">
              <w:rPr>
                <w:rFonts w:eastAsia="SimSun" w:cs="Arial"/>
                <w:sz w:val="16"/>
                <w:szCs w:val="16"/>
                <w:lang w:val="en-US" w:eastAsia="zh-CN"/>
              </w:rPr>
              <w:t xml:space="preserve">, </w:t>
            </w:r>
            <w:r w:rsidRPr="001F79FC">
              <w:rPr>
                <w:rFonts w:eastAsia="SimSun" w:cs="Arial"/>
                <w:sz w:val="16"/>
                <w:szCs w:val="16"/>
                <w:lang w:val="en-US" w:eastAsia="zh-CN"/>
              </w:rPr>
              <w:t>TP for TR38.719-03-01_CA_n28A-n41A/C-n79A/C, ZTE Corporation, Sanechips.</w:t>
            </w:r>
          </w:p>
          <w:p w14:paraId="700E3DCA"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(2)  </w:t>
            </w:r>
            <w:hyperlink r:id="rId15" w:history="1">
              <w:r w:rsidRPr="001F79FC">
                <w:rPr>
                  <w:rFonts w:ascii="Arial" w:eastAsia="SimSun" w:hAnsi="Arial" w:cs="Arial"/>
                  <w:sz w:val="16"/>
                  <w:szCs w:val="16"/>
                  <w:lang w:val="en-US" w:eastAsia="zh-CN"/>
                </w:rPr>
                <w:t>R4-2414355</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CA_n8A-n20A-n75A, Huawei, HiSilicon, DT.</w:t>
            </w:r>
          </w:p>
          <w:p w14:paraId="6D6557CE"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w:t>
            </w:r>
            <w:r w:rsidRPr="00A04033">
              <w:rPr>
                <w:rFonts w:ascii="Arial" w:eastAsia="SimSun" w:hAnsi="Arial" w:cs="Arial"/>
                <w:sz w:val="16"/>
                <w:szCs w:val="16"/>
                <w:lang w:val="en-US" w:eastAsia="zh-CN"/>
              </w:rPr>
              <w:t>3</w:t>
            </w:r>
            <w:r w:rsidRPr="001F79FC">
              <w:rPr>
                <w:rFonts w:ascii="Arial" w:eastAsia="SimSun" w:hAnsi="Arial" w:cs="Arial"/>
                <w:sz w:val="16"/>
                <w:szCs w:val="16"/>
                <w:lang w:val="en-US" w:eastAsia="zh-CN"/>
              </w:rPr>
              <w:t xml:space="preserve">)  </w:t>
            </w:r>
            <w:hyperlink r:id="rId16" w:history="1">
              <w:r w:rsidRPr="001F79FC">
                <w:rPr>
                  <w:rFonts w:ascii="Arial" w:eastAsia="SimSun" w:hAnsi="Arial" w:cs="Arial"/>
                  <w:sz w:val="16"/>
                  <w:szCs w:val="16"/>
                  <w:lang w:val="en-US" w:eastAsia="zh-CN"/>
                </w:rPr>
                <w:t>R4-2414356</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CA_n8A-n28A-n75A, Huawei, HiSilicon, DT.</w:t>
            </w:r>
          </w:p>
          <w:p w14:paraId="63E6698D"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(4)  </w:t>
            </w:r>
            <w:hyperlink r:id="rId17" w:history="1">
              <w:r w:rsidRPr="001F79FC">
                <w:rPr>
                  <w:rFonts w:ascii="Arial" w:eastAsia="SimSun" w:hAnsi="Arial" w:cs="Arial"/>
                  <w:sz w:val="16"/>
                  <w:szCs w:val="16"/>
                  <w:lang w:val="en-US" w:eastAsia="zh-CN"/>
                </w:rPr>
                <w:t>R4-2414357</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CA_n20A-n28A-n75A, Huawei, HiSilicon, DT.</w:t>
            </w:r>
          </w:p>
          <w:p w14:paraId="196C3FD5"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(5)  </w:t>
            </w:r>
            <w:hyperlink r:id="rId18" w:history="1">
              <w:r w:rsidRPr="001F79FC">
                <w:rPr>
                  <w:rFonts w:ascii="Arial" w:eastAsia="SimSun" w:hAnsi="Arial" w:cs="Arial"/>
                  <w:sz w:val="16"/>
                  <w:szCs w:val="16"/>
                  <w:lang w:val="en-US" w:eastAsia="zh-CN"/>
                </w:rPr>
                <w:t>R4-2414358</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CA_n3A-n7A-n75A, Huawei, HiSilicon, DT.</w:t>
            </w:r>
          </w:p>
          <w:p w14:paraId="68D9A0A6"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(6)  </w:t>
            </w:r>
            <w:hyperlink r:id="rId19" w:history="1">
              <w:r w:rsidRPr="001F79FC">
                <w:rPr>
                  <w:rFonts w:ascii="Arial" w:eastAsia="SimSun" w:hAnsi="Arial" w:cs="Arial"/>
                  <w:sz w:val="16"/>
                  <w:szCs w:val="16"/>
                  <w:lang w:val="en-US" w:eastAsia="zh-CN"/>
                </w:rPr>
                <w:t>R4-2414359</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CA_n3A-n75A-n78A, Huawei, HiSilicon, DT.</w:t>
            </w:r>
          </w:p>
          <w:p w14:paraId="7FF4EB13"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(7)  </w:t>
            </w:r>
            <w:hyperlink r:id="rId20" w:history="1">
              <w:r w:rsidRPr="001F79FC">
                <w:rPr>
                  <w:rFonts w:ascii="Arial" w:eastAsia="SimSun" w:hAnsi="Arial" w:cs="Arial"/>
                  <w:sz w:val="16"/>
                  <w:szCs w:val="16"/>
                  <w:lang w:val="en-US" w:eastAsia="zh-CN"/>
                </w:rPr>
                <w:t>R4-2414360</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CA_n7A-n75A-n78A, Huawei, HiSilicon, DT.</w:t>
            </w:r>
          </w:p>
          <w:p w14:paraId="71EB31E2"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(8)  </w:t>
            </w:r>
            <w:hyperlink r:id="rId21" w:history="1">
              <w:r w:rsidRPr="001F79FC">
                <w:rPr>
                  <w:rFonts w:ascii="Arial" w:eastAsia="SimSun" w:hAnsi="Arial" w:cs="Arial"/>
                  <w:sz w:val="16"/>
                  <w:szCs w:val="16"/>
                  <w:lang w:val="en-US" w:eastAsia="zh-CN"/>
                </w:rPr>
                <w:t>R4-2414361</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CA_n1A-n7A-n75A, Huawei, HiSilicon, DT.</w:t>
            </w:r>
          </w:p>
          <w:p w14:paraId="66E5A036"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(9)  </w:t>
            </w:r>
            <w:hyperlink r:id="rId22" w:history="1">
              <w:r w:rsidRPr="001F79FC">
                <w:rPr>
                  <w:rFonts w:ascii="Arial" w:eastAsia="SimSun" w:hAnsi="Arial" w:cs="Arial"/>
                  <w:sz w:val="16"/>
                  <w:szCs w:val="16"/>
                  <w:lang w:val="en-US" w:eastAsia="zh-CN"/>
                </w:rPr>
                <w:t>R4-2414362</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CA_n1A-n3A-n7A, Huawei, HiSilicon, DT.</w:t>
            </w:r>
          </w:p>
          <w:p w14:paraId="1240343A"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(10)  </w:t>
            </w:r>
            <w:hyperlink r:id="rId23" w:history="1">
              <w:r w:rsidRPr="001F79FC">
                <w:rPr>
                  <w:rFonts w:ascii="Arial" w:eastAsia="SimSun" w:hAnsi="Arial" w:cs="Arial"/>
                  <w:sz w:val="16"/>
                  <w:szCs w:val="16"/>
                  <w:lang w:val="en-US" w:eastAsia="zh-CN"/>
                </w:rPr>
                <w:t>R4-2414364</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for 38.719-03-01 to add  UL CA_n41C-n71A and  CA_n41C-n66A for CA_n41C-n66-n71A, Ericsson, T-Mobile USA.</w:t>
            </w:r>
          </w:p>
          <w:p w14:paraId="44204B2B"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(11)  </w:t>
            </w:r>
            <w:hyperlink r:id="rId24" w:history="1">
              <w:r w:rsidRPr="001F79FC">
                <w:rPr>
                  <w:rFonts w:ascii="Arial" w:eastAsia="SimSun" w:hAnsi="Arial" w:cs="Arial"/>
                  <w:sz w:val="16"/>
                  <w:szCs w:val="16"/>
                  <w:lang w:val="en-US" w:eastAsia="zh-CN"/>
                </w:rPr>
                <w:t>R4-2414365</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Addition of CA_n1A-n41A-n78A, Nokia, Etisalat.</w:t>
            </w:r>
          </w:p>
          <w:p w14:paraId="25F09002"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(12)  </w:t>
            </w:r>
            <w:hyperlink r:id="rId25" w:history="1">
              <w:r w:rsidRPr="001F79FC">
                <w:rPr>
                  <w:rFonts w:ascii="Arial" w:eastAsia="SimSun" w:hAnsi="Arial" w:cs="Arial"/>
                  <w:sz w:val="16"/>
                  <w:szCs w:val="16"/>
                  <w:lang w:val="en-US" w:eastAsia="zh-CN"/>
                </w:rPr>
                <w:t>R4-2414366</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Addition of CA_n1A-n5A-n8A, Nokia.</w:t>
            </w:r>
          </w:p>
          <w:p w14:paraId="6662089B" w14:textId="18D158F9" w:rsidR="00A04033" w:rsidRDefault="00A04033" w:rsidP="006C68CC">
            <w:pPr>
              <w:spacing w:after="60"/>
              <w:rPr>
                <w:rFonts w:eastAsia="SimSun"/>
                <w:sz w:val="16"/>
                <w:szCs w:val="16"/>
                <w:lang w:val="en-US" w:eastAsia="zh-CN"/>
              </w:rPr>
            </w:pPr>
            <w:r w:rsidRPr="001F79FC">
              <w:rPr>
                <w:rFonts w:ascii="Arial" w:eastAsia="SimSun" w:hAnsi="Arial" w:cs="Arial"/>
                <w:sz w:val="16"/>
                <w:szCs w:val="16"/>
                <w:lang w:val="en-US" w:eastAsia="zh-CN"/>
              </w:rPr>
              <w:t xml:space="preserve">(13)  </w:t>
            </w:r>
            <w:hyperlink r:id="rId26" w:history="1">
              <w:r w:rsidRPr="001F79FC">
                <w:rPr>
                  <w:rFonts w:ascii="Arial" w:eastAsia="SimSun" w:hAnsi="Arial" w:cs="Arial"/>
                  <w:sz w:val="16"/>
                  <w:szCs w:val="16"/>
                  <w:lang w:val="en-US" w:eastAsia="zh-CN"/>
                </w:rPr>
                <w:t>R4-2414367</w:t>
              </w:r>
            </w:hyperlink>
            <w:r w:rsidRPr="001F79FC">
              <w:rPr>
                <w:rFonts w:ascii="Arial" w:eastAsia="SimSun" w:hAnsi="Arial" w:cs="Arial"/>
                <w:sz w:val="16"/>
                <w:szCs w:val="16"/>
                <w:lang w:val="en-US" w:eastAsia="zh-CN"/>
              </w:rPr>
              <w:t>, TP to TR 38.719-03-01 Addition of CA_n3A-n5A-n8A, Nokia.</w:t>
            </w:r>
          </w:p>
        </w:tc>
        <w:tc>
          <w:tcPr>
            <w:tcW w:w="708" w:type="dxa"/>
            <w:shd w:val="solid" w:color="FFFFFF" w:fill="auto"/>
          </w:tcPr>
          <w:p w14:paraId="59F100A4" w14:textId="31F723AE" w:rsidR="00CC18A0" w:rsidRDefault="00CC18A0" w:rsidP="00CC18A0">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.1.0</w:t>
            </w:r>
          </w:p>
        </w:tc>
      </w:tr>
      <w:tr w:rsidR="00E30176" w14:paraId="02862E9A" w14:textId="77777777" w:rsidTr="008645DB">
        <w:tc>
          <w:tcPr>
            <w:tcW w:w="800" w:type="dxa"/>
            <w:shd w:val="solid" w:color="FFFFFF" w:fill="auto"/>
          </w:tcPr>
          <w:p w14:paraId="14305957" w14:textId="3FB5C8DE" w:rsidR="00E30176" w:rsidRDefault="00E30176" w:rsidP="00E30176">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4</w:t>
            </w:r>
            <w:r>
              <w:rPr>
                <w:rFonts w:eastAsia="SimSun" w:hint="eastAsia"/>
                <w:sz w:val="16"/>
                <w:szCs w:val="16"/>
                <w:lang w:val="en-US" w:eastAsia="zh-CN"/>
              </w:rPr>
              <w:t>-</w:t>
            </w:r>
            <w:r>
              <w:rPr>
                <w:rFonts w:eastAsia="SimSun"/>
                <w:sz w:val="16"/>
                <w:szCs w:val="16"/>
                <w:lang w:val="en-US" w:eastAsia="zh-CN"/>
              </w:rPr>
              <w:t>10</w:t>
            </w:r>
          </w:p>
        </w:tc>
        <w:tc>
          <w:tcPr>
            <w:tcW w:w="901" w:type="dxa"/>
            <w:shd w:val="solid" w:color="FFFFFF" w:fill="auto"/>
          </w:tcPr>
          <w:p w14:paraId="1DE02BEF" w14:textId="612981CC" w:rsidR="00E30176" w:rsidRDefault="00E30176" w:rsidP="00E30176">
            <w:pPr>
              <w:pStyle w:val="TAC"/>
              <w:rPr>
                <w:rFonts w:eastAsia="SimSun"/>
                <w:sz w:val="16"/>
                <w:szCs w:val="16"/>
                <w:lang w:val="en-US" w:eastAsia="zh-CN"/>
              </w:rPr>
            </w:pPr>
            <w:r>
              <w:rPr>
                <w:rFonts w:eastAsia="SimSun" w:hint="eastAsia"/>
                <w:sz w:val="16"/>
                <w:szCs w:val="16"/>
                <w:lang w:val="en-US" w:eastAsia="zh-CN"/>
              </w:rPr>
              <w:t>RAN4 #1</w:t>
            </w:r>
            <w:r>
              <w:rPr>
                <w:rFonts w:eastAsia="SimSun"/>
                <w:sz w:val="16"/>
                <w:szCs w:val="16"/>
                <w:lang w:val="en-US" w:eastAsia="zh-CN"/>
              </w:rPr>
              <w:t>12bis</w:t>
            </w:r>
          </w:p>
        </w:tc>
        <w:tc>
          <w:tcPr>
            <w:tcW w:w="1134" w:type="dxa"/>
            <w:shd w:val="solid" w:color="FFFFFF" w:fill="auto"/>
          </w:tcPr>
          <w:p w14:paraId="3C0234AF" w14:textId="73BB0D1E" w:rsidR="00E30176" w:rsidRDefault="00E30176" w:rsidP="00E30176">
            <w:pPr>
              <w:pStyle w:val="TAC"/>
              <w:rPr>
                <w:rFonts w:eastAsia="SimSun"/>
                <w:sz w:val="16"/>
                <w:szCs w:val="16"/>
                <w:lang w:val="en-US" w:eastAsia="zh-CN"/>
              </w:rPr>
            </w:pPr>
            <w:r>
              <w:rPr>
                <w:rFonts w:eastAsia="SimSun" w:hint="eastAsia"/>
                <w:sz w:val="16"/>
                <w:szCs w:val="16"/>
                <w:lang w:val="en-US" w:eastAsia="zh-CN"/>
              </w:rPr>
              <w:t>R4-2</w:t>
            </w:r>
            <w:r>
              <w:rPr>
                <w:rFonts w:eastAsia="SimSun"/>
                <w:sz w:val="16"/>
                <w:szCs w:val="16"/>
                <w:lang w:val="en-US" w:eastAsia="zh-CN"/>
              </w:rPr>
              <w:t>416096</w:t>
            </w:r>
          </w:p>
        </w:tc>
        <w:tc>
          <w:tcPr>
            <w:tcW w:w="567" w:type="dxa"/>
            <w:shd w:val="solid" w:color="FFFFFF" w:fill="auto"/>
          </w:tcPr>
          <w:p w14:paraId="3BABF4A4" w14:textId="77777777" w:rsidR="00E30176" w:rsidRDefault="00E30176" w:rsidP="00E30176">
            <w:pPr>
              <w:pStyle w:val="TAC"/>
              <w:rPr>
                <w:sz w:val="16"/>
                <w:szCs w:val="16"/>
              </w:rPr>
            </w:pPr>
          </w:p>
        </w:tc>
        <w:tc>
          <w:tcPr>
            <w:tcW w:w="426" w:type="dxa"/>
            <w:shd w:val="solid" w:color="FFFFFF" w:fill="auto"/>
          </w:tcPr>
          <w:p w14:paraId="4ED513F7" w14:textId="77777777" w:rsidR="00E30176" w:rsidRDefault="00E30176" w:rsidP="00E30176">
            <w:pPr>
              <w:pStyle w:val="TAC"/>
              <w:rPr>
                <w:sz w:val="16"/>
                <w:szCs w:val="16"/>
              </w:rPr>
            </w:pPr>
          </w:p>
        </w:tc>
        <w:tc>
          <w:tcPr>
            <w:tcW w:w="425" w:type="dxa"/>
            <w:shd w:val="solid" w:color="FFFFFF" w:fill="auto"/>
          </w:tcPr>
          <w:p w14:paraId="5F6BC325" w14:textId="77777777" w:rsidR="00E30176" w:rsidRDefault="00E30176" w:rsidP="00E30176">
            <w:pPr>
              <w:pStyle w:val="TAC"/>
              <w:rPr>
                <w:sz w:val="16"/>
                <w:szCs w:val="16"/>
              </w:rPr>
            </w:pPr>
          </w:p>
        </w:tc>
        <w:tc>
          <w:tcPr>
            <w:tcW w:w="4678" w:type="dxa"/>
            <w:shd w:val="solid" w:color="FFFFFF" w:fill="auto"/>
          </w:tcPr>
          <w:p w14:paraId="6B75C2EF" w14:textId="1F000868" w:rsidR="00E30176" w:rsidRPr="00422570" w:rsidRDefault="00E30176" w:rsidP="00CF42FD">
            <w:pPr>
              <w:spacing w:after="60"/>
              <w:rPr>
                <w:rFonts w:eastAsia="SimSun" w:cs="Arial"/>
                <w:sz w:val="16"/>
                <w:szCs w:val="16"/>
                <w:lang w:val="en-US" w:eastAsia="zh-CN"/>
              </w:rPr>
            </w:pPr>
            <w:r w:rsidRPr="00A04033">
              <w:rPr>
                <w:rFonts w:eastAsia="SimSun" w:cs="Arial"/>
                <w:sz w:val="16"/>
                <w:szCs w:val="16"/>
                <w:lang w:val="en-US" w:eastAsia="zh-CN"/>
              </w:rPr>
              <w:t>(</w:t>
            </w:r>
            <w:r w:rsidRPr="00422570">
              <w:rPr>
                <w:rFonts w:ascii="Arial" w:eastAsia="SimSun" w:hAnsi="Arial" w:cs="Arial"/>
                <w:sz w:val="16"/>
                <w:szCs w:val="16"/>
                <w:lang w:val="en-US" w:eastAsia="zh-CN"/>
              </w:rPr>
              <w:t xml:space="preserve">1)  </w:t>
            </w:r>
            <w:r w:rsidR="00C97F3E" w:rsidRPr="00422570">
              <w:rPr>
                <w:rFonts w:ascii="Arial" w:eastAsia="SimSun" w:hAnsi="Arial" w:cs="Arial"/>
                <w:sz w:val="16"/>
                <w:szCs w:val="16"/>
                <w:lang w:val="en-US" w:eastAsia="zh-CN"/>
              </w:rPr>
              <w:t>R4-2414961</w:t>
            </w:r>
            <w:r w:rsidR="00422570" w:rsidRPr="00422570">
              <w:rPr>
                <w:rFonts w:ascii="Arial" w:eastAsia="SimSun" w:hAnsi="Arial" w:cs="Arial"/>
                <w:sz w:val="16"/>
                <w:szCs w:val="16"/>
                <w:lang w:val="en-US" w:eastAsia="zh-CN"/>
              </w:rPr>
              <w:t>,</w:t>
            </w:r>
            <w:r w:rsidR="00C97F3E" w:rsidRPr="00422570">
              <w:rPr>
                <w:rFonts w:ascii="Arial" w:eastAsia="SimSun" w:hAnsi="Arial" w:cs="Arial"/>
                <w:sz w:val="16"/>
                <w:szCs w:val="16"/>
                <w:lang w:val="en-US" w:eastAsia="zh-CN"/>
              </w:rPr>
              <w:t xml:space="preserve"> TP for TR 38.719-03-01 CA_n25-n29-n77, </w:t>
            </w:r>
            <w:r w:rsidR="00C97F3E" w:rsidRPr="00CF42FD">
              <w:rPr>
                <w:rFonts w:ascii="Arial" w:eastAsia="SimSun" w:hAnsi="Arial" w:cs="Arial"/>
                <w:sz w:val="16"/>
                <w:szCs w:val="16"/>
                <w:lang w:val="en-US" w:eastAsia="zh-CN"/>
              </w:rPr>
              <w:t>Samsung, TELUS, Bell Mobility</w:t>
            </w:r>
          </w:p>
          <w:p w14:paraId="6ADD3E40" w14:textId="3BA461A0" w:rsidR="00C97F3E" w:rsidRDefault="00C97F3E" w:rsidP="00CF42FD">
            <w:pPr>
              <w:spacing w:after="60"/>
              <w:rPr>
                <w:rFonts w:eastAsia="SimSun" w:cs="Arial"/>
                <w:sz w:val="16"/>
                <w:szCs w:val="16"/>
                <w:lang w:val="en-US" w:eastAsia="zh-CN"/>
              </w:rPr>
            </w:pPr>
            <w:r w:rsidRPr="00422570">
              <w:rPr>
                <w:rFonts w:ascii="Arial" w:eastAsia="SimSun" w:hAnsi="Arial" w:cs="Arial"/>
                <w:sz w:val="16"/>
                <w:szCs w:val="16"/>
                <w:lang w:val="en-US" w:eastAsia="zh-CN"/>
              </w:rPr>
              <w:t xml:space="preserve">(2)  </w:t>
            </w:r>
            <w:r w:rsidR="00422570" w:rsidRPr="00422570">
              <w:rPr>
                <w:rFonts w:ascii="Arial" w:eastAsia="SimSun" w:hAnsi="Arial" w:cs="Arial"/>
                <w:sz w:val="16"/>
                <w:szCs w:val="16"/>
                <w:lang w:val="en-US" w:eastAsia="zh-CN"/>
              </w:rPr>
              <w:t>R4-2414972, TP to TR 38.719-03-01 to add CA_n1A-n75A-n78A</w:t>
            </w:r>
            <w:r w:rsidR="00422570">
              <w:rPr>
                <w:rFonts w:ascii="Arial" w:eastAsia="SimSun" w:hAnsi="Arial" w:cs="Arial"/>
                <w:sz w:val="16"/>
                <w:szCs w:val="16"/>
                <w:lang w:val="en-US" w:eastAsia="zh-CN"/>
              </w:rPr>
              <w:t xml:space="preserve">, </w:t>
            </w:r>
            <w:r w:rsidR="00422570" w:rsidRPr="00CF42FD">
              <w:rPr>
                <w:rFonts w:ascii="Arial" w:eastAsia="SimSun" w:hAnsi="Arial" w:cs="Arial"/>
                <w:sz w:val="16"/>
                <w:szCs w:val="16"/>
                <w:lang w:val="en-US" w:eastAsia="zh-CN"/>
              </w:rPr>
              <w:t>Huawei, Hisilicon, Deutsche Telekom</w:t>
            </w:r>
          </w:p>
          <w:p w14:paraId="18280705" w14:textId="29FC4911" w:rsidR="00422570" w:rsidRDefault="00422570" w:rsidP="00CF42FD">
            <w:pPr>
              <w:spacing w:after="60"/>
              <w:rPr>
                <w:rFonts w:eastAsia="SimSun" w:cs="Arial"/>
                <w:sz w:val="16"/>
                <w:szCs w:val="16"/>
                <w:lang w:val="en-US" w:eastAsia="zh-CN"/>
              </w:rPr>
            </w:pPr>
            <w:r>
              <w:rPr>
                <w:rFonts w:ascii="Arial" w:eastAsia="SimSun" w:hAnsi="Arial" w:cs="Arial"/>
                <w:sz w:val="16"/>
                <w:szCs w:val="16"/>
                <w:lang w:val="en-US" w:eastAsia="zh-CN"/>
              </w:rPr>
              <w:t xml:space="preserve">(3)  </w:t>
            </w:r>
            <w:r w:rsidR="00CA67F5" w:rsidRPr="00CA67F5">
              <w:rPr>
                <w:rFonts w:ascii="Arial" w:eastAsia="SimSun" w:hAnsi="Arial" w:cs="Arial"/>
                <w:sz w:val="16"/>
                <w:szCs w:val="16"/>
                <w:lang w:val="en-US" w:eastAsia="zh-CN"/>
              </w:rPr>
              <w:t>R4-2415400 TP to TR 38.719-03-01 CA_n1-n28-n40</w:t>
            </w:r>
            <w:r w:rsidR="00CA67F5">
              <w:rPr>
                <w:rFonts w:ascii="Arial" w:eastAsia="SimSun" w:hAnsi="Arial" w:cs="Arial"/>
                <w:sz w:val="16"/>
                <w:szCs w:val="16"/>
                <w:lang w:val="en-US" w:eastAsia="zh-CN"/>
              </w:rPr>
              <w:t xml:space="preserve">, </w:t>
            </w:r>
            <w:r w:rsidR="00CA67F5" w:rsidRPr="00CF42FD">
              <w:rPr>
                <w:rFonts w:ascii="Arial" w:eastAsia="SimSun" w:hAnsi="Arial" w:cs="Arial"/>
                <w:sz w:val="16"/>
                <w:szCs w:val="16"/>
                <w:lang w:val="en-US" w:eastAsia="zh-CN"/>
              </w:rPr>
              <w:t>Nokia, STC</w:t>
            </w:r>
          </w:p>
          <w:p w14:paraId="226F0538" w14:textId="58A660A1" w:rsidR="00422570" w:rsidRDefault="00CA67F5" w:rsidP="00CF42FD">
            <w:pPr>
              <w:spacing w:after="60"/>
              <w:rPr>
                <w:rFonts w:eastAsia="SimSun"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4)  </w:t>
            </w:r>
            <w:r w:rsidR="005A6A3F" w:rsidRPr="005A6A3F">
              <w:rPr>
                <w:rFonts w:ascii="Arial" w:eastAsia="SimSun" w:hAnsi="Arial" w:cs="Arial"/>
                <w:sz w:val="16"/>
                <w:szCs w:val="16"/>
                <w:lang w:val="en-US" w:eastAsia="zh-CN"/>
              </w:rPr>
              <w:t>R4-2415404 TP to TR 38.719-03-01 CA_n1-n20-n71</w:t>
            </w:r>
            <w:r w:rsidR="005A6A3F">
              <w:rPr>
                <w:rFonts w:ascii="Arial" w:eastAsia="SimSun" w:hAnsi="Arial" w:cs="Arial" w:hint="eastAsia"/>
                <w:sz w:val="16"/>
                <w:szCs w:val="16"/>
                <w:lang w:val="en-US" w:eastAsia="zh-CN"/>
              </w:rPr>
              <w:t>,</w:t>
            </w:r>
            <w:r w:rsidR="005A6A3F">
              <w:rPr>
                <w:rFonts w:ascii="Arial" w:eastAsia="SimSun" w:hAnsi="Arial" w:cs="Arial"/>
                <w:sz w:val="16"/>
                <w:szCs w:val="16"/>
                <w:lang w:val="en-US" w:eastAsia="zh-CN"/>
              </w:rPr>
              <w:t xml:space="preserve"> </w:t>
            </w:r>
            <w:r w:rsidR="005A6A3F" w:rsidRPr="00CF42FD">
              <w:rPr>
                <w:rFonts w:ascii="Arial" w:eastAsia="SimSun" w:hAnsi="Arial" w:cs="Arial"/>
                <w:sz w:val="16"/>
                <w:szCs w:val="16"/>
                <w:lang w:val="en-US" w:eastAsia="zh-CN"/>
              </w:rPr>
              <w:t>Nokia, Mobily</w:t>
            </w:r>
          </w:p>
          <w:p w14:paraId="5AF8BA06" w14:textId="77777777" w:rsidR="008F4D94" w:rsidRDefault="008F4D94" w:rsidP="008F4D94">
            <w:pPr>
              <w:spacing w:after="60"/>
              <w:rPr>
                <w:rFonts w:eastAsia="SimSun" w:cs="Arial"/>
                <w:sz w:val="16"/>
                <w:szCs w:val="16"/>
                <w:lang w:val="en-US" w:eastAsia="zh-CN"/>
              </w:rPr>
            </w:pPr>
            <w:r w:rsidRPr="00190399">
              <w:rPr>
                <w:rFonts w:ascii="Arial" w:eastAsia="SimSun" w:hAnsi="Arial" w:cs="Arial" w:hint="eastAsia"/>
                <w:sz w:val="16"/>
                <w:szCs w:val="16"/>
                <w:lang w:val="en-US" w:eastAsia="zh-CN"/>
              </w:rPr>
              <w:t>(</w:t>
            </w:r>
            <w:r w:rsidRPr="00190399">
              <w:rPr>
                <w:rFonts w:ascii="Arial" w:eastAsia="SimSun" w:hAnsi="Arial" w:cs="Arial"/>
                <w:sz w:val="16"/>
                <w:szCs w:val="16"/>
                <w:lang w:val="en-US" w:eastAsia="zh-CN"/>
              </w:rPr>
              <w:t>5)  R4-2415406, TP to TR 38.719-03-01 CA_n1-n20-n78</w:t>
            </w:r>
            <w:r w:rsidRPr="00190399">
              <w:rPr>
                <w:rFonts w:ascii="Arial" w:eastAsia="SimSun" w:hAnsi="Arial" w:cs="Arial" w:hint="eastAsia"/>
                <w:sz w:val="16"/>
                <w:szCs w:val="16"/>
                <w:lang w:val="en-US" w:eastAsia="zh-CN"/>
              </w:rPr>
              <w:t>,</w:t>
            </w:r>
            <w:r w:rsidRPr="00190399">
              <w:rPr>
                <w:rFonts w:ascii="Arial" w:eastAsia="SimSun" w:hAnsi="Arial" w:cs="Arial"/>
                <w:sz w:val="16"/>
                <w:szCs w:val="16"/>
                <w:lang w:val="en-US" w:eastAsia="zh-CN"/>
              </w:rPr>
              <w:t xml:space="preserve"> Nokia, Mobily</w:t>
            </w:r>
          </w:p>
          <w:p w14:paraId="1305614F"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6)  R4-2415408, </w:t>
            </w:r>
            <w:r w:rsidRPr="00202D00">
              <w:rPr>
                <w:rFonts w:ascii="Arial" w:eastAsia="SimSun" w:hAnsi="Arial" w:cs="Arial"/>
                <w:sz w:val="16"/>
                <w:szCs w:val="16"/>
                <w:lang w:val="en-US" w:eastAsia="zh-CN"/>
              </w:rPr>
              <w:t>TP to TR 38.719-03-01 CA_n20-n41-n71</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5072C11B" w14:textId="77777777" w:rsidR="008F4D94" w:rsidRPr="00F85C82"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7)  R4-2415409, </w:t>
            </w:r>
            <w:r w:rsidRPr="00202D00">
              <w:rPr>
                <w:rFonts w:ascii="Arial" w:eastAsia="SimSun" w:hAnsi="Arial" w:cs="Arial"/>
                <w:sz w:val="16"/>
                <w:szCs w:val="16"/>
                <w:lang w:val="en-US" w:eastAsia="zh-CN"/>
              </w:rPr>
              <w:t>TP to TR 38.719-03-01 CA_n20-n41-n77</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5D67057E" w14:textId="77777777" w:rsidR="008F4D94" w:rsidRPr="00F66FBB"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8)  R4-2415410, </w:t>
            </w:r>
            <w:r w:rsidRPr="00202D00">
              <w:rPr>
                <w:rFonts w:ascii="Arial" w:eastAsia="SimSun" w:hAnsi="Arial" w:cs="Arial"/>
                <w:sz w:val="16"/>
                <w:szCs w:val="16"/>
                <w:lang w:val="en-US" w:eastAsia="zh-CN"/>
              </w:rPr>
              <w:t>TP to TR 38.719-03-01 CA_n20-n41-n78</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544AA710"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9)  R4-2415411, </w:t>
            </w:r>
            <w:r w:rsidRPr="00202D00">
              <w:rPr>
                <w:rFonts w:ascii="Arial" w:eastAsia="SimSun" w:hAnsi="Arial" w:cs="Arial"/>
                <w:sz w:val="16"/>
                <w:szCs w:val="16"/>
                <w:lang w:val="en-US" w:eastAsia="zh-CN"/>
              </w:rPr>
              <w:t>TP to TR 38.719-03-01 CA_n20-n71-n78</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4EF7E70E"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10)  R4-2415413, </w:t>
            </w:r>
            <w:r w:rsidRPr="000B5ADC">
              <w:rPr>
                <w:rFonts w:ascii="Arial" w:eastAsia="SimSun" w:hAnsi="Arial" w:cs="Arial"/>
                <w:sz w:val="16"/>
                <w:szCs w:val="16"/>
                <w:lang w:val="en-US" w:eastAsia="zh-CN"/>
              </w:rPr>
              <w:t>TP to TR 38.719-03-01 CA_n3-n20-n71</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1767E08D"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11)  R4-2415414, </w:t>
            </w:r>
            <w:r w:rsidRPr="000B5ADC">
              <w:rPr>
                <w:rFonts w:ascii="Arial" w:eastAsia="SimSun" w:hAnsi="Arial" w:cs="Arial"/>
                <w:sz w:val="16"/>
                <w:szCs w:val="16"/>
                <w:lang w:val="en-US" w:eastAsia="zh-CN"/>
              </w:rPr>
              <w:t>TP to TR 38.719-03-01 CA_n3-n20-n77</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071E3A3F"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12)  R4-2415419, </w:t>
            </w:r>
            <w:r w:rsidRPr="000B5ADC">
              <w:rPr>
                <w:rFonts w:ascii="Arial" w:eastAsia="SimSun" w:hAnsi="Arial" w:cs="Arial"/>
                <w:sz w:val="16"/>
                <w:szCs w:val="16"/>
                <w:lang w:val="en-US" w:eastAsia="zh-CN"/>
              </w:rPr>
              <w:t>TP to TR 38.719-03-01 CA_n1-n3-n71</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2DAD3F21"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13)  R4-2415420, </w:t>
            </w:r>
            <w:r w:rsidRPr="000B5ADC">
              <w:rPr>
                <w:rFonts w:ascii="Arial" w:eastAsia="SimSun" w:hAnsi="Arial" w:cs="Arial"/>
                <w:sz w:val="16"/>
                <w:szCs w:val="16"/>
                <w:lang w:val="en-US" w:eastAsia="zh-CN"/>
              </w:rPr>
              <w:t>TP to TR 38.719-03-01 CA_n1-n3-n8</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6A5BB053"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14)  R4-2415421, </w:t>
            </w:r>
            <w:r w:rsidRPr="000B5ADC">
              <w:rPr>
                <w:rFonts w:ascii="Arial" w:eastAsia="SimSun" w:hAnsi="Arial" w:cs="Arial"/>
                <w:sz w:val="16"/>
                <w:szCs w:val="16"/>
                <w:lang w:val="en-US" w:eastAsia="zh-CN"/>
              </w:rPr>
              <w:t>TP to TR 38.719-03-01 CA_n1-n41-n71</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5A884A1A"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15)  R4-2415424, </w:t>
            </w:r>
            <w:r w:rsidRPr="000B5ADC">
              <w:rPr>
                <w:rFonts w:ascii="Arial" w:eastAsia="SimSun" w:hAnsi="Arial" w:cs="Arial"/>
                <w:sz w:val="16"/>
                <w:szCs w:val="16"/>
                <w:lang w:val="en-US" w:eastAsia="zh-CN"/>
              </w:rPr>
              <w:t>TP to TR 38.719-03-01 CA_n1-n8-n41</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398F9B24"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16)  R4-2415426, </w:t>
            </w:r>
            <w:r w:rsidRPr="000B5ADC">
              <w:rPr>
                <w:rFonts w:ascii="Arial" w:eastAsia="SimSun" w:hAnsi="Arial" w:cs="Arial"/>
                <w:sz w:val="16"/>
                <w:szCs w:val="16"/>
                <w:lang w:val="en-US" w:eastAsia="zh-CN"/>
              </w:rPr>
              <w:t>TP to TR 38.719-03-01 CA_n3-n41-n71</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 Mobily</w:t>
            </w:r>
          </w:p>
          <w:p w14:paraId="553F89CC"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17)  R4-2416219, </w:t>
            </w:r>
            <w:r w:rsidRPr="000B5ADC">
              <w:rPr>
                <w:rFonts w:ascii="Arial" w:eastAsia="SimSun" w:hAnsi="Arial" w:cs="Arial"/>
                <w:sz w:val="16"/>
                <w:szCs w:val="16"/>
                <w:lang w:val="en-US" w:eastAsia="zh-CN"/>
              </w:rPr>
              <w:t>TP for 38.719-03-01 to add CA_n1A-n7A-n20A</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Ericsson, BT plc</w:t>
            </w:r>
          </w:p>
          <w:p w14:paraId="01962929"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18)  R4-2417132, </w:t>
            </w:r>
            <w:r w:rsidRPr="000B5ADC">
              <w:rPr>
                <w:rFonts w:ascii="Arial" w:eastAsia="SimSun" w:hAnsi="Arial" w:cs="Arial"/>
                <w:sz w:val="16"/>
                <w:szCs w:val="16"/>
                <w:lang w:val="en-US" w:eastAsia="zh-CN"/>
              </w:rPr>
              <w:t>TP to TR 38.719-03-01 include CA_n1A-n3A-n75A</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Huawei, Hisilicon, Deutsche Telekom</w:t>
            </w:r>
          </w:p>
          <w:p w14:paraId="78B5B965"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19)  R4-2417133, </w:t>
            </w:r>
            <w:r w:rsidRPr="000B5ADC">
              <w:rPr>
                <w:rFonts w:ascii="Arial" w:eastAsia="SimSun" w:hAnsi="Arial" w:cs="Arial"/>
                <w:sz w:val="16"/>
                <w:szCs w:val="16"/>
                <w:lang w:val="en-US" w:eastAsia="zh-CN"/>
              </w:rPr>
              <w:t>TP to TR 38.719-03-01 include CA_n1A-n7A-n78A</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Huawei, Hisilicon, Deutsche Telekom</w:t>
            </w:r>
          </w:p>
          <w:p w14:paraId="6E965E09"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20)  R4-2417134, </w:t>
            </w:r>
            <w:r w:rsidRPr="000B5ADC">
              <w:rPr>
                <w:rFonts w:ascii="Arial" w:eastAsia="SimSun" w:hAnsi="Arial" w:cs="Arial"/>
                <w:sz w:val="16"/>
                <w:szCs w:val="16"/>
                <w:lang w:val="en-US" w:eastAsia="zh-CN"/>
              </w:rPr>
              <w:t>TP for TR 38.719-03-01 CA_n7-n25-n29</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Samsung, TELUS, Bell Mobility</w:t>
            </w:r>
            <w:r w:rsidRPr="00F85C82">
              <w:rPr>
                <w:rFonts w:ascii="Arial" w:eastAsia="SimSun" w:hAnsi="Arial" w:cs="Arial" w:hint="eastAsia"/>
                <w:sz w:val="16"/>
                <w:szCs w:val="16"/>
                <w:lang w:val="en-US" w:eastAsia="zh-CN"/>
              </w:rPr>
              <w:t>,</w:t>
            </w:r>
            <w:r w:rsidRPr="00F85C82">
              <w:rPr>
                <w:rFonts w:ascii="Arial" w:eastAsia="SimSun" w:hAnsi="Arial" w:cs="Arial"/>
                <w:sz w:val="16"/>
                <w:szCs w:val="16"/>
                <w:lang w:val="en-US" w:eastAsia="zh-CN"/>
              </w:rPr>
              <w:t xml:space="preserve"> Qualcomm, Skyworks</w:t>
            </w:r>
          </w:p>
          <w:p w14:paraId="19A27EE0"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21)  R4-2417135, </w:t>
            </w:r>
            <w:r w:rsidRPr="000B5ADC">
              <w:rPr>
                <w:rFonts w:ascii="Arial" w:eastAsia="SimSun" w:hAnsi="Arial" w:cs="Arial"/>
                <w:sz w:val="16"/>
                <w:szCs w:val="16"/>
                <w:lang w:val="en-US" w:eastAsia="zh-CN"/>
              </w:rPr>
              <w:t>TP for TR 38.719-03-01 CA_n7-n29-n66</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Samsung, TELUS, Bell Mobility</w:t>
            </w:r>
          </w:p>
          <w:p w14:paraId="09EA17BE"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22)  R4-2417136, </w:t>
            </w:r>
            <w:r w:rsidRPr="000B5ADC">
              <w:rPr>
                <w:rFonts w:ascii="Arial" w:eastAsia="SimSun" w:hAnsi="Arial" w:cs="Arial"/>
                <w:sz w:val="16"/>
                <w:szCs w:val="16"/>
                <w:lang w:val="en-US" w:eastAsia="zh-CN"/>
              </w:rPr>
              <w:t>TP for TR 38.719-03-01 CA_n7-n29-n77</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Samsung, TELUS, Bell Mobility</w:t>
            </w:r>
          </w:p>
          <w:p w14:paraId="749D889F"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23)  R4-2417154, </w:t>
            </w:r>
            <w:r w:rsidRPr="000B5ADC">
              <w:rPr>
                <w:rFonts w:ascii="Arial" w:eastAsia="SimSun" w:hAnsi="Arial" w:cs="Arial"/>
                <w:sz w:val="16"/>
                <w:szCs w:val="16"/>
                <w:lang w:val="en-US" w:eastAsia="zh-CN"/>
              </w:rPr>
              <w:t>TP for TR38.719-03-01_3DL_2UL CA_n3A-n40A-n79A</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ZTE</w:t>
            </w:r>
            <w:r w:rsidRPr="00F85C82">
              <w:rPr>
                <w:rFonts w:ascii="Arial" w:eastAsia="SimSun" w:hAnsi="Arial" w:cs="Arial" w:hint="eastAsia"/>
                <w:sz w:val="16"/>
                <w:szCs w:val="16"/>
                <w:lang w:val="en-US" w:eastAsia="zh-CN"/>
              </w:rPr>
              <w:t xml:space="preserve"> Corporation, Sanechips</w:t>
            </w:r>
          </w:p>
          <w:p w14:paraId="5A8F293B"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24)  R4-2417137, </w:t>
            </w:r>
            <w:r w:rsidRPr="00190399">
              <w:rPr>
                <w:rFonts w:ascii="Arial" w:eastAsia="SimSun" w:hAnsi="Arial" w:cs="Arial"/>
                <w:sz w:val="16"/>
                <w:szCs w:val="16"/>
                <w:lang w:val="en-US" w:eastAsia="zh-CN"/>
              </w:rPr>
              <w:t>Corrections of TR 38.719-03-01, Nokia</w:t>
            </w:r>
          </w:p>
          <w:p w14:paraId="412DA4CF"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25)  </w:t>
            </w:r>
            <w:r w:rsidRPr="006470F5">
              <w:rPr>
                <w:rFonts w:ascii="Arial" w:eastAsia="SimSun" w:hAnsi="Arial" w:cs="Arial"/>
                <w:sz w:val="16"/>
                <w:szCs w:val="16"/>
                <w:lang w:val="en-US" w:eastAsia="zh-CN"/>
              </w:rPr>
              <w:t>R4-2417138</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CA_n3-n7-n77</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190399">
              <w:rPr>
                <w:rFonts w:ascii="Arial" w:eastAsia="SimSun" w:hAnsi="Arial" w:cs="Arial"/>
                <w:sz w:val="16"/>
                <w:szCs w:val="16"/>
                <w:lang w:val="en-US" w:eastAsia="zh-CN"/>
              </w:rPr>
              <w:t>Nokia, BT plc</w:t>
            </w:r>
          </w:p>
          <w:p w14:paraId="0F187404"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26)  R4-2417154, </w:t>
            </w:r>
            <w:r w:rsidRPr="000B5ADC">
              <w:rPr>
                <w:rFonts w:ascii="Arial" w:eastAsia="SimSun" w:hAnsi="Arial" w:cs="Arial"/>
                <w:sz w:val="16"/>
                <w:szCs w:val="16"/>
                <w:lang w:val="en-US" w:eastAsia="zh-CN"/>
              </w:rPr>
              <w:t>TP for TR38.719-03-01_3DL_2UL CA_n3A-n40A-n79A</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ZTE</w:t>
            </w:r>
            <w:r w:rsidRPr="00F85C82">
              <w:rPr>
                <w:rFonts w:ascii="Arial" w:eastAsia="SimSun" w:hAnsi="Arial" w:cs="Arial" w:hint="eastAsia"/>
                <w:sz w:val="16"/>
                <w:szCs w:val="16"/>
                <w:lang w:val="en-US" w:eastAsia="zh-CN"/>
              </w:rPr>
              <w:t xml:space="preserve"> Corporation, Sanechips</w:t>
            </w:r>
          </w:p>
          <w:p w14:paraId="382776A0"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27)  R4-2417140, </w:t>
            </w:r>
            <w:r w:rsidRPr="006470F5">
              <w:rPr>
                <w:rFonts w:ascii="Arial" w:eastAsia="SimSun" w:hAnsi="Arial" w:cs="Arial"/>
                <w:sz w:val="16"/>
                <w:szCs w:val="16"/>
                <w:lang w:val="en-US" w:eastAsia="zh-CN"/>
              </w:rPr>
              <w:t>TP to TR 38.719-03-01 CA_n1-n20-n41</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BT plc</w:t>
            </w:r>
          </w:p>
          <w:p w14:paraId="5CFEA24D"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28)  </w:t>
            </w:r>
            <w:r w:rsidRPr="006470F5">
              <w:rPr>
                <w:rFonts w:ascii="Arial" w:eastAsia="SimSun" w:hAnsi="Arial" w:cs="Arial"/>
                <w:sz w:val="16"/>
                <w:szCs w:val="16"/>
                <w:lang w:val="en-US" w:eastAsia="zh-CN"/>
              </w:rPr>
              <w:t>R4-2417141</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CA_n1-n20-n77</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2FA55D6F"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29)  </w:t>
            </w:r>
            <w:r w:rsidRPr="006470F5">
              <w:rPr>
                <w:rFonts w:ascii="Arial" w:eastAsia="SimSun" w:hAnsi="Arial" w:cs="Arial"/>
                <w:sz w:val="16"/>
                <w:szCs w:val="16"/>
                <w:lang w:val="en-US" w:eastAsia="zh-CN"/>
              </w:rPr>
              <w:t>R4-2417142</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CA_n1-n71-n77</w:t>
            </w:r>
            <w:r>
              <w:rPr>
                <w:rFonts w:ascii="Arial" w:eastAsia="SimSun" w:hAnsi="Arial" w:cs="Arial"/>
                <w:sz w:val="16"/>
                <w:szCs w:val="16"/>
                <w:lang w:val="en-US" w:eastAsia="zh-CN"/>
              </w:rPr>
              <w:t>,</w:t>
            </w:r>
            <w:r w:rsidRPr="00A5687E">
              <w:rPr>
                <w:rFonts w:ascii="Arial" w:eastAsia="SimSun" w:hAnsi="Arial" w:cs="Arial"/>
                <w:sz w:val="16"/>
                <w:szCs w:val="16"/>
                <w:lang w:val="en-US" w:eastAsia="zh-CN"/>
              </w:rPr>
              <w:t xml:space="preserve"> Nokia, Mobily</w:t>
            </w:r>
          </w:p>
          <w:p w14:paraId="75FE2FA8"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30)  </w:t>
            </w:r>
            <w:r w:rsidRPr="006470F5">
              <w:rPr>
                <w:rFonts w:ascii="Arial" w:eastAsia="SimSun" w:hAnsi="Arial" w:cs="Arial"/>
                <w:sz w:val="16"/>
                <w:szCs w:val="16"/>
                <w:lang w:val="en-US" w:eastAsia="zh-CN"/>
              </w:rPr>
              <w:t>R4-2417143</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CA_n3-n20-n41</w:t>
            </w:r>
            <w:r>
              <w:rPr>
                <w:rFonts w:ascii="Arial" w:eastAsia="SimSun" w:hAnsi="Arial" w:cs="Arial"/>
                <w:sz w:val="16"/>
                <w:szCs w:val="16"/>
                <w:lang w:val="en-US" w:eastAsia="zh-CN"/>
              </w:rPr>
              <w:t>,</w:t>
            </w:r>
            <w:r w:rsidRPr="00A5687E">
              <w:rPr>
                <w:rFonts w:ascii="Arial" w:eastAsia="SimSun" w:hAnsi="Arial" w:cs="Arial"/>
                <w:sz w:val="16"/>
                <w:szCs w:val="16"/>
                <w:lang w:val="en-US" w:eastAsia="zh-CN"/>
              </w:rPr>
              <w:t xml:space="preserve"> Nokia, Mobily</w:t>
            </w:r>
          </w:p>
          <w:p w14:paraId="3377330C"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31)  </w:t>
            </w:r>
            <w:r w:rsidRPr="006470F5">
              <w:rPr>
                <w:rFonts w:ascii="Arial" w:eastAsia="SimSun" w:hAnsi="Arial" w:cs="Arial"/>
                <w:sz w:val="16"/>
                <w:szCs w:val="16"/>
                <w:lang w:val="en-US" w:eastAsia="zh-CN"/>
              </w:rPr>
              <w:t>R4-2417144</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CA_n3-n71-n77</w:t>
            </w:r>
            <w:r>
              <w:rPr>
                <w:rFonts w:ascii="Arial" w:eastAsia="SimSun" w:hAnsi="Arial" w:cs="Arial"/>
                <w:sz w:val="16"/>
                <w:szCs w:val="16"/>
                <w:lang w:val="en-US" w:eastAsia="zh-CN"/>
              </w:rPr>
              <w:t>,</w:t>
            </w:r>
            <w:r w:rsidRPr="00A5687E">
              <w:rPr>
                <w:rFonts w:ascii="Arial" w:eastAsia="SimSun" w:hAnsi="Arial" w:cs="Arial"/>
                <w:sz w:val="16"/>
                <w:szCs w:val="16"/>
                <w:lang w:val="en-US" w:eastAsia="zh-CN"/>
              </w:rPr>
              <w:t xml:space="preserve"> Nokia, Mobily</w:t>
            </w:r>
          </w:p>
          <w:p w14:paraId="7EEE264D"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32)  </w:t>
            </w:r>
            <w:r w:rsidRPr="006470F5">
              <w:rPr>
                <w:rFonts w:ascii="Arial" w:eastAsia="SimSun" w:hAnsi="Arial" w:cs="Arial"/>
                <w:sz w:val="16"/>
                <w:szCs w:val="16"/>
                <w:lang w:val="en-US" w:eastAsia="zh-CN"/>
              </w:rPr>
              <w:t>R4-2417145 TP to TR 38.719-03-01 CA_n1-n41-n78 w ULCA</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w:t>
            </w:r>
            <w:r w:rsidRPr="00190399">
              <w:rPr>
                <w:rFonts w:ascii="Arial" w:eastAsia="SimSun" w:hAnsi="Arial" w:cs="Arial"/>
                <w:sz w:val="16"/>
                <w:szCs w:val="16"/>
                <w:lang w:val="en-US" w:eastAsia="zh-CN"/>
              </w:rPr>
              <w:t>Nokia, Etisalat UAE</w:t>
            </w:r>
          </w:p>
          <w:p w14:paraId="11405B1A"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33)  </w:t>
            </w:r>
            <w:r w:rsidRPr="006470F5">
              <w:rPr>
                <w:rFonts w:ascii="Arial" w:eastAsia="SimSun" w:hAnsi="Arial" w:cs="Arial"/>
                <w:sz w:val="16"/>
                <w:szCs w:val="16"/>
                <w:lang w:val="en-US" w:eastAsia="zh-CN"/>
              </w:rPr>
              <w:t>R4-2417146</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CA_n1-n71-n78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6CF3A320"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34)  </w:t>
            </w:r>
            <w:r w:rsidRPr="006470F5">
              <w:rPr>
                <w:rFonts w:ascii="Arial" w:eastAsia="SimSun" w:hAnsi="Arial" w:cs="Arial"/>
                <w:sz w:val="16"/>
                <w:szCs w:val="16"/>
                <w:lang w:val="en-US" w:eastAsia="zh-CN"/>
              </w:rPr>
              <w:t>R4-2417147</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CA_n1-n8-n78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59C5E2AF"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35)  </w:t>
            </w:r>
            <w:r w:rsidRPr="006470F5">
              <w:rPr>
                <w:rFonts w:ascii="Arial" w:eastAsia="SimSun" w:hAnsi="Arial" w:cs="Arial"/>
                <w:sz w:val="16"/>
                <w:szCs w:val="16"/>
                <w:lang w:val="en-US" w:eastAsia="zh-CN"/>
              </w:rPr>
              <w:t>R4-2417148</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CA_n3-n41-n78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17962852"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36)  </w:t>
            </w:r>
            <w:r w:rsidRPr="006470F5">
              <w:rPr>
                <w:rFonts w:ascii="Arial" w:eastAsia="SimSun" w:hAnsi="Arial" w:cs="Arial"/>
                <w:sz w:val="16"/>
                <w:szCs w:val="16"/>
                <w:lang w:val="en-US" w:eastAsia="zh-CN"/>
              </w:rPr>
              <w:t>R4-2417149</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CA_n3-n71-n78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769595F9"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37)  </w:t>
            </w:r>
            <w:r w:rsidRPr="006470F5">
              <w:rPr>
                <w:rFonts w:ascii="Arial" w:eastAsia="SimSun" w:hAnsi="Arial" w:cs="Arial"/>
                <w:sz w:val="16"/>
                <w:szCs w:val="16"/>
                <w:lang w:val="en-US" w:eastAsia="zh-CN"/>
              </w:rPr>
              <w:t>R4-2417150</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CA_n3-n8-n78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63A75689" w14:textId="77777777" w:rsidR="008F4D94" w:rsidRPr="007C1221" w:rsidRDefault="008F4D94" w:rsidP="008F4D94">
            <w:pPr>
              <w:spacing w:after="60"/>
              <w:rPr>
                <w:rFonts w:eastAsia="SimSun"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38)  </w:t>
            </w:r>
            <w:r w:rsidRPr="006470F5">
              <w:rPr>
                <w:rFonts w:ascii="Arial" w:eastAsia="SimSun" w:hAnsi="Arial" w:cs="Arial"/>
                <w:sz w:val="16"/>
                <w:szCs w:val="16"/>
                <w:lang w:val="en-US" w:eastAsia="zh-CN"/>
              </w:rPr>
              <w:t>R4-2417151</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CA_n41-n71-n78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25AFA0F6" w14:textId="77777777" w:rsidR="008F4D94" w:rsidRDefault="008F4D94" w:rsidP="008F4D94">
            <w:pPr>
              <w:spacing w:after="60"/>
              <w:rPr>
                <w:rFonts w:eastAsia="SimSun"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40)  </w:t>
            </w:r>
            <w:r w:rsidRPr="006470F5">
              <w:rPr>
                <w:rFonts w:ascii="Arial" w:eastAsia="SimSun" w:hAnsi="Arial" w:cs="Arial"/>
                <w:sz w:val="16"/>
                <w:szCs w:val="16"/>
                <w:lang w:val="en-US" w:eastAsia="zh-CN"/>
              </w:rPr>
              <w:t>R4-2417152</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CA_n8-n41-n78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442A492B" w14:textId="4BB6B50B" w:rsidR="00C97F3E" w:rsidRPr="00C97F3E" w:rsidRDefault="008F4D94" w:rsidP="00CF42FD">
            <w:pPr>
              <w:spacing w:after="60"/>
              <w:rPr>
                <w:rFonts w:eastAsia="SimSun"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41)  </w:t>
            </w:r>
            <w:r w:rsidRPr="00607DAE">
              <w:rPr>
                <w:rFonts w:ascii="Arial" w:eastAsia="SimSun" w:hAnsi="Arial" w:cs="Arial"/>
                <w:sz w:val="16"/>
                <w:szCs w:val="16"/>
                <w:lang w:val="en-US" w:eastAsia="zh-CN"/>
              </w:rPr>
              <w:t>R4-2417153</w:t>
            </w:r>
            <w:r>
              <w:rPr>
                <w:rFonts w:ascii="Arial" w:eastAsia="SimSun" w:hAnsi="Arial" w:cs="Arial"/>
                <w:sz w:val="16"/>
                <w:szCs w:val="16"/>
                <w:lang w:val="en-US" w:eastAsia="zh-CN"/>
              </w:rPr>
              <w:t>,</w:t>
            </w:r>
            <w:r w:rsidRPr="00607DAE">
              <w:rPr>
                <w:rFonts w:ascii="Arial" w:eastAsia="SimSun" w:hAnsi="Arial" w:cs="Arial"/>
                <w:sz w:val="16"/>
                <w:szCs w:val="16"/>
                <w:lang w:val="en-US" w:eastAsia="zh-CN"/>
              </w:rPr>
              <w:t xml:space="preserve"> TP to TR 38.719-03-01 Uplink additions of CA_n1A-n3A-n78C</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tc>
        <w:tc>
          <w:tcPr>
            <w:tcW w:w="708" w:type="dxa"/>
            <w:shd w:val="solid" w:color="FFFFFF" w:fill="auto"/>
          </w:tcPr>
          <w:p w14:paraId="2545D196" w14:textId="29807E33" w:rsidR="00E30176" w:rsidRDefault="00E30176" w:rsidP="00E3017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.2.0</w:t>
            </w:r>
          </w:p>
        </w:tc>
      </w:tr>
    </w:tbl>
    <w:p w14:paraId="481808AB" w14:textId="77777777" w:rsidR="000F27A0" w:rsidRDefault="000F27A0" w:rsidP="000F27A0"/>
    <w:p w14:paraId="310A2C3A" w14:textId="77777777" w:rsidR="000F27A0" w:rsidRDefault="000F27A0"/>
    <w:p w14:paraId="6E4F69FC" w14:textId="77777777" w:rsidR="000F27A0" w:rsidRDefault="000F27A0"/>
    <w:sectPr w:rsidR="000F27A0">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3D4687" w14:textId="77777777" w:rsidR="001055ED" w:rsidRDefault="001055ED">
      <w:pPr>
        <w:spacing w:after="0"/>
      </w:pPr>
      <w:r>
        <w:separator/>
      </w:r>
    </w:p>
  </w:endnote>
  <w:endnote w:type="continuationSeparator" w:id="0">
    <w:p w14:paraId="31CBD22F" w14:textId="77777777" w:rsidR="001055ED" w:rsidRDefault="001055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w:charset w:val="00"/>
    <w:family w:val="swiss"/>
    <w:pitch w:val="variable"/>
    <w:sig w:usb0="A00002FF"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¾’©">
    <w:altName w:val="游ゴシック"/>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Aptos Narrow">
    <w:altName w:val="Segoe Print"/>
    <w:charset w:val="00"/>
    <w:family w:val="swiss"/>
    <w:pitch w:val="variable"/>
    <w:sig w:usb0="20000287" w:usb1="00000003" w:usb2="00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DCA48" w14:textId="77777777" w:rsidR="005A6A3F" w:rsidRDefault="005A6A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B58143" w14:textId="77777777" w:rsidR="001055ED" w:rsidRDefault="001055ED">
      <w:pPr>
        <w:spacing w:after="0"/>
      </w:pPr>
      <w:r>
        <w:separator/>
      </w:r>
    </w:p>
  </w:footnote>
  <w:footnote w:type="continuationSeparator" w:id="0">
    <w:p w14:paraId="0D7D8496" w14:textId="77777777" w:rsidR="001055ED" w:rsidRDefault="001055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D5B1F8" w14:textId="32281EAF" w:rsidR="005A6A3F" w:rsidRDefault="005A6A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6794">
      <w:rPr>
        <w:rFonts w:ascii="Arial" w:hAnsi="Arial" w:cs="Arial"/>
        <w:b/>
        <w:noProof/>
        <w:sz w:val="18"/>
        <w:szCs w:val="18"/>
      </w:rPr>
      <w:t>3GPP TR 38.719-03-01 V0.2.0 (2024-10)</w:t>
    </w:r>
    <w:r>
      <w:rPr>
        <w:rFonts w:ascii="Arial" w:hAnsi="Arial" w:cs="Arial"/>
        <w:b/>
        <w:sz w:val="18"/>
        <w:szCs w:val="18"/>
      </w:rPr>
      <w:fldChar w:fldCharType="end"/>
    </w:r>
  </w:p>
  <w:p w14:paraId="031951FC" w14:textId="77777777" w:rsidR="005A6A3F" w:rsidRDefault="005A6A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42FD">
      <w:rPr>
        <w:rFonts w:ascii="Arial" w:hAnsi="Arial" w:cs="Arial"/>
        <w:b/>
        <w:noProof/>
        <w:sz w:val="18"/>
        <w:szCs w:val="18"/>
      </w:rPr>
      <w:t>13</w:t>
    </w:r>
    <w:r>
      <w:rPr>
        <w:rFonts w:ascii="Arial" w:hAnsi="Arial" w:cs="Arial"/>
        <w:b/>
        <w:sz w:val="18"/>
        <w:szCs w:val="18"/>
      </w:rPr>
      <w:fldChar w:fldCharType="end"/>
    </w:r>
  </w:p>
  <w:p w14:paraId="7D6AF0AF" w14:textId="24E8FEA6" w:rsidR="005A6A3F" w:rsidRDefault="005A6A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6794">
      <w:rPr>
        <w:rFonts w:ascii="Arial" w:hAnsi="Arial" w:cs="Arial"/>
        <w:b/>
        <w:noProof/>
        <w:sz w:val="18"/>
        <w:szCs w:val="18"/>
      </w:rPr>
      <w:t>Release 19</w:t>
    </w:r>
    <w:r>
      <w:rPr>
        <w:rFonts w:ascii="Arial" w:hAnsi="Arial" w:cs="Arial"/>
        <w:b/>
        <w:sz w:val="18"/>
        <w:szCs w:val="18"/>
      </w:rPr>
      <w:fldChar w:fldCharType="end"/>
    </w:r>
  </w:p>
  <w:p w14:paraId="0AA05600" w14:textId="77777777" w:rsidR="005A6A3F" w:rsidRDefault="005A6A3F">
    <w:pPr>
      <w:pStyle w:val="Header"/>
    </w:pPr>
  </w:p>
  <w:p w14:paraId="559AFEBC" w14:textId="77777777" w:rsidR="005A6A3F" w:rsidRDefault="005A6A3F"/>
  <w:p w14:paraId="07F64E15" w14:textId="77777777" w:rsidR="005A6A3F" w:rsidRDefault="005A6A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56609254">
    <w:abstractNumId w:val="4"/>
  </w:num>
  <w:num w:numId="2" w16cid:durableId="218244819">
    <w:abstractNumId w:val="6"/>
  </w:num>
  <w:num w:numId="3" w16cid:durableId="495144846">
    <w:abstractNumId w:val="9"/>
  </w:num>
  <w:num w:numId="4" w16cid:durableId="2138525999">
    <w:abstractNumId w:val="10"/>
  </w:num>
  <w:num w:numId="5" w16cid:durableId="525600337">
    <w:abstractNumId w:val="7"/>
  </w:num>
  <w:num w:numId="6" w16cid:durableId="678582133">
    <w:abstractNumId w:val="3"/>
  </w:num>
  <w:num w:numId="7" w16cid:durableId="1601137138">
    <w:abstractNumId w:val="8"/>
  </w:num>
  <w:num w:numId="8" w16cid:durableId="1667131337">
    <w:abstractNumId w:val="5"/>
  </w:num>
  <w:num w:numId="9" w16cid:durableId="228998920">
    <w:abstractNumId w:val="2"/>
  </w:num>
  <w:num w:numId="10" w16cid:durableId="1493637709">
    <w:abstractNumId w:val="1"/>
  </w:num>
  <w:num w:numId="11" w16cid:durableId="1128275975">
    <w:abstractNumId w:val="32"/>
  </w:num>
  <w:num w:numId="12" w16cid:durableId="1795516962">
    <w:abstractNumId w:val="30"/>
  </w:num>
  <w:num w:numId="13" w16cid:durableId="1478767910">
    <w:abstractNumId w:val="24"/>
  </w:num>
  <w:num w:numId="14" w16cid:durableId="499589039">
    <w:abstractNumId w:val="16"/>
  </w:num>
  <w:num w:numId="15" w16cid:durableId="1839346236">
    <w:abstractNumId w:val="28"/>
  </w:num>
  <w:num w:numId="16" w16cid:durableId="1009912255">
    <w:abstractNumId w:val="39"/>
  </w:num>
  <w:num w:numId="17" w16cid:durableId="217910055">
    <w:abstractNumId w:val="35"/>
  </w:num>
  <w:num w:numId="18" w16cid:durableId="1885751249">
    <w:abstractNumId w:val="31"/>
  </w:num>
  <w:num w:numId="19" w16cid:durableId="357968216">
    <w:abstractNumId w:val="34"/>
  </w:num>
  <w:num w:numId="20" w16cid:durableId="1943416075">
    <w:abstractNumId w:val="20"/>
  </w:num>
  <w:num w:numId="21" w16cid:durableId="902837560">
    <w:abstractNumId w:val="29"/>
  </w:num>
  <w:num w:numId="22" w16cid:durableId="997810045">
    <w:abstractNumId w:val="40"/>
  </w:num>
  <w:num w:numId="23" w16cid:durableId="570431918">
    <w:abstractNumId w:val="18"/>
  </w:num>
  <w:num w:numId="24" w16cid:durableId="5787095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330583">
    <w:abstractNumId w:val="37"/>
  </w:num>
  <w:num w:numId="26" w16cid:durableId="1186405494">
    <w:abstractNumId w:val="12"/>
  </w:num>
  <w:num w:numId="27" w16cid:durableId="366182361">
    <w:abstractNumId w:val="27"/>
  </w:num>
  <w:num w:numId="28" w16cid:durableId="987828031">
    <w:abstractNumId w:val="22"/>
  </w:num>
  <w:num w:numId="29" w16cid:durableId="1390376516">
    <w:abstractNumId w:val="36"/>
  </w:num>
  <w:num w:numId="30" w16cid:durableId="2112313996">
    <w:abstractNumId w:val="38"/>
  </w:num>
  <w:num w:numId="31" w16cid:durableId="478688132">
    <w:abstractNumId w:val="0"/>
  </w:num>
  <w:num w:numId="32" w16cid:durableId="417335309">
    <w:abstractNumId w:val="11"/>
  </w:num>
  <w:num w:numId="33" w16cid:durableId="2024431316">
    <w:abstractNumId w:val="14"/>
  </w:num>
  <w:num w:numId="34" w16cid:durableId="990135397">
    <w:abstractNumId w:val="19"/>
  </w:num>
  <w:num w:numId="35" w16cid:durableId="573588042">
    <w:abstractNumId w:val="13"/>
  </w:num>
  <w:num w:numId="36" w16cid:durableId="1473446322">
    <w:abstractNumId w:val="23"/>
  </w:num>
  <w:num w:numId="37" w16cid:durableId="742335910">
    <w:abstractNumId w:val="26"/>
  </w:num>
  <w:num w:numId="38" w16cid:durableId="906233956">
    <w:abstractNumId w:val="17"/>
  </w:num>
  <w:num w:numId="39" w16cid:durableId="1565985473">
    <w:abstractNumId w:val="33"/>
  </w:num>
  <w:num w:numId="40" w16cid:durableId="299462990">
    <w:abstractNumId w:val="15"/>
  </w:num>
  <w:num w:numId="41" w16cid:durableId="1940721716">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87"/>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11"/>
    <w:rsid w:val="0000193A"/>
    <w:rsid w:val="00001ECF"/>
    <w:rsid w:val="00004D75"/>
    <w:rsid w:val="0000510F"/>
    <w:rsid w:val="00011D54"/>
    <w:rsid w:val="00021311"/>
    <w:rsid w:val="0002322F"/>
    <w:rsid w:val="00025154"/>
    <w:rsid w:val="000270B9"/>
    <w:rsid w:val="00032223"/>
    <w:rsid w:val="00033397"/>
    <w:rsid w:val="00036F01"/>
    <w:rsid w:val="00040095"/>
    <w:rsid w:val="000469EC"/>
    <w:rsid w:val="00051834"/>
    <w:rsid w:val="0005247C"/>
    <w:rsid w:val="00054A22"/>
    <w:rsid w:val="00057DEC"/>
    <w:rsid w:val="00062023"/>
    <w:rsid w:val="000655A6"/>
    <w:rsid w:val="00065CBA"/>
    <w:rsid w:val="00072FBB"/>
    <w:rsid w:val="0007313B"/>
    <w:rsid w:val="000803F6"/>
    <w:rsid w:val="00080512"/>
    <w:rsid w:val="00084E03"/>
    <w:rsid w:val="0008622F"/>
    <w:rsid w:val="00091B47"/>
    <w:rsid w:val="00091FD2"/>
    <w:rsid w:val="00093019"/>
    <w:rsid w:val="000959FE"/>
    <w:rsid w:val="00095CBC"/>
    <w:rsid w:val="000A50B3"/>
    <w:rsid w:val="000B6B6D"/>
    <w:rsid w:val="000C47C3"/>
    <w:rsid w:val="000C7A57"/>
    <w:rsid w:val="000D0765"/>
    <w:rsid w:val="000D3AFD"/>
    <w:rsid w:val="000D407B"/>
    <w:rsid w:val="000D4A61"/>
    <w:rsid w:val="000D58AB"/>
    <w:rsid w:val="000E74FB"/>
    <w:rsid w:val="000F0CAD"/>
    <w:rsid w:val="000F17CE"/>
    <w:rsid w:val="000F27A0"/>
    <w:rsid w:val="000F3905"/>
    <w:rsid w:val="000F4949"/>
    <w:rsid w:val="000F6643"/>
    <w:rsid w:val="001002E4"/>
    <w:rsid w:val="00103B1B"/>
    <w:rsid w:val="001055ED"/>
    <w:rsid w:val="00116BA9"/>
    <w:rsid w:val="0012162A"/>
    <w:rsid w:val="00121721"/>
    <w:rsid w:val="00122A87"/>
    <w:rsid w:val="001230F8"/>
    <w:rsid w:val="00123D78"/>
    <w:rsid w:val="00123FC0"/>
    <w:rsid w:val="001248E6"/>
    <w:rsid w:val="0012561E"/>
    <w:rsid w:val="0012590D"/>
    <w:rsid w:val="00126CBF"/>
    <w:rsid w:val="00127F5E"/>
    <w:rsid w:val="00133525"/>
    <w:rsid w:val="00136593"/>
    <w:rsid w:val="00140BB6"/>
    <w:rsid w:val="00142F27"/>
    <w:rsid w:val="001471C7"/>
    <w:rsid w:val="00163597"/>
    <w:rsid w:val="001645F6"/>
    <w:rsid w:val="00173E3B"/>
    <w:rsid w:val="00174E78"/>
    <w:rsid w:val="00176CE8"/>
    <w:rsid w:val="001777E4"/>
    <w:rsid w:val="00184E46"/>
    <w:rsid w:val="001A2903"/>
    <w:rsid w:val="001A3AC1"/>
    <w:rsid w:val="001A3D32"/>
    <w:rsid w:val="001A487C"/>
    <w:rsid w:val="001A4C42"/>
    <w:rsid w:val="001A7420"/>
    <w:rsid w:val="001B6637"/>
    <w:rsid w:val="001B6D52"/>
    <w:rsid w:val="001C06F2"/>
    <w:rsid w:val="001C21C3"/>
    <w:rsid w:val="001C4D26"/>
    <w:rsid w:val="001D02C2"/>
    <w:rsid w:val="001F0C1D"/>
    <w:rsid w:val="001F1132"/>
    <w:rsid w:val="001F168B"/>
    <w:rsid w:val="001F46D5"/>
    <w:rsid w:val="001F5138"/>
    <w:rsid w:val="002049ED"/>
    <w:rsid w:val="002078B2"/>
    <w:rsid w:val="00215A90"/>
    <w:rsid w:val="002170C1"/>
    <w:rsid w:val="002218A9"/>
    <w:rsid w:val="00224656"/>
    <w:rsid w:val="00231800"/>
    <w:rsid w:val="00231FDB"/>
    <w:rsid w:val="00232F35"/>
    <w:rsid w:val="002347A2"/>
    <w:rsid w:val="00236E8E"/>
    <w:rsid w:val="00241BB5"/>
    <w:rsid w:val="00242348"/>
    <w:rsid w:val="002517C0"/>
    <w:rsid w:val="00252E05"/>
    <w:rsid w:val="002615F9"/>
    <w:rsid w:val="002675F0"/>
    <w:rsid w:val="00275BA2"/>
    <w:rsid w:val="002760EE"/>
    <w:rsid w:val="00280922"/>
    <w:rsid w:val="00293FC9"/>
    <w:rsid w:val="00294D4D"/>
    <w:rsid w:val="002969F4"/>
    <w:rsid w:val="002A1DF8"/>
    <w:rsid w:val="002A2307"/>
    <w:rsid w:val="002A2D20"/>
    <w:rsid w:val="002A38A9"/>
    <w:rsid w:val="002A3F10"/>
    <w:rsid w:val="002B1EE0"/>
    <w:rsid w:val="002B2F8E"/>
    <w:rsid w:val="002B6339"/>
    <w:rsid w:val="002C1D73"/>
    <w:rsid w:val="002C5BEB"/>
    <w:rsid w:val="002C6DAD"/>
    <w:rsid w:val="002D1065"/>
    <w:rsid w:val="002D5D5E"/>
    <w:rsid w:val="002D7877"/>
    <w:rsid w:val="002E00EE"/>
    <w:rsid w:val="002E0709"/>
    <w:rsid w:val="002E1024"/>
    <w:rsid w:val="002E29A0"/>
    <w:rsid w:val="002E7A03"/>
    <w:rsid w:val="002E7A45"/>
    <w:rsid w:val="002F2671"/>
    <w:rsid w:val="0030045F"/>
    <w:rsid w:val="00305326"/>
    <w:rsid w:val="00306B10"/>
    <w:rsid w:val="00315B85"/>
    <w:rsid w:val="003172DC"/>
    <w:rsid w:val="00322509"/>
    <w:rsid w:val="0033227C"/>
    <w:rsid w:val="003329C3"/>
    <w:rsid w:val="00335D12"/>
    <w:rsid w:val="00340F3A"/>
    <w:rsid w:val="003468A1"/>
    <w:rsid w:val="00347353"/>
    <w:rsid w:val="003474CF"/>
    <w:rsid w:val="0035462D"/>
    <w:rsid w:val="00356555"/>
    <w:rsid w:val="003623FE"/>
    <w:rsid w:val="003752B9"/>
    <w:rsid w:val="003765B8"/>
    <w:rsid w:val="00397C0D"/>
    <w:rsid w:val="003A1CBE"/>
    <w:rsid w:val="003B4C27"/>
    <w:rsid w:val="003C3971"/>
    <w:rsid w:val="003D0F57"/>
    <w:rsid w:val="003D4819"/>
    <w:rsid w:val="003F1865"/>
    <w:rsid w:val="003F2E5F"/>
    <w:rsid w:val="003F348B"/>
    <w:rsid w:val="003F4F87"/>
    <w:rsid w:val="003F56CF"/>
    <w:rsid w:val="0040015B"/>
    <w:rsid w:val="00402079"/>
    <w:rsid w:val="00411BDF"/>
    <w:rsid w:val="00416033"/>
    <w:rsid w:val="0041751E"/>
    <w:rsid w:val="00417E56"/>
    <w:rsid w:val="004213A0"/>
    <w:rsid w:val="00422570"/>
    <w:rsid w:val="00423334"/>
    <w:rsid w:val="0042538E"/>
    <w:rsid w:val="0043044B"/>
    <w:rsid w:val="004345EC"/>
    <w:rsid w:val="00434E0A"/>
    <w:rsid w:val="00435B6B"/>
    <w:rsid w:val="004446E5"/>
    <w:rsid w:val="004463B3"/>
    <w:rsid w:val="00461FAA"/>
    <w:rsid w:val="00465515"/>
    <w:rsid w:val="004658FA"/>
    <w:rsid w:val="00467ADF"/>
    <w:rsid w:val="00470E81"/>
    <w:rsid w:val="00473507"/>
    <w:rsid w:val="004818F0"/>
    <w:rsid w:val="00493171"/>
    <w:rsid w:val="0049751D"/>
    <w:rsid w:val="004A3F59"/>
    <w:rsid w:val="004B5957"/>
    <w:rsid w:val="004B6560"/>
    <w:rsid w:val="004C30AC"/>
    <w:rsid w:val="004D1635"/>
    <w:rsid w:val="004D3578"/>
    <w:rsid w:val="004D5DA9"/>
    <w:rsid w:val="004E213A"/>
    <w:rsid w:val="004E27C0"/>
    <w:rsid w:val="004E49F7"/>
    <w:rsid w:val="004E5995"/>
    <w:rsid w:val="004F0988"/>
    <w:rsid w:val="004F1793"/>
    <w:rsid w:val="004F3340"/>
    <w:rsid w:val="004F466A"/>
    <w:rsid w:val="004F6BC7"/>
    <w:rsid w:val="00515BC1"/>
    <w:rsid w:val="005208BA"/>
    <w:rsid w:val="00522392"/>
    <w:rsid w:val="00526C6D"/>
    <w:rsid w:val="00527D79"/>
    <w:rsid w:val="0053388B"/>
    <w:rsid w:val="00535773"/>
    <w:rsid w:val="00535E04"/>
    <w:rsid w:val="005409B4"/>
    <w:rsid w:val="0054220F"/>
    <w:rsid w:val="00543E6C"/>
    <w:rsid w:val="0055595D"/>
    <w:rsid w:val="00562606"/>
    <w:rsid w:val="00563477"/>
    <w:rsid w:val="00565087"/>
    <w:rsid w:val="00567377"/>
    <w:rsid w:val="0057245E"/>
    <w:rsid w:val="00573B08"/>
    <w:rsid w:val="005746A5"/>
    <w:rsid w:val="00585CF9"/>
    <w:rsid w:val="00597B11"/>
    <w:rsid w:val="005A4037"/>
    <w:rsid w:val="005A6A3F"/>
    <w:rsid w:val="005A6C5D"/>
    <w:rsid w:val="005A7615"/>
    <w:rsid w:val="005B084B"/>
    <w:rsid w:val="005B5D60"/>
    <w:rsid w:val="005B621C"/>
    <w:rsid w:val="005C07A9"/>
    <w:rsid w:val="005C0E79"/>
    <w:rsid w:val="005C2D09"/>
    <w:rsid w:val="005D0299"/>
    <w:rsid w:val="005D0481"/>
    <w:rsid w:val="005D2633"/>
    <w:rsid w:val="005D2E01"/>
    <w:rsid w:val="005D3923"/>
    <w:rsid w:val="005D7526"/>
    <w:rsid w:val="005E4BB2"/>
    <w:rsid w:val="005F788A"/>
    <w:rsid w:val="00602AEA"/>
    <w:rsid w:val="00603B95"/>
    <w:rsid w:val="006111EF"/>
    <w:rsid w:val="00611A2D"/>
    <w:rsid w:val="00614FDF"/>
    <w:rsid w:val="00622D57"/>
    <w:rsid w:val="00632EA6"/>
    <w:rsid w:val="0063543D"/>
    <w:rsid w:val="00647114"/>
    <w:rsid w:val="0065000D"/>
    <w:rsid w:val="00654648"/>
    <w:rsid w:val="00664974"/>
    <w:rsid w:val="0066511E"/>
    <w:rsid w:val="006656B8"/>
    <w:rsid w:val="00670CF4"/>
    <w:rsid w:val="006722A7"/>
    <w:rsid w:val="006744E6"/>
    <w:rsid w:val="006756C5"/>
    <w:rsid w:val="0068115E"/>
    <w:rsid w:val="006815D8"/>
    <w:rsid w:val="00686440"/>
    <w:rsid w:val="00687699"/>
    <w:rsid w:val="006912E9"/>
    <w:rsid w:val="00691F52"/>
    <w:rsid w:val="00693307"/>
    <w:rsid w:val="00695018"/>
    <w:rsid w:val="006A0293"/>
    <w:rsid w:val="006A2D4A"/>
    <w:rsid w:val="006A323F"/>
    <w:rsid w:val="006A3E2C"/>
    <w:rsid w:val="006A5F30"/>
    <w:rsid w:val="006A62D2"/>
    <w:rsid w:val="006A78D5"/>
    <w:rsid w:val="006B30D0"/>
    <w:rsid w:val="006B4219"/>
    <w:rsid w:val="006C18F9"/>
    <w:rsid w:val="006C3D95"/>
    <w:rsid w:val="006C68CC"/>
    <w:rsid w:val="006D686C"/>
    <w:rsid w:val="006E1273"/>
    <w:rsid w:val="006E3FDB"/>
    <w:rsid w:val="006E5C86"/>
    <w:rsid w:val="006F1129"/>
    <w:rsid w:val="006F4A4A"/>
    <w:rsid w:val="006F5A07"/>
    <w:rsid w:val="007000D6"/>
    <w:rsid w:val="00700251"/>
    <w:rsid w:val="00701116"/>
    <w:rsid w:val="0070324F"/>
    <w:rsid w:val="007037D9"/>
    <w:rsid w:val="00705F82"/>
    <w:rsid w:val="0071174C"/>
    <w:rsid w:val="00711E16"/>
    <w:rsid w:val="00713444"/>
    <w:rsid w:val="00713C44"/>
    <w:rsid w:val="00717331"/>
    <w:rsid w:val="00723A45"/>
    <w:rsid w:val="00732332"/>
    <w:rsid w:val="007338E6"/>
    <w:rsid w:val="00734A5B"/>
    <w:rsid w:val="0074026F"/>
    <w:rsid w:val="00740829"/>
    <w:rsid w:val="00741C86"/>
    <w:rsid w:val="007424EA"/>
    <w:rsid w:val="007429F6"/>
    <w:rsid w:val="0074381F"/>
    <w:rsid w:val="00744E76"/>
    <w:rsid w:val="00752C62"/>
    <w:rsid w:val="007608AB"/>
    <w:rsid w:val="00764014"/>
    <w:rsid w:val="00765EA3"/>
    <w:rsid w:val="00772169"/>
    <w:rsid w:val="00774DA4"/>
    <w:rsid w:val="00781F0F"/>
    <w:rsid w:val="00784538"/>
    <w:rsid w:val="0078497B"/>
    <w:rsid w:val="007A1B18"/>
    <w:rsid w:val="007A6A6E"/>
    <w:rsid w:val="007B600E"/>
    <w:rsid w:val="007B631E"/>
    <w:rsid w:val="007D320C"/>
    <w:rsid w:val="007E0FA8"/>
    <w:rsid w:val="007E3F2E"/>
    <w:rsid w:val="007F03CF"/>
    <w:rsid w:val="007F0F4A"/>
    <w:rsid w:val="007F1E1E"/>
    <w:rsid w:val="007F37AE"/>
    <w:rsid w:val="008028A4"/>
    <w:rsid w:val="00802D05"/>
    <w:rsid w:val="008036B9"/>
    <w:rsid w:val="00814229"/>
    <w:rsid w:val="0082277D"/>
    <w:rsid w:val="00830747"/>
    <w:rsid w:val="00830904"/>
    <w:rsid w:val="00837B41"/>
    <w:rsid w:val="00846213"/>
    <w:rsid w:val="008473F8"/>
    <w:rsid w:val="0085197F"/>
    <w:rsid w:val="00854254"/>
    <w:rsid w:val="008560FE"/>
    <w:rsid w:val="0086115F"/>
    <w:rsid w:val="00861DE9"/>
    <w:rsid w:val="00862657"/>
    <w:rsid w:val="008645DB"/>
    <w:rsid w:val="0086719E"/>
    <w:rsid w:val="00870166"/>
    <w:rsid w:val="008727AF"/>
    <w:rsid w:val="0087465F"/>
    <w:rsid w:val="008768CA"/>
    <w:rsid w:val="008A014C"/>
    <w:rsid w:val="008A04AB"/>
    <w:rsid w:val="008A11B1"/>
    <w:rsid w:val="008A79F5"/>
    <w:rsid w:val="008C384C"/>
    <w:rsid w:val="008C4056"/>
    <w:rsid w:val="008C7B64"/>
    <w:rsid w:val="008E08D9"/>
    <w:rsid w:val="008E2D68"/>
    <w:rsid w:val="008E4F23"/>
    <w:rsid w:val="008E4FCD"/>
    <w:rsid w:val="008E6756"/>
    <w:rsid w:val="008E7D89"/>
    <w:rsid w:val="008F30AA"/>
    <w:rsid w:val="008F3471"/>
    <w:rsid w:val="008F4D94"/>
    <w:rsid w:val="008F5C2C"/>
    <w:rsid w:val="0090271F"/>
    <w:rsid w:val="00902E23"/>
    <w:rsid w:val="00906032"/>
    <w:rsid w:val="00907DF7"/>
    <w:rsid w:val="00907EFA"/>
    <w:rsid w:val="00910457"/>
    <w:rsid w:val="009114D7"/>
    <w:rsid w:val="0091348E"/>
    <w:rsid w:val="00914192"/>
    <w:rsid w:val="00917CCB"/>
    <w:rsid w:val="00933FB0"/>
    <w:rsid w:val="00942EC2"/>
    <w:rsid w:val="00955212"/>
    <w:rsid w:val="00957D35"/>
    <w:rsid w:val="00967CEA"/>
    <w:rsid w:val="0097178F"/>
    <w:rsid w:val="00975DAE"/>
    <w:rsid w:val="00983866"/>
    <w:rsid w:val="00987509"/>
    <w:rsid w:val="009A21EA"/>
    <w:rsid w:val="009A29A2"/>
    <w:rsid w:val="009B1E27"/>
    <w:rsid w:val="009B2EE2"/>
    <w:rsid w:val="009B5936"/>
    <w:rsid w:val="009C05D4"/>
    <w:rsid w:val="009C62B2"/>
    <w:rsid w:val="009D1A85"/>
    <w:rsid w:val="009D5B35"/>
    <w:rsid w:val="009D6A59"/>
    <w:rsid w:val="009E06DB"/>
    <w:rsid w:val="009F0C9D"/>
    <w:rsid w:val="009F37B7"/>
    <w:rsid w:val="009F5B3C"/>
    <w:rsid w:val="00A01A7C"/>
    <w:rsid w:val="00A01F50"/>
    <w:rsid w:val="00A04033"/>
    <w:rsid w:val="00A050DF"/>
    <w:rsid w:val="00A057AC"/>
    <w:rsid w:val="00A10B9E"/>
    <w:rsid w:val="00A10F02"/>
    <w:rsid w:val="00A15080"/>
    <w:rsid w:val="00A164B4"/>
    <w:rsid w:val="00A20126"/>
    <w:rsid w:val="00A23219"/>
    <w:rsid w:val="00A26956"/>
    <w:rsid w:val="00A27486"/>
    <w:rsid w:val="00A3074B"/>
    <w:rsid w:val="00A31264"/>
    <w:rsid w:val="00A32D1A"/>
    <w:rsid w:val="00A33D1A"/>
    <w:rsid w:val="00A354C7"/>
    <w:rsid w:val="00A443D8"/>
    <w:rsid w:val="00A530FE"/>
    <w:rsid w:val="00A53724"/>
    <w:rsid w:val="00A54385"/>
    <w:rsid w:val="00A5470E"/>
    <w:rsid w:val="00A56066"/>
    <w:rsid w:val="00A56697"/>
    <w:rsid w:val="00A57F5B"/>
    <w:rsid w:val="00A622FD"/>
    <w:rsid w:val="00A65A8C"/>
    <w:rsid w:val="00A668C3"/>
    <w:rsid w:val="00A73129"/>
    <w:rsid w:val="00A7378C"/>
    <w:rsid w:val="00A76C0A"/>
    <w:rsid w:val="00A8185D"/>
    <w:rsid w:val="00A82346"/>
    <w:rsid w:val="00A82A21"/>
    <w:rsid w:val="00A85EAE"/>
    <w:rsid w:val="00A87F4F"/>
    <w:rsid w:val="00A90990"/>
    <w:rsid w:val="00A92BA1"/>
    <w:rsid w:val="00A95A32"/>
    <w:rsid w:val="00AA191B"/>
    <w:rsid w:val="00AB2570"/>
    <w:rsid w:val="00AB3458"/>
    <w:rsid w:val="00AB4A5D"/>
    <w:rsid w:val="00AB6990"/>
    <w:rsid w:val="00AB69C8"/>
    <w:rsid w:val="00AC1305"/>
    <w:rsid w:val="00AC4AB0"/>
    <w:rsid w:val="00AC6BC6"/>
    <w:rsid w:val="00AC7D1D"/>
    <w:rsid w:val="00AD181D"/>
    <w:rsid w:val="00AD45A1"/>
    <w:rsid w:val="00AE05B0"/>
    <w:rsid w:val="00AE5398"/>
    <w:rsid w:val="00AE6164"/>
    <w:rsid w:val="00AE65E2"/>
    <w:rsid w:val="00AE6FA8"/>
    <w:rsid w:val="00AF1460"/>
    <w:rsid w:val="00AF1766"/>
    <w:rsid w:val="00B061BA"/>
    <w:rsid w:val="00B152EC"/>
    <w:rsid w:val="00B15449"/>
    <w:rsid w:val="00B15EF8"/>
    <w:rsid w:val="00B175F5"/>
    <w:rsid w:val="00B2271B"/>
    <w:rsid w:val="00B25420"/>
    <w:rsid w:val="00B27C3E"/>
    <w:rsid w:val="00B305A2"/>
    <w:rsid w:val="00B311EC"/>
    <w:rsid w:val="00B363C6"/>
    <w:rsid w:val="00B400B7"/>
    <w:rsid w:val="00B754A1"/>
    <w:rsid w:val="00B75DD1"/>
    <w:rsid w:val="00B827E9"/>
    <w:rsid w:val="00B93086"/>
    <w:rsid w:val="00BA19ED"/>
    <w:rsid w:val="00BA3B8E"/>
    <w:rsid w:val="00BA4B8D"/>
    <w:rsid w:val="00BA60FF"/>
    <w:rsid w:val="00BB04FA"/>
    <w:rsid w:val="00BB1EAD"/>
    <w:rsid w:val="00BB428D"/>
    <w:rsid w:val="00BB760E"/>
    <w:rsid w:val="00BC0262"/>
    <w:rsid w:val="00BC0F7D"/>
    <w:rsid w:val="00BC1FE2"/>
    <w:rsid w:val="00BC68A8"/>
    <w:rsid w:val="00BD0E39"/>
    <w:rsid w:val="00BD19AD"/>
    <w:rsid w:val="00BD7D31"/>
    <w:rsid w:val="00BE3255"/>
    <w:rsid w:val="00BE3693"/>
    <w:rsid w:val="00BE45EC"/>
    <w:rsid w:val="00BE4948"/>
    <w:rsid w:val="00BE599E"/>
    <w:rsid w:val="00BF128E"/>
    <w:rsid w:val="00C01438"/>
    <w:rsid w:val="00C05741"/>
    <w:rsid w:val="00C074DD"/>
    <w:rsid w:val="00C126C5"/>
    <w:rsid w:val="00C1496A"/>
    <w:rsid w:val="00C15C15"/>
    <w:rsid w:val="00C16160"/>
    <w:rsid w:val="00C23DD6"/>
    <w:rsid w:val="00C304E2"/>
    <w:rsid w:val="00C30F31"/>
    <w:rsid w:val="00C33079"/>
    <w:rsid w:val="00C33313"/>
    <w:rsid w:val="00C36168"/>
    <w:rsid w:val="00C41C4E"/>
    <w:rsid w:val="00C428ED"/>
    <w:rsid w:val="00C4466F"/>
    <w:rsid w:val="00C45231"/>
    <w:rsid w:val="00C50BCE"/>
    <w:rsid w:val="00C551FF"/>
    <w:rsid w:val="00C64CD2"/>
    <w:rsid w:val="00C64F7A"/>
    <w:rsid w:val="00C65F8C"/>
    <w:rsid w:val="00C72833"/>
    <w:rsid w:val="00C80341"/>
    <w:rsid w:val="00C80F1D"/>
    <w:rsid w:val="00C82BF1"/>
    <w:rsid w:val="00C91962"/>
    <w:rsid w:val="00C9241D"/>
    <w:rsid w:val="00C93F40"/>
    <w:rsid w:val="00C97CFD"/>
    <w:rsid w:val="00C97F3E"/>
    <w:rsid w:val="00CA391B"/>
    <w:rsid w:val="00CA3D0C"/>
    <w:rsid w:val="00CA67F5"/>
    <w:rsid w:val="00CB19FC"/>
    <w:rsid w:val="00CB2A4A"/>
    <w:rsid w:val="00CC01E6"/>
    <w:rsid w:val="00CC18A0"/>
    <w:rsid w:val="00CD0451"/>
    <w:rsid w:val="00CD1C7A"/>
    <w:rsid w:val="00CF0FE9"/>
    <w:rsid w:val="00CF42FD"/>
    <w:rsid w:val="00D167C1"/>
    <w:rsid w:val="00D173F0"/>
    <w:rsid w:val="00D23E79"/>
    <w:rsid w:val="00D2511B"/>
    <w:rsid w:val="00D30A31"/>
    <w:rsid w:val="00D444C5"/>
    <w:rsid w:val="00D50F3C"/>
    <w:rsid w:val="00D521BD"/>
    <w:rsid w:val="00D57972"/>
    <w:rsid w:val="00D64FDB"/>
    <w:rsid w:val="00D66767"/>
    <w:rsid w:val="00D675A9"/>
    <w:rsid w:val="00D72526"/>
    <w:rsid w:val="00D738D6"/>
    <w:rsid w:val="00D755EB"/>
    <w:rsid w:val="00D76048"/>
    <w:rsid w:val="00D77C8B"/>
    <w:rsid w:val="00D82E6F"/>
    <w:rsid w:val="00D87E00"/>
    <w:rsid w:val="00D9134D"/>
    <w:rsid w:val="00D92CCA"/>
    <w:rsid w:val="00D95D71"/>
    <w:rsid w:val="00DA0148"/>
    <w:rsid w:val="00DA22DF"/>
    <w:rsid w:val="00DA2616"/>
    <w:rsid w:val="00DA7A03"/>
    <w:rsid w:val="00DB1818"/>
    <w:rsid w:val="00DB678C"/>
    <w:rsid w:val="00DC168D"/>
    <w:rsid w:val="00DC309B"/>
    <w:rsid w:val="00DC4DA2"/>
    <w:rsid w:val="00DC70BA"/>
    <w:rsid w:val="00DD4C17"/>
    <w:rsid w:val="00DD74A5"/>
    <w:rsid w:val="00DE3263"/>
    <w:rsid w:val="00DF2B1F"/>
    <w:rsid w:val="00DF33FC"/>
    <w:rsid w:val="00DF3EA4"/>
    <w:rsid w:val="00DF4B5B"/>
    <w:rsid w:val="00DF62CD"/>
    <w:rsid w:val="00E03388"/>
    <w:rsid w:val="00E05272"/>
    <w:rsid w:val="00E06D05"/>
    <w:rsid w:val="00E07EA9"/>
    <w:rsid w:val="00E101F3"/>
    <w:rsid w:val="00E14D03"/>
    <w:rsid w:val="00E16509"/>
    <w:rsid w:val="00E21E87"/>
    <w:rsid w:val="00E25E57"/>
    <w:rsid w:val="00E25FD2"/>
    <w:rsid w:val="00E30176"/>
    <w:rsid w:val="00E30A24"/>
    <w:rsid w:val="00E31ABF"/>
    <w:rsid w:val="00E332D8"/>
    <w:rsid w:val="00E44582"/>
    <w:rsid w:val="00E44D09"/>
    <w:rsid w:val="00E4613C"/>
    <w:rsid w:val="00E46794"/>
    <w:rsid w:val="00E50036"/>
    <w:rsid w:val="00E54765"/>
    <w:rsid w:val="00E6006B"/>
    <w:rsid w:val="00E602D9"/>
    <w:rsid w:val="00E603AF"/>
    <w:rsid w:val="00E6167B"/>
    <w:rsid w:val="00E72713"/>
    <w:rsid w:val="00E775B9"/>
    <w:rsid w:val="00E77645"/>
    <w:rsid w:val="00E835D4"/>
    <w:rsid w:val="00EA15B0"/>
    <w:rsid w:val="00EA2B37"/>
    <w:rsid w:val="00EA3B90"/>
    <w:rsid w:val="00EA5EA7"/>
    <w:rsid w:val="00EA66BD"/>
    <w:rsid w:val="00EA6E6C"/>
    <w:rsid w:val="00EB0443"/>
    <w:rsid w:val="00EB1270"/>
    <w:rsid w:val="00EB5D7E"/>
    <w:rsid w:val="00EC4783"/>
    <w:rsid w:val="00EC4A25"/>
    <w:rsid w:val="00EC71CB"/>
    <w:rsid w:val="00EC76F9"/>
    <w:rsid w:val="00EE318B"/>
    <w:rsid w:val="00EE3450"/>
    <w:rsid w:val="00EE5832"/>
    <w:rsid w:val="00EF3B2A"/>
    <w:rsid w:val="00EF451D"/>
    <w:rsid w:val="00EF608C"/>
    <w:rsid w:val="00F00174"/>
    <w:rsid w:val="00F025A2"/>
    <w:rsid w:val="00F03DF5"/>
    <w:rsid w:val="00F04712"/>
    <w:rsid w:val="00F13360"/>
    <w:rsid w:val="00F13E51"/>
    <w:rsid w:val="00F13F81"/>
    <w:rsid w:val="00F201A7"/>
    <w:rsid w:val="00F22EC7"/>
    <w:rsid w:val="00F2516E"/>
    <w:rsid w:val="00F31F6A"/>
    <w:rsid w:val="00F325C8"/>
    <w:rsid w:val="00F34834"/>
    <w:rsid w:val="00F366EA"/>
    <w:rsid w:val="00F428C0"/>
    <w:rsid w:val="00F4332B"/>
    <w:rsid w:val="00F43813"/>
    <w:rsid w:val="00F44F1B"/>
    <w:rsid w:val="00F5244C"/>
    <w:rsid w:val="00F60D12"/>
    <w:rsid w:val="00F629FA"/>
    <w:rsid w:val="00F62FC5"/>
    <w:rsid w:val="00F64952"/>
    <w:rsid w:val="00F653B8"/>
    <w:rsid w:val="00F73866"/>
    <w:rsid w:val="00F81F2A"/>
    <w:rsid w:val="00F8277A"/>
    <w:rsid w:val="00F8318B"/>
    <w:rsid w:val="00F84E41"/>
    <w:rsid w:val="00F85354"/>
    <w:rsid w:val="00F8566D"/>
    <w:rsid w:val="00F85883"/>
    <w:rsid w:val="00F8629D"/>
    <w:rsid w:val="00F87D1B"/>
    <w:rsid w:val="00F9008D"/>
    <w:rsid w:val="00F901B0"/>
    <w:rsid w:val="00F90FF8"/>
    <w:rsid w:val="00F9622E"/>
    <w:rsid w:val="00F97066"/>
    <w:rsid w:val="00FA1266"/>
    <w:rsid w:val="00FA1E66"/>
    <w:rsid w:val="00FA4E24"/>
    <w:rsid w:val="00FB4764"/>
    <w:rsid w:val="00FC040B"/>
    <w:rsid w:val="00FC1192"/>
    <w:rsid w:val="00FC169E"/>
    <w:rsid w:val="00FC4417"/>
    <w:rsid w:val="00FC4C35"/>
    <w:rsid w:val="00FC7920"/>
    <w:rsid w:val="00FD399B"/>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h6,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link w:val="ListBulletChar"/>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link w:val="ListBullet3Char"/>
    <w:qFormat/>
    <w:pPr>
      <w:numPr>
        <w:numId w:val="5"/>
      </w:numPr>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link w:val="List2Char"/>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link w:val="ListBullet2Char"/>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unhideWhenUsed/>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link w:val="ListChar"/>
    <w:qFormat/>
    <w:pPr>
      <w:ind w:left="283" w:hanging="283"/>
      <w:contextualSpacing/>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uiPriority w:val="99"/>
    <w:qFormat/>
    <w:rPr>
      <w:color w:val="0563C1"/>
      <w:u w:val="single"/>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uiPriority w:val="99"/>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1"/>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Heading3Char">
    <w:name w:val="Heading 3 Char"/>
    <w:aliases w:val="H3 Char,h3 Char,Underrubrik2 Char,Memo Heading 3 Char,no break Char,0H Char,Heading 3 Char1 Char Char,Heading 3 Char Char Char Char,Heading 3 Char1 Char Char Char Char,Heading 3 Char Char Char Char Char Char,Heading 3 Char Char1 Char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Revision">
    <w:name w:val="Revision"/>
    <w:hidden/>
    <w:uiPriority w:val="99"/>
    <w:semiHidden/>
    <w:rsid w:val="00AB2570"/>
    <w:rPr>
      <w:lang w:val="en-GB" w:eastAsia="en-US"/>
    </w:rPr>
  </w:style>
  <w:style w:type="character" w:customStyle="1" w:styleId="TANChar">
    <w:name w:val="TAN Char"/>
    <w:basedOn w:val="DefaultParagraphFont"/>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SimSun"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Normal"/>
    <w:next w:val="Normal"/>
    <w:link w:val="MTDisplayEquationChar"/>
    <w:rsid w:val="00004D75"/>
    <w:pPr>
      <w:widowControl w:val="0"/>
      <w:tabs>
        <w:tab w:val="center" w:pos="4660"/>
        <w:tab w:val="right" w:pos="9320"/>
      </w:tabs>
      <w:snapToGrid w:val="0"/>
      <w:spacing w:after="120"/>
      <w:jc w:val="both"/>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SimSun" w:hAnsiTheme="minorHAnsi" w:cstheme="minorBidi"/>
      <w:kern w:val="2"/>
      <w:sz w:val="24"/>
      <w:szCs w:val="22"/>
      <w:lang w:eastAsia="en-US"/>
    </w:rPr>
  </w:style>
  <w:style w:type="paragraph" w:customStyle="1" w:styleId="FL">
    <w:name w:val="FL"/>
    <w:basedOn w:val="Normal"/>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CF0FE9"/>
    <w:rPr>
      <w:lang w:val="en-GB" w:eastAsia="en-US"/>
    </w:rPr>
  </w:style>
  <w:style w:type="character" w:customStyle="1" w:styleId="Heading1Char3">
    <w:name w:val="Heading 1 Char3"/>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C33313"/>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C33313"/>
    <w:rPr>
      <w:rFonts w:ascii="Arial" w:hAnsi="Arial"/>
      <w:b/>
      <w:sz w:val="18"/>
      <w:lang w:val="en-GB" w:eastAsia="ja-JP"/>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basedOn w:val="DefaultParagraphFont"/>
    <w:link w:val="Heading2"/>
    <w:rsid w:val="00C33313"/>
    <w:rPr>
      <w:rFonts w:ascii="Arial" w:hAnsi="Arial"/>
      <w:sz w:val="32"/>
      <w:lang w:val="en-GB" w:eastAsia="en-US"/>
    </w:rPr>
  </w:style>
  <w:style w:type="character" w:customStyle="1" w:styleId="FooterChar">
    <w:name w:val="Footer Char"/>
    <w:aliases w:val="footer odd Char,footer Char,fo Char,pie de página Char"/>
    <w:basedOn w:val="DefaultParagraphFont"/>
    <w:link w:val="Footer"/>
    <w:qFormat/>
    <w:rsid w:val="00C33313"/>
    <w:rPr>
      <w:rFonts w:ascii="Arial" w:hAnsi="Arial"/>
      <w:b/>
      <w:i/>
      <w:sz w:val="18"/>
      <w:lang w:val="en-GB" w:eastAsia="ja-JP"/>
    </w:rPr>
  </w:style>
  <w:style w:type="character" w:customStyle="1" w:styleId="ui-provider">
    <w:name w:val="ui-provider"/>
    <w:basedOn w:val="DefaultParagraphFont"/>
    <w:rsid w:val="002B1EE0"/>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4A3F59"/>
    <w:rPr>
      <w:rFonts w:ascii="Arial" w:hAnsi="Arial"/>
      <w:sz w:val="22"/>
      <w:lang w:val="en-GB" w:eastAsia="en-US"/>
    </w:rPr>
  </w:style>
  <w:style w:type="character" w:customStyle="1" w:styleId="Heading6Char">
    <w:name w:val="Heading 6 Char"/>
    <w:aliases w:val="h6 Char,T1 Char4,Header 6 Char"/>
    <w:basedOn w:val="DefaultParagraphFont"/>
    <w:link w:val="Heading6"/>
    <w:rsid w:val="004A3F59"/>
    <w:rPr>
      <w:rFonts w:ascii="Arial" w:hAnsi="Arial"/>
      <w:lang w:val="en-GB" w:eastAsia="en-US"/>
    </w:rPr>
  </w:style>
  <w:style w:type="character" w:customStyle="1" w:styleId="Heading7Char">
    <w:name w:val="Heading 7 Char"/>
    <w:basedOn w:val="DefaultParagraphFont"/>
    <w:link w:val="Heading7"/>
    <w:rsid w:val="004A3F59"/>
    <w:rPr>
      <w:rFonts w:ascii="Arial" w:hAnsi="Arial"/>
      <w:lang w:val="en-GB" w:eastAsia="en-US"/>
    </w:rPr>
  </w:style>
  <w:style w:type="character" w:customStyle="1" w:styleId="Heading8Char">
    <w:name w:val="Heading 8 Char"/>
    <w:basedOn w:val="DefaultParagraphFont"/>
    <w:link w:val="Heading8"/>
    <w:rsid w:val="004A3F59"/>
    <w:rPr>
      <w:rFonts w:ascii="Arial" w:hAnsi="Arial"/>
      <w:sz w:val="36"/>
      <w:lang w:val="en-GB" w:eastAsia="en-US"/>
    </w:rPr>
  </w:style>
  <w:style w:type="character" w:customStyle="1" w:styleId="Heading9Char">
    <w:name w:val="Heading 9 Char"/>
    <w:basedOn w:val="DefaultParagraphFont"/>
    <w:link w:val="Heading9"/>
    <w:rsid w:val="004A3F59"/>
    <w:rPr>
      <w:rFonts w:ascii="Arial" w:hAnsi="Arial"/>
      <w:sz w:val="36"/>
      <w:lang w:val="en-GB" w:eastAsia="en-US"/>
    </w:rPr>
  </w:style>
  <w:style w:type="character" w:styleId="PageNumber">
    <w:name w:val="page number"/>
    <w:basedOn w:val="DefaultParagraphFont"/>
    <w:rsid w:val="004A3F59"/>
  </w:style>
  <w:style w:type="paragraph" w:customStyle="1" w:styleId="00BodyText">
    <w:name w:val="00 BodyText"/>
    <w:basedOn w:val="Normal"/>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1">
    <w:name w:val="??"/>
    <w:rsid w:val="004A3F59"/>
    <w:pPr>
      <w:widowControl w:val="0"/>
    </w:pPr>
    <w:rPr>
      <w:rFonts w:eastAsia="Times New Roman"/>
      <w:lang w:eastAsia="en-US"/>
    </w:rPr>
  </w:style>
  <w:style w:type="paragraph" w:customStyle="1" w:styleId="2">
    <w:name w:val="??? 2"/>
    <w:basedOn w:val="a1"/>
    <w:next w:val="a1"/>
    <w:rsid w:val="004A3F59"/>
    <w:pPr>
      <w:keepNext/>
    </w:pPr>
    <w:rPr>
      <w:rFonts w:ascii="Arial" w:hAnsi="Arial"/>
      <w:b/>
      <w:sz w:val="24"/>
    </w:rPr>
  </w:style>
  <w:style w:type="character" w:styleId="CommentReference">
    <w:name w:val="annotation reference"/>
    <w:basedOn w:val="DefaultParagraphFont"/>
    <w:rsid w:val="004A3F59"/>
    <w:rPr>
      <w:sz w:val="16"/>
    </w:rPr>
  </w:style>
  <w:style w:type="paragraph" w:customStyle="1" w:styleId="DECISION">
    <w:name w:val="DECISION"/>
    <w:basedOn w:val="Normal"/>
    <w:rsid w:val="004A3F59"/>
    <w:pPr>
      <w:widowControl w:val="0"/>
      <w:numPr>
        <w:numId w:val="1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4A3F59"/>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1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14"/>
      </w:numPr>
      <w:tabs>
        <w:tab w:val="num" w:pos="1125"/>
      </w:tabs>
    </w:pPr>
    <w:rPr>
      <w:color w:val="FF0000"/>
    </w:rPr>
  </w:style>
  <w:style w:type="character" w:styleId="FootnoteReference">
    <w:name w:val="footnote reference"/>
    <w:aliases w:val="Appel note de bas de p,Nota,Footnote symbol,Footnote"/>
    <w:basedOn w:val="DefaultParagraphFont"/>
    <w:rsid w:val="004A3F59"/>
    <w:rPr>
      <w:b/>
      <w:position w:val="6"/>
      <w:sz w:val="16"/>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4A3F59"/>
    <w:rPr>
      <w:i/>
      <w:iCs/>
      <w:color w:val="44546A" w:themeColor="text2"/>
      <w:sz w:val="18"/>
      <w:szCs w:val="18"/>
      <w:lang w:val="en-GB" w:eastAsia="en-US"/>
    </w:rPr>
  </w:style>
  <w:style w:type="character" w:customStyle="1" w:styleId="font4">
    <w:name w:val="font4"/>
    <w:basedOn w:val="DefaultParagraphFont"/>
    <w:qFormat/>
    <w:rsid w:val="004A3F59"/>
  </w:style>
  <w:style w:type="character" w:customStyle="1" w:styleId="B1Char">
    <w:name w:val="B1 Char"/>
    <w:link w:val="B1"/>
    <w:qFormat/>
    <w:rsid w:val="004A3F59"/>
    <w:rPr>
      <w:lang w:val="en-GB" w:eastAsia="en-US"/>
    </w:rPr>
  </w:style>
  <w:style w:type="paragraph" w:customStyle="1" w:styleId="1CharChar">
    <w:name w:val="(文字) (文字)1 Char (文字) (文字) Char"/>
    <w:semiHidden/>
    <w:qFormat/>
    <w:rsid w:val="002B2F8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INDENT1">
    <w:name w:val="INDENT1"/>
    <w:basedOn w:val="Normal"/>
    <w:rsid w:val="007424EA"/>
    <w:pPr>
      <w:ind w:left="851"/>
    </w:pPr>
    <w:rPr>
      <w:rFonts w:eastAsia="MS Mincho"/>
    </w:rPr>
  </w:style>
  <w:style w:type="paragraph" w:customStyle="1" w:styleId="INDENT2">
    <w:name w:val="INDENT2"/>
    <w:basedOn w:val="Normal"/>
    <w:rsid w:val="007424EA"/>
    <w:pPr>
      <w:ind w:left="1135" w:hanging="284"/>
    </w:pPr>
    <w:rPr>
      <w:rFonts w:eastAsia="MS Mincho"/>
    </w:rPr>
  </w:style>
  <w:style w:type="paragraph" w:customStyle="1" w:styleId="INDENT3">
    <w:name w:val="INDENT3"/>
    <w:basedOn w:val="Normal"/>
    <w:rsid w:val="007424EA"/>
    <w:pPr>
      <w:ind w:left="1701" w:hanging="567"/>
    </w:pPr>
    <w:rPr>
      <w:rFonts w:eastAsia="MS Mincho"/>
    </w:rPr>
  </w:style>
  <w:style w:type="paragraph" w:customStyle="1" w:styleId="FigureTitle">
    <w:name w:val="Figure_Title"/>
    <w:basedOn w:val="Normal"/>
    <w:next w:val="Normal"/>
    <w:rsid w:val="007424E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7424EA"/>
    <w:pPr>
      <w:keepNext/>
      <w:keepLines/>
    </w:pPr>
    <w:rPr>
      <w:rFonts w:eastAsia="MS Mincho"/>
      <w:b/>
    </w:rPr>
  </w:style>
  <w:style w:type="paragraph" w:customStyle="1" w:styleId="enumlev2">
    <w:name w:val="enumlev2"/>
    <w:basedOn w:val="Normal"/>
    <w:rsid w:val="007424E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7424EA"/>
    <w:pPr>
      <w:keepNext/>
      <w:keepLines/>
      <w:spacing w:before="240"/>
      <w:ind w:left="1418"/>
    </w:pPr>
    <w:rPr>
      <w:rFonts w:ascii="Arial" w:eastAsia="MS Mincho" w:hAnsi="Arial"/>
      <w:b/>
      <w:sz w:val="36"/>
      <w:lang w:val="en-US"/>
    </w:rPr>
  </w:style>
  <w:style w:type="character" w:customStyle="1" w:styleId="CharChar1">
    <w:name w:val="Char Char1"/>
    <w:rsid w:val="007424EA"/>
    <w:rPr>
      <w:rFonts w:ascii="Arial" w:hAnsi="Arial"/>
      <w:sz w:val="32"/>
      <w:lang w:val="en-GB" w:eastAsia="en-US" w:bidi="ar-SA"/>
    </w:rPr>
  </w:style>
  <w:style w:type="table" w:customStyle="1" w:styleId="TableGrid1">
    <w:name w:val="Table Grid1"/>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424EA"/>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7424E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424EA"/>
    <w:pPr>
      <w:tabs>
        <w:tab w:val="num" w:pos="360"/>
      </w:tabs>
      <w:spacing w:after="200" w:line="276" w:lineRule="auto"/>
    </w:pPr>
    <w:rPr>
      <w:rFonts w:ascii="Calibri" w:eastAsia="Calibri" w:hAnsi="Calibri"/>
      <w:sz w:val="22"/>
      <w:szCs w:val="22"/>
      <w:lang w:val="en-US"/>
    </w:rPr>
  </w:style>
  <w:style w:type="character" w:customStyle="1" w:styleId="Char1">
    <w:name w:val="批注主题 Char1"/>
    <w:rsid w:val="007424EA"/>
    <w:rPr>
      <w:b/>
      <w:bCs/>
      <w:lang w:val="en-GB"/>
    </w:rPr>
  </w:style>
  <w:style w:type="character" w:customStyle="1" w:styleId="FigureTitleChar">
    <w:name w:val="Figure Title Char"/>
    <w:rsid w:val="007424EA"/>
    <w:rPr>
      <w:rFonts w:ascii="Arial" w:hAnsi="Arial"/>
      <w:lang w:val="en-GB" w:eastAsia="en-US" w:bidi="ar-SA"/>
    </w:rPr>
  </w:style>
  <w:style w:type="paragraph" w:customStyle="1" w:styleId="StandardText">
    <w:name w:val="StandardText"/>
    <w:basedOn w:val="Normal"/>
    <w:rsid w:val="007424EA"/>
    <w:pPr>
      <w:spacing w:after="120"/>
      <w:jc w:val="both"/>
    </w:pPr>
    <w:rPr>
      <w:rFonts w:eastAsia="MS Mincho"/>
      <w:sz w:val="22"/>
      <w:lang w:val="en-US"/>
    </w:rPr>
  </w:style>
  <w:style w:type="paragraph" w:customStyle="1" w:styleId="CarCar">
    <w:name w:val="Car C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FChar">
    <w:name w:val="TF Char"/>
    <w:link w:val="TF"/>
    <w:qFormat/>
    <w:rsid w:val="007424EA"/>
    <w:rPr>
      <w:rFonts w:ascii="Arial" w:hAnsi="Arial"/>
      <w:b/>
      <w:lang w:val="en-GB" w:eastAsia="en-US"/>
    </w:rPr>
  </w:style>
  <w:style w:type="character" w:customStyle="1" w:styleId="p1">
    <w:name w:val="p1"/>
    <w:rsid w:val="007424EA"/>
    <w:rPr>
      <w:vanish w:val="0"/>
      <w:webHidden w:val="0"/>
      <w:specVanish w:val="0"/>
    </w:rPr>
  </w:style>
  <w:style w:type="character" w:customStyle="1" w:styleId="e-031">
    <w:name w:val="e-031"/>
    <w:rsid w:val="007424EA"/>
    <w:rPr>
      <w:i/>
      <w:iCs/>
    </w:rPr>
  </w:style>
  <w:style w:type="paragraph" w:customStyle="1" w:styleId="myReference">
    <w:name w:val="myReference"/>
    <w:basedOn w:val="Normal"/>
    <w:next w:val="Normal"/>
    <w:autoRedefine/>
    <w:rsid w:val="007424EA"/>
    <w:pPr>
      <w:keepNext/>
      <w:numPr>
        <w:numId w:val="1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7424EA"/>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7424EA"/>
    <w:pPr>
      <w:numPr>
        <w:ilvl w:val="1"/>
      </w:numPr>
      <w:ind w:left="567" w:hanging="283"/>
    </w:pPr>
  </w:style>
  <w:style w:type="paragraph" w:customStyle="1" w:styleId="Head3Mine">
    <w:name w:val="Head3Mine"/>
    <w:basedOn w:val="Head2Mine"/>
    <w:next w:val="StandardText"/>
    <w:rsid w:val="007424EA"/>
    <w:pPr>
      <w:numPr>
        <w:ilvl w:val="2"/>
      </w:numPr>
      <w:ind w:left="567" w:hanging="283"/>
    </w:pPr>
  </w:style>
  <w:style w:type="paragraph" w:customStyle="1" w:styleId="TableText">
    <w:name w:val="TableText"/>
    <w:basedOn w:val="BodyTextIndent"/>
    <w:qFormat/>
    <w:rsid w:val="007424EA"/>
    <w:pPr>
      <w:keepNext/>
      <w:keepLines/>
      <w:overflowPunct w:val="0"/>
      <w:autoSpaceDE w:val="0"/>
      <w:autoSpaceDN w:val="0"/>
      <w:adjustRightInd w:val="0"/>
      <w:spacing w:after="180"/>
      <w:ind w:left="0"/>
      <w:jc w:val="center"/>
      <w:textAlignment w:val="baseline"/>
    </w:pPr>
    <w:rPr>
      <w:rFonts w:eastAsia="MS Mincho"/>
      <w:snapToGrid w:val="0"/>
      <w:kern w:val="2"/>
    </w:rPr>
  </w:style>
  <w:style w:type="paragraph" w:customStyle="1" w:styleId="Default">
    <w:name w:val="Default"/>
    <w:qFormat/>
    <w:rsid w:val="007424EA"/>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424EA"/>
    <w:rPr>
      <w:rFonts w:ascii="Arial" w:hAnsi="Arial"/>
      <w:sz w:val="36"/>
      <w:lang w:val="en-GB" w:eastAsia="en-US" w:bidi="ar-SA"/>
    </w:rPr>
  </w:style>
  <w:style w:type="character" w:customStyle="1" w:styleId="H6Char">
    <w:name w:val="H6 Char"/>
    <w:link w:val="H6"/>
    <w:rsid w:val="007424EA"/>
    <w:rPr>
      <w:rFonts w:ascii="Arial" w:hAnsi="Arial"/>
      <w:lang w:val="en-GB" w:eastAsia="en-US"/>
    </w:rPr>
  </w:style>
  <w:style w:type="character" w:customStyle="1" w:styleId="CharChar12">
    <w:name w:val="Char Char12"/>
    <w:locked/>
    <w:rsid w:val="007424EA"/>
    <w:rPr>
      <w:rFonts w:ascii="Arial" w:hAnsi="Arial"/>
      <w:b/>
      <w:noProof/>
      <w:sz w:val="18"/>
      <w:lang w:val="en-GB" w:bidi="ar-SA"/>
    </w:rPr>
  </w:style>
  <w:style w:type="character" w:customStyle="1" w:styleId="EXChar">
    <w:name w:val="EX Char"/>
    <w:link w:val="EX"/>
    <w:qFormat/>
    <w:rsid w:val="007424EA"/>
    <w:rPr>
      <w:lang w:val="en-GB" w:eastAsia="en-US"/>
    </w:rPr>
  </w:style>
  <w:style w:type="character" w:customStyle="1" w:styleId="CharChar5">
    <w:name w:val="Char Char5"/>
    <w:rsid w:val="007424EA"/>
    <w:rPr>
      <w:lang w:val="en-GB" w:eastAsia="ja-JP" w:bidi="ar-SA"/>
    </w:rPr>
  </w:style>
  <w:style w:type="paragraph" w:customStyle="1" w:styleId="CharCharCharCharChar">
    <w:name w:val="Char Char Char Char Char"/>
    <w:semiHidden/>
    <w:rsid w:val="007424EA"/>
    <w:pPr>
      <w:keepNext/>
      <w:numPr>
        <w:numId w:val="16"/>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rsid w:val="007424EA"/>
  </w:style>
  <w:style w:type="paragraph" w:customStyle="1" w:styleId="CharChar">
    <w:name w:val="Char 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424EA"/>
    <w:rPr>
      <w:rFonts w:eastAsia="MS Mincho"/>
      <w:lang w:val="en-GB" w:eastAsia="en-US" w:bidi="ar-SA"/>
    </w:rPr>
  </w:style>
  <w:style w:type="paragraph" w:customStyle="1" w:styleId="1CharChar1CharCharCharChar">
    <w:name w:val="(文字) (文字)1 Char (文字) (文字) Char (文字) (文字)1 Char (文字) (文字) Char Char 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24E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24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24EA"/>
    <w:rPr>
      <w:rFonts w:ascii="Arial" w:hAnsi="Arial"/>
      <w:sz w:val="32"/>
      <w:lang w:val="en-GB" w:eastAsia="ja-JP" w:bidi="ar-SA"/>
    </w:rPr>
  </w:style>
  <w:style w:type="character" w:customStyle="1" w:styleId="CharChar4">
    <w:name w:val="Char Char4"/>
    <w:rsid w:val="007424EA"/>
    <w:rPr>
      <w:rFonts w:ascii="Courier New" w:hAnsi="Courier New"/>
      <w:lang w:val="nb-NO" w:eastAsia="ja-JP" w:bidi="ar-SA"/>
    </w:rPr>
  </w:style>
  <w:style w:type="character" w:customStyle="1" w:styleId="AndreaLeonardi">
    <w:name w:val="Andrea Leonardi"/>
    <w:semiHidden/>
    <w:rsid w:val="007424EA"/>
    <w:rPr>
      <w:rFonts w:ascii="Arial" w:hAnsi="Arial" w:cs="Arial"/>
      <w:color w:val="auto"/>
      <w:sz w:val="20"/>
      <w:szCs w:val="20"/>
    </w:rPr>
  </w:style>
  <w:style w:type="character" w:customStyle="1" w:styleId="NOCharChar">
    <w:name w:val="NO Char Char"/>
    <w:rsid w:val="007424EA"/>
    <w:rPr>
      <w:lang w:val="en-GB" w:eastAsia="en-US" w:bidi="ar-SA"/>
    </w:rPr>
  </w:style>
  <w:style w:type="character" w:customStyle="1" w:styleId="NOZchn">
    <w:name w:val="NO Zchn"/>
    <w:rsid w:val="007424EA"/>
    <w:rPr>
      <w:lang w:val="en-GB" w:eastAsia="en-US" w:bidi="ar-SA"/>
    </w:rPr>
  </w:style>
  <w:style w:type="character" w:customStyle="1" w:styleId="TACCar">
    <w:name w:val="TAC Car"/>
    <w:rsid w:val="007424EA"/>
    <w:rPr>
      <w:rFonts w:ascii="Arial" w:hAnsi="Arial"/>
      <w:sz w:val="18"/>
      <w:lang w:val="en-GB" w:eastAsia="ja-JP" w:bidi="ar-SA"/>
    </w:rPr>
  </w:style>
  <w:style w:type="character" w:customStyle="1" w:styleId="TAL0">
    <w:name w:val="TAL (文字)"/>
    <w:rsid w:val="007424EA"/>
    <w:rPr>
      <w:rFonts w:ascii="Arial" w:hAnsi="Arial"/>
      <w:sz w:val="18"/>
      <w:lang w:val="en-GB" w:eastAsia="ja-JP" w:bidi="ar-SA"/>
    </w:rPr>
  </w:style>
  <w:style w:type="paragraph" w:customStyle="1" w:styleId="CharCharCharCharCharChar">
    <w:name w:val="Char Char Char Char Char Char"/>
    <w:semiHidden/>
    <w:rsid w:val="007424EA"/>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7424EA"/>
  </w:style>
  <w:style w:type="character" w:customStyle="1" w:styleId="T1Char1">
    <w:name w:val="T1 Char1"/>
    <w:aliases w:val="Header 6 Char Char1"/>
    <w:qFormat/>
    <w:rsid w:val="007424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24EA"/>
    <w:rPr>
      <w:rFonts w:ascii="Arial" w:hAnsi="Arial"/>
      <w:sz w:val="32"/>
      <w:lang w:val="en-GB" w:eastAsia="en-US" w:bidi="ar-SA"/>
    </w:rPr>
  </w:style>
  <w:style w:type="paragraph" w:customStyle="1" w:styleId="ZchnZchn1">
    <w:name w:val="Zchn Zchn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24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24EA"/>
    <w:rPr>
      <w:rFonts w:ascii="Arial" w:hAnsi="Arial"/>
      <w:sz w:val="32"/>
      <w:lang w:val="en-GB" w:eastAsia="en-US" w:bidi="ar-SA"/>
    </w:rPr>
  </w:style>
  <w:style w:type="paragraph" w:customStyle="1" w:styleId="20">
    <w:name w:val="(文字) (文字)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24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24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424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24EA"/>
    <w:rPr>
      <w:rFonts w:ascii="Arial" w:eastAsia="Batang" w:hAnsi="Arial" w:cs="Times New Roman"/>
      <w:b/>
      <w:bCs/>
      <w:i/>
      <w:iCs/>
      <w:sz w:val="28"/>
      <w:szCs w:val="28"/>
      <w:lang w:val="en-GB" w:eastAsia="en-US" w:bidi="ar-SA"/>
    </w:rPr>
  </w:style>
  <w:style w:type="paragraph" w:customStyle="1" w:styleId="3">
    <w:name w:val="(文字) (文字)3"/>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7424EA"/>
  </w:style>
  <w:style w:type="paragraph" w:customStyle="1" w:styleId="10">
    <w:name w:val="(文字) (文字)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Strong">
    <w:name w:val="Strong"/>
    <w:uiPriority w:val="22"/>
    <w:qFormat/>
    <w:rsid w:val="007424EA"/>
    <w:rPr>
      <w:b/>
      <w:bCs/>
    </w:rPr>
  </w:style>
  <w:style w:type="character" w:customStyle="1" w:styleId="CharChar7">
    <w:name w:val="Char Char7"/>
    <w:semiHidden/>
    <w:rsid w:val="007424EA"/>
    <w:rPr>
      <w:rFonts w:ascii="Tahoma" w:hAnsi="Tahoma" w:cs="Tahoma"/>
      <w:shd w:val="clear" w:color="auto" w:fill="000080"/>
      <w:lang w:val="en-GB" w:eastAsia="en-US"/>
    </w:rPr>
  </w:style>
  <w:style w:type="character" w:customStyle="1" w:styleId="ZchnZchn5">
    <w:name w:val="Zchn Zchn5"/>
    <w:rsid w:val="007424EA"/>
    <w:rPr>
      <w:rFonts w:ascii="Courier New" w:eastAsia="Batang" w:hAnsi="Courier New"/>
      <w:lang w:val="nb-NO" w:eastAsia="en-US" w:bidi="ar-SA"/>
    </w:rPr>
  </w:style>
  <w:style w:type="character" w:customStyle="1" w:styleId="CharChar10">
    <w:name w:val="Char Char10"/>
    <w:semiHidden/>
    <w:rsid w:val="007424EA"/>
    <w:rPr>
      <w:rFonts w:ascii="Times New Roman" w:hAnsi="Times New Roman"/>
      <w:lang w:val="en-GB" w:eastAsia="en-US"/>
    </w:rPr>
  </w:style>
  <w:style w:type="character" w:customStyle="1" w:styleId="CharChar9">
    <w:name w:val="Char Char9"/>
    <w:semiHidden/>
    <w:rsid w:val="007424EA"/>
    <w:rPr>
      <w:rFonts w:ascii="Tahoma" w:hAnsi="Tahoma" w:cs="Tahoma"/>
      <w:sz w:val="16"/>
      <w:szCs w:val="16"/>
      <w:lang w:val="en-GB" w:eastAsia="en-US"/>
    </w:rPr>
  </w:style>
  <w:style w:type="character" w:customStyle="1" w:styleId="CharChar8">
    <w:name w:val="Char Char8"/>
    <w:semiHidden/>
    <w:rsid w:val="007424EA"/>
    <w:rPr>
      <w:rFonts w:ascii="Times New Roman" w:hAnsi="Times New Roman"/>
      <w:b/>
      <w:bCs/>
      <w:lang w:val="en-GB" w:eastAsia="en-US"/>
    </w:rPr>
  </w:style>
  <w:style w:type="paragraph" w:customStyle="1" w:styleId="11">
    <w:name w:val="修订1"/>
    <w:hidden/>
    <w:semiHidden/>
    <w:rsid w:val="007424EA"/>
    <w:rPr>
      <w:rFonts w:eastAsia="Batang"/>
      <w:lang w:val="en-GB" w:eastAsia="en-US"/>
    </w:rPr>
  </w:style>
  <w:style w:type="character" w:styleId="EndnoteReference">
    <w:name w:val="endnote reference"/>
    <w:rsid w:val="007424E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424EA"/>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424E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24EA"/>
    <w:rPr>
      <w:rFonts w:ascii="Arial" w:hAnsi="Arial"/>
      <w:sz w:val="24"/>
      <w:lang w:val="en-GB"/>
    </w:rPr>
  </w:style>
  <w:style w:type="paragraph" w:customStyle="1" w:styleId="gpotbltitle">
    <w:name w:val="gpotbl_title"/>
    <w:basedOn w:val="Normal"/>
    <w:rsid w:val="007424EA"/>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7424EA"/>
    <w:pPr>
      <w:spacing w:before="100" w:beforeAutospacing="1" w:after="100" w:afterAutospacing="1"/>
    </w:pPr>
    <w:rPr>
      <w:rFonts w:eastAsia="MS Mincho"/>
      <w:sz w:val="24"/>
      <w:szCs w:val="24"/>
      <w:lang w:eastAsia="en-GB"/>
    </w:rPr>
  </w:style>
  <w:style w:type="character" w:customStyle="1" w:styleId="ListChar">
    <w:name w:val="List Char"/>
    <w:link w:val="List"/>
    <w:rsid w:val="007424EA"/>
    <w:rPr>
      <w:lang w:val="en-GB" w:eastAsia="en-US"/>
    </w:rPr>
  </w:style>
  <w:style w:type="character" w:customStyle="1" w:styleId="ListBulletChar">
    <w:name w:val="List Bullet Char"/>
    <w:link w:val="ListBullet"/>
    <w:rsid w:val="007424EA"/>
    <w:rPr>
      <w:lang w:val="en-GB" w:eastAsia="en-US"/>
    </w:rPr>
  </w:style>
  <w:style w:type="character" w:customStyle="1" w:styleId="ListBullet2Char">
    <w:name w:val="List Bullet 2 Char"/>
    <w:link w:val="ListBullet2"/>
    <w:rsid w:val="007424EA"/>
    <w:rPr>
      <w:lang w:val="en-GB" w:eastAsia="en-US"/>
    </w:rPr>
  </w:style>
  <w:style w:type="character" w:customStyle="1" w:styleId="ListBullet3Char">
    <w:name w:val="List Bullet 3 Char"/>
    <w:link w:val="ListBullet3"/>
    <w:rsid w:val="007424EA"/>
    <w:rPr>
      <w:lang w:val="en-GB" w:eastAsia="en-US"/>
    </w:rPr>
  </w:style>
  <w:style w:type="paragraph" w:customStyle="1" w:styleId="TabList">
    <w:name w:val="TabList"/>
    <w:basedOn w:val="Normal"/>
    <w:rsid w:val="007424EA"/>
    <w:pPr>
      <w:tabs>
        <w:tab w:val="left" w:pos="1134"/>
      </w:tabs>
      <w:spacing w:after="0"/>
    </w:pPr>
    <w:rPr>
      <w:rFonts w:eastAsia="MS Mincho"/>
    </w:rPr>
  </w:style>
  <w:style w:type="paragraph" w:customStyle="1" w:styleId="tabletext0">
    <w:name w:val="table text"/>
    <w:basedOn w:val="Normal"/>
    <w:next w:val="table"/>
    <w:rsid w:val="007424EA"/>
    <w:pPr>
      <w:spacing w:after="0"/>
    </w:pPr>
    <w:rPr>
      <w:rFonts w:eastAsia="MS Mincho"/>
      <w:i/>
    </w:rPr>
  </w:style>
  <w:style w:type="paragraph" w:customStyle="1" w:styleId="table">
    <w:name w:val="table"/>
    <w:basedOn w:val="Normal"/>
    <w:next w:val="Normal"/>
    <w:rsid w:val="007424EA"/>
    <w:pPr>
      <w:spacing w:after="0"/>
      <w:jc w:val="center"/>
    </w:pPr>
    <w:rPr>
      <w:rFonts w:eastAsia="MS Mincho"/>
      <w:lang w:val="en-US"/>
    </w:rPr>
  </w:style>
  <w:style w:type="paragraph" w:customStyle="1" w:styleId="HE">
    <w:name w:val="HE"/>
    <w:basedOn w:val="Normal"/>
    <w:rsid w:val="007424EA"/>
    <w:pPr>
      <w:spacing w:after="0"/>
    </w:pPr>
    <w:rPr>
      <w:rFonts w:eastAsia="MS Mincho"/>
      <w:b/>
    </w:rPr>
  </w:style>
  <w:style w:type="paragraph" w:customStyle="1" w:styleId="text">
    <w:name w:val="text"/>
    <w:basedOn w:val="Normal"/>
    <w:rsid w:val="007424EA"/>
    <w:pPr>
      <w:widowControl w:val="0"/>
      <w:spacing w:after="240"/>
      <w:jc w:val="both"/>
    </w:pPr>
    <w:rPr>
      <w:rFonts w:eastAsia="MS Mincho"/>
      <w:sz w:val="24"/>
      <w:lang w:val="en-AU"/>
    </w:rPr>
  </w:style>
  <w:style w:type="paragraph" w:customStyle="1" w:styleId="Reference">
    <w:name w:val="Reference"/>
    <w:basedOn w:val="EX"/>
    <w:rsid w:val="007424EA"/>
    <w:pPr>
      <w:tabs>
        <w:tab w:val="num" w:pos="567"/>
      </w:tabs>
      <w:ind w:left="567" w:hanging="567"/>
    </w:pPr>
    <w:rPr>
      <w:rFonts w:eastAsia="MS Mincho"/>
    </w:rPr>
  </w:style>
  <w:style w:type="paragraph" w:customStyle="1" w:styleId="berschrift1H1">
    <w:name w:val="Überschrift 1.H1"/>
    <w:basedOn w:val="Normal"/>
    <w:next w:val="Normal"/>
    <w:rsid w:val="007424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24EA"/>
    <w:rPr>
      <w:rFonts w:ascii="Arial" w:eastAsia="MS Mincho" w:hAnsi="Arial"/>
      <w:lang w:val="en-GB" w:eastAsia="en-US"/>
    </w:rPr>
  </w:style>
  <w:style w:type="paragraph" w:customStyle="1" w:styleId="textintend1">
    <w:name w:val="text intend 1"/>
    <w:basedOn w:val="text"/>
    <w:rsid w:val="007424EA"/>
    <w:pPr>
      <w:widowControl/>
      <w:tabs>
        <w:tab w:val="num" w:pos="992"/>
      </w:tabs>
      <w:spacing w:after="120"/>
      <w:ind w:left="992" w:hanging="425"/>
    </w:pPr>
    <w:rPr>
      <w:lang w:val="en-US"/>
    </w:rPr>
  </w:style>
  <w:style w:type="paragraph" w:customStyle="1" w:styleId="textintend2">
    <w:name w:val="text intend 2"/>
    <w:basedOn w:val="text"/>
    <w:rsid w:val="007424EA"/>
    <w:pPr>
      <w:widowControl/>
      <w:tabs>
        <w:tab w:val="num" w:pos="1418"/>
      </w:tabs>
      <w:spacing w:after="120"/>
      <w:ind w:left="1418" w:hanging="426"/>
    </w:pPr>
    <w:rPr>
      <w:lang w:val="en-US"/>
    </w:rPr>
  </w:style>
  <w:style w:type="paragraph" w:customStyle="1" w:styleId="textintend3">
    <w:name w:val="text intend 3"/>
    <w:basedOn w:val="text"/>
    <w:rsid w:val="007424EA"/>
    <w:pPr>
      <w:widowControl/>
      <w:tabs>
        <w:tab w:val="num" w:pos="1843"/>
      </w:tabs>
      <w:spacing w:after="120"/>
      <w:ind w:left="1843" w:hanging="425"/>
    </w:pPr>
    <w:rPr>
      <w:lang w:val="en-US"/>
    </w:rPr>
  </w:style>
  <w:style w:type="paragraph" w:customStyle="1" w:styleId="normalpuce">
    <w:name w:val="normal puce"/>
    <w:basedOn w:val="Normal"/>
    <w:rsid w:val="007424EA"/>
    <w:pPr>
      <w:widowControl w:val="0"/>
      <w:tabs>
        <w:tab w:val="num" w:pos="360"/>
      </w:tabs>
      <w:spacing w:before="60" w:after="60"/>
      <w:ind w:left="360" w:hanging="360"/>
      <w:jc w:val="both"/>
    </w:pPr>
    <w:rPr>
      <w:rFonts w:eastAsia="MS Mincho"/>
    </w:rPr>
  </w:style>
  <w:style w:type="paragraph" w:customStyle="1" w:styleId="para">
    <w:name w:val="para"/>
    <w:basedOn w:val="Normal"/>
    <w:rsid w:val="007424EA"/>
    <w:pPr>
      <w:spacing w:after="240"/>
      <w:jc w:val="both"/>
    </w:pPr>
    <w:rPr>
      <w:rFonts w:ascii="Helvetica" w:eastAsia="MS Mincho" w:hAnsi="Helvetica"/>
    </w:rPr>
  </w:style>
  <w:style w:type="character" w:customStyle="1" w:styleId="MTEquationSection">
    <w:name w:val="MTEquationSection"/>
    <w:rsid w:val="007424EA"/>
    <w:rPr>
      <w:noProof w:val="0"/>
      <w:vanish w:val="0"/>
      <w:color w:val="FF0000"/>
      <w:lang w:eastAsia="en-US"/>
    </w:rPr>
  </w:style>
  <w:style w:type="paragraph" w:customStyle="1" w:styleId="List1">
    <w:name w:val="List1"/>
    <w:basedOn w:val="Normal"/>
    <w:rsid w:val="007424EA"/>
    <w:pPr>
      <w:spacing w:before="120" w:after="0" w:line="280" w:lineRule="atLeast"/>
      <w:ind w:left="360" w:hanging="360"/>
      <w:jc w:val="both"/>
    </w:pPr>
    <w:rPr>
      <w:rFonts w:ascii="Bookman" w:eastAsia="MS Mincho" w:hAnsi="Bookman"/>
      <w:lang w:val="en-US"/>
    </w:rPr>
  </w:style>
  <w:style w:type="paragraph" w:customStyle="1" w:styleId="tdoc-header">
    <w:name w:val="tdoc-header"/>
    <w:rsid w:val="007424EA"/>
    <w:rPr>
      <w:rFonts w:ascii="Arial" w:eastAsia="MS Mincho" w:hAnsi="Arial"/>
      <w:noProof/>
      <w:sz w:val="24"/>
      <w:lang w:val="en-GB" w:eastAsia="en-US"/>
    </w:rPr>
  </w:style>
  <w:style w:type="paragraph" w:customStyle="1" w:styleId="TdocText">
    <w:name w:val="Tdoc_Text"/>
    <w:basedOn w:val="Normal"/>
    <w:rsid w:val="007424EA"/>
    <w:pPr>
      <w:spacing w:before="120" w:after="0"/>
      <w:jc w:val="both"/>
    </w:pPr>
    <w:rPr>
      <w:rFonts w:eastAsia="MS Mincho"/>
      <w:lang w:val="en-US"/>
    </w:rPr>
  </w:style>
  <w:style w:type="paragraph" w:customStyle="1" w:styleId="centered">
    <w:name w:val="centered"/>
    <w:basedOn w:val="Normal"/>
    <w:rsid w:val="007424EA"/>
    <w:pPr>
      <w:widowControl w:val="0"/>
      <w:spacing w:before="120" w:after="0" w:line="280" w:lineRule="atLeast"/>
      <w:jc w:val="center"/>
    </w:pPr>
    <w:rPr>
      <w:rFonts w:ascii="Bookman" w:eastAsia="MS Mincho" w:hAnsi="Bookman"/>
      <w:lang w:val="en-US"/>
    </w:rPr>
  </w:style>
  <w:style w:type="character" w:customStyle="1" w:styleId="superscript">
    <w:name w:val="superscript"/>
    <w:rsid w:val="007424EA"/>
    <w:rPr>
      <w:rFonts w:ascii="Bookman" w:hAnsi="Bookman"/>
      <w:position w:val="6"/>
      <w:sz w:val="18"/>
    </w:rPr>
  </w:style>
  <w:style w:type="paragraph" w:customStyle="1" w:styleId="References">
    <w:name w:val="References"/>
    <w:basedOn w:val="Normal"/>
    <w:rsid w:val="007424EA"/>
    <w:pPr>
      <w:numPr>
        <w:numId w:val="17"/>
      </w:numPr>
      <w:spacing w:after="80"/>
    </w:pPr>
    <w:rPr>
      <w:rFonts w:eastAsia="MS Mincho"/>
      <w:sz w:val="18"/>
      <w:lang w:val="en-US"/>
    </w:rPr>
  </w:style>
  <w:style w:type="paragraph" w:customStyle="1" w:styleId="ZchnZchn">
    <w:name w:val="Zchn Zchn"/>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7424EA"/>
    <w:rPr>
      <w:rFonts w:eastAsia="MS Mincho"/>
      <w:lang w:val="en-GB" w:eastAsia="en-US" w:bidi="ar-SA"/>
    </w:rPr>
  </w:style>
  <w:style w:type="character" w:customStyle="1" w:styleId="B1Char1">
    <w:name w:val="B1 Char1"/>
    <w:rsid w:val="007424EA"/>
    <w:rPr>
      <w:rFonts w:eastAsia="MS Mincho"/>
      <w:lang w:val="en-GB" w:eastAsia="en-US" w:bidi="ar-SA"/>
    </w:rPr>
  </w:style>
  <w:style w:type="character" w:customStyle="1" w:styleId="B2Char">
    <w:name w:val="B2 Char"/>
    <w:link w:val="B20"/>
    <w:qFormat/>
    <w:rsid w:val="007424EA"/>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24E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24EA"/>
    <w:rPr>
      <w:rFonts w:eastAsia="MS Mincho"/>
      <w:sz w:val="24"/>
      <w:lang w:val="en-US" w:eastAsia="en-US" w:bidi="ar-SA"/>
    </w:rPr>
  </w:style>
  <w:style w:type="paragraph" w:customStyle="1" w:styleId="Figure">
    <w:name w:val="Figure"/>
    <w:basedOn w:val="Normal"/>
    <w:rsid w:val="007424EA"/>
    <w:pPr>
      <w:numPr>
        <w:numId w:val="18"/>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7424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7424E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424EA"/>
    <w:pPr>
      <w:overflowPunct w:val="0"/>
      <w:autoSpaceDE w:val="0"/>
      <w:autoSpaceDN w:val="0"/>
      <w:adjustRightInd w:val="0"/>
      <w:textAlignment w:val="baseline"/>
    </w:pPr>
    <w:rPr>
      <w:rFonts w:eastAsia="MS Mincho"/>
      <w:lang w:eastAsia="ja-JP"/>
    </w:rPr>
  </w:style>
  <w:style w:type="paragraph" w:customStyle="1" w:styleId="xl40">
    <w:name w:val="xl40"/>
    <w:basedOn w:val="Normal"/>
    <w:rsid w:val="007424E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424EA"/>
    <w:pPr>
      <w:keepNext/>
      <w:numPr>
        <w:numId w:val="19"/>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424E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424E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7424EA"/>
    <w:pPr>
      <w:numPr>
        <w:numId w:val="20"/>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7424EA"/>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7424EA"/>
    <w:rPr>
      <w:b/>
      <w:lang w:val="en-GB" w:eastAsia="en-GB" w:bidi="ar-SA"/>
    </w:rPr>
  </w:style>
  <w:style w:type="paragraph" w:customStyle="1" w:styleId="Separation">
    <w:name w:val="Separation"/>
    <w:basedOn w:val="Heading1"/>
    <w:next w:val="Normal"/>
    <w:rsid w:val="007424EA"/>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424EA"/>
    <w:rPr>
      <w:rFonts w:ascii="Arial" w:hAnsi="Arial"/>
      <w:sz w:val="36"/>
      <w:lang w:val="en-GB" w:eastAsia="en-US" w:bidi="ar-SA"/>
    </w:rPr>
  </w:style>
  <w:style w:type="character" w:customStyle="1" w:styleId="T1Char3">
    <w:name w:val="T1 Char3"/>
    <w:aliases w:val="Header 6 Char Char3"/>
    <w:rsid w:val="007424EA"/>
    <w:rPr>
      <w:rFonts w:ascii="Arial" w:hAnsi="Arial"/>
      <w:lang w:val="en-GB" w:eastAsia="en-US" w:bidi="ar-SA"/>
    </w:rPr>
  </w:style>
  <w:style w:type="table" w:customStyle="1" w:styleId="Tabellengitternetz1">
    <w:name w:val="Tabellengitternetz1"/>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424EA"/>
    <w:pPr>
      <w:numPr>
        <w:numId w:val="21"/>
      </w:numPr>
    </w:pPr>
    <w:rPr>
      <w:rFonts w:eastAsia="Batang"/>
    </w:rPr>
  </w:style>
  <w:style w:type="table" w:customStyle="1" w:styleId="TableGrid2">
    <w:name w:val="Table Grid2"/>
    <w:basedOn w:val="TableNormal"/>
    <w:next w:val="TableGrid"/>
    <w:rsid w:val="007424E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424E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424EA"/>
    <w:pPr>
      <w:keepNext w:val="0"/>
      <w:keepLines w:val="0"/>
      <w:spacing w:before="240"/>
      <w:ind w:left="0" w:firstLine="0"/>
    </w:pPr>
    <w:rPr>
      <w:rFonts w:eastAsia="MS Mincho"/>
      <w:bCs/>
    </w:rPr>
  </w:style>
  <w:style w:type="table" w:customStyle="1" w:styleId="TableGrid3">
    <w:name w:val="Table Grid3"/>
    <w:basedOn w:val="TableNormal"/>
    <w:next w:val="TableGrid"/>
    <w:rsid w:val="007424E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424EA"/>
    <w:rPr>
      <w:rFonts w:ascii="Tahoma" w:eastAsia="MS Mincho" w:hAnsi="Tahoma" w:cs="Tahoma"/>
      <w:sz w:val="16"/>
      <w:szCs w:val="16"/>
    </w:rPr>
  </w:style>
  <w:style w:type="paragraph" w:customStyle="1" w:styleId="JK-text-simpledoc">
    <w:name w:val="JK - text - simple doc"/>
    <w:basedOn w:val="BodyText"/>
    <w:autoRedefine/>
    <w:rsid w:val="007424EA"/>
    <w:pPr>
      <w:numPr>
        <w:numId w:val="22"/>
      </w:numPr>
      <w:tabs>
        <w:tab w:val="clear" w:pos="1980"/>
        <w:tab w:val="num" w:pos="1097"/>
      </w:tabs>
      <w:spacing w:line="288" w:lineRule="auto"/>
      <w:ind w:left="1097" w:hanging="360"/>
    </w:pPr>
    <w:rPr>
      <w:rFonts w:ascii="Arial" w:eastAsia="SimSun" w:hAnsi="Arial" w:cs="Arial"/>
      <w:lang w:val="en-US"/>
    </w:rPr>
  </w:style>
  <w:style w:type="paragraph" w:customStyle="1" w:styleId="b10">
    <w:name w:val="b1"/>
    <w:basedOn w:val="Normal"/>
    <w:rsid w:val="007424EA"/>
    <w:pPr>
      <w:spacing w:before="100" w:beforeAutospacing="1" w:after="100" w:afterAutospacing="1"/>
    </w:pPr>
    <w:rPr>
      <w:rFonts w:eastAsia="MS Mincho"/>
      <w:sz w:val="24"/>
      <w:szCs w:val="24"/>
      <w:lang w:val="en-US"/>
    </w:rPr>
  </w:style>
  <w:style w:type="paragraph" w:customStyle="1" w:styleId="12">
    <w:name w:val="吹き出し1"/>
    <w:basedOn w:val="Normal"/>
    <w:semiHidden/>
    <w:rsid w:val="007424EA"/>
    <w:rPr>
      <w:rFonts w:ascii="Tahoma" w:eastAsia="MS Mincho" w:hAnsi="Tahoma" w:cs="Tahoma"/>
      <w:sz w:val="16"/>
      <w:szCs w:val="16"/>
    </w:rPr>
  </w:style>
  <w:style w:type="paragraph" w:customStyle="1" w:styleId="21">
    <w:name w:val="吹き出し2"/>
    <w:basedOn w:val="Normal"/>
    <w:semiHidden/>
    <w:rsid w:val="007424EA"/>
    <w:rPr>
      <w:rFonts w:ascii="Tahoma" w:eastAsia="MS Mincho" w:hAnsi="Tahoma" w:cs="Tahoma"/>
      <w:sz w:val="16"/>
      <w:szCs w:val="16"/>
    </w:rPr>
  </w:style>
  <w:style w:type="paragraph" w:customStyle="1" w:styleId="Note">
    <w:name w:val="Note"/>
    <w:basedOn w:val="B1"/>
    <w:rsid w:val="007424EA"/>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Normal"/>
    <w:next w:val="Normal"/>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424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424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24EA"/>
    <w:pPr>
      <w:spacing w:after="240" w:line="240" w:lineRule="atLeast"/>
      <w:ind w:left="1191" w:right="113" w:hanging="1191"/>
    </w:pPr>
    <w:rPr>
      <w:rFonts w:eastAsia="MS Mincho"/>
      <w:lang w:val="en-GB" w:eastAsia="en-US"/>
    </w:rPr>
  </w:style>
  <w:style w:type="paragraph" w:customStyle="1" w:styleId="ZC">
    <w:name w:val="ZC"/>
    <w:rsid w:val="007424EA"/>
    <w:pPr>
      <w:spacing w:line="360" w:lineRule="atLeast"/>
      <w:jc w:val="center"/>
    </w:pPr>
    <w:rPr>
      <w:rFonts w:eastAsia="MS Mincho"/>
      <w:lang w:val="en-GB" w:eastAsia="en-US"/>
    </w:rPr>
  </w:style>
  <w:style w:type="paragraph" w:customStyle="1" w:styleId="FooterCentred">
    <w:name w:val="FooterCentred"/>
    <w:basedOn w:val="Footer"/>
    <w:rsid w:val="007424EA"/>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Para1"/>
    <w:rsid w:val="007424EA"/>
    <w:pPr>
      <w:tabs>
        <w:tab w:val="left" w:pos="360"/>
      </w:tabs>
      <w:ind w:left="360" w:hanging="360"/>
    </w:pPr>
  </w:style>
  <w:style w:type="paragraph" w:customStyle="1" w:styleId="Para1">
    <w:name w:val="Para1"/>
    <w:basedOn w:val="Normal"/>
    <w:rsid w:val="007424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424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424EA"/>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424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424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424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24E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424EA"/>
    <w:pPr>
      <w:spacing w:before="120"/>
      <w:outlineLvl w:val="2"/>
    </w:pPr>
    <w:rPr>
      <w:sz w:val="28"/>
    </w:rPr>
  </w:style>
  <w:style w:type="paragraph" w:customStyle="1" w:styleId="Heading2Head2A2">
    <w:name w:val="Heading 2.Head2A.2"/>
    <w:basedOn w:val="Heading1"/>
    <w:next w:val="Normal"/>
    <w:rsid w:val="007424E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424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424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424EA"/>
    <w:pPr>
      <w:spacing w:before="120"/>
      <w:outlineLvl w:val="2"/>
    </w:pPr>
    <w:rPr>
      <w:rFonts w:eastAsia="MS Mincho"/>
      <w:sz w:val="28"/>
      <w:lang w:eastAsia="de-DE"/>
    </w:rPr>
  </w:style>
  <w:style w:type="paragraph" w:customStyle="1" w:styleId="Bullets">
    <w:name w:val="Bullets"/>
    <w:basedOn w:val="BodyText"/>
    <w:rsid w:val="007424E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7424EA"/>
    <w:pPr>
      <w:spacing w:after="220"/>
      <w:ind w:left="1298"/>
    </w:pPr>
    <w:rPr>
      <w:rFonts w:ascii="Arial" w:eastAsia="SimSun" w:hAnsi="Arial"/>
      <w:lang w:val="en-US" w:eastAsia="en-GB"/>
    </w:rPr>
  </w:style>
  <w:style w:type="numbering" w:customStyle="1" w:styleId="13">
    <w:name w:val="无列表1"/>
    <w:next w:val="NoList"/>
    <w:semiHidden/>
    <w:rsid w:val="007424EA"/>
  </w:style>
  <w:style w:type="paragraph" w:customStyle="1" w:styleId="AutoCorrect">
    <w:name w:val="AutoCorrect"/>
    <w:rsid w:val="007424EA"/>
    <w:rPr>
      <w:rFonts w:eastAsia="MS Mincho"/>
      <w:sz w:val="24"/>
      <w:szCs w:val="24"/>
      <w:lang w:val="en-GB" w:eastAsia="ko-KR"/>
    </w:rPr>
  </w:style>
  <w:style w:type="paragraph" w:customStyle="1" w:styleId="-PAGE-">
    <w:name w:val="- PAGE -"/>
    <w:rsid w:val="007424EA"/>
    <w:rPr>
      <w:rFonts w:eastAsia="MS Mincho"/>
      <w:sz w:val="24"/>
      <w:szCs w:val="24"/>
      <w:lang w:val="en-GB" w:eastAsia="ko-KR"/>
    </w:rPr>
  </w:style>
  <w:style w:type="paragraph" w:customStyle="1" w:styleId="PageXofY">
    <w:name w:val="Page X of Y"/>
    <w:rsid w:val="007424EA"/>
    <w:rPr>
      <w:rFonts w:eastAsia="MS Mincho"/>
      <w:sz w:val="24"/>
      <w:szCs w:val="24"/>
      <w:lang w:val="en-GB" w:eastAsia="ko-KR"/>
    </w:rPr>
  </w:style>
  <w:style w:type="paragraph" w:customStyle="1" w:styleId="Createdby">
    <w:name w:val="Created by"/>
    <w:rsid w:val="007424EA"/>
    <w:rPr>
      <w:rFonts w:eastAsia="MS Mincho"/>
      <w:sz w:val="24"/>
      <w:szCs w:val="24"/>
      <w:lang w:val="en-GB" w:eastAsia="ko-KR"/>
    </w:rPr>
  </w:style>
  <w:style w:type="paragraph" w:customStyle="1" w:styleId="Createdon">
    <w:name w:val="Created on"/>
    <w:rsid w:val="007424EA"/>
    <w:rPr>
      <w:rFonts w:eastAsia="MS Mincho"/>
      <w:sz w:val="24"/>
      <w:szCs w:val="24"/>
      <w:lang w:val="en-GB" w:eastAsia="ko-KR"/>
    </w:rPr>
  </w:style>
  <w:style w:type="paragraph" w:customStyle="1" w:styleId="Lastprinted">
    <w:name w:val="Last printed"/>
    <w:rsid w:val="007424EA"/>
    <w:rPr>
      <w:rFonts w:eastAsia="MS Mincho"/>
      <w:sz w:val="24"/>
      <w:szCs w:val="24"/>
      <w:lang w:val="en-GB" w:eastAsia="ko-KR"/>
    </w:rPr>
  </w:style>
  <w:style w:type="paragraph" w:customStyle="1" w:styleId="Lastsavedby">
    <w:name w:val="Last saved by"/>
    <w:rsid w:val="007424EA"/>
    <w:rPr>
      <w:rFonts w:eastAsia="MS Mincho"/>
      <w:sz w:val="24"/>
      <w:szCs w:val="24"/>
      <w:lang w:val="en-GB" w:eastAsia="ko-KR"/>
    </w:rPr>
  </w:style>
  <w:style w:type="paragraph" w:customStyle="1" w:styleId="Filename">
    <w:name w:val="Filename"/>
    <w:rsid w:val="007424EA"/>
    <w:rPr>
      <w:rFonts w:eastAsia="MS Mincho"/>
      <w:sz w:val="24"/>
      <w:szCs w:val="24"/>
      <w:lang w:val="en-GB" w:eastAsia="ko-KR"/>
    </w:rPr>
  </w:style>
  <w:style w:type="paragraph" w:customStyle="1" w:styleId="Filenameandpath">
    <w:name w:val="Filename and path"/>
    <w:rsid w:val="007424EA"/>
    <w:rPr>
      <w:rFonts w:eastAsia="MS Mincho"/>
      <w:sz w:val="24"/>
      <w:szCs w:val="24"/>
      <w:lang w:val="en-GB" w:eastAsia="ko-KR"/>
    </w:rPr>
  </w:style>
  <w:style w:type="paragraph" w:customStyle="1" w:styleId="AuthorPageDate">
    <w:name w:val="Author  Page #  Date"/>
    <w:rsid w:val="007424EA"/>
    <w:rPr>
      <w:rFonts w:eastAsia="MS Mincho"/>
      <w:sz w:val="24"/>
      <w:szCs w:val="24"/>
      <w:lang w:val="en-GB" w:eastAsia="ko-KR"/>
    </w:rPr>
  </w:style>
  <w:style w:type="paragraph" w:customStyle="1" w:styleId="ConfidentialPageDate">
    <w:name w:val="Confidential  Page #  Date"/>
    <w:rsid w:val="007424EA"/>
    <w:rPr>
      <w:rFonts w:eastAsia="MS Mincho"/>
      <w:sz w:val="24"/>
      <w:szCs w:val="24"/>
      <w:lang w:val="en-GB" w:eastAsia="ko-KR"/>
    </w:rPr>
  </w:style>
  <w:style w:type="paragraph" w:customStyle="1" w:styleId="TaOC">
    <w:name w:val="TaOC"/>
    <w:basedOn w:val="TAC"/>
    <w:rsid w:val="007424EA"/>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Normal"/>
    <w:qFormat/>
    <w:rsid w:val="007424EA"/>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rsid w:val="007424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24EA"/>
    <w:rPr>
      <w:rFonts w:eastAsia="MS Mincho"/>
      <w:kern w:val="2"/>
      <w:lang w:eastAsia="ko-KR"/>
    </w:rPr>
  </w:style>
  <w:style w:type="character" w:customStyle="1" w:styleId="StyleTACChar">
    <w:name w:val="Style TAC + Char"/>
    <w:link w:val="StyleTAC"/>
    <w:rsid w:val="007424EA"/>
    <w:rPr>
      <w:rFonts w:ascii="Arial" w:eastAsia="MS Mincho" w:hAnsi="Arial"/>
      <w:kern w:val="2"/>
      <w:sz w:val="18"/>
      <w:lang w:val="en-GB" w:eastAsia="ko-KR"/>
    </w:rPr>
  </w:style>
  <w:style w:type="character" w:customStyle="1" w:styleId="CharChar29">
    <w:name w:val="Char Char29"/>
    <w:rsid w:val="007424EA"/>
    <w:rPr>
      <w:rFonts w:ascii="Arial" w:hAnsi="Arial"/>
      <w:sz w:val="36"/>
      <w:lang w:val="en-GB" w:eastAsia="en-US" w:bidi="ar-SA"/>
    </w:rPr>
  </w:style>
  <w:style w:type="character" w:customStyle="1" w:styleId="CharChar28">
    <w:name w:val="Char Char28"/>
    <w:rsid w:val="007424EA"/>
    <w:rPr>
      <w:rFonts w:ascii="Arial" w:hAnsi="Arial"/>
      <w:sz w:val="32"/>
      <w:lang w:val="en-GB"/>
    </w:rPr>
  </w:style>
  <w:style w:type="character" w:styleId="Emphasis">
    <w:name w:val="Emphasis"/>
    <w:qFormat/>
    <w:rsid w:val="007424EA"/>
    <w:rPr>
      <w:i/>
      <w:iCs/>
    </w:rPr>
  </w:style>
  <w:style w:type="paragraph" w:customStyle="1" w:styleId="ECCParagraph">
    <w:name w:val="ECC Paragraph"/>
    <w:basedOn w:val="Normal"/>
    <w:link w:val="ECCParagraphZchn"/>
    <w:qFormat/>
    <w:rsid w:val="007424EA"/>
    <w:pPr>
      <w:spacing w:after="240"/>
      <w:jc w:val="both"/>
    </w:pPr>
    <w:rPr>
      <w:rFonts w:ascii="Arial" w:eastAsia="MS Mincho" w:hAnsi="Arial"/>
      <w:szCs w:val="24"/>
    </w:rPr>
  </w:style>
  <w:style w:type="paragraph" w:customStyle="1" w:styleId="ECCTabletitle">
    <w:name w:val="ECC Table title"/>
    <w:basedOn w:val="Normal"/>
    <w:next w:val="ECCParagraph"/>
    <w:autoRedefine/>
    <w:rsid w:val="007424EA"/>
    <w:pPr>
      <w:spacing w:before="360" w:after="240"/>
      <w:jc w:val="center"/>
    </w:pPr>
    <w:rPr>
      <w:rFonts w:eastAsia="MS Mincho"/>
      <w:b/>
      <w:szCs w:val="24"/>
    </w:rPr>
  </w:style>
  <w:style w:type="paragraph" w:customStyle="1" w:styleId="Reporttitledescription">
    <w:name w:val="Report title/description"/>
    <w:basedOn w:val="Normal"/>
    <w:uiPriority w:val="99"/>
    <w:rsid w:val="007424EA"/>
    <w:pPr>
      <w:spacing w:before="600" w:after="0" w:line="288" w:lineRule="auto"/>
      <w:ind w:left="3402"/>
    </w:pPr>
    <w:rPr>
      <w:rFonts w:ascii="Arial" w:eastAsia="MS Mincho" w:hAnsi="Arial"/>
      <w:sz w:val="24"/>
      <w:szCs w:val="24"/>
      <w:lang w:val="en-US"/>
    </w:rPr>
  </w:style>
  <w:style w:type="character" w:styleId="SubtleReference">
    <w:name w:val="Subtle Reference"/>
    <w:uiPriority w:val="31"/>
    <w:qFormat/>
    <w:rsid w:val="007424EA"/>
    <w:rPr>
      <w:smallCaps/>
      <w:color w:val="C0504D"/>
      <w:u w:val="single"/>
    </w:rPr>
  </w:style>
  <w:style w:type="character" w:customStyle="1" w:styleId="CharChar3">
    <w:name w:val="Char Char3"/>
    <w:semiHidden/>
    <w:rsid w:val="007424EA"/>
    <w:rPr>
      <w:rFonts w:ascii="Arial" w:hAnsi="Arial"/>
      <w:sz w:val="28"/>
      <w:lang w:val="en-GB" w:eastAsia="ko-KR" w:bidi="ar-SA"/>
    </w:rPr>
  </w:style>
  <w:style w:type="character" w:customStyle="1" w:styleId="msoins00">
    <w:name w:val="msoins0"/>
    <w:rsid w:val="007424EA"/>
  </w:style>
  <w:style w:type="paragraph" w:customStyle="1" w:styleId="no0">
    <w:name w:val="no"/>
    <w:basedOn w:val="Normal"/>
    <w:rsid w:val="007424EA"/>
    <w:pPr>
      <w:overflowPunct w:val="0"/>
      <w:autoSpaceDE w:val="0"/>
      <w:autoSpaceDN w:val="0"/>
      <w:adjustRightInd w:val="0"/>
      <w:ind w:left="1135" w:hanging="851"/>
      <w:textAlignment w:val="baseline"/>
    </w:pPr>
    <w:rPr>
      <w:rFonts w:eastAsia="Calibri"/>
      <w:lang w:val="it-IT" w:eastAsia="it-IT"/>
    </w:rPr>
  </w:style>
  <w:style w:type="character" w:customStyle="1" w:styleId="Heading1Char">
    <w:name w:val="Heading 1 Char"/>
    <w:rsid w:val="007424EA"/>
    <w:rPr>
      <w:rFonts w:ascii="Arial" w:hAnsi="Arial"/>
      <w:sz w:val="36"/>
      <w:lang w:val="en-GB" w:eastAsia="en-US" w:bidi="ar-SA"/>
    </w:rPr>
  </w:style>
  <w:style w:type="character" w:customStyle="1" w:styleId="BodyTextChar">
    <w:name w:val="Body Text Char"/>
    <w:rsid w:val="007424EA"/>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24EA"/>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24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24EA"/>
    <w:rPr>
      <w:rFonts w:ascii="Arial" w:hAnsi="Arial"/>
      <w:sz w:val="22"/>
      <w:lang w:val="en-GB" w:eastAsia="en-GB" w:bidi="ar-SA"/>
    </w:rPr>
  </w:style>
  <w:style w:type="paragraph" w:customStyle="1" w:styleId="MediumGrid21">
    <w:name w:val="Medium Grid 21"/>
    <w:uiPriority w:val="1"/>
    <w:qFormat/>
    <w:rsid w:val="007424EA"/>
    <w:pPr>
      <w:overflowPunct w:val="0"/>
      <w:autoSpaceDE w:val="0"/>
      <w:autoSpaceDN w:val="0"/>
      <w:adjustRightInd w:val="0"/>
      <w:textAlignment w:val="baseline"/>
    </w:pPr>
    <w:rPr>
      <w:rFonts w:eastAsia="MS Mincho"/>
      <w:lang w:val="en-GB" w:eastAsia="ja-JP"/>
    </w:rPr>
  </w:style>
  <w:style w:type="numbering" w:customStyle="1" w:styleId="14">
    <w:name w:val="リストなし1"/>
    <w:next w:val="NoList"/>
    <w:uiPriority w:val="99"/>
    <w:semiHidden/>
    <w:unhideWhenUsed/>
    <w:rsid w:val="007424EA"/>
  </w:style>
  <w:style w:type="table" w:customStyle="1" w:styleId="15">
    <w:name w:val="表 (格子)1"/>
    <w:basedOn w:val="TableNormal"/>
    <w:next w:val="TableGrid"/>
    <w:uiPriority w:val="39"/>
    <w:rsid w:val="007424E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
    <w:name w:val="Char 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rsid w:val="007424EA"/>
    <w:rPr>
      <w:lang w:val="en-GB" w:eastAsia="ja-JP" w:bidi="ar-SA"/>
    </w:rPr>
  </w:style>
  <w:style w:type="paragraph" w:customStyle="1" w:styleId="1Char1">
    <w:name w:val="(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424EA"/>
    <w:rPr>
      <w:rFonts w:ascii="Courier New" w:hAnsi="Courier New"/>
      <w:lang w:val="nb-NO" w:eastAsia="ja-JP" w:bidi="ar-SA"/>
    </w:rPr>
  </w:style>
  <w:style w:type="paragraph" w:customStyle="1" w:styleId="CharCharCharCharCharChar1">
    <w:name w:val="Char Char Char Char Char Char1"/>
    <w:semiHidden/>
    <w:rsid w:val="007424EA"/>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
    <w:name w:val="(文字) (文字)5"/>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0">
    <w:name w:val="(文字) (文字)3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
    <w:name w:val="(文字) (文字)4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0">
    <w:name w:val="(文字) (文字)1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rsid w:val="007424EA"/>
    <w:rPr>
      <w:rFonts w:ascii="Tahoma" w:hAnsi="Tahoma" w:cs="Tahoma"/>
      <w:shd w:val="clear" w:color="auto" w:fill="000080"/>
      <w:lang w:val="en-GB" w:eastAsia="en-US"/>
    </w:rPr>
  </w:style>
  <w:style w:type="character" w:customStyle="1" w:styleId="ZchnZchn51">
    <w:name w:val="Zchn Zchn51"/>
    <w:rsid w:val="007424EA"/>
    <w:rPr>
      <w:rFonts w:ascii="Courier New" w:eastAsia="Batang" w:hAnsi="Courier New"/>
      <w:lang w:val="nb-NO" w:eastAsia="en-US" w:bidi="ar-SA"/>
    </w:rPr>
  </w:style>
  <w:style w:type="character" w:customStyle="1" w:styleId="CharChar101">
    <w:name w:val="Char Char101"/>
    <w:semiHidden/>
    <w:rsid w:val="007424EA"/>
    <w:rPr>
      <w:rFonts w:ascii="Times New Roman" w:hAnsi="Times New Roman"/>
      <w:lang w:val="en-GB" w:eastAsia="en-US"/>
    </w:rPr>
  </w:style>
  <w:style w:type="character" w:customStyle="1" w:styleId="CharChar91">
    <w:name w:val="Char Char91"/>
    <w:semiHidden/>
    <w:rsid w:val="007424EA"/>
    <w:rPr>
      <w:rFonts w:ascii="Tahoma" w:hAnsi="Tahoma" w:cs="Tahoma"/>
      <w:sz w:val="16"/>
      <w:szCs w:val="16"/>
      <w:lang w:val="en-GB" w:eastAsia="en-US"/>
    </w:rPr>
  </w:style>
  <w:style w:type="character" w:customStyle="1" w:styleId="CharChar81">
    <w:name w:val="Char Char81"/>
    <w:semiHidden/>
    <w:rsid w:val="007424EA"/>
    <w:rPr>
      <w:rFonts w:ascii="Times New Roman" w:hAnsi="Times New Roman"/>
      <w:b/>
      <w:bCs/>
      <w:lang w:val="en-GB" w:eastAsia="en-US"/>
    </w:rPr>
  </w:style>
  <w:style w:type="paragraph" w:customStyle="1" w:styleId="1CharChar1Char1">
    <w:name w:val="(文字) (文字)1 Char (文字) (文字) Char (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1">
    <w:name w:val="目录 91"/>
    <w:basedOn w:val="TOC8"/>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16">
    <w:name w:val="题注1"/>
    <w:basedOn w:val="Normal"/>
    <w:next w:val="Normal"/>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424EA"/>
    <w:rPr>
      <w:rFonts w:ascii="Arial" w:hAnsi="Arial"/>
      <w:sz w:val="36"/>
      <w:lang w:val="en-GB" w:eastAsia="en-US" w:bidi="ar-SA"/>
    </w:rPr>
  </w:style>
  <w:style w:type="character" w:customStyle="1" w:styleId="CharChar281">
    <w:name w:val="Char Char281"/>
    <w:rsid w:val="007424EA"/>
    <w:rPr>
      <w:rFonts w:ascii="Arial" w:hAnsi="Arial"/>
      <w:sz w:val="32"/>
      <w:lang w:val="en-GB"/>
    </w:rPr>
  </w:style>
  <w:style w:type="character" w:customStyle="1" w:styleId="EQChar">
    <w:name w:val="EQ Char"/>
    <w:link w:val="EQ"/>
    <w:qFormat/>
    <w:rsid w:val="007424EA"/>
    <w:rPr>
      <w:lang w:val="en-GB" w:eastAsia="en-US"/>
    </w:rPr>
  </w:style>
  <w:style w:type="character" w:customStyle="1" w:styleId="B1Zchn">
    <w:name w:val="B1 Zchn"/>
    <w:rsid w:val="007424EA"/>
    <w:rPr>
      <w:rFonts w:ascii="Times New Roman" w:hAnsi="Times New Roman"/>
      <w:lang w:val="en-GB"/>
    </w:rPr>
  </w:style>
  <w:style w:type="paragraph" w:styleId="TOCHeading">
    <w:name w:val="TOC Heading"/>
    <w:basedOn w:val="Heading1"/>
    <w:next w:val="Normal"/>
    <w:uiPriority w:val="39"/>
    <w:unhideWhenUsed/>
    <w:qFormat/>
    <w:rsid w:val="007424EA"/>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7424EA"/>
    <w:pPr>
      <w:spacing w:before="120" w:after="120"/>
      <w:jc w:val="center"/>
    </w:pPr>
    <w:rPr>
      <w:rFonts w:eastAsia="Times New Roman"/>
      <w:b/>
      <w:bCs/>
      <w:i w:val="0"/>
      <w:iCs w:val="0"/>
      <w:color w:val="auto"/>
      <w:sz w:val="22"/>
      <w:szCs w:val="20"/>
    </w:rPr>
  </w:style>
  <w:style w:type="character" w:customStyle="1" w:styleId="CharChar121">
    <w:name w:val="Char Char121"/>
    <w:locked/>
    <w:rsid w:val="007424EA"/>
    <w:rPr>
      <w:rFonts w:ascii="Arial" w:hAnsi="Arial"/>
      <w:b/>
      <w:noProof/>
      <w:sz w:val="18"/>
      <w:lang w:val="en-GB" w:bidi="ar-SA"/>
    </w:rPr>
  </w:style>
  <w:style w:type="character" w:customStyle="1" w:styleId="CharChar51">
    <w:name w:val="Char Char51"/>
    <w:rsid w:val="007424EA"/>
    <w:rPr>
      <w:lang w:val="en-GB" w:eastAsia="ja-JP" w:bidi="ar-SA"/>
    </w:rPr>
  </w:style>
  <w:style w:type="paragraph" w:customStyle="1" w:styleId="18">
    <w:name w:val="列表1"/>
    <w:basedOn w:val="Normal"/>
    <w:rsid w:val="007424EA"/>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7424EA"/>
    <w:rPr>
      <w:rFonts w:ascii="Arial" w:hAnsi="Arial"/>
      <w:sz w:val="28"/>
      <w:lang w:val="en-GB" w:eastAsia="ko-KR" w:bidi="ar-SA"/>
    </w:rPr>
  </w:style>
  <w:style w:type="paragraph" w:customStyle="1" w:styleId="Bulletedo1">
    <w:name w:val="Bulleted o 1"/>
    <w:basedOn w:val="Normal"/>
    <w:rsid w:val="007424EA"/>
    <w:pPr>
      <w:numPr>
        <w:numId w:val="23"/>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7424E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7424E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LChar">
    <w:name w:val="PL Char"/>
    <w:link w:val="PL"/>
    <w:rsid w:val="007424EA"/>
    <w:rPr>
      <w:rFonts w:ascii="Courier New" w:hAnsi="Courier New"/>
      <w:sz w:val="16"/>
      <w:lang w:val="en-GB" w:eastAsia="en-US"/>
    </w:rPr>
  </w:style>
  <w:style w:type="table" w:styleId="Table3Deffects2">
    <w:name w:val="Table 3D effects 2"/>
    <w:basedOn w:val="TableNormal"/>
    <w:rsid w:val="007424EA"/>
    <w:pPr>
      <w:overflowPunct w:val="0"/>
      <w:autoSpaceDE w:val="0"/>
      <w:autoSpaceDN w:val="0"/>
      <w:adjustRightInd w:val="0"/>
      <w:spacing w:after="180"/>
      <w:textAlignment w:val="baseline"/>
    </w:pPr>
    <w:rPr>
      <w:rFonts w:ascii="CG Times (WN)" w:eastAsia="SimSu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7424EA"/>
    <w:pPr>
      <w:overflowPunct w:val="0"/>
      <w:autoSpaceDE w:val="0"/>
      <w:autoSpaceDN w:val="0"/>
      <w:adjustRightInd w:val="0"/>
      <w:spacing w:after="180"/>
      <w:textAlignment w:val="baseline"/>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7424EA"/>
    <w:rPr>
      <w:rFonts w:ascii="Tahoma" w:eastAsia="MS Mincho" w:hAnsi="Tahoma" w:cs="Tahoma"/>
      <w:sz w:val="16"/>
      <w:szCs w:val="16"/>
    </w:rPr>
  </w:style>
  <w:style w:type="paragraph" w:customStyle="1" w:styleId="a0">
    <w:name w:val="表格题注"/>
    <w:next w:val="Normal"/>
    <w:rsid w:val="007424EA"/>
    <w:pPr>
      <w:keepLines/>
      <w:numPr>
        <w:ilvl w:val="8"/>
        <w:numId w:val="24"/>
      </w:numPr>
      <w:spacing w:beforeLines="100"/>
      <w:ind w:left="1089" w:hanging="369"/>
      <w:jc w:val="center"/>
    </w:pPr>
    <w:rPr>
      <w:rFonts w:ascii="Arial" w:eastAsia="SimSun" w:hAnsi="Arial"/>
      <w:sz w:val="18"/>
      <w:szCs w:val="18"/>
    </w:rPr>
  </w:style>
  <w:style w:type="paragraph" w:customStyle="1" w:styleId="a">
    <w:name w:val="插图题注"/>
    <w:next w:val="Normal"/>
    <w:rsid w:val="007424EA"/>
    <w:pPr>
      <w:numPr>
        <w:ilvl w:val="7"/>
        <w:numId w:val="24"/>
      </w:numPr>
      <w:spacing w:afterLines="100"/>
      <w:ind w:left="1089" w:hanging="369"/>
      <w:jc w:val="center"/>
    </w:pPr>
    <w:rPr>
      <w:rFonts w:ascii="Arial" w:eastAsia="SimSun" w:hAnsi="Arial"/>
      <w:sz w:val="18"/>
      <w:szCs w:val="18"/>
    </w:rPr>
  </w:style>
  <w:style w:type="paragraph" w:customStyle="1" w:styleId="a4">
    <w:name w:val="样式 页眉"/>
    <w:basedOn w:val="Header"/>
    <w:link w:val="Char0"/>
    <w:rsid w:val="007424EA"/>
    <w:rPr>
      <w:rFonts w:eastAsia="Arial"/>
      <w:bCs/>
      <w:noProof/>
      <w:sz w:val="22"/>
      <w:lang w:eastAsia="en-US"/>
    </w:rPr>
  </w:style>
  <w:style w:type="character" w:customStyle="1" w:styleId="Char0">
    <w:name w:val="样式 页眉 Char"/>
    <w:link w:val="a4"/>
    <w:rsid w:val="007424EA"/>
    <w:rPr>
      <w:rFonts w:ascii="Arial" w:eastAsia="Arial" w:hAnsi="Arial"/>
      <w:b/>
      <w:bCs/>
      <w:noProof/>
      <w:sz w:val="22"/>
      <w:lang w:val="en-GB" w:eastAsia="en-US"/>
    </w:rPr>
  </w:style>
  <w:style w:type="paragraph" w:customStyle="1" w:styleId="a5">
    <w:name w:val="图样式"/>
    <w:basedOn w:val="Normal"/>
    <w:rsid w:val="007424EA"/>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7424EA"/>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7424E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7424EA"/>
    <w:pPr>
      <w:overflowPunct w:val="0"/>
      <w:autoSpaceDE w:val="0"/>
      <w:autoSpaceDN w:val="0"/>
      <w:adjustRightInd w:val="0"/>
    </w:pPr>
    <w:rPr>
      <w:rFonts w:eastAsia="Malgun Gothic"/>
      <w:lang w:val="en-GB" w:eastAsia="ja-JP"/>
    </w:rPr>
  </w:style>
  <w:style w:type="paragraph" w:customStyle="1" w:styleId="tah0">
    <w:name w:val="tah"/>
    <w:basedOn w:val="Normal"/>
    <w:rsid w:val="007424EA"/>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7424EA"/>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7424EA"/>
  </w:style>
  <w:style w:type="paragraph" w:customStyle="1" w:styleId="121">
    <w:name w:val="表 (青) 121"/>
    <w:hidden/>
    <w:uiPriority w:val="71"/>
    <w:rsid w:val="007424EA"/>
    <w:rPr>
      <w:rFonts w:eastAsia="MS Mincho"/>
      <w:lang w:val="en-GB" w:eastAsia="en-US"/>
    </w:rPr>
  </w:style>
  <w:style w:type="character" w:customStyle="1" w:styleId="a6">
    <w:name w:val="コメント内容 (文字)"/>
    <w:rsid w:val="007424EA"/>
    <w:rPr>
      <w:b/>
      <w:bCs/>
      <w:lang w:val="en-GB" w:eastAsia="en-US"/>
    </w:rPr>
  </w:style>
  <w:style w:type="numbering" w:customStyle="1" w:styleId="23">
    <w:name w:val="リストなし2"/>
    <w:next w:val="NoList"/>
    <w:uiPriority w:val="99"/>
    <w:semiHidden/>
    <w:unhideWhenUsed/>
    <w:rsid w:val="007424EA"/>
  </w:style>
  <w:style w:type="numbering" w:customStyle="1" w:styleId="32">
    <w:name w:val="リストなし3"/>
    <w:next w:val="NoList"/>
    <w:uiPriority w:val="99"/>
    <w:semiHidden/>
    <w:unhideWhenUsed/>
    <w:rsid w:val="007424EA"/>
  </w:style>
  <w:style w:type="numbering" w:customStyle="1" w:styleId="42">
    <w:name w:val="リストなし4"/>
    <w:next w:val="NoList"/>
    <w:uiPriority w:val="99"/>
    <w:semiHidden/>
    <w:unhideWhenUsed/>
    <w:rsid w:val="007424EA"/>
  </w:style>
  <w:style w:type="character" w:customStyle="1" w:styleId="19">
    <w:name w:val="コメント内容 (文字)1"/>
    <w:rsid w:val="007424EA"/>
    <w:rPr>
      <w:rFonts w:ascii="Arial" w:hAnsi="Arial"/>
      <w:b/>
      <w:bCs/>
      <w:lang w:val="en-GB" w:eastAsia="en-US"/>
    </w:rPr>
  </w:style>
  <w:style w:type="paragraph" w:customStyle="1" w:styleId="List11">
    <w:name w:val="List11"/>
    <w:basedOn w:val="Normal"/>
    <w:rsid w:val="007424EA"/>
    <w:pPr>
      <w:spacing w:before="120" w:after="0" w:line="280" w:lineRule="atLeast"/>
      <w:ind w:left="360" w:hanging="360"/>
      <w:jc w:val="both"/>
    </w:pPr>
    <w:rPr>
      <w:rFonts w:ascii="Bookman" w:eastAsia="MS Mincho" w:hAnsi="Bookman"/>
      <w:lang w:val="en-US"/>
    </w:rPr>
  </w:style>
  <w:style w:type="paragraph" w:customStyle="1" w:styleId="TOC911">
    <w:name w:val="TOC 911"/>
    <w:basedOn w:val="TOC8"/>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Normal"/>
    <w:next w:val="Normal"/>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2">
    <w:name w:val="Caption2"/>
    <w:basedOn w:val="Normal"/>
    <w:next w:val="Normal"/>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TOC8"/>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3">
    <w:name w:val="Caption3"/>
    <w:basedOn w:val="Normal"/>
    <w:next w:val="Normal"/>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20">
    <w:name w:val="List2"/>
    <w:basedOn w:val="Normal"/>
    <w:rsid w:val="007424EA"/>
    <w:pPr>
      <w:spacing w:before="120" w:after="0" w:line="280" w:lineRule="atLeast"/>
      <w:ind w:left="360" w:hanging="360"/>
      <w:jc w:val="both"/>
    </w:pPr>
    <w:rPr>
      <w:rFonts w:ascii="Bookman" w:eastAsia="MS Mincho" w:hAnsi="Bookman"/>
      <w:lang w:val="en-US"/>
    </w:rPr>
  </w:style>
  <w:style w:type="paragraph" w:customStyle="1" w:styleId="TOC94">
    <w:name w:val="TOC 94"/>
    <w:basedOn w:val="TOC8"/>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4">
    <w:name w:val="Caption4"/>
    <w:basedOn w:val="Normal"/>
    <w:next w:val="Normal"/>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30">
    <w:name w:val="List3"/>
    <w:basedOn w:val="Normal"/>
    <w:rsid w:val="007424EA"/>
    <w:pPr>
      <w:spacing w:before="120" w:after="0" w:line="280" w:lineRule="atLeast"/>
      <w:ind w:left="360" w:hanging="360"/>
      <w:jc w:val="both"/>
    </w:pPr>
    <w:rPr>
      <w:rFonts w:ascii="Bookman" w:eastAsia="MS Mincho" w:hAnsi="Bookman"/>
      <w:lang w:val="en-US"/>
    </w:rPr>
  </w:style>
  <w:style w:type="paragraph" w:customStyle="1" w:styleId="24">
    <w:name w:val="列表2"/>
    <w:basedOn w:val="Normal"/>
    <w:rsid w:val="007424EA"/>
    <w:pPr>
      <w:spacing w:before="120" w:after="0" w:line="280" w:lineRule="atLeast"/>
      <w:ind w:left="360" w:hanging="360"/>
      <w:jc w:val="both"/>
    </w:pPr>
    <w:rPr>
      <w:rFonts w:ascii="Bookman" w:eastAsia="MS Mincho" w:hAnsi="Bookman"/>
      <w:lang w:val="en-US"/>
    </w:rPr>
  </w:style>
  <w:style w:type="paragraph" w:customStyle="1" w:styleId="92">
    <w:name w:val="目录 92"/>
    <w:basedOn w:val="TOC8"/>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25">
    <w:name w:val="题注2"/>
    <w:basedOn w:val="Normal"/>
    <w:next w:val="Normal"/>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26">
    <w:name w:val="图表目录2"/>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33">
    <w:name w:val="列表3"/>
    <w:basedOn w:val="Normal"/>
    <w:rsid w:val="007424EA"/>
    <w:pPr>
      <w:spacing w:before="120" w:after="0" w:line="280" w:lineRule="atLeast"/>
      <w:ind w:left="360" w:hanging="360"/>
      <w:jc w:val="both"/>
    </w:pPr>
    <w:rPr>
      <w:rFonts w:ascii="Bookman" w:eastAsia="MS Mincho" w:hAnsi="Bookman"/>
      <w:lang w:val="en-US"/>
    </w:rPr>
  </w:style>
  <w:style w:type="paragraph" w:customStyle="1" w:styleId="93">
    <w:name w:val="目录 93"/>
    <w:basedOn w:val="TOC8"/>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34">
    <w:name w:val="题注3"/>
    <w:basedOn w:val="Normal"/>
    <w:next w:val="Normal"/>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35">
    <w:name w:val="图表目录3"/>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7424EA"/>
    <w:pPr>
      <w:numPr>
        <w:numId w:val="25"/>
      </w:numPr>
      <w:overflowPunct w:val="0"/>
      <w:autoSpaceDE w:val="0"/>
      <w:autoSpaceDN w:val="0"/>
      <w:adjustRightInd w:val="0"/>
      <w:textAlignment w:val="baseline"/>
    </w:pPr>
  </w:style>
  <w:style w:type="paragraph" w:customStyle="1" w:styleId="B3">
    <w:name w:val="B3+"/>
    <w:basedOn w:val="B30"/>
    <w:rsid w:val="007424EA"/>
    <w:pPr>
      <w:numPr>
        <w:numId w:val="26"/>
      </w:numPr>
      <w:tabs>
        <w:tab w:val="left" w:pos="1134"/>
      </w:tabs>
      <w:overflowPunct w:val="0"/>
      <w:autoSpaceDE w:val="0"/>
      <w:autoSpaceDN w:val="0"/>
      <w:adjustRightInd w:val="0"/>
      <w:textAlignment w:val="baseline"/>
    </w:pPr>
  </w:style>
  <w:style w:type="paragraph" w:customStyle="1" w:styleId="BL">
    <w:name w:val="BL"/>
    <w:basedOn w:val="Normal"/>
    <w:rsid w:val="007424EA"/>
    <w:pPr>
      <w:numPr>
        <w:numId w:val="27"/>
      </w:numPr>
      <w:tabs>
        <w:tab w:val="left" w:pos="851"/>
      </w:tabs>
      <w:overflowPunct w:val="0"/>
      <w:autoSpaceDE w:val="0"/>
      <w:autoSpaceDN w:val="0"/>
      <w:adjustRightInd w:val="0"/>
      <w:textAlignment w:val="baseline"/>
    </w:pPr>
  </w:style>
  <w:style w:type="paragraph" w:customStyle="1" w:styleId="BN">
    <w:name w:val="BN"/>
    <w:basedOn w:val="Normal"/>
    <w:rsid w:val="007424EA"/>
    <w:pPr>
      <w:numPr>
        <w:numId w:val="28"/>
      </w:numPr>
      <w:overflowPunct w:val="0"/>
      <w:autoSpaceDE w:val="0"/>
      <w:autoSpaceDN w:val="0"/>
      <w:adjustRightInd w:val="0"/>
      <w:textAlignment w:val="baseline"/>
    </w:pPr>
  </w:style>
  <w:style w:type="paragraph" w:customStyle="1" w:styleId="TB1">
    <w:name w:val="TB1"/>
    <w:basedOn w:val="Normal"/>
    <w:qFormat/>
    <w:rsid w:val="007424EA"/>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7424EA"/>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7424EA"/>
    <w:rPr>
      <w:rFonts w:ascii="TimesNewRomanPSMT" w:hAnsi="TimesNewRomanPSMT" w:hint="default"/>
      <w:b w:val="0"/>
      <w:bCs w:val="0"/>
      <w:i w:val="0"/>
      <w:iCs w:val="0"/>
      <w:color w:val="000000"/>
      <w:sz w:val="20"/>
      <w:szCs w:val="20"/>
    </w:rPr>
  </w:style>
  <w:style w:type="paragraph" w:customStyle="1" w:styleId="Char2">
    <w:name w:val="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7">
    <w:name w:val="修订2"/>
    <w:hidden/>
    <w:semiHidden/>
    <w:rsid w:val="007424EA"/>
    <w:rPr>
      <w:rFonts w:eastAsia="Batang"/>
      <w:lang w:val="en-GB" w:eastAsia="en-US"/>
    </w:rPr>
  </w:style>
  <w:style w:type="paragraph" w:customStyle="1" w:styleId="50">
    <w:name w:val="吹き出し5"/>
    <w:basedOn w:val="Normal"/>
    <w:semiHidden/>
    <w:rsid w:val="007424E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24EA"/>
    <w:rPr>
      <w:rFonts w:ascii="Times New Roman" w:eastAsia="Times New Roman" w:hAnsi="Times New Roman"/>
      <w:lang w:val="en-GB" w:eastAsia="ja-JP"/>
    </w:rPr>
  </w:style>
  <w:style w:type="paragraph" w:customStyle="1" w:styleId="CharCharCharCharChar2">
    <w:name w:val="Char Char Char Char 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424EA"/>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0">
    <w:name w:val="(文字) (文字)3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2">
    <w:name w:val="Char Char42"/>
    <w:rsid w:val="007424EA"/>
    <w:rPr>
      <w:rFonts w:ascii="Courier New" w:hAnsi="Courier New" w:cs="Courier New" w:hint="default"/>
      <w:lang w:val="nb-NO" w:eastAsia="ja-JP" w:bidi="ar-SA"/>
    </w:rPr>
  </w:style>
  <w:style w:type="character" w:customStyle="1" w:styleId="CharChar72">
    <w:name w:val="Char Char72"/>
    <w:semiHidden/>
    <w:rsid w:val="007424EA"/>
    <w:rPr>
      <w:rFonts w:ascii="Tahoma" w:hAnsi="Tahoma" w:cs="Tahoma" w:hint="default"/>
      <w:shd w:val="clear" w:color="auto" w:fill="000080"/>
      <w:lang w:val="en-GB" w:eastAsia="en-US"/>
    </w:rPr>
  </w:style>
  <w:style w:type="character" w:customStyle="1" w:styleId="CharChar102">
    <w:name w:val="Char Char102"/>
    <w:semiHidden/>
    <w:rsid w:val="007424EA"/>
    <w:rPr>
      <w:rFonts w:ascii="Times New Roman" w:hAnsi="Times New Roman" w:cs="Times New Roman" w:hint="default"/>
      <w:lang w:val="en-GB" w:eastAsia="en-US"/>
    </w:rPr>
  </w:style>
  <w:style w:type="character" w:customStyle="1" w:styleId="CharChar92">
    <w:name w:val="Char Char92"/>
    <w:semiHidden/>
    <w:rsid w:val="007424EA"/>
    <w:rPr>
      <w:rFonts w:ascii="Tahoma" w:hAnsi="Tahoma" w:cs="Tahoma" w:hint="default"/>
      <w:sz w:val="16"/>
      <w:szCs w:val="16"/>
      <w:lang w:val="en-GB" w:eastAsia="en-US"/>
    </w:rPr>
  </w:style>
  <w:style w:type="character" w:customStyle="1" w:styleId="CharChar82">
    <w:name w:val="Char Char82"/>
    <w:semiHidden/>
    <w:rsid w:val="007424EA"/>
    <w:rPr>
      <w:rFonts w:ascii="Times New Roman" w:hAnsi="Times New Roman" w:cs="Times New Roman" w:hint="default"/>
      <w:b/>
      <w:bCs/>
      <w:lang w:val="en-GB" w:eastAsia="en-US"/>
    </w:rPr>
  </w:style>
  <w:style w:type="character" w:customStyle="1" w:styleId="CharChar292">
    <w:name w:val="Char Char292"/>
    <w:rsid w:val="007424EA"/>
    <w:rPr>
      <w:rFonts w:ascii="Arial" w:hAnsi="Arial" w:cs="Arial" w:hint="default"/>
      <w:sz w:val="36"/>
      <w:lang w:val="en-GB" w:eastAsia="en-US" w:bidi="ar-SA"/>
    </w:rPr>
  </w:style>
  <w:style w:type="character" w:customStyle="1" w:styleId="CharChar282">
    <w:name w:val="Char Char282"/>
    <w:rsid w:val="007424EA"/>
    <w:rPr>
      <w:rFonts w:ascii="Arial" w:hAnsi="Arial" w:cs="Arial" w:hint="default"/>
      <w:sz w:val="32"/>
      <w:lang w:val="en-GB"/>
    </w:rPr>
  </w:style>
  <w:style w:type="character" w:customStyle="1" w:styleId="B3Char">
    <w:name w:val="B3 Char"/>
    <w:link w:val="B30"/>
    <w:rsid w:val="007424EA"/>
    <w:rPr>
      <w:lang w:val="en-GB" w:eastAsia="en-US"/>
    </w:rPr>
  </w:style>
  <w:style w:type="paragraph" w:customStyle="1" w:styleId="CharChar24">
    <w:name w:val="Char Char24"/>
    <w:basedOn w:val="Normal"/>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424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文字) (文字) 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7424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424EA"/>
    <w:rPr>
      <w:rFonts w:eastAsia="Batang"/>
      <w:sz w:val="24"/>
      <w:lang w:val="fr-FR" w:eastAsia="en-US"/>
    </w:rPr>
  </w:style>
  <w:style w:type="paragraph" w:customStyle="1" w:styleId="FBCharCharCharChar1">
    <w:name w:val="FB Char Char Char Char1"/>
    <w:next w:val="Normal"/>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7424E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424EA"/>
    <w:rPr>
      <w:rFonts w:ascii="Arial" w:eastAsia="Arial" w:hAnsi="Arial"/>
      <w:sz w:val="28"/>
      <w:lang w:val="en-GB" w:eastAsia="en-US"/>
    </w:rPr>
  </w:style>
  <w:style w:type="character" w:customStyle="1" w:styleId="textbodybold1">
    <w:name w:val="textbodybold1"/>
    <w:rsid w:val="007424E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7424EA"/>
    <w:rPr>
      <w:rFonts w:ascii="Courier New" w:eastAsia="Batang" w:hAnsi="Courier New"/>
      <w:lang w:val="nb-NO" w:eastAsia="en-US" w:bidi="ar-SA"/>
    </w:rPr>
  </w:style>
  <w:style w:type="character" w:customStyle="1" w:styleId="List2Char">
    <w:name w:val="List 2 Char"/>
    <w:link w:val="List2"/>
    <w:rsid w:val="007424EA"/>
    <w:rPr>
      <w:lang w:val="en-GB" w:eastAsia="en-US"/>
    </w:rPr>
  </w:style>
  <w:style w:type="character" w:customStyle="1" w:styleId="BodyText2Char1">
    <w:name w:val="Body Text 2 Char1"/>
    <w:rsid w:val="007424EA"/>
    <w:rPr>
      <w:lang w:val="en-GB"/>
    </w:rPr>
  </w:style>
  <w:style w:type="character" w:customStyle="1" w:styleId="EndnoteTextChar1">
    <w:name w:val="Endnote Text Char1"/>
    <w:rsid w:val="007424EA"/>
    <w:rPr>
      <w:lang w:val="en-GB"/>
    </w:rPr>
  </w:style>
  <w:style w:type="character" w:customStyle="1" w:styleId="TitleChar1">
    <w:name w:val="Title Char1"/>
    <w:rsid w:val="007424EA"/>
    <w:rPr>
      <w:rFonts w:ascii="Cambria" w:eastAsia="Times New Roman" w:hAnsi="Cambria" w:cs="Times New Roman"/>
      <w:b/>
      <w:bCs/>
      <w:kern w:val="28"/>
      <w:sz w:val="32"/>
      <w:szCs w:val="32"/>
      <w:lang w:val="en-GB"/>
    </w:rPr>
  </w:style>
  <w:style w:type="character" w:customStyle="1" w:styleId="BodyTextIndent2Char1">
    <w:name w:val="Body Text Indent 2 Char1"/>
    <w:rsid w:val="007424EA"/>
    <w:rPr>
      <w:lang w:val="en-GB"/>
    </w:rPr>
  </w:style>
  <w:style w:type="character" w:customStyle="1" w:styleId="BodyTextIndentChar1">
    <w:name w:val="Body Text Indent Char1"/>
    <w:rsid w:val="007424EA"/>
    <w:rPr>
      <w:lang w:val="en-GB"/>
    </w:rPr>
  </w:style>
  <w:style w:type="character" w:customStyle="1" w:styleId="BodyText3Char1">
    <w:name w:val="Body Text 3 Char1"/>
    <w:rsid w:val="007424EA"/>
    <w:rPr>
      <w:sz w:val="16"/>
      <w:szCs w:val="16"/>
      <w:lang w:val="en-GB"/>
    </w:rPr>
  </w:style>
  <w:style w:type="paragraph" w:customStyle="1" w:styleId="LightGrid-Accent31">
    <w:name w:val="Light Grid - Accent 31"/>
    <w:basedOn w:val="Normal"/>
    <w:qFormat/>
    <w:rsid w:val="007424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424EA"/>
    <w:rPr>
      <w:rFonts w:eastAsia="Batang"/>
      <w:lang w:val="en-GB" w:eastAsia="en-US"/>
    </w:rPr>
  </w:style>
  <w:style w:type="paragraph" w:customStyle="1" w:styleId="81">
    <w:name w:val="表 (赤)  81"/>
    <w:basedOn w:val="Normal"/>
    <w:uiPriority w:val="34"/>
    <w:qFormat/>
    <w:rsid w:val="007424E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424EA"/>
    <w:pPr>
      <w:spacing w:before="100" w:beforeAutospacing="1" w:after="100" w:afterAutospacing="1"/>
    </w:pPr>
    <w:rPr>
      <w:rFonts w:eastAsia="SimSun"/>
      <w:sz w:val="24"/>
      <w:szCs w:val="24"/>
      <w:lang w:val="en-US" w:eastAsia="zh-CN"/>
    </w:rPr>
  </w:style>
  <w:style w:type="table" w:styleId="TableClassic2">
    <w:name w:val="Table Classic 2"/>
    <w:basedOn w:val="TableNormal"/>
    <w:rsid w:val="007424E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7424EA"/>
    <w:rPr>
      <w:color w:val="808080"/>
    </w:rPr>
  </w:style>
  <w:style w:type="paragraph" w:customStyle="1" w:styleId="LGTdoc">
    <w:name w:val="LGTdoc_본문"/>
    <w:basedOn w:val="Normal"/>
    <w:rsid w:val="007424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424E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424EA"/>
    <w:rPr>
      <w:rFonts w:ascii="Arial" w:eastAsia="MS Mincho" w:hAnsi="Arial"/>
      <w:szCs w:val="24"/>
      <w:lang w:val="en-GB" w:eastAsia="en-US"/>
    </w:rPr>
  </w:style>
  <w:style w:type="paragraph" w:customStyle="1" w:styleId="Text1">
    <w:name w:val="Text 1"/>
    <w:basedOn w:val="Normal"/>
    <w:rsid w:val="007424EA"/>
    <w:pPr>
      <w:spacing w:after="240"/>
      <w:ind w:left="482"/>
      <w:jc w:val="both"/>
    </w:pPr>
    <w:rPr>
      <w:rFonts w:eastAsia="SimSun"/>
      <w:sz w:val="24"/>
      <w:lang w:eastAsia="fr-BE"/>
    </w:rPr>
  </w:style>
  <w:style w:type="paragraph" w:customStyle="1" w:styleId="NumPar4">
    <w:name w:val="NumPar 4"/>
    <w:basedOn w:val="Heading4"/>
    <w:next w:val="Normal"/>
    <w:uiPriority w:val="99"/>
    <w:rsid w:val="007424E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7424EA"/>
  </w:style>
  <w:style w:type="paragraph" w:customStyle="1" w:styleId="cita">
    <w:name w:val="cita"/>
    <w:basedOn w:val="Normal"/>
    <w:rsid w:val="007424EA"/>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424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424E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424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424EA"/>
    <w:rPr>
      <w:vanish w:val="0"/>
      <w:webHidden w:val="0"/>
      <w:color w:val="000000"/>
      <w:specVanish w:val="0"/>
    </w:rPr>
  </w:style>
  <w:style w:type="character" w:customStyle="1" w:styleId="EquationChar">
    <w:name w:val="Equation Char"/>
    <w:link w:val="Equation"/>
    <w:rsid w:val="007424EA"/>
    <w:rPr>
      <w:rFonts w:ascii="Arial" w:eastAsia="SimSun" w:hAnsi="Arial"/>
      <w:sz w:val="22"/>
    </w:rPr>
  </w:style>
  <w:style w:type="character" w:customStyle="1" w:styleId="shorttext">
    <w:name w:val="short_text"/>
    <w:rsid w:val="007424EA"/>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24EA"/>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24E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24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24E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424EA"/>
    <w:rPr>
      <w:rFonts w:ascii="Yu Gothic Light" w:eastAsia="Yu Gothic Light" w:hAnsi="Yu Gothic Light" w:cs="Times New Roman"/>
      <w:lang w:val="en-GB" w:eastAsia="en-US"/>
    </w:rPr>
  </w:style>
  <w:style w:type="paragraph" w:customStyle="1" w:styleId="msonormal0">
    <w:name w:val="msonormal"/>
    <w:basedOn w:val="Normal"/>
    <w:rsid w:val="007424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424E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24E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24EA"/>
    <w:rPr>
      <w:rFonts w:ascii="Times New Roman" w:eastAsia="Yu Mincho" w:hAnsi="Times New Roman"/>
      <w:lang w:val="en-GB" w:eastAsia="en-US"/>
    </w:rPr>
  </w:style>
  <w:style w:type="paragraph" w:customStyle="1" w:styleId="43">
    <w:name w:val="吹き出し4"/>
    <w:basedOn w:val="Normal"/>
    <w:semiHidden/>
    <w:rsid w:val="007424EA"/>
    <w:rPr>
      <w:rFonts w:ascii="Tahoma" w:eastAsia="MS Mincho" w:hAnsi="Tahoma" w:cs="Tahoma"/>
      <w:sz w:val="16"/>
      <w:szCs w:val="16"/>
    </w:rPr>
  </w:style>
  <w:style w:type="numbering" w:customStyle="1" w:styleId="NoList1">
    <w:name w:val="No List1"/>
    <w:next w:val="NoList"/>
    <w:uiPriority w:val="99"/>
    <w:semiHidden/>
    <w:unhideWhenUsed/>
    <w:rsid w:val="007424EA"/>
  </w:style>
  <w:style w:type="character" w:customStyle="1" w:styleId="UnresolvedMention11">
    <w:name w:val="Unresolved Mention11"/>
    <w:uiPriority w:val="99"/>
    <w:semiHidden/>
    <w:unhideWhenUsed/>
    <w:rsid w:val="007424EA"/>
    <w:rPr>
      <w:color w:val="808080"/>
      <w:shd w:val="clear" w:color="auto" w:fill="E6E6E6"/>
    </w:rPr>
  </w:style>
  <w:style w:type="table" w:customStyle="1" w:styleId="TableGrid4">
    <w:name w:val="Table Grid4"/>
    <w:basedOn w:val="TableNormal"/>
    <w:next w:val="TableGrid"/>
    <w:rsid w:val="007424E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24E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24E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7424EA"/>
  </w:style>
  <w:style w:type="table" w:customStyle="1" w:styleId="312">
    <w:name w:val="网格型31"/>
    <w:basedOn w:val="TableNormal"/>
    <w:next w:val="TableGrid"/>
    <w:rsid w:val="007424E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424E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424EA"/>
  </w:style>
  <w:style w:type="table" w:customStyle="1" w:styleId="TableClassic21">
    <w:name w:val="Table Classic 21"/>
    <w:basedOn w:val="TableNormal"/>
    <w:next w:val="TableClassic2"/>
    <w:rsid w:val="007424E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7424EA"/>
    <w:rPr>
      <w:color w:val="808080"/>
      <w:shd w:val="clear" w:color="auto" w:fill="E6E6E6"/>
    </w:rPr>
  </w:style>
  <w:style w:type="paragraph" w:customStyle="1" w:styleId="CharChar241">
    <w:name w:val="Char Char241"/>
    <w:basedOn w:val="Normal"/>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uiPriority w:val="99"/>
    <w:semiHidden/>
    <w:unhideWhenUsed/>
    <w:rsid w:val="007424EA"/>
  </w:style>
  <w:style w:type="numbering" w:customStyle="1" w:styleId="NoList3">
    <w:name w:val="No List3"/>
    <w:next w:val="NoList"/>
    <w:uiPriority w:val="99"/>
    <w:semiHidden/>
    <w:unhideWhenUsed/>
    <w:rsid w:val="007424EA"/>
  </w:style>
  <w:style w:type="numbering" w:customStyle="1" w:styleId="NoList11">
    <w:name w:val="No List11"/>
    <w:next w:val="NoList"/>
    <w:uiPriority w:val="99"/>
    <w:semiHidden/>
    <w:unhideWhenUsed/>
    <w:rsid w:val="007424EA"/>
  </w:style>
  <w:style w:type="numbering" w:customStyle="1" w:styleId="NoList4">
    <w:name w:val="No List4"/>
    <w:next w:val="NoList"/>
    <w:uiPriority w:val="99"/>
    <w:semiHidden/>
    <w:unhideWhenUsed/>
    <w:rsid w:val="007424EA"/>
  </w:style>
  <w:style w:type="numbering" w:customStyle="1" w:styleId="NoList5">
    <w:name w:val="No List5"/>
    <w:next w:val="NoList"/>
    <w:uiPriority w:val="99"/>
    <w:semiHidden/>
    <w:unhideWhenUsed/>
    <w:rsid w:val="007424EA"/>
  </w:style>
  <w:style w:type="numbering" w:customStyle="1" w:styleId="NoList111">
    <w:name w:val="No List111"/>
    <w:next w:val="NoList"/>
    <w:uiPriority w:val="99"/>
    <w:semiHidden/>
    <w:unhideWhenUsed/>
    <w:rsid w:val="007424EA"/>
  </w:style>
  <w:style w:type="numbering" w:customStyle="1" w:styleId="NoList21">
    <w:name w:val="No List21"/>
    <w:next w:val="NoList"/>
    <w:uiPriority w:val="99"/>
    <w:semiHidden/>
    <w:unhideWhenUsed/>
    <w:rsid w:val="007424EA"/>
  </w:style>
  <w:style w:type="numbering" w:customStyle="1" w:styleId="NoList31">
    <w:name w:val="No List31"/>
    <w:next w:val="NoList"/>
    <w:uiPriority w:val="99"/>
    <w:semiHidden/>
    <w:unhideWhenUsed/>
    <w:rsid w:val="007424EA"/>
  </w:style>
  <w:style w:type="numbering" w:customStyle="1" w:styleId="NoList41">
    <w:name w:val="No List41"/>
    <w:next w:val="NoList"/>
    <w:uiPriority w:val="99"/>
    <w:semiHidden/>
    <w:unhideWhenUsed/>
    <w:rsid w:val="007424EA"/>
  </w:style>
  <w:style w:type="numbering" w:customStyle="1" w:styleId="NoList6">
    <w:name w:val="No List6"/>
    <w:next w:val="NoList"/>
    <w:uiPriority w:val="99"/>
    <w:semiHidden/>
    <w:unhideWhenUsed/>
    <w:rsid w:val="007424EA"/>
  </w:style>
  <w:style w:type="numbering" w:customStyle="1" w:styleId="NoList7">
    <w:name w:val="No List7"/>
    <w:next w:val="NoList"/>
    <w:uiPriority w:val="99"/>
    <w:semiHidden/>
    <w:unhideWhenUsed/>
    <w:rsid w:val="007424EA"/>
  </w:style>
  <w:style w:type="table" w:customStyle="1" w:styleId="TableGrid12">
    <w:name w:val="Table Grid12"/>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424EA"/>
  </w:style>
  <w:style w:type="table" w:customStyle="1" w:styleId="TableGrid111">
    <w:name w:val="Table Grid11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424EA"/>
    <w:rPr>
      <w:color w:val="808080"/>
      <w:shd w:val="clear" w:color="auto" w:fill="E6E6E6"/>
    </w:rPr>
  </w:style>
  <w:style w:type="numbering" w:customStyle="1" w:styleId="NoList22">
    <w:name w:val="No List22"/>
    <w:next w:val="NoList"/>
    <w:uiPriority w:val="99"/>
    <w:semiHidden/>
    <w:unhideWhenUsed/>
    <w:rsid w:val="007424EA"/>
  </w:style>
  <w:style w:type="numbering" w:customStyle="1" w:styleId="NoList32">
    <w:name w:val="No List32"/>
    <w:next w:val="NoList"/>
    <w:uiPriority w:val="99"/>
    <w:semiHidden/>
    <w:unhideWhenUsed/>
    <w:rsid w:val="007424EA"/>
  </w:style>
  <w:style w:type="paragraph" w:customStyle="1" w:styleId="aria">
    <w:name w:val="aria"/>
    <w:basedOn w:val="Normal"/>
    <w:rsid w:val="007424EA"/>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7424EA"/>
    <w:rPr>
      <w:rFonts w:ascii="Times New Roman" w:hAnsi="Times New Roman"/>
      <w:lang w:val="en-GB"/>
    </w:rPr>
  </w:style>
  <w:style w:type="character" w:styleId="HTMLSample">
    <w:name w:val="HTML Sample"/>
    <w:rsid w:val="007424E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424EA"/>
    <w:pPr>
      <w:jc w:val="center"/>
    </w:pPr>
    <w:rPr>
      <w:rFonts w:ascii="Arial" w:eastAsia="SimSun" w:hAnsi="Arial" w:cs="Arial"/>
      <w:b/>
    </w:rPr>
  </w:style>
  <w:style w:type="character" w:customStyle="1" w:styleId="Table1">
    <w:name w:val="Table (文字)"/>
    <w:link w:val="Table0"/>
    <w:rsid w:val="007424EA"/>
    <w:rPr>
      <w:rFonts w:ascii="Arial" w:eastAsia="SimSun" w:hAnsi="Arial" w:cs="Arial"/>
      <w:b/>
      <w:lang w:val="en-GB" w:eastAsia="en-US"/>
    </w:rPr>
  </w:style>
  <w:style w:type="paragraph" w:customStyle="1" w:styleId="ColorfulList-Accent11">
    <w:name w:val="Colorful List - Accent 11"/>
    <w:basedOn w:val="Normal"/>
    <w:uiPriority w:val="34"/>
    <w:qFormat/>
    <w:rsid w:val="007424E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424EA"/>
    <w:rPr>
      <w:rFonts w:eastAsia="Batang"/>
      <w:lang w:val="en-GB" w:eastAsia="en-US"/>
    </w:rPr>
  </w:style>
  <w:style w:type="character" w:styleId="LineNumber">
    <w:name w:val="line number"/>
    <w:basedOn w:val="DefaultParagraphFont"/>
    <w:rsid w:val="007424EA"/>
    <w:rPr>
      <w:rFonts w:ascii="Arial" w:eastAsia="SimSun" w:hAnsi="Arial" w:cs="Arial"/>
      <w:color w:val="0000FF"/>
      <w:kern w:val="2"/>
      <w:lang w:val="en-US" w:eastAsia="zh-CN" w:bidi="ar-SA"/>
    </w:rPr>
  </w:style>
  <w:style w:type="paragraph" w:customStyle="1" w:styleId="60">
    <w:name w:val="吹き出し6"/>
    <w:basedOn w:val="Normal"/>
    <w:semiHidden/>
    <w:rsid w:val="007424EA"/>
    <w:rPr>
      <w:rFonts w:ascii="Tahoma" w:eastAsia="MS Mincho" w:hAnsi="Tahoma" w:cs="Tahoma"/>
      <w:sz w:val="16"/>
      <w:szCs w:val="16"/>
      <w:lang w:eastAsia="ko-KR"/>
    </w:rPr>
  </w:style>
  <w:style w:type="paragraph" w:customStyle="1" w:styleId="3GPPHeader">
    <w:name w:val="3GPP_Header"/>
    <w:basedOn w:val="Normal"/>
    <w:rsid w:val="007424EA"/>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E835D4"/>
  </w:style>
  <w:style w:type="character" w:customStyle="1" w:styleId="eop">
    <w:name w:val="eop"/>
    <w:basedOn w:val="DefaultParagraphFont"/>
    <w:rsid w:val="00E835D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00B7"/>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WW8Num13z0">
    <w:name w:val="WW8Num13z0"/>
    <w:rsid w:val="00A04033"/>
    <w:rPr>
      <w:rFonts w:ascii="ZapfDingbats" w:hAnsi="ZapfDingbats" w:cs="ZapfDingbats" w:hint="default"/>
      <w:b/>
      <w:i w:val="0"/>
      <w:color w:val="70CEF5"/>
      <w:sz w:val="20"/>
      <w:szCs w:val="20"/>
    </w:rPr>
  </w:style>
  <w:style w:type="character" w:customStyle="1" w:styleId="Char12">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A04033"/>
    <w:rPr>
      <w:szCs w:val="24"/>
    </w:rPr>
  </w:style>
  <w:style w:type="paragraph" w:customStyle="1" w:styleId="CharChar240">
    <w:name w:val="Char Char24"/>
    <w:basedOn w:val="Normal"/>
    <w:semiHidden/>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0">
    <w:name w:val="Zchn Zchn"/>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3">
    <w:name w:val="Char Char1"/>
    <w:basedOn w:val="Normal"/>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0">
    <w:name w:val="Char Char Char Char"/>
    <w:basedOn w:val="Normal"/>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0">
    <w:name w:val="Char Char Char Char 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0">
    <w:name w:val="Char 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5">
    <w:name w:val="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3">
    <w:name w:val="(文字) (文字)1 Char (文字) (文字)"/>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3">
    <w:name w:val="(文字) (文字)1 Char (文字) (文字) Char (文字) (文字)1"/>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0">
    <w:name w:val="(文字) (文字)1 Char (文字) (文字) Char"/>
    <w:semiHidden/>
    <w:qFormat/>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0">
    <w:name w:val="Char Char2 Char Char"/>
    <w:basedOn w:val="Normal"/>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ListParagraph1">
    <w:name w:val="List Paragraph1"/>
    <w:basedOn w:val="Normal"/>
    <w:qFormat/>
    <w:rsid w:val="00A15080"/>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A15080"/>
    <w:rPr>
      <w:rFonts w:ascii="Tahoma" w:hAnsi="Tahoma"/>
      <w:lang w:val="nb-NO" w:eastAsia="ja-JP" w:bidi="ar-SA"/>
    </w:rPr>
  </w:style>
  <w:style w:type="paragraph" w:customStyle="1" w:styleId="CharCharCharCharCharChar0">
    <w:name w:val="Char Char Char Char Char Char"/>
    <w:semiHidden/>
    <w:rsid w:val="00A1508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7">
    <w:name w:val="(文字) (文字)"/>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0">
    <w:name w:val="Car C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8">
    <w:name w:val="(文字) (文字)2"/>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6">
    <w:name w:val="(文字) (文字)3"/>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4">
    <w:name w:val="(文字) (文字)4"/>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e">
    <w:name w:val="(文字) (文字)1"/>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A15080"/>
    <w:rPr>
      <w:rFonts w:eastAsia="Courier New"/>
      <w:lang w:val="en-GB" w:eastAsia="en-US"/>
    </w:rPr>
  </w:style>
  <w:style w:type="paragraph" w:customStyle="1" w:styleId="94">
    <w:name w:val="目录 94"/>
    <w:basedOn w:val="TOC8"/>
    <w:rsid w:val="00A15080"/>
    <w:pPr>
      <w:overflowPunct w:val="0"/>
      <w:autoSpaceDE w:val="0"/>
      <w:autoSpaceDN w:val="0"/>
      <w:adjustRightInd w:val="0"/>
      <w:ind w:left="1418" w:hanging="1418"/>
      <w:textAlignment w:val="baseline"/>
    </w:pPr>
    <w:rPr>
      <w:rFonts w:eastAsia="Batang"/>
      <w:noProof/>
      <w:lang w:eastAsia="en-GB"/>
    </w:rPr>
  </w:style>
  <w:style w:type="paragraph" w:customStyle="1" w:styleId="45">
    <w:name w:val="题注4"/>
    <w:basedOn w:val="Normal"/>
    <w:next w:val="Normal"/>
    <w:rsid w:val="00A15080"/>
    <w:pPr>
      <w:overflowPunct w:val="0"/>
      <w:autoSpaceDE w:val="0"/>
      <w:autoSpaceDN w:val="0"/>
      <w:adjustRightInd w:val="0"/>
      <w:spacing w:before="120" w:after="120"/>
      <w:textAlignment w:val="baseline"/>
    </w:pPr>
    <w:rPr>
      <w:rFonts w:eastAsia="Batang"/>
      <w:b/>
      <w:lang w:eastAsia="en-GB"/>
    </w:rPr>
  </w:style>
  <w:style w:type="paragraph" w:customStyle="1" w:styleId="46">
    <w:name w:val="图表目录4"/>
    <w:basedOn w:val="Normal"/>
    <w:next w:val="Normal"/>
    <w:rsid w:val="00A15080"/>
    <w:pPr>
      <w:overflowPunct w:val="0"/>
      <w:autoSpaceDE w:val="0"/>
      <w:autoSpaceDN w:val="0"/>
      <w:adjustRightInd w:val="0"/>
      <w:ind w:left="400" w:hanging="400"/>
      <w:jc w:val="center"/>
      <w:textAlignment w:val="baseline"/>
    </w:pPr>
    <w:rPr>
      <w:rFonts w:eastAsia="Batang"/>
      <w:b/>
      <w:lang w:eastAsia="en-GB"/>
    </w:rPr>
  </w:style>
  <w:style w:type="character" w:customStyle="1" w:styleId="CharChar70">
    <w:name w:val="Char Char7"/>
    <w:semiHidden/>
    <w:rsid w:val="00A15080"/>
    <w:rPr>
      <w:rFonts w:ascii="–¾’©" w:hAnsi="–¾’©" w:cs="–¾’©"/>
      <w:shd w:val="clear" w:color="auto" w:fill="000080"/>
      <w:lang w:val="en-GB" w:eastAsia="en-US"/>
    </w:rPr>
  </w:style>
  <w:style w:type="character" w:customStyle="1" w:styleId="ZchnZchn50">
    <w:name w:val="Zchn Zchn5"/>
    <w:rsid w:val="00A15080"/>
    <w:rPr>
      <w:rFonts w:ascii="Tahoma" w:eastAsia="Courier New" w:hAnsi="Tahoma"/>
      <w:lang w:val="nb-NO" w:eastAsia="en-US" w:bidi="ar-SA"/>
    </w:rPr>
  </w:style>
  <w:style w:type="character" w:customStyle="1" w:styleId="CharChar100">
    <w:name w:val="Char Char10"/>
    <w:semiHidden/>
    <w:rsid w:val="00A15080"/>
    <w:rPr>
      <w:rFonts w:ascii="Times New Roman" w:hAnsi="Times New Roman"/>
      <w:lang w:val="en-GB" w:eastAsia="en-US"/>
    </w:rPr>
  </w:style>
  <w:style w:type="character" w:customStyle="1" w:styleId="CharChar90">
    <w:name w:val="Char Char9"/>
    <w:semiHidden/>
    <w:rsid w:val="00A15080"/>
    <w:rPr>
      <w:rFonts w:ascii="–¾’©" w:hAnsi="–¾’©" w:cs="–¾’©"/>
      <w:sz w:val="16"/>
      <w:szCs w:val="16"/>
      <w:lang w:val="en-GB" w:eastAsia="en-US"/>
    </w:rPr>
  </w:style>
  <w:style w:type="character" w:customStyle="1" w:styleId="CharChar80">
    <w:name w:val="Char Char8"/>
    <w:semiHidden/>
    <w:rsid w:val="00A15080"/>
    <w:rPr>
      <w:rFonts w:ascii="Times New Roman" w:hAnsi="Times New Roman"/>
      <w:b/>
      <w:bCs/>
      <w:lang w:val="en-GB" w:eastAsia="en-US"/>
    </w:rPr>
  </w:style>
  <w:style w:type="paragraph" w:customStyle="1" w:styleId="1CharChar1Char0">
    <w:name w:val="(文字) (文字)1 Char (文字) (文字) Char (文字) (文字)1 Char (文字) (文字)"/>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0">
    <w:name w:val="Char Char29"/>
    <w:rsid w:val="00A15080"/>
    <w:rPr>
      <w:rFonts w:ascii="Arial" w:hAnsi="Arial"/>
      <w:sz w:val="36"/>
      <w:lang w:val="en-GB" w:eastAsia="en-US" w:bidi="ar-SA"/>
    </w:rPr>
  </w:style>
  <w:style w:type="character" w:customStyle="1" w:styleId="CharChar280">
    <w:name w:val="Char Char28"/>
    <w:rsid w:val="00A15080"/>
    <w:rPr>
      <w:rFonts w:ascii="Arial" w:hAnsi="Arial"/>
      <w:sz w:val="32"/>
      <w:lang w:val="en-GB"/>
    </w:rPr>
  </w:style>
  <w:style w:type="paragraph" w:customStyle="1" w:styleId="Doc-titleJK">
    <w:name w:val="Doc-title_JK"/>
    <w:basedOn w:val="Normal"/>
    <w:next w:val="Doc-text2JK"/>
    <w:link w:val="Doc-titleJKChar"/>
    <w:rsid w:val="00A15080"/>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A15080"/>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A15080"/>
    <w:rPr>
      <w:rFonts w:eastAsia="Batang"/>
      <w:szCs w:val="24"/>
      <w:lang w:val="en-GB" w:eastAsia="en-GB"/>
    </w:rPr>
  </w:style>
  <w:style w:type="character" w:customStyle="1" w:styleId="Doc-titleJKChar">
    <w:name w:val="Doc-title_JK Char"/>
    <w:link w:val="Doc-titleJK"/>
    <w:rsid w:val="00A15080"/>
    <w:rPr>
      <w:rFonts w:eastAsia="Batang"/>
      <w:color w:val="0000FF"/>
      <w:szCs w:val="24"/>
      <w:lang w:val="en-GB" w:eastAsia="en-GB"/>
    </w:rPr>
  </w:style>
  <w:style w:type="character" w:customStyle="1" w:styleId="trans">
    <w:name w:val="trans"/>
    <w:basedOn w:val="DefaultParagraphFont"/>
    <w:rsid w:val="00A15080"/>
  </w:style>
  <w:style w:type="character" w:customStyle="1" w:styleId="font21">
    <w:name w:val="font21"/>
    <w:qFormat/>
    <w:rsid w:val="00A15080"/>
    <w:rPr>
      <w:rFonts w:ascii="Arial" w:hAnsi="Arial" w:cs="Arial" w:hint="default"/>
      <w:color w:val="000000"/>
      <w:sz w:val="18"/>
      <w:szCs w:val="18"/>
      <w:u w:val="none"/>
      <w:vertAlign w:val="superscript"/>
    </w:rPr>
  </w:style>
  <w:style w:type="character" w:customStyle="1" w:styleId="font31">
    <w:name w:val="font31"/>
    <w:qFormat/>
    <w:rsid w:val="00A15080"/>
    <w:rPr>
      <w:rFonts w:ascii="Arial" w:hAnsi="Arial" w:cs="Arial" w:hint="default"/>
      <w:color w:val="000000"/>
      <w:sz w:val="18"/>
      <w:szCs w:val="18"/>
      <w:u w:val="none"/>
    </w:rPr>
  </w:style>
  <w:style w:type="paragraph" w:customStyle="1" w:styleId="1MSMincho">
    <w:name w:val="스타일 제목 1 + (한글) MS Mincho"/>
    <w:basedOn w:val="Heading1"/>
    <w:next w:val="Normal"/>
    <w:rsid w:val="00A15080"/>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A15080"/>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A15080"/>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15080"/>
    <w:rPr>
      <w:rFonts w:eastAsia="MS Mincho"/>
      <w:sz w:val="22"/>
      <w:szCs w:val="24"/>
      <w:lang w:val="x-none" w:eastAsia="x-none"/>
    </w:rPr>
  </w:style>
  <w:style w:type="paragraph" w:customStyle="1" w:styleId="-2">
    <w:name w:val="正文首缩-2字符"/>
    <w:autoRedefine/>
    <w:qFormat/>
    <w:rsid w:val="00A150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15080"/>
    <w:rPr>
      <w:rFonts w:ascii="Arial" w:hAnsi="Arial"/>
      <w:b/>
      <w:noProof/>
      <w:sz w:val="18"/>
      <w:lang w:val="en-GB"/>
    </w:rPr>
  </w:style>
  <w:style w:type="paragraph" w:customStyle="1" w:styleId="tac00">
    <w:name w:val="tac0"/>
    <w:basedOn w:val="Normal"/>
    <w:rsid w:val="008F4D94"/>
    <w:pPr>
      <w:keepNext/>
      <w:spacing w:after="0"/>
      <w:jc w:val="center"/>
    </w:pPr>
    <w:rPr>
      <w:rFonts w:ascii="Arial" w:eastAsia="Calibri" w:hAnsi="Arial" w:cs="Arial"/>
      <w:lang w:val="fi-FI" w:eastAsia="fi-FI"/>
    </w:rPr>
  </w:style>
  <w:style w:type="paragraph" w:customStyle="1" w:styleId="tah00">
    <w:name w:val="tah0"/>
    <w:basedOn w:val="Normal"/>
    <w:rsid w:val="008F4D9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F4D94"/>
    <w:pPr>
      <w:overflowPunct w:val="0"/>
      <w:autoSpaceDE w:val="0"/>
      <w:autoSpaceDN w:val="0"/>
      <w:adjustRightInd w:val="0"/>
    </w:pPr>
    <w:rPr>
      <w:rFonts w:eastAsia="Times New Roman" w:cs="Arial"/>
      <w:lang w:eastAsia="ko-KR"/>
    </w:rPr>
  </w:style>
  <w:style w:type="character" w:customStyle="1" w:styleId="UnresolvedMention3">
    <w:name w:val="Unresolved Mention3"/>
    <w:uiPriority w:val="99"/>
    <w:unhideWhenUsed/>
    <w:rsid w:val="008F4D94"/>
    <w:rPr>
      <w:color w:val="605E5C"/>
      <w:shd w:val="clear" w:color="auto" w:fill="E1DFDD"/>
    </w:rPr>
  </w:style>
  <w:style w:type="table" w:customStyle="1" w:styleId="TableGrid5">
    <w:name w:val="Table Grid5"/>
    <w:basedOn w:val="TableNormal"/>
    <w:next w:val="TableGrid"/>
    <w:uiPriority w:val="39"/>
    <w:rsid w:val="008F4D9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TOC8"/>
    <w:rsid w:val="008F4D94"/>
    <w:pPr>
      <w:overflowPunct w:val="0"/>
      <w:autoSpaceDE w:val="0"/>
      <w:autoSpaceDN w:val="0"/>
      <w:adjustRightInd w:val="0"/>
      <w:ind w:left="1418" w:hanging="1418"/>
      <w:textAlignment w:val="baseline"/>
    </w:pPr>
    <w:rPr>
      <w:rFonts w:eastAsia="Batang"/>
      <w:noProof/>
      <w:lang w:eastAsia="en-GB"/>
    </w:rPr>
  </w:style>
  <w:style w:type="paragraph" w:customStyle="1" w:styleId="52">
    <w:name w:val="题注5"/>
    <w:basedOn w:val="Normal"/>
    <w:next w:val="Normal"/>
    <w:rsid w:val="008F4D94"/>
    <w:pPr>
      <w:overflowPunct w:val="0"/>
      <w:autoSpaceDE w:val="0"/>
      <w:autoSpaceDN w:val="0"/>
      <w:adjustRightInd w:val="0"/>
      <w:spacing w:before="120" w:after="120"/>
      <w:textAlignment w:val="baseline"/>
    </w:pPr>
    <w:rPr>
      <w:rFonts w:eastAsia="Batang"/>
      <w:b/>
      <w:lang w:eastAsia="en-GB"/>
    </w:rPr>
  </w:style>
  <w:style w:type="paragraph" w:customStyle="1" w:styleId="53">
    <w:name w:val="图表目录5"/>
    <w:basedOn w:val="Normal"/>
    <w:next w:val="Normal"/>
    <w:rsid w:val="008F4D94"/>
    <w:pPr>
      <w:overflowPunct w:val="0"/>
      <w:autoSpaceDE w:val="0"/>
      <w:autoSpaceDN w:val="0"/>
      <w:adjustRightInd w:val="0"/>
      <w:ind w:left="400" w:hanging="400"/>
      <w:jc w:val="center"/>
      <w:textAlignment w:val="baseline"/>
    </w:pPr>
    <w:rPr>
      <w:rFonts w:eastAsia="Batang"/>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7734236">
      <w:bodyDiv w:val="1"/>
      <w:marLeft w:val="0"/>
      <w:marRight w:val="0"/>
      <w:marTop w:val="0"/>
      <w:marBottom w:val="0"/>
      <w:divBdr>
        <w:top w:val="none" w:sz="0" w:space="0" w:color="auto"/>
        <w:left w:val="none" w:sz="0" w:space="0" w:color="auto"/>
        <w:bottom w:val="none" w:sz="0" w:space="0" w:color="auto"/>
        <w:right w:val="none" w:sz="0" w:space="0" w:color="auto"/>
      </w:divBdr>
    </w:div>
    <w:div w:id="1849245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10.10.10.10/ftp/RAN/RAN4/Inbox/R4-2414358.zip" TargetMode="External"/><Relationship Id="rId26" Type="http://schemas.openxmlformats.org/officeDocument/2006/relationships/hyperlink" Target="http://10.10.10.10/ftp/RAN/RAN4/Inbox/R4-2414367.zip" TargetMode="External"/><Relationship Id="rId3" Type="http://schemas.openxmlformats.org/officeDocument/2006/relationships/customXml" Target="../customXml/item2.xml"/><Relationship Id="rId21" Type="http://schemas.openxmlformats.org/officeDocument/2006/relationships/hyperlink" Target="http://10.10.10.10/ftp/RAN/RAN4/Inbox/R4-2414361.zip"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http://10.10.10.10/ftp/RAN/RAN4/Inbox/R4-2414357.zip" TargetMode="External"/><Relationship Id="rId25" Type="http://schemas.openxmlformats.org/officeDocument/2006/relationships/hyperlink" Target="http://10.10.10.10/ftp/RAN/RAN4/Inbox/R4-2414366.zip" TargetMode="External"/><Relationship Id="rId2" Type="http://schemas.openxmlformats.org/officeDocument/2006/relationships/customXml" Target="../customXml/item1.xml"/><Relationship Id="rId16" Type="http://schemas.openxmlformats.org/officeDocument/2006/relationships/hyperlink" Target="http://10.10.10.10/ftp/RAN/RAN4/Inbox/R4-2414356.zip" TargetMode="External"/><Relationship Id="rId20" Type="http://schemas.openxmlformats.org/officeDocument/2006/relationships/hyperlink" Target="http://10.10.10.10/ftp/RAN/RAN4/Inbox/R4-2414360.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10.10.10.10/ftp/RAN/RAN4/Inbox/R4-2414365.zip" TargetMode="External"/><Relationship Id="rId5" Type="http://schemas.openxmlformats.org/officeDocument/2006/relationships/styles" Target="styles.xml"/><Relationship Id="rId15" Type="http://schemas.openxmlformats.org/officeDocument/2006/relationships/hyperlink" Target="http://10.10.10.10/ftp/RAN/RAN4/Inbox/R4-2414355.zip" TargetMode="External"/><Relationship Id="rId23" Type="http://schemas.openxmlformats.org/officeDocument/2006/relationships/hyperlink" Target="http://10.10.10.10/ftp/RAN/RAN4/Inbox/R4-2414364.zip" TargetMode="External"/><Relationship Id="rId28"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hyperlink" Target="http://10.10.10.10/ftp/RAN/RAN4/Inbox/R4-241435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10.10.10.10/ftp/RAN/RAN4/Inbox/R4-2414340.zip" TargetMode="External"/><Relationship Id="rId22" Type="http://schemas.openxmlformats.org/officeDocument/2006/relationships/hyperlink" Target="http://10.10.10.10/ftp/RAN/RAN4/Inbox/R4-2414362.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F958AA2-E178-49FB-8ACE-0FC60877B9A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183</Pages>
  <Words>62995</Words>
  <Characters>359077</Characters>
  <Application>Microsoft Office Word</Application>
  <DocSecurity>0</DocSecurity>
  <Lines>2992</Lines>
  <Paragraphs>842</Paragraphs>
  <ScaleCrop>false</ScaleCrop>
  <Company>ETSI</Company>
  <LinksUpToDate>false</LinksUpToDate>
  <CharactersWithSpaces>421230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45</cp:revision>
  <cp:lastPrinted>2019-02-25T14:05:00Z</cp:lastPrinted>
  <dcterms:created xsi:type="dcterms:W3CDTF">2024-08-05T01:53:00Z</dcterms:created>
  <dcterms:modified xsi:type="dcterms:W3CDTF">2024-10-25T11:23:00Z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