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1CB292F5" w:rsidR="00654648" w:rsidRPr="00AB2570" w:rsidRDefault="00DF33FC" w:rsidP="00C41C4E">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C41C4E">
              <w:rPr>
                <w:lang w:val="sv-SE"/>
              </w:rPr>
              <w:t>1</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095CBC" w:rsidRPr="00AB2570">
              <w:rPr>
                <w:sz w:val="32"/>
                <w:lang w:val="sv-SE"/>
              </w:rPr>
              <w:t>202</w:t>
            </w:r>
            <w:r w:rsidR="00095CBC">
              <w:rPr>
                <w:sz w:val="32"/>
                <w:lang w:val="sv-SE"/>
              </w:rPr>
              <w:t>4</w:t>
            </w:r>
            <w:r w:rsidRPr="00AB2570">
              <w:rPr>
                <w:sz w:val="32"/>
                <w:lang w:val="sv-SE"/>
              </w:rPr>
              <w:t>-</w:t>
            </w:r>
            <w:bookmarkEnd w:id="4"/>
            <w:r w:rsidR="00B400B7">
              <w:rPr>
                <w:sz w:val="32"/>
                <w:lang w:val="sv-SE"/>
              </w:rPr>
              <w:t>0</w:t>
            </w:r>
            <w:r w:rsidR="00C01438">
              <w:rPr>
                <w:sz w:val="32"/>
                <w:lang w:val="sv-SE"/>
              </w:rPr>
              <w:t>8</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86300380"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pt;height:75pt" o:ole="">
                  <v:imagedata r:id="rId12" o:title=""/>
                </v:shape>
                <o:OLEObject Type="Embed" ProgID="Word.Picture.8" ShapeID="_x0000_i1026" DrawAspect="Content" ObjectID="_1786300381"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5356FBE1" w:rsidR="00654648" w:rsidRDefault="00DF33FC">
            <w:pPr>
              <w:pStyle w:val="FP"/>
              <w:jc w:val="center"/>
              <w:rPr>
                <w:sz w:val="18"/>
              </w:rPr>
            </w:pPr>
            <w:r>
              <w:rPr>
                <w:sz w:val="18"/>
              </w:rPr>
              <w:t xml:space="preserve">© </w:t>
            </w:r>
            <w:r w:rsidR="00280922">
              <w:rPr>
                <w:sz w:val="18"/>
              </w:rPr>
              <w:t>2024</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lastRenderedPageBreak/>
        <w:br w:type="page"/>
      </w:r>
      <w:bookmarkStart w:id="15" w:name="tableOfContents"/>
      <w:bookmarkEnd w:id="15"/>
      <w:r>
        <w:lastRenderedPageBreak/>
        <w:t>Contents</w:t>
      </w:r>
    </w:p>
    <w:p w14:paraId="65F90CD4" w14:textId="77777777" w:rsidR="000D4A61" w:rsidRDefault="00DF33FC">
      <w:pPr>
        <w:pStyle w:val="1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0D4A61">
        <w:rPr>
          <w:noProof/>
        </w:rPr>
        <w:t>Foreword</w:t>
      </w:r>
      <w:r w:rsidR="000D4A61">
        <w:rPr>
          <w:noProof/>
        </w:rPr>
        <w:tab/>
      </w:r>
      <w:r w:rsidR="000D4A61">
        <w:rPr>
          <w:noProof/>
        </w:rPr>
        <w:fldChar w:fldCharType="begin"/>
      </w:r>
      <w:r w:rsidR="000D4A61">
        <w:rPr>
          <w:noProof/>
        </w:rPr>
        <w:instrText xml:space="preserve"> PAGEREF _Toc175687464 \h </w:instrText>
      </w:r>
      <w:r w:rsidR="000D4A61">
        <w:rPr>
          <w:noProof/>
        </w:rPr>
      </w:r>
      <w:r w:rsidR="000D4A61">
        <w:rPr>
          <w:noProof/>
        </w:rPr>
        <w:fldChar w:fldCharType="separate"/>
      </w:r>
      <w:r w:rsidR="000D4A61">
        <w:rPr>
          <w:noProof/>
        </w:rPr>
        <w:t>7</w:t>
      </w:r>
      <w:r w:rsidR="000D4A61">
        <w:rPr>
          <w:noProof/>
        </w:rPr>
        <w:fldChar w:fldCharType="end"/>
      </w:r>
    </w:p>
    <w:p w14:paraId="1E6E1FCC" w14:textId="77777777" w:rsidR="000D4A61" w:rsidRDefault="000D4A61">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_Toc175687465 \h </w:instrText>
      </w:r>
      <w:r>
        <w:rPr>
          <w:noProof/>
        </w:rPr>
      </w:r>
      <w:r>
        <w:rPr>
          <w:noProof/>
        </w:rPr>
        <w:fldChar w:fldCharType="separate"/>
      </w:r>
      <w:r>
        <w:rPr>
          <w:noProof/>
        </w:rPr>
        <w:t>9</w:t>
      </w:r>
      <w:r>
        <w:rPr>
          <w:noProof/>
        </w:rPr>
        <w:fldChar w:fldCharType="end"/>
      </w:r>
    </w:p>
    <w:p w14:paraId="01C6957A" w14:textId="77777777" w:rsidR="000D4A61" w:rsidRDefault="000D4A61">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_Toc175687466 \h </w:instrText>
      </w:r>
      <w:r>
        <w:rPr>
          <w:noProof/>
        </w:rPr>
      </w:r>
      <w:r>
        <w:rPr>
          <w:noProof/>
        </w:rPr>
        <w:fldChar w:fldCharType="separate"/>
      </w:r>
      <w:r>
        <w:rPr>
          <w:noProof/>
        </w:rPr>
        <w:t>9</w:t>
      </w:r>
      <w:r>
        <w:rPr>
          <w:noProof/>
        </w:rPr>
        <w:fldChar w:fldCharType="end"/>
      </w:r>
    </w:p>
    <w:p w14:paraId="3A611DEC" w14:textId="77777777" w:rsidR="000D4A61" w:rsidRDefault="000D4A61">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_Toc175687467 \h </w:instrText>
      </w:r>
      <w:r>
        <w:rPr>
          <w:noProof/>
        </w:rPr>
      </w:r>
      <w:r>
        <w:rPr>
          <w:noProof/>
        </w:rPr>
        <w:fldChar w:fldCharType="separate"/>
      </w:r>
      <w:r>
        <w:rPr>
          <w:noProof/>
        </w:rPr>
        <w:t>9</w:t>
      </w:r>
      <w:r>
        <w:rPr>
          <w:noProof/>
        </w:rPr>
        <w:fldChar w:fldCharType="end"/>
      </w:r>
    </w:p>
    <w:p w14:paraId="3AC5ADD8" w14:textId="77777777" w:rsidR="000D4A61" w:rsidRDefault="000D4A61">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_Toc175687468 \h </w:instrText>
      </w:r>
      <w:r>
        <w:rPr>
          <w:noProof/>
        </w:rPr>
      </w:r>
      <w:r>
        <w:rPr>
          <w:noProof/>
        </w:rPr>
        <w:fldChar w:fldCharType="separate"/>
      </w:r>
      <w:r>
        <w:rPr>
          <w:noProof/>
        </w:rPr>
        <w:t>9</w:t>
      </w:r>
      <w:r>
        <w:rPr>
          <w:noProof/>
        </w:rPr>
        <w:fldChar w:fldCharType="end"/>
      </w:r>
    </w:p>
    <w:p w14:paraId="4CAB1068" w14:textId="77777777" w:rsidR="000D4A61" w:rsidRDefault="000D4A61">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_Toc175687469 \h </w:instrText>
      </w:r>
      <w:r>
        <w:rPr>
          <w:noProof/>
        </w:rPr>
      </w:r>
      <w:r>
        <w:rPr>
          <w:noProof/>
        </w:rPr>
        <w:fldChar w:fldCharType="separate"/>
      </w:r>
      <w:r>
        <w:rPr>
          <w:noProof/>
        </w:rPr>
        <w:t>9</w:t>
      </w:r>
      <w:r>
        <w:rPr>
          <w:noProof/>
        </w:rPr>
        <w:fldChar w:fldCharType="end"/>
      </w:r>
    </w:p>
    <w:p w14:paraId="59A156EC" w14:textId="77777777" w:rsidR="000D4A61" w:rsidRDefault="000D4A61">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_Toc175687470 \h </w:instrText>
      </w:r>
      <w:r>
        <w:rPr>
          <w:noProof/>
        </w:rPr>
      </w:r>
      <w:r>
        <w:rPr>
          <w:noProof/>
        </w:rPr>
        <w:fldChar w:fldCharType="separate"/>
      </w:r>
      <w:r>
        <w:rPr>
          <w:noProof/>
        </w:rPr>
        <w:t>10</w:t>
      </w:r>
      <w:r>
        <w:rPr>
          <w:noProof/>
        </w:rPr>
        <w:fldChar w:fldCharType="end"/>
      </w:r>
    </w:p>
    <w:p w14:paraId="1D908037" w14:textId="77777777" w:rsidR="000D4A61" w:rsidRDefault="000D4A61">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_Toc175687471 \h </w:instrText>
      </w:r>
      <w:r>
        <w:rPr>
          <w:noProof/>
        </w:rPr>
      </w:r>
      <w:r>
        <w:rPr>
          <w:noProof/>
        </w:rPr>
        <w:fldChar w:fldCharType="separate"/>
      </w:r>
      <w:r>
        <w:rPr>
          <w:noProof/>
        </w:rPr>
        <w:t>10</w:t>
      </w:r>
      <w:r>
        <w:rPr>
          <w:noProof/>
        </w:rPr>
        <w:fldChar w:fldCharType="end"/>
      </w:r>
    </w:p>
    <w:p w14:paraId="4B9387B6" w14:textId="77777777" w:rsidR="000D4A61" w:rsidRDefault="000D4A61">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_Toc175687472 \h </w:instrText>
      </w:r>
      <w:r>
        <w:rPr>
          <w:noProof/>
        </w:rPr>
      </w:r>
      <w:r>
        <w:rPr>
          <w:noProof/>
        </w:rPr>
        <w:fldChar w:fldCharType="separate"/>
      </w:r>
      <w:r>
        <w:rPr>
          <w:noProof/>
        </w:rPr>
        <w:t>10</w:t>
      </w:r>
      <w:r>
        <w:rPr>
          <w:noProof/>
        </w:rPr>
        <w:fldChar w:fldCharType="end"/>
      </w:r>
    </w:p>
    <w:p w14:paraId="75CA20C3" w14:textId="77777777" w:rsidR="000D4A61" w:rsidRDefault="000D4A61">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_Toc175687473 \h </w:instrText>
      </w:r>
      <w:r>
        <w:rPr>
          <w:noProof/>
        </w:rPr>
      </w:r>
      <w:r>
        <w:rPr>
          <w:noProof/>
        </w:rPr>
        <w:fldChar w:fldCharType="separate"/>
      </w:r>
      <w:r>
        <w:rPr>
          <w:noProof/>
        </w:rPr>
        <w:t>10</w:t>
      </w:r>
      <w:r>
        <w:rPr>
          <w:noProof/>
        </w:rPr>
        <w:fldChar w:fldCharType="end"/>
      </w:r>
    </w:p>
    <w:p w14:paraId="6657DC43" w14:textId="77777777" w:rsidR="000D4A61" w:rsidRDefault="000D4A61">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122296">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_Toc175687474 \h </w:instrText>
      </w:r>
      <w:r>
        <w:rPr>
          <w:noProof/>
        </w:rPr>
      </w:r>
      <w:r>
        <w:rPr>
          <w:noProof/>
        </w:rPr>
        <w:fldChar w:fldCharType="separate"/>
      </w:r>
      <w:r>
        <w:rPr>
          <w:noProof/>
        </w:rPr>
        <w:t>10</w:t>
      </w:r>
      <w:r>
        <w:rPr>
          <w:noProof/>
        </w:rPr>
        <w:fldChar w:fldCharType="end"/>
      </w:r>
    </w:p>
    <w:p w14:paraId="53A9E742" w14:textId="77777777" w:rsidR="000D4A61" w:rsidRDefault="000D4A61">
      <w:pPr>
        <w:pStyle w:val="2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_Toc175687475 \h </w:instrText>
      </w:r>
      <w:r>
        <w:rPr>
          <w:noProof/>
        </w:rPr>
      </w:r>
      <w:r>
        <w:rPr>
          <w:noProof/>
        </w:rPr>
        <w:fldChar w:fldCharType="separate"/>
      </w:r>
      <w:r>
        <w:rPr>
          <w:noProof/>
        </w:rPr>
        <w:t>10</w:t>
      </w:r>
      <w:r>
        <w:rPr>
          <w:noProof/>
        </w:rPr>
        <w:fldChar w:fldCharType="end"/>
      </w:r>
    </w:p>
    <w:p w14:paraId="38199E8D" w14:textId="77777777" w:rsidR="000D4A61" w:rsidRDefault="000D4A61">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_Toc175687476 \h </w:instrText>
      </w:r>
      <w:r>
        <w:rPr>
          <w:noProof/>
        </w:rPr>
      </w:r>
      <w:r>
        <w:rPr>
          <w:noProof/>
        </w:rPr>
        <w:fldChar w:fldCharType="separate"/>
      </w:r>
      <w:r>
        <w:rPr>
          <w:noProof/>
        </w:rPr>
        <w:t>10</w:t>
      </w:r>
      <w:r>
        <w:rPr>
          <w:noProof/>
        </w:rPr>
        <w:fldChar w:fldCharType="end"/>
      </w:r>
    </w:p>
    <w:p w14:paraId="49E45D51" w14:textId="77777777" w:rsidR="000D4A61" w:rsidRDefault="000D4A61">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_Toc175687477 \h </w:instrText>
      </w:r>
      <w:r>
        <w:rPr>
          <w:noProof/>
        </w:rPr>
      </w:r>
      <w:r>
        <w:rPr>
          <w:noProof/>
        </w:rPr>
        <w:fldChar w:fldCharType="separate"/>
      </w:r>
      <w:r>
        <w:rPr>
          <w:noProof/>
        </w:rPr>
        <w:t>10</w:t>
      </w:r>
      <w:r>
        <w:rPr>
          <w:noProof/>
        </w:rPr>
        <w:fldChar w:fldCharType="end"/>
      </w:r>
    </w:p>
    <w:p w14:paraId="58DCBAF3"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5.0.1.2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_Toc175687478 \h </w:instrText>
      </w:r>
      <w:r>
        <w:rPr>
          <w:noProof/>
        </w:rPr>
      </w:r>
      <w:r>
        <w:rPr>
          <w:noProof/>
        </w:rPr>
        <w:fldChar w:fldCharType="separate"/>
      </w:r>
      <w:r>
        <w:rPr>
          <w:noProof/>
        </w:rPr>
        <w:t>11</w:t>
      </w:r>
      <w:r>
        <w:rPr>
          <w:noProof/>
        </w:rPr>
        <w:fldChar w:fldCharType="end"/>
      </w:r>
    </w:p>
    <w:p w14:paraId="26FCE3E8"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5.0.1.3</w:t>
      </w:r>
      <w:r>
        <w:rPr>
          <w:rFonts w:asciiTheme="minorHAnsi" w:hAnsiTheme="minorHAnsi" w:cstheme="minorBidi"/>
          <w:noProof/>
          <w:kern w:val="2"/>
          <w:sz w:val="21"/>
          <w:szCs w:val="22"/>
          <w:lang w:val="en-US" w:eastAsia="zh-CN"/>
        </w:rPr>
        <w:tab/>
      </w:r>
      <w:r w:rsidRPr="00122296">
        <w:rPr>
          <w:rFonts w:cs="Arial"/>
          <w:noProof/>
          <w:lang w:val="en-US" w:eastAsia="zh-CN"/>
        </w:rPr>
        <w:t>∆T</w:t>
      </w:r>
      <w:r w:rsidRPr="00122296">
        <w:rPr>
          <w:rFonts w:cs="Arial"/>
          <w:noProof/>
          <w:vertAlign w:val="subscript"/>
          <w:lang w:val="en-US" w:eastAsia="zh-CN"/>
        </w:rPr>
        <w:t>IB,c</w:t>
      </w:r>
      <w:r w:rsidRPr="00122296">
        <w:rPr>
          <w:rFonts w:cs="Arial"/>
          <w:noProof/>
          <w:lang w:val="en-US" w:eastAsia="zh-CN"/>
        </w:rPr>
        <w:t xml:space="preserve"> and ∆R</w:t>
      </w:r>
      <w:r w:rsidRPr="00122296">
        <w:rPr>
          <w:rFonts w:cs="Arial"/>
          <w:noProof/>
          <w:vertAlign w:val="subscript"/>
          <w:lang w:val="en-US" w:eastAsia="zh-CN"/>
        </w:rPr>
        <w:t>IB,c</w:t>
      </w:r>
      <w:r w:rsidRPr="00122296">
        <w:rPr>
          <w:rFonts w:cs="Arial"/>
          <w:noProof/>
          <w:lang w:val="en-US" w:eastAsia="zh-CN"/>
        </w:rPr>
        <w:t xml:space="preserve"> values</w:t>
      </w:r>
      <w:r>
        <w:rPr>
          <w:noProof/>
        </w:rPr>
        <w:tab/>
      </w:r>
      <w:r>
        <w:rPr>
          <w:noProof/>
        </w:rPr>
        <w:fldChar w:fldCharType="begin"/>
      </w:r>
      <w:r>
        <w:rPr>
          <w:noProof/>
        </w:rPr>
        <w:instrText xml:space="preserve"> PAGEREF _Toc175687479 \h </w:instrText>
      </w:r>
      <w:r>
        <w:rPr>
          <w:noProof/>
        </w:rPr>
      </w:r>
      <w:r>
        <w:rPr>
          <w:noProof/>
        </w:rPr>
        <w:fldChar w:fldCharType="separate"/>
      </w:r>
      <w:r>
        <w:rPr>
          <w:noProof/>
        </w:rPr>
        <w:t>11</w:t>
      </w:r>
      <w:r>
        <w:rPr>
          <w:noProof/>
        </w:rPr>
        <w:fldChar w:fldCharType="end"/>
      </w:r>
    </w:p>
    <w:p w14:paraId="4EBFF6C6"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5.0.2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_Toc175687480 \h </w:instrText>
      </w:r>
      <w:r>
        <w:rPr>
          <w:noProof/>
        </w:rPr>
      </w:r>
      <w:r>
        <w:rPr>
          <w:noProof/>
        </w:rPr>
        <w:fldChar w:fldCharType="separate"/>
      </w:r>
      <w:r>
        <w:rPr>
          <w:noProof/>
        </w:rPr>
        <w:t>12</w:t>
      </w:r>
      <w:r>
        <w:rPr>
          <w:noProof/>
        </w:rPr>
        <w:fldChar w:fldCharType="end"/>
      </w:r>
    </w:p>
    <w:p w14:paraId="356AEC50" w14:textId="77777777" w:rsidR="000D4A61" w:rsidRDefault="000D4A61">
      <w:pPr>
        <w:pStyle w:val="42"/>
        <w:rPr>
          <w:rFonts w:asciiTheme="minorHAnsi" w:hAnsiTheme="minorHAnsi" w:cstheme="minorBidi"/>
          <w:noProof/>
          <w:kern w:val="2"/>
          <w:sz w:val="21"/>
          <w:szCs w:val="22"/>
          <w:lang w:val="en-US" w:eastAsia="zh-CN"/>
        </w:rPr>
      </w:pPr>
      <w:r w:rsidRPr="00122296">
        <w:rPr>
          <w:rFonts w:eastAsia="Times New Roman"/>
          <w:noProof/>
          <w:lang w:eastAsia="en-GB"/>
        </w:rPr>
        <w:t>5.0.2.1</w:t>
      </w:r>
      <w:r>
        <w:rPr>
          <w:rFonts w:asciiTheme="minorHAnsi" w:hAnsiTheme="minorHAnsi" w:cstheme="minorBidi"/>
          <w:noProof/>
          <w:kern w:val="2"/>
          <w:sz w:val="21"/>
          <w:szCs w:val="22"/>
          <w:lang w:val="en-US" w:eastAsia="zh-CN"/>
        </w:rPr>
        <w:tab/>
      </w:r>
      <w:r w:rsidRPr="00122296">
        <w:rPr>
          <w:rFonts w:eastAsia="Times New Roman"/>
          <w:noProof/>
          <w:lang w:eastAsia="en-GB"/>
        </w:rPr>
        <w:t>UE co-existence studies</w:t>
      </w:r>
      <w:r>
        <w:rPr>
          <w:noProof/>
        </w:rPr>
        <w:tab/>
      </w:r>
      <w:r>
        <w:rPr>
          <w:noProof/>
        </w:rPr>
        <w:fldChar w:fldCharType="begin"/>
      </w:r>
      <w:r>
        <w:rPr>
          <w:noProof/>
        </w:rPr>
        <w:instrText xml:space="preserve"> PAGEREF _Toc175687481 \h </w:instrText>
      </w:r>
      <w:r>
        <w:rPr>
          <w:noProof/>
        </w:rPr>
      </w:r>
      <w:r>
        <w:rPr>
          <w:noProof/>
        </w:rPr>
        <w:fldChar w:fldCharType="separate"/>
      </w:r>
      <w:r>
        <w:rPr>
          <w:noProof/>
        </w:rPr>
        <w:t>12</w:t>
      </w:r>
      <w:r>
        <w:rPr>
          <w:noProof/>
        </w:rPr>
        <w:fldChar w:fldCharType="end"/>
      </w:r>
    </w:p>
    <w:p w14:paraId="61F87F7E"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5.0.2.1.1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_Toc175687482 \h </w:instrText>
      </w:r>
      <w:r>
        <w:rPr>
          <w:noProof/>
        </w:rPr>
      </w:r>
      <w:r>
        <w:rPr>
          <w:noProof/>
        </w:rPr>
        <w:fldChar w:fldCharType="separate"/>
      </w:r>
      <w:r>
        <w:rPr>
          <w:noProof/>
        </w:rPr>
        <w:t>12</w:t>
      </w:r>
      <w:r>
        <w:rPr>
          <w:noProof/>
        </w:rPr>
        <w:fldChar w:fldCharType="end"/>
      </w:r>
    </w:p>
    <w:p w14:paraId="153FFB17"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5.0.2.1.2</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3CC (2CC intra-band in one band)</w:t>
      </w:r>
      <w:r>
        <w:rPr>
          <w:noProof/>
        </w:rPr>
        <w:tab/>
      </w:r>
      <w:r>
        <w:rPr>
          <w:noProof/>
        </w:rPr>
        <w:fldChar w:fldCharType="begin"/>
      </w:r>
      <w:r>
        <w:rPr>
          <w:noProof/>
        </w:rPr>
        <w:instrText xml:space="preserve"> PAGEREF _Toc175687483 \h </w:instrText>
      </w:r>
      <w:r>
        <w:rPr>
          <w:noProof/>
        </w:rPr>
      </w:r>
      <w:r>
        <w:rPr>
          <w:noProof/>
        </w:rPr>
        <w:fldChar w:fldCharType="separate"/>
      </w:r>
      <w:r>
        <w:rPr>
          <w:noProof/>
        </w:rPr>
        <w:t>12</w:t>
      </w:r>
      <w:r>
        <w:rPr>
          <w:noProof/>
        </w:rPr>
        <w:fldChar w:fldCharType="end"/>
      </w:r>
    </w:p>
    <w:p w14:paraId="52904D90" w14:textId="77777777" w:rsidR="000D4A61" w:rsidRDefault="000D4A61">
      <w:pPr>
        <w:pStyle w:val="42"/>
        <w:rPr>
          <w:rFonts w:asciiTheme="minorHAnsi" w:hAnsiTheme="minorHAnsi" w:cstheme="minorBidi"/>
          <w:noProof/>
          <w:kern w:val="2"/>
          <w:sz w:val="21"/>
          <w:szCs w:val="22"/>
          <w:lang w:val="en-US" w:eastAsia="zh-CN"/>
        </w:rPr>
      </w:pPr>
      <w:r w:rsidRPr="00122296">
        <w:rPr>
          <w:rFonts w:eastAsia="Times New Roman"/>
          <w:noProof/>
          <w:lang w:eastAsia="en-GB"/>
        </w:rPr>
        <w:t>5.0.2.2</w:t>
      </w:r>
      <w:r>
        <w:rPr>
          <w:rFonts w:asciiTheme="minorHAnsi" w:hAnsiTheme="minorHAnsi" w:cstheme="minorBidi"/>
          <w:noProof/>
          <w:kern w:val="2"/>
          <w:sz w:val="21"/>
          <w:szCs w:val="22"/>
          <w:lang w:val="en-US" w:eastAsia="zh-CN"/>
        </w:rPr>
        <w:tab/>
      </w:r>
      <w:r w:rsidRPr="00122296">
        <w:rPr>
          <w:rFonts w:eastAsia="Times New Roman"/>
          <w:noProof/>
          <w:lang w:eastAsia="en-GB"/>
        </w:rPr>
        <w:t>REFSENS requirements</w:t>
      </w:r>
      <w:r>
        <w:rPr>
          <w:noProof/>
        </w:rPr>
        <w:tab/>
      </w:r>
      <w:r>
        <w:rPr>
          <w:noProof/>
        </w:rPr>
        <w:fldChar w:fldCharType="begin"/>
      </w:r>
      <w:r>
        <w:rPr>
          <w:noProof/>
        </w:rPr>
        <w:instrText xml:space="preserve"> PAGEREF _Toc175687484 \h </w:instrText>
      </w:r>
      <w:r>
        <w:rPr>
          <w:noProof/>
        </w:rPr>
      </w:r>
      <w:r>
        <w:rPr>
          <w:noProof/>
        </w:rPr>
        <w:fldChar w:fldCharType="separate"/>
      </w:r>
      <w:r>
        <w:rPr>
          <w:noProof/>
        </w:rPr>
        <w:t>13</w:t>
      </w:r>
      <w:r>
        <w:rPr>
          <w:noProof/>
        </w:rPr>
        <w:fldChar w:fldCharType="end"/>
      </w:r>
    </w:p>
    <w:p w14:paraId="04FC6D99" w14:textId="77777777" w:rsidR="000D4A61" w:rsidRDefault="000D4A61">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_Toc175687485 \h </w:instrText>
      </w:r>
      <w:r>
        <w:rPr>
          <w:noProof/>
        </w:rPr>
      </w:r>
      <w:r>
        <w:rPr>
          <w:noProof/>
        </w:rPr>
        <w:fldChar w:fldCharType="separate"/>
      </w:r>
      <w:r>
        <w:rPr>
          <w:noProof/>
        </w:rPr>
        <w:t>13</w:t>
      </w:r>
      <w:r>
        <w:rPr>
          <w:noProof/>
        </w:rPr>
        <w:fldChar w:fldCharType="end"/>
      </w:r>
    </w:p>
    <w:p w14:paraId="630549B7" w14:textId="77777777" w:rsidR="000D4A61" w:rsidRDefault="000D4A61">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_Toc175687486 \h </w:instrText>
      </w:r>
      <w:r>
        <w:rPr>
          <w:noProof/>
        </w:rPr>
      </w:r>
      <w:r>
        <w:rPr>
          <w:noProof/>
        </w:rPr>
        <w:fldChar w:fldCharType="separate"/>
      </w:r>
      <w:r>
        <w:rPr>
          <w:noProof/>
        </w:rPr>
        <w:t>13</w:t>
      </w:r>
      <w:r>
        <w:rPr>
          <w:noProof/>
        </w:rPr>
        <w:fldChar w:fldCharType="end"/>
      </w:r>
    </w:p>
    <w:p w14:paraId="5CE9E817" w14:textId="77777777" w:rsidR="000D4A61" w:rsidRDefault="000D4A61">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_Toc175687487 \h </w:instrText>
      </w:r>
      <w:r>
        <w:rPr>
          <w:noProof/>
        </w:rPr>
      </w:r>
      <w:r>
        <w:rPr>
          <w:noProof/>
        </w:rPr>
        <w:fldChar w:fldCharType="separate"/>
      </w:r>
      <w:r>
        <w:rPr>
          <w:noProof/>
        </w:rPr>
        <w:t>13</w:t>
      </w:r>
      <w:r>
        <w:rPr>
          <w:noProof/>
        </w:rPr>
        <w:fldChar w:fldCharType="end"/>
      </w:r>
    </w:p>
    <w:p w14:paraId="1479A8CE" w14:textId="77777777" w:rsidR="000D4A61" w:rsidRDefault="000D4A61">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_Toc175687488 \h </w:instrText>
      </w:r>
      <w:r>
        <w:rPr>
          <w:noProof/>
        </w:rPr>
      </w:r>
      <w:r>
        <w:rPr>
          <w:noProof/>
        </w:rPr>
        <w:fldChar w:fldCharType="separate"/>
      </w:r>
      <w:r>
        <w:rPr>
          <w:noProof/>
        </w:rPr>
        <w:t>14</w:t>
      </w:r>
      <w:r>
        <w:rPr>
          <w:noProof/>
        </w:rPr>
        <w:fldChar w:fldCharType="end"/>
      </w:r>
    </w:p>
    <w:p w14:paraId="1A4D9046" w14:textId="77777777" w:rsidR="000D4A61" w:rsidRDefault="000D4A61">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122296">
        <w:rPr>
          <w:rFonts w:cs="Arial"/>
          <w:noProof/>
          <w:lang w:val="en-US" w:eastAsia="zh-CN"/>
        </w:rPr>
        <w:t>∆T</w:t>
      </w:r>
      <w:r w:rsidRPr="00122296">
        <w:rPr>
          <w:rFonts w:cs="Arial"/>
          <w:noProof/>
          <w:vertAlign w:val="subscript"/>
          <w:lang w:val="en-US" w:eastAsia="zh-CN"/>
        </w:rPr>
        <w:t>IB,c</w:t>
      </w:r>
      <w:r w:rsidRPr="00122296">
        <w:rPr>
          <w:rFonts w:cs="Arial"/>
          <w:noProof/>
          <w:lang w:val="en-US" w:eastAsia="zh-CN"/>
        </w:rPr>
        <w:t xml:space="preserve"> and ∆R</w:t>
      </w:r>
      <w:r w:rsidRPr="00122296">
        <w:rPr>
          <w:rFonts w:cs="Arial"/>
          <w:noProof/>
          <w:vertAlign w:val="subscript"/>
          <w:lang w:val="en-US" w:eastAsia="zh-CN"/>
        </w:rPr>
        <w:t>IB,c</w:t>
      </w:r>
      <w:r w:rsidRPr="00122296">
        <w:rPr>
          <w:rFonts w:cs="Arial"/>
          <w:noProof/>
          <w:lang w:val="en-US" w:eastAsia="zh-CN"/>
        </w:rPr>
        <w:t xml:space="preserve"> values</w:t>
      </w:r>
      <w:r>
        <w:rPr>
          <w:noProof/>
        </w:rPr>
        <w:tab/>
      </w:r>
      <w:r>
        <w:rPr>
          <w:noProof/>
        </w:rPr>
        <w:fldChar w:fldCharType="begin"/>
      </w:r>
      <w:r>
        <w:rPr>
          <w:noProof/>
        </w:rPr>
        <w:instrText xml:space="preserve"> PAGEREF _Toc175687489 \h </w:instrText>
      </w:r>
      <w:r>
        <w:rPr>
          <w:noProof/>
        </w:rPr>
      </w:r>
      <w:r>
        <w:rPr>
          <w:noProof/>
        </w:rPr>
        <w:fldChar w:fldCharType="separate"/>
      </w:r>
      <w:r>
        <w:rPr>
          <w:noProof/>
        </w:rPr>
        <w:t>14</w:t>
      </w:r>
      <w:r>
        <w:rPr>
          <w:noProof/>
        </w:rPr>
        <w:fldChar w:fldCharType="end"/>
      </w:r>
    </w:p>
    <w:p w14:paraId="2CA49211" w14:textId="77777777" w:rsidR="000D4A61" w:rsidRDefault="000D4A61">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_Toc175687490 \h </w:instrText>
      </w:r>
      <w:r>
        <w:rPr>
          <w:noProof/>
        </w:rPr>
      </w:r>
      <w:r>
        <w:rPr>
          <w:noProof/>
        </w:rPr>
        <w:fldChar w:fldCharType="separate"/>
      </w:r>
      <w:r>
        <w:rPr>
          <w:noProof/>
        </w:rPr>
        <w:t>14</w:t>
      </w:r>
      <w:r>
        <w:rPr>
          <w:noProof/>
        </w:rPr>
        <w:fldChar w:fldCharType="end"/>
      </w:r>
    </w:p>
    <w:p w14:paraId="40845856"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5.1.2.1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_Toc175687491 \h </w:instrText>
      </w:r>
      <w:r>
        <w:rPr>
          <w:noProof/>
        </w:rPr>
      </w:r>
      <w:r>
        <w:rPr>
          <w:noProof/>
        </w:rPr>
        <w:fldChar w:fldCharType="separate"/>
      </w:r>
      <w:r>
        <w:rPr>
          <w:noProof/>
        </w:rPr>
        <w:t>14</w:t>
      </w:r>
      <w:r>
        <w:rPr>
          <w:noProof/>
        </w:rPr>
        <w:fldChar w:fldCharType="end"/>
      </w:r>
    </w:p>
    <w:p w14:paraId="303DC3FE"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5.1.2.1.1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_Toc175687492 \h </w:instrText>
      </w:r>
      <w:r>
        <w:rPr>
          <w:noProof/>
        </w:rPr>
      </w:r>
      <w:r>
        <w:rPr>
          <w:noProof/>
        </w:rPr>
        <w:fldChar w:fldCharType="separate"/>
      </w:r>
      <w:r>
        <w:rPr>
          <w:noProof/>
        </w:rPr>
        <w:t>14</w:t>
      </w:r>
      <w:r>
        <w:rPr>
          <w:noProof/>
        </w:rPr>
        <w:fldChar w:fldCharType="end"/>
      </w:r>
    </w:p>
    <w:p w14:paraId="4C94BE91"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5.1.2.1.2</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3CC (2CC intra-band in one band)</w:t>
      </w:r>
      <w:r>
        <w:rPr>
          <w:noProof/>
        </w:rPr>
        <w:tab/>
      </w:r>
      <w:r>
        <w:rPr>
          <w:noProof/>
        </w:rPr>
        <w:fldChar w:fldCharType="begin"/>
      </w:r>
      <w:r>
        <w:rPr>
          <w:noProof/>
        </w:rPr>
        <w:instrText xml:space="preserve"> PAGEREF _Toc175687493 \h </w:instrText>
      </w:r>
      <w:r>
        <w:rPr>
          <w:noProof/>
        </w:rPr>
      </w:r>
      <w:r>
        <w:rPr>
          <w:noProof/>
        </w:rPr>
        <w:fldChar w:fldCharType="separate"/>
      </w:r>
      <w:r>
        <w:rPr>
          <w:noProof/>
        </w:rPr>
        <w:t>14</w:t>
      </w:r>
      <w:r>
        <w:rPr>
          <w:noProof/>
        </w:rPr>
        <w:fldChar w:fldCharType="end"/>
      </w:r>
    </w:p>
    <w:p w14:paraId="015F8B9C" w14:textId="77777777" w:rsidR="000D4A61" w:rsidRDefault="000D4A61">
      <w:pPr>
        <w:pStyle w:val="42"/>
        <w:rPr>
          <w:rFonts w:asciiTheme="minorHAnsi" w:hAnsiTheme="minorHAnsi" w:cstheme="minorBidi"/>
          <w:noProof/>
          <w:kern w:val="2"/>
          <w:sz w:val="21"/>
          <w:szCs w:val="22"/>
          <w:lang w:val="en-US" w:eastAsia="zh-CN"/>
        </w:rPr>
      </w:pPr>
      <w:r w:rsidRPr="00122296">
        <w:rPr>
          <w:rFonts w:eastAsia="Times New Roman"/>
          <w:noProof/>
          <w:lang w:eastAsia="en-GB"/>
        </w:rPr>
        <w:t>5.1.2.2</w:t>
      </w:r>
      <w:r>
        <w:rPr>
          <w:rFonts w:asciiTheme="minorHAnsi" w:hAnsiTheme="minorHAnsi" w:cstheme="minorBidi"/>
          <w:noProof/>
          <w:kern w:val="2"/>
          <w:sz w:val="21"/>
          <w:szCs w:val="22"/>
          <w:lang w:val="en-US" w:eastAsia="zh-CN"/>
        </w:rPr>
        <w:tab/>
      </w:r>
      <w:r w:rsidRPr="00122296">
        <w:rPr>
          <w:rFonts w:eastAsia="Times New Roman"/>
          <w:noProof/>
          <w:lang w:eastAsia="en-GB"/>
        </w:rPr>
        <w:t>REFSENS requirements</w:t>
      </w:r>
      <w:r>
        <w:rPr>
          <w:noProof/>
        </w:rPr>
        <w:tab/>
      </w:r>
      <w:r>
        <w:rPr>
          <w:noProof/>
        </w:rPr>
        <w:fldChar w:fldCharType="begin"/>
      </w:r>
      <w:r>
        <w:rPr>
          <w:noProof/>
        </w:rPr>
        <w:instrText xml:space="preserve"> PAGEREF _Toc175687494 \h </w:instrText>
      </w:r>
      <w:r>
        <w:rPr>
          <w:noProof/>
        </w:rPr>
      </w:r>
      <w:r>
        <w:rPr>
          <w:noProof/>
        </w:rPr>
        <w:fldChar w:fldCharType="separate"/>
      </w:r>
      <w:r>
        <w:rPr>
          <w:noProof/>
        </w:rPr>
        <w:t>15</w:t>
      </w:r>
      <w:r>
        <w:rPr>
          <w:noProof/>
        </w:rPr>
        <w:fldChar w:fldCharType="end"/>
      </w:r>
    </w:p>
    <w:p w14:paraId="497B855C" w14:textId="77777777" w:rsidR="000D4A61" w:rsidRDefault="000D4A61">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_Toc175687495 \h </w:instrText>
      </w:r>
      <w:r>
        <w:rPr>
          <w:noProof/>
        </w:rPr>
      </w:r>
      <w:r>
        <w:rPr>
          <w:noProof/>
        </w:rPr>
        <w:fldChar w:fldCharType="separate"/>
      </w:r>
      <w:r>
        <w:rPr>
          <w:noProof/>
        </w:rPr>
        <w:t>15</w:t>
      </w:r>
      <w:r>
        <w:rPr>
          <w:noProof/>
        </w:rPr>
        <w:fldChar w:fldCharType="end"/>
      </w:r>
    </w:p>
    <w:p w14:paraId="22B80247"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5.2.1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_Toc175687496 \h </w:instrText>
      </w:r>
      <w:r>
        <w:rPr>
          <w:noProof/>
        </w:rPr>
      </w:r>
      <w:r>
        <w:rPr>
          <w:noProof/>
        </w:rPr>
        <w:fldChar w:fldCharType="separate"/>
      </w:r>
      <w:r>
        <w:rPr>
          <w:noProof/>
        </w:rPr>
        <w:t>15</w:t>
      </w:r>
      <w:r>
        <w:rPr>
          <w:noProof/>
        </w:rPr>
        <w:fldChar w:fldCharType="end"/>
      </w:r>
    </w:p>
    <w:p w14:paraId="083C134C"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5.2.1.1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_Toc175687497 \h </w:instrText>
      </w:r>
      <w:r>
        <w:rPr>
          <w:noProof/>
        </w:rPr>
      </w:r>
      <w:r>
        <w:rPr>
          <w:noProof/>
        </w:rPr>
        <w:fldChar w:fldCharType="separate"/>
      </w:r>
      <w:r>
        <w:rPr>
          <w:noProof/>
        </w:rPr>
        <w:t>15</w:t>
      </w:r>
      <w:r>
        <w:rPr>
          <w:noProof/>
        </w:rPr>
        <w:fldChar w:fldCharType="end"/>
      </w:r>
    </w:p>
    <w:p w14:paraId="03BCF240"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5.2.1.2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_Toc175687498 \h </w:instrText>
      </w:r>
      <w:r>
        <w:rPr>
          <w:noProof/>
        </w:rPr>
      </w:r>
      <w:r>
        <w:rPr>
          <w:noProof/>
        </w:rPr>
        <w:fldChar w:fldCharType="separate"/>
      </w:r>
      <w:r>
        <w:rPr>
          <w:noProof/>
        </w:rPr>
        <w:t>16</w:t>
      </w:r>
      <w:r>
        <w:rPr>
          <w:noProof/>
        </w:rPr>
        <w:fldChar w:fldCharType="end"/>
      </w:r>
    </w:p>
    <w:p w14:paraId="02A6381A"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5.2.1.3</w:t>
      </w:r>
      <w:r>
        <w:rPr>
          <w:rFonts w:asciiTheme="minorHAnsi" w:hAnsiTheme="minorHAnsi" w:cstheme="minorBidi"/>
          <w:noProof/>
          <w:kern w:val="2"/>
          <w:sz w:val="21"/>
          <w:szCs w:val="22"/>
          <w:lang w:val="en-US" w:eastAsia="zh-CN"/>
        </w:rPr>
        <w:tab/>
      </w:r>
      <w:r w:rsidRPr="00122296">
        <w:rPr>
          <w:rFonts w:cs="Arial"/>
          <w:noProof/>
          <w:lang w:eastAsia="zh-CN"/>
        </w:rPr>
        <w:t>∆T</w:t>
      </w:r>
      <w:r w:rsidRPr="00122296">
        <w:rPr>
          <w:rFonts w:cs="Arial"/>
          <w:noProof/>
          <w:vertAlign w:val="subscript"/>
          <w:lang w:eastAsia="zh-CN"/>
        </w:rPr>
        <w:t>IB,c</w:t>
      </w:r>
      <w:r w:rsidRPr="00122296">
        <w:rPr>
          <w:rFonts w:cs="Arial"/>
          <w:noProof/>
          <w:lang w:eastAsia="zh-CN"/>
        </w:rPr>
        <w:t xml:space="preserve"> and ∆R</w:t>
      </w:r>
      <w:r w:rsidRPr="00122296">
        <w:rPr>
          <w:rFonts w:cs="Arial"/>
          <w:noProof/>
          <w:vertAlign w:val="subscript"/>
          <w:lang w:eastAsia="zh-CN"/>
        </w:rPr>
        <w:t>IB,c</w:t>
      </w:r>
      <w:r w:rsidRPr="00122296">
        <w:rPr>
          <w:rFonts w:cs="Arial"/>
          <w:noProof/>
          <w:lang w:eastAsia="zh-CN"/>
        </w:rPr>
        <w:t xml:space="preserve"> values</w:t>
      </w:r>
      <w:r>
        <w:rPr>
          <w:noProof/>
        </w:rPr>
        <w:tab/>
      </w:r>
      <w:r>
        <w:rPr>
          <w:noProof/>
        </w:rPr>
        <w:fldChar w:fldCharType="begin"/>
      </w:r>
      <w:r>
        <w:rPr>
          <w:noProof/>
        </w:rPr>
        <w:instrText xml:space="preserve"> PAGEREF _Toc175687499 \h </w:instrText>
      </w:r>
      <w:r>
        <w:rPr>
          <w:noProof/>
        </w:rPr>
      </w:r>
      <w:r>
        <w:rPr>
          <w:noProof/>
        </w:rPr>
        <w:fldChar w:fldCharType="separate"/>
      </w:r>
      <w:r>
        <w:rPr>
          <w:noProof/>
        </w:rPr>
        <w:t>16</w:t>
      </w:r>
      <w:r>
        <w:rPr>
          <w:noProof/>
        </w:rPr>
        <w:fldChar w:fldCharType="end"/>
      </w:r>
    </w:p>
    <w:p w14:paraId="3DC2EF6C"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5.2.2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_Toc175687500 \h </w:instrText>
      </w:r>
      <w:r>
        <w:rPr>
          <w:noProof/>
        </w:rPr>
      </w:r>
      <w:r>
        <w:rPr>
          <w:noProof/>
        </w:rPr>
        <w:fldChar w:fldCharType="separate"/>
      </w:r>
      <w:r>
        <w:rPr>
          <w:noProof/>
        </w:rPr>
        <w:t>16</w:t>
      </w:r>
      <w:r>
        <w:rPr>
          <w:noProof/>
        </w:rPr>
        <w:fldChar w:fldCharType="end"/>
      </w:r>
    </w:p>
    <w:p w14:paraId="7A67E1FE"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5.2.2.1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_Toc175687501 \h </w:instrText>
      </w:r>
      <w:r>
        <w:rPr>
          <w:noProof/>
        </w:rPr>
      </w:r>
      <w:r>
        <w:rPr>
          <w:noProof/>
        </w:rPr>
        <w:fldChar w:fldCharType="separate"/>
      </w:r>
      <w:r>
        <w:rPr>
          <w:noProof/>
        </w:rPr>
        <w:t>16</w:t>
      </w:r>
      <w:r>
        <w:rPr>
          <w:noProof/>
        </w:rPr>
        <w:fldChar w:fldCharType="end"/>
      </w:r>
    </w:p>
    <w:p w14:paraId="7E55C35B"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5.2.2.1.1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_Toc175687502 \h </w:instrText>
      </w:r>
      <w:r>
        <w:rPr>
          <w:noProof/>
        </w:rPr>
      </w:r>
      <w:r>
        <w:rPr>
          <w:noProof/>
        </w:rPr>
        <w:fldChar w:fldCharType="separate"/>
      </w:r>
      <w:r>
        <w:rPr>
          <w:noProof/>
        </w:rPr>
        <w:t>16</w:t>
      </w:r>
      <w:r>
        <w:rPr>
          <w:noProof/>
        </w:rPr>
        <w:fldChar w:fldCharType="end"/>
      </w:r>
    </w:p>
    <w:p w14:paraId="3B348474"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5.2.2.2</w:t>
      </w:r>
      <w:r>
        <w:rPr>
          <w:rFonts w:asciiTheme="minorHAnsi" w:hAnsiTheme="minorHAnsi" w:cstheme="minorBidi"/>
          <w:noProof/>
          <w:kern w:val="2"/>
          <w:sz w:val="21"/>
          <w:szCs w:val="22"/>
          <w:lang w:val="en-US" w:eastAsia="zh-CN"/>
        </w:rPr>
        <w:tab/>
      </w:r>
      <w:r w:rsidRPr="00122296">
        <w:rPr>
          <w:rFonts w:cs="Arial"/>
          <w:noProof/>
          <w:lang w:eastAsia="zh-CN"/>
        </w:rPr>
        <w:t>REFSENS requirements</w:t>
      </w:r>
      <w:r>
        <w:rPr>
          <w:noProof/>
        </w:rPr>
        <w:tab/>
      </w:r>
      <w:r>
        <w:rPr>
          <w:noProof/>
        </w:rPr>
        <w:fldChar w:fldCharType="begin"/>
      </w:r>
      <w:r>
        <w:rPr>
          <w:noProof/>
        </w:rPr>
        <w:instrText xml:space="preserve"> PAGEREF _Toc175687503 \h </w:instrText>
      </w:r>
      <w:r>
        <w:rPr>
          <w:noProof/>
        </w:rPr>
      </w:r>
      <w:r>
        <w:rPr>
          <w:noProof/>
        </w:rPr>
        <w:fldChar w:fldCharType="separate"/>
      </w:r>
      <w:r>
        <w:rPr>
          <w:noProof/>
        </w:rPr>
        <w:t>17</w:t>
      </w:r>
      <w:r>
        <w:rPr>
          <w:noProof/>
        </w:rPr>
        <w:fldChar w:fldCharType="end"/>
      </w:r>
    </w:p>
    <w:p w14:paraId="68CA1C7F" w14:textId="77777777" w:rsidR="000D4A61" w:rsidRDefault="000D4A61">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_Toc175687504 \h </w:instrText>
      </w:r>
      <w:r>
        <w:rPr>
          <w:noProof/>
        </w:rPr>
      </w:r>
      <w:r>
        <w:rPr>
          <w:noProof/>
        </w:rPr>
        <w:fldChar w:fldCharType="separate"/>
      </w:r>
      <w:r>
        <w:rPr>
          <w:noProof/>
        </w:rPr>
        <w:t>17</w:t>
      </w:r>
      <w:r>
        <w:rPr>
          <w:noProof/>
        </w:rPr>
        <w:fldChar w:fldCharType="end"/>
      </w:r>
    </w:p>
    <w:p w14:paraId="2CB4237B"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5.3.1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_Toc175687505 \h </w:instrText>
      </w:r>
      <w:r>
        <w:rPr>
          <w:noProof/>
        </w:rPr>
      </w:r>
      <w:r>
        <w:rPr>
          <w:noProof/>
        </w:rPr>
        <w:fldChar w:fldCharType="separate"/>
      </w:r>
      <w:r>
        <w:rPr>
          <w:noProof/>
        </w:rPr>
        <w:t>17</w:t>
      </w:r>
      <w:r>
        <w:rPr>
          <w:noProof/>
        </w:rPr>
        <w:fldChar w:fldCharType="end"/>
      </w:r>
    </w:p>
    <w:p w14:paraId="15C1FC61"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5.3.1.1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_Toc175687506 \h </w:instrText>
      </w:r>
      <w:r>
        <w:rPr>
          <w:noProof/>
        </w:rPr>
      </w:r>
      <w:r>
        <w:rPr>
          <w:noProof/>
        </w:rPr>
        <w:fldChar w:fldCharType="separate"/>
      </w:r>
      <w:r>
        <w:rPr>
          <w:noProof/>
        </w:rPr>
        <w:t>17</w:t>
      </w:r>
      <w:r>
        <w:rPr>
          <w:noProof/>
        </w:rPr>
        <w:fldChar w:fldCharType="end"/>
      </w:r>
    </w:p>
    <w:p w14:paraId="4DFBCEC8"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5.3.1.2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_Toc175687507 \h </w:instrText>
      </w:r>
      <w:r>
        <w:rPr>
          <w:noProof/>
        </w:rPr>
      </w:r>
      <w:r>
        <w:rPr>
          <w:noProof/>
        </w:rPr>
        <w:fldChar w:fldCharType="separate"/>
      </w:r>
      <w:r>
        <w:rPr>
          <w:noProof/>
        </w:rPr>
        <w:t>18</w:t>
      </w:r>
      <w:r>
        <w:rPr>
          <w:noProof/>
        </w:rPr>
        <w:fldChar w:fldCharType="end"/>
      </w:r>
    </w:p>
    <w:p w14:paraId="5038BBAD"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5.3.1.3</w:t>
      </w:r>
      <w:r>
        <w:rPr>
          <w:rFonts w:asciiTheme="minorHAnsi" w:hAnsiTheme="minorHAnsi" w:cstheme="minorBidi"/>
          <w:noProof/>
          <w:kern w:val="2"/>
          <w:sz w:val="21"/>
          <w:szCs w:val="22"/>
          <w:lang w:val="en-US" w:eastAsia="zh-CN"/>
        </w:rPr>
        <w:tab/>
      </w:r>
      <w:r w:rsidRPr="00122296">
        <w:rPr>
          <w:rFonts w:cs="Arial"/>
          <w:noProof/>
          <w:lang w:eastAsia="zh-CN"/>
        </w:rPr>
        <w:t>∆T</w:t>
      </w:r>
      <w:r w:rsidRPr="00122296">
        <w:rPr>
          <w:rFonts w:cs="Arial"/>
          <w:noProof/>
          <w:vertAlign w:val="subscript"/>
          <w:lang w:eastAsia="zh-CN"/>
        </w:rPr>
        <w:t>IB,c</w:t>
      </w:r>
      <w:r w:rsidRPr="00122296">
        <w:rPr>
          <w:rFonts w:cs="Arial"/>
          <w:noProof/>
          <w:lang w:eastAsia="zh-CN"/>
        </w:rPr>
        <w:t xml:space="preserve"> and ∆R</w:t>
      </w:r>
      <w:r w:rsidRPr="00122296">
        <w:rPr>
          <w:rFonts w:cs="Arial"/>
          <w:noProof/>
          <w:vertAlign w:val="subscript"/>
          <w:lang w:eastAsia="zh-CN"/>
        </w:rPr>
        <w:t>IB,c</w:t>
      </w:r>
      <w:r w:rsidRPr="00122296">
        <w:rPr>
          <w:rFonts w:cs="Arial"/>
          <w:noProof/>
          <w:lang w:eastAsia="zh-CN"/>
        </w:rPr>
        <w:t xml:space="preserve"> values</w:t>
      </w:r>
      <w:r>
        <w:rPr>
          <w:noProof/>
        </w:rPr>
        <w:tab/>
      </w:r>
      <w:r>
        <w:rPr>
          <w:noProof/>
        </w:rPr>
        <w:fldChar w:fldCharType="begin"/>
      </w:r>
      <w:r>
        <w:rPr>
          <w:noProof/>
        </w:rPr>
        <w:instrText xml:space="preserve"> PAGEREF _Toc175687508 \h </w:instrText>
      </w:r>
      <w:r>
        <w:rPr>
          <w:noProof/>
        </w:rPr>
      </w:r>
      <w:r>
        <w:rPr>
          <w:noProof/>
        </w:rPr>
        <w:fldChar w:fldCharType="separate"/>
      </w:r>
      <w:r>
        <w:rPr>
          <w:noProof/>
        </w:rPr>
        <w:t>18</w:t>
      </w:r>
      <w:r>
        <w:rPr>
          <w:noProof/>
        </w:rPr>
        <w:fldChar w:fldCharType="end"/>
      </w:r>
    </w:p>
    <w:p w14:paraId="2B84C0B4"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5.3.2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_Toc175687509 \h </w:instrText>
      </w:r>
      <w:r>
        <w:rPr>
          <w:noProof/>
        </w:rPr>
      </w:r>
      <w:r>
        <w:rPr>
          <w:noProof/>
        </w:rPr>
        <w:fldChar w:fldCharType="separate"/>
      </w:r>
      <w:r>
        <w:rPr>
          <w:noProof/>
        </w:rPr>
        <w:t>18</w:t>
      </w:r>
      <w:r>
        <w:rPr>
          <w:noProof/>
        </w:rPr>
        <w:fldChar w:fldCharType="end"/>
      </w:r>
    </w:p>
    <w:p w14:paraId="1EE17F9A"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5.3.2.1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_Toc175687510 \h </w:instrText>
      </w:r>
      <w:r>
        <w:rPr>
          <w:noProof/>
        </w:rPr>
      </w:r>
      <w:r>
        <w:rPr>
          <w:noProof/>
        </w:rPr>
        <w:fldChar w:fldCharType="separate"/>
      </w:r>
      <w:r>
        <w:rPr>
          <w:noProof/>
        </w:rPr>
        <w:t>18</w:t>
      </w:r>
      <w:r>
        <w:rPr>
          <w:noProof/>
        </w:rPr>
        <w:fldChar w:fldCharType="end"/>
      </w:r>
    </w:p>
    <w:p w14:paraId="4BE8F1FD"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5.3.2.1.1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_Toc175687511 \h </w:instrText>
      </w:r>
      <w:r>
        <w:rPr>
          <w:noProof/>
        </w:rPr>
      </w:r>
      <w:r>
        <w:rPr>
          <w:noProof/>
        </w:rPr>
        <w:fldChar w:fldCharType="separate"/>
      </w:r>
      <w:r>
        <w:rPr>
          <w:noProof/>
        </w:rPr>
        <w:t>18</w:t>
      </w:r>
      <w:r>
        <w:rPr>
          <w:noProof/>
        </w:rPr>
        <w:fldChar w:fldCharType="end"/>
      </w:r>
    </w:p>
    <w:p w14:paraId="429855D8"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5.3.2.2</w:t>
      </w:r>
      <w:r>
        <w:rPr>
          <w:rFonts w:asciiTheme="minorHAnsi" w:hAnsiTheme="minorHAnsi" w:cstheme="minorBidi"/>
          <w:noProof/>
          <w:kern w:val="2"/>
          <w:sz w:val="21"/>
          <w:szCs w:val="22"/>
          <w:lang w:val="en-US" w:eastAsia="zh-CN"/>
        </w:rPr>
        <w:tab/>
      </w:r>
      <w:r w:rsidRPr="00122296">
        <w:rPr>
          <w:rFonts w:cs="Arial"/>
          <w:noProof/>
          <w:lang w:eastAsia="zh-CN"/>
        </w:rPr>
        <w:t>REFSENS requirements</w:t>
      </w:r>
      <w:r>
        <w:rPr>
          <w:noProof/>
        </w:rPr>
        <w:tab/>
      </w:r>
      <w:r>
        <w:rPr>
          <w:noProof/>
        </w:rPr>
        <w:fldChar w:fldCharType="begin"/>
      </w:r>
      <w:r>
        <w:rPr>
          <w:noProof/>
        </w:rPr>
        <w:instrText xml:space="preserve"> PAGEREF _Toc175687512 \h </w:instrText>
      </w:r>
      <w:r>
        <w:rPr>
          <w:noProof/>
        </w:rPr>
      </w:r>
      <w:r>
        <w:rPr>
          <w:noProof/>
        </w:rPr>
        <w:fldChar w:fldCharType="separate"/>
      </w:r>
      <w:r>
        <w:rPr>
          <w:noProof/>
        </w:rPr>
        <w:t>19</w:t>
      </w:r>
      <w:r>
        <w:rPr>
          <w:noProof/>
        </w:rPr>
        <w:fldChar w:fldCharType="end"/>
      </w:r>
    </w:p>
    <w:p w14:paraId="69221EA0" w14:textId="77777777" w:rsidR="000D4A61" w:rsidRDefault="000D4A61">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_Toc175687513 \h </w:instrText>
      </w:r>
      <w:r>
        <w:rPr>
          <w:noProof/>
        </w:rPr>
      </w:r>
      <w:r>
        <w:rPr>
          <w:noProof/>
        </w:rPr>
        <w:fldChar w:fldCharType="separate"/>
      </w:r>
      <w:r>
        <w:rPr>
          <w:noProof/>
        </w:rPr>
        <w:t>19</w:t>
      </w:r>
      <w:r>
        <w:rPr>
          <w:noProof/>
        </w:rPr>
        <w:fldChar w:fldCharType="end"/>
      </w:r>
    </w:p>
    <w:p w14:paraId="5CFDD430"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5.4.1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_Toc175687514 \h </w:instrText>
      </w:r>
      <w:r>
        <w:rPr>
          <w:noProof/>
        </w:rPr>
      </w:r>
      <w:r>
        <w:rPr>
          <w:noProof/>
        </w:rPr>
        <w:fldChar w:fldCharType="separate"/>
      </w:r>
      <w:r>
        <w:rPr>
          <w:noProof/>
        </w:rPr>
        <w:t>19</w:t>
      </w:r>
      <w:r>
        <w:rPr>
          <w:noProof/>
        </w:rPr>
        <w:fldChar w:fldCharType="end"/>
      </w:r>
    </w:p>
    <w:p w14:paraId="10C21D24" w14:textId="77777777" w:rsidR="000D4A61" w:rsidRDefault="000D4A61">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_Toc175687515 \h </w:instrText>
      </w:r>
      <w:r>
        <w:rPr>
          <w:noProof/>
        </w:rPr>
      </w:r>
      <w:r>
        <w:rPr>
          <w:noProof/>
        </w:rPr>
        <w:fldChar w:fldCharType="separate"/>
      </w:r>
      <w:r>
        <w:rPr>
          <w:noProof/>
        </w:rPr>
        <w:t>19</w:t>
      </w:r>
      <w:r>
        <w:rPr>
          <w:noProof/>
        </w:rPr>
        <w:fldChar w:fldCharType="end"/>
      </w:r>
    </w:p>
    <w:p w14:paraId="01E4B08B" w14:textId="77777777" w:rsidR="000D4A61" w:rsidRDefault="000D4A61">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_Toc175687516 \h </w:instrText>
      </w:r>
      <w:r>
        <w:rPr>
          <w:noProof/>
        </w:rPr>
      </w:r>
      <w:r>
        <w:rPr>
          <w:noProof/>
        </w:rPr>
        <w:fldChar w:fldCharType="separate"/>
      </w:r>
      <w:r>
        <w:rPr>
          <w:noProof/>
        </w:rPr>
        <w:t>20</w:t>
      </w:r>
      <w:r>
        <w:rPr>
          <w:noProof/>
        </w:rPr>
        <w:fldChar w:fldCharType="end"/>
      </w:r>
    </w:p>
    <w:p w14:paraId="3D557C65" w14:textId="77777777" w:rsidR="000D4A61" w:rsidRDefault="000D4A61">
      <w:pPr>
        <w:pStyle w:val="42"/>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_Toc175687517 \h </w:instrText>
      </w:r>
      <w:r>
        <w:rPr>
          <w:noProof/>
        </w:rPr>
      </w:r>
      <w:r>
        <w:rPr>
          <w:noProof/>
        </w:rPr>
        <w:fldChar w:fldCharType="separate"/>
      </w:r>
      <w:r>
        <w:rPr>
          <w:noProof/>
        </w:rPr>
        <w:t>20</w:t>
      </w:r>
      <w:r>
        <w:rPr>
          <w:noProof/>
        </w:rPr>
        <w:fldChar w:fldCharType="end"/>
      </w:r>
    </w:p>
    <w:p w14:paraId="1391F581"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5.4.2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_Toc175687518 \h </w:instrText>
      </w:r>
      <w:r>
        <w:rPr>
          <w:noProof/>
        </w:rPr>
      </w:r>
      <w:r>
        <w:rPr>
          <w:noProof/>
        </w:rPr>
        <w:fldChar w:fldCharType="separate"/>
      </w:r>
      <w:r>
        <w:rPr>
          <w:noProof/>
        </w:rPr>
        <w:t>20</w:t>
      </w:r>
      <w:r>
        <w:rPr>
          <w:noProof/>
        </w:rPr>
        <w:fldChar w:fldCharType="end"/>
      </w:r>
    </w:p>
    <w:p w14:paraId="618412EE" w14:textId="77777777" w:rsidR="000D4A61" w:rsidRDefault="000D4A61">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_Toc175687519 \h </w:instrText>
      </w:r>
      <w:r>
        <w:rPr>
          <w:noProof/>
        </w:rPr>
      </w:r>
      <w:r>
        <w:rPr>
          <w:noProof/>
        </w:rPr>
        <w:fldChar w:fldCharType="separate"/>
      </w:r>
      <w:r>
        <w:rPr>
          <w:noProof/>
        </w:rPr>
        <w:t>20</w:t>
      </w:r>
      <w:r>
        <w:rPr>
          <w:noProof/>
        </w:rPr>
        <w:fldChar w:fldCharType="end"/>
      </w:r>
    </w:p>
    <w:p w14:paraId="22D70FBA"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5.4.2.1.1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_Toc175687520 \h </w:instrText>
      </w:r>
      <w:r>
        <w:rPr>
          <w:noProof/>
        </w:rPr>
      </w:r>
      <w:r>
        <w:rPr>
          <w:noProof/>
        </w:rPr>
        <w:fldChar w:fldCharType="separate"/>
      </w:r>
      <w:r>
        <w:rPr>
          <w:noProof/>
        </w:rPr>
        <w:t>20</w:t>
      </w:r>
      <w:r>
        <w:rPr>
          <w:noProof/>
        </w:rPr>
        <w:fldChar w:fldCharType="end"/>
      </w:r>
    </w:p>
    <w:p w14:paraId="2F830F30" w14:textId="77777777" w:rsidR="000D4A61" w:rsidRDefault="000D4A61">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_Toc175687521 \h </w:instrText>
      </w:r>
      <w:r>
        <w:rPr>
          <w:noProof/>
        </w:rPr>
      </w:r>
      <w:r>
        <w:rPr>
          <w:noProof/>
        </w:rPr>
        <w:fldChar w:fldCharType="separate"/>
      </w:r>
      <w:r>
        <w:rPr>
          <w:noProof/>
        </w:rPr>
        <w:t>21</w:t>
      </w:r>
      <w:r>
        <w:rPr>
          <w:noProof/>
        </w:rPr>
        <w:fldChar w:fldCharType="end"/>
      </w:r>
    </w:p>
    <w:p w14:paraId="51EA7C41" w14:textId="77777777" w:rsidR="000D4A61" w:rsidRDefault="000D4A61">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_Toc175687522 \h </w:instrText>
      </w:r>
      <w:r>
        <w:rPr>
          <w:noProof/>
        </w:rPr>
      </w:r>
      <w:r>
        <w:rPr>
          <w:noProof/>
        </w:rPr>
        <w:fldChar w:fldCharType="separate"/>
      </w:r>
      <w:r>
        <w:rPr>
          <w:noProof/>
        </w:rPr>
        <w:t>21</w:t>
      </w:r>
      <w:r>
        <w:rPr>
          <w:noProof/>
        </w:rPr>
        <w:fldChar w:fldCharType="end"/>
      </w:r>
    </w:p>
    <w:p w14:paraId="2BAD9EF5"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5.5.1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_Toc175687523 \h </w:instrText>
      </w:r>
      <w:r>
        <w:rPr>
          <w:noProof/>
        </w:rPr>
      </w:r>
      <w:r>
        <w:rPr>
          <w:noProof/>
        </w:rPr>
        <w:fldChar w:fldCharType="separate"/>
      </w:r>
      <w:r>
        <w:rPr>
          <w:noProof/>
        </w:rPr>
        <w:t>21</w:t>
      </w:r>
      <w:r>
        <w:rPr>
          <w:noProof/>
        </w:rPr>
        <w:fldChar w:fldCharType="end"/>
      </w:r>
    </w:p>
    <w:p w14:paraId="3EB7F293" w14:textId="77777777" w:rsidR="000D4A61" w:rsidRDefault="000D4A61">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_Toc175687524 \h </w:instrText>
      </w:r>
      <w:r>
        <w:rPr>
          <w:noProof/>
        </w:rPr>
      </w:r>
      <w:r>
        <w:rPr>
          <w:noProof/>
        </w:rPr>
        <w:fldChar w:fldCharType="separate"/>
      </w:r>
      <w:r>
        <w:rPr>
          <w:noProof/>
        </w:rPr>
        <w:t>21</w:t>
      </w:r>
      <w:r>
        <w:rPr>
          <w:noProof/>
        </w:rPr>
        <w:fldChar w:fldCharType="end"/>
      </w:r>
    </w:p>
    <w:p w14:paraId="31E1B583" w14:textId="77777777" w:rsidR="000D4A61" w:rsidRDefault="000D4A61">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_Toc175687525 \h </w:instrText>
      </w:r>
      <w:r>
        <w:rPr>
          <w:noProof/>
        </w:rPr>
      </w:r>
      <w:r>
        <w:rPr>
          <w:noProof/>
        </w:rPr>
        <w:fldChar w:fldCharType="separate"/>
      </w:r>
      <w:r>
        <w:rPr>
          <w:noProof/>
        </w:rPr>
        <w:t>22</w:t>
      </w:r>
      <w:r>
        <w:rPr>
          <w:noProof/>
        </w:rPr>
        <w:fldChar w:fldCharType="end"/>
      </w:r>
    </w:p>
    <w:p w14:paraId="3AFD40B3"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rPr>
        <w:t>5.5.1.3</w:t>
      </w:r>
      <w:r>
        <w:rPr>
          <w:rFonts w:asciiTheme="minorHAnsi" w:hAnsiTheme="minorHAnsi" w:cstheme="minorBidi"/>
          <w:noProof/>
          <w:kern w:val="2"/>
          <w:sz w:val="21"/>
          <w:szCs w:val="22"/>
          <w:lang w:val="en-US" w:eastAsia="zh-CN"/>
        </w:rPr>
        <w:tab/>
      </w:r>
      <w:r w:rsidRPr="00122296">
        <w:rPr>
          <w:rFonts w:cs="Arial"/>
          <w:noProof/>
        </w:rPr>
        <w:t>∆T</w:t>
      </w:r>
      <w:r w:rsidRPr="00122296">
        <w:rPr>
          <w:rFonts w:cs="Arial"/>
          <w:noProof/>
          <w:vertAlign w:val="subscript"/>
        </w:rPr>
        <w:t>IB,c</w:t>
      </w:r>
      <w:r w:rsidRPr="00122296">
        <w:rPr>
          <w:rFonts w:cs="Arial"/>
          <w:noProof/>
        </w:rPr>
        <w:t xml:space="preserve"> and ∆R</w:t>
      </w:r>
      <w:r w:rsidRPr="00122296">
        <w:rPr>
          <w:rFonts w:cs="Arial"/>
          <w:noProof/>
          <w:vertAlign w:val="subscript"/>
        </w:rPr>
        <w:t>IB,c</w:t>
      </w:r>
      <w:r w:rsidRPr="00122296">
        <w:rPr>
          <w:rFonts w:cs="Arial"/>
          <w:noProof/>
        </w:rPr>
        <w:t xml:space="preserve"> values</w:t>
      </w:r>
      <w:r>
        <w:rPr>
          <w:noProof/>
        </w:rPr>
        <w:tab/>
      </w:r>
      <w:r>
        <w:rPr>
          <w:noProof/>
        </w:rPr>
        <w:fldChar w:fldCharType="begin"/>
      </w:r>
      <w:r>
        <w:rPr>
          <w:noProof/>
        </w:rPr>
        <w:instrText xml:space="preserve"> PAGEREF _Toc175687526 \h </w:instrText>
      </w:r>
      <w:r>
        <w:rPr>
          <w:noProof/>
        </w:rPr>
      </w:r>
      <w:r>
        <w:rPr>
          <w:noProof/>
        </w:rPr>
        <w:fldChar w:fldCharType="separate"/>
      </w:r>
      <w:r>
        <w:rPr>
          <w:noProof/>
        </w:rPr>
        <w:t>22</w:t>
      </w:r>
      <w:r>
        <w:rPr>
          <w:noProof/>
        </w:rPr>
        <w:fldChar w:fldCharType="end"/>
      </w:r>
    </w:p>
    <w:p w14:paraId="20A7F243"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5.5.2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_Toc175687527 \h </w:instrText>
      </w:r>
      <w:r>
        <w:rPr>
          <w:noProof/>
        </w:rPr>
      </w:r>
      <w:r>
        <w:rPr>
          <w:noProof/>
        </w:rPr>
        <w:fldChar w:fldCharType="separate"/>
      </w:r>
      <w:r>
        <w:rPr>
          <w:noProof/>
        </w:rPr>
        <w:t>22</w:t>
      </w:r>
      <w:r>
        <w:rPr>
          <w:noProof/>
        </w:rPr>
        <w:fldChar w:fldCharType="end"/>
      </w:r>
    </w:p>
    <w:p w14:paraId="6605C902" w14:textId="77777777" w:rsidR="000D4A61" w:rsidRDefault="000D4A61">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_Toc175687528 \h </w:instrText>
      </w:r>
      <w:r>
        <w:rPr>
          <w:noProof/>
        </w:rPr>
      </w:r>
      <w:r>
        <w:rPr>
          <w:noProof/>
        </w:rPr>
        <w:fldChar w:fldCharType="separate"/>
      </w:r>
      <w:r>
        <w:rPr>
          <w:noProof/>
        </w:rPr>
        <w:t>22</w:t>
      </w:r>
      <w:r>
        <w:rPr>
          <w:noProof/>
        </w:rPr>
        <w:fldChar w:fldCharType="end"/>
      </w:r>
    </w:p>
    <w:p w14:paraId="06FD354F"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5.5.2.1.1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_Toc175687529 \h </w:instrText>
      </w:r>
      <w:r>
        <w:rPr>
          <w:noProof/>
        </w:rPr>
      </w:r>
      <w:r>
        <w:rPr>
          <w:noProof/>
        </w:rPr>
        <w:fldChar w:fldCharType="separate"/>
      </w:r>
      <w:r>
        <w:rPr>
          <w:noProof/>
        </w:rPr>
        <w:t>22</w:t>
      </w:r>
      <w:r>
        <w:rPr>
          <w:noProof/>
        </w:rPr>
        <w:fldChar w:fldCharType="end"/>
      </w:r>
    </w:p>
    <w:p w14:paraId="3AF2DA89" w14:textId="77777777" w:rsidR="000D4A61" w:rsidRDefault="000D4A61">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_Toc175687530 \h </w:instrText>
      </w:r>
      <w:r>
        <w:rPr>
          <w:noProof/>
        </w:rPr>
      </w:r>
      <w:r>
        <w:rPr>
          <w:noProof/>
        </w:rPr>
        <w:fldChar w:fldCharType="separate"/>
      </w:r>
      <w:r>
        <w:rPr>
          <w:noProof/>
        </w:rPr>
        <w:t>23</w:t>
      </w:r>
      <w:r>
        <w:rPr>
          <w:noProof/>
        </w:rPr>
        <w:fldChar w:fldCharType="end"/>
      </w:r>
    </w:p>
    <w:p w14:paraId="11B69483" w14:textId="77777777" w:rsidR="000D4A61" w:rsidRDefault="000D4A61">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_Toc175687531 \h </w:instrText>
      </w:r>
      <w:r>
        <w:rPr>
          <w:noProof/>
        </w:rPr>
      </w:r>
      <w:r>
        <w:rPr>
          <w:noProof/>
        </w:rPr>
        <w:fldChar w:fldCharType="separate"/>
      </w:r>
      <w:r>
        <w:rPr>
          <w:noProof/>
        </w:rPr>
        <w:t>24</w:t>
      </w:r>
      <w:r>
        <w:rPr>
          <w:noProof/>
        </w:rPr>
        <w:fldChar w:fldCharType="end"/>
      </w:r>
    </w:p>
    <w:p w14:paraId="246C17CB"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5.6.1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_Toc175687532 \h </w:instrText>
      </w:r>
      <w:r>
        <w:rPr>
          <w:noProof/>
        </w:rPr>
      </w:r>
      <w:r>
        <w:rPr>
          <w:noProof/>
        </w:rPr>
        <w:fldChar w:fldCharType="separate"/>
      </w:r>
      <w:r>
        <w:rPr>
          <w:noProof/>
        </w:rPr>
        <w:t>24</w:t>
      </w:r>
      <w:r>
        <w:rPr>
          <w:noProof/>
        </w:rPr>
        <w:fldChar w:fldCharType="end"/>
      </w:r>
    </w:p>
    <w:p w14:paraId="61D9950B"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5.6.1.1</w:t>
      </w:r>
      <w:r>
        <w:rPr>
          <w:rFonts w:asciiTheme="minorHAnsi" w:hAnsiTheme="minorHAnsi" w:cstheme="minorBidi"/>
          <w:noProof/>
          <w:kern w:val="2"/>
          <w:sz w:val="21"/>
          <w:szCs w:val="22"/>
          <w:lang w:val="en-US" w:eastAsia="zh-CN"/>
        </w:rPr>
        <w:tab/>
      </w:r>
      <w:r w:rsidRPr="00122296">
        <w:rPr>
          <w:rFonts w:cs="Arial"/>
          <w:noProof/>
          <w:lang w:eastAsia="zh-CN"/>
        </w:rPr>
        <w:t>Operating bands for CA</w:t>
      </w:r>
      <w:r>
        <w:rPr>
          <w:noProof/>
        </w:rPr>
        <w:tab/>
      </w:r>
      <w:r>
        <w:rPr>
          <w:noProof/>
        </w:rPr>
        <w:fldChar w:fldCharType="begin"/>
      </w:r>
      <w:r>
        <w:rPr>
          <w:noProof/>
        </w:rPr>
        <w:instrText xml:space="preserve"> PAGEREF _Toc175687533 \h </w:instrText>
      </w:r>
      <w:r>
        <w:rPr>
          <w:noProof/>
        </w:rPr>
      </w:r>
      <w:r>
        <w:rPr>
          <w:noProof/>
        </w:rPr>
        <w:fldChar w:fldCharType="separate"/>
      </w:r>
      <w:r>
        <w:rPr>
          <w:noProof/>
        </w:rPr>
        <w:t>24</w:t>
      </w:r>
      <w:r>
        <w:rPr>
          <w:noProof/>
        </w:rPr>
        <w:fldChar w:fldCharType="end"/>
      </w:r>
    </w:p>
    <w:p w14:paraId="7337C014"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5.6.1.2</w:t>
      </w:r>
      <w:r>
        <w:rPr>
          <w:rFonts w:asciiTheme="minorHAnsi" w:hAnsiTheme="minorHAnsi" w:cstheme="minorBidi"/>
          <w:noProof/>
          <w:kern w:val="2"/>
          <w:sz w:val="21"/>
          <w:szCs w:val="22"/>
          <w:lang w:val="en-US" w:eastAsia="zh-CN"/>
        </w:rPr>
        <w:tab/>
      </w:r>
      <w:r w:rsidRPr="00122296">
        <w:rPr>
          <w:rFonts w:cs="Arial"/>
          <w:noProof/>
          <w:lang w:eastAsia="zh-CN"/>
        </w:rPr>
        <w:t>Channel bandwidths per operating band for CA</w:t>
      </w:r>
      <w:r>
        <w:rPr>
          <w:noProof/>
        </w:rPr>
        <w:tab/>
      </w:r>
      <w:r>
        <w:rPr>
          <w:noProof/>
        </w:rPr>
        <w:fldChar w:fldCharType="begin"/>
      </w:r>
      <w:r>
        <w:rPr>
          <w:noProof/>
        </w:rPr>
        <w:instrText xml:space="preserve"> PAGEREF _Toc175687534 \h </w:instrText>
      </w:r>
      <w:r>
        <w:rPr>
          <w:noProof/>
        </w:rPr>
      </w:r>
      <w:r>
        <w:rPr>
          <w:noProof/>
        </w:rPr>
        <w:fldChar w:fldCharType="separate"/>
      </w:r>
      <w:r>
        <w:rPr>
          <w:noProof/>
        </w:rPr>
        <w:t>24</w:t>
      </w:r>
      <w:r>
        <w:rPr>
          <w:noProof/>
        </w:rPr>
        <w:fldChar w:fldCharType="end"/>
      </w:r>
    </w:p>
    <w:p w14:paraId="3CD0AD7C"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5.6.1.3</w:t>
      </w:r>
      <w:r>
        <w:rPr>
          <w:rFonts w:asciiTheme="minorHAnsi" w:hAnsiTheme="minorHAnsi" w:cstheme="minorBidi"/>
          <w:noProof/>
          <w:kern w:val="2"/>
          <w:sz w:val="21"/>
          <w:szCs w:val="22"/>
          <w:lang w:val="en-US" w:eastAsia="zh-CN"/>
        </w:rPr>
        <w:tab/>
      </w:r>
      <w:r w:rsidRPr="00122296">
        <w:rPr>
          <w:rFonts w:cs="Arial"/>
          <w:noProof/>
          <w:lang w:eastAsia="zh-CN"/>
        </w:rPr>
        <w:t>∆T</w:t>
      </w:r>
      <w:r w:rsidRPr="00122296">
        <w:rPr>
          <w:rFonts w:cs="Arial"/>
          <w:noProof/>
          <w:vertAlign w:val="subscript"/>
          <w:lang w:eastAsia="zh-CN"/>
        </w:rPr>
        <w:t>IB,c</w:t>
      </w:r>
      <w:r w:rsidRPr="00122296">
        <w:rPr>
          <w:rFonts w:cs="Arial"/>
          <w:noProof/>
          <w:lang w:eastAsia="zh-CN"/>
        </w:rPr>
        <w:t xml:space="preserve"> and ∆R</w:t>
      </w:r>
      <w:r w:rsidRPr="00122296">
        <w:rPr>
          <w:rFonts w:cs="Arial"/>
          <w:noProof/>
          <w:vertAlign w:val="subscript"/>
          <w:lang w:eastAsia="zh-CN"/>
        </w:rPr>
        <w:t>IB,c</w:t>
      </w:r>
      <w:r w:rsidRPr="00122296">
        <w:rPr>
          <w:rFonts w:cs="Arial"/>
          <w:noProof/>
          <w:lang w:eastAsia="zh-CN"/>
        </w:rPr>
        <w:t xml:space="preserve"> values</w:t>
      </w:r>
      <w:r>
        <w:rPr>
          <w:noProof/>
        </w:rPr>
        <w:tab/>
      </w:r>
      <w:r>
        <w:rPr>
          <w:noProof/>
        </w:rPr>
        <w:fldChar w:fldCharType="begin"/>
      </w:r>
      <w:r>
        <w:rPr>
          <w:noProof/>
        </w:rPr>
        <w:instrText xml:space="preserve"> PAGEREF _Toc175687535 \h </w:instrText>
      </w:r>
      <w:r>
        <w:rPr>
          <w:noProof/>
        </w:rPr>
      </w:r>
      <w:r>
        <w:rPr>
          <w:noProof/>
        </w:rPr>
        <w:fldChar w:fldCharType="separate"/>
      </w:r>
      <w:r>
        <w:rPr>
          <w:noProof/>
        </w:rPr>
        <w:t>24</w:t>
      </w:r>
      <w:r>
        <w:rPr>
          <w:noProof/>
        </w:rPr>
        <w:fldChar w:fldCharType="end"/>
      </w:r>
    </w:p>
    <w:p w14:paraId="2C9C4F61"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5.6.2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_Toc175687536 \h </w:instrText>
      </w:r>
      <w:r>
        <w:rPr>
          <w:noProof/>
        </w:rPr>
      </w:r>
      <w:r>
        <w:rPr>
          <w:noProof/>
        </w:rPr>
        <w:fldChar w:fldCharType="separate"/>
      </w:r>
      <w:r>
        <w:rPr>
          <w:noProof/>
        </w:rPr>
        <w:t>24</w:t>
      </w:r>
      <w:r>
        <w:rPr>
          <w:noProof/>
        </w:rPr>
        <w:fldChar w:fldCharType="end"/>
      </w:r>
    </w:p>
    <w:p w14:paraId="039E1435"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5.6.2.1</w:t>
      </w:r>
      <w:r>
        <w:rPr>
          <w:rFonts w:asciiTheme="minorHAnsi" w:hAnsiTheme="minorHAnsi" w:cstheme="minorBidi"/>
          <w:noProof/>
          <w:kern w:val="2"/>
          <w:sz w:val="21"/>
          <w:szCs w:val="22"/>
          <w:lang w:val="en-US" w:eastAsia="zh-CN"/>
        </w:rPr>
        <w:tab/>
      </w:r>
      <w:r w:rsidRPr="00122296">
        <w:rPr>
          <w:rFonts w:cs="Arial"/>
          <w:noProof/>
          <w:lang w:eastAsia="zh-CN"/>
        </w:rPr>
        <w:t>UE co-existence studies</w:t>
      </w:r>
      <w:r>
        <w:rPr>
          <w:noProof/>
        </w:rPr>
        <w:tab/>
      </w:r>
      <w:r>
        <w:rPr>
          <w:noProof/>
        </w:rPr>
        <w:fldChar w:fldCharType="begin"/>
      </w:r>
      <w:r>
        <w:rPr>
          <w:noProof/>
        </w:rPr>
        <w:instrText xml:space="preserve"> PAGEREF _Toc175687537 \h </w:instrText>
      </w:r>
      <w:r>
        <w:rPr>
          <w:noProof/>
        </w:rPr>
      </w:r>
      <w:r>
        <w:rPr>
          <w:noProof/>
        </w:rPr>
        <w:fldChar w:fldCharType="separate"/>
      </w:r>
      <w:r>
        <w:rPr>
          <w:noProof/>
        </w:rPr>
        <w:t>24</w:t>
      </w:r>
      <w:r>
        <w:rPr>
          <w:noProof/>
        </w:rPr>
        <w:fldChar w:fldCharType="end"/>
      </w:r>
    </w:p>
    <w:p w14:paraId="6279F22B"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5.6.2.1.1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_Toc175687538 \h </w:instrText>
      </w:r>
      <w:r>
        <w:rPr>
          <w:noProof/>
        </w:rPr>
      </w:r>
      <w:r>
        <w:rPr>
          <w:noProof/>
        </w:rPr>
        <w:fldChar w:fldCharType="separate"/>
      </w:r>
      <w:r>
        <w:rPr>
          <w:noProof/>
        </w:rPr>
        <w:t>25</w:t>
      </w:r>
      <w:r>
        <w:rPr>
          <w:noProof/>
        </w:rPr>
        <w:fldChar w:fldCharType="end"/>
      </w:r>
    </w:p>
    <w:p w14:paraId="7B4C4F4F" w14:textId="77777777" w:rsidR="000D4A61" w:rsidRDefault="000D4A61">
      <w:pPr>
        <w:pStyle w:val="42"/>
        <w:rPr>
          <w:rFonts w:asciiTheme="minorHAnsi" w:hAnsiTheme="minorHAnsi" w:cstheme="minorBidi"/>
          <w:noProof/>
          <w:kern w:val="2"/>
          <w:sz w:val="21"/>
          <w:szCs w:val="22"/>
          <w:lang w:val="en-US" w:eastAsia="zh-CN"/>
        </w:rPr>
      </w:pPr>
      <w:r w:rsidRPr="00122296">
        <w:rPr>
          <w:rFonts w:cs="Arial"/>
          <w:noProof/>
          <w:lang w:eastAsia="zh-CN"/>
        </w:rPr>
        <w:t>5.6.2.2</w:t>
      </w:r>
      <w:r>
        <w:rPr>
          <w:rFonts w:asciiTheme="minorHAnsi" w:hAnsiTheme="minorHAnsi" w:cstheme="minorBidi"/>
          <w:noProof/>
          <w:kern w:val="2"/>
          <w:sz w:val="21"/>
          <w:szCs w:val="22"/>
          <w:lang w:val="en-US" w:eastAsia="zh-CN"/>
        </w:rPr>
        <w:tab/>
      </w:r>
      <w:r w:rsidRPr="00122296">
        <w:rPr>
          <w:rFonts w:cs="Arial"/>
          <w:noProof/>
          <w:lang w:eastAsia="zh-CN"/>
        </w:rPr>
        <w:t>REFSENS requirements</w:t>
      </w:r>
      <w:r>
        <w:rPr>
          <w:noProof/>
        </w:rPr>
        <w:tab/>
      </w:r>
      <w:r>
        <w:rPr>
          <w:noProof/>
        </w:rPr>
        <w:fldChar w:fldCharType="begin"/>
      </w:r>
      <w:r>
        <w:rPr>
          <w:noProof/>
        </w:rPr>
        <w:instrText xml:space="preserve"> PAGEREF _Toc175687539 \h </w:instrText>
      </w:r>
      <w:r>
        <w:rPr>
          <w:noProof/>
        </w:rPr>
      </w:r>
      <w:r>
        <w:rPr>
          <w:noProof/>
        </w:rPr>
        <w:fldChar w:fldCharType="separate"/>
      </w:r>
      <w:r>
        <w:rPr>
          <w:noProof/>
        </w:rPr>
        <w:t>25</w:t>
      </w:r>
      <w:r>
        <w:rPr>
          <w:noProof/>
        </w:rPr>
        <w:fldChar w:fldCharType="end"/>
      </w:r>
    </w:p>
    <w:p w14:paraId="398B74EC" w14:textId="77777777" w:rsidR="000D4A61" w:rsidRDefault="000D4A61">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_Toc175687540 \h </w:instrText>
      </w:r>
      <w:r>
        <w:rPr>
          <w:noProof/>
        </w:rPr>
      </w:r>
      <w:r>
        <w:rPr>
          <w:noProof/>
        </w:rPr>
        <w:fldChar w:fldCharType="separate"/>
      </w:r>
      <w:r>
        <w:rPr>
          <w:noProof/>
        </w:rPr>
        <w:t>26</w:t>
      </w:r>
      <w:r>
        <w:rPr>
          <w:noProof/>
        </w:rPr>
        <w:fldChar w:fldCharType="end"/>
      </w:r>
    </w:p>
    <w:p w14:paraId="361158E0"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5.7.1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_Toc175687541 \h </w:instrText>
      </w:r>
      <w:r>
        <w:rPr>
          <w:noProof/>
        </w:rPr>
      </w:r>
      <w:r>
        <w:rPr>
          <w:noProof/>
        </w:rPr>
        <w:fldChar w:fldCharType="separate"/>
      </w:r>
      <w:r>
        <w:rPr>
          <w:noProof/>
        </w:rPr>
        <w:t>26</w:t>
      </w:r>
      <w:r>
        <w:rPr>
          <w:noProof/>
        </w:rPr>
        <w:fldChar w:fldCharType="end"/>
      </w:r>
    </w:p>
    <w:p w14:paraId="528B6CBB" w14:textId="77777777" w:rsidR="000D4A61" w:rsidRDefault="000D4A61">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_Toc175687542 \h </w:instrText>
      </w:r>
      <w:r>
        <w:rPr>
          <w:noProof/>
        </w:rPr>
      </w:r>
      <w:r>
        <w:rPr>
          <w:noProof/>
        </w:rPr>
        <w:fldChar w:fldCharType="separate"/>
      </w:r>
      <w:r>
        <w:rPr>
          <w:noProof/>
        </w:rPr>
        <w:t>26</w:t>
      </w:r>
      <w:r>
        <w:rPr>
          <w:noProof/>
        </w:rPr>
        <w:fldChar w:fldCharType="end"/>
      </w:r>
    </w:p>
    <w:p w14:paraId="49D7163A" w14:textId="77777777" w:rsidR="000D4A61" w:rsidRDefault="000D4A61">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_Toc175687543 \h </w:instrText>
      </w:r>
      <w:r>
        <w:rPr>
          <w:noProof/>
        </w:rPr>
      </w:r>
      <w:r>
        <w:rPr>
          <w:noProof/>
        </w:rPr>
        <w:fldChar w:fldCharType="separate"/>
      </w:r>
      <w:r>
        <w:rPr>
          <w:noProof/>
        </w:rPr>
        <w:t>26</w:t>
      </w:r>
      <w:r>
        <w:rPr>
          <w:noProof/>
        </w:rPr>
        <w:fldChar w:fldCharType="end"/>
      </w:r>
    </w:p>
    <w:p w14:paraId="5B7C962C" w14:textId="77777777" w:rsidR="000D4A61" w:rsidRDefault="000D4A61">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_Toc175687544 \h </w:instrText>
      </w:r>
      <w:r>
        <w:rPr>
          <w:noProof/>
        </w:rPr>
      </w:r>
      <w:r>
        <w:rPr>
          <w:noProof/>
        </w:rPr>
        <w:fldChar w:fldCharType="separate"/>
      </w:r>
      <w:r>
        <w:rPr>
          <w:noProof/>
        </w:rPr>
        <w:t>27</w:t>
      </w:r>
      <w:r>
        <w:rPr>
          <w:noProof/>
        </w:rPr>
        <w:fldChar w:fldCharType="end"/>
      </w:r>
    </w:p>
    <w:p w14:paraId="5599ED6D"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5.7.2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_Toc175687545 \h </w:instrText>
      </w:r>
      <w:r>
        <w:rPr>
          <w:noProof/>
        </w:rPr>
      </w:r>
      <w:r>
        <w:rPr>
          <w:noProof/>
        </w:rPr>
        <w:fldChar w:fldCharType="separate"/>
      </w:r>
      <w:r>
        <w:rPr>
          <w:noProof/>
        </w:rPr>
        <w:t>27</w:t>
      </w:r>
      <w:r>
        <w:rPr>
          <w:noProof/>
        </w:rPr>
        <w:fldChar w:fldCharType="end"/>
      </w:r>
    </w:p>
    <w:p w14:paraId="0D364777" w14:textId="77777777" w:rsidR="000D4A61" w:rsidRDefault="000D4A61">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_Toc175687546 \h </w:instrText>
      </w:r>
      <w:r>
        <w:rPr>
          <w:noProof/>
        </w:rPr>
      </w:r>
      <w:r>
        <w:rPr>
          <w:noProof/>
        </w:rPr>
        <w:fldChar w:fldCharType="separate"/>
      </w:r>
      <w:r>
        <w:rPr>
          <w:noProof/>
        </w:rPr>
        <w:t>27</w:t>
      </w:r>
      <w:r>
        <w:rPr>
          <w:noProof/>
        </w:rPr>
        <w:fldChar w:fldCharType="end"/>
      </w:r>
    </w:p>
    <w:p w14:paraId="7660640A"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5.7.2.1.1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_Toc175687547 \h </w:instrText>
      </w:r>
      <w:r>
        <w:rPr>
          <w:noProof/>
        </w:rPr>
      </w:r>
      <w:r>
        <w:rPr>
          <w:noProof/>
        </w:rPr>
        <w:fldChar w:fldCharType="separate"/>
      </w:r>
      <w:r>
        <w:rPr>
          <w:noProof/>
        </w:rPr>
        <w:t>27</w:t>
      </w:r>
      <w:r>
        <w:rPr>
          <w:noProof/>
        </w:rPr>
        <w:fldChar w:fldCharType="end"/>
      </w:r>
    </w:p>
    <w:p w14:paraId="6AEABC3B" w14:textId="77777777" w:rsidR="000D4A61" w:rsidRDefault="000D4A61">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_Toc175687548 \h </w:instrText>
      </w:r>
      <w:r>
        <w:rPr>
          <w:noProof/>
        </w:rPr>
      </w:r>
      <w:r>
        <w:rPr>
          <w:noProof/>
        </w:rPr>
        <w:fldChar w:fldCharType="separate"/>
      </w:r>
      <w:r>
        <w:rPr>
          <w:noProof/>
        </w:rPr>
        <w:t>27</w:t>
      </w:r>
      <w:r>
        <w:rPr>
          <w:noProof/>
        </w:rPr>
        <w:fldChar w:fldCharType="end"/>
      </w:r>
    </w:p>
    <w:p w14:paraId="4A441327" w14:textId="77777777" w:rsidR="000D4A61" w:rsidRDefault="000D4A61">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_Toc175687549 \h </w:instrText>
      </w:r>
      <w:r>
        <w:rPr>
          <w:noProof/>
        </w:rPr>
      </w:r>
      <w:r>
        <w:rPr>
          <w:noProof/>
        </w:rPr>
        <w:fldChar w:fldCharType="separate"/>
      </w:r>
      <w:r>
        <w:rPr>
          <w:noProof/>
        </w:rPr>
        <w:t>28</w:t>
      </w:r>
      <w:r>
        <w:rPr>
          <w:noProof/>
        </w:rPr>
        <w:fldChar w:fldCharType="end"/>
      </w:r>
    </w:p>
    <w:p w14:paraId="309F926A"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5.8.1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_Toc175687550 \h </w:instrText>
      </w:r>
      <w:r>
        <w:rPr>
          <w:noProof/>
        </w:rPr>
      </w:r>
      <w:r>
        <w:rPr>
          <w:noProof/>
        </w:rPr>
        <w:fldChar w:fldCharType="separate"/>
      </w:r>
      <w:r>
        <w:rPr>
          <w:noProof/>
        </w:rPr>
        <w:t>28</w:t>
      </w:r>
      <w:r>
        <w:rPr>
          <w:noProof/>
        </w:rPr>
        <w:fldChar w:fldCharType="end"/>
      </w:r>
    </w:p>
    <w:p w14:paraId="74C0BEC7" w14:textId="77777777" w:rsidR="000D4A61" w:rsidRDefault="000D4A61">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_Toc175687551 \h </w:instrText>
      </w:r>
      <w:r>
        <w:rPr>
          <w:noProof/>
        </w:rPr>
      </w:r>
      <w:r>
        <w:rPr>
          <w:noProof/>
        </w:rPr>
        <w:fldChar w:fldCharType="separate"/>
      </w:r>
      <w:r>
        <w:rPr>
          <w:noProof/>
        </w:rPr>
        <w:t>28</w:t>
      </w:r>
      <w:r>
        <w:rPr>
          <w:noProof/>
        </w:rPr>
        <w:fldChar w:fldCharType="end"/>
      </w:r>
    </w:p>
    <w:p w14:paraId="2163C311" w14:textId="77777777" w:rsidR="000D4A61" w:rsidRDefault="000D4A61">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_Toc175687552 \h </w:instrText>
      </w:r>
      <w:r>
        <w:rPr>
          <w:noProof/>
        </w:rPr>
      </w:r>
      <w:r>
        <w:rPr>
          <w:noProof/>
        </w:rPr>
        <w:fldChar w:fldCharType="separate"/>
      </w:r>
      <w:r>
        <w:rPr>
          <w:noProof/>
        </w:rPr>
        <w:t>29</w:t>
      </w:r>
      <w:r>
        <w:rPr>
          <w:noProof/>
        </w:rPr>
        <w:fldChar w:fldCharType="end"/>
      </w:r>
    </w:p>
    <w:p w14:paraId="0B3F36E0" w14:textId="77777777" w:rsidR="000D4A61" w:rsidRDefault="000D4A61">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_Toc175687553 \h </w:instrText>
      </w:r>
      <w:r>
        <w:rPr>
          <w:noProof/>
        </w:rPr>
      </w:r>
      <w:r>
        <w:rPr>
          <w:noProof/>
        </w:rPr>
        <w:fldChar w:fldCharType="separate"/>
      </w:r>
      <w:r>
        <w:rPr>
          <w:noProof/>
        </w:rPr>
        <w:t>29</w:t>
      </w:r>
      <w:r>
        <w:rPr>
          <w:noProof/>
        </w:rPr>
        <w:fldChar w:fldCharType="end"/>
      </w:r>
    </w:p>
    <w:p w14:paraId="1328DEBC"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5.8.2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_Toc175687554 \h </w:instrText>
      </w:r>
      <w:r>
        <w:rPr>
          <w:noProof/>
        </w:rPr>
      </w:r>
      <w:r>
        <w:rPr>
          <w:noProof/>
        </w:rPr>
        <w:fldChar w:fldCharType="separate"/>
      </w:r>
      <w:r>
        <w:rPr>
          <w:noProof/>
        </w:rPr>
        <w:t>29</w:t>
      </w:r>
      <w:r>
        <w:rPr>
          <w:noProof/>
        </w:rPr>
        <w:fldChar w:fldCharType="end"/>
      </w:r>
    </w:p>
    <w:p w14:paraId="21F57DFB" w14:textId="77777777" w:rsidR="000D4A61" w:rsidRDefault="000D4A61">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_Toc175687555 \h </w:instrText>
      </w:r>
      <w:r>
        <w:rPr>
          <w:noProof/>
        </w:rPr>
      </w:r>
      <w:r>
        <w:rPr>
          <w:noProof/>
        </w:rPr>
        <w:fldChar w:fldCharType="separate"/>
      </w:r>
      <w:r>
        <w:rPr>
          <w:noProof/>
        </w:rPr>
        <w:t>29</w:t>
      </w:r>
      <w:r>
        <w:rPr>
          <w:noProof/>
        </w:rPr>
        <w:fldChar w:fldCharType="end"/>
      </w:r>
    </w:p>
    <w:p w14:paraId="61EEDC0D"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5.8.2.1.1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_Toc175687556 \h </w:instrText>
      </w:r>
      <w:r>
        <w:rPr>
          <w:noProof/>
        </w:rPr>
      </w:r>
      <w:r>
        <w:rPr>
          <w:noProof/>
        </w:rPr>
        <w:fldChar w:fldCharType="separate"/>
      </w:r>
      <w:r>
        <w:rPr>
          <w:noProof/>
        </w:rPr>
        <w:t>29</w:t>
      </w:r>
      <w:r>
        <w:rPr>
          <w:noProof/>
        </w:rPr>
        <w:fldChar w:fldCharType="end"/>
      </w:r>
    </w:p>
    <w:p w14:paraId="237CBEB5" w14:textId="77777777" w:rsidR="000D4A61" w:rsidRDefault="000D4A61">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_Toc175687557 \h </w:instrText>
      </w:r>
      <w:r>
        <w:rPr>
          <w:noProof/>
        </w:rPr>
      </w:r>
      <w:r>
        <w:rPr>
          <w:noProof/>
        </w:rPr>
        <w:fldChar w:fldCharType="separate"/>
      </w:r>
      <w:r>
        <w:rPr>
          <w:noProof/>
        </w:rPr>
        <w:t>30</w:t>
      </w:r>
      <w:r>
        <w:rPr>
          <w:noProof/>
        </w:rPr>
        <w:fldChar w:fldCharType="end"/>
      </w:r>
    </w:p>
    <w:p w14:paraId="03ACF362" w14:textId="77777777" w:rsidR="000D4A61" w:rsidRDefault="000D4A61">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_Toc175687558 \h </w:instrText>
      </w:r>
      <w:r>
        <w:rPr>
          <w:noProof/>
        </w:rPr>
      </w:r>
      <w:r>
        <w:rPr>
          <w:noProof/>
        </w:rPr>
        <w:fldChar w:fldCharType="separate"/>
      </w:r>
      <w:r>
        <w:rPr>
          <w:noProof/>
        </w:rPr>
        <w:t>31</w:t>
      </w:r>
      <w:r>
        <w:rPr>
          <w:noProof/>
        </w:rPr>
        <w:fldChar w:fldCharType="end"/>
      </w:r>
    </w:p>
    <w:p w14:paraId="1D01B0F9"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5.9.1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_Toc175687559 \h </w:instrText>
      </w:r>
      <w:r>
        <w:rPr>
          <w:noProof/>
        </w:rPr>
      </w:r>
      <w:r>
        <w:rPr>
          <w:noProof/>
        </w:rPr>
        <w:fldChar w:fldCharType="separate"/>
      </w:r>
      <w:r>
        <w:rPr>
          <w:noProof/>
        </w:rPr>
        <w:t>31</w:t>
      </w:r>
      <w:r>
        <w:rPr>
          <w:noProof/>
        </w:rPr>
        <w:fldChar w:fldCharType="end"/>
      </w:r>
    </w:p>
    <w:p w14:paraId="64EF070A" w14:textId="77777777" w:rsidR="000D4A61" w:rsidRDefault="000D4A61">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_Toc175687560 \h </w:instrText>
      </w:r>
      <w:r>
        <w:rPr>
          <w:noProof/>
        </w:rPr>
      </w:r>
      <w:r>
        <w:rPr>
          <w:noProof/>
        </w:rPr>
        <w:fldChar w:fldCharType="separate"/>
      </w:r>
      <w:r>
        <w:rPr>
          <w:noProof/>
        </w:rPr>
        <w:t>31</w:t>
      </w:r>
      <w:r>
        <w:rPr>
          <w:noProof/>
        </w:rPr>
        <w:fldChar w:fldCharType="end"/>
      </w:r>
    </w:p>
    <w:p w14:paraId="40EDE885" w14:textId="77777777" w:rsidR="000D4A61" w:rsidRDefault="000D4A61">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_Toc175687561 \h </w:instrText>
      </w:r>
      <w:r>
        <w:rPr>
          <w:noProof/>
        </w:rPr>
      </w:r>
      <w:r>
        <w:rPr>
          <w:noProof/>
        </w:rPr>
        <w:fldChar w:fldCharType="separate"/>
      </w:r>
      <w:r>
        <w:rPr>
          <w:noProof/>
        </w:rPr>
        <w:t>31</w:t>
      </w:r>
      <w:r>
        <w:rPr>
          <w:noProof/>
        </w:rPr>
        <w:fldChar w:fldCharType="end"/>
      </w:r>
    </w:p>
    <w:p w14:paraId="01FE00A6" w14:textId="77777777" w:rsidR="000D4A61" w:rsidRDefault="000D4A61">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_Toc175687562 \h </w:instrText>
      </w:r>
      <w:r>
        <w:rPr>
          <w:noProof/>
        </w:rPr>
      </w:r>
      <w:r>
        <w:rPr>
          <w:noProof/>
        </w:rPr>
        <w:fldChar w:fldCharType="separate"/>
      </w:r>
      <w:r>
        <w:rPr>
          <w:noProof/>
        </w:rPr>
        <w:t>31</w:t>
      </w:r>
      <w:r>
        <w:rPr>
          <w:noProof/>
        </w:rPr>
        <w:fldChar w:fldCharType="end"/>
      </w:r>
    </w:p>
    <w:p w14:paraId="086B9AFA"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5.9.2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_Toc175687563 \h </w:instrText>
      </w:r>
      <w:r>
        <w:rPr>
          <w:noProof/>
        </w:rPr>
      </w:r>
      <w:r>
        <w:rPr>
          <w:noProof/>
        </w:rPr>
        <w:fldChar w:fldCharType="separate"/>
      </w:r>
      <w:r>
        <w:rPr>
          <w:noProof/>
        </w:rPr>
        <w:t>31</w:t>
      </w:r>
      <w:r>
        <w:rPr>
          <w:noProof/>
        </w:rPr>
        <w:fldChar w:fldCharType="end"/>
      </w:r>
    </w:p>
    <w:p w14:paraId="232524EB" w14:textId="77777777" w:rsidR="000D4A61" w:rsidRDefault="000D4A61">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_Toc175687564 \h </w:instrText>
      </w:r>
      <w:r>
        <w:rPr>
          <w:noProof/>
        </w:rPr>
      </w:r>
      <w:r>
        <w:rPr>
          <w:noProof/>
        </w:rPr>
        <w:fldChar w:fldCharType="separate"/>
      </w:r>
      <w:r>
        <w:rPr>
          <w:noProof/>
        </w:rPr>
        <w:t>31</w:t>
      </w:r>
      <w:r>
        <w:rPr>
          <w:noProof/>
        </w:rPr>
        <w:fldChar w:fldCharType="end"/>
      </w:r>
    </w:p>
    <w:p w14:paraId="63060967"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5.9.2.1.1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_Toc175687565 \h </w:instrText>
      </w:r>
      <w:r>
        <w:rPr>
          <w:noProof/>
        </w:rPr>
      </w:r>
      <w:r>
        <w:rPr>
          <w:noProof/>
        </w:rPr>
        <w:fldChar w:fldCharType="separate"/>
      </w:r>
      <w:r>
        <w:rPr>
          <w:noProof/>
        </w:rPr>
        <w:t>32</w:t>
      </w:r>
      <w:r>
        <w:rPr>
          <w:noProof/>
        </w:rPr>
        <w:fldChar w:fldCharType="end"/>
      </w:r>
    </w:p>
    <w:p w14:paraId="79A38E4B" w14:textId="77777777" w:rsidR="000D4A61" w:rsidRDefault="000D4A61">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_Toc175687566 \h </w:instrText>
      </w:r>
      <w:r>
        <w:rPr>
          <w:noProof/>
        </w:rPr>
      </w:r>
      <w:r>
        <w:rPr>
          <w:noProof/>
        </w:rPr>
        <w:fldChar w:fldCharType="separate"/>
      </w:r>
      <w:r>
        <w:rPr>
          <w:noProof/>
        </w:rPr>
        <w:t>34</w:t>
      </w:r>
      <w:r>
        <w:rPr>
          <w:noProof/>
        </w:rPr>
        <w:fldChar w:fldCharType="end"/>
      </w:r>
    </w:p>
    <w:p w14:paraId="1296BB8D" w14:textId="77777777" w:rsidR="000D4A61" w:rsidRDefault="000D4A61">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_Toc175687567 \h </w:instrText>
      </w:r>
      <w:r>
        <w:rPr>
          <w:noProof/>
        </w:rPr>
      </w:r>
      <w:r>
        <w:rPr>
          <w:noProof/>
        </w:rPr>
        <w:fldChar w:fldCharType="separate"/>
      </w:r>
      <w:r>
        <w:rPr>
          <w:noProof/>
        </w:rPr>
        <w:t>34</w:t>
      </w:r>
      <w:r>
        <w:rPr>
          <w:noProof/>
        </w:rPr>
        <w:fldChar w:fldCharType="end"/>
      </w:r>
    </w:p>
    <w:p w14:paraId="3BA5BDB4"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5.10.1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_Toc175687568 \h </w:instrText>
      </w:r>
      <w:r>
        <w:rPr>
          <w:noProof/>
        </w:rPr>
      </w:r>
      <w:r>
        <w:rPr>
          <w:noProof/>
        </w:rPr>
        <w:fldChar w:fldCharType="separate"/>
      </w:r>
      <w:r>
        <w:rPr>
          <w:noProof/>
        </w:rPr>
        <w:t>34</w:t>
      </w:r>
      <w:r>
        <w:rPr>
          <w:noProof/>
        </w:rPr>
        <w:fldChar w:fldCharType="end"/>
      </w:r>
    </w:p>
    <w:p w14:paraId="606B860B" w14:textId="77777777" w:rsidR="000D4A61" w:rsidRDefault="000D4A61">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122296">
        <w:rPr>
          <w:rFonts w:cs="Arial"/>
          <w:i/>
          <w:noProof/>
          <w:color w:val="FF0000"/>
          <w:kern w:val="2"/>
          <w:lang w:val="en-US" w:eastAsia="zh-CN"/>
        </w:rPr>
        <w:t>.</w:t>
      </w:r>
      <w:r>
        <w:rPr>
          <w:noProof/>
        </w:rPr>
        <w:tab/>
      </w:r>
      <w:r>
        <w:rPr>
          <w:noProof/>
        </w:rPr>
        <w:fldChar w:fldCharType="begin"/>
      </w:r>
      <w:r>
        <w:rPr>
          <w:noProof/>
        </w:rPr>
        <w:instrText xml:space="preserve"> PAGEREF _Toc175687569 \h </w:instrText>
      </w:r>
      <w:r>
        <w:rPr>
          <w:noProof/>
        </w:rPr>
      </w:r>
      <w:r>
        <w:rPr>
          <w:noProof/>
        </w:rPr>
        <w:fldChar w:fldCharType="separate"/>
      </w:r>
      <w:r>
        <w:rPr>
          <w:noProof/>
        </w:rPr>
        <w:t>34</w:t>
      </w:r>
      <w:r>
        <w:rPr>
          <w:noProof/>
        </w:rPr>
        <w:fldChar w:fldCharType="end"/>
      </w:r>
    </w:p>
    <w:p w14:paraId="1802442B" w14:textId="77777777" w:rsidR="000D4A61" w:rsidRDefault="000D4A61">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_Toc175687570 \h </w:instrText>
      </w:r>
      <w:r>
        <w:rPr>
          <w:noProof/>
        </w:rPr>
      </w:r>
      <w:r>
        <w:rPr>
          <w:noProof/>
        </w:rPr>
        <w:fldChar w:fldCharType="separate"/>
      </w:r>
      <w:r>
        <w:rPr>
          <w:noProof/>
        </w:rPr>
        <w:t>34</w:t>
      </w:r>
      <w:r>
        <w:rPr>
          <w:noProof/>
        </w:rPr>
        <w:fldChar w:fldCharType="end"/>
      </w:r>
    </w:p>
    <w:p w14:paraId="29FDD5E0"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5.10.2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_Toc175687571 \h </w:instrText>
      </w:r>
      <w:r>
        <w:rPr>
          <w:noProof/>
        </w:rPr>
      </w:r>
      <w:r>
        <w:rPr>
          <w:noProof/>
        </w:rPr>
        <w:fldChar w:fldCharType="separate"/>
      </w:r>
      <w:r>
        <w:rPr>
          <w:noProof/>
        </w:rPr>
        <w:t>34</w:t>
      </w:r>
      <w:r>
        <w:rPr>
          <w:noProof/>
        </w:rPr>
        <w:fldChar w:fldCharType="end"/>
      </w:r>
    </w:p>
    <w:p w14:paraId="0A02CB52" w14:textId="77777777" w:rsidR="000D4A61" w:rsidRDefault="000D4A61">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_Toc175687572 \h </w:instrText>
      </w:r>
      <w:r>
        <w:rPr>
          <w:noProof/>
        </w:rPr>
      </w:r>
      <w:r>
        <w:rPr>
          <w:noProof/>
        </w:rPr>
        <w:fldChar w:fldCharType="separate"/>
      </w:r>
      <w:r>
        <w:rPr>
          <w:noProof/>
        </w:rPr>
        <w:t>34</w:t>
      </w:r>
      <w:r>
        <w:rPr>
          <w:noProof/>
        </w:rPr>
        <w:fldChar w:fldCharType="end"/>
      </w:r>
    </w:p>
    <w:p w14:paraId="283EAD35" w14:textId="77777777" w:rsidR="000D4A61" w:rsidRDefault="000D4A61">
      <w:pPr>
        <w:pStyle w:val="52"/>
        <w:rPr>
          <w:rFonts w:asciiTheme="minorHAnsi" w:hAnsiTheme="minorHAnsi" w:cstheme="minorBidi"/>
          <w:noProof/>
          <w:kern w:val="2"/>
          <w:sz w:val="21"/>
          <w:szCs w:val="22"/>
          <w:lang w:val="en-US" w:eastAsia="zh-CN"/>
        </w:rPr>
      </w:pPr>
      <w:r w:rsidRPr="00122296">
        <w:rPr>
          <w:noProof/>
          <w:snapToGrid w:val="0"/>
          <w:lang w:eastAsia="en-GB"/>
        </w:rPr>
        <w:t>5.10.2.1.1</w:t>
      </w:r>
      <w:r>
        <w:rPr>
          <w:rFonts w:asciiTheme="minorHAnsi" w:hAnsiTheme="minorHAnsi" w:cstheme="minorBidi"/>
          <w:noProof/>
          <w:kern w:val="2"/>
          <w:sz w:val="21"/>
          <w:szCs w:val="22"/>
          <w:lang w:val="en-US" w:eastAsia="zh-CN"/>
        </w:rPr>
        <w:tab/>
      </w:r>
      <w:r w:rsidRPr="00122296">
        <w:rPr>
          <w:noProof/>
          <w:snapToGrid w:val="0"/>
          <w:lang w:eastAsia="en-GB"/>
        </w:rPr>
        <w:t>Co-existence studies for 2UL band with 1CC per band</w:t>
      </w:r>
      <w:r>
        <w:rPr>
          <w:noProof/>
        </w:rPr>
        <w:tab/>
      </w:r>
      <w:r>
        <w:rPr>
          <w:noProof/>
        </w:rPr>
        <w:fldChar w:fldCharType="begin"/>
      </w:r>
      <w:r>
        <w:rPr>
          <w:noProof/>
        </w:rPr>
        <w:instrText xml:space="preserve"> PAGEREF _Toc175687573 \h </w:instrText>
      </w:r>
      <w:r>
        <w:rPr>
          <w:noProof/>
        </w:rPr>
      </w:r>
      <w:r>
        <w:rPr>
          <w:noProof/>
        </w:rPr>
        <w:fldChar w:fldCharType="separate"/>
      </w:r>
      <w:r>
        <w:rPr>
          <w:noProof/>
        </w:rPr>
        <w:t>34</w:t>
      </w:r>
      <w:r>
        <w:rPr>
          <w:noProof/>
        </w:rPr>
        <w:fldChar w:fldCharType="end"/>
      </w:r>
    </w:p>
    <w:p w14:paraId="07878860" w14:textId="77777777" w:rsidR="000D4A61" w:rsidRDefault="000D4A61">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_Toc175687574 \h </w:instrText>
      </w:r>
      <w:r>
        <w:rPr>
          <w:noProof/>
        </w:rPr>
      </w:r>
      <w:r>
        <w:rPr>
          <w:noProof/>
        </w:rPr>
        <w:fldChar w:fldCharType="separate"/>
      </w:r>
      <w:r>
        <w:rPr>
          <w:noProof/>
        </w:rPr>
        <w:t>35</w:t>
      </w:r>
      <w:r>
        <w:rPr>
          <w:noProof/>
        </w:rPr>
        <w:fldChar w:fldCharType="end"/>
      </w:r>
    </w:p>
    <w:p w14:paraId="75876E3D" w14:textId="77777777" w:rsidR="000D4A61" w:rsidRDefault="000D4A61">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_Toc175687575 \h </w:instrText>
      </w:r>
      <w:r>
        <w:rPr>
          <w:noProof/>
        </w:rPr>
      </w:r>
      <w:r>
        <w:rPr>
          <w:noProof/>
        </w:rPr>
        <w:fldChar w:fldCharType="separate"/>
      </w:r>
      <w:r>
        <w:rPr>
          <w:noProof/>
        </w:rPr>
        <w:t>35</w:t>
      </w:r>
      <w:r>
        <w:rPr>
          <w:noProof/>
        </w:rPr>
        <w:fldChar w:fldCharType="end"/>
      </w:r>
    </w:p>
    <w:p w14:paraId="679D102C"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5.11.1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_Toc175687576 \h </w:instrText>
      </w:r>
      <w:r>
        <w:rPr>
          <w:noProof/>
        </w:rPr>
      </w:r>
      <w:r>
        <w:rPr>
          <w:noProof/>
        </w:rPr>
        <w:fldChar w:fldCharType="separate"/>
      </w:r>
      <w:r>
        <w:rPr>
          <w:noProof/>
        </w:rPr>
        <w:t>35</w:t>
      </w:r>
      <w:r>
        <w:rPr>
          <w:noProof/>
        </w:rPr>
        <w:fldChar w:fldCharType="end"/>
      </w:r>
    </w:p>
    <w:p w14:paraId="0F824520" w14:textId="77777777" w:rsidR="000D4A61" w:rsidRDefault="000D4A61">
      <w:pPr>
        <w:pStyle w:val="42"/>
        <w:rPr>
          <w:rFonts w:asciiTheme="minorHAnsi" w:hAnsiTheme="minorHAnsi" w:cstheme="minorBidi"/>
          <w:noProof/>
          <w:kern w:val="2"/>
          <w:sz w:val="21"/>
          <w:szCs w:val="22"/>
          <w:lang w:val="en-US" w:eastAsia="zh-CN"/>
        </w:rPr>
      </w:pPr>
      <w:r>
        <w:rPr>
          <w:noProof/>
        </w:rPr>
        <w:lastRenderedPageBreak/>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_Toc175687577 \h </w:instrText>
      </w:r>
      <w:r>
        <w:rPr>
          <w:noProof/>
        </w:rPr>
      </w:r>
      <w:r>
        <w:rPr>
          <w:noProof/>
        </w:rPr>
        <w:fldChar w:fldCharType="separate"/>
      </w:r>
      <w:r>
        <w:rPr>
          <w:noProof/>
        </w:rPr>
        <w:t>35</w:t>
      </w:r>
      <w:r>
        <w:rPr>
          <w:noProof/>
        </w:rPr>
        <w:fldChar w:fldCharType="end"/>
      </w:r>
    </w:p>
    <w:p w14:paraId="13A287A3" w14:textId="77777777" w:rsidR="000D4A61" w:rsidRDefault="000D4A61">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_Toc175687578 \h </w:instrText>
      </w:r>
      <w:r>
        <w:rPr>
          <w:noProof/>
        </w:rPr>
      </w:r>
      <w:r>
        <w:rPr>
          <w:noProof/>
        </w:rPr>
        <w:fldChar w:fldCharType="separate"/>
      </w:r>
      <w:r>
        <w:rPr>
          <w:noProof/>
        </w:rPr>
        <w:t>36</w:t>
      </w:r>
      <w:r>
        <w:rPr>
          <w:noProof/>
        </w:rPr>
        <w:fldChar w:fldCharType="end"/>
      </w:r>
    </w:p>
    <w:p w14:paraId="5D3A35BB" w14:textId="77777777" w:rsidR="000D4A61" w:rsidRDefault="000D4A61">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_Toc175687579 \h </w:instrText>
      </w:r>
      <w:r>
        <w:rPr>
          <w:noProof/>
        </w:rPr>
      </w:r>
      <w:r>
        <w:rPr>
          <w:noProof/>
        </w:rPr>
        <w:fldChar w:fldCharType="separate"/>
      </w:r>
      <w:r>
        <w:rPr>
          <w:noProof/>
        </w:rPr>
        <w:t>36</w:t>
      </w:r>
      <w:r>
        <w:rPr>
          <w:noProof/>
        </w:rPr>
        <w:fldChar w:fldCharType="end"/>
      </w:r>
    </w:p>
    <w:p w14:paraId="1D2C25A5"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5.11.2</w:t>
      </w:r>
      <w:r>
        <w:rPr>
          <w:rFonts w:asciiTheme="minorHAnsi" w:hAnsiTheme="minorHAnsi" w:cstheme="minorBidi"/>
          <w:noProof/>
          <w:kern w:val="2"/>
          <w:sz w:val="21"/>
          <w:szCs w:val="22"/>
          <w:lang w:val="en-US" w:eastAsia="zh-CN"/>
        </w:rPr>
        <w:tab/>
      </w:r>
      <w:r w:rsidRPr="00122296">
        <w:rPr>
          <w:rFonts w:cs="Arial"/>
          <w:noProof/>
          <w:lang w:val="en-US" w:eastAsia="zh-CN"/>
        </w:rPr>
        <w:t>Specific for 2 bands UL CA</w:t>
      </w:r>
      <w:r>
        <w:rPr>
          <w:noProof/>
        </w:rPr>
        <w:tab/>
      </w:r>
      <w:r>
        <w:rPr>
          <w:noProof/>
        </w:rPr>
        <w:fldChar w:fldCharType="begin"/>
      </w:r>
      <w:r>
        <w:rPr>
          <w:noProof/>
        </w:rPr>
        <w:instrText xml:space="preserve"> PAGEREF _Toc175687580 \h </w:instrText>
      </w:r>
      <w:r>
        <w:rPr>
          <w:noProof/>
        </w:rPr>
      </w:r>
      <w:r>
        <w:rPr>
          <w:noProof/>
        </w:rPr>
        <w:fldChar w:fldCharType="separate"/>
      </w:r>
      <w:r>
        <w:rPr>
          <w:noProof/>
        </w:rPr>
        <w:t>36</w:t>
      </w:r>
      <w:r>
        <w:rPr>
          <w:noProof/>
        </w:rPr>
        <w:fldChar w:fldCharType="end"/>
      </w:r>
    </w:p>
    <w:p w14:paraId="41ACF532" w14:textId="77777777" w:rsidR="000D4A61" w:rsidRDefault="000D4A61">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_Toc175687581 \h </w:instrText>
      </w:r>
      <w:r>
        <w:rPr>
          <w:noProof/>
        </w:rPr>
      </w:r>
      <w:r>
        <w:rPr>
          <w:noProof/>
        </w:rPr>
        <w:fldChar w:fldCharType="separate"/>
      </w:r>
      <w:r>
        <w:rPr>
          <w:noProof/>
        </w:rPr>
        <w:t>36</w:t>
      </w:r>
      <w:r>
        <w:rPr>
          <w:noProof/>
        </w:rPr>
        <w:fldChar w:fldCharType="end"/>
      </w:r>
    </w:p>
    <w:p w14:paraId="2347593B" w14:textId="77777777" w:rsidR="000D4A61" w:rsidRDefault="000D4A61">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_Toc175687582 \h </w:instrText>
      </w:r>
      <w:r>
        <w:rPr>
          <w:noProof/>
        </w:rPr>
      </w:r>
      <w:r>
        <w:rPr>
          <w:noProof/>
        </w:rPr>
        <w:fldChar w:fldCharType="separate"/>
      </w:r>
      <w:r>
        <w:rPr>
          <w:noProof/>
        </w:rPr>
        <w:t>38</w:t>
      </w:r>
      <w:r>
        <w:rPr>
          <w:noProof/>
        </w:rPr>
        <w:fldChar w:fldCharType="end"/>
      </w:r>
    </w:p>
    <w:p w14:paraId="0336ECA7" w14:textId="77777777" w:rsidR="000D4A61" w:rsidRDefault="000D4A61">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_Toc175687583 \h </w:instrText>
      </w:r>
      <w:r>
        <w:rPr>
          <w:noProof/>
        </w:rPr>
      </w:r>
      <w:r>
        <w:rPr>
          <w:noProof/>
        </w:rPr>
        <w:fldChar w:fldCharType="separate"/>
      </w:r>
      <w:r>
        <w:rPr>
          <w:noProof/>
        </w:rPr>
        <w:t>39</w:t>
      </w:r>
      <w:r>
        <w:rPr>
          <w:noProof/>
        </w:rPr>
        <w:fldChar w:fldCharType="end"/>
      </w:r>
    </w:p>
    <w:p w14:paraId="6D216954"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5.12.1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_Toc175687584 \h </w:instrText>
      </w:r>
      <w:r>
        <w:rPr>
          <w:noProof/>
        </w:rPr>
      </w:r>
      <w:r>
        <w:rPr>
          <w:noProof/>
        </w:rPr>
        <w:fldChar w:fldCharType="separate"/>
      </w:r>
      <w:r>
        <w:rPr>
          <w:noProof/>
        </w:rPr>
        <w:t>39</w:t>
      </w:r>
      <w:r>
        <w:rPr>
          <w:noProof/>
        </w:rPr>
        <w:fldChar w:fldCharType="end"/>
      </w:r>
    </w:p>
    <w:p w14:paraId="35D2B13B" w14:textId="77777777" w:rsidR="000D4A61" w:rsidRDefault="000D4A61">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_Toc175687585 \h </w:instrText>
      </w:r>
      <w:r>
        <w:rPr>
          <w:noProof/>
        </w:rPr>
      </w:r>
      <w:r>
        <w:rPr>
          <w:noProof/>
        </w:rPr>
        <w:fldChar w:fldCharType="separate"/>
      </w:r>
      <w:r>
        <w:rPr>
          <w:noProof/>
        </w:rPr>
        <w:t>39</w:t>
      </w:r>
      <w:r>
        <w:rPr>
          <w:noProof/>
        </w:rPr>
        <w:fldChar w:fldCharType="end"/>
      </w:r>
    </w:p>
    <w:p w14:paraId="6EE5FC9F" w14:textId="77777777" w:rsidR="000D4A61" w:rsidRDefault="000D4A61">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_Toc175687586 \h </w:instrText>
      </w:r>
      <w:r>
        <w:rPr>
          <w:noProof/>
        </w:rPr>
      </w:r>
      <w:r>
        <w:rPr>
          <w:noProof/>
        </w:rPr>
        <w:fldChar w:fldCharType="separate"/>
      </w:r>
      <w:r>
        <w:rPr>
          <w:noProof/>
        </w:rPr>
        <w:t>39</w:t>
      </w:r>
      <w:r>
        <w:rPr>
          <w:noProof/>
        </w:rPr>
        <w:fldChar w:fldCharType="end"/>
      </w:r>
    </w:p>
    <w:p w14:paraId="081957F3" w14:textId="77777777" w:rsidR="000D4A61" w:rsidRDefault="000D4A61">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_Toc175687587 \h </w:instrText>
      </w:r>
      <w:r>
        <w:rPr>
          <w:noProof/>
        </w:rPr>
      </w:r>
      <w:r>
        <w:rPr>
          <w:noProof/>
        </w:rPr>
        <w:fldChar w:fldCharType="separate"/>
      </w:r>
      <w:r>
        <w:rPr>
          <w:noProof/>
        </w:rPr>
        <w:t>39</w:t>
      </w:r>
      <w:r>
        <w:rPr>
          <w:noProof/>
        </w:rPr>
        <w:fldChar w:fldCharType="end"/>
      </w:r>
    </w:p>
    <w:p w14:paraId="4F4FC63D" w14:textId="77777777" w:rsidR="000D4A61" w:rsidRDefault="000D4A61">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_Toc175687588 \h </w:instrText>
      </w:r>
      <w:r>
        <w:rPr>
          <w:noProof/>
        </w:rPr>
      </w:r>
      <w:r>
        <w:rPr>
          <w:noProof/>
        </w:rPr>
        <w:fldChar w:fldCharType="separate"/>
      </w:r>
      <w:r>
        <w:rPr>
          <w:noProof/>
        </w:rPr>
        <w:t>40</w:t>
      </w:r>
      <w:r>
        <w:rPr>
          <w:noProof/>
        </w:rPr>
        <w:fldChar w:fldCharType="end"/>
      </w:r>
    </w:p>
    <w:p w14:paraId="4274FE82"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5.13.1</w:t>
      </w:r>
      <w:r>
        <w:rPr>
          <w:rFonts w:asciiTheme="minorHAnsi" w:hAnsiTheme="minorHAnsi" w:cstheme="minorBidi"/>
          <w:noProof/>
          <w:kern w:val="2"/>
          <w:sz w:val="21"/>
          <w:szCs w:val="22"/>
          <w:lang w:val="en-US" w:eastAsia="zh-CN"/>
        </w:rPr>
        <w:tab/>
      </w:r>
      <w:r w:rsidRPr="00122296">
        <w:rPr>
          <w:rFonts w:cs="Arial"/>
          <w:noProof/>
          <w:lang w:val="en-US" w:eastAsia="zh-CN"/>
        </w:rPr>
        <w:t>Common for 1 band UL and 2 bands UL CA</w:t>
      </w:r>
      <w:r>
        <w:rPr>
          <w:noProof/>
        </w:rPr>
        <w:tab/>
      </w:r>
      <w:r>
        <w:rPr>
          <w:noProof/>
        </w:rPr>
        <w:fldChar w:fldCharType="begin"/>
      </w:r>
      <w:r>
        <w:rPr>
          <w:noProof/>
        </w:rPr>
        <w:instrText xml:space="preserve"> PAGEREF _Toc175687589 \h </w:instrText>
      </w:r>
      <w:r>
        <w:rPr>
          <w:noProof/>
        </w:rPr>
      </w:r>
      <w:r>
        <w:rPr>
          <w:noProof/>
        </w:rPr>
        <w:fldChar w:fldCharType="separate"/>
      </w:r>
      <w:r>
        <w:rPr>
          <w:noProof/>
        </w:rPr>
        <w:t>40</w:t>
      </w:r>
      <w:r>
        <w:rPr>
          <w:noProof/>
        </w:rPr>
        <w:fldChar w:fldCharType="end"/>
      </w:r>
    </w:p>
    <w:p w14:paraId="1D548DBB" w14:textId="77777777" w:rsidR="000D4A61" w:rsidRDefault="000D4A61">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_Toc175687590 \h </w:instrText>
      </w:r>
      <w:r>
        <w:rPr>
          <w:noProof/>
        </w:rPr>
      </w:r>
      <w:r>
        <w:rPr>
          <w:noProof/>
        </w:rPr>
        <w:fldChar w:fldCharType="separate"/>
      </w:r>
      <w:r>
        <w:rPr>
          <w:noProof/>
        </w:rPr>
        <w:t>40</w:t>
      </w:r>
      <w:r>
        <w:rPr>
          <w:noProof/>
        </w:rPr>
        <w:fldChar w:fldCharType="end"/>
      </w:r>
    </w:p>
    <w:p w14:paraId="4FCE03DE" w14:textId="77777777" w:rsidR="000D4A61" w:rsidRDefault="000D4A61">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_Toc175687591 \h </w:instrText>
      </w:r>
      <w:r>
        <w:rPr>
          <w:noProof/>
        </w:rPr>
      </w:r>
      <w:r>
        <w:rPr>
          <w:noProof/>
        </w:rPr>
        <w:fldChar w:fldCharType="separate"/>
      </w:r>
      <w:r>
        <w:rPr>
          <w:noProof/>
        </w:rPr>
        <w:t>40</w:t>
      </w:r>
      <w:r>
        <w:rPr>
          <w:noProof/>
        </w:rPr>
        <w:fldChar w:fldCharType="end"/>
      </w:r>
    </w:p>
    <w:p w14:paraId="2D7739AF" w14:textId="77777777" w:rsidR="000D4A61" w:rsidRDefault="000D4A61">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122296">
        <w:rPr>
          <w:noProof/>
          <w:vertAlign w:val="subscript"/>
        </w:rPr>
        <w:t>IB,c</w:t>
      </w:r>
      <w:r>
        <w:rPr>
          <w:noProof/>
        </w:rPr>
        <w:t xml:space="preserve"> and ∆R</w:t>
      </w:r>
      <w:r w:rsidRPr="00122296">
        <w:rPr>
          <w:noProof/>
          <w:vertAlign w:val="subscript"/>
        </w:rPr>
        <w:t>IB,c</w:t>
      </w:r>
      <w:r>
        <w:rPr>
          <w:noProof/>
        </w:rPr>
        <w:t xml:space="preserve"> values</w:t>
      </w:r>
      <w:r>
        <w:rPr>
          <w:noProof/>
        </w:rPr>
        <w:tab/>
      </w:r>
      <w:r>
        <w:rPr>
          <w:noProof/>
        </w:rPr>
        <w:fldChar w:fldCharType="begin"/>
      </w:r>
      <w:r>
        <w:rPr>
          <w:noProof/>
        </w:rPr>
        <w:instrText xml:space="preserve"> PAGEREF _Toc175687592 \h </w:instrText>
      </w:r>
      <w:r>
        <w:rPr>
          <w:noProof/>
        </w:rPr>
      </w:r>
      <w:r>
        <w:rPr>
          <w:noProof/>
        </w:rPr>
        <w:fldChar w:fldCharType="separate"/>
      </w:r>
      <w:r>
        <w:rPr>
          <w:noProof/>
        </w:rPr>
        <w:t>40</w:t>
      </w:r>
      <w:r>
        <w:rPr>
          <w:noProof/>
        </w:rPr>
        <w:fldChar w:fldCharType="end"/>
      </w:r>
    </w:p>
    <w:p w14:paraId="51ECC6D7" w14:textId="77777777" w:rsidR="000D4A61" w:rsidRDefault="000D4A61">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122296">
        <w:rPr>
          <w:rFonts w:cs="Arial"/>
          <w:noProof/>
          <w:lang w:eastAsia="zh-CN"/>
        </w:rPr>
        <w:t>Dual Connectivity</w:t>
      </w:r>
      <w:r w:rsidRPr="00122296">
        <w:rPr>
          <w:rFonts w:cs="Arial"/>
          <w:noProof/>
        </w:rPr>
        <w:t>: Specific Band Combination Part</w:t>
      </w:r>
      <w:r>
        <w:rPr>
          <w:noProof/>
        </w:rPr>
        <w:tab/>
      </w:r>
      <w:r>
        <w:rPr>
          <w:noProof/>
        </w:rPr>
        <w:fldChar w:fldCharType="begin"/>
      </w:r>
      <w:r>
        <w:rPr>
          <w:noProof/>
        </w:rPr>
        <w:instrText xml:space="preserve"> PAGEREF _Toc175687593 \h </w:instrText>
      </w:r>
      <w:r>
        <w:rPr>
          <w:noProof/>
        </w:rPr>
      </w:r>
      <w:r>
        <w:rPr>
          <w:noProof/>
        </w:rPr>
        <w:fldChar w:fldCharType="separate"/>
      </w:r>
      <w:r>
        <w:rPr>
          <w:noProof/>
        </w:rPr>
        <w:t>41</w:t>
      </w:r>
      <w:r>
        <w:rPr>
          <w:noProof/>
        </w:rPr>
        <w:fldChar w:fldCharType="end"/>
      </w:r>
    </w:p>
    <w:p w14:paraId="0394FEE6" w14:textId="77777777" w:rsidR="000D4A61" w:rsidRDefault="000D4A61">
      <w:pPr>
        <w:pStyle w:val="2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_Toc175687594 \h </w:instrText>
      </w:r>
      <w:r>
        <w:rPr>
          <w:noProof/>
        </w:rPr>
      </w:r>
      <w:r>
        <w:rPr>
          <w:noProof/>
        </w:rPr>
        <w:fldChar w:fldCharType="separate"/>
      </w:r>
      <w:r>
        <w:rPr>
          <w:noProof/>
        </w:rPr>
        <w:t>41</w:t>
      </w:r>
      <w:r>
        <w:rPr>
          <w:noProof/>
        </w:rPr>
        <w:fldChar w:fldCharType="end"/>
      </w:r>
    </w:p>
    <w:p w14:paraId="06037A66" w14:textId="77777777" w:rsidR="000D4A61" w:rsidRDefault="000D4A61">
      <w:pPr>
        <w:pStyle w:val="33"/>
        <w:rPr>
          <w:rFonts w:asciiTheme="minorHAnsi" w:hAnsiTheme="minorHAnsi" w:cstheme="minorBidi"/>
          <w:noProof/>
          <w:kern w:val="2"/>
          <w:sz w:val="21"/>
          <w:szCs w:val="22"/>
          <w:lang w:val="en-US" w:eastAsia="zh-CN"/>
        </w:rPr>
      </w:pPr>
      <w:r w:rsidRPr="00122296">
        <w:rPr>
          <w:rFonts w:cs="Arial"/>
          <w:noProof/>
          <w:lang w:val="en-US" w:eastAsia="zh-CN"/>
        </w:rPr>
        <w:t>6.0.1</w:t>
      </w:r>
      <w:r>
        <w:rPr>
          <w:rFonts w:asciiTheme="minorHAnsi" w:hAnsiTheme="minorHAnsi" w:cstheme="minorBidi"/>
          <w:noProof/>
          <w:kern w:val="2"/>
          <w:sz w:val="21"/>
          <w:szCs w:val="22"/>
          <w:lang w:val="en-US" w:eastAsia="zh-CN"/>
        </w:rPr>
        <w:tab/>
      </w:r>
      <w:r w:rsidRPr="00122296">
        <w:rPr>
          <w:rFonts w:cs="Arial"/>
          <w:noProof/>
          <w:lang w:val="en-US" w:eastAsia="zh-CN"/>
        </w:rPr>
        <w:t>Configurations for DC_nX-nY-nZ</w:t>
      </w:r>
      <w:r>
        <w:rPr>
          <w:noProof/>
        </w:rPr>
        <w:tab/>
      </w:r>
      <w:r>
        <w:rPr>
          <w:noProof/>
        </w:rPr>
        <w:fldChar w:fldCharType="begin"/>
      </w:r>
      <w:r>
        <w:rPr>
          <w:noProof/>
        </w:rPr>
        <w:instrText xml:space="preserve"> PAGEREF _Toc175687595 \h </w:instrText>
      </w:r>
      <w:r>
        <w:rPr>
          <w:noProof/>
        </w:rPr>
      </w:r>
      <w:r>
        <w:rPr>
          <w:noProof/>
        </w:rPr>
        <w:fldChar w:fldCharType="separate"/>
      </w:r>
      <w:r>
        <w:rPr>
          <w:noProof/>
        </w:rPr>
        <w:t>41</w:t>
      </w:r>
      <w:r>
        <w:rPr>
          <w:noProof/>
        </w:rPr>
        <w:fldChar w:fldCharType="end"/>
      </w:r>
    </w:p>
    <w:p w14:paraId="4E7B6169" w14:textId="77777777" w:rsidR="000D4A61" w:rsidRDefault="000D4A61">
      <w:pPr>
        <w:pStyle w:val="81"/>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_Toc175687596 \h </w:instrText>
      </w:r>
      <w:r>
        <w:rPr>
          <w:noProof/>
        </w:rPr>
      </w:r>
      <w:r>
        <w:rPr>
          <w:noProof/>
        </w:rPr>
        <w:fldChar w:fldCharType="separate"/>
      </w:r>
      <w:r>
        <w:rPr>
          <w:noProof/>
        </w:rPr>
        <w:t>42</w:t>
      </w:r>
      <w:r>
        <w:rPr>
          <w:noProof/>
        </w:rPr>
        <w:fldChar w:fldCharType="end"/>
      </w:r>
    </w:p>
    <w:p w14:paraId="6E54E87C" w14:textId="77777777" w:rsidR="000D4A61" w:rsidRDefault="000D4A61">
      <w:pPr>
        <w:pStyle w:val="81"/>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_Toc175687597 \h </w:instrText>
      </w:r>
      <w:r>
        <w:rPr>
          <w:noProof/>
        </w:rPr>
      </w:r>
      <w:r>
        <w:rPr>
          <w:noProof/>
        </w:rPr>
        <w:fldChar w:fldCharType="separate"/>
      </w:r>
      <w:r>
        <w:rPr>
          <w:noProof/>
        </w:rPr>
        <w:t>43</w:t>
      </w:r>
      <w:r>
        <w:rPr>
          <w:noProof/>
        </w:rPr>
        <w:fldChar w:fldCharType="end"/>
      </w:r>
    </w:p>
    <w:p w14:paraId="4A67DA1A" w14:textId="77777777" w:rsidR="000D4A61" w:rsidRDefault="000D4A61">
      <w:pPr>
        <w:pStyle w:val="81"/>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_Toc175687598 \h </w:instrText>
      </w:r>
      <w:r>
        <w:rPr>
          <w:noProof/>
        </w:rPr>
      </w:r>
      <w:r>
        <w:rPr>
          <w:noProof/>
        </w:rPr>
        <w:fldChar w:fldCharType="separate"/>
      </w:r>
      <w:r>
        <w:rPr>
          <w:noProof/>
        </w:rPr>
        <w:t>44</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0"/>
      </w:pPr>
      <w:bookmarkStart w:id="16" w:name="foreword"/>
      <w:bookmarkStart w:id="17" w:name="_Toc175687464"/>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proofErr w:type="gramStart"/>
      <w:r>
        <w:t>where</w:t>
      </w:r>
      <w:proofErr w:type="gramEnd"/>
      <w:r>
        <w:t>:</w:t>
      </w:r>
    </w:p>
    <w:p w14:paraId="7A1B779B" w14:textId="77777777" w:rsidR="00654648" w:rsidRDefault="00DF33FC">
      <w:pPr>
        <w:pStyle w:val="B20"/>
        <w:outlineLvl w:val="0"/>
      </w:pPr>
      <w:proofErr w:type="gramStart"/>
      <w:r>
        <w:t>x</w:t>
      </w:r>
      <w:proofErr w:type="gramEnd"/>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proofErr w:type="gramStart"/>
      <w:r>
        <w:t>y</w:t>
      </w:r>
      <w:proofErr w:type="gramEnd"/>
      <w:r>
        <w:tab/>
        <w:t>the second digit is incremented for all changes of substance, i.e. technical enhancements, corrections, updates, etc.</w:t>
      </w:r>
    </w:p>
    <w:p w14:paraId="52E10F40" w14:textId="77777777" w:rsidR="00654648" w:rsidRDefault="00DF33FC">
      <w:pPr>
        <w:pStyle w:val="B20"/>
      </w:pPr>
      <w:proofErr w:type="gramStart"/>
      <w:r>
        <w:t>z</w:t>
      </w:r>
      <w:proofErr w:type="gramEnd"/>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proofErr w:type="gramStart"/>
      <w:r>
        <w:rPr>
          <w:b/>
        </w:rPr>
        <w:t>shall</w:t>
      </w:r>
      <w:proofErr w:type="gramEnd"/>
      <w:r>
        <w:tab/>
        <w:t>indicates a mandatory requirement to do something</w:t>
      </w:r>
    </w:p>
    <w:p w14:paraId="51C72BD8" w14:textId="77777777" w:rsidR="00654648" w:rsidRDefault="00DF33FC">
      <w:pPr>
        <w:pStyle w:val="EX"/>
      </w:pPr>
      <w:proofErr w:type="gramStart"/>
      <w:r>
        <w:rPr>
          <w:b/>
        </w:rPr>
        <w:t>shall</w:t>
      </w:r>
      <w:proofErr w:type="gramEnd"/>
      <w:r>
        <w:rPr>
          <w:b/>
        </w:rPr>
        <w:t xml:space="preserve">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proofErr w:type="gramStart"/>
      <w:r>
        <w:rPr>
          <w:b/>
        </w:rPr>
        <w:t>should</w:t>
      </w:r>
      <w:proofErr w:type="gramEnd"/>
      <w:r>
        <w:tab/>
        <w:t>indicates a recommendation to do something</w:t>
      </w:r>
    </w:p>
    <w:p w14:paraId="00509DB2" w14:textId="77777777" w:rsidR="00654648" w:rsidRDefault="00DF33FC">
      <w:pPr>
        <w:pStyle w:val="EX"/>
      </w:pPr>
      <w:proofErr w:type="gramStart"/>
      <w:r>
        <w:rPr>
          <w:b/>
        </w:rPr>
        <w:t>should</w:t>
      </w:r>
      <w:proofErr w:type="gramEnd"/>
      <w:r>
        <w:rPr>
          <w:b/>
        </w:rPr>
        <w:t xml:space="preserve"> not</w:t>
      </w:r>
      <w:r>
        <w:tab/>
        <w:t>indicates a recommendation not to do something</w:t>
      </w:r>
    </w:p>
    <w:p w14:paraId="2FBE6EC3" w14:textId="77777777" w:rsidR="00654648" w:rsidRDefault="00DF33FC">
      <w:pPr>
        <w:pStyle w:val="EX"/>
      </w:pPr>
      <w:proofErr w:type="gramStart"/>
      <w:r>
        <w:rPr>
          <w:b/>
        </w:rPr>
        <w:t>may</w:t>
      </w:r>
      <w:proofErr w:type="gramEnd"/>
      <w:r>
        <w:tab/>
        <w:t>indicates permission to do something</w:t>
      </w:r>
    </w:p>
    <w:p w14:paraId="37ABFD8D" w14:textId="77777777" w:rsidR="00654648" w:rsidRDefault="00DF33FC">
      <w:pPr>
        <w:pStyle w:val="EX"/>
      </w:pPr>
      <w:proofErr w:type="gramStart"/>
      <w:r>
        <w:rPr>
          <w:b/>
        </w:rPr>
        <w:t>need</w:t>
      </w:r>
      <w:proofErr w:type="gramEnd"/>
      <w:r>
        <w:rPr>
          <w:b/>
        </w:rPr>
        <w:t xml:space="preserve">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proofErr w:type="gramStart"/>
      <w:r>
        <w:rPr>
          <w:b/>
        </w:rPr>
        <w:t>can</w:t>
      </w:r>
      <w:proofErr w:type="gramEnd"/>
      <w:r>
        <w:tab/>
        <w:t>indicates that something is possible</w:t>
      </w:r>
    </w:p>
    <w:p w14:paraId="501CC13E" w14:textId="77777777" w:rsidR="00654648" w:rsidRDefault="00DF33FC">
      <w:pPr>
        <w:pStyle w:val="EX"/>
      </w:pPr>
      <w:proofErr w:type="gramStart"/>
      <w:r>
        <w:rPr>
          <w:b/>
        </w:rPr>
        <w:t>cannot</w:t>
      </w:r>
      <w:proofErr w:type="gramEnd"/>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lastRenderedPageBreak/>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proofErr w:type="gramStart"/>
      <w:r>
        <w:rPr>
          <w:b/>
        </w:rPr>
        <w:t>is</w:t>
      </w:r>
      <w:proofErr w:type="gramEnd"/>
      <w:r>
        <w:tab/>
        <w:t>(or any other verb in the indicative mood) indicates a statement of fact</w:t>
      </w:r>
    </w:p>
    <w:p w14:paraId="7B9C25A8" w14:textId="77777777" w:rsidR="00654648" w:rsidRDefault="00DF33FC">
      <w:pPr>
        <w:pStyle w:val="EX"/>
      </w:pPr>
      <w:proofErr w:type="gramStart"/>
      <w:r>
        <w:rPr>
          <w:b/>
        </w:rPr>
        <w:t>is</w:t>
      </w:r>
      <w:proofErr w:type="gramEnd"/>
      <w:r>
        <w:rPr>
          <w:b/>
        </w:rPr>
        <w:t xml:space="preserve">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19" w:name="introduction"/>
      <w:bookmarkEnd w:id="19"/>
      <w:r>
        <w:br w:type="page"/>
      </w:r>
      <w:bookmarkStart w:id="20" w:name="scope"/>
      <w:bookmarkStart w:id="21" w:name="_Toc175687465"/>
      <w:bookmarkEnd w:id="20"/>
      <w:r>
        <w:lastRenderedPageBreak/>
        <w:t>1</w:t>
      </w:r>
      <w:r>
        <w:tab/>
        <w:t>Scope</w:t>
      </w:r>
      <w:bookmarkEnd w:id="21"/>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22" w:name="references"/>
      <w:bookmarkStart w:id="23" w:name="_Toc175687466"/>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24" w:name="definitions"/>
      <w:bookmarkStart w:id="25" w:name="_Toc175687467"/>
      <w:bookmarkEnd w:id="24"/>
      <w:r>
        <w:t>3</w:t>
      </w:r>
      <w:r>
        <w:tab/>
        <w:t>Definitions of terms, symbols and abbreviations</w:t>
      </w:r>
      <w:bookmarkEnd w:id="25"/>
    </w:p>
    <w:p w14:paraId="51340BF9" w14:textId="77777777" w:rsidR="00654648" w:rsidRDefault="00DF33FC">
      <w:pPr>
        <w:pStyle w:val="21"/>
      </w:pPr>
      <w:bookmarkStart w:id="26" w:name="_Toc175687468"/>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7" w:name="_Toc175687469"/>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w:t>
      </w:r>
      <w:proofErr w:type="gramStart"/>
      <w:r>
        <w:rPr>
          <w:vertAlign w:val="subscript"/>
        </w:rPr>
        <w:t>,c</w:t>
      </w:r>
      <w:proofErr w:type="gramEnd"/>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w:t>
      </w:r>
      <w:proofErr w:type="gramStart"/>
      <w:r>
        <w:rPr>
          <w:vertAlign w:val="subscript"/>
        </w:rPr>
        <w:t>,c</w:t>
      </w:r>
      <w:proofErr w:type="gramEnd"/>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8" w:name="_Toc175687470"/>
      <w:r>
        <w:lastRenderedPageBreak/>
        <w:t>3.3</w:t>
      </w:r>
      <w:r>
        <w:tab/>
        <w:t>Abbreviations</w:t>
      </w:r>
      <w:bookmarkEnd w:id="28"/>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0"/>
      </w:pPr>
      <w:bookmarkStart w:id="29" w:name="clause4"/>
      <w:bookmarkStart w:id="30" w:name="_Toc175687471"/>
      <w:bookmarkEnd w:id="29"/>
      <w:r>
        <w:t>4</w:t>
      </w:r>
      <w:r>
        <w:tab/>
        <w:t>Background</w:t>
      </w:r>
      <w:bookmarkEnd w:id="30"/>
    </w:p>
    <w:p w14:paraId="59ED51C0" w14:textId="77777777" w:rsidR="00654648" w:rsidRDefault="00DF33FC">
      <w:pPr>
        <w:pStyle w:val="21"/>
      </w:pPr>
      <w:bookmarkStart w:id="31" w:name="_Toc175687472"/>
      <w:r>
        <w:t>4.1</w:t>
      </w:r>
      <w:r>
        <w:tab/>
        <w:t>Introduction</w:t>
      </w:r>
      <w:bookmarkEnd w:id="31"/>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2" w:name="_Toc175687473"/>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3" w:name="OLE_LINK15"/>
      <w:r w:rsidRPr="00DA2616">
        <w:rPr>
          <w:rFonts w:cs="Arial" w:hint="eastAsia"/>
          <w:i/>
          <w:color w:val="FF0000"/>
          <w:kern w:val="2"/>
          <w:lang w:val="en-US" w:eastAsia="zh-CN"/>
        </w:rPr>
        <w:t>for the following cases</w:t>
      </w:r>
      <w:bookmarkEnd w:id="33"/>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34" w:name="_Toc175687474"/>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4"/>
    </w:p>
    <w:p w14:paraId="42CDC41C" w14:textId="32711393" w:rsidR="00654648" w:rsidRDefault="00DF33FC">
      <w:pPr>
        <w:pStyle w:val="21"/>
      </w:pPr>
      <w:bookmarkStart w:id="35" w:name="_Toc175687475"/>
      <w:bookmarkStart w:id="36" w:name="_GoBack"/>
      <w:bookmarkEnd w:id="36"/>
      <w:r>
        <w:t>5.</w:t>
      </w:r>
      <w:r w:rsidR="0005247C">
        <w:rPr>
          <w:lang w:eastAsia="zh-CN"/>
        </w:rPr>
        <w:t>0</w:t>
      </w:r>
      <w:r>
        <w:tab/>
        <w:t>CA_nX-nY-nZ</w:t>
      </w:r>
      <w:bookmarkEnd w:id="35"/>
    </w:p>
    <w:p w14:paraId="6AE93020" w14:textId="1A0ABB4C"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75687476"/>
      <w:r>
        <w:t>5.</w:t>
      </w:r>
      <w:r w:rsidR="0005247C">
        <w:t>0</w:t>
      </w:r>
      <w:r>
        <w:t>.1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0EFBA26E" w:rsidR="00654648" w:rsidRDefault="00DF33FC">
      <w:pPr>
        <w:pStyle w:val="41"/>
        <w:rPr>
          <w:rFonts w:cs="Arial"/>
          <w:lang w:eastAsia="zh-CN"/>
        </w:rPr>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75687477"/>
      <w:r>
        <w:t>5.</w:t>
      </w:r>
      <w:r w:rsidR="0005247C">
        <w:t>0</w:t>
      </w:r>
      <w:r>
        <w:t>.1.1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9" w:name="OLE_LINK18"/>
      <w:r>
        <w:rPr>
          <w:rFonts w:cs="Arial"/>
        </w:rPr>
        <w:lastRenderedPageBreak/>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9"/>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41"/>
        <w:rPr>
          <w:rFonts w:cs="Arial"/>
          <w:lang w:eastAsia="zh-CN"/>
        </w:rPr>
      </w:pPr>
      <w:bookmarkStart w:id="70" w:name="_Toc175687478"/>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70"/>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41"/>
        <w:rPr>
          <w:rFonts w:cs="Arial"/>
          <w:szCs w:val="22"/>
          <w:lang w:val="en-US" w:eastAsia="zh-CN"/>
        </w:rPr>
      </w:pPr>
      <w:bookmarkStart w:id="71" w:name="_Toc175687479"/>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1"/>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w:t>
      </w:r>
      <w:proofErr w:type="gramStart"/>
      <w:r w:rsidRPr="008A04AB">
        <w:rPr>
          <w:rFonts w:cs="Arial"/>
          <w:vertAlign w:val="subscript"/>
        </w:rPr>
        <w:t>,c</w:t>
      </w:r>
      <w:proofErr w:type="gramEnd"/>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gramEnd"/>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w:t>
      </w:r>
      <w:proofErr w:type="gramStart"/>
      <w:r w:rsidRPr="008A04AB">
        <w:rPr>
          <w:rFonts w:cs="Arial"/>
          <w:vertAlign w:val="subscript"/>
        </w:rPr>
        <w:t>,c</w:t>
      </w:r>
      <w:proofErr w:type="gramEnd"/>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w:t>
            </w:r>
            <w:proofErr w:type="gramStart"/>
            <w:r w:rsidRPr="002A490B">
              <w:rPr>
                <w:rFonts w:ascii="Arial" w:eastAsia="等线" w:hAnsi="Arial" w:cs="Arial"/>
                <w:color w:val="000000" w:themeColor="text1"/>
                <w:sz w:val="18"/>
                <w:vertAlign w:val="subscript"/>
                <w:lang w:eastAsia="ja-JP"/>
              </w:rPr>
              <w:t>,c</w:t>
            </w:r>
            <w:proofErr w:type="gramEnd"/>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31"/>
        <w:rPr>
          <w:rFonts w:cs="Arial"/>
          <w:szCs w:val="28"/>
          <w:lang w:val="en-US" w:eastAsia="zh-CN"/>
        </w:rPr>
      </w:pPr>
      <w:bookmarkStart w:id="72" w:name="_Toc175687480"/>
      <w:r w:rsidRPr="005D2633">
        <w:rPr>
          <w:rFonts w:cs="Arial"/>
          <w:szCs w:val="28"/>
          <w:lang w:val="en-US" w:eastAsia="zh-CN"/>
        </w:rPr>
        <w:lastRenderedPageBreak/>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2"/>
    </w:p>
    <w:p w14:paraId="794A6A0B" w14:textId="25EB3729"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73" w:name="_Toc175687481"/>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3"/>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51"/>
        <w:overflowPunct w:val="0"/>
        <w:autoSpaceDE w:val="0"/>
        <w:autoSpaceDN w:val="0"/>
        <w:adjustRightInd w:val="0"/>
        <w:textAlignment w:val="baseline"/>
        <w:rPr>
          <w:snapToGrid w:val="0"/>
          <w:lang w:eastAsia="en-GB"/>
        </w:rPr>
      </w:pPr>
      <w:bookmarkStart w:id="74" w:name="_Toc175687482"/>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4"/>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51"/>
        <w:overflowPunct w:val="0"/>
        <w:autoSpaceDE w:val="0"/>
        <w:autoSpaceDN w:val="0"/>
        <w:adjustRightInd w:val="0"/>
        <w:textAlignment w:val="baseline"/>
        <w:rPr>
          <w:snapToGrid w:val="0"/>
          <w:lang w:eastAsia="en-GB"/>
        </w:rPr>
      </w:pPr>
      <w:bookmarkStart w:id="75" w:name="_Toc175687483"/>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5"/>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6"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7D0E0EF2"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77777777" w:rsidR="00A76C0A" w:rsidRDefault="00A76C0A" w:rsidP="00140BB6">
            <w:pPr>
              <w:keepNext/>
              <w:keepLines/>
              <w:spacing w:after="0"/>
              <w:jc w:val="center"/>
              <w:rPr>
                <w:rFonts w:ascii="Arial" w:eastAsia="宋体"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宋体"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77777777" w:rsidR="00A76C0A" w:rsidRDefault="00A76C0A" w:rsidP="00140BB6">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60D626A2" w14:textId="77777777" w:rsidR="00A76C0A" w:rsidRDefault="00A76C0A" w:rsidP="0007313B">
            <w:pPr>
              <w:pStyle w:val="TAN"/>
              <w:ind w:left="629" w:hanging="629"/>
            </w:pPr>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p>
        </w:tc>
      </w:tr>
      <w:bookmarkEnd w:id="76"/>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77" w:name="_Toc175687484"/>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7"/>
    </w:p>
    <w:p w14:paraId="132BA95E" w14:textId="15488315"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w:t>
      </w:r>
      <w:proofErr w:type="gramStart"/>
      <w:r w:rsidRPr="0007219E">
        <w:rPr>
          <w:i/>
          <w:iCs/>
          <w:color w:val="FF0000"/>
        </w:rPr>
        <w:t>car</w:t>
      </w:r>
      <w:r w:rsidR="001F5138">
        <w:rPr>
          <w:i/>
          <w:iCs/>
          <w:color w:val="FF0000"/>
        </w:rPr>
        <w:t>riers</w:t>
      </w:r>
      <w:proofErr w:type="gramEnd"/>
      <w:r w:rsidR="001F5138">
        <w:rPr>
          <w:i/>
          <w:iCs/>
          <w:color w:val="FF0000"/>
        </w:rPr>
        <w:t xml:space="preserve">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78"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78"/>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宋体"/>
          <w:lang w:eastAsia="zh-CN"/>
        </w:rPr>
      </w:pPr>
    </w:p>
    <w:p w14:paraId="6D426095" w14:textId="2D4D63A5" w:rsidR="00B754A1" w:rsidRPr="00B75DD1" w:rsidRDefault="00B754A1" w:rsidP="00B754A1">
      <w:pPr>
        <w:pStyle w:val="21"/>
      </w:pPr>
      <w:bookmarkStart w:id="79" w:name="_Toc9848477"/>
      <w:bookmarkStart w:id="80" w:name="_Toc168053456"/>
      <w:bookmarkStart w:id="81" w:name="_Toc169987782"/>
      <w:bookmarkStart w:id="82" w:name="_Toc170057048"/>
      <w:bookmarkStart w:id="83" w:name="_Toc175687485"/>
      <w:r w:rsidRPr="00B75DD1">
        <w:t>5.1</w:t>
      </w:r>
      <w:r w:rsidRPr="00B75DD1">
        <w:tab/>
        <w:t>CA_n</w:t>
      </w:r>
      <w:r>
        <w:t>28</w:t>
      </w:r>
      <w:r w:rsidRPr="00B75DD1">
        <w:t>-n41-n</w:t>
      </w:r>
      <w:bookmarkEnd w:id="79"/>
      <w:r w:rsidRPr="00B75DD1">
        <w:t>79</w:t>
      </w:r>
      <w:bookmarkEnd w:id="80"/>
      <w:bookmarkEnd w:id="81"/>
      <w:bookmarkEnd w:id="82"/>
      <w:bookmarkEnd w:id="83"/>
    </w:p>
    <w:p w14:paraId="7878168D" w14:textId="77777777" w:rsidR="00B754A1" w:rsidRPr="00B75DD1" w:rsidRDefault="00B754A1" w:rsidP="00B754A1">
      <w:pPr>
        <w:pStyle w:val="31"/>
      </w:pPr>
      <w:bookmarkStart w:id="84" w:name="_Toc168053457"/>
      <w:bookmarkStart w:id="85" w:name="_Toc169987783"/>
      <w:bookmarkStart w:id="86" w:name="_Toc170057049"/>
      <w:bookmarkStart w:id="87" w:name="_Toc175687486"/>
      <w:r w:rsidRPr="00B75DD1">
        <w:t>5.1.1</w:t>
      </w:r>
      <w:r w:rsidRPr="00B75DD1">
        <w:tab/>
        <w:t>Common for 1 band UL and 2 bands UL CA</w:t>
      </w:r>
      <w:bookmarkEnd w:id="84"/>
      <w:bookmarkEnd w:id="85"/>
      <w:bookmarkEnd w:id="86"/>
      <w:bookmarkEnd w:id="87"/>
    </w:p>
    <w:p w14:paraId="32061C34" w14:textId="77777777" w:rsidR="00B754A1" w:rsidRPr="00B75DD1" w:rsidRDefault="00B754A1" w:rsidP="00B754A1">
      <w:pPr>
        <w:pStyle w:val="41"/>
      </w:pPr>
      <w:bookmarkStart w:id="88" w:name="_Toc9848478"/>
      <w:bookmarkStart w:id="89" w:name="_Toc168053458"/>
      <w:bookmarkStart w:id="90" w:name="_Toc169987784"/>
      <w:bookmarkStart w:id="91" w:name="_Toc170057050"/>
      <w:bookmarkStart w:id="92" w:name="_Toc175687487"/>
      <w:r w:rsidRPr="00B75DD1">
        <w:t>5.1.1.1</w:t>
      </w:r>
      <w:r w:rsidRPr="00B75DD1">
        <w:tab/>
        <w:t>Operating bands for CA</w:t>
      </w:r>
      <w:bookmarkEnd w:id="88"/>
      <w:bookmarkEnd w:id="89"/>
      <w:bookmarkEnd w:id="90"/>
      <w:bookmarkEnd w:id="91"/>
      <w:bookmarkEnd w:id="92"/>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41"/>
      </w:pPr>
      <w:bookmarkStart w:id="93" w:name="_Toc9848479"/>
      <w:bookmarkStart w:id="94" w:name="_Toc168053459"/>
      <w:bookmarkStart w:id="95" w:name="_Toc169987785"/>
      <w:bookmarkStart w:id="96" w:name="_Toc170057051"/>
      <w:bookmarkStart w:id="97" w:name="_Toc175687488"/>
      <w:r w:rsidRPr="00B75DD1">
        <w:lastRenderedPageBreak/>
        <w:t>5.1.1.2</w:t>
      </w:r>
      <w:r w:rsidRPr="00B75DD1">
        <w:tab/>
      </w:r>
      <w:bookmarkEnd w:id="93"/>
      <w:bookmarkEnd w:id="94"/>
      <w:bookmarkEnd w:id="95"/>
      <w:bookmarkEnd w:id="96"/>
      <w:r>
        <w:rPr>
          <w:rFonts w:cs="Arial"/>
          <w:lang w:eastAsia="zh-CN"/>
        </w:rPr>
        <w:t>Channel bandwidths per operating band for CA</w:t>
      </w:r>
      <w:bookmarkEnd w:id="97"/>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宋体" w:hAnsi="Calibri"/>
                <w:sz w:val="21"/>
                <w:lang w:val="en-US" w:eastAsia="zh-CN"/>
              </w:rPr>
            </w:pPr>
            <w:r>
              <w:rPr>
                <w:rFonts w:eastAsia="宋体"/>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宋体"/>
                <w:lang w:val="en-US" w:eastAsia="zh-CN"/>
              </w:rPr>
            </w:pPr>
            <w:r>
              <w:rPr>
                <w:rFonts w:eastAsia="宋体"/>
                <w:lang w:val="en-US" w:eastAsia="zh-CN"/>
              </w:rPr>
              <w:t>Uplink CA configuration</w:t>
            </w:r>
          </w:p>
          <w:p w14:paraId="1DB39A68"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宋体"/>
                <w:szCs w:val="18"/>
                <w:lang w:val="en-US" w:eastAsia="zh-CN" w:bidi="ar"/>
              </w:rPr>
            </w:pPr>
            <w:r>
              <w:rPr>
                <w:rFonts w:eastAsia="宋体"/>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宋体" w:hAnsi="Calibri"/>
                <w:sz w:val="21"/>
                <w:lang w:val="en-US" w:eastAsia="zh-CN"/>
              </w:rPr>
            </w:pPr>
            <w:r>
              <w:rPr>
                <w:rFonts w:eastAsia="宋体"/>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宋体"/>
          <w:lang w:eastAsia="zh-CN"/>
        </w:rPr>
      </w:pPr>
    </w:p>
    <w:p w14:paraId="492106A7" w14:textId="6D9B3BFE" w:rsidR="00B754A1" w:rsidRPr="00B75DD1" w:rsidRDefault="00B754A1" w:rsidP="00B754A1">
      <w:pPr>
        <w:pStyle w:val="41"/>
      </w:pPr>
      <w:bookmarkStart w:id="98" w:name="_Toc175687489"/>
      <w:r w:rsidRPr="00B75DD1">
        <w:t>5.1.1.</w:t>
      </w:r>
      <w:r>
        <w:t>3</w:t>
      </w:r>
      <w:r w:rsidRPr="00B75DD1">
        <w:tab/>
      </w:r>
      <w:r>
        <w:rPr>
          <w:rFonts w:cs="Arial"/>
          <w:szCs w:val="22"/>
          <w:lang w:val="en-US" w:eastAsia="zh-CN"/>
        </w:rPr>
        <w:t>∆T</w:t>
      </w:r>
      <w:r>
        <w:rPr>
          <w:rFonts w:cs="Arial"/>
          <w:szCs w:val="22"/>
          <w:vertAlign w:val="subscript"/>
          <w:lang w:val="en-US" w:eastAsia="zh-CN"/>
        </w:rPr>
        <w:t>IB</w:t>
      </w:r>
      <w:proofErr w:type="gramStart"/>
      <w:r>
        <w:rPr>
          <w:rFonts w:cs="Arial" w:hint="eastAsia"/>
          <w:szCs w:val="22"/>
          <w:vertAlign w:val="subscript"/>
          <w:lang w:val="en-US" w:eastAsia="zh-CN"/>
        </w:rPr>
        <w:t>,c</w:t>
      </w:r>
      <w:proofErr w:type="gramEnd"/>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8"/>
    </w:p>
    <w:p w14:paraId="53B30E3A" w14:textId="1ED5570F" w:rsidR="00AA191B" w:rsidRDefault="00B754A1" w:rsidP="006C68CC">
      <w:pPr>
        <w:overflowPunct w:val="0"/>
        <w:autoSpaceDE w:val="0"/>
        <w:autoSpaceDN w:val="0"/>
        <w:adjustRightInd w:val="0"/>
        <w:textAlignment w:val="baseline"/>
        <w:rPr>
          <w:rFonts w:eastAsia="宋体"/>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w:t>
      </w:r>
      <w:proofErr w:type="gramStart"/>
      <w:r>
        <w:rPr>
          <w:iCs/>
          <w:kern w:val="2"/>
          <w:vertAlign w:val="subscript"/>
          <w:lang w:val="en-US" w:eastAsia="zh-CN"/>
        </w:rPr>
        <w:t>,c</w:t>
      </w:r>
      <w:proofErr w:type="gramEnd"/>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31"/>
      </w:pPr>
      <w:bookmarkStart w:id="99" w:name="_Toc168053461"/>
      <w:bookmarkStart w:id="100" w:name="_Toc169987787"/>
      <w:bookmarkStart w:id="101" w:name="_Toc170057053"/>
      <w:bookmarkStart w:id="102" w:name="_Toc175687490"/>
      <w:r w:rsidRPr="00B75DD1">
        <w:t>5.1.2</w:t>
      </w:r>
      <w:r w:rsidRPr="00B75DD1">
        <w:tab/>
        <w:t>Specific for 2 bands UL CA</w:t>
      </w:r>
      <w:bookmarkEnd w:id="99"/>
      <w:bookmarkEnd w:id="100"/>
      <w:bookmarkEnd w:id="101"/>
      <w:bookmarkEnd w:id="102"/>
    </w:p>
    <w:p w14:paraId="32E85B76" w14:textId="77777777" w:rsidR="00B754A1" w:rsidRPr="006C68CC" w:rsidRDefault="00B754A1" w:rsidP="00B754A1">
      <w:pPr>
        <w:pStyle w:val="41"/>
        <w:rPr>
          <w:rFonts w:cs="Arial"/>
          <w:lang w:eastAsia="zh-CN"/>
        </w:rPr>
      </w:pPr>
      <w:bookmarkStart w:id="103" w:name="_Toc168053462"/>
      <w:bookmarkStart w:id="104" w:name="_Toc169987788"/>
      <w:bookmarkStart w:id="105" w:name="_Toc170057054"/>
      <w:bookmarkStart w:id="106" w:name="_Toc175687491"/>
      <w:r w:rsidRPr="006C68CC">
        <w:rPr>
          <w:rFonts w:cs="Arial"/>
          <w:lang w:eastAsia="zh-CN"/>
        </w:rPr>
        <w:t>5.1.2.1</w:t>
      </w:r>
      <w:r w:rsidRPr="006C68CC">
        <w:rPr>
          <w:rFonts w:cs="Arial"/>
          <w:lang w:eastAsia="zh-CN"/>
        </w:rPr>
        <w:tab/>
        <w:t>UE co-existence studies</w:t>
      </w:r>
      <w:bookmarkEnd w:id="103"/>
      <w:bookmarkEnd w:id="104"/>
      <w:bookmarkEnd w:id="105"/>
      <w:bookmarkEnd w:id="106"/>
    </w:p>
    <w:p w14:paraId="17098A5F" w14:textId="04FE1DD8" w:rsidR="00B754A1" w:rsidRPr="00B75DD1" w:rsidRDefault="00B754A1" w:rsidP="00B754A1">
      <w:pPr>
        <w:pStyle w:val="af3"/>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51"/>
        <w:overflowPunct w:val="0"/>
        <w:autoSpaceDE w:val="0"/>
        <w:autoSpaceDN w:val="0"/>
        <w:adjustRightInd w:val="0"/>
        <w:textAlignment w:val="baseline"/>
        <w:rPr>
          <w:snapToGrid w:val="0"/>
          <w:lang w:eastAsia="en-GB"/>
        </w:rPr>
      </w:pPr>
      <w:bookmarkStart w:id="107" w:name="_Toc175687492"/>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7"/>
    </w:p>
    <w:p w14:paraId="5604F22E" w14:textId="148F3537" w:rsidR="00B754A1" w:rsidRPr="00B754A1" w:rsidRDefault="00B754A1" w:rsidP="006C68CC">
      <w:pPr>
        <w:pStyle w:val="af3"/>
        <w:rPr>
          <w:rFonts w:eastAsia="宋体"/>
          <w:lang w:eastAsia="zh-CN"/>
        </w:rPr>
      </w:pPr>
      <w:r>
        <w:rPr>
          <w:rFonts w:eastAsia="宋体" w:hint="eastAsia"/>
          <w:lang w:val="en-US" w:eastAsia="zh-CN"/>
        </w:rPr>
        <w:t>Fo</w:t>
      </w:r>
      <w:r>
        <w:rPr>
          <w:rFonts w:eastAsia="MS Mincho"/>
        </w:rPr>
        <w:t>r CA_n</w:t>
      </w:r>
      <w:r>
        <w:rPr>
          <w:rFonts w:eastAsia="宋体" w:hint="eastAsia"/>
          <w:lang w:val="en-US" w:eastAsia="zh-CN"/>
        </w:rPr>
        <w:t>28A</w:t>
      </w:r>
      <w:r>
        <w:rPr>
          <w:rFonts w:eastAsia="MS Mincho"/>
        </w:rPr>
        <w:t>-n</w:t>
      </w:r>
      <w:r>
        <w:rPr>
          <w:rFonts w:eastAsia="宋体" w:hint="eastAsia"/>
          <w:lang w:val="en-US" w:eastAsia="zh-CN"/>
        </w:rPr>
        <w:t>41A/C</w:t>
      </w:r>
      <w:r>
        <w:rPr>
          <w:rFonts w:eastAsia="MS Mincho"/>
        </w:rPr>
        <w:t>-n</w:t>
      </w:r>
      <w:r>
        <w:rPr>
          <w:rFonts w:eastAsia="宋体" w:hint="eastAsia"/>
          <w:lang w:val="en-US" w:eastAsia="zh-CN"/>
        </w:rPr>
        <w:t>79A/C, t</w:t>
      </w:r>
      <w:r>
        <w:rPr>
          <w:rFonts w:eastAsia="MS Mincho"/>
        </w:rPr>
        <w:t xml:space="preserve">he two UL bands with one CC per band IMD interference analysis </w:t>
      </w:r>
      <w:r>
        <w:rPr>
          <w:rFonts w:eastAsia="宋体" w:hint="eastAsia"/>
          <w:lang w:val="en-US" w:eastAsia="zh-CN"/>
        </w:rPr>
        <w:t>have already been analysed in the fallback.</w:t>
      </w:r>
    </w:p>
    <w:p w14:paraId="0B70CCDF" w14:textId="49A8DD45" w:rsidR="00B754A1" w:rsidRPr="00242348" w:rsidRDefault="00B754A1" w:rsidP="00B754A1">
      <w:pPr>
        <w:pStyle w:val="51"/>
        <w:overflowPunct w:val="0"/>
        <w:autoSpaceDE w:val="0"/>
        <w:autoSpaceDN w:val="0"/>
        <w:adjustRightInd w:val="0"/>
        <w:textAlignment w:val="baseline"/>
        <w:rPr>
          <w:snapToGrid w:val="0"/>
          <w:lang w:eastAsia="en-GB"/>
        </w:rPr>
      </w:pPr>
      <w:bookmarkStart w:id="108" w:name="_Toc175687493"/>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8"/>
    </w:p>
    <w:p w14:paraId="16CBB810" w14:textId="39A97B10" w:rsidR="00B754A1" w:rsidRDefault="00B754A1" w:rsidP="006C68CC">
      <w:pPr>
        <w:overflowPunct w:val="0"/>
        <w:autoSpaceDE w:val="0"/>
        <w:autoSpaceDN w:val="0"/>
        <w:adjustRightInd w:val="0"/>
        <w:textAlignment w:val="baseline"/>
        <w:rPr>
          <w:rFonts w:eastAsia="Times New Roman"/>
          <w:lang w:eastAsia="en-GB"/>
        </w:rPr>
      </w:pPr>
      <w:r>
        <w:rPr>
          <w:rFonts w:eastAsia="Times New Roman"/>
          <w:lang w:eastAsia="en-GB"/>
        </w:rPr>
        <w:t>Table 5.</w:t>
      </w:r>
      <w:r w:rsidR="00A050DF">
        <w:rPr>
          <w:rFonts w:eastAsia="Times New Roman"/>
          <w:lang w:eastAsia="en-GB"/>
        </w:rPr>
        <w:t>1</w:t>
      </w:r>
      <w:r>
        <w:rPr>
          <w:rFonts w:eastAsia="Times New Roman"/>
          <w:lang w:eastAsia="en-GB"/>
        </w:rPr>
        <w:t>.2.1.2-1 provides the two UL band with one band, along with 2CC intra-band uplink CA triple beat products into band n</w:t>
      </w:r>
      <w:r>
        <w:rPr>
          <w:rFonts w:eastAsia="宋体" w:hint="eastAsia"/>
          <w:lang w:val="en-US" w:eastAsia="zh-CN"/>
        </w:rPr>
        <w:t>41</w:t>
      </w:r>
      <w:r>
        <w:rPr>
          <w:rFonts w:eastAsia="Times New Roman"/>
          <w:lang w:eastAsia="en-GB"/>
        </w:rPr>
        <w:t xml:space="preserve"> interference analysis for CA_n</w:t>
      </w:r>
      <w:r>
        <w:rPr>
          <w:rFonts w:eastAsia="宋体" w:hint="eastAsia"/>
          <w:lang w:val="en-US" w:eastAsia="zh-CN"/>
        </w:rPr>
        <w:t>28</w:t>
      </w:r>
      <w:r>
        <w:rPr>
          <w:rFonts w:eastAsia="Times New Roman"/>
          <w:lang w:eastAsia="en-GB"/>
        </w:rPr>
        <w:t>A-n</w:t>
      </w:r>
      <w:r>
        <w:rPr>
          <w:rFonts w:eastAsia="宋体" w:hint="eastAsia"/>
          <w:lang w:val="en-US" w:eastAsia="zh-CN"/>
        </w:rPr>
        <w:t>79</w:t>
      </w:r>
      <w:r>
        <w:rPr>
          <w:rFonts w:eastAsia="Times New Roman"/>
          <w:lang w:eastAsia="en-GB"/>
        </w:rPr>
        <w:t>C with n</w:t>
      </w:r>
      <w:r>
        <w:rPr>
          <w:rFonts w:eastAsia="宋体" w:hint="eastAsia"/>
          <w:lang w:val="en-US" w:eastAsia="zh-CN"/>
        </w:rPr>
        <w:t>79</w:t>
      </w:r>
      <w:r>
        <w:rPr>
          <w:rFonts w:eastAsia="Times New Roman"/>
          <w:lang w:eastAsia="en-GB"/>
        </w:rPr>
        <w:t xml:space="preserve">C transmitting with a </w:t>
      </w:r>
      <w:r>
        <w:rPr>
          <w:rFonts w:eastAsia="宋体" w:hint="eastAsia"/>
          <w:lang w:val="en-US" w:eastAsia="zh-CN"/>
        </w:rPr>
        <w:t>200</w:t>
      </w:r>
      <w:r>
        <w:rPr>
          <w:rFonts w:eastAsia="Times New Roman"/>
          <w:lang w:eastAsia="en-GB"/>
        </w:rPr>
        <w:t>MHz maximum instantaneous bandwidth.</w:t>
      </w:r>
    </w:p>
    <w:p w14:paraId="20444A22" w14:textId="73E7B2B2" w:rsidR="00B754A1" w:rsidRPr="00140BB6" w:rsidRDefault="00B754A1" w:rsidP="00B754A1">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lastRenderedPageBreak/>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021B23A0"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74321"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Band / CA</w:t>
            </w:r>
            <w:r>
              <w:rPr>
                <w:rFonts w:ascii="Arial" w:eastAsia="宋体"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DD7005D"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sz w:val="18"/>
                <w:szCs w:val="18"/>
                <w:lang w:val="en-US" w:eastAsia="zh-CN" w:bidi="ar"/>
              </w:rPr>
              <w:t>n</w:t>
            </w:r>
            <w:r>
              <w:rPr>
                <w:rFonts w:ascii="Arial" w:eastAsia="宋体" w:hAnsi="Arial" w:cs="Arial" w:hint="eastAsia"/>
                <w:b/>
                <w:bCs/>
                <w:sz w:val="18"/>
                <w:szCs w:val="18"/>
                <w:lang w:val="en-US" w:eastAsia="zh-CN" w:bidi="ar"/>
              </w:rPr>
              <w:t>28</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0C35AC2E"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kern w:val="2"/>
                <w:sz w:val="18"/>
                <w:szCs w:val="18"/>
                <w:lang w:val="en-US" w:eastAsia="zh-CN"/>
              </w:rPr>
              <w:t>CA_n</w:t>
            </w:r>
            <w:r>
              <w:rPr>
                <w:rFonts w:ascii="Arial" w:eastAsia="宋体" w:hAnsi="Arial" w:cs="Arial" w:hint="eastAsia"/>
                <w:b/>
                <w:bCs/>
                <w:kern w:val="2"/>
                <w:sz w:val="18"/>
                <w:szCs w:val="18"/>
                <w:lang w:val="en-US" w:eastAsia="zh-CN"/>
              </w:rPr>
              <w:t>79C</w:t>
            </w:r>
          </w:p>
        </w:tc>
      </w:tr>
      <w:tr w:rsidR="00B754A1" w14:paraId="1D05CF01"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6C77"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7780C0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fx_low</w:t>
            </w:r>
          </w:p>
        </w:tc>
        <w:tc>
          <w:tcPr>
            <w:tcW w:w="1824" w:type="dxa"/>
            <w:tcBorders>
              <w:top w:val="nil"/>
              <w:left w:val="nil"/>
              <w:bottom w:val="single" w:sz="4" w:space="0" w:color="auto"/>
              <w:right w:val="single" w:sz="4" w:space="0" w:color="auto"/>
            </w:tcBorders>
            <w:shd w:val="clear" w:color="auto" w:fill="auto"/>
            <w:vAlign w:val="center"/>
          </w:tcPr>
          <w:p w14:paraId="1372C150"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fx_high</w:t>
            </w:r>
          </w:p>
        </w:tc>
        <w:tc>
          <w:tcPr>
            <w:tcW w:w="2200" w:type="dxa"/>
            <w:tcBorders>
              <w:top w:val="nil"/>
              <w:left w:val="nil"/>
              <w:bottom w:val="single" w:sz="4" w:space="0" w:color="auto"/>
              <w:right w:val="single" w:sz="4" w:space="0" w:color="auto"/>
            </w:tcBorders>
            <w:shd w:val="clear" w:color="auto" w:fill="auto"/>
            <w:vAlign w:val="center"/>
          </w:tcPr>
          <w:p w14:paraId="346EE032"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fy_low</w:t>
            </w:r>
          </w:p>
        </w:tc>
        <w:tc>
          <w:tcPr>
            <w:tcW w:w="2214" w:type="dxa"/>
            <w:tcBorders>
              <w:top w:val="nil"/>
              <w:left w:val="nil"/>
              <w:bottom w:val="single" w:sz="4" w:space="0" w:color="auto"/>
              <w:right w:val="single" w:sz="4" w:space="0" w:color="auto"/>
            </w:tcBorders>
            <w:shd w:val="clear" w:color="auto" w:fill="auto"/>
            <w:vAlign w:val="center"/>
          </w:tcPr>
          <w:p w14:paraId="1C9BB89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fy_high</w:t>
            </w:r>
          </w:p>
        </w:tc>
      </w:tr>
      <w:tr w:rsidR="00B754A1" w14:paraId="4986382F" w14:textId="77777777" w:rsidTr="008645D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2E311CA" w14:textId="77777777" w:rsidR="00B754A1" w:rsidRDefault="00B754A1" w:rsidP="008645DB">
            <w:pPr>
              <w:keepNext/>
              <w:keepLines/>
              <w:spacing w:after="0"/>
              <w:jc w:val="center"/>
              <w:textAlignment w:val="center"/>
              <w:rPr>
                <w:rFonts w:ascii="Arial" w:eastAsia="宋体" w:hAnsi="Arial" w:cs="Arial"/>
                <w:b/>
                <w:bCs/>
                <w:sz w:val="18"/>
                <w:szCs w:val="18"/>
                <w:lang w:val="en-US" w:eastAsia="zh-CN"/>
              </w:rPr>
            </w:pPr>
            <w:r>
              <w:rPr>
                <w:rFonts w:ascii="Arial" w:eastAsia="宋体" w:hAnsi="Arial" w:cs="Arial"/>
                <w:b/>
                <w:bCs/>
                <w:kern w:val="2"/>
                <w:sz w:val="18"/>
                <w:szCs w:val="18"/>
                <w:lang w:val="en-US" w:eastAsia="zh-CN"/>
              </w:rPr>
              <w:t xml:space="preserve">fUL </w:t>
            </w:r>
          </w:p>
        </w:tc>
        <w:tc>
          <w:tcPr>
            <w:tcW w:w="3404" w:type="dxa"/>
            <w:gridSpan w:val="2"/>
            <w:tcBorders>
              <w:top w:val="nil"/>
              <w:left w:val="nil"/>
              <w:bottom w:val="single" w:sz="4" w:space="0" w:color="auto"/>
              <w:right w:val="single" w:sz="4" w:space="0" w:color="auto"/>
            </w:tcBorders>
            <w:shd w:val="clear" w:color="auto" w:fill="auto"/>
            <w:vAlign w:val="center"/>
          </w:tcPr>
          <w:p w14:paraId="5C2E1D3E"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7024A97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4400  --  5000</w:t>
            </w:r>
          </w:p>
        </w:tc>
      </w:tr>
      <w:tr w:rsidR="00B754A1" w14:paraId="72A09D71"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2649F4"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fDL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FD82E"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0C451B94"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523FBF74"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r>
      <w:tr w:rsidR="00B754A1" w14:paraId="441F3D0B" w14:textId="77777777" w:rsidTr="008645DB">
        <w:trPr>
          <w:trHeight w:val="56"/>
        </w:trPr>
        <w:tc>
          <w:tcPr>
            <w:tcW w:w="2437" w:type="dxa"/>
            <w:vMerge w:val="restart"/>
            <w:tcBorders>
              <w:top w:val="nil"/>
              <w:left w:val="single" w:sz="4" w:space="0" w:color="auto"/>
              <w:right w:val="single" w:sz="4" w:space="0" w:color="auto"/>
            </w:tcBorders>
            <w:shd w:val="clear" w:color="auto" w:fill="auto"/>
            <w:vAlign w:val="center"/>
          </w:tcPr>
          <w:p w14:paraId="16C4E78C"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2CCBW</w:t>
            </w:r>
            <w:r>
              <w:rPr>
                <w:rFonts w:ascii="Arial" w:eastAsia="宋体"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AF3A421"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0FEC374B"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7411FFA6"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189877A"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Maximum</w:t>
            </w:r>
          </w:p>
        </w:tc>
      </w:tr>
      <w:tr w:rsidR="00B754A1" w14:paraId="461DF347" w14:textId="77777777" w:rsidTr="008645D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D75B439" w14:textId="77777777" w:rsidR="00B754A1" w:rsidRDefault="00B754A1" w:rsidP="008645DB">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278FD7C2" w14:textId="77777777" w:rsidR="00B754A1" w:rsidRDefault="00B754A1" w:rsidP="008645DB">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5454FA6D" w14:textId="77777777" w:rsidR="00B754A1" w:rsidRDefault="00B754A1" w:rsidP="008645D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B18165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0  --  200</w:t>
            </w:r>
          </w:p>
        </w:tc>
      </w:tr>
      <w:tr w:rsidR="00B754A1" w14:paraId="316F5124"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60AC54F"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66402B5C"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fxUL_low-max2CCBW</w:t>
            </w:r>
          </w:p>
        </w:tc>
        <w:tc>
          <w:tcPr>
            <w:tcW w:w="1824" w:type="dxa"/>
            <w:tcBorders>
              <w:top w:val="nil"/>
              <w:left w:val="nil"/>
              <w:bottom w:val="single" w:sz="4" w:space="0" w:color="auto"/>
              <w:right w:val="single" w:sz="4" w:space="0" w:color="auto"/>
            </w:tcBorders>
            <w:shd w:val="clear" w:color="auto" w:fill="auto"/>
            <w:vAlign w:val="center"/>
          </w:tcPr>
          <w:p w14:paraId="46CC4316"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w:t>
            </w:r>
          </w:p>
        </w:tc>
        <w:tc>
          <w:tcPr>
            <w:tcW w:w="2200" w:type="dxa"/>
            <w:tcBorders>
              <w:top w:val="nil"/>
              <w:left w:val="nil"/>
              <w:bottom w:val="single" w:sz="4" w:space="0" w:color="auto"/>
              <w:right w:val="single" w:sz="4" w:space="0" w:color="auto"/>
            </w:tcBorders>
            <w:shd w:val="clear" w:color="auto" w:fill="auto"/>
            <w:vAlign w:val="center"/>
          </w:tcPr>
          <w:p w14:paraId="2536749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p>
        </w:tc>
        <w:tc>
          <w:tcPr>
            <w:tcW w:w="2214" w:type="dxa"/>
            <w:tcBorders>
              <w:top w:val="nil"/>
              <w:left w:val="nil"/>
              <w:bottom w:val="single" w:sz="4" w:space="0" w:color="auto"/>
              <w:right w:val="single" w:sz="4" w:space="0" w:color="auto"/>
            </w:tcBorders>
            <w:shd w:val="clear" w:color="auto" w:fill="auto"/>
            <w:vAlign w:val="center"/>
          </w:tcPr>
          <w:p w14:paraId="35239747"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r>
              <w:rPr>
                <w:rFonts w:ascii="Arial" w:eastAsia="宋体" w:hAnsi="Arial" w:cs="Arial"/>
                <w:sz w:val="18"/>
                <w:szCs w:val="18"/>
                <w:lang w:val="en-US" w:eastAsia="zh-CN" w:bidi="ar"/>
              </w:rPr>
              <w:br/>
              <w:t>max2CCBW</w:t>
            </w:r>
          </w:p>
        </w:tc>
      </w:tr>
      <w:tr w:rsidR="00B754A1" w14:paraId="4750B80E"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6889D7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120D6102"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327D"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748  --  948</w:t>
            </w:r>
          </w:p>
        </w:tc>
      </w:tr>
      <w:tr w:rsidR="00B754A1" w14:paraId="354CE476"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EB1D855" w14:textId="77777777" w:rsidR="00B754A1" w:rsidRDefault="00B754A1" w:rsidP="008645DB">
            <w:pPr>
              <w:keepNext/>
              <w:keepLines/>
              <w:spacing w:after="0"/>
              <w:jc w:val="center"/>
              <w:textAlignment w:val="center"/>
              <w:rPr>
                <w:rFonts w:ascii="Arial" w:eastAsia="宋体" w:hAnsi="Arial" w:cs="Arial"/>
                <w:b/>
                <w:bCs/>
                <w:sz w:val="18"/>
                <w:szCs w:val="18"/>
              </w:rPr>
            </w:pPr>
            <w:r>
              <w:rPr>
                <w:rFonts w:ascii="Arial" w:eastAsia="宋体"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7C540A0" w14:textId="77777777" w:rsidR="00B754A1" w:rsidRDefault="00B754A1" w:rsidP="008645DB">
            <w:pPr>
              <w:keepNext/>
              <w:keepLines/>
              <w:spacing w:after="0"/>
              <w:jc w:val="center"/>
              <w:textAlignment w:val="center"/>
              <w:rPr>
                <w:rFonts w:eastAsia="宋体"/>
                <w:lang w:val="en-US" w:eastAsia="zh-CN"/>
              </w:rPr>
            </w:pPr>
            <w:r>
              <w:rPr>
                <w:rFonts w:ascii="Arial" w:eastAsia="宋体" w:hAnsi="Arial" w:cs="Arial" w:hint="eastAsia"/>
                <w:sz w:val="18"/>
                <w:szCs w:val="18"/>
                <w:lang w:val="en-US" w:eastAsia="zh-CN" w:bidi="ar"/>
              </w:rPr>
              <w:t>There are no triple beat products caused by UL CA_n28A-n79C falls into band n41.</w:t>
            </w:r>
          </w:p>
        </w:tc>
      </w:tr>
      <w:tr w:rsidR="00B754A1" w14:paraId="75DDF6DE" w14:textId="77777777" w:rsidTr="008645D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61E54E65" w14:textId="77777777" w:rsidR="00B754A1" w:rsidRDefault="00B754A1" w:rsidP="008645DB">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34FD5621" w14:textId="77777777" w:rsidR="00B754A1" w:rsidRDefault="00B754A1" w:rsidP="00A050DF">
            <w:pPr>
              <w:pStyle w:val="TAN"/>
              <w:ind w:left="643" w:hanging="643"/>
            </w:pPr>
            <w:r>
              <w:t xml:space="preserve">Note 2: For contiguous intra-band ULCA, the minimum and maximum separation BW are 0MHz and </w:t>
            </w:r>
            <w:proofErr w:type="gramStart"/>
            <w:r>
              <w:t>Min(</w:t>
            </w:r>
            <w:proofErr w:type="gramEnd"/>
            <w:r>
              <w:t>fy_high-fy_low, maximum aggregated BW) respectively.</w:t>
            </w:r>
          </w:p>
        </w:tc>
      </w:tr>
    </w:tbl>
    <w:p w14:paraId="191FED35" w14:textId="77777777" w:rsidR="00B754A1" w:rsidRDefault="00B754A1" w:rsidP="006C68CC">
      <w:pPr>
        <w:overflowPunct w:val="0"/>
        <w:autoSpaceDE w:val="0"/>
        <w:autoSpaceDN w:val="0"/>
        <w:adjustRightInd w:val="0"/>
        <w:textAlignment w:val="baseline"/>
        <w:rPr>
          <w:rFonts w:eastAsia="Times New Roman"/>
          <w:lang w:eastAsia="en-GB"/>
        </w:rPr>
      </w:pPr>
    </w:p>
    <w:p w14:paraId="78DBB88E" w14:textId="7DF411EE" w:rsidR="00B754A1" w:rsidRDefault="00B754A1" w:rsidP="006C68CC">
      <w:pPr>
        <w:overflowPunct w:val="0"/>
        <w:autoSpaceDE w:val="0"/>
        <w:autoSpaceDN w:val="0"/>
        <w:adjustRightInd w:val="0"/>
        <w:textAlignment w:val="baseline"/>
        <w:rPr>
          <w:rFonts w:eastAsia="Times New Roman"/>
          <w:lang w:eastAsia="en-GB"/>
        </w:rPr>
      </w:pPr>
      <w:r>
        <w:rPr>
          <w:rFonts w:eastAsia="Times New Roman"/>
          <w:lang w:eastAsia="en-GB"/>
        </w:rPr>
        <w:t>Table 5.</w:t>
      </w:r>
      <w:r w:rsidR="00A050DF">
        <w:rPr>
          <w:rFonts w:eastAsia="Times New Roman"/>
          <w:lang w:eastAsia="en-GB"/>
        </w:rPr>
        <w:t>1</w:t>
      </w:r>
      <w:r>
        <w:rPr>
          <w:rFonts w:eastAsia="Times New Roman"/>
          <w:lang w:eastAsia="en-GB"/>
        </w:rPr>
        <w:t>.2.1.2-</w:t>
      </w:r>
      <w:r>
        <w:rPr>
          <w:rFonts w:eastAsia="宋体" w:hint="eastAsia"/>
          <w:lang w:val="en-US" w:eastAsia="zh-CN"/>
        </w:rPr>
        <w:t>2</w:t>
      </w:r>
      <w:r>
        <w:rPr>
          <w:rFonts w:eastAsia="Times New Roman"/>
          <w:lang w:eastAsia="en-GB"/>
        </w:rPr>
        <w:t xml:space="preserve"> provides the two UL band with one band, along with 2CC intra-band uplink CA triple beat products into band n</w:t>
      </w:r>
      <w:r>
        <w:rPr>
          <w:rFonts w:eastAsia="宋体" w:hint="eastAsia"/>
          <w:lang w:val="en-US" w:eastAsia="zh-CN"/>
        </w:rPr>
        <w:t>28</w:t>
      </w:r>
      <w:r>
        <w:rPr>
          <w:rFonts w:eastAsia="Times New Roman"/>
          <w:lang w:eastAsia="en-GB"/>
        </w:rPr>
        <w:t xml:space="preserve"> interference analysis for CA_n</w:t>
      </w:r>
      <w:r>
        <w:rPr>
          <w:rFonts w:eastAsia="宋体" w:hint="eastAsia"/>
          <w:lang w:val="en-US" w:eastAsia="zh-CN"/>
        </w:rPr>
        <w:t>41</w:t>
      </w:r>
      <w:r>
        <w:rPr>
          <w:rFonts w:eastAsia="Times New Roman"/>
          <w:lang w:eastAsia="en-GB"/>
        </w:rPr>
        <w:t>A-n</w:t>
      </w:r>
      <w:r>
        <w:rPr>
          <w:rFonts w:eastAsia="宋体" w:hint="eastAsia"/>
          <w:lang w:val="en-US" w:eastAsia="zh-CN"/>
        </w:rPr>
        <w:t>79</w:t>
      </w:r>
      <w:r>
        <w:rPr>
          <w:rFonts w:eastAsia="Times New Roman"/>
          <w:lang w:eastAsia="en-GB"/>
        </w:rPr>
        <w:t>C with n</w:t>
      </w:r>
      <w:r>
        <w:rPr>
          <w:rFonts w:eastAsia="宋体" w:hint="eastAsia"/>
          <w:lang w:val="en-US" w:eastAsia="zh-CN"/>
        </w:rPr>
        <w:t>79</w:t>
      </w:r>
      <w:r>
        <w:rPr>
          <w:rFonts w:eastAsia="Times New Roman"/>
          <w:lang w:eastAsia="en-GB"/>
        </w:rPr>
        <w:t xml:space="preserve">C transmitting with a </w:t>
      </w:r>
      <w:r>
        <w:rPr>
          <w:rFonts w:eastAsia="宋体" w:hint="eastAsia"/>
          <w:lang w:val="en-US" w:eastAsia="zh-CN"/>
        </w:rPr>
        <w:t>200</w:t>
      </w:r>
      <w:r>
        <w:rPr>
          <w:rFonts w:eastAsia="Times New Roman"/>
          <w:lang w:eastAsia="en-GB"/>
        </w:rPr>
        <w:t>MHz maximum instantaneous bandwidth.</w:t>
      </w:r>
    </w:p>
    <w:p w14:paraId="1ABF5D50" w14:textId="6629B9D9" w:rsidR="00B754A1" w:rsidRPr="00140BB6" w:rsidRDefault="00B754A1" w:rsidP="00B754A1">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B754A1" w14:paraId="698AAC01"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727BB"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Band / CA</w:t>
            </w:r>
            <w:r>
              <w:rPr>
                <w:rFonts w:ascii="Arial" w:eastAsia="宋体"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03BC314A"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sz w:val="18"/>
                <w:szCs w:val="18"/>
                <w:lang w:val="en-US" w:eastAsia="zh-CN" w:bidi="ar"/>
              </w:rPr>
              <w:t>n</w:t>
            </w:r>
            <w:r>
              <w:rPr>
                <w:rFonts w:ascii="Arial" w:eastAsia="宋体" w:hAnsi="Arial" w:cs="Arial" w:hint="eastAsia"/>
                <w:b/>
                <w:bCs/>
                <w:sz w:val="18"/>
                <w:szCs w:val="18"/>
                <w:lang w:val="en-US" w:eastAsia="zh-CN" w:bidi="ar"/>
              </w:rPr>
              <w:t>41</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65BB9D33" w14:textId="77777777" w:rsidR="00B754A1" w:rsidRDefault="00B754A1" w:rsidP="008645DB">
            <w:pPr>
              <w:keepNext/>
              <w:keepLines/>
              <w:spacing w:after="0"/>
              <w:jc w:val="center"/>
              <w:textAlignment w:val="center"/>
              <w:rPr>
                <w:rFonts w:ascii="Arial" w:hAnsi="Arial" w:cs="Arial"/>
                <w:b/>
                <w:bCs/>
                <w:sz w:val="18"/>
                <w:szCs w:val="18"/>
                <w:lang w:val="en-US"/>
              </w:rPr>
            </w:pPr>
            <w:r>
              <w:rPr>
                <w:rFonts w:ascii="Arial" w:eastAsia="宋体" w:hAnsi="Arial" w:cs="Arial"/>
                <w:b/>
                <w:bCs/>
                <w:kern w:val="2"/>
                <w:sz w:val="18"/>
                <w:szCs w:val="18"/>
                <w:lang w:val="en-US" w:eastAsia="zh-CN"/>
              </w:rPr>
              <w:t>CA_n</w:t>
            </w:r>
            <w:r>
              <w:rPr>
                <w:rFonts w:ascii="Arial" w:eastAsia="宋体" w:hAnsi="Arial" w:cs="Arial" w:hint="eastAsia"/>
                <w:b/>
                <w:bCs/>
                <w:kern w:val="2"/>
                <w:sz w:val="18"/>
                <w:szCs w:val="18"/>
                <w:lang w:val="en-US" w:eastAsia="zh-CN"/>
              </w:rPr>
              <w:t>79</w:t>
            </w:r>
            <w:r>
              <w:rPr>
                <w:rFonts w:ascii="Arial" w:eastAsia="宋体" w:hAnsi="Arial" w:cs="Arial"/>
                <w:b/>
                <w:bCs/>
                <w:kern w:val="2"/>
                <w:sz w:val="18"/>
                <w:szCs w:val="18"/>
                <w:lang w:val="en-US" w:eastAsia="zh-CN"/>
              </w:rPr>
              <w:t>C</w:t>
            </w:r>
          </w:p>
        </w:tc>
      </w:tr>
      <w:tr w:rsidR="00B754A1" w14:paraId="4D1615D8"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7F5939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732B8036"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fx_low</w:t>
            </w:r>
          </w:p>
        </w:tc>
        <w:tc>
          <w:tcPr>
            <w:tcW w:w="1824" w:type="dxa"/>
            <w:tcBorders>
              <w:top w:val="nil"/>
              <w:left w:val="nil"/>
              <w:bottom w:val="single" w:sz="4" w:space="0" w:color="auto"/>
              <w:right w:val="single" w:sz="4" w:space="0" w:color="auto"/>
            </w:tcBorders>
            <w:shd w:val="clear" w:color="auto" w:fill="auto"/>
            <w:vAlign w:val="center"/>
          </w:tcPr>
          <w:p w14:paraId="66E28396"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fx_high</w:t>
            </w:r>
          </w:p>
        </w:tc>
        <w:tc>
          <w:tcPr>
            <w:tcW w:w="2200" w:type="dxa"/>
            <w:tcBorders>
              <w:top w:val="nil"/>
              <w:left w:val="nil"/>
              <w:bottom w:val="single" w:sz="4" w:space="0" w:color="auto"/>
              <w:right w:val="single" w:sz="4" w:space="0" w:color="auto"/>
            </w:tcBorders>
            <w:shd w:val="clear" w:color="auto" w:fill="auto"/>
            <w:vAlign w:val="center"/>
          </w:tcPr>
          <w:p w14:paraId="1ADF07F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fy_low</w:t>
            </w:r>
          </w:p>
        </w:tc>
        <w:tc>
          <w:tcPr>
            <w:tcW w:w="2214" w:type="dxa"/>
            <w:tcBorders>
              <w:top w:val="nil"/>
              <w:left w:val="nil"/>
              <w:bottom w:val="single" w:sz="4" w:space="0" w:color="auto"/>
              <w:right w:val="single" w:sz="4" w:space="0" w:color="auto"/>
            </w:tcBorders>
            <w:shd w:val="clear" w:color="auto" w:fill="auto"/>
            <w:vAlign w:val="center"/>
          </w:tcPr>
          <w:p w14:paraId="7940FC25"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fy_high</w:t>
            </w:r>
          </w:p>
        </w:tc>
      </w:tr>
      <w:tr w:rsidR="00B754A1" w14:paraId="16391EC1" w14:textId="77777777" w:rsidTr="008645DB">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6350E9CA" w14:textId="77777777" w:rsidR="00B754A1" w:rsidRDefault="00B754A1" w:rsidP="008645DB">
            <w:pPr>
              <w:keepNext/>
              <w:keepLines/>
              <w:spacing w:after="0"/>
              <w:jc w:val="center"/>
              <w:textAlignment w:val="center"/>
              <w:rPr>
                <w:rFonts w:ascii="Arial" w:eastAsia="宋体" w:hAnsi="Arial" w:cs="Arial"/>
                <w:b/>
                <w:bCs/>
                <w:sz w:val="18"/>
                <w:szCs w:val="18"/>
                <w:lang w:val="en-US" w:eastAsia="zh-CN"/>
              </w:rPr>
            </w:pPr>
            <w:r>
              <w:rPr>
                <w:rFonts w:ascii="Arial" w:eastAsia="宋体" w:hAnsi="Arial" w:cs="Arial"/>
                <w:b/>
                <w:bCs/>
                <w:kern w:val="2"/>
                <w:sz w:val="18"/>
                <w:szCs w:val="18"/>
                <w:lang w:val="en-US" w:eastAsia="zh-CN"/>
              </w:rPr>
              <w:t xml:space="preserve">fUL </w:t>
            </w:r>
          </w:p>
        </w:tc>
        <w:tc>
          <w:tcPr>
            <w:tcW w:w="3404" w:type="dxa"/>
            <w:gridSpan w:val="2"/>
            <w:tcBorders>
              <w:top w:val="nil"/>
              <w:left w:val="nil"/>
              <w:bottom w:val="single" w:sz="4" w:space="0" w:color="auto"/>
              <w:right w:val="single" w:sz="4" w:space="0" w:color="auto"/>
            </w:tcBorders>
            <w:shd w:val="clear" w:color="auto" w:fill="auto"/>
            <w:vAlign w:val="center"/>
          </w:tcPr>
          <w:p w14:paraId="3225E0EC"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72327ED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4400  --  5000</w:t>
            </w:r>
          </w:p>
        </w:tc>
      </w:tr>
      <w:tr w:rsidR="00B754A1" w14:paraId="288A92A2"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85D9660"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fDL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A68F"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2F2892F1"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99FCF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r>
      <w:tr w:rsidR="00B754A1" w14:paraId="40634C25" w14:textId="77777777" w:rsidTr="008645DB">
        <w:trPr>
          <w:trHeight w:val="56"/>
        </w:trPr>
        <w:tc>
          <w:tcPr>
            <w:tcW w:w="2437" w:type="dxa"/>
            <w:vMerge w:val="restart"/>
            <w:tcBorders>
              <w:top w:val="nil"/>
              <w:left w:val="single" w:sz="4" w:space="0" w:color="auto"/>
              <w:right w:val="single" w:sz="4" w:space="0" w:color="auto"/>
            </w:tcBorders>
            <w:shd w:val="clear" w:color="auto" w:fill="auto"/>
            <w:vAlign w:val="center"/>
          </w:tcPr>
          <w:p w14:paraId="672810D7"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kern w:val="2"/>
                <w:sz w:val="18"/>
                <w:szCs w:val="18"/>
                <w:lang w:val="en-US" w:eastAsia="zh-CN"/>
              </w:rPr>
              <w:t>2CCBW</w:t>
            </w:r>
            <w:r>
              <w:rPr>
                <w:rFonts w:ascii="Arial" w:eastAsia="宋体"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071AE69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2E0D0A92"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455B431A"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592A21E6" w14:textId="77777777" w:rsidR="00B754A1" w:rsidRDefault="00B754A1" w:rsidP="008645DB">
            <w:pPr>
              <w:keepNext/>
              <w:keepLines/>
              <w:spacing w:after="0"/>
              <w:jc w:val="center"/>
              <w:textAlignment w:val="center"/>
              <w:rPr>
                <w:rFonts w:ascii="Arial" w:eastAsia="宋体" w:hAnsi="Arial" w:cs="Arial"/>
                <w:kern w:val="2"/>
                <w:sz w:val="18"/>
                <w:lang w:val="en-US" w:eastAsia="zh-CN"/>
              </w:rPr>
            </w:pPr>
            <w:r>
              <w:rPr>
                <w:rFonts w:ascii="Arial" w:eastAsia="宋体" w:hAnsi="Arial" w:cs="Arial"/>
                <w:sz w:val="18"/>
                <w:szCs w:val="18"/>
                <w:lang w:val="en-US" w:eastAsia="zh-CN" w:bidi="ar"/>
              </w:rPr>
              <w:t>Maximum</w:t>
            </w:r>
          </w:p>
        </w:tc>
      </w:tr>
      <w:tr w:rsidR="00B754A1" w14:paraId="5887DD50" w14:textId="77777777" w:rsidTr="008645DB">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3C6D0E3E" w14:textId="77777777" w:rsidR="00B754A1" w:rsidRDefault="00B754A1" w:rsidP="008645DB">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3EC84275" w14:textId="77777777" w:rsidR="00B754A1" w:rsidRDefault="00B754A1" w:rsidP="008645DB">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3AA457E" w14:textId="77777777" w:rsidR="00B754A1" w:rsidRDefault="00B754A1" w:rsidP="008645DB">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638B515"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0  --  200</w:t>
            </w:r>
          </w:p>
        </w:tc>
      </w:tr>
      <w:tr w:rsidR="00B754A1" w14:paraId="5C9BEFD6"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423B79"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5AF082FF"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fxUL_low-max2CCBW</w:t>
            </w:r>
          </w:p>
        </w:tc>
        <w:tc>
          <w:tcPr>
            <w:tcW w:w="1824" w:type="dxa"/>
            <w:tcBorders>
              <w:top w:val="nil"/>
              <w:left w:val="nil"/>
              <w:bottom w:val="single" w:sz="4" w:space="0" w:color="auto"/>
              <w:right w:val="single" w:sz="4" w:space="0" w:color="auto"/>
            </w:tcBorders>
            <w:shd w:val="clear" w:color="auto" w:fill="auto"/>
            <w:vAlign w:val="center"/>
          </w:tcPr>
          <w:p w14:paraId="57DE5C28"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fxUL_low</w:t>
            </w:r>
          </w:p>
        </w:tc>
        <w:tc>
          <w:tcPr>
            <w:tcW w:w="2200" w:type="dxa"/>
            <w:tcBorders>
              <w:top w:val="nil"/>
              <w:left w:val="nil"/>
              <w:bottom w:val="single" w:sz="4" w:space="0" w:color="auto"/>
              <w:right w:val="single" w:sz="4" w:space="0" w:color="auto"/>
            </w:tcBorders>
            <w:shd w:val="clear" w:color="auto" w:fill="auto"/>
            <w:vAlign w:val="center"/>
          </w:tcPr>
          <w:p w14:paraId="08825D7A"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p>
        </w:tc>
        <w:tc>
          <w:tcPr>
            <w:tcW w:w="2214" w:type="dxa"/>
            <w:tcBorders>
              <w:top w:val="nil"/>
              <w:left w:val="nil"/>
              <w:bottom w:val="single" w:sz="4" w:space="0" w:color="auto"/>
              <w:right w:val="single" w:sz="4" w:space="0" w:color="auto"/>
            </w:tcBorders>
            <w:shd w:val="clear" w:color="auto" w:fill="auto"/>
            <w:vAlign w:val="center"/>
          </w:tcPr>
          <w:p w14:paraId="0C48B6DD"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fxUL_high+</w:t>
            </w:r>
            <w:r>
              <w:rPr>
                <w:rFonts w:ascii="Arial" w:eastAsia="宋体" w:hAnsi="Arial" w:cs="Arial"/>
                <w:sz w:val="18"/>
                <w:szCs w:val="18"/>
                <w:lang w:val="en-US" w:eastAsia="zh-CN" w:bidi="ar"/>
              </w:rPr>
              <w:br/>
              <w:t>max2CCBW</w:t>
            </w:r>
          </w:p>
        </w:tc>
      </w:tr>
      <w:tr w:rsidR="00B754A1" w14:paraId="219B5945" w14:textId="77777777" w:rsidTr="008645DB">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54CBD61" w14:textId="77777777" w:rsidR="00B754A1" w:rsidRDefault="00B754A1" w:rsidP="008645DB">
            <w:pPr>
              <w:keepNext/>
              <w:keepLines/>
              <w:spacing w:after="0"/>
              <w:jc w:val="center"/>
              <w:textAlignment w:val="center"/>
              <w:rPr>
                <w:rFonts w:ascii="Arial" w:hAnsi="Arial" w:cs="Arial"/>
                <w:b/>
                <w:bCs/>
                <w:sz w:val="18"/>
                <w:szCs w:val="18"/>
              </w:rPr>
            </w:pPr>
            <w:r>
              <w:rPr>
                <w:rFonts w:ascii="Arial" w:eastAsia="宋体"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C0A2DDF"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E929D" w14:textId="77777777" w:rsidR="00B754A1" w:rsidRDefault="00B754A1" w:rsidP="008645DB">
            <w:pPr>
              <w:keepNext/>
              <w:keepLines/>
              <w:spacing w:after="0"/>
              <w:jc w:val="center"/>
              <w:textAlignment w:val="center"/>
              <w:rPr>
                <w:rFonts w:ascii="Arial" w:hAnsi="Arial" w:cs="Arial"/>
                <w:sz w:val="18"/>
                <w:szCs w:val="18"/>
              </w:rPr>
            </w:pPr>
            <w:r>
              <w:rPr>
                <w:rFonts w:ascii="Arial" w:eastAsia="宋体" w:hAnsi="Arial" w:cs="Arial"/>
                <w:sz w:val="18"/>
                <w:szCs w:val="18"/>
                <w:lang w:val="en-US" w:eastAsia="zh-CN" w:bidi="ar"/>
              </w:rPr>
              <w:t>2690  --  2890</w:t>
            </w:r>
          </w:p>
        </w:tc>
      </w:tr>
      <w:tr w:rsidR="00B754A1" w14:paraId="7947B252" w14:textId="77777777" w:rsidTr="008645DB">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5FBC6370" w14:textId="77777777" w:rsidR="00B754A1" w:rsidRDefault="00B754A1" w:rsidP="008645DB">
            <w:pPr>
              <w:keepNext/>
              <w:keepLines/>
              <w:spacing w:after="0"/>
              <w:jc w:val="center"/>
              <w:textAlignment w:val="center"/>
              <w:rPr>
                <w:rFonts w:ascii="Arial" w:eastAsia="宋体" w:hAnsi="Arial" w:cs="Arial"/>
                <w:b/>
                <w:bCs/>
                <w:sz w:val="18"/>
                <w:szCs w:val="18"/>
              </w:rPr>
            </w:pPr>
            <w:r>
              <w:rPr>
                <w:rFonts w:ascii="Arial" w:eastAsia="宋体"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593FA271" w14:textId="77777777" w:rsidR="00B754A1" w:rsidRDefault="00B754A1" w:rsidP="008645DB">
            <w:pPr>
              <w:keepNext/>
              <w:keepLines/>
              <w:spacing w:after="0"/>
              <w:jc w:val="center"/>
              <w:textAlignment w:val="center"/>
              <w:rPr>
                <w:rFonts w:eastAsia="宋体"/>
                <w:lang w:val="en-US" w:eastAsia="zh-CN"/>
              </w:rPr>
            </w:pPr>
            <w:r>
              <w:rPr>
                <w:rFonts w:ascii="Arial" w:eastAsia="宋体" w:hAnsi="Arial" w:cs="Arial" w:hint="eastAsia"/>
                <w:sz w:val="18"/>
                <w:szCs w:val="18"/>
                <w:lang w:val="en-US" w:eastAsia="zh-CN" w:bidi="ar"/>
              </w:rPr>
              <w:t>There are no triple beat products caused by UL CA_n41A-n79C falls into band n28.</w:t>
            </w:r>
          </w:p>
        </w:tc>
      </w:tr>
      <w:tr w:rsidR="00B754A1" w14:paraId="452A13D3" w14:textId="77777777" w:rsidTr="008645DB">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E90FBDC" w14:textId="77777777" w:rsidR="00B754A1" w:rsidRDefault="00B754A1" w:rsidP="008645DB">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2B1AFB5E" w14:textId="77777777" w:rsidR="00B754A1" w:rsidRDefault="00B754A1" w:rsidP="006C68CC">
            <w:pPr>
              <w:pStyle w:val="TAN"/>
              <w:ind w:left="643" w:hanging="643"/>
            </w:pPr>
            <w:r>
              <w:t xml:space="preserve">Note 2: For contiguous intra-band ULCA, the minimum and maximum separation BW are 0MHz and </w:t>
            </w:r>
            <w:proofErr w:type="gramStart"/>
            <w:r>
              <w:t>Min(</w:t>
            </w:r>
            <w:proofErr w:type="gramEnd"/>
            <w:r>
              <w:t>fy_high-fy_low,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41"/>
        <w:overflowPunct w:val="0"/>
        <w:autoSpaceDE w:val="0"/>
        <w:autoSpaceDN w:val="0"/>
        <w:adjustRightInd w:val="0"/>
        <w:textAlignment w:val="baseline"/>
        <w:rPr>
          <w:rFonts w:eastAsia="Times New Roman"/>
          <w:lang w:eastAsia="en-GB"/>
        </w:rPr>
      </w:pPr>
      <w:bookmarkStart w:id="109" w:name="_Toc175687494"/>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9"/>
    </w:p>
    <w:p w14:paraId="0F686F04" w14:textId="321932F3" w:rsidR="00B754A1" w:rsidRDefault="00B754A1" w:rsidP="006C68CC">
      <w:pPr>
        <w:overflowPunct w:val="0"/>
        <w:autoSpaceDE w:val="0"/>
        <w:autoSpaceDN w:val="0"/>
        <w:adjustRightInd w:val="0"/>
        <w:textAlignment w:val="baseline"/>
        <w:rPr>
          <w:rFonts w:eastAsia="宋体"/>
          <w:lang w:val="en-US" w:eastAsia="zh-CN" w:bidi="ar"/>
        </w:rPr>
      </w:pPr>
      <w:r>
        <w:rPr>
          <w:rFonts w:eastAsia="宋体"/>
          <w:lang w:val="en-US" w:eastAsia="zh-CN" w:bidi="ar"/>
        </w:rPr>
        <w:t>There is no need to define additional REFSEN requirements (i.e. MSD) for CA_n28A-n41A/C-n79C due to there are no</w:t>
      </w:r>
      <w:r>
        <w:rPr>
          <w:rFonts w:eastAsia="宋体" w:hint="eastAsia"/>
          <w:lang w:val="en-US" w:eastAsia="zh-CN" w:bidi="ar"/>
        </w:rPr>
        <w:t xml:space="preserve"> additional</w:t>
      </w:r>
      <w:r>
        <w:rPr>
          <w:rFonts w:eastAsia="宋体"/>
          <w:lang w:val="en-US" w:eastAsia="zh-CN" w:bidi="ar"/>
        </w:rPr>
        <w:t xml:space="preserve"> triple beat</w:t>
      </w:r>
      <w:r>
        <w:rPr>
          <w:rFonts w:eastAsia="宋体"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宋体"/>
          <w:lang w:eastAsia="zh-CN"/>
        </w:rPr>
      </w:pPr>
    </w:p>
    <w:p w14:paraId="317C06A6" w14:textId="00ECAE21" w:rsidR="00126CBF" w:rsidRDefault="00126CBF" w:rsidP="006C68CC">
      <w:pPr>
        <w:pStyle w:val="21"/>
      </w:pPr>
      <w:bookmarkStart w:id="110" w:name="_Toc175687495"/>
      <w:r>
        <w:t>5.2</w:t>
      </w:r>
      <w:r>
        <w:tab/>
        <w:t>CA_n8-n20-n75</w:t>
      </w:r>
      <w:bookmarkEnd w:id="110"/>
    </w:p>
    <w:p w14:paraId="7E17DB07" w14:textId="01A7A9FB" w:rsidR="00126CBF" w:rsidRPr="006C68CC" w:rsidRDefault="00126CBF" w:rsidP="00126CBF">
      <w:pPr>
        <w:pStyle w:val="31"/>
        <w:rPr>
          <w:rFonts w:cs="Arial"/>
          <w:szCs w:val="28"/>
          <w:lang w:val="en-US" w:eastAsia="zh-CN"/>
        </w:rPr>
      </w:pPr>
      <w:bookmarkStart w:id="111" w:name="_Toc175687496"/>
      <w:r w:rsidRPr="006C68CC">
        <w:rPr>
          <w:rFonts w:cs="Arial"/>
          <w:szCs w:val="28"/>
          <w:lang w:val="en-US" w:eastAsia="zh-CN"/>
        </w:rPr>
        <w:t>5.2.1</w:t>
      </w:r>
      <w:r w:rsidRPr="006C68CC">
        <w:rPr>
          <w:rFonts w:cs="Arial"/>
          <w:szCs w:val="28"/>
          <w:lang w:val="en-US" w:eastAsia="zh-CN"/>
        </w:rPr>
        <w:tab/>
        <w:t>Common for 1 band UL and 2 bands UL CA</w:t>
      </w:r>
      <w:bookmarkEnd w:id="111"/>
    </w:p>
    <w:p w14:paraId="743A9BBE" w14:textId="7868E256" w:rsidR="00126CBF" w:rsidRDefault="00126CBF" w:rsidP="00126CBF">
      <w:pPr>
        <w:pStyle w:val="41"/>
        <w:rPr>
          <w:rFonts w:cs="Arial"/>
          <w:lang w:eastAsia="zh-CN"/>
        </w:rPr>
      </w:pPr>
      <w:bookmarkStart w:id="112" w:name="_Toc175687497"/>
      <w:r w:rsidRPr="006C68CC">
        <w:rPr>
          <w:rFonts w:cs="Arial"/>
          <w:lang w:eastAsia="zh-CN"/>
        </w:rPr>
        <w:t>5.2.1.1</w:t>
      </w:r>
      <w:r w:rsidRPr="006C68CC">
        <w:rPr>
          <w:rFonts w:cs="Arial"/>
          <w:lang w:eastAsia="zh-CN"/>
        </w:rPr>
        <w:tab/>
      </w:r>
      <w:r>
        <w:rPr>
          <w:rFonts w:cs="Arial"/>
          <w:lang w:eastAsia="zh-CN"/>
        </w:rPr>
        <w:t>Operating bands for CA</w:t>
      </w:r>
      <w:bookmarkEnd w:id="112"/>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41"/>
        <w:rPr>
          <w:rFonts w:cs="Arial"/>
          <w:lang w:eastAsia="zh-CN"/>
        </w:rPr>
      </w:pPr>
      <w:bookmarkStart w:id="113" w:name="_Toc175687498"/>
      <w:r>
        <w:rPr>
          <w:rFonts w:cs="Arial"/>
          <w:lang w:eastAsia="zh-CN"/>
        </w:rPr>
        <w:lastRenderedPageBreak/>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3"/>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等线"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41"/>
        <w:rPr>
          <w:rFonts w:cs="Arial"/>
          <w:lang w:eastAsia="zh-CN"/>
        </w:rPr>
      </w:pPr>
      <w:bookmarkStart w:id="114" w:name="_Toc175687499"/>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w:t>
      </w:r>
      <w:proofErr w:type="gramStart"/>
      <w:r w:rsidRPr="006C68CC">
        <w:rPr>
          <w:rFonts w:cs="Arial"/>
          <w:vertAlign w:val="subscript"/>
          <w:lang w:eastAsia="zh-CN"/>
        </w:rPr>
        <w:t>,c</w:t>
      </w:r>
      <w:proofErr w:type="gramEnd"/>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4"/>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31"/>
        <w:rPr>
          <w:rFonts w:cs="Arial"/>
          <w:szCs w:val="28"/>
          <w:lang w:val="en-US" w:eastAsia="zh-CN"/>
        </w:rPr>
      </w:pPr>
      <w:bookmarkStart w:id="115" w:name="_Toc175687500"/>
      <w:r w:rsidRPr="006C68CC">
        <w:rPr>
          <w:rFonts w:cs="Arial"/>
          <w:szCs w:val="28"/>
          <w:lang w:val="en-US" w:eastAsia="zh-CN"/>
        </w:rPr>
        <w:t>5.2.2</w:t>
      </w:r>
      <w:r w:rsidRPr="006C68CC">
        <w:rPr>
          <w:rFonts w:cs="Arial"/>
          <w:szCs w:val="28"/>
          <w:lang w:val="en-US" w:eastAsia="zh-CN"/>
        </w:rPr>
        <w:tab/>
        <w:t>Specific for 2 bands UL CA</w:t>
      </w:r>
      <w:bookmarkEnd w:id="115"/>
    </w:p>
    <w:p w14:paraId="69C885FB" w14:textId="07A74CB7" w:rsidR="00126CBF" w:rsidRPr="006C68CC" w:rsidRDefault="00126CBF" w:rsidP="006C68CC">
      <w:pPr>
        <w:pStyle w:val="41"/>
        <w:rPr>
          <w:rFonts w:cs="Arial"/>
          <w:lang w:eastAsia="zh-CN"/>
        </w:rPr>
      </w:pPr>
      <w:bookmarkStart w:id="116" w:name="_Toc175687501"/>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6"/>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51"/>
        <w:overflowPunct w:val="0"/>
        <w:autoSpaceDE w:val="0"/>
        <w:autoSpaceDN w:val="0"/>
        <w:adjustRightInd w:val="0"/>
        <w:textAlignment w:val="baseline"/>
        <w:rPr>
          <w:snapToGrid w:val="0"/>
          <w:lang w:eastAsia="en-GB"/>
        </w:rPr>
      </w:pPr>
      <w:bookmarkStart w:id="117" w:name="_Toc175687502"/>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7"/>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lastRenderedPageBreak/>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945A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945A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917242">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917242">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等线" w:hint="eastAsia"/>
          <w:szCs w:val="21"/>
          <w:lang w:eastAsia="ko-KR"/>
        </w:rPr>
        <w:t>produced</w:t>
      </w:r>
      <w:r w:rsidRPr="008A0BF8">
        <w:rPr>
          <w:rFonts w:cs="等线"/>
          <w:szCs w:val="21"/>
          <w:lang w:eastAsia="ko-KR"/>
        </w:rPr>
        <w:t xml:space="preserve"> by U</w:t>
      </w:r>
      <w:r>
        <w:rPr>
          <w:rFonts w:eastAsia="MS Mincho"/>
        </w:rPr>
        <w:t xml:space="preserve">L </w:t>
      </w:r>
      <w:r w:rsidRPr="005A43BB">
        <w:rPr>
          <w:rFonts w:eastAsia="MS Mincho"/>
        </w:rPr>
        <w:t>C</w:t>
      </w:r>
      <w:r w:rsidRPr="008A0BF8">
        <w:rPr>
          <w:rFonts w:cs="等线"/>
          <w:szCs w:val="21"/>
          <w:lang w:eastAsia="ko-KR"/>
        </w:rPr>
        <w:t>A_n8A-n20A</w:t>
      </w:r>
      <w:r>
        <w:rPr>
          <w:rFonts w:cs="等线"/>
          <w:szCs w:val="21"/>
          <w:lang w:eastAsia="ko-KR"/>
        </w:rPr>
        <w:t xml:space="preserve"> </w:t>
      </w:r>
      <w:r w:rsidRPr="008A0BF8">
        <w:rPr>
          <w:rFonts w:cs="等线" w:hint="eastAsia"/>
          <w:szCs w:val="21"/>
          <w:lang w:eastAsia="ko-KR"/>
        </w:rPr>
        <w:t>will</w:t>
      </w:r>
      <w:r w:rsidRPr="008A0BF8">
        <w:rPr>
          <w:rFonts w:cs="等线"/>
          <w:szCs w:val="21"/>
          <w:lang w:eastAsia="ko-KR"/>
        </w:rPr>
        <w:t xml:space="preserve"> </w:t>
      </w:r>
      <w:r w:rsidRPr="008A0BF8">
        <w:rPr>
          <w:rFonts w:cs="等线" w:hint="eastAsia"/>
          <w:szCs w:val="21"/>
          <w:lang w:eastAsia="ko-KR"/>
        </w:rPr>
        <w:t>fall</w:t>
      </w:r>
      <w:r w:rsidRPr="008A0BF8">
        <w:rPr>
          <w:rFonts w:cs="等线"/>
          <w:szCs w:val="21"/>
          <w:lang w:eastAsia="ko-KR"/>
        </w:rPr>
        <w:t xml:space="preserve"> </w:t>
      </w:r>
      <w:r w:rsidRPr="00634198">
        <w:rPr>
          <w:rFonts w:cs="等线"/>
          <w:szCs w:val="21"/>
          <w:lang w:eastAsia="ko-KR"/>
        </w:rPr>
        <w:t xml:space="preserve">into </w:t>
      </w:r>
      <w:r>
        <w:rPr>
          <w:rFonts w:cs="等线"/>
          <w:szCs w:val="21"/>
          <w:lang w:eastAsia="ko-KR"/>
        </w:rPr>
        <w:t xml:space="preserve">the </w:t>
      </w:r>
      <w:r w:rsidRPr="008A0BF8">
        <w:rPr>
          <w:rFonts w:cs="等线" w:hint="eastAsia"/>
          <w:szCs w:val="21"/>
          <w:lang w:eastAsia="ko-KR"/>
        </w:rPr>
        <w:t>n</w:t>
      </w:r>
      <w:r>
        <w:rPr>
          <w:rFonts w:cs="等线"/>
          <w:szCs w:val="21"/>
          <w:lang w:eastAsia="ko-KR"/>
        </w:rPr>
        <w:t>75</w:t>
      </w:r>
      <w:r w:rsidRPr="00634198">
        <w:rPr>
          <w:rFonts w:cs="等线"/>
          <w:szCs w:val="21"/>
          <w:lang w:eastAsia="ko-KR"/>
        </w:rPr>
        <w:t xml:space="preserve"> Rx </w:t>
      </w:r>
      <w:r w:rsidRPr="008A0BF8">
        <w:rPr>
          <w:rFonts w:cs="等线" w:hint="eastAsia"/>
          <w:szCs w:val="21"/>
          <w:lang w:eastAsia="ko-KR"/>
        </w:rPr>
        <w:t>b</w:t>
      </w:r>
      <w:r w:rsidRPr="00634198">
        <w:rPr>
          <w:rFonts w:cs="等线"/>
          <w:szCs w:val="21"/>
          <w:lang w:eastAsia="ko-KR"/>
        </w:rPr>
        <w:t>and</w:t>
      </w:r>
      <w:r>
        <w:rPr>
          <w:rFonts w:cs="等线"/>
          <w:szCs w:val="21"/>
          <w:lang w:eastAsia="ko-KR"/>
        </w:rPr>
        <w:t>.</w:t>
      </w:r>
      <w:r w:rsidRPr="00634198">
        <w:rPr>
          <w:rFonts w:cs="等线"/>
          <w:szCs w:val="21"/>
          <w:lang w:eastAsia="ko-KR"/>
        </w:rPr>
        <w:t xml:space="preserve"> </w:t>
      </w:r>
    </w:p>
    <w:p w14:paraId="11DFC7BE" w14:textId="395C39AA" w:rsidR="00126CBF" w:rsidRPr="006C68CC" w:rsidRDefault="00126CBF" w:rsidP="006C68CC">
      <w:pPr>
        <w:pStyle w:val="41"/>
        <w:rPr>
          <w:rFonts w:cs="Arial"/>
          <w:lang w:eastAsia="zh-CN"/>
        </w:rPr>
      </w:pPr>
      <w:bookmarkStart w:id="118" w:name="_Toc175687503"/>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8"/>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21"/>
      </w:pPr>
      <w:bookmarkStart w:id="119" w:name="_Toc175687504"/>
      <w:r>
        <w:t>5.3</w:t>
      </w:r>
      <w:r>
        <w:tab/>
        <w:t>CA_n8-n28-n75</w:t>
      </w:r>
      <w:bookmarkEnd w:id="119"/>
    </w:p>
    <w:p w14:paraId="574D32E9" w14:textId="24766FD9" w:rsidR="009B2EE2" w:rsidRPr="006C68CC" w:rsidRDefault="009B2EE2" w:rsidP="009B2EE2">
      <w:pPr>
        <w:pStyle w:val="31"/>
        <w:rPr>
          <w:rFonts w:cs="Arial"/>
          <w:szCs w:val="28"/>
          <w:lang w:val="en-US" w:eastAsia="zh-CN"/>
        </w:rPr>
      </w:pPr>
      <w:bookmarkStart w:id="120" w:name="_Toc175687505"/>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20"/>
    </w:p>
    <w:p w14:paraId="47A6FDB2" w14:textId="1649DEE5" w:rsidR="009B2EE2" w:rsidRDefault="009B2EE2" w:rsidP="009B2EE2">
      <w:pPr>
        <w:pStyle w:val="41"/>
        <w:rPr>
          <w:rFonts w:cs="Arial"/>
          <w:lang w:eastAsia="zh-CN"/>
        </w:rPr>
      </w:pPr>
      <w:bookmarkStart w:id="121" w:name="_Toc175687506"/>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1"/>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41"/>
        <w:rPr>
          <w:rFonts w:cs="Arial"/>
          <w:lang w:eastAsia="zh-CN"/>
        </w:rPr>
      </w:pPr>
      <w:bookmarkStart w:id="122" w:name="_Toc175687507"/>
      <w:r w:rsidRPr="005D2633">
        <w:rPr>
          <w:rFonts w:cs="Arial"/>
          <w:lang w:eastAsia="zh-CN"/>
        </w:rPr>
        <w:lastRenderedPageBreak/>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2"/>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41"/>
        <w:rPr>
          <w:rFonts w:cs="Arial"/>
          <w:lang w:eastAsia="zh-CN"/>
        </w:rPr>
      </w:pPr>
      <w:bookmarkStart w:id="123" w:name="_Toc175687508"/>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w:t>
      </w:r>
      <w:proofErr w:type="gramStart"/>
      <w:r w:rsidRPr="006C68CC">
        <w:rPr>
          <w:rFonts w:cs="Arial"/>
          <w:vertAlign w:val="subscript"/>
          <w:lang w:eastAsia="zh-CN"/>
        </w:rPr>
        <w:t>,c</w:t>
      </w:r>
      <w:proofErr w:type="gramEnd"/>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3"/>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31"/>
        <w:rPr>
          <w:rFonts w:cs="Arial"/>
          <w:szCs w:val="28"/>
          <w:lang w:val="en-US" w:eastAsia="zh-CN"/>
        </w:rPr>
      </w:pPr>
      <w:bookmarkStart w:id="124" w:name="_Toc175687509"/>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4"/>
    </w:p>
    <w:p w14:paraId="109557F5" w14:textId="0D4EA09B" w:rsidR="009B2EE2" w:rsidRPr="006C68CC" w:rsidRDefault="009B2EE2" w:rsidP="006C68CC">
      <w:pPr>
        <w:pStyle w:val="41"/>
        <w:rPr>
          <w:rFonts w:cs="Arial"/>
          <w:lang w:eastAsia="zh-CN"/>
        </w:rPr>
      </w:pPr>
      <w:bookmarkStart w:id="125" w:name="_Toc175687510"/>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5"/>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51"/>
        <w:overflowPunct w:val="0"/>
        <w:autoSpaceDE w:val="0"/>
        <w:autoSpaceDN w:val="0"/>
        <w:adjustRightInd w:val="0"/>
        <w:textAlignment w:val="baseline"/>
        <w:rPr>
          <w:snapToGrid w:val="0"/>
          <w:lang w:eastAsia="en-GB"/>
        </w:rPr>
      </w:pPr>
      <w:bookmarkStart w:id="126" w:name="_Toc175687511"/>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6"/>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lastRenderedPageBreak/>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2A2B6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2A2B6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8213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8213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proofErr w:type="gramStart"/>
      <w:r w:rsidRPr="000B4D61">
        <w:rPr>
          <w:rFonts w:eastAsia="MS Mincho" w:hint="eastAsia"/>
        </w:rPr>
        <w:t>spectrum.</w:t>
      </w:r>
      <w:proofErr w:type="gramEnd"/>
    </w:p>
    <w:p w14:paraId="48B98528" w14:textId="6CD8940D" w:rsidR="009B2EE2" w:rsidRPr="006C68CC" w:rsidRDefault="009B2EE2" w:rsidP="006C68CC">
      <w:pPr>
        <w:pStyle w:val="41"/>
        <w:rPr>
          <w:rFonts w:cs="Arial"/>
          <w:lang w:eastAsia="zh-CN"/>
        </w:rPr>
      </w:pPr>
      <w:bookmarkStart w:id="127" w:name="_Toc175687512"/>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7"/>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21"/>
      </w:pPr>
      <w:bookmarkStart w:id="128" w:name="_Toc175687513"/>
      <w:r>
        <w:t>5.4</w:t>
      </w:r>
      <w:r>
        <w:tab/>
        <w:t>CA_n20-n28-n75</w:t>
      </w:r>
      <w:bookmarkEnd w:id="128"/>
    </w:p>
    <w:p w14:paraId="09957398" w14:textId="61722406" w:rsidR="008645DB" w:rsidRPr="006C68CC" w:rsidRDefault="008645DB" w:rsidP="008645DB">
      <w:pPr>
        <w:pStyle w:val="31"/>
        <w:rPr>
          <w:rFonts w:cs="Arial"/>
          <w:szCs w:val="28"/>
          <w:lang w:val="en-US" w:eastAsia="zh-CN"/>
        </w:rPr>
      </w:pPr>
      <w:bookmarkStart w:id="129" w:name="_Toc175687514"/>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9"/>
    </w:p>
    <w:p w14:paraId="458031F6" w14:textId="1F8D3529" w:rsidR="008645DB" w:rsidRPr="008645DB" w:rsidRDefault="008645DB" w:rsidP="008645DB">
      <w:pPr>
        <w:pStyle w:val="41"/>
      </w:pPr>
      <w:bookmarkStart w:id="130" w:name="_Toc175687515"/>
      <w:r>
        <w:t>5.4.1.1</w:t>
      </w:r>
      <w:r>
        <w:tab/>
      </w:r>
      <w:r w:rsidRPr="008645DB">
        <w:t>Operating bands for CA</w:t>
      </w:r>
      <w:bookmarkEnd w:id="130"/>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41"/>
      </w:pPr>
      <w:bookmarkStart w:id="131" w:name="_Toc175687516"/>
      <w:r w:rsidRPr="008645DB">
        <w:lastRenderedPageBreak/>
        <w:t>5.</w:t>
      </w:r>
      <w:r>
        <w:t>4</w:t>
      </w:r>
      <w:r w:rsidRPr="008645DB">
        <w:t>.1.2</w:t>
      </w:r>
      <w:r w:rsidRPr="008645DB">
        <w:tab/>
        <w:t>Channel bandwidths per operating band for CA</w:t>
      </w:r>
      <w:bookmarkEnd w:id="131"/>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41"/>
      </w:pPr>
      <w:bookmarkStart w:id="132" w:name="_Toc175687517"/>
      <w:r w:rsidRPr="008645DB">
        <w:t>5.</w:t>
      </w:r>
      <w:r>
        <w:t>4</w:t>
      </w:r>
      <w:r w:rsidRPr="008645DB">
        <w:t>.1.3</w:t>
      </w:r>
      <w:r w:rsidRPr="008645DB">
        <w:tab/>
        <w:t>∆T</w:t>
      </w:r>
      <w:r w:rsidRPr="008645DB">
        <w:rPr>
          <w:vertAlign w:val="subscript"/>
        </w:rPr>
        <w:t>IB</w:t>
      </w:r>
      <w:proofErr w:type="gramStart"/>
      <w:r w:rsidRPr="008645DB">
        <w:rPr>
          <w:rFonts w:hint="eastAsia"/>
          <w:vertAlign w:val="subscript"/>
        </w:rPr>
        <w:t>,c</w:t>
      </w:r>
      <w:proofErr w:type="gramEnd"/>
      <w:r w:rsidRPr="008645DB">
        <w:t xml:space="preserve"> and ∆R</w:t>
      </w:r>
      <w:r w:rsidRPr="008645DB">
        <w:rPr>
          <w:vertAlign w:val="subscript"/>
        </w:rPr>
        <w:t>IB</w:t>
      </w:r>
      <w:r w:rsidRPr="008645DB">
        <w:rPr>
          <w:rFonts w:hint="eastAsia"/>
          <w:vertAlign w:val="subscript"/>
        </w:rPr>
        <w:t>,c</w:t>
      </w:r>
      <w:r w:rsidRPr="008645DB">
        <w:t xml:space="preserve"> values</w:t>
      </w:r>
      <w:bookmarkEnd w:id="132"/>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31"/>
        <w:rPr>
          <w:rFonts w:cs="Arial"/>
          <w:szCs w:val="28"/>
          <w:lang w:val="en-US" w:eastAsia="zh-CN"/>
        </w:rPr>
      </w:pPr>
      <w:bookmarkStart w:id="133" w:name="_Toc175687518"/>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3"/>
    </w:p>
    <w:p w14:paraId="72BAB386" w14:textId="053112D7" w:rsidR="008645DB" w:rsidRPr="006C68CC" w:rsidRDefault="008645DB" w:rsidP="006C68CC">
      <w:pPr>
        <w:pStyle w:val="41"/>
      </w:pPr>
      <w:bookmarkStart w:id="134" w:name="_Toc175687519"/>
      <w:r w:rsidRPr="006C68CC">
        <w:t>5.</w:t>
      </w:r>
      <w:r>
        <w:t>4</w:t>
      </w:r>
      <w:r w:rsidRPr="006C68CC">
        <w:t>.2.1</w:t>
      </w:r>
      <w:r w:rsidRPr="006C68CC">
        <w:tab/>
        <w:t>UE co-existence studies</w:t>
      </w:r>
      <w:bookmarkEnd w:id="134"/>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51"/>
        <w:overflowPunct w:val="0"/>
        <w:autoSpaceDE w:val="0"/>
        <w:autoSpaceDN w:val="0"/>
        <w:adjustRightInd w:val="0"/>
        <w:textAlignment w:val="baseline"/>
        <w:rPr>
          <w:snapToGrid w:val="0"/>
          <w:lang w:eastAsia="en-GB"/>
        </w:rPr>
      </w:pPr>
      <w:bookmarkStart w:id="135" w:name="_Toc175687520"/>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5"/>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lastRenderedPageBreak/>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905A9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905A97">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E335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E335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41"/>
      </w:pPr>
      <w:bookmarkStart w:id="136" w:name="_Toc175687521"/>
      <w:r w:rsidRPr="006C68CC">
        <w:t>5.</w:t>
      </w:r>
      <w:r>
        <w:t>4</w:t>
      </w:r>
      <w:r w:rsidRPr="006C68CC">
        <w:t>.2.2</w:t>
      </w:r>
      <w:r w:rsidRPr="006C68CC">
        <w:tab/>
        <w:t>REFSENS requirements</w:t>
      </w:r>
      <w:bookmarkEnd w:id="136"/>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21"/>
      </w:pPr>
      <w:bookmarkStart w:id="137" w:name="_Toc175687522"/>
      <w:r>
        <w:t>5.5</w:t>
      </w:r>
      <w:r>
        <w:tab/>
        <w:t>CA_n3-n7-n75</w:t>
      </w:r>
      <w:bookmarkEnd w:id="137"/>
    </w:p>
    <w:p w14:paraId="21D23486" w14:textId="707C4C99" w:rsidR="00705F82" w:rsidRPr="006C68CC" w:rsidRDefault="00705F82" w:rsidP="00705F82">
      <w:pPr>
        <w:pStyle w:val="31"/>
        <w:rPr>
          <w:rFonts w:cs="Arial"/>
          <w:szCs w:val="28"/>
          <w:lang w:val="en-US" w:eastAsia="zh-CN"/>
        </w:rPr>
      </w:pPr>
      <w:bookmarkStart w:id="138" w:name="_Toc175687523"/>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8"/>
    </w:p>
    <w:p w14:paraId="1835BEF7" w14:textId="46C9974A" w:rsidR="00705F82" w:rsidRPr="00705F82" w:rsidRDefault="00705F82" w:rsidP="00705F82">
      <w:pPr>
        <w:pStyle w:val="41"/>
      </w:pPr>
      <w:bookmarkStart w:id="139" w:name="_Toc175687524"/>
      <w:r>
        <w:t>5.5.1.1</w:t>
      </w:r>
      <w:r>
        <w:tab/>
      </w:r>
      <w:r w:rsidRPr="00705F82">
        <w:t>Operating bands for CA</w:t>
      </w:r>
      <w:bookmarkEnd w:id="139"/>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41"/>
      </w:pPr>
      <w:bookmarkStart w:id="140" w:name="_Toc175687525"/>
      <w:r>
        <w:lastRenderedPageBreak/>
        <w:t>5.5</w:t>
      </w:r>
      <w:r w:rsidRPr="00705F82">
        <w:t>.1.2</w:t>
      </w:r>
      <w:r w:rsidRPr="00705F82">
        <w:tab/>
        <w:t>Channel bandwidths per operating band for CA</w:t>
      </w:r>
      <w:bookmarkEnd w:id="140"/>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等线"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41"/>
        <w:rPr>
          <w:rFonts w:cs="Arial"/>
          <w:szCs w:val="22"/>
        </w:rPr>
      </w:pPr>
      <w:bookmarkStart w:id="141" w:name="_Toc175687526"/>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proofErr w:type="gramStart"/>
      <w:r>
        <w:rPr>
          <w:rFonts w:cs="Arial" w:hint="eastAsia"/>
          <w:szCs w:val="22"/>
          <w:vertAlign w:val="subscript"/>
        </w:rPr>
        <w:t>,c</w:t>
      </w:r>
      <w:proofErr w:type="gramEnd"/>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1"/>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31"/>
        <w:rPr>
          <w:rFonts w:cs="Arial"/>
          <w:szCs w:val="28"/>
          <w:lang w:val="en-US" w:eastAsia="zh-CN"/>
        </w:rPr>
      </w:pPr>
      <w:bookmarkStart w:id="142" w:name="_Toc175687527"/>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2"/>
    </w:p>
    <w:p w14:paraId="7A56137A" w14:textId="4A739E3F" w:rsidR="00705F82" w:rsidRPr="006C68CC" w:rsidRDefault="00705F82" w:rsidP="006C68CC">
      <w:pPr>
        <w:pStyle w:val="41"/>
      </w:pPr>
      <w:bookmarkStart w:id="143" w:name="_Toc175687528"/>
      <w:r w:rsidRPr="00705F82">
        <w:t>5.</w:t>
      </w:r>
      <w:r>
        <w:t>5</w:t>
      </w:r>
      <w:r w:rsidRPr="006C68CC">
        <w:t>.2.1</w:t>
      </w:r>
      <w:r w:rsidRPr="006C68CC">
        <w:tab/>
        <w:t>UE co-existence studies</w:t>
      </w:r>
      <w:bookmarkEnd w:id="143"/>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51"/>
        <w:overflowPunct w:val="0"/>
        <w:autoSpaceDE w:val="0"/>
        <w:autoSpaceDN w:val="0"/>
        <w:adjustRightInd w:val="0"/>
        <w:textAlignment w:val="baseline"/>
        <w:rPr>
          <w:snapToGrid w:val="0"/>
          <w:lang w:eastAsia="en-GB"/>
        </w:rPr>
      </w:pPr>
      <w:bookmarkStart w:id="144" w:name="_Toc175687529"/>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4"/>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lastRenderedPageBreak/>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29599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295991">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1A5C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1A5C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等线" w:hint="eastAsia"/>
          <w:szCs w:val="21"/>
          <w:lang w:eastAsia="ko-KR"/>
        </w:rPr>
        <w:t>may</w:t>
      </w:r>
      <w:r w:rsidRPr="00634198">
        <w:rPr>
          <w:rFonts w:cs="等线"/>
          <w:szCs w:val="21"/>
          <w:lang w:eastAsia="ko-KR"/>
        </w:rPr>
        <w:t xml:space="preserve">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51BF4160" w14:textId="443A878E" w:rsidR="00705F82" w:rsidRPr="006C68CC" w:rsidRDefault="00705F82" w:rsidP="006C68CC">
      <w:pPr>
        <w:pStyle w:val="41"/>
      </w:pPr>
      <w:bookmarkStart w:id="145" w:name="_Toc175687530"/>
      <w:r w:rsidRPr="00705F82">
        <w:t>5.</w:t>
      </w:r>
      <w:r>
        <w:t>5</w:t>
      </w:r>
      <w:r w:rsidRPr="006C68CC">
        <w:t>.2.2</w:t>
      </w:r>
      <w:r w:rsidRPr="006C68CC">
        <w:tab/>
        <w:t>REFSENS requirements</w:t>
      </w:r>
      <w:bookmarkEnd w:id="145"/>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lastRenderedPageBreak/>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21"/>
      </w:pPr>
      <w:bookmarkStart w:id="146" w:name="_Toc175687531"/>
      <w:r>
        <w:t>5.6</w:t>
      </w:r>
      <w:r>
        <w:tab/>
        <w:t>CA_n3-n75-n78</w:t>
      </w:r>
      <w:bookmarkEnd w:id="146"/>
    </w:p>
    <w:p w14:paraId="2CF9EC22" w14:textId="21FF71B3" w:rsidR="008E08D9" w:rsidRPr="006C68CC" w:rsidRDefault="008E08D9" w:rsidP="008E08D9">
      <w:pPr>
        <w:pStyle w:val="31"/>
        <w:rPr>
          <w:rFonts w:cs="Arial"/>
          <w:szCs w:val="28"/>
          <w:lang w:val="en-US" w:eastAsia="zh-CN"/>
        </w:rPr>
      </w:pPr>
      <w:bookmarkStart w:id="147" w:name="_Toc175687532"/>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7"/>
    </w:p>
    <w:p w14:paraId="0AE4A295" w14:textId="72C32F54" w:rsidR="008E08D9" w:rsidRDefault="008E08D9" w:rsidP="008E08D9">
      <w:pPr>
        <w:pStyle w:val="41"/>
        <w:rPr>
          <w:rFonts w:cs="Arial"/>
          <w:lang w:eastAsia="zh-CN"/>
        </w:rPr>
      </w:pPr>
      <w:bookmarkStart w:id="148" w:name="_Toc175687533"/>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8"/>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41"/>
        <w:rPr>
          <w:rFonts w:cs="Arial"/>
          <w:lang w:eastAsia="zh-CN"/>
        </w:rPr>
      </w:pPr>
      <w:bookmarkStart w:id="149" w:name="_Toc175687534"/>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9"/>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等线"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41"/>
        <w:rPr>
          <w:rFonts w:cs="Arial"/>
          <w:lang w:eastAsia="zh-CN"/>
        </w:rPr>
      </w:pPr>
      <w:bookmarkStart w:id="150" w:name="_Toc175687535"/>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w:t>
      </w:r>
      <w:proofErr w:type="gramStart"/>
      <w:r w:rsidRPr="006C68CC">
        <w:rPr>
          <w:rFonts w:cs="Arial"/>
          <w:vertAlign w:val="subscript"/>
          <w:lang w:eastAsia="zh-CN"/>
        </w:rPr>
        <w:t>,c</w:t>
      </w:r>
      <w:proofErr w:type="gramEnd"/>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50"/>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31"/>
        <w:rPr>
          <w:rFonts w:cs="Arial"/>
          <w:szCs w:val="28"/>
          <w:lang w:val="en-US" w:eastAsia="zh-CN"/>
        </w:rPr>
      </w:pPr>
      <w:bookmarkStart w:id="151" w:name="_Toc175687536"/>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1"/>
    </w:p>
    <w:p w14:paraId="1B3C9208" w14:textId="7B8C4FFD" w:rsidR="008E08D9" w:rsidRPr="006C68CC" w:rsidRDefault="008E08D9" w:rsidP="006C68CC">
      <w:pPr>
        <w:pStyle w:val="41"/>
        <w:rPr>
          <w:rFonts w:cs="Arial"/>
          <w:lang w:eastAsia="zh-CN"/>
        </w:rPr>
      </w:pPr>
      <w:bookmarkStart w:id="152" w:name="_Toc175687537"/>
      <w:r w:rsidRPr="008E08D9">
        <w:rPr>
          <w:rFonts w:cs="Arial"/>
          <w:lang w:eastAsia="zh-CN"/>
        </w:rPr>
        <w:t>5.6</w:t>
      </w:r>
      <w:r w:rsidRPr="006C68CC">
        <w:rPr>
          <w:rFonts w:cs="Arial"/>
          <w:lang w:eastAsia="zh-CN"/>
        </w:rPr>
        <w:t>.2.1</w:t>
      </w:r>
      <w:r w:rsidRPr="006C68CC">
        <w:rPr>
          <w:rFonts w:cs="Arial"/>
          <w:lang w:eastAsia="zh-CN"/>
        </w:rPr>
        <w:tab/>
        <w:t>UE co-existence studies</w:t>
      </w:r>
      <w:bookmarkEnd w:id="152"/>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51"/>
        <w:overflowPunct w:val="0"/>
        <w:autoSpaceDE w:val="0"/>
        <w:autoSpaceDN w:val="0"/>
        <w:adjustRightInd w:val="0"/>
        <w:textAlignment w:val="baseline"/>
        <w:rPr>
          <w:snapToGrid w:val="0"/>
          <w:lang w:eastAsia="en-GB"/>
        </w:rPr>
      </w:pPr>
      <w:bookmarkStart w:id="153" w:name="_Toc175687538"/>
      <w:r w:rsidRPr="00242348">
        <w:rPr>
          <w:rFonts w:hint="eastAsia"/>
          <w:snapToGrid w:val="0"/>
          <w:lang w:eastAsia="en-GB"/>
        </w:rPr>
        <w:lastRenderedPageBreak/>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3"/>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AD166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AD166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78503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78503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w:t>
      </w:r>
      <w:r>
        <w:rPr>
          <w:rFonts w:cs="等线"/>
          <w:szCs w:val="21"/>
          <w:lang w:eastAsia="ko-KR"/>
        </w:rPr>
        <w:t>and 5</w:t>
      </w:r>
      <w:r w:rsidRPr="00A06918">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41"/>
        <w:rPr>
          <w:rFonts w:cs="Arial"/>
          <w:lang w:eastAsia="zh-CN"/>
        </w:rPr>
      </w:pPr>
      <w:bookmarkStart w:id="154" w:name="_Toc175687539"/>
      <w:r w:rsidRPr="008E08D9">
        <w:rPr>
          <w:rFonts w:cs="Arial"/>
          <w:lang w:eastAsia="zh-CN"/>
        </w:rPr>
        <w:t>5.6</w:t>
      </w:r>
      <w:r w:rsidRPr="006C68CC">
        <w:rPr>
          <w:rFonts w:cs="Arial"/>
          <w:lang w:eastAsia="zh-CN"/>
        </w:rPr>
        <w:t>.2.2</w:t>
      </w:r>
      <w:r w:rsidRPr="006C68CC">
        <w:rPr>
          <w:rFonts w:cs="Arial"/>
          <w:lang w:eastAsia="zh-CN"/>
        </w:rPr>
        <w:tab/>
        <w:t>REFSENS requirements</w:t>
      </w:r>
      <w:bookmarkEnd w:id="154"/>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lastRenderedPageBreak/>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ac"/>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21"/>
      </w:pPr>
      <w:bookmarkStart w:id="155" w:name="_Toc175687540"/>
      <w:r>
        <w:t>5.7</w:t>
      </w:r>
      <w:r>
        <w:tab/>
        <w:t>CA_n7-n75-n78</w:t>
      </w:r>
      <w:bookmarkEnd w:id="155"/>
    </w:p>
    <w:p w14:paraId="580B2E40" w14:textId="78A47956" w:rsidR="007A1B18" w:rsidRPr="006C68CC" w:rsidRDefault="007A1B18" w:rsidP="007A1B18">
      <w:pPr>
        <w:pStyle w:val="31"/>
        <w:rPr>
          <w:rFonts w:cs="Arial"/>
          <w:szCs w:val="28"/>
          <w:lang w:val="en-US" w:eastAsia="zh-CN"/>
        </w:rPr>
      </w:pPr>
      <w:bookmarkStart w:id="156" w:name="_Toc175687541"/>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6"/>
    </w:p>
    <w:p w14:paraId="3FFA3EC4" w14:textId="35C120FE" w:rsidR="007A1B18" w:rsidRPr="007A1B18" w:rsidRDefault="007A1B18" w:rsidP="007A1B18">
      <w:pPr>
        <w:pStyle w:val="41"/>
      </w:pPr>
      <w:bookmarkStart w:id="157" w:name="_Toc175687542"/>
      <w:r>
        <w:t>5.7.1.1</w:t>
      </w:r>
      <w:r>
        <w:tab/>
      </w:r>
      <w:r w:rsidRPr="007A1B18">
        <w:t>Operating bands for CA</w:t>
      </w:r>
      <w:bookmarkEnd w:id="157"/>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41"/>
      </w:pPr>
      <w:bookmarkStart w:id="158" w:name="_Toc175687543"/>
      <w:r w:rsidRPr="007A1B18">
        <w:t>5.</w:t>
      </w:r>
      <w:r>
        <w:t>7</w:t>
      </w:r>
      <w:r w:rsidRPr="007A1B18">
        <w:t>.1.2</w:t>
      </w:r>
      <w:r w:rsidRPr="007A1B18">
        <w:tab/>
        <w:t>Channel bandwidths per operating band for CA</w:t>
      </w:r>
      <w:bookmarkEnd w:id="158"/>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41"/>
      </w:pPr>
      <w:bookmarkStart w:id="159" w:name="_Toc175687544"/>
      <w:r w:rsidRPr="007A1B18">
        <w:lastRenderedPageBreak/>
        <w:t>5.</w:t>
      </w:r>
      <w:r>
        <w:t>7</w:t>
      </w:r>
      <w:r w:rsidRPr="007A1B18">
        <w:t>.1.3</w:t>
      </w:r>
      <w:r w:rsidRPr="007A1B18">
        <w:tab/>
        <w:t>∆T</w:t>
      </w:r>
      <w:r w:rsidRPr="007A1B18">
        <w:rPr>
          <w:vertAlign w:val="subscript"/>
        </w:rPr>
        <w:t>IB</w:t>
      </w:r>
      <w:proofErr w:type="gramStart"/>
      <w:r w:rsidRPr="007A1B18">
        <w:rPr>
          <w:rFonts w:hint="eastAsia"/>
          <w:vertAlign w:val="subscript"/>
        </w:rPr>
        <w:t>,c</w:t>
      </w:r>
      <w:proofErr w:type="gramEnd"/>
      <w:r w:rsidRPr="007A1B18">
        <w:t xml:space="preserve"> and ∆R</w:t>
      </w:r>
      <w:r w:rsidRPr="007A1B18">
        <w:rPr>
          <w:vertAlign w:val="subscript"/>
        </w:rPr>
        <w:t>IB</w:t>
      </w:r>
      <w:r w:rsidRPr="007A1B18">
        <w:rPr>
          <w:rFonts w:hint="eastAsia"/>
          <w:vertAlign w:val="subscript"/>
        </w:rPr>
        <w:t>,c</w:t>
      </w:r>
      <w:r w:rsidRPr="007A1B18">
        <w:t xml:space="preserve"> values</w:t>
      </w:r>
      <w:bookmarkEnd w:id="159"/>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31"/>
        <w:rPr>
          <w:rFonts w:cs="Arial"/>
          <w:szCs w:val="28"/>
          <w:lang w:val="en-US" w:eastAsia="zh-CN"/>
        </w:rPr>
      </w:pPr>
      <w:bookmarkStart w:id="160" w:name="_Toc175687545"/>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60"/>
    </w:p>
    <w:p w14:paraId="6D89AB04" w14:textId="4D6CE0E7" w:rsidR="007A1B18" w:rsidRPr="006C68CC" w:rsidRDefault="007A1B18" w:rsidP="006C68CC">
      <w:pPr>
        <w:pStyle w:val="41"/>
      </w:pPr>
      <w:bookmarkStart w:id="161" w:name="_Toc175687546"/>
      <w:r w:rsidRPr="006C68CC">
        <w:t>5.</w:t>
      </w:r>
      <w:r>
        <w:t>7</w:t>
      </w:r>
      <w:r w:rsidRPr="006C68CC">
        <w:t>.2.1</w:t>
      </w:r>
      <w:r w:rsidRPr="006C68CC">
        <w:tab/>
        <w:t>UE co-existence studies</w:t>
      </w:r>
      <w:bookmarkEnd w:id="161"/>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51"/>
        <w:overflowPunct w:val="0"/>
        <w:autoSpaceDE w:val="0"/>
        <w:autoSpaceDN w:val="0"/>
        <w:adjustRightInd w:val="0"/>
        <w:textAlignment w:val="baseline"/>
        <w:rPr>
          <w:snapToGrid w:val="0"/>
          <w:lang w:eastAsia="en-GB"/>
        </w:rPr>
      </w:pPr>
      <w:bookmarkStart w:id="162" w:name="_Toc175687547"/>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2"/>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DE3C8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DE3C8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2877F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2877F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等线"/>
          <w:szCs w:val="21"/>
          <w:lang w:eastAsia="ko-KR"/>
        </w:rPr>
        <w:t>3</w:t>
      </w:r>
      <w:r>
        <w:rPr>
          <w:rFonts w:cs="等线"/>
          <w:szCs w:val="21"/>
          <w:vertAlign w:val="superscript"/>
          <w:lang w:eastAsia="ko-KR"/>
        </w:rPr>
        <w:t>rd</w:t>
      </w:r>
      <w:r>
        <w:rPr>
          <w:rFonts w:cs="等线"/>
          <w:szCs w:val="21"/>
          <w:lang w:eastAsia="ko-KR"/>
        </w:rPr>
        <w:t xml:space="preserve"> and 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41"/>
      </w:pPr>
      <w:bookmarkStart w:id="163" w:name="_Toc175687548"/>
      <w:r w:rsidRPr="006C68CC">
        <w:t>5.</w:t>
      </w:r>
      <w:r>
        <w:t>7</w:t>
      </w:r>
      <w:r w:rsidRPr="006C68CC">
        <w:t>.2.2</w:t>
      </w:r>
      <w:r w:rsidRPr="006C68CC">
        <w:tab/>
        <w:t>REFSENS requirements</w:t>
      </w:r>
      <w:bookmarkEnd w:id="163"/>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lastRenderedPageBreak/>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ac"/>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等线"/>
                <w:lang w:eastAsia="zh-CN"/>
              </w:rPr>
            </w:pPr>
            <w:r w:rsidRPr="00794D7C">
              <w:rPr>
                <w:rFonts w:eastAsia="等线" w:hint="eastAsia"/>
                <w:lang w:eastAsia="zh-CN"/>
              </w:rPr>
              <w:t>1</w:t>
            </w:r>
            <w:r w:rsidRPr="00794D7C">
              <w:rPr>
                <w:rFonts w:eastAsia="等线"/>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21"/>
      </w:pPr>
      <w:bookmarkStart w:id="164" w:name="_Toc175687549"/>
      <w:r>
        <w:t>5.8</w:t>
      </w:r>
      <w:r>
        <w:tab/>
        <w:t>CA_n1-n7-n75</w:t>
      </w:r>
      <w:bookmarkEnd w:id="164"/>
    </w:p>
    <w:p w14:paraId="39C7C9AD" w14:textId="09CF37A8" w:rsidR="00F8318B" w:rsidRPr="006C68CC" w:rsidRDefault="00F8318B" w:rsidP="00F8318B">
      <w:pPr>
        <w:pStyle w:val="31"/>
        <w:rPr>
          <w:rFonts w:cs="Arial"/>
          <w:szCs w:val="28"/>
          <w:lang w:val="en-US" w:eastAsia="zh-CN"/>
        </w:rPr>
      </w:pPr>
      <w:bookmarkStart w:id="165" w:name="_Toc175687550"/>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5"/>
    </w:p>
    <w:p w14:paraId="4090C5FE" w14:textId="52471B2E" w:rsidR="00F8318B" w:rsidRPr="00F8318B" w:rsidRDefault="00F8318B" w:rsidP="00F8318B">
      <w:pPr>
        <w:pStyle w:val="41"/>
      </w:pPr>
      <w:bookmarkStart w:id="166" w:name="_Toc175687551"/>
      <w:r>
        <w:t>5.81.1</w:t>
      </w:r>
      <w:r>
        <w:tab/>
      </w:r>
      <w:r w:rsidRPr="00F8318B">
        <w:t>Operating bands for CA</w:t>
      </w:r>
      <w:bookmarkEnd w:id="166"/>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41"/>
      </w:pPr>
      <w:bookmarkStart w:id="167" w:name="_Toc175687552"/>
      <w:r w:rsidRPr="00F8318B">
        <w:lastRenderedPageBreak/>
        <w:t>5.</w:t>
      </w:r>
      <w:r>
        <w:t>8</w:t>
      </w:r>
      <w:r w:rsidRPr="00F8318B">
        <w:t>.1.2</w:t>
      </w:r>
      <w:r w:rsidRPr="00F8318B">
        <w:tab/>
        <w:t>Channel bandwidths per operating band for CA</w:t>
      </w:r>
      <w:bookmarkEnd w:id="167"/>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等线"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41"/>
      </w:pPr>
      <w:bookmarkStart w:id="168" w:name="_Toc175687553"/>
      <w:r w:rsidRPr="00F8318B">
        <w:t>5.</w:t>
      </w:r>
      <w:r>
        <w:t>8</w:t>
      </w:r>
      <w:r w:rsidRPr="00F8318B">
        <w:t>.1.3</w:t>
      </w:r>
      <w:r w:rsidRPr="00F8318B">
        <w:tab/>
        <w:t>∆T</w:t>
      </w:r>
      <w:r w:rsidRPr="00F8318B">
        <w:rPr>
          <w:vertAlign w:val="subscript"/>
        </w:rPr>
        <w:t>IB</w:t>
      </w:r>
      <w:proofErr w:type="gramStart"/>
      <w:r w:rsidRPr="00F8318B">
        <w:rPr>
          <w:rFonts w:hint="eastAsia"/>
          <w:vertAlign w:val="subscript"/>
        </w:rPr>
        <w:t>,c</w:t>
      </w:r>
      <w:proofErr w:type="gramEnd"/>
      <w:r w:rsidRPr="00F8318B">
        <w:t xml:space="preserve"> and ∆R</w:t>
      </w:r>
      <w:r w:rsidRPr="00F8318B">
        <w:rPr>
          <w:vertAlign w:val="subscript"/>
        </w:rPr>
        <w:t>IB</w:t>
      </w:r>
      <w:r w:rsidRPr="00F8318B">
        <w:rPr>
          <w:rFonts w:hint="eastAsia"/>
          <w:vertAlign w:val="subscript"/>
        </w:rPr>
        <w:t>,c</w:t>
      </w:r>
      <w:r w:rsidRPr="00F8318B">
        <w:t xml:space="preserve"> values</w:t>
      </w:r>
      <w:bookmarkEnd w:id="168"/>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31"/>
        <w:rPr>
          <w:rFonts w:cs="Arial"/>
          <w:szCs w:val="28"/>
          <w:lang w:val="en-US" w:eastAsia="zh-CN"/>
        </w:rPr>
      </w:pPr>
      <w:bookmarkStart w:id="169" w:name="_Toc175687554"/>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9"/>
    </w:p>
    <w:p w14:paraId="60D568BF" w14:textId="6C5784C0" w:rsidR="00F8318B" w:rsidRPr="006C68CC" w:rsidRDefault="00F8318B" w:rsidP="006C68CC">
      <w:pPr>
        <w:pStyle w:val="41"/>
      </w:pPr>
      <w:bookmarkStart w:id="170" w:name="_Toc175687555"/>
      <w:r w:rsidRPr="006C68CC">
        <w:t>5.</w:t>
      </w:r>
      <w:r>
        <w:t>8</w:t>
      </w:r>
      <w:r w:rsidRPr="006C68CC">
        <w:t>.2.1</w:t>
      </w:r>
      <w:r w:rsidRPr="006C68CC">
        <w:tab/>
        <w:t>UE co-existence studies</w:t>
      </w:r>
      <w:bookmarkEnd w:id="170"/>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51"/>
        <w:overflowPunct w:val="0"/>
        <w:autoSpaceDE w:val="0"/>
        <w:autoSpaceDN w:val="0"/>
        <w:adjustRightInd w:val="0"/>
        <w:textAlignment w:val="baseline"/>
        <w:rPr>
          <w:snapToGrid w:val="0"/>
          <w:lang w:eastAsia="en-GB"/>
        </w:rPr>
      </w:pPr>
      <w:bookmarkStart w:id="171" w:name="_Toc175687556"/>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1"/>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lastRenderedPageBreak/>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68207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68207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6B6A1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6B6A1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等线"/>
          <w:szCs w:val="21"/>
          <w:lang w:eastAsia="ko-KR"/>
        </w:rPr>
        <w:t>3</w:t>
      </w:r>
      <w:r w:rsidRPr="008A2230">
        <w:rPr>
          <w:rFonts w:ascii="等线" w:eastAsia="等线" w:hAnsi="等线" w:cs="等线" w:hint="eastAsia"/>
          <w:szCs w:val="21"/>
          <w:vertAlign w:val="superscript"/>
          <w:lang w:eastAsia="zh-CN"/>
        </w:rPr>
        <w:t>rd</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14875A86" w14:textId="67B10265" w:rsidR="00F8318B" w:rsidRPr="006C68CC" w:rsidRDefault="00F8318B" w:rsidP="006C68CC">
      <w:pPr>
        <w:pStyle w:val="41"/>
      </w:pPr>
      <w:bookmarkStart w:id="172" w:name="_Toc175687557"/>
      <w:r w:rsidRPr="006C68CC">
        <w:t>5.</w:t>
      </w:r>
      <w:r>
        <w:t>8</w:t>
      </w:r>
      <w:r w:rsidRPr="006C68CC">
        <w:t>.2.2</w:t>
      </w:r>
      <w:r w:rsidRPr="006C68CC">
        <w:tab/>
        <w:t>REFSENS requirements</w:t>
      </w:r>
      <w:bookmarkEnd w:id="172"/>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宋体"/>
                <w:color w:val="000000"/>
                <w:lang w:eastAsia="zh-CN"/>
              </w:rPr>
            </w:pPr>
            <w:r>
              <w:rPr>
                <w:rFonts w:eastAsia="宋体"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宋体"/>
                <w:color w:val="000000"/>
                <w:lang w:eastAsia="zh-CN"/>
              </w:rPr>
            </w:pPr>
            <w:r w:rsidRPr="00041429">
              <w:rPr>
                <w:color w:val="000000"/>
              </w:rPr>
              <w:t>-</w:t>
            </w:r>
            <w:r>
              <w:rPr>
                <w:rFonts w:eastAsia="宋体"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宋体"/>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宋体"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宋体"/>
                <w:color w:val="000000"/>
                <w:lang w:eastAsia="zh-CN"/>
              </w:rPr>
            </w:pPr>
            <w:r>
              <w:rPr>
                <w:rFonts w:eastAsia="宋体"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宋体" w:hAnsi="Calibri"/>
                <w:color w:val="000000"/>
                <w:lang w:val="en-US" w:eastAsia="zh-CN"/>
              </w:rPr>
            </w:pPr>
            <w:r w:rsidRPr="00B479E7">
              <w:rPr>
                <w:rFonts w:eastAsia="宋体"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宋体"/>
                <w:color w:val="000000"/>
                <w:lang w:eastAsia="zh-CN"/>
              </w:rPr>
            </w:pPr>
            <w:r>
              <w:rPr>
                <w:rFonts w:eastAsia="宋体" w:hint="eastAsia"/>
                <w:color w:val="000000"/>
                <w:lang w:eastAsia="zh-CN"/>
              </w:rPr>
              <w:t>50</w:t>
            </w:r>
          </w:p>
        </w:tc>
      </w:tr>
    </w:tbl>
    <w:p w14:paraId="64C65A10" w14:textId="77777777" w:rsidR="00F8318B" w:rsidRPr="00F70149" w:rsidRDefault="00F8318B" w:rsidP="00F8318B">
      <w:pPr>
        <w:pStyle w:val="ac"/>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lastRenderedPageBreak/>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21"/>
      </w:pPr>
      <w:bookmarkStart w:id="173" w:name="_Toc175687558"/>
      <w:r>
        <w:t>5.9</w:t>
      </w:r>
      <w:r>
        <w:tab/>
        <w:t>CA_n1-n3-n7</w:t>
      </w:r>
      <w:bookmarkEnd w:id="173"/>
    </w:p>
    <w:p w14:paraId="73D2F614" w14:textId="1E2BE9D7" w:rsidR="00A15080" w:rsidRPr="006C68CC" w:rsidRDefault="00A15080" w:rsidP="00A15080">
      <w:pPr>
        <w:pStyle w:val="31"/>
        <w:rPr>
          <w:rFonts w:cs="Arial"/>
          <w:szCs w:val="28"/>
          <w:lang w:val="en-US" w:eastAsia="zh-CN"/>
        </w:rPr>
      </w:pPr>
      <w:bookmarkStart w:id="174" w:name="_Toc175687559"/>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4"/>
    </w:p>
    <w:p w14:paraId="7F374DE1" w14:textId="1CD49C41" w:rsidR="00A15080" w:rsidRPr="00A15080" w:rsidRDefault="00A15080" w:rsidP="00A15080">
      <w:pPr>
        <w:pStyle w:val="41"/>
      </w:pPr>
      <w:bookmarkStart w:id="175" w:name="_Toc175687560"/>
      <w:r>
        <w:t>5.9.1.1</w:t>
      </w:r>
      <w:r>
        <w:tab/>
      </w:r>
      <w:r w:rsidRPr="00A15080">
        <w:t>Operating bands for CA</w:t>
      </w:r>
      <w:bookmarkEnd w:id="175"/>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41"/>
      </w:pPr>
      <w:bookmarkStart w:id="176" w:name="_Toc175687561"/>
      <w:r w:rsidRPr="00A15080">
        <w:t>5.</w:t>
      </w:r>
      <w:r>
        <w:t>9</w:t>
      </w:r>
      <w:r w:rsidRPr="00A15080">
        <w:t>.1.2</w:t>
      </w:r>
      <w:r w:rsidRPr="00A15080">
        <w:tab/>
        <w:t>Channel bandwidths per operating band for CA</w:t>
      </w:r>
      <w:bookmarkEnd w:id="176"/>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等线"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41"/>
      </w:pPr>
      <w:bookmarkStart w:id="177" w:name="_Toc175687562"/>
      <w:r w:rsidRPr="00A15080">
        <w:t>5.</w:t>
      </w:r>
      <w:r>
        <w:t>9</w:t>
      </w:r>
      <w:r w:rsidRPr="00A15080">
        <w:t>.1.3</w:t>
      </w:r>
      <w:r w:rsidRPr="00A15080">
        <w:tab/>
        <w:t>∆T</w:t>
      </w:r>
      <w:r w:rsidRPr="00A15080">
        <w:rPr>
          <w:vertAlign w:val="subscript"/>
        </w:rPr>
        <w:t>IB</w:t>
      </w:r>
      <w:proofErr w:type="gramStart"/>
      <w:r w:rsidRPr="00A15080">
        <w:rPr>
          <w:rFonts w:hint="eastAsia"/>
          <w:vertAlign w:val="subscript"/>
        </w:rPr>
        <w:t>,c</w:t>
      </w:r>
      <w:proofErr w:type="gramEnd"/>
      <w:r w:rsidRPr="00A15080">
        <w:t xml:space="preserve"> and ∆R</w:t>
      </w:r>
      <w:r w:rsidRPr="00A15080">
        <w:rPr>
          <w:vertAlign w:val="subscript"/>
        </w:rPr>
        <w:t>IB</w:t>
      </w:r>
      <w:r w:rsidRPr="00A15080">
        <w:rPr>
          <w:rFonts w:hint="eastAsia"/>
          <w:vertAlign w:val="subscript"/>
        </w:rPr>
        <w:t>,c</w:t>
      </w:r>
      <w:r w:rsidRPr="00A15080">
        <w:t xml:space="preserve"> values</w:t>
      </w:r>
      <w:bookmarkEnd w:id="177"/>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proofErr w:type="gramStart"/>
      <w:r w:rsidRPr="008A04AB">
        <w:rPr>
          <w:rFonts w:cs="Arial" w:hint="eastAsia"/>
          <w:i/>
          <w:color w:val="FF0000"/>
          <w:kern w:val="2"/>
          <w:lang w:val="en-US" w:eastAsia="zh-CN"/>
        </w:rPr>
        <w:t>’</w:t>
      </w:r>
      <w:proofErr w:type="gramEnd"/>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31"/>
        <w:rPr>
          <w:rFonts w:cs="Arial"/>
          <w:szCs w:val="28"/>
          <w:lang w:val="en-US" w:eastAsia="zh-CN"/>
        </w:rPr>
      </w:pPr>
      <w:bookmarkStart w:id="178" w:name="_Toc175687563"/>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8"/>
    </w:p>
    <w:p w14:paraId="6F43E6B1" w14:textId="2A63FD08" w:rsidR="00A15080" w:rsidRPr="006C68CC" w:rsidRDefault="00A15080" w:rsidP="006C68CC">
      <w:pPr>
        <w:pStyle w:val="41"/>
      </w:pPr>
      <w:bookmarkStart w:id="179" w:name="_Toc175687564"/>
      <w:r w:rsidRPr="006C68CC">
        <w:t>5.</w:t>
      </w:r>
      <w:r>
        <w:t>9</w:t>
      </w:r>
      <w:r w:rsidRPr="006C68CC">
        <w:t>.2.1</w:t>
      </w:r>
      <w:r w:rsidRPr="006C68CC">
        <w:tab/>
        <w:t>UE co-existence studies</w:t>
      </w:r>
      <w:bookmarkEnd w:id="179"/>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51"/>
        <w:overflowPunct w:val="0"/>
        <w:autoSpaceDE w:val="0"/>
        <w:autoSpaceDN w:val="0"/>
        <w:adjustRightInd w:val="0"/>
        <w:textAlignment w:val="baseline"/>
        <w:rPr>
          <w:snapToGrid w:val="0"/>
          <w:lang w:eastAsia="en-GB"/>
        </w:rPr>
      </w:pPr>
      <w:bookmarkStart w:id="180" w:name="_Toc175687565"/>
      <w:r w:rsidRPr="00242348">
        <w:rPr>
          <w:rFonts w:hint="eastAsia"/>
          <w:snapToGrid w:val="0"/>
          <w:lang w:eastAsia="en-GB"/>
        </w:rPr>
        <w:lastRenderedPageBreak/>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80"/>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等线" w:eastAsia="等线" w:hAnsi="等线"/>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6208A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6208A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851B8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851B8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等线"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lastRenderedPageBreak/>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A94D2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A94D2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E4424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E4424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4037D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4037D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53BB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53BB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proofErr w:type="gramStart"/>
            <w:r w:rsidRPr="00966AC5">
              <w:t>NOTE :</w:t>
            </w:r>
            <w:proofErr w:type="gramEnd"/>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等线"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41"/>
      </w:pPr>
      <w:bookmarkStart w:id="181" w:name="_Toc175687566"/>
      <w:r w:rsidRPr="006C68CC">
        <w:lastRenderedPageBreak/>
        <w:t>5.</w:t>
      </w:r>
      <w:r>
        <w:t>9</w:t>
      </w:r>
      <w:r w:rsidRPr="006C68CC">
        <w:t>.2.2</w:t>
      </w:r>
      <w:r w:rsidRPr="006C68CC">
        <w:tab/>
        <w:t>REFSENS requirements</w:t>
      </w:r>
      <w:bookmarkEnd w:id="181"/>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21"/>
      </w:pPr>
      <w:bookmarkStart w:id="182" w:name="_Toc152686274"/>
      <w:bookmarkStart w:id="183" w:name="_Toc164898989"/>
      <w:bookmarkStart w:id="184" w:name="_Toc165032119"/>
      <w:bookmarkStart w:id="185" w:name="_Toc175687567"/>
      <w:r>
        <w:t>5.10</w:t>
      </w:r>
      <w:r>
        <w:tab/>
        <w:t>CA_n41-n66-</w:t>
      </w:r>
      <w:bookmarkEnd w:id="182"/>
      <w:bookmarkEnd w:id="183"/>
      <w:bookmarkEnd w:id="184"/>
      <w:r>
        <w:t>n71</w:t>
      </w:r>
      <w:bookmarkEnd w:id="185"/>
    </w:p>
    <w:p w14:paraId="75C60405" w14:textId="481344FD" w:rsidR="009C62B2" w:rsidRDefault="009C62B2" w:rsidP="009C62B2">
      <w:pPr>
        <w:pStyle w:val="31"/>
        <w:rPr>
          <w:rFonts w:cs="Arial"/>
          <w:szCs w:val="28"/>
          <w:lang w:val="en-US" w:eastAsia="zh-CN"/>
        </w:rPr>
      </w:pPr>
      <w:bookmarkStart w:id="186" w:name="_Toc173404509"/>
      <w:bookmarkStart w:id="187" w:name="_Toc175687568"/>
      <w:bookmarkStart w:id="188" w:name="_Toc152686277"/>
      <w:bookmarkStart w:id="189" w:name="_Toc164898990"/>
      <w:bookmarkStart w:id="190"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6"/>
      <w:bookmarkEnd w:id="187"/>
    </w:p>
    <w:p w14:paraId="2001E9AB" w14:textId="034EAEE1" w:rsidR="009C62B2" w:rsidRPr="00FD399B" w:rsidRDefault="009C62B2" w:rsidP="006C68CC">
      <w:pPr>
        <w:pStyle w:val="41"/>
        <w:rPr>
          <w:lang w:val="en-US" w:eastAsia="zh-CN"/>
        </w:rPr>
      </w:pPr>
      <w:bookmarkStart w:id="191" w:name="_Toc173404510"/>
      <w:bookmarkStart w:id="192" w:name="_Toc175687569"/>
      <w:r>
        <w:t>5.10.1.1</w:t>
      </w:r>
      <w:r>
        <w:tab/>
      </w:r>
      <w:r w:rsidRPr="006C68CC">
        <w:t>Operating bands for CA</w:t>
      </w:r>
      <w:bookmarkEnd w:id="191"/>
      <w:r w:rsidRPr="004D6DE3">
        <w:rPr>
          <w:rFonts w:cs="Arial"/>
          <w:i/>
          <w:color w:val="FF0000"/>
          <w:kern w:val="2"/>
          <w:lang w:val="en-US" w:eastAsia="zh-CN"/>
        </w:rPr>
        <w:t>.</w:t>
      </w:r>
      <w:bookmarkEnd w:id="192"/>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41"/>
      </w:pPr>
      <w:bookmarkStart w:id="193" w:name="_Toc175687570"/>
      <w:r>
        <w:t>5.10.1.2</w:t>
      </w:r>
      <w:r>
        <w:tab/>
      </w:r>
      <w:r w:rsidRPr="00417E56">
        <w:t>Channel bandwidths per operating band for CA</w:t>
      </w:r>
      <w:bookmarkEnd w:id="188"/>
      <w:bookmarkEnd w:id="189"/>
      <w:bookmarkEnd w:id="190"/>
      <w:bookmarkEnd w:id="193"/>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31"/>
        <w:rPr>
          <w:rFonts w:cs="Arial"/>
          <w:szCs w:val="28"/>
          <w:lang w:val="en-US" w:eastAsia="zh-CN"/>
        </w:rPr>
      </w:pPr>
      <w:bookmarkStart w:id="194" w:name="_Toc152686279"/>
      <w:bookmarkStart w:id="195" w:name="_Toc164898991"/>
      <w:bookmarkStart w:id="196" w:name="_Toc165032121"/>
      <w:bookmarkStart w:id="197" w:name="_Toc175687571"/>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4"/>
      <w:bookmarkEnd w:id="195"/>
      <w:bookmarkEnd w:id="196"/>
      <w:bookmarkEnd w:id="197"/>
    </w:p>
    <w:p w14:paraId="04A8C88C" w14:textId="0F60CEF0" w:rsidR="009C62B2" w:rsidRDefault="009C62B2" w:rsidP="009C62B2">
      <w:pPr>
        <w:pStyle w:val="41"/>
      </w:pPr>
      <w:bookmarkStart w:id="198" w:name="_Toc152686280"/>
      <w:bookmarkStart w:id="199" w:name="_Toc164898992"/>
      <w:bookmarkStart w:id="200" w:name="_Toc165032122"/>
      <w:bookmarkStart w:id="201" w:name="_Toc175687572"/>
      <w:r>
        <w:t>5.10.2.1</w:t>
      </w:r>
      <w:r>
        <w:tab/>
      </w:r>
      <w:r w:rsidRPr="00417E56">
        <w:t>UE co-existence studies</w:t>
      </w:r>
      <w:bookmarkEnd w:id="198"/>
      <w:bookmarkEnd w:id="199"/>
      <w:bookmarkEnd w:id="200"/>
      <w:bookmarkEnd w:id="201"/>
    </w:p>
    <w:p w14:paraId="5A22573C" w14:textId="3E6F4D57" w:rsidR="009C62B2" w:rsidRDefault="009C62B2" w:rsidP="009C62B2">
      <w:pPr>
        <w:pStyle w:val="51"/>
        <w:overflowPunct w:val="0"/>
        <w:autoSpaceDE w:val="0"/>
        <w:autoSpaceDN w:val="0"/>
        <w:adjustRightInd w:val="0"/>
        <w:textAlignment w:val="baseline"/>
        <w:rPr>
          <w:snapToGrid w:val="0"/>
          <w:lang w:eastAsia="en-GB"/>
        </w:rPr>
      </w:pPr>
      <w:bookmarkStart w:id="202" w:name="_Toc173404514"/>
      <w:bookmarkStart w:id="203" w:name="_Toc175687573"/>
      <w:bookmarkStart w:id="204"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2"/>
      <w:bookmarkEnd w:id="203"/>
    </w:p>
    <w:p w14:paraId="7279715C" w14:textId="77777777" w:rsidR="009C62B2" w:rsidRPr="000046B2" w:rsidRDefault="009C62B2" w:rsidP="009C62B2">
      <w:pPr>
        <w:rPr>
          <w:snapToGrid w:val="0"/>
          <w:lang w:eastAsia="en-GB"/>
        </w:rPr>
      </w:pPr>
      <w:r>
        <w:rPr>
          <w:lang w:eastAsia="en-GB"/>
        </w:rPr>
        <w:t>Co-existence study has been performed in Rel-18.</w:t>
      </w:r>
    </w:p>
    <w:p w14:paraId="37FECB16" w14:textId="1AC95B2C" w:rsidR="009C62B2" w:rsidRPr="00140BB6" w:rsidRDefault="009C62B2" w:rsidP="009C62B2">
      <w:pPr>
        <w:overflowPunct w:val="0"/>
        <w:autoSpaceDE w:val="0"/>
        <w:autoSpaceDN w:val="0"/>
        <w:adjustRightInd w:val="0"/>
        <w:textAlignment w:val="baseline"/>
        <w:rPr>
          <w:rFonts w:eastAsia="Times New Roman"/>
          <w:lang w:eastAsia="en-GB"/>
        </w:rPr>
      </w:pPr>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204"/>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44C1DDCA" w14:textId="0C3D5AD8" w:rsidR="009C62B2" w:rsidRPr="006C68CC" w:rsidRDefault="009C62B2" w:rsidP="006C68CC">
      <w:pPr>
        <w:pStyle w:val="TH"/>
        <w:rPr>
          <w:rFonts w:cs="Arial"/>
        </w:rPr>
      </w:pPr>
      <w:r w:rsidRPr="006C68CC">
        <w:rPr>
          <w:rFonts w:cs="Arial"/>
        </w:rPr>
        <w:lastRenderedPageBreak/>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53C2BEE8"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65D35"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E12976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n66</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6A8B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CA_n41C</w:t>
            </w:r>
          </w:p>
        </w:tc>
      </w:tr>
      <w:tr w:rsidR="009C62B2" w14:paraId="5C49F6D3"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122A8FD"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9B9E28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4B342F2E"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2C02E542"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621DDE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9C62B2" w14:paraId="6EEE77A3" w14:textId="77777777" w:rsidTr="002D5D5E">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1C8EE0AF" w14:textId="77777777" w:rsidR="009C62B2" w:rsidRDefault="009C62B2" w:rsidP="002D5D5E">
            <w:pPr>
              <w:keepNext/>
              <w:keepLines/>
              <w:spacing w:after="0"/>
              <w:jc w:val="center"/>
              <w:rPr>
                <w:rFonts w:ascii="Arial" w:eastAsia="宋体"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304E5FDC"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49C03CEF" w14:textId="77777777" w:rsidR="009C62B2" w:rsidRPr="007D5686" w:rsidRDefault="009C62B2" w:rsidP="002D5D5E">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9C62B2" w14:paraId="31541E1E"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D7087BF"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宋体"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9B00"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2110 MHz – 2200 MHz</w:t>
            </w:r>
          </w:p>
        </w:tc>
        <w:tc>
          <w:tcPr>
            <w:tcW w:w="2074" w:type="dxa"/>
            <w:tcBorders>
              <w:top w:val="nil"/>
              <w:left w:val="nil"/>
              <w:bottom w:val="single" w:sz="4" w:space="0" w:color="auto"/>
              <w:right w:val="single" w:sz="4" w:space="0" w:color="auto"/>
            </w:tcBorders>
            <w:shd w:val="clear" w:color="auto" w:fill="auto"/>
            <w:vAlign w:val="center"/>
          </w:tcPr>
          <w:p w14:paraId="3E8B4F6D"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0172EF54"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r>
      <w:tr w:rsidR="009C62B2" w14:paraId="03846A00" w14:textId="77777777" w:rsidTr="002D5D5E">
        <w:trPr>
          <w:trHeight w:val="56"/>
        </w:trPr>
        <w:tc>
          <w:tcPr>
            <w:tcW w:w="2437" w:type="dxa"/>
            <w:vMerge w:val="restart"/>
            <w:tcBorders>
              <w:top w:val="nil"/>
              <w:left w:val="single" w:sz="4" w:space="0" w:color="auto"/>
              <w:right w:val="single" w:sz="4" w:space="0" w:color="auto"/>
            </w:tcBorders>
            <w:shd w:val="clear" w:color="auto" w:fill="auto"/>
            <w:vAlign w:val="center"/>
          </w:tcPr>
          <w:p w14:paraId="03142C03"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37E9162A"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04042BC2"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F0F5FC9"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BDA5F3C"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9C62B2" w14:paraId="49240599" w14:textId="77777777" w:rsidTr="002D5D5E">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9E33661" w14:textId="77777777" w:rsidR="009C62B2" w:rsidRDefault="009C62B2" w:rsidP="002D5D5E">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6CA9D970" w14:textId="77777777" w:rsidR="009C62B2" w:rsidRDefault="009C62B2" w:rsidP="002D5D5E">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B07925A" w14:textId="77777777" w:rsidR="009C62B2" w:rsidRDefault="009C62B2" w:rsidP="002D5D5E">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C86597D"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9C62B2" w14:paraId="2E7EE0E0"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5F79BB9"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071DB338"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197128DD"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25395EA2"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24F0371C"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9C62B2" w14:paraId="2DEF065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85B196"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7FABAE2"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3F73"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9C62B2" w14:paraId="1BDADBCB"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5D29F6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C3A18EC" w14:textId="77777777" w:rsidR="009C62B2" w:rsidRDefault="009C62B2" w:rsidP="002D5D5E">
            <w:pPr>
              <w:keepNext/>
              <w:keepLines/>
              <w:spacing w:after="0"/>
              <w:rPr>
                <w:rFonts w:ascii="Arial" w:hAnsi="Arial" w:cs="Arial"/>
                <w:sz w:val="18"/>
                <w:szCs w:val="18"/>
              </w:rPr>
            </w:pPr>
            <w:r>
              <w:rPr>
                <w:rFonts w:ascii="Arial" w:hAnsi="Arial" w:cs="Arial"/>
                <w:sz w:val="18"/>
                <w:szCs w:val="18"/>
              </w:rPr>
              <w:t>No issue</w:t>
            </w:r>
          </w:p>
        </w:tc>
      </w:tr>
      <w:tr w:rsidR="009C62B2" w14:paraId="60150BF0" w14:textId="77777777" w:rsidTr="002D5D5E">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62ECE38" w14:textId="77777777" w:rsidR="009C62B2" w:rsidRDefault="009C62B2" w:rsidP="002D5D5E">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3CA9FB28" w14:textId="77777777" w:rsidR="009C62B2" w:rsidRDefault="009C62B2" w:rsidP="002A3F10">
            <w:pPr>
              <w:pStyle w:val="TAN"/>
              <w:ind w:left="629" w:hanging="629"/>
            </w:pPr>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p>
        </w:tc>
      </w:tr>
    </w:tbl>
    <w:p w14:paraId="2277F14C" w14:textId="77777777" w:rsidR="009C62B2" w:rsidRDefault="009C62B2" w:rsidP="009C62B2">
      <w:pPr>
        <w:rPr>
          <w:lang w:eastAsia="ko-KR"/>
        </w:rPr>
      </w:pPr>
    </w:p>
    <w:p w14:paraId="6E70B4CB" w14:textId="7B0E0CC7" w:rsidR="009C62B2" w:rsidRPr="00140BB6"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74D4B4D2" w14:textId="447DEE54" w:rsidR="009C62B2" w:rsidRPr="006C68CC" w:rsidRDefault="009C62B2" w:rsidP="006C68CC">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9C62B2" w14:paraId="73BF0799"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9DDD8"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24305D32"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n71</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6E7403B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CA_n41C</w:t>
            </w:r>
          </w:p>
        </w:tc>
      </w:tr>
      <w:tr w:rsidR="009C62B2" w14:paraId="3FF39528"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293787D"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6E820948"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x_low</w:t>
            </w:r>
          </w:p>
        </w:tc>
        <w:tc>
          <w:tcPr>
            <w:tcW w:w="1346" w:type="dxa"/>
            <w:tcBorders>
              <w:top w:val="nil"/>
              <w:left w:val="nil"/>
              <w:bottom w:val="single" w:sz="4" w:space="0" w:color="auto"/>
              <w:right w:val="single" w:sz="4" w:space="0" w:color="auto"/>
            </w:tcBorders>
            <w:shd w:val="clear" w:color="auto" w:fill="auto"/>
            <w:vAlign w:val="center"/>
          </w:tcPr>
          <w:p w14:paraId="0DAB0001"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x_high</w:t>
            </w:r>
          </w:p>
        </w:tc>
        <w:tc>
          <w:tcPr>
            <w:tcW w:w="2074" w:type="dxa"/>
            <w:tcBorders>
              <w:top w:val="nil"/>
              <w:left w:val="nil"/>
              <w:bottom w:val="single" w:sz="4" w:space="0" w:color="auto"/>
              <w:right w:val="single" w:sz="4" w:space="0" w:color="auto"/>
            </w:tcBorders>
            <w:shd w:val="clear" w:color="auto" w:fill="auto"/>
            <w:vAlign w:val="center"/>
          </w:tcPr>
          <w:p w14:paraId="742BDFAE"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523114B0"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9C62B2" w14:paraId="26226A3D" w14:textId="77777777" w:rsidTr="002D5D5E">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ADE49D" w14:textId="77777777" w:rsidR="009C62B2" w:rsidRDefault="009C62B2" w:rsidP="002D5D5E">
            <w:pPr>
              <w:keepNext/>
              <w:keepLines/>
              <w:spacing w:after="0"/>
              <w:jc w:val="center"/>
              <w:rPr>
                <w:rFonts w:ascii="Arial" w:eastAsia="宋体"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eastAsia="宋体" w:hAnsi="Arial" w:cs="Arial" w:hint="eastAsia"/>
                <w:b/>
                <w:bCs/>
                <w:sz w:val="18"/>
                <w:szCs w:val="18"/>
                <w:lang w:val="en-US" w:eastAsia="zh-CN"/>
              </w:rPr>
              <w:t xml:space="preserve"> </w:t>
            </w:r>
          </w:p>
        </w:tc>
        <w:tc>
          <w:tcPr>
            <w:tcW w:w="3404" w:type="dxa"/>
            <w:gridSpan w:val="2"/>
            <w:tcBorders>
              <w:top w:val="nil"/>
              <w:left w:val="nil"/>
              <w:bottom w:val="single" w:sz="4" w:space="0" w:color="auto"/>
              <w:right w:val="single" w:sz="4" w:space="0" w:color="auto"/>
            </w:tcBorders>
            <w:shd w:val="clear" w:color="auto" w:fill="auto"/>
            <w:vAlign w:val="center"/>
          </w:tcPr>
          <w:p w14:paraId="70284701" w14:textId="77777777" w:rsidR="009C62B2" w:rsidRPr="007D5686" w:rsidRDefault="009C62B2" w:rsidP="002D5D5E">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5438E7D3" w14:textId="77777777" w:rsidR="009C62B2" w:rsidRPr="007D5686" w:rsidRDefault="009C62B2" w:rsidP="002D5D5E">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9C62B2" w14:paraId="7DDA1E3B"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1525ECF"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eastAsia="宋体" w:hAnsi="Arial" w:cs="Arial"/>
                <w:b/>
                <w:bCs/>
                <w:sz w:val="18"/>
                <w:szCs w:val="18"/>
                <w:vertAlign w:val="subscript"/>
                <w:lang w:val="en-US" w:eastAsia="zh-CN"/>
              </w:rPr>
              <w:t>D</w:t>
            </w:r>
            <w:r w:rsidRPr="006C68CC">
              <w:rPr>
                <w:rFonts w:ascii="Arial" w:hAnsi="Arial" w:cs="Arial"/>
                <w:b/>
                <w:bCs/>
                <w:sz w:val="18"/>
                <w:szCs w:val="18"/>
                <w:vertAlign w:val="subscript"/>
              </w:rPr>
              <w:t>L</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EAF7" w14:textId="77777777" w:rsidR="009C62B2" w:rsidRPr="007D5686" w:rsidRDefault="009C62B2" w:rsidP="002D5D5E">
            <w:pPr>
              <w:keepNext/>
              <w:keepLines/>
              <w:spacing w:after="0"/>
              <w:jc w:val="center"/>
              <w:rPr>
                <w:rFonts w:asciiTheme="minorBidi" w:hAnsiTheme="minorBidi" w:cstheme="minorBidi"/>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0441CF50"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BBAF1C6"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r>
      <w:tr w:rsidR="009C62B2" w14:paraId="77BF9C7B" w14:textId="77777777" w:rsidTr="002D5D5E">
        <w:trPr>
          <w:trHeight w:val="56"/>
        </w:trPr>
        <w:tc>
          <w:tcPr>
            <w:tcW w:w="2437" w:type="dxa"/>
            <w:vMerge w:val="restart"/>
            <w:tcBorders>
              <w:top w:val="nil"/>
              <w:left w:val="single" w:sz="4" w:space="0" w:color="auto"/>
              <w:right w:val="single" w:sz="4" w:space="0" w:color="auto"/>
            </w:tcBorders>
            <w:shd w:val="clear" w:color="auto" w:fill="auto"/>
            <w:vAlign w:val="center"/>
          </w:tcPr>
          <w:p w14:paraId="33C6AD74"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67F903E5"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57175057"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347205E1"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15584E46" w14:textId="77777777" w:rsidR="009C62B2" w:rsidRDefault="009C62B2" w:rsidP="002D5D5E">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9C62B2" w14:paraId="74122D9C" w14:textId="77777777" w:rsidTr="002D5D5E">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0CE31EB6" w14:textId="77777777" w:rsidR="009C62B2" w:rsidRDefault="009C62B2" w:rsidP="002D5D5E">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001DE1B2" w14:textId="77777777" w:rsidR="009C62B2" w:rsidRDefault="009C62B2" w:rsidP="002D5D5E">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15681846" w14:textId="77777777" w:rsidR="009C62B2" w:rsidRDefault="009C62B2" w:rsidP="002D5D5E">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577E828" w14:textId="77777777" w:rsidR="009C62B2" w:rsidRPr="007D5686" w:rsidRDefault="009C62B2" w:rsidP="002D5D5E">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9C62B2" w14:paraId="7F8057A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86CBF5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7EF56E9A"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8A10FD8"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45E99BB9"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2E07E246" w14:textId="77777777" w:rsidR="009C62B2" w:rsidRDefault="009C62B2" w:rsidP="002D5D5E">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9C62B2" w14:paraId="4E06B2B4" w14:textId="77777777" w:rsidTr="002D5D5E">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9AF21F7"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EB6F671" w14:textId="77777777" w:rsidR="009C62B2" w:rsidRPr="007D5686" w:rsidRDefault="009C62B2" w:rsidP="002D5D5E">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34AD" w14:textId="77777777" w:rsidR="009C62B2" w:rsidRPr="007D5686" w:rsidRDefault="009C62B2" w:rsidP="002D5D5E">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9C62B2" w14:paraId="619D96BB" w14:textId="77777777" w:rsidTr="002D5D5E">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720285C5" w14:textId="77777777" w:rsidR="009C62B2" w:rsidRDefault="009C62B2" w:rsidP="002D5D5E">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65D2C35C" w14:textId="77777777" w:rsidR="009C62B2" w:rsidRDefault="009C62B2" w:rsidP="002D5D5E">
            <w:pPr>
              <w:keepNext/>
              <w:keepLines/>
              <w:spacing w:after="0"/>
              <w:rPr>
                <w:rFonts w:ascii="Arial" w:hAnsi="Arial" w:cs="Arial"/>
                <w:sz w:val="18"/>
                <w:szCs w:val="18"/>
              </w:rPr>
            </w:pPr>
            <w:r>
              <w:rPr>
                <w:rFonts w:ascii="Arial" w:hAnsi="Arial" w:cs="Arial"/>
                <w:sz w:val="18"/>
                <w:szCs w:val="18"/>
              </w:rPr>
              <w:t>No issue</w:t>
            </w:r>
          </w:p>
        </w:tc>
      </w:tr>
      <w:tr w:rsidR="009C62B2" w14:paraId="1445040A" w14:textId="77777777" w:rsidTr="002D5D5E">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5AC7CDD" w14:textId="77777777" w:rsidR="009C62B2" w:rsidRDefault="009C62B2" w:rsidP="002D5D5E">
            <w:pPr>
              <w:pStyle w:val="TAN"/>
            </w:pPr>
            <w:r>
              <w:t xml:space="preserve">Note 1: If the two bands are not part of the same or adjacent band groups as defined in </w:t>
            </w:r>
            <w:r>
              <w:rPr>
                <w:rFonts w:eastAsia="宋体" w:cs="Arial" w:hint="eastAsia"/>
                <w:szCs w:val="18"/>
                <w:lang w:val="en-US" w:eastAsia="zh-CN"/>
              </w:rPr>
              <w:t>table</w:t>
            </w:r>
            <w:r>
              <w:rPr>
                <w:rFonts w:cs="Arial" w:hint="eastAsia"/>
                <w:szCs w:val="18"/>
                <w:lang w:val="en-US" w:eastAsia="zh-CN"/>
              </w:rPr>
              <w:t xml:space="preserve"> A.1</w:t>
            </w:r>
            <w:r>
              <w:t>, the analysis can be ignored.</w:t>
            </w:r>
          </w:p>
          <w:p w14:paraId="753F30EE" w14:textId="77777777" w:rsidR="009C62B2" w:rsidRDefault="009C62B2" w:rsidP="002A3F10">
            <w:pPr>
              <w:pStyle w:val="TAN"/>
              <w:ind w:left="629" w:hanging="629"/>
            </w:pPr>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41"/>
      </w:pPr>
      <w:bookmarkStart w:id="205" w:name="_Toc152686281"/>
      <w:bookmarkStart w:id="206" w:name="_Toc164898993"/>
      <w:bookmarkStart w:id="207" w:name="_Toc165032123"/>
      <w:bookmarkStart w:id="208" w:name="_Toc175687574"/>
      <w:r>
        <w:t>5.10.2.2</w:t>
      </w:r>
      <w:r>
        <w:tab/>
      </w:r>
      <w:r w:rsidRPr="00417E56">
        <w:t>REFSENS requirements</w:t>
      </w:r>
      <w:bookmarkEnd w:id="205"/>
      <w:bookmarkEnd w:id="206"/>
      <w:bookmarkEnd w:id="207"/>
      <w:bookmarkEnd w:id="208"/>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21"/>
      </w:pPr>
      <w:bookmarkStart w:id="209" w:name="_Toc168053448"/>
      <w:bookmarkStart w:id="210" w:name="_Toc175687575"/>
      <w:bookmarkStart w:id="211" w:name="_Toc494295562"/>
      <w:bookmarkStart w:id="212" w:name="_Toc495923662"/>
      <w:bookmarkStart w:id="213" w:name="_Toc500344915"/>
      <w:bookmarkStart w:id="214" w:name="_Toc507677788"/>
      <w:bookmarkStart w:id="215" w:name="_Toc512349566"/>
      <w:r>
        <w:t>5.11</w:t>
      </w:r>
      <w:r>
        <w:tab/>
        <w:t>CA_n1-n41-n</w:t>
      </w:r>
      <w:bookmarkEnd w:id="209"/>
      <w:r>
        <w:t>78</w:t>
      </w:r>
      <w:bookmarkEnd w:id="210"/>
    </w:p>
    <w:p w14:paraId="14CC1ED7" w14:textId="3A812D27" w:rsidR="0066511E" w:rsidRDefault="0066511E" w:rsidP="0066511E">
      <w:pPr>
        <w:pStyle w:val="31"/>
        <w:rPr>
          <w:rFonts w:cs="Arial"/>
          <w:szCs w:val="28"/>
          <w:lang w:val="en-US" w:eastAsia="zh-CN"/>
        </w:rPr>
      </w:pPr>
      <w:bookmarkStart w:id="216" w:name="_Toc168053449"/>
      <w:bookmarkStart w:id="217" w:name="_Toc175687576"/>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6"/>
      <w:bookmarkEnd w:id="217"/>
    </w:p>
    <w:p w14:paraId="75C7D7CC" w14:textId="0E4183DC" w:rsidR="0066511E" w:rsidRPr="006C68CC" w:rsidRDefault="0066511E" w:rsidP="0066511E">
      <w:pPr>
        <w:pStyle w:val="41"/>
      </w:pPr>
      <w:bookmarkStart w:id="218" w:name="_Toc168053450"/>
      <w:bookmarkStart w:id="219" w:name="_Toc175687577"/>
      <w:r>
        <w:t>5.11.1.1</w:t>
      </w:r>
      <w:r>
        <w:tab/>
      </w:r>
      <w:r w:rsidRPr="006C68CC">
        <w:t>Operating bands for CA</w:t>
      </w:r>
      <w:bookmarkEnd w:id="218"/>
      <w:bookmarkEnd w:id="219"/>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20"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20"/>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41"/>
      </w:pPr>
      <w:bookmarkStart w:id="221" w:name="_Toc168053451"/>
      <w:bookmarkStart w:id="222" w:name="_Toc175687578"/>
      <w:r>
        <w:lastRenderedPageBreak/>
        <w:t>5.11.1.2</w:t>
      </w:r>
      <w:r>
        <w:tab/>
      </w:r>
      <w:r w:rsidRPr="006C68CC">
        <w:t>Channel bandwidths per operating band for CA</w:t>
      </w:r>
      <w:bookmarkEnd w:id="221"/>
      <w:bookmarkEnd w:id="222"/>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宋体"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宋体"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41"/>
      </w:pPr>
      <w:bookmarkStart w:id="223" w:name="_Toc168053452"/>
      <w:bookmarkStart w:id="224" w:name="_Toc175687579"/>
      <w:r>
        <w:t>5.11.1.3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223"/>
      <w:bookmarkEnd w:id="224"/>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w:t>
      </w:r>
      <w:proofErr w:type="gramStart"/>
      <w:r w:rsidRPr="00B75DD1">
        <w:rPr>
          <w:vertAlign w:val="subscript"/>
        </w:rPr>
        <w:t>,c</w:t>
      </w:r>
      <w:proofErr w:type="gramEnd"/>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w:t>
      </w:r>
      <w:proofErr w:type="gramStart"/>
      <w:r w:rsidRPr="0066511E">
        <w:rPr>
          <w:rFonts w:cs="Arial"/>
          <w:vertAlign w:val="subscript"/>
        </w:rPr>
        <w:t>,c</w:t>
      </w:r>
      <w:proofErr w:type="gramEnd"/>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宋体" w:hAnsi="Arial"/>
                <w:sz w:val="18"/>
                <w:lang w:val="en-US" w:eastAsia="zh-CN"/>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w:t>
            </w:r>
            <w:proofErr w:type="gramStart"/>
            <w:r w:rsidRPr="000803F6">
              <w:rPr>
                <w:rFonts w:ascii="Arial" w:hAnsi="Arial"/>
                <w:sz w:val="18"/>
                <w:vertAlign w:val="subscript"/>
                <w:lang w:eastAsia="ja-JP"/>
              </w:rPr>
              <w:t>,c</w:t>
            </w:r>
            <w:proofErr w:type="gramEnd"/>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proofErr w:type="gramStart"/>
      <w:r w:rsidRPr="006C68CC">
        <w:rPr>
          <w:rFonts w:cs="Arial"/>
          <w:vertAlign w:val="subscript"/>
        </w:rPr>
        <w:t>,c</w:t>
      </w:r>
      <w:proofErr w:type="gramEnd"/>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等线"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等线" w:hAnsi="Arial"/>
                <w:sz w:val="18"/>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w:t>
            </w:r>
            <w:proofErr w:type="gramStart"/>
            <w:r w:rsidRPr="000803F6">
              <w:rPr>
                <w:rFonts w:ascii="Arial" w:eastAsia="等线" w:hAnsi="Arial" w:cs="Arial"/>
                <w:sz w:val="18"/>
                <w:vertAlign w:val="subscript"/>
                <w:lang w:eastAsia="ja-JP"/>
              </w:rPr>
              <w:t>,c</w:t>
            </w:r>
            <w:proofErr w:type="gramEnd"/>
            <w:r w:rsidRPr="000803F6">
              <w:rPr>
                <w:rFonts w:ascii="Arial" w:eastAsia="等线"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31"/>
        <w:rPr>
          <w:rFonts w:cs="Arial"/>
          <w:szCs w:val="28"/>
          <w:lang w:val="en-US" w:eastAsia="zh-CN"/>
        </w:rPr>
      </w:pPr>
      <w:bookmarkStart w:id="225" w:name="_Toc168053453"/>
      <w:bookmarkStart w:id="226" w:name="_Toc175687580"/>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5"/>
      <w:bookmarkEnd w:id="226"/>
    </w:p>
    <w:p w14:paraId="414E5897" w14:textId="20771C12" w:rsidR="0066511E" w:rsidRPr="006C68CC" w:rsidRDefault="0066511E" w:rsidP="0066511E">
      <w:pPr>
        <w:pStyle w:val="41"/>
      </w:pPr>
      <w:bookmarkStart w:id="227" w:name="_Toc168053454"/>
      <w:bookmarkStart w:id="228" w:name="_Toc175687581"/>
      <w:r>
        <w:t>5.11.2.1</w:t>
      </w:r>
      <w:r>
        <w:tab/>
      </w:r>
      <w:r w:rsidRPr="006C68CC">
        <w:t>UE co-existence studies</w:t>
      </w:r>
      <w:bookmarkEnd w:id="227"/>
      <w:bookmarkEnd w:id="228"/>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lastRenderedPageBreak/>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val="aa-ET" w:eastAsia="aa-ET"/>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5508 - 6150</w:t>
            </w:r>
          </w:p>
        </w:tc>
      </w:tr>
      <w:tr w:rsidR="002A3F10" w14:paraId="0ACE605F" w14:textId="77777777" w:rsidTr="004C257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4C257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9408 - 10050</w:t>
            </w:r>
          </w:p>
        </w:tc>
      </w:tr>
      <w:tr w:rsidR="002A3F10" w14:paraId="33A0304D" w14:textId="77777777" w:rsidTr="00F96F52">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F96F52">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val="aa-ET" w:eastAsia="aa-ET"/>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7920 - 9480</w:t>
            </w:r>
          </w:p>
        </w:tc>
      </w:tr>
      <w:tr w:rsidR="002A3F10" w14:paraId="35C9B914" w14:textId="77777777" w:rsidTr="005B1B8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B1B8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11820 - 13380</w:t>
            </w:r>
          </w:p>
        </w:tc>
      </w:tr>
      <w:tr w:rsidR="002A3F10" w14:paraId="42465022" w14:textId="77777777" w:rsidTr="002B4E8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2B4E8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lastRenderedPageBreak/>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8E21B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8E21B9">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757D7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757D7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proofErr w:type="gramStart"/>
            <w:r>
              <w:t>NOTE :</w:t>
            </w:r>
            <w:proofErr w:type="gramEnd"/>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41"/>
      </w:pPr>
      <w:bookmarkStart w:id="229" w:name="_Toc168053455"/>
      <w:bookmarkStart w:id="230" w:name="_Toc175687582"/>
      <w:r>
        <w:t>5.11.2.2</w:t>
      </w:r>
      <w:r>
        <w:tab/>
      </w:r>
      <w:r w:rsidRPr="006C68CC">
        <w:t>REFSENS requirements</w:t>
      </w:r>
      <w:bookmarkEnd w:id="229"/>
      <w:bookmarkEnd w:id="230"/>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lastRenderedPageBreak/>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宋体"/>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宋体"/>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宋体"/>
          <w:lang w:eastAsia="zh-CN"/>
        </w:rPr>
      </w:pPr>
    </w:p>
    <w:p w14:paraId="222EA058" w14:textId="0C8C2765" w:rsidR="00B27C3E" w:rsidRPr="006C68CC" w:rsidRDefault="00B27C3E" w:rsidP="006C68CC">
      <w:pPr>
        <w:pStyle w:val="21"/>
      </w:pPr>
      <w:bookmarkStart w:id="231" w:name="_Toc109046453"/>
      <w:bookmarkStart w:id="232" w:name="_Toc175687583"/>
      <w:bookmarkEnd w:id="211"/>
      <w:bookmarkEnd w:id="212"/>
      <w:bookmarkEnd w:id="213"/>
      <w:bookmarkEnd w:id="214"/>
      <w:bookmarkEnd w:id="215"/>
      <w:r w:rsidRPr="006C68CC">
        <w:t>5.</w:t>
      </w:r>
      <w:r>
        <w:t>12</w:t>
      </w:r>
      <w:r>
        <w:tab/>
      </w:r>
      <w:bookmarkEnd w:id="231"/>
      <w:r>
        <w:t>CA_</w:t>
      </w:r>
      <w:r w:rsidRPr="006C68CC">
        <w:t>n1-n5-n8</w:t>
      </w:r>
      <w:bookmarkEnd w:id="232"/>
    </w:p>
    <w:p w14:paraId="71CA0610" w14:textId="7BB23B69" w:rsidR="00B27C3E" w:rsidRPr="00B27C3E" w:rsidRDefault="00B27C3E" w:rsidP="006C68CC">
      <w:pPr>
        <w:pStyle w:val="31"/>
        <w:rPr>
          <w:rFonts w:cs="Arial"/>
          <w:szCs w:val="28"/>
          <w:lang w:val="en-US" w:eastAsia="zh-CN"/>
        </w:rPr>
      </w:pPr>
      <w:bookmarkStart w:id="233" w:name="_Toc109046454"/>
      <w:bookmarkStart w:id="234" w:name="_Toc175687584"/>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3"/>
      <w:bookmarkEnd w:id="234"/>
    </w:p>
    <w:p w14:paraId="6E57998F" w14:textId="339BC4BB" w:rsidR="00B27C3E" w:rsidRDefault="00B27C3E" w:rsidP="006C68CC">
      <w:pPr>
        <w:pStyle w:val="41"/>
      </w:pPr>
      <w:bookmarkStart w:id="235" w:name="_Toc109046455"/>
      <w:bookmarkStart w:id="236" w:name="_Toc175687585"/>
      <w:r w:rsidRPr="006C68CC">
        <w:t>5.</w:t>
      </w:r>
      <w:r>
        <w:t>12.1.1</w:t>
      </w:r>
      <w:r>
        <w:tab/>
      </w:r>
      <w:r w:rsidRPr="006C68CC">
        <w:t>Operating bands for CA</w:t>
      </w:r>
      <w:bookmarkEnd w:id="235"/>
      <w:bookmarkEnd w:id="236"/>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olor w:val="000000"/>
                <w:sz w:val="18"/>
              </w:rPr>
              <w:t>CA_n1-n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41"/>
      </w:pPr>
      <w:bookmarkStart w:id="237" w:name="_Toc109046456"/>
      <w:bookmarkStart w:id="238" w:name="_Toc175687586"/>
      <w:r w:rsidRPr="006C68CC">
        <w:t>5.</w:t>
      </w:r>
      <w:r>
        <w:t>12.1.2</w:t>
      </w:r>
      <w:r>
        <w:tab/>
      </w:r>
      <w:r w:rsidRPr="006C68CC">
        <w:t>Channel bandwidths per operating band for CA</w:t>
      </w:r>
      <w:bookmarkEnd w:id="237"/>
      <w:bookmarkEnd w:id="238"/>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宋体"/>
                <w:szCs w:val="18"/>
                <w:lang w:val="en-US" w:eastAsia="zh-CN"/>
              </w:rPr>
            </w:pPr>
            <w:bookmarkStart w:id="239" w:name="OLE_LINK12"/>
            <w:bookmarkStart w:id="240"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39"/>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bookmarkEnd w:id="240"/>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宋体"/>
                <w:szCs w:val="18"/>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41"/>
      </w:pPr>
      <w:bookmarkStart w:id="241" w:name="_Toc109046457"/>
      <w:bookmarkStart w:id="242" w:name="_Toc175687587"/>
      <w:r w:rsidRPr="006C68CC">
        <w:t>5.</w:t>
      </w:r>
      <w:r>
        <w:t>12.1.3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241"/>
      <w:bookmarkEnd w:id="242"/>
    </w:p>
    <w:p w14:paraId="71DDFCC2" w14:textId="77777777" w:rsidR="00B27C3E" w:rsidRDefault="00B27C3E" w:rsidP="00B27C3E">
      <w:pPr>
        <w:rPr>
          <w:rFonts w:eastAsia="宋体"/>
          <w:kern w:val="2"/>
          <w:lang w:val="en-US" w:eastAsia="zh-CN"/>
        </w:rPr>
      </w:pPr>
      <w:r>
        <w:rPr>
          <w:rFonts w:eastAsia="宋体"/>
          <w:kern w:val="2"/>
          <w:lang w:val="en-US" w:eastAsia="zh-CN"/>
        </w:rPr>
        <w:t xml:space="preserve">For </w:t>
      </w:r>
      <w:bookmarkStart w:id="243" w:name="OLE_LINK17"/>
      <w:r>
        <w:rPr>
          <w:rFonts w:eastAsia="宋体"/>
          <w:kern w:val="2"/>
          <w:lang w:val="en-US" w:eastAsia="zh-CN"/>
        </w:rPr>
        <w:t>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bookmarkEnd w:id="243"/>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IB</w:t>
      </w:r>
      <w:proofErr w:type="gramStart"/>
      <w:r>
        <w:rPr>
          <w:rFonts w:eastAsia="宋体"/>
          <w:kern w:val="2"/>
          <w:vertAlign w:val="subscript"/>
          <w:lang w:val="en-US" w:eastAsia="zh-CN"/>
        </w:rPr>
        <w:t>,c</w:t>
      </w:r>
      <w:proofErr w:type="gramEnd"/>
      <w:r>
        <w:rPr>
          <w:rFonts w:eastAsia="宋体"/>
          <w:kern w:val="2"/>
          <w:vertAlign w:val="subscript"/>
          <w:lang w:val="en-US" w:eastAsia="zh-CN"/>
        </w:rPr>
        <w:t xml:space="preserve"> </w:t>
      </w:r>
      <w:r>
        <w:rPr>
          <w:rFonts w:eastAsia="宋体"/>
          <w:kern w:val="2"/>
          <w:lang w:val="en-US" w:eastAsia="zh-CN"/>
        </w:rPr>
        <w:t xml:space="preserve"> values are proposed</w:t>
      </w:r>
      <w:r>
        <w:rPr>
          <w:rFonts w:eastAsia="宋体"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w:t>
      </w:r>
      <w:proofErr w:type="gramStart"/>
      <w:r w:rsidRPr="00B27C3E">
        <w:rPr>
          <w:rFonts w:cs="Arial"/>
          <w:vertAlign w:val="subscript"/>
        </w:rPr>
        <w:t>,c</w:t>
      </w:r>
      <w:proofErr w:type="gramEnd"/>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w:t>
            </w:r>
            <w:proofErr w:type="gramStart"/>
            <w:r>
              <w:rPr>
                <w:rFonts w:cs="Arial"/>
                <w:szCs w:val="18"/>
                <w:vertAlign w:val="subscript"/>
                <w:lang w:eastAsia="ja-JP"/>
              </w:rPr>
              <w:t>,c</w:t>
            </w:r>
            <w:proofErr w:type="gramEnd"/>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宋体"/>
          <w:bCs/>
          <w:kern w:val="2"/>
          <w:lang w:val="en-US" w:eastAsia="zh-CN"/>
        </w:rPr>
      </w:pPr>
    </w:p>
    <w:p w14:paraId="11F4E0E3" w14:textId="77777777" w:rsidR="00B27C3E" w:rsidRPr="001E3176" w:rsidRDefault="00B27C3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w:t>
      </w:r>
      <w:proofErr w:type="gramStart"/>
      <w:r w:rsidRPr="001E3176">
        <w:rPr>
          <w:rFonts w:eastAsia="宋体"/>
          <w:bCs/>
          <w:kern w:val="2"/>
          <w:vertAlign w:val="subscript"/>
          <w:lang w:val="en-US" w:eastAsia="zh-CN"/>
        </w:rPr>
        <w:t>,c</w:t>
      </w:r>
      <w:proofErr w:type="gramEnd"/>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lastRenderedPageBreak/>
        <w:t>Table 5.12.1.3-2: ΔR</w:t>
      </w:r>
      <w:r w:rsidRPr="00B27C3E">
        <w:rPr>
          <w:rFonts w:cs="Arial"/>
          <w:vertAlign w:val="subscript"/>
        </w:rPr>
        <w:t>IB</w:t>
      </w:r>
      <w:proofErr w:type="gramStart"/>
      <w:r w:rsidRPr="00B27C3E">
        <w:rPr>
          <w:rFonts w:cs="Arial"/>
          <w:vertAlign w:val="subscript"/>
        </w:rPr>
        <w:t>,c</w:t>
      </w:r>
      <w:proofErr w:type="gramEnd"/>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等线"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w:t>
            </w:r>
            <w:proofErr w:type="gramStart"/>
            <w:r>
              <w:rPr>
                <w:rFonts w:ascii="Arial" w:eastAsia="等线" w:hAnsi="Arial" w:cs="Arial"/>
                <w:sz w:val="18"/>
                <w:szCs w:val="18"/>
                <w:vertAlign w:val="subscript"/>
                <w:lang w:eastAsia="ja-JP"/>
              </w:rPr>
              <w:t>,c</w:t>
            </w:r>
            <w:proofErr w:type="gramEnd"/>
            <w:r>
              <w:rPr>
                <w:rFonts w:ascii="Arial" w:eastAsia="等线"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宋体"/>
          <w:kern w:val="2"/>
          <w:lang w:eastAsia="zh-CN"/>
        </w:rPr>
      </w:pPr>
    </w:p>
    <w:p w14:paraId="7E88518A" w14:textId="6A3072B8" w:rsidR="002D5D5E" w:rsidRPr="006C68CC" w:rsidRDefault="002D5D5E" w:rsidP="006C68CC">
      <w:pPr>
        <w:pStyle w:val="21"/>
      </w:pPr>
      <w:bookmarkStart w:id="244" w:name="_Toc175687588"/>
      <w:r w:rsidRPr="006C68CC">
        <w:t>5.</w:t>
      </w:r>
      <w:r>
        <w:t>13</w:t>
      </w:r>
      <w:r>
        <w:tab/>
        <w:t>CA_</w:t>
      </w:r>
      <w:r w:rsidRPr="006C68CC">
        <w:t>n3-n5-n8</w:t>
      </w:r>
      <w:bookmarkEnd w:id="244"/>
    </w:p>
    <w:p w14:paraId="4EAD0C0D" w14:textId="561929F9" w:rsidR="002D5D5E" w:rsidRPr="002D5D5E" w:rsidRDefault="002D5D5E" w:rsidP="006C68CC">
      <w:pPr>
        <w:pStyle w:val="31"/>
        <w:rPr>
          <w:rFonts w:cs="Arial"/>
          <w:szCs w:val="28"/>
          <w:lang w:val="en-US" w:eastAsia="zh-CN"/>
        </w:rPr>
      </w:pPr>
      <w:bookmarkStart w:id="245" w:name="_Toc175687589"/>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5"/>
    </w:p>
    <w:p w14:paraId="5FB41E5F" w14:textId="3FF443F1" w:rsidR="002D5D5E" w:rsidRDefault="002D5D5E" w:rsidP="006C68CC">
      <w:pPr>
        <w:pStyle w:val="41"/>
      </w:pPr>
      <w:bookmarkStart w:id="246" w:name="_Toc175687590"/>
      <w:r w:rsidRPr="006C68CC">
        <w:t>5.</w:t>
      </w:r>
      <w:r>
        <w:t>13.1.1</w:t>
      </w:r>
      <w:r>
        <w:tab/>
      </w:r>
      <w:r w:rsidRPr="006C68CC">
        <w:t>Operating bands for CA</w:t>
      </w:r>
      <w:bookmarkEnd w:id="246"/>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olor w:val="000000"/>
                <w:sz w:val="18"/>
              </w:rPr>
              <w:t>CA_n3-n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41"/>
      </w:pPr>
      <w:bookmarkStart w:id="247" w:name="_Toc175687591"/>
      <w:r w:rsidRPr="006C68CC">
        <w:t>5.</w:t>
      </w:r>
      <w:r w:rsidR="00DF4B5B">
        <w:t>13</w:t>
      </w:r>
      <w:r>
        <w:t>.1.2</w:t>
      </w:r>
      <w:r>
        <w:tab/>
      </w:r>
      <w:r w:rsidRPr="006C68CC">
        <w:t>Channel bandwidths per operating band for CA</w:t>
      </w:r>
      <w:bookmarkEnd w:id="247"/>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宋体"/>
                <w:szCs w:val="18"/>
                <w:lang w:val="en-US" w:eastAsia="zh-CN"/>
              </w:rPr>
            </w:pPr>
            <w:r>
              <w:rPr>
                <w:rFonts w:eastAsia="宋体"/>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41"/>
      </w:pPr>
      <w:bookmarkStart w:id="248" w:name="_Toc175687592"/>
      <w:r w:rsidRPr="006C68CC">
        <w:t>5.</w:t>
      </w:r>
      <w:r w:rsidR="00DF4B5B">
        <w:t>13</w:t>
      </w:r>
      <w:r>
        <w:t>.1.3</w:t>
      </w:r>
      <w:r>
        <w:tab/>
      </w:r>
      <w:r w:rsidRPr="006C68CC">
        <w:t>∆T</w:t>
      </w:r>
      <w:r w:rsidRPr="006C68CC">
        <w:rPr>
          <w:vertAlign w:val="subscript"/>
        </w:rPr>
        <w:t>IB</w:t>
      </w:r>
      <w:proofErr w:type="gramStart"/>
      <w:r w:rsidRPr="006C68CC">
        <w:rPr>
          <w:vertAlign w:val="subscript"/>
        </w:rPr>
        <w:t>,c</w:t>
      </w:r>
      <w:proofErr w:type="gramEnd"/>
      <w:r w:rsidRPr="006C68CC">
        <w:t xml:space="preserve"> and ∆R</w:t>
      </w:r>
      <w:r w:rsidRPr="006C68CC">
        <w:rPr>
          <w:vertAlign w:val="subscript"/>
        </w:rPr>
        <w:t>IB,c</w:t>
      </w:r>
      <w:r w:rsidRPr="006C68CC">
        <w:t xml:space="preserve"> values</w:t>
      </w:r>
      <w:bookmarkEnd w:id="248"/>
    </w:p>
    <w:p w14:paraId="259A4C5F" w14:textId="77777777" w:rsidR="002D5D5E" w:rsidRDefault="002D5D5E" w:rsidP="002D5D5E">
      <w:pPr>
        <w:rPr>
          <w:rFonts w:eastAsia="宋体"/>
          <w:kern w:val="2"/>
          <w:lang w:val="en-US" w:eastAsia="zh-CN"/>
        </w:rPr>
      </w:pPr>
      <w:r>
        <w:rPr>
          <w:rFonts w:eastAsia="宋体"/>
          <w:kern w:val="2"/>
          <w:lang w:val="en-US" w:eastAsia="zh-CN"/>
        </w:rPr>
        <w:t>For 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IB</w:t>
      </w:r>
      <w:proofErr w:type="gramStart"/>
      <w:r>
        <w:rPr>
          <w:rFonts w:eastAsia="宋体"/>
          <w:kern w:val="2"/>
          <w:vertAlign w:val="subscript"/>
          <w:lang w:val="en-US" w:eastAsia="zh-CN"/>
        </w:rPr>
        <w:t>,c</w:t>
      </w:r>
      <w:proofErr w:type="gramEnd"/>
      <w:r>
        <w:rPr>
          <w:rFonts w:eastAsia="宋体"/>
          <w:kern w:val="2"/>
          <w:vertAlign w:val="subscript"/>
          <w:lang w:val="en-US" w:eastAsia="zh-CN"/>
        </w:rPr>
        <w:t xml:space="preserve"> </w:t>
      </w:r>
      <w:r>
        <w:rPr>
          <w:rFonts w:eastAsia="宋体"/>
          <w:kern w:val="2"/>
          <w:lang w:val="en-US" w:eastAsia="zh-CN"/>
        </w:rPr>
        <w:t xml:space="preserve"> values are proposed</w:t>
      </w:r>
      <w:r>
        <w:rPr>
          <w:rFonts w:eastAsia="宋体"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w:t>
      </w:r>
      <w:proofErr w:type="gramStart"/>
      <w:r w:rsidRPr="002D5D5E">
        <w:rPr>
          <w:rFonts w:cs="Arial"/>
          <w:vertAlign w:val="subscript"/>
        </w:rPr>
        <w:t>,c</w:t>
      </w:r>
      <w:proofErr w:type="gramEnd"/>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w:t>
            </w:r>
            <w:proofErr w:type="gramStart"/>
            <w:r>
              <w:rPr>
                <w:rFonts w:cs="Arial"/>
                <w:szCs w:val="18"/>
                <w:vertAlign w:val="subscript"/>
                <w:lang w:eastAsia="ja-JP"/>
              </w:rPr>
              <w:t>,c</w:t>
            </w:r>
            <w:proofErr w:type="gramEnd"/>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宋体"/>
          <w:bCs/>
          <w:kern w:val="2"/>
          <w:lang w:val="en-US" w:eastAsia="zh-CN"/>
        </w:rPr>
      </w:pPr>
    </w:p>
    <w:p w14:paraId="103E4D89" w14:textId="4E7C67A2" w:rsidR="002D5D5E" w:rsidRPr="001E3176" w:rsidRDefault="002D5D5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w:t>
      </w:r>
      <w:proofErr w:type="gramStart"/>
      <w:r w:rsidRPr="001E3176">
        <w:rPr>
          <w:rFonts w:eastAsia="宋体"/>
          <w:bCs/>
          <w:kern w:val="2"/>
          <w:vertAlign w:val="subscript"/>
          <w:lang w:val="en-US" w:eastAsia="zh-CN"/>
        </w:rPr>
        <w:t>,c</w:t>
      </w:r>
      <w:proofErr w:type="gramEnd"/>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w:t>
      </w:r>
      <w:proofErr w:type="gramStart"/>
      <w:r w:rsidRPr="002D5D5E">
        <w:rPr>
          <w:rFonts w:cs="Arial"/>
          <w:vertAlign w:val="subscript"/>
        </w:rPr>
        <w:t>,c</w:t>
      </w:r>
      <w:proofErr w:type="gramEnd"/>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等线"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w:t>
            </w:r>
            <w:proofErr w:type="gramStart"/>
            <w:r>
              <w:rPr>
                <w:rFonts w:ascii="Arial" w:eastAsia="等线" w:hAnsi="Arial" w:cs="Arial"/>
                <w:sz w:val="18"/>
                <w:szCs w:val="18"/>
                <w:vertAlign w:val="subscript"/>
                <w:lang w:eastAsia="ja-JP"/>
              </w:rPr>
              <w:t>,c</w:t>
            </w:r>
            <w:proofErr w:type="gramEnd"/>
            <w:r>
              <w:rPr>
                <w:rFonts w:ascii="Arial" w:eastAsia="等线"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lastRenderedPageBreak/>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宋体"/>
          <w:kern w:val="2"/>
          <w:lang w:val="en-US" w:eastAsia="zh-CN"/>
        </w:rPr>
      </w:pPr>
    </w:p>
    <w:p w14:paraId="43A3E328" w14:textId="77777777" w:rsidR="00A15080" w:rsidRPr="006C68CC" w:rsidRDefault="00A15080" w:rsidP="00126CBF">
      <w:pPr>
        <w:pStyle w:val="B1"/>
        <w:ind w:left="0" w:firstLine="0"/>
        <w:jc w:val="both"/>
        <w:rPr>
          <w:rFonts w:ascii="Arial" w:hAnsi="Arial" w:cs="Arial"/>
          <w:b/>
          <w:color w:val="FF0000"/>
          <w:sz w:val="24"/>
          <w:lang w:val="en-US"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宋体"/>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宋体"/>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249" w:name="_Toc175687593"/>
      <w:r>
        <w:t>6</w:t>
      </w:r>
      <w:r>
        <w:tab/>
      </w:r>
      <w:r>
        <w:rPr>
          <w:rFonts w:cs="Arial"/>
          <w:lang w:eastAsia="zh-CN"/>
        </w:rPr>
        <w:t>Dual Connectivity</w:t>
      </w:r>
      <w:r>
        <w:rPr>
          <w:rFonts w:cs="Arial"/>
        </w:rPr>
        <w:t>: Specific Band Combination Part</w:t>
      </w:r>
      <w:bookmarkEnd w:id="249"/>
    </w:p>
    <w:p w14:paraId="6FD7A09B" w14:textId="7495FEDA" w:rsidR="00654648" w:rsidRDefault="00DF33FC">
      <w:pPr>
        <w:pStyle w:val="21"/>
      </w:pPr>
      <w:bookmarkStart w:id="250" w:name="_Toc175687594"/>
      <w:r>
        <w:t>6.</w:t>
      </w:r>
      <w:r w:rsidR="0005247C">
        <w:rPr>
          <w:lang w:eastAsia="zh-CN"/>
        </w:rPr>
        <w:t>0</w:t>
      </w:r>
      <w:r>
        <w:tab/>
        <w:t>DC_nX-nY-nZ</w:t>
      </w:r>
      <w:bookmarkEnd w:id="250"/>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31"/>
        <w:rPr>
          <w:rFonts w:cs="Arial"/>
          <w:szCs w:val="28"/>
          <w:lang w:val="en-US" w:eastAsia="zh-CN"/>
        </w:rPr>
      </w:pPr>
      <w:bookmarkStart w:id="251" w:name="_Toc175687595"/>
      <w:r w:rsidRPr="0012162A">
        <w:rPr>
          <w:rFonts w:cs="Arial"/>
          <w:szCs w:val="28"/>
          <w:lang w:val="en-US" w:eastAsia="zh-CN"/>
        </w:rPr>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251"/>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252" w:name="_Toc175687596"/>
      <w:r>
        <w:lastRenderedPageBreak/>
        <w:t>Annex &lt;</w:t>
      </w:r>
      <w:r w:rsidR="00B311EC">
        <w:rPr>
          <w:rFonts w:hint="eastAsia"/>
          <w:lang w:eastAsia="zh-CN"/>
        </w:rPr>
        <w:t>A</w:t>
      </w:r>
      <w:r>
        <w:t>&gt;</w:t>
      </w:r>
      <w:r w:rsidR="000F27A0">
        <w:t xml:space="preserve"> (nor</w:t>
      </w:r>
      <w:r>
        <w:t>mative)</w:t>
      </w:r>
      <w:proofErr w:type="gramStart"/>
      <w:r>
        <w:t>:</w:t>
      </w:r>
      <w:proofErr w:type="gramEnd"/>
      <w:r>
        <w:br/>
      </w:r>
      <w:r w:rsidR="000F27A0">
        <w:t>Band group definition</w:t>
      </w:r>
      <w:bookmarkEnd w:id="252"/>
    </w:p>
    <w:p w14:paraId="49653901" w14:textId="53FA0167" w:rsidR="00654648" w:rsidRDefault="000F27A0">
      <w:bookmarkStart w:id="253" w:name="historyclause"/>
      <w:bookmarkEnd w:id="253"/>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254" w:name="_Toc175687597"/>
      <w:r>
        <w:lastRenderedPageBreak/>
        <w:t>Annex &lt;</w:t>
      </w:r>
      <w:r>
        <w:rPr>
          <w:lang w:eastAsia="zh-CN"/>
        </w:rPr>
        <w:t>B</w:t>
      </w:r>
      <w:r>
        <w:t>&gt; (normative)</w:t>
      </w:r>
      <w:proofErr w:type="gramStart"/>
      <w:r>
        <w:t>:</w:t>
      </w:r>
      <w:proofErr w:type="gramEnd"/>
      <w:r>
        <w:br/>
      </w:r>
      <w:r w:rsidR="0012162A">
        <w:t>Valid UL configurations</w:t>
      </w:r>
      <w:bookmarkEnd w:id="254"/>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 xml:space="preserve">wo band UL with two CC in one band: CA_nXB-nYA, CA_nXC-nYA, CA_nXA-nYB, </w:t>
      </w:r>
      <w:proofErr w:type="gramStart"/>
      <w:r w:rsidRPr="0020749D">
        <w:t>CA</w:t>
      </w:r>
      <w:proofErr w:type="gramEnd"/>
      <w:r w:rsidRPr="0020749D">
        <w:t>_nXA-nYC</w:t>
      </w:r>
      <w:r>
        <w:t>.</w:t>
      </w:r>
    </w:p>
    <w:p w14:paraId="3E427176" w14:textId="16F6131E" w:rsidR="0012162A" w:rsidRDefault="0012162A" w:rsidP="0012162A">
      <w:pPr>
        <w:pStyle w:val="B1"/>
      </w:pPr>
      <w:r w:rsidRPr="00A1115A">
        <w:t>-</w:t>
      </w:r>
      <w:r w:rsidRPr="00A1115A">
        <w:tab/>
      </w:r>
      <w:r w:rsidRPr="0020749D">
        <w:t>The following three UL cluster cases are not supported: CA_</w:t>
      </w:r>
      <w:proofErr w:type="gramStart"/>
      <w:r w:rsidRPr="0020749D">
        <w:t>nX(</w:t>
      </w:r>
      <w:proofErr w:type="gramEnd"/>
      <w:r w:rsidRPr="0020749D">
        <w:t>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255" w:name="_Toc175687598"/>
      <w:r>
        <w:lastRenderedPageBreak/>
        <w:t>Annex &lt;</w:t>
      </w:r>
      <w:r w:rsidR="002218A9">
        <w:rPr>
          <w:lang w:eastAsia="zh-CN"/>
        </w:rPr>
        <w:t>C</w:t>
      </w:r>
      <w:r>
        <w:t>&gt; (informative)</w:t>
      </w:r>
      <w:proofErr w:type="gramStart"/>
      <w:r>
        <w:t>:</w:t>
      </w:r>
      <w:proofErr w:type="gramEnd"/>
      <w:r>
        <w:br/>
        <w:t>Change history</w:t>
      </w:r>
      <w:bookmarkEnd w:id="2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宋体" w:hint="eastAsia"/>
                <w:sz w:val="16"/>
                <w:szCs w:val="16"/>
                <w:lang w:val="en-US" w:eastAsia="zh-CN"/>
              </w:rPr>
              <w:t>R4-</w:t>
            </w:r>
            <w:r w:rsidR="00CC18A0">
              <w:rPr>
                <w:rFonts w:eastAsia="宋体" w:hint="eastAsia"/>
                <w:sz w:val="16"/>
                <w:szCs w:val="16"/>
                <w:lang w:val="en-US" w:eastAsia="zh-CN"/>
              </w:rPr>
              <w:t>2</w:t>
            </w:r>
            <w:r w:rsidR="00CC18A0">
              <w:rPr>
                <w:rFonts w:eastAsia="宋体"/>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宋体" w:cs="Arial"/>
                <w:sz w:val="16"/>
                <w:szCs w:val="16"/>
                <w:lang w:val="en-US" w:eastAsia="zh-CN"/>
              </w:rPr>
            </w:pPr>
            <w:r w:rsidRPr="00A04033">
              <w:rPr>
                <w:rFonts w:eastAsia="宋体" w:cs="Arial"/>
                <w:sz w:val="16"/>
                <w:szCs w:val="16"/>
                <w:lang w:val="en-US" w:eastAsia="zh-CN"/>
              </w:rPr>
              <w:t>(</w:t>
            </w:r>
            <w:r w:rsidRPr="001F79FC">
              <w:rPr>
                <w:rFonts w:eastAsia="宋体" w:cs="Arial"/>
                <w:sz w:val="16"/>
                <w:szCs w:val="16"/>
                <w:lang w:val="en-US" w:eastAsia="zh-CN"/>
              </w:rPr>
              <w:t xml:space="preserve">1)  </w:t>
            </w:r>
            <w:hyperlink r:id="rId14" w:history="1">
              <w:r w:rsidRPr="001F79FC">
                <w:rPr>
                  <w:rFonts w:eastAsia="宋体" w:cs="Arial"/>
                  <w:sz w:val="16"/>
                  <w:szCs w:val="16"/>
                  <w:lang w:val="en-US" w:eastAsia="zh-CN"/>
                </w:rPr>
                <w:t>R4-2414340</w:t>
              </w:r>
            </w:hyperlink>
            <w:r w:rsidRPr="00A04033">
              <w:rPr>
                <w:rFonts w:eastAsia="宋体" w:cs="Arial"/>
                <w:sz w:val="16"/>
                <w:szCs w:val="16"/>
                <w:lang w:val="en-US" w:eastAsia="zh-CN"/>
              </w:rPr>
              <w:t xml:space="preserve">, </w:t>
            </w:r>
            <w:r w:rsidRPr="001F79FC">
              <w:rPr>
                <w:rFonts w:eastAsia="宋体"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(2)  </w:t>
            </w:r>
            <w:hyperlink r:id="rId15" w:history="1">
              <w:r w:rsidRPr="001F79FC">
                <w:rPr>
                  <w:rFonts w:ascii="Arial" w:eastAsia="宋体" w:hAnsi="Arial" w:cs="Arial"/>
                  <w:sz w:val="16"/>
                  <w:szCs w:val="16"/>
                  <w:lang w:val="en-US" w:eastAsia="zh-CN"/>
                </w:rPr>
                <w:t>R4-2414355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CA_n8A-n20A-n75A,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D6557CE"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w:t>
            </w:r>
            <w:r w:rsidRPr="00A04033">
              <w:rPr>
                <w:rFonts w:ascii="Arial" w:eastAsia="宋体" w:hAnsi="Arial" w:cs="Arial"/>
                <w:sz w:val="16"/>
                <w:szCs w:val="16"/>
                <w:lang w:val="en-US" w:eastAsia="zh-CN"/>
              </w:rPr>
              <w:t>3</w:t>
            </w:r>
            <w:r w:rsidRPr="001F79FC">
              <w:rPr>
                <w:rFonts w:ascii="Arial" w:eastAsia="宋体" w:hAnsi="Arial" w:cs="Arial"/>
                <w:sz w:val="16"/>
                <w:szCs w:val="16"/>
                <w:lang w:val="en-US" w:eastAsia="zh-CN"/>
              </w:rPr>
              <w:t xml:space="preserve">)  </w:t>
            </w:r>
            <w:hyperlink r:id="rId16" w:history="1">
              <w:r w:rsidRPr="001F79FC">
                <w:rPr>
                  <w:rFonts w:ascii="Arial" w:eastAsia="宋体" w:hAnsi="Arial" w:cs="Arial"/>
                  <w:sz w:val="16"/>
                  <w:szCs w:val="16"/>
                  <w:lang w:val="en-US" w:eastAsia="zh-CN"/>
                </w:rPr>
                <w:t>R4-2414356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CA_n8A-n28A-n75A,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3E6698D"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(4)  </w:t>
            </w:r>
            <w:hyperlink r:id="rId17" w:history="1">
              <w:r w:rsidRPr="001F79FC">
                <w:rPr>
                  <w:rFonts w:ascii="Arial" w:eastAsia="宋体" w:hAnsi="Arial" w:cs="Arial"/>
                  <w:sz w:val="16"/>
                  <w:szCs w:val="16"/>
                  <w:lang w:val="en-US" w:eastAsia="zh-CN"/>
                </w:rPr>
                <w:t>R4-2414357</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CA_n20A-n28A-n75A,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196C3FD5"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(5)  </w:t>
            </w:r>
            <w:hyperlink r:id="rId18" w:history="1">
              <w:r w:rsidRPr="001F79FC">
                <w:rPr>
                  <w:rFonts w:ascii="Arial" w:eastAsia="宋体" w:hAnsi="Arial" w:cs="Arial"/>
                  <w:sz w:val="16"/>
                  <w:szCs w:val="16"/>
                  <w:lang w:val="en-US" w:eastAsia="zh-CN"/>
                </w:rPr>
                <w:t>R4-2414358</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CA_n3A-n7A-n75A,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8D9A0A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(6)  </w:t>
            </w:r>
            <w:hyperlink r:id="rId19" w:history="1">
              <w:r w:rsidRPr="001F79FC">
                <w:rPr>
                  <w:rFonts w:ascii="Arial" w:eastAsia="宋体" w:hAnsi="Arial" w:cs="Arial"/>
                  <w:sz w:val="16"/>
                  <w:szCs w:val="16"/>
                  <w:lang w:val="en-US" w:eastAsia="zh-CN"/>
                </w:rPr>
                <w:t>R4-2414359</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CA_n3A-n75A-n78A,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7FF4EB13"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(7)  </w:t>
            </w:r>
            <w:hyperlink r:id="rId20" w:history="1">
              <w:r w:rsidRPr="001F79FC">
                <w:rPr>
                  <w:rFonts w:ascii="Arial" w:eastAsia="宋体" w:hAnsi="Arial" w:cs="Arial"/>
                  <w:sz w:val="16"/>
                  <w:szCs w:val="16"/>
                  <w:lang w:val="en-US" w:eastAsia="zh-CN"/>
                </w:rPr>
                <w:t>R4-2414360</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CA_n7A-n75A-n78A,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71EB31E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(8)  </w:t>
            </w:r>
            <w:hyperlink r:id="rId21" w:history="1">
              <w:r w:rsidRPr="001F79FC">
                <w:rPr>
                  <w:rFonts w:ascii="Arial" w:eastAsia="宋体" w:hAnsi="Arial" w:cs="Arial"/>
                  <w:sz w:val="16"/>
                  <w:szCs w:val="16"/>
                  <w:lang w:val="en-US" w:eastAsia="zh-CN"/>
                </w:rPr>
                <w:t>R4-2414361</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CA_n1A-n7A-n75A,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66E5A03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(9)  </w:t>
            </w:r>
            <w:hyperlink r:id="rId22" w:history="1">
              <w:r w:rsidRPr="001F79FC">
                <w:rPr>
                  <w:rFonts w:ascii="Arial" w:eastAsia="宋体" w:hAnsi="Arial" w:cs="Arial"/>
                  <w:sz w:val="16"/>
                  <w:szCs w:val="16"/>
                  <w:lang w:val="en-US" w:eastAsia="zh-CN"/>
                </w:rPr>
                <w:t>R4-2414362</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to TR 38.719-03-01 include CA_n1A-n3A-n7A, Huawei, HiSilicon, </w:t>
            </w:r>
            <w:proofErr w:type="gramStart"/>
            <w:r w:rsidRPr="001F79FC">
              <w:rPr>
                <w:rFonts w:ascii="Arial" w:eastAsia="宋体" w:hAnsi="Arial" w:cs="Arial"/>
                <w:sz w:val="16"/>
                <w:szCs w:val="16"/>
                <w:lang w:val="en-US" w:eastAsia="zh-CN"/>
              </w:rPr>
              <w:t>DT</w:t>
            </w:r>
            <w:proofErr w:type="gramEnd"/>
            <w:r w:rsidRPr="001F79FC">
              <w:rPr>
                <w:rFonts w:ascii="Arial" w:eastAsia="宋体" w:hAnsi="Arial" w:cs="Arial"/>
                <w:sz w:val="16"/>
                <w:szCs w:val="16"/>
                <w:lang w:val="en-US" w:eastAsia="zh-CN"/>
              </w:rPr>
              <w:t>.</w:t>
            </w:r>
          </w:p>
          <w:p w14:paraId="1240343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(10)  </w:t>
            </w:r>
            <w:hyperlink r:id="rId23" w:history="1">
              <w:r w:rsidRPr="001F79FC">
                <w:rPr>
                  <w:rFonts w:ascii="Arial" w:eastAsia="宋体" w:hAnsi="Arial" w:cs="Arial"/>
                  <w:sz w:val="16"/>
                  <w:szCs w:val="16"/>
                  <w:lang w:val="en-US" w:eastAsia="zh-CN"/>
                </w:rPr>
                <w:t>R4-2414364</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 xml:space="preserve">TP for 38.719-03-01 to </w:t>
            </w:r>
            <w:proofErr w:type="gramStart"/>
            <w:r w:rsidRPr="001F79FC">
              <w:rPr>
                <w:rFonts w:ascii="Arial" w:eastAsia="宋体" w:hAnsi="Arial" w:cs="Arial"/>
                <w:sz w:val="16"/>
                <w:szCs w:val="16"/>
                <w:lang w:val="en-US" w:eastAsia="zh-CN"/>
              </w:rPr>
              <w:t>add  UL</w:t>
            </w:r>
            <w:proofErr w:type="gramEnd"/>
            <w:r w:rsidRPr="001F79FC">
              <w:rPr>
                <w:rFonts w:ascii="Arial" w:eastAsia="宋体" w:hAnsi="Arial" w:cs="Arial"/>
                <w:sz w:val="16"/>
                <w:szCs w:val="16"/>
                <w:lang w:val="en-US" w:eastAsia="zh-CN"/>
              </w:rPr>
              <w:t xml:space="preserve"> CA_n41C-n71A and  CA_n41C-n66A for CA_n41C-n66-n71A, Ericsson, T-Mobile USA.</w:t>
            </w:r>
          </w:p>
          <w:p w14:paraId="44204B2B"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(11)  </w:t>
            </w:r>
            <w:hyperlink r:id="rId24" w:history="1">
              <w:r w:rsidRPr="001F79FC">
                <w:rPr>
                  <w:rFonts w:ascii="Arial" w:eastAsia="宋体" w:hAnsi="Arial" w:cs="Arial"/>
                  <w:sz w:val="16"/>
                  <w:szCs w:val="16"/>
                  <w:lang w:val="en-US" w:eastAsia="zh-CN"/>
                </w:rPr>
                <w:t>R4-2414365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(12)  </w:t>
            </w:r>
            <w:hyperlink r:id="rId25" w:history="1">
              <w:r w:rsidRPr="001F79FC">
                <w:rPr>
                  <w:rFonts w:ascii="Arial" w:eastAsia="宋体" w:hAnsi="Arial" w:cs="Arial"/>
                  <w:sz w:val="16"/>
                  <w:szCs w:val="16"/>
                  <w:lang w:val="en-US" w:eastAsia="zh-CN"/>
                </w:rPr>
                <w:t>R4-2414366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CA_n1A-n5A-n8A, Nokia.</w:t>
            </w:r>
          </w:p>
          <w:p w14:paraId="6662089B" w14:textId="18D158F9" w:rsidR="00A04033" w:rsidRDefault="00A04033" w:rsidP="006C68CC">
            <w:pPr>
              <w:spacing w:after="60"/>
              <w:rPr>
                <w:rFonts w:eastAsia="宋体"/>
                <w:sz w:val="16"/>
                <w:szCs w:val="16"/>
                <w:lang w:val="en-US" w:eastAsia="zh-CN"/>
              </w:rPr>
            </w:pPr>
            <w:r w:rsidRPr="001F79FC">
              <w:rPr>
                <w:rFonts w:ascii="Arial" w:eastAsia="宋体" w:hAnsi="Arial" w:cs="Arial"/>
                <w:sz w:val="16"/>
                <w:szCs w:val="16"/>
                <w:lang w:val="en-US" w:eastAsia="zh-CN"/>
              </w:rPr>
              <w:t xml:space="preserve">(13)  </w:t>
            </w:r>
            <w:hyperlink r:id="rId26" w:history="1">
              <w:r w:rsidRPr="001F79FC">
                <w:rPr>
                  <w:rFonts w:ascii="Arial" w:eastAsia="宋体" w:hAnsi="Arial" w:cs="Arial"/>
                  <w:sz w:val="16"/>
                  <w:szCs w:val="16"/>
                  <w:lang w:val="en-US" w:eastAsia="zh-CN"/>
                </w:rPr>
                <w:t>R4-2414367</w:t>
              </w:r>
            </w:hyperlink>
            <w:r w:rsidRPr="001F79FC">
              <w:rPr>
                <w:rFonts w:ascii="Arial" w:eastAsia="宋体"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76B57" w14:textId="77777777" w:rsidR="00D2511B" w:rsidRDefault="00D2511B">
      <w:pPr>
        <w:spacing w:after="0"/>
      </w:pPr>
      <w:r>
        <w:separator/>
      </w:r>
    </w:p>
  </w:endnote>
  <w:endnote w:type="continuationSeparator" w:id="0">
    <w:p w14:paraId="750F2527" w14:textId="77777777" w:rsidR="00D2511B" w:rsidRDefault="00D25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¾’©">
    <w:altName w:val="MS Gothic"/>
    <w:charset w:val="80"/>
    <w:family w:val="roman"/>
    <w:pitch w:val="default"/>
    <w:sig w:usb0="00000000" w:usb1="00000000" w:usb2="00000010" w:usb3="00000000" w:csb0="00020000" w:csb1="00000000"/>
  </w:font>
  <w:font w:name="Cambria Math">
    <w:panose1 w:val="02040503050406030204"/>
    <w:charset w:val="01"/>
    <w:family w:val="roman"/>
    <w:notTrueType/>
    <w:pitch w:val="variable"/>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065CBA" w:rsidRDefault="00065CBA">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C107D" w14:textId="77777777" w:rsidR="00D2511B" w:rsidRDefault="00D2511B">
      <w:pPr>
        <w:spacing w:after="0"/>
      </w:pPr>
      <w:r>
        <w:separator/>
      </w:r>
    </w:p>
  </w:footnote>
  <w:footnote w:type="continuationSeparator" w:id="0">
    <w:p w14:paraId="4EF6CC36" w14:textId="77777777" w:rsidR="00D2511B" w:rsidRDefault="00D251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065CBA" w:rsidRDefault="00065C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8CC">
      <w:rPr>
        <w:rFonts w:ascii="Arial" w:hAnsi="Arial" w:cs="Arial"/>
        <w:b/>
        <w:noProof/>
        <w:sz w:val="18"/>
        <w:szCs w:val="18"/>
      </w:rPr>
      <w:t>3GPP TR 38.719-03-01 V0.1.0 (2024-08)</w:t>
    </w:r>
    <w:r>
      <w:rPr>
        <w:rFonts w:ascii="Arial" w:hAnsi="Arial" w:cs="Arial"/>
        <w:b/>
        <w:sz w:val="18"/>
        <w:szCs w:val="18"/>
      </w:rPr>
      <w:fldChar w:fldCharType="end"/>
    </w:r>
  </w:p>
  <w:p w14:paraId="031951FC" w14:textId="77777777" w:rsidR="00065CBA" w:rsidRDefault="00065C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68CC">
      <w:rPr>
        <w:rFonts w:ascii="Arial" w:hAnsi="Arial" w:cs="Arial"/>
        <w:b/>
        <w:noProof/>
        <w:sz w:val="18"/>
        <w:szCs w:val="18"/>
      </w:rPr>
      <w:t>38</w:t>
    </w:r>
    <w:r>
      <w:rPr>
        <w:rFonts w:ascii="Arial" w:hAnsi="Arial" w:cs="Arial"/>
        <w:b/>
        <w:sz w:val="18"/>
        <w:szCs w:val="18"/>
      </w:rPr>
      <w:fldChar w:fldCharType="end"/>
    </w:r>
  </w:p>
  <w:p w14:paraId="7D6AF0AF" w14:textId="6D67267F" w:rsidR="00065CBA" w:rsidRDefault="00065C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8CC">
      <w:rPr>
        <w:rFonts w:ascii="Arial" w:hAnsi="Arial" w:cs="Arial"/>
        <w:b/>
        <w:noProof/>
        <w:sz w:val="18"/>
        <w:szCs w:val="18"/>
      </w:rPr>
      <w:t>Release 19</w:t>
    </w:r>
    <w:r>
      <w:rPr>
        <w:rFonts w:ascii="Arial" w:hAnsi="Arial" w:cs="Arial"/>
        <w:b/>
        <w:sz w:val="18"/>
        <w:szCs w:val="18"/>
      </w:rPr>
      <w:fldChar w:fldCharType="end"/>
    </w:r>
  </w:p>
  <w:p w14:paraId="0AA05600" w14:textId="77777777" w:rsidR="00065CBA" w:rsidRDefault="00065CBA">
    <w:pPr>
      <w:pStyle w:val="afc"/>
    </w:pPr>
  </w:p>
  <w:p w14:paraId="559AFEBC" w14:textId="77777777" w:rsidR="00065CBA" w:rsidRDefault="00065CBA"/>
  <w:p w14:paraId="07F64E15" w14:textId="77777777" w:rsidR="00065CBA" w:rsidRDefault="00065C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2"/>
  </w:num>
  <w:num w:numId="12">
    <w:abstractNumId w:val="20"/>
  </w:num>
  <w:num w:numId="13">
    <w:abstractNumId w:val="15"/>
  </w:num>
  <w:num w:numId="14">
    <w:abstractNumId w:val="11"/>
  </w:num>
  <w:num w:numId="15">
    <w:abstractNumId w:val="18"/>
  </w:num>
  <w:num w:numId="16">
    <w:abstractNumId w:val="28"/>
  </w:num>
  <w:num w:numId="17">
    <w:abstractNumId w:val="24"/>
  </w:num>
  <w:num w:numId="18">
    <w:abstractNumId w:val="21"/>
  </w:num>
  <w:num w:numId="19">
    <w:abstractNumId w:val="23"/>
  </w:num>
  <w:num w:numId="20">
    <w:abstractNumId w:val="13"/>
  </w:num>
  <w:num w:numId="21">
    <w:abstractNumId w:val="19"/>
  </w:num>
  <w:num w:numId="22">
    <w:abstractNumId w:val="29"/>
  </w:num>
  <w:num w:numId="23">
    <w:abstractNumId w:val="1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0"/>
  </w:num>
  <w:num w:numId="27">
    <w:abstractNumId w:val="17"/>
  </w:num>
  <w:num w:numId="28">
    <w:abstractNumId w:val="14"/>
  </w:num>
  <w:num w:numId="29">
    <w:abstractNumId w:val="25"/>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D54"/>
    <w:rsid w:val="00021311"/>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F0C1D"/>
    <w:rsid w:val="001F1132"/>
    <w:rsid w:val="001F168B"/>
    <w:rsid w:val="001F46D5"/>
    <w:rsid w:val="001F5138"/>
    <w:rsid w:val="002049ED"/>
    <w:rsid w:val="002078B2"/>
    <w:rsid w:val="00215A90"/>
    <w:rsid w:val="002170C1"/>
    <w:rsid w:val="002218A9"/>
    <w:rsid w:val="00231800"/>
    <w:rsid w:val="00231FDB"/>
    <w:rsid w:val="00232F35"/>
    <w:rsid w:val="002347A2"/>
    <w:rsid w:val="00236E8E"/>
    <w:rsid w:val="00241BB5"/>
    <w:rsid w:val="00242348"/>
    <w:rsid w:val="002517C0"/>
    <w:rsid w:val="00252E05"/>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F1865"/>
    <w:rsid w:val="003F2E5F"/>
    <w:rsid w:val="003F348B"/>
    <w:rsid w:val="003F4F87"/>
    <w:rsid w:val="003F56CF"/>
    <w:rsid w:val="0040015B"/>
    <w:rsid w:val="00402079"/>
    <w:rsid w:val="00411BDF"/>
    <w:rsid w:val="0041751E"/>
    <w:rsid w:val="00417E56"/>
    <w:rsid w:val="004213A0"/>
    <w:rsid w:val="00423334"/>
    <w:rsid w:val="0042538E"/>
    <w:rsid w:val="0043044B"/>
    <w:rsid w:val="004345EC"/>
    <w:rsid w:val="00434E0A"/>
    <w:rsid w:val="00435B6B"/>
    <w:rsid w:val="004446E5"/>
    <w:rsid w:val="004463B3"/>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245E"/>
    <w:rsid w:val="00573B08"/>
    <w:rsid w:val="005746A5"/>
    <w:rsid w:val="00585CF9"/>
    <w:rsid w:val="00597B11"/>
    <w:rsid w:val="005A4037"/>
    <w:rsid w:val="005A6C5D"/>
    <w:rsid w:val="005A7615"/>
    <w:rsid w:val="005B084B"/>
    <w:rsid w:val="005B5D60"/>
    <w:rsid w:val="005B621C"/>
    <w:rsid w:val="005C07A9"/>
    <w:rsid w:val="005C0E79"/>
    <w:rsid w:val="005C2D09"/>
    <w:rsid w:val="005D0299"/>
    <w:rsid w:val="005D0481"/>
    <w:rsid w:val="005D2633"/>
    <w:rsid w:val="005D2E01"/>
    <w:rsid w:val="005D3923"/>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5F82"/>
    <w:rsid w:val="0071174C"/>
    <w:rsid w:val="00711E16"/>
    <w:rsid w:val="00713444"/>
    <w:rsid w:val="00713C44"/>
    <w:rsid w:val="00717331"/>
    <w:rsid w:val="00723A45"/>
    <w:rsid w:val="007338E6"/>
    <w:rsid w:val="00734A5B"/>
    <w:rsid w:val="0074026F"/>
    <w:rsid w:val="00740829"/>
    <w:rsid w:val="00741C86"/>
    <w:rsid w:val="007424EA"/>
    <w:rsid w:val="007429F6"/>
    <w:rsid w:val="0074381F"/>
    <w:rsid w:val="00744E76"/>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719E"/>
    <w:rsid w:val="00870166"/>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E06DB"/>
    <w:rsid w:val="009F0C9D"/>
    <w:rsid w:val="009F37B7"/>
    <w:rsid w:val="009F5B3C"/>
    <w:rsid w:val="00A01A7C"/>
    <w:rsid w:val="00A01F50"/>
    <w:rsid w:val="00A04033"/>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52EC"/>
    <w:rsid w:val="00B15449"/>
    <w:rsid w:val="00B15EF8"/>
    <w:rsid w:val="00B175F5"/>
    <w:rsid w:val="00B2271B"/>
    <w:rsid w:val="00B25420"/>
    <w:rsid w:val="00B27C3E"/>
    <w:rsid w:val="00B305A2"/>
    <w:rsid w:val="00B311EC"/>
    <w:rsid w:val="00B363C6"/>
    <w:rsid w:val="00B400B7"/>
    <w:rsid w:val="00B754A1"/>
    <w:rsid w:val="00B75DD1"/>
    <w:rsid w:val="00B93086"/>
    <w:rsid w:val="00BA19ED"/>
    <w:rsid w:val="00BA4B8D"/>
    <w:rsid w:val="00BA60FF"/>
    <w:rsid w:val="00BB04FA"/>
    <w:rsid w:val="00BB1EAD"/>
    <w:rsid w:val="00BB428D"/>
    <w:rsid w:val="00BB760E"/>
    <w:rsid w:val="00BC0262"/>
    <w:rsid w:val="00BC0F7D"/>
    <w:rsid w:val="00BC1FE2"/>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72833"/>
    <w:rsid w:val="00C80341"/>
    <w:rsid w:val="00C80F1D"/>
    <w:rsid w:val="00C82BF1"/>
    <w:rsid w:val="00C91962"/>
    <w:rsid w:val="00C9241D"/>
    <w:rsid w:val="00C93F40"/>
    <w:rsid w:val="00C97CFD"/>
    <w:rsid w:val="00CA391B"/>
    <w:rsid w:val="00CA3D0C"/>
    <w:rsid w:val="00CB19FC"/>
    <w:rsid w:val="00CB2A4A"/>
    <w:rsid w:val="00CC01E6"/>
    <w:rsid w:val="00CC18A0"/>
    <w:rsid w:val="00CD0451"/>
    <w:rsid w:val="00CD1C7A"/>
    <w:rsid w:val="00CF0FE9"/>
    <w:rsid w:val="00D167C1"/>
    <w:rsid w:val="00D173F0"/>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7E00"/>
    <w:rsid w:val="00D9134D"/>
    <w:rsid w:val="00D92CCA"/>
    <w:rsid w:val="00D95D71"/>
    <w:rsid w:val="00DA0148"/>
    <w:rsid w:val="00DA22DF"/>
    <w:rsid w:val="00DA2616"/>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6509"/>
    <w:rsid w:val="00E21E87"/>
    <w:rsid w:val="00E25E57"/>
    <w:rsid w:val="00E25FD2"/>
    <w:rsid w:val="00E30A24"/>
    <w:rsid w:val="00E31ABF"/>
    <w:rsid w:val="00E332D8"/>
    <w:rsid w:val="00E44582"/>
    <w:rsid w:val="00E44D09"/>
    <w:rsid w:val="00E4613C"/>
    <w:rsid w:val="00E50036"/>
    <w:rsid w:val="00E54765"/>
    <w:rsid w:val="00E6006B"/>
    <w:rsid w:val="00E602D9"/>
    <w:rsid w:val="00E603AF"/>
    <w:rsid w:val="00E6167B"/>
    <w:rsid w:val="00E72713"/>
    <w:rsid w:val="00E775B9"/>
    <w:rsid w:val="00E77645"/>
    <w:rsid w:val="00E835D4"/>
    <w:rsid w:val="00EA15B0"/>
    <w:rsid w:val="00EA2B37"/>
    <w:rsid w:val="00EA3B90"/>
    <w:rsid w:val="00EA5EA7"/>
    <w:rsid w:val="00EA66BD"/>
    <w:rsid w:val="00EA6E6C"/>
    <w:rsid w:val="00EB0443"/>
    <w:rsid w:val="00EB1270"/>
    <w:rsid w:val="00EB5D7E"/>
    <w:rsid w:val="00EC4783"/>
    <w:rsid w:val="00EC4A25"/>
    <w:rsid w:val="00EC76F9"/>
    <w:rsid w:val="00EE318B"/>
    <w:rsid w:val="00EE3450"/>
    <w:rsid w:val="00EE5832"/>
    <w:rsid w:val="00EF3B2A"/>
    <w:rsid w:val="00EF451D"/>
    <w:rsid w:val="00EF608C"/>
    <w:rsid w:val="00F00174"/>
    <w:rsid w:val="00F025A2"/>
    <w:rsid w:val="00F03DF5"/>
    <w:rsid w:val="00F04712"/>
    <w:rsid w:val="00F13360"/>
    <w:rsid w:val="00F13E51"/>
    <w:rsid w:val="00F13F81"/>
    <w:rsid w:val="00F201A7"/>
    <w:rsid w:val="00F22EC7"/>
    <w:rsid w:val="00F2516E"/>
    <w:rsid w:val="00F31F6A"/>
    <w:rsid w:val="00F325C8"/>
    <w:rsid w:val="00F34834"/>
    <w:rsid w:val="00F366EA"/>
    <w:rsid w:val="00F428C0"/>
    <w:rsid w:val="00F4332B"/>
    <w:rsid w:val="00F43813"/>
    <w:rsid w:val="00F44F1B"/>
    <w:rsid w:val="00F5244C"/>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622E"/>
    <w:rsid w:val="00F97066"/>
    <w:rsid w:val="00FA1266"/>
    <w:rsid w:val="00FA1E66"/>
    <w:rsid w:val="00FA4E24"/>
    <w:rsid w:val="00FB4764"/>
    <w:rsid w:val="00FC040B"/>
    <w:rsid w:val="00FC1192"/>
    <w:rsid w:val="00FC169E"/>
    <w:rsid w:val="00FC4417"/>
    <w:rsid w:val="00FC4C35"/>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qFormat/>
    <w:pPr>
      <w:ind w:left="2268" w:hanging="2268"/>
    </w:pPr>
  </w:style>
  <w:style w:type="paragraph" w:styleId="60">
    <w:name w:val="toc 6"/>
    <w:basedOn w:val="52"/>
    <w:next w:val="a3"/>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iPriority w:val="99"/>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uiPriority w:val="99"/>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uiPriority w:val="99"/>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7DB7FE-75B2-46D4-B13A-ABCDBE8C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44</Pages>
  <Words>14145</Words>
  <Characters>80629</Characters>
  <Application>Microsoft Office Word</Application>
  <DocSecurity>0</DocSecurity>
  <Lines>671</Lines>
  <Paragraphs>189</Paragraphs>
  <ScaleCrop>false</ScaleCrop>
  <Company>ETSI</Company>
  <LinksUpToDate>false</LinksUpToDate>
  <CharactersWithSpaces>94585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34</cp:revision>
  <cp:lastPrinted>2019-02-25T14:05:00Z</cp:lastPrinted>
  <dcterms:created xsi:type="dcterms:W3CDTF">2024-08-05T01:53:00Z</dcterms:created>
  <dcterms:modified xsi:type="dcterms:W3CDTF">2024-08-27T13:47:00Z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