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4012" w14:paraId="3089235D" w14:textId="77777777">
        <w:tc>
          <w:tcPr>
            <w:tcW w:w="10423" w:type="dxa"/>
            <w:gridSpan w:val="2"/>
            <w:shd w:val="clear" w:color="auto" w:fill="auto"/>
          </w:tcPr>
          <w:p w14:paraId="5709DDA7" w14:textId="77777777" w:rsidR="00D44012"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r>
              <w:rPr>
                <w:rFonts w:hint="eastAsia"/>
                <w:sz w:val="32"/>
                <w:lang w:val="en-US" w:eastAsia="zh-CN"/>
              </w:rPr>
              <w:t>12</w:t>
            </w:r>
            <w:r>
              <w:rPr>
                <w:sz w:val="32"/>
              </w:rPr>
              <w:t>)</w:t>
            </w:r>
          </w:p>
        </w:tc>
      </w:tr>
      <w:tr w:rsidR="00D44012" w14:paraId="30FCEA83" w14:textId="77777777">
        <w:trPr>
          <w:trHeight w:hRule="exact" w:val="1134"/>
        </w:trPr>
        <w:tc>
          <w:tcPr>
            <w:tcW w:w="10423" w:type="dxa"/>
            <w:gridSpan w:val="2"/>
            <w:shd w:val="clear" w:color="auto" w:fill="auto"/>
          </w:tcPr>
          <w:p w14:paraId="181E7C82" w14:textId="77777777" w:rsidR="00D44012" w:rsidRDefault="00000000">
            <w:pPr>
              <w:pStyle w:val="ZB"/>
              <w:framePr w:w="0" w:hRule="auto" w:wrap="auto" w:vAnchor="margin" w:hAnchor="text" w:yAlign="inline"/>
            </w:pPr>
            <w:r>
              <w:t xml:space="preserve">Technical </w:t>
            </w:r>
            <w:bookmarkStart w:id="5" w:name="spectype2"/>
            <w:r>
              <w:t>Specification</w:t>
            </w:r>
            <w:bookmarkEnd w:id="5"/>
          </w:p>
          <w:p w14:paraId="649B32E8" w14:textId="77777777" w:rsidR="00D44012" w:rsidRDefault="00000000">
            <w:pPr>
              <w:pStyle w:val="Guidance"/>
            </w:pPr>
            <w:r>
              <w:br/>
            </w:r>
            <w:r>
              <w:br/>
            </w:r>
          </w:p>
        </w:tc>
      </w:tr>
      <w:tr w:rsidR="00D44012" w14:paraId="7C0934A6" w14:textId="77777777">
        <w:trPr>
          <w:trHeight w:hRule="exact" w:val="3686"/>
        </w:trPr>
        <w:tc>
          <w:tcPr>
            <w:tcW w:w="10423" w:type="dxa"/>
            <w:gridSpan w:val="2"/>
            <w:shd w:val="clear" w:color="auto" w:fill="auto"/>
          </w:tcPr>
          <w:p w14:paraId="71BD8392" w14:textId="77777777" w:rsidR="00D44012" w:rsidRDefault="00000000">
            <w:pPr>
              <w:pStyle w:val="ZT"/>
              <w:framePr w:wrap="auto" w:hAnchor="text" w:yAlign="inline"/>
              <w:rPr>
                <w:kern w:val="2"/>
                <w:szCs w:val="22"/>
              </w:rPr>
            </w:pPr>
            <w:r>
              <w:rPr>
                <w:kern w:val="2"/>
                <w:szCs w:val="22"/>
              </w:rPr>
              <w:t>3rd Generation Partnership Project;</w:t>
            </w:r>
          </w:p>
          <w:p w14:paraId="0E6D6C08" w14:textId="77777777" w:rsidR="00D44012"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16D62947" w14:textId="77777777" w:rsidR="00D44012" w:rsidRDefault="00000000">
            <w:pPr>
              <w:pStyle w:val="ZT"/>
              <w:framePr w:wrap="auto" w:hAnchor="text" w:yAlign="inline"/>
              <w:rPr>
                <w:kern w:val="2"/>
                <w:szCs w:val="22"/>
              </w:rPr>
            </w:pPr>
            <w:r>
              <w:rPr>
                <w:kern w:val="2"/>
                <w:szCs w:val="22"/>
              </w:rPr>
              <w:t>Enabling MSGin5G Service;</w:t>
            </w:r>
          </w:p>
          <w:p w14:paraId="30FA4F60" w14:textId="77777777" w:rsidR="00D44012" w:rsidRDefault="00000000">
            <w:pPr>
              <w:pStyle w:val="ZT"/>
              <w:framePr w:wrap="auto" w:hAnchor="text" w:yAlign="inline"/>
              <w:rPr>
                <w:kern w:val="2"/>
                <w:szCs w:val="22"/>
              </w:rPr>
            </w:pPr>
            <w:r>
              <w:rPr>
                <w:kern w:val="2"/>
                <w:szCs w:val="22"/>
              </w:rPr>
              <w:t>Application Programming Interfaces (API) specification;</w:t>
            </w:r>
          </w:p>
          <w:p w14:paraId="0DC3F3C3" w14:textId="77777777" w:rsidR="00D44012" w:rsidRDefault="00000000">
            <w:pPr>
              <w:pStyle w:val="ZT"/>
              <w:framePr w:wrap="auto" w:hAnchor="text" w:yAlign="inline"/>
              <w:rPr>
                <w:kern w:val="2"/>
                <w:szCs w:val="22"/>
              </w:rPr>
            </w:pPr>
            <w:r>
              <w:rPr>
                <w:kern w:val="2"/>
                <w:szCs w:val="22"/>
              </w:rPr>
              <w:t>Stage 3;</w:t>
            </w:r>
          </w:p>
          <w:bookmarkEnd w:id="6"/>
          <w:p w14:paraId="316B4A2C" w14:textId="77777777" w:rsidR="00D44012" w:rsidRDefault="00000000">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bookmarkEnd w:id="7"/>
            <w:r>
              <w:rPr>
                <w:rStyle w:val="ZGSM"/>
                <w:rFonts w:hint="eastAsia"/>
                <w:lang w:val="en-US" w:eastAsia="zh-CN"/>
              </w:rPr>
              <w:t>9</w:t>
            </w:r>
            <w:r>
              <w:rPr>
                <w:kern w:val="2"/>
                <w:szCs w:val="22"/>
              </w:rPr>
              <w:t>)</w:t>
            </w:r>
          </w:p>
        </w:tc>
      </w:tr>
      <w:tr w:rsidR="00D44012" w14:paraId="130B122E" w14:textId="77777777">
        <w:tc>
          <w:tcPr>
            <w:tcW w:w="10423" w:type="dxa"/>
            <w:gridSpan w:val="2"/>
            <w:shd w:val="clear" w:color="auto" w:fill="auto"/>
          </w:tcPr>
          <w:p w14:paraId="0835CD21" w14:textId="77777777" w:rsidR="00D44012"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D44012" w14:paraId="78636AAB" w14:textId="77777777">
        <w:trPr>
          <w:trHeight w:hRule="exact" w:val="1531"/>
        </w:trPr>
        <w:tc>
          <w:tcPr>
            <w:tcW w:w="4883" w:type="dxa"/>
            <w:shd w:val="clear" w:color="auto" w:fill="auto"/>
          </w:tcPr>
          <w:p w14:paraId="2AC5221D" w14:textId="77777777" w:rsidR="00D44012" w:rsidRDefault="00000000">
            <w:r>
              <w:rPr>
                <w:i/>
                <w:lang w:val="en-US" w:eastAsia="zh-CN"/>
              </w:rPr>
              <w:object w:dxaOrig="2085" w:dyaOrig="1279" w14:anchorId="6AE8B6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3.95pt" o:ole="">
                  <v:imagedata r:id="rId9" o:title=""/>
                </v:shape>
                <o:OLEObject Type="Embed" ProgID="Word.Picture.8" ShapeID="_x0000_i1025" DrawAspect="Content" ObjectID="_1796122638" r:id="rId10"/>
              </w:object>
            </w:r>
          </w:p>
        </w:tc>
        <w:tc>
          <w:tcPr>
            <w:tcW w:w="5540" w:type="dxa"/>
            <w:shd w:val="clear" w:color="auto" w:fill="auto"/>
          </w:tcPr>
          <w:p w14:paraId="67BA7D3D" w14:textId="77777777" w:rsidR="00D44012" w:rsidRDefault="00000000">
            <w:pPr>
              <w:jc w:val="right"/>
            </w:pPr>
            <w:bookmarkStart w:id="9" w:name="logos"/>
            <w:r>
              <w:rPr>
                <w:noProof/>
                <w:lang w:val="en-US" w:eastAsia="zh-CN"/>
              </w:rPr>
              <w:drawing>
                <wp:inline distT="0" distB="0" distL="0" distR="0" wp14:anchorId="7CB539BA" wp14:editId="4F7492F9">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D44012" w14:paraId="3365B098" w14:textId="77777777">
        <w:trPr>
          <w:trHeight w:hRule="exact" w:val="5783"/>
        </w:trPr>
        <w:tc>
          <w:tcPr>
            <w:tcW w:w="10423" w:type="dxa"/>
            <w:gridSpan w:val="2"/>
            <w:shd w:val="clear" w:color="auto" w:fill="auto"/>
          </w:tcPr>
          <w:p w14:paraId="19001656" w14:textId="77777777" w:rsidR="00D44012" w:rsidRDefault="00D44012">
            <w:pPr>
              <w:pStyle w:val="Guidance"/>
              <w:rPr>
                <w:b/>
              </w:rPr>
            </w:pPr>
          </w:p>
        </w:tc>
      </w:tr>
      <w:tr w:rsidR="00D44012" w14:paraId="49D1B62F" w14:textId="77777777">
        <w:trPr>
          <w:cantSplit/>
          <w:trHeight w:hRule="exact" w:val="964"/>
        </w:trPr>
        <w:tc>
          <w:tcPr>
            <w:tcW w:w="10423" w:type="dxa"/>
            <w:gridSpan w:val="2"/>
            <w:shd w:val="clear" w:color="auto" w:fill="auto"/>
          </w:tcPr>
          <w:p w14:paraId="5F347868" w14:textId="77777777" w:rsidR="00D44012"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AFC08AA" w14:textId="77777777" w:rsidR="00D44012" w:rsidRDefault="00D44012">
            <w:pPr>
              <w:pStyle w:val="ZV"/>
              <w:framePr w:wrap="notBeside"/>
            </w:pPr>
          </w:p>
          <w:p w14:paraId="31E56EA0" w14:textId="77777777" w:rsidR="00D44012" w:rsidRDefault="00D44012">
            <w:pPr>
              <w:rPr>
                <w:sz w:val="16"/>
              </w:rPr>
            </w:pPr>
          </w:p>
        </w:tc>
      </w:tr>
      <w:bookmarkEnd w:id="0"/>
    </w:tbl>
    <w:p w14:paraId="0D46FC8C" w14:textId="77777777" w:rsidR="00D44012" w:rsidRDefault="00D44012">
      <w:pPr>
        <w:sectPr w:rsidR="00D440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4012" w14:paraId="50F16FE5" w14:textId="77777777">
        <w:trPr>
          <w:trHeight w:hRule="exact" w:val="5670"/>
        </w:trPr>
        <w:tc>
          <w:tcPr>
            <w:tcW w:w="10423" w:type="dxa"/>
            <w:shd w:val="clear" w:color="auto" w:fill="auto"/>
          </w:tcPr>
          <w:p w14:paraId="775347AB" w14:textId="77777777" w:rsidR="00D44012" w:rsidRDefault="00D44012">
            <w:pPr>
              <w:pStyle w:val="Guidance"/>
            </w:pPr>
            <w:bookmarkStart w:id="11" w:name="page2"/>
          </w:p>
        </w:tc>
      </w:tr>
      <w:tr w:rsidR="00D44012" w14:paraId="5C6F3FE7" w14:textId="77777777">
        <w:trPr>
          <w:trHeight w:hRule="exact" w:val="5387"/>
        </w:trPr>
        <w:tc>
          <w:tcPr>
            <w:tcW w:w="10423" w:type="dxa"/>
            <w:shd w:val="clear" w:color="auto" w:fill="auto"/>
          </w:tcPr>
          <w:p w14:paraId="595E78EF" w14:textId="77777777" w:rsidR="00D44012" w:rsidRDefault="00000000">
            <w:pPr>
              <w:pStyle w:val="FP"/>
              <w:spacing w:after="240"/>
              <w:ind w:left="2835" w:right="2835"/>
              <w:jc w:val="center"/>
              <w:rPr>
                <w:rFonts w:ascii="Arial" w:hAnsi="Arial"/>
                <w:b/>
                <w:i/>
              </w:rPr>
            </w:pPr>
            <w:bookmarkStart w:id="12" w:name="coords3gpp"/>
            <w:r>
              <w:rPr>
                <w:rFonts w:ascii="Arial" w:hAnsi="Arial"/>
                <w:b/>
                <w:i/>
              </w:rPr>
              <w:t>3GPP</w:t>
            </w:r>
          </w:p>
          <w:p w14:paraId="18525360" w14:textId="77777777" w:rsidR="00D44012" w:rsidRDefault="00000000">
            <w:pPr>
              <w:pStyle w:val="FP"/>
              <w:pBdr>
                <w:bottom w:val="single" w:sz="6" w:space="1" w:color="auto"/>
              </w:pBdr>
              <w:ind w:left="2835" w:right="2835"/>
              <w:jc w:val="center"/>
            </w:pPr>
            <w:r>
              <w:t>Postal address</w:t>
            </w:r>
          </w:p>
          <w:p w14:paraId="29554897" w14:textId="77777777" w:rsidR="00D44012" w:rsidRDefault="00D44012">
            <w:pPr>
              <w:pStyle w:val="FP"/>
              <w:ind w:left="2835" w:right="2835"/>
              <w:jc w:val="center"/>
              <w:rPr>
                <w:rFonts w:ascii="Arial" w:hAnsi="Arial"/>
                <w:sz w:val="18"/>
              </w:rPr>
            </w:pPr>
          </w:p>
          <w:p w14:paraId="47CEA3F8" w14:textId="77777777" w:rsidR="00D44012" w:rsidRDefault="00000000">
            <w:pPr>
              <w:pStyle w:val="FP"/>
              <w:pBdr>
                <w:bottom w:val="single" w:sz="6" w:space="1" w:color="auto"/>
              </w:pBdr>
              <w:spacing w:before="240"/>
              <w:ind w:left="2835" w:right="2835"/>
              <w:jc w:val="center"/>
            </w:pPr>
            <w:r>
              <w:t>3GPP support office address</w:t>
            </w:r>
          </w:p>
          <w:p w14:paraId="5D753623" w14:textId="77777777" w:rsidR="00D4401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4AABCC5" w14:textId="77777777" w:rsidR="00D44012" w:rsidRDefault="00000000">
            <w:pPr>
              <w:pStyle w:val="FP"/>
              <w:ind w:left="2835" w:right="2835"/>
              <w:jc w:val="center"/>
              <w:rPr>
                <w:rFonts w:ascii="Arial" w:hAnsi="Arial"/>
                <w:sz w:val="18"/>
                <w:lang w:val="fr-FR"/>
              </w:rPr>
            </w:pPr>
            <w:r>
              <w:rPr>
                <w:rFonts w:ascii="Arial" w:hAnsi="Arial"/>
                <w:sz w:val="18"/>
                <w:lang w:val="fr-FR"/>
              </w:rPr>
              <w:t>Valbonne - FRANCE</w:t>
            </w:r>
          </w:p>
          <w:p w14:paraId="5518CC86" w14:textId="77777777" w:rsidR="00D4401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36B0D5E" w14:textId="77777777" w:rsidR="00D44012" w:rsidRDefault="00000000">
            <w:pPr>
              <w:pStyle w:val="FP"/>
              <w:pBdr>
                <w:bottom w:val="single" w:sz="6" w:space="1" w:color="auto"/>
              </w:pBdr>
              <w:spacing w:before="240"/>
              <w:ind w:left="2835" w:right="2835"/>
              <w:jc w:val="center"/>
            </w:pPr>
            <w:r>
              <w:t>Internet</w:t>
            </w:r>
          </w:p>
          <w:p w14:paraId="2CEC9D13" w14:textId="77777777" w:rsidR="00D44012" w:rsidRDefault="00000000">
            <w:pPr>
              <w:pStyle w:val="FP"/>
              <w:ind w:left="2835" w:right="2835"/>
              <w:jc w:val="center"/>
              <w:rPr>
                <w:rFonts w:ascii="Arial" w:hAnsi="Arial"/>
                <w:sz w:val="18"/>
              </w:rPr>
            </w:pPr>
            <w:r>
              <w:rPr>
                <w:rFonts w:ascii="Arial" w:hAnsi="Arial"/>
                <w:sz w:val="18"/>
              </w:rPr>
              <w:t>http://www.3gpp.org</w:t>
            </w:r>
            <w:bookmarkEnd w:id="12"/>
          </w:p>
          <w:p w14:paraId="0C52B826" w14:textId="77777777" w:rsidR="00D44012" w:rsidRDefault="00D44012"/>
        </w:tc>
      </w:tr>
      <w:tr w:rsidR="00D44012" w14:paraId="27A164DD" w14:textId="77777777">
        <w:tc>
          <w:tcPr>
            <w:tcW w:w="10423" w:type="dxa"/>
            <w:shd w:val="clear" w:color="auto" w:fill="auto"/>
            <w:vAlign w:val="bottom"/>
          </w:tcPr>
          <w:p w14:paraId="32F3604E" w14:textId="77777777" w:rsidR="00D44012"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3DC24C94" w14:textId="77777777" w:rsidR="00D44012" w:rsidRDefault="00000000">
            <w:pPr>
              <w:pStyle w:val="FP"/>
              <w:jc w:val="center"/>
            </w:pPr>
            <w:r>
              <w:t>No part may be reproduced except as authorized by written permission.</w:t>
            </w:r>
            <w:r>
              <w:br/>
              <w:t>The copyright and the foregoing restriction extend to reproduction in all media.</w:t>
            </w:r>
          </w:p>
          <w:p w14:paraId="6200A51A" w14:textId="77777777" w:rsidR="00D44012" w:rsidRDefault="00D44012">
            <w:pPr>
              <w:pStyle w:val="FP"/>
              <w:jc w:val="center"/>
            </w:pPr>
          </w:p>
          <w:p w14:paraId="4DCAC065" w14:textId="77777777" w:rsidR="00D44012" w:rsidRDefault="00000000">
            <w:pPr>
              <w:pStyle w:val="FP"/>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14:paraId="7643B662" w14:textId="77777777" w:rsidR="00D44012" w:rsidRDefault="00000000">
            <w:pPr>
              <w:pStyle w:val="FP"/>
              <w:jc w:val="center"/>
              <w:rPr>
                <w:sz w:val="18"/>
              </w:rPr>
            </w:pPr>
            <w:r>
              <w:rPr>
                <w:sz w:val="18"/>
              </w:rPr>
              <w:t>All rights reserved.</w:t>
            </w:r>
          </w:p>
          <w:p w14:paraId="1EB8C9AF" w14:textId="77777777" w:rsidR="00D44012" w:rsidRDefault="00D44012">
            <w:pPr>
              <w:pStyle w:val="FP"/>
              <w:rPr>
                <w:sz w:val="18"/>
              </w:rPr>
            </w:pPr>
          </w:p>
          <w:p w14:paraId="321E109F" w14:textId="77777777" w:rsidR="00D44012" w:rsidRDefault="00000000">
            <w:pPr>
              <w:pStyle w:val="FP"/>
              <w:rPr>
                <w:sz w:val="18"/>
              </w:rPr>
            </w:pPr>
            <w:r>
              <w:rPr>
                <w:sz w:val="18"/>
              </w:rPr>
              <w:t>UMTS™ is a Trade Mark of ETSI registered for the benefit of its members</w:t>
            </w:r>
          </w:p>
          <w:p w14:paraId="467079A1" w14:textId="77777777" w:rsidR="00D4401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3F6F578" w14:textId="77777777" w:rsidR="00D44012" w:rsidRDefault="00000000">
            <w:pPr>
              <w:pStyle w:val="FP"/>
              <w:rPr>
                <w:sz w:val="18"/>
              </w:rPr>
            </w:pPr>
            <w:r>
              <w:rPr>
                <w:sz w:val="18"/>
              </w:rPr>
              <w:t>GSM® and the GSM logo are registered and owned by the GSM Association</w:t>
            </w:r>
            <w:bookmarkEnd w:id="13"/>
          </w:p>
          <w:p w14:paraId="1433F096" w14:textId="77777777" w:rsidR="00D44012" w:rsidRDefault="00D44012"/>
        </w:tc>
      </w:tr>
      <w:bookmarkEnd w:id="11"/>
    </w:tbl>
    <w:p w14:paraId="75A738DD" w14:textId="77777777" w:rsidR="00D44012" w:rsidRDefault="00000000">
      <w:pPr>
        <w:pStyle w:val="TT"/>
      </w:pPr>
      <w:r>
        <w:br w:type="page"/>
      </w:r>
      <w:bookmarkStart w:id="16" w:name="tableOfContents"/>
      <w:bookmarkEnd w:id="16"/>
      <w:r>
        <w:lastRenderedPageBreak/>
        <w:t>Contents</w:t>
      </w:r>
    </w:p>
    <w:p w14:paraId="34FFAC1D" w14:textId="65C57DFA" w:rsidR="00FD6F7B" w:rsidRDefault="00000000">
      <w:pPr>
        <w:pStyle w:val="TOC1"/>
        <w:rPr>
          <w:rFonts w:asciiTheme="minorHAnsi"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FD6F7B">
        <w:rPr>
          <w:noProof/>
        </w:rPr>
        <w:t>Foreword</w:t>
      </w:r>
      <w:r w:rsidR="00FD6F7B">
        <w:rPr>
          <w:noProof/>
        </w:rPr>
        <w:tab/>
      </w:r>
      <w:r w:rsidR="00FD6F7B">
        <w:rPr>
          <w:noProof/>
        </w:rPr>
        <w:fldChar w:fldCharType="begin" w:fldLock="1"/>
      </w:r>
      <w:r w:rsidR="00FD6F7B">
        <w:rPr>
          <w:noProof/>
        </w:rPr>
        <w:instrText xml:space="preserve"> PAGEREF _Toc185509227 \h </w:instrText>
      </w:r>
      <w:r w:rsidR="00FD6F7B">
        <w:rPr>
          <w:noProof/>
        </w:rPr>
      </w:r>
      <w:r w:rsidR="00FD6F7B">
        <w:rPr>
          <w:noProof/>
        </w:rPr>
        <w:fldChar w:fldCharType="separate"/>
      </w:r>
      <w:r w:rsidR="00FD6F7B">
        <w:rPr>
          <w:noProof/>
        </w:rPr>
        <w:t>9</w:t>
      </w:r>
      <w:r w:rsidR="00FD6F7B">
        <w:rPr>
          <w:noProof/>
        </w:rPr>
        <w:fldChar w:fldCharType="end"/>
      </w:r>
    </w:p>
    <w:p w14:paraId="4F7AA11C" w14:textId="38107825" w:rsidR="00FD6F7B" w:rsidRDefault="00FD6F7B">
      <w:pPr>
        <w:pStyle w:val="TOC1"/>
        <w:rPr>
          <w:rFonts w:asciiTheme="minorHAnsi" w:hAnsiTheme="minorHAnsi" w:cstheme="minorBidi"/>
          <w:noProof/>
          <w:kern w:val="2"/>
          <w:szCs w:val="22"/>
          <w:lang w:eastAsia="ko-KR"/>
          <w14:ligatures w14:val="standardContextual"/>
        </w:rPr>
      </w:pPr>
      <w:r>
        <w:rPr>
          <w:noProof/>
        </w:rPr>
        <w:t>1</w:t>
      </w:r>
      <w:r>
        <w:rPr>
          <w:rFonts w:asciiTheme="minorHAnsi"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_Toc185509228 \h </w:instrText>
      </w:r>
      <w:r>
        <w:rPr>
          <w:noProof/>
        </w:rPr>
      </w:r>
      <w:r>
        <w:rPr>
          <w:noProof/>
        </w:rPr>
        <w:fldChar w:fldCharType="separate"/>
      </w:r>
      <w:r>
        <w:rPr>
          <w:noProof/>
        </w:rPr>
        <w:t>11</w:t>
      </w:r>
      <w:r>
        <w:rPr>
          <w:noProof/>
        </w:rPr>
        <w:fldChar w:fldCharType="end"/>
      </w:r>
    </w:p>
    <w:p w14:paraId="2E83A170" w14:textId="1AA22C2E" w:rsidR="00FD6F7B" w:rsidRDefault="00FD6F7B">
      <w:pPr>
        <w:pStyle w:val="TOC1"/>
        <w:rPr>
          <w:rFonts w:asciiTheme="minorHAnsi" w:hAnsiTheme="minorHAnsi" w:cstheme="minorBidi"/>
          <w:noProof/>
          <w:kern w:val="2"/>
          <w:szCs w:val="22"/>
          <w:lang w:eastAsia="ko-KR"/>
          <w14:ligatures w14:val="standardContextual"/>
        </w:rPr>
      </w:pPr>
      <w:r>
        <w:rPr>
          <w:noProof/>
        </w:rPr>
        <w:t>2</w:t>
      </w:r>
      <w:r>
        <w:rPr>
          <w:rFonts w:asciiTheme="minorHAnsi"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_Toc185509229 \h </w:instrText>
      </w:r>
      <w:r>
        <w:rPr>
          <w:noProof/>
        </w:rPr>
      </w:r>
      <w:r>
        <w:rPr>
          <w:noProof/>
        </w:rPr>
        <w:fldChar w:fldCharType="separate"/>
      </w:r>
      <w:r>
        <w:rPr>
          <w:noProof/>
        </w:rPr>
        <w:t>11</w:t>
      </w:r>
      <w:r>
        <w:rPr>
          <w:noProof/>
        </w:rPr>
        <w:fldChar w:fldCharType="end"/>
      </w:r>
    </w:p>
    <w:p w14:paraId="0AD51F9B" w14:textId="6541F14C" w:rsidR="00FD6F7B" w:rsidRDefault="00FD6F7B">
      <w:pPr>
        <w:pStyle w:val="TOC1"/>
        <w:rPr>
          <w:rFonts w:asciiTheme="minorHAnsi" w:hAnsiTheme="minorHAnsi" w:cstheme="minorBidi"/>
          <w:noProof/>
          <w:kern w:val="2"/>
          <w:szCs w:val="22"/>
          <w:lang w:eastAsia="ko-KR"/>
          <w14:ligatures w14:val="standardContextual"/>
        </w:rPr>
      </w:pPr>
      <w:r>
        <w:rPr>
          <w:noProof/>
        </w:rPr>
        <w:t>3</w:t>
      </w:r>
      <w:r>
        <w:rPr>
          <w:rFonts w:asciiTheme="minorHAnsi" w:hAnsiTheme="minorHAnsi" w:cstheme="minorBidi"/>
          <w:noProof/>
          <w:kern w:val="2"/>
          <w:szCs w:val="22"/>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_Toc185509230 \h </w:instrText>
      </w:r>
      <w:r>
        <w:rPr>
          <w:noProof/>
        </w:rPr>
      </w:r>
      <w:r>
        <w:rPr>
          <w:noProof/>
        </w:rPr>
        <w:fldChar w:fldCharType="separate"/>
      </w:r>
      <w:r>
        <w:rPr>
          <w:noProof/>
        </w:rPr>
        <w:t>12</w:t>
      </w:r>
      <w:r>
        <w:rPr>
          <w:noProof/>
        </w:rPr>
        <w:fldChar w:fldCharType="end"/>
      </w:r>
    </w:p>
    <w:p w14:paraId="2D2A2F96" w14:textId="4D9E50CE" w:rsidR="00FD6F7B" w:rsidRDefault="00FD6F7B">
      <w:pPr>
        <w:pStyle w:val="TOC2"/>
        <w:rPr>
          <w:rFonts w:asciiTheme="minorHAnsi" w:hAnsiTheme="minorHAnsi" w:cstheme="minorBidi"/>
          <w:noProof/>
          <w:kern w:val="2"/>
          <w:sz w:val="22"/>
          <w:szCs w:val="22"/>
          <w:lang w:eastAsia="ko-KR"/>
          <w14:ligatures w14:val="standardContextual"/>
        </w:rPr>
      </w:pPr>
      <w:r>
        <w:rPr>
          <w:noProof/>
        </w:rPr>
        <w:t>3.1</w:t>
      </w:r>
      <w:r>
        <w:rPr>
          <w:rFonts w:asciiTheme="minorHAnsi" w:hAnsiTheme="minorHAnsi" w:cstheme="minorBidi"/>
          <w:noProof/>
          <w:kern w:val="2"/>
          <w:sz w:val="22"/>
          <w:szCs w:val="22"/>
          <w:lang w:eastAsia="ko-KR"/>
          <w14:ligatures w14:val="standardContextual"/>
        </w:rPr>
        <w:tab/>
      </w:r>
      <w:r>
        <w:rPr>
          <w:noProof/>
        </w:rPr>
        <w:t>Terms</w:t>
      </w:r>
      <w:r>
        <w:rPr>
          <w:noProof/>
        </w:rPr>
        <w:tab/>
      </w:r>
      <w:r>
        <w:rPr>
          <w:noProof/>
        </w:rPr>
        <w:fldChar w:fldCharType="begin" w:fldLock="1"/>
      </w:r>
      <w:r>
        <w:rPr>
          <w:noProof/>
        </w:rPr>
        <w:instrText xml:space="preserve"> PAGEREF _Toc185509231 \h </w:instrText>
      </w:r>
      <w:r>
        <w:rPr>
          <w:noProof/>
        </w:rPr>
      </w:r>
      <w:r>
        <w:rPr>
          <w:noProof/>
        </w:rPr>
        <w:fldChar w:fldCharType="separate"/>
      </w:r>
      <w:r>
        <w:rPr>
          <w:noProof/>
        </w:rPr>
        <w:t>12</w:t>
      </w:r>
      <w:r>
        <w:rPr>
          <w:noProof/>
        </w:rPr>
        <w:fldChar w:fldCharType="end"/>
      </w:r>
    </w:p>
    <w:p w14:paraId="467062C3" w14:textId="3325EBCA" w:rsidR="00FD6F7B" w:rsidRDefault="00FD6F7B">
      <w:pPr>
        <w:pStyle w:val="TOC2"/>
        <w:rPr>
          <w:rFonts w:asciiTheme="minorHAnsi" w:hAnsiTheme="minorHAnsi" w:cstheme="minorBidi"/>
          <w:noProof/>
          <w:kern w:val="2"/>
          <w:sz w:val="22"/>
          <w:szCs w:val="22"/>
          <w:lang w:eastAsia="ko-KR"/>
          <w14:ligatures w14:val="standardContextual"/>
        </w:rPr>
      </w:pPr>
      <w:r>
        <w:rPr>
          <w:noProof/>
        </w:rPr>
        <w:t>3.2</w:t>
      </w:r>
      <w:r>
        <w:rPr>
          <w:rFonts w:asciiTheme="minorHAnsi"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_Toc185509232 \h </w:instrText>
      </w:r>
      <w:r>
        <w:rPr>
          <w:noProof/>
        </w:rPr>
      </w:r>
      <w:r>
        <w:rPr>
          <w:noProof/>
        </w:rPr>
        <w:fldChar w:fldCharType="separate"/>
      </w:r>
      <w:r>
        <w:rPr>
          <w:noProof/>
        </w:rPr>
        <w:t>12</w:t>
      </w:r>
      <w:r>
        <w:rPr>
          <w:noProof/>
        </w:rPr>
        <w:fldChar w:fldCharType="end"/>
      </w:r>
    </w:p>
    <w:p w14:paraId="6089A170" w14:textId="089819C0" w:rsidR="00FD6F7B" w:rsidRDefault="00FD6F7B">
      <w:pPr>
        <w:pStyle w:val="TOC2"/>
        <w:rPr>
          <w:rFonts w:asciiTheme="minorHAnsi" w:hAnsiTheme="minorHAnsi" w:cstheme="minorBidi"/>
          <w:noProof/>
          <w:kern w:val="2"/>
          <w:sz w:val="22"/>
          <w:szCs w:val="22"/>
          <w:lang w:eastAsia="ko-KR"/>
          <w14:ligatures w14:val="standardContextual"/>
        </w:rPr>
      </w:pPr>
      <w:r>
        <w:rPr>
          <w:noProof/>
        </w:rPr>
        <w:t>3.3</w:t>
      </w:r>
      <w:r>
        <w:rPr>
          <w:rFonts w:asciiTheme="minorHAnsi"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_Toc185509233 \h </w:instrText>
      </w:r>
      <w:r>
        <w:rPr>
          <w:noProof/>
        </w:rPr>
      </w:r>
      <w:r>
        <w:rPr>
          <w:noProof/>
        </w:rPr>
        <w:fldChar w:fldCharType="separate"/>
      </w:r>
      <w:r>
        <w:rPr>
          <w:noProof/>
        </w:rPr>
        <w:t>12</w:t>
      </w:r>
      <w:r>
        <w:rPr>
          <w:noProof/>
        </w:rPr>
        <w:fldChar w:fldCharType="end"/>
      </w:r>
    </w:p>
    <w:p w14:paraId="1B033449" w14:textId="55A84F00" w:rsidR="00FD6F7B" w:rsidRDefault="00FD6F7B">
      <w:pPr>
        <w:pStyle w:val="TOC1"/>
        <w:rPr>
          <w:rFonts w:asciiTheme="minorHAnsi" w:hAnsiTheme="minorHAnsi" w:cstheme="minorBidi"/>
          <w:noProof/>
          <w:kern w:val="2"/>
          <w:szCs w:val="22"/>
          <w:lang w:eastAsia="ko-KR"/>
          <w14:ligatures w14:val="standardContextual"/>
        </w:rPr>
      </w:pPr>
      <w:r>
        <w:rPr>
          <w:noProof/>
        </w:rPr>
        <w:t>4</w:t>
      </w:r>
      <w:r>
        <w:rPr>
          <w:rFonts w:asciiTheme="minorHAnsi"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_Toc185509234 \h </w:instrText>
      </w:r>
      <w:r>
        <w:rPr>
          <w:noProof/>
        </w:rPr>
      </w:r>
      <w:r>
        <w:rPr>
          <w:noProof/>
        </w:rPr>
        <w:fldChar w:fldCharType="separate"/>
      </w:r>
      <w:r>
        <w:rPr>
          <w:noProof/>
        </w:rPr>
        <w:t>13</w:t>
      </w:r>
      <w:r>
        <w:rPr>
          <w:noProof/>
        </w:rPr>
        <w:fldChar w:fldCharType="end"/>
      </w:r>
    </w:p>
    <w:p w14:paraId="64F98BE4" w14:textId="12D28689"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5</w:t>
      </w:r>
      <w:r>
        <w:rPr>
          <w:rFonts w:asciiTheme="minorHAnsi" w:hAnsiTheme="minorHAnsi" w:cstheme="minorBidi"/>
          <w:noProof/>
          <w:kern w:val="2"/>
          <w:szCs w:val="22"/>
          <w:lang w:eastAsia="ko-KR"/>
          <w14:ligatures w14:val="standardContextual"/>
        </w:rPr>
        <w:tab/>
      </w:r>
      <w:r>
        <w:rPr>
          <w:noProof/>
        </w:rPr>
        <w:t>Services offered by the MSGin5G Servers</w:t>
      </w:r>
      <w:r>
        <w:rPr>
          <w:noProof/>
        </w:rPr>
        <w:tab/>
      </w:r>
      <w:r>
        <w:rPr>
          <w:noProof/>
        </w:rPr>
        <w:fldChar w:fldCharType="begin" w:fldLock="1"/>
      </w:r>
      <w:r>
        <w:rPr>
          <w:noProof/>
        </w:rPr>
        <w:instrText xml:space="preserve"> PAGEREF _Toc185509235 \h </w:instrText>
      </w:r>
      <w:r>
        <w:rPr>
          <w:noProof/>
        </w:rPr>
      </w:r>
      <w:r>
        <w:rPr>
          <w:noProof/>
        </w:rPr>
        <w:fldChar w:fldCharType="separate"/>
      </w:r>
      <w:r>
        <w:rPr>
          <w:noProof/>
        </w:rPr>
        <w:t>13</w:t>
      </w:r>
      <w:r>
        <w:rPr>
          <w:noProof/>
        </w:rPr>
        <w:fldChar w:fldCharType="end"/>
      </w:r>
    </w:p>
    <w:p w14:paraId="54788C95" w14:textId="1A4C9E85" w:rsidR="00FD6F7B" w:rsidRDefault="00FD6F7B">
      <w:pPr>
        <w:pStyle w:val="TOC2"/>
        <w:rPr>
          <w:rFonts w:asciiTheme="minorHAnsi" w:hAnsiTheme="minorHAnsi" w:cstheme="minorBidi"/>
          <w:noProof/>
          <w:kern w:val="2"/>
          <w:sz w:val="22"/>
          <w:szCs w:val="22"/>
          <w:lang w:eastAsia="ko-KR"/>
          <w14:ligatures w14:val="standardContextual"/>
        </w:rPr>
      </w:pPr>
      <w:r>
        <w:rPr>
          <w:noProof/>
        </w:rPr>
        <w:t>5.1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_Toc185509236 \h </w:instrText>
      </w:r>
      <w:r>
        <w:rPr>
          <w:noProof/>
        </w:rPr>
      </w:r>
      <w:r>
        <w:rPr>
          <w:noProof/>
        </w:rPr>
        <w:fldChar w:fldCharType="separate"/>
      </w:r>
      <w:r>
        <w:rPr>
          <w:noProof/>
        </w:rPr>
        <w:t>13</w:t>
      </w:r>
      <w:r>
        <w:rPr>
          <w:noProof/>
        </w:rPr>
        <w:fldChar w:fldCharType="end"/>
      </w:r>
    </w:p>
    <w:p w14:paraId="2FB61968" w14:textId="40FFC214"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5.2</w:t>
      </w:r>
      <w:r>
        <w:rPr>
          <w:rFonts w:asciiTheme="minorHAnsi" w:hAnsiTheme="minorHAnsi" w:cstheme="minorBidi"/>
          <w:noProof/>
          <w:kern w:val="2"/>
          <w:sz w:val="22"/>
          <w:szCs w:val="22"/>
          <w:lang w:eastAsia="ko-KR"/>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_Toc185509237 \h </w:instrText>
      </w:r>
      <w:r>
        <w:rPr>
          <w:noProof/>
        </w:rPr>
      </w:r>
      <w:r>
        <w:rPr>
          <w:noProof/>
        </w:rPr>
        <w:fldChar w:fldCharType="separate"/>
      </w:r>
      <w:r>
        <w:rPr>
          <w:noProof/>
        </w:rPr>
        <w:t>14</w:t>
      </w:r>
      <w:r>
        <w:rPr>
          <w:noProof/>
        </w:rPr>
        <w:fldChar w:fldCharType="end"/>
      </w:r>
    </w:p>
    <w:p w14:paraId="77F9661F" w14:textId="3756EE18"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_Toc185509238 \h </w:instrText>
      </w:r>
      <w:r>
        <w:rPr>
          <w:noProof/>
        </w:rPr>
      </w:r>
      <w:r>
        <w:rPr>
          <w:noProof/>
        </w:rPr>
        <w:fldChar w:fldCharType="separate"/>
      </w:r>
      <w:r>
        <w:rPr>
          <w:noProof/>
        </w:rPr>
        <w:t>14</w:t>
      </w:r>
      <w:r>
        <w:rPr>
          <w:noProof/>
        </w:rPr>
        <w:fldChar w:fldCharType="end"/>
      </w:r>
    </w:p>
    <w:p w14:paraId="35CFAE12" w14:textId="0F94CD2D"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_Toc185509239 \h </w:instrText>
      </w:r>
      <w:r>
        <w:rPr>
          <w:noProof/>
        </w:rPr>
      </w:r>
      <w:r>
        <w:rPr>
          <w:noProof/>
        </w:rPr>
        <w:fldChar w:fldCharType="separate"/>
      </w:r>
      <w:r>
        <w:rPr>
          <w:noProof/>
        </w:rPr>
        <w:t>14</w:t>
      </w:r>
      <w:r>
        <w:rPr>
          <w:noProof/>
        </w:rPr>
        <w:fldChar w:fldCharType="end"/>
      </w:r>
    </w:p>
    <w:p w14:paraId="7B55B749" w14:textId="722357A5"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_Toc185509240 \h </w:instrText>
      </w:r>
      <w:r>
        <w:rPr>
          <w:noProof/>
        </w:rPr>
      </w:r>
      <w:r>
        <w:rPr>
          <w:noProof/>
        </w:rPr>
        <w:fldChar w:fldCharType="separate"/>
      </w:r>
      <w:r>
        <w:rPr>
          <w:noProof/>
        </w:rPr>
        <w:t>14</w:t>
      </w:r>
      <w:r>
        <w:rPr>
          <w:noProof/>
        </w:rPr>
        <w:fldChar w:fldCharType="end"/>
      </w:r>
    </w:p>
    <w:p w14:paraId="2265680D" w14:textId="17F07749"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.2.2</w:t>
      </w:r>
      <w:r>
        <w:rPr>
          <w:rFonts w:asciiTheme="minorHAnsi" w:hAnsiTheme="minorHAnsi" w:cstheme="minorBidi"/>
          <w:noProof/>
          <w:kern w:val="2"/>
          <w:sz w:val="22"/>
          <w:szCs w:val="22"/>
          <w:lang w:eastAsia="ko-KR"/>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_Toc185509241 \h </w:instrText>
      </w:r>
      <w:r>
        <w:rPr>
          <w:noProof/>
        </w:rPr>
      </w:r>
      <w:r>
        <w:rPr>
          <w:noProof/>
        </w:rPr>
        <w:fldChar w:fldCharType="separate"/>
      </w:r>
      <w:r>
        <w:rPr>
          <w:noProof/>
        </w:rPr>
        <w:t>14</w:t>
      </w:r>
      <w:r>
        <w:rPr>
          <w:noProof/>
        </w:rPr>
        <w:fldChar w:fldCharType="end"/>
      </w:r>
    </w:p>
    <w:p w14:paraId="2755905E" w14:textId="40DB8693"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.2.2.1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_Toc185509242 \h </w:instrText>
      </w:r>
      <w:r>
        <w:rPr>
          <w:noProof/>
        </w:rPr>
      </w:r>
      <w:r>
        <w:rPr>
          <w:noProof/>
        </w:rPr>
        <w:fldChar w:fldCharType="separate"/>
      </w:r>
      <w:r>
        <w:rPr>
          <w:noProof/>
        </w:rPr>
        <w:t>14</w:t>
      </w:r>
      <w:r>
        <w:rPr>
          <w:noProof/>
        </w:rPr>
        <w:fldChar w:fldCharType="end"/>
      </w:r>
    </w:p>
    <w:p w14:paraId="1890313B" w14:textId="1E27AFD8"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.2.2.2</w:t>
      </w:r>
      <w:r>
        <w:rPr>
          <w:rFonts w:asciiTheme="minorHAnsi" w:hAnsiTheme="minorHAnsi" w:cstheme="minorBidi"/>
          <w:noProof/>
          <w:kern w:val="2"/>
          <w:sz w:val="22"/>
          <w:szCs w:val="22"/>
          <w:lang w:eastAsia="ko-KR"/>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_Toc185509243 \h </w:instrText>
      </w:r>
      <w:r>
        <w:rPr>
          <w:noProof/>
        </w:rPr>
      </w:r>
      <w:r>
        <w:rPr>
          <w:noProof/>
        </w:rPr>
        <w:fldChar w:fldCharType="separate"/>
      </w:r>
      <w:r>
        <w:rPr>
          <w:noProof/>
        </w:rPr>
        <w:t>14</w:t>
      </w:r>
      <w:r>
        <w:rPr>
          <w:noProof/>
        </w:rPr>
        <w:fldChar w:fldCharType="end"/>
      </w:r>
    </w:p>
    <w:p w14:paraId="6EBD580F" w14:textId="036E6E7C"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2"/>
          <w:szCs w:val="22"/>
          <w:lang w:eastAsia="ko-KR"/>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_Toc185509244 \h </w:instrText>
      </w:r>
      <w:r>
        <w:rPr>
          <w:noProof/>
        </w:rPr>
      </w:r>
      <w:r>
        <w:rPr>
          <w:noProof/>
        </w:rPr>
        <w:fldChar w:fldCharType="separate"/>
      </w:r>
      <w:r>
        <w:rPr>
          <w:noProof/>
        </w:rPr>
        <w:t>15</w:t>
      </w:r>
      <w:r>
        <w:rPr>
          <w:noProof/>
        </w:rPr>
        <w:fldChar w:fldCharType="end"/>
      </w:r>
    </w:p>
    <w:p w14:paraId="70E8170E" w14:textId="43A297E2"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_Toc185509245 \h </w:instrText>
      </w:r>
      <w:r>
        <w:rPr>
          <w:noProof/>
        </w:rPr>
      </w:r>
      <w:r>
        <w:rPr>
          <w:noProof/>
        </w:rPr>
        <w:fldChar w:fldCharType="separate"/>
      </w:r>
      <w:r>
        <w:rPr>
          <w:noProof/>
        </w:rPr>
        <w:t>15</w:t>
      </w:r>
      <w:r>
        <w:rPr>
          <w:noProof/>
        </w:rPr>
        <w:fldChar w:fldCharType="end"/>
      </w:r>
    </w:p>
    <w:p w14:paraId="12C96B9A" w14:textId="2EC6D90B"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_Toc185509246 \h </w:instrText>
      </w:r>
      <w:r>
        <w:rPr>
          <w:noProof/>
        </w:rPr>
      </w:r>
      <w:r>
        <w:rPr>
          <w:noProof/>
        </w:rPr>
        <w:fldChar w:fldCharType="separate"/>
      </w:r>
      <w:r>
        <w:rPr>
          <w:noProof/>
        </w:rPr>
        <w:t>15</w:t>
      </w:r>
      <w:r>
        <w:rPr>
          <w:noProof/>
        </w:rPr>
        <w:fldChar w:fldCharType="end"/>
      </w:r>
    </w:p>
    <w:p w14:paraId="54319BA1" w14:textId="6DF17988"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5.3</w:t>
      </w:r>
      <w:r>
        <w:rPr>
          <w:rFonts w:asciiTheme="minorHAnsi" w:hAnsiTheme="minorHAnsi" w:cstheme="minorBidi"/>
          <w:noProof/>
          <w:kern w:val="2"/>
          <w:sz w:val="22"/>
          <w:szCs w:val="22"/>
          <w:lang w:eastAsia="ko-KR"/>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_Toc185509247 \h </w:instrText>
      </w:r>
      <w:r>
        <w:rPr>
          <w:noProof/>
        </w:rPr>
      </w:r>
      <w:r>
        <w:rPr>
          <w:noProof/>
        </w:rPr>
        <w:fldChar w:fldCharType="separate"/>
      </w:r>
      <w:r>
        <w:rPr>
          <w:noProof/>
        </w:rPr>
        <w:t>16</w:t>
      </w:r>
      <w:r>
        <w:rPr>
          <w:noProof/>
        </w:rPr>
        <w:fldChar w:fldCharType="end"/>
      </w:r>
    </w:p>
    <w:p w14:paraId="0E2C6188" w14:textId="504CE162"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_Toc185509248 \h </w:instrText>
      </w:r>
      <w:r>
        <w:rPr>
          <w:noProof/>
        </w:rPr>
      </w:r>
      <w:r>
        <w:rPr>
          <w:noProof/>
        </w:rPr>
        <w:fldChar w:fldCharType="separate"/>
      </w:r>
      <w:r>
        <w:rPr>
          <w:noProof/>
        </w:rPr>
        <w:t>16</w:t>
      </w:r>
      <w:r>
        <w:rPr>
          <w:noProof/>
        </w:rPr>
        <w:fldChar w:fldCharType="end"/>
      </w:r>
    </w:p>
    <w:p w14:paraId="57A6636A" w14:textId="06519C5B"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_Toc185509249 \h </w:instrText>
      </w:r>
      <w:r>
        <w:rPr>
          <w:noProof/>
        </w:rPr>
      </w:r>
      <w:r>
        <w:rPr>
          <w:noProof/>
        </w:rPr>
        <w:fldChar w:fldCharType="separate"/>
      </w:r>
      <w:r>
        <w:rPr>
          <w:noProof/>
        </w:rPr>
        <w:t>16</w:t>
      </w:r>
      <w:r>
        <w:rPr>
          <w:noProof/>
        </w:rPr>
        <w:fldChar w:fldCharType="end"/>
      </w:r>
    </w:p>
    <w:p w14:paraId="2540BE83" w14:textId="2AA66D24"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_Toc185509250 \h </w:instrText>
      </w:r>
      <w:r>
        <w:rPr>
          <w:noProof/>
        </w:rPr>
      </w:r>
      <w:r>
        <w:rPr>
          <w:noProof/>
        </w:rPr>
        <w:fldChar w:fldCharType="separate"/>
      </w:r>
      <w:r>
        <w:rPr>
          <w:noProof/>
        </w:rPr>
        <w:t>16</w:t>
      </w:r>
      <w:r>
        <w:rPr>
          <w:noProof/>
        </w:rPr>
        <w:fldChar w:fldCharType="end"/>
      </w:r>
    </w:p>
    <w:p w14:paraId="3FD97BBC" w14:textId="78EFC6A0"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2"/>
          <w:szCs w:val="22"/>
          <w:lang w:eastAsia="ko-KR"/>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_Toc185509251 \h </w:instrText>
      </w:r>
      <w:r>
        <w:rPr>
          <w:noProof/>
        </w:rPr>
      </w:r>
      <w:r>
        <w:rPr>
          <w:noProof/>
        </w:rPr>
        <w:fldChar w:fldCharType="separate"/>
      </w:r>
      <w:r>
        <w:rPr>
          <w:noProof/>
        </w:rPr>
        <w:t>17</w:t>
      </w:r>
      <w:r>
        <w:rPr>
          <w:noProof/>
        </w:rPr>
        <w:fldChar w:fldCharType="end"/>
      </w:r>
    </w:p>
    <w:p w14:paraId="156CB477" w14:textId="7FB16E07"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_Toc185509252 \h </w:instrText>
      </w:r>
      <w:r>
        <w:rPr>
          <w:noProof/>
        </w:rPr>
      </w:r>
      <w:r>
        <w:rPr>
          <w:noProof/>
        </w:rPr>
        <w:fldChar w:fldCharType="separate"/>
      </w:r>
      <w:r>
        <w:rPr>
          <w:noProof/>
        </w:rPr>
        <w:t>17</w:t>
      </w:r>
      <w:r>
        <w:rPr>
          <w:noProof/>
        </w:rPr>
        <w:fldChar w:fldCharType="end"/>
      </w:r>
    </w:p>
    <w:p w14:paraId="0653F28E" w14:textId="016DBAAD"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_Toc185509253 \h </w:instrText>
      </w:r>
      <w:r>
        <w:rPr>
          <w:noProof/>
        </w:rPr>
      </w:r>
      <w:r>
        <w:rPr>
          <w:noProof/>
        </w:rPr>
        <w:fldChar w:fldCharType="separate"/>
      </w:r>
      <w:r>
        <w:rPr>
          <w:noProof/>
        </w:rPr>
        <w:t>17</w:t>
      </w:r>
      <w:r>
        <w:rPr>
          <w:noProof/>
        </w:rPr>
        <w:fldChar w:fldCharType="end"/>
      </w:r>
    </w:p>
    <w:p w14:paraId="5D8CE356" w14:textId="4DFDC44F"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2"/>
          <w:szCs w:val="22"/>
          <w:lang w:eastAsia="ko-KR"/>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_Toc185509254 \h </w:instrText>
      </w:r>
      <w:r>
        <w:rPr>
          <w:noProof/>
        </w:rPr>
      </w:r>
      <w:r>
        <w:rPr>
          <w:noProof/>
        </w:rPr>
        <w:fldChar w:fldCharType="separate"/>
      </w:r>
      <w:r>
        <w:rPr>
          <w:noProof/>
        </w:rPr>
        <w:t>18</w:t>
      </w:r>
      <w:r>
        <w:rPr>
          <w:noProof/>
        </w:rPr>
        <w:fldChar w:fldCharType="end"/>
      </w:r>
    </w:p>
    <w:p w14:paraId="00FA4B77" w14:textId="1072C0F3"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_Toc185509255 \h </w:instrText>
      </w:r>
      <w:r>
        <w:rPr>
          <w:noProof/>
        </w:rPr>
      </w:r>
      <w:r>
        <w:rPr>
          <w:noProof/>
        </w:rPr>
        <w:fldChar w:fldCharType="separate"/>
      </w:r>
      <w:r>
        <w:rPr>
          <w:noProof/>
        </w:rPr>
        <w:t>18</w:t>
      </w:r>
      <w:r>
        <w:rPr>
          <w:noProof/>
        </w:rPr>
        <w:fldChar w:fldCharType="end"/>
      </w:r>
    </w:p>
    <w:p w14:paraId="1D2DB2F4" w14:textId="4183DBDC"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_Toc185509256 \h </w:instrText>
      </w:r>
      <w:r>
        <w:rPr>
          <w:noProof/>
        </w:rPr>
      </w:r>
      <w:r>
        <w:rPr>
          <w:noProof/>
        </w:rPr>
        <w:fldChar w:fldCharType="separate"/>
      </w:r>
      <w:r>
        <w:rPr>
          <w:noProof/>
        </w:rPr>
        <w:t>18</w:t>
      </w:r>
      <w:r>
        <w:rPr>
          <w:noProof/>
        </w:rPr>
        <w:fldChar w:fldCharType="end"/>
      </w:r>
    </w:p>
    <w:p w14:paraId="7D37003F" w14:textId="4B4B9331"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2"/>
          <w:szCs w:val="22"/>
          <w:lang w:eastAsia="ko-KR"/>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_Toc185509257 \h </w:instrText>
      </w:r>
      <w:r>
        <w:rPr>
          <w:noProof/>
        </w:rPr>
      </w:r>
      <w:r>
        <w:rPr>
          <w:noProof/>
        </w:rPr>
        <w:fldChar w:fldCharType="separate"/>
      </w:r>
      <w:r>
        <w:rPr>
          <w:noProof/>
        </w:rPr>
        <w:t>19</w:t>
      </w:r>
      <w:r>
        <w:rPr>
          <w:noProof/>
        </w:rPr>
        <w:fldChar w:fldCharType="end"/>
      </w:r>
    </w:p>
    <w:p w14:paraId="421172C6" w14:textId="1E687503"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_Toc185509258 \h </w:instrText>
      </w:r>
      <w:r>
        <w:rPr>
          <w:noProof/>
        </w:rPr>
      </w:r>
      <w:r>
        <w:rPr>
          <w:noProof/>
        </w:rPr>
        <w:fldChar w:fldCharType="separate"/>
      </w:r>
      <w:r>
        <w:rPr>
          <w:noProof/>
        </w:rPr>
        <w:t>19</w:t>
      </w:r>
      <w:r>
        <w:rPr>
          <w:noProof/>
        </w:rPr>
        <w:fldChar w:fldCharType="end"/>
      </w:r>
    </w:p>
    <w:p w14:paraId="326CFE28" w14:textId="5C408690"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2"/>
          <w:szCs w:val="22"/>
          <w:lang w:eastAsia="ko-KR"/>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_Toc185509259 \h </w:instrText>
      </w:r>
      <w:r>
        <w:rPr>
          <w:noProof/>
        </w:rPr>
      </w:r>
      <w:r>
        <w:rPr>
          <w:noProof/>
        </w:rPr>
        <w:fldChar w:fldCharType="separate"/>
      </w:r>
      <w:r>
        <w:rPr>
          <w:noProof/>
        </w:rPr>
        <w:t>19</w:t>
      </w:r>
      <w:r>
        <w:rPr>
          <w:noProof/>
        </w:rPr>
        <w:fldChar w:fldCharType="end"/>
      </w:r>
    </w:p>
    <w:p w14:paraId="1A5F1169" w14:textId="6C15C897"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2"/>
          <w:szCs w:val="22"/>
          <w:lang w:eastAsia="ko-KR"/>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_Toc185509260 \h </w:instrText>
      </w:r>
      <w:r>
        <w:rPr>
          <w:noProof/>
        </w:rPr>
      </w:r>
      <w:r>
        <w:rPr>
          <w:noProof/>
        </w:rPr>
        <w:fldChar w:fldCharType="separate"/>
      </w:r>
      <w:r>
        <w:rPr>
          <w:noProof/>
        </w:rPr>
        <w:t>20</w:t>
      </w:r>
      <w:r>
        <w:rPr>
          <w:noProof/>
        </w:rPr>
        <w:fldChar w:fldCharType="end"/>
      </w:r>
    </w:p>
    <w:p w14:paraId="4C2BAA8E" w14:textId="5D6785CC"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_Toc185509261 \h </w:instrText>
      </w:r>
      <w:r>
        <w:rPr>
          <w:noProof/>
        </w:rPr>
      </w:r>
      <w:r>
        <w:rPr>
          <w:noProof/>
        </w:rPr>
        <w:fldChar w:fldCharType="separate"/>
      </w:r>
      <w:r>
        <w:rPr>
          <w:noProof/>
        </w:rPr>
        <w:t>20</w:t>
      </w:r>
      <w:r>
        <w:rPr>
          <w:noProof/>
        </w:rPr>
        <w:fldChar w:fldCharType="end"/>
      </w:r>
    </w:p>
    <w:p w14:paraId="423AF961" w14:textId="5E1D88C5"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2"/>
          <w:szCs w:val="22"/>
          <w:lang w:eastAsia="ko-KR"/>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_Toc185509262 \h </w:instrText>
      </w:r>
      <w:r>
        <w:rPr>
          <w:noProof/>
        </w:rPr>
      </w:r>
      <w:r>
        <w:rPr>
          <w:noProof/>
        </w:rPr>
        <w:fldChar w:fldCharType="separate"/>
      </w:r>
      <w:r>
        <w:rPr>
          <w:noProof/>
        </w:rPr>
        <w:t>20</w:t>
      </w:r>
      <w:r>
        <w:rPr>
          <w:noProof/>
        </w:rPr>
        <w:fldChar w:fldCharType="end"/>
      </w:r>
    </w:p>
    <w:p w14:paraId="6B7DD860" w14:textId="6846C4DB" w:rsidR="00FD6F7B" w:rsidRDefault="00FD6F7B">
      <w:pPr>
        <w:pStyle w:val="TOC2"/>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rFonts w:asciiTheme="minorHAnsi" w:hAnsiTheme="minorHAnsi" w:cstheme="minorBidi"/>
          <w:noProof/>
          <w:kern w:val="2"/>
          <w:sz w:val="22"/>
          <w:szCs w:val="22"/>
          <w:lang w:eastAsia="ko-KR"/>
          <w14:ligatures w14:val="standardContextual"/>
        </w:rPr>
        <w:tab/>
      </w:r>
      <w:r>
        <w:rPr>
          <w:noProof/>
          <w:lang w:eastAsia="zh-CN"/>
        </w:rPr>
        <w:t>MSGS_TopiclistEvent</w:t>
      </w:r>
      <w:r w:rsidRPr="00687298">
        <w:rPr>
          <w:noProof/>
          <w:lang w:val="en-US" w:eastAsia="zh-CN"/>
        </w:rPr>
        <w:t xml:space="preserve"> Service</w:t>
      </w:r>
      <w:r>
        <w:rPr>
          <w:noProof/>
        </w:rPr>
        <w:tab/>
      </w:r>
      <w:r>
        <w:rPr>
          <w:noProof/>
        </w:rPr>
        <w:fldChar w:fldCharType="begin" w:fldLock="1"/>
      </w:r>
      <w:r>
        <w:rPr>
          <w:noProof/>
        </w:rPr>
        <w:instrText xml:space="preserve"> PAGEREF _Toc185509263 \h </w:instrText>
      </w:r>
      <w:r>
        <w:rPr>
          <w:noProof/>
        </w:rPr>
      </w:r>
      <w:r>
        <w:rPr>
          <w:noProof/>
        </w:rPr>
        <w:fldChar w:fldCharType="separate"/>
      </w:r>
      <w:r>
        <w:rPr>
          <w:noProof/>
        </w:rPr>
        <w:t>21</w:t>
      </w:r>
      <w:r>
        <w:rPr>
          <w:noProof/>
        </w:rPr>
        <w:fldChar w:fldCharType="end"/>
      </w:r>
    </w:p>
    <w:p w14:paraId="55E2C86B" w14:textId="5C98935F"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_Toc185509264 \h </w:instrText>
      </w:r>
      <w:r>
        <w:rPr>
          <w:noProof/>
        </w:rPr>
      </w:r>
      <w:r>
        <w:rPr>
          <w:noProof/>
        </w:rPr>
        <w:fldChar w:fldCharType="separate"/>
      </w:r>
      <w:r>
        <w:rPr>
          <w:noProof/>
        </w:rPr>
        <w:t>21</w:t>
      </w:r>
      <w:r>
        <w:rPr>
          <w:noProof/>
        </w:rPr>
        <w:fldChar w:fldCharType="end"/>
      </w:r>
    </w:p>
    <w:p w14:paraId="782FA049" w14:textId="0BE81C88"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_Toc185509265 \h </w:instrText>
      </w:r>
      <w:r>
        <w:rPr>
          <w:noProof/>
        </w:rPr>
      </w:r>
      <w:r>
        <w:rPr>
          <w:noProof/>
        </w:rPr>
        <w:fldChar w:fldCharType="separate"/>
      </w:r>
      <w:r>
        <w:rPr>
          <w:noProof/>
        </w:rPr>
        <w:t>21</w:t>
      </w:r>
      <w:r>
        <w:rPr>
          <w:noProof/>
        </w:rPr>
        <w:fldChar w:fldCharType="end"/>
      </w:r>
    </w:p>
    <w:p w14:paraId="5625148B" w14:textId="092F2951"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_Toc185509266 \h </w:instrText>
      </w:r>
      <w:r>
        <w:rPr>
          <w:noProof/>
        </w:rPr>
      </w:r>
      <w:r>
        <w:rPr>
          <w:noProof/>
        </w:rPr>
        <w:fldChar w:fldCharType="separate"/>
      </w:r>
      <w:r>
        <w:rPr>
          <w:noProof/>
        </w:rPr>
        <w:t>21</w:t>
      </w:r>
      <w:r>
        <w:rPr>
          <w:noProof/>
        </w:rPr>
        <w:fldChar w:fldCharType="end"/>
      </w:r>
    </w:p>
    <w:p w14:paraId="6791F46E" w14:textId="0134CA39"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MSGS_TopiclistEvent_SubscribeMSGTopiclist</w:t>
      </w:r>
      <w:r>
        <w:rPr>
          <w:noProof/>
        </w:rPr>
        <w:tab/>
      </w:r>
      <w:r>
        <w:rPr>
          <w:noProof/>
        </w:rPr>
        <w:fldChar w:fldCharType="begin" w:fldLock="1"/>
      </w:r>
      <w:r>
        <w:rPr>
          <w:noProof/>
        </w:rPr>
        <w:instrText xml:space="preserve"> PAGEREF _Toc185509267 \h </w:instrText>
      </w:r>
      <w:r>
        <w:rPr>
          <w:noProof/>
        </w:rPr>
      </w:r>
      <w:r>
        <w:rPr>
          <w:noProof/>
        </w:rPr>
        <w:fldChar w:fldCharType="separate"/>
      </w:r>
      <w:r>
        <w:rPr>
          <w:noProof/>
        </w:rPr>
        <w:t>22</w:t>
      </w:r>
      <w:r>
        <w:rPr>
          <w:noProof/>
        </w:rPr>
        <w:fldChar w:fldCharType="end"/>
      </w:r>
    </w:p>
    <w:p w14:paraId="655B1B4A" w14:textId="01F25BE9"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_Toc185509268 \h </w:instrText>
      </w:r>
      <w:r>
        <w:rPr>
          <w:noProof/>
        </w:rPr>
      </w:r>
      <w:r>
        <w:rPr>
          <w:noProof/>
        </w:rPr>
        <w:fldChar w:fldCharType="separate"/>
      </w:r>
      <w:r>
        <w:rPr>
          <w:noProof/>
        </w:rPr>
        <w:t>22</w:t>
      </w:r>
      <w:r>
        <w:rPr>
          <w:noProof/>
        </w:rPr>
        <w:fldChar w:fldCharType="end"/>
      </w:r>
    </w:p>
    <w:p w14:paraId="7332E555" w14:textId="4F981F3D"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_Toc185509269 \h </w:instrText>
      </w:r>
      <w:r>
        <w:rPr>
          <w:noProof/>
        </w:rPr>
      </w:r>
      <w:r>
        <w:rPr>
          <w:noProof/>
        </w:rPr>
        <w:fldChar w:fldCharType="separate"/>
      </w:r>
      <w:r>
        <w:rPr>
          <w:noProof/>
        </w:rPr>
        <w:t>22</w:t>
      </w:r>
      <w:r>
        <w:rPr>
          <w:noProof/>
        </w:rPr>
        <w:fldChar w:fldCharType="end"/>
      </w:r>
    </w:p>
    <w:p w14:paraId="0294ECF6" w14:textId="6D7AFB22"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rPr>
        <w:t>MSGS_TopiclistEvent_UnsubscribeMSGTopiclist</w:t>
      </w:r>
      <w:r>
        <w:rPr>
          <w:noProof/>
        </w:rPr>
        <w:tab/>
      </w:r>
      <w:r>
        <w:rPr>
          <w:noProof/>
        </w:rPr>
        <w:fldChar w:fldCharType="begin" w:fldLock="1"/>
      </w:r>
      <w:r>
        <w:rPr>
          <w:noProof/>
        </w:rPr>
        <w:instrText xml:space="preserve"> PAGEREF _Toc185509270 \h </w:instrText>
      </w:r>
      <w:r>
        <w:rPr>
          <w:noProof/>
        </w:rPr>
      </w:r>
      <w:r>
        <w:rPr>
          <w:noProof/>
        </w:rPr>
        <w:fldChar w:fldCharType="separate"/>
      </w:r>
      <w:r>
        <w:rPr>
          <w:noProof/>
        </w:rPr>
        <w:t>23</w:t>
      </w:r>
      <w:r>
        <w:rPr>
          <w:noProof/>
        </w:rPr>
        <w:fldChar w:fldCharType="end"/>
      </w:r>
    </w:p>
    <w:p w14:paraId="26534F3E" w14:textId="14291684"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3</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_Toc185509271 \h </w:instrText>
      </w:r>
      <w:r>
        <w:rPr>
          <w:noProof/>
        </w:rPr>
      </w:r>
      <w:r>
        <w:rPr>
          <w:noProof/>
        </w:rPr>
        <w:fldChar w:fldCharType="separate"/>
      </w:r>
      <w:r>
        <w:rPr>
          <w:noProof/>
        </w:rPr>
        <w:t>23</w:t>
      </w:r>
      <w:r>
        <w:rPr>
          <w:noProof/>
        </w:rPr>
        <w:fldChar w:fldCharType="end"/>
      </w:r>
    </w:p>
    <w:p w14:paraId="6513C801" w14:textId="511F079E"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3</w:t>
      </w:r>
      <w:r>
        <w:rPr>
          <w:noProof/>
        </w:rPr>
        <w:t>.2</w:t>
      </w:r>
      <w:r>
        <w:rPr>
          <w:rFonts w:asciiTheme="minorHAnsi" w:hAnsiTheme="minorHAnsi" w:cstheme="minorBidi"/>
          <w:noProof/>
          <w:kern w:val="2"/>
          <w:sz w:val="22"/>
          <w:szCs w:val="22"/>
          <w:lang w:eastAsia="ko-KR"/>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_Toc185509272 \h </w:instrText>
      </w:r>
      <w:r>
        <w:rPr>
          <w:noProof/>
        </w:rPr>
      </w:r>
      <w:r>
        <w:rPr>
          <w:noProof/>
        </w:rPr>
        <w:fldChar w:fldCharType="separate"/>
      </w:r>
      <w:r>
        <w:rPr>
          <w:noProof/>
        </w:rPr>
        <w:t>23</w:t>
      </w:r>
      <w:r>
        <w:rPr>
          <w:noProof/>
        </w:rPr>
        <w:fldChar w:fldCharType="end"/>
      </w:r>
    </w:p>
    <w:p w14:paraId="42ECADF9" w14:textId="39506D99"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4</w:t>
      </w:r>
      <w:r>
        <w:rPr>
          <w:rFonts w:asciiTheme="minorHAnsi" w:hAnsiTheme="minorHAnsi" w:cstheme="minorBidi"/>
          <w:noProof/>
          <w:kern w:val="2"/>
          <w:sz w:val="22"/>
          <w:szCs w:val="22"/>
          <w:lang w:eastAsia="ko-KR"/>
          <w14:ligatures w14:val="standardContextual"/>
        </w:rPr>
        <w:tab/>
      </w:r>
      <w:r>
        <w:rPr>
          <w:noProof/>
        </w:rPr>
        <w:t>MSGS_TopiclistEvent_NotifyMSGTopiclist</w:t>
      </w:r>
      <w:r>
        <w:rPr>
          <w:noProof/>
        </w:rPr>
        <w:tab/>
      </w:r>
      <w:r>
        <w:rPr>
          <w:noProof/>
        </w:rPr>
        <w:fldChar w:fldCharType="begin" w:fldLock="1"/>
      </w:r>
      <w:r>
        <w:rPr>
          <w:noProof/>
        </w:rPr>
        <w:instrText xml:space="preserve"> PAGEREF _Toc185509273 \h </w:instrText>
      </w:r>
      <w:r>
        <w:rPr>
          <w:noProof/>
        </w:rPr>
      </w:r>
      <w:r>
        <w:rPr>
          <w:noProof/>
        </w:rPr>
        <w:fldChar w:fldCharType="separate"/>
      </w:r>
      <w:r>
        <w:rPr>
          <w:noProof/>
        </w:rPr>
        <w:t>23</w:t>
      </w:r>
      <w:r>
        <w:rPr>
          <w:noProof/>
        </w:rPr>
        <w:fldChar w:fldCharType="end"/>
      </w:r>
    </w:p>
    <w:p w14:paraId="0CDAFA9C" w14:textId="18B07DC1"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4</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_Toc185509274 \h </w:instrText>
      </w:r>
      <w:r>
        <w:rPr>
          <w:noProof/>
        </w:rPr>
      </w:r>
      <w:r>
        <w:rPr>
          <w:noProof/>
        </w:rPr>
        <w:fldChar w:fldCharType="separate"/>
      </w:r>
      <w:r>
        <w:rPr>
          <w:noProof/>
        </w:rPr>
        <w:t>23</w:t>
      </w:r>
      <w:r>
        <w:rPr>
          <w:noProof/>
        </w:rPr>
        <w:fldChar w:fldCharType="end"/>
      </w:r>
    </w:p>
    <w:p w14:paraId="47CCDB48" w14:textId="6835B3C1"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4</w:t>
      </w:r>
      <w:r>
        <w:rPr>
          <w:noProof/>
        </w:rPr>
        <w:t>.2</w:t>
      </w:r>
      <w:r>
        <w:rPr>
          <w:rFonts w:asciiTheme="minorHAnsi" w:hAnsiTheme="minorHAnsi" w:cstheme="minorBidi"/>
          <w:noProof/>
          <w:kern w:val="2"/>
          <w:sz w:val="22"/>
          <w:szCs w:val="22"/>
          <w:lang w:eastAsia="ko-KR"/>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_Toc185509275 \h </w:instrText>
      </w:r>
      <w:r>
        <w:rPr>
          <w:noProof/>
        </w:rPr>
      </w:r>
      <w:r>
        <w:rPr>
          <w:noProof/>
        </w:rPr>
        <w:fldChar w:fldCharType="separate"/>
      </w:r>
      <w:r>
        <w:rPr>
          <w:noProof/>
        </w:rPr>
        <w:t>23</w:t>
      </w:r>
      <w:r>
        <w:rPr>
          <w:noProof/>
        </w:rPr>
        <w:fldChar w:fldCharType="end"/>
      </w:r>
    </w:p>
    <w:p w14:paraId="1905443B" w14:textId="24FD920C"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5</w:t>
      </w:r>
      <w:r>
        <w:rPr>
          <w:rFonts w:asciiTheme="minorHAnsi" w:hAnsiTheme="minorHAnsi" w:cstheme="minorBidi"/>
          <w:noProof/>
          <w:kern w:val="2"/>
          <w:sz w:val="22"/>
          <w:szCs w:val="22"/>
          <w:lang w:eastAsia="ko-KR"/>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_Toc185509276 \h </w:instrText>
      </w:r>
      <w:r>
        <w:rPr>
          <w:noProof/>
        </w:rPr>
      </w:r>
      <w:r>
        <w:rPr>
          <w:noProof/>
        </w:rPr>
        <w:fldChar w:fldCharType="separate"/>
      </w:r>
      <w:r>
        <w:rPr>
          <w:noProof/>
        </w:rPr>
        <w:t>24</w:t>
      </w:r>
      <w:r>
        <w:rPr>
          <w:noProof/>
        </w:rPr>
        <w:fldChar w:fldCharType="end"/>
      </w:r>
    </w:p>
    <w:p w14:paraId="7A17548F" w14:textId="199AEA44"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Pr>
          <w:noProof/>
          <w:lang w:eastAsia="zh-CN"/>
        </w:rPr>
        <w:t>5</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_Toc185509277 \h </w:instrText>
      </w:r>
      <w:r>
        <w:rPr>
          <w:noProof/>
        </w:rPr>
      </w:r>
      <w:r>
        <w:rPr>
          <w:noProof/>
        </w:rPr>
        <w:fldChar w:fldCharType="separate"/>
      </w:r>
      <w:r>
        <w:rPr>
          <w:noProof/>
        </w:rPr>
        <w:t>24</w:t>
      </w:r>
      <w:r>
        <w:rPr>
          <w:noProof/>
        </w:rPr>
        <w:fldChar w:fldCharType="end"/>
      </w:r>
    </w:p>
    <w:p w14:paraId="6C13FCF0" w14:textId="37A017BE"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Pr>
          <w:noProof/>
          <w:lang w:eastAsia="zh-CN"/>
        </w:rPr>
        <w:t>5</w:t>
      </w:r>
      <w:r>
        <w:rPr>
          <w:noProof/>
        </w:rPr>
        <w:t>.2</w:t>
      </w:r>
      <w:r>
        <w:rPr>
          <w:rFonts w:asciiTheme="minorHAnsi" w:hAnsiTheme="minorHAnsi" w:cstheme="minorBidi"/>
          <w:noProof/>
          <w:kern w:val="2"/>
          <w:sz w:val="22"/>
          <w:szCs w:val="22"/>
          <w:lang w:eastAsia="ko-KR"/>
          <w14:ligatures w14:val="standardContextual"/>
        </w:rPr>
        <w:tab/>
      </w:r>
      <w:r w:rsidRPr="00687298">
        <w:rPr>
          <w:noProof/>
          <w:lang w:val="en-US" w:eastAsia="zh-CN"/>
        </w:rPr>
        <w:t>MSGin5G Server Subscribing to MSGin5G Messaging Topic</w:t>
      </w:r>
      <w:r>
        <w:rPr>
          <w:noProof/>
        </w:rPr>
        <w:tab/>
      </w:r>
      <w:r>
        <w:rPr>
          <w:noProof/>
        </w:rPr>
        <w:fldChar w:fldCharType="begin" w:fldLock="1"/>
      </w:r>
      <w:r>
        <w:rPr>
          <w:noProof/>
        </w:rPr>
        <w:instrText xml:space="preserve"> PAGEREF _Toc185509278 \h </w:instrText>
      </w:r>
      <w:r>
        <w:rPr>
          <w:noProof/>
        </w:rPr>
      </w:r>
      <w:r>
        <w:rPr>
          <w:noProof/>
        </w:rPr>
        <w:fldChar w:fldCharType="separate"/>
      </w:r>
      <w:r>
        <w:rPr>
          <w:noProof/>
        </w:rPr>
        <w:t>24</w:t>
      </w:r>
      <w:r>
        <w:rPr>
          <w:noProof/>
        </w:rPr>
        <w:fldChar w:fldCharType="end"/>
      </w:r>
    </w:p>
    <w:p w14:paraId="55DB814A" w14:textId="09D0611A"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6</w:t>
      </w:r>
      <w:r>
        <w:rPr>
          <w:rFonts w:asciiTheme="minorHAnsi" w:hAnsiTheme="minorHAnsi" w:cstheme="minorBidi"/>
          <w:noProof/>
          <w:kern w:val="2"/>
          <w:sz w:val="22"/>
          <w:szCs w:val="22"/>
          <w:lang w:eastAsia="ko-KR"/>
          <w14:ligatures w14:val="standardContextual"/>
        </w:rPr>
        <w:tab/>
      </w:r>
      <w:r>
        <w:rPr>
          <w:noProof/>
          <w:lang w:eastAsia="zh-CN"/>
        </w:rPr>
        <w:t>MSGS_TopiclistEvent_</w:t>
      </w:r>
      <w:r w:rsidRPr="00687298">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_Toc185509279 \h </w:instrText>
      </w:r>
      <w:r>
        <w:rPr>
          <w:noProof/>
        </w:rPr>
      </w:r>
      <w:r>
        <w:rPr>
          <w:noProof/>
        </w:rPr>
        <w:fldChar w:fldCharType="separate"/>
      </w:r>
      <w:r>
        <w:rPr>
          <w:noProof/>
        </w:rPr>
        <w:t>25</w:t>
      </w:r>
      <w:r>
        <w:rPr>
          <w:noProof/>
        </w:rPr>
        <w:fldChar w:fldCharType="end"/>
      </w:r>
    </w:p>
    <w:p w14:paraId="60FBE8B2" w14:textId="48F46DA6" w:rsidR="00FD6F7B" w:rsidRDefault="00FD6F7B">
      <w:pPr>
        <w:pStyle w:val="TOC5"/>
        <w:rPr>
          <w:rFonts w:asciiTheme="minorHAnsi" w:hAnsiTheme="minorHAnsi" w:cstheme="minorBidi"/>
          <w:noProof/>
          <w:kern w:val="2"/>
          <w:sz w:val="22"/>
          <w:szCs w:val="22"/>
          <w:lang w:eastAsia="ko-KR"/>
          <w14:ligatures w14:val="standardContextual"/>
        </w:rPr>
      </w:pPr>
      <w:r>
        <w:rPr>
          <w:noProof/>
        </w:rPr>
        <w:lastRenderedPageBreak/>
        <w:t>5.</w:t>
      </w:r>
      <w:r w:rsidRPr="00687298">
        <w:rPr>
          <w:noProof/>
          <w:lang w:val="en-US" w:eastAsia="zh-CN"/>
        </w:rPr>
        <w:t>4</w:t>
      </w:r>
      <w:r>
        <w:rPr>
          <w:noProof/>
        </w:rPr>
        <w:t>.2.</w:t>
      </w:r>
      <w:r w:rsidRPr="00687298">
        <w:rPr>
          <w:noProof/>
          <w:lang w:val="en-US" w:eastAsia="zh-CN"/>
        </w:rPr>
        <w:t>6</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_Toc185509280 \h </w:instrText>
      </w:r>
      <w:r>
        <w:rPr>
          <w:noProof/>
        </w:rPr>
      </w:r>
      <w:r>
        <w:rPr>
          <w:noProof/>
        </w:rPr>
        <w:fldChar w:fldCharType="separate"/>
      </w:r>
      <w:r>
        <w:rPr>
          <w:noProof/>
        </w:rPr>
        <w:t>25</w:t>
      </w:r>
      <w:r>
        <w:rPr>
          <w:noProof/>
        </w:rPr>
        <w:fldChar w:fldCharType="end"/>
      </w:r>
    </w:p>
    <w:p w14:paraId="3B1AD552" w14:textId="7D72E139"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6</w:t>
      </w:r>
      <w:r>
        <w:rPr>
          <w:noProof/>
        </w:rPr>
        <w:t>.2</w:t>
      </w:r>
      <w:r>
        <w:rPr>
          <w:rFonts w:asciiTheme="minorHAnsi" w:hAnsiTheme="minorHAnsi" w:cstheme="minorBidi"/>
          <w:noProof/>
          <w:kern w:val="2"/>
          <w:sz w:val="22"/>
          <w:szCs w:val="22"/>
          <w:lang w:eastAsia="ko-KR"/>
          <w14:ligatures w14:val="standardContextual"/>
        </w:rPr>
        <w:tab/>
      </w:r>
      <w:r>
        <w:rPr>
          <w:noProof/>
          <w:lang w:eastAsia="zh-CN"/>
        </w:rPr>
        <w:t xml:space="preserve">MSGin5G Server </w:t>
      </w:r>
      <w:r w:rsidRPr="00687298">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_Toc185509281 \h </w:instrText>
      </w:r>
      <w:r>
        <w:rPr>
          <w:noProof/>
        </w:rPr>
      </w:r>
      <w:r>
        <w:rPr>
          <w:noProof/>
        </w:rPr>
        <w:fldChar w:fldCharType="separate"/>
      </w:r>
      <w:r>
        <w:rPr>
          <w:noProof/>
        </w:rPr>
        <w:t>25</w:t>
      </w:r>
      <w:r>
        <w:rPr>
          <w:noProof/>
        </w:rPr>
        <w:fldChar w:fldCharType="end"/>
      </w:r>
    </w:p>
    <w:p w14:paraId="0F7690C5" w14:textId="53E2AB21"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6</w:t>
      </w:r>
      <w:r>
        <w:rPr>
          <w:rFonts w:asciiTheme="minorHAnsi" w:hAnsiTheme="minorHAnsi" w:cstheme="minorBidi"/>
          <w:noProof/>
          <w:kern w:val="2"/>
          <w:szCs w:val="22"/>
          <w:lang w:eastAsia="ko-KR"/>
          <w14:ligatures w14:val="standardContextual"/>
        </w:rPr>
        <w:tab/>
      </w:r>
      <w:r>
        <w:rPr>
          <w:noProof/>
        </w:rPr>
        <w:t>Services offered by the Message Gateway</w:t>
      </w:r>
      <w:r>
        <w:rPr>
          <w:noProof/>
        </w:rPr>
        <w:tab/>
      </w:r>
      <w:r>
        <w:rPr>
          <w:noProof/>
        </w:rPr>
        <w:fldChar w:fldCharType="begin" w:fldLock="1"/>
      </w:r>
      <w:r>
        <w:rPr>
          <w:noProof/>
        </w:rPr>
        <w:instrText xml:space="preserve"> PAGEREF _Toc185509282 \h </w:instrText>
      </w:r>
      <w:r>
        <w:rPr>
          <w:noProof/>
        </w:rPr>
      </w:r>
      <w:r>
        <w:rPr>
          <w:noProof/>
        </w:rPr>
        <w:fldChar w:fldCharType="separate"/>
      </w:r>
      <w:r>
        <w:rPr>
          <w:noProof/>
        </w:rPr>
        <w:t>25</w:t>
      </w:r>
      <w:r>
        <w:rPr>
          <w:noProof/>
        </w:rPr>
        <w:fldChar w:fldCharType="end"/>
      </w:r>
    </w:p>
    <w:p w14:paraId="529C9135" w14:textId="03709D7F"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6</w:t>
      </w:r>
      <w:r>
        <w:rPr>
          <w:noProof/>
        </w:rPr>
        <w:t>.1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_Toc185509283 \h </w:instrText>
      </w:r>
      <w:r>
        <w:rPr>
          <w:noProof/>
        </w:rPr>
      </w:r>
      <w:r>
        <w:rPr>
          <w:noProof/>
        </w:rPr>
        <w:fldChar w:fldCharType="separate"/>
      </w:r>
      <w:r>
        <w:rPr>
          <w:noProof/>
        </w:rPr>
        <w:t>25</w:t>
      </w:r>
      <w:r>
        <w:rPr>
          <w:noProof/>
        </w:rPr>
        <w:fldChar w:fldCharType="end"/>
      </w:r>
    </w:p>
    <w:p w14:paraId="5B7B8E92" w14:textId="36C504E0"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6.2</w:t>
      </w:r>
      <w:r>
        <w:rPr>
          <w:rFonts w:asciiTheme="minorHAnsi" w:hAnsiTheme="minorHAnsi" w:cstheme="minorBidi"/>
          <w:noProof/>
          <w:kern w:val="2"/>
          <w:sz w:val="22"/>
          <w:szCs w:val="22"/>
          <w:lang w:eastAsia="ko-KR"/>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_Toc185509284 \h </w:instrText>
      </w:r>
      <w:r>
        <w:rPr>
          <w:noProof/>
        </w:rPr>
      </w:r>
      <w:r>
        <w:rPr>
          <w:noProof/>
        </w:rPr>
        <w:fldChar w:fldCharType="separate"/>
      </w:r>
      <w:r>
        <w:rPr>
          <w:noProof/>
        </w:rPr>
        <w:t>26</w:t>
      </w:r>
      <w:r>
        <w:rPr>
          <w:noProof/>
        </w:rPr>
        <w:fldChar w:fldCharType="end"/>
      </w:r>
    </w:p>
    <w:p w14:paraId="2E195B98" w14:textId="643C03AD"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_Toc185509285 \h </w:instrText>
      </w:r>
      <w:r>
        <w:rPr>
          <w:noProof/>
        </w:rPr>
      </w:r>
      <w:r>
        <w:rPr>
          <w:noProof/>
        </w:rPr>
        <w:fldChar w:fldCharType="separate"/>
      </w:r>
      <w:r>
        <w:rPr>
          <w:noProof/>
        </w:rPr>
        <w:t>26</w:t>
      </w:r>
      <w:r>
        <w:rPr>
          <w:noProof/>
        </w:rPr>
        <w:fldChar w:fldCharType="end"/>
      </w:r>
    </w:p>
    <w:p w14:paraId="1DDBA6EB" w14:textId="11C9FF3C"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_Toc185509286 \h </w:instrText>
      </w:r>
      <w:r>
        <w:rPr>
          <w:noProof/>
        </w:rPr>
      </w:r>
      <w:r>
        <w:rPr>
          <w:noProof/>
        </w:rPr>
        <w:fldChar w:fldCharType="separate"/>
      </w:r>
      <w:r>
        <w:rPr>
          <w:noProof/>
        </w:rPr>
        <w:t>26</w:t>
      </w:r>
      <w:r>
        <w:rPr>
          <w:noProof/>
        </w:rPr>
        <w:fldChar w:fldCharType="end"/>
      </w:r>
    </w:p>
    <w:p w14:paraId="0E9F50E7" w14:textId="160849E7"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_Toc185509287 \h </w:instrText>
      </w:r>
      <w:r>
        <w:rPr>
          <w:noProof/>
        </w:rPr>
      </w:r>
      <w:r>
        <w:rPr>
          <w:noProof/>
        </w:rPr>
        <w:fldChar w:fldCharType="separate"/>
      </w:r>
      <w:r>
        <w:rPr>
          <w:noProof/>
        </w:rPr>
        <w:t>26</w:t>
      </w:r>
      <w:r>
        <w:rPr>
          <w:noProof/>
        </w:rPr>
        <w:fldChar w:fldCharType="end"/>
      </w:r>
    </w:p>
    <w:p w14:paraId="10EF64FE" w14:textId="277FCA7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2"/>
          <w:szCs w:val="22"/>
          <w:lang w:eastAsia="ko-KR"/>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_Toc185509288 \h </w:instrText>
      </w:r>
      <w:r>
        <w:rPr>
          <w:noProof/>
        </w:rPr>
      </w:r>
      <w:r>
        <w:rPr>
          <w:noProof/>
        </w:rPr>
        <w:fldChar w:fldCharType="separate"/>
      </w:r>
      <w:r>
        <w:rPr>
          <w:noProof/>
        </w:rPr>
        <w:t>27</w:t>
      </w:r>
      <w:r>
        <w:rPr>
          <w:noProof/>
        </w:rPr>
        <w:fldChar w:fldCharType="end"/>
      </w:r>
    </w:p>
    <w:p w14:paraId="4B022B28" w14:textId="20B2252C"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_Toc185509289 \h </w:instrText>
      </w:r>
      <w:r>
        <w:rPr>
          <w:noProof/>
        </w:rPr>
      </w:r>
      <w:r>
        <w:rPr>
          <w:noProof/>
        </w:rPr>
        <w:fldChar w:fldCharType="separate"/>
      </w:r>
      <w:r>
        <w:rPr>
          <w:noProof/>
        </w:rPr>
        <w:t>27</w:t>
      </w:r>
      <w:r>
        <w:rPr>
          <w:noProof/>
        </w:rPr>
        <w:fldChar w:fldCharType="end"/>
      </w:r>
    </w:p>
    <w:p w14:paraId="2D3E70EE" w14:textId="5A53ACE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_Toc185509290 \h </w:instrText>
      </w:r>
      <w:r>
        <w:rPr>
          <w:noProof/>
        </w:rPr>
      </w:r>
      <w:r>
        <w:rPr>
          <w:noProof/>
        </w:rPr>
        <w:fldChar w:fldCharType="separate"/>
      </w:r>
      <w:r>
        <w:rPr>
          <w:noProof/>
        </w:rPr>
        <w:t>27</w:t>
      </w:r>
      <w:r>
        <w:rPr>
          <w:noProof/>
        </w:rPr>
        <w:fldChar w:fldCharType="end"/>
      </w:r>
    </w:p>
    <w:p w14:paraId="4F7F144E" w14:textId="5BFC133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2"/>
          <w:szCs w:val="22"/>
          <w:lang w:eastAsia="ko-KR"/>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_Toc185509291 \h </w:instrText>
      </w:r>
      <w:r>
        <w:rPr>
          <w:noProof/>
        </w:rPr>
      </w:r>
      <w:r>
        <w:rPr>
          <w:noProof/>
        </w:rPr>
        <w:fldChar w:fldCharType="separate"/>
      </w:r>
      <w:r>
        <w:rPr>
          <w:noProof/>
        </w:rPr>
        <w:t>28</w:t>
      </w:r>
      <w:r>
        <w:rPr>
          <w:noProof/>
        </w:rPr>
        <w:fldChar w:fldCharType="end"/>
      </w:r>
    </w:p>
    <w:p w14:paraId="593AD6DE" w14:textId="1877110C"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_Toc185509292 \h </w:instrText>
      </w:r>
      <w:r>
        <w:rPr>
          <w:noProof/>
        </w:rPr>
      </w:r>
      <w:r>
        <w:rPr>
          <w:noProof/>
        </w:rPr>
        <w:fldChar w:fldCharType="separate"/>
      </w:r>
      <w:r>
        <w:rPr>
          <w:noProof/>
        </w:rPr>
        <w:t>28</w:t>
      </w:r>
      <w:r>
        <w:rPr>
          <w:noProof/>
        </w:rPr>
        <w:fldChar w:fldCharType="end"/>
      </w:r>
    </w:p>
    <w:p w14:paraId="4151D705" w14:textId="63DC27A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_Toc185509293 \h </w:instrText>
      </w:r>
      <w:r>
        <w:rPr>
          <w:noProof/>
        </w:rPr>
      </w:r>
      <w:r>
        <w:rPr>
          <w:noProof/>
        </w:rPr>
        <w:fldChar w:fldCharType="separate"/>
      </w:r>
      <w:r>
        <w:rPr>
          <w:noProof/>
        </w:rPr>
        <w:t>28</w:t>
      </w:r>
      <w:r>
        <w:rPr>
          <w:noProof/>
        </w:rPr>
        <w:fldChar w:fldCharType="end"/>
      </w:r>
    </w:p>
    <w:p w14:paraId="7BB2A285" w14:textId="1F99369C"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6.3</w:t>
      </w:r>
      <w:r>
        <w:rPr>
          <w:rFonts w:asciiTheme="minorHAnsi" w:hAnsiTheme="minorHAnsi" w:cstheme="minorBidi"/>
          <w:noProof/>
          <w:kern w:val="2"/>
          <w:sz w:val="22"/>
          <w:szCs w:val="22"/>
          <w:lang w:eastAsia="ko-KR"/>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_Toc185509294 \h </w:instrText>
      </w:r>
      <w:r>
        <w:rPr>
          <w:noProof/>
        </w:rPr>
      </w:r>
      <w:r>
        <w:rPr>
          <w:noProof/>
        </w:rPr>
        <w:fldChar w:fldCharType="separate"/>
      </w:r>
      <w:r>
        <w:rPr>
          <w:noProof/>
        </w:rPr>
        <w:t>28</w:t>
      </w:r>
      <w:r>
        <w:rPr>
          <w:noProof/>
        </w:rPr>
        <w:fldChar w:fldCharType="end"/>
      </w:r>
    </w:p>
    <w:p w14:paraId="0F11C201" w14:textId="0B9F3730"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_Toc185509295 \h </w:instrText>
      </w:r>
      <w:r>
        <w:rPr>
          <w:noProof/>
        </w:rPr>
      </w:r>
      <w:r>
        <w:rPr>
          <w:noProof/>
        </w:rPr>
        <w:fldChar w:fldCharType="separate"/>
      </w:r>
      <w:r>
        <w:rPr>
          <w:noProof/>
        </w:rPr>
        <w:t>28</w:t>
      </w:r>
      <w:r>
        <w:rPr>
          <w:noProof/>
        </w:rPr>
        <w:fldChar w:fldCharType="end"/>
      </w:r>
    </w:p>
    <w:p w14:paraId="374C533E" w14:textId="1CF1E6FA"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_Toc185509296 \h </w:instrText>
      </w:r>
      <w:r>
        <w:rPr>
          <w:noProof/>
        </w:rPr>
      </w:r>
      <w:r>
        <w:rPr>
          <w:noProof/>
        </w:rPr>
        <w:fldChar w:fldCharType="separate"/>
      </w:r>
      <w:r>
        <w:rPr>
          <w:noProof/>
        </w:rPr>
        <w:t>28</w:t>
      </w:r>
      <w:r>
        <w:rPr>
          <w:noProof/>
        </w:rPr>
        <w:fldChar w:fldCharType="end"/>
      </w:r>
    </w:p>
    <w:p w14:paraId="062231D1" w14:textId="4AA4A5D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_Toc185509297 \h </w:instrText>
      </w:r>
      <w:r>
        <w:rPr>
          <w:noProof/>
        </w:rPr>
      </w:r>
      <w:r>
        <w:rPr>
          <w:noProof/>
        </w:rPr>
        <w:fldChar w:fldCharType="separate"/>
      </w:r>
      <w:r>
        <w:rPr>
          <w:noProof/>
        </w:rPr>
        <w:t>28</w:t>
      </w:r>
      <w:r>
        <w:rPr>
          <w:noProof/>
        </w:rPr>
        <w:fldChar w:fldCharType="end"/>
      </w:r>
    </w:p>
    <w:p w14:paraId="68DDCC8E" w14:textId="0F22600E"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2"/>
          <w:szCs w:val="22"/>
          <w:lang w:eastAsia="ko-KR"/>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_Toc185509298 \h </w:instrText>
      </w:r>
      <w:r>
        <w:rPr>
          <w:noProof/>
        </w:rPr>
      </w:r>
      <w:r>
        <w:rPr>
          <w:noProof/>
        </w:rPr>
        <w:fldChar w:fldCharType="separate"/>
      </w:r>
      <w:r>
        <w:rPr>
          <w:noProof/>
        </w:rPr>
        <w:t>29</w:t>
      </w:r>
      <w:r>
        <w:rPr>
          <w:noProof/>
        </w:rPr>
        <w:fldChar w:fldCharType="end"/>
      </w:r>
    </w:p>
    <w:p w14:paraId="1FFD552E" w14:textId="78E6234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_Toc185509299 \h </w:instrText>
      </w:r>
      <w:r>
        <w:rPr>
          <w:noProof/>
        </w:rPr>
      </w:r>
      <w:r>
        <w:rPr>
          <w:noProof/>
        </w:rPr>
        <w:fldChar w:fldCharType="separate"/>
      </w:r>
      <w:r>
        <w:rPr>
          <w:noProof/>
        </w:rPr>
        <w:t>29</w:t>
      </w:r>
      <w:r>
        <w:rPr>
          <w:noProof/>
        </w:rPr>
        <w:fldChar w:fldCharType="end"/>
      </w:r>
    </w:p>
    <w:p w14:paraId="54B98746" w14:textId="1F42AC2D"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_Toc185509300 \h </w:instrText>
      </w:r>
      <w:r>
        <w:rPr>
          <w:noProof/>
        </w:rPr>
      </w:r>
      <w:r>
        <w:rPr>
          <w:noProof/>
        </w:rPr>
        <w:fldChar w:fldCharType="separate"/>
      </w:r>
      <w:r>
        <w:rPr>
          <w:noProof/>
        </w:rPr>
        <w:t>29</w:t>
      </w:r>
      <w:r>
        <w:rPr>
          <w:noProof/>
        </w:rPr>
        <w:fldChar w:fldCharType="end"/>
      </w:r>
    </w:p>
    <w:p w14:paraId="6C875FCB" w14:textId="04732F0F"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2"/>
          <w:szCs w:val="22"/>
          <w:lang w:eastAsia="ko-KR"/>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_Toc185509301 \h </w:instrText>
      </w:r>
      <w:r>
        <w:rPr>
          <w:noProof/>
        </w:rPr>
      </w:r>
      <w:r>
        <w:rPr>
          <w:noProof/>
        </w:rPr>
        <w:fldChar w:fldCharType="separate"/>
      </w:r>
      <w:r>
        <w:rPr>
          <w:noProof/>
        </w:rPr>
        <w:t>30</w:t>
      </w:r>
      <w:r>
        <w:rPr>
          <w:noProof/>
        </w:rPr>
        <w:fldChar w:fldCharType="end"/>
      </w:r>
    </w:p>
    <w:p w14:paraId="2072E702" w14:textId="1CF1C44B"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_Toc185509302 \h </w:instrText>
      </w:r>
      <w:r>
        <w:rPr>
          <w:noProof/>
        </w:rPr>
      </w:r>
      <w:r>
        <w:rPr>
          <w:noProof/>
        </w:rPr>
        <w:fldChar w:fldCharType="separate"/>
      </w:r>
      <w:r>
        <w:rPr>
          <w:noProof/>
        </w:rPr>
        <w:t>30</w:t>
      </w:r>
      <w:r>
        <w:rPr>
          <w:noProof/>
        </w:rPr>
        <w:fldChar w:fldCharType="end"/>
      </w:r>
    </w:p>
    <w:p w14:paraId="7314FFBB" w14:textId="6B4126C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_Toc185509303 \h </w:instrText>
      </w:r>
      <w:r>
        <w:rPr>
          <w:noProof/>
        </w:rPr>
      </w:r>
      <w:r>
        <w:rPr>
          <w:noProof/>
        </w:rPr>
        <w:fldChar w:fldCharType="separate"/>
      </w:r>
      <w:r>
        <w:rPr>
          <w:noProof/>
        </w:rPr>
        <w:t>30</w:t>
      </w:r>
      <w:r>
        <w:rPr>
          <w:noProof/>
        </w:rPr>
        <w:fldChar w:fldCharType="end"/>
      </w:r>
    </w:p>
    <w:p w14:paraId="07A39822" w14:textId="6DF6533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6.</w:t>
      </w:r>
      <w:r w:rsidRPr="00687298">
        <w:rPr>
          <w:noProof/>
          <w:lang w:val="en-US" w:eastAsia="zh-CN"/>
        </w:rPr>
        <w:t>4</w:t>
      </w:r>
      <w:r>
        <w:rPr>
          <w:rFonts w:asciiTheme="minorHAnsi" w:hAnsiTheme="minorHAnsi" w:cstheme="minorBidi"/>
          <w:noProof/>
          <w:kern w:val="2"/>
          <w:sz w:val="22"/>
          <w:szCs w:val="22"/>
          <w:lang w:eastAsia="ko-KR"/>
          <w14:ligatures w14:val="standardContextual"/>
        </w:rPr>
        <w:tab/>
      </w:r>
      <w:r>
        <w:rPr>
          <w:noProof/>
          <w:lang w:eastAsia="zh-CN"/>
        </w:rPr>
        <w:t>MSGG_BGDelivery Servic</w:t>
      </w:r>
      <w:r w:rsidRPr="00687298">
        <w:rPr>
          <w:noProof/>
          <w:lang w:val="en-US" w:eastAsia="zh-CN"/>
        </w:rPr>
        <w:t>e</w:t>
      </w:r>
      <w:r>
        <w:rPr>
          <w:noProof/>
        </w:rPr>
        <w:tab/>
      </w:r>
      <w:r>
        <w:rPr>
          <w:noProof/>
        </w:rPr>
        <w:fldChar w:fldCharType="begin" w:fldLock="1"/>
      </w:r>
      <w:r>
        <w:rPr>
          <w:noProof/>
        </w:rPr>
        <w:instrText xml:space="preserve"> PAGEREF _Toc185509304 \h </w:instrText>
      </w:r>
      <w:r>
        <w:rPr>
          <w:noProof/>
        </w:rPr>
      </w:r>
      <w:r>
        <w:rPr>
          <w:noProof/>
        </w:rPr>
        <w:fldChar w:fldCharType="separate"/>
      </w:r>
      <w:r>
        <w:rPr>
          <w:noProof/>
        </w:rPr>
        <w:t>30</w:t>
      </w:r>
      <w:r>
        <w:rPr>
          <w:noProof/>
        </w:rPr>
        <w:fldChar w:fldCharType="end"/>
      </w:r>
    </w:p>
    <w:p w14:paraId="2A0FF2BF" w14:textId="7628C2B5"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_Toc185509305 \h </w:instrText>
      </w:r>
      <w:r>
        <w:rPr>
          <w:noProof/>
        </w:rPr>
      </w:r>
      <w:r>
        <w:rPr>
          <w:noProof/>
        </w:rPr>
        <w:fldChar w:fldCharType="separate"/>
      </w:r>
      <w:r>
        <w:rPr>
          <w:noProof/>
        </w:rPr>
        <w:t>30</w:t>
      </w:r>
      <w:r>
        <w:rPr>
          <w:noProof/>
        </w:rPr>
        <w:fldChar w:fldCharType="end"/>
      </w:r>
    </w:p>
    <w:p w14:paraId="40E04B2D" w14:textId="3BFD878C"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_Toc185509306 \h </w:instrText>
      </w:r>
      <w:r>
        <w:rPr>
          <w:noProof/>
        </w:rPr>
      </w:r>
      <w:r>
        <w:rPr>
          <w:noProof/>
        </w:rPr>
        <w:fldChar w:fldCharType="separate"/>
      </w:r>
      <w:r>
        <w:rPr>
          <w:noProof/>
        </w:rPr>
        <w:t>31</w:t>
      </w:r>
      <w:r>
        <w:rPr>
          <w:noProof/>
        </w:rPr>
        <w:fldChar w:fldCharType="end"/>
      </w:r>
    </w:p>
    <w:p w14:paraId="77B0C341" w14:textId="3D22349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.2.</w:t>
      </w:r>
      <w:r w:rsidRPr="00687298">
        <w:rPr>
          <w:noProof/>
          <w:lang w:val="en-US" w:eastAsia="zh-CN"/>
        </w:rPr>
        <w:t>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_Toc185509307 \h </w:instrText>
      </w:r>
      <w:r>
        <w:rPr>
          <w:noProof/>
        </w:rPr>
      </w:r>
      <w:r>
        <w:rPr>
          <w:noProof/>
        </w:rPr>
        <w:fldChar w:fldCharType="separate"/>
      </w:r>
      <w:r>
        <w:rPr>
          <w:noProof/>
        </w:rPr>
        <w:t>31</w:t>
      </w:r>
      <w:r>
        <w:rPr>
          <w:noProof/>
        </w:rPr>
        <w:fldChar w:fldCharType="end"/>
      </w:r>
    </w:p>
    <w:p w14:paraId="533F8082" w14:textId="3763CF2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.2.</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_Toc185509308 \h </w:instrText>
      </w:r>
      <w:r>
        <w:rPr>
          <w:noProof/>
        </w:rPr>
      </w:r>
      <w:r>
        <w:rPr>
          <w:noProof/>
        </w:rPr>
        <w:fldChar w:fldCharType="separate"/>
      </w:r>
      <w:r>
        <w:rPr>
          <w:noProof/>
        </w:rPr>
        <w:t>31</w:t>
      </w:r>
      <w:r>
        <w:rPr>
          <w:noProof/>
        </w:rPr>
        <w:fldChar w:fldCharType="end"/>
      </w:r>
    </w:p>
    <w:p w14:paraId="4631EAA5" w14:textId="6DE64967"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.2.</w:t>
      </w:r>
      <w:r w:rsidRPr="00687298">
        <w:rPr>
          <w:noProof/>
          <w:lang w:val="en-US" w:eastAsia="zh-CN"/>
        </w:rPr>
        <w:t>2</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_Toc185509309 \h </w:instrText>
      </w:r>
      <w:r>
        <w:rPr>
          <w:noProof/>
        </w:rPr>
      </w:r>
      <w:r>
        <w:rPr>
          <w:noProof/>
        </w:rPr>
        <w:fldChar w:fldCharType="separate"/>
      </w:r>
      <w:r>
        <w:rPr>
          <w:noProof/>
        </w:rPr>
        <w:t>31</w:t>
      </w:r>
      <w:r>
        <w:rPr>
          <w:noProof/>
        </w:rPr>
        <w:fldChar w:fldCharType="end"/>
      </w:r>
    </w:p>
    <w:p w14:paraId="0403999B" w14:textId="08F877EC"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.2.</w:t>
      </w:r>
      <w:r w:rsidRPr="00687298">
        <w:rPr>
          <w:noProof/>
          <w:lang w:val="en-US" w:eastAsia="zh-CN"/>
        </w:rPr>
        <w:t>2</w:t>
      </w:r>
      <w:r>
        <w:rPr>
          <w:noProof/>
        </w:rPr>
        <w:t>.</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_Toc185509310 \h </w:instrText>
      </w:r>
      <w:r>
        <w:rPr>
          <w:noProof/>
        </w:rPr>
      </w:r>
      <w:r>
        <w:rPr>
          <w:noProof/>
        </w:rPr>
        <w:fldChar w:fldCharType="separate"/>
      </w:r>
      <w:r>
        <w:rPr>
          <w:noProof/>
        </w:rPr>
        <w:t>31</w:t>
      </w:r>
      <w:r>
        <w:rPr>
          <w:noProof/>
        </w:rPr>
        <w:fldChar w:fldCharType="end"/>
      </w:r>
    </w:p>
    <w:p w14:paraId="192884BC" w14:textId="2C4AB0F7"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7</w:t>
      </w:r>
      <w:r>
        <w:rPr>
          <w:rFonts w:asciiTheme="minorHAnsi" w:hAnsiTheme="minorHAnsi" w:cstheme="minorBidi"/>
          <w:noProof/>
          <w:kern w:val="2"/>
          <w:szCs w:val="22"/>
          <w:lang w:eastAsia="ko-KR"/>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_Toc185509311 \h </w:instrText>
      </w:r>
      <w:r>
        <w:rPr>
          <w:noProof/>
        </w:rPr>
      </w:r>
      <w:r>
        <w:rPr>
          <w:noProof/>
        </w:rPr>
        <w:fldChar w:fldCharType="separate"/>
      </w:r>
      <w:r>
        <w:rPr>
          <w:noProof/>
        </w:rPr>
        <w:t>32</w:t>
      </w:r>
      <w:r>
        <w:rPr>
          <w:noProof/>
        </w:rPr>
        <w:fldChar w:fldCharType="end"/>
      </w:r>
    </w:p>
    <w:p w14:paraId="4278E754" w14:textId="508307E3"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_Toc185509312 \h </w:instrText>
      </w:r>
      <w:r>
        <w:rPr>
          <w:noProof/>
        </w:rPr>
      </w:r>
      <w:r>
        <w:rPr>
          <w:noProof/>
        </w:rPr>
        <w:fldChar w:fldCharType="separate"/>
      </w:r>
      <w:r>
        <w:rPr>
          <w:noProof/>
        </w:rPr>
        <w:t>32</w:t>
      </w:r>
      <w:r>
        <w:rPr>
          <w:noProof/>
        </w:rPr>
        <w:fldChar w:fldCharType="end"/>
      </w:r>
    </w:p>
    <w:p w14:paraId="334F62D9" w14:textId="1C1F7B0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.2</w:t>
      </w:r>
      <w:r>
        <w:rPr>
          <w:rFonts w:asciiTheme="minorHAnsi" w:hAnsiTheme="minorHAnsi" w:cstheme="minorBidi"/>
          <w:noProof/>
          <w:kern w:val="2"/>
          <w:sz w:val="22"/>
          <w:szCs w:val="22"/>
          <w:lang w:eastAsia="ko-KR"/>
          <w14:ligatures w14:val="standardContextual"/>
        </w:rPr>
        <w:tab/>
      </w:r>
      <w:r>
        <w:rPr>
          <w:noProof/>
        </w:rPr>
        <w:t>Data Types</w:t>
      </w:r>
      <w:r>
        <w:rPr>
          <w:noProof/>
        </w:rPr>
        <w:tab/>
      </w:r>
      <w:r>
        <w:rPr>
          <w:noProof/>
        </w:rPr>
        <w:fldChar w:fldCharType="begin" w:fldLock="1"/>
      </w:r>
      <w:r>
        <w:rPr>
          <w:noProof/>
        </w:rPr>
        <w:instrText xml:space="preserve"> PAGEREF _Toc185509313 \h </w:instrText>
      </w:r>
      <w:r>
        <w:rPr>
          <w:noProof/>
        </w:rPr>
      </w:r>
      <w:r>
        <w:rPr>
          <w:noProof/>
        </w:rPr>
        <w:fldChar w:fldCharType="separate"/>
      </w:r>
      <w:r>
        <w:rPr>
          <w:noProof/>
        </w:rPr>
        <w:t>32</w:t>
      </w:r>
      <w:r>
        <w:rPr>
          <w:noProof/>
        </w:rPr>
        <w:fldChar w:fldCharType="end"/>
      </w:r>
    </w:p>
    <w:p w14:paraId="078FF6CD" w14:textId="09EE9D5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7</w:t>
      </w:r>
      <w:r>
        <w:rPr>
          <w:noProof/>
        </w:rPr>
        <w:t>.2.1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_Toc185509314 \h </w:instrText>
      </w:r>
      <w:r>
        <w:rPr>
          <w:noProof/>
        </w:rPr>
      </w:r>
      <w:r>
        <w:rPr>
          <w:noProof/>
        </w:rPr>
        <w:fldChar w:fldCharType="separate"/>
      </w:r>
      <w:r>
        <w:rPr>
          <w:noProof/>
        </w:rPr>
        <w:t>32</w:t>
      </w:r>
      <w:r>
        <w:rPr>
          <w:noProof/>
        </w:rPr>
        <w:fldChar w:fldCharType="end"/>
      </w:r>
    </w:p>
    <w:p w14:paraId="38FBD364" w14:textId="560AA59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7</w:t>
      </w:r>
      <w:r>
        <w:rPr>
          <w:noProof/>
        </w:rPr>
        <w:t>.2.2</w:t>
      </w:r>
      <w:r>
        <w:rPr>
          <w:rFonts w:asciiTheme="minorHAnsi" w:hAnsiTheme="minorHAnsi" w:cstheme="minorBidi"/>
          <w:noProof/>
          <w:kern w:val="2"/>
          <w:sz w:val="22"/>
          <w:szCs w:val="22"/>
          <w:lang w:eastAsia="ko-KR"/>
          <w14:ligatures w14:val="standardContextual"/>
        </w:rPr>
        <w:tab/>
      </w:r>
      <w:r>
        <w:rPr>
          <w:noProof/>
        </w:rPr>
        <w:t>Referenced structured data types</w:t>
      </w:r>
      <w:r>
        <w:rPr>
          <w:noProof/>
        </w:rPr>
        <w:tab/>
      </w:r>
      <w:r>
        <w:rPr>
          <w:noProof/>
        </w:rPr>
        <w:fldChar w:fldCharType="begin" w:fldLock="1"/>
      </w:r>
      <w:r>
        <w:rPr>
          <w:noProof/>
        </w:rPr>
        <w:instrText xml:space="preserve"> PAGEREF _Toc185509315 \h </w:instrText>
      </w:r>
      <w:r>
        <w:rPr>
          <w:noProof/>
        </w:rPr>
      </w:r>
      <w:r>
        <w:rPr>
          <w:noProof/>
        </w:rPr>
        <w:fldChar w:fldCharType="separate"/>
      </w:r>
      <w:r>
        <w:rPr>
          <w:noProof/>
        </w:rPr>
        <w:t>32</w:t>
      </w:r>
      <w:r>
        <w:rPr>
          <w:noProof/>
        </w:rPr>
        <w:fldChar w:fldCharType="end"/>
      </w:r>
    </w:p>
    <w:p w14:paraId="2FE970A8" w14:textId="66B40EA5"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7</w:t>
      </w:r>
      <w:r>
        <w:rPr>
          <w:noProof/>
        </w:rPr>
        <w:t>.2.3</w:t>
      </w:r>
      <w:r>
        <w:rPr>
          <w:rFonts w:asciiTheme="minorHAnsi" w:hAnsiTheme="minorHAnsi" w:cstheme="minorBidi"/>
          <w:noProof/>
          <w:kern w:val="2"/>
          <w:sz w:val="22"/>
          <w:szCs w:val="22"/>
          <w:lang w:eastAsia="ko-KR"/>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_Toc185509316 \h </w:instrText>
      </w:r>
      <w:r>
        <w:rPr>
          <w:noProof/>
        </w:rPr>
      </w:r>
      <w:r>
        <w:rPr>
          <w:noProof/>
        </w:rPr>
        <w:fldChar w:fldCharType="separate"/>
      </w:r>
      <w:r>
        <w:rPr>
          <w:noProof/>
        </w:rPr>
        <w:t>33</w:t>
      </w:r>
      <w:r>
        <w:rPr>
          <w:noProof/>
        </w:rPr>
        <w:fldChar w:fldCharType="end"/>
      </w:r>
    </w:p>
    <w:p w14:paraId="2993A1E4" w14:textId="36F27AB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.3</w:t>
      </w:r>
      <w:r>
        <w:rPr>
          <w:rFonts w:asciiTheme="minorHAnsi"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_Toc185509317 \h </w:instrText>
      </w:r>
      <w:r>
        <w:rPr>
          <w:noProof/>
        </w:rPr>
      </w:r>
      <w:r>
        <w:rPr>
          <w:noProof/>
        </w:rPr>
        <w:fldChar w:fldCharType="separate"/>
      </w:r>
      <w:r>
        <w:rPr>
          <w:noProof/>
        </w:rPr>
        <w:t>33</w:t>
      </w:r>
      <w:r>
        <w:rPr>
          <w:noProof/>
        </w:rPr>
        <w:fldChar w:fldCharType="end"/>
      </w:r>
    </w:p>
    <w:p w14:paraId="1FB67EE6" w14:textId="53A9112B"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.4</w:t>
      </w:r>
      <w:r>
        <w:rPr>
          <w:rFonts w:asciiTheme="minorHAnsi"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_Toc185509318 \h </w:instrText>
      </w:r>
      <w:r>
        <w:rPr>
          <w:noProof/>
        </w:rPr>
      </w:r>
      <w:r>
        <w:rPr>
          <w:noProof/>
        </w:rPr>
        <w:fldChar w:fldCharType="separate"/>
      </w:r>
      <w:r>
        <w:rPr>
          <w:noProof/>
        </w:rPr>
        <w:t>33</w:t>
      </w:r>
      <w:r>
        <w:rPr>
          <w:noProof/>
        </w:rPr>
        <w:fldChar w:fldCharType="end"/>
      </w:r>
    </w:p>
    <w:p w14:paraId="372EF394" w14:textId="47CA842A"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.5</w:t>
      </w:r>
      <w:r>
        <w:rPr>
          <w:rFonts w:asciiTheme="minorHAnsi" w:hAnsiTheme="minorHAnsi" w:cstheme="minorBidi"/>
          <w:noProof/>
          <w:kern w:val="2"/>
          <w:sz w:val="22"/>
          <w:szCs w:val="22"/>
          <w:lang w:eastAsia="ko-KR"/>
          <w14:ligatures w14:val="standardContextual"/>
        </w:rPr>
        <w:tab/>
      </w:r>
      <w:r>
        <w:rPr>
          <w:noProof/>
        </w:rPr>
        <w:t>URI structure</w:t>
      </w:r>
      <w:r>
        <w:rPr>
          <w:noProof/>
        </w:rPr>
        <w:tab/>
      </w:r>
      <w:r>
        <w:rPr>
          <w:noProof/>
        </w:rPr>
        <w:fldChar w:fldCharType="begin" w:fldLock="1"/>
      </w:r>
      <w:r>
        <w:rPr>
          <w:noProof/>
        </w:rPr>
        <w:instrText xml:space="preserve"> PAGEREF _Toc185509319 \h </w:instrText>
      </w:r>
      <w:r>
        <w:rPr>
          <w:noProof/>
        </w:rPr>
      </w:r>
      <w:r>
        <w:rPr>
          <w:noProof/>
        </w:rPr>
        <w:fldChar w:fldCharType="separate"/>
      </w:r>
      <w:r>
        <w:rPr>
          <w:noProof/>
        </w:rPr>
        <w:t>33</w:t>
      </w:r>
      <w:r>
        <w:rPr>
          <w:noProof/>
        </w:rPr>
        <w:fldChar w:fldCharType="end"/>
      </w:r>
    </w:p>
    <w:p w14:paraId="1F434D2F" w14:textId="7049C471"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7</w:t>
      </w:r>
      <w:r>
        <w:rPr>
          <w:noProof/>
        </w:rPr>
        <w:t>.5.1</w:t>
      </w:r>
      <w:r>
        <w:rPr>
          <w:rFonts w:asciiTheme="minorHAnsi" w:hAnsiTheme="minorHAnsi" w:cstheme="minorBidi"/>
          <w:noProof/>
          <w:kern w:val="2"/>
          <w:sz w:val="22"/>
          <w:szCs w:val="22"/>
          <w:lang w:eastAsia="ko-KR"/>
          <w14:ligatures w14:val="standardContextual"/>
        </w:rPr>
        <w:tab/>
      </w:r>
      <w:r>
        <w:rPr>
          <w:noProof/>
        </w:rPr>
        <w:t>Resource URI structure</w:t>
      </w:r>
      <w:r>
        <w:rPr>
          <w:noProof/>
        </w:rPr>
        <w:tab/>
      </w:r>
      <w:r>
        <w:rPr>
          <w:noProof/>
        </w:rPr>
        <w:fldChar w:fldCharType="begin" w:fldLock="1"/>
      </w:r>
      <w:r>
        <w:rPr>
          <w:noProof/>
        </w:rPr>
        <w:instrText xml:space="preserve"> PAGEREF _Toc185509320 \h </w:instrText>
      </w:r>
      <w:r>
        <w:rPr>
          <w:noProof/>
        </w:rPr>
      </w:r>
      <w:r>
        <w:rPr>
          <w:noProof/>
        </w:rPr>
        <w:fldChar w:fldCharType="separate"/>
      </w:r>
      <w:r>
        <w:rPr>
          <w:noProof/>
        </w:rPr>
        <w:t>33</w:t>
      </w:r>
      <w:r>
        <w:rPr>
          <w:noProof/>
        </w:rPr>
        <w:fldChar w:fldCharType="end"/>
      </w:r>
    </w:p>
    <w:p w14:paraId="73F4C46F" w14:textId="3418988B"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7</w:t>
      </w:r>
      <w:r>
        <w:rPr>
          <w:noProof/>
        </w:rPr>
        <w:t>.5.2</w:t>
      </w:r>
      <w:r>
        <w:rPr>
          <w:rFonts w:asciiTheme="minorHAnsi" w:hAnsiTheme="minorHAnsi" w:cstheme="minorBidi"/>
          <w:noProof/>
          <w:kern w:val="2"/>
          <w:sz w:val="22"/>
          <w:szCs w:val="22"/>
          <w:lang w:eastAsia="ko-KR"/>
          <w14:ligatures w14:val="standardContextual"/>
        </w:rPr>
        <w:tab/>
      </w:r>
      <w:r>
        <w:rPr>
          <w:noProof/>
        </w:rPr>
        <w:t>Custom operations URI structure</w:t>
      </w:r>
      <w:r>
        <w:rPr>
          <w:noProof/>
        </w:rPr>
        <w:tab/>
      </w:r>
      <w:r>
        <w:rPr>
          <w:noProof/>
        </w:rPr>
        <w:fldChar w:fldCharType="begin" w:fldLock="1"/>
      </w:r>
      <w:r>
        <w:rPr>
          <w:noProof/>
        </w:rPr>
        <w:instrText xml:space="preserve"> PAGEREF _Toc185509321 \h </w:instrText>
      </w:r>
      <w:r>
        <w:rPr>
          <w:noProof/>
        </w:rPr>
      </w:r>
      <w:r>
        <w:rPr>
          <w:noProof/>
        </w:rPr>
        <w:fldChar w:fldCharType="separate"/>
      </w:r>
      <w:r>
        <w:rPr>
          <w:noProof/>
        </w:rPr>
        <w:t>33</w:t>
      </w:r>
      <w:r>
        <w:rPr>
          <w:noProof/>
        </w:rPr>
        <w:fldChar w:fldCharType="end"/>
      </w:r>
    </w:p>
    <w:p w14:paraId="1020D7A7" w14:textId="42B83A8C"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.6</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_Toc185509322 \h </w:instrText>
      </w:r>
      <w:r>
        <w:rPr>
          <w:noProof/>
        </w:rPr>
      </w:r>
      <w:r>
        <w:rPr>
          <w:noProof/>
        </w:rPr>
        <w:fldChar w:fldCharType="separate"/>
      </w:r>
      <w:r>
        <w:rPr>
          <w:noProof/>
        </w:rPr>
        <w:t>33</w:t>
      </w:r>
      <w:r>
        <w:rPr>
          <w:noProof/>
        </w:rPr>
        <w:fldChar w:fldCharType="end"/>
      </w:r>
    </w:p>
    <w:p w14:paraId="56FDE8EC" w14:textId="11E3620C"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.7</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_Toc185509323 \h </w:instrText>
      </w:r>
      <w:r>
        <w:rPr>
          <w:noProof/>
        </w:rPr>
      </w:r>
      <w:r>
        <w:rPr>
          <w:noProof/>
        </w:rPr>
        <w:fldChar w:fldCharType="separate"/>
      </w:r>
      <w:r>
        <w:rPr>
          <w:noProof/>
        </w:rPr>
        <w:t>33</w:t>
      </w:r>
      <w:r>
        <w:rPr>
          <w:noProof/>
        </w:rPr>
        <w:fldChar w:fldCharType="end"/>
      </w:r>
    </w:p>
    <w:p w14:paraId="65DD9BF8" w14:textId="7DA370F9"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.8</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_Toc185509324 \h </w:instrText>
      </w:r>
      <w:r>
        <w:rPr>
          <w:noProof/>
        </w:rPr>
      </w:r>
      <w:r>
        <w:rPr>
          <w:noProof/>
        </w:rPr>
        <w:fldChar w:fldCharType="separate"/>
      </w:r>
      <w:r>
        <w:rPr>
          <w:noProof/>
        </w:rPr>
        <w:t>33</w:t>
      </w:r>
      <w:r>
        <w:rPr>
          <w:noProof/>
        </w:rPr>
        <w:fldChar w:fldCharType="end"/>
      </w:r>
    </w:p>
    <w:p w14:paraId="01B56B10" w14:textId="6BEEAAC8"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.9</w:t>
      </w:r>
      <w:r>
        <w:rPr>
          <w:rFonts w:asciiTheme="minorHAnsi" w:hAnsiTheme="minorHAnsi" w:cstheme="minorBidi"/>
          <w:noProof/>
          <w:kern w:val="2"/>
          <w:sz w:val="22"/>
          <w:szCs w:val="22"/>
          <w:lang w:eastAsia="ko-KR"/>
          <w14:ligatures w14:val="standardContextual"/>
        </w:rPr>
        <w:tab/>
      </w:r>
      <w:r>
        <w:rPr>
          <w:noProof/>
        </w:rPr>
        <w:t>HTTP headers</w:t>
      </w:r>
      <w:r>
        <w:rPr>
          <w:noProof/>
        </w:rPr>
        <w:tab/>
      </w:r>
      <w:r>
        <w:rPr>
          <w:noProof/>
        </w:rPr>
        <w:fldChar w:fldCharType="begin" w:fldLock="1"/>
      </w:r>
      <w:r>
        <w:rPr>
          <w:noProof/>
        </w:rPr>
        <w:instrText xml:space="preserve"> PAGEREF _Toc185509325 \h </w:instrText>
      </w:r>
      <w:r>
        <w:rPr>
          <w:noProof/>
        </w:rPr>
      </w:r>
      <w:r>
        <w:rPr>
          <w:noProof/>
        </w:rPr>
        <w:fldChar w:fldCharType="separate"/>
      </w:r>
      <w:r>
        <w:rPr>
          <w:noProof/>
        </w:rPr>
        <w:t>33</w:t>
      </w:r>
      <w:r>
        <w:rPr>
          <w:noProof/>
        </w:rPr>
        <w:fldChar w:fldCharType="end"/>
      </w:r>
    </w:p>
    <w:p w14:paraId="27D902DB" w14:textId="0B0E8C7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.10</w:t>
      </w:r>
      <w:r>
        <w:rPr>
          <w:rFonts w:asciiTheme="minorHAnsi" w:hAnsiTheme="minorHAnsi" w:cstheme="minorBidi"/>
          <w:noProof/>
          <w:kern w:val="2"/>
          <w:sz w:val="22"/>
          <w:szCs w:val="22"/>
          <w:lang w:eastAsia="ko-KR"/>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_Toc185509326 \h </w:instrText>
      </w:r>
      <w:r>
        <w:rPr>
          <w:noProof/>
        </w:rPr>
      </w:r>
      <w:r>
        <w:rPr>
          <w:noProof/>
        </w:rPr>
        <w:fldChar w:fldCharType="separate"/>
      </w:r>
      <w:r>
        <w:rPr>
          <w:noProof/>
        </w:rPr>
        <w:t>33</w:t>
      </w:r>
      <w:r>
        <w:rPr>
          <w:noProof/>
        </w:rPr>
        <w:fldChar w:fldCharType="end"/>
      </w:r>
    </w:p>
    <w:p w14:paraId="4B4F4E52" w14:textId="06273480"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8</w:t>
      </w:r>
      <w:r>
        <w:rPr>
          <w:rFonts w:asciiTheme="minorHAnsi" w:hAnsiTheme="minorHAnsi" w:cstheme="minorBidi"/>
          <w:noProof/>
          <w:kern w:val="2"/>
          <w:szCs w:val="22"/>
          <w:lang w:eastAsia="ko-KR"/>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_Toc185509327 \h </w:instrText>
      </w:r>
      <w:r>
        <w:rPr>
          <w:noProof/>
        </w:rPr>
      </w:r>
      <w:r>
        <w:rPr>
          <w:noProof/>
        </w:rPr>
        <w:fldChar w:fldCharType="separate"/>
      </w:r>
      <w:r>
        <w:rPr>
          <w:noProof/>
        </w:rPr>
        <w:t>34</w:t>
      </w:r>
      <w:r>
        <w:rPr>
          <w:noProof/>
        </w:rPr>
        <w:fldChar w:fldCharType="end"/>
      </w:r>
    </w:p>
    <w:p w14:paraId="3C7C8A90" w14:textId="0B88E9C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8.1</w:t>
      </w:r>
      <w:r>
        <w:rPr>
          <w:rFonts w:asciiTheme="minorHAnsi" w:hAnsiTheme="minorHAnsi" w:cstheme="minorBidi"/>
          <w:noProof/>
          <w:kern w:val="2"/>
          <w:sz w:val="22"/>
          <w:szCs w:val="22"/>
          <w:lang w:eastAsia="ko-KR"/>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_Toc185509328 \h </w:instrText>
      </w:r>
      <w:r>
        <w:rPr>
          <w:noProof/>
        </w:rPr>
      </w:r>
      <w:r>
        <w:rPr>
          <w:noProof/>
        </w:rPr>
        <w:fldChar w:fldCharType="separate"/>
      </w:r>
      <w:r>
        <w:rPr>
          <w:noProof/>
        </w:rPr>
        <w:t>34</w:t>
      </w:r>
      <w:r>
        <w:rPr>
          <w:noProof/>
        </w:rPr>
        <w:fldChar w:fldCharType="end"/>
      </w:r>
    </w:p>
    <w:p w14:paraId="10DC89F0" w14:textId="18A5358A"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_Toc185509329 \h </w:instrText>
      </w:r>
      <w:r>
        <w:rPr>
          <w:noProof/>
        </w:rPr>
      </w:r>
      <w:r>
        <w:rPr>
          <w:noProof/>
        </w:rPr>
        <w:fldChar w:fldCharType="separate"/>
      </w:r>
      <w:r>
        <w:rPr>
          <w:noProof/>
        </w:rPr>
        <w:t>34</w:t>
      </w:r>
      <w:r>
        <w:rPr>
          <w:noProof/>
        </w:rPr>
        <w:fldChar w:fldCharType="end"/>
      </w:r>
    </w:p>
    <w:p w14:paraId="77A46492" w14:textId="19B79753"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_Toc185509330 \h </w:instrText>
      </w:r>
      <w:r>
        <w:rPr>
          <w:noProof/>
        </w:rPr>
      </w:r>
      <w:r>
        <w:rPr>
          <w:noProof/>
        </w:rPr>
        <w:fldChar w:fldCharType="separate"/>
      </w:r>
      <w:r>
        <w:rPr>
          <w:noProof/>
        </w:rPr>
        <w:t>34</w:t>
      </w:r>
      <w:r>
        <w:rPr>
          <w:noProof/>
        </w:rPr>
        <w:fldChar w:fldCharType="end"/>
      </w:r>
    </w:p>
    <w:p w14:paraId="78B33191" w14:textId="7C36A303" w:rsidR="00FD6F7B" w:rsidRDefault="00FD6F7B">
      <w:pPr>
        <w:pStyle w:val="TOC4"/>
        <w:rPr>
          <w:rFonts w:asciiTheme="minorHAnsi" w:hAnsiTheme="minorHAnsi" w:cstheme="minorBidi"/>
          <w:noProof/>
          <w:kern w:val="2"/>
          <w:sz w:val="22"/>
          <w:szCs w:val="22"/>
          <w:lang w:eastAsia="ko-KR"/>
          <w14:ligatures w14:val="standardContextual"/>
        </w:rPr>
      </w:pPr>
      <w:r>
        <w:rPr>
          <w:noProof/>
        </w:rPr>
        <w:t>8.1.2.1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_Toc185509331 \h </w:instrText>
      </w:r>
      <w:r>
        <w:rPr>
          <w:noProof/>
        </w:rPr>
      </w:r>
      <w:r>
        <w:rPr>
          <w:noProof/>
        </w:rPr>
        <w:fldChar w:fldCharType="separate"/>
      </w:r>
      <w:r>
        <w:rPr>
          <w:noProof/>
        </w:rPr>
        <w:t>34</w:t>
      </w:r>
      <w:r>
        <w:rPr>
          <w:noProof/>
        </w:rPr>
        <w:fldChar w:fldCharType="end"/>
      </w:r>
    </w:p>
    <w:p w14:paraId="0D8183AF" w14:textId="051C6B0B" w:rsidR="00FD6F7B" w:rsidRDefault="00FD6F7B">
      <w:pPr>
        <w:pStyle w:val="TOC4"/>
        <w:rPr>
          <w:rFonts w:asciiTheme="minorHAnsi" w:hAnsiTheme="minorHAnsi" w:cstheme="minorBidi"/>
          <w:noProof/>
          <w:kern w:val="2"/>
          <w:sz w:val="22"/>
          <w:szCs w:val="22"/>
          <w:lang w:eastAsia="ko-KR"/>
          <w14:ligatures w14:val="standardContextual"/>
        </w:rPr>
      </w:pPr>
      <w:r>
        <w:rPr>
          <w:noProof/>
        </w:rPr>
        <w:t>8.1.2.2</w:t>
      </w:r>
      <w:r>
        <w:rPr>
          <w:rFonts w:asciiTheme="minorHAnsi" w:hAnsiTheme="minorHAnsi" w:cstheme="minorBidi"/>
          <w:noProof/>
          <w:kern w:val="2"/>
          <w:sz w:val="22"/>
          <w:szCs w:val="22"/>
          <w:lang w:eastAsia="ko-KR"/>
          <w14:ligatures w14:val="standardContextual"/>
        </w:rPr>
        <w:tab/>
      </w:r>
      <w:r>
        <w:rPr>
          <w:noProof/>
        </w:rPr>
        <w:t>Resource: AS Registrations</w:t>
      </w:r>
      <w:r>
        <w:rPr>
          <w:noProof/>
        </w:rPr>
        <w:tab/>
      </w:r>
      <w:r>
        <w:rPr>
          <w:noProof/>
        </w:rPr>
        <w:fldChar w:fldCharType="begin" w:fldLock="1"/>
      </w:r>
      <w:r>
        <w:rPr>
          <w:noProof/>
        </w:rPr>
        <w:instrText xml:space="preserve"> PAGEREF _Toc185509332 \h </w:instrText>
      </w:r>
      <w:r>
        <w:rPr>
          <w:noProof/>
        </w:rPr>
      </w:r>
      <w:r>
        <w:rPr>
          <w:noProof/>
        </w:rPr>
        <w:fldChar w:fldCharType="separate"/>
      </w:r>
      <w:r>
        <w:rPr>
          <w:noProof/>
        </w:rPr>
        <w:t>34</w:t>
      </w:r>
      <w:r>
        <w:rPr>
          <w:noProof/>
        </w:rPr>
        <w:fldChar w:fldCharType="end"/>
      </w:r>
    </w:p>
    <w:p w14:paraId="3CA59BBA" w14:textId="233A289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8.1.2.2.1</w:t>
      </w:r>
      <w:r>
        <w:rPr>
          <w:rFonts w:asciiTheme="minorHAnsi"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_Toc185509333 \h </w:instrText>
      </w:r>
      <w:r>
        <w:rPr>
          <w:noProof/>
        </w:rPr>
      </w:r>
      <w:r>
        <w:rPr>
          <w:noProof/>
        </w:rPr>
        <w:fldChar w:fldCharType="separate"/>
      </w:r>
      <w:r>
        <w:rPr>
          <w:noProof/>
        </w:rPr>
        <w:t>34</w:t>
      </w:r>
      <w:r>
        <w:rPr>
          <w:noProof/>
        </w:rPr>
        <w:fldChar w:fldCharType="end"/>
      </w:r>
    </w:p>
    <w:p w14:paraId="38540F87" w14:textId="0CB93635"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8.1.2.2.2</w:t>
      </w:r>
      <w:r>
        <w:rPr>
          <w:rFonts w:asciiTheme="minorHAnsi"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_Toc185509334 \h </w:instrText>
      </w:r>
      <w:r>
        <w:rPr>
          <w:noProof/>
        </w:rPr>
      </w:r>
      <w:r>
        <w:rPr>
          <w:noProof/>
        </w:rPr>
        <w:fldChar w:fldCharType="separate"/>
      </w:r>
      <w:r>
        <w:rPr>
          <w:noProof/>
        </w:rPr>
        <w:t>35</w:t>
      </w:r>
      <w:r>
        <w:rPr>
          <w:noProof/>
        </w:rPr>
        <w:fldChar w:fldCharType="end"/>
      </w:r>
    </w:p>
    <w:p w14:paraId="0BE48989" w14:textId="4AB1DB65"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8.1.2.2.3</w:t>
      </w:r>
      <w:r>
        <w:rPr>
          <w:rFonts w:asciiTheme="minorHAnsi"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_Toc185509335 \h </w:instrText>
      </w:r>
      <w:r>
        <w:rPr>
          <w:noProof/>
        </w:rPr>
      </w:r>
      <w:r>
        <w:rPr>
          <w:noProof/>
        </w:rPr>
        <w:fldChar w:fldCharType="separate"/>
      </w:r>
      <w:r>
        <w:rPr>
          <w:noProof/>
        </w:rPr>
        <w:t>35</w:t>
      </w:r>
      <w:r>
        <w:rPr>
          <w:noProof/>
        </w:rPr>
        <w:fldChar w:fldCharType="end"/>
      </w:r>
    </w:p>
    <w:p w14:paraId="597CF7ED" w14:textId="1D901B0E" w:rsidR="00FD6F7B" w:rsidRDefault="00FD6F7B">
      <w:pPr>
        <w:pStyle w:val="TOC6"/>
        <w:rPr>
          <w:rFonts w:asciiTheme="minorHAnsi" w:hAnsiTheme="minorHAnsi" w:cstheme="minorBidi"/>
          <w:noProof/>
          <w:kern w:val="2"/>
          <w:sz w:val="22"/>
          <w:szCs w:val="22"/>
          <w:lang w:eastAsia="ko-KR"/>
          <w14:ligatures w14:val="standardContextual"/>
        </w:rPr>
      </w:pPr>
      <w:r>
        <w:rPr>
          <w:noProof/>
          <w:lang w:eastAsia="zh-CN"/>
        </w:rPr>
        <w:t>8.1.2.2.3.1</w:t>
      </w:r>
      <w:r>
        <w:rPr>
          <w:rFonts w:asciiTheme="minorHAnsi"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_Toc185509336 \h </w:instrText>
      </w:r>
      <w:r>
        <w:rPr>
          <w:noProof/>
        </w:rPr>
      </w:r>
      <w:r>
        <w:rPr>
          <w:noProof/>
        </w:rPr>
        <w:fldChar w:fldCharType="separate"/>
      </w:r>
      <w:r>
        <w:rPr>
          <w:noProof/>
        </w:rPr>
        <w:t>35</w:t>
      </w:r>
      <w:r>
        <w:rPr>
          <w:noProof/>
        </w:rPr>
        <w:fldChar w:fldCharType="end"/>
      </w:r>
    </w:p>
    <w:p w14:paraId="2A4030EA" w14:textId="2953E9A2" w:rsidR="00FD6F7B" w:rsidRDefault="00FD6F7B">
      <w:pPr>
        <w:pStyle w:val="TOC4"/>
        <w:rPr>
          <w:rFonts w:asciiTheme="minorHAnsi" w:hAnsiTheme="minorHAnsi" w:cstheme="minorBidi"/>
          <w:noProof/>
          <w:kern w:val="2"/>
          <w:sz w:val="22"/>
          <w:szCs w:val="22"/>
          <w:lang w:eastAsia="ko-KR"/>
          <w14:ligatures w14:val="standardContextual"/>
        </w:rPr>
      </w:pPr>
      <w:r>
        <w:rPr>
          <w:noProof/>
        </w:rPr>
        <w:t>8.1.2.3</w:t>
      </w:r>
      <w:r>
        <w:rPr>
          <w:rFonts w:asciiTheme="minorHAnsi" w:hAnsiTheme="minorHAnsi" w:cstheme="minorBidi"/>
          <w:noProof/>
          <w:kern w:val="2"/>
          <w:sz w:val="22"/>
          <w:szCs w:val="22"/>
          <w:lang w:eastAsia="ko-KR"/>
          <w14:ligatures w14:val="standardContextual"/>
        </w:rPr>
        <w:tab/>
      </w:r>
      <w:r>
        <w:rPr>
          <w:noProof/>
        </w:rPr>
        <w:t>Resource: AS DeRegistration</w:t>
      </w:r>
      <w:r>
        <w:rPr>
          <w:noProof/>
        </w:rPr>
        <w:tab/>
      </w:r>
      <w:r>
        <w:rPr>
          <w:noProof/>
        </w:rPr>
        <w:fldChar w:fldCharType="begin" w:fldLock="1"/>
      </w:r>
      <w:r>
        <w:rPr>
          <w:noProof/>
        </w:rPr>
        <w:instrText xml:space="preserve"> PAGEREF _Toc185509337 \h </w:instrText>
      </w:r>
      <w:r>
        <w:rPr>
          <w:noProof/>
        </w:rPr>
      </w:r>
      <w:r>
        <w:rPr>
          <w:noProof/>
        </w:rPr>
        <w:fldChar w:fldCharType="separate"/>
      </w:r>
      <w:r>
        <w:rPr>
          <w:noProof/>
        </w:rPr>
        <w:t>36</w:t>
      </w:r>
      <w:r>
        <w:rPr>
          <w:noProof/>
        </w:rPr>
        <w:fldChar w:fldCharType="end"/>
      </w:r>
    </w:p>
    <w:p w14:paraId="7BA15779" w14:textId="7A185037"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8.1.2.3.1</w:t>
      </w:r>
      <w:r>
        <w:rPr>
          <w:rFonts w:asciiTheme="minorHAnsi"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_Toc185509338 \h </w:instrText>
      </w:r>
      <w:r>
        <w:rPr>
          <w:noProof/>
        </w:rPr>
      </w:r>
      <w:r>
        <w:rPr>
          <w:noProof/>
        </w:rPr>
        <w:fldChar w:fldCharType="separate"/>
      </w:r>
      <w:r>
        <w:rPr>
          <w:noProof/>
        </w:rPr>
        <w:t>36</w:t>
      </w:r>
      <w:r>
        <w:rPr>
          <w:noProof/>
        </w:rPr>
        <w:fldChar w:fldCharType="end"/>
      </w:r>
    </w:p>
    <w:p w14:paraId="77A5AE52" w14:textId="3838A58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8.1.2.3.2</w:t>
      </w:r>
      <w:r>
        <w:rPr>
          <w:rFonts w:asciiTheme="minorHAnsi"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_Toc185509339 \h </w:instrText>
      </w:r>
      <w:r>
        <w:rPr>
          <w:noProof/>
        </w:rPr>
      </w:r>
      <w:r>
        <w:rPr>
          <w:noProof/>
        </w:rPr>
        <w:fldChar w:fldCharType="separate"/>
      </w:r>
      <w:r>
        <w:rPr>
          <w:noProof/>
        </w:rPr>
        <w:t>36</w:t>
      </w:r>
      <w:r>
        <w:rPr>
          <w:noProof/>
        </w:rPr>
        <w:fldChar w:fldCharType="end"/>
      </w:r>
    </w:p>
    <w:p w14:paraId="2A1D7940" w14:textId="54A24F1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lastRenderedPageBreak/>
        <w:t>8.1.2.3.3</w:t>
      </w:r>
      <w:r>
        <w:rPr>
          <w:rFonts w:asciiTheme="minorHAnsi"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_Toc185509340 \h </w:instrText>
      </w:r>
      <w:r>
        <w:rPr>
          <w:noProof/>
        </w:rPr>
      </w:r>
      <w:r>
        <w:rPr>
          <w:noProof/>
        </w:rPr>
        <w:fldChar w:fldCharType="separate"/>
      </w:r>
      <w:r>
        <w:rPr>
          <w:noProof/>
        </w:rPr>
        <w:t>36</w:t>
      </w:r>
      <w:r>
        <w:rPr>
          <w:noProof/>
        </w:rPr>
        <w:fldChar w:fldCharType="end"/>
      </w:r>
    </w:p>
    <w:p w14:paraId="47C150A9" w14:textId="74DDDF5D" w:rsidR="00FD6F7B" w:rsidRDefault="00FD6F7B">
      <w:pPr>
        <w:pStyle w:val="TOC6"/>
        <w:rPr>
          <w:rFonts w:asciiTheme="minorHAnsi" w:hAnsiTheme="minorHAnsi" w:cstheme="minorBidi"/>
          <w:noProof/>
          <w:kern w:val="2"/>
          <w:sz w:val="22"/>
          <w:szCs w:val="22"/>
          <w:lang w:eastAsia="ko-KR"/>
          <w14:ligatures w14:val="standardContextual"/>
        </w:rPr>
      </w:pPr>
      <w:r>
        <w:rPr>
          <w:noProof/>
          <w:lang w:eastAsia="zh-CN"/>
        </w:rPr>
        <w:t>8.1.2.3.3.1</w:t>
      </w:r>
      <w:r>
        <w:rPr>
          <w:rFonts w:asciiTheme="minorHAnsi"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_Toc185509341 \h </w:instrText>
      </w:r>
      <w:r>
        <w:rPr>
          <w:noProof/>
        </w:rPr>
      </w:r>
      <w:r>
        <w:rPr>
          <w:noProof/>
        </w:rPr>
        <w:fldChar w:fldCharType="separate"/>
      </w:r>
      <w:r>
        <w:rPr>
          <w:noProof/>
        </w:rPr>
        <w:t>36</w:t>
      </w:r>
      <w:r>
        <w:rPr>
          <w:noProof/>
        </w:rPr>
        <w:fldChar w:fldCharType="end"/>
      </w:r>
    </w:p>
    <w:p w14:paraId="5E403703" w14:textId="48A183E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_Toc185509342 \h </w:instrText>
      </w:r>
      <w:r>
        <w:rPr>
          <w:noProof/>
        </w:rPr>
      </w:r>
      <w:r>
        <w:rPr>
          <w:noProof/>
        </w:rPr>
        <w:fldChar w:fldCharType="separate"/>
      </w:r>
      <w:r>
        <w:rPr>
          <w:noProof/>
        </w:rPr>
        <w:t>37</w:t>
      </w:r>
      <w:r>
        <w:rPr>
          <w:noProof/>
        </w:rPr>
        <w:fldChar w:fldCharType="end"/>
      </w:r>
    </w:p>
    <w:p w14:paraId="608B6333" w14:textId="4CA09AB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_Toc185509343 \h </w:instrText>
      </w:r>
      <w:r>
        <w:rPr>
          <w:noProof/>
        </w:rPr>
      </w:r>
      <w:r>
        <w:rPr>
          <w:noProof/>
        </w:rPr>
        <w:fldChar w:fldCharType="separate"/>
      </w:r>
      <w:r>
        <w:rPr>
          <w:noProof/>
        </w:rPr>
        <w:t>37</w:t>
      </w:r>
      <w:r>
        <w:rPr>
          <w:noProof/>
        </w:rPr>
        <w:fldChar w:fldCharType="end"/>
      </w:r>
    </w:p>
    <w:p w14:paraId="5E69980E" w14:textId="29572D33"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_Toc185509344 \h </w:instrText>
      </w:r>
      <w:r>
        <w:rPr>
          <w:noProof/>
        </w:rPr>
      </w:r>
      <w:r>
        <w:rPr>
          <w:noProof/>
        </w:rPr>
        <w:fldChar w:fldCharType="separate"/>
      </w:r>
      <w:r>
        <w:rPr>
          <w:noProof/>
        </w:rPr>
        <w:t>37</w:t>
      </w:r>
      <w:r>
        <w:rPr>
          <w:noProof/>
        </w:rPr>
        <w:fldChar w:fldCharType="end"/>
      </w:r>
    </w:p>
    <w:p w14:paraId="13FB4CF2" w14:textId="75891C1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8.1.5.1</w:t>
      </w:r>
      <w:r>
        <w:rPr>
          <w:rFonts w:asciiTheme="minorHAnsi"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_Toc185509345 \h </w:instrText>
      </w:r>
      <w:r>
        <w:rPr>
          <w:noProof/>
        </w:rPr>
      </w:r>
      <w:r>
        <w:rPr>
          <w:noProof/>
        </w:rPr>
        <w:fldChar w:fldCharType="separate"/>
      </w:r>
      <w:r>
        <w:rPr>
          <w:noProof/>
        </w:rPr>
        <w:t>37</w:t>
      </w:r>
      <w:r>
        <w:rPr>
          <w:noProof/>
        </w:rPr>
        <w:fldChar w:fldCharType="end"/>
      </w:r>
    </w:p>
    <w:p w14:paraId="2AC39D0F" w14:textId="2AF102C2"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8.1.5.2</w:t>
      </w:r>
      <w:r>
        <w:rPr>
          <w:rFonts w:asciiTheme="minorHAnsi"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_Toc185509346 \h </w:instrText>
      </w:r>
      <w:r>
        <w:rPr>
          <w:noProof/>
        </w:rPr>
      </w:r>
      <w:r>
        <w:rPr>
          <w:noProof/>
        </w:rPr>
        <w:fldChar w:fldCharType="separate"/>
      </w:r>
      <w:r>
        <w:rPr>
          <w:noProof/>
        </w:rPr>
        <w:t>38</w:t>
      </w:r>
      <w:r>
        <w:rPr>
          <w:noProof/>
        </w:rPr>
        <w:fldChar w:fldCharType="end"/>
      </w:r>
    </w:p>
    <w:p w14:paraId="2D6D0452" w14:textId="1C71C35D"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8.1.5.2.1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_Toc185509347 \h </w:instrText>
      </w:r>
      <w:r>
        <w:rPr>
          <w:noProof/>
        </w:rPr>
      </w:r>
      <w:r>
        <w:rPr>
          <w:noProof/>
        </w:rPr>
        <w:fldChar w:fldCharType="separate"/>
      </w:r>
      <w:r>
        <w:rPr>
          <w:noProof/>
        </w:rPr>
        <w:t>38</w:t>
      </w:r>
      <w:r>
        <w:rPr>
          <w:noProof/>
        </w:rPr>
        <w:fldChar w:fldCharType="end"/>
      </w:r>
    </w:p>
    <w:p w14:paraId="4A4B7649" w14:textId="2AF7F0F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8.1.5.2.2</w:t>
      </w:r>
      <w:r>
        <w:rPr>
          <w:rFonts w:asciiTheme="minorHAnsi" w:hAnsiTheme="minorHAnsi" w:cstheme="minorBidi"/>
          <w:noProof/>
          <w:kern w:val="2"/>
          <w:sz w:val="22"/>
          <w:szCs w:val="22"/>
          <w:lang w:eastAsia="ko-KR"/>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_Toc185509348 \h </w:instrText>
      </w:r>
      <w:r>
        <w:rPr>
          <w:noProof/>
        </w:rPr>
      </w:r>
      <w:r>
        <w:rPr>
          <w:noProof/>
        </w:rPr>
        <w:fldChar w:fldCharType="separate"/>
      </w:r>
      <w:r>
        <w:rPr>
          <w:noProof/>
        </w:rPr>
        <w:t>38</w:t>
      </w:r>
      <w:r>
        <w:rPr>
          <w:noProof/>
        </w:rPr>
        <w:fldChar w:fldCharType="end"/>
      </w:r>
    </w:p>
    <w:p w14:paraId="4C05A6B6" w14:textId="51E289EA"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8.1.5.2.3</w:t>
      </w:r>
      <w:r>
        <w:rPr>
          <w:rFonts w:asciiTheme="minorHAnsi" w:hAnsiTheme="minorHAnsi" w:cstheme="minorBidi"/>
          <w:noProof/>
          <w:kern w:val="2"/>
          <w:sz w:val="22"/>
          <w:szCs w:val="22"/>
          <w:lang w:eastAsia="ko-KR"/>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_Toc185509349 \h </w:instrText>
      </w:r>
      <w:r>
        <w:rPr>
          <w:noProof/>
        </w:rPr>
      </w:r>
      <w:r>
        <w:rPr>
          <w:noProof/>
        </w:rPr>
        <w:fldChar w:fldCharType="separate"/>
      </w:r>
      <w:r>
        <w:rPr>
          <w:noProof/>
        </w:rPr>
        <w:t>38</w:t>
      </w:r>
      <w:r>
        <w:rPr>
          <w:noProof/>
        </w:rPr>
        <w:fldChar w:fldCharType="end"/>
      </w:r>
    </w:p>
    <w:p w14:paraId="0FD965F1" w14:textId="59302F2B"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8.1.5.2.4</w:t>
      </w:r>
      <w:r>
        <w:rPr>
          <w:rFonts w:asciiTheme="minorHAnsi" w:hAnsiTheme="minorHAnsi" w:cstheme="minorBidi"/>
          <w:noProof/>
          <w:kern w:val="2"/>
          <w:sz w:val="22"/>
          <w:szCs w:val="22"/>
          <w:lang w:eastAsia="ko-KR"/>
          <w14:ligatures w14:val="standardContextual"/>
        </w:rPr>
        <w:tab/>
      </w:r>
      <w:r>
        <w:rPr>
          <w:noProof/>
          <w:lang w:eastAsia="zh-CN"/>
        </w:rPr>
        <w:t>Type: ASProfile</w:t>
      </w:r>
      <w:r>
        <w:rPr>
          <w:noProof/>
        </w:rPr>
        <w:tab/>
      </w:r>
      <w:r>
        <w:rPr>
          <w:noProof/>
        </w:rPr>
        <w:fldChar w:fldCharType="begin" w:fldLock="1"/>
      </w:r>
      <w:r>
        <w:rPr>
          <w:noProof/>
        </w:rPr>
        <w:instrText xml:space="preserve"> PAGEREF _Toc185509350 \h </w:instrText>
      </w:r>
      <w:r>
        <w:rPr>
          <w:noProof/>
        </w:rPr>
      </w:r>
      <w:r>
        <w:rPr>
          <w:noProof/>
        </w:rPr>
        <w:fldChar w:fldCharType="separate"/>
      </w:r>
      <w:r>
        <w:rPr>
          <w:noProof/>
        </w:rPr>
        <w:t>38</w:t>
      </w:r>
      <w:r>
        <w:rPr>
          <w:noProof/>
        </w:rPr>
        <w:fldChar w:fldCharType="end"/>
      </w:r>
    </w:p>
    <w:p w14:paraId="22288F84" w14:textId="63D2A373"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8.1.5.3</w:t>
      </w:r>
      <w:r>
        <w:rPr>
          <w:rFonts w:asciiTheme="minorHAnsi"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_Toc185509351 \h </w:instrText>
      </w:r>
      <w:r>
        <w:rPr>
          <w:noProof/>
        </w:rPr>
      </w:r>
      <w:r>
        <w:rPr>
          <w:noProof/>
        </w:rPr>
        <w:fldChar w:fldCharType="separate"/>
      </w:r>
      <w:r>
        <w:rPr>
          <w:noProof/>
        </w:rPr>
        <w:t>39</w:t>
      </w:r>
      <w:r>
        <w:rPr>
          <w:noProof/>
        </w:rPr>
        <w:fldChar w:fldCharType="end"/>
      </w:r>
    </w:p>
    <w:p w14:paraId="091680F1" w14:textId="33747B7F"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_Toc185509352 \h </w:instrText>
      </w:r>
      <w:r>
        <w:rPr>
          <w:noProof/>
        </w:rPr>
      </w:r>
      <w:r>
        <w:rPr>
          <w:noProof/>
        </w:rPr>
        <w:fldChar w:fldCharType="separate"/>
      </w:r>
      <w:r>
        <w:rPr>
          <w:noProof/>
        </w:rPr>
        <w:t>39</w:t>
      </w:r>
      <w:r>
        <w:rPr>
          <w:noProof/>
        </w:rPr>
        <w:fldChar w:fldCharType="end"/>
      </w:r>
    </w:p>
    <w:p w14:paraId="3F5D43B1" w14:textId="1BEC1ACF" w:rsidR="00FD6F7B" w:rsidRDefault="00FD6F7B">
      <w:pPr>
        <w:pStyle w:val="TOC4"/>
        <w:rPr>
          <w:rFonts w:asciiTheme="minorHAnsi" w:hAnsiTheme="minorHAnsi" w:cstheme="minorBidi"/>
          <w:noProof/>
          <w:kern w:val="2"/>
          <w:sz w:val="22"/>
          <w:szCs w:val="22"/>
          <w:lang w:eastAsia="ko-KR"/>
          <w14:ligatures w14:val="standardContextual"/>
        </w:rPr>
      </w:pPr>
      <w:r>
        <w:rPr>
          <w:noProof/>
        </w:rPr>
        <w:t>8.1.6.1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_Toc185509353 \h </w:instrText>
      </w:r>
      <w:r>
        <w:rPr>
          <w:noProof/>
        </w:rPr>
      </w:r>
      <w:r>
        <w:rPr>
          <w:noProof/>
        </w:rPr>
        <w:fldChar w:fldCharType="separate"/>
      </w:r>
      <w:r>
        <w:rPr>
          <w:noProof/>
        </w:rPr>
        <w:t>39</w:t>
      </w:r>
      <w:r>
        <w:rPr>
          <w:noProof/>
        </w:rPr>
        <w:fldChar w:fldCharType="end"/>
      </w:r>
    </w:p>
    <w:p w14:paraId="77FAA23B" w14:textId="54D690F3" w:rsidR="00FD6F7B" w:rsidRDefault="00FD6F7B">
      <w:pPr>
        <w:pStyle w:val="TOC4"/>
        <w:rPr>
          <w:rFonts w:asciiTheme="minorHAnsi" w:hAnsiTheme="minorHAnsi" w:cstheme="minorBidi"/>
          <w:noProof/>
          <w:kern w:val="2"/>
          <w:sz w:val="22"/>
          <w:szCs w:val="22"/>
          <w:lang w:eastAsia="ko-KR"/>
          <w14:ligatures w14:val="standardContextual"/>
        </w:rPr>
      </w:pPr>
      <w:r>
        <w:rPr>
          <w:noProof/>
        </w:rPr>
        <w:t>8.1.6.2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_Toc185509354 \h </w:instrText>
      </w:r>
      <w:r>
        <w:rPr>
          <w:noProof/>
        </w:rPr>
      </w:r>
      <w:r>
        <w:rPr>
          <w:noProof/>
        </w:rPr>
        <w:fldChar w:fldCharType="separate"/>
      </w:r>
      <w:r>
        <w:rPr>
          <w:noProof/>
        </w:rPr>
        <w:t>39</w:t>
      </w:r>
      <w:r>
        <w:rPr>
          <w:noProof/>
        </w:rPr>
        <w:fldChar w:fldCharType="end"/>
      </w:r>
    </w:p>
    <w:p w14:paraId="652EB5D4" w14:textId="05483F90" w:rsidR="00FD6F7B" w:rsidRDefault="00FD6F7B">
      <w:pPr>
        <w:pStyle w:val="TOC4"/>
        <w:rPr>
          <w:rFonts w:asciiTheme="minorHAnsi" w:hAnsiTheme="minorHAnsi" w:cstheme="minorBidi"/>
          <w:noProof/>
          <w:kern w:val="2"/>
          <w:sz w:val="22"/>
          <w:szCs w:val="22"/>
          <w:lang w:eastAsia="ko-KR"/>
          <w14:ligatures w14:val="standardContextual"/>
        </w:rPr>
      </w:pPr>
      <w:r>
        <w:rPr>
          <w:noProof/>
        </w:rPr>
        <w:t>8.1.6.3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_Toc185509355 \h </w:instrText>
      </w:r>
      <w:r>
        <w:rPr>
          <w:noProof/>
        </w:rPr>
      </w:r>
      <w:r>
        <w:rPr>
          <w:noProof/>
        </w:rPr>
        <w:fldChar w:fldCharType="separate"/>
      </w:r>
      <w:r>
        <w:rPr>
          <w:noProof/>
        </w:rPr>
        <w:t>39</w:t>
      </w:r>
      <w:r>
        <w:rPr>
          <w:noProof/>
        </w:rPr>
        <w:fldChar w:fldCharType="end"/>
      </w:r>
    </w:p>
    <w:p w14:paraId="4C0284B8" w14:textId="06A9A80F"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_Toc185509356 \h </w:instrText>
      </w:r>
      <w:r>
        <w:rPr>
          <w:noProof/>
        </w:rPr>
      </w:r>
      <w:r>
        <w:rPr>
          <w:noProof/>
        </w:rPr>
        <w:fldChar w:fldCharType="separate"/>
      </w:r>
      <w:r>
        <w:rPr>
          <w:noProof/>
        </w:rPr>
        <w:t>39</w:t>
      </w:r>
      <w:r>
        <w:rPr>
          <w:noProof/>
        </w:rPr>
        <w:fldChar w:fldCharType="end"/>
      </w:r>
    </w:p>
    <w:p w14:paraId="17AA669B" w14:textId="5D8C4FCB"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8.2</w:t>
      </w:r>
      <w:r>
        <w:rPr>
          <w:rFonts w:asciiTheme="minorHAnsi" w:hAnsiTheme="minorHAnsi" w:cstheme="minorBidi"/>
          <w:noProof/>
          <w:kern w:val="2"/>
          <w:sz w:val="22"/>
          <w:szCs w:val="22"/>
          <w:lang w:eastAsia="ko-KR"/>
          <w14:ligatures w14:val="standardContextual"/>
        </w:rPr>
        <w:tab/>
      </w:r>
      <w:r>
        <w:rPr>
          <w:noProof/>
          <w:lang w:eastAsia="zh-CN"/>
        </w:rPr>
        <w:t>MSGS_MSGDelivery API</w:t>
      </w:r>
      <w:r>
        <w:rPr>
          <w:noProof/>
        </w:rPr>
        <w:tab/>
      </w:r>
      <w:r>
        <w:rPr>
          <w:noProof/>
        </w:rPr>
        <w:fldChar w:fldCharType="begin" w:fldLock="1"/>
      </w:r>
      <w:r>
        <w:rPr>
          <w:noProof/>
        </w:rPr>
        <w:instrText xml:space="preserve"> PAGEREF _Toc185509357 \h </w:instrText>
      </w:r>
      <w:r>
        <w:rPr>
          <w:noProof/>
        </w:rPr>
      </w:r>
      <w:r>
        <w:rPr>
          <w:noProof/>
        </w:rPr>
        <w:fldChar w:fldCharType="separate"/>
      </w:r>
      <w:r>
        <w:rPr>
          <w:noProof/>
        </w:rPr>
        <w:t>39</w:t>
      </w:r>
      <w:r>
        <w:rPr>
          <w:noProof/>
        </w:rPr>
        <w:fldChar w:fldCharType="end"/>
      </w:r>
    </w:p>
    <w:p w14:paraId="7F2F0107" w14:textId="701332DF"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_Toc185509358 \h </w:instrText>
      </w:r>
      <w:r>
        <w:rPr>
          <w:noProof/>
        </w:rPr>
      </w:r>
      <w:r>
        <w:rPr>
          <w:noProof/>
        </w:rPr>
        <w:fldChar w:fldCharType="separate"/>
      </w:r>
      <w:r>
        <w:rPr>
          <w:noProof/>
        </w:rPr>
        <w:t>39</w:t>
      </w:r>
      <w:r>
        <w:rPr>
          <w:noProof/>
        </w:rPr>
        <w:fldChar w:fldCharType="end"/>
      </w:r>
    </w:p>
    <w:p w14:paraId="494756A3" w14:textId="29C164BA"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_Toc185509359 \h </w:instrText>
      </w:r>
      <w:r>
        <w:rPr>
          <w:noProof/>
        </w:rPr>
      </w:r>
      <w:r>
        <w:rPr>
          <w:noProof/>
        </w:rPr>
        <w:fldChar w:fldCharType="separate"/>
      </w:r>
      <w:r>
        <w:rPr>
          <w:noProof/>
        </w:rPr>
        <w:t>39</w:t>
      </w:r>
      <w:r>
        <w:rPr>
          <w:noProof/>
        </w:rPr>
        <w:fldChar w:fldCharType="end"/>
      </w:r>
    </w:p>
    <w:p w14:paraId="50D39709" w14:textId="7F5CDCE4"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_Toc185509360 \h </w:instrText>
      </w:r>
      <w:r>
        <w:rPr>
          <w:noProof/>
        </w:rPr>
      </w:r>
      <w:r>
        <w:rPr>
          <w:noProof/>
        </w:rPr>
        <w:fldChar w:fldCharType="separate"/>
      </w:r>
      <w:r>
        <w:rPr>
          <w:noProof/>
        </w:rPr>
        <w:t>40</w:t>
      </w:r>
      <w:r>
        <w:rPr>
          <w:noProof/>
        </w:rPr>
        <w:fldChar w:fldCharType="end"/>
      </w:r>
    </w:p>
    <w:p w14:paraId="60561CB8" w14:textId="61249ED2"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_Toc185509361 \h </w:instrText>
      </w:r>
      <w:r>
        <w:rPr>
          <w:noProof/>
        </w:rPr>
      </w:r>
      <w:r>
        <w:rPr>
          <w:noProof/>
        </w:rPr>
        <w:fldChar w:fldCharType="separate"/>
      </w:r>
      <w:r>
        <w:rPr>
          <w:noProof/>
        </w:rPr>
        <w:t>40</w:t>
      </w:r>
      <w:r>
        <w:rPr>
          <w:noProof/>
        </w:rPr>
        <w:fldChar w:fldCharType="end"/>
      </w:r>
    </w:p>
    <w:p w14:paraId="6298A0A0" w14:textId="284B8763"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2"/>
          <w:szCs w:val="22"/>
          <w:lang w:eastAsia="ko-KR"/>
          <w14:ligatures w14:val="standardContextual"/>
        </w:rPr>
        <w:tab/>
      </w:r>
      <w:r>
        <w:rPr>
          <w:noProof/>
        </w:rPr>
        <w:t>Operation: deliver-as-message</w:t>
      </w:r>
      <w:r>
        <w:rPr>
          <w:noProof/>
        </w:rPr>
        <w:tab/>
      </w:r>
      <w:r>
        <w:rPr>
          <w:noProof/>
        </w:rPr>
        <w:fldChar w:fldCharType="begin" w:fldLock="1"/>
      </w:r>
      <w:r>
        <w:rPr>
          <w:noProof/>
        </w:rPr>
        <w:instrText xml:space="preserve"> PAGEREF _Toc185509362 \h </w:instrText>
      </w:r>
      <w:r>
        <w:rPr>
          <w:noProof/>
        </w:rPr>
      </w:r>
      <w:r>
        <w:rPr>
          <w:noProof/>
        </w:rPr>
        <w:fldChar w:fldCharType="separate"/>
      </w:r>
      <w:r>
        <w:rPr>
          <w:noProof/>
        </w:rPr>
        <w:t>40</w:t>
      </w:r>
      <w:r>
        <w:rPr>
          <w:noProof/>
        </w:rPr>
        <w:fldChar w:fldCharType="end"/>
      </w:r>
    </w:p>
    <w:p w14:paraId="1456F58A" w14:textId="0400DB9A"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_Toc185509363 \h </w:instrText>
      </w:r>
      <w:r>
        <w:rPr>
          <w:noProof/>
        </w:rPr>
      </w:r>
      <w:r>
        <w:rPr>
          <w:noProof/>
        </w:rPr>
        <w:fldChar w:fldCharType="separate"/>
      </w:r>
      <w:r>
        <w:rPr>
          <w:noProof/>
        </w:rPr>
        <w:t>40</w:t>
      </w:r>
      <w:r>
        <w:rPr>
          <w:noProof/>
        </w:rPr>
        <w:fldChar w:fldCharType="end"/>
      </w:r>
    </w:p>
    <w:p w14:paraId="671679AF" w14:textId="371B5F0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_Toc185509364 \h </w:instrText>
      </w:r>
      <w:r>
        <w:rPr>
          <w:noProof/>
        </w:rPr>
      </w:r>
      <w:r>
        <w:rPr>
          <w:noProof/>
        </w:rPr>
        <w:fldChar w:fldCharType="separate"/>
      </w:r>
      <w:r>
        <w:rPr>
          <w:noProof/>
        </w:rPr>
        <w:t>40</w:t>
      </w:r>
      <w:r>
        <w:rPr>
          <w:noProof/>
        </w:rPr>
        <w:fldChar w:fldCharType="end"/>
      </w:r>
    </w:p>
    <w:p w14:paraId="64472482" w14:textId="7D658CA5"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2"/>
          <w:szCs w:val="22"/>
          <w:lang w:eastAsia="ko-KR"/>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_Toc185509365 \h </w:instrText>
      </w:r>
      <w:r>
        <w:rPr>
          <w:noProof/>
        </w:rPr>
      </w:r>
      <w:r>
        <w:rPr>
          <w:noProof/>
        </w:rPr>
        <w:fldChar w:fldCharType="separate"/>
      </w:r>
      <w:r>
        <w:rPr>
          <w:noProof/>
        </w:rPr>
        <w:t>41</w:t>
      </w:r>
      <w:r>
        <w:rPr>
          <w:noProof/>
        </w:rPr>
        <w:fldChar w:fldCharType="end"/>
      </w:r>
    </w:p>
    <w:p w14:paraId="18508BAF" w14:textId="2A5C627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_Toc185509366 \h </w:instrText>
      </w:r>
      <w:r>
        <w:rPr>
          <w:noProof/>
        </w:rPr>
      </w:r>
      <w:r>
        <w:rPr>
          <w:noProof/>
        </w:rPr>
        <w:fldChar w:fldCharType="separate"/>
      </w:r>
      <w:r>
        <w:rPr>
          <w:noProof/>
        </w:rPr>
        <w:t>41</w:t>
      </w:r>
      <w:r>
        <w:rPr>
          <w:noProof/>
        </w:rPr>
        <w:fldChar w:fldCharType="end"/>
      </w:r>
    </w:p>
    <w:p w14:paraId="650B8719" w14:textId="4638108B"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_Toc185509367 \h </w:instrText>
      </w:r>
      <w:r>
        <w:rPr>
          <w:noProof/>
        </w:rPr>
      </w:r>
      <w:r>
        <w:rPr>
          <w:noProof/>
        </w:rPr>
        <w:fldChar w:fldCharType="separate"/>
      </w:r>
      <w:r>
        <w:rPr>
          <w:noProof/>
        </w:rPr>
        <w:t>41</w:t>
      </w:r>
      <w:r>
        <w:rPr>
          <w:noProof/>
        </w:rPr>
        <w:fldChar w:fldCharType="end"/>
      </w:r>
    </w:p>
    <w:p w14:paraId="064AB1B6" w14:textId="20E95BEC"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2"/>
          <w:szCs w:val="22"/>
          <w:lang w:eastAsia="ko-KR"/>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_Toc185509368 \h </w:instrText>
      </w:r>
      <w:r>
        <w:rPr>
          <w:noProof/>
        </w:rPr>
      </w:r>
      <w:r>
        <w:rPr>
          <w:noProof/>
        </w:rPr>
        <w:fldChar w:fldCharType="separate"/>
      </w:r>
      <w:r>
        <w:rPr>
          <w:noProof/>
        </w:rPr>
        <w:t>42</w:t>
      </w:r>
      <w:r>
        <w:rPr>
          <w:noProof/>
        </w:rPr>
        <w:fldChar w:fldCharType="end"/>
      </w:r>
    </w:p>
    <w:p w14:paraId="7A904E9B" w14:textId="7EA93D5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_Toc185509369 \h </w:instrText>
      </w:r>
      <w:r>
        <w:rPr>
          <w:noProof/>
        </w:rPr>
      </w:r>
      <w:r>
        <w:rPr>
          <w:noProof/>
        </w:rPr>
        <w:fldChar w:fldCharType="separate"/>
      </w:r>
      <w:r>
        <w:rPr>
          <w:noProof/>
        </w:rPr>
        <w:t>42</w:t>
      </w:r>
      <w:r>
        <w:rPr>
          <w:noProof/>
        </w:rPr>
        <w:fldChar w:fldCharType="end"/>
      </w:r>
    </w:p>
    <w:p w14:paraId="0D24990E" w14:textId="788CFF66"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_Toc185509370 \h </w:instrText>
      </w:r>
      <w:r>
        <w:rPr>
          <w:noProof/>
        </w:rPr>
      </w:r>
      <w:r>
        <w:rPr>
          <w:noProof/>
        </w:rPr>
        <w:fldChar w:fldCharType="separate"/>
      </w:r>
      <w:r>
        <w:rPr>
          <w:noProof/>
        </w:rPr>
        <w:t>42</w:t>
      </w:r>
      <w:r>
        <w:rPr>
          <w:noProof/>
        </w:rPr>
        <w:fldChar w:fldCharType="end"/>
      </w:r>
    </w:p>
    <w:p w14:paraId="50107498" w14:textId="7119C978"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_Toc185509371 \h </w:instrText>
      </w:r>
      <w:r>
        <w:rPr>
          <w:noProof/>
        </w:rPr>
      </w:r>
      <w:r>
        <w:rPr>
          <w:noProof/>
        </w:rPr>
        <w:fldChar w:fldCharType="separate"/>
      </w:r>
      <w:r>
        <w:rPr>
          <w:noProof/>
        </w:rPr>
        <w:t>43</w:t>
      </w:r>
      <w:r>
        <w:rPr>
          <w:noProof/>
        </w:rPr>
        <w:fldChar w:fldCharType="end"/>
      </w:r>
    </w:p>
    <w:p w14:paraId="2255C223" w14:textId="73CB7A68"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_Toc185509372 \h </w:instrText>
      </w:r>
      <w:r>
        <w:rPr>
          <w:noProof/>
        </w:rPr>
      </w:r>
      <w:r>
        <w:rPr>
          <w:noProof/>
        </w:rPr>
        <w:fldChar w:fldCharType="separate"/>
      </w:r>
      <w:r>
        <w:rPr>
          <w:noProof/>
        </w:rPr>
        <w:t>43</w:t>
      </w:r>
      <w:r>
        <w:rPr>
          <w:noProof/>
        </w:rPr>
        <w:fldChar w:fldCharType="end"/>
      </w:r>
    </w:p>
    <w:p w14:paraId="4F05872A" w14:textId="5D2B6812" w:rsidR="00FD6F7B" w:rsidRDefault="00FD6F7B">
      <w:pPr>
        <w:pStyle w:val="TOC4"/>
        <w:rPr>
          <w:rFonts w:asciiTheme="minorHAnsi" w:hAnsiTheme="minorHAnsi" w:cstheme="minorBidi"/>
          <w:noProof/>
          <w:kern w:val="2"/>
          <w:sz w:val="22"/>
          <w:szCs w:val="22"/>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_Toc185509373 \h </w:instrText>
      </w:r>
      <w:r>
        <w:rPr>
          <w:noProof/>
        </w:rPr>
      </w:r>
      <w:r>
        <w:rPr>
          <w:noProof/>
        </w:rPr>
        <w:fldChar w:fldCharType="separate"/>
      </w:r>
      <w:r>
        <w:rPr>
          <w:noProof/>
        </w:rPr>
        <w:t>43</w:t>
      </w:r>
      <w:r>
        <w:rPr>
          <w:noProof/>
        </w:rPr>
        <w:fldChar w:fldCharType="end"/>
      </w:r>
    </w:p>
    <w:p w14:paraId="221F36EB" w14:textId="6277495C" w:rsidR="00FD6F7B" w:rsidRDefault="00FD6F7B">
      <w:pPr>
        <w:pStyle w:val="TOC4"/>
        <w:rPr>
          <w:rFonts w:asciiTheme="minorHAnsi" w:hAnsiTheme="minorHAnsi" w:cstheme="minorBidi"/>
          <w:noProof/>
          <w:kern w:val="2"/>
          <w:sz w:val="22"/>
          <w:szCs w:val="22"/>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_Toc185509374 \h </w:instrText>
      </w:r>
      <w:r>
        <w:rPr>
          <w:noProof/>
        </w:rPr>
      </w:r>
      <w:r>
        <w:rPr>
          <w:noProof/>
        </w:rPr>
        <w:fldChar w:fldCharType="separate"/>
      </w:r>
      <w:r>
        <w:rPr>
          <w:noProof/>
        </w:rPr>
        <w:t>45</w:t>
      </w:r>
      <w:r>
        <w:rPr>
          <w:noProof/>
        </w:rPr>
        <w:fldChar w:fldCharType="end"/>
      </w:r>
    </w:p>
    <w:p w14:paraId="228A94FD" w14:textId="7B1C8800"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_Toc185509375 \h </w:instrText>
      </w:r>
      <w:r>
        <w:rPr>
          <w:noProof/>
        </w:rPr>
      </w:r>
      <w:r>
        <w:rPr>
          <w:noProof/>
        </w:rPr>
        <w:fldChar w:fldCharType="separate"/>
      </w:r>
      <w:r>
        <w:rPr>
          <w:noProof/>
        </w:rPr>
        <w:t>45</w:t>
      </w:r>
      <w:r>
        <w:rPr>
          <w:noProof/>
        </w:rPr>
        <w:fldChar w:fldCharType="end"/>
      </w:r>
    </w:p>
    <w:p w14:paraId="3982698E" w14:textId="40EF7A17"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8.2.5.2.2</w:t>
      </w:r>
      <w:r>
        <w:rPr>
          <w:rFonts w:asciiTheme="minorHAnsi" w:hAnsiTheme="minorHAnsi" w:cstheme="minorBidi"/>
          <w:noProof/>
          <w:kern w:val="2"/>
          <w:sz w:val="22"/>
          <w:szCs w:val="22"/>
          <w:lang w:eastAsia="ko-KR"/>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_Toc185509376 \h </w:instrText>
      </w:r>
      <w:r>
        <w:rPr>
          <w:noProof/>
        </w:rPr>
      </w:r>
      <w:r>
        <w:rPr>
          <w:noProof/>
        </w:rPr>
        <w:fldChar w:fldCharType="separate"/>
      </w:r>
      <w:r>
        <w:rPr>
          <w:noProof/>
        </w:rPr>
        <w:t>45</w:t>
      </w:r>
      <w:r>
        <w:rPr>
          <w:noProof/>
        </w:rPr>
        <w:fldChar w:fldCharType="end"/>
      </w:r>
    </w:p>
    <w:p w14:paraId="5B18368A" w14:textId="396229C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8.2.5.2.3</w:t>
      </w:r>
      <w:r>
        <w:rPr>
          <w:rFonts w:asciiTheme="minorHAnsi" w:hAnsiTheme="minorHAnsi" w:cstheme="minorBidi"/>
          <w:noProof/>
          <w:kern w:val="2"/>
          <w:sz w:val="22"/>
          <w:szCs w:val="22"/>
          <w:lang w:eastAsia="ko-KR"/>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_Toc185509377 \h </w:instrText>
      </w:r>
      <w:r>
        <w:rPr>
          <w:noProof/>
        </w:rPr>
      </w:r>
      <w:r>
        <w:rPr>
          <w:noProof/>
        </w:rPr>
        <w:fldChar w:fldCharType="separate"/>
      </w:r>
      <w:r>
        <w:rPr>
          <w:noProof/>
        </w:rPr>
        <w:t>46</w:t>
      </w:r>
      <w:r>
        <w:rPr>
          <w:noProof/>
        </w:rPr>
        <w:fldChar w:fldCharType="end"/>
      </w:r>
    </w:p>
    <w:p w14:paraId="4AF130B0" w14:textId="2F02099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8.2.5.2.4</w:t>
      </w:r>
      <w:r>
        <w:rPr>
          <w:rFonts w:asciiTheme="minorHAnsi" w:hAnsiTheme="minorHAnsi" w:cstheme="minorBidi"/>
          <w:noProof/>
          <w:kern w:val="2"/>
          <w:sz w:val="22"/>
          <w:szCs w:val="22"/>
          <w:lang w:eastAsia="ko-KR"/>
          <w14:ligatures w14:val="standardContextual"/>
        </w:rPr>
        <w:tab/>
      </w:r>
      <w:r>
        <w:rPr>
          <w:noProof/>
        </w:rPr>
        <w:t>Type: MessageDeliveryAck</w:t>
      </w:r>
      <w:r>
        <w:rPr>
          <w:noProof/>
        </w:rPr>
        <w:tab/>
      </w:r>
      <w:r>
        <w:rPr>
          <w:noProof/>
        </w:rPr>
        <w:fldChar w:fldCharType="begin" w:fldLock="1"/>
      </w:r>
      <w:r>
        <w:rPr>
          <w:noProof/>
        </w:rPr>
        <w:instrText xml:space="preserve"> PAGEREF _Toc185509378 \h </w:instrText>
      </w:r>
      <w:r>
        <w:rPr>
          <w:noProof/>
        </w:rPr>
      </w:r>
      <w:r>
        <w:rPr>
          <w:noProof/>
        </w:rPr>
        <w:fldChar w:fldCharType="separate"/>
      </w:r>
      <w:r>
        <w:rPr>
          <w:noProof/>
        </w:rPr>
        <w:t>46</w:t>
      </w:r>
      <w:r>
        <w:rPr>
          <w:noProof/>
        </w:rPr>
        <w:fldChar w:fldCharType="end"/>
      </w:r>
    </w:p>
    <w:p w14:paraId="21E5A0A3" w14:textId="5F4C3FE7"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8.2.5.2.5</w:t>
      </w:r>
      <w:r>
        <w:rPr>
          <w:rFonts w:asciiTheme="minorHAnsi" w:hAnsiTheme="minorHAnsi" w:cstheme="minorBidi"/>
          <w:noProof/>
          <w:kern w:val="2"/>
          <w:sz w:val="22"/>
          <w:szCs w:val="22"/>
          <w:lang w:eastAsia="ko-KR"/>
          <w14:ligatures w14:val="standardContextual"/>
        </w:rPr>
        <w:tab/>
      </w:r>
      <w:r>
        <w:rPr>
          <w:noProof/>
        </w:rPr>
        <w:t>Type:MessageSegmentParameters</w:t>
      </w:r>
      <w:r>
        <w:rPr>
          <w:noProof/>
        </w:rPr>
        <w:tab/>
      </w:r>
      <w:r>
        <w:rPr>
          <w:noProof/>
        </w:rPr>
        <w:fldChar w:fldCharType="begin" w:fldLock="1"/>
      </w:r>
      <w:r>
        <w:rPr>
          <w:noProof/>
        </w:rPr>
        <w:instrText xml:space="preserve"> PAGEREF _Toc185509379 \h </w:instrText>
      </w:r>
      <w:r>
        <w:rPr>
          <w:noProof/>
        </w:rPr>
      </w:r>
      <w:r>
        <w:rPr>
          <w:noProof/>
        </w:rPr>
        <w:fldChar w:fldCharType="separate"/>
      </w:r>
      <w:r>
        <w:rPr>
          <w:noProof/>
        </w:rPr>
        <w:t>47</w:t>
      </w:r>
      <w:r>
        <w:rPr>
          <w:noProof/>
        </w:rPr>
        <w:fldChar w:fldCharType="end"/>
      </w:r>
    </w:p>
    <w:p w14:paraId="015058BF" w14:textId="5ACEA3E1"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8.2.5.2.6</w:t>
      </w:r>
      <w:r>
        <w:rPr>
          <w:rFonts w:asciiTheme="minorHAnsi" w:hAnsiTheme="minorHAnsi" w:cstheme="minorBidi"/>
          <w:noProof/>
          <w:kern w:val="2"/>
          <w:sz w:val="22"/>
          <w:szCs w:val="22"/>
          <w:lang w:eastAsia="ko-KR"/>
          <w14:ligatures w14:val="standardContextual"/>
        </w:rPr>
        <w:tab/>
      </w:r>
      <w:r>
        <w:rPr>
          <w:noProof/>
        </w:rPr>
        <w:t>Type:StoreAndForwardParameters</w:t>
      </w:r>
      <w:r>
        <w:rPr>
          <w:noProof/>
        </w:rPr>
        <w:tab/>
      </w:r>
      <w:r>
        <w:rPr>
          <w:noProof/>
        </w:rPr>
        <w:fldChar w:fldCharType="begin" w:fldLock="1"/>
      </w:r>
      <w:r>
        <w:rPr>
          <w:noProof/>
        </w:rPr>
        <w:instrText xml:space="preserve"> PAGEREF _Toc185509380 \h </w:instrText>
      </w:r>
      <w:r>
        <w:rPr>
          <w:noProof/>
        </w:rPr>
      </w:r>
      <w:r>
        <w:rPr>
          <w:noProof/>
        </w:rPr>
        <w:fldChar w:fldCharType="separate"/>
      </w:r>
      <w:r>
        <w:rPr>
          <w:noProof/>
        </w:rPr>
        <w:t>47</w:t>
      </w:r>
      <w:r>
        <w:rPr>
          <w:noProof/>
        </w:rPr>
        <w:fldChar w:fldCharType="end"/>
      </w:r>
    </w:p>
    <w:p w14:paraId="02694E77" w14:textId="61C4DD63"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8.2.5.2.7</w:t>
      </w:r>
      <w:r>
        <w:rPr>
          <w:rFonts w:asciiTheme="minorHAnsi" w:hAnsiTheme="minorHAnsi" w:cstheme="minorBidi"/>
          <w:noProof/>
          <w:kern w:val="2"/>
          <w:sz w:val="22"/>
          <w:szCs w:val="22"/>
          <w:lang w:eastAsia="ko-KR"/>
          <w14:ligatures w14:val="standardContextual"/>
        </w:rPr>
        <w:tab/>
      </w:r>
      <w:r>
        <w:rPr>
          <w:noProof/>
        </w:rPr>
        <w:t>Type:DeliveryStatusReport</w:t>
      </w:r>
      <w:r>
        <w:rPr>
          <w:noProof/>
        </w:rPr>
        <w:tab/>
      </w:r>
      <w:r>
        <w:rPr>
          <w:noProof/>
        </w:rPr>
        <w:fldChar w:fldCharType="begin" w:fldLock="1"/>
      </w:r>
      <w:r>
        <w:rPr>
          <w:noProof/>
        </w:rPr>
        <w:instrText xml:space="preserve"> PAGEREF _Toc185509381 \h </w:instrText>
      </w:r>
      <w:r>
        <w:rPr>
          <w:noProof/>
        </w:rPr>
      </w:r>
      <w:r>
        <w:rPr>
          <w:noProof/>
        </w:rPr>
        <w:fldChar w:fldCharType="separate"/>
      </w:r>
      <w:r>
        <w:rPr>
          <w:noProof/>
        </w:rPr>
        <w:t>47</w:t>
      </w:r>
      <w:r>
        <w:rPr>
          <w:noProof/>
        </w:rPr>
        <w:fldChar w:fldCharType="end"/>
      </w:r>
    </w:p>
    <w:p w14:paraId="1CF3CBC1" w14:textId="343B7922" w:rsidR="00FD6F7B" w:rsidRDefault="00FD6F7B">
      <w:pPr>
        <w:pStyle w:val="TOC4"/>
        <w:rPr>
          <w:rFonts w:asciiTheme="minorHAnsi" w:hAnsiTheme="minorHAnsi" w:cstheme="minorBidi"/>
          <w:noProof/>
          <w:kern w:val="2"/>
          <w:sz w:val="22"/>
          <w:szCs w:val="22"/>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_Toc185509382 \h </w:instrText>
      </w:r>
      <w:r>
        <w:rPr>
          <w:noProof/>
        </w:rPr>
      </w:r>
      <w:r>
        <w:rPr>
          <w:noProof/>
        </w:rPr>
        <w:fldChar w:fldCharType="separate"/>
      </w:r>
      <w:r>
        <w:rPr>
          <w:noProof/>
        </w:rPr>
        <w:t>47</w:t>
      </w:r>
      <w:r>
        <w:rPr>
          <w:noProof/>
        </w:rPr>
        <w:fldChar w:fldCharType="end"/>
      </w:r>
    </w:p>
    <w:p w14:paraId="4FDC63A5" w14:textId="66B690D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8.2.5.3.1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_Toc185509383 \h </w:instrText>
      </w:r>
      <w:r>
        <w:rPr>
          <w:noProof/>
        </w:rPr>
      </w:r>
      <w:r>
        <w:rPr>
          <w:noProof/>
        </w:rPr>
        <w:fldChar w:fldCharType="separate"/>
      </w:r>
      <w:r>
        <w:rPr>
          <w:noProof/>
        </w:rPr>
        <w:t>47</w:t>
      </w:r>
      <w:r>
        <w:rPr>
          <w:noProof/>
        </w:rPr>
        <w:fldChar w:fldCharType="end"/>
      </w:r>
    </w:p>
    <w:p w14:paraId="54E788CB" w14:textId="166768A2"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8.2.5.3.2</w:t>
      </w:r>
      <w:r>
        <w:rPr>
          <w:rFonts w:asciiTheme="minorHAnsi" w:hAnsiTheme="minorHAnsi" w:cstheme="minorBidi"/>
          <w:noProof/>
          <w:kern w:val="2"/>
          <w:sz w:val="22"/>
          <w:szCs w:val="22"/>
          <w:lang w:eastAsia="ko-KR"/>
          <w14:ligatures w14:val="standardContextual"/>
        </w:rPr>
        <w:tab/>
      </w:r>
      <w:r>
        <w:rPr>
          <w:noProof/>
          <w:lang w:eastAsia="zh-CN"/>
        </w:rPr>
        <w:t>Simple data types</w:t>
      </w:r>
      <w:r>
        <w:rPr>
          <w:noProof/>
        </w:rPr>
        <w:tab/>
      </w:r>
      <w:r>
        <w:rPr>
          <w:noProof/>
        </w:rPr>
        <w:fldChar w:fldCharType="begin" w:fldLock="1"/>
      </w:r>
      <w:r>
        <w:rPr>
          <w:noProof/>
        </w:rPr>
        <w:instrText xml:space="preserve"> PAGEREF _Toc185509384 \h </w:instrText>
      </w:r>
      <w:r>
        <w:rPr>
          <w:noProof/>
        </w:rPr>
      </w:r>
      <w:r>
        <w:rPr>
          <w:noProof/>
        </w:rPr>
        <w:fldChar w:fldCharType="separate"/>
      </w:r>
      <w:r>
        <w:rPr>
          <w:noProof/>
        </w:rPr>
        <w:t>47</w:t>
      </w:r>
      <w:r>
        <w:rPr>
          <w:noProof/>
        </w:rPr>
        <w:fldChar w:fldCharType="end"/>
      </w:r>
    </w:p>
    <w:p w14:paraId="5177BFCB" w14:textId="4C9E24D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8.2.5.3.3</w:t>
      </w:r>
      <w:r>
        <w:rPr>
          <w:rFonts w:asciiTheme="minorHAnsi" w:hAnsiTheme="minorHAnsi" w:cstheme="minorBidi"/>
          <w:noProof/>
          <w:kern w:val="2"/>
          <w:sz w:val="22"/>
          <w:szCs w:val="22"/>
          <w:lang w:eastAsia="ko-KR"/>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_Toc185509385 \h </w:instrText>
      </w:r>
      <w:r>
        <w:rPr>
          <w:noProof/>
        </w:rPr>
      </w:r>
      <w:r>
        <w:rPr>
          <w:noProof/>
        </w:rPr>
        <w:fldChar w:fldCharType="separate"/>
      </w:r>
      <w:r>
        <w:rPr>
          <w:noProof/>
        </w:rPr>
        <w:t>48</w:t>
      </w:r>
      <w:r>
        <w:rPr>
          <w:noProof/>
        </w:rPr>
        <w:fldChar w:fldCharType="end"/>
      </w:r>
    </w:p>
    <w:p w14:paraId="7A05A5BC" w14:textId="4A64F6A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8.2.5.3.4</w:t>
      </w:r>
      <w:r>
        <w:rPr>
          <w:rFonts w:asciiTheme="minorHAnsi" w:hAnsiTheme="minorHAnsi" w:cstheme="minorBidi"/>
          <w:noProof/>
          <w:kern w:val="2"/>
          <w:sz w:val="22"/>
          <w:szCs w:val="22"/>
          <w:lang w:eastAsia="ko-KR"/>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_Toc185509386 \h </w:instrText>
      </w:r>
      <w:r>
        <w:rPr>
          <w:noProof/>
        </w:rPr>
      </w:r>
      <w:r>
        <w:rPr>
          <w:noProof/>
        </w:rPr>
        <w:fldChar w:fldCharType="separate"/>
      </w:r>
      <w:r>
        <w:rPr>
          <w:noProof/>
        </w:rPr>
        <w:t>48</w:t>
      </w:r>
      <w:r>
        <w:rPr>
          <w:noProof/>
        </w:rPr>
        <w:fldChar w:fldCharType="end"/>
      </w:r>
    </w:p>
    <w:p w14:paraId="45B41914" w14:textId="7D5B1E28"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8.2.5.3.5</w:t>
      </w:r>
      <w:r>
        <w:rPr>
          <w:rFonts w:asciiTheme="minorHAnsi" w:hAnsiTheme="minorHAnsi" w:cstheme="minorBidi"/>
          <w:noProof/>
          <w:kern w:val="2"/>
          <w:sz w:val="22"/>
          <w:szCs w:val="22"/>
          <w:lang w:eastAsia="ko-KR"/>
          <w14:ligatures w14:val="standardContextual"/>
        </w:rPr>
        <w:tab/>
      </w:r>
      <w:r>
        <w:rPr>
          <w:noProof/>
          <w:lang w:eastAsia="zh-CN"/>
        </w:rPr>
        <w:t>Enumeration:Priority</w:t>
      </w:r>
      <w:r>
        <w:rPr>
          <w:noProof/>
        </w:rPr>
        <w:tab/>
      </w:r>
      <w:r>
        <w:rPr>
          <w:noProof/>
        </w:rPr>
        <w:fldChar w:fldCharType="begin" w:fldLock="1"/>
      </w:r>
      <w:r>
        <w:rPr>
          <w:noProof/>
        </w:rPr>
        <w:instrText xml:space="preserve"> PAGEREF _Toc185509387 \h </w:instrText>
      </w:r>
      <w:r>
        <w:rPr>
          <w:noProof/>
        </w:rPr>
      </w:r>
      <w:r>
        <w:rPr>
          <w:noProof/>
        </w:rPr>
        <w:fldChar w:fldCharType="separate"/>
      </w:r>
      <w:r>
        <w:rPr>
          <w:noProof/>
        </w:rPr>
        <w:t>48</w:t>
      </w:r>
      <w:r>
        <w:rPr>
          <w:noProof/>
        </w:rPr>
        <w:fldChar w:fldCharType="end"/>
      </w:r>
    </w:p>
    <w:p w14:paraId="2932F0CE" w14:textId="1CFEAB2A"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_Toc185509388 \h </w:instrText>
      </w:r>
      <w:r>
        <w:rPr>
          <w:noProof/>
        </w:rPr>
      </w:r>
      <w:r>
        <w:rPr>
          <w:noProof/>
        </w:rPr>
        <w:fldChar w:fldCharType="separate"/>
      </w:r>
      <w:r>
        <w:rPr>
          <w:noProof/>
        </w:rPr>
        <w:t>48</w:t>
      </w:r>
      <w:r>
        <w:rPr>
          <w:noProof/>
        </w:rPr>
        <w:fldChar w:fldCharType="end"/>
      </w:r>
    </w:p>
    <w:p w14:paraId="224CCED4" w14:textId="7EFDAA82" w:rsidR="00FD6F7B" w:rsidRDefault="00FD6F7B">
      <w:pPr>
        <w:pStyle w:val="TOC4"/>
        <w:rPr>
          <w:rFonts w:asciiTheme="minorHAnsi" w:hAnsiTheme="minorHAnsi" w:cstheme="minorBidi"/>
          <w:noProof/>
          <w:kern w:val="2"/>
          <w:sz w:val="22"/>
          <w:szCs w:val="22"/>
          <w:lang w:eastAsia="ko-KR"/>
          <w14:ligatures w14:val="standardContextual"/>
        </w:rPr>
      </w:pPr>
      <w:r>
        <w:rPr>
          <w:noProof/>
        </w:rPr>
        <w:t>8.2.6.1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_Toc185509389 \h </w:instrText>
      </w:r>
      <w:r>
        <w:rPr>
          <w:noProof/>
        </w:rPr>
      </w:r>
      <w:r>
        <w:rPr>
          <w:noProof/>
        </w:rPr>
        <w:fldChar w:fldCharType="separate"/>
      </w:r>
      <w:r>
        <w:rPr>
          <w:noProof/>
        </w:rPr>
        <w:t>48</w:t>
      </w:r>
      <w:r>
        <w:rPr>
          <w:noProof/>
        </w:rPr>
        <w:fldChar w:fldCharType="end"/>
      </w:r>
    </w:p>
    <w:p w14:paraId="77A75322" w14:textId="55404618" w:rsidR="00FD6F7B" w:rsidRDefault="00FD6F7B">
      <w:pPr>
        <w:pStyle w:val="TOC4"/>
        <w:rPr>
          <w:rFonts w:asciiTheme="minorHAnsi" w:hAnsiTheme="minorHAnsi" w:cstheme="minorBidi"/>
          <w:noProof/>
          <w:kern w:val="2"/>
          <w:sz w:val="22"/>
          <w:szCs w:val="22"/>
          <w:lang w:eastAsia="ko-KR"/>
          <w14:ligatures w14:val="standardContextual"/>
        </w:rPr>
      </w:pPr>
      <w:r>
        <w:rPr>
          <w:noProof/>
        </w:rPr>
        <w:t>8.2.6.2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_Toc185509390 \h </w:instrText>
      </w:r>
      <w:r>
        <w:rPr>
          <w:noProof/>
        </w:rPr>
      </w:r>
      <w:r>
        <w:rPr>
          <w:noProof/>
        </w:rPr>
        <w:fldChar w:fldCharType="separate"/>
      </w:r>
      <w:r>
        <w:rPr>
          <w:noProof/>
        </w:rPr>
        <w:t>48</w:t>
      </w:r>
      <w:r>
        <w:rPr>
          <w:noProof/>
        </w:rPr>
        <w:fldChar w:fldCharType="end"/>
      </w:r>
    </w:p>
    <w:p w14:paraId="692D416D" w14:textId="72B97BB2" w:rsidR="00FD6F7B" w:rsidRDefault="00FD6F7B">
      <w:pPr>
        <w:pStyle w:val="TOC4"/>
        <w:rPr>
          <w:rFonts w:asciiTheme="minorHAnsi" w:hAnsiTheme="minorHAnsi" w:cstheme="minorBidi"/>
          <w:noProof/>
          <w:kern w:val="2"/>
          <w:sz w:val="22"/>
          <w:szCs w:val="22"/>
          <w:lang w:eastAsia="ko-KR"/>
          <w14:ligatures w14:val="standardContextual"/>
        </w:rPr>
      </w:pPr>
      <w:r>
        <w:rPr>
          <w:noProof/>
        </w:rPr>
        <w:t>8.2.6.3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_Toc185509391 \h </w:instrText>
      </w:r>
      <w:r>
        <w:rPr>
          <w:noProof/>
        </w:rPr>
      </w:r>
      <w:r>
        <w:rPr>
          <w:noProof/>
        </w:rPr>
        <w:fldChar w:fldCharType="separate"/>
      </w:r>
      <w:r>
        <w:rPr>
          <w:noProof/>
        </w:rPr>
        <w:t>48</w:t>
      </w:r>
      <w:r>
        <w:rPr>
          <w:noProof/>
        </w:rPr>
        <w:fldChar w:fldCharType="end"/>
      </w:r>
    </w:p>
    <w:p w14:paraId="0833D907" w14:textId="3D51E8F1"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_Toc185509392 \h </w:instrText>
      </w:r>
      <w:r>
        <w:rPr>
          <w:noProof/>
        </w:rPr>
      </w:r>
      <w:r>
        <w:rPr>
          <w:noProof/>
        </w:rPr>
        <w:fldChar w:fldCharType="separate"/>
      </w:r>
      <w:r>
        <w:rPr>
          <w:noProof/>
        </w:rPr>
        <w:t>48</w:t>
      </w:r>
      <w:r>
        <w:rPr>
          <w:noProof/>
        </w:rPr>
        <w:fldChar w:fldCharType="end"/>
      </w:r>
    </w:p>
    <w:p w14:paraId="4819A0A2" w14:textId="747BE534" w:rsidR="00FD6F7B" w:rsidRDefault="00FD6F7B">
      <w:pPr>
        <w:pStyle w:val="TOC2"/>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lang w:eastAsia="zh-CN"/>
        </w:rPr>
        <w:t>.</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lang w:eastAsia="zh-CN"/>
        </w:rPr>
        <w:t>MSGS_TopiclistEvent API</w:t>
      </w:r>
      <w:r>
        <w:rPr>
          <w:noProof/>
        </w:rPr>
        <w:tab/>
      </w:r>
      <w:r>
        <w:rPr>
          <w:noProof/>
        </w:rPr>
        <w:fldChar w:fldCharType="begin" w:fldLock="1"/>
      </w:r>
      <w:r>
        <w:rPr>
          <w:noProof/>
        </w:rPr>
        <w:instrText xml:space="preserve"> PAGEREF _Toc185509393 \h </w:instrText>
      </w:r>
      <w:r>
        <w:rPr>
          <w:noProof/>
        </w:rPr>
      </w:r>
      <w:r>
        <w:rPr>
          <w:noProof/>
        </w:rPr>
        <w:fldChar w:fldCharType="separate"/>
      </w:r>
      <w:r>
        <w:rPr>
          <w:noProof/>
        </w:rPr>
        <w:t>49</w:t>
      </w:r>
      <w:r>
        <w:rPr>
          <w:noProof/>
        </w:rPr>
        <w:fldChar w:fldCharType="end"/>
      </w:r>
    </w:p>
    <w:p w14:paraId="1A343E72" w14:textId="4AAD527C" w:rsidR="00FD6F7B" w:rsidRDefault="00FD6F7B">
      <w:pPr>
        <w:pStyle w:val="TOC3"/>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_Toc185509394 \h </w:instrText>
      </w:r>
      <w:r>
        <w:rPr>
          <w:noProof/>
        </w:rPr>
      </w:r>
      <w:r>
        <w:rPr>
          <w:noProof/>
        </w:rPr>
        <w:fldChar w:fldCharType="separate"/>
      </w:r>
      <w:r>
        <w:rPr>
          <w:noProof/>
        </w:rPr>
        <w:t>49</w:t>
      </w:r>
      <w:r>
        <w:rPr>
          <w:noProof/>
        </w:rPr>
        <w:fldChar w:fldCharType="end"/>
      </w:r>
    </w:p>
    <w:p w14:paraId="614C5BDA" w14:textId="4E9783C2" w:rsidR="00FD6F7B" w:rsidRDefault="00FD6F7B">
      <w:pPr>
        <w:pStyle w:val="TOC3"/>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_Toc185509395 \h </w:instrText>
      </w:r>
      <w:r>
        <w:rPr>
          <w:noProof/>
        </w:rPr>
      </w:r>
      <w:r>
        <w:rPr>
          <w:noProof/>
        </w:rPr>
        <w:fldChar w:fldCharType="separate"/>
      </w:r>
      <w:r>
        <w:rPr>
          <w:noProof/>
        </w:rPr>
        <w:t>49</w:t>
      </w:r>
      <w:r>
        <w:rPr>
          <w:noProof/>
        </w:rPr>
        <w:fldChar w:fldCharType="end"/>
      </w:r>
    </w:p>
    <w:p w14:paraId="496C9C20" w14:textId="74AD0A94"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_Toc185509396 \h </w:instrText>
      </w:r>
      <w:r>
        <w:rPr>
          <w:noProof/>
        </w:rPr>
      </w:r>
      <w:r>
        <w:rPr>
          <w:noProof/>
        </w:rPr>
        <w:fldChar w:fldCharType="separate"/>
      </w:r>
      <w:r>
        <w:rPr>
          <w:noProof/>
        </w:rPr>
        <w:t>49</w:t>
      </w:r>
      <w:r>
        <w:rPr>
          <w:noProof/>
        </w:rPr>
        <w:fldChar w:fldCharType="end"/>
      </w:r>
    </w:p>
    <w:p w14:paraId="66AE60F9" w14:textId="0CAE882A"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Resource: Topic List Subscriptions</w:t>
      </w:r>
      <w:r>
        <w:rPr>
          <w:noProof/>
        </w:rPr>
        <w:tab/>
      </w:r>
      <w:r>
        <w:rPr>
          <w:noProof/>
        </w:rPr>
        <w:fldChar w:fldCharType="begin" w:fldLock="1"/>
      </w:r>
      <w:r>
        <w:rPr>
          <w:noProof/>
        </w:rPr>
        <w:instrText xml:space="preserve"> PAGEREF _Toc185509397 \h </w:instrText>
      </w:r>
      <w:r>
        <w:rPr>
          <w:noProof/>
        </w:rPr>
      </w:r>
      <w:r>
        <w:rPr>
          <w:noProof/>
        </w:rPr>
        <w:fldChar w:fldCharType="separate"/>
      </w:r>
      <w:r>
        <w:rPr>
          <w:noProof/>
        </w:rPr>
        <w:t>49</w:t>
      </w:r>
      <w:r>
        <w:rPr>
          <w:noProof/>
        </w:rPr>
        <w:fldChar w:fldCharType="end"/>
      </w:r>
    </w:p>
    <w:p w14:paraId="4ACB1922" w14:textId="44BEFB07"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_Toc185509398 \h </w:instrText>
      </w:r>
      <w:r>
        <w:rPr>
          <w:noProof/>
        </w:rPr>
      </w:r>
      <w:r>
        <w:rPr>
          <w:noProof/>
        </w:rPr>
        <w:fldChar w:fldCharType="separate"/>
      </w:r>
      <w:r>
        <w:rPr>
          <w:noProof/>
        </w:rPr>
        <w:t>49</w:t>
      </w:r>
      <w:r>
        <w:rPr>
          <w:noProof/>
        </w:rPr>
        <w:fldChar w:fldCharType="end"/>
      </w:r>
    </w:p>
    <w:p w14:paraId="6C8FFDAC" w14:textId="42168C8D"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.2.</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_Toc185509399 \h </w:instrText>
      </w:r>
      <w:r>
        <w:rPr>
          <w:noProof/>
        </w:rPr>
      </w:r>
      <w:r>
        <w:rPr>
          <w:noProof/>
        </w:rPr>
        <w:fldChar w:fldCharType="separate"/>
      </w:r>
      <w:r>
        <w:rPr>
          <w:noProof/>
        </w:rPr>
        <w:t>49</w:t>
      </w:r>
      <w:r>
        <w:rPr>
          <w:noProof/>
        </w:rPr>
        <w:fldChar w:fldCharType="end"/>
      </w:r>
    </w:p>
    <w:p w14:paraId="6B03A4E5" w14:textId="658BA95F"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.2.</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_Toc185509400 \h </w:instrText>
      </w:r>
      <w:r>
        <w:rPr>
          <w:noProof/>
        </w:rPr>
      </w:r>
      <w:r>
        <w:rPr>
          <w:noProof/>
        </w:rPr>
        <w:fldChar w:fldCharType="separate"/>
      </w:r>
      <w:r>
        <w:rPr>
          <w:noProof/>
        </w:rPr>
        <w:t>50</w:t>
      </w:r>
      <w:r>
        <w:rPr>
          <w:noProof/>
        </w:rPr>
        <w:fldChar w:fldCharType="end"/>
      </w:r>
    </w:p>
    <w:p w14:paraId="05D9D750" w14:textId="635DD183" w:rsidR="00FD6F7B" w:rsidRDefault="00FD6F7B">
      <w:pPr>
        <w:pStyle w:val="TOC6"/>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.2.2.3.1</w:t>
      </w:r>
      <w:r>
        <w:rPr>
          <w:rFonts w:asciiTheme="minorHAnsi"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_Toc185509401 \h </w:instrText>
      </w:r>
      <w:r>
        <w:rPr>
          <w:noProof/>
        </w:rPr>
      </w:r>
      <w:r>
        <w:rPr>
          <w:noProof/>
        </w:rPr>
        <w:fldChar w:fldCharType="separate"/>
      </w:r>
      <w:r>
        <w:rPr>
          <w:noProof/>
        </w:rPr>
        <w:t>50</w:t>
      </w:r>
      <w:r>
        <w:rPr>
          <w:noProof/>
        </w:rPr>
        <w:fldChar w:fldCharType="end"/>
      </w:r>
    </w:p>
    <w:p w14:paraId="1125BDC1" w14:textId="4B7AB90C"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lastRenderedPageBreak/>
        <w:t>8</w:t>
      </w:r>
      <w:r>
        <w:rPr>
          <w:noProof/>
        </w:rPr>
        <w:t>.</w:t>
      </w:r>
      <w:r w:rsidRPr="00687298">
        <w:rPr>
          <w:noProof/>
          <w:lang w:val="en-US" w:eastAsia="zh-CN"/>
        </w:rPr>
        <w:t>3</w:t>
      </w:r>
      <w:r>
        <w:rPr>
          <w:noProof/>
        </w:rPr>
        <w:t>.</w:t>
      </w:r>
      <w:r w:rsidRPr="00687298">
        <w:rPr>
          <w:noProof/>
          <w:lang w:val="en-US" w:eastAsia="zh-CN"/>
        </w:rPr>
        <w:t>2</w:t>
      </w:r>
      <w:r>
        <w:rPr>
          <w:noProof/>
        </w:rPr>
        <w:t>.</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rPr>
        <w:t>Resource: Individual Topic List Subscription</w:t>
      </w:r>
      <w:r>
        <w:rPr>
          <w:noProof/>
        </w:rPr>
        <w:tab/>
      </w:r>
      <w:r>
        <w:rPr>
          <w:noProof/>
        </w:rPr>
        <w:fldChar w:fldCharType="begin" w:fldLock="1"/>
      </w:r>
      <w:r>
        <w:rPr>
          <w:noProof/>
        </w:rPr>
        <w:instrText xml:space="preserve"> PAGEREF _Toc185509402 \h </w:instrText>
      </w:r>
      <w:r>
        <w:rPr>
          <w:noProof/>
        </w:rPr>
      </w:r>
      <w:r>
        <w:rPr>
          <w:noProof/>
        </w:rPr>
        <w:fldChar w:fldCharType="separate"/>
      </w:r>
      <w:r>
        <w:rPr>
          <w:noProof/>
        </w:rPr>
        <w:t>51</w:t>
      </w:r>
      <w:r>
        <w:rPr>
          <w:noProof/>
        </w:rPr>
        <w:fldChar w:fldCharType="end"/>
      </w:r>
    </w:p>
    <w:p w14:paraId="6FED5699" w14:textId="159F4510"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w:t>
      </w:r>
      <w:r w:rsidRPr="00687298">
        <w:rPr>
          <w:noProof/>
          <w:lang w:val="en-US" w:eastAsia="zh-CN"/>
        </w:rPr>
        <w:t>3</w:t>
      </w:r>
      <w:r>
        <w:rPr>
          <w:noProof/>
        </w:rPr>
        <w:t>.1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_Toc185509403 \h </w:instrText>
      </w:r>
      <w:r>
        <w:rPr>
          <w:noProof/>
        </w:rPr>
      </w:r>
      <w:r>
        <w:rPr>
          <w:noProof/>
        </w:rPr>
        <w:fldChar w:fldCharType="separate"/>
      </w:r>
      <w:r>
        <w:rPr>
          <w:noProof/>
        </w:rPr>
        <w:t>51</w:t>
      </w:r>
      <w:r>
        <w:rPr>
          <w:noProof/>
        </w:rPr>
        <w:fldChar w:fldCharType="end"/>
      </w:r>
    </w:p>
    <w:p w14:paraId="7F202257" w14:textId="391A05CD"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w:t>
      </w:r>
      <w:r w:rsidRPr="00687298">
        <w:rPr>
          <w:noProof/>
          <w:lang w:val="en-US" w:eastAsia="zh-CN"/>
        </w:rPr>
        <w:t>3</w:t>
      </w:r>
      <w:r>
        <w:rPr>
          <w:noProof/>
        </w:rPr>
        <w:t>.</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_Toc185509404 \h </w:instrText>
      </w:r>
      <w:r>
        <w:rPr>
          <w:noProof/>
        </w:rPr>
      </w:r>
      <w:r>
        <w:rPr>
          <w:noProof/>
        </w:rPr>
        <w:fldChar w:fldCharType="separate"/>
      </w:r>
      <w:r>
        <w:rPr>
          <w:noProof/>
        </w:rPr>
        <w:t>51</w:t>
      </w:r>
      <w:r>
        <w:rPr>
          <w:noProof/>
        </w:rPr>
        <w:fldChar w:fldCharType="end"/>
      </w:r>
    </w:p>
    <w:p w14:paraId="0ED26011" w14:textId="00A34FB5"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w:t>
      </w:r>
      <w:r w:rsidRPr="00687298">
        <w:rPr>
          <w:noProof/>
          <w:lang w:val="en-US" w:eastAsia="zh-CN"/>
        </w:rPr>
        <w:t>3</w:t>
      </w:r>
      <w:r>
        <w:rPr>
          <w:noProof/>
        </w:rPr>
        <w:t>.</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_Toc185509405 \h </w:instrText>
      </w:r>
      <w:r>
        <w:rPr>
          <w:noProof/>
        </w:rPr>
      </w:r>
      <w:r>
        <w:rPr>
          <w:noProof/>
        </w:rPr>
        <w:fldChar w:fldCharType="separate"/>
      </w:r>
      <w:r>
        <w:rPr>
          <w:noProof/>
        </w:rPr>
        <w:t>51</w:t>
      </w:r>
      <w:r>
        <w:rPr>
          <w:noProof/>
        </w:rPr>
        <w:fldChar w:fldCharType="end"/>
      </w:r>
    </w:p>
    <w:p w14:paraId="37BC146A" w14:textId="22B80BBB" w:rsidR="00FD6F7B" w:rsidRDefault="00FD6F7B">
      <w:pPr>
        <w:pStyle w:val="TOC6"/>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.2.</w:t>
      </w:r>
      <w:r w:rsidRPr="00687298">
        <w:rPr>
          <w:noProof/>
          <w:lang w:val="en-US" w:eastAsia="zh-CN"/>
        </w:rPr>
        <w:t>3</w:t>
      </w:r>
      <w:r>
        <w:rPr>
          <w:noProof/>
          <w:lang w:eastAsia="zh-CN"/>
        </w:rPr>
        <w:t>.3.1</w:t>
      </w:r>
      <w:r>
        <w:rPr>
          <w:rFonts w:asciiTheme="minorHAnsi" w:hAnsiTheme="minorHAnsi" w:cstheme="minorBidi"/>
          <w:noProof/>
          <w:kern w:val="2"/>
          <w:sz w:val="22"/>
          <w:szCs w:val="22"/>
          <w:lang w:eastAsia="ko-KR"/>
          <w14:ligatures w14:val="standardContextual"/>
        </w:rPr>
        <w:tab/>
      </w:r>
      <w:r w:rsidRPr="00687298">
        <w:rPr>
          <w:noProof/>
          <w:lang w:val="en-US" w:eastAsia="zh-CN"/>
        </w:rPr>
        <w:t>DELETE</w:t>
      </w:r>
      <w:r>
        <w:rPr>
          <w:noProof/>
        </w:rPr>
        <w:tab/>
      </w:r>
      <w:r>
        <w:rPr>
          <w:noProof/>
        </w:rPr>
        <w:fldChar w:fldCharType="begin" w:fldLock="1"/>
      </w:r>
      <w:r>
        <w:rPr>
          <w:noProof/>
        </w:rPr>
        <w:instrText xml:space="preserve"> PAGEREF _Toc185509406 \h </w:instrText>
      </w:r>
      <w:r>
        <w:rPr>
          <w:noProof/>
        </w:rPr>
      </w:r>
      <w:r>
        <w:rPr>
          <w:noProof/>
        </w:rPr>
        <w:fldChar w:fldCharType="separate"/>
      </w:r>
      <w:r>
        <w:rPr>
          <w:noProof/>
        </w:rPr>
        <w:t>51</w:t>
      </w:r>
      <w:r>
        <w:rPr>
          <w:noProof/>
        </w:rPr>
        <w:fldChar w:fldCharType="end"/>
      </w:r>
    </w:p>
    <w:p w14:paraId="4567EEBD" w14:textId="6E0B19FC" w:rsidR="00FD6F7B" w:rsidRDefault="00FD6F7B">
      <w:pPr>
        <w:pStyle w:val="TOC3"/>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_Toc185509407 \h </w:instrText>
      </w:r>
      <w:r>
        <w:rPr>
          <w:noProof/>
        </w:rPr>
      </w:r>
      <w:r>
        <w:rPr>
          <w:noProof/>
        </w:rPr>
        <w:fldChar w:fldCharType="separate"/>
      </w:r>
      <w:r>
        <w:rPr>
          <w:noProof/>
        </w:rPr>
        <w:t>52</w:t>
      </w:r>
      <w:r>
        <w:rPr>
          <w:noProof/>
        </w:rPr>
        <w:fldChar w:fldCharType="end"/>
      </w:r>
    </w:p>
    <w:p w14:paraId="3F3EA665" w14:textId="15B572CE"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_Toc185509408 \h </w:instrText>
      </w:r>
      <w:r>
        <w:rPr>
          <w:noProof/>
        </w:rPr>
      </w:r>
      <w:r>
        <w:rPr>
          <w:noProof/>
        </w:rPr>
        <w:fldChar w:fldCharType="separate"/>
      </w:r>
      <w:r>
        <w:rPr>
          <w:noProof/>
        </w:rPr>
        <w:t>52</w:t>
      </w:r>
      <w:r>
        <w:rPr>
          <w:noProof/>
        </w:rPr>
        <w:fldChar w:fldCharType="end"/>
      </w:r>
    </w:p>
    <w:p w14:paraId="61825372" w14:textId="4EB5DF39"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.3.2</w:t>
      </w:r>
      <w:r>
        <w:rPr>
          <w:rFonts w:asciiTheme="minorHAnsi" w:hAnsiTheme="minorHAnsi" w:cstheme="minorBidi"/>
          <w:noProof/>
          <w:kern w:val="2"/>
          <w:sz w:val="22"/>
          <w:szCs w:val="22"/>
          <w:lang w:eastAsia="ko-KR"/>
          <w14:ligatures w14:val="standardContextual"/>
        </w:rPr>
        <w:tab/>
      </w:r>
      <w:r>
        <w:rPr>
          <w:noProof/>
        </w:rPr>
        <w:t>Operation: request-topic-subscription</w:t>
      </w:r>
      <w:r>
        <w:rPr>
          <w:noProof/>
        </w:rPr>
        <w:tab/>
      </w:r>
      <w:r>
        <w:rPr>
          <w:noProof/>
        </w:rPr>
        <w:fldChar w:fldCharType="begin" w:fldLock="1"/>
      </w:r>
      <w:r>
        <w:rPr>
          <w:noProof/>
        </w:rPr>
        <w:instrText xml:space="preserve"> PAGEREF _Toc185509409 \h </w:instrText>
      </w:r>
      <w:r>
        <w:rPr>
          <w:noProof/>
        </w:rPr>
      </w:r>
      <w:r>
        <w:rPr>
          <w:noProof/>
        </w:rPr>
        <w:fldChar w:fldCharType="separate"/>
      </w:r>
      <w:r>
        <w:rPr>
          <w:noProof/>
        </w:rPr>
        <w:t>53</w:t>
      </w:r>
      <w:r>
        <w:rPr>
          <w:noProof/>
        </w:rPr>
        <w:fldChar w:fldCharType="end"/>
      </w:r>
    </w:p>
    <w:p w14:paraId="5FC825B0" w14:textId="4B1EE29D"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_Toc185509410 \h </w:instrText>
      </w:r>
      <w:r>
        <w:rPr>
          <w:noProof/>
        </w:rPr>
      </w:r>
      <w:r>
        <w:rPr>
          <w:noProof/>
        </w:rPr>
        <w:fldChar w:fldCharType="separate"/>
      </w:r>
      <w:r>
        <w:rPr>
          <w:noProof/>
        </w:rPr>
        <w:t>53</w:t>
      </w:r>
      <w:r>
        <w:rPr>
          <w:noProof/>
        </w:rPr>
        <w:fldChar w:fldCharType="end"/>
      </w:r>
    </w:p>
    <w:p w14:paraId="1C5AB2A6" w14:textId="607CFF38"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.3.2.2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_Toc185509411 \h </w:instrText>
      </w:r>
      <w:r>
        <w:rPr>
          <w:noProof/>
        </w:rPr>
      </w:r>
      <w:r>
        <w:rPr>
          <w:noProof/>
        </w:rPr>
        <w:fldChar w:fldCharType="separate"/>
      </w:r>
      <w:r>
        <w:rPr>
          <w:noProof/>
        </w:rPr>
        <w:t>53</w:t>
      </w:r>
      <w:r>
        <w:rPr>
          <w:noProof/>
        </w:rPr>
        <w:fldChar w:fldCharType="end"/>
      </w:r>
    </w:p>
    <w:p w14:paraId="5E843862" w14:textId="50AE9A85"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.3.3</w:t>
      </w:r>
      <w:r>
        <w:rPr>
          <w:rFonts w:asciiTheme="minorHAnsi" w:hAnsiTheme="minorHAnsi" w:cstheme="minorBidi"/>
          <w:noProof/>
          <w:kern w:val="2"/>
          <w:sz w:val="22"/>
          <w:szCs w:val="22"/>
          <w:lang w:eastAsia="ko-KR"/>
          <w14:ligatures w14:val="standardContextual"/>
        </w:rPr>
        <w:tab/>
      </w:r>
      <w:r>
        <w:rPr>
          <w:noProof/>
        </w:rPr>
        <w:t>Operation: request-topic-unsubscription</w:t>
      </w:r>
      <w:r>
        <w:rPr>
          <w:noProof/>
        </w:rPr>
        <w:tab/>
      </w:r>
      <w:r>
        <w:rPr>
          <w:noProof/>
        </w:rPr>
        <w:fldChar w:fldCharType="begin" w:fldLock="1"/>
      </w:r>
      <w:r>
        <w:rPr>
          <w:noProof/>
        </w:rPr>
        <w:instrText xml:space="preserve"> PAGEREF _Toc185509412 \h </w:instrText>
      </w:r>
      <w:r>
        <w:rPr>
          <w:noProof/>
        </w:rPr>
      </w:r>
      <w:r>
        <w:rPr>
          <w:noProof/>
        </w:rPr>
        <w:fldChar w:fldCharType="separate"/>
      </w:r>
      <w:r>
        <w:rPr>
          <w:noProof/>
        </w:rPr>
        <w:t>54</w:t>
      </w:r>
      <w:r>
        <w:rPr>
          <w:noProof/>
        </w:rPr>
        <w:fldChar w:fldCharType="end"/>
      </w:r>
    </w:p>
    <w:p w14:paraId="1173FCA5" w14:textId="074E50E8"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.3.3.1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_Toc185509413 \h </w:instrText>
      </w:r>
      <w:r>
        <w:rPr>
          <w:noProof/>
        </w:rPr>
      </w:r>
      <w:r>
        <w:rPr>
          <w:noProof/>
        </w:rPr>
        <w:fldChar w:fldCharType="separate"/>
      </w:r>
      <w:r>
        <w:rPr>
          <w:noProof/>
        </w:rPr>
        <w:t>54</w:t>
      </w:r>
      <w:r>
        <w:rPr>
          <w:noProof/>
        </w:rPr>
        <w:fldChar w:fldCharType="end"/>
      </w:r>
    </w:p>
    <w:p w14:paraId="29AFEEC7" w14:textId="25BFD02D"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.3.3.2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_Toc185509414 \h </w:instrText>
      </w:r>
      <w:r>
        <w:rPr>
          <w:noProof/>
        </w:rPr>
      </w:r>
      <w:r>
        <w:rPr>
          <w:noProof/>
        </w:rPr>
        <w:fldChar w:fldCharType="separate"/>
      </w:r>
      <w:r>
        <w:rPr>
          <w:noProof/>
        </w:rPr>
        <w:t>54</w:t>
      </w:r>
      <w:r>
        <w:rPr>
          <w:noProof/>
        </w:rPr>
        <w:fldChar w:fldCharType="end"/>
      </w:r>
    </w:p>
    <w:p w14:paraId="5D6821E8" w14:textId="42D44F57" w:rsidR="00FD6F7B" w:rsidRDefault="00FD6F7B">
      <w:pPr>
        <w:pStyle w:val="TOC3"/>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_Toc185509415 \h </w:instrText>
      </w:r>
      <w:r>
        <w:rPr>
          <w:noProof/>
        </w:rPr>
      </w:r>
      <w:r>
        <w:rPr>
          <w:noProof/>
        </w:rPr>
        <w:fldChar w:fldCharType="separate"/>
      </w:r>
      <w:r>
        <w:rPr>
          <w:noProof/>
        </w:rPr>
        <w:t>55</w:t>
      </w:r>
      <w:r>
        <w:rPr>
          <w:noProof/>
        </w:rPr>
        <w:fldChar w:fldCharType="end"/>
      </w:r>
    </w:p>
    <w:p w14:paraId="7EE9A468" w14:textId="5B7D7950"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.4</w:t>
      </w:r>
      <w:r>
        <w:rPr>
          <w:noProof/>
        </w:rPr>
        <w:t>.2</w:t>
      </w:r>
      <w:r>
        <w:rPr>
          <w:rFonts w:asciiTheme="minorHAnsi" w:hAnsiTheme="minorHAnsi" w:cstheme="minorBidi"/>
          <w:noProof/>
          <w:kern w:val="2"/>
          <w:sz w:val="22"/>
          <w:szCs w:val="22"/>
          <w:lang w:eastAsia="ko-KR"/>
          <w14:ligatures w14:val="standardContextual"/>
        </w:rPr>
        <w:tab/>
      </w:r>
      <w:r w:rsidRPr="00687298">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_Toc185509416 \h </w:instrText>
      </w:r>
      <w:r>
        <w:rPr>
          <w:noProof/>
        </w:rPr>
      </w:r>
      <w:r>
        <w:rPr>
          <w:noProof/>
        </w:rPr>
        <w:fldChar w:fldCharType="separate"/>
      </w:r>
      <w:r>
        <w:rPr>
          <w:noProof/>
        </w:rPr>
        <w:t>55</w:t>
      </w:r>
      <w:r>
        <w:rPr>
          <w:noProof/>
        </w:rPr>
        <w:fldChar w:fldCharType="end"/>
      </w:r>
    </w:p>
    <w:p w14:paraId="645535E5" w14:textId="39173BCB"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.4</w:t>
      </w:r>
      <w:r>
        <w:rPr>
          <w:noProof/>
        </w:rPr>
        <w:t>.2.1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_Toc185509417 \h </w:instrText>
      </w:r>
      <w:r>
        <w:rPr>
          <w:noProof/>
        </w:rPr>
      </w:r>
      <w:r>
        <w:rPr>
          <w:noProof/>
        </w:rPr>
        <w:fldChar w:fldCharType="separate"/>
      </w:r>
      <w:r>
        <w:rPr>
          <w:noProof/>
        </w:rPr>
        <w:t>55</w:t>
      </w:r>
      <w:r>
        <w:rPr>
          <w:noProof/>
        </w:rPr>
        <w:fldChar w:fldCharType="end"/>
      </w:r>
    </w:p>
    <w:p w14:paraId="340185CF" w14:textId="4B8C113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.4</w:t>
      </w:r>
      <w:r>
        <w:rPr>
          <w:noProof/>
        </w:rPr>
        <w:t>.2.2</w:t>
      </w:r>
      <w:r>
        <w:rPr>
          <w:rFonts w:asciiTheme="minorHAnsi"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_Toc185509418 \h </w:instrText>
      </w:r>
      <w:r>
        <w:rPr>
          <w:noProof/>
        </w:rPr>
      </w:r>
      <w:r>
        <w:rPr>
          <w:noProof/>
        </w:rPr>
        <w:fldChar w:fldCharType="separate"/>
      </w:r>
      <w:r>
        <w:rPr>
          <w:noProof/>
        </w:rPr>
        <w:t>55</w:t>
      </w:r>
      <w:r>
        <w:rPr>
          <w:noProof/>
        </w:rPr>
        <w:fldChar w:fldCharType="end"/>
      </w:r>
    </w:p>
    <w:p w14:paraId="39771417" w14:textId="72AC09E5"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.4</w:t>
      </w:r>
      <w:r>
        <w:rPr>
          <w:noProof/>
        </w:rPr>
        <w:t>.2.3</w:t>
      </w:r>
      <w:r>
        <w:rPr>
          <w:rFonts w:asciiTheme="minorHAnsi"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_Toc185509419 \h </w:instrText>
      </w:r>
      <w:r>
        <w:rPr>
          <w:noProof/>
        </w:rPr>
      </w:r>
      <w:r>
        <w:rPr>
          <w:noProof/>
        </w:rPr>
        <w:fldChar w:fldCharType="separate"/>
      </w:r>
      <w:r>
        <w:rPr>
          <w:noProof/>
        </w:rPr>
        <w:t>55</w:t>
      </w:r>
      <w:r>
        <w:rPr>
          <w:noProof/>
        </w:rPr>
        <w:fldChar w:fldCharType="end"/>
      </w:r>
    </w:p>
    <w:p w14:paraId="284A918C" w14:textId="3E650821" w:rsidR="00FD6F7B" w:rsidRDefault="00FD6F7B">
      <w:pPr>
        <w:pStyle w:val="TOC6"/>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.4</w:t>
      </w:r>
      <w:r>
        <w:rPr>
          <w:noProof/>
        </w:rPr>
        <w:t>.2.3.1</w:t>
      </w:r>
      <w:r>
        <w:rPr>
          <w:rFonts w:asciiTheme="minorHAnsi"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_Toc185509420 \h </w:instrText>
      </w:r>
      <w:r>
        <w:rPr>
          <w:noProof/>
        </w:rPr>
      </w:r>
      <w:r>
        <w:rPr>
          <w:noProof/>
        </w:rPr>
        <w:fldChar w:fldCharType="separate"/>
      </w:r>
      <w:r>
        <w:rPr>
          <w:noProof/>
        </w:rPr>
        <w:t>55</w:t>
      </w:r>
      <w:r>
        <w:rPr>
          <w:noProof/>
        </w:rPr>
        <w:fldChar w:fldCharType="end"/>
      </w:r>
    </w:p>
    <w:p w14:paraId="4FBE5D82" w14:textId="43EA4E0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8.3</w:t>
      </w:r>
      <w:r>
        <w:rPr>
          <w:noProof/>
        </w:rPr>
        <w:t>.5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_Toc185509421 \h </w:instrText>
      </w:r>
      <w:r>
        <w:rPr>
          <w:noProof/>
        </w:rPr>
      </w:r>
      <w:r>
        <w:rPr>
          <w:noProof/>
        </w:rPr>
        <w:fldChar w:fldCharType="separate"/>
      </w:r>
      <w:r>
        <w:rPr>
          <w:noProof/>
        </w:rPr>
        <w:t>56</w:t>
      </w:r>
      <w:r>
        <w:rPr>
          <w:noProof/>
        </w:rPr>
        <w:fldChar w:fldCharType="end"/>
      </w:r>
    </w:p>
    <w:p w14:paraId="5516202A" w14:textId="2F235567"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8.3.5.1</w:t>
      </w:r>
      <w:r>
        <w:rPr>
          <w:rFonts w:asciiTheme="minorHAnsi"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_Toc185509422 \h </w:instrText>
      </w:r>
      <w:r>
        <w:rPr>
          <w:noProof/>
        </w:rPr>
      </w:r>
      <w:r>
        <w:rPr>
          <w:noProof/>
        </w:rPr>
        <w:fldChar w:fldCharType="separate"/>
      </w:r>
      <w:r>
        <w:rPr>
          <w:noProof/>
        </w:rPr>
        <w:t>56</w:t>
      </w:r>
      <w:r>
        <w:rPr>
          <w:noProof/>
        </w:rPr>
        <w:fldChar w:fldCharType="end"/>
      </w:r>
    </w:p>
    <w:p w14:paraId="4CDCC03A" w14:textId="33C36B88"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8.3.5.2</w:t>
      </w:r>
      <w:r>
        <w:rPr>
          <w:rFonts w:asciiTheme="minorHAnsi"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_Toc185509423 \h </w:instrText>
      </w:r>
      <w:r>
        <w:rPr>
          <w:noProof/>
        </w:rPr>
      </w:r>
      <w:r>
        <w:rPr>
          <w:noProof/>
        </w:rPr>
        <w:fldChar w:fldCharType="separate"/>
      </w:r>
      <w:r>
        <w:rPr>
          <w:noProof/>
        </w:rPr>
        <w:t>57</w:t>
      </w:r>
      <w:r>
        <w:rPr>
          <w:noProof/>
        </w:rPr>
        <w:fldChar w:fldCharType="end"/>
      </w:r>
    </w:p>
    <w:p w14:paraId="4BC74A29" w14:textId="2D1B4F77"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_Toc185509424 \h </w:instrText>
      </w:r>
      <w:r>
        <w:rPr>
          <w:noProof/>
        </w:rPr>
      </w:r>
      <w:r>
        <w:rPr>
          <w:noProof/>
        </w:rPr>
        <w:fldChar w:fldCharType="separate"/>
      </w:r>
      <w:r>
        <w:rPr>
          <w:noProof/>
        </w:rPr>
        <w:t>57</w:t>
      </w:r>
      <w:r>
        <w:rPr>
          <w:noProof/>
        </w:rPr>
        <w:fldChar w:fldCharType="end"/>
      </w:r>
    </w:p>
    <w:p w14:paraId="3774DF9C" w14:textId="521F9E0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8.3.5.2.2</w:t>
      </w:r>
      <w:r>
        <w:rPr>
          <w:rFonts w:asciiTheme="minorHAnsi" w:hAnsiTheme="minorHAnsi" w:cstheme="minorBidi"/>
          <w:noProof/>
          <w:kern w:val="2"/>
          <w:sz w:val="22"/>
          <w:szCs w:val="22"/>
          <w:lang w:eastAsia="ko-KR"/>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_Toc185509425 \h </w:instrText>
      </w:r>
      <w:r>
        <w:rPr>
          <w:noProof/>
        </w:rPr>
      </w:r>
      <w:r>
        <w:rPr>
          <w:noProof/>
        </w:rPr>
        <w:fldChar w:fldCharType="separate"/>
      </w:r>
      <w:r>
        <w:rPr>
          <w:noProof/>
        </w:rPr>
        <w:t>57</w:t>
      </w:r>
      <w:r>
        <w:rPr>
          <w:noProof/>
        </w:rPr>
        <w:fldChar w:fldCharType="end"/>
      </w:r>
    </w:p>
    <w:p w14:paraId="19B33FE9" w14:textId="0CE2DDC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sidRPr="00687298">
        <w:rPr>
          <w:noProof/>
          <w:lang w:val="en-US" w:eastAsia="zh-CN"/>
        </w:rPr>
        <w:t>Void</w:t>
      </w:r>
      <w:r>
        <w:rPr>
          <w:noProof/>
        </w:rPr>
        <w:tab/>
      </w:r>
      <w:r>
        <w:rPr>
          <w:noProof/>
        </w:rPr>
        <w:fldChar w:fldCharType="begin" w:fldLock="1"/>
      </w:r>
      <w:r>
        <w:rPr>
          <w:noProof/>
        </w:rPr>
        <w:instrText xml:space="preserve"> PAGEREF _Toc185509426 \h </w:instrText>
      </w:r>
      <w:r>
        <w:rPr>
          <w:noProof/>
        </w:rPr>
      </w:r>
      <w:r>
        <w:rPr>
          <w:noProof/>
        </w:rPr>
        <w:fldChar w:fldCharType="separate"/>
      </w:r>
      <w:r>
        <w:rPr>
          <w:noProof/>
        </w:rPr>
        <w:t>58</w:t>
      </w:r>
      <w:r>
        <w:rPr>
          <w:noProof/>
        </w:rPr>
        <w:fldChar w:fldCharType="end"/>
      </w:r>
    </w:p>
    <w:p w14:paraId="0CA79820" w14:textId="7A5ECFE0"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4</w:t>
      </w:r>
      <w:r>
        <w:rPr>
          <w:rFonts w:asciiTheme="minorHAnsi" w:hAnsiTheme="minorHAnsi" w:cstheme="minorBidi"/>
          <w:noProof/>
          <w:kern w:val="2"/>
          <w:sz w:val="22"/>
          <w:szCs w:val="22"/>
          <w:lang w:eastAsia="ko-KR"/>
          <w14:ligatures w14:val="standardContextual"/>
        </w:rPr>
        <w:tab/>
      </w:r>
      <w:r w:rsidRPr="00687298">
        <w:rPr>
          <w:noProof/>
          <w:lang w:val="en-US" w:eastAsia="zh-CN"/>
        </w:rPr>
        <w:t>Void</w:t>
      </w:r>
      <w:r>
        <w:rPr>
          <w:noProof/>
        </w:rPr>
        <w:tab/>
      </w:r>
      <w:r>
        <w:rPr>
          <w:noProof/>
        </w:rPr>
        <w:fldChar w:fldCharType="begin" w:fldLock="1"/>
      </w:r>
      <w:r>
        <w:rPr>
          <w:noProof/>
        </w:rPr>
        <w:instrText xml:space="preserve"> PAGEREF _Toc185509427 \h </w:instrText>
      </w:r>
      <w:r>
        <w:rPr>
          <w:noProof/>
        </w:rPr>
      </w:r>
      <w:r>
        <w:rPr>
          <w:noProof/>
        </w:rPr>
        <w:fldChar w:fldCharType="separate"/>
      </w:r>
      <w:r>
        <w:rPr>
          <w:noProof/>
        </w:rPr>
        <w:t>58</w:t>
      </w:r>
      <w:r>
        <w:rPr>
          <w:noProof/>
        </w:rPr>
        <w:fldChar w:fldCharType="end"/>
      </w:r>
    </w:p>
    <w:p w14:paraId="1483CC3C" w14:textId="231E432A"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5</w:t>
      </w:r>
      <w:r>
        <w:rPr>
          <w:rFonts w:asciiTheme="minorHAnsi" w:hAnsiTheme="minorHAnsi" w:cstheme="minorBidi"/>
          <w:noProof/>
          <w:kern w:val="2"/>
          <w:sz w:val="22"/>
          <w:szCs w:val="22"/>
          <w:lang w:eastAsia="ko-KR"/>
          <w14:ligatures w14:val="standardContextual"/>
        </w:rPr>
        <w:tab/>
      </w:r>
      <w:r>
        <w:rPr>
          <w:noProof/>
          <w:lang w:eastAsia="zh-CN"/>
        </w:rPr>
        <w:t xml:space="preserve">Type: </w:t>
      </w:r>
      <w:r>
        <w:rPr>
          <w:noProof/>
        </w:rPr>
        <w:t>TopicList</w:t>
      </w:r>
      <w:r w:rsidRPr="00687298">
        <w:rPr>
          <w:noProof/>
          <w:lang w:val="en-US" w:eastAsia="zh-CN"/>
        </w:rPr>
        <w:t>Unsu</w:t>
      </w:r>
      <w:r>
        <w:rPr>
          <w:noProof/>
        </w:rPr>
        <w:t>bscriptionAck</w:t>
      </w:r>
      <w:r>
        <w:rPr>
          <w:noProof/>
        </w:rPr>
        <w:tab/>
      </w:r>
      <w:r>
        <w:rPr>
          <w:noProof/>
        </w:rPr>
        <w:fldChar w:fldCharType="begin" w:fldLock="1"/>
      </w:r>
      <w:r>
        <w:rPr>
          <w:noProof/>
        </w:rPr>
        <w:instrText xml:space="preserve"> PAGEREF _Toc185509428 \h </w:instrText>
      </w:r>
      <w:r>
        <w:rPr>
          <w:noProof/>
        </w:rPr>
      </w:r>
      <w:r>
        <w:rPr>
          <w:noProof/>
        </w:rPr>
        <w:fldChar w:fldCharType="separate"/>
      </w:r>
      <w:r>
        <w:rPr>
          <w:noProof/>
        </w:rPr>
        <w:t>58</w:t>
      </w:r>
      <w:r>
        <w:rPr>
          <w:noProof/>
        </w:rPr>
        <w:fldChar w:fldCharType="end"/>
      </w:r>
    </w:p>
    <w:p w14:paraId="1F3ECDA6" w14:textId="0A1E7F8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6</w:t>
      </w:r>
      <w:r>
        <w:rPr>
          <w:rFonts w:asciiTheme="minorHAnsi" w:hAnsiTheme="minorHAnsi" w:cstheme="minorBidi"/>
          <w:noProof/>
          <w:kern w:val="2"/>
          <w:sz w:val="22"/>
          <w:szCs w:val="22"/>
          <w:lang w:eastAsia="ko-KR"/>
          <w14:ligatures w14:val="standardContextual"/>
        </w:rPr>
        <w:tab/>
      </w:r>
      <w:r>
        <w:rPr>
          <w:noProof/>
          <w:lang w:eastAsia="zh-CN"/>
        </w:rPr>
        <w:t>Type: TopicSubscription</w:t>
      </w:r>
      <w:r>
        <w:rPr>
          <w:noProof/>
        </w:rPr>
        <w:tab/>
      </w:r>
      <w:r>
        <w:rPr>
          <w:noProof/>
        </w:rPr>
        <w:fldChar w:fldCharType="begin" w:fldLock="1"/>
      </w:r>
      <w:r>
        <w:rPr>
          <w:noProof/>
        </w:rPr>
        <w:instrText xml:space="preserve"> PAGEREF _Toc185509429 \h </w:instrText>
      </w:r>
      <w:r>
        <w:rPr>
          <w:noProof/>
        </w:rPr>
      </w:r>
      <w:r>
        <w:rPr>
          <w:noProof/>
        </w:rPr>
        <w:fldChar w:fldCharType="separate"/>
      </w:r>
      <w:r>
        <w:rPr>
          <w:noProof/>
        </w:rPr>
        <w:t>58</w:t>
      </w:r>
      <w:r>
        <w:rPr>
          <w:noProof/>
        </w:rPr>
        <w:fldChar w:fldCharType="end"/>
      </w:r>
    </w:p>
    <w:p w14:paraId="47642774" w14:textId="75B340B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7</w:t>
      </w:r>
      <w:r>
        <w:rPr>
          <w:rFonts w:asciiTheme="minorHAnsi" w:hAnsiTheme="minorHAnsi" w:cstheme="minorBidi"/>
          <w:noProof/>
          <w:kern w:val="2"/>
          <w:sz w:val="22"/>
          <w:szCs w:val="22"/>
          <w:lang w:eastAsia="ko-KR"/>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_Toc185509430 \h </w:instrText>
      </w:r>
      <w:r>
        <w:rPr>
          <w:noProof/>
        </w:rPr>
      </w:r>
      <w:r>
        <w:rPr>
          <w:noProof/>
        </w:rPr>
        <w:fldChar w:fldCharType="separate"/>
      </w:r>
      <w:r>
        <w:rPr>
          <w:noProof/>
        </w:rPr>
        <w:t>58</w:t>
      </w:r>
      <w:r>
        <w:rPr>
          <w:noProof/>
        </w:rPr>
        <w:fldChar w:fldCharType="end"/>
      </w:r>
    </w:p>
    <w:p w14:paraId="684A7849" w14:textId="295C6673"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8</w:t>
      </w:r>
      <w:r>
        <w:rPr>
          <w:rFonts w:asciiTheme="minorHAnsi" w:hAnsiTheme="minorHAnsi" w:cstheme="minorBidi"/>
          <w:noProof/>
          <w:kern w:val="2"/>
          <w:sz w:val="22"/>
          <w:szCs w:val="22"/>
          <w:lang w:eastAsia="ko-KR"/>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_Toc185509431 \h </w:instrText>
      </w:r>
      <w:r>
        <w:rPr>
          <w:noProof/>
        </w:rPr>
      </w:r>
      <w:r>
        <w:rPr>
          <w:noProof/>
        </w:rPr>
        <w:fldChar w:fldCharType="separate"/>
      </w:r>
      <w:r>
        <w:rPr>
          <w:noProof/>
        </w:rPr>
        <w:t>58</w:t>
      </w:r>
      <w:r>
        <w:rPr>
          <w:noProof/>
        </w:rPr>
        <w:fldChar w:fldCharType="end"/>
      </w:r>
    </w:p>
    <w:p w14:paraId="0BF57EFC" w14:textId="3D8DAB20"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9</w:t>
      </w:r>
      <w:r>
        <w:rPr>
          <w:rFonts w:asciiTheme="minorHAnsi" w:hAnsiTheme="minorHAnsi" w:cstheme="minorBidi"/>
          <w:noProof/>
          <w:kern w:val="2"/>
          <w:sz w:val="22"/>
          <w:szCs w:val="22"/>
          <w:lang w:eastAsia="ko-KR"/>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_Toc185509432 \h </w:instrText>
      </w:r>
      <w:r>
        <w:rPr>
          <w:noProof/>
        </w:rPr>
      </w:r>
      <w:r>
        <w:rPr>
          <w:noProof/>
        </w:rPr>
        <w:fldChar w:fldCharType="separate"/>
      </w:r>
      <w:r>
        <w:rPr>
          <w:noProof/>
        </w:rPr>
        <w:t>59</w:t>
      </w:r>
      <w:r>
        <w:rPr>
          <w:noProof/>
        </w:rPr>
        <w:fldChar w:fldCharType="end"/>
      </w:r>
    </w:p>
    <w:p w14:paraId="641543B0" w14:textId="2AD9A24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10</w:t>
      </w:r>
      <w:r>
        <w:rPr>
          <w:rFonts w:asciiTheme="minorHAnsi" w:hAnsiTheme="minorHAnsi" w:cstheme="minorBidi"/>
          <w:noProof/>
          <w:kern w:val="2"/>
          <w:sz w:val="22"/>
          <w:szCs w:val="22"/>
          <w:lang w:eastAsia="ko-KR"/>
          <w14:ligatures w14:val="standardContextual"/>
        </w:rPr>
        <w:tab/>
      </w:r>
      <w:r>
        <w:rPr>
          <w:noProof/>
          <w:lang w:eastAsia="zh-CN"/>
        </w:rPr>
        <w:t xml:space="preserve">Type: </w:t>
      </w:r>
      <w:r w:rsidRPr="00687298">
        <w:rPr>
          <w:noProof/>
          <w:lang w:val="en-US" w:eastAsia="zh-CN"/>
        </w:rPr>
        <w:t>MessagingTopic</w:t>
      </w:r>
      <w:r>
        <w:rPr>
          <w:noProof/>
        </w:rPr>
        <w:tab/>
      </w:r>
      <w:r>
        <w:rPr>
          <w:noProof/>
        </w:rPr>
        <w:fldChar w:fldCharType="begin" w:fldLock="1"/>
      </w:r>
      <w:r>
        <w:rPr>
          <w:noProof/>
        </w:rPr>
        <w:instrText xml:space="preserve"> PAGEREF _Toc185509433 \h </w:instrText>
      </w:r>
      <w:r>
        <w:rPr>
          <w:noProof/>
        </w:rPr>
      </w:r>
      <w:r>
        <w:rPr>
          <w:noProof/>
        </w:rPr>
        <w:fldChar w:fldCharType="separate"/>
      </w:r>
      <w:r>
        <w:rPr>
          <w:noProof/>
        </w:rPr>
        <w:t>59</w:t>
      </w:r>
      <w:r>
        <w:rPr>
          <w:noProof/>
        </w:rPr>
        <w:fldChar w:fldCharType="end"/>
      </w:r>
    </w:p>
    <w:p w14:paraId="1ED2B558" w14:textId="3A5EB4F8"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8.3.5.3</w:t>
      </w:r>
      <w:r>
        <w:rPr>
          <w:rFonts w:asciiTheme="minorHAnsi"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_Toc185509434 \h </w:instrText>
      </w:r>
      <w:r>
        <w:rPr>
          <w:noProof/>
        </w:rPr>
      </w:r>
      <w:r>
        <w:rPr>
          <w:noProof/>
        </w:rPr>
        <w:fldChar w:fldCharType="separate"/>
      </w:r>
      <w:r>
        <w:rPr>
          <w:noProof/>
        </w:rPr>
        <w:t>59</w:t>
      </w:r>
      <w:r>
        <w:rPr>
          <w:noProof/>
        </w:rPr>
        <w:fldChar w:fldCharType="end"/>
      </w:r>
    </w:p>
    <w:p w14:paraId="1483B4DB" w14:textId="1E443C4B"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8.3</w:t>
      </w:r>
      <w:r>
        <w:rPr>
          <w:noProof/>
        </w:rPr>
        <w:t>.5.3.1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_Toc185509435 \h </w:instrText>
      </w:r>
      <w:r>
        <w:rPr>
          <w:noProof/>
        </w:rPr>
      </w:r>
      <w:r>
        <w:rPr>
          <w:noProof/>
        </w:rPr>
        <w:fldChar w:fldCharType="separate"/>
      </w:r>
      <w:r>
        <w:rPr>
          <w:noProof/>
        </w:rPr>
        <w:t>59</w:t>
      </w:r>
      <w:r>
        <w:rPr>
          <w:noProof/>
        </w:rPr>
        <w:fldChar w:fldCharType="end"/>
      </w:r>
    </w:p>
    <w:p w14:paraId="1BBDFEC4" w14:textId="12AEF6B2"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8.3</w:t>
      </w:r>
      <w:r>
        <w:rPr>
          <w:noProof/>
        </w:rPr>
        <w:t>.5.3.</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 xml:space="preserve">Enumeration: </w:t>
      </w:r>
      <w:r w:rsidRPr="00687298">
        <w:rPr>
          <w:noProof/>
          <w:lang w:val="en-US" w:eastAsia="zh-CN"/>
        </w:rPr>
        <w:t>UpdateStatus</w:t>
      </w:r>
      <w:r>
        <w:rPr>
          <w:noProof/>
        </w:rPr>
        <w:tab/>
      </w:r>
      <w:r>
        <w:rPr>
          <w:noProof/>
        </w:rPr>
        <w:fldChar w:fldCharType="begin" w:fldLock="1"/>
      </w:r>
      <w:r>
        <w:rPr>
          <w:noProof/>
        </w:rPr>
        <w:instrText xml:space="preserve"> PAGEREF _Toc185509436 \h </w:instrText>
      </w:r>
      <w:r>
        <w:rPr>
          <w:noProof/>
        </w:rPr>
      </w:r>
      <w:r>
        <w:rPr>
          <w:noProof/>
        </w:rPr>
        <w:fldChar w:fldCharType="separate"/>
      </w:r>
      <w:r>
        <w:rPr>
          <w:noProof/>
        </w:rPr>
        <w:t>59</w:t>
      </w:r>
      <w:r>
        <w:rPr>
          <w:noProof/>
        </w:rPr>
        <w:fldChar w:fldCharType="end"/>
      </w:r>
    </w:p>
    <w:p w14:paraId="62E36A6F" w14:textId="510E93E6"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8.3</w:t>
      </w:r>
      <w:r>
        <w:rPr>
          <w:noProof/>
        </w:rPr>
        <w:t>.6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_Toc185509437 \h </w:instrText>
      </w:r>
      <w:r>
        <w:rPr>
          <w:noProof/>
        </w:rPr>
      </w:r>
      <w:r>
        <w:rPr>
          <w:noProof/>
        </w:rPr>
        <w:fldChar w:fldCharType="separate"/>
      </w:r>
      <w:r>
        <w:rPr>
          <w:noProof/>
        </w:rPr>
        <w:t>59</w:t>
      </w:r>
      <w:r>
        <w:rPr>
          <w:noProof/>
        </w:rPr>
        <w:fldChar w:fldCharType="end"/>
      </w:r>
    </w:p>
    <w:p w14:paraId="49771E3B" w14:textId="02EB23F8"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w:t>
      </w:r>
      <w:r>
        <w:rPr>
          <w:noProof/>
        </w:rPr>
        <w:t>.6.1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_Toc185509438 \h </w:instrText>
      </w:r>
      <w:r>
        <w:rPr>
          <w:noProof/>
        </w:rPr>
      </w:r>
      <w:r>
        <w:rPr>
          <w:noProof/>
        </w:rPr>
        <w:fldChar w:fldCharType="separate"/>
      </w:r>
      <w:r>
        <w:rPr>
          <w:noProof/>
        </w:rPr>
        <w:t>59</w:t>
      </w:r>
      <w:r>
        <w:rPr>
          <w:noProof/>
        </w:rPr>
        <w:fldChar w:fldCharType="end"/>
      </w:r>
    </w:p>
    <w:p w14:paraId="79CFAB93" w14:textId="3DF1A15D"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w:t>
      </w:r>
      <w:r>
        <w:rPr>
          <w:noProof/>
        </w:rPr>
        <w:t>.6.2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_Toc185509439 \h </w:instrText>
      </w:r>
      <w:r>
        <w:rPr>
          <w:noProof/>
        </w:rPr>
      </w:r>
      <w:r>
        <w:rPr>
          <w:noProof/>
        </w:rPr>
        <w:fldChar w:fldCharType="separate"/>
      </w:r>
      <w:r>
        <w:rPr>
          <w:noProof/>
        </w:rPr>
        <w:t>59</w:t>
      </w:r>
      <w:r>
        <w:rPr>
          <w:noProof/>
        </w:rPr>
        <w:fldChar w:fldCharType="end"/>
      </w:r>
    </w:p>
    <w:p w14:paraId="2EF6270E" w14:textId="31E7470C"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w:t>
      </w:r>
      <w:r>
        <w:rPr>
          <w:noProof/>
        </w:rPr>
        <w:t>.6.3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_Toc185509440 \h </w:instrText>
      </w:r>
      <w:r>
        <w:rPr>
          <w:noProof/>
        </w:rPr>
      </w:r>
      <w:r>
        <w:rPr>
          <w:noProof/>
        </w:rPr>
        <w:fldChar w:fldCharType="separate"/>
      </w:r>
      <w:r>
        <w:rPr>
          <w:noProof/>
        </w:rPr>
        <w:t>59</w:t>
      </w:r>
      <w:r>
        <w:rPr>
          <w:noProof/>
        </w:rPr>
        <w:fldChar w:fldCharType="end"/>
      </w:r>
    </w:p>
    <w:p w14:paraId="34451948" w14:textId="550B881E"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8.3</w:t>
      </w:r>
      <w:r>
        <w:rPr>
          <w:noProof/>
        </w:rPr>
        <w:t>.7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_Toc185509441 \h </w:instrText>
      </w:r>
      <w:r>
        <w:rPr>
          <w:noProof/>
        </w:rPr>
      </w:r>
      <w:r>
        <w:rPr>
          <w:noProof/>
        </w:rPr>
        <w:fldChar w:fldCharType="separate"/>
      </w:r>
      <w:r>
        <w:rPr>
          <w:noProof/>
        </w:rPr>
        <w:t>60</w:t>
      </w:r>
      <w:r>
        <w:rPr>
          <w:noProof/>
        </w:rPr>
        <w:fldChar w:fldCharType="end"/>
      </w:r>
    </w:p>
    <w:p w14:paraId="59E7A6C9" w14:textId="28F6CD8C"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9</w:t>
      </w:r>
      <w:r>
        <w:rPr>
          <w:rFonts w:asciiTheme="minorHAnsi" w:hAnsiTheme="minorHAnsi" w:cstheme="minorBidi"/>
          <w:noProof/>
          <w:kern w:val="2"/>
          <w:szCs w:val="22"/>
          <w:lang w:eastAsia="ko-KR"/>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_Toc185509442 \h </w:instrText>
      </w:r>
      <w:r>
        <w:rPr>
          <w:noProof/>
        </w:rPr>
      </w:r>
      <w:r>
        <w:rPr>
          <w:noProof/>
        </w:rPr>
        <w:fldChar w:fldCharType="separate"/>
      </w:r>
      <w:r>
        <w:rPr>
          <w:noProof/>
        </w:rPr>
        <w:t>60</w:t>
      </w:r>
      <w:r>
        <w:rPr>
          <w:noProof/>
        </w:rPr>
        <w:fldChar w:fldCharType="end"/>
      </w:r>
    </w:p>
    <w:p w14:paraId="26F65FBD" w14:textId="27316402"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9.1</w:t>
      </w:r>
      <w:r>
        <w:rPr>
          <w:rFonts w:asciiTheme="minorHAnsi" w:hAnsiTheme="minorHAnsi" w:cstheme="minorBidi"/>
          <w:noProof/>
          <w:kern w:val="2"/>
          <w:sz w:val="22"/>
          <w:szCs w:val="22"/>
          <w:lang w:eastAsia="ko-KR"/>
          <w14:ligatures w14:val="standardContextual"/>
        </w:rPr>
        <w:tab/>
      </w:r>
      <w:r>
        <w:rPr>
          <w:noProof/>
          <w:lang w:eastAsia="zh-CN"/>
        </w:rPr>
        <w:t>MSGG_L3GDelivery API</w:t>
      </w:r>
      <w:r>
        <w:rPr>
          <w:noProof/>
        </w:rPr>
        <w:tab/>
      </w:r>
      <w:r>
        <w:rPr>
          <w:noProof/>
        </w:rPr>
        <w:fldChar w:fldCharType="begin" w:fldLock="1"/>
      </w:r>
      <w:r>
        <w:rPr>
          <w:noProof/>
        </w:rPr>
        <w:instrText xml:space="preserve"> PAGEREF _Toc185509443 \h </w:instrText>
      </w:r>
      <w:r>
        <w:rPr>
          <w:noProof/>
        </w:rPr>
      </w:r>
      <w:r>
        <w:rPr>
          <w:noProof/>
        </w:rPr>
        <w:fldChar w:fldCharType="separate"/>
      </w:r>
      <w:r>
        <w:rPr>
          <w:noProof/>
        </w:rPr>
        <w:t>60</w:t>
      </w:r>
      <w:r>
        <w:rPr>
          <w:noProof/>
        </w:rPr>
        <w:fldChar w:fldCharType="end"/>
      </w:r>
    </w:p>
    <w:p w14:paraId="54C38CA8" w14:textId="4C4CE9A0"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_Toc185509444 \h </w:instrText>
      </w:r>
      <w:r>
        <w:rPr>
          <w:noProof/>
        </w:rPr>
      </w:r>
      <w:r>
        <w:rPr>
          <w:noProof/>
        </w:rPr>
        <w:fldChar w:fldCharType="separate"/>
      </w:r>
      <w:r>
        <w:rPr>
          <w:noProof/>
        </w:rPr>
        <w:t>60</w:t>
      </w:r>
      <w:r>
        <w:rPr>
          <w:noProof/>
        </w:rPr>
        <w:fldChar w:fldCharType="end"/>
      </w:r>
    </w:p>
    <w:p w14:paraId="6CF7EF4E" w14:textId="148D105F"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_Toc185509445 \h </w:instrText>
      </w:r>
      <w:r>
        <w:rPr>
          <w:noProof/>
        </w:rPr>
      </w:r>
      <w:r>
        <w:rPr>
          <w:noProof/>
        </w:rPr>
        <w:fldChar w:fldCharType="separate"/>
      </w:r>
      <w:r>
        <w:rPr>
          <w:noProof/>
        </w:rPr>
        <w:t>60</w:t>
      </w:r>
      <w:r>
        <w:rPr>
          <w:noProof/>
        </w:rPr>
        <w:fldChar w:fldCharType="end"/>
      </w:r>
    </w:p>
    <w:p w14:paraId="7EA48136" w14:textId="4721112E"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_Toc185509446 \h </w:instrText>
      </w:r>
      <w:r>
        <w:rPr>
          <w:noProof/>
        </w:rPr>
      </w:r>
      <w:r>
        <w:rPr>
          <w:noProof/>
        </w:rPr>
        <w:fldChar w:fldCharType="separate"/>
      </w:r>
      <w:r>
        <w:rPr>
          <w:noProof/>
        </w:rPr>
        <w:t>60</w:t>
      </w:r>
      <w:r>
        <w:rPr>
          <w:noProof/>
        </w:rPr>
        <w:fldChar w:fldCharType="end"/>
      </w:r>
    </w:p>
    <w:p w14:paraId="07FDFAD1" w14:textId="2CE2A33C" w:rsidR="00FD6F7B" w:rsidRDefault="00FD6F7B">
      <w:pPr>
        <w:pStyle w:val="TOC4"/>
        <w:rPr>
          <w:rFonts w:asciiTheme="minorHAnsi" w:hAnsiTheme="minorHAnsi" w:cstheme="minorBidi"/>
          <w:noProof/>
          <w:kern w:val="2"/>
          <w:sz w:val="22"/>
          <w:szCs w:val="22"/>
          <w:lang w:eastAsia="ko-KR"/>
          <w14:ligatures w14:val="standardContextual"/>
        </w:rPr>
      </w:pPr>
      <w:r>
        <w:rPr>
          <w:noProof/>
        </w:rPr>
        <w:t>9.1.3.1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_Toc185509447 \h </w:instrText>
      </w:r>
      <w:r>
        <w:rPr>
          <w:noProof/>
        </w:rPr>
      </w:r>
      <w:r>
        <w:rPr>
          <w:noProof/>
        </w:rPr>
        <w:fldChar w:fldCharType="separate"/>
      </w:r>
      <w:r>
        <w:rPr>
          <w:noProof/>
        </w:rPr>
        <w:t>60</w:t>
      </w:r>
      <w:r>
        <w:rPr>
          <w:noProof/>
        </w:rPr>
        <w:fldChar w:fldCharType="end"/>
      </w:r>
    </w:p>
    <w:p w14:paraId="358BE3B1" w14:textId="187D4717" w:rsidR="00FD6F7B" w:rsidRDefault="00FD6F7B">
      <w:pPr>
        <w:pStyle w:val="TOC4"/>
        <w:rPr>
          <w:rFonts w:asciiTheme="minorHAnsi" w:hAnsiTheme="minorHAnsi" w:cstheme="minorBidi"/>
          <w:noProof/>
          <w:kern w:val="2"/>
          <w:sz w:val="22"/>
          <w:szCs w:val="22"/>
          <w:lang w:eastAsia="ko-KR"/>
          <w14:ligatures w14:val="standardContextual"/>
        </w:rPr>
      </w:pPr>
      <w:r>
        <w:rPr>
          <w:noProof/>
        </w:rPr>
        <w:t>9.1.3.2</w:t>
      </w:r>
      <w:r>
        <w:rPr>
          <w:rFonts w:asciiTheme="minorHAnsi" w:hAnsiTheme="minorHAnsi" w:cstheme="minorBidi"/>
          <w:noProof/>
          <w:kern w:val="2"/>
          <w:sz w:val="22"/>
          <w:szCs w:val="22"/>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_Toc185509448 \h </w:instrText>
      </w:r>
      <w:r>
        <w:rPr>
          <w:noProof/>
        </w:rPr>
      </w:r>
      <w:r>
        <w:rPr>
          <w:noProof/>
        </w:rPr>
        <w:fldChar w:fldCharType="separate"/>
      </w:r>
      <w:r>
        <w:rPr>
          <w:noProof/>
        </w:rPr>
        <w:t>61</w:t>
      </w:r>
      <w:r>
        <w:rPr>
          <w:noProof/>
        </w:rPr>
        <w:fldChar w:fldCharType="end"/>
      </w:r>
    </w:p>
    <w:p w14:paraId="52AAC6E1" w14:textId="1F180A41" w:rsidR="00FD6F7B" w:rsidRDefault="00FD6F7B">
      <w:pPr>
        <w:pStyle w:val="TOC5"/>
        <w:rPr>
          <w:rFonts w:asciiTheme="minorHAnsi" w:hAnsiTheme="minorHAnsi" w:cstheme="minorBidi"/>
          <w:noProof/>
          <w:kern w:val="2"/>
          <w:sz w:val="22"/>
          <w:szCs w:val="22"/>
          <w:lang w:eastAsia="ko-KR"/>
          <w14:ligatures w14:val="standardContextual"/>
        </w:rPr>
      </w:pPr>
      <w:r>
        <w:rPr>
          <w:noProof/>
        </w:rPr>
        <w:t>9.1.3.2.1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_Toc185509449 \h </w:instrText>
      </w:r>
      <w:r>
        <w:rPr>
          <w:noProof/>
        </w:rPr>
      </w:r>
      <w:r>
        <w:rPr>
          <w:noProof/>
        </w:rPr>
        <w:fldChar w:fldCharType="separate"/>
      </w:r>
      <w:r>
        <w:rPr>
          <w:noProof/>
        </w:rPr>
        <w:t>61</w:t>
      </w:r>
      <w:r>
        <w:rPr>
          <w:noProof/>
        </w:rPr>
        <w:fldChar w:fldCharType="end"/>
      </w:r>
    </w:p>
    <w:p w14:paraId="7C9C8DCF" w14:textId="005FC99A" w:rsidR="00FD6F7B" w:rsidRDefault="00FD6F7B">
      <w:pPr>
        <w:pStyle w:val="TOC5"/>
        <w:rPr>
          <w:rFonts w:asciiTheme="minorHAnsi" w:hAnsiTheme="minorHAnsi" w:cstheme="minorBidi"/>
          <w:noProof/>
          <w:kern w:val="2"/>
          <w:sz w:val="22"/>
          <w:szCs w:val="22"/>
          <w:lang w:eastAsia="ko-KR"/>
          <w14:ligatures w14:val="standardContextual"/>
        </w:rPr>
      </w:pPr>
      <w:r>
        <w:rPr>
          <w:noProof/>
        </w:rPr>
        <w:t>9.1.3.2.2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_Toc185509450 \h </w:instrText>
      </w:r>
      <w:r>
        <w:rPr>
          <w:noProof/>
        </w:rPr>
      </w:r>
      <w:r>
        <w:rPr>
          <w:noProof/>
        </w:rPr>
        <w:fldChar w:fldCharType="separate"/>
      </w:r>
      <w:r>
        <w:rPr>
          <w:noProof/>
        </w:rPr>
        <w:t>61</w:t>
      </w:r>
      <w:r>
        <w:rPr>
          <w:noProof/>
        </w:rPr>
        <w:fldChar w:fldCharType="end"/>
      </w:r>
    </w:p>
    <w:p w14:paraId="1CF949DE" w14:textId="7B0B31CA" w:rsidR="00FD6F7B" w:rsidRDefault="00FD6F7B">
      <w:pPr>
        <w:pStyle w:val="TOC4"/>
        <w:rPr>
          <w:rFonts w:asciiTheme="minorHAnsi" w:hAnsiTheme="minorHAnsi" w:cstheme="minorBidi"/>
          <w:noProof/>
          <w:kern w:val="2"/>
          <w:sz w:val="22"/>
          <w:szCs w:val="22"/>
          <w:lang w:eastAsia="ko-KR"/>
          <w14:ligatures w14:val="standardContextual"/>
        </w:rPr>
      </w:pPr>
      <w:r>
        <w:rPr>
          <w:noProof/>
        </w:rPr>
        <w:t>9.1.3.3</w:t>
      </w:r>
      <w:r>
        <w:rPr>
          <w:rFonts w:asciiTheme="minorHAnsi" w:hAnsiTheme="minorHAnsi" w:cstheme="minorBidi"/>
          <w:noProof/>
          <w:kern w:val="2"/>
          <w:sz w:val="22"/>
          <w:szCs w:val="22"/>
          <w:lang w:eastAsia="ko-KR"/>
          <w14:ligatures w14:val="standardContextual"/>
        </w:rPr>
        <w:tab/>
      </w:r>
      <w:r>
        <w:rPr>
          <w:noProof/>
        </w:rPr>
        <w:t>Operation: deliver-report</w:t>
      </w:r>
      <w:r>
        <w:rPr>
          <w:noProof/>
        </w:rPr>
        <w:tab/>
      </w:r>
      <w:r>
        <w:rPr>
          <w:noProof/>
        </w:rPr>
        <w:fldChar w:fldCharType="begin" w:fldLock="1"/>
      </w:r>
      <w:r>
        <w:rPr>
          <w:noProof/>
        </w:rPr>
        <w:instrText xml:space="preserve"> PAGEREF _Toc185509451 \h </w:instrText>
      </w:r>
      <w:r>
        <w:rPr>
          <w:noProof/>
        </w:rPr>
      </w:r>
      <w:r>
        <w:rPr>
          <w:noProof/>
        </w:rPr>
        <w:fldChar w:fldCharType="separate"/>
      </w:r>
      <w:r>
        <w:rPr>
          <w:noProof/>
        </w:rPr>
        <w:t>62</w:t>
      </w:r>
      <w:r>
        <w:rPr>
          <w:noProof/>
        </w:rPr>
        <w:fldChar w:fldCharType="end"/>
      </w:r>
    </w:p>
    <w:p w14:paraId="2293934E" w14:textId="7479DCDE" w:rsidR="00FD6F7B" w:rsidRDefault="00FD6F7B">
      <w:pPr>
        <w:pStyle w:val="TOC5"/>
        <w:rPr>
          <w:rFonts w:asciiTheme="minorHAnsi" w:hAnsiTheme="minorHAnsi" w:cstheme="minorBidi"/>
          <w:noProof/>
          <w:kern w:val="2"/>
          <w:sz w:val="22"/>
          <w:szCs w:val="22"/>
          <w:lang w:eastAsia="ko-KR"/>
          <w14:ligatures w14:val="standardContextual"/>
        </w:rPr>
      </w:pPr>
      <w:r>
        <w:rPr>
          <w:noProof/>
        </w:rPr>
        <w:t>9.1.3.3.1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_Toc185509452 \h </w:instrText>
      </w:r>
      <w:r>
        <w:rPr>
          <w:noProof/>
        </w:rPr>
      </w:r>
      <w:r>
        <w:rPr>
          <w:noProof/>
        </w:rPr>
        <w:fldChar w:fldCharType="separate"/>
      </w:r>
      <w:r>
        <w:rPr>
          <w:noProof/>
        </w:rPr>
        <w:t>62</w:t>
      </w:r>
      <w:r>
        <w:rPr>
          <w:noProof/>
        </w:rPr>
        <w:fldChar w:fldCharType="end"/>
      </w:r>
    </w:p>
    <w:p w14:paraId="1286E005" w14:textId="439F4741" w:rsidR="00FD6F7B" w:rsidRDefault="00FD6F7B">
      <w:pPr>
        <w:pStyle w:val="TOC5"/>
        <w:rPr>
          <w:rFonts w:asciiTheme="minorHAnsi" w:hAnsiTheme="minorHAnsi" w:cstheme="minorBidi"/>
          <w:noProof/>
          <w:kern w:val="2"/>
          <w:sz w:val="22"/>
          <w:szCs w:val="22"/>
          <w:lang w:eastAsia="ko-KR"/>
          <w14:ligatures w14:val="standardContextual"/>
        </w:rPr>
      </w:pPr>
      <w:r>
        <w:rPr>
          <w:noProof/>
        </w:rPr>
        <w:t>9.1.3.3.2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_Toc185509453 \h </w:instrText>
      </w:r>
      <w:r>
        <w:rPr>
          <w:noProof/>
        </w:rPr>
      </w:r>
      <w:r>
        <w:rPr>
          <w:noProof/>
        </w:rPr>
        <w:fldChar w:fldCharType="separate"/>
      </w:r>
      <w:r>
        <w:rPr>
          <w:noProof/>
        </w:rPr>
        <w:t>62</w:t>
      </w:r>
      <w:r>
        <w:rPr>
          <w:noProof/>
        </w:rPr>
        <w:fldChar w:fldCharType="end"/>
      </w:r>
    </w:p>
    <w:p w14:paraId="5B4CDAA2" w14:textId="0A1298C6"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_Toc185509454 \h </w:instrText>
      </w:r>
      <w:r>
        <w:rPr>
          <w:noProof/>
        </w:rPr>
      </w:r>
      <w:r>
        <w:rPr>
          <w:noProof/>
        </w:rPr>
        <w:fldChar w:fldCharType="separate"/>
      </w:r>
      <w:r>
        <w:rPr>
          <w:noProof/>
        </w:rPr>
        <w:t>63</w:t>
      </w:r>
      <w:r>
        <w:rPr>
          <w:noProof/>
        </w:rPr>
        <w:fldChar w:fldCharType="end"/>
      </w:r>
    </w:p>
    <w:p w14:paraId="2E6C693F" w14:textId="7E74CA6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_Toc185509455 \h </w:instrText>
      </w:r>
      <w:r>
        <w:rPr>
          <w:noProof/>
        </w:rPr>
      </w:r>
      <w:r>
        <w:rPr>
          <w:noProof/>
        </w:rPr>
        <w:fldChar w:fldCharType="separate"/>
      </w:r>
      <w:r>
        <w:rPr>
          <w:noProof/>
        </w:rPr>
        <w:t>63</w:t>
      </w:r>
      <w:r>
        <w:rPr>
          <w:noProof/>
        </w:rPr>
        <w:fldChar w:fldCharType="end"/>
      </w:r>
    </w:p>
    <w:p w14:paraId="100E5B0C" w14:textId="14B85116" w:rsidR="00FD6F7B" w:rsidRDefault="00FD6F7B">
      <w:pPr>
        <w:pStyle w:val="TOC4"/>
        <w:rPr>
          <w:rFonts w:asciiTheme="minorHAnsi" w:hAnsiTheme="minorHAnsi" w:cstheme="minorBidi"/>
          <w:noProof/>
          <w:kern w:val="2"/>
          <w:sz w:val="22"/>
          <w:szCs w:val="22"/>
          <w:lang w:eastAsia="ko-KR"/>
          <w14:ligatures w14:val="standardContextual"/>
        </w:rPr>
      </w:pPr>
      <w:r>
        <w:rPr>
          <w:noProof/>
        </w:rPr>
        <w:t>9.1.5.1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_Toc185509456 \h </w:instrText>
      </w:r>
      <w:r>
        <w:rPr>
          <w:noProof/>
        </w:rPr>
      </w:r>
      <w:r>
        <w:rPr>
          <w:noProof/>
        </w:rPr>
        <w:fldChar w:fldCharType="separate"/>
      </w:r>
      <w:r>
        <w:rPr>
          <w:noProof/>
        </w:rPr>
        <w:t>63</w:t>
      </w:r>
      <w:r>
        <w:rPr>
          <w:noProof/>
        </w:rPr>
        <w:fldChar w:fldCharType="end"/>
      </w:r>
    </w:p>
    <w:p w14:paraId="11C7A7F0" w14:textId="7B382E9F" w:rsidR="00FD6F7B" w:rsidRDefault="00FD6F7B">
      <w:pPr>
        <w:pStyle w:val="TOC4"/>
        <w:rPr>
          <w:rFonts w:asciiTheme="minorHAnsi" w:hAnsiTheme="minorHAnsi" w:cstheme="minorBidi"/>
          <w:noProof/>
          <w:kern w:val="2"/>
          <w:sz w:val="22"/>
          <w:szCs w:val="22"/>
          <w:lang w:eastAsia="ko-KR"/>
          <w14:ligatures w14:val="standardContextual"/>
        </w:rPr>
      </w:pPr>
      <w:r>
        <w:rPr>
          <w:noProof/>
        </w:rPr>
        <w:t>9.1.5.2</w:t>
      </w:r>
      <w:r>
        <w:rPr>
          <w:rFonts w:asciiTheme="minorHAnsi"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_Toc185509457 \h </w:instrText>
      </w:r>
      <w:r>
        <w:rPr>
          <w:noProof/>
        </w:rPr>
      </w:r>
      <w:r>
        <w:rPr>
          <w:noProof/>
        </w:rPr>
        <w:fldChar w:fldCharType="separate"/>
      </w:r>
      <w:r>
        <w:rPr>
          <w:noProof/>
        </w:rPr>
        <w:t>64</w:t>
      </w:r>
      <w:r>
        <w:rPr>
          <w:noProof/>
        </w:rPr>
        <w:fldChar w:fldCharType="end"/>
      </w:r>
    </w:p>
    <w:p w14:paraId="33826E17" w14:textId="267D9A07" w:rsidR="00FD6F7B" w:rsidRDefault="00FD6F7B">
      <w:pPr>
        <w:pStyle w:val="TOC5"/>
        <w:rPr>
          <w:rFonts w:asciiTheme="minorHAnsi" w:hAnsiTheme="minorHAnsi" w:cstheme="minorBidi"/>
          <w:noProof/>
          <w:kern w:val="2"/>
          <w:sz w:val="22"/>
          <w:szCs w:val="22"/>
          <w:lang w:eastAsia="ko-KR"/>
          <w14:ligatures w14:val="standardContextual"/>
        </w:rPr>
      </w:pPr>
      <w:r>
        <w:rPr>
          <w:noProof/>
        </w:rPr>
        <w:t>9.1.5.2.1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_Toc185509458 \h </w:instrText>
      </w:r>
      <w:r>
        <w:rPr>
          <w:noProof/>
        </w:rPr>
      </w:r>
      <w:r>
        <w:rPr>
          <w:noProof/>
        </w:rPr>
        <w:fldChar w:fldCharType="separate"/>
      </w:r>
      <w:r>
        <w:rPr>
          <w:noProof/>
        </w:rPr>
        <w:t>64</w:t>
      </w:r>
      <w:r>
        <w:rPr>
          <w:noProof/>
        </w:rPr>
        <w:fldChar w:fldCharType="end"/>
      </w:r>
    </w:p>
    <w:p w14:paraId="2DC64245" w14:textId="6B97AFFD" w:rsidR="00FD6F7B" w:rsidRDefault="00FD6F7B">
      <w:pPr>
        <w:pStyle w:val="TOC5"/>
        <w:rPr>
          <w:rFonts w:asciiTheme="minorHAnsi" w:hAnsiTheme="minorHAnsi" w:cstheme="minorBidi"/>
          <w:noProof/>
          <w:kern w:val="2"/>
          <w:sz w:val="22"/>
          <w:szCs w:val="22"/>
          <w:lang w:eastAsia="ko-KR"/>
          <w14:ligatures w14:val="standardContextual"/>
        </w:rPr>
      </w:pPr>
      <w:r>
        <w:rPr>
          <w:noProof/>
        </w:rPr>
        <w:t>9.1.5.2.2</w:t>
      </w:r>
      <w:r>
        <w:rPr>
          <w:rFonts w:asciiTheme="minorHAnsi" w:hAnsiTheme="minorHAnsi" w:cstheme="minorBidi"/>
          <w:noProof/>
          <w:kern w:val="2"/>
          <w:sz w:val="22"/>
          <w:szCs w:val="22"/>
          <w:lang w:eastAsia="ko-KR"/>
          <w14:ligatures w14:val="standardContextual"/>
        </w:rPr>
        <w:tab/>
      </w:r>
      <w:r>
        <w:rPr>
          <w:noProof/>
        </w:rPr>
        <w:t>Type: L3gMessageDelivery</w:t>
      </w:r>
      <w:r>
        <w:rPr>
          <w:noProof/>
        </w:rPr>
        <w:tab/>
      </w:r>
      <w:r>
        <w:rPr>
          <w:noProof/>
        </w:rPr>
        <w:fldChar w:fldCharType="begin" w:fldLock="1"/>
      </w:r>
      <w:r>
        <w:rPr>
          <w:noProof/>
        </w:rPr>
        <w:instrText xml:space="preserve"> PAGEREF _Toc185509459 \h </w:instrText>
      </w:r>
      <w:r>
        <w:rPr>
          <w:noProof/>
        </w:rPr>
      </w:r>
      <w:r>
        <w:rPr>
          <w:noProof/>
        </w:rPr>
        <w:fldChar w:fldCharType="separate"/>
      </w:r>
      <w:r>
        <w:rPr>
          <w:noProof/>
        </w:rPr>
        <w:t>64</w:t>
      </w:r>
      <w:r>
        <w:rPr>
          <w:noProof/>
        </w:rPr>
        <w:fldChar w:fldCharType="end"/>
      </w:r>
    </w:p>
    <w:p w14:paraId="29E929B5" w14:textId="2708A988" w:rsidR="00FD6F7B" w:rsidRDefault="00FD6F7B">
      <w:pPr>
        <w:pStyle w:val="TOC5"/>
        <w:rPr>
          <w:rFonts w:asciiTheme="minorHAnsi" w:hAnsiTheme="minorHAnsi" w:cstheme="minorBidi"/>
          <w:noProof/>
          <w:kern w:val="2"/>
          <w:sz w:val="22"/>
          <w:szCs w:val="22"/>
          <w:lang w:eastAsia="ko-KR"/>
          <w14:ligatures w14:val="standardContextual"/>
        </w:rPr>
      </w:pPr>
      <w:r>
        <w:rPr>
          <w:noProof/>
        </w:rPr>
        <w:t>9.1.5.2.3</w:t>
      </w:r>
      <w:r>
        <w:rPr>
          <w:rFonts w:asciiTheme="minorHAnsi" w:hAnsiTheme="minorHAnsi" w:cstheme="minorBidi"/>
          <w:noProof/>
          <w:kern w:val="2"/>
          <w:sz w:val="22"/>
          <w:szCs w:val="22"/>
          <w:lang w:eastAsia="ko-KR"/>
          <w14:ligatures w14:val="standardContextual"/>
        </w:rPr>
        <w:tab/>
      </w:r>
      <w:r>
        <w:rPr>
          <w:noProof/>
        </w:rPr>
        <w:t>Type: Address</w:t>
      </w:r>
      <w:r>
        <w:rPr>
          <w:noProof/>
        </w:rPr>
        <w:tab/>
      </w:r>
      <w:r>
        <w:rPr>
          <w:noProof/>
        </w:rPr>
        <w:fldChar w:fldCharType="begin" w:fldLock="1"/>
      </w:r>
      <w:r>
        <w:rPr>
          <w:noProof/>
        </w:rPr>
        <w:instrText xml:space="preserve"> PAGEREF _Toc185509460 \h </w:instrText>
      </w:r>
      <w:r>
        <w:rPr>
          <w:noProof/>
        </w:rPr>
      </w:r>
      <w:r>
        <w:rPr>
          <w:noProof/>
        </w:rPr>
        <w:fldChar w:fldCharType="separate"/>
      </w:r>
      <w:r>
        <w:rPr>
          <w:noProof/>
        </w:rPr>
        <w:t>64</w:t>
      </w:r>
      <w:r>
        <w:rPr>
          <w:noProof/>
        </w:rPr>
        <w:fldChar w:fldCharType="end"/>
      </w:r>
    </w:p>
    <w:p w14:paraId="70F1DA05" w14:textId="2C66E3BC" w:rsidR="00FD6F7B" w:rsidRDefault="00FD6F7B">
      <w:pPr>
        <w:pStyle w:val="TOC4"/>
        <w:rPr>
          <w:rFonts w:asciiTheme="minorHAnsi" w:hAnsiTheme="minorHAnsi" w:cstheme="minorBidi"/>
          <w:noProof/>
          <w:kern w:val="2"/>
          <w:sz w:val="22"/>
          <w:szCs w:val="22"/>
          <w:lang w:eastAsia="ko-KR"/>
          <w14:ligatures w14:val="standardContextual"/>
        </w:rPr>
      </w:pPr>
      <w:r>
        <w:rPr>
          <w:noProof/>
        </w:rPr>
        <w:t>9.1.5.3</w:t>
      </w:r>
      <w:r>
        <w:rPr>
          <w:rFonts w:asciiTheme="minorHAnsi"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_Toc185509461 \h </w:instrText>
      </w:r>
      <w:r>
        <w:rPr>
          <w:noProof/>
        </w:rPr>
      </w:r>
      <w:r>
        <w:rPr>
          <w:noProof/>
        </w:rPr>
        <w:fldChar w:fldCharType="separate"/>
      </w:r>
      <w:r>
        <w:rPr>
          <w:noProof/>
        </w:rPr>
        <w:t>65</w:t>
      </w:r>
      <w:r>
        <w:rPr>
          <w:noProof/>
        </w:rPr>
        <w:fldChar w:fldCharType="end"/>
      </w:r>
    </w:p>
    <w:p w14:paraId="0945E6C8" w14:textId="2D8FEB58" w:rsidR="00FD6F7B" w:rsidRDefault="00FD6F7B">
      <w:pPr>
        <w:pStyle w:val="TOC5"/>
        <w:rPr>
          <w:rFonts w:asciiTheme="minorHAnsi" w:hAnsiTheme="minorHAnsi" w:cstheme="minorBidi"/>
          <w:noProof/>
          <w:kern w:val="2"/>
          <w:sz w:val="22"/>
          <w:szCs w:val="22"/>
          <w:lang w:eastAsia="ko-KR"/>
          <w14:ligatures w14:val="standardContextual"/>
        </w:rPr>
      </w:pPr>
      <w:r>
        <w:rPr>
          <w:noProof/>
        </w:rPr>
        <w:t>9.1.5.3.1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_Toc185509462 \h </w:instrText>
      </w:r>
      <w:r>
        <w:rPr>
          <w:noProof/>
        </w:rPr>
      </w:r>
      <w:r>
        <w:rPr>
          <w:noProof/>
        </w:rPr>
        <w:fldChar w:fldCharType="separate"/>
      </w:r>
      <w:r>
        <w:rPr>
          <w:noProof/>
        </w:rPr>
        <w:t>65</w:t>
      </w:r>
      <w:r>
        <w:rPr>
          <w:noProof/>
        </w:rPr>
        <w:fldChar w:fldCharType="end"/>
      </w:r>
    </w:p>
    <w:p w14:paraId="59B34EF6" w14:textId="41F724AF" w:rsidR="00FD6F7B" w:rsidRDefault="00FD6F7B">
      <w:pPr>
        <w:pStyle w:val="TOC5"/>
        <w:rPr>
          <w:rFonts w:asciiTheme="minorHAnsi" w:hAnsiTheme="minorHAnsi" w:cstheme="minorBidi"/>
          <w:noProof/>
          <w:kern w:val="2"/>
          <w:sz w:val="22"/>
          <w:szCs w:val="22"/>
          <w:lang w:eastAsia="ko-KR"/>
          <w14:ligatures w14:val="standardContextual"/>
        </w:rPr>
      </w:pPr>
      <w:r>
        <w:rPr>
          <w:noProof/>
        </w:rPr>
        <w:lastRenderedPageBreak/>
        <w:t>9.1.5.3.2</w:t>
      </w:r>
      <w:r>
        <w:rPr>
          <w:rFonts w:asciiTheme="minorHAnsi" w:hAnsiTheme="minorHAnsi" w:cstheme="minorBidi"/>
          <w:noProof/>
          <w:kern w:val="2"/>
          <w:sz w:val="22"/>
          <w:szCs w:val="22"/>
          <w:lang w:eastAsia="ko-KR"/>
          <w14:ligatures w14:val="standardContextual"/>
        </w:rPr>
        <w:tab/>
      </w:r>
      <w:r>
        <w:rPr>
          <w:noProof/>
        </w:rPr>
        <w:t>Enumeration: AddressType</w:t>
      </w:r>
      <w:r>
        <w:rPr>
          <w:noProof/>
        </w:rPr>
        <w:tab/>
      </w:r>
      <w:r>
        <w:rPr>
          <w:noProof/>
        </w:rPr>
        <w:fldChar w:fldCharType="begin" w:fldLock="1"/>
      </w:r>
      <w:r>
        <w:rPr>
          <w:noProof/>
        </w:rPr>
        <w:instrText xml:space="preserve"> PAGEREF _Toc185509463 \h </w:instrText>
      </w:r>
      <w:r>
        <w:rPr>
          <w:noProof/>
        </w:rPr>
      </w:r>
      <w:r>
        <w:rPr>
          <w:noProof/>
        </w:rPr>
        <w:fldChar w:fldCharType="separate"/>
      </w:r>
      <w:r>
        <w:rPr>
          <w:noProof/>
        </w:rPr>
        <w:t>65</w:t>
      </w:r>
      <w:r>
        <w:rPr>
          <w:noProof/>
        </w:rPr>
        <w:fldChar w:fldCharType="end"/>
      </w:r>
    </w:p>
    <w:p w14:paraId="4EE91812" w14:textId="3C93278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_Toc185509464 \h </w:instrText>
      </w:r>
      <w:r>
        <w:rPr>
          <w:noProof/>
        </w:rPr>
      </w:r>
      <w:r>
        <w:rPr>
          <w:noProof/>
        </w:rPr>
        <w:fldChar w:fldCharType="separate"/>
      </w:r>
      <w:r>
        <w:rPr>
          <w:noProof/>
        </w:rPr>
        <w:t>65</w:t>
      </w:r>
      <w:r>
        <w:rPr>
          <w:noProof/>
        </w:rPr>
        <w:fldChar w:fldCharType="end"/>
      </w:r>
    </w:p>
    <w:p w14:paraId="5F4D492C" w14:textId="6C7ECA8F" w:rsidR="00FD6F7B" w:rsidRDefault="00FD6F7B">
      <w:pPr>
        <w:pStyle w:val="TOC4"/>
        <w:rPr>
          <w:rFonts w:asciiTheme="minorHAnsi" w:hAnsiTheme="minorHAnsi" w:cstheme="minorBidi"/>
          <w:noProof/>
          <w:kern w:val="2"/>
          <w:sz w:val="22"/>
          <w:szCs w:val="22"/>
          <w:lang w:eastAsia="ko-KR"/>
          <w14:ligatures w14:val="standardContextual"/>
        </w:rPr>
      </w:pPr>
      <w:r>
        <w:rPr>
          <w:noProof/>
        </w:rPr>
        <w:t>9.1.6.1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_Toc185509465 \h </w:instrText>
      </w:r>
      <w:r>
        <w:rPr>
          <w:noProof/>
        </w:rPr>
      </w:r>
      <w:r>
        <w:rPr>
          <w:noProof/>
        </w:rPr>
        <w:fldChar w:fldCharType="separate"/>
      </w:r>
      <w:r>
        <w:rPr>
          <w:noProof/>
        </w:rPr>
        <w:t>65</w:t>
      </w:r>
      <w:r>
        <w:rPr>
          <w:noProof/>
        </w:rPr>
        <w:fldChar w:fldCharType="end"/>
      </w:r>
    </w:p>
    <w:p w14:paraId="32FD06A2" w14:textId="025190B9" w:rsidR="00FD6F7B" w:rsidRDefault="00FD6F7B">
      <w:pPr>
        <w:pStyle w:val="TOC4"/>
        <w:rPr>
          <w:rFonts w:asciiTheme="minorHAnsi" w:hAnsiTheme="minorHAnsi" w:cstheme="minorBidi"/>
          <w:noProof/>
          <w:kern w:val="2"/>
          <w:sz w:val="22"/>
          <w:szCs w:val="22"/>
          <w:lang w:eastAsia="ko-KR"/>
          <w14:ligatures w14:val="standardContextual"/>
        </w:rPr>
      </w:pPr>
      <w:r>
        <w:rPr>
          <w:noProof/>
        </w:rPr>
        <w:t>9.1.6.2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_Toc185509466 \h </w:instrText>
      </w:r>
      <w:r>
        <w:rPr>
          <w:noProof/>
        </w:rPr>
      </w:r>
      <w:r>
        <w:rPr>
          <w:noProof/>
        </w:rPr>
        <w:fldChar w:fldCharType="separate"/>
      </w:r>
      <w:r>
        <w:rPr>
          <w:noProof/>
        </w:rPr>
        <w:t>65</w:t>
      </w:r>
      <w:r>
        <w:rPr>
          <w:noProof/>
        </w:rPr>
        <w:fldChar w:fldCharType="end"/>
      </w:r>
    </w:p>
    <w:p w14:paraId="2FF4530A" w14:textId="0E055BB1" w:rsidR="00FD6F7B" w:rsidRDefault="00FD6F7B">
      <w:pPr>
        <w:pStyle w:val="TOC4"/>
        <w:rPr>
          <w:rFonts w:asciiTheme="minorHAnsi" w:hAnsiTheme="minorHAnsi" w:cstheme="minorBidi"/>
          <w:noProof/>
          <w:kern w:val="2"/>
          <w:sz w:val="22"/>
          <w:szCs w:val="22"/>
          <w:lang w:eastAsia="ko-KR"/>
          <w14:ligatures w14:val="standardContextual"/>
        </w:rPr>
      </w:pPr>
      <w:r>
        <w:rPr>
          <w:noProof/>
        </w:rPr>
        <w:t>9.1.6.3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_Toc185509467 \h </w:instrText>
      </w:r>
      <w:r>
        <w:rPr>
          <w:noProof/>
        </w:rPr>
      </w:r>
      <w:r>
        <w:rPr>
          <w:noProof/>
        </w:rPr>
        <w:fldChar w:fldCharType="separate"/>
      </w:r>
      <w:r>
        <w:rPr>
          <w:noProof/>
        </w:rPr>
        <w:t>65</w:t>
      </w:r>
      <w:r>
        <w:rPr>
          <w:noProof/>
        </w:rPr>
        <w:fldChar w:fldCharType="end"/>
      </w:r>
    </w:p>
    <w:p w14:paraId="4B226679" w14:textId="005A2346"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_Toc185509468 \h </w:instrText>
      </w:r>
      <w:r>
        <w:rPr>
          <w:noProof/>
        </w:rPr>
      </w:r>
      <w:r>
        <w:rPr>
          <w:noProof/>
        </w:rPr>
        <w:fldChar w:fldCharType="separate"/>
      </w:r>
      <w:r>
        <w:rPr>
          <w:noProof/>
        </w:rPr>
        <w:t>65</w:t>
      </w:r>
      <w:r>
        <w:rPr>
          <w:noProof/>
        </w:rPr>
        <w:fldChar w:fldCharType="end"/>
      </w:r>
    </w:p>
    <w:p w14:paraId="01C20082" w14:textId="07DA6E05"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9.2</w:t>
      </w:r>
      <w:r>
        <w:rPr>
          <w:rFonts w:asciiTheme="minorHAnsi" w:hAnsiTheme="minorHAnsi" w:cstheme="minorBidi"/>
          <w:noProof/>
          <w:kern w:val="2"/>
          <w:sz w:val="22"/>
          <w:szCs w:val="22"/>
          <w:lang w:eastAsia="ko-KR"/>
          <w14:ligatures w14:val="standardContextual"/>
        </w:rPr>
        <w:tab/>
      </w:r>
      <w:r>
        <w:rPr>
          <w:noProof/>
          <w:lang w:eastAsia="zh-CN"/>
        </w:rPr>
        <w:t>MSGG_N3GDelivery API</w:t>
      </w:r>
      <w:r>
        <w:rPr>
          <w:noProof/>
        </w:rPr>
        <w:tab/>
      </w:r>
      <w:r>
        <w:rPr>
          <w:noProof/>
        </w:rPr>
        <w:fldChar w:fldCharType="begin" w:fldLock="1"/>
      </w:r>
      <w:r>
        <w:rPr>
          <w:noProof/>
        </w:rPr>
        <w:instrText xml:space="preserve"> PAGEREF _Toc185509469 \h </w:instrText>
      </w:r>
      <w:r>
        <w:rPr>
          <w:noProof/>
        </w:rPr>
      </w:r>
      <w:r>
        <w:rPr>
          <w:noProof/>
        </w:rPr>
        <w:fldChar w:fldCharType="separate"/>
      </w:r>
      <w:r>
        <w:rPr>
          <w:noProof/>
        </w:rPr>
        <w:t>65</w:t>
      </w:r>
      <w:r>
        <w:rPr>
          <w:noProof/>
        </w:rPr>
        <w:fldChar w:fldCharType="end"/>
      </w:r>
    </w:p>
    <w:p w14:paraId="0A9A38D2" w14:textId="5176A5C1"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_Toc185509470 \h </w:instrText>
      </w:r>
      <w:r>
        <w:rPr>
          <w:noProof/>
        </w:rPr>
      </w:r>
      <w:r>
        <w:rPr>
          <w:noProof/>
        </w:rPr>
        <w:fldChar w:fldCharType="separate"/>
      </w:r>
      <w:r>
        <w:rPr>
          <w:noProof/>
        </w:rPr>
        <w:t>65</w:t>
      </w:r>
      <w:r>
        <w:rPr>
          <w:noProof/>
        </w:rPr>
        <w:fldChar w:fldCharType="end"/>
      </w:r>
    </w:p>
    <w:p w14:paraId="59828F9B" w14:textId="504E794E"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_Toc185509471 \h </w:instrText>
      </w:r>
      <w:r>
        <w:rPr>
          <w:noProof/>
        </w:rPr>
      </w:r>
      <w:r>
        <w:rPr>
          <w:noProof/>
        </w:rPr>
        <w:fldChar w:fldCharType="separate"/>
      </w:r>
      <w:r>
        <w:rPr>
          <w:noProof/>
        </w:rPr>
        <w:t>66</w:t>
      </w:r>
      <w:r>
        <w:rPr>
          <w:noProof/>
        </w:rPr>
        <w:fldChar w:fldCharType="end"/>
      </w:r>
    </w:p>
    <w:p w14:paraId="00CC0A70" w14:textId="4FC5A173"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_Toc185509472 \h </w:instrText>
      </w:r>
      <w:r>
        <w:rPr>
          <w:noProof/>
        </w:rPr>
      </w:r>
      <w:r>
        <w:rPr>
          <w:noProof/>
        </w:rPr>
        <w:fldChar w:fldCharType="separate"/>
      </w:r>
      <w:r>
        <w:rPr>
          <w:noProof/>
        </w:rPr>
        <w:t>66</w:t>
      </w:r>
      <w:r>
        <w:rPr>
          <w:noProof/>
        </w:rPr>
        <w:fldChar w:fldCharType="end"/>
      </w:r>
    </w:p>
    <w:p w14:paraId="2EB92CC7" w14:textId="16D379A9" w:rsidR="00FD6F7B" w:rsidRDefault="00FD6F7B">
      <w:pPr>
        <w:pStyle w:val="TOC4"/>
        <w:rPr>
          <w:rFonts w:asciiTheme="minorHAnsi" w:hAnsiTheme="minorHAnsi" w:cstheme="minorBidi"/>
          <w:noProof/>
          <w:kern w:val="2"/>
          <w:sz w:val="22"/>
          <w:szCs w:val="22"/>
          <w:lang w:eastAsia="ko-KR"/>
          <w14:ligatures w14:val="standardContextual"/>
        </w:rPr>
      </w:pPr>
      <w:r>
        <w:rPr>
          <w:noProof/>
        </w:rPr>
        <w:t>9.2.3.1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_Toc185509473 \h </w:instrText>
      </w:r>
      <w:r>
        <w:rPr>
          <w:noProof/>
        </w:rPr>
      </w:r>
      <w:r>
        <w:rPr>
          <w:noProof/>
        </w:rPr>
        <w:fldChar w:fldCharType="separate"/>
      </w:r>
      <w:r>
        <w:rPr>
          <w:noProof/>
        </w:rPr>
        <w:t>66</w:t>
      </w:r>
      <w:r>
        <w:rPr>
          <w:noProof/>
        </w:rPr>
        <w:fldChar w:fldCharType="end"/>
      </w:r>
    </w:p>
    <w:p w14:paraId="10F789B7" w14:textId="26B8BFF2" w:rsidR="00FD6F7B" w:rsidRDefault="00FD6F7B">
      <w:pPr>
        <w:pStyle w:val="TOC4"/>
        <w:rPr>
          <w:rFonts w:asciiTheme="minorHAnsi" w:hAnsiTheme="minorHAnsi" w:cstheme="minorBidi"/>
          <w:noProof/>
          <w:kern w:val="2"/>
          <w:sz w:val="22"/>
          <w:szCs w:val="22"/>
          <w:lang w:eastAsia="ko-KR"/>
          <w14:ligatures w14:val="standardContextual"/>
        </w:rPr>
      </w:pPr>
      <w:r>
        <w:rPr>
          <w:noProof/>
        </w:rPr>
        <w:t>9.2.3.2</w:t>
      </w:r>
      <w:r>
        <w:rPr>
          <w:rFonts w:asciiTheme="minorHAnsi" w:hAnsiTheme="minorHAnsi" w:cstheme="minorBidi"/>
          <w:noProof/>
          <w:kern w:val="2"/>
          <w:sz w:val="22"/>
          <w:szCs w:val="22"/>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_Toc185509474 \h </w:instrText>
      </w:r>
      <w:r>
        <w:rPr>
          <w:noProof/>
        </w:rPr>
      </w:r>
      <w:r>
        <w:rPr>
          <w:noProof/>
        </w:rPr>
        <w:fldChar w:fldCharType="separate"/>
      </w:r>
      <w:r>
        <w:rPr>
          <w:noProof/>
        </w:rPr>
        <w:t>66</w:t>
      </w:r>
      <w:r>
        <w:rPr>
          <w:noProof/>
        </w:rPr>
        <w:fldChar w:fldCharType="end"/>
      </w:r>
    </w:p>
    <w:p w14:paraId="036AF209" w14:textId="7BFBD248" w:rsidR="00FD6F7B" w:rsidRDefault="00FD6F7B">
      <w:pPr>
        <w:pStyle w:val="TOC5"/>
        <w:rPr>
          <w:rFonts w:asciiTheme="minorHAnsi" w:hAnsiTheme="minorHAnsi" w:cstheme="minorBidi"/>
          <w:noProof/>
          <w:kern w:val="2"/>
          <w:sz w:val="22"/>
          <w:szCs w:val="22"/>
          <w:lang w:eastAsia="ko-KR"/>
          <w14:ligatures w14:val="standardContextual"/>
        </w:rPr>
      </w:pPr>
      <w:r>
        <w:rPr>
          <w:noProof/>
        </w:rPr>
        <w:t>9.2.3.2.1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_Toc185509475 \h </w:instrText>
      </w:r>
      <w:r>
        <w:rPr>
          <w:noProof/>
        </w:rPr>
      </w:r>
      <w:r>
        <w:rPr>
          <w:noProof/>
        </w:rPr>
        <w:fldChar w:fldCharType="separate"/>
      </w:r>
      <w:r>
        <w:rPr>
          <w:noProof/>
        </w:rPr>
        <w:t>66</w:t>
      </w:r>
      <w:r>
        <w:rPr>
          <w:noProof/>
        </w:rPr>
        <w:fldChar w:fldCharType="end"/>
      </w:r>
    </w:p>
    <w:p w14:paraId="38D3F61C" w14:textId="30E4CC6E" w:rsidR="00FD6F7B" w:rsidRDefault="00FD6F7B">
      <w:pPr>
        <w:pStyle w:val="TOC5"/>
        <w:rPr>
          <w:rFonts w:asciiTheme="minorHAnsi" w:hAnsiTheme="minorHAnsi" w:cstheme="minorBidi"/>
          <w:noProof/>
          <w:kern w:val="2"/>
          <w:sz w:val="22"/>
          <w:szCs w:val="22"/>
          <w:lang w:eastAsia="ko-KR"/>
          <w14:ligatures w14:val="standardContextual"/>
        </w:rPr>
      </w:pPr>
      <w:r>
        <w:rPr>
          <w:noProof/>
        </w:rPr>
        <w:t>9.2.3.2.2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_Toc185509476 \h </w:instrText>
      </w:r>
      <w:r>
        <w:rPr>
          <w:noProof/>
        </w:rPr>
      </w:r>
      <w:r>
        <w:rPr>
          <w:noProof/>
        </w:rPr>
        <w:fldChar w:fldCharType="separate"/>
      </w:r>
      <w:r>
        <w:rPr>
          <w:noProof/>
        </w:rPr>
        <w:t>66</w:t>
      </w:r>
      <w:r>
        <w:rPr>
          <w:noProof/>
        </w:rPr>
        <w:fldChar w:fldCharType="end"/>
      </w:r>
    </w:p>
    <w:p w14:paraId="36956029" w14:textId="7BD8676B" w:rsidR="00FD6F7B" w:rsidRDefault="00FD6F7B">
      <w:pPr>
        <w:pStyle w:val="TOC4"/>
        <w:rPr>
          <w:rFonts w:asciiTheme="minorHAnsi" w:hAnsiTheme="minorHAnsi" w:cstheme="minorBidi"/>
          <w:noProof/>
          <w:kern w:val="2"/>
          <w:sz w:val="22"/>
          <w:szCs w:val="22"/>
          <w:lang w:eastAsia="ko-KR"/>
          <w14:ligatures w14:val="standardContextual"/>
        </w:rPr>
      </w:pPr>
      <w:r>
        <w:rPr>
          <w:noProof/>
        </w:rPr>
        <w:t>9.2.3.3</w:t>
      </w:r>
      <w:r>
        <w:rPr>
          <w:rFonts w:asciiTheme="minorHAnsi" w:hAnsiTheme="minorHAnsi" w:cstheme="minorBidi"/>
          <w:noProof/>
          <w:kern w:val="2"/>
          <w:sz w:val="22"/>
          <w:szCs w:val="22"/>
          <w:lang w:eastAsia="ko-KR"/>
          <w14:ligatures w14:val="standardContextual"/>
        </w:rPr>
        <w:tab/>
      </w:r>
      <w:r>
        <w:rPr>
          <w:noProof/>
        </w:rPr>
        <w:t>Operation: deliver-report</w:t>
      </w:r>
      <w:r>
        <w:rPr>
          <w:noProof/>
        </w:rPr>
        <w:tab/>
      </w:r>
      <w:r>
        <w:rPr>
          <w:noProof/>
        </w:rPr>
        <w:fldChar w:fldCharType="begin" w:fldLock="1"/>
      </w:r>
      <w:r>
        <w:rPr>
          <w:noProof/>
        </w:rPr>
        <w:instrText xml:space="preserve"> PAGEREF _Toc185509477 \h </w:instrText>
      </w:r>
      <w:r>
        <w:rPr>
          <w:noProof/>
        </w:rPr>
      </w:r>
      <w:r>
        <w:rPr>
          <w:noProof/>
        </w:rPr>
        <w:fldChar w:fldCharType="separate"/>
      </w:r>
      <w:r>
        <w:rPr>
          <w:noProof/>
        </w:rPr>
        <w:t>67</w:t>
      </w:r>
      <w:r>
        <w:rPr>
          <w:noProof/>
        </w:rPr>
        <w:fldChar w:fldCharType="end"/>
      </w:r>
    </w:p>
    <w:p w14:paraId="1B96C7BC" w14:textId="0EA2E774" w:rsidR="00FD6F7B" w:rsidRDefault="00FD6F7B">
      <w:pPr>
        <w:pStyle w:val="TOC5"/>
        <w:rPr>
          <w:rFonts w:asciiTheme="minorHAnsi" w:hAnsiTheme="minorHAnsi" w:cstheme="minorBidi"/>
          <w:noProof/>
          <w:kern w:val="2"/>
          <w:sz w:val="22"/>
          <w:szCs w:val="22"/>
          <w:lang w:eastAsia="ko-KR"/>
          <w14:ligatures w14:val="standardContextual"/>
        </w:rPr>
      </w:pPr>
      <w:r>
        <w:rPr>
          <w:noProof/>
        </w:rPr>
        <w:t>9.2.3.3.1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_Toc185509478 \h </w:instrText>
      </w:r>
      <w:r>
        <w:rPr>
          <w:noProof/>
        </w:rPr>
      </w:r>
      <w:r>
        <w:rPr>
          <w:noProof/>
        </w:rPr>
        <w:fldChar w:fldCharType="separate"/>
      </w:r>
      <w:r>
        <w:rPr>
          <w:noProof/>
        </w:rPr>
        <w:t>67</w:t>
      </w:r>
      <w:r>
        <w:rPr>
          <w:noProof/>
        </w:rPr>
        <w:fldChar w:fldCharType="end"/>
      </w:r>
    </w:p>
    <w:p w14:paraId="02792BAD" w14:textId="56C9D684" w:rsidR="00FD6F7B" w:rsidRDefault="00FD6F7B">
      <w:pPr>
        <w:pStyle w:val="TOC5"/>
        <w:rPr>
          <w:rFonts w:asciiTheme="minorHAnsi" w:hAnsiTheme="minorHAnsi" w:cstheme="minorBidi"/>
          <w:noProof/>
          <w:kern w:val="2"/>
          <w:sz w:val="22"/>
          <w:szCs w:val="22"/>
          <w:lang w:eastAsia="ko-KR"/>
          <w14:ligatures w14:val="standardContextual"/>
        </w:rPr>
      </w:pPr>
      <w:r>
        <w:rPr>
          <w:noProof/>
        </w:rPr>
        <w:t>9.2.3.3.2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_Toc185509479 \h </w:instrText>
      </w:r>
      <w:r>
        <w:rPr>
          <w:noProof/>
        </w:rPr>
      </w:r>
      <w:r>
        <w:rPr>
          <w:noProof/>
        </w:rPr>
        <w:fldChar w:fldCharType="separate"/>
      </w:r>
      <w:r>
        <w:rPr>
          <w:noProof/>
        </w:rPr>
        <w:t>67</w:t>
      </w:r>
      <w:r>
        <w:rPr>
          <w:noProof/>
        </w:rPr>
        <w:fldChar w:fldCharType="end"/>
      </w:r>
    </w:p>
    <w:p w14:paraId="7D8D3E0C" w14:textId="31BADB32"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_Toc185509480 \h </w:instrText>
      </w:r>
      <w:r>
        <w:rPr>
          <w:noProof/>
        </w:rPr>
      </w:r>
      <w:r>
        <w:rPr>
          <w:noProof/>
        </w:rPr>
        <w:fldChar w:fldCharType="separate"/>
      </w:r>
      <w:r>
        <w:rPr>
          <w:noProof/>
        </w:rPr>
        <w:t>68</w:t>
      </w:r>
      <w:r>
        <w:rPr>
          <w:noProof/>
        </w:rPr>
        <w:fldChar w:fldCharType="end"/>
      </w:r>
    </w:p>
    <w:p w14:paraId="2E924707" w14:textId="795D5138"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_Toc185509481 \h </w:instrText>
      </w:r>
      <w:r>
        <w:rPr>
          <w:noProof/>
        </w:rPr>
      </w:r>
      <w:r>
        <w:rPr>
          <w:noProof/>
        </w:rPr>
        <w:fldChar w:fldCharType="separate"/>
      </w:r>
      <w:r>
        <w:rPr>
          <w:noProof/>
        </w:rPr>
        <w:t>68</w:t>
      </w:r>
      <w:r>
        <w:rPr>
          <w:noProof/>
        </w:rPr>
        <w:fldChar w:fldCharType="end"/>
      </w:r>
    </w:p>
    <w:p w14:paraId="3CBB9AE7" w14:textId="0748988F" w:rsidR="00FD6F7B" w:rsidRDefault="00FD6F7B">
      <w:pPr>
        <w:pStyle w:val="TOC4"/>
        <w:rPr>
          <w:rFonts w:asciiTheme="minorHAnsi" w:hAnsiTheme="minorHAnsi" w:cstheme="minorBidi"/>
          <w:noProof/>
          <w:kern w:val="2"/>
          <w:sz w:val="22"/>
          <w:szCs w:val="22"/>
          <w:lang w:eastAsia="ko-KR"/>
          <w14:ligatures w14:val="standardContextual"/>
        </w:rPr>
      </w:pPr>
      <w:r>
        <w:rPr>
          <w:noProof/>
        </w:rPr>
        <w:t>9.2.5.1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_Toc185509482 \h </w:instrText>
      </w:r>
      <w:r>
        <w:rPr>
          <w:noProof/>
        </w:rPr>
      </w:r>
      <w:r>
        <w:rPr>
          <w:noProof/>
        </w:rPr>
        <w:fldChar w:fldCharType="separate"/>
      </w:r>
      <w:r>
        <w:rPr>
          <w:noProof/>
        </w:rPr>
        <w:t>68</w:t>
      </w:r>
      <w:r>
        <w:rPr>
          <w:noProof/>
        </w:rPr>
        <w:fldChar w:fldCharType="end"/>
      </w:r>
    </w:p>
    <w:p w14:paraId="04327513" w14:textId="1C287B3F" w:rsidR="00FD6F7B" w:rsidRDefault="00FD6F7B">
      <w:pPr>
        <w:pStyle w:val="TOC4"/>
        <w:rPr>
          <w:rFonts w:asciiTheme="minorHAnsi" w:hAnsiTheme="minorHAnsi" w:cstheme="minorBidi"/>
          <w:noProof/>
          <w:kern w:val="2"/>
          <w:sz w:val="22"/>
          <w:szCs w:val="22"/>
          <w:lang w:eastAsia="ko-KR"/>
          <w14:ligatures w14:val="standardContextual"/>
        </w:rPr>
      </w:pPr>
      <w:r>
        <w:rPr>
          <w:noProof/>
        </w:rPr>
        <w:t>9.2.5.2</w:t>
      </w:r>
      <w:r>
        <w:rPr>
          <w:rFonts w:asciiTheme="minorHAnsi"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_Toc185509483 \h </w:instrText>
      </w:r>
      <w:r>
        <w:rPr>
          <w:noProof/>
        </w:rPr>
      </w:r>
      <w:r>
        <w:rPr>
          <w:noProof/>
        </w:rPr>
        <w:fldChar w:fldCharType="separate"/>
      </w:r>
      <w:r>
        <w:rPr>
          <w:noProof/>
        </w:rPr>
        <w:t>69</w:t>
      </w:r>
      <w:r>
        <w:rPr>
          <w:noProof/>
        </w:rPr>
        <w:fldChar w:fldCharType="end"/>
      </w:r>
    </w:p>
    <w:p w14:paraId="1EC2159F" w14:textId="78AC7EC3" w:rsidR="00FD6F7B" w:rsidRDefault="00FD6F7B">
      <w:pPr>
        <w:pStyle w:val="TOC5"/>
        <w:rPr>
          <w:rFonts w:asciiTheme="minorHAnsi" w:hAnsiTheme="minorHAnsi" w:cstheme="minorBidi"/>
          <w:noProof/>
          <w:kern w:val="2"/>
          <w:sz w:val="22"/>
          <w:szCs w:val="22"/>
          <w:lang w:eastAsia="ko-KR"/>
          <w14:ligatures w14:val="standardContextual"/>
        </w:rPr>
      </w:pPr>
      <w:r>
        <w:rPr>
          <w:noProof/>
        </w:rPr>
        <w:t>9.2.5.2.1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_Toc185509484 \h </w:instrText>
      </w:r>
      <w:r>
        <w:rPr>
          <w:noProof/>
        </w:rPr>
      </w:r>
      <w:r>
        <w:rPr>
          <w:noProof/>
        </w:rPr>
        <w:fldChar w:fldCharType="separate"/>
      </w:r>
      <w:r>
        <w:rPr>
          <w:noProof/>
        </w:rPr>
        <w:t>69</w:t>
      </w:r>
      <w:r>
        <w:rPr>
          <w:noProof/>
        </w:rPr>
        <w:fldChar w:fldCharType="end"/>
      </w:r>
    </w:p>
    <w:p w14:paraId="16C445B0" w14:textId="4725970D" w:rsidR="00FD6F7B" w:rsidRDefault="00FD6F7B">
      <w:pPr>
        <w:pStyle w:val="TOC5"/>
        <w:rPr>
          <w:rFonts w:asciiTheme="minorHAnsi" w:hAnsiTheme="minorHAnsi" w:cstheme="minorBidi"/>
          <w:noProof/>
          <w:kern w:val="2"/>
          <w:sz w:val="22"/>
          <w:szCs w:val="22"/>
          <w:lang w:eastAsia="ko-KR"/>
          <w14:ligatures w14:val="standardContextual"/>
        </w:rPr>
      </w:pPr>
      <w:r>
        <w:rPr>
          <w:noProof/>
        </w:rPr>
        <w:t>9.2.5.2.2</w:t>
      </w:r>
      <w:r>
        <w:rPr>
          <w:rFonts w:asciiTheme="minorHAnsi" w:hAnsiTheme="minorHAnsi" w:cstheme="minorBidi"/>
          <w:noProof/>
          <w:kern w:val="2"/>
          <w:sz w:val="22"/>
          <w:szCs w:val="22"/>
          <w:lang w:eastAsia="ko-KR"/>
          <w14:ligatures w14:val="standardContextual"/>
        </w:rPr>
        <w:tab/>
      </w:r>
      <w:r>
        <w:rPr>
          <w:noProof/>
        </w:rPr>
        <w:t>Type: N3gMessageDelivery</w:t>
      </w:r>
      <w:r>
        <w:rPr>
          <w:noProof/>
        </w:rPr>
        <w:tab/>
      </w:r>
      <w:r>
        <w:rPr>
          <w:noProof/>
        </w:rPr>
        <w:fldChar w:fldCharType="begin" w:fldLock="1"/>
      </w:r>
      <w:r>
        <w:rPr>
          <w:noProof/>
        </w:rPr>
        <w:instrText xml:space="preserve"> PAGEREF _Toc185509485 \h </w:instrText>
      </w:r>
      <w:r>
        <w:rPr>
          <w:noProof/>
        </w:rPr>
      </w:r>
      <w:r>
        <w:rPr>
          <w:noProof/>
        </w:rPr>
        <w:fldChar w:fldCharType="separate"/>
      </w:r>
      <w:r>
        <w:rPr>
          <w:noProof/>
        </w:rPr>
        <w:t>69</w:t>
      </w:r>
      <w:r>
        <w:rPr>
          <w:noProof/>
        </w:rPr>
        <w:fldChar w:fldCharType="end"/>
      </w:r>
    </w:p>
    <w:p w14:paraId="02B22B03" w14:textId="279D6CF0"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_Toc185509486 \h </w:instrText>
      </w:r>
      <w:r>
        <w:rPr>
          <w:noProof/>
        </w:rPr>
      </w:r>
      <w:r>
        <w:rPr>
          <w:noProof/>
        </w:rPr>
        <w:fldChar w:fldCharType="separate"/>
      </w:r>
      <w:r>
        <w:rPr>
          <w:noProof/>
        </w:rPr>
        <w:t>70</w:t>
      </w:r>
      <w:r>
        <w:rPr>
          <w:noProof/>
        </w:rPr>
        <w:fldChar w:fldCharType="end"/>
      </w:r>
    </w:p>
    <w:p w14:paraId="0828BCCD" w14:textId="5284D551" w:rsidR="00FD6F7B" w:rsidRDefault="00FD6F7B">
      <w:pPr>
        <w:pStyle w:val="TOC4"/>
        <w:rPr>
          <w:rFonts w:asciiTheme="minorHAnsi" w:hAnsiTheme="minorHAnsi" w:cstheme="minorBidi"/>
          <w:noProof/>
          <w:kern w:val="2"/>
          <w:sz w:val="22"/>
          <w:szCs w:val="22"/>
          <w:lang w:eastAsia="ko-KR"/>
          <w14:ligatures w14:val="standardContextual"/>
        </w:rPr>
      </w:pPr>
      <w:r>
        <w:rPr>
          <w:noProof/>
        </w:rPr>
        <w:t>9.2.6.1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_Toc185509487 \h </w:instrText>
      </w:r>
      <w:r>
        <w:rPr>
          <w:noProof/>
        </w:rPr>
      </w:r>
      <w:r>
        <w:rPr>
          <w:noProof/>
        </w:rPr>
        <w:fldChar w:fldCharType="separate"/>
      </w:r>
      <w:r>
        <w:rPr>
          <w:noProof/>
        </w:rPr>
        <w:t>70</w:t>
      </w:r>
      <w:r>
        <w:rPr>
          <w:noProof/>
        </w:rPr>
        <w:fldChar w:fldCharType="end"/>
      </w:r>
    </w:p>
    <w:p w14:paraId="1DDFCC7C" w14:textId="4905A5FD" w:rsidR="00FD6F7B" w:rsidRDefault="00FD6F7B">
      <w:pPr>
        <w:pStyle w:val="TOC4"/>
        <w:rPr>
          <w:rFonts w:asciiTheme="minorHAnsi" w:hAnsiTheme="minorHAnsi" w:cstheme="minorBidi"/>
          <w:noProof/>
          <w:kern w:val="2"/>
          <w:sz w:val="22"/>
          <w:szCs w:val="22"/>
          <w:lang w:eastAsia="ko-KR"/>
          <w14:ligatures w14:val="standardContextual"/>
        </w:rPr>
      </w:pPr>
      <w:r>
        <w:rPr>
          <w:noProof/>
        </w:rPr>
        <w:t>9.2.6.2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_Toc185509488 \h </w:instrText>
      </w:r>
      <w:r>
        <w:rPr>
          <w:noProof/>
        </w:rPr>
      </w:r>
      <w:r>
        <w:rPr>
          <w:noProof/>
        </w:rPr>
        <w:fldChar w:fldCharType="separate"/>
      </w:r>
      <w:r>
        <w:rPr>
          <w:noProof/>
        </w:rPr>
        <w:t>70</w:t>
      </w:r>
      <w:r>
        <w:rPr>
          <w:noProof/>
        </w:rPr>
        <w:fldChar w:fldCharType="end"/>
      </w:r>
    </w:p>
    <w:p w14:paraId="2DB46A82" w14:textId="5E902534" w:rsidR="00FD6F7B" w:rsidRDefault="00FD6F7B">
      <w:pPr>
        <w:pStyle w:val="TOC4"/>
        <w:rPr>
          <w:rFonts w:asciiTheme="minorHAnsi" w:hAnsiTheme="minorHAnsi" w:cstheme="minorBidi"/>
          <w:noProof/>
          <w:kern w:val="2"/>
          <w:sz w:val="22"/>
          <w:szCs w:val="22"/>
          <w:lang w:eastAsia="ko-KR"/>
          <w14:ligatures w14:val="standardContextual"/>
        </w:rPr>
      </w:pPr>
      <w:r>
        <w:rPr>
          <w:noProof/>
        </w:rPr>
        <w:t>9.2.6.3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_Toc185509489 \h </w:instrText>
      </w:r>
      <w:r>
        <w:rPr>
          <w:noProof/>
        </w:rPr>
      </w:r>
      <w:r>
        <w:rPr>
          <w:noProof/>
        </w:rPr>
        <w:fldChar w:fldCharType="separate"/>
      </w:r>
      <w:r>
        <w:rPr>
          <w:noProof/>
        </w:rPr>
        <w:t>70</w:t>
      </w:r>
      <w:r>
        <w:rPr>
          <w:noProof/>
        </w:rPr>
        <w:fldChar w:fldCharType="end"/>
      </w:r>
    </w:p>
    <w:p w14:paraId="7D66D407" w14:textId="2886B180"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_Toc185509490 \h </w:instrText>
      </w:r>
      <w:r>
        <w:rPr>
          <w:noProof/>
        </w:rPr>
      </w:r>
      <w:r>
        <w:rPr>
          <w:noProof/>
        </w:rPr>
        <w:fldChar w:fldCharType="separate"/>
      </w:r>
      <w:r>
        <w:rPr>
          <w:noProof/>
        </w:rPr>
        <w:t>70</w:t>
      </w:r>
      <w:r>
        <w:rPr>
          <w:noProof/>
        </w:rPr>
        <w:fldChar w:fldCharType="end"/>
      </w:r>
    </w:p>
    <w:p w14:paraId="6CE10E15" w14:textId="53A5011C"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9.</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lang w:eastAsia="zh-CN"/>
        </w:rPr>
        <w:t>MSGG_BGDelivery API</w:t>
      </w:r>
      <w:r>
        <w:rPr>
          <w:noProof/>
        </w:rPr>
        <w:tab/>
      </w:r>
      <w:r>
        <w:rPr>
          <w:noProof/>
        </w:rPr>
        <w:fldChar w:fldCharType="begin" w:fldLock="1"/>
      </w:r>
      <w:r>
        <w:rPr>
          <w:noProof/>
        </w:rPr>
        <w:instrText xml:space="preserve"> PAGEREF _Toc185509491 \h </w:instrText>
      </w:r>
      <w:r>
        <w:rPr>
          <w:noProof/>
        </w:rPr>
      </w:r>
      <w:r>
        <w:rPr>
          <w:noProof/>
        </w:rPr>
        <w:fldChar w:fldCharType="separate"/>
      </w:r>
      <w:r>
        <w:rPr>
          <w:noProof/>
        </w:rPr>
        <w:t>70</w:t>
      </w:r>
      <w:r>
        <w:rPr>
          <w:noProof/>
        </w:rPr>
        <w:fldChar w:fldCharType="end"/>
      </w:r>
    </w:p>
    <w:p w14:paraId="10E635B1" w14:textId="079889F2"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_Toc185509492 \h </w:instrText>
      </w:r>
      <w:r>
        <w:rPr>
          <w:noProof/>
        </w:rPr>
      </w:r>
      <w:r>
        <w:rPr>
          <w:noProof/>
        </w:rPr>
        <w:fldChar w:fldCharType="separate"/>
      </w:r>
      <w:r>
        <w:rPr>
          <w:noProof/>
        </w:rPr>
        <w:t>70</w:t>
      </w:r>
      <w:r>
        <w:rPr>
          <w:noProof/>
        </w:rPr>
        <w:fldChar w:fldCharType="end"/>
      </w:r>
    </w:p>
    <w:p w14:paraId="6AA676BA" w14:textId="4AAB0B61"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_Toc185509493 \h </w:instrText>
      </w:r>
      <w:r>
        <w:rPr>
          <w:noProof/>
        </w:rPr>
      </w:r>
      <w:r>
        <w:rPr>
          <w:noProof/>
        </w:rPr>
        <w:fldChar w:fldCharType="separate"/>
      </w:r>
      <w:r>
        <w:rPr>
          <w:noProof/>
        </w:rPr>
        <w:t>70</w:t>
      </w:r>
      <w:r>
        <w:rPr>
          <w:noProof/>
        </w:rPr>
        <w:fldChar w:fldCharType="end"/>
      </w:r>
    </w:p>
    <w:p w14:paraId="0F25BCF4" w14:textId="222B48AF"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_Toc185509494 \h </w:instrText>
      </w:r>
      <w:r>
        <w:rPr>
          <w:noProof/>
        </w:rPr>
      </w:r>
      <w:r>
        <w:rPr>
          <w:noProof/>
        </w:rPr>
        <w:fldChar w:fldCharType="separate"/>
      </w:r>
      <w:r>
        <w:rPr>
          <w:noProof/>
        </w:rPr>
        <w:t>70</w:t>
      </w:r>
      <w:r>
        <w:rPr>
          <w:noProof/>
        </w:rPr>
        <w:fldChar w:fldCharType="end"/>
      </w:r>
    </w:p>
    <w:p w14:paraId="35CE8806" w14:textId="23382180"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.3.1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_Toc185509495 \h </w:instrText>
      </w:r>
      <w:r>
        <w:rPr>
          <w:noProof/>
        </w:rPr>
      </w:r>
      <w:r>
        <w:rPr>
          <w:noProof/>
        </w:rPr>
        <w:fldChar w:fldCharType="separate"/>
      </w:r>
      <w:r>
        <w:rPr>
          <w:noProof/>
        </w:rPr>
        <w:t>70</w:t>
      </w:r>
      <w:r>
        <w:rPr>
          <w:noProof/>
        </w:rPr>
        <w:fldChar w:fldCharType="end"/>
      </w:r>
    </w:p>
    <w:p w14:paraId="4F452E89" w14:textId="116C2906"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.3.2</w:t>
      </w:r>
      <w:r>
        <w:rPr>
          <w:rFonts w:asciiTheme="minorHAnsi" w:hAnsiTheme="minorHAnsi" w:cstheme="minorBidi"/>
          <w:noProof/>
          <w:kern w:val="2"/>
          <w:sz w:val="22"/>
          <w:szCs w:val="22"/>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_Toc185509496 \h </w:instrText>
      </w:r>
      <w:r>
        <w:rPr>
          <w:noProof/>
        </w:rPr>
      </w:r>
      <w:r>
        <w:rPr>
          <w:noProof/>
        </w:rPr>
        <w:fldChar w:fldCharType="separate"/>
      </w:r>
      <w:r>
        <w:rPr>
          <w:noProof/>
        </w:rPr>
        <w:t>71</w:t>
      </w:r>
      <w:r>
        <w:rPr>
          <w:noProof/>
        </w:rPr>
        <w:fldChar w:fldCharType="end"/>
      </w:r>
    </w:p>
    <w:p w14:paraId="2C172E3D" w14:textId="57408930" w:rsidR="00FD6F7B" w:rsidRDefault="00FD6F7B">
      <w:pPr>
        <w:pStyle w:val="TOC5"/>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.3.2.1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_Toc185509497 \h </w:instrText>
      </w:r>
      <w:r>
        <w:rPr>
          <w:noProof/>
        </w:rPr>
      </w:r>
      <w:r>
        <w:rPr>
          <w:noProof/>
        </w:rPr>
        <w:fldChar w:fldCharType="separate"/>
      </w:r>
      <w:r>
        <w:rPr>
          <w:noProof/>
        </w:rPr>
        <w:t>71</w:t>
      </w:r>
      <w:r>
        <w:rPr>
          <w:noProof/>
        </w:rPr>
        <w:fldChar w:fldCharType="end"/>
      </w:r>
    </w:p>
    <w:p w14:paraId="1055A64A" w14:textId="531A4D7E" w:rsidR="00FD6F7B" w:rsidRDefault="00FD6F7B">
      <w:pPr>
        <w:pStyle w:val="TOC5"/>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.3.2.</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_Toc185509498 \h </w:instrText>
      </w:r>
      <w:r>
        <w:rPr>
          <w:noProof/>
        </w:rPr>
      </w:r>
      <w:r>
        <w:rPr>
          <w:noProof/>
        </w:rPr>
        <w:fldChar w:fldCharType="separate"/>
      </w:r>
      <w:r>
        <w:rPr>
          <w:noProof/>
        </w:rPr>
        <w:t>71</w:t>
      </w:r>
      <w:r>
        <w:rPr>
          <w:noProof/>
        </w:rPr>
        <w:fldChar w:fldCharType="end"/>
      </w:r>
    </w:p>
    <w:p w14:paraId="40D92D57" w14:textId="44ABD566"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_Toc185509499 \h </w:instrText>
      </w:r>
      <w:r>
        <w:rPr>
          <w:noProof/>
        </w:rPr>
      </w:r>
      <w:r>
        <w:rPr>
          <w:noProof/>
        </w:rPr>
        <w:fldChar w:fldCharType="separate"/>
      </w:r>
      <w:r>
        <w:rPr>
          <w:noProof/>
        </w:rPr>
        <w:t>72</w:t>
      </w:r>
      <w:r>
        <w:rPr>
          <w:noProof/>
        </w:rPr>
        <w:fldChar w:fldCharType="end"/>
      </w:r>
    </w:p>
    <w:p w14:paraId="66AD2EE1" w14:textId="5FE118E1"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_Toc185509500 \h </w:instrText>
      </w:r>
      <w:r>
        <w:rPr>
          <w:noProof/>
        </w:rPr>
      </w:r>
      <w:r>
        <w:rPr>
          <w:noProof/>
        </w:rPr>
        <w:fldChar w:fldCharType="separate"/>
      </w:r>
      <w:r>
        <w:rPr>
          <w:noProof/>
        </w:rPr>
        <w:t>72</w:t>
      </w:r>
      <w:r>
        <w:rPr>
          <w:noProof/>
        </w:rPr>
        <w:fldChar w:fldCharType="end"/>
      </w:r>
    </w:p>
    <w:p w14:paraId="1CEC6A7F" w14:textId="74B2160C"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.5.1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_Toc185509501 \h </w:instrText>
      </w:r>
      <w:r>
        <w:rPr>
          <w:noProof/>
        </w:rPr>
      </w:r>
      <w:r>
        <w:rPr>
          <w:noProof/>
        </w:rPr>
        <w:fldChar w:fldCharType="separate"/>
      </w:r>
      <w:r>
        <w:rPr>
          <w:noProof/>
        </w:rPr>
        <w:t>72</w:t>
      </w:r>
      <w:r>
        <w:rPr>
          <w:noProof/>
        </w:rPr>
        <w:fldChar w:fldCharType="end"/>
      </w:r>
    </w:p>
    <w:p w14:paraId="34BE4E2C" w14:textId="156B428C"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.5.2</w:t>
      </w:r>
      <w:r>
        <w:rPr>
          <w:rFonts w:asciiTheme="minorHAnsi"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_Toc185509502 \h </w:instrText>
      </w:r>
      <w:r>
        <w:rPr>
          <w:noProof/>
        </w:rPr>
      </w:r>
      <w:r>
        <w:rPr>
          <w:noProof/>
        </w:rPr>
        <w:fldChar w:fldCharType="separate"/>
      </w:r>
      <w:r>
        <w:rPr>
          <w:noProof/>
        </w:rPr>
        <w:t>73</w:t>
      </w:r>
      <w:r>
        <w:rPr>
          <w:noProof/>
        </w:rPr>
        <w:fldChar w:fldCharType="end"/>
      </w:r>
    </w:p>
    <w:p w14:paraId="03C9C521" w14:textId="613EA734" w:rsidR="00FD6F7B" w:rsidRDefault="00FD6F7B">
      <w:pPr>
        <w:pStyle w:val="TOC5"/>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.5.2.1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_Toc185509503 \h </w:instrText>
      </w:r>
      <w:r>
        <w:rPr>
          <w:noProof/>
        </w:rPr>
      </w:r>
      <w:r>
        <w:rPr>
          <w:noProof/>
        </w:rPr>
        <w:fldChar w:fldCharType="separate"/>
      </w:r>
      <w:r>
        <w:rPr>
          <w:noProof/>
        </w:rPr>
        <w:t>73</w:t>
      </w:r>
      <w:r>
        <w:rPr>
          <w:noProof/>
        </w:rPr>
        <w:fldChar w:fldCharType="end"/>
      </w:r>
    </w:p>
    <w:p w14:paraId="6E9C3FFA" w14:textId="15C6BCA5" w:rsidR="00FD6F7B" w:rsidRDefault="00FD6F7B">
      <w:pPr>
        <w:pStyle w:val="TOC5"/>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.5.2.2</w:t>
      </w:r>
      <w:r>
        <w:rPr>
          <w:rFonts w:asciiTheme="minorHAnsi" w:hAnsiTheme="minorHAnsi" w:cstheme="minorBidi"/>
          <w:noProof/>
          <w:kern w:val="2"/>
          <w:sz w:val="22"/>
          <w:szCs w:val="22"/>
          <w:lang w:eastAsia="ko-KR"/>
          <w14:ligatures w14:val="standardContextual"/>
        </w:rPr>
        <w:tab/>
      </w:r>
      <w:r>
        <w:rPr>
          <w:noProof/>
        </w:rPr>
        <w:t>Type: BgMessageDelivery</w:t>
      </w:r>
      <w:r>
        <w:rPr>
          <w:noProof/>
        </w:rPr>
        <w:tab/>
      </w:r>
      <w:r>
        <w:rPr>
          <w:noProof/>
        </w:rPr>
        <w:fldChar w:fldCharType="begin" w:fldLock="1"/>
      </w:r>
      <w:r>
        <w:rPr>
          <w:noProof/>
        </w:rPr>
        <w:instrText xml:space="preserve"> PAGEREF _Toc185509504 \h </w:instrText>
      </w:r>
      <w:r>
        <w:rPr>
          <w:noProof/>
        </w:rPr>
      </w:r>
      <w:r>
        <w:rPr>
          <w:noProof/>
        </w:rPr>
        <w:fldChar w:fldCharType="separate"/>
      </w:r>
      <w:r>
        <w:rPr>
          <w:noProof/>
        </w:rPr>
        <w:t>73</w:t>
      </w:r>
      <w:r>
        <w:rPr>
          <w:noProof/>
        </w:rPr>
        <w:fldChar w:fldCharType="end"/>
      </w:r>
    </w:p>
    <w:p w14:paraId="7B4F547A" w14:textId="52AADE88"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.5.3</w:t>
      </w:r>
      <w:r>
        <w:rPr>
          <w:rFonts w:asciiTheme="minorHAnsi"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_Toc185509505 \h </w:instrText>
      </w:r>
      <w:r>
        <w:rPr>
          <w:noProof/>
        </w:rPr>
      </w:r>
      <w:r>
        <w:rPr>
          <w:noProof/>
        </w:rPr>
        <w:fldChar w:fldCharType="separate"/>
      </w:r>
      <w:r>
        <w:rPr>
          <w:noProof/>
        </w:rPr>
        <w:t>73</w:t>
      </w:r>
      <w:r>
        <w:rPr>
          <w:noProof/>
        </w:rPr>
        <w:fldChar w:fldCharType="end"/>
      </w:r>
    </w:p>
    <w:p w14:paraId="2D68B37F" w14:textId="3F62B97E"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_Toc185509506 \h </w:instrText>
      </w:r>
      <w:r>
        <w:rPr>
          <w:noProof/>
        </w:rPr>
      </w:r>
      <w:r>
        <w:rPr>
          <w:noProof/>
        </w:rPr>
        <w:fldChar w:fldCharType="separate"/>
      </w:r>
      <w:r>
        <w:rPr>
          <w:noProof/>
        </w:rPr>
        <w:t>74</w:t>
      </w:r>
      <w:r>
        <w:rPr>
          <w:noProof/>
        </w:rPr>
        <w:fldChar w:fldCharType="end"/>
      </w:r>
    </w:p>
    <w:p w14:paraId="24BAEDA0" w14:textId="2403A060"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_Toc185509507 \h </w:instrText>
      </w:r>
      <w:r>
        <w:rPr>
          <w:noProof/>
        </w:rPr>
      </w:r>
      <w:r>
        <w:rPr>
          <w:noProof/>
        </w:rPr>
        <w:fldChar w:fldCharType="separate"/>
      </w:r>
      <w:r>
        <w:rPr>
          <w:noProof/>
        </w:rPr>
        <w:t>74</w:t>
      </w:r>
      <w:r>
        <w:rPr>
          <w:noProof/>
        </w:rPr>
        <w:fldChar w:fldCharType="end"/>
      </w:r>
    </w:p>
    <w:p w14:paraId="323AC87A" w14:textId="2450D8D2"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_Toc185509508 \h </w:instrText>
      </w:r>
      <w:r>
        <w:rPr>
          <w:noProof/>
        </w:rPr>
      </w:r>
      <w:r>
        <w:rPr>
          <w:noProof/>
        </w:rPr>
        <w:fldChar w:fldCharType="separate"/>
      </w:r>
      <w:r>
        <w:rPr>
          <w:noProof/>
        </w:rPr>
        <w:t>74</w:t>
      </w:r>
      <w:r>
        <w:rPr>
          <w:noProof/>
        </w:rPr>
        <w:fldChar w:fldCharType="end"/>
      </w:r>
    </w:p>
    <w:p w14:paraId="1429B063" w14:textId="26C14310"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_Toc185509509 \h </w:instrText>
      </w:r>
      <w:r>
        <w:rPr>
          <w:noProof/>
        </w:rPr>
      </w:r>
      <w:r>
        <w:rPr>
          <w:noProof/>
        </w:rPr>
        <w:fldChar w:fldCharType="separate"/>
      </w:r>
      <w:r>
        <w:rPr>
          <w:noProof/>
        </w:rPr>
        <w:t>74</w:t>
      </w:r>
      <w:r>
        <w:rPr>
          <w:noProof/>
        </w:rPr>
        <w:fldChar w:fldCharType="end"/>
      </w:r>
    </w:p>
    <w:p w14:paraId="1E60850F" w14:textId="096A0657"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_Toc185509510 \h </w:instrText>
      </w:r>
      <w:r>
        <w:rPr>
          <w:noProof/>
        </w:rPr>
      </w:r>
      <w:r>
        <w:rPr>
          <w:noProof/>
        </w:rPr>
        <w:fldChar w:fldCharType="separate"/>
      </w:r>
      <w:r>
        <w:rPr>
          <w:noProof/>
        </w:rPr>
        <w:t>74</w:t>
      </w:r>
      <w:r>
        <w:rPr>
          <w:noProof/>
        </w:rPr>
        <w:fldChar w:fldCharType="end"/>
      </w:r>
    </w:p>
    <w:p w14:paraId="77DD41AD" w14:textId="7112E71E"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10</w:t>
      </w:r>
      <w:r>
        <w:rPr>
          <w:rFonts w:asciiTheme="minorHAnsi" w:hAnsiTheme="minorHAnsi" w:cstheme="minorBidi"/>
          <w:noProof/>
          <w:kern w:val="2"/>
          <w:szCs w:val="22"/>
          <w:lang w:eastAsia="ko-KR"/>
          <w14:ligatures w14:val="standardContextual"/>
        </w:rPr>
        <w:tab/>
      </w:r>
      <w:r>
        <w:rPr>
          <w:noProof/>
          <w:lang w:eastAsia="zh-CN"/>
        </w:rPr>
        <w:t>Security</w:t>
      </w:r>
      <w:r>
        <w:rPr>
          <w:noProof/>
        </w:rPr>
        <w:tab/>
      </w:r>
      <w:r>
        <w:rPr>
          <w:noProof/>
        </w:rPr>
        <w:fldChar w:fldCharType="begin" w:fldLock="1"/>
      </w:r>
      <w:r>
        <w:rPr>
          <w:noProof/>
        </w:rPr>
        <w:instrText xml:space="preserve"> PAGEREF _Toc185509511 \h </w:instrText>
      </w:r>
      <w:r>
        <w:rPr>
          <w:noProof/>
        </w:rPr>
      </w:r>
      <w:r>
        <w:rPr>
          <w:noProof/>
        </w:rPr>
        <w:fldChar w:fldCharType="separate"/>
      </w:r>
      <w:r>
        <w:rPr>
          <w:noProof/>
        </w:rPr>
        <w:t>74</w:t>
      </w:r>
      <w:r>
        <w:rPr>
          <w:noProof/>
        </w:rPr>
        <w:fldChar w:fldCharType="end"/>
      </w:r>
    </w:p>
    <w:p w14:paraId="7E2D70A5" w14:textId="30B406D4"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11</w:t>
      </w:r>
      <w:r>
        <w:rPr>
          <w:rFonts w:asciiTheme="minorHAnsi" w:hAnsiTheme="minorHAnsi" w:cstheme="minorBidi"/>
          <w:noProof/>
          <w:kern w:val="2"/>
          <w:szCs w:val="22"/>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_Toc185509512 \h </w:instrText>
      </w:r>
      <w:r>
        <w:rPr>
          <w:noProof/>
        </w:rPr>
      </w:r>
      <w:r>
        <w:rPr>
          <w:noProof/>
        </w:rPr>
        <w:fldChar w:fldCharType="separate"/>
      </w:r>
      <w:r>
        <w:rPr>
          <w:noProof/>
        </w:rPr>
        <w:t>74</w:t>
      </w:r>
      <w:r>
        <w:rPr>
          <w:noProof/>
        </w:rPr>
        <w:fldChar w:fldCharType="end"/>
      </w:r>
    </w:p>
    <w:p w14:paraId="3047723D" w14:textId="6FD12E9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11.1</w:t>
      </w:r>
      <w:r>
        <w:rPr>
          <w:rFonts w:asciiTheme="minorHAnsi"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_Toc185509513 \h </w:instrText>
      </w:r>
      <w:r>
        <w:rPr>
          <w:noProof/>
        </w:rPr>
      </w:r>
      <w:r>
        <w:rPr>
          <w:noProof/>
        </w:rPr>
        <w:fldChar w:fldCharType="separate"/>
      </w:r>
      <w:r>
        <w:rPr>
          <w:noProof/>
        </w:rPr>
        <w:t>74</w:t>
      </w:r>
      <w:r>
        <w:rPr>
          <w:noProof/>
        </w:rPr>
        <w:fldChar w:fldCharType="end"/>
      </w:r>
    </w:p>
    <w:p w14:paraId="3FF65139" w14:textId="07D97B48"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11</w:t>
      </w:r>
      <w:r>
        <w:rPr>
          <w:noProof/>
        </w:rPr>
        <w:t>.2</w:t>
      </w:r>
      <w:r>
        <w:rPr>
          <w:rFonts w:asciiTheme="minorHAnsi"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_Toc185509514 \h </w:instrText>
      </w:r>
      <w:r>
        <w:rPr>
          <w:noProof/>
        </w:rPr>
      </w:r>
      <w:r>
        <w:rPr>
          <w:noProof/>
        </w:rPr>
        <w:fldChar w:fldCharType="separate"/>
      </w:r>
      <w:r>
        <w:rPr>
          <w:noProof/>
        </w:rPr>
        <w:t>75</w:t>
      </w:r>
      <w:r>
        <w:rPr>
          <w:noProof/>
        </w:rPr>
        <w:fldChar w:fldCharType="end"/>
      </w:r>
    </w:p>
    <w:p w14:paraId="6796C0FC" w14:textId="33D3F0F1" w:rsidR="00FD6F7B" w:rsidRDefault="00FD6F7B">
      <w:pPr>
        <w:pStyle w:val="TOC1"/>
        <w:rPr>
          <w:rFonts w:asciiTheme="minorHAnsi" w:hAnsiTheme="minorHAnsi" w:cstheme="minorBidi"/>
          <w:noProof/>
          <w:kern w:val="2"/>
          <w:szCs w:val="22"/>
          <w:lang w:eastAsia="ko-KR"/>
          <w14:ligatures w14:val="standardContextual"/>
        </w:rPr>
      </w:pPr>
      <w:r>
        <w:rPr>
          <w:noProof/>
        </w:rPr>
        <w:lastRenderedPageBreak/>
        <w:t>12</w:t>
      </w:r>
      <w:r>
        <w:rPr>
          <w:rFonts w:asciiTheme="minorHAnsi" w:hAnsiTheme="minorHAnsi" w:cstheme="minorBidi"/>
          <w:noProof/>
          <w:kern w:val="2"/>
          <w:szCs w:val="22"/>
          <w:lang w:eastAsia="ko-KR"/>
          <w14:ligatures w14:val="standardContextual"/>
        </w:rPr>
        <w:tab/>
      </w:r>
      <w:r>
        <w:rPr>
          <w:noProof/>
        </w:rPr>
        <w:t>Usage of Network Capabilities</w:t>
      </w:r>
      <w:r>
        <w:rPr>
          <w:noProof/>
        </w:rPr>
        <w:tab/>
      </w:r>
      <w:r>
        <w:rPr>
          <w:noProof/>
        </w:rPr>
        <w:fldChar w:fldCharType="begin" w:fldLock="1"/>
      </w:r>
      <w:r>
        <w:rPr>
          <w:noProof/>
        </w:rPr>
        <w:instrText xml:space="preserve"> PAGEREF _Toc185509515 \h </w:instrText>
      </w:r>
      <w:r>
        <w:rPr>
          <w:noProof/>
        </w:rPr>
      </w:r>
      <w:r>
        <w:rPr>
          <w:noProof/>
        </w:rPr>
        <w:fldChar w:fldCharType="separate"/>
      </w:r>
      <w:r>
        <w:rPr>
          <w:noProof/>
        </w:rPr>
        <w:t>75</w:t>
      </w:r>
      <w:r>
        <w:rPr>
          <w:noProof/>
        </w:rPr>
        <w:fldChar w:fldCharType="end"/>
      </w:r>
    </w:p>
    <w:p w14:paraId="1D76761D" w14:textId="5508CB99" w:rsidR="00FD6F7B" w:rsidRDefault="00FD6F7B">
      <w:pPr>
        <w:pStyle w:val="TOC8"/>
        <w:rPr>
          <w:rFonts w:asciiTheme="minorHAnsi"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_Toc185509516 \h </w:instrText>
      </w:r>
      <w:r>
        <w:rPr>
          <w:noProof/>
        </w:rPr>
      </w:r>
      <w:r>
        <w:rPr>
          <w:noProof/>
        </w:rPr>
        <w:fldChar w:fldCharType="separate"/>
      </w:r>
      <w:r>
        <w:rPr>
          <w:noProof/>
        </w:rPr>
        <w:t>76</w:t>
      </w:r>
      <w:r>
        <w:rPr>
          <w:noProof/>
        </w:rPr>
        <w:fldChar w:fldCharType="end"/>
      </w:r>
    </w:p>
    <w:p w14:paraId="649E05F5" w14:textId="59AF1E99" w:rsidR="00FD6F7B" w:rsidRDefault="00FD6F7B">
      <w:pPr>
        <w:pStyle w:val="TOC1"/>
        <w:rPr>
          <w:rFonts w:asciiTheme="minorHAnsi" w:hAnsiTheme="minorHAnsi" w:cstheme="minorBidi"/>
          <w:noProof/>
          <w:kern w:val="2"/>
          <w:szCs w:val="22"/>
          <w:lang w:eastAsia="ko-KR"/>
          <w14:ligatures w14:val="standardContextual"/>
        </w:rPr>
      </w:pPr>
      <w:r>
        <w:rPr>
          <w:noProof/>
        </w:rPr>
        <w:t>A.1</w:t>
      </w:r>
      <w:r>
        <w:rPr>
          <w:rFonts w:asciiTheme="minorHAnsi"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_Toc185509517 \h </w:instrText>
      </w:r>
      <w:r>
        <w:rPr>
          <w:noProof/>
        </w:rPr>
      </w:r>
      <w:r>
        <w:rPr>
          <w:noProof/>
        </w:rPr>
        <w:fldChar w:fldCharType="separate"/>
      </w:r>
      <w:r>
        <w:rPr>
          <w:noProof/>
        </w:rPr>
        <w:t>76</w:t>
      </w:r>
      <w:r>
        <w:rPr>
          <w:noProof/>
        </w:rPr>
        <w:fldChar w:fldCharType="end"/>
      </w:r>
    </w:p>
    <w:p w14:paraId="1D577687" w14:textId="7D268C35"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A.2</w:t>
      </w:r>
      <w:r>
        <w:rPr>
          <w:rFonts w:asciiTheme="minorHAnsi" w:hAnsiTheme="minorHAnsi" w:cstheme="minorBidi"/>
          <w:noProof/>
          <w:kern w:val="2"/>
          <w:szCs w:val="22"/>
          <w:lang w:eastAsia="ko-KR"/>
          <w14:ligatures w14:val="standardContextual"/>
        </w:rPr>
        <w:tab/>
      </w:r>
      <w:r>
        <w:rPr>
          <w:noProof/>
          <w:lang w:eastAsia="zh-CN"/>
        </w:rPr>
        <w:t>MSGS_ASRegistration API</w:t>
      </w:r>
      <w:r>
        <w:rPr>
          <w:noProof/>
        </w:rPr>
        <w:tab/>
      </w:r>
      <w:r>
        <w:rPr>
          <w:noProof/>
        </w:rPr>
        <w:fldChar w:fldCharType="begin" w:fldLock="1"/>
      </w:r>
      <w:r>
        <w:rPr>
          <w:noProof/>
        </w:rPr>
        <w:instrText xml:space="preserve"> PAGEREF _Toc185509518 \h </w:instrText>
      </w:r>
      <w:r>
        <w:rPr>
          <w:noProof/>
        </w:rPr>
      </w:r>
      <w:r>
        <w:rPr>
          <w:noProof/>
        </w:rPr>
        <w:fldChar w:fldCharType="separate"/>
      </w:r>
      <w:r>
        <w:rPr>
          <w:noProof/>
        </w:rPr>
        <w:t>76</w:t>
      </w:r>
      <w:r>
        <w:rPr>
          <w:noProof/>
        </w:rPr>
        <w:fldChar w:fldCharType="end"/>
      </w:r>
    </w:p>
    <w:p w14:paraId="3F6AC972" w14:textId="4C81D117"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A.3</w:t>
      </w:r>
      <w:r>
        <w:rPr>
          <w:rFonts w:asciiTheme="minorHAnsi" w:hAnsiTheme="minorHAnsi" w:cstheme="minorBidi"/>
          <w:noProof/>
          <w:kern w:val="2"/>
          <w:szCs w:val="22"/>
          <w:lang w:eastAsia="ko-KR"/>
          <w14:ligatures w14:val="standardContextual"/>
        </w:rPr>
        <w:tab/>
      </w:r>
      <w:r>
        <w:rPr>
          <w:noProof/>
          <w:lang w:eastAsia="zh-CN"/>
        </w:rPr>
        <w:t>MSGS_MSGDelivery API</w:t>
      </w:r>
      <w:r>
        <w:rPr>
          <w:noProof/>
        </w:rPr>
        <w:tab/>
      </w:r>
      <w:r>
        <w:rPr>
          <w:noProof/>
        </w:rPr>
        <w:fldChar w:fldCharType="begin" w:fldLock="1"/>
      </w:r>
      <w:r>
        <w:rPr>
          <w:noProof/>
        </w:rPr>
        <w:instrText xml:space="preserve"> PAGEREF _Toc185509519 \h </w:instrText>
      </w:r>
      <w:r>
        <w:rPr>
          <w:noProof/>
        </w:rPr>
      </w:r>
      <w:r>
        <w:rPr>
          <w:noProof/>
        </w:rPr>
        <w:fldChar w:fldCharType="separate"/>
      </w:r>
      <w:r>
        <w:rPr>
          <w:noProof/>
        </w:rPr>
        <w:t>78</w:t>
      </w:r>
      <w:r>
        <w:rPr>
          <w:noProof/>
        </w:rPr>
        <w:fldChar w:fldCharType="end"/>
      </w:r>
    </w:p>
    <w:p w14:paraId="7EBF0149" w14:textId="3BBEDF29"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A.4</w:t>
      </w:r>
      <w:r>
        <w:rPr>
          <w:rFonts w:asciiTheme="minorHAnsi" w:hAnsiTheme="minorHAnsi" w:cstheme="minorBidi"/>
          <w:noProof/>
          <w:kern w:val="2"/>
          <w:szCs w:val="22"/>
          <w:lang w:eastAsia="ko-KR"/>
          <w14:ligatures w14:val="standardContextual"/>
        </w:rPr>
        <w:tab/>
      </w:r>
      <w:r>
        <w:rPr>
          <w:noProof/>
          <w:lang w:eastAsia="zh-CN"/>
        </w:rPr>
        <w:t>MSGG_L3GDelivery API</w:t>
      </w:r>
      <w:r>
        <w:rPr>
          <w:noProof/>
        </w:rPr>
        <w:tab/>
      </w:r>
      <w:r>
        <w:rPr>
          <w:noProof/>
        </w:rPr>
        <w:fldChar w:fldCharType="begin" w:fldLock="1"/>
      </w:r>
      <w:r>
        <w:rPr>
          <w:noProof/>
        </w:rPr>
        <w:instrText xml:space="preserve"> PAGEREF _Toc185509520 \h </w:instrText>
      </w:r>
      <w:r>
        <w:rPr>
          <w:noProof/>
        </w:rPr>
      </w:r>
      <w:r>
        <w:rPr>
          <w:noProof/>
        </w:rPr>
        <w:fldChar w:fldCharType="separate"/>
      </w:r>
      <w:r>
        <w:rPr>
          <w:noProof/>
        </w:rPr>
        <w:t>83</w:t>
      </w:r>
      <w:r>
        <w:rPr>
          <w:noProof/>
        </w:rPr>
        <w:fldChar w:fldCharType="end"/>
      </w:r>
    </w:p>
    <w:p w14:paraId="00A15CC9" w14:textId="4AEFE096"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A.5</w:t>
      </w:r>
      <w:r>
        <w:rPr>
          <w:rFonts w:asciiTheme="minorHAnsi" w:hAnsiTheme="minorHAnsi" w:cstheme="minorBidi"/>
          <w:noProof/>
          <w:kern w:val="2"/>
          <w:szCs w:val="22"/>
          <w:lang w:eastAsia="ko-KR"/>
          <w14:ligatures w14:val="standardContextual"/>
        </w:rPr>
        <w:tab/>
      </w:r>
      <w:r>
        <w:rPr>
          <w:noProof/>
          <w:lang w:eastAsia="zh-CN"/>
        </w:rPr>
        <w:t>MSGG_N3GDelivery API</w:t>
      </w:r>
      <w:r>
        <w:rPr>
          <w:noProof/>
        </w:rPr>
        <w:tab/>
      </w:r>
      <w:r>
        <w:rPr>
          <w:noProof/>
        </w:rPr>
        <w:fldChar w:fldCharType="begin" w:fldLock="1"/>
      </w:r>
      <w:r>
        <w:rPr>
          <w:noProof/>
        </w:rPr>
        <w:instrText xml:space="preserve"> PAGEREF _Toc185509521 \h </w:instrText>
      </w:r>
      <w:r>
        <w:rPr>
          <w:noProof/>
        </w:rPr>
      </w:r>
      <w:r>
        <w:rPr>
          <w:noProof/>
        </w:rPr>
        <w:fldChar w:fldCharType="separate"/>
      </w:r>
      <w:r>
        <w:rPr>
          <w:noProof/>
        </w:rPr>
        <w:t>86</w:t>
      </w:r>
      <w:r>
        <w:rPr>
          <w:noProof/>
        </w:rPr>
        <w:fldChar w:fldCharType="end"/>
      </w:r>
    </w:p>
    <w:p w14:paraId="497149E2" w14:textId="00C8283E" w:rsidR="00FD6F7B" w:rsidRDefault="00FD6F7B">
      <w:pPr>
        <w:pStyle w:val="TOC8"/>
        <w:rPr>
          <w:rFonts w:asciiTheme="minorHAnsi"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_Toc185509522 \h </w:instrText>
      </w:r>
      <w:r>
        <w:rPr>
          <w:noProof/>
        </w:rPr>
      </w:r>
      <w:r>
        <w:rPr>
          <w:noProof/>
        </w:rPr>
        <w:fldChar w:fldCharType="separate"/>
      </w:r>
      <w:r>
        <w:rPr>
          <w:noProof/>
        </w:rPr>
        <w:t>95</w:t>
      </w:r>
      <w:r>
        <w:rPr>
          <w:noProof/>
        </w:rPr>
        <w:fldChar w:fldCharType="end"/>
      </w:r>
    </w:p>
    <w:p w14:paraId="0EBCB35C" w14:textId="1A2C4C28" w:rsidR="00D44012" w:rsidRDefault="00000000">
      <w:r>
        <w:rPr>
          <w:sz w:val="22"/>
        </w:rPr>
        <w:fldChar w:fldCharType="end"/>
      </w:r>
    </w:p>
    <w:p w14:paraId="78397FA0" w14:textId="77777777" w:rsidR="00D44012" w:rsidRDefault="00000000">
      <w:pPr>
        <w:pStyle w:val="Heading1"/>
      </w:pPr>
      <w:bookmarkStart w:id="17" w:name="foreword"/>
      <w:bookmarkEnd w:id="17"/>
      <w:r>
        <w:br w:type="page"/>
      </w:r>
      <w:bookmarkStart w:id="18" w:name="_Toc185509227"/>
      <w:r>
        <w:lastRenderedPageBreak/>
        <w:t>Foreword</w:t>
      </w:r>
      <w:bookmarkEnd w:id="18"/>
    </w:p>
    <w:p w14:paraId="50E20799" w14:textId="77777777" w:rsidR="00D44012" w:rsidRDefault="00000000">
      <w:r>
        <w:t xml:space="preserve">This Technical </w:t>
      </w:r>
      <w:bookmarkStart w:id="19" w:name="spectype3"/>
      <w:r>
        <w:t>Specification</w:t>
      </w:r>
      <w:bookmarkEnd w:id="19"/>
      <w:r>
        <w:t xml:space="preserve"> has been produced by the 3rd Generation Partnership Project (3GPP).</w:t>
      </w:r>
    </w:p>
    <w:p w14:paraId="0A4A56C5" w14:textId="77777777" w:rsidR="00D4401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EF8367" w14:textId="77777777" w:rsidR="00D44012" w:rsidRDefault="00000000">
      <w:pPr>
        <w:pStyle w:val="B10"/>
      </w:pPr>
      <w:r>
        <w:t>Version x.y.z</w:t>
      </w:r>
    </w:p>
    <w:p w14:paraId="5F90FD54" w14:textId="77777777" w:rsidR="00D44012" w:rsidRDefault="00000000">
      <w:pPr>
        <w:pStyle w:val="B10"/>
      </w:pPr>
      <w:r>
        <w:t>where:</w:t>
      </w:r>
    </w:p>
    <w:p w14:paraId="58536378" w14:textId="77777777" w:rsidR="00D44012" w:rsidRDefault="00000000">
      <w:pPr>
        <w:pStyle w:val="B2"/>
        <w:outlineLvl w:val="0"/>
      </w:pPr>
      <w:r>
        <w:t>x</w:t>
      </w:r>
      <w:r>
        <w:tab/>
        <w:t>the first digit:</w:t>
      </w:r>
    </w:p>
    <w:p w14:paraId="121BD846" w14:textId="77777777" w:rsidR="00D44012" w:rsidRDefault="00000000">
      <w:pPr>
        <w:pStyle w:val="B3"/>
      </w:pPr>
      <w:r>
        <w:t>1</w:t>
      </w:r>
      <w:r>
        <w:tab/>
        <w:t>presented to TSG for information;</w:t>
      </w:r>
    </w:p>
    <w:p w14:paraId="5144BB90" w14:textId="77777777" w:rsidR="00D44012" w:rsidRDefault="00000000">
      <w:pPr>
        <w:pStyle w:val="B3"/>
      </w:pPr>
      <w:r>
        <w:t>2</w:t>
      </w:r>
      <w:r>
        <w:tab/>
        <w:t>presented to TSG for approval;</w:t>
      </w:r>
    </w:p>
    <w:p w14:paraId="54DC5DC0" w14:textId="77777777" w:rsidR="00D44012" w:rsidRDefault="00000000">
      <w:pPr>
        <w:pStyle w:val="B3"/>
      </w:pPr>
      <w:r>
        <w:t>3</w:t>
      </w:r>
      <w:r>
        <w:tab/>
        <w:t>or greater indicates TSG approved document under change control.</w:t>
      </w:r>
    </w:p>
    <w:p w14:paraId="250571CF" w14:textId="77777777" w:rsidR="00D44012" w:rsidRDefault="00000000">
      <w:pPr>
        <w:pStyle w:val="B2"/>
      </w:pPr>
      <w:r>
        <w:t>y</w:t>
      </w:r>
      <w:r>
        <w:tab/>
        <w:t>the second digit is incremented for all changes of substance, i.e. technical enhancements, corrections, updates, etc.</w:t>
      </w:r>
    </w:p>
    <w:p w14:paraId="5CEBCA9E" w14:textId="77777777" w:rsidR="00D44012" w:rsidRDefault="00000000">
      <w:pPr>
        <w:pStyle w:val="B2"/>
      </w:pPr>
      <w:r>
        <w:t>z</w:t>
      </w:r>
      <w:r>
        <w:tab/>
        <w:t>the third digit is incremented when editorial only changes have been incorporated in the document.</w:t>
      </w:r>
    </w:p>
    <w:p w14:paraId="5CC906FC" w14:textId="77777777" w:rsidR="00D44012" w:rsidRDefault="00000000">
      <w:r>
        <w:t>In the present document, modal verbs have the following meanings:</w:t>
      </w:r>
    </w:p>
    <w:p w14:paraId="271DC77E" w14:textId="77777777" w:rsidR="00D44012" w:rsidRDefault="00000000">
      <w:pPr>
        <w:pStyle w:val="EX"/>
      </w:pPr>
      <w:r>
        <w:rPr>
          <w:b/>
        </w:rPr>
        <w:t>shall</w:t>
      </w:r>
      <w:r>
        <w:tab/>
      </w:r>
      <w:r>
        <w:tab/>
        <w:t>indicates a mandatory requirement to do something</w:t>
      </w:r>
    </w:p>
    <w:p w14:paraId="3C7AED5D" w14:textId="77777777" w:rsidR="00D44012" w:rsidRDefault="00000000">
      <w:pPr>
        <w:pStyle w:val="EX"/>
      </w:pPr>
      <w:r>
        <w:rPr>
          <w:b/>
        </w:rPr>
        <w:t>shall not</w:t>
      </w:r>
      <w:r>
        <w:tab/>
        <w:t>indicates an interdiction (prohibition) to do something</w:t>
      </w:r>
    </w:p>
    <w:p w14:paraId="52F0D24A" w14:textId="77777777" w:rsidR="00D44012" w:rsidRDefault="00000000">
      <w:r>
        <w:t>The constructions "shall" and "shall not" are confined to the context of normative provisions, and do not appear in Technical Reports.</w:t>
      </w:r>
    </w:p>
    <w:p w14:paraId="7BC041FD" w14:textId="77777777" w:rsidR="00D4401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B07056" w14:textId="77777777" w:rsidR="00D44012" w:rsidRDefault="00000000">
      <w:pPr>
        <w:pStyle w:val="EX"/>
      </w:pPr>
      <w:r>
        <w:rPr>
          <w:b/>
        </w:rPr>
        <w:t>should</w:t>
      </w:r>
      <w:r>
        <w:tab/>
      </w:r>
      <w:r>
        <w:tab/>
        <w:t>indicates a recommendation to do something</w:t>
      </w:r>
    </w:p>
    <w:p w14:paraId="20D25C99" w14:textId="77777777" w:rsidR="00D44012" w:rsidRDefault="00000000">
      <w:pPr>
        <w:pStyle w:val="EX"/>
      </w:pPr>
      <w:r>
        <w:rPr>
          <w:b/>
        </w:rPr>
        <w:t>should not</w:t>
      </w:r>
      <w:r>
        <w:tab/>
        <w:t>indicates a recommendation not to do something</w:t>
      </w:r>
    </w:p>
    <w:p w14:paraId="41372CC1" w14:textId="77777777" w:rsidR="00D44012" w:rsidRDefault="00000000">
      <w:pPr>
        <w:pStyle w:val="EX"/>
      </w:pPr>
      <w:r>
        <w:rPr>
          <w:b/>
        </w:rPr>
        <w:t>may</w:t>
      </w:r>
      <w:r>
        <w:tab/>
      </w:r>
      <w:r>
        <w:tab/>
        <w:t>indicates permission to do something</w:t>
      </w:r>
    </w:p>
    <w:p w14:paraId="7CBCB36A" w14:textId="77777777" w:rsidR="00D44012" w:rsidRDefault="00000000">
      <w:pPr>
        <w:pStyle w:val="EX"/>
      </w:pPr>
      <w:r>
        <w:rPr>
          <w:b/>
        </w:rPr>
        <w:t>need not</w:t>
      </w:r>
      <w:r>
        <w:tab/>
        <w:t>indicates permission not to do something</w:t>
      </w:r>
    </w:p>
    <w:p w14:paraId="6E3BD866" w14:textId="77777777" w:rsidR="00D44012" w:rsidRDefault="00000000">
      <w:r>
        <w:t>The construction "may not" is ambiguous and is not used in normative elements. The unambiguous constructions "might not" or "shall not" are used instead, depending upon the meaning intended.</w:t>
      </w:r>
    </w:p>
    <w:p w14:paraId="08E9BAAB" w14:textId="77777777" w:rsidR="00D44012" w:rsidRDefault="00000000">
      <w:pPr>
        <w:pStyle w:val="EX"/>
      </w:pPr>
      <w:r>
        <w:rPr>
          <w:b/>
        </w:rPr>
        <w:t>can</w:t>
      </w:r>
      <w:r>
        <w:tab/>
      </w:r>
      <w:r>
        <w:tab/>
        <w:t>indicates that something is possible</w:t>
      </w:r>
    </w:p>
    <w:p w14:paraId="09AADE1C" w14:textId="77777777" w:rsidR="00D44012" w:rsidRDefault="00000000">
      <w:pPr>
        <w:pStyle w:val="EX"/>
      </w:pPr>
      <w:r>
        <w:rPr>
          <w:b/>
        </w:rPr>
        <w:t>cannot</w:t>
      </w:r>
      <w:r>
        <w:tab/>
      </w:r>
      <w:r>
        <w:tab/>
        <w:t>indicates that something is impossible</w:t>
      </w:r>
    </w:p>
    <w:p w14:paraId="7B177D2F" w14:textId="77777777" w:rsidR="00D44012" w:rsidRDefault="00000000">
      <w:r>
        <w:t>The constructions "can" and "cannot" are not substitutes for "may" and "need not".</w:t>
      </w:r>
    </w:p>
    <w:p w14:paraId="4F2A69F0" w14:textId="77777777" w:rsidR="00D4401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292EEB63" w14:textId="77777777" w:rsidR="00D4401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8090E95" w14:textId="77777777" w:rsidR="00D44012" w:rsidRDefault="00000000">
      <w:pPr>
        <w:pStyle w:val="EX"/>
      </w:pPr>
      <w:r>
        <w:rPr>
          <w:b/>
        </w:rPr>
        <w:t>might</w:t>
      </w:r>
      <w:r>
        <w:tab/>
        <w:t>indicates a likelihood that something will happen as a result of action taken by some agency the behaviour of which is outside the scope of the present document</w:t>
      </w:r>
    </w:p>
    <w:p w14:paraId="5E8126E5" w14:textId="77777777" w:rsidR="00D4401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BBE04F2" w14:textId="77777777" w:rsidR="00D44012" w:rsidRDefault="00000000">
      <w:r>
        <w:t>In addition:</w:t>
      </w:r>
    </w:p>
    <w:p w14:paraId="63D08503" w14:textId="77777777" w:rsidR="00D44012" w:rsidRDefault="00000000">
      <w:pPr>
        <w:pStyle w:val="EX"/>
      </w:pPr>
      <w:r>
        <w:rPr>
          <w:b/>
        </w:rPr>
        <w:t>is</w:t>
      </w:r>
      <w:r>
        <w:tab/>
        <w:t>(or any other verb in the indicative mood) indicates a statement of fact</w:t>
      </w:r>
    </w:p>
    <w:p w14:paraId="518BC0C5" w14:textId="77777777" w:rsidR="00D44012" w:rsidRDefault="00000000">
      <w:pPr>
        <w:pStyle w:val="EX"/>
      </w:pPr>
      <w:r>
        <w:rPr>
          <w:b/>
        </w:rPr>
        <w:t>is not</w:t>
      </w:r>
      <w:r>
        <w:tab/>
        <w:t>(or any other negative verb in the indicative mood) indicates a statement of fact</w:t>
      </w:r>
    </w:p>
    <w:p w14:paraId="796F28FE" w14:textId="77777777" w:rsidR="00D44012" w:rsidRDefault="00000000">
      <w:r>
        <w:t>The constructions "is" and "is not" do not indicate requirements.</w:t>
      </w:r>
    </w:p>
    <w:p w14:paraId="388499E6" w14:textId="77777777" w:rsidR="00D44012" w:rsidRDefault="00000000">
      <w:pPr>
        <w:pStyle w:val="Heading1"/>
      </w:pPr>
      <w:bookmarkStart w:id="20" w:name="introduction"/>
      <w:bookmarkEnd w:id="20"/>
      <w:r>
        <w:br w:type="page"/>
      </w:r>
      <w:bookmarkStart w:id="21" w:name="scope"/>
      <w:bookmarkStart w:id="22" w:name="_Toc185509228"/>
      <w:bookmarkEnd w:id="21"/>
      <w:r>
        <w:lastRenderedPageBreak/>
        <w:t>1</w:t>
      </w:r>
      <w:r>
        <w:tab/>
        <w:t>Scope</w:t>
      </w:r>
      <w:bookmarkEnd w:id="22"/>
    </w:p>
    <w:p w14:paraId="5210EFAF" w14:textId="77777777" w:rsidR="00D44012"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6EC7F253" w14:textId="77777777" w:rsidR="00D44012" w:rsidRDefault="00000000">
      <w:pPr>
        <w:pStyle w:val="Heading1"/>
      </w:pPr>
      <w:bookmarkStart w:id="24" w:name="_Toc185509229"/>
      <w:r>
        <w:t>2</w:t>
      </w:r>
      <w:r>
        <w:tab/>
        <w:t>References</w:t>
      </w:r>
      <w:bookmarkEnd w:id="24"/>
    </w:p>
    <w:p w14:paraId="07A84D9F" w14:textId="77777777" w:rsidR="00D44012" w:rsidRDefault="00000000">
      <w:r>
        <w:t>The following documents contain provisions which, through reference in this text, constitute provisions of the present document.</w:t>
      </w:r>
    </w:p>
    <w:p w14:paraId="5EB67CCA" w14:textId="77777777" w:rsidR="00D44012" w:rsidRDefault="00000000">
      <w:pPr>
        <w:pStyle w:val="B10"/>
      </w:pPr>
      <w:r>
        <w:t>-</w:t>
      </w:r>
      <w:r>
        <w:tab/>
        <w:t>References are either specific (identified by date of publication, edition number, version number, etc.) or non</w:t>
      </w:r>
      <w:r>
        <w:noBreakHyphen/>
        <w:t>specific.</w:t>
      </w:r>
    </w:p>
    <w:p w14:paraId="19DE3BC9" w14:textId="77777777" w:rsidR="00D44012" w:rsidRDefault="00000000">
      <w:pPr>
        <w:pStyle w:val="B10"/>
      </w:pPr>
      <w:r>
        <w:t>-</w:t>
      </w:r>
      <w:r>
        <w:tab/>
        <w:t>For a specific reference, subsequent revisions do not apply.</w:t>
      </w:r>
    </w:p>
    <w:p w14:paraId="7DA83ECB" w14:textId="77777777" w:rsidR="00D44012"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7DFB77" w14:textId="77777777" w:rsidR="00D44012" w:rsidRDefault="00000000">
      <w:pPr>
        <w:pStyle w:val="EX"/>
      </w:pPr>
      <w:bookmarkStart w:id="25" w:name="definitions"/>
      <w:bookmarkEnd w:id="25"/>
      <w:r>
        <w:t>[1]</w:t>
      </w:r>
      <w:r>
        <w:tab/>
        <w:t>3GPP TR 21.905: "Vocabulary for 3GPP Specifications".</w:t>
      </w:r>
    </w:p>
    <w:p w14:paraId="0E24D8AE" w14:textId="77777777" w:rsidR="00D44012"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36993386" w14:textId="77777777" w:rsidR="00D44012"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2E5A6AE1" w14:textId="77777777" w:rsidR="00D44012" w:rsidRDefault="00000000">
      <w:pPr>
        <w:pStyle w:val="EX"/>
      </w:pPr>
      <w:r>
        <w:t>[</w:t>
      </w:r>
      <w:r>
        <w:rPr>
          <w:lang w:eastAsia="zh-CN"/>
        </w:rPr>
        <w:t>4</w:t>
      </w:r>
      <w:r>
        <w:t>]</w:t>
      </w:r>
      <w:r>
        <w:tab/>
        <w:t>3GPP TS 29.500: "5G System; Technical Realization of Service Based Architecture; Stage 3".</w:t>
      </w:r>
    </w:p>
    <w:p w14:paraId="5DC3135A" w14:textId="77777777" w:rsidR="00D44012" w:rsidRDefault="00000000">
      <w:pPr>
        <w:pStyle w:val="EX"/>
      </w:pPr>
      <w:r>
        <w:t>[</w:t>
      </w:r>
      <w:r>
        <w:rPr>
          <w:lang w:eastAsia="zh-CN"/>
        </w:rPr>
        <w:t>5</w:t>
      </w:r>
      <w:r>
        <w:t>]</w:t>
      </w:r>
      <w:r>
        <w:tab/>
        <w:t>3GPP TS 29.571: "5G System; Common Data Types for Service Based Interfaces Stage 3".</w:t>
      </w:r>
    </w:p>
    <w:p w14:paraId="1FCA46D4" w14:textId="77777777" w:rsidR="00D44012" w:rsidRDefault="00000000">
      <w:pPr>
        <w:pStyle w:val="EX"/>
      </w:pPr>
      <w:r>
        <w:t>[6]</w:t>
      </w:r>
      <w:r>
        <w:tab/>
        <w:t xml:space="preserve">OpenAPI: "OpenAPI Specification Version 3.0.0", </w:t>
      </w:r>
      <w:hyperlink r:id="rId12" w:history="1">
        <w:r>
          <w:t>https://spec.openapis.org/oas/v3.0.0</w:t>
        </w:r>
      </w:hyperlink>
      <w:r>
        <w:t>.</w:t>
      </w:r>
    </w:p>
    <w:p w14:paraId="2E0BF268" w14:textId="77777777" w:rsidR="00D44012" w:rsidRDefault="00000000">
      <w:pPr>
        <w:pStyle w:val="EX"/>
      </w:pPr>
      <w:r>
        <w:t>[7]</w:t>
      </w:r>
      <w:r>
        <w:tab/>
        <w:t>3GPP TS 23.222: "Functional architecture and information flows to support Common API Framework for 3GPP Northbound APIs; Stage 2".</w:t>
      </w:r>
    </w:p>
    <w:p w14:paraId="1B5F4CE3" w14:textId="77777777" w:rsidR="00D44012" w:rsidRDefault="00000000">
      <w:pPr>
        <w:pStyle w:val="EX"/>
      </w:pPr>
      <w:r>
        <w:t>[8]</w:t>
      </w:r>
      <w:r>
        <w:tab/>
        <w:t>3GPP TS 29.222: "Common API Framework for 3GPP Northbound APIs; Stage 3".</w:t>
      </w:r>
    </w:p>
    <w:p w14:paraId="3215506C" w14:textId="77777777" w:rsidR="00D44012" w:rsidRDefault="00000000">
      <w:pPr>
        <w:pStyle w:val="EX"/>
      </w:pPr>
      <w:r>
        <w:t>[9]</w:t>
      </w:r>
      <w:r>
        <w:tab/>
        <w:t>3GPP TS 29.501: "5G System; Principles and Guidelines for Services Definition; Stage 3".</w:t>
      </w:r>
    </w:p>
    <w:p w14:paraId="76BAFC4C" w14:textId="77777777" w:rsidR="00D44012" w:rsidRDefault="00000000">
      <w:pPr>
        <w:pStyle w:val="EX"/>
      </w:pPr>
      <w:r>
        <w:t>[10]</w:t>
      </w:r>
      <w:r>
        <w:tab/>
        <w:t>IETF RFC 9112: "HTTP/1.1".</w:t>
      </w:r>
    </w:p>
    <w:p w14:paraId="7E6DF13B" w14:textId="77777777" w:rsidR="00D44012" w:rsidRDefault="00000000">
      <w:pPr>
        <w:pStyle w:val="EX"/>
      </w:pPr>
      <w:r>
        <w:t>[11]</w:t>
      </w:r>
      <w:r>
        <w:tab/>
        <w:t>IETF RFC 9110: "HTTP Semantics"</w:t>
      </w:r>
    </w:p>
    <w:p w14:paraId="5ACC6DED" w14:textId="77777777" w:rsidR="00D44012" w:rsidRDefault="00000000">
      <w:pPr>
        <w:pStyle w:val="EX"/>
      </w:pPr>
      <w:r>
        <w:t>[12]</w:t>
      </w:r>
      <w:r>
        <w:tab/>
        <w:t>Void.</w:t>
      </w:r>
    </w:p>
    <w:p w14:paraId="6FA202EC" w14:textId="77777777" w:rsidR="00D44012" w:rsidRDefault="00000000">
      <w:pPr>
        <w:pStyle w:val="EX"/>
      </w:pPr>
      <w:r>
        <w:t>[13]</w:t>
      </w:r>
      <w:r>
        <w:tab/>
        <w:t>Void.</w:t>
      </w:r>
    </w:p>
    <w:p w14:paraId="3557122B" w14:textId="77777777" w:rsidR="00D44012" w:rsidRDefault="00000000">
      <w:pPr>
        <w:pStyle w:val="EX"/>
      </w:pPr>
      <w:r>
        <w:t>[14]</w:t>
      </w:r>
      <w:r>
        <w:tab/>
        <w:t>IETF RFC 9111: Caching".</w:t>
      </w:r>
    </w:p>
    <w:p w14:paraId="6860CDF7" w14:textId="77777777" w:rsidR="00D44012" w:rsidRDefault="00000000">
      <w:pPr>
        <w:pStyle w:val="EX"/>
      </w:pPr>
      <w:r>
        <w:t>[15]</w:t>
      </w:r>
      <w:r>
        <w:tab/>
        <w:t>Void</w:t>
      </w:r>
    </w:p>
    <w:p w14:paraId="64CA6E78" w14:textId="77777777" w:rsidR="00D44012" w:rsidRDefault="00000000">
      <w:pPr>
        <w:pStyle w:val="EX"/>
      </w:pPr>
      <w:r>
        <w:t>[16]</w:t>
      </w:r>
      <w:r>
        <w:tab/>
        <w:t>IETF RFC 9113: HTTP/2".</w:t>
      </w:r>
    </w:p>
    <w:p w14:paraId="44FCE775" w14:textId="77777777" w:rsidR="00D44012" w:rsidRDefault="00000000">
      <w:pPr>
        <w:pStyle w:val="EX"/>
        <w:rPr>
          <w:lang w:eastAsia="zh-CN"/>
        </w:rPr>
      </w:pPr>
      <w:r>
        <w:t>[17]</w:t>
      </w:r>
      <w:r>
        <w:tab/>
        <w:t>IETF RFC 8259: "The JavaScript Object Notation (JSON) Data Interchange Format".</w:t>
      </w:r>
    </w:p>
    <w:p w14:paraId="354842A1" w14:textId="77777777" w:rsidR="00D44012" w:rsidRDefault="00000000">
      <w:pPr>
        <w:pStyle w:val="EX"/>
        <w:rPr>
          <w:lang w:eastAsia="zh-CN"/>
        </w:rPr>
      </w:pPr>
      <w:r>
        <w:t>[18]</w:t>
      </w:r>
      <w:r>
        <w:tab/>
        <w:t>3GPP TR 21.900: "Technical Specification Group working methods".</w:t>
      </w:r>
    </w:p>
    <w:p w14:paraId="3030ED23" w14:textId="77777777" w:rsidR="00D44012" w:rsidRDefault="00000000">
      <w:pPr>
        <w:pStyle w:val="EX"/>
      </w:pPr>
      <w:r>
        <w:t>[19]</w:t>
      </w:r>
      <w:r>
        <w:tab/>
        <w:t>3GPP TR 33.862: "Study on security aspects of the Message Service for MIoT over the 5G System (MSGin5G)".</w:t>
      </w:r>
    </w:p>
    <w:p w14:paraId="6006189A" w14:textId="77777777" w:rsidR="00D44012" w:rsidRDefault="00000000">
      <w:pPr>
        <w:pStyle w:val="EX"/>
      </w:pPr>
      <w:r>
        <w:t>[20]</w:t>
      </w:r>
      <w:r>
        <w:tab/>
        <w:t>3GPP TS 33.501: "Security architecture and procedures for 5G system".</w:t>
      </w:r>
    </w:p>
    <w:p w14:paraId="64EAB152" w14:textId="77777777" w:rsidR="00D44012" w:rsidRDefault="00000000">
      <w:pPr>
        <w:pStyle w:val="EX"/>
      </w:pPr>
      <w:r>
        <w:t>[21]</w:t>
      </w:r>
      <w:r>
        <w:tab/>
        <w:t>IETF RFC 6749: "The OAuth 2.0 Authorization Framework".</w:t>
      </w:r>
    </w:p>
    <w:p w14:paraId="1AA18DC7" w14:textId="77777777" w:rsidR="00D44012" w:rsidRDefault="00000000">
      <w:pPr>
        <w:pStyle w:val="EX"/>
        <w:rPr>
          <w:lang w:eastAsia="zh-CN"/>
        </w:rPr>
      </w:pPr>
      <w:r>
        <w:lastRenderedPageBreak/>
        <w:t>[22]</w:t>
      </w:r>
      <w:r>
        <w:tab/>
        <w:t>3GPP TS 33.122: "Security Aspects of Common API Framework for 3GPP Northbound APIs".</w:t>
      </w:r>
    </w:p>
    <w:p w14:paraId="42C8CFDA" w14:textId="77777777" w:rsidR="00D44012"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2CDABFC1" w14:textId="77777777" w:rsidR="00D44012"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5EFB159F" w14:textId="77777777" w:rsidR="00D44012" w:rsidRDefault="00000000">
      <w:pPr>
        <w:pStyle w:val="Heading1"/>
      </w:pPr>
      <w:bookmarkStart w:id="26" w:name="_Toc185509230"/>
      <w:r>
        <w:t>3</w:t>
      </w:r>
      <w:r>
        <w:tab/>
        <w:t>Definitions of terms, symbols and abbreviations</w:t>
      </w:r>
      <w:bookmarkEnd w:id="26"/>
    </w:p>
    <w:p w14:paraId="61794BAD" w14:textId="77777777" w:rsidR="00D44012" w:rsidRDefault="00000000">
      <w:pPr>
        <w:pStyle w:val="Heading2"/>
      </w:pPr>
      <w:bookmarkStart w:id="27" w:name="_Toc185509231"/>
      <w:r>
        <w:t>3.1</w:t>
      </w:r>
      <w:r>
        <w:tab/>
        <w:t>Terms</w:t>
      </w:r>
      <w:bookmarkEnd w:id="27"/>
    </w:p>
    <w:p w14:paraId="055920AA" w14:textId="77777777" w:rsidR="00D44012" w:rsidRDefault="00000000">
      <w:r>
        <w:t>For the purposes of the present document, the terms given in 3GPP TR 21.905 [1] and the following apply. A term defined in the present document takes precedence over the definition of the same term, if any, in 3GPP TR 21.905 [1].</w:t>
      </w:r>
    </w:p>
    <w:p w14:paraId="4746D40D" w14:textId="77777777" w:rsidR="00D44012" w:rsidRDefault="00000000">
      <w:r>
        <w:t>For the purposes of the present document, the following terms and its definitions given in 3GPP TS 23.554 [</w:t>
      </w:r>
      <w:r>
        <w:rPr>
          <w:lang w:eastAsia="zh-CN"/>
        </w:rPr>
        <w:t>2</w:t>
      </w:r>
      <w:r>
        <w:t>] shall apply:</w:t>
      </w:r>
    </w:p>
    <w:p w14:paraId="0341DCB4" w14:textId="77777777" w:rsidR="00D44012" w:rsidRDefault="00000000">
      <w:pPr>
        <w:pStyle w:val="EW"/>
        <w:rPr>
          <w:lang w:eastAsia="zh-CN"/>
        </w:rPr>
      </w:pPr>
      <w:r>
        <w:rPr>
          <w:lang w:eastAsia="zh-CN"/>
        </w:rPr>
        <w:t>MSGin5G Service</w:t>
      </w:r>
    </w:p>
    <w:p w14:paraId="10BCA109" w14:textId="77777777" w:rsidR="00D44012" w:rsidRDefault="00000000">
      <w:pPr>
        <w:pStyle w:val="EW"/>
        <w:rPr>
          <w:lang w:eastAsia="zh-CN"/>
        </w:rPr>
      </w:pPr>
      <w:r>
        <w:rPr>
          <w:lang w:eastAsia="zh-CN"/>
        </w:rPr>
        <w:t>MSGin5G message</w:t>
      </w:r>
    </w:p>
    <w:p w14:paraId="2F7AA03A" w14:textId="77777777" w:rsidR="00D44012" w:rsidRDefault="00000000">
      <w:pPr>
        <w:pStyle w:val="EW"/>
        <w:rPr>
          <w:lang w:eastAsia="zh-CN"/>
        </w:rPr>
      </w:pPr>
      <w:r>
        <w:rPr>
          <w:lang w:eastAsia="zh-CN"/>
        </w:rPr>
        <w:t>MSGin5G UE</w:t>
      </w:r>
    </w:p>
    <w:p w14:paraId="0E61A644" w14:textId="77777777" w:rsidR="00D44012" w:rsidRDefault="00000000">
      <w:pPr>
        <w:pStyle w:val="EW"/>
        <w:rPr>
          <w:lang w:eastAsia="zh-CN"/>
        </w:rPr>
      </w:pPr>
      <w:r>
        <w:rPr>
          <w:lang w:eastAsia="zh-CN"/>
        </w:rPr>
        <w:t>MSGin5G Group</w:t>
      </w:r>
    </w:p>
    <w:p w14:paraId="53344655" w14:textId="77777777" w:rsidR="00D44012" w:rsidRDefault="00000000">
      <w:pPr>
        <w:pStyle w:val="EW"/>
        <w:rPr>
          <w:lang w:eastAsia="zh-CN"/>
        </w:rPr>
      </w:pPr>
      <w:r>
        <w:rPr>
          <w:lang w:eastAsia="zh-CN"/>
        </w:rPr>
        <w:t>MSGin5G Client</w:t>
      </w:r>
    </w:p>
    <w:p w14:paraId="177B1D99" w14:textId="77777777" w:rsidR="00D44012" w:rsidRDefault="00000000">
      <w:pPr>
        <w:pStyle w:val="EW"/>
        <w:rPr>
          <w:lang w:eastAsia="zh-CN"/>
        </w:rPr>
      </w:pPr>
      <w:r>
        <w:rPr>
          <w:lang w:eastAsia="zh-CN"/>
        </w:rPr>
        <w:t>MSGin5G Server</w:t>
      </w:r>
    </w:p>
    <w:p w14:paraId="692B2D94" w14:textId="77777777" w:rsidR="00D44012" w:rsidRDefault="00000000">
      <w:pPr>
        <w:pStyle w:val="EW"/>
        <w:rPr>
          <w:lang w:eastAsia="zh-CN"/>
        </w:rPr>
      </w:pPr>
      <w:r>
        <w:rPr>
          <w:lang w:eastAsia="zh-CN"/>
        </w:rPr>
        <w:t>Legacy 3GPP Message Gateway</w:t>
      </w:r>
    </w:p>
    <w:p w14:paraId="38806D0B" w14:textId="77777777" w:rsidR="00D44012" w:rsidRDefault="00000000">
      <w:pPr>
        <w:pStyle w:val="EW"/>
        <w:rPr>
          <w:lang w:eastAsia="zh-CN"/>
        </w:rPr>
      </w:pPr>
      <w:r>
        <w:rPr>
          <w:lang w:eastAsia="zh-CN"/>
        </w:rPr>
        <w:t>Non-3GPP Message Gateway</w:t>
      </w:r>
    </w:p>
    <w:p w14:paraId="31E41683" w14:textId="77777777" w:rsidR="00D44012" w:rsidRDefault="00000000">
      <w:pPr>
        <w:pStyle w:val="EW"/>
        <w:rPr>
          <w:lang w:eastAsia="zh-CN"/>
        </w:rPr>
      </w:pPr>
      <w:r>
        <w:rPr>
          <w:rFonts w:hint="eastAsia"/>
          <w:lang w:eastAsia="zh-CN"/>
        </w:rPr>
        <w:t>Broadcast Message Gateway</w:t>
      </w:r>
    </w:p>
    <w:p w14:paraId="16407F6D" w14:textId="77777777" w:rsidR="00D44012" w:rsidRDefault="00000000">
      <w:pPr>
        <w:pStyle w:val="EW"/>
        <w:rPr>
          <w:lang w:eastAsia="zh-CN"/>
        </w:rPr>
      </w:pPr>
      <w:r>
        <w:rPr>
          <w:lang w:eastAsia="zh-CN"/>
        </w:rPr>
        <w:t>Legacy 3GPP UE</w:t>
      </w:r>
    </w:p>
    <w:p w14:paraId="43653849" w14:textId="77777777" w:rsidR="00D44012" w:rsidRDefault="00000000">
      <w:pPr>
        <w:pStyle w:val="EW"/>
        <w:rPr>
          <w:lang w:eastAsia="zh-CN"/>
        </w:rPr>
      </w:pPr>
      <w:r>
        <w:rPr>
          <w:lang w:eastAsia="zh-CN"/>
        </w:rPr>
        <w:t>Non-3GPP UE</w:t>
      </w:r>
    </w:p>
    <w:p w14:paraId="1D2D317F" w14:textId="77777777" w:rsidR="00D44012" w:rsidRDefault="00000000">
      <w:pPr>
        <w:pStyle w:val="EW"/>
        <w:rPr>
          <w:lang w:eastAsia="zh-CN"/>
        </w:rPr>
      </w:pPr>
      <w:r>
        <w:rPr>
          <w:lang w:eastAsia="zh-CN"/>
        </w:rPr>
        <w:t>Point-to-Point messaging</w:t>
      </w:r>
    </w:p>
    <w:p w14:paraId="69D09AF8" w14:textId="77777777" w:rsidR="00D44012" w:rsidRDefault="00000000">
      <w:pPr>
        <w:pStyle w:val="EW"/>
        <w:rPr>
          <w:lang w:eastAsia="zh-CN"/>
        </w:rPr>
      </w:pPr>
      <w:r>
        <w:rPr>
          <w:lang w:eastAsia="zh-CN"/>
        </w:rPr>
        <w:t>Point-to-Application messaging</w:t>
      </w:r>
    </w:p>
    <w:p w14:paraId="02D60107" w14:textId="77777777" w:rsidR="00D44012" w:rsidRDefault="00000000">
      <w:pPr>
        <w:pStyle w:val="EW"/>
        <w:rPr>
          <w:lang w:eastAsia="zh-CN"/>
        </w:rPr>
      </w:pPr>
      <w:r>
        <w:rPr>
          <w:lang w:eastAsia="zh-CN"/>
        </w:rPr>
        <w:t>Application-to-Point messaging</w:t>
      </w:r>
    </w:p>
    <w:p w14:paraId="66F2105B" w14:textId="77777777" w:rsidR="00D44012" w:rsidRDefault="00000000">
      <w:pPr>
        <w:pStyle w:val="EW"/>
        <w:rPr>
          <w:lang w:eastAsia="zh-CN"/>
        </w:rPr>
      </w:pPr>
      <w:r>
        <w:rPr>
          <w:lang w:eastAsia="zh-CN"/>
        </w:rPr>
        <w:t>Group messaging</w:t>
      </w:r>
    </w:p>
    <w:p w14:paraId="6F6A5058" w14:textId="77777777" w:rsidR="00D44012" w:rsidRDefault="00000000">
      <w:pPr>
        <w:pStyle w:val="EW"/>
        <w:rPr>
          <w:lang w:eastAsia="zh-CN"/>
        </w:rPr>
      </w:pPr>
      <w:r>
        <w:rPr>
          <w:lang w:eastAsia="zh-CN"/>
        </w:rPr>
        <w:t>Broadcast messaging</w:t>
      </w:r>
    </w:p>
    <w:p w14:paraId="5C993647" w14:textId="77777777" w:rsidR="00D44012" w:rsidRDefault="00000000">
      <w:pPr>
        <w:pStyle w:val="EW"/>
        <w:rPr>
          <w:lang w:eastAsia="zh-CN"/>
        </w:rPr>
      </w:pPr>
      <w:r>
        <w:rPr>
          <w:lang w:eastAsia="zh-CN"/>
        </w:rPr>
        <w:t>Messaging Topic</w:t>
      </w:r>
    </w:p>
    <w:p w14:paraId="7CC43ACC" w14:textId="77777777" w:rsidR="00D44012" w:rsidRDefault="00000000">
      <w:pPr>
        <w:pStyle w:val="EW"/>
        <w:rPr>
          <w:lang w:eastAsia="zh-CN"/>
        </w:rPr>
      </w:pPr>
      <w:r>
        <w:rPr>
          <w:lang w:eastAsia="zh-CN"/>
        </w:rPr>
        <w:t>Message Gateway</w:t>
      </w:r>
    </w:p>
    <w:p w14:paraId="0F10B1BA" w14:textId="77777777" w:rsidR="00D44012" w:rsidRDefault="00000000">
      <w:pPr>
        <w:pStyle w:val="EW"/>
        <w:rPr>
          <w:lang w:eastAsia="zh-CN"/>
        </w:rPr>
      </w:pPr>
      <w:r>
        <w:rPr>
          <w:rFonts w:hint="eastAsia"/>
          <w:lang w:eastAsia="zh-CN"/>
        </w:rPr>
        <w:t>Broadcast Area</w:t>
      </w:r>
    </w:p>
    <w:p w14:paraId="0E7EEBBD" w14:textId="77777777" w:rsidR="00D44012" w:rsidRDefault="00000000">
      <w:pPr>
        <w:pStyle w:val="Heading2"/>
      </w:pPr>
      <w:bookmarkStart w:id="28" w:name="_Toc185509232"/>
      <w:r>
        <w:t>3.2</w:t>
      </w:r>
      <w:r>
        <w:tab/>
        <w:t>Symbols</w:t>
      </w:r>
      <w:bookmarkEnd w:id="28"/>
    </w:p>
    <w:p w14:paraId="362669DB" w14:textId="77777777" w:rsidR="00D44012" w:rsidRDefault="00000000">
      <w:pPr>
        <w:keepNext/>
      </w:pPr>
      <w:r>
        <w:t>For the purposes of the present document, the following symbols apply:</w:t>
      </w:r>
    </w:p>
    <w:p w14:paraId="7AB7D93C" w14:textId="77777777" w:rsidR="00D44012" w:rsidRDefault="00000000">
      <w:pPr>
        <w:pStyle w:val="EW"/>
      </w:pPr>
      <w:r>
        <w:t>&lt;symbol&gt;</w:t>
      </w:r>
      <w:r>
        <w:tab/>
        <w:t>&lt;Explanation&gt;</w:t>
      </w:r>
    </w:p>
    <w:p w14:paraId="7A15DB76" w14:textId="77777777" w:rsidR="00D44012" w:rsidRDefault="00D44012">
      <w:pPr>
        <w:pStyle w:val="EW"/>
      </w:pPr>
    </w:p>
    <w:p w14:paraId="33914A0F" w14:textId="77777777" w:rsidR="00D44012" w:rsidRDefault="00000000">
      <w:pPr>
        <w:pStyle w:val="Heading2"/>
      </w:pPr>
      <w:bookmarkStart w:id="29" w:name="_Toc185509233"/>
      <w:r>
        <w:t>3.3</w:t>
      </w:r>
      <w:r>
        <w:tab/>
        <w:t>Abbreviations</w:t>
      </w:r>
      <w:bookmarkEnd w:id="29"/>
    </w:p>
    <w:p w14:paraId="67D2F597" w14:textId="77777777" w:rsidR="00D4401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24A163" w14:textId="77777777" w:rsidR="00D44012" w:rsidRDefault="00000000">
      <w:pPr>
        <w:pStyle w:val="EW"/>
        <w:rPr>
          <w:lang w:eastAsia="zh-CN"/>
        </w:rPr>
      </w:pPr>
      <w:r>
        <w:t>AS</w:t>
      </w:r>
      <w:r>
        <w:tab/>
        <w:t>Application Server</w:t>
      </w:r>
    </w:p>
    <w:p w14:paraId="4F500C49" w14:textId="77777777" w:rsidR="00D44012" w:rsidRDefault="00000000">
      <w:pPr>
        <w:pStyle w:val="EW"/>
        <w:rPr>
          <w:lang w:eastAsia="zh-CN"/>
        </w:rPr>
      </w:pPr>
      <w:r>
        <w:rPr>
          <w:rFonts w:hint="eastAsia"/>
          <w:lang w:eastAsia="zh-CN"/>
        </w:rPr>
        <w:t>BC</w:t>
      </w:r>
      <w:r>
        <w:tab/>
      </w:r>
      <w:r>
        <w:rPr>
          <w:rFonts w:hint="eastAsia"/>
          <w:lang w:eastAsia="zh-CN"/>
        </w:rPr>
        <w:t>Broadcast</w:t>
      </w:r>
    </w:p>
    <w:p w14:paraId="4CF424A2" w14:textId="77777777" w:rsidR="00D44012" w:rsidRDefault="00000000">
      <w:pPr>
        <w:pStyle w:val="EW"/>
        <w:rPr>
          <w:lang w:eastAsia="zh-CN"/>
        </w:rPr>
      </w:pPr>
      <w:r>
        <w:rPr>
          <w:rFonts w:hint="eastAsia"/>
          <w:lang w:val="en-US" w:eastAsia="zh-CN"/>
        </w:rPr>
        <w:t>BMG</w:t>
      </w:r>
      <w:r>
        <w:rPr>
          <w:rFonts w:hint="eastAsia"/>
          <w:lang w:eastAsia="zh-CN"/>
        </w:rPr>
        <w:tab/>
        <w:t>Broadcast Message Gateway</w:t>
      </w:r>
    </w:p>
    <w:p w14:paraId="4D2E4C11" w14:textId="77777777" w:rsidR="00D44012" w:rsidRDefault="00000000">
      <w:pPr>
        <w:pStyle w:val="EW"/>
      </w:pPr>
      <w:r>
        <w:t>CAPIF</w:t>
      </w:r>
      <w:r>
        <w:tab/>
        <w:t>Common API Framework</w:t>
      </w:r>
    </w:p>
    <w:p w14:paraId="042913A0" w14:textId="77777777" w:rsidR="00D44012"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36E2A6BC" w14:textId="77777777" w:rsidR="00D44012" w:rsidRDefault="00000000">
      <w:pPr>
        <w:pStyle w:val="EW"/>
        <w:rPr>
          <w:lang w:val="en-US" w:eastAsia="zh-CN"/>
        </w:rPr>
      </w:pPr>
      <w:r>
        <w:rPr>
          <w:rFonts w:hint="eastAsia"/>
          <w:lang w:val="en-US" w:eastAsia="zh-CN"/>
        </w:rPr>
        <w:t>N3G</w:t>
      </w:r>
      <w:r>
        <w:rPr>
          <w:rFonts w:hint="eastAsia"/>
          <w:lang w:val="en-US" w:eastAsia="zh-CN"/>
        </w:rPr>
        <w:tab/>
        <w:t>Non-3GPP Message Gateway</w:t>
      </w:r>
    </w:p>
    <w:p w14:paraId="30234A52" w14:textId="77777777" w:rsidR="00D44012" w:rsidRDefault="00D44012">
      <w:pPr>
        <w:rPr>
          <w:lang w:val="en-US" w:eastAsia="zh-CN"/>
        </w:rPr>
      </w:pPr>
    </w:p>
    <w:p w14:paraId="54E70554" w14:textId="77777777" w:rsidR="00D44012" w:rsidRDefault="00000000">
      <w:pPr>
        <w:pStyle w:val="Heading1"/>
      </w:pPr>
      <w:bookmarkStart w:id="30" w:name="clause4"/>
      <w:bookmarkStart w:id="31" w:name="_Toc185509234"/>
      <w:bookmarkEnd w:id="30"/>
      <w:r>
        <w:lastRenderedPageBreak/>
        <w:t>4</w:t>
      </w:r>
      <w:r>
        <w:tab/>
        <w:t>Overview</w:t>
      </w:r>
      <w:bookmarkEnd w:id="31"/>
    </w:p>
    <w:p w14:paraId="3DC443AE" w14:textId="77777777" w:rsidR="00D44012"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2D652DB9" w14:textId="77777777" w:rsidR="00D44012"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1D97DEF0" w14:textId="77777777" w:rsidR="00D44012"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65050A9" w14:textId="77777777" w:rsidR="00D44012"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32335B6E" w14:textId="77777777" w:rsidR="00D44012" w:rsidRDefault="00000000">
      <w:pPr>
        <w:pStyle w:val="B10"/>
      </w:pPr>
      <w:r>
        <w:t>2.</w:t>
      </w:r>
      <w:r>
        <w:tab/>
        <w:t>Interconnecting two different messaging delivery mechanisms and assure the message integrity between different message delivery mechanisms, provided by Message Gateway.</w:t>
      </w:r>
    </w:p>
    <w:p w14:paraId="77476459" w14:textId="77777777" w:rsidR="00D44012"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08E19EED" w14:textId="77777777" w:rsidR="00D44012" w:rsidRDefault="00000000">
      <w:pPr>
        <w:pStyle w:val="Heading1"/>
      </w:pPr>
      <w:bookmarkStart w:id="33" w:name="_Toc97197060"/>
      <w:bookmarkStart w:id="34" w:name="_Toc83768234"/>
      <w:bookmarkStart w:id="35" w:name="_Toc93878862"/>
      <w:bookmarkStart w:id="36" w:name="_Toc96996654"/>
      <w:bookmarkStart w:id="37" w:name="_Toc185509235"/>
      <w:r>
        <w:rPr>
          <w:lang w:eastAsia="zh-CN"/>
        </w:rPr>
        <w:t>5</w:t>
      </w:r>
      <w:r>
        <w:rPr>
          <w:lang w:eastAsia="zh-CN"/>
        </w:rPr>
        <w:tab/>
      </w:r>
      <w:r>
        <w:t>Services offered by the MSGin5G Servers</w:t>
      </w:r>
      <w:bookmarkEnd w:id="33"/>
      <w:bookmarkEnd w:id="34"/>
      <w:bookmarkEnd w:id="35"/>
      <w:bookmarkEnd w:id="36"/>
      <w:bookmarkEnd w:id="37"/>
    </w:p>
    <w:p w14:paraId="529A8F7C" w14:textId="77777777" w:rsidR="00D44012" w:rsidRDefault="00000000">
      <w:pPr>
        <w:pStyle w:val="Heading2"/>
        <w:rPr>
          <w:lang w:eastAsia="zh-CN"/>
        </w:rPr>
      </w:pPr>
      <w:bookmarkStart w:id="38" w:name="_Toc96996655"/>
      <w:bookmarkStart w:id="39" w:name="_Toc97197061"/>
      <w:bookmarkStart w:id="40" w:name="_Toc93878863"/>
      <w:bookmarkStart w:id="41" w:name="_Toc83768235"/>
      <w:bookmarkStart w:id="42" w:name="_Toc185509236"/>
      <w:r>
        <w:t>5.1</w:t>
      </w:r>
      <w:r>
        <w:tab/>
      </w:r>
      <w:r>
        <w:rPr>
          <w:lang w:eastAsia="zh-CN"/>
        </w:rPr>
        <w:t>Introduction</w:t>
      </w:r>
      <w:bookmarkEnd w:id="38"/>
      <w:bookmarkEnd w:id="39"/>
      <w:bookmarkEnd w:id="40"/>
      <w:bookmarkEnd w:id="41"/>
      <w:bookmarkEnd w:id="42"/>
    </w:p>
    <w:p w14:paraId="0E7F7A64" w14:textId="77777777" w:rsidR="00D44012"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B8708D9" w14:textId="77777777" w:rsidR="00D44012"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D44012" w14:paraId="071E23E3" w14:textId="77777777">
        <w:tc>
          <w:tcPr>
            <w:tcW w:w="1996" w:type="dxa"/>
            <w:shd w:val="clear" w:color="auto" w:fill="C0C0C0"/>
          </w:tcPr>
          <w:p w14:paraId="166B415B" w14:textId="77777777" w:rsidR="00D44012" w:rsidRDefault="00000000">
            <w:pPr>
              <w:pStyle w:val="TAH"/>
            </w:pPr>
            <w:r>
              <w:t>Service Name</w:t>
            </w:r>
          </w:p>
        </w:tc>
        <w:tc>
          <w:tcPr>
            <w:tcW w:w="3332" w:type="dxa"/>
            <w:shd w:val="clear" w:color="auto" w:fill="C0C0C0"/>
          </w:tcPr>
          <w:p w14:paraId="2BB6EF57" w14:textId="77777777" w:rsidR="00D44012" w:rsidRDefault="00000000">
            <w:pPr>
              <w:pStyle w:val="TAH"/>
            </w:pPr>
            <w:r>
              <w:t>Service Operations</w:t>
            </w:r>
          </w:p>
        </w:tc>
        <w:tc>
          <w:tcPr>
            <w:tcW w:w="2790" w:type="dxa"/>
            <w:shd w:val="clear" w:color="auto" w:fill="C0C0C0"/>
          </w:tcPr>
          <w:p w14:paraId="2408A7B0" w14:textId="77777777" w:rsidR="00D44012" w:rsidRDefault="00000000">
            <w:pPr>
              <w:pStyle w:val="TAH"/>
            </w:pPr>
            <w:r>
              <w:t>Operation</w:t>
            </w:r>
          </w:p>
          <w:p w14:paraId="7B15BE8F" w14:textId="77777777" w:rsidR="00D44012" w:rsidRDefault="00000000">
            <w:pPr>
              <w:pStyle w:val="TAH"/>
            </w:pPr>
            <w:r>
              <w:t>Semantics</w:t>
            </w:r>
          </w:p>
        </w:tc>
        <w:tc>
          <w:tcPr>
            <w:tcW w:w="2160" w:type="dxa"/>
            <w:shd w:val="clear" w:color="auto" w:fill="C0C0C0"/>
          </w:tcPr>
          <w:p w14:paraId="0C3C79ED" w14:textId="77777777" w:rsidR="00D44012" w:rsidRDefault="00000000">
            <w:pPr>
              <w:pStyle w:val="TAH"/>
            </w:pPr>
            <w:r>
              <w:t>Example Consumer(s)</w:t>
            </w:r>
          </w:p>
        </w:tc>
      </w:tr>
      <w:tr w:rsidR="00D44012" w14:paraId="6D9ADBF2" w14:textId="77777777">
        <w:tc>
          <w:tcPr>
            <w:tcW w:w="1996" w:type="dxa"/>
            <w:vMerge w:val="restart"/>
          </w:tcPr>
          <w:p w14:paraId="2A536414" w14:textId="77777777" w:rsidR="00D44012" w:rsidRDefault="00000000">
            <w:pPr>
              <w:pStyle w:val="TAL"/>
            </w:pPr>
            <w:r>
              <w:t>MSGS_ASRegistration</w:t>
            </w:r>
          </w:p>
        </w:tc>
        <w:tc>
          <w:tcPr>
            <w:tcW w:w="3332" w:type="dxa"/>
          </w:tcPr>
          <w:p w14:paraId="5C3317F9" w14:textId="77777777" w:rsidR="00D44012" w:rsidRDefault="00000000">
            <w:pPr>
              <w:pStyle w:val="TAL"/>
            </w:pPr>
            <w:r>
              <w:t>MSGS_ASRegistration_Request</w:t>
            </w:r>
          </w:p>
        </w:tc>
        <w:tc>
          <w:tcPr>
            <w:tcW w:w="2790" w:type="dxa"/>
            <w:vMerge w:val="restart"/>
          </w:tcPr>
          <w:p w14:paraId="2F2B9AF4" w14:textId="77777777" w:rsidR="00D44012" w:rsidRDefault="00000000">
            <w:pPr>
              <w:pStyle w:val="TAL"/>
            </w:pPr>
            <w:r>
              <w:t>Request/Response</w:t>
            </w:r>
          </w:p>
        </w:tc>
        <w:tc>
          <w:tcPr>
            <w:tcW w:w="2160" w:type="dxa"/>
            <w:vMerge w:val="restart"/>
          </w:tcPr>
          <w:p w14:paraId="36E440E8" w14:textId="77777777" w:rsidR="00D44012" w:rsidRDefault="00000000">
            <w:pPr>
              <w:pStyle w:val="TAL"/>
            </w:pPr>
            <w:r>
              <w:t>AS</w:t>
            </w:r>
          </w:p>
        </w:tc>
      </w:tr>
      <w:tr w:rsidR="00D44012" w14:paraId="38A3179F" w14:textId="77777777">
        <w:tc>
          <w:tcPr>
            <w:tcW w:w="1996" w:type="dxa"/>
            <w:vMerge/>
          </w:tcPr>
          <w:p w14:paraId="68F4C0AF" w14:textId="77777777" w:rsidR="00D44012" w:rsidRDefault="00D44012">
            <w:pPr>
              <w:pStyle w:val="TAL"/>
            </w:pPr>
          </w:p>
        </w:tc>
        <w:tc>
          <w:tcPr>
            <w:tcW w:w="3332" w:type="dxa"/>
          </w:tcPr>
          <w:p w14:paraId="1090D776" w14:textId="77777777" w:rsidR="00D44012" w:rsidRDefault="00000000">
            <w:pPr>
              <w:pStyle w:val="TAL"/>
            </w:pPr>
            <w:r>
              <w:t>MSGS_ASRegistration_Deregister</w:t>
            </w:r>
          </w:p>
        </w:tc>
        <w:tc>
          <w:tcPr>
            <w:tcW w:w="2790" w:type="dxa"/>
            <w:vMerge/>
          </w:tcPr>
          <w:p w14:paraId="1FA69433" w14:textId="77777777" w:rsidR="00D44012" w:rsidRDefault="00D44012">
            <w:pPr>
              <w:pStyle w:val="TAL"/>
            </w:pPr>
          </w:p>
        </w:tc>
        <w:tc>
          <w:tcPr>
            <w:tcW w:w="2160" w:type="dxa"/>
            <w:vMerge/>
          </w:tcPr>
          <w:p w14:paraId="54902332" w14:textId="77777777" w:rsidR="00D44012" w:rsidRDefault="00D44012">
            <w:pPr>
              <w:pStyle w:val="TAL"/>
            </w:pPr>
          </w:p>
        </w:tc>
      </w:tr>
      <w:tr w:rsidR="00D44012" w14:paraId="04F6830C" w14:textId="77777777">
        <w:tc>
          <w:tcPr>
            <w:tcW w:w="1996" w:type="dxa"/>
            <w:vMerge w:val="restart"/>
          </w:tcPr>
          <w:p w14:paraId="63CDFC29" w14:textId="77777777" w:rsidR="00D44012" w:rsidRDefault="00000000">
            <w:pPr>
              <w:pStyle w:val="TAL"/>
            </w:pPr>
            <w:r>
              <w:t>MSGS_MSGDelivery</w:t>
            </w:r>
          </w:p>
        </w:tc>
        <w:tc>
          <w:tcPr>
            <w:tcW w:w="3332" w:type="dxa"/>
          </w:tcPr>
          <w:p w14:paraId="704FA315" w14:textId="77777777" w:rsidR="00D44012" w:rsidRDefault="00000000">
            <w:pPr>
              <w:pStyle w:val="TAL"/>
            </w:pPr>
            <w:r>
              <w:t>MSGS_MSGDelivery_ASODelivery</w:t>
            </w:r>
          </w:p>
        </w:tc>
        <w:tc>
          <w:tcPr>
            <w:tcW w:w="2790" w:type="dxa"/>
            <w:vMerge w:val="restart"/>
          </w:tcPr>
          <w:p w14:paraId="3A3055F0" w14:textId="77777777" w:rsidR="00D44012" w:rsidRDefault="00000000">
            <w:pPr>
              <w:pStyle w:val="TAL"/>
            </w:pPr>
            <w:r>
              <w:t>Request/ Response</w:t>
            </w:r>
          </w:p>
        </w:tc>
        <w:tc>
          <w:tcPr>
            <w:tcW w:w="2160" w:type="dxa"/>
            <w:vMerge w:val="restart"/>
          </w:tcPr>
          <w:p w14:paraId="6B5DB505" w14:textId="77777777" w:rsidR="00D44012" w:rsidRDefault="00000000">
            <w:pPr>
              <w:pStyle w:val="TAL"/>
            </w:pPr>
            <w:r>
              <w:t>AS, Legacy 3GPP Message Gateway, Non-3GPP Message Gateway</w:t>
            </w:r>
          </w:p>
        </w:tc>
      </w:tr>
      <w:tr w:rsidR="00D44012" w14:paraId="24CCF84F" w14:textId="77777777">
        <w:tc>
          <w:tcPr>
            <w:tcW w:w="1996" w:type="dxa"/>
            <w:vMerge/>
          </w:tcPr>
          <w:p w14:paraId="000E0B27" w14:textId="77777777" w:rsidR="00D44012" w:rsidRDefault="00D44012">
            <w:pPr>
              <w:pStyle w:val="TAL"/>
            </w:pPr>
          </w:p>
        </w:tc>
        <w:tc>
          <w:tcPr>
            <w:tcW w:w="3332" w:type="dxa"/>
          </w:tcPr>
          <w:p w14:paraId="35CE7597" w14:textId="77777777" w:rsidR="00D44012" w:rsidRDefault="00000000">
            <w:pPr>
              <w:pStyle w:val="TAL"/>
            </w:pPr>
            <w:r>
              <w:t>MSGS_MSGDelivery_ASODeliveryReport</w:t>
            </w:r>
          </w:p>
        </w:tc>
        <w:tc>
          <w:tcPr>
            <w:tcW w:w="2790" w:type="dxa"/>
            <w:vMerge/>
          </w:tcPr>
          <w:p w14:paraId="4C81F1F4" w14:textId="77777777" w:rsidR="00D44012" w:rsidRDefault="00D44012">
            <w:pPr>
              <w:pStyle w:val="TAL"/>
            </w:pPr>
          </w:p>
        </w:tc>
        <w:tc>
          <w:tcPr>
            <w:tcW w:w="2160" w:type="dxa"/>
            <w:vMerge/>
          </w:tcPr>
          <w:p w14:paraId="302C0BC9" w14:textId="77777777" w:rsidR="00D44012" w:rsidRDefault="00D44012">
            <w:pPr>
              <w:pStyle w:val="TAL"/>
            </w:pPr>
          </w:p>
        </w:tc>
      </w:tr>
      <w:tr w:rsidR="00D44012" w14:paraId="7B108D1D" w14:textId="77777777">
        <w:tc>
          <w:tcPr>
            <w:tcW w:w="1996" w:type="dxa"/>
            <w:vMerge/>
          </w:tcPr>
          <w:p w14:paraId="665EC3D1" w14:textId="77777777" w:rsidR="00D44012" w:rsidRDefault="00D44012">
            <w:pPr>
              <w:pStyle w:val="TAL"/>
            </w:pPr>
          </w:p>
        </w:tc>
        <w:tc>
          <w:tcPr>
            <w:tcW w:w="3332" w:type="dxa"/>
          </w:tcPr>
          <w:p w14:paraId="5C8B0FF3" w14:textId="77777777" w:rsidR="00D44012" w:rsidRDefault="00000000">
            <w:pPr>
              <w:pStyle w:val="TAL"/>
            </w:pPr>
            <w:r>
              <w:t>MSGS_MSGDelivery_UEODelivery</w:t>
            </w:r>
          </w:p>
        </w:tc>
        <w:tc>
          <w:tcPr>
            <w:tcW w:w="2790" w:type="dxa"/>
            <w:vMerge/>
          </w:tcPr>
          <w:p w14:paraId="5DEFD41D" w14:textId="77777777" w:rsidR="00D44012" w:rsidRDefault="00D44012">
            <w:pPr>
              <w:pStyle w:val="TAL"/>
            </w:pPr>
          </w:p>
        </w:tc>
        <w:tc>
          <w:tcPr>
            <w:tcW w:w="2160" w:type="dxa"/>
            <w:vMerge/>
          </w:tcPr>
          <w:p w14:paraId="54A93985" w14:textId="77777777" w:rsidR="00D44012" w:rsidRDefault="00D44012">
            <w:pPr>
              <w:pStyle w:val="TAL"/>
            </w:pPr>
          </w:p>
        </w:tc>
      </w:tr>
      <w:tr w:rsidR="00D44012" w14:paraId="611B2E4F" w14:textId="77777777">
        <w:tc>
          <w:tcPr>
            <w:tcW w:w="1996" w:type="dxa"/>
            <w:vMerge/>
          </w:tcPr>
          <w:p w14:paraId="45027DA8" w14:textId="77777777" w:rsidR="00D44012" w:rsidRDefault="00D44012">
            <w:pPr>
              <w:pStyle w:val="TAL"/>
            </w:pPr>
          </w:p>
        </w:tc>
        <w:tc>
          <w:tcPr>
            <w:tcW w:w="3332" w:type="dxa"/>
          </w:tcPr>
          <w:p w14:paraId="0B9B7412" w14:textId="77777777" w:rsidR="00D44012" w:rsidRDefault="00000000">
            <w:pPr>
              <w:pStyle w:val="TAL"/>
            </w:pPr>
            <w:r>
              <w:t>MSGS_MSGDelivery_UEODeliveryReport</w:t>
            </w:r>
          </w:p>
        </w:tc>
        <w:tc>
          <w:tcPr>
            <w:tcW w:w="2790" w:type="dxa"/>
            <w:vMerge/>
          </w:tcPr>
          <w:p w14:paraId="65C08870" w14:textId="77777777" w:rsidR="00D44012" w:rsidRDefault="00D44012">
            <w:pPr>
              <w:pStyle w:val="TAL"/>
            </w:pPr>
          </w:p>
        </w:tc>
        <w:tc>
          <w:tcPr>
            <w:tcW w:w="2160" w:type="dxa"/>
            <w:vMerge/>
          </w:tcPr>
          <w:p w14:paraId="263F2FD8" w14:textId="77777777" w:rsidR="00D44012" w:rsidRDefault="00D44012">
            <w:pPr>
              <w:pStyle w:val="TAL"/>
            </w:pPr>
          </w:p>
        </w:tc>
      </w:tr>
      <w:tr w:rsidR="00D44012" w14:paraId="77966021" w14:textId="77777777">
        <w:tc>
          <w:tcPr>
            <w:tcW w:w="1996" w:type="dxa"/>
            <w:vMerge w:val="restart"/>
          </w:tcPr>
          <w:p w14:paraId="6ACC796B" w14:textId="77777777" w:rsidR="00D44012" w:rsidRDefault="00000000">
            <w:pPr>
              <w:pStyle w:val="TAL"/>
            </w:pPr>
            <w:r>
              <w:t>MSGS</w:t>
            </w:r>
            <w:r>
              <w:rPr>
                <w:rFonts w:hint="eastAsia"/>
              </w:rPr>
              <w:t>_TopiclistEvent</w:t>
            </w:r>
          </w:p>
        </w:tc>
        <w:tc>
          <w:tcPr>
            <w:tcW w:w="3332" w:type="dxa"/>
          </w:tcPr>
          <w:p w14:paraId="415AED37" w14:textId="77777777" w:rsidR="00D44012"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84B2DD2" w14:textId="77777777" w:rsidR="00D44012" w:rsidRDefault="00000000">
            <w:pPr>
              <w:pStyle w:val="TAL"/>
            </w:pPr>
            <w:r>
              <w:rPr>
                <w:rFonts w:hint="eastAsia"/>
                <w:lang w:val="en-US" w:eastAsia="zh-CN"/>
              </w:rPr>
              <w:t>Subscribe/Notify</w:t>
            </w:r>
          </w:p>
        </w:tc>
        <w:tc>
          <w:tcPr>
            <w:tcW w:w="2160" w:type="dxa"/>
            <w:vMerge w:val="restart"/>
          </w:tcPr>
          <w:p w14:paraId="5729BF22" w14:textId="77777777" w:rsidR="00D44012" w:rsidRDefault="00000000">
            <w:pPr>
              <w:pStyle w:val="TAL"/>
            </w:pPr>
            <w:r>
              <w:rPr>
                <w:rFonts w:hint="eastAsia"/>
              </w:rPr>
              <w:t>MSGin5G Server</w:t>
            </w:r>
          </w:p>
        </w:tc>
      </w:tr>
      <w:tr w:rsidR="00D44012" w14:paraId="1CB8F7B6" w14:textId="77777777">
        <w:tc>
          <w:tcPr>
            <w:tcW w:w="1996" w:type="dxa"/>
            <w:vMerge/>
          </w:tcPr>
          <w:p w14:paraId="5EF2B797" w14:textId="77777777" w:rsidR="00D44012" w:rsidRDefault="00D44012">
            <w:pPr>
              <w:pStyle w:val="TAL"/>
            </w:pPr>
          </w:p>
        </w:tc>
        <w:tc>
          <w:tcPr>
            <w:tcW w:w="3332" w:type="dxa"/>
          </w:tcPr>
          <w:p w14:paraId="207A0163" w14:textId="77777777" w:rsidR="00D44012" w:rsidRDefault="00000000">
            <w:pPr>
              <w:pStyle w:val="TAL"/>
              <w:rPr>
                <w:lang w:val="en-US" w:eastAsia="zh-CN"/>
              </w:rPr>
            </w:pPr>
            <w:r>
              <w:rPr>
                <w:rFonts w:hint="eastAsia"/>
                <w:lang w:val="en-US" w:eastAsia="zh-CN"/>
              </w:rPr>
              <w:t>MSGS_TopiclistEvent_UnsubscribeMSGTopiclist</w:t>
            </w:r>
          </w:p>
        </w:tc>
        <w:tc>
          <w:tcPr>
            <w:tcW w:w="2790" w:type="dxa"/>
            <w:vMerge/>
          </w:tcPr>
          <w:p w14:paraId="0393EB2A" w14:textId="77777777" w:rsidR="00D44012" w:rsidRDefault="00D44012">
            <w:pPr>
              <w:pStyle w:val="TAL"/>
            </w:pPr>
          </w:p>
        </w:tc>
        <w:tc>
          <w:tcPr>
            <w:tcW w:w="2160" w:type="dxa"/>
            <w:vMerge/>
          </w:tcPr>
          <w:p w14:paraId="5CB16693" w14:textId="77777777" w:rsidR="00D44012" w:rsidRDefault="00D44012">
            <w:pPr>
              <w:pStyle w:val="TAL"/>
            </w:pPr>
          </w:p>
        </w:tc>
      </w:tr>
      <w:tr w:rsidR="00D44012" w14:paraId="701755C2" w14:textId="77777777">
        <w:tc>
          <w:tcPr>
            <w:tcW w:w="1996" w:type="dxa"/>
            <w:vMerge/>
          </w:tcPr>
          <w:p w14:paraId="7F03C094" w14:textId="77777777" w:rsidR="00D44012" w:rsidRDefault="00D44012">
            <w:pPr>
              <w:pStyle w:val="TAL"/>
            </w:pPr>
          </w:p>
        </w:tc>
        <w:tc>
          <w:tcPr>
            <w:tcW w:w="3332" w:type="dxa"/>
          </w:tcPr>
          <w:p w14:paraId="4DFFE833" w14:textId="77777777" w:rsidR="00D44012"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6D7BBEDF" w14:textId="77777777" w:rsidR="00D44012" w:rsidRDefault="00D44012">
            <w:pPr>
              <w:pStyle w:val="TAL"/>
            </w:pPr>
          </w:p>
        </w:tc>
        <w:tc>
          <w:tcPr>
            <w:tcW w:w="2160" w:type="dxa"/>
            <w:vMerge/>
          </w:tcPr>
          <w:p w14:paraId="3F5662C1" w14:textId="77777777" w:rsidR="00D44012" w:rsidRDefault="00D44012">
            <w:pPr>
              <w:pStyle w:val="TAL"/>
            </w:pPr>
          </w:p>
        </w:tc>
      </w:tr>
      <w:tr w:rsidR="00D44012" w14:paraId="09940F07" w14:textId="77777777">
        <w:tc>
          <w:tcPr>
            <w:tcW w:w="1996" w:type="dxa"/>
            <w:vMerge/>
          </w:tcPr>
          <w:p w14:paraId="4A41F6E7" w14:textId="77777777" w:rsidR="00D44012" w:rsidRDefault="00D44012">
            <w:pPr>
              <w:pStyle w:val="TAL"/>
            </w:pPr>
          </w:p>
        </w:tc>
        <w:tc>
          <w:tcPr>
            <w:tcW w:w="3332" w:type="dxa"/>
          </w:tcPr>
          <w:p w14:paraId="5FA9C678" w14:textId="77777777" w:rsidR="00D44012"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F2FDF89" w14:textId="77777777" w:rsidR="00D44012" w:rsidRDefault="00000000">
            <w:pPr>
              <w:pStyle w:val="TAL"/>
            </w:pPr>
            <w:r>
              <w:rPr>
                <w:rFonts w:hint="eastAsia"/>
              </w:rPr>
              <w:t>Request/ Response</w:t>
            </w:r>
          </w:p>
        </w:tc>
        <w:tc>
          <w:tcPr>
            <w:tcW w:w="2160" w:type="dxa"/>
            <w:vMerge w:val="restart"/>
          </w:tcPr>
          <w:p w14:paraId="3A9F3A80" w14:textId="77777777" w:rsidR="00D44012" w:rsidRDefault="00000000">
            <w:pPr>
              <w:pStyle w:val="TAL"/>
            </w:pPr>
            <w:r>
              <w:rPr>
                <w:rFonts w:hint="eastAsia"/>
              </w:rPr>
              <w:t>MSGin5G Server</w:t>
            </w:r>
          </w:p>
        </w:tc>
      </w:tr>
      <w:tr w:rsidR="00D44012" w14:paraId="48A0D02D" w14:textId="77777777">
        <w:tc>
          <w:tcPr>
            <w:tcW w:w="1996" w:type="dxa"/>
            <w:vMerge/>
          </w:tcPr>
          <w:p w14:paraId="101140CF" w14:textId="77777777" w:rsidR="00D44012" w:rsidRDefault="00D44012">
            <w:pPr>
              <w:pStyle w:val="TAL"/>
            </w:pPr>
          </w:p>
        </w:tc>
        <w:tc>
          <w:tcPr>
            <w:tcW w:w="3332" w:type="dxa"/>
          </w:tcPr>
          <w:p w14:paraId="00F000B2" w14:textId="77777777" w:rsidR="00D44012" w:rsidRDefault="00000000">
            <w:pPr>
              <w:pStyle w:val="TAL"/>
            </w:pPr>
            <w:r>
              <w:rPr>
                <w:rFonts w:hint="eastAsia"/>
              </w:rPr>
              <w:t>MSGS_TopiclistEvent_UnsubscribeMSGTopic</w:t>
            </w:r>
          </w:p>
        </w:tc>
        <w:tc>
          <w:tcPr>
            <w:tcW w:w="2790" w:type="dxa"/>
            <w:vMerge/>
          </w:tcPr>
          <w:p w14:paraId="125768AF" w14:textId="77777777" w:rsidR="00D44012" w:rsidRDefault="00D44012">
            <w:pPr>
              <w:pStyle w:val="TAL"/>
            </w:pPr>
          </w:p>
        </w:tc>
        <w:tc>
          <w:tcPr>
            <w:tcW w:w="2160" w:type="dxa"/>
            <w:vMerge/>
          </w:tcPr>
          <w:p w14:paraId="3E57C802" w14:textId="77777777" w:rsidR="00D44012" w:rsidRDefault="00D44012">
            <w:pPr>
              <w:pStyle w:val="TAL"/>
            </w:pPr>
          </w:p>
        </w:tc>
      </w:tr>
    </w:tbl>
    <w:p w14:paraId="5C5F2F9A" w14:textId="77777777" w:rsidR="00D44012" w:rsidRDefault="00D44012">
      <w:pPr>
        <w:rPr>
          <w:lang w:eastAsia="zh-CN"/>
        </w:rPr>
      </w:pPr>
    </w:p>
    <w:p w14:paraId="4AB21E4E" w14:textId="77777777" w:rsidR="00D44012" w:rsidRDefault="00000000">
      <w:pPr>
        <w:rPr>
          <w:lang w:eastAsia="zh-CN"/>
        </w:rPr>
      </w:pPr>
      <w:r>
        <w:rPr>
          <w:lang w:eastAsia="zh-CN"/>
        </w:rPr>
        <w:t>Table</w:t>
      </w:r>
      <w:r>
        <w:t> </w:t>
      </w:r>
      <w:r>
        <w:rPr>
          <w:lang w:eastAsia="zh-CN"/>
        </w:rPr>
        <w:t>5.1-2 summarizes the corresponding APIs defined in this specification.</w:t>
      </w:r>
    </w:p>
    <w:p w14:paraId="2E417DBD" w14:textId="77777777" w:rsidR="00D44012"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D44012" w14:paraId="1C96D074" w14:textId="77777777">
        <w:tc>
          <w:tcPr>
            <w:tcW w:w="2087" w:type="dxa"/>
            <w:shd w:val="clear" w:color="000000" w:fill="C0C0C0"/>
          </w:tcPr>
          <w:p w14:paraId="2181889D" w14:textId="77777777" w:rsidR="00D44012" w:rsidRDefault="00000000">
            <w:pPr>
              <w:pStyle w:val="TAH"/>
            </w:pPr>
            <w:r>
              <w:t>Service Name</w:t>
            </w:r>
          </w:p>
        </w:tc>
        <w:tc>
          <w:tcPr>
            <w:tcW w:w="885" w:type="dxa"/>
            <w:shd w:val="clear" w:color="000000" w:fill="C0C0C0"/>
          </w:tcPr>
          <w:p w14:paraId="0162B76C" w14:textId="77777777" w:rsidR="00D44012" w:rsidRDefault="00000000">
            <w:pPr>
              <w:pStyle w:val="TAH"/>
            </w:pPr>
            <w:r>
              <w:t>Clause</w:t>
            </w:r>
          </w:p>
        </w:tc>
        <w:tc>
          <w:tcPr>
            <w:tcW w:w="1701" w:type="dxa"/>
            <w:shd w:val="clear" w:color="000000" w:fill="C0C0C0"/>
          </w:tcPr>
          <w:p w14:paraId="4323492E" w14:textId="77777777" w:rsidR="00D44012" w:rsidRDefault="00000000">
            <w:pPr>
              <w:pStyle w:val="TAH"/>
            </w:pPr>
            <w:r>
              <w:t>Description</w:t>
            </w:r>
          </w:p>
        </w:tc>
        <w:tc>
          <w:tcPr>
            <w:tcW w:w="3209" w:type="dxa"/>
            <w:shd w:val="clear" w:color="000000" w:fill="C0C0C0"/>
          </w:tcPr>
          <w:p w14:paraId="3BBB443A" w14:textId="77777777" w:rsidR="00D44012" w:rsidRDefault="00000000">
            <w:pPr>
              <w:pStyle w:val="TAH"/>
            </w:pPr>
            <w:r>
              <w:t>OpenAPI Specification File</w:t>
            </w:r>
          </w:p>
        </w:tc>
        <w:tc>
          <w:tcPr>
            <w:tcW w:w="991" w:type="dxa"/>
            <w:shd w:val="clear" w:color="000000" w:fill="C0C0C0"/>
          </w:tcPr>
          <w:p w14:paraId="1A353432" w14:textId="77777777" w:rsidR="00D44012" w:rsidRDefault="00000000">
            <w:pPr>
              <w:pStyle w:val="TAH"/>
            </w:pPr>
            <w:r>
              <w:t>apiName</w:t>
            </w:r>
          </w:p>
        </w:tc>
        <w:tc>
          <w:tcPr>
            <w:tcW w:w="1470" w:type="dxa"/>
            <w:shd w:val="clear" w:color="000000" w:fill="C0C0C0"/>
          </w:tcPr>
          <w:p w14:paraId="062034D0" w14:textId="77777777" w:rsidR="00D44012" w:rsidRDefault="00000000">
            <w:pPr>
              <w:pStyle w:val="TAH"/>
            </w:pPr>
            <w:r>
              <w:t>Annex</w:t>
            </w:r>
          </w:p>
        </w:tc>
      </w:tr>
      <w:tr w:rsidR="00D44012" w14:paraId="53742C76" w14:textId="77777777">
        <w:tc>
          <w:tcPr>
            <w:tcW w:w="2087" w:type="dxa"/>
            <w:shd w:val="clear" w:color="auto" w:fill="auto"/>
          </w:tcPr>
          <w:p w14:paraId="60C7B127" w14:textId="77777777" w:rsidR="00D44012" w:rsidRDefault="00000000">
            <w:pPr>
              <w:pStyle w:val="TAL"/>
            </w:pPr>
            <w:r>
              <w:t>MSGS_ASRegistration</w:t>
            </w:r>
          </w:p>
        </w:tc>
        <w:tc>
          <w:tcPr>
            <w:tcW w:w="885" w:type="dxa"/>
            <w:shd w:val="clear" w:color="auto" w:fill="auto"/>
          </w:tcPr>
          <w:p w14:paraId="67E41C27" w14:textId="77777777" w:rsidR="00D44012" w:rsidRDefault="00000000">
            <w:pPr>
              <w:pStyle w:val="TAL"/>
            </w:pPr>
            <w:r>
              <w:t>8.1</w:t>
            </w:r>
          </w:p>
        </w:tc>
        <w:tc>
          <w:tcPr>
            <w:tcW w:w="1701" w:type="dxa"/>
            <w:shd w:val="clear" w:color="auto" w:fill="auto"/>
          </w:tcPr>
          <w:p w14:paraId="3518EF17" w14:textId="77777777" w:rsidR="00D44012" w:rsidRDefault="00000000">
            <w:pPr>
              <w:pStyle w:val="TAL"/>
            </w:pPr>
            <w:r>
              <w:t>AS Registration Service</w:t>
            </w:r>
          </w:p>
        </w:tc>
        <w:tc>
          <w:tcPr>
            <w:tcW w:w="3209" w:type="dxa"/>
            <w:shd w:val="clear" w:color="auto" w:fill="auto"/>
          </w:tcPr>
          <w:p w14:paraId="189926EA" w14:textId="77777777" w:rsidR="00D44012" w:rsidRDefault="00000000">
            <w:pPr>
              <w:pStyle w:val="TAL"/>
            </w:pPr>
            <w:r>
              <w:t>TS29538_MSGS_ASRegistration.yaml</w:t>
            </w:r>
          </w:p>
        </w:tc>
        <w:tc>
          <w:tcPr>
            <w:tcW w:w="991" w:type="dxa"/>
            <w:shd w:val="clear" w:color="auto" w:fill="auto"/>
          </w:tcPr>
          <w:p w14:paraId="4676A584" w14:textId="77777777" w:rsidR="00D44012"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50B88FDF" w14:textId="77777777" w:rsidR="00D44012" w:rsidRDefault="00000000">
            <w:pPr>
              <w:pStyle w:val="TAL"/>
            </w:pPr>
            <w:r>
              <w:t>A.2</w:t>
            </w:r>
          </w:p>
        </w:tc>
      </w:tr>
      <w:tr w:rsidR="00D44012" w14:paraId="556C1BB8" w14:textId="77777777">
        <w:tc>
          <w:tcPr>
            <w:tcW w:w="2087" w:type="dxa"/>
            <w:shd w:val="clear" w:color="auto" w:fill="auto"/>
          </w:tcPr>
          <w:p w14:paraId="2ADA8B87" w14:textId="77777777" w:rsidR="00D44012" w:rsidRDefault="00000000">
            <w:pPr>
              <w:pStyle w:val="TAL"/>
            </w:pPr>
            <w:r>
              <w:t>MSGS_MSGDelivery</w:t>
            </w:r>
          </w:p>
        </w:tc>
        <w:tc>
          <w:tcPr>
            <w:tcW w:w="885" w:type="dxa"/>
            <w:shd w:val="clear" w:color="auto" w:fill="auto"/>
          </w:tcPr>
          <w:p w14:paraId="1D2779A9" w14:textId="77777777" w:rsidR="00D44012" w:rsidRDefault="00000000">
            <w:pPr>
              <w:pStyle w:val="TAL"/>
            </w:pPr>
            <w:r>
              <w:t>8.2</w:t>
            </w:r>
          </w:p>
        </w:tc>
        <w:tc>
          <w:tcPr>
            <w:tcW w:w="1701" w:type="dxa"/>
            <w:shd w:val="clear" w:color="auto" w:fill="auto"/>
          </w:tcPr>
          <w:p w14:paraId="0E73040A" w14:textId="77777777" w:rsidR="00D44012" w:rsidRDefault="00000000">
            <w:pPr>
              <w:pStyle w:val="TAL"/>
            </w:pPr>
            <w:r>
              <w:t>Message Delivery Service</w:t>
            </w:r>
          </w:p>
        </w:tc>
        <w:tc>
          <w:tcPr>
            <w:tcW w:w="3209" w:type="dxa"/>
            <w:shd w:val="clear" w:color="auto" w:fill="auto"/>
          </w:tcPr>
          <w:p w14:paraId="6D6EBD96" w14:textId="77777777" w:rsidR="00D44012" w:rsidRDefault="00000000">
            <w:pPr>
              <w:pStyle w:val="TAL"/>
            </w:pPr>
            <w:r>
              <w:t>TS29538_MSGS_MSGDelivery.yaml</w:t>
            </w:r>
          </w:p>
        </w:tc>
        <w:tc>
          <w:tcPr>
            <w:tcW w:w="991" w:type="dxa"/>
            <w:shd w:val="clear" w:color="auto" w:fill="auto"/>
          </w:tcPr>
          <w:p w14:paraId="4C6C080C" w14:textId="77777777" w:rsidR="00D44012" w:rsidRDefault="00000000">
            <w:pPr>
              <w:pStyle w:val="TAL"/>
            </w:pPr>
            <w:r>
              <w:t>Msgs</w:t>
            </w:r>
            <w:r>
              <w:rPr>
                <w:rFonts w:hint="eastAsia"/>
                <w:lang w:eastAsia="zh-CN"/>
              </w:rPr>
              <w:t>-</w:t>
            </w:r>
            <w:r>
              <w:t>msgdelivery</w:t>
            </w:r>
          </w:p>
        </w:tc>
        <w:tc>
          <w:tcPr>
            <w:tcW w:w="1470" w:type="dxa"/>
            <w:shd w:val="clear" w:color="auto" w:fill="auto"/>
          </w:tcPr>
          <w:p w14:paraId="677D8534" w14:textId="77777777" w:rsidR="00D44012" w:rsidRDefault="00000000">
            <w:pPr>
              <w:pStyle w:val="TAL"/>
            </w:pPr>
            <w:r>
              <w:t>A.3</w:t>
            </w:r>
          </w:p>
        </w:tc>
      </w:tr>
      <w:tr w:rsidR="00D44012" w14:paraId="2877D2F7" w14:textId="77777777">
        <w:tc>
          <w:tcPr>
            <w:tcW w:w="2087" w:type="dxa"/>
            <w:shd w:val="clear" w:color="auto" w:fill="auto"/>
          </w:tcPr>
          <w:p w14:paraId="2F70370A" w14:textId="77777777" w:rsidR="00D44012" w:rsidRDefault="00000000">
            <w:pPr>
              <w:pStyle w:val="TAL"/>
            </w:pPr>
            <w:r>
              <w:rPr>
                <w:rFonts w:hint="eastAsia"/>
              </w:rPr>
              <w:t>MSGS_TopiclistEvent</w:t>
            </w:r>
          </w:p>
        </w:tc>
        <w:tc>
          <w:tcPr>
            <w:tcW w:w="885" w:type="dxa"/>
            <w:shd w:val="clear" w:color="auto" w:fill="auto"/>
          </w:tcPr>
          <w:p w14:paraId="7EFC4243" w14:textId="77777777" w:rsidR="00D44012" w:rsidRDefault="00000000">
            <w:pPr>
              <w:pStyle w:val="TAL"/>
            </w:pPr>
            <w:r>
              <w:rPr>
                <w:rFonts w:hint="eastAsia"/>
                <w:lang w:val="en-US" w:eastAsia="zh-CN"/>
              </w:rPr>
              <w:t>8.3</w:t>
            </w:r>
          </w:p>
        </w:tc>
        <w:tc>
          <w:tcPr>
            <w:tcW w:w="1701" w:type="dxa"/>
            <w:shd w:val="clear" w:color="auto" w:fill="auto"/>
          </w:tcPr>
          <w:p w14:paraId="2E86F70E" w14:textId="77777777" w:rsidR="00D44012" w:rsidRDefault="00000000">
            <w:pPr>
              <w:pStyle w:val="TAL"/>
            </w:pPr>
            <w:r>
              <w:rPr>
                <w:rFonts w:hint="eastAsia"/>
                <w:lang w:val="en-US" w:eastAsia="zh-CN"/>
              </w:rPr>
              <w:t>Topic Messaging Service</w:t>
            </w:r>
          </w:p>
        </w:tc>
        <w:tc>
          <w:tcPr>
            <w:tcW w:w="3209" w:type="dxa"/>
            <w:shd w:val="clear" w:color="auto" w:fill="auto"/>
          </w:tcPr>
          <w:p w14:paraId="0AC0B186" w14:textId="77777777" w:rsidR="00D44012" w:rsidRDefault="00000000">
            <w:pPr>
              <w:pStyle w:val="TAL"/>
            </w:pPr>
            <w:r>
              <w:rPr>
                <w:rFonts w:hint="eastAsia"/>
                <w:lang w:val="en-US" w:eastAsia="zh-CN"/>
              </w:rPr>
              <w:t>TS29538_MSGS_TopiclistEvent.yaml</w:t>
            </w:r>
          </w:p>
        </w:tc>
        <w:tc>
          <w:tcPr>
            <w:tcW w:w="991" w:type="dxa"/>
            <w:shd w:val="clear" w:color="auto" w:fill="auto"/>
          </w:tcPr>
          <w:p w14:paraId="1D672890" w14:textId="77777777" w:rsidR="00D44012" w:rsidRDefault="00000000">
            <w:pPr>
              <w:pStyle w:val="TAL"/>
            </w:pPr>
            <w:r>
              <w:rPr>
                <w:rFonts w:hint="eastAsia"/>
                <w:lang w:val="en-US" w:eastAsia="zh-CN"/>
              </w:rPr>
              <w:t>Msgs-topiclistevent</w:t>
            </w:r>
          </w:p>
        </w:tc>
        <w:tc>
          <w:tcPr>
            <w:tcW w:w="1470" w:type="dxa"/>
            <w:shd w:val="clear" w:color="auto" w:fill="auto"/>
          </w:tcPr>
          <w:p w14:paraId="198BEFB6" w14:textId="77777777" w:rsidR="00D44012" w:rsidRDefault="00000000">
            <w:pPr>
              <w:pStyle w:val="TAL"/>
            </w:pPr>
            <w:r>
              <w:rPr>
                <w:rFonts w:hint="eastAsia"/>
                <w:lang w:val="en-US" w:eastAsia="zh-CN"/>
              </w:rPr>
              <w:t>A.7</w:t>
            </w:r>
          </w:p>
        </w:tc>
      </w:tr>
    </w:tbl>
    <w:p w14:paraId="17E509E7" w14:textId="77777777" w:rsidR="00D44012" w:rsidRDefault="00D44012">
      <w:pPr>
        <w:rPr>
          <w:lang w:eastAsia="zh-CN"/>
        </w:rPr>
      </w:pPr>
    </w:p>
    <w:p w14:paraId="48B990EC" w14:textId="77777777" w:rsidR="00D44012" w:rsidRDefault="00000000">
      <w:pPr>
        <w:pStyle w:val="Heading2"/>
        <w:rPr>
          <w:lang w:eastAsia="zh-CN"/>
        </w:rPr>
      </w:pPr>
      <w:bookmarkStart w:id="43" w:name="_Toc97197062"/>
      <w:bookmarkStart w:id="44" w:name="_Toc185509237"/>
      <w:r>
        <w:rPr>
          <w:lang w:eastAsia="zh-CN"/>
        </w:rPr>
        <w:t>5.2</w:t>
      </w:r>
      <w:r>
        <w:rPr>
          <w:lang w:eastAsia="zh-CN"/>
        </w:rPr>
        <w:tab/>
        <w:t>MSGS_</w:t>
      </w:r>
      <w:r>
        <w:t xml:space="preserve">ASRegistration </w:t>
      </w:r>
      <w:r>
        <w:rPr>
          <w:lang w:eastAsia="zh-CN"/>
        </w:rPr>
        <w:t>Service</w:t>
      </w:r>
      <w:bookmarkEnd w:id="43"/>
      <w:bookmarkEnd w:id="44"/>
    </w:p>
    <w:p w14:paraId="11F99BCF" w14:textId="77777777" w:rsidR="00D44012" w:rsidRDefault="00000000">
      <w:pPr>
        <w:pStyle w:val="Heading3"/>
      </w:pPr>
      <w:bookmarkStart w:id="45" w:name="_Toc97197063"/>
      <w:bookmarkStart w:id="46" w:name="_Toc93878865"/>
      <w:bookmarkStart w:id="47" w:name="_Toc96996657"/>
      <w:bookmarkStart w:id="48" w:name="_Toc83768237"/>
      <w:bookmarkStart w:id="49" w:name="_Toc185509238"/>
      <w:r>
        <w:t>5.</w:t>
      </w:r>
      <w:r>
        <w:rPr>
          <w:lang w:eastAsia="zh-CN"/>
        </w:rPr>
        <w:t>2</w:t>
      </w:r>
      <w:r>
        <w:t>.1</w:t>
      </w:r>
      <w:r>
        <w:tab/>
        <w:t>Service Description</w:t>
      </w:r>
      <w:bookmarkEnd w:id="45"/>
      <w:bookmarkEnd w:id="46"/>
      <w:bookmarkEnd w:id="47"/>
      <w:bookmarkEnd w:id="48"/>
      <w:bookmarkEnd w:id="49"/>
    </w:p>
    <w:p w14:paraId="2FDB0128" w14:textId="77777777" w:rsidR="00D44012" w:rsidRDefault="00000000">
      <w:pPr>
        <w:rPr>
          <w:lang w:eastAsia="zh-CN"/>
        </w:rPr>
      </w:pPr>
      <w:r>
        <w:rPr>
          <w:lang w:eastAsia="zh-CN"/>
        </w:rPr>
        <w:t>The MSGS_ASRegistration API, as defined in 3GPP TS 23.554 [2], allows an AS via Mm5s interface to register, and deregister at a given MSGin5G Server.</w:t>
      </w:r>
    </w:p>
    <w:p w14:paraId="7FC834C4" w14:textId="77777777" w:rsidR="00D44012" w:rsidRDefault="00000000">
      <w:pPr>
        <w:pStyle w:val="Heading3"/>
        <w:rPr>
          <w:lang w:eastAsia="zh-CN"/>
        </w:rPr>
      </w:pPr>
      <w:bookmarkStart w:id="50" w:name="_Toc93878866"/>
      <w:bookmarkStart w:id="51" w:name="_Toc97197064"/>
      <w:bookmarkStart w:id="52" w:name="_Toc83768238"/>
      <w:bookmarkStart w:id="53" w:name="_Toc96996658"/>
      <w:bookmarkStart w:id="54" w:name="_Toc185509239"/>
      <w:r>
        <w:t>5.</w:t>
      </w:r>
      <w:r>
        <w:rPr>
          <w:lang w:eastAsia="zh-CN"/>
        </w:rPr>
        <w:t>2</w:t>
      </w:r>
      <w:r>
        <w:t>.2</w:t>
      </w:r>
      <w:r>
        <w:tab/>
        <w:t>Service Operations</w:t>
      </w:r>
      <w:bookmarkEnd w:id="50"/>
      <w:bookmarkEnd w:id="51"/>
      <w:bookmarkEnd w:id="52"/>
      <w:bookmarkEnd w:id="53"/>
      <w:bookmarkEnd w:id="54"/>
    </w:p>
    <w:p w14:paraId="3E9D5038" w14:textId="77777777" w:rsidR="00D44012" w:rsidRDefault="00000000">
      <w:pPr>
        <w:pStyle w:val="Heading4"/>
      </w:pPr>
      <w:bookmarkStart w:id="55" w:name="_Toc83768239"/>
      <w:bookmarkStart w:id="56" w:name="_Toc97197065"/>
      <w:bookmarkStart w:id="57" w:name="_Toc93878867"/>
      <w:bookmarkStart w:id="58" w:name="_Toc96996659"/>
      <w:bookmarkStart w:id="59" w:name="_Toc185509240"/>
      <w:r>
        <w:t>5.</w:t>
      </w:r>
      <w:r>
        <w:rPr>
          <w:lang w:eastAsia="zh-CN"/>
        </w:rPr>
        <w:t>2</w:t>
      </w:r>
      <w:r>
        <w:t>.2.1</w:t>
      </w:r>
      <w:r>
        <w:tab/>
        <w:t>Introduction</w:t>
      </w:r>
      <w:bookmarkEnd w:id="55"/>
      <w:bookmarkEnd w:id="56"/>
      <w:bookmarkEnd w:id="57"/>
      <w:bookmarkEnd w:id="58"/>
      <w:bookmarkEnd w:id="59"/>
    </w:p>
    <w:p w14:paraId="341B487D" w14:textId="77777777" w:rsidR="00D44012" w:rsidRDefault="00000000">
      <w:pPr>
        <w:rPr>
          <w:lang w:eastAsia="zh-CN"/>
        </w:rPr>
      </w:pPr>
      <w:r>
        <w:rPr>
          <w:lang w:eastAsia="zh-CN"/>
        </w:rPr>
        <w:t>The service operation defined for MSGS_ASRegistration API is shown in the Table 5.2.2.1-1.</w:t>
      </w:r>
    </w:p>
    <w:p w14:paraId="15B8BC94" w14:textId="77777777" w:rsidR="00D44012"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3CA3FDA1" w14:textId="77777777">
        <w:trPr>
          <w:jc w:val="center"/>
        </w:trPr>
        <w:tc>
          <w:tcPr>
            <w:tcW w:w="3260" w:type="dxa"/>
            <w:shd w:val="clear" w:color="000000" w:fill="C0C0C0"/>
          </w:tcPr>
          <w:p w14:paraId="6B273315" w14:textId="77777777" w:rsidR="00D44012" w:rsidRDefault="00000000">
            <w:pPr>
              <w:pStyle w:val="TAH"/>
              <w:rPr>
                <w:kern w:val="2"/>
                <w:szCs w:val="22"/>
              </w:rPr>
            </w:pPr>
            <w:r>
              <w:rPr>
                <w:kern w:val="2"/>
                <w:szCs w:val="22"/>
              </w:rPr>
              <w:t>Service operation name</w:t>
            </w:r>
          </w:p>
        </w:tc>
        <w:tc>
          <w:tcPr>
            <w:tcW w:w="4395" w:type="dxa"/>
            <w:shd w:val="clear" w:color="000000" w:fill="C0C0C0"/>
          </w:tcPr>
          <w:p w14:paraId="59DFAB1B" w14:textId="77777777" w:rsidR="00D44012" w:rsidRDefault="00000000">
            <w:pPr>
              <w:pStyle w:val="TAH"/>
              <w:rPr>
                <w:kern w:val="2"/>
                <w:szCs w:val="22"/>
              </w:rPr>
            </w:pPr>
            <w:r>
              <w:rPr>
                <w:kern w:val="2"/>
                <w:szCs w:val="22"/>
              </w:rPr>
              <w:t>Description</w:t>
            </w:r>
          </w:p>
        </w:tc>
        <w:tc>
          <w:tcPr>
            <w:tcW w:w="1565" w:type="dxa"/>
            <w:shd w:val="clear" w:color="000000" w:fill="C0C0C0"/>
          </w:tcPr>
          <w:p w14:paraId="74B41C06" w14:textId="77777777" w:rsidR="00D44012" w:rsidRDefault="00000000">
            <w:pPr>
              <w:pStyle w:val="TAH"/>
              <w:rPr>
                <w:kern w:val="2"/>
                <w:szCs w:val="22"/>
              </w:rPr>
            </w:pPr>
            <w:r>
              <w:rPr>
                <w:kern w:val="2"/>
                <w:szCs w:val="22"/>
              </w:rPr>
              <w:t>Initiated by</w:t>
            </w:r>
          </w:p>
        </w:tc>
      </w:tr>
      <w:tr w:rsidR="00D44012" w14:paraId="2D8215A4" w14:textId="77777777">
        <w:trPr>
          <w:jc w:val="center"/>
        </w:trPr>
        <w:tc>
          <w:tcPr>
            <w:tcW w:w="3260" w:type="dxa"/>
          </w:tcPr>
          <w:p w14:paraId="7A45CF3E" w14:textId="77777777" w:rsidR="00D44012" w:rsidRDefault="00000000">
            <w:pPr>
              <w:pStyle w:val="TAL"/>
              <w:rPr>
                <w:kern w:val="2"/>
                <w:szCs w:val="22"/>
              </w:rPr>
            </w:pPr>
            <w:r>
              <w:rPr>
                <w:kern w:val="2"/>
                <w:szCs w:val="22"/>
              </w:rPr>
              <w:t>MSGS_ASRegistration_Request</w:t>
            </w:r>
          </w:p>
        </w:tc>
        <w:tc>
          <w:tcPr>
            <w:tcW w:w="4395" w:type="dxa"/>
          </w:tcPr>
          <w:p w14:paraId="632C81D8" w14:textId="77777777" w:rsidR="00D44012" w:rsidRDefault="00000000">
            <w:pPr>
              <w:pStyle w:val="TAL"/>
              <w:rPr>
                <w:kern w:val="2"/>
                <w:szCs w:val="22"/>
              </w:rPr>
            </w:pPr>
            <w:r>
              <w:rPr>
                <w:kern w:val="2"/>
                <w:szCs w:val="22"/>
              </w:rPr>
              <w:t>This service operation is used by the AS to register itself to MSGin5G Server.</w:t>
            </w:r>
          </w:p>
        </w:tc>
        <w:tc>
          <w:tcPr>
            <w:tcW w:w="1565" w:type="dxa"/>
          </w:tcPr>
          <w:p w14:paraId="3D7E3348" w14:textId="77777777" w:rsidR="00D44012" w:rsidRDefault="00000000">
            <w:pPr>
              <w:pStyle w:val="TAL"/>
              <w:rPr>
                <w:kern w:val="2"/>
                <w:szCs w:val="22"/>
              </w:rPr>
            </w:pPr>
            <w:r>
              <w:rPr>
                <w:kern w:val="2"/>
                <w:szCs w:val="22"/>
              </w:rPr>
              <w:t>AS</w:t>
            </w:r>
          </w:p>
        </w:tc>
      </w:tr>
      <w:tr w:rsidR="00D44012" w14:paraId="0D363DCC" w14:textId="77777777">
        <w:trPr>
          <w:jc w:val="center"/>
        </w:trPr>
        <w:tc>
          <w:tcPr>
            <w:tcW w:w="3260" w:type="dxa"/>
          </w:tcPr>
          <w:p w14:paraId="72850F2A" w14:textId="77777777" w:rsidR="00D44012" w:rsidRDefault="00000000">
            <w:pPr>
              <w:pStyle w:val="TAL"/>
              <w:rPr>
                <w:kern w:val="2"/>
                <w:szCs w:val="22"/>
              </w:rPr>
            </w:pPr>
            <w:r>
              <w:rPr>
                <w:kern w:val="2"/>
              </w:rPr>
              <w:t>MSGS_ASRegistration_Deregister</w:t>
            </w:r>
          </w:p>
        </w:tc>
        <w:tc>
          <w:tcPr>
            <w:tcW w:w="4395" w:type="dxa"/>
          </w:tcPr>
          <w:p w14:paraId="75A3AF3F" w14:textId="77777777" w:rsidR="00D44012" w:rsidRDefault="00000000">
            <w:pPr>
              <w:pStyle w:val="TAL"/>
              <w:rPr>
                <w:kern w:val="2"/>
                <w:szCs w:val="22"/>
              </w:rPr>
            </w:pPr>
            <w:r>
              <w:rPr>
                <w:kern w:val="2"/>
                <w:szCs w:val="22"/>
              </w:rPr>
              <w:t>This service operation is used by the AS to deregister itself from a MSGin5G Server.</w:t>
            </w:r>
          </w:p>
        </w:tc>
        <w:tc>
          <w:tcPr>
            <w:tcW w:w="1565" w:type="dxa"/>
          </w:tcPr>
          <w:p w14:paraId="238700CB" w14:textId="77777777" w:rsidR="00D44012" w:rsidRDefault="00000000">
            <w:pPr>
              <w:pStyle w:val="TAL"/>
              <w:rPr>
                <w:kern w:val="2"/>
                <w:szCs w:val="22"/>
              </w:rPr>
            </w:pPr>
            <w:r>
              <w:rPr>
                <w:kern w:val="2"/>
                <w:szCs w:val="22"/>
              </w:rPr>
              <w:t>AS</w:t>
            </w:r>
          </w:p>
        </w:tc>
      </w:tr>
    </w:tbl>
    <w:p w14:paraId="74ED6A9C" w14:textId="77777777" w:rsidR="00D44012" w:rsidRDefault="00D44012">
      <w:pPr>
        <w:rPr>
          <w:lang w:eastAsia="zh-CN"/>
        </w:rPr>
      </w:pPr>
    </w:p>
    <w:p w14:paraId="531FE904" w14:textId="77777777" w:rsidR="00D44012" w:rsidRDefault="00000000">
      <w:pPr>
        <w:pStyle w:val="Heading4"/>
      </w:pPr>
      <w:bookmarkStart w:id="60" w:name="_Toc96996660"/>
      <w:bookmarkStart w:id="61" w:name="_Toc93878868"/>
      <w:bookmarkStart w:id="62" w:name="_Toc97197066"/>
      <w:bookmarkStart w:id="63" w:name="_Toc83768240"/>
      <w:bookmarkStart w:id="64" w:name="_Toc185509241"/>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0A3B3285" w14:textId="77777777" w:rsidR="00D44012" w:rsidRDefault="00000000">
      <w:pPr>
        <w:pStyle w:val="Heading5"/>
      </w:pPr>
      <w:bookmarkStart w:id="65" w:name="_Toc93878869"/>
      <w:bookmarkStart w:id="66" w:name="_Toc96996661"/>
      <w:bookmarkStart w:id="67" w:name="_Toc97197067"/>
      <w:bookmarkStart w:id="68" w:name="_Toc83768241"/>
      <w:bookmarkStart w:id="69" w:name="_Toc185509242"/>
      <w:r>
        <w:t>5.</w:t>
      </w:r>
      <w:r>
        <w:rPr>
          <w:lang w:eastAsia="zh-CN"/>
        </w:rPr>
        <w:t>2</w:t>
      </w:r>
      <w:r>
        <w:t>.2.2.1</w:t>
      </w:r>
      <w:r>
        <w:tab/>
        <w:t>General</w:t>
      </w:r>
      <w:bookmarkEnd w:id="65"/>
      <w:bookmarkEnd w:id="66"/>
      <w:bookmarkEnd w:id="67"/>
      <w:bookmarkEnd w:id="68"/>
      <w:bookmarkEnd w:id="69"/>
    </w:p>
    <w:p w14:paraId="1C0DD9A8" w14:textId="77777777" w:rsidR="00D44012" w:rsidRDefault="00000000">
      <w:r>
        <w:t>This service operation is used by the AS to register itself to MSGin5G Server.</w:t>
      </w:r>
    </w:p>
    <w:p w14:paraId="5A63C47E" w14:textId="77777777" w:rsidR="00D44012" w:rsidRDefault="00000000">
      <w:pPr>
        <w:pStyle w:val="Heading5"/>
        <w:rPr>
          <w:lang w:eastAsia="zh-CN"/>
        </w:rPr>
      </w:pPr>
      <w:bookmarkStart w:id="70" w:name="_Toc93878870"/>
      <w:bookmarkStart w:id="71" w:name="_Toc97197068"/>
      <w:bookmarkStart w:id="72" w:name="_Toc96996662"/>
      <w:bookmarkStart w:id="73" w:name="_Toc83768242"/>
      <w:bookmarkStart w:id="74" w:name="_Toc185509243"/>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4075F409" w14:textId="77777777" w:rsidR="00D44012" w:rsidRDefault="00000000">
      <w:pPr>
        <w:pStyle w:val="TH"/>
        <w:rPr>
          <w:lang w:eastAsia="zh-CN"/>
        </w:rPr>
      </w:pPr>
      <w:r>
        <w:object w:dxaOrig="8694" w:dyaOrig="2160" w14:anchorId="463744C8">
          <v:shape id="_x0000_i1026" type="#_x0000_t75" style="width:434.9pt;height:108.3pt" o:ole="">
            <v:imagedata r:id="rId13" o:title=""/>
          </v:shape>
          <o:OLEObject Type="Embed" ProgID="Visio.Drawing.11" ShapeID="_x0000_i1026" DrawAspect="Content" ObjectID="_1796122639" r:id="rId14"/>
        </w:object>
      </w:r>
    </w:p>
    <w:p w14:paraId="081FC415" w14:textId="77777777" w:rsidR="00D44012" w:rsidRDefault="00000000">
      <w:pPr>
        <w:pStyle w:val="TF"/>
      </w:pPr>
      <w:r>
        <w:t>Figure 5.2.2.2.2-1:</w:t>
      </w:r>
      <w:r>
        <w:rPr>
          <w:rFonts w:hint="eastAsia"/>
        </w:rPr>
        <w:t xml:space="preserve"> </w:t>
      </w:r>
      <w:r>
        <w:t>AS Registering to MSGin5G Server</w:t>
      </w:r>
    </w:p>
    <w:p w14:paraId="45B1FFB1" w14:textId="77777777" w:rsidR="00D44012"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58AB0DA1" w14:textId="77777777" w:rsidR="00D44012" w:rsidRDefault="00000000">
      <w:pPr>
        <w:pStyle w:val="B10"/>
      </w:pPr>
      <w:r>
        <w:t>-</w:t>
      </w:r>
      <w:r>
        <w:tab/>
        <w:t>the Application Server Identifier within the "</w:t>
      </w:r>
      <w:r>
        <w:rPr>
          <w:szCs w:val="22"/>
        </w:rPr>
        <w:t>asSvcId</w:t>
      </w:r>
      <w:r>
        <w:t>" attribute; and</w:t>
      </w:r>
    </w:p>
    <w:p w14:paraId="3536BBA5" w14:textId="77777777" w:rsidR="00D44012" w:rsidRDefault="00000000">
      <w:pPr>
        <w:pStyle w:val="B10"/>
      </w:pPr>
      <w:r>
        <w:t>may include:</w:t>
      </w:r>
    </w:p>
    <w:p w14:paraId="0FC980D6" w14:textId="77777777" w:rsidR="00D44012" w:rsidRDefault="00000000">
      <w:pPr>
        <w:pStyle w:val="B10"/>
      </w:pPr>
      <w:r>
        <w:lastRenderedPageBreak/>
        <w:t>-</w:t>
      </w:r>
      <w:r>
        <w:tab/>
        <w:t>the Application Identifier within the "appId" attribute;</w:t>
      </w:r>
    </w:p>
    <w:p w14:paraId="406047B1" w14:textId="77777777" w:rsidR="00D44012" w:rsidRDefault="00000000">
      <w:pPr>
        <w:pStyle w:val="B10"/>
      </w:pPr>
      <w:r>
        <w:t>-</w:t>
      </w:r>
      <w:r>
        <w:tab/>
        <w:t>the notification target URI within the "</w:t>
      </w:r>
      <w:r>
        <w:rPr>
          <w:szCs w:val="22"/>
        </w:rPr>
        <w:t>targetUri</w:t>
      </w:r>
      <w:r>
        <w:t>" attribute; and</w:t>
      </w:r>
    </w:p>
    <w:p w14:paraId="48AB22BF" w14:textId="77777777" w:rsidR="00D44012" w:rsidRDefault="00000000">
      <w:pPr>
        <w:pStyle w:val="B10"/>
      </w:pPr>
      <w:r>
        <w:t>-</w:t>
      </w:r>
      <w:r>
        <w:tab/>
        <w:t>the Application Server Profile Information within the "</w:t>
      </w:r>
      <w:r>
        <w:rPr>
          <w:szCs w:val="22"/>
        </w:rPr>
        <w:t>asProf</w:t>
      </w:r>
      <w:r>
        <w:t>" attribute, that may include:</w:t>
      </w:r>
    </w:p>
    <w:p w14:paraId="6860E43B" w14:textId="77777777" w:rsidR="00D44012" w:rsidRDefault="00000000">
      <w:pPr>
        <w:pStyle w:val="B2"/>
      </w:pPr>
      <w:r>
        <w:t>-</w:t>
      </w:r>
      <w:r>
        <w:tab/>
        <w:t>the Application Server name within the "appName" attribute;</w:t>
      </w:r>
    </w:p>
    <w:p w14:paraId="6820AC62" w14:textId="77777777" w:rsidR="00D44012" w:rsidRDefault="00000000">
      <w:pPr>
        <w:pStyle w:val="B2"/>
      </w:pPr>
      <w:r>
        <w:t>-</w:t>
      </w:r>
      <w:r>
        <w:tab/>
        <w:t>the list of Application Providers name within the "appProviders" attribute;</w:t>
      </w:r>
    </w:p>
    <w:p w14:paraId="48821C98" w14:textId="77777777" w:rsidR="00D44012" w:rsidRDefault="00000000">
      <w:pPr>
        <w:pStyle w:val="B2"/>
      </w:pPr>
      <w:r>
        <w:t>-</w:t>
      </w:r>
      <w:r>
        <w:tab/>
        <w:t>the list of Application scenarios within the "appScenarios" attribute;</w:t>
      </w:r>
    </w:p>
    <w:p w14:paraId="428FC9C3" w14:textId="77777777" w:rsidR="00D44012" w:rsidRDefault="00000000">
      <w:pPr>
        <w:pStyle w:val="B2"/>
      </w:pPr>
      <w:r>
        <w:t>-</w:t>
      </w:r>
      <w:r>
        <w:tab/>
        <w:t>the list of Application Server category within the "appCategory" attribute; and</w:t>
      </w:r>
    </w:p>
    <w:p w14:paraId="213C0FD0" w14:textId="77777777" w:rsidR="00D44012" w:rsidRDefault="00000000">
      <w:pPr>
        <w:pStyle w:val="B2"/>
        <w:rPr>
          <w:lang w:eastAsia="zh-CN"/>
        </w:rPr>
      </w:pPr>
      <w:r>
        <w:rPr>
          <w:lang w:eastAsia="zh-CN"/>
        </w:rPr>
        <w:t>-</w:t>
      </w:r>
      <w:r>
        <w:rPr>
          <w:lang w:eastAsia="zh-CN"/>
        </w:rPr>
        <w:tab/>
        <w:t>the list of Application Server status within the "asStatus" attribute.</w:t>
      </w:r>
    </w:p>
    <w:p w14:paraId="18376D77" w14:textId="77777777" w:rsidR="00D44012" w:rsidRDefault="00000000">
      <w:r>
        <w:t>Upon receiving the HTTP POST message from the AS, the MSGin5G Server shall:</w:t>
      </w:r>
    </w:p>
    <w:p w14:paraId="216F2BF9" w14:textId="77777777" w:rsidR="00D44012" w:rsidRDefault="00000000">
      <w:pPr>
        <w:pStyle w:val="B10"/>
      </w:pPr>
      <w:r>
        <w:t>1.</w:t>
      </w:r>
      <w:r>
        <w:rPr>
          <w:lang w:eastAsia="zh-CN"/>
        </w:rPr>
        <w:tab/>
      </w:r>
      <w:r>
        <w:t>process the AS registration request information;</w:t>
      </w:r>
    </w:p>
    <w:p w14:paraId="40F6BCB5" w14:textId="77777777" w:rsidR="00D44012" w:rsidRDefault="00000000">
      <w:pPr>
        <w:pStyle w:val="B10"/>
      </w:pPr>
      <w:r>
        <w:t>2.</w:t>
      </w:r>
      <w:r>
        <w:rPr>
          <w:lang w:eastAsia="zh-CN"/>
        </w:rPr>
        <w:tab/>
      </w:r>
      <w:r>
        <w:t>verify the identity of the AS and check if the AS is authorized to register itself at MSGin5G Server; and</w:t>
      </w:r>
    </w:p>
    <w:p w14:paraId="54B25002" w14:textId="77777777" w:rsidR="00D44012" w:rsidRDefault="00000000">
      <w:pPr>
        <w:pStyle w:val="B10"/>
      </w:pPr>
      <w:r>
        <w:t>3.</w:t>
      </w:r>
      <w:r>
        <w:rPr>
          <w:lang w:eastAsia="zh-CN"/>
        </w:rPr>
        <w:tab/>
      </w:r>
      <w:r>
        <w:t>if the AS is authorized to register to MSGin5G Server, then the MSGin5G Server shall:</w:t>
      </w:r>
    </w:p>
    <w:p w14:paraId="57B437EA" w14:textId="77777777" w:rsidR="00D44012"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37D1E805" w14:textId="77777777" w:rsidR="00D44012"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0ABEE3C2" w14:textId="77777777" w:rsidR="00D44012" w:rsidRDefault="00000000">
      <w:pPr>
        <w:pStyle w:val="B3"/>
      </w:pPr>
      <w:r>
        <w:t>-</w:t>
      </w:r>
      <w:r>
        <w:tab/>
        <w:t>the Application Server Identifier within the "</w:t>
      </w:r>
      <w:r>
        <w:rPr>
          <w:szCs w:val="22"/>
        </w:rPr>
        <w:t>asSvcId</w:t>
      </w:r>
      <w:r>
        <w:t>" attribute; and</w:t>
      </w:r>
    </w:p>
    <w:p w14:paraId="58343815" w14:textId="77777777" w:rsidR="00D44012" w:rsidRDefault="00000000">
      <w:pPr>
        <w:pStyle w:val="B3"/>
      </w:pPr>
      <w:r>
        <w:t>-</w:t>
      </w:r>
      <w:r>
        <w:tab/>
        <w:t>the registration result within the "</w:t>
      </w:r>
      <w:r>
        <w:rPr>
          <w:szCs w:val="22"/>
        </w:rPr>
        <w:t>result</w:t>
      </w:r>
      <w:r>
        <w:t>" attribute.</w:t>
      </w:r>
    </w:p>
    <w:p w14:paraId="665856B7" w14:textId="77777777" w:rsidR="00D44012" w:rsidRDefault="00000000">
      <w:pPr>
        <w:rPr>
          <w:lang w:eastAsia="zh-CN"/>
        </w:rPr>
      </w:pPr>
      <w:r>
        <w:rPr>
          <w:lang w:eastAsia="zh-CN"/>
        </w:rPr>
        <w:t>If errors occur when processing the HTTP POST request, the MSGin5G Server shall apply error handling procedures as specified in clause 8.1.6.</w:t>
      </w:r>
    </w:p>
    <w:p w14:paraId="6603A98F" w14:textId="77777777" w:rsidR="00D44012" w:rsidRDefault="00000000">
      <w:pPr>
        <w:pStyle w:val="Heading4"/>
        <w:rPr>
          <w:lang w:eastAsia="zh-CN"/>
        </w:rPr>
      </w:pPr>
      <w:bookmarkStart w:id="76" w:name="_Toc83768243"/>
      <w:bookmarkStart w:id="77" w:name="_Toc97197069"/>
      <w:bookmarkStart w:id="78" w:name="_Toc93878871"/>
      <w:bookmarkStart w:id="79" w:name="_Toc96996663"/>
      <w:bookmarkStart w:id="80" w:name="_Toc185509244"/>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358CAF30" w14:textId="77777777" w:rsidR="00D44012" w:rsidRDefault="00000000">
      <w:pPr>
        <w:pStyle w:val="Heading5"/>
      </w:pPr>
      <w:bookmarkStart w:id="81" w:name="_Toc83768244"/>
      <w:bookmarkStart w:id="82" w:name="_Toc96996664"/>
      <w:bookmarkStart w:id="83" w:name="_Toc93878872"/>
      <w:bookmarkStart w:id="84" w:name="_Toc97197070"/>
      <w:bookmarkStart w:id="85" w:name="_Toc185509245"/>
      <w:r>
        <w:t>5.</w:t>
      </w:r>
      <w:r>
        <w:rPr>
          <w:lang w:eastAsia="zh-CN"/>
        </w:rPr>
        <w:t>2</w:t>
      </w:r>
      <w:r>
        <w:t>.2.</w:t>
      </w:r>
      <w:r>
        <w:rPr>
          <w:lang w:eastAsia="zh-CN"/>
        </w:rPr>
        <w:t>3</w:t>
      </w:r>
      <w:r>
        <w:t>.1</w:t>
      </w:r>
      <w:r>
        <w:tab/>
        <w:t>General</w:t>
      </w:r>
      <w:bookmarkEnd w:id="81"/>
      <w:bookmarkEnd w:id="82"/>
      <w:bookmarkEnd w:id="83"/>
      <w:bookmarkEnd w:id="84"/>
      <w:bookmarkEnd w:id="85"/>
    </w:p>
    <w:p w14:paraId="71298EEA" w14:textId="77777777" w:rsidR="00D44012" w:rsidRDefault="00000000">
      <w:r>
        <w:t>This service operation is used by the AS to deregister itself from a MSGin5G Server.</w:t>
      </w:r>
    </w:p>
    <w:p w14:paraId="625C95FA" w14:textId="77777777" w:rsidR="00D44012" w:rsidRDefault="00000000">
      <w:pPr>
        <w:pStyle w:val="Heading5"/>
        <w:rPr>
          <w:lang w:eastAsia="zh-CN"/>
        </w:rPr>
      </w:pPr>
      <w:bookmarkStart w:id="86" w:name="_Toc83768245"/>
      <w:bookmarkStart w:id="87" w:name="_Toc96996665"/>
      <w:bookmarkStart w:id="88" w:name="_Toc97197071"/>
      <w:bookmarkStart w:id="89" w:name="_Toc93878873"/>
      <w:bookmarkStart w:id="90" w:name="_Toc185509246"/>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4F2721D" w14:textId="77777777" w:rsidR="00D44012" w:rsidRDefault="00000000">
      <w:pPr>
        <w:pStyle w:val="TH"/>
        <w:rPr>
          <w:lang w:eastAsia="zh-CN"/>
        </w:rPr>
      </w:pPr>
      <w:r>
        <w:object w:dxaOrig="8694" w:dyaOrig="2160" w14:anchorId="51567CD4">
          <v:shape id="_x0000_i1027" type="#_x0000_t75" style="width:434.9pt;height:108.3pt" o:ole="">
            <v:imagedata r:id="rId15" o:title=""/>
          </v:shape>
          <o:OLEObject Type="Embed" ProgID="Visio.Drawing.11" ShapeID="_x0000_i1027" DrawAspect="Content" ObjectID="_1796122640" r:id="rId16"/>
        </w:object>
      </w:r>
    </w:p>
    <w:p w14:paraId="3410714B" w14:textId="77777777" w:rsidR="00D44012" w:rsidRDefault="00000000">
      <w:pPr>
        <w:pStyle w:val="TF"/>
      </w:pPr>
      <w:r>
        <w:t>Figure 5.2.2.3.2-1: AS Deregistering from MSGin5G Server</w:t>
      </w:r>
    </w:p>
    <w:p w14:paraId="75D70AE8" w14:textId="77777777" w:rsidR="00D44012"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55CA5D1E" w14:textId="77777777" w:rsidR="00D44012" w:rsidRDefault="00000000">
      <w:r>
        <w:t>Upon receiving the HTTP DELETE request, the MSGin5G Server shall:</w:t>
      </w:r>
    </w:p>
    <w:p w14:paraId="4F632509" w14:textId="77777777" w:rsidR="00D44012" w:rsidRDefault="00000000">
      <w:pPr>
        <w:pStyle w:val="B10"/>
      </w:pPr>
      <w:r>
        <w:t>1.</w:t>
      </w:r>
      <w:r>
        <w:tab/>
        <w:t>verify the identity of the AS and check if the AS is authorized to deregister the AS registration information;</w:t>
      </w:r>
    </w:p>
    <w:p w14:paraId="29909BA5" w14:textId="77777777" w:rsidR="00D44012"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2BAFC676" w14:textId="77777777" w:rsidR="00D44012"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115D5537" w14:textId="77777777" w:rsidR="00D44012" w:rsidRDefault="00000000">
      <w:pPr>
        <w:rPr>
          <w:lang w:eastAsia="zh-CN"/>
        </w:rPr>
      </w:pPr>
      <w:r>
        <w:rPr>
          <w:lang w:eastAsia="zh-CN"/>
        </w:rPr>
        <w:t>If errors occur when processing the HTTP DELETE request, the MSGin5G Server shall apply error handling procedures as specified in clause 8.1.6.</w:t>
      </w:r>
    </w:p>
    <w:p w14:paraId="449AE93C" w14:textId="77777777" w:rsidR="00D44012" w:rsidRDefault="00000000">
      <w:pPr>
        <w:pStyle w:val="Heading2"/>
        <w:rPr>
          <w:lang w:eastAsia="zh-CN"/>
        </w:rPr>
      </w:pPr>
      <w:bookmarkStart w:id="91" w:name="_Toc97197072"/>
      <w:bookmarkStart w:id="92" w:name="_Toc93878874"/>
      <w:bookmarkStart w:id="93" w:name="_Toc83768246"/>
      <w:bookmarkStart w:id="94" w:name="_Toc96996666"/>
      <w:bookmarkStart w:id="95" w:name="_Toc185509247"/>
      <w:r>
        <w:rPr>
          <w:lang w:eastAsia="zh-CN"/>
        </w:rPr>
        <w:t>5.3</w:t>
      </w:r>
      <w:r>
        <w:rPr>
          <w:lang w:eastAsia="zh-CN"/>
        </w:rPr>
        <w:tab/>
        <w:t>MSGS_MSGDelivery Service</w:t>
      </w:r>
      <w:bookmarkEnd w:id="91"/>
      <w:bookmarkEnd w:id="92"/>
      <w:bookmarkEnd w:id="93"/>
      <w:bookmarkEnd w:id="94"/>
      <w:bookmarkEnd w:id="95"/>
    </w:p>
    <w:p w14:paraId="05F27CDD" w14:textId="77777777" w:rsidR="00D44012" w:rsidRDefault="00000000">
      <w:pPr>
        <w:pStyle w:val="Heading3"/>
      </w:pPr>
      <w:bookmarkStart w:id="96" w:name="_Toc83768247"/>
      <w:bookmarkStart w:id="97" w:name="_Toc66282034"/>
      <w:bookmarkStart w:id="98" w:name="_Toc43199519"/>
      <w:bookmarkStart w:id="99" w:name="_Toc97197073"/>
      <w:bookmarkStart w:id="100" w:name="_Toc63170997"/>
      <w:bookmarkStart w:id="101" w:name="_Toc73437053"/>
      <w:bookmarkStart w:id="102" w:name="_Toc96996667"/>
      <w:bookmarkStart w:id="103" w:name="_Toc59015441"/>
      <w:bookmarkStart w:id="104" w:name="_Toc73433550"/>
      <w:bookmarkStart w:id="105" w:name="_Toc68165910"/>
      <w:bookmarkStart w:id="106" w:name="_Toc510696588"/>
      <w:bookmarkStart w:id="107" w:name="_Toc93878875"/>
      <w:bookmarkStart w:id="108" w:name="_Toc34035298"/>
      <w:bookmarkStart w:id="109" w:name="_Toc75351463"/>
      <w:bookmarkStart w:id="110" w:name="_Toc36037595"/>
      <w:bookmarkStart w:id="111" w:name="_Toc73435647"/>
      <w:bookmarkStart w:id="112" w:name="_Toc36037291"/>
      <w:bookmarkStart w:id="113" w:name="_Toc45132698"/>
      <w:bookmarkStart w:id="114" w:name="_Toc38877437"/>
      <w:bookmarkStart w:id="115" w:name="_Toc70426202"/>
      <w:bookmarkStart w:id="116" w:name="_Toc185509248"/>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2ACEA80" w14:textId="77777777" w:rsidR="00D44012" w:rsidRDefault="00000000">
      <w:pPr>
        <w:rPr>
          <w:lang w:eastAsia="zh-CN"/>
        </w:rPr>
      </w:pPr>
      <w:r>
        <w:rPr>
          <w:lang w:eastAsia="zh-CN"/>
        </w:rPr>
        <w:t>The MSGS_MSGDelivery Service corresponding to Mm5s as defined in 3GPP TS 23.554 [2], is provided by the MSGin5G Server.</w:t>
      </w:r>
    </w:p>
    <w:p w14:paraId="7EACFD86" w14:textId="77777777" w:rsidR="00D44012" w:rsidRDefault="00000000">
      <w:pPr>
        <w:rPr>
          <w:lang w:eastAsia="zh-CN"/>
        </w:rPr>
      </w:pPr>
      <w:r>
        <w:rPr>
          <w:lang w:eastAsia="zh-CN"/>
        </w:rPr>
        <w:t>This service:</w:t>
      </w:r>
    </w:p>
    <w:p w14:paraId="4D86F364" w14:textId="77777777" w:rsidR="00D44012"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D342AF4" w14:textId="77777777" w:rsidR="00D44012"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560B47F" w14:textId="77777777" w:rsidR="00D44012" w:rsidRDefault="00000000">
      <w:pPr>
        <w:ind w:left="568" w:hanging="284"/>
        <w:rPr>
          <w:rFonts w:eastAsia="DengXian"/>
          <w:lang w:eastAsia="zh-CN"/>
        </w:rPr>
      </w:pPr>
      <w:bookmarkStart w:id="117" w:name="_Toc36037596"/>
      <w:bookmarkStart w:id="118" w:name="_Toc510696589"/>
      <w:bookmarkStart w:id="119" w:name="_Toc43199520"/>
      <w:bookmarkStart w:id="120" w:name="_Toc68165911"/>
      <w:bookmarkStart w:id="121" w:name="_Toc73435648"/>
      <w:bookmarkStart w:id="122" w:name="_Toc75351464"/>
      <w:bookmarkStart w:id="123" w:name="_Toc63170998"/>
      <w:bookmarkStart w:id="124" w:name="_Toc59015442"/>
      <w:bookmarkStart w:id="125" w:name="_Toc70426203"/>
      <w:bookmarkStart w:id="126" w:name="_Toc34035299"/>
      <w:bookmarkStart w:id="127" w:name="_Toc93878876"/>
      <w:bookmarkStart w:id="128" w:name="_Toc97197074"/>
      <w:bookmarkStart w:id="129" w:name="_Toc73433551"/>
      <w:bookmarkStart w:id="130" w:name="_Toc36037292"/>
      <w:bookmarkStart w:id="131" w:name="_Toc45132699"/>
      <w:bookmarkStart w:id="132" w:name="_Toc96996668"/>
      <w:bookmarkStart w:id="133" w:name="_Toc66282035"/>
      <w:bookmarkStart w:id="134" w:name="_Toc38877438"/>
      <w:bookmarkStart w:id="135" w:name="_Toc83768248"/>
      <w:bookmarkStart w:id="136" w:name="_Toc73437054"/>
      <w:r>
        <w:rPr>
          <w:rFonts w:eastAsia="DengXian"/>
          <w:lang w:eastAsia="zh-CN"/>
        </w:rPr>
        <w:t>-</w:t>
      </w:r>
      <w:r>
        <w:rPr>
          <w:rFonts w:eastAsia="DengXian"/>
          <w:lang w:eastAsia="zh-CN"/>
        </w:rPr>
        <w:tab/>
        <w:t>allows BMG invokes services provided by MSGin5G Server to send MSGin5G message delivery status reports to MSGin5G Server.</w:t>
      </w:r>
    </w:p>
    <w:p w14:paraId="49F94E84"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7C460ABF" w14:textId="77777777" w:rsidR="00D44012" w:rsidRDefault="00000000">
      <w:pPr>
        <w:pStyle w:val="Heading3"/>
      </w:pPr>
      <w:bookmarkStart w:id="137" w:name="_Toc185509249"/>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61737B3" w14:textId="77777777" w:rsidR="00D44012" w:rsidRDefault="00000000">
      <w:pPr>
        <w:pStyle w:val="Heading4"/>
      </w:pPr>
      <w:bookmarkStart w:id="138" w:name="_Toc73433552"/>
      <w:bookmarkStart w:id="139" w:name="_Toc97197075"/>
      <w:bookmarkStart w:id="140" w:name="_Toc45132700"/>
      <w:bookmarkStart w:id="141" w:name="_Toc59015443"/>
      <w:bookmarkStart w:id="142" w:name="_Toc36037597"/>
      <w:bookmarkStart w:id="143" w:name="_Toc73437055"/>
      <w:bookmarkStart w:id="144" w:name="_Toc36037293"/>
      <w:bookmarkStart w:id="145" w:name="_Toc70426204"/>
      <w:bookmarkStart w:id="146" w:name="_Toc75351465"/>
      <w:bookmarkStart w:id="147" w:name="_Toc34035300"/>
      <w:bookmarkStart w:id="148" w:name="_Toc38877439"/>
      <w:bookmarkStart w:id="149" w:name="_Toc510696590"/>
      <w:bookmarkStart w:id="150" w:name="_Toc96996669"/>
      <w:bookmarkStart w:id="151" w:name="_Toc63170999"/>
      <w:bookmarkStart w:id="152" w:name="_Toc43199521"/>
      <w:bookmarkStart w:id="153" w:name="_Toc68165912"/>
      <w:bookmarkStart w:id="154" w:name="_Toc73435649"/>
      <w:bookmarkStart w:id="155" w:name="_Toc83768249"/>
      <w:bookmarkStart w:id="156" w:name="_Toc93878877"/>
      <w:bookmarkStart w:id="157" w:name="_Toc66282036"/>
      <w:bookmarkStart w:id="158" w:name="_Toc185509250"/>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3C0A0AC" w14:textId="77777777" w:rsidR="00D44012" w:rsidRDefault="00000000">
      <w:pPr>
        <w:rPr>
          <w:lang w:eastAsia="zh-CN"/>
        </w:rPr>
      </w:pPr>
      <w:bookmarkStart w:id="159" w:name="_Toc36037294"/>
      <w:bookmarkStart w:id="160" w:name="_Toc45132701"/>
      <w:bookmarkStart w:id="161" w:name="_Toc59015444"/>
      <w:bookmarkStart w:id="162" w:name="_Toc66282037"/>
      <w:bookmarkStart w:id="163" w:name="_Toc75351466"/>
      <w:bookmarkStart w:id="164" w:name="_Toc43199522"/>
      <w:bookmarkStart w:id="165" w:name="_Toc36037598"/>
      <w:bookmarkStart w:id="166" w:name="_Toc73433553"/>
      <w:bookmarkStart w:id="167" w:name="_Toc68165913"/>
      <w:bookmarkStart w:id="168" w:name="_Toc70426205"/>
      <w:bookmarkStart w:id="169" w:name="_Toc73437056"/>
      <w:bookmarkStart w:id="170" w:name="_Toc38877440"/>
      <w:bookmarkStart w:id="171" w:name="_Toc34035301"/>
      <w:bookmarkStart w:id="172" w:name="_Toc63171000"/>
      <w:bookmarkStart w:id="173" w:name="_Toc73435650"/>
      <w:bookmarkStart w:id="174" w:name="_Toc510696591"/>
      <w:r>
        <w:rPr>
          <w:lang w:eastAsia="zh-CN"/>
        </w:rPr>
        <w:t>The service operation defined for MSGS_MSGDelivery Service is shown in the Table 5.3.2.1-1.</w:t>
      </w:r>
    </w:p>
    <w:p w14:paraId="6FE0CDBC" w14:textId="77777777" w:rsidR="00D44012"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70CFB866" w14:textId="77777777">
        <w:trPr>
          <w:jc w:val="center"/>
        </w:trPr>
        <w:tc>
          <w:tcPr>
            <w:tcW w:w="3260" w:type="dxa"/>
            <w:shd w:val="clear" w:color="000000" w:fill="C0C0C0"/>
          </w:tcPr>
          <w:p w14:paraId="1E418AAD" w14:textId="77777777" w:rsidR="00D44012"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5371DF8B" w14:textId="77777777" w:rsidR="00D44012"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5299C963" w14:textId="77777777" w:rsidR="00D44012"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D44012" w14:paraId="371DE23E" w14:textId="77777777">
        <w:trPr>
          <w:jc w:val="center"/>
        </w:trPr>
        <w:tc>
          <w:tcPr>
            <w:tcW w:w="3260" w:type="dxa"/>
          </w:tcPr>
          <w:p w14:paraId="6BE20E4C"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5A4B7384"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1B9B7D2D"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D44012" w14:paraId="3ED2237E" w14:textId="77777777">
        <w:trPr>
          <w:jc w:val="center"/>
        </w:trPr>
        <w:tc>
          <w:tcPr>
            <w:tcW w:w="3260" w:type="dxa"/>
          </w:tcPr>
          <w:p w14:paraId="107D3586"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2E7B16B8"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43235DCC"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D44012" w14:paraId="39BBBFFD" w14:textId="77777777">
        <w:trPr>
          <w:jc w:val="center"/>
        </w:trPr>
        <w:tc>
          <w:tcPr>
            <w:tcW w:w="3260" w:type="dxa"/>
          </w:tcPr>
          <w:p w14:paraId="1EA85E16"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3C2E2625"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517A1D1A"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54BB491C"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2FF088C5"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D44012" w14:paraId="6E5EC07D" w14:textId="77777777">
        <w:trPr>
          <w:jc w:val="center"/>
        </w:trPr>
        <w:tc>
          <w:tcPr>
            <w:tcW w:w="3260" w:type="dxa"/>
          </w:tcPr>
          <w:p w14:paraId="72C11F41"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75D8F25A"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1ED65CB6"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20AF68E4"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0457C434"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360EBC68"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440B6C07" w14:textId="77777777" w:rsidR="00D44012" w:rsidRDefault="00D44012">
      <w:pPr>
        <w:rPr>
          <w:lang w:eastAsia="zh-CN"/>
        </w:rPr>
      </w:pPr>
    </w:p>
    <w:p w14:paraId="053C22B0" w14:textId="77777777" w:rsidR="00D44012" w:rsidRDefault="00000000">
      <w:pPr>
        <w:pStyle w:val="Heading4"/>
        <w:rPr>
          <w:lang w:eastAsia="zh-CN"/>
        </w:rPr>
      </w:pPr>
      <w:bookmarkStart w:id="175" w:name="_Toc68165919"/>
      <w:bookmarkStart w:id="176" w:name="_Toc73433559"/>
      <w:bookmarkStart w:id="177" w:name="_Toc38877446"/>
      <w:bookmarkStart w:id="178" w:name="_Toc73435656"/>
      <w:bookmarkStart w:id="179" w:name="_Toc66282043"/>
      <w:bookmarkStart w:id="180" w:name="_Toc70426211"/>
      <w:bookmarkStart w:id="181" w:name="_Toc75351472"/>
      <w:bookmarkStart w:id="182" w:name="_Toc59015450"/>
      <w:bookmarkStart w:id="183" w:name="_Toc36037604"/>
      <w:bookmarkStart w:id="184" w:name="_Toc43199528"/>
      <w:bookmarkStart w:id="185" w:name="_Toc45132707"/>
      <w:bookmarkStart w:id="186" w:name="_Toc34035307"/>
      <w:bookmarkStart w:id="187" w:name="_Toc73437062"/>
      <w:bookmarkStart w:id="188" w:name="_Toc63171006"/>
      <w:bookmarkStart w:id="189" w:name="_Toc36037300"/>
      <w:bookmarkStart w:id="190" w:name="_Toc97197076"/>
      <w:bookmarkStart w:id="191" w:name="_Toc96996670"/>
      <w:bookmarkStart w:id="192" w:name="_Toc83768256"/>
      <w:bookmarkStart w:id="193" w:name="_Toc93878878"/>
      <w:bookmarkStart w:id="194" w:name="_Toc185509251"/>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6F0B5AC1" w14:textId="77777777" w:rsidR="00D44012" w:rsidRDefault="00000000">
      <w:pPr>
        <w:pStyle w:val="Heading5"/>
      </w:pPr>
      <w:bookmarkStart w:id="195" w:name="_Toc66282044"/>
      <w:bookmarkStart w:id="196" w:name="_Toc59015451"/>
      <w:bookmarkStart w:id="197" w:name="_Toc36037301"/>
      <w:bookmarkStart w:id="198" w:name="_Toc38877447"/>
      <w:bookmarkStart w:id="199" w:name="_Toc75351473"/>
      <w:bookmarkStart w:id="200" w:name="_Toc43199529"/>
      <w:bookmarkStart w:id="201" w:name="_Toc68165920"/>
      <w:bookmarkStart w:id="202" w:name="_Toc45132708"/>
      <w:bookmarkStart w:id="203" w:name="_Toc93878879"/>
      <w:bookmarkStart w:id="204" w:name="_Toc83768257"/>
      <w:bookmarkStart w:id="205" w:name="_Toc73437063"/>
      <w:bookmarkStart w:id="206" w:name="_Toc73435657"/>
      <w:bookmarkStart w:id="207" w:name="_Toc510696592"/>
      <w:bookmarkStart w:id="208" w:name="_Toc34035308"/>
      <w:bookmarkStart w:id="209" w:name="_Toc63171007"/>
      <w:bookmarkStart w:id="210" w:name="_Toc97197077"/>
      <w:bookmarkStart w:id="211" w:name="_Toc70426212"/>
      <w:bookmarkStart w:id="212" w:name="_Toc36037605"/>
      <w:bookmarkStart w:id="213" w:name="_Toc73433560"/>
      <w:bookmarkStart w:id="214" w:name="_Toc96996671"/>
      <w:bookmarkStart w:id="215" w:name="_Toc185509252"/>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1A58D62" w14:textId="77777777" w:rsidR="00D44012"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672DB866" w14:textId="77777777" w:rsidR="00D44012" w:rsidRDefault="00000000">
      <w:pPr>
        <w:pStyle w:val="Heading5"/>
      </w:pPr>
      <w:bookmarkStart w:id="216" w:name="_Toc43199530"/>
      <w:bookmarkStart w:id="217" w:name="_Toc73437064"/>
      <w:bookmarkStart w:id="218" w:name="_Toc34035309"/>
      <w:bookmarkStart w:id="219" w:name="_Toc36037302"/>
      <w:bookmarkStart w:id="220" w:name="_Toc63171008"/>
      <w:bookmarkStart w:id="221" w:name="_Toc38877448"/>
      <w:bookmarkStart w:id="222" w:name="_Toc70426213"/>
      <w:bookmarkStart w:id="223" w:name="_Toc68165921"/>
      <w:bookmarkStart w:id="224" w:name="_Toc75351474"/>
      <w:bookmarkStart w:id="225" w:name="_Toc73433561"/>
      <w:bookmarkStart w:id="226" w:name="_Toc66282045"/>
      <w:bookmarkStart w:id="227" w:name="_Toc83768258"/>
      <w:bookmarkStart w:id="228" w:name="_Toc97197078"/>
      <w:bookmarkStart w:id="229" w:name="_Toc59015452"/>
      <w:bookmarkStart w:id="230" w:name="_Toc93878880"/>
      <w:bookmarkStart w:id="231" w:name="_Toc36037606"/>
      <w:bookmarkStart w:id="232" w:name="_Toc96996672"/>
      <w:bookmarkStart w:id="233" w:name="_Toc45132709"/>
      <w:bookmarkStart w:id="234" w:name="_Toc510696593"/>
      <w:bookmarkStart w:id="235" w:name="_Toc73435658"/>
      <w:bookmarkStart w:id="236" w:name="_Toc18550925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0080C0D" w14:textId="77777777" w:rsidR="00D44012" w:rsidRDefault="00000000">
      <w:pPr>
        <w:pStyle w:val="TH"/>
      </w:pPr>
      <w:r>
        <w:object w:dxaOrig="8393" w:dyaOrig="2085" w14:anchorId="7DFFB87D">
          <v:shape id="_x0000_i1028" type="#_x0000_t75" style="width:419.9pt;height:104.25pt" o:ole="">
            <v:imagedata r:id="rId17" o:title=""/>
          </v:shape>
          <o:OLEObject Type="Embed" ProgID="Visio.Drawing.11" ShapeID="_x0000_i1028" DrawAspect="Content" ObjectID="_1796122641" r:id="rId18"/>
        </w:object>
      </w:r>
    </w:p>
    <w:p w14:paraId="2FC33740" w14:textId="77777777" w:rsidR="00D44012" w:rsidRDefault="00000000">
      <w:pPr>
        <w:pStyle w:val="TF"/>
      </w:pPr>
      <w:r>
        <w:t>Figure 5.3.2.2.2-1: AS Originating MSGin5G Message Delivery</w:t>
      </w:r>
    </w:p>
    <w:p w14:paraId="6F2B54A2" w14:textId="77777777" w:rsidR="00D44012" w:rsidRDefault="00000000">
      <w:pPr>
        <w:rPr>
          <w:lang w:eastAsia="zh-CN"/>
        </w:rPr>
      </w:pPr>
      <w:r>
        <w:rPr>
          <w:lang w:eastAsia="zh-CN"/>
        </w:rPr>
        <w:t>When the AS needs to send the message to the MSGin5G Server, the AS shall send the HTTP POST method as step 1 of the Figure 5.3.2.2.2-1.</w:t>
      </w:r>
    </w:p>
    <w:p w14:paraId="6C5AC881" w14:textId="77777777" w:rsidR="00D44012" w:rsidRDefault="00000000">
      <w:pPr>
        <w:rPr>
          <w:lang w:eastAsia="zh-CN"/>
        </w:rPr>
      </w:pPr>
      <w:r>
        <w:rPr>
          <w:lang w:eastAsia="zh-CN"/>
        </w:rPr>
        <w:t>The AS shall include ASMessageDelivery data structure in the content of the HTTP POST request.</w:t>
      </w:r>
    </w:p>
    <w:p w14:paraId="71CAEE3A" w14:textId="77777777" w:rsidR="00D44012" w:rsidRDefault="00000000">
      <w:pPr>
        <w:rPr>
          <w:lang w:eastAsia="zh-CN"/>
        </w:rPr>
      </w:pPr>
      <w:r>
        <w:rPr>
          <w:lang w:eastAsia="zh-CN"/>
        </w:rPr>
        <w:t>The ASMessageDelivery data structure shall include:</w:t>
      </w:r>
    </w:p>
    <w:p w14:paraId="11222088" w14:textId="77777777" w:rsidR="00D44012" w:rsidRDefault="00000000">
      <w:pPr>
        <w:pStyle w:val="B10"/>
        <w:rPr>
          <w:lang w:eastAsia="zh-CN"/>
        </w:rPr>
      </w:pPr>
      <w:r>
        <w:rPr>
          <w:lang w:eastAsia="zh-CN"/>
        </w:rPr>
        <w:t>-</w:t>
      </w:r>
      <w:r>
        <w:rPr>
          <w:lang w:eastAsia="zh-CN"/>
        </w:rPr>
        <w:tab/>
        <w:t>the AS Service ID within the "oriAddr" attribute;</w:t>
      </w:r>
    </w:p>
    <w:p w14:paraId="6546C5D0" w14:textId="77777777" w:rsidR="00D44012" w:rsidRDefault="00000000">
      <w:pPr>
        <w:pStyle w:val="B10"/>
      </w:pPr>
      <w:r>
        <w:t>-</w:t>
      </w:r>
      <w:r>
        <w:tab/>
        <w:t>the Recipient Address within the "destAddr" attribute;</w:t>
      </w:r>
    </w:p>
    <w:p w14:paraId="671FB68B" w14:textId="77777777" w:rsidR="00D44012" w:rsidRDefault="00000000">
      <w:pPr>
        <w:pStyle w:val="B10"/>
        <w:rPr>
          <w:lang w:eastAsia="zh-CN"/>
        </w:rPr>
      </w:pPr>
      <w:r>
        <w:rPr>
          <w:lang w:eastAsia="zh-CN"/>
        </w:rPr>
        <w:t>-</w:t>
      </w:r>
      <w:r>
        <w:rPr>
          <w:lang w:eastAsia="zh-CN"/>
        </w:rPr>
        <w:tab/>
        <w:t>the Message ID within the "msgId" attribute;</w:t>
      </w:r>
    </w:p>
    <w:p w14:paraId="46AAE79C" w14:textId="77777777" w:rsidR="00D44012" w:rsidRDefault="00000000">
      <w:pPr>
        <w:pStyle w:val="B10"/>
        <w:rPr>
          <w:lang w:eastAsia="zh-CN"/>
        </w:rPr>
      </w:pPr>
      <w:r>
        <w:rPr>
          <w:lang w:eastAsia="zh-CN"/>
        </w:rPr>
        <w:lastRenderedPageBreak/>
        <w:t>-</w:t>
      </w:r>
      <w:r>
        <w:rPr>
          <w:lang w:eastAsia="zh-CN"/>
        </w:rPr>
        <w:tab/>
        <w:t>the store and forward flag within the "stoAndFwInd" attribute; and</w:t>
      </w:r>
    </w:p>
    <w:p w14:paraId="258421D7" w14:textId="77777777" w:rsidR="00D44012" w:rsidRDefault="00000000">
      <w:pPr>
        <w:pStyle w:val="B10"/>
        <w:rPr>
          <w:lang w:eastAsia="zh-CN"/>
        </w:rPr>
      </w:pPr>
      <w:r>
        <w:rPr>
          <w:lang w:eastAsia="zh-CN"/>
        </w:rPr>
        <w:t>may include:</w:t>
      </w:r>
    </w:p>
    <w:p w14:paraId="59130A99" w14:textId="77777777" w:rsidR="00D44012" w:rsidRDefault="00000000">
      <w:pPr>
        <w:pStyle w:val="B10"/>
        <w:rPr>
          <w:lang w:eastAsia="zh-CN"/>
        </w:rPr>
      </w:pPr>
      <w:r>
        <w:rPr>
          <w:lang w:eastAsia="zh-CN"/>
        </w:rPr>
        <w:t>-</w:t>
      </w:r>
      <w:r>
        <w:rPr>
          <w:lang w:eastAsia="zh-CN"/>
        </w:rPr>
        <w:tab/>
        <w:t>the Application ID within the "appId" attribute;</w:t>
      </w:r>
    </w:p>
    <w:p w14:paraId="4A8A7316" w14:textId="77777777" w:rsidR="00D44012"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3C6DF539" w14:textId="77777777" w:rsidR="00D44012" w:rsidRDefault="00000000">
      <w:pPr>
        <w:pStyle w:val="B10"/>
        <w:rPr>
          <w:lang w:eastAsia="zh-CN"/>
        </w:rPr>
      </w:pPr>
      <w:r>
        <w:rPr>
          <w:lang w:eastAsia="zh-CN"/>
        </w:rPr>
        <w:t>-</w:t>
      </w:r>
      <w:r>
        <w:rPr>
          <w:lang w:eastAsia="zh-CN"/>
        </w:rPr>
        <w:tab/>
        <w:t>the Payload within the "payload" attribute;</w:t>
      </w:r>
    </w:p>
    <w:p w14:paraId="61656A91" w14:textId="77777777" w:rsidR="00D44012" w:rsidRDefault="00000000">
      <w:pPr>
        <w:pStyle w:val="B10"/>
        <w:rPr>
          <w:lang w:eastAsia="zh-CN"/>
        </w:rPr>
      </w:pPr>
      <w:r>
        <w:rPr>
          <w:lang w:eastAsia="zh-CN"/>
        </w:rPr>
        <w:t>-</w:t>
      </w:r>
      <w:r>
        <w:rPr>
          <w:lang w:eastAsia="zh-CN"/>
        </w:rPr>
        <w:tab/>
        <w:t>the priority type within the "priority" attribute;</w:t>
      </w:r>
    </w:p>
    <w:p w14:paraId="0AB614DF" w14:textId="77777777" w:rsidR="00D44012" w:rsidRDefault="00000000">
      <w:pPr>
        <w:pStyle w:val="B10"/>
        <w:rPr>
          <w:lang w:eastAsia="zh-CN"/>
        </w:rPr>
      </w:pPr>
      <w:r>
        <w:rPr>
          <w:lang w:eastAsia="zh-CN"/>
        </w:rPr>
        <w:t>-</w:t>
      </w:r>
      <w:r>
        <w:rPr>
          <w:lang w:eastAsia="zh-CN"/>
        </w:rPr>
        <w:tab/>
        <w:t>the message segment flag within the "segInd" attribute;</w:t>
      </w:r>
    </w:p>
    <w:p w14:paraId="064B5A79" w14:textId="77777777" w:rsidR="00D44012" w:rsidRDefault="00000000">
      <w:pPr>
        <w:pStyle w:val="B10"/>
        <w:rPr>
          <w:lang w:eastAsia="zh-CN"/>
        </w:rPr>
      </w:pPr>
      <w:r>
        <w:rPr>
          <w:lang w:eastAsia="zh-CN"/>
        </w:rPr>
        <w:t>-</w:t>
      </w:r>
      <w:r>
        <w:rPr>
          <w:lang w:eastAsia="zh-CN"/>
        </w:rPr>
        <w:tab/>
        <w:t>the message segment parameters within the "segParams" attribute, this attribute may include:</w:t>
      </w:r>
    </w:p>
    <w:p w14:paraId="13DA94EC" w14:textId="77777777" w:rsidR="00D44012" w:rsidRDefault="00000000">
      <w:pPr>
        <w:pStyle w:val="B2"/>
        <w:rPr>
          <w:lang w:eastAsia="zh-CN"/>
        </w:rPr>
      </w:pPr>
      <w:r>
        <w:rPr>
          <w:lang w:eastAsia="zh-CN"/>
        </w:rPr>
        <w:t>-</w:t>
      </w:r>
      <w:r>
        <w:rPr>
          <w:lang w:eastAsia="zh-CN"/>
        </w:rPr>
        <w:tab/>
        <w:t>the segmentation set identifier within the "segId" attribute;</w:t>
      </w:r>
    </w:p>
    <w:p w14:paraId="438FE7B8" w14:textId="77777777" w:rsidR="00D44012" w:rsidRDefault="00000000">
      <w:pPr>
        <w:pStyle w:val="B2"/>
        <w:rPr>
          <w:lang w:eastAsia="zh-CN"/>
        </w:rPr>
      </w:pPr>
      <w:r>
        <w:rPr>
          <w:lang w:eastAsia="zh-CN"/>
        </w:rPr>
        <w:t>-</w:t>
      </w:r>
      <w:r>
        <w:rPr>
          <w:lang w:eastAsia="zh-CN"/>
        </w:rPr>
        <w:tab/>
        <w:t>the total number of message segments within the "totalSegCount" attribute;</w:t>
      </w:r>
    </w:p>
    <w:p w14:paraId="02B94A59" w14:textId="77777777" w:rsidR="00D44012" w:rsidRDefault="00000000">
      <w:pPr>
        <w:pStyle w:val="B2"/>
        <w:rPr>
          <w:lang w:eastAsia="zh-CN"/>
        </w:rPr>
      </w:pPr>
      <w:r>
        <w:rPr>
          <w:lang w:eastAsia="zh-CN"/>
        </w:rPr>
        <w:t>-</w:t>
      </w:r>
      <w:r>
        <w:rPr>
          <w:lang w:eastAsia="zh-CN"/>
        </w:rPr>
        <w:tab/>
        <w:t>the message segment number within the "segNumb" attribute; and</w:t>
      </w:r>
    </w:p>
    <w:p w14:paraId="1965FD45" w14:textId="77777777" w:rsidR="00D44012" w:rsidRDefault="00000000">
      <w:pPr>
        <w:pStyle w:val="B2"/>
        <w:rPr>
          <w:lang w:eastAsia="zh-CN"/>
        </w:rPr>
      </w:pPr>
      <w:r>
        <w:rPr>
          <w:lang w:eastAsia="zh-CN"/>
        </w:rPr>
        <w:t>-</w:t>
      </w:r>
      <w:r>
        <w:rPr>
          <w:lang w:eastAsia="zh-CN"/>
        </w:rPr>
        <w:tab/>
        <w:t>the last segment flag within the "lastSegFlag" attribute;</w:t>
      </w:r>
    </w:p>
    <w:p w14:paraId="78B1F7BD" w14:textId="77777777" w:rsidR="00D44012" w:rsidRDefault="00000000">
      <w:pPr>
        <w:pStyle w:val="B10"/>
        <w:rPr>
          <w:lang w:eastAsia="zh-CN"/>
        </w:rPr>
      </w:pPr>
      <w:r>
        <w:rPr>
          <w:lang w:eastAsia="zh-CN"/>
        </w:rPr>
        <w:t>-</w:t>
      </w:r>
      <w:r>
        <w:rPr>
          <w:lang w:eastAsia="zh-CN"/>
        </w:rPr>
        <w:tab/>
        <w:t>the store and forward parameters within the "stoAndFwParams" attribute, this attribute may include:</w:t>
      </w:r>
    </w:p>
    <w:p w14:paraId="5E79FCED" w14:textId="77777777" w:rsidR="00D44012" w:rsidRDefault="00000000">
      <w:pPr>
        <w:pStyle w:val="B2"/>
        <w:rPr>
          <w:lang w:eastAsia="zh-CN"/>
        </w:rPr>
      </w:pPr>
      <w:r>
        <w:rPr>
          <w:lang w:eastAsia="zh-CN"/>
        </w:rPr>
        <w:t>-</w:t>
      </w:r>
      <w:r>
        <w:rPr>
          <w:lang w:eastAsia="zh-CN"/>
        </w:rPr>
        <w:tab/>
        <w:t>the message expiration time within the "exprTime" attribute;</w:t>
      </w:r>
    </w:p>
    <w:p w14:paraId="08E90643" w14:textId="77777777" w:rsidR="00D44012" w:rsidRDefault="00000000">
      <w:pPr>
        <w:pStyle w:val="B10"/>
        <w:rPr>
          <w:lang w:eastAsia="zh-CN"/>
        </w:rPr>
      </w:pPr>
      <w:r>
        <w:rPr>
          <w:lang w:eastAsia="zh-CN"/>
        </w:rPr>
        <w:t>-</w:t>
      </w:r>
      <w:r>
        <w:rPr>
          <w:lang w:eastAsia="zh-CN"/>
        </w:rPr>
        <w:tab/>
        <w:t>The latency within the "latency" attribute.</w:t>
      </w:r>
    </w:p>
    <w:p w14:paraId="6EA1FCF9" w14:textId="77777777" w:rsidR="00D44012"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772C4FB" w14:textId="77777777" w:rsidR="00D44012" w:rsidRDefault="00000000">
      <w:pPr>
        <w:rPr>
          <w:lang w:eastAsia="zh-CN"/>
        </w:rPr>
      </w:pPr>
      <w:r>
        <w:rPr>
          <w:lang w:eastAsia="zh-CN"/>
        </w:rPr>
        <w:t>If errors occur when processing the HTTP POST request, the MSGin5G Server shall apply error handling procedures as specified in clause 8.2.6.</w:t>
      </w:r>
    </w:p>
    <w:p w14:paraId="68FBBA02" w14:textId="77777777" w:rsidR="00D44012" w:rsidRDefault="00000000">
      <w:pPr>
        <w:pStyle w:val="Heading4"/>
        <w:rPr>
          <w:lang w:eastAsia="zh-CN"/>
        </w:rPr>
      </w:pPr>
      <w:bookmarkStart w:id="237" w:name="_Toc34035310"/>
      <w:bookmarkStart w:id="238" w:name="_Toc36037607"/>
      <w:bookmarkStart w:id="239" w:name="_Toc36037303"/>
      <w:bookmarkStart w:id="240" w:name="_Toc45132710"/>
      <w:bookmarkStart w:id="241" w:name="_Toc38877449"/>
      <w:bookmarkStart w:id="242" w:name="_Toc75351476"/>
      <w:bookmarkStart w:id="243" w:name="_Toc59015453"/>
      <w:bookmarkStart w:id="244" w:name="_Toc43199531"/>
      <w:bookmarkStart w:id="245" w:name="_Toc73435660"/>
      <w:bookmarkStart w:id="246" w:name="_Toc70426215"/>
      <w:bookmarkStart w:id="247" w:name="_Toc73433563"/>
      <w:bookmarkStart w:id="248" w:name="_Toc68165922"/>
      <w:bookmarkStart w:id="249" w:name="_Toc66282046"/>
      <w:bookmarkStart w:id="250" w:name="_Toc73437066"/>
      <w:bookmarkStart w:id="251" w:name="_Toc63171009"/>
      <w:bookmarkStart w:id="252" w:name="_Toc97197079"/>
      <w:bookmarkStart w:id="253" w:name="_Toc83768259"/>
      <w:bookmarkStart w:id="254" w:name="_Toc93878881"/>
      <w:bookmarkStart w:id="255" w:name="_Toc96996673"/>
      <w:bookmarkStart w:id="256" w:name="_Toc185509254"/>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1C1BBCFD" w14:textId="77777777" w:rsidR="00D44012" w:rsidRDefault="00000000">
      <w:pPr>
        <w:pStyle w:val="Heading5"/>
      </w:pPr>
      <w:bookmarkStart w:id="257" w:name="_Toc45132711"/>
      <w:bookmarkStart w:id="258" w:name="_Toc59015454"/>
      <w:bookmarkStart w:id="259" w:name="_Toc34035311"/>
      <w:bookmarkStart w:id="260" w:name="_Toc36037304"/>
      <w:bookmarkStart w:id="261" w:name="_Toc73435661"/>
      <w:bookmarkStart w:id="262" w:name="_Toc73437067"/>
      <w:bookmarkStart w:id="263" w:name="_Toc97197080"/>
      <w:bookmarkStart w:id="264" w:name="_Toc83768260"/>
      <w:bookmarkStart w:id="265" w:name="_Toc68165923"/>
      <w:bookmarkStart w:id="266" w:name="_Toc63171010"/>
      <w:bookmarkStart w:id="267" w:name="_Toc93878882"/>
      <w:bookmarkStart w:id="268" w:name="_Toc96996674"/>
      <w:bookmarkStart w:id="269" w:name="_Toc75351477"/>
      <w:bookmarkStart w:id="270" w:name="_Toc66282047"/>
      <w:bookmarkStart w:id="271" w:name="_Toc70426216"/>
      <w:bookmarkStart w:id="272" w:name="_Toc73433564"/>
      <w:bookmarkStart w:id="273" w:name="_Toc43199532"/>
      <w:bookmarkStart w:id="274" w:name="_Toc38877450"/>
      <w:bookmarkStart w:id="275" w:name="_Toc36037608"/>
      <w:bookmarkStart w:id="276" w:name="_Toc185509255"/>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F2DFCB7" w14:textId="77777777" w:rsidR="00D44012"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5244EB45" w14:textId="77777777" w:rsidR="00D44012" w:rsidRDefault="00000000">
      <w:pPr>
        <w:pStyle w:val="Heading5"/>
      </w:pPr>
      <w:bookmarkStart w:id="277" w:name="_Toc36037609"/>
      <w:bookmarkStart w:id="278" w:name="_Toc73435662"/>
      <w:bookmarkStart w:id="279" w:name="_Toc34035312"/>
      <w:bookmarkStart w:id="280" w:name="_Toc59015455"/>
      <w:bookmarkStart w:id="281" w:name="_Toc63171011"/>
      <w:bookmarkStart w:id="282" w:name="_Toc75351478"/>
      <w:bookmarkStart w:id="283" w:name="_Toc66282048"/>
      <w:bookmarkStart w:id="284" w:name="_Toc73437068"/>
      <w:bookmarkStart w:id="285" w:name="_Toc38877451"/>
      <w:bookmarkStart w:id="286" w:name="_Toc43199533"/>
      <w:bookmarkStart w:id="287" w:name="_Toc73433565"/>
      <w:bookmarkStart w:id="288" w:name="_Toc68165924"/>
      <w:bookmarkStart w:id="289" w:name="_Toc70426217"/>
      <w:bookmarkStart w:id="290" w:name="_Toc45132712"/>
      <w:bookmarkStart w:id="291" w:name="_Toc36037305"/>
      <w:bookmarkStart w:id="292" w:name="_Toc97197081"/>
      <w:bookmarkStart w:id="293" w:name="_Toc96996675"/>
      <w:bookmarkStart w:id="294" w:name="_Toc83768261"/>
      <w:bookmarkStart w:id="295" w:name="_Toc93878883"/>
      <w:bookmarkStart w:id="296" w:name="_Toc185509256"/>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39029A65" w14:textId="77777777" w:rsidR="00D44012" w:rsidRDefault="00000000">
      <w:pPr>
        <w:pStyle w:val="TH"/>
      </w:pPr>
      <w:r>
        <w:object w:dxaOrig="9564" w:dyaOrig="2386" w14:anchorId="56558DB1">
          <v:shape id="_x0000_i1029" type="#_x0000_t75" style="width:478.1pt;height:119.25pt" o:ole="">
            <v:imagedata r:id="rId19" o:title=""/>
          </v:shape>
          <o:OLEObject Type="Embed" ProgID="Visio.Drawing.11" ShapeID="_x0000_i1029" DrawAspect="Content" ObjectID="_1796122642" r:id="rId20"/>
        </w:object>
      </w:r>
    </w:p>
    <w:p w14:paraId="33E9F6D9" w14:textId="77777777" w:rsidR="00D44012" w:rsidRDefault="00000000">
      <w:pPr>
        <w:pStyle w:val="TF"/>
      </w:pPr>
      <w:r>
        <w:t>Figure 5.3.2.</w:t>
      </w:r>
      <w:r>
        <w:rPr>
          <w:lang w:eastAsia="zh-CN"/>
        </w:rPr>
        <w:t>3</w:t>
      </w:r>
      <w:r>
        <w:t>.2-1: AS Originating MSGin5G Delivery Report</w:t>
      </w:r>
    </w:p>
    <w:p w14:paraId="31AFBAB9" w14:textId="77777777" w:rsidR="00D44012" w:rsidRDefault="00000000">
      <w:pPr>
        <w:rPr>
          <w:lang w:eastAsia="zh-CN"/>
        </w:rPr>
      </w:pPr>
      <w:r>
        <w:rPr>
          <w:lang w:eastAsia="zh-CN"/>
        </w:rPr>
        <w:t>When the AS needs to send the delivery report to the MSGin5G Server, the AS shall send the HTTP POST method as step 1 of the Figure 5.3.2.3.2-1.</w:t>
      </w:r>
    </w:p>
    <w:p w14:paraId="3D9B2785" w14:textId="77777777" w:rsidR="00D44012"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0447EAC4" w14:textId="77777777" w:rsidR="00D44012" w:rsidRDefault="00000000">
      <w:r>
        <w:t xml:space="preserve">The </w:t>
      </w:r>
      <w:r>
        <w:rPr>
          <w:lang w:eastAsia="zh-CN"/>
        </w:rPr>
        <w:t>DeliveryStatusReport</w:t>
      </w:r>
      <w:r>
        <w:t xml:space="preserve"> data structure shall include:</w:t>
      </w:r>
    </w:p>
    <w:p w14:paraId="560625B0" w14:textId="77777777" w:rsidR="00D44012" w:rsidRDefault="00000000">
      <w:pPr>
        <w:pStyle w:val="B10"/>
      </w:pPr>
      <w:r>
        <w:rPr>
          <w:lang w:eastAsia="zh-CN"/>
        </w:rPr>
        <w:lastRenderedPageBreak/>
        <w:t>-</w:t>
      </w:r>
      <w:r>
        <w:rPr>
          <w:lang w:eastAsia="zh-CN"/>
        </w:rPr>
        <w:tab/>
        <w:t>the AS Service ID within the "oriAddr" attribute;</w:t>
      </w:r>
    </w:p>
    <w:p w14:paraId="44E0AB87" w14:textId="77777777" w:rsidR="00D44012" w:rsidRDefault="00000000">
      <w:pPr>
        <w:pStyle w:val="B10"/>
      </w:pPr>
      <w:r>
        <w:rPr>
          <w:lang w:eastAsia="zh-CN"/>
        </w:rPr>
        <w:t>-</w:t>
      </w:r>
      <w:r>
        <w:rPr>
          <w:lang w:eastAsia="zh-CN"/>
        </w:rPr>
        <w:tab/>
        <w:t>the Recipient Address within the "destAddr" attribute;</w:t>
      </w:r>
    </w:p>
    <w:p w14:paraId="7A2124AB" w14:textId="77777777" w:rsidR="00D44012" w:rsidRDefault="00000000">
      <w:pPr>
        <w:pStyle w:val="B10"/>
      </w:pPr>
      <w:r>
        <w:rPr>
          <w:lang w:eastAsia="zh-CN"/>
        </w:rPr>
        <w:t>-</w:t>
      </w:r>
      <w:r>
        <w:rPr>
          <w:lang w:eastAsia="zh-CN"/>
        </w:rPr>
        <w:tab/>
        <w:t>the Message ID within the "msgId" attribute;</w:t>
      </w:r>
    </w:p>
    <w:p w14:paraId="6488B106" w14:textId="77777777" w:rsidR="00D44012" w:rsidRDefault="00000000">
      <w:pPr>
        <w:pStyle w:val="B10"/>
      </w:pPr>
      <w:r>
        <w:rPr>
          <w:lang w:eastAsia="zh-CN"/>
        </w:rPr>
        <w:t>-</w:t>
      </w:r>
      <w:r>
        <w:rPr>
          <w:lang w:eastAsia="zh-CN"/>
        </w:rPr>
        <w:tab/>
        <w:t>the delivery status within the "delivSt" attribute; and</w:t>
      </w:r>
    </w:p>
    <w:p w14:paraId="6AFC2B96" w14:textId="77777777" w:rsidR="00D44012" w:rsidRDefault="00000000">
      <w:pPr>
        <w:pStyle w:val="B10"/>
      </w:pPr>
      <w:r>
        <w:rPr>
          <w:lang w:eastAsia="zh-CN"/>
        </w:rPr>
        <w:t>may include:</w:t>
      </w:r>
    </w:p>
    <w:p w14:paraId="672115B9" w14:textId="77777777" w:rsidR="00D44012" w:rsidRDefault="00000000">
      <w:pPr>
        <w:pStyle w:val="B10"/>
      </w:pPr>
      <w:r>
        <w:t>-</w:t>
      </w:r>
      <w:r>
        <w:tab/>
      </w:r>
      <w:r>
        <w:rPr>
          <w:lang w:eastAsia="zh-CN"/>
        </w:rPr>
        <w:t>t</w:t>
      </w:r>
      <w:r>
        <w:t>he failure cause within the "failureCause" attribute;</w:t>
      </w:r>
    </w:p>
    <w:p w14:paraId="7B4B3A56" w14:textId="77777777" w:rsidR="00D44012"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009F72C" w14:textId="77777777" w:rsidR="00D44012" w:rsidRDefault="00000000">
      <w:r>
        <w:t>If errors occur when processing the HTTP POST request, the MSGin5G Server shall apply error handling procedures as specified in clause 8.2.6.</w:t>
      </w:r>
    </w:p>
    <w:p w14:paraId="695C0542" w14:textId="77777777" w:rsidR="00D44012" w:rsidRDefault="00000000">
      <w:pPr>
        <w:pStyle w:val="Heading4"/>
      </w:pPr>
      <w:bookmarkStart w:id="297" w:name="_Toc96996676"/>
      <w:bookmarkStart w:id="298" w:name="_Toc97197082"/>
      <w:bookmarkStart w:id="299" w:name="_Toc93878884"/>
      <w:bookmarkStart w:id="300" w:name="_Toc83768268"/>
      <w:bookmarkStart w:id="301" w:name="_Toc185509257"/>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A42B09D" w14:textId="77777777" w:rsidR="00D44012" w:rsidRDefault="00000000">
      <w:pPr>
        <w:pStyle w:val="Heading5"/>
      </w:pPr>
      <w:bookmarkStart w:id="302" w:name="_Toc97197083"/>
      <w:bookmarkStart w:id="303" w:name="_Toc93878885"/>
      <w:bookmarkStart w:id="304" w:name="_Toc96996677"/>
      <w:bookmarkStart w:id="305" w:name="_Toc83768269"/>
      <w:bookmarkStart w:id="306" w:name="_Toc185509258"/>
      <w:r>
        <w:t>5.</w:t>
      </w:r>
      <w:r>
        <w:rPr>
          <w:lang w:eastAsia="zh-CN"/>
        </w:rPr>
        <w:t>3</w:t>
      </w:r>
      <w:r>
        <w:t>.2.</w:t>
      </w:r>
      <w:r>
        <w:rPr>
          <w:lang w:eastAsia="zh-CN"/>
        </w:rPr>
        <w:t>4</w:t>
      </w:r>
      <w:r>
        <w:t>.1</w:t>
      </w:r>
      <w:r>
        <w:tab/>
        <w:t>General</w:t>
      </w:r>
      <w:bookmarkEnd w:id="302"/>
      <w:bookmarkEnd w:id="303"/>
      <w:bookmarkEnd w:id="304"/>
      <w:bookmarkEnd w:id="305"/>
      <w:bookmarkEnd w:id="306"/>
    </w:p>
    <w:p w14:paraId="3B7E1F46" w14:textId="77777777" w:rsidR="00D44012" w:rsidRDefault="00000000">
      <w:pPr>
        <w:rPr>
          <w:rFonts w:eastAsia="DengXian"/>
          <w:lang w:eastAsia="zh-CN"/>
        </w:rPr>
      </w:pPr>
      <w:bookmarkStart w:id="307" w:name="_Toc97197084"/>
      <w:bookmarkStart w:id="308" w:name="_Toc96996678"/>
      <w:bookmarkStart w:id="309" w:name="_Toc83768270"/>
      <w:bookmarkStart w:id="310" w:name="_Toc93878886"/>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708288A8" w14:textId="77777777" w:rsidR="00D44012" w:rsidRDefault="00000000">
      <w:pPr>
        <w:pStyle w:val="Heading5"/>
      </w:pPr>
      <w:bookmarkStart w:id="311" w:name="_Toc97197085"/>
      <w:bookmarkStart w:id="312" w:name="_Toc83768271"/>
      <w:bookmarkStart w:id="313" w:name="_Toc96996679"/>
      <w:bookmarkStart w:id="314" w:name="_Toc93878887"/>
      <w:bookmarkStart w:id="315" w:name="_Toc185509259"/>
      <w:bookmarkEnd w:id="307"/>
      <w:bookmarkEnd w:id="308"/>
      <w:bookmarkEnd w:id="309"/>
      <w:bookmarkEnd w:id="310"/>
      <w:r>
        <w:t>5.</w:t>
      </w:r>
      <w:r>
        <w:rPr>
          <w:lang w:eastAsia="zh-CN"/>
        </w:rPr>
        <w:t>3</w:t>
      </w:r>
      <w:r>
        <w:t>.2.</w:t>
      </w:r>
      <w:r>
        <w:rPr>
          <w:lang w:eastAsia="zh-CN"/>
        </w:rPr>
        <w:t>4</w:t>
      </w:r>
      <w:r>
        <w:t>.2</w:t>
      </w:r>
      <w:r>
        <w:tab/>
      </w:r>
      <w:r>
        <w:rPr>
          <w:lang w:eastAsia="zh-CN"/>
        </w:rPr>
        <w:t>UE</w:t>
      </w:r>
      <w:r>
        <w:t xml:space="preserve"> Originating Message Delivery</w:t>
      </w:r>
      <w:bookmarkEnd w:id="315"/>
    </w:p>
    <w:p w14:paraId="5AC19921" w14:textId="77777777" w:rsidR="00D44012" w:rsidRDefault="00000000">
      <w:pPr>
        <w:keepLines/>
        <w:spacing w:after="240"/>
        <w:jc w:val="center"/>
        <w:rPr>
          <w:rFonts w:ascii="Arial" w:eastAsia="DengXian" w:hAnsi="Arial"/>
          <w:b/>
        </w:rPr>
      </w:pPr>
      <w:r>
        <w:rPr>
          <w:rFonts w:ascii="Arial" w:eastAsia="DengXian" w:hAnsi="Arial"/>
          <w:b/>
        </w:rPr>
        <w:object w:dxaOrig="8694" w:dyaOrig="2547" w14:anchorId="2B29A9ED">
          <v:shape id="_x0000_i1030" type="#_x0000_t75" style="width:434.9pt;height:127.3pt" o:ole="">
            <v:imagedata r:id="rId21" o:title=""/>
          </v:shape>
          <o:OLEObject Type="Embed" ProgID="Visio.Drawing.11" ShapeID="_x0000_i1030" DrawAspect="Content" ObjectID="_1796122643" r:id="rId22"/>
        </w:object>
      </w:r>
    </w:p>
    <w:p w14:paraId="501C69D1" w14:textId="77777777" w:rsidR="00D44012" w:rsidRDefault="00000000">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6D14672A" w14:textId="77777777" w:rsidR="00D44012"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42C6BA35" w14:textId="77777777" w:rsidR="00D44012"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5CE25825" w14:textId="77777777" w:rsidR="00D44012" w:rsidRDefault="00000000">
      <w:pPr>
        <w:rPr>
          <w:rFonts w:eastAsia="DengXian"/>
          <w:lang w:eastAsia="zh-CN"/>
        </w:rPr>
      </w:pPr>
      <w:r>
        <w:rPr>
          <w:rFonts w:eastAsia="DengXian"/>
          <w:lang w:eastAsia="zh-CN"/>
        </w:rPr>
        <w:t>The UEMessageDelivery data structure shall include:</w:t>
      </w:r>
    </w:p>
    <w:p w14:paraId="725C7BEC"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610B0FEF"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006F1FC4"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422250CF"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3982EE4A" w14:textId="77777777" w:rsidR="00D44012" w:rsidRDefault="00000000">
      <w:pPr>
        <w:ind w:left="568" w:hanging="284"/>
        <w:rPr>
          <w:rFonts w:eastAsia="DengXian"/>
          <w:lang w:eastAsia="zh-CN"/>
        </w:rPr>
      </w:pPr>
      <w:r>
        <w:rPr>
          <w:rFonts w:eastAsia="DengXian"/>
          <w:lang w:eastAsia="zh-CN"/>
        </w:rPr>
        <w:t>and may include:</w:t>
      </w:r>
    </w:p>
    <w:p w14:paraId="6EFC710F"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658A4708"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04D3DE0B" w14:textId="77777777" w:rsidR="00D44012" w:rsidRDefault="00000000">
      <w:pPr>
        <w:ind w:left="568" w:hanging="284"/>
        <w:rPr>
          <w:rFonts w:eastAsia="DengXian"/>
          <w:lang w:eastAsia="zh-CN"/>
        </w:rPr>
      </w:pPr>
      <w:r>
        <w:rPr>
          <w:rFonts w:eastAsia="DengXian"/>
          <w:lang w:eastAsia="zh-CN"/>
        </w:rPr>
        <w:lastRenderedPageBreak/>
        <w:t>-</w:t>
      </w:r>
      <w:r>
        <w:rPr>
          <w:rFonts w:eastAsia="DengXian"/>
          <w:lang w:eastAsia="zh-CN"/>
        </w:rPr>
        <w:tab/>
        <w:t>the indication whether the message delivery status report is required within the "delivStReqInd" attribute; and</w:t>
      </w:r>
    </w:p>
    <w:p w14:paraId="4EFA0132"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680CB3A7"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4A54FB5D" w14:textId="77777777" w:rsidR="00D44012"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393BF5A1" w14:textId="77777777" w:rsidR="00D44012"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4C4AE8F8" w14:textId="77777777" w:rsidR="00D44012"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70D856DF" w14:textId="77777777" w:rsidR="00D44012"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36898E9E"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56310290" w14:textId="77777777" w:rsidR="00D44012"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313C2CE0" w14:textId="77777777" w:rsidR="00D44012"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C9249B1" w14:textId="77777777" w:rsidR="00D44012"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4321ED9B" w14:textId="77777777" w:rsidR="00D44012" w:rsidRDefault="00000000">
      <w:pPr>
        <w:pStyle w:val="Heading4"/>
      </w:pPr>
      <w:bookmarkStart w:id="316" w:name="_Toc185509260"/>
      <w:r>
        <w:t>5.</w:t>
      </w:r>
      <w:r>
        <w:rPr>
          <w:lang w:eastAsia="zh-CN"/>
        </w:rPr>
        <w:t>3</w:t>
      </w:r>
      <w:r>
        <w:t>.2.</w:t>
      </w:r>
      <w:r>
        <w:rPr>
          <w:lang w:eastAsia="zh-CN"/>
        </w:rPr>
        <w:t>5</w:t>
      </w:r>
      <w:r>
        <w:tab/>
      </w:r>
      <w:r>
        <w:rPr>
          <w:lang w:eastAsia="zh-CN"/>
        </w:rPr>
        <w:t>MSGS_MSGDelivery_UEODeliveryReport</w:t>
      </w:r>
      <w:bookmarkEnd w:id="311"/>
      <w:bookmarkEnd w:id="312"/>
      <w:bookmarkEnd w:id="313"/>
      <w:bookmarkEnd w:id="314"/>
      <w:bookmarkEnd w:id="316"/>
    </w:p>
    <w:p w14:paraId="07A53924" w14:textId="77777777" w:rsidR="00D44012" w:rsidRDefault="00000000">
      <w:pPr>
        <w:pStyle w:val="Heading5"/>
      </w:pPr>
      <w:bookmarkStart w:id="317" w:name="_Toc83768272"/>
      <w:bookmarkStart w:id="318" w:name="_Toc93878888"/>
      <w:bookmarkStart w:id="319" w:name="_Toc96996680"/>
      <w:bookmarkStart w:id="320" w:name="_Toc97197086"/>
      <w:bookmarkStart w:id="321" w:name="_Toc185509261"/>
      <w:r>
        <w:t>5.</w:t>
      </w:r>
      <w:r>
        <w:rPr>
          <w:lang w:eastAsia="zh-CN"/>
        </w:rPr>
        <w:t>3</w:t>
      </w:r>
      <w:r>
        <w:t>.2.</w:t>
      </w:r>
      <w:r>
        <w:rPr>
          <w:lang w:eastAsia="zh-CN"/>
        </w:rPr>
        <w:t>5</w:t>
      </w:r>
      <w:r>
        <w:t>.1</w:t>
      </w:r>
      <w:r>
        <w:tab/>
        <w:t>General</w:t>
      </w:r>
      <w:bookmarkEnd w:id="317"/>
      <w:bookmarkEnd w:id="318"/>
      <w:bookmarkEnd w:id="319"/>
      <w:bookmarkEnd w:id="320"/>
      <w:bookmarkEnd w:id="321"/>
    </w:p>
    <w:p w14:paraId="688DC7C8" w14:textId="77777777" w:rsidR="00D44012" w:rsidRDefault="00000000">
      <w:pPr>
        <w:rPr>
          <w:rFonts w:eastAsia="DengXian"/>
        </w:rPr>
      </w:pPr>
      <w:bookmarkStart w:id="322" w:name="_Toc97197087"/>
      <w:bookmarkStart w:id="323" w:name="_Toc96996681"/>
      <w:bookmarkStart w:id="324" w:name="_Toc93878889"/>
      <w:bookmarkStart w:id="325" w:name="_Toc83768273"/>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22363C38" w14:textId="77777777" w:rsidR="00D44012" w:rsidRDefault="00000000">
      <w:pPr>
        <w:pStyle w:val="Heading5"/>
      </w:pPr>
      <w:bookmarkStart w:id="326" w:name="_Toc185509262"/>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15B0EDCA" w14:textId="77777777" w:rsidR="00D44012" w:rsidRDefault="00D44012">
      <w:pPr>
        <w:keepNext/>
        <w:keepLines/>
        <w:spacing w:before="60"/>
        <w:jc w:val="center"/>
        <w:rPr>
          <w:rFonts w:ascii="Arial" w:eastAsia="DengXian" w:hAnsi="Arial"/>
          <w:b/>
          <w:lang w:eastAsia="zh-CN"/>
        </w:rPr>
      </w:pPr>
    </w:p>
    <w:p w14:paraId="3F9F0FC3" w14:textId="77777777" w:rsidR="00D44012" w:rsidRDefault="00000000">
      <w:pPr>
        <w:keepNext/>
        <w:keepLines/>
        <w:spacing w:before="60"/>
        <w:jc w:val="center"/>
        <w:rPr>
          <w:rFonts w:ascii="Arial" w:eastAsia="DengXian" w:hAnsi="Arial"/>
          <w:b/>
          <w:lang w:eastAsia="zh-CN"/>
        </w:rPr>
      </w:pPr>
      <w:r>
        <w:rPr>
          <w:rFonts w:ascii="Arial" w:eastAsia="DengXian" w:hAnsi="Arial"/>
          <w:b/>
          <w:lang w:eastAsia="zh-CN"/>
        </w:rPr>
        <w:object w:dxaOrig="8694" w:dyaOrig="2160" w14:anchorId="7868AEC7">
          <v:shape id="_x0000_i1031" type="#_x0000_t75" style="width:434.9pt;height:108.3pt" o:ole="">
            <v:imagedata r:id="rId23" o:title=""/>
          </v:shape>
          <o:OLEObject Type="Embed" ProgID="Visio.Drawing.11" ShapeID="_x0000_i1031" DrawAspect="Content" ObjectID="_1796122644" r:id="rId24"/>
        </w:object>
      </w:r>
    </w:p>
    <w:p w14:paraId="542C7A37" w14:textId="77777777" w:rsidR="00D44012"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495969AB" w14:textId="77777777" w:rsidR="00D44012"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0637AF39" w14:textId="77777777" w:rsidR="00D44012"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2149D8FA" w14:textId="77777777" w:rsidR="00D44012" w:rsidRDefault="00000000">
      <w:pPr>
        <w:rPr>
          <w:rFonts w:eastAsia="DengXian"/>
          <w:lang w:eastAsia="zh-CN"/>
        </w:rPr>
      </w:pPr>
      <w:r>
        <w:rPr>
          <w:rFonts w:eastAsia="DengXian"/>
          <w:lang w:eastAsia="zh-CN"/>
        </w:rPr>
        <w:t>The DeliveryStatusReport data structure shall include:</w:t>
      </w:r>
    </w:p>
    <w:p w14:paraId="2915BC4C"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41E58268"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1CC89E9C"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57797D71" w14:textId="77777777" w:rsidR="00D44012" w:rsidRDefault="00000000">
      <w:pPr>
        <w:ind w:left="568" w:hanging="284"/>
        <w:rPr>
          <w:rFonts w:eastAsia="DengXian"/>
          <w:lang w:eastAsia="zh-CN"/>
        </w:rPr>
      </w:pPr>
      <w:r>
        <w:rPr>
          <w:rFonts w:eastAsia="DengXian"/>
          <w:lang w:eastAsia="zh-CN"/>
        </w:rPr>
        <w:lastRenderedPageBreak/>
        <w:t>-</w:t>
      </w:r>
      <w:r>
        <w:rPr>
          <w:rFonts w:eastAsia="DengXian"/>
          <w:lang w:eastAsia="zh-CN"/>
        </w:rPr>
        <w:tab/>
        <w:t>the delivery status within the "delivSt" attribute;</w:t>
      </w:r>
    </w:p>
    <w:p w14:paraId="6ACE4FC9" w14:textId="77777777" w:rsidR="00D44012" w:rsidRDefault="00000000">
      <w:pPr>
        <w:ind w:left="568" w:hanging="284"/>
        <w:rPr>
          <w:rFonts w:eastAsia="DengXian"/>
          <w:lang w:eastAsia="zh-CN"/>
        </w:rPr>
      </w:pPr>
      <w:r>
        <w:rPr>
          <w:rFonts w:eastAsia="DengXian"/>
          <w:lang w:eastAsia="zh-CN"/>
        </w:rPr>
        <w:t>and may include:</w:t>
      </w:r>
    </w:p>
    <w:p w14:paraId="07D7B5E7"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796A1756" w14:textId="77777777" w:rsidR="00D44012"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760E35D3" w14:textId="77777777" w:rsidR="00D44012" w:rsidRDefault="00000000">
      <w:r>
        <w:rPr>
          <w:rFonts w:eastAsia="DengXian"/>
          <w:lang w:eastAsia="zh-CN"/>
        </w:rPr>
        <w:t>If errors occur when processing the HTTP POST request, the MSGin5G Server shall apply error handling procedures as specified in clause 8.2.6.</w:t>
      </w:r>
    </w:p>
    <w:p w14:paraId="1A33DBF6" w14:textId="77777777" w:rsidR="00D44012" w:rsidRDefault="00000000">
      <w:pPr>
        <w:pStyle w:val="Heading2"/>
        <w:rPr>
          <w:lang w:val="en-US" w:eastAsia="zh-CN"/>
        </w:rPr>
      </w:pPr>
      <w:bookmarkStart w:id="327" w:name="_Toc185509263"/>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28A2D08" w14:textId="77777777" w:rsidR="00D44012" w:rsidRDefault="00000000">
      <w:pPr>
        <w:pStyle w:val="Heading3"/>
      </w:pPr>
      <w:bookmarkStart w:id="328" w:name="_Toc185509264"/>
      <w:r>
        <w:t>5.</w:t>
      </w:r>
      <w:r>
        <w:rPr>
          <w:rFonts w:hint="eastAsia"/>
          <w:lang w:val="en-US" w:eastAsia="zh-CN"/>
        </w:rPr>
        <w:t>4</w:t>
      </w:r>
      <w:r>
        <w:t>.1</w:t>
      </w:r>
      <w:r>
        <w:tab/>
        <w:t>Service Description</w:t>
      </w:r>
      <w:bookmarkEnd w:id="328"/>
    </w:p>
    <w:p w14:paraId="19EE5C62" w14:textId="77777777" w:rsidR="00D44012" w:rsidRDefault="00000000">
      <w:pPr>
        <w:rPr>
          <w:lang w:eastAsia="zh-CN"/>
        </w:rPr>
      </w:pPr>
      <w:r>
        <w:rPr>
          <w:rFonts w:hint="eastAsia"/>
          <w:lang w:eastAsia="zh-CN"/>
        </w:rPr>
        <w:t>The MSGS_TopiclistEvent API Service corresponding to Mm5s as defined in 3GPP TS 23.554 [2], is provided by the MSGin5G Server.</w:t>
      </w:r>
    </w:p>
    <w:p w14:paraId="685AD239" w14:textId="77777777" w:rsidR="00D44012" w:rsidRDefault="00000000">
      <w:pPr>
        <w:rPr>
          <w:lang w:eastAsia="zh-CN"/>
        </w:rPr>
      </w:pPr>
      <w:r>
        <w:rPr>
          <w:rFonts w:hint="eastAsia"/>
          <w:lang w:eastAsia="zh-CN"/>
        </w:rPr>
        <w:t>This service:</w:t>
      </w:r>
    </w:p>
    <w:p w14:paraId="7F3FBE81" w14:textId="77777777" w:rsidR="00D44012"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4B7C46FC" w14:textId="77777777" w:rsidR="00D44012"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9BC0F94" w14:textId="77777777" w:rsidR="00D44012"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3EAE9F65" w14:textId="77777777" w:rsidR="00D44012" w:rsidRDefault="00000000">
      <w:pPr>
        <w:pStyle w:val="Heading3"/>
      </w:pPr>
      <w:bookmarkStart w:id="329" w:name="_Toc185509265"/>
      <w:r>
        <w:t>5.</w:t>
      </w:r>
      <w:r>
        <w:rPr>
          <w:rFonts w:hint="eastAsia"/>
          <w:lang w:val="en-US" w:eastAsia="zh-CN"/>
        </w:rPr>
        <w:t>4</w:t>
      </w:r>
      <w:r>
        <w:t>.2</w:t>
      </w:r>
      <w:r>
        <w:tab/>
        <w:t>Service Operations</w:t>
      </w:r>
      <w:bookmarkEnd w:id="329"/>
    </w:p>
    <w:p w14:paraId="4C25BEA2" w14:textId="77777777" w:rsidR="00D44012" w:rsidRDefault="00000000">
      <w:pPr>
        <w:pStyle w:val="Heading4"/>
      </w:pPr>
      <w:bookmarkStart w:id="330" w:name="_Toc185509266"/>
      <w:r>
        <w:t>5.</w:t>
      </w:r>
      <w:r>
        <w:rPr>
          <w:rFonts w:hint="eastAsia"/>
          <w:lang w:val="en-US" w:eastAsia="zh-CN"/>
        </w:rPr>
        <w:t>4</w:t>
      </w:r>
      <w:r>
        <w:t>.2.1</w:t>
      </w:r>
      <w:r>
        <w:tab/>
        <w:t>Introduction</w:t>
      </w:r>
      <w:bookmarkEnd w:id="330"/>
    </w:p>
    <w:p w14:paraId="5F0F17A1" w14:textId="77777777" w:rsidR="00D44012"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610A5FF7" w14:textId="77777777" w:rsidR="00D44012"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63D03AAC" w14:textId="77777777">
        <w:trPr>
          <w:jc w:val="center"/>
        </w:trPr>
        <w:tc>
          <w:tcPr>
            <w:tcW w:w="3260" w:type="dxa"/>
            <w:shd w:val="clear" w:color="000000" w:fill="C0C0C0"/>
          </w:tcPr>
          <w:p w14:paraId="661076D2" w14:textId="77777777" w:rsidR="00D44012" w:rsidRDefault="00000000">
            <w:pPr>
              <w:pStyle w:val="TAH"/>
              <w:rPr>
                <w:kern w:val="2"/>
                <w:szCs w:val="22"/>
              </w:rPr>
            </w:pPr>
            <w:r>
              <w:rPr>
                <w:kern w:val="2"/>
                <w:szCs w:val="22"/>
              </w:rPr>
              <w:t>Service operation name</w:t>
            </w:r>
          </w:p>
        </w:tc>
        <w:tc>
          <w:tcPr>
            <w:tcW w:w="4395" w:type="dxa"/>
            <w:shd w:val="clear" w:color="000000" w:fill="C0C0C0"/>
          </w:tcPr>
          <w:p w14:paraId="20AB4C4E" w14:textId="77777777" w:rsidR="00D44012" w:rsidRDefault="00000000">
            <w:pPr>
              <w:pStyle w:val="TAH"/>
              <w:rPr>
                <w:kern w:val="2"/>
                <w:szCs w:val="22"/>
              </w:rPr>
            </w:pPr>
            <w:r>
              <w:rPr>
                <w:kern w:val="2"/>
                <w:szCs w:val="22"/>
              </w:rPr>
              <w:t>Description</w:t>
            </w:r>
          </w:p>
        </w:tc>
        <w:tc>
          <w:tcPr>
            <w:tcW w:w="1565" w:type="dxa"/>
            <w:shd w:val="clear" w:color="000000" w:fill="C0C0C0"/>
          </w:tcPr>
          <w:p w14:paraId="669B0308" w14:textId="77777777" w:rsidR="00D44012" w:rsidRDefault="00000000">
            <w:pPr>
              <w:pStyle w:val="TAH"/>
              <w:rPr>
                <w:kern w:val="2"/>
                <w:szCs w:val="22"/>
              </w:rPr>
            </w:pPr>
            <w:r>
              <w:rPr>
                <w:kern w:val="2"/>
                <w:szCs w:val="22"/>
              </w:rPr>
              <w:t>Initiated by</w:t>
            </w:r>
          </w:p>
        </w:tc>
      </w:tr>
      <w:tr w:rsidR="00D44012" w14:paraId="0744C58C" w14:textId="77777777">
        <w:trPr>
          <w:jc w:val="center"/>
        </w:trPr>
        <w:tc>
          <w:tcPr>
            <w:tcW w:w="3260" w:type="dxa"/>
          </w:tcPr>
          <w:p w14:paraId="4667C07C" w14:textId="77777777" w:rsidR="00D44012" w:rsidRDefault="00000000">
            <w:pPr>
              <w:pStyle w:val="TAL"/>
              <w:rPr>
                <w:kern w:val="2"/>
                <w:szCs w:val="22"/>
              </w:rPr>
            </w:pPr>
            <w:r>
              <w:rPr>
                <w:rFonts w:hint="eastAsia"/>
                <w:kern w:val="2"/>
                <w:szCs w:val="22"/>
              </w:rPr>
              <w:t>MSGS_TopiclistEvent_SubscribeMSGTopiclist</w:t>
            </w:r>
          </w:p>
        </w:tc>
        <w:tc>
          <w:tcPr>
            <w:tcW w:w="4395" w:type="dxa"/>
          </w:tcPr>
          <w:p w14:paraId="15503362" w14:textId="77777777" w:rsidR="00D44012"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40D00461" w14:textId="77777777" w:rsidR="00D44012" w:rsidRDefault="00000000">
            <w:pPr>
              <w:pStyle w:val="TAL"/>
              <w:rPr>
                <w:kern w:val="2"/>
                <w:szCs w:val="22"/>
              </w:rPr>
            </w:pPr>
            <w:r>
              <w:rPr>
                <w:rFonts w:hint="eastAsia"/>
                <w:kern w:val="2"/>
                <w:szCs w:val="22"/>
                <w:lang w:eastAsia="zh-CN"/>
              </w:rPr>
              <w:t>MSGin5G Server</w:t>
            </w:r>
          </w:p>
        </w:tc>
      </w:tr>
      <w:tr w:rsidR="00D44012" w14:paraId="7F8EF59F" w14:textId="77777777">
        <w:trPr>
          <w:jc w:val="center"/>
        </w:trPr>
        <w:tc>
          <w:tcPr>
            <w:tcW w:w="3260" w:type="dxa"/>
          </w:tcPr>
          <w:p w14:paraId="745B4A32" w14:textId="77777777" w:rsidR="00D44012" w:rsidRDefault="00000000">
            <w:pPr>
              <w:pStyle w:val="TAL"/>
              <w:rPr>
                <w:kern w:val="2"/>
                <w:szCs w:val="22"/>
              </w:rPr>
            </w:pPr>
            <w:r>
              <w:rPr>
                <w:rFonts w:hint="eastAsia"/>
                <w:kern w:val="2"/>
                <w:szCs w:val="22"/>
              </w:rPr>
              <w:t>MSGS_TopiclistEvent_UnsubscribeMSGTopiclist</w:t>
            </w:r>
          </w:p>
        </w:tc>
        <w:tc>
          <w:tcPr>
            <w:tcW w:w="4395" w:type="dxa"/>
          </w:tcPr>
          <w:p w14:paraId="6D3A6529" w14:textId="77777777" w:rsidR="00D44012"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7447BF9E" w14:textId="77777777" w:rsidR="00D44012" w:rsidRDefault="00000000">
            <w:pPr>
              <w:pStyle w:val="TAL"/>
              <w:rPr>
                <w:kern w:val="2"/>
                <w:szCs w:val="22"/>
                <w:lang w:eastAsia="zh-CN"/>
              </w:rPr>
            </w:pPr>
            <w:r>
              <w:rPr>
                <w:rFonts w:hint="eastAsia"/>
                <w:kern w:val="2"/>
                <w:szCs w:val="22"/>
                <w:lang w:eastAsia="zh-CN"/>
              </w:rPr>
              <w:t>MSGin5G Server</w:t>
            </w:r>
          </w:p>
        </w:tc>
      </w:tr>
      <w:tr w:rsidR="00D44012" w14:paraId="4372AFD4" w14:textId="77777777">
        <w:trPr>
          <w:jc w:val="center"/>
        </w:trPr>
        <w:tc>
          <w:tcPr>
            <w:tcW w:w="3260" w:type="dxa"/>
          </w:tcPr>
          <w:p w14:paraId="2A71E440" w14:textId="77777777" w:rsidR="00D44012" w:rsidRDefault="00000000">
            <w:pPr>
              <w:pStyle w:val="TAL"/>
              <w:rPr>
                <w:kern w:val="2"/>
                <w:szCs w:val="22"/>
              </w:rPr>
            </w:pPr>
            <w:r>
              <w:rPr>
                <w:rFonts w:hint="eastAsia"/>
                <w:kern w:val="2"/>
                <w:szCs w:val="22"/>
              </w:rPr>
              <w:t>MSGS_TopiclistEvent_NotifyMSGTopiclist</w:t>
            </w:r>
          </w:p>
        </w:tc>
        <w:tc>
          <w:tcPr>
            <w:tcW w:w="4395" w:type="dxa"/>
          </w:tcPr>
          <w:p w14:paraId="6E4E3F18" w14:textId="77777777" w:rsidR="00D44012"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4AD75F60" w14:textId="77777777" w:rsidR="00D44012" w:rsidRDefault="00000000">
            <w:pPr>
              <w:pStyle w:val="TAL"/>
              <w:rPr>
                <w:kern w:val="2"/>
                <w:szCs w:val="22"/>
                <w:lang w:eastAsia="zh-CN"/>
              </w:rPr>
            </w:pPr>
            <w:r>
              <w:rPr>
                <w:rFonts w:hint="eastAsia"/>
                <w:kern w:val="2"/>
                <w:szCs w:val="22"/>
                <w:lang w:eastAsia="zh-CN"/>
              </w:rPr>
              <w:t>MSGin5G Server</w:t>
            </w:r>
          </w:p>
        </w:tc>
      </w:tr>
      <w:tr w:rsidR="00D44012" w14:paraId="595319DF" w14:textId="77777777">
        <w:trPr>
          <w:jc w:val="center"/>
        </w:trPr>
        <w:tc>
          <w:tcPr>
            <w:tcW w:w="3260" w:type="dxa"/>
          </w:tcPr>
          <w:p w14:paraId="21D03C92" w14:textId="77777777" w:rsidR="00D44012" w:rsidRDefault="00000000">
            <w:pPr>
              <w:pStyle w:val="TAL"/>
              <w:rPr>
                <w:kern w:val="2"/>
                <w:szCs w:val="22"/>
              </w:rPr>
            </w:pPr>
            <w:r>
              <w:rPr>
                <w:rFonts w:hint="eastAsia"/>
                <w:kern w:val="2"/>
                <w:szCs w:val="22"/>
              </w:rPr>
              <w:t>MSGS_TopiclistEvent_SubscribeMSGTopic</w:t>
            </w:r>
          </w:p>
        </w:tc>
        <w:tc>
          <w:tcPr>
            <w:tcW w:w="4395" w:type="dxa"/>
          </w:tcPr>
          <w:p w14:paraId="4CB07DBD" w14:textId="77777777" w:rsidR="00D44012"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9D48731" w14:textId="77777777" w:rsidR="00D44012" w:rsidRDefault="00000000">
            <w:pPr>
              <w:pStyle w:val="TAL"/>
              <w:rPr>
                <w:kern w:val="2"/>
                <w:szCs w:val="22"/>
                <w:lang w:eastAsia="zh-CN"/>
              </w:rPr>
            </w:pPr>
            <w:r>
              <w:rPr>
                <w:rFonts w:hint="eastAsia"/>
                <w:kern w:val="2"/>
                <w:szCs w:val="22"/>
                <w:lang w:eastAsia="zh-CN"/>
              </w:rPr>
              <w:t>MSGin5G Server</w:t>
            </w:r>
          </w:p>
        </w:tc>
      </w:tr>
      <w:tr w:rsidR="00D44012" w14:paraId="4DA87160" w14:textId="77777777">
        <w:trPr>
          <w:jc w:val="center"/>
        </w:trPr>
        <w:tc>
          <w:tcPr>
            <w:tcW w:w="3260" w:type="dxa"/>
          </w:tcPr>
          <w:p w14:paraId="64146D41" w14:textId="77777777" w:rsidR="00D44012" w:rsidRDefault="00000000">
            <w:pPr>
              <w:pStyle w:val="TAL"/>
              <w:rPr>
                <w:kern w:val="2"/>
                <w:szCs w:val="22"/>
              </w:rPr>
            </w:pPr>
            <w:r>
              <w:rPr>
                <w:rFonts w:hint="eastAsia"/>
                <w:kern w:val="2"/>
                <w:szCs w:val="22"/>
              </w:rPr>
              <w:t>MSGS_TopiclistEvent_UnsubscribeMSGTopic</w:t>
            </w:r>
          </w:p>
        </w:tc>
        <w:tc>
          <w:tcPr>
            <w:tcW w:w="4395" w:type="dxa"/>
          </w:tcPr>
          <w:p w14:paraId="7EB0505E" w14:textId="77777777" w:rsidR="00D44012"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4D082CB8" w14:textId="77777777" w:rsidR="00D44012" w:rsidRDefault="00000000">
            <w:pPr>
              <w:pStyle w:val="TAL"/>
              <w:rPr>
                <w:kern w:val="2"/>
                <w:szCs w:val="22"/>
                <w:lang w:eastAsia="zh-CN"/>
              </w:rPr>
            </w:pPr>
            <w:r>
              <w:rPr>
                <w:rFonts w:hint="eastAsia"/>
                <w:kern w:val="2"/>
                <w:szCs w:val="22"/>
                <w:lang w:eastAsia="zh-CN"/>
              </w:rPr>
              <w:t>MSGin5G Server</w:t>
            </w:r>
          </w:p>
        </w:tc>
      </w:tr>
    </w:tbl>
    <w:p w14:paraId="5212443E" w14:textId="77777777" w:rsidR="00D44012" w:rsidRDefault="00D44012">
      <w:pPr>
        <w:rPr>
          <w:lang w:eastAsia="zh-CN"/>
        </w:rPr>
      </w:pPr>
    </w:p>
    <w:p w14:paraId="21D0EC98" w14:textId="77777777" w:rsidR="00D44012" w:rsidRDefault="00000000">
      <w:pPr>
        <w:pStyle w:val="Heading4"/>
      </w:pPr>
      <w:bookmarkStart w:id="331" w:name="_Toc185509267"/>
      <w:r>
        <w:lastRenderedPageBreak/>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67115689" w14:textId="77777777" w:rsidR="00D44012" w:rsidRDefault="00000000">
      <w:pPr>
        <w:pStyle w:val="Heading5"/>
      </w:pPr>
      <w:bookmarkStart w:id="332" w:name="_Toc185509268"/>
      <w:r>
        <w:t>5.</w:t>
      </w:r>
      <w:r>
        <w:rPr>
          <w:rFonts w:hint="eastAsia"/>
          <w:lang w:val="en-US" w:eastAsia="zh-CN"/>
        </w:rPr>
        <w:t>4</w:t>
      </w:r>
      <w:r>
        <w:t>.2.</w:t>
      </w:r>
      <w:r>
        <w:rPr>
          <w:lang w:eastAsia="zh-CN"/>
        </w:rPr>
        <w:t>2</w:t>
      </w:r>
      <w:r>
        <w:t>.1</w:t>
      </w:r>
      <w:r>
        <w:tab/>
        <w:t>General</w:t>
      </w:r>
      <w:bookmarkEnd w:id="332"/>
    </w:p>
    <w:p w14:paraId="1F31C560" w14:textId="77777777" w:rsidR="00D44012"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36DB42A" w14:textId="77777777" w:rsidR="00D44012" w:rsidRDefault="00000000">
      <w:pPr>
        <w:pStyle w:val="Heading5"/>
      </w:pPr>
      <w:bookmarkStart w:id="333" w:name="_Toc185509269"/>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2A58341" w14:textId="77777777" w:rsidR="00D44012" w:rsidRDefault="00000000">
      <w:pPr>
        <w:jc w:val="center"/>
        <w:rPr>
          <w:lang w:eastAsia="zh-CN"/>
        </w:rPr>
      </w:pPr>
      <w:r>
        <w:object w:dxaOrig="8694" w:dyaOrig="2160" w14:anchorId="630605A5">
          <v:shape id="_x0000_i1032" type="#_x0000_t75" style="width:434.9pt;height:108.3pt" o:ole="">
            <v:imagedata r:id="rId25" o:title=""/>
          </v:shape>
          <o:OLEObject Type="Embed" ProgID="Visio.Drawing.11" ShapeID="_x0000_i1032" DrawAspect="Content" ObjectID="_1796122645" r:id="rId26"/>
        </w:object>
      </w:r>
    </w:p>
    <w:p w14:paraId="12A91FD8" w14:textId="77777777" w:rsidR="00D44012"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7D376307" w14:textId="77777777" w:rsidR="00D44012"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14:paraId="50DF0146" w14:textId="77777777" w:rsidR="00D44012" w:rsidRDefault="00000000">
      <w:pPr>
        <w:pStyle w:val="B10"/>
        <w:rPr>
          <w:lang w:eastAsia="zh-CN"/>
        </w:rPr>
      </w:pPr>
      <w:r>
        <w:rPr>
          <w:lang w:eastAsia="zh-CN"/>
        </w:rPr>
        <w:t>-</w:t>
      </w:r>
      <w:r>
        <w:rPr>
          <w:lang w:eastAsia="zh-CN"/>
        </w:rPr>
        <w:tab/>
      </w:r>
      <w:r>
        <w:rPr>
          <w:rFonts w:hint="eastAsia"/>
          <w:lang w:eastAsia="zh-CN"/>
        </w:rPr>
        <w:t>the Originating MSGin5G Server ID within the "oriAddr" attribute;</w:t>
      </w:r>
    </w:p>
    <w:p w14:paraId="1640AC7B" w14:textId="77777777" w:rsidR="00D44012" w:rsidRDefault="00000000">
      <w:pPr>
        <w:pStyle w:val="B10"/>
      </w:pPr>
      <w:r>
        <w:t>-</w:t>
      </w:r>
      <w:r>
        <w:tab/>
        <w:t xml:space="preserve">the Recipient </w:t>
      </w:r>
      <w:r>
        <w:rPr>
          <w:rFonts w:hint="eastAsia"/>
          <w:lang w:val="en-US" w:eastAsia="zh-CN"/>
        </w:rPr>
        <w:t>MSGin5G Server ID</w:t>
      </w:r>
      <w:r>
        <w:t xml:space="preserve"> within the "destAddr" attribute;</w:t>
      </w:r>
    </w:p>
    <w:p w14:paraId="4A259A30" w14:textId="77777777" w:rsidR="00D44012" w:rsidRDefault="00000000">
      <w:pPr>
        <w:pStyle w:val="B10"/>
      </w:pPr>
      <w:r>
        <w:t>-</w:t>
      </w:r>
      <w:r>
        <w:tab/>
        <w:t>a notification target address within the "notificationURI" attribute;</w:t>
      </w:r>
    </w:p>
    <w:p w14:paraId="1F99036C" w14:textId="77777777" w:rsidR="00D44012" w:rsidRDefault="00000000">
      <w:pPr>
        <w:pStyle w:val="B10"/>
        <w:rPr>
          <w:lang w:eastAsia="zh-CN"/>
        </w:rPr>
      </w:pPr>
      <w:r>
        <w:t>-</w:t>
      </w:r>
      <w:r>
        <w:tab/>
      </w:r>
      <w:r>
        <w:rPr>
          <w:rFonts w:hint="eastAsia"/>
        </w:rPr>
        <w:t>a supported features attribute if at least one feature defined is supported</w:t>
      </w:r>
      <w:r>
        <w:t>;</w:t>
      </w:r>
      <w:r>
        <w:rPr>
          <w:lang w:eastAsia="zh-CN"/>
        </w:rPr>
        <w:t>and</w:t>
      </w:r>
    </w:p>
    <w:p w14:paraId="4C2513DC" w14:textId="77777777" w:rsidR="00D44012" w:rsidRDefault="00000000">
      <w:pPr>
        <w:pStyle w:val="B10"/>
      </w:pPr>
      <w:r>
        <w:rPr>
          <w:lang w:eastAsia="zh-CN"/>
        </w:rPr>
        <w:t>may include:</w:t>
      </w:r>
    </w:p>
    <w:p w14:paraId="4577BFA7" w14:textId="77777777" w:rsidR="00D44012"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E00569E" w14:textId="77777777" w:rsidR="00D44012"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0E07A2EC" w14:textId="77777777" w:rsidR="00D44012" w:rsidRDefault="00000000">
      <w:pPr>
        <w:rPr>
          <w:lang w:eastAsia="zh-CN"/>
        </w:rPr>
      </w:pPr>
      <w:r>
        <w:rPr>
          <w:rFonts w:hint="eastAsia"/>
          <w:lang w:eastAsia="zh-CN"/>
        </w:rPr>
        <w:t>Upon receiving the HTTP POST message from the MSGin5G Server 1, the MSGin5G Server 2 shall:</w:t>
      </w:r>
    </w:p>
    <w:p w14:paraId="56020210" w14:textId="77777777" w:rsidR="00D44012" w:rsidRDefault="00000000">
      <w:pPr>
        <w:pStyle w:val="B10"/>
      </w:pPr>
      <w:r>
        <w:t>1.</w:t>
      </w:r>
      <w:r>
        <w:tab/>
      </w:r>
      <w:r>
        <w:rPr>
          <w:rFonts w:hint="eastAsia"/>
        </w:rPr>
        <w:t>make an authorization based on the information received from from MSGin5G Server 1</w:t>
      </w:r>
      <w:r>
        <w:t>;</w:t>
      </w:r>
    </w:p>
    <w:p w14:paraId="261600D9" w14:textId="77777777" w:rsidR="00D44012"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352B40ED" w14:textId="77777777" w:rsidR="00D44012"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5766917F" w14:textId="77777777" w:rsidR="00D44012"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4E8A755" w14:textId="77777777" w:rsidR="00D44012"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14:paraId="3C681476" w14:textId="77777777" w:rsidR="00D44012"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7FE5CFA0" w14:textId="77777777" w:rsidR="00D44012" w:rsidRDefault="00D44012">
      <w:pPr>
        <w:rPr>
          <w:lang w:eastAsia="zh-CN"/>
        </w:rPr>
      </w:pPr>
    </w:p>
    <w:p w14:paraId="2E5B2862" w14:textId="77777777" w:rsidR="00D44012" w:rsidRDefault="00000000">
      <w:pPr>
        <w:pStyle w:val="Heading4"/>
      </w:pPr>
      <w:bookmarkStart w:id="334" w:name="_Toc185509270"/>
      <w:r>
        <w:lastRenderedPageBreak/>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7A2909CB" w14:textId="77777777" w:rsidR="00D44012" w:rsidRDefault="00000000">
      <w:pPr>
        <w:pStyle w:val="Heading5"/>
      </w:pPr>
      <w:bookmarkStart w:id="335" w:name="_Toc185509271"/>
      <w:r>
        <w:t>5.</w:t>
      </w:r>
      <w:r>
        <w:rPr>
          <w:rFonts w:hint="eastAsia"/>
          <w:lang w:val="en-US" w:eastAsia="zh-CN"/>
        </w:rPr>
        <w:t>4</w:t>
      </w:r>
      <w:r>
        <w:t>.2.</w:t>
      </w:r>
      <w:r>
        <w:rPr>
          <w:rFonts w:hint="eastAsia"/>
          <w:lang w:val="en-US" w:eastAsia="zh-CN"/>
        </w:rPr>
        <w:t>3</w:t>
      </w:r>
      <w:r>
        <w:t>.1</w:t>
      </w:r>
      <w:r>
        <w:tab/>
        <w:t>General</w:t>
      </w:r>
      <w:bookmarkEnd w:id="335"/>
    </w:p>
    <w:p w14:paraId="1369BAEB" w14:textId="77777777" w:rsidR="00D44012" w:rsidRDefault="00000000">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5A347ABF" w14:textId="77777777" w:rsidR="00D44012" w:rsidRDefault="00000000">
      <w:pPr>
        <w:pStyle w:val="Heading5"/>
      </w:pPr>
      <w:bookmarkStart w:id="336" w:name="_Toc185509272"/>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2A55E620" w14:textId="77777777" w:rsidR="00D44012" w:rsidRDefault="00000000">
      <w:pPr>
        <w:jc w:val="center"/>
        <w:rPr>
          <w:b/>
          <w:bCs/>
          <w:lang w:eastAsia="zh-CN"/>
        </w:rPr>
      </w:pPr>
      <w:r>
        <w:object w:dxaOrig="9618" w:dyaOrig="2504" w14:anchorId="791386CB">
          <v:shape id="_x0000_i1033" type="#_x0000_t75" style="width:480.95pt;height:125pt" o:ole="">
            <v:imagedata r:id="rId27" o:title=""/>
          </v:shape>
          <o:OLEObject Type="Embed" ProgID="Word.Document.8" ShapeID="_x0000_i1033" DrawAspect="Content" ObjectID="_1796122646" r:id="rId28"/>
        </w:object>
      </w:r>
    </w:p>
    <w:p w14:paraId="3C6A3351" w14:textId="77777777" w:rsidR="00D44012"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513F6E29" w14:textId="77777777" w:rsidR="00D44012"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0971FC88" w14:textId="77777777" w:rsidR="00D44012" w:rsidRDefault="00000000">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74F19484" w14:textId="77777777" w:rsidR="00D4401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2DB851C" w14:textId="77777777" w:rsidR="00D44012" w:rsidRDefault="00000000">
      <w:pPr>
        <w:pStyle w:val="Heading4"/>
      </w:pPr>
      <w:bookmarkStart w:id="337" w:name="_Toc185509273"/>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6A8E786F" w14:textId="77777777" w:rsidR="00D44012" w:rsidRDefault="00000000">
      <w:pPr>
        <w:pStyle w:val="Heading5"/>
      </w:pPr>
      <w:bookmarkStart w:id="338" w:name="_Toc185509274"/>
      <w:r>
        <w:t>5.</w:t>
      </w:r>
      <w:r>
        <w:rPr>
          <w:rFonts w:hint="eastAsia"/>
          <w:lang w:val="en-US" w:eastAsia="zh-CN"/>
        </w:rPr>
        <w:t>4</w:t>
      </w:r>
      <w:r>
        <w:t>.2.</w:t>
      </w:r>
      <w:r>
        <w:rPr>
          <w:rFonts w:hint="eastAsia"/>
          <w:lang w:val="en-US" w:eastAsia="zh-CN"/>
        </w:rPr>
        <w:t>4</w:t>
      </w:r>
      <w:r>
        <w:t>.1</w:t>
      </w:r>
      <w:r>
        <w:tab/>
        <w:t>General</w:t>
      </w:r>
      <w:bookmarkEnd w:id="338"/>
    </w:p>
    <w:p w14:paraId="76AF1E80" w14:textId="77777777" w:rsidR="00D44012"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7320F15" w14:textId="77777777" w:rsidR="00D44012" w:rsidRDefault="00000000">
      <w:pPr>
        <w:pStyle w:val="Heading5"/>
      </w:pPr>
      <w:bookmarkStart w:id="339" w:name="_Toc185509275"/>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167978C4" w14:textId="77777777" w:rsidR="00D44012" w:rsidRDefault="00000000">
      <w:pPr>
        <w:jc w:val="center"/>
        <w:rPr>
          <w:lang w:eastAsia="zh-CN"/>
        </w:rPr>
      </w:pPr>
      <w:r>
        <w:object w:dxaOrig="8694" w:dyaOrig="2160" w14:anchorId="7D27239C">
          <v:shape id="_x0000_i1034" type="#_x0000_t75" style="width:434.9pt;height:108.3pt" o:ole="">
            <v:imagedata r:id="rId29" o:title=""/>
          </v:shape>
          <o:OLEObject Type="Embed" ProgID="Visio.Drawing.11" ShapeID="_x0000_i1034" DrawAspect="Content" ObjectID="_1796122647" r:id="rId30"/>
        </w:object>
      </w:r>
    </w:p>
    <w:p w14:paraId="4D1AAC67" w14:textId="77777777" w:rsidR="00D44012"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354C3E9" w14:textId="77777777" w:rsidR="00D44012" w:rsidRDefault="00000000">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EC88FA" w14:textId="77777777" w:rsidR="00D44012"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4E4FB5A9" w14:textId="77777777" w:rsidR="00D44012" w:rsidRDefault="00000000">
      <w:pPr>
        <w:pStyle w:val="B2"/>
        <w:rPr>
          <w:lang w:eastAsia="zh-CN"/>
        </w:rPr>
      </w:pPr>
      <w:r>
        <w:rPr>
          <w:lang w:eastAsia="zh-CN"/>
        </w:rPr>
        <w:lastRenderedPageBreak/>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62F9023D" w14:textId="77777777" w:rsidR="00D44012"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5D7C2F1" w14:textId="77777777" w:rsidR="00D44012" w:rsidRDefault="00000000">
      <w:pPr>
        <w:pStyle w:val="B10"/>
      </w:pPr>
      <w:r>
        <w:rPr>
          <w:lang w:eastAsia="zh-CN"/>
        </w:rPr>
        <w:t>may include:</w:t>
      </w:r>
    </w:p>
    <w:p w14:paraId="415E56CA" w14:textId="77777777" w:rsidR="00D44012"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B3468E9" w14:textId="77777777" w:rsidR="00D44012"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4A99135" w14:textId="77777777" w:rsidR="00D4401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8345A91" w14:textId="77777777" w:rsidR="00D44012" w:rsidRDefault="00000000">
      <w:pPr>
        <w:pStyle w:val="Heading4"/>
      </w:pPr>
      <w:bookmarkStart w:id="340" w:name="_Toc185509276"/>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0B837559" w14:textId="77777777" w:rsidR="00D44012" w:rsidRDefault="00000000">
      <w:pPr>
        <w:pStyle w:val="Heading5"/>
      </w:pPr>
      <w:bookmarkStart w:id="341" w:name="_Toc185509277"/>
      <w:r>
        <w:t>5.</w:t>
      </w:r>
      <w:r>
        <w:rPr>
          <w:rFonts w:hint="eastAsia"/>
          <w:lang w:val="en-US" w:eastAsia="zh-CN"/>
        </w:rPr>
        <w:t>4</w:t>
      </w:r>
      <w:r>
        <w:t>.2.</w:t>
      </w:r>
      <w:r>
        <w:rPr>
          <w:lang w:eastAsia="zh-CN"/>
        </w:rPr>
        <w:t>5</w:t>
      </w:r>
      <w:r>
        <w:t>.1</w:t>
      </w:r>
      <w:r>
        <w:tab/>
        <w:t>General</w:t>
      </w:r>
      <w:bookmarkEnd w:id="341"/>
    </w:p>
    <w:p w14:paraId="4D3996CC" w14:textId="77777777" w:rsidR="00D44012"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55AE42E" w14:textId="77777777" w:rsidR="00D44012" w:rsidRDefault="00000000">
      <w:pPr>
        <w:pStyle w:val="Heading5"/>
      </w:pPr>
      <w:bookmarkStart w:id="342" w:name="_Toc185509278"/>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7AF08AE7" w14:textId="77777777" w:rsidR="00D44012" w:rsidRDefault="00000000">
      <w:pPr>
        <w:jc w:val="center"/>
        <w:rPr>
          <w:lang w:eastAsia="zh-CN"/>
        </w:rPr>
      </w:pPr>
      <w:r>
        <w:object w:dxaOrig="8694" w:dyaOrig="2160" w14:anchorId="618E2044">
          <v:shape id="_x0000_i1035" type="#_x0000_t75" style="width:434.9pt;height:108.3pt" o:ole="">
            <v:imagedata r:id="rId31" o:title=""/>
          </v:shape>
          <o:OLEObject Type="Embed" ProgID="Visio.Drawing.11" ShapeID="_x0000_i1035" DrawAspect="Content" ObjectID="_1796122648" r:id="rId32"/>
        </w:object>
      </w:r>
    </w:p>
    <w:p w14:paraId="790DCA15" w14:textId="77777777" w:rsidR="00D44012"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210E85BC" w14:textId="77777777" w:rsidR="00D44012"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452D4BBF" w14:textId="77777777" w:rsidR="00D44012"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75BFBF0B" w14:textId="77777777" w:rsidR="00D44012"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5810EEF9" w14:textId="77777777" w:rsidR="00D44012" w:rsidRDefault="00000000">
      <w:pPr>
        <w:pStyle w:val="B10"/>
        <w:rPr>
          <w:lang w:eastAsia="zh-CN"/>
        </w:rPr>
      </w:pPr>
      <w:r>
        <w:rPr>
          <w:lang w:eastAsia="zh-CN"/>
        </w:rPr>
        <w:t>may include:</w:t>
      </w:r>
    </w:p>
    <w:p w14:paraId="1CACA88A" w14:textId="77777777" w:rsidR="00D44012" w:rsidRDefault="00000000">
      <w:pPr>
        <w:pStyle w:val="B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26CA870F" w14:textId="77777777" w:rsidR="00D44012"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14:paraId="42AC0485" w14:textId="77777777" w:rsidR="00D44012" w:rsidRDefault="00000000">
      <w:r>
        <w:t xml:space="preserve">Upon receiving the HTTP POST message, the MSGin5G Server </w:t>
      </w:r>
      <w:r>
        <w:rPr>
          <w:rFonts w:hint="eastAsia"/>
          <w:lang w:val="en-US" w:eastAsia="zh-CN"/>
        </w:rPr>
        <w:t xml:space="preserve">2 </w:t>
      </w:r>
      <w:r>
        <w:t>shall:</w:t>
      </w:r>
    </w:p>
    <w:p w14:paraId="5C363363" w14:textId="77777777" w:rsidR="00D44012" w:rsidRDefault="00000000">
      <w:pPr>
        <w:pStyle w:val="B10"/>
      </w:pPr>
      <w:r>
        <w:t>1.</w:t>
      </w:r>
      <w:r>
        <w:rPr>
          <w:lang w:eastAsia="zh-CN"/>
        </w:rPr>
        <w:tab/>
      </w:r>
      <w:r>
        <w:rPr>
          <w:rFonts w:hint="eastAsia"/>
        </w:rPr>
        <w:t xml:space="preserve"> make an authorization based on the information received</w:t>
      </w:r>
      <w:r>
        <w:t>;</w:t>
      </w:r>
    </w:p>
    <w:p w14:paraId="265E4B56" w14:textId="77777777" w:rsidR="00D44012"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0A7CEB13" w14:textId="77777777" w:rsidR="00D44012"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5300A8" w14:textId="77777777" w:rsidR="00D44012"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0C4D152F" w14:textId="77777777" w:rsidR="00D44012" w:rsidRDefault="00000000">
      <w:pPr>
        <w:rPr>
          <w:lang w:eastAsia="zh-CN"/>
        </w:rPr>
      </w:pPr>
      <w:r>
        <w:rPr>
          <w:rFonts w:hint="eastAsia"/>
          <w:lang w:eastAsia="zh-CN"/>
        </w:rPr>
        <w:lastRenderedPageBreak/>
        <w:t>If the subscription request is successfully processed, the MSGin5G Server 2 shall respond with an HTTP "200 OK" status code. The response body containing TopicSubscriptionAck data structure that shall contain:</w:t>
      </w:r>
    </w:p>
    <w:p w14:paraId="04327223" w14:textId="77777777" w:rsidR="00D44012" w:rsidRDefault="00000000">
      <w:pPr>
        <w:pStyle w:val="B10"/>
        <w:rPr>
          <w:lang w:eastAsia="zh-CN"/>
        </w:rPr>
      </w:pPr>
      <w:r>
        <w:rPr>
          <w:lang w:eastAsia="zh-CN"/>
        </w:rPr>
        <w:t>-</w:t>
      </w:r>
      <w:r>
        <w:rPr>
          <w:lang w:eastAsia="zh-CN"/>
        </w:rPr>
        <w:tab/>
      </w:r>
      <w:r>
        <w:rPr>
          <w:rFonts w:hint="eastAsia"/>
          <w:lang w:eastAsia="zh-CN"/>
        </w:rPr>
        <w:t>the Subscriptoin Status within the "subStat" attribute; and may contain</w:t>
      </w:r>
    </w:p>
    <w:p w14:paraId="1E5155D3" w14:textId="77777777" w:rsidR="00D44012" w:rsidRDefault="00000000">
      <w:pPr>
        <w:pStyle w:val="B10"/>
        <w:rPr>
          <w:lang w:eastAsia="zh-CN"/>
        </w:rPr>
      </w:pPr>
      <w:r>
        <w:t>-</w:t>
      </w:r>
      <w:r>
        <w:tab/>
      </w:r>
      <w:r>
        <w:rPr>
          <w:rFonts w:hint="eastAsia"/>
        </w:rPr>
        <w:t>the Expiration within the "</w:t>
      </w:r>
      <w:r>
        <w:rPr>
          <w:rFonts w:hint="eastAsia"/>
          <w:lang w:eastAsia="zh-CN"/>
        </w:rPr>
        <w:t>exprTime</w:t>
      </w:r>
      <w:r>
        <w:rPr>
          <w:rFonts w:hint="eastAsia"/>
        </w:rPr>
        <w:t>" attribute.</w:t>
      </w:r>
    </w:p>
    <w:p w14:paraId="31564077" w14:textId="77777777" w:rsidR="00D4401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4F3F3A4" w14:textId="77777777" w:rsidR="00D44012" w:rsidRDefault="00000000">
      <w:pPr>
        <w:pStyle w:val="Heading4"/>
      </w:pPr>
      <w:bookmarkStart w:id="343" w:name="_Toc18550927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2DD6AF53" w14:textId="77777777" w:rsidR="00D44012" w:rsidRDefault="00000000">
      <w:pPr>
        <w:pStyle w:val="Heading5"/>
      </w:pPr>
      <w:bookmarkStart w:id="344" w:name="_Toc185509280"/>
      <w:r>
        <w:t>5.</w:t>
      </w:r>
      <w:r>
        <w:rPr>
          <w:rFonts w:hint="eastAsia"/>
          <w:lang w:val="en-US" w:eastAsia="zh-CN"/>
        </w:rPr>
        <w:t>4</w:t>
      </w:r>
      <w:r>
        <w:t>.2.</w:t>
      </w:r>
      <w:r>
        <w:rPr>
          <w:rFonts w:hint="eastAsia"/>
          <w:lang w:val="en-US" w:eastAsia="zh-CN"/>
        </w:rPr>
        <w:t>6</w:t>
      </w:r>
      <w:r>
        <w:t>.1</w:t>
      </w:r>
      <w:r>
        <w:tab/>
        <w:t>General</w:t>
      </w:r>
      <w:bookmarkEnd w:id="344"/>
    </w:p>
    <w:p w14:paraId="2010C757" w14:textId="77777777" w:rsidR="00D44012" w:rsidRDefault="00000000">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3EBC1352" w14:textId="77777777" w:rsidR="00D44012" w:rsidRDefault="00000000">
      <w:pPr>
        <w:pStyle w:val="Heading5"/>
      </w:pPr>
      <w:bookmarkStart w:id="345" w:name="_Toc185509281"/>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503E0BE7" w14:textId="77777777" w:rsidR="00D44012" w:rsidRDefault="00000000">
      <w:pPr>
        <w:jc w:val="center"/>
        <w:rPr>
          <w:lang w:eastAsia="zh-CN"/>
        </w:rPr>
      </w:pPr>
      <w:r>
        <w:object w:dxaOrig="8694" w:dyaOrig="2160" w14:anchorId="2478AFA4">
          <v:shape id="_x0000_i1036" type="#_x0000_t75" style="width:434.9pt;height:108.3pt" o:ole="">
            <v:imagedata r:id="rId33" o:title=""/>
          </v:shape>
          <o:OLEObject Type="Embed" ProgID="Visio.Drawing.11" ShapeID="_x0000_i1036" DrawAspect="Content" ObjectID="_1796122649" r:id="rId34"/>
        </w:object>
      </w:r>
    </w:p>
    <w:p w14:paraId="775B71F5" w14:textId="77777777" w:rsidR="00D44012"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0A2FCA6E" w14:textId="77777777" w:rsidR="00D44012"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66758C57" w14:textId="77777777" w:rsidR="00D44012"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4695D027" w14:textId="77777777" w:rsidR="00D44012"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7C5F4D3E" w14:textId="77777777" w:rsidR="00D44012" w:rsidRDefault="00000000">
      <w:pPr>
        <w:pStyle w:val="B10"/>
        <w:rPr>
          <w:lang w:val="en-US" w:eastAsia="zh-CN"/>
        </w:rPr>
      </w:pPr>
      <w:r>
        <w:rPr>
          <w:lang w:eastAsia="zh-CN"/>
        </w:rPr>
        <w:t>may include:</w:t>
      </w:r>
    </w:p>
    <w:p w14:paraId="6F2344FF" w14:textId="77777777" w:rsidR="00D44012" w:rsidRDefault="00000000">
      <w:pPr>
        <w:pStyle w:val="B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371AE60B" w14:textId="77777777" w:rsidR="00D44012"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DF81422" w14:textId="77777777" w:rsidR="00D44012" w:rsidRDefault="0000000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129118D" w14:textId="77777777" w:rsidR="00D4401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F9326B7" w14:textId="77777777" w:rsidR="00D44012" w:rsidRDefault="00D44012">
      <w:pPr>
        <w:rPr>
          <w:lang w:eastAsia="zh-CN"/>
        </w:rPr>
      </w:pPr>
    </w:p>
    <w:p w14:paraId="3B4101D0" w14:textId="77777777" w:rsidR="00D44012" w:rsidRDefault="00000000">
      <w:pPr>
        <w:pStyle w:val="Heading1"/>
      </w:pPr>
      <w:bookmarkStart w:id="346" w:name="_Toc97197088"/>
      <w:bookmarkStart w:id="347" w:name="_Toc83768288"/>
      <w:bookmarkStart w:id="348" w:name="_Toc96996682"/>
      <w:bookmarkStart w:id="349" w:name="_Toc93878898"/>
      <w:bookmarkStart w:id="350" w:name="_Toc185509282"/>
      <w:r>
        <w:rPr>
          <w:lang w:eastAsia="zh-CN"/>
        </w:rPr>
        <w:t>6</w:t>
      </w:r>
      <w:r>
        <w:rPr>
          <w:lang w:eastAsia="zh-CN"/>
        </w:rPr>
        <w:tab/>
      </w:r>
      <w:r>
        <w:t>Services offered by the Message Gateway</w:t>
      </w:r>
      <w:bookmarkEnd w:id="346"/>
      <w:bookmarkEnd w:id="347"/>
      <w:bookmarkEnd w:id="348"/>
      <w:bookmarkEnd w:id="349"/>
      <w:bookmarkEnd w:id="350"/>
    </w:p>
    <w:p w14:paraId="47EF5F67" w14:textId="77777777" w:rsidR="00D44012" w:rsidRDefault="00000000">
      <w:pPr>
        <w:pStyle w:val="Heading2"/>
        <w:rPr>
          <w:lang w:eastAsia="zh-CN"/>
        </w:rPr>
      </w:pPr>
      <w:bookmarkStart w:id="351" w:name="_Toc83768289"/>
      <w:bookmarkStart w:id="352" w:name="_Toc96996683"/>
      <w:bookmarkStart w:id="353" w:name="_Toc93878899"/>
      <w:bookmarkStart w:id="354" w:name="_Toc97197089"/>
      <w:bookmarkStart w:id="355" w:name="_Toc185509283"/>
      <w:r>
        <w:rPr>
          <w:lang w:eastAsia="zh-CN"/>
        </w:rPr>
        <w:t>6</w:t>
      </w:r>
      <w:r>
        <w:t>.1</w:t>
      </w:r>
      <w:r>
        <w:tab/>
      </w:r>
      <w:r>
        <w:rPr>
          <w:lang w:eastAsia="zh-CN"/>
        </w:rPr>
        <w:t>Introduction</w:t>
      </w:r>
      <w:bookmarkEnd w:id="351"/>
      <w:bookmarkEnd w:id="352"/>
      <w:bookmarkEnd w:id="353"/>
      <w:bookmarkEnd w:id="354"/>
      <w:bookmarkEnd w:id="355"/>
    </w:p>
    <w:p w14:paraId="452BE043" w14:textId="77777777" w:rsidR="00D44012"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3F474F1E" w14:textId="77777777" w:rsidR="00D44012" w:rsidRDefault="00000000">
      <w:pPr>
        <w:pStyle w:val="TH"/>
      </w:pPr>
      <w:r>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D44012" w14:paraId="06EC872A" w14:textId="77777777">
        <w:tc>
          <w:tcPr>
            <w:tcW w:w="1996" w:type="dxa"/>
            <w:shd w:val="clear" w:color="auto" w:fill="C0C0C0"/>
          </w:tcPr>
          <w:p w14:paraId="2DB31781" w14:textId="77777777" w:rsidR="00D44012" w:rsidRDefault="00000000">
            <w:pPr>
              <w:pStyle w:val="TAH"/>
            </w:pPr>
            <w:r>
              <w:t>Service Name</w:t>
            </w:r>
          </w:p>
        </w:tc>
        <w:tc>
          <w:tcPr>
            <w:tcW w:w="3332" w:type="dxa"/>
            <w:shd w:val="clear" w:color="auto" w:fill="C0C0C0"/>
          </w:tcPr>
          <w:p w14:paraId="4A996F07" w14:textId="77777777" w:rsidR="00D44012" w:rsidRDefault="00000000">
            <w:pPr>
              <w:pStyle w:val="TAH"/>
            </w:pPr>
            <w:r>
              <w:t>Service Operations</w:t>
            </w:r>
          </w:p>
        </w:tc>
        <w:tc>
          <w:tcPr>
            <w:tcW w:w="2790" w:type="dxa"/>
            <w:shd w:val="clear" w:color="auto" w:fill="C0C0C0"/>
          </w:tcPr>
          <w:p w14:paraId="7B453E19" w14:textId="77777777" w:rsidR="00D44012" w:rsidRDefault="00000000">
            <w:pPr>
              <w:pStyle w:val="TAH"/>
            </w:pPr>
            <w:r>
              <w:t>Operation</w:t>
            </w:r>
          </w:p>
          <w:p w14:paraId="2A6C4E21" w14:textId="77777777" w:rsidR="00D44012" w:rsidRDefault="00000000">
            <w:pPr>
              <w:pStyle w:val="TAH"/>
            </w:pPr>
            <w:r>
              <w:t>Semantics</w:t>
            </w:r>
          </w:p>
        </w:tc>
        <w:tc>
          <w:tcPr>
            <w:tcW w:w="2160" w:type="dxa"/>
            <w:shd w:val="clear" w:color="auto" w:fill="C0C0C0"/>
          </w:tcPr>
          <w:p w14:paraId="17FE0402" w14:textId="77777777" w:rsidR="00D44012" w:rsidRDefault="00000000">
            <w:pPr>
              <w:pStyle w:val="TAH"/>
            </w:pPr>
            <w:r>
              <w:t>Example Consumer(s)</w:t>
            </w:r>
          </w:p>
        </w:tc>
      </w:tr>
      <w:tr w:rsidR="00D44012" w14:paraId="2801D87A" w14:textId="77777777">
        <w:tc>
          <w:tcPr>
            <w:tcW w:w="1996" w:type="dxa"/>
            <w:vMerge w:val="restart"/>
            <w:shd w:val="clear" w:color="auto" w:fill="auto"/>
          </w:tcPr>
          <w:p w14:paraId="3B09FFD8" w14:textId="77777777" w:rsidR="00D44012" w:rsidRDefault="00000000">
            <w:pPr>
              <w:pStyle w:val="TAL"/>
            </w:pPr>
            <w:r>
              <w:t>MSGG_L3GDelivery</w:t>
            </w:r>
          </w:p>
        </w:tc>
        <w:tc>
          <w:tcPr>
            <w:tcW w:w="3332" w:type="dxa"/>
            <w:shd w:val="clear" w:color="auto" w:fill="auto"/>
          </w:tcPr>
          <w:p w14:paraId="09A8D40B" w14:textId="77777777" w:rsidR="00D44012" w:rsidRDefault="00000000">
            <w:pPr>
              <w:pStyle w:val="TAL"/>
            </w:pPr>
            <w:r>
              <w:t>MSGG_L3GDelivery_GTDelivery</w:t>
            </w:r>
          </w:p>
        </w:tc>
        <w:tc>
          <w:tcPr>
            <w:tcW w:w="2790" w:type="dxa"/>
            <w:vMerge w:val="restart"/>
            <w:shd w:val="clear" w:color="auto" w:fill="auto"/>
          </w:tcPr>
          <w:p w14:paraId="2CDB63EB" w14:textId="77777777" w:rsidR="00D44012" w:rsidRDefault="00000000">
            <w:pPr>
              <w:pStyle w:val="TAL"/>
            </w:pPr>
            <w:r>
              <w:t>Request/Response</w:t>
            </w:r>
          </w:p>
        </w:tc>
        <w:tc>
          <w:tcPr>
            <w:tcW w:w="2160" w:type="dxa"/>
            <w:vMerge w:val="restart"/>
            <w:shd w:val="clear" w:color="auto" w:fill="auto"/>
          </w:tcPr>
          <w:p w14:paraId="7794F181" w14:textId="77777777" w:rsidR="00D44012" w:rsidRDefault="00000000">
            <w:pPr>
              <w:pStyle w:val="TAL"/>
            </w:pPr>
            <w:r>
              <w:t>MSGin5G Server</w:t>
            </w:r>
          </w:p>
        </w:tc>
      </w:tr>
      <w:tr w:rsidR="00D44012" w14:paraId="152EFE09" w14:textId="77777777">
        <w:tc>
          <w:tcPr>
            <w:tcW w:w="1996" w:type="dxa"/>
            <w:vMerge/>
            <w:shd w:val="clear" w:color="auto" w:fill="auto"/>
          </w:tcPr>
          <w:p w14:paraId="69DA8879" w14:textId="77777777" w:rsidR="00D44012" w:rsidRDefault="00D44012">
            <w:pPr>
              <w:pStyle w:val="TAL"/>
            </w:pPr>
          </w:p>
        </w:tc>
        <w:tc>
          <w:tcPr>
            <w:tcW w:w="3332" w:type="dxa"/>
            <w:shd w:val="clear" w:color="auto" w:fill="auto"/>
          </w:tcPr>
          <w:p w14:paraId="7FB28715" w14:textId="77777777" w:rsidR="00D44012" w:rsidRDefault="00000000">
            <w:pPr>
              <w:pStyle w:val="TAL"/>
            </w:pPr>
            <w:r>
              <w:t>MSGG_L3GDelivery_GTDeliveryReport</w:t>
            </w:r>
          </w:p>
        </w:tc>
        <w:tc>
          <w:tcPr>
            <w:tcW w:w="2790" w:type="dxa"/>
            <w:vMerge/>
            <w:shd w:val="clear" w:color="auto" w:fill="auto"/>
          </w:tcPr>
          <w:p w14:paraId="7EF53DDD" w14:textId="77777777" w:rsidR="00D44012" w:rsidRDefault="00D44012">
            <w:pPr>
              <w:pStyle w:val="TAL"/>
            </w:pPr>
          </w:p>
        </w:tc>
        <w:tc>
          <w:tcPr>
            <w:tcW w:w="2160" w:type="dxa"/>
            <w:vMerge/>
            <w:shd w:val="clear" w:color="auto" w:fill="auto"/>
          </w:tcPr>
          <w:p w14:paraId="215356A0" w14:textId="77777777" w:rsidR="00D44012" w:rsidRDefault="00D44012">
            <w:pPr>
              <w:pStyle w:val="TAL"/>
            </w:pPr>
          </w:p>
        </w:tc>
      </w:tr>
      <w:tr w:rsidR="00D44012" w14:paraId="3DC175A2" w14:textId="77777777">
        <w:tc>
          <w:tcPr>
            <w:tcW w:w="1996" w:type="dxa"/>
            <w:vMerge w:val="restart"/>
            <w:shd w:val="clear" w:color="auto" w:fill="auto"/>
          </w:tcPr>
          <w:p w14:paraId="46D464CE" w14:textId="77777777" w:rsidR="00D44012" w:rsidRDefault="00000000">
            <w:pPr>
              <w:pStyle w:val="TAL"/>
            </w:pPr>
            <w:r>
              <w:t>MSGG_N3GDelivery</w:t>
            </w:r>
          </w:p>
        </w:tc>
        <w:tc>
          <w:tcPr>
            <w:tcW w:w="3332" w:type="dxa"/>
            <w:shd w:val="clear" w:color="auto" w:fill="auto"/>
          </w:tcPr>
          <w:p w14:paraId="5D2BFBE4" w14:textId="77777777" w:rsidR="00D44012" w:rsidRDefault="00000000">
            <w:pPr>
              <w:pStyle w:val="TAL"/>
            </w:pPr>
            <w:r>
              <w:t>MSGG_N3GDelivery_GTDelivery</w:t>
            </w:r>
          </w:p>
        </w:tc>
        <w:tc>
          <w:tcPr>
            <w:tcW w:w="2790" w:type="dxa"/>
            <w:vMerge w:val="restart"/>
            <w:shd w:val="clear" w:color="auto" w:fill="auto"/>
          </w:tcPr>
          <w:p w14:paraId="7B6B377C" w14:textId="77777777" w:rsidR="00D44012" w:rsidRDefault="00000000">
            <w:pPr>
              <w:pStyle w:val="TAL"/>
            </w:pPr>
            <w:r>
              <w:t>Request/Response</w:t>
            </w:r>
          </w:p>
        </w:tc>
        <w:tc>
          <w:tcPr>
            <w:tcW w:w="2160" w:type="dxa"/>
            <w:vMerge w:val="restart"/>
            <w:shd w:val="clear" w:color="auto" w:fill="auto"/>
          </w:tcPr>
          <w:p w14:paraId="5B3C9232" w14:textId="77777777" w:rsidR="00D44012" w:rsidRDefault="00000000">
            <w:pPr>
              <w:pStyle w:val="TAL"/>
            </w:pPr>
            <w:r>
              <w:t>MSGin5G Server</w:t>
            </w:r>
          </w:p>
        </w:tc>
      </w:tr>
      <w:tr w:rsidR="00D44012" w14:paraId="03B2E56C" w14:textId="77777777">
        <w:tc>
          <w:tcPr>
            <w:tcW w:w="1996" w:type="dxa"/>
            <w:vMerge/>
            <w:shd w:val="clear" w:color="auto" w:fill="auto"/>
          </w:tcPr>
          <w:p w14:paraId="41CAB027" w14:textId="77777777" w:rsidR="00D44012" w:rsidRDefault="00D44012">
            <w:pPr>
              <w:pStyle w:val="TAL"/>
            </w:pPr>
          </w:p>
        </w:tc>
        <w:tc>
          <w:tcPr>
            <w:tcW w:w="3332" w:type="dxa"/>
            <w:shd w:val="clear" w:color="auto" w:fill="auto"/>
          </w:tcPr>
          <w:p w14:paraId="17D49C04" w14:textId="77777777" w:rsidR="00D44012" w:rsidRDefault="00000000">
            <w:pPr>
              <w:pStyle w:val="TAL"/>
            </w:pPr>
            <w:r>
              <w:t>MSGG_N3GDelivery_GTDeliveryReport</w:t>
            </w:r>
          </w:p>
        </w:tc>
        <w:tc>
          <w:tcPr>
            <w:tcW w:w="2790" w:type="dxa"/>
            <w:vMerge/>
            <w:shd w:val="clear" w:color="auto" w:fill="auto"/>
          </w:tcPr>
          <w:p w14:paraId="527202BE" w14:textId="77777777" w:rsidR="00D44012" w:rsidRDefault="00D44012">
            <w:pPr>
              <w:pStyle w:val="TAL"/>
            </w:pPr>
          </w:p>
        </w:tc>
        <w:tc>
          <w:tcPr>
            <w:tcW w:w="2160" w:type="dxa"/>
            <w:vMerge/>
            <w:shd w:val="clear" w:color="auto" w:fill="auto"/>
          </w:tcPr>
          <w:p w14:paraId="7AE02330" w14:textId="77777777" w:rsidR="00D44012" w:rsidRDefault="00D44012">
            <w:pPr>
              <w:pStyle w:val="TAL"/>
            </w:pPr>
          </w:p>
        </w:tc>
      </w:tr>
      <w:tr w:rsidR="00D44012" w14:paraId="48D9C401" w14:textId="77777777">
        <w:tc>
          <w:tcPr>
            <w:tcW w:w="1996" w:type="dxa"/>
            <w:shd w:val="clear" w:color="auto" w:fill="auto"/>
          </w:tcPr>
          <w:p w14:paraId="011812D1" w14:textId="77777777" w:rsidR="00D44012" w:rsidRDefault="00000000">
            <w:pPr>
              <w:pStyle w:val="TAL"/>
            </w:pPr>
            <w:r>
              <w:rPr>
                <w:rFonts w:hint="eastAsia"/>
              </w:rPr>
              <w:t>MSGG_BGDelivery</w:t>
            </w:r>
          </w:p>
        </w:tc>
        <w:tc>
          <w:tcPr>
            <w:tcW w:w="3332" w:type="dxa"/>
            <w:shd w:val="clear" w:color="auto" w:fill="auto"/>
          </w:tcPr>
          <w:p w14:paraId="13968058" w14:textId="77777777" w:rsidR="00D44012" w:rsidRDefault="00000000">
            <w:pPr>
              <w:pStyle w:val="TAL"/>
            </w:pPr>
            <w:r>
              <w:rPr>
                <w:rFonts w:hint="eastAsia"/>
              </w:rPr>
              <w:t>MSGG_BGDelivery_GTDelivery</w:t>
            </w:r>
          </w:p>
        </w:tc>
        <w:tc>
          <w:tcPr>
            <w:tcW w:w="2790" w:type="dxa"/>
            <w:shd w:val="clear" w:color="auto" w:fill="auto"/>
          </w:tcPr>
          <w:p w14:paraId="0FC66E17" w14:textId="77777777" w:rsidR="00D44012" w:rsidRDefault="00000000">
            <w:pPr>
              <w:pStyle w:val="TAL"/>
            </w:pPr>
            <w:r>
              <w:t>Request/Response</w:t>
            </w:r>
          </w:p>
        </w:tc>
        <w:tc>
          <w:tcPr>
            <w:tcW w:w="2160" w:type="dxa"/>
            <w:shd w:val="clear" w:color="auto" w:fill="auto"/>
          </w:tcPr>
          <w:p w14:paraId="4A7A1739" w14:textId="77777777" w:rsidR="00D44012" w:rsidRDefault="00000000">
            <w:pPr>
              <w:pStyle w:val="TAL"/>
            </w:pPr>
            <w:r>
              <w:rPr>
                <w:rFonts w:hint="eastAsia"/>
              </w:rPr>
              <w:t>MSGin5G Server</w:t>
            </w:r>
          </w:p>
        </w:tc>
      </w:tr>
    </w:tbl>
    <w:p w14:paraId="654137DF" w14:textId="77777777" w:rsidR="00D44012" w:rsidRDefault="00D44012">
      <w:pPr>
        <w:rPr>
          <w:lang w:eastAsia="zh-CN"/>
        </w:rPr>
      </w:pPr>
    </w:p>
    <w:p w14:paraId="12095A3B" w14:textId="77777777" w:rsidR="00D44012" w:rsidRDefault="00000000">
      <w:pPr>
        <w:rPr>
          <w:lang w:eastAsia="zh-CN"/>
        </w:rPr>
      </w:pPr>
      <w:r>
        <w:rPr>
          <w:lang w:eastAsia="zh-CN"/>
        </w:rPr>
        <w:t>Table</w:t>
      </w:r>
      <w:r>
        <w:t> </w:t>
      </w:r>
      <w:r>
        <w:rPr>
          <w:lang w:eastAsia="zh-CN"/>
        </w:rPr>
        <w:t>6.1-2 summarizes the corresponding APIs defined in this specification.</w:t>
      </w:r>
    </w:p>
    <w:p w14:paraId="0BD73259" w14:textId="77777777" w:rsidR="00D44012"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D44012" w14:paraId="2C41D55D" w14:textId="77777777">
        <w:tc>
          <w:tcPr>
            <w:tcW w:w="2087" w:type="dxa"/>
            <w:shd w:val="clear" w:color="000000" w:fill="C0C0C0"/>
          </w:tcPr>
          <w:p w14:paraId="59B33A8D" w14:textId="77777777" w:rsidR="00D44012" w:rsidRDefault="00000000">
            <w:pPr>
              <w:pStyle w:val="TAH"/>
            </w:pPr>
            <w:r>
              <w:t>Service Name</w:t>
            </w:r>
          </w:p>
        </w:tc>
        <w:tc>
          <w:tcPr>
            <w:tcW w:w="885" w:type="dxa"/>
            <w:shd w:val="clear" w:color="000000" w:fill="C0C0C0"/>
          </w:tcPr>
          <w:p w14:paraId="4BDA123B" w14:textId="77777777" w:rsidR="00D44012" w:rsidRDefault="00000000">
            <w:pPr>
              <w:pStyle w:val="TAH"/>
            </w:pPr>
            <w:r>
              <w:t>Clause</w:t>
            </w:r>
          </w:p>
        </w:tc>
        <w:tc>
          <w:tcPr>
            <w:tcW w:w="1701" w:type="dxa"/>
            <w:shd w:val="clear" w:color="000000" w:fill="C0C0C0"/>
          </w:tcPr>
          <w:p w14:paraId="07FA4791" w14:textId="77777777" w:rsidR="00D44012" w:rsidRDefault="00000000">
            <w:pPr>
              <w:pStyle w:val="TAH"/>
            </w:pPr>
            <w:r>
              <w:t>Description</w:t>
            </w:r>
          </w:p>
        </w:tc>
        <w:tc>
          <w:tcPr>
            <w:tcW w:w="3209" w:type="dxa"/>
            <w:shd w:val="clear" w:color="000000" w:fill="C0C0C0"/>
          </w:tcPr>
          <w:p w14:paraId="279828E5" w14:textId="77777777" w:rsidR="00D44012" w:rsidRDefault="00000000">
            <w:pPr>
              <w:pStyle w:val="TAH"/>
            </w:pPr>
            <w:r>
              <w:t>OpenAPI Specification File</w:t>
            </w:r>
          </w:p>
        </w:tc>
        <w:tc>
          <w:tcPr>
            <w:tcW w:w="991" w:type="dxa"/>
            <w:shd w:val="clear" w:color="000000" w:fill="C0C0C0"/>
          </w:tcPr>
          <w:p w14:paraId="13659AE8" w14:textId="77777777" w:rsidR="00D44012" w:rsidRDefault="00000000">
            <w:pPr>
              <w:pStyle w:val="TAH"/>
            </w:pPr>
            <w:r>
              <w:t>apiName</w:t>
            </w:r>
          </w:p>
        </w:tc>
        <w:tc>
          <w:tcPr>
            <w:tcW w:w="756" w:type="dxa"/>
            <w:shd w:val="clear" w:color="000000" w:fill="C0C0C0"/>
          </w:tcPr>
          <w:p w14:paraId="3BF47539" w14:textId="77777777" w:rsidR="00D44012" w:rsidRDefault="00000000">
            <w:pPr>
              <w:pStyle w:val="TAH"/>
            </w:pPr>
            <w:r>
              <w:t>Annex</w:t>
            </w:r>
          </w:p>
        </w:tc>
      </w:tr>
      <w:tr w:rsidR="00D44012" w14:paraId="349525DF" w14:textId="77777777">
        <w:tc>
          <w:tcPr>
            <w:tcW w:w="2087" w:type="dxa"/>
            <w:shd w:val="clear" w:color="auto" w:fill="auto"/>
          </w:tcPr>
          <w:p w14:paraId="74A31976" w14:textId="77777777" w:rsidR="00D44012" w:rsidRDefault="00000000">
            <w:pPr>
              <w:pStyle w:val="TAL"/>
            </w:pPr>
            <w:r>
              <w:t>MSG</w:t>
            </w:r>
            <w:r>
              <w:rPr>
                <w:rFonts w:hint="eastAsia"/>
                <w:lang w:val="en-US" w:eastAsia="zh-CN"/>
              </w:rPr>
              <w:t>G</w:t>
            </w:r>
            <w:r>
              <w:t>_L3GDelivery</w:t>
            </w:r>
          </w:p>
        </w:tc>
        <w:tc>
          <w:tcPr>
            <w:tcW w:w="885" w:type="dxa"/>
            <w:shd w:val="clear" w:color="auto" w:fill="auto"/>
          </w:tcPr>
          <w:p w14:paraId="3014CB6A" w14:textId="77777777" w:rsidR="00D44012" w:rsidRDefault="00000000">
            <w:pPr>
              <w:pStyle w:val="TAL"/>
            </w:pPr>
            <w:r>
              <w:t>9.1</w:t>
            </w:r>
          </w:p>
        </w:tc>
        <w:tc>
          <w:tcPr>
            <w:tcW w:w="1701" w:type="dxa"/>
            <w:shd w:val="clear" w:color="auto" w:fill="auto"/>
          </w:tcPr>
          <w:p w14:paraId="28CC6B9D" w14:textId="77777777" w:rsidR="00D44012" w:rsidRDefault="00000000">
            <w:pPr>
              <w:pStyle w:val="TAL"/>
            </w:pPr>
            <w:r>
              <w:t>L3G Message Delivery Service</w:t>
            </w:r>
          </w:p>
        </w:tc>
        <w:tc>
          <w:tcPr>
            <w:tcW w:w="3209" w:type="dxa"/>
            <w:shd w:val="clear" w:color="auto" w:fill="auto"/>
          </w:tcPr>
          <w:p w14:paraId="4549322A" w14:textId="77777777" w:rsidR="00D44012" w:rsidRDefault="00000000">
            <w:pPr>
              <w:pStyle w:val="TAL"/>
            </w:pPr>
            <w:r>
              <w:t>TS29538_MSGG_ L3GDelivery.yaml</w:t>
            </w:r>
          </w:p>
        </w:tc>
        <w:tc>
          <w:tcPr>
            <w:tcW w:w="991" w:type="dxa"/>
            <w:shd w:val="clear" w:color="auto" w:fill="auto"/>
          </w:tcPr>
          <w:p w14:paraId="24163DB7" w14:textId="77777777" w:rsidR="00D44012" w:rsidRDefault="00000000">
            <w:pPr>
              <w:pStyle w:val="TAL"/>
            </w:pPr>
            <w:r>
              <w:t>msgg-l3gdelivery</w:t>
            </w:r>
          </w:p>
        </w:tc>
        <w:tc>
          <w:tcPr>
            <w:tcW w:w="756" w:type="dxa"/>
            <w:shd w:val="clear" w:color="auto" w:fill="auto"/>
          </w:tcPr>
          <w:p w14:paraId="044A61C3" w14:textId="77777777" w:rsidR="00D44012" w:rsidRDefault="00000000">
            <w:pPr>
              <w:pStyle w:val="TAL"/>
            </w:pPr>
            <w:r>
              <w:t>A.4</w:t>
            </w:r>
          </w:p>
        </w:tc>
      </w:tr>
      <w:tr w:rsidR="00D44012" w14:paraId="569B7D96" w14:textId="77777777">
        <w:tc>
          <w:tcPr>
            <w:tcW w:w="2087" w:type="dxa"/>
            <w:shd w:val="clear" w:color="auto" w:fill="auto"/>
          </w:tcPr>
          <w:p w14:paraId="58DAA00C" w14:textId="77777777" w:rsidR="00D44012" w:rsidRDefault="00000000">
            <w:pPr>
              <w:pStyle w:val="TAL"/>
            </w:pPr>
            <w:r>
              <w:t>MSG</w:t>
            </w:r>
            <w:r>
              <w:rPr>
                <w:rFonts w:hint="eastAsia"/>
                <w:lang w:val="en-US" w:eastAsia="zh-CN"/>
              </w:rPr>
              <w:t>G</w:t>
            </w:r>
            <w:r>
              <w:t>_N3GDelivery</w:t>
            </w:r>
          </w:p>
        </w:tc>
        <w:tc>
          <w:tcPr>
            <w:tcW w:w="885" w:type="dxa"/>
            <w:shd w:val="clear" w:color="auto" w:fill="auto"/>
          </w:tcPr>
          <w:p w14:paraId="563AC380" w14:textId="77777777" w:rsidR="00D44012" w:rsidRDefault="00000000">
            <w:pPr>
              <w:pStyle w:val="TAL"/>
            </w:pPr>
            <w:r>
              <w:t>9.2</w:t>
            </w:r>
          </w:p>
        </w:tc>
        <w:tc>
          <w:tcPr>
            <w:tcW w:w="1701" w:type="dxa"/>
            <w:shd w:val="clear" w:color="auto" w:fill="auto"/>
          </w:tcPr>
          <w:p w14:paraId="276AE8DB" w14:textId="77777777" w:rsidR="00D44012" w:rsidRDefault="00000000">
            <w:pPr>
              <w:pStyle w:val="TAL"/>
            </w:pPr>
            <w:r>
              <w:t>N3G Message Delivery Service</w:t>
            </w:r>
          </w:p>
        </w:tc>
        <w:tc>
          <w:tcPr>
            <w:tcW w:w="3209" w:type="dxa"/>
            <w:shd w:val="clear" w:color="auto" w:fill="auto"/>
          </w:tcPr>
          <w:p w14:paraId="4B73EDDA" w14:textId="77777777" w:rsidR="00D44012" w:rsidRDefault="00000000">
            <w:pPr>
              <w:pStyle w:val="TAL"/>
            </w:pPr>
            <w:r>
              <w:t>TS29538_MSGG_ N3GDelivery.yaml</w:t>
            </w:r>
          </w:p>
        </w:tc>
        <w:tc>
          <w:tcPr>
            <w:tcW w:w="991" w:type="dxa"/>
            <w:shd w:val="clear" w:color="auto" w:fill="auto"/>
          </w:tcPr>
          <w:p w14:paraId="3978AB4C" w14:textId="77777777" w:rsidR="00D44012" w:rsidRDefault="00000000">
            <w:pPr>
              <w:pStyle w:val="TAL"/>
            </w:pPr>
            <w:r>
              <w:t>msgg-n3gdelivery</w:t>
            </w:r>
          </w:p>
        </w:tc>
        <w:tc>
          <w:tcPr>
            <w:tcW w:w="756" w:type="dxa"/>
            <w:shd w:val="clear" w:color="auto" w:fill="auto"/>
          </w:tcPr>
          <w:p w14:paraId="65505A0C" w14:textId="77777777" w:rsidR="00D44012" w:rsidRDefault="00000000">
            <w:pPr>
              <w:pStyle w:val="TAL"/>
            </w:pPr>
            <w:r>
              <w:t>A.5</w:t>
            </w:r>
          </w:p>
        </w:tc>
      </w:tr>
      <w:tr w:rsidR="00D44012" w14:paraId="78F43737" w14:textId="77777777">
        <w:tc>
          <w:tcPr>
            <w:tcW w:w="2087" w:type="dxa"/>
            <w:shd w:val="clear" w:color="auto" w:fill="auto"/>
          </w:tcPr>
          <w:p w14:paraId="262DCDAB" w14:textId="77777777" w:rsidR="00D44012"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4637DB5C" w14:textId="77777777" w:rsidR="00D44012"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67E721C6" w14:textId="77777777" w:rsidR="00D44012"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2907A277" w14:textId="77777777" w:rsidR="00D44012" w:rsidRDefault="00000000">
            <w:pPr>
              <w:pStyle w:val="TAL"/>
            </w:pPr>
            <w:r>
              <w:t>TS29538_MSGG_ BGDelivery.yaml</w:t>
            </w:r>
          </w:p>
        </w:tc>
        <w:tc>
          <w:tcPr>
            <w:tcW w:w="991" w:type="dxa"/>
            <w:shd w:val="clear" w:color="auto" w:fill="auto"/>
          </w:tcPr>
          <w:p w14:paraId="24F07A89" w14:textId="77777777" w:rsidR="00D44012" w:rsidRDefault="00000000">
            <w:pPr>
              <w:pStyle w:val="TAL"/>
            </w:pPr>
            <w:r>
              <w:t>msgg-</w:t>
            </w:r>
            <w:r>
              <w:rPr>
                <w:rFonts w:hint="eastAsia"/>
                <w:lang w:eastAsia="zh-CN"/>
              </w:rPr>
              <w:t>bg</w:t>
            </w:r>
            <w:r>
              <w:t>delivery</w:t>
            </w:r>
          </w:p>
        </w:tc>
        <w:tc>
          <w:tcPr>
            <w:tcW w:w="756" w:type="dxa"/>
            <w:shd w:val="clear" w:color="auto" w:fill="auto"/>
          </w:tcPr>
          <w:p w14:paraId="3899A24D" w14:textId="77777777" w:rsidR="00D44012"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4BF7319D" w14:textId="77777777" w:rsidR="00D44012" w:rsidRDefault="00D44012">
      <w:pPr>
        <w:rPr>
          <w:lang w:eastAsia="zh-CN"/>
        </w:rPr>
      </w:pPr>
      <w:bookmarkStart w:id="356" w:name="_Toc93878900"/>
      <w:bookmarkStart w:id="357" w:name="_Toc83768290"/>
      <w:bookmarkStart w:id="358" w:name="_Toc96996684"/>
    </w:p>
    <w:p w14:paraId="65373EF5" w14:textId="77777777" w:rsidR="00D44012" w:rsidRDefault="00000000">
      <w:pPr>
        <w:pStyle w:val="Heading2"/>
        <w:rPr>
          <w:lang w:eastAsia="zh-CN"/>
        </w:rPr>
      </w:pPr>
      <w:bookmarkStart w:id="359" w:name="_Toc97197090"/>
      <w:bookmarkStart w:id="360" w:name="_Toc185509284"/>
      <w:r>
        <w:rPr>
          <w:lang w:eastAsia="zh-CN"/>
        </w:rPr>
        <w:t>6.2</w:t>
      </w:r>
      <w:r>
        <w:rPr>
          <w:lang w:eastAsia="zh-CN"/>
        </w:rPr>
        <w:tab/>
        <w:t>MSGG_L3GDelivery Service</w:t>
      </w:r>
      <w:bookmarkEnd w:id="356"/>
      <w:bookmarkEnd w:id="357"/>
      <w:bookmarkEnd w:id="358"/>
      <w:bookmarkEnd w:id="359"/>
      <w:bookmarkEnd w:id="360"/>
    </w:p>
    <w:p w14:paraId="13771E90" w14:textId="77777777" w:rsidR="00D44012" w:rsidRDefault="00000000">
      <w:pPr>
        <w:pStyle w:val="Heading3"/>
      </w:pPr>
      <w:bookmarkStart w:id="361" w:name="_Toc93878901"/>
      <w:bookmarkStart w:id="362" w:name="_Toc83768291"/>
      <w:bookmarkStart w:id="363" w:name="_Toc97197091"/>
      <w:bookmarkStart w:id="364" w:name="_Toc96996685"/>
      <w:bookmarkStart w:id="365" w:name="_Toc185509285"/>
      <w:r>
        <w:rPr>
          <w:lang w:eastAsia="zh-CN"/>
        </w:rPr>
        <w:t>6</w:t>
      </w:r>
      <w:r>
        <w:t>.</w:t>
      </w:r>
      <w:r>
        <w:rPr>
          <w:lang w:eastAsia="zh-CN"/>
        </w:rPr>
        <w:t>2</w:t>
      </w:r>
      <w:r>
        <w:t>.1</w:t>
      </w:r>
      <w:r>
        <w:tab/>
        <w:t>Service Description</w:t>
      </w:r>
      <w:bookmarkEnd w:id="361"/>
      <w:bookmarkEnd w:id="362"/>
      <w:bookmarkEnd w:id="363"/>
      <w:bookmarkEnd w:id="364"/>
      <w:bookmarkEnd w:id="365"/>
    </w:p>
    <w:p w14:paraId="5BDC40D2" w14:textId="77777777" w:rsidR="00D44012"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BAF8F35" w14:textId="77777777" w:rsidR="00D44012" w:rsidRDefault="00000000">
      <w:pPr>
        <w:rPr>
          <w:lang w:eastAsia="zh-CN"/>
        </w:rPr>
      </w:pPr>
      <w:r>
        <w:rPr>
          <w:lang w:eastAsia="zh-CN"/>
        </w:rPr>
        <w:t>This service:</w:t>
      </w:r>
    </w:p>
    <w:p w14:paraId="0915B2B5" w14:textId="77777777" w:rsidR="00D44012" w:rsidRDefault="00000000">
      <w:pPr>
        <w:pStyle w:val="B10"/>
      </w:pPr>
      <w:r>
        <w:t>-</w:t>
      </w:r>
      <w:r>
        <w:tab/>
        <w:t>allows MSGin5G Server invokes services provided by Legacy 3GPP Message Gateway to send MSGin5G Messages to Legacy 3GPP Message Gateway.</w:t>
      </w:r>
    </w:p>
    <w:p w14:paraId="2075840D" w14:textId="77777777" w:rsidR="00D44012" w:rsidRDefault="00000000">
      <w:pPr>
        <w:pStyle w:val="Heading3"/>
      </w:pPr>
      <w:bookmarkStart w:id="366" w:name="_Toc97197092"/>
      <w:bookmarkStart w:id="367" w:name="_Toc93878902"/>
      <w:bookmarkStart w:id="368" w:name="_Toc83768292"/>
      <w:bookmarkStart w:id="369" w:name="_Toc96996686"/>
      <w:bookmarkStart w:id="370" w:name="_Toc185509286"/>
      <w:r>
        <w:rPr>
          <w:lang w:eastAsia="zh-CN"/>
        </w:rPr>
        <w:t>6</w:t>
      </w:r>
      <w:r>
        <w:t>.</w:t>
      </w:r>
      <w:r>
        <w:rPr>
          <w:lang w:eastAsia="zh-CN"/>
        </w:rPr>
        <w:t>2</w:t>
      </w:r>
      <w:r>
        <w:t>.2</w:t>
      </w:r>
      <w:r>
        <w:tab/>
        <w:t>Service Operations</w:t>
      </w:r>
      <w:bookmarkEnd w:id="366"/>
      <w:bookmarkEnd w:id="367"/>
      <w:bookmarkEnd w:id="368"/>
      <w:bookmarkEnd w:id="369"/>
      <w:bookmarkEnd w:id="370"/>
    </w:p>
    <w:p w14:paraId="5757A656" w14:textId="77777777" w:rsidR="00D44012" w:rsidRDefault="00000000">
      <w:pPr>
        <w:pStyle w:val="Heading4"/>
      </w:pPr>
      <w:bookmarkStart w:id="371" w:name="_Toc96996687"/>
      <w:bookmarkStart w:id="372" w:name="_Toc97197093"/>
      <w:bookmarkStart w:id="373" w:name="_Toc93878903"/>
      <w:bookmarkStart w:id="374" w:name="_Toc83768293"/>
      <w:bookmarkStart w:id="375" w:name="_Toc185509287"/>
      <w:r>
        <w:rPr>
          <w:lang w:eastAsia="zh-CN"/>
        </w:rPr>
        <w:t>6</w:t>
      </w:r>
      <w:r>
        <w:t>.</w:t>
      </w:r>
      <w:r>
        <w:rPr>
          <w:lang w:eastAsia="zh-CN"/>
        </w:rPr>
        <w:t>2</w:t>
      </w:r>
      <w:r>
        <w:t>.2.1</w:t>
      </w:r>
      <w:r>
        <w:tab/>
        <w:t>Introduction</w:t>
      </w:r>
      <w:bookmarkEnd w:id="371"/>
      <w:bookmarkEnd w:id="372"/>
      <w:bookmarkEnd w:id="373"/>
      <w:bookmarkEnd w:id="374"/>
      <w:bookmarkEnd w:id="375"/>
    </w:p>
    <w:p w14:paraId="5895133F" w14:textId="77777777" w:rsidR="00D44012" w:rsidRDefault="00000000">
      <w:pPr>
        <w:rPr>
          <w:lang w:eastAsia="zh-CN"/>
        </w:rPr>
      </w:pPr>
      <w:r>
        <w:rPr>
          <w:lang w:eastAsia="zh-CN"/>
        </w:rPr>
        <w:t>The service operation defined for MSGG_L3GDelivery Service is shown in the table</w:t>
      </w:r>
      <w:r>
        <w:t> </w:t>
      </w:r>
      <w:r>
        <w:rPr>
          <w:lang w:eastAsia="zh-CN"/>
        </w:rPr>
        <w:t>6.2.2.1-1.</w:t>
      </w:r>
    </w:p>
    <w:p w14:paraId="6A104834" w14:textId="77777777" w:rsidR="00D44012"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044B2041" w14:textId="77777777">
        <w:trPr>
          <w:jc w:val="center"/>
        </w:trPr>
        <w:tc>
          <w:tcPr>
            <w:tcW w:w="3260" w:type="dxa"/>
            <w:shd w:val="clear" w:color="000000" w:fill="C0C0C0"/>
          </w:tcPr>
          <w:p w14:paraId="0DAED773" w14:textId="77777777" w:rsidR="00D44012" w:rsidRDefault="00000000">
            <w:pPr>
              <w:pStyle w:val="TAH"/>
            </w:pPr>
            <w:r>
              <w:t>Service operation name</w:t>
            </w:r>
          </w:p>
        </w:tc>
        <w:tc>
          <w:tcPr>
            <w:tcW w:w="4395" w:type="dxa"/>
            <w:shd w:val="clear" w:color="000000" w:fill="C0C0C0"/>
          </w:tcPr>
          <w:p w14:paraId="078C011E" w14:textId="77777777" w:rsidR="00D44012" w:rsidRDefault="00000000">
            <w:pPr>
              <w:pStyle w:val="TAH"/>
            </w:pPr>
            <w:r>
              <w:t>Description</w:t>
            </w:r>
          </w:p>
        </w:tc>
        <w:tc>
          <w:tcPr>
            <w:tcW w:w="1565" w:type="dxa"/>
            <w:shd w:val="clear" w:color="000000" w:fill="C0C0C0"/>
          </w:tcPr>
          <w:p w14:paraId="21138111" w14:textId="77777777" w:rsidR="00D44012" w:rsidRDefault="00000000">
            <w:pPr>
              <w:pStyle w:val="TAH"/>
            </w:pPr>
            <w:r>
              <w:t>Initiated by</w:t>
            </w:r>
          </w:p>
        </w:tc>
      </w:tr>
      <w:tr w:rsidR="00D44012" w14:paraId="28B645C0" w14:textId="77777777">
        <w:trPr>
          <w:jc w:val="center"/>
        </w:trPr>
        <w:tc>
          <w:tcPr>
            <w:tcW w:w="3260" w:type="dxa"/>
          </w:tcPr>
          <w:p w14:paraId="5120FE22" w14:textId="77777777" w:rsidR="00D44012" w:rsidRDefault="00000000">
            <w:pPr>
              <w:pStyle w:val="TAL"/>
            </w:pPr>
            <w:r>
              <w:t>MSGG_L3GDelivery_GTDelivery</w:t>
            </w:r>
          </w:p>
        </w:tc>
        <w:tc>
          <w:tcPr>
            <w:tcW w:w="4395" w:type="dxa"/>
          </w:tcPr>
          <w:p w14:paraId="79C231BE" w14:textId="77777777" w:rsidR="00D44012"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29FB4C99" w14:textId="77777777" w:rsidR="00D44012" w:rsidRDefault="00000000">
            <w:pPr>
              <w:pStyle w:val="TAL"/>
            </w:pPr>
            <w:r>
              <w:t>MSGin5G Server</w:t>
            </w:r>
          </w:p>
        </w:tc>
      </w:tr>
      <w:tr w:rsidR="00D44012" w14:paraId="41F1A79E" w14:textId="77777777">
        <w:trPr>
          <w:jc w:val="center"/>
        </w:trPr>
        <w:tc>
          <w:tcPr>
            <w:tcW w:w="3260" w:type="dxa"/>
          </w:tcPr>
          <w:p w14:paraId="739EAB1E" w14:textId="77777777" w:rsidR="00D44012" w:rsidRDefault="00000000">
            <w:pPr>
              <w:pStyle w:val="TAL"/>
            </w:pPr>
            <w:r>
              <w:t>MSGG_L3GDelivery_GTDeliveryReport</w:t>
            </w:r>
          </w:p>
        </w:tc>
        <w:tc>
          <w:tcPr>
            <w:tcW w:w="4395" w:type="dxa"/>
          </w:tcPr>
          <w:p w14:paraId="29178BF8" w14:textId="77777777" w:rsidR="00D44012"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07617C7E" w14:textId="77777777" w:rsidR="00D44012" w:rsidRDefault="00000000">
            <w:pPr>
              <w:pStyle w:val="TAL"/>
            </w:pPr>
            <w:r>
              <w:t>MSGin5G Server</w:t>
            </w:r>
          </w:p>
        </w:tc>
      </w:tr>
    </w:tbl>
    <w:p w14:paraId="6EB83AED" w14:textId="77777777" w:rsidR="00D44012" w:rsidRDefault="00D44012">
      <w:pPr>
        <w:rPr>
          <w:lang w:eastAsia="zh-CN"/>
        </w:rPr>
      </w:pPr>
    </w:p>
    <w:p w14:paraId="2CB990D5" w14:textId="77777777" w:rsidR="00D44012" w:rsidRDefault="00000000">
      <w:pPr>
        <w:pStyle w:val="Heading4"/>
      </w:pPr>
      <w:bookmarkStart w:id="376" w:name="_Toc83768306"/>
      <w:bookmarkStart w:id="377" w:name="_Toc97197094"/>
      <w:bookmarkStart w:id="378" w:name="_Toc96996688"/>
      <w:bookmarkStart w:id="379" w:name="_Toc93878904"/>
      <w:bookmarkStart w:id="380" w:name="_Toc185509288"/>
      <w:r>
        <w:rPr>
          <w:lang w:eastAsia="zh-CN"/>
        </w:rPr>
        <w:lastRenderedPageBreak/>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65F6033C" w14:textId="77777777" w:rsidR="00D44012" w:rsidRDefault="00000000">
      <w:pPr>
        <w:pStyle w:val="Heading5"/>
      </w:pPr>
      <w:bookmarkStart w:id="381" w:name="_Toc93878905"/>
      <w:bookmarkStart w:id="382" w:name="_Toc83768307"/>
      <w:bookmarkStart w:id="383" w:name="_Toc97197095"/>
      <w:bookmarkStart w:id="384" w:name="_Toc96996689"/>
      <w:bookmarkStart w:id="385" w:name="_Toc185509289"/>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14:paraId="29E6F60E" w14:textId="77777777" w:rsidR="00D44012"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1C7A4816" w14:textId="77777777" w:rsidR="00D44012" w:rsidRDefault="00000000">
      <w:pPr>
        <w:pStyle w:val="Heading5"/>
      </w:pPr>
      <w:bookmarkStart w:id="386" w:name="_Toc97197096"/>
      <w:bookmarkStart w:id="387" w:name="_Toc83768308"/>
      <w:bookmarkStart w:id="388" w:name="_Toc93878906"/>
      <w:bookmarkStart w:id="389" w:name="_Toc96996690"/>
      <w:bookmarkStart w:id="390" w:name="_Toc1855092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1A2C3508" w14:textId="77777777" w:rsidR="00D44012" w:rsidRDefault="00000000">
      <w:pPr>
        <w:pStyle w:val="TH"/>
      </w:pPr>
      <w:r>
        <w:object w:dxaOrig="9328" w:dyaOrig="2085" w14:anchorId="44F6DF60">
          <v:shape id="_x0000_i1037" type="#_x0000_t75" style="width:466.55pt;height:104.25pt" o:ole="">
            <v:imagedata r:id="rId35" o:title=""/>
          </v:shape>
          <o:OLEObject Type="Embed" ProgID="Visio.Drawing.11" ShapeID="_x0000_i1037" DrawAspect="Content" ObjectID="_1796122650" r:id="rId36"/>
        </w:object>
      </w:r>
    </w:p>
    <w:p w14:paraId="2CFB40DC" w14:textId="77777777" w:rsidR="00D44012" w:rsidRDefault="00000000">
      <w:pPr>
        <w:pStyle w:val="TF"/>
      </w:pPr>
      <w:r>
        <w:t>Figure 6.2.2.2.2-1: Legacy 3GPP Message Gateway Terminating Message Delivery</w:t>
      </w:r>
    </w:p>
    <w:p w14:paraId="3DF4004E" w14:textId="77777777" w:rsidR="00D44012"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4BC75A5" w14:textId="77777777" w:rsidR="00D44012" w:rsidRDefault="00000000">
      <w:pPr>
        <w:rPr>
          <w:lang w:eastAsia="zh-CN"/>
        </w:rPr>
      </w:pPr>
      <w:r>
        <w:rPr>
          <w:lang w:eastAsia="zh-CN"/>
        </w:rPr>
        <w:t>The MSGin5G Server shall send a POST request to the resource with an L3gMessageDelivery object in the request body.</w:t>
      </w:r>
    </w:p>
    <w:p w14:paraId="5CFA1574" w14:textId="77777777" w:rsidR="00D44012" w:rsidRDefault="00000000">
      <w:pPr>
        <w:rPr>
          <w:lang w:eastAsia="zh-CN"/>
        </w:rPr>
      </w:pPr>
      <w:r>
        <w:rPr>
          <w:lang w:eastAsia="zh-CN"/>
        </w:rPr>
        <w:t>The L3gMessageDelivery data type shall include:</w:t>
      </w:r>
    </w:p>
    <w:p w14:paraId="0115ED2B" w14:textId="77777777" w:rsidR="00D44012" w:rsidRDefault="00000000">
      <w:pPr>
        <w:pStyle w:val="B10"/>
      </w:pPr>
      <w:r>
        <w:t>-</w:t>
      </w:r>
      <w:r>
        <w:tab/>
        <w:t>the Originating UE Service ID/AS Service ID within the "oriAddr" attribute;</w:t>
      </w:r>
    </w:p>
    <w:p w14:paraId="41383EEC" w14:textId="77777777" w:rsidR="00D44012" w:rsidRDefault="00000000">
      <w:pPr>
        <w:pStyle w:val="B10"/>
      </w:pPr>
      <w:r>
        <w:t>-</w:t>
      </w:r>
      <w:r>
        <w:tab/>
        <w:t>the Recipient UE Service ID within the "destAddr" attribute;</w:t>
      </w:r>
    </w:p>
    <w:p w14:paraId="25D2B556" w14:textId="77777777" w:rsidR="00D44012" w:rsidRDefault="00000000">
      <w:pPr>
        <w:pStyle w:val="B10"/>
      </w:pPr>
      <w:r>
        <w:t>-</w:t>
      </w:r>
      <w:r>
        <w:tab/>
        <w:t>the Message ID within the "msgId" attribute; and</w:t>
      </w:r>
    </w:p>
    <w:p w14:paraId="1F835BC4" w14:textId="77777777" w:rsidR="00D44012" w:rsidRDefault="00000000">
      <w:pPr>
        <w:pStyle w:val="B10"/>
      </w:pPr>
      <w:r>
        <w:t>may include:</w:t>
      </w:r>
    </w:p>
    <w:p w14:paraId="0D643889" w14:textId="77777777" w:rsidR="00D44012" w:rsidRDefault="00000000">
      <w:pPr>
        <w:pStyle w:val="B10"/>
      </w:pPr>
      <w:r>
        <w:t>-</w:t>
      </w:r>
      <w:r>
        <w:tab/>
        <w:t>the Application ID within the "appId" attribute;</w:t>
      </w:r>
    </w:p>
    <w:p w14:paraId="58D99A70" w14:textId="77777777" w:rsidR="00D44012"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2F069D25" w14:textId="77777777" w:rsidR="00D44012" w:rsidRDefault="00000000">
      <w:pPr>
        <w:pStyle w:val="B10"/>
      </w:pPr>
      <w:r>
        <w:t>-</w:t>
      </w:r>
      <w:r>
        <w:tab/>
        <w:t>the Payload within the "payload" attribute;</w:t>
      </w:r>
    </w:p>
    <w:p w14:paraId="2BC761D8" w14:textId="77777777" w:rsidR="00D44012" w:rsidRDefault="00000000">
      <w:pPr>
        <w:pStyle w:val="B10"/>
      </w:pPr>
      <w:r>
        <w:t>-</w:t>
      </w:r>
      <w:r>
        <w:tab/>
        <w:t>the Message is segmented within the "seg</w:t>
      </w:r>
      <w:r>
        <w:rPr>
          <w:lang w:eastAsia="zh-CN"/>
        </w:rPr>
        <w:t>Ind</w:t>
      </w:r>
      <w:r>
        <w:t>" attribute; and</w:t>
      </w:r>
    </w:p>
    <w:p w14:paraId="1B01674C" w14:textId="77777777" w:rsidR="00D44012" w:rsidRDefault="00000000">
      <w:pPr>
        <w:pStyle w:val="B10"/>
      </w:pPr>
      <w:r>
        <w:t>-</w:t>
      </w:r>
      <w:r>
        <w:tab/>
        <w:t>the message segment parameters within the "segParams" attribute, this attribute may include:</w:t>
      </w:r>
    </w:p>
    <w:p w14:paraId="1FE4A18F" w14:textId="77777777" w:rsidR="00D44012" w:rsidRDefault="00000000">
      <w:pPr>
        <w:pStyle w:val="B2"/>
      </w:pPr>
      <w:r>
        <w:t>-</w:t>
      </w:r>
      <w:r>
        <w:tab/>
        <w:t>the segmentation set identifier within the "segId" attribute;</w:t>
      </w:r>
    </w:p>
    <w:p w14:paraId="2116A159" w14:textId="77777777" w:rsidR="00D44012" w:rsidRDefault="00000000">
      <w:pPr>
        <w:pStyle w:val="B2"/>
      </w:pPr>
      <w:r>
        <w:t>-</w:t>
      </w:r>
      <w:r>
        <w:tab/>
        <w:t>the total number of message segments within the "totalSegCount" attribute;</w:t>
      </w:r>
    </w:p>
    <w:p w14:paraId="7C38A839" w14:textId="77777777" w:rsidR="00D44012" w:rsidRDefault="00000000">
      <w:pPr>
        <w:pStyle w:val="B2"/>
      </w:pPr>
      <w:r>
        <w:t>-</w:t>
      </w:r>
      <w:r>
        <w:tab/>
        <w:t>the message segment number within the "segNumb" attribute; and</w:t>
      </w:r>
    </w:p>
    <w:p w14:paraId="249A8B32" w14:textId="77777777" w:rsidR="00D44012" w:rsidRDefault="00000000">
      <w:pPr>
        <w:pStyle w:val="B2"/>
      </w:pPr>
      <w:r>
        <w:t>-</w:t>
      </w:r>
      <w:r>
        <w:tab/>
        <w:t>the last segment flag within the "lastSegFlag" attribute.</w:t>
      </w:r>
    </w:p>
    <w:p w14:paraId="57DAB3A3" w14:textId="77777777" w:rsidR="00D44012"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7C2A5013" w14:textId="77777777" w:rsidR="00D44012"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E4EDD43" w14:textId="77777777" w:rsidR="00D44012" w:rsidRDefault="00000000">
      <w:pPr>
        <w:pStyle w:val="Heading4"/>
      </w:pPr>
      <w:bookmarkStart w:id="391" w:name="_Toc97197097"/>
      <w:bookmarkStart w:id="392" w:name="_Toc96996691"/>
      <w:bookmarkStart w:id="393" w:name="_Toc93878907"/>
      <w:bookmarkStart w:id="394" w:name="_Toc83768309"/>
      <w:bookmarkStart w:id="395" w:name="_Toc185509291"/>
      <w:r>
        <w:rPr>
          <w:lang w:eastAsia="zh-CN"/>
        </w:rPr>
        <w:lastRenderedPageBreak/>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328B56FD" w14:textId="77777777" w:rsidR="00D44012" w:rsidRDefault="00000000">
      <w:pPr>
        <w:pStyle w:val="Heading5"/>
      </w:pPr>
      <w:bookmarkStart w:id="396" w:name="_Toc83768310"/>
      <w:bookmarkStart w:id="397" w:name="_Toc97197098"/>
      <w:bookmarkStart w:id="398" w:name="_Toc96996692"/>
      <w:bookmarkStart w:id="399" w:name="_Toc93878908"/>
      <w:bookmarkStart w:id="400" w:name="_Toc185509292"/>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14:paraId="2695074C" w14:textId="77777777" w:rsidR="00D44012"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3E45AADA" w14:textId="77777777" w:rsidR="00D44012" w:rsidRDefault="00000000">
      <w:pPr>
        <w:pStyle w:val="Heading5"/>
      </w:pPr>
      <w:bookmarkStart w:id="401" w:name="_Toc96996693"/>
      <w:bookmarkStart w:id="402" w:name="_Toc83768311"/>
      <w:bookmarkStart w:id="403" w:name="_Toc97197099"/>
      <w:bookmarkStart w:id="404" w:name="_Toc93878909"/>
      <w:bookmarkStart w:id="405" w:name="_Toc1855092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11B84889" w14:textId="77777777" w:rsidR="00D44012" w:rsidRDefault="00000000">
      <w:pPr>
        <w:pStyle w:val="TH"/>
        <w:rPr>
          <w:lang w:eastAsia="zh-CN"/>
        </w:rPr>
      </w:pPr>
      <w:r>
        <w:object w:dxaOrig="9328" w:dyaOrig="2085" w14:anchorId="4DE43393">
          <v:shape id="_x0000_i1038" type="#_x0000_t75" style="width:466.55pt;height:104.25pt" o:ole="">
            <v:imagedata r:id="rId37" o:title=""/>
          </v:shape>
          <o:OLEObject Type="Embed" ProgID="Visio.Drawing.11" ShapeID="_x0000_i1038" DrawAspect="Content" ObjectID="_1796122651" r:id="rId38"/>
        </w:object>
      </w:r>
    </w:p>
    <w:p w14:paraId="65C3735A" w14:textId="77777777" w:rsidR="00D44012" w:rsidRDefault="00000000">
      <w:pPr>
        <w:pStyle w:val="TF"/>
      </w:pPr>
      <w:r>
        <w:t>Figure 6.2.2.3.2-1: Legacy 3GPP Message Gateway Terminating Delivery Status Report</w:t>
      </w:r>
    </w:p>
    <w:p w14:paraId="162D3DC2" w14:textId="77777777" w:rsidR="00D44012"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A6EAD4" w14:textId="77777777" w:rsidR="00D44012" w:rsidRDefault="00000000">
      <w:pPr>
        <w:rPr>
          <w:lang w:eastAsia="zh-CN"/>
        </w:rPr>
      </w:pPr>
      <w:r>
        <w:rPr>
          <w:lang w:eastAsia="zh-CN"/>
        </w:rPr>
        <w:t>The MSGin5G Server shall send a POST request to the resource with a DeliveryStatusReport object in the request body.</w:t>
      </w:r>
    </w:p>
    <w:p w14:paraId="7E8BBF6C" w14:textId="77777777" w:rsidR="00D44012" w:rsidRDefault="00000000">
      <w:pPr>
        <w:rPr>
          <w:lang w:eastAsia="zh-CN"/>
        </w:rPr>
      </w:pPr>
      <w:r>
        <w:rPr>
          <w:lang w:eastAsia="zh-CN"/>
        </w:rPr>
        <w:t>The DeliveryStatusReport data type shall include:</w:t>
      </w:r>
    </w:p>
    <w:p w14:paraId="523B8E77" w14:textId="77777777" w:rsidR="00D44012" w:rsidRDefault="00000000">
      <w:pPr>
        <w:pStyle w:val="B10"/>
      </w:pPr>
      <w:r>
        <w:t>-</w:t>
      </w:r>
      <w:r>
        <w:tab/>
        <w:t>the Originating UE Service ID/AS Service ID within the "oriAddr" attribute;</w:t>
      </w:r>
    </w:p>
    <w:p w14:paraId="51D54B5D" w14:textId="77777777" w:rsidR="00D44012" w:rsidRDefault="00000000">
      <w:pPr>
        <w:pStyle w:val="B10"/>
      </w:pPr>
      <w:r>
        <w:t>-</w:t>
      </w:r>
      <w:r>
        <w:tab/>
        <w:t>the Recipient UE Service ID within the "destAddr" attribute;</w:t>
      </w:r>
    </w:p>
    <w:p w14:paraId="7EB90A58" w14:textId="77777777" w:rsidR="00D44012" w:rsidRDefault="00000000">
      <w:pPr>
        <w:pStyle w:val="B10"/>
      </w:pPr>
      <w:r>
        <w:t>-</w:t>
      </w:r>
      <w:r>
        <w:tab/>
        <w:t>the Message ID within the "msgId" attribute;</w:t>
      </w:r>
    </w:p>
    <w:p w14:paraId="1BCED0D3" w14:textId="77777777" w:rsidR="00D44012" w:rsidRDefault="00000000">
      <w:pPr>
        <w:pStyle w:val="B10"/>
      </w:pPr>
      <w:r>
        <w:t>-</w:t>
      </w:r>
      <w:r>
        <w:tab/>
        <w:t>the delivery status within the "delivSt" attribute; and</w:t>
      </w:r>
    </w:p>
    <w:p w14:paraId="682DF60F" w14:textId="77777777" w:rsidR="00D44012" w:rsidRDefault="00000000">
      <w:pPr>
        <w:pStyle w:val="B10"/>
      </w:pPr>
      <w:r>
        <w:t>may include:</w:t>
      </w:r>
    </w:p>
    <w:p w14:paraId="46457B42" w14:textId="77777777" w:rsidR="00D44012" w:rsidRDefault="00000000">
      <w:pPr>
        <w:pStyle w:val="B10"/>
      </w:pPr>
      <w:r>
        <w:t>-</w:t>
      </w:r>
      <w:r>
        <w:tab/>
        <w:t>the failure cause within the "failureCause" attribute.</w:t>
      </w:r>
    </w:p>
    <w:p w14:paraId="72967CB3" w14:textId="77777777" w:rsidR="00D44012"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123AC42F" w14:textId="77777777" w:rsidR="00D44012"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384FAF0" w14:textId="77777777" w:rsidR="00D44012" w:rsidRDefault="00000000">
      <w:pPr>
        <w:pStyle w:val="Heading2"/>
        <w:rPr>
          <w:lang w:eastAsia="zh-CN"/>
        </w:rPr>
      </w:pPr>
      <w:bookmarkStart w:id="406" w:name="_Toc83768312"/>
      <w:bookmarkStart w:id="407" w:name="_Toc97197100"/>
      <w:bookmarkStart w:id="408" w:name="_Toc96996694"/>
      <w:bookmarkStart w:id="409" w:name="_Toc93878910"/>
      <w:bookmarkStart w:id="410" w:name="_Toc185509294"/>
      <w:r>
        <w:rPr>
          <w:lang w:eastAsia="zh-CN"/>
        </w:rPr>
        <w:t>6.3</w:t>
      </w:r>
      <w:r>
        <w:rPr>
          <w:lang w:eastAsia="zh-CN"/>
        </w:rPr>
        <w:tab/>
        <w:t>MSGG_N3GDelivery Service</w:t>
      </w:r>
      <w:bookmarkEnd w:id="406"/>
      <w:bookmarkEnd w:id="407"/>
      <w:bookmarkEnd w:id="408"/>
      <w:bookmarkEnd w:id="409"/>
      <w:bookmarkEnd w:id="410"/>
    </w:p>
    <w:p w14:paraId="4F9BCE69" w14:textId="77777777" w:rsidR="00D44012" w:rsidRDefault="00000000">
      <w:pPr>
        <w:pStyle w:val="Heading3"/>
      </w:pPr>
      <w:bookmarkStart w:id="411" w:name="_Toc97197101"/>
      <w:bookmarkStart w:id="412" w:name="_Toc93878911"/>
      <w:bookmarkStart w:id="413" w:name="_Toc83768313"/>
      <w:bookmarkStart w:id="414" w:name="_Toc96996695"/>
      <w:bookmarkStart w:id="415" w:name="_Toc185509295"/>
      <w:r>
        <w:rPr>
          <w:lang w:eastAsia="zh-CN"/>
        </w:rPr>
        <w:t>6</w:t>
      </w:r>
      <w:r>
        <w:t>.</w:t>
      </w:r>
      <w:r>
        <w:rPr>
          <w:lang w:eastAsia="zh-CN"/>
        </w:rPr>
        <w:t>3</w:t>
      </w:r>
      <w:r>
        <w:t>.1</w:t>
      </w:r>
      <w:r>
        <w:tab/>
        <w:t>Service Description</w:t>
      </w:r>
      <w:bookmarkEnd w:id="411"/>
      <w:bookmarkEnd w:id="412"/>
      <w:bookmarkEnd w:id="413"/>
      <w:bookmarkEnd w:id="414"/>
      <w:bookmarkEnd w:id="415"/>
    </w:p>
    <w:p w14:paraId="274A6A7D" w14:textId="77777777" w:rsidR="00D44012"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6CE3F6CE" w14:textId="77777777" w:rsidR="00D44012" w:rsidRDefault="00000000">
      <w:pPr>
        <w:rPr>
          <w:lang w:eastAsia="zh-CN"/>
        </w:rPr>
      </w:pPr>
      <w:r>
        <w:rPr>
          <w:lang w:eastAsia="zh-CN"/>
        </w:rPr>
        <w:t>This service:</w:t>
      </w:r>
    </w:p>
    <w:p w14:paraId="00801BED" w14:textId="77777777" w:rsidR="00D44012" w:rsidRDefault="00000000">
      <w:pPr>
        <w:pStyle w:val="B10"/>
      </w:pPr>
      <w:r>
        <w:t>-</w:t>
      </w:r>
      <w:r>
        <w:tab/>
        <w:t>allows MSGin5G Server invokes services provided by Non-3GPP Message Gateway to send MSGin5G Messages to Non-3GPP Message Gateway.</w:t>
      </w:r>
    </w:p>
    <w:p w14:paraId="4DBBF38B" w14:textId="77777777" w:rsidR="00D44012" w:rsidRDefault="00000000">
      <w:pPr>
        <w:pStyle w:val="Heading3"/>
      </w:pPr>
      <w:bookmarkStart w:id="416" w:name="_Toc96996696"/>
      <w:bookmarkStart w:id="417" w:name="_Toc97197102"/>
      <w:bookmarkStart w:id="418" w:name="_Toc83768314"/>
      <w:bookmarkStart w:id="419" w:name="_Toc93878912"/>
      <w:bookmarkStart w:id="420" w:name="_Toc185509296"/>
      <w:r>
        <w:rPr>
          <w:lang w:eastAsia="zh-CN"/>
        </w:rPr>
        <w:t>6</w:t>
      </w:r>
      <w:r>
        <w:t>.</w:t>
      </w:r>
      <w:r>
        <w:rPr>
          <w:lang w:eastAsia="zh-CN"/>
        </w:rPr>
        <w:t>3</w:t>
      </w:r>
      <w:r>
        <w:t>.2</w:t>
      </w:r>
      <w:r>
        <w:tab/>
        <w:t>Service Operations</w:t>
      </w:r>
      <w:bookmarkEnd w:id="416"/>
      <w:bookmarkEnd w:id="417"/>
      <w:bookmarkEnd w:id="418"/>
      <w:bookmarkEnd w:id="419"/>
      <w:bookmarkEnd w:id="420"/>
    </w:p>
    <w:p w14:paraId="3E7AE7ED" w14:textId="77777777" w:rsidR="00D44012" w:rsidRDefault="00000000">
      <w:pPr>
        <w:pStyle w:val="Heading4"/>
      </w:pPr>
      <w:bookmarkStart w:id="421" w:name="_Toc96996697"/>
      <w:bookmarkStart w:id="422" w:name="_Toc83768315"/>
      <w:bookmarkStart w:id="423" w:name="_Toc93878913"/>
      <w:bookmarkStart w:id="424" w:name="_Toc97197103"/>
      <w:bookmarkStart w:id="425" w:name="_Toc185509297"/>
      <w:r>
        <w:rPr>
          <w:lang w:eastAsia="zh-CN"/>
        </w:rPr>
        <w:t>6</w:t>
      </w:r>
      <w:r>
        <w:t>.</w:t>
      </w:r>
      <w:r>
        <w:rPr>
          <w:lang w:eastAsia="zh-CN"/>
        </w:rPr>
        <w:t>3</w:t>
      </w:r>
      <w:r>
        <w:t>.2.1</w:t>
      </w:r>
      <w:r>
        <w:tab/>
        <w:t>Introduction</w:t>
      </w:r>
      <w:bookmarkEnd w:id="421"/>
      <w:bookmarkEnd w:id="422"/>
      <w:bookmarkEnd w:id="423"/>
      <w:bookmarkEnd w:id="424"/>
      <w:bookmarkEnd w:id="425"/>
    </w:p>
    <w:p w14:paraId="0C203888" w14:textId="77777777" w:rsidR="00D44012" w:rsidRDefault="00000000">
      <w:pPr>
        <w:rPr>
          <w:lang w:eastAsia="zh-CN"/>
        </w:rPr>
      </w:pPr>
      <w:r>
        <w:rPr>
          <w:lang w:eastAsia="zh-CN"/>
        </w:rPr>
        <w:t>The service operation defined for MSGG_N3GDelivery Service is shown in the table</w:t>
      </w:r>
      <w:r>
        <w:t> </w:t>
      </w:r>
      <w:r>
        <w:rPr>
          <w:lang w:eastAsia="zh-CN"/>
        </w:rPr>
        <w:t>6.3.2.1-1.</w:t>
      </w:r>
    </w:p>
    <w:p w14:paraId="4B256D2E" w14:textId="77777777" w:rsidR="00D44012" w:rsidRDefault="00000000">
      <w:pPr>
        <w:pStyle w:val="TH"/>
      </w:pPr>
      <w:r>
        <w:lastRenderedPageBreak/>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60775E8D" w14:textId="77777777">
        <w:trPr>
          <w:jc w:val="center"/>
        </w:trPr>
        <w:tc>
          <w:tcPr>
            <w:tcW w:w="3260" w:type="dxa"/>
            <w:shd w:val="clear" w:color="000000" w:fill="C0C0C0"/>
          </w:tcPr>
          <w:p w14:paraId="75DA6B41" w14:textId="77777777" w:rsidR="00D44012" w:rsidRDefault="00000000">
            <w:pPr>
              <w:pStyle w:val="TAH"/>
            </w:pPr>
            <w:r>
              <w:t>Service operation name</w:t>
            </w:r>
          </w:p>
        </w:tc>
        <w:tc>
          <w:tcPr>
            <w:tcW w:w="4395" w:type="dxa"/>
            <w:shd w:val="clear" w:color="000000" w:fill="C0C0C0"/>
          </w:tcPr>
          <w:p w14:paraId="57518BE1" w14:textId="77777777" w:rsidR="00D44012" w:rsidRDefault="00000000">
            <w:pPr>
              <w:pStyle w:val="TAH"/>
            </w:pPr>
            <w:r>
              <w:t>Description</w:t>
            </w:r>
          </w:p>
        </w:tc>
        <w:tc>
          <w:tcPr>
            <w:tcW w:w="1565" w:type="dxa"/>
            <w:shd w:val="clear" w:color="000000" w:fill="C0C0C0"/>
          </w:tcPr>
          <w:p w14:paraId="6E702CE6" w14:textId="77777777" w:rsidR="00D44012" w:rsidRDefault="00000000">
            <w:pPr>
              <w:pStyle w:val="TAH"/>
            </w:pPr>
            <w:r>
              <w:t>Initiated by</w:t>
            </w:r>
          </w:p>
        </w:tc>
      </w:tr>
      <w:tr w:rsidR="00D44012" w14:paraId="26DEC8A8" w14:textId="77777777">
        <w:trPr>
          <w:jc w:val="center"/>
        </w:trPr>
        <w:tc>
          <w:tcPr>
            <w:tcW w:w="3260" w:type="dxa"/>
          </w:tcPr>
          <w:p w14:paraId="5E732FBF" w14:textId="77777777" w:rsidR="00D44012" w:rsidRDefault="00000000">
            <w:pPr>
              <w:pStyle w:val="TAL"/>
              <w:rPr>
                <w:szCs w:val="22"/>
              </w:rPr>
            </w:pPr>
            <w:r>
              <w:t>MSGG_N3GDelivery_GTDelivery</w:t>
            </w:r>
          </w:p>
        </w:tc>
        <w:tc>
          <w:tcPr>
            <w:tcW w:w="4395" w:type="dxa"/>
          </w:tcPr>
          <w:p w14:paraId="03FB9B24" w14:textId="77777777" w:rsidR="00D44012"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667B6501" w14:textId="77777777" w:rsidR="00D44012" w:rsidRDefault="00000000">
            <w:pPr>
              <w:pStyle w:val="TAL"/>
              <w:rPr>
                <w:szCs w:val="22"/>
              </w:rPr>
            </w:pPr>
            <w:r>
              <w:t>MSGin5G Server</w:t>
            </w:r>
          </w:p>
        </w:tc>
      </w:tr>
      <w:tr w:rsidR="00D44012" w14:paraId="309638A6" w14:textId="77777777">
        <w:trPr>
          <w:jc w:val="center"/>
        </w:trPr>
        <w:tc>
          <w:tcPr>
            <w:tcW w:w="3260" w:type="dxa"/>
          </w:tcPr>
          <w:p w14:paraId="4BC4A115" w14:textId="77777777" w:rsidR="00D44012" w:rsidRDefault="00000000">
            <w:pPr>
              <w:pStyle w:val="TAL"/>
              <w:rPr>
                <w:szCs w:val="22"/>
              </w:rPr>
            </w:pPr>
            <w:r>
              <w:t>MSGG_N3GDelivery_GTDeliveryReport</w:t>
            </w:r>
          </w:p>
        </w:tc>
        <w:tc>
          <w:tcPr>
            <w:tcW w:w="4395" w:type="dxa"/>
          </w:tcPr>
          <w:p w14:paraId="51648A7B" w14:textId="77777777" w:rsidR="00D44012"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19216116" w14:textId="77777777" w:rsidR="00D44012" w:rsidRDefault="00000000">
            <w:pPr>
              <w:pStyle w:val="TAL"/>
              <w:rPr>
                <w:szCs w:val="22"/>
              </w:rPr>
            </w:pPr>
            <w:r>
              <w:t>MSGin5G Server</w:t>
            </w:r>
          </w:p>
        </w:tc>
      </w:tr>
    </w:tbl>
    <w:p w14:paraId="0E07FFDD" w14:textId="77777777" w:rsidR="00D44012" w:rsidRDefault="00D44012">
      <w:pPr>
        <w:rPr>
          <w:lang w:eastAsia="zh-CN"/>
        </w:rPr>
      </w:pPr>
    </w:p>
    <w:p w14:paraId="63EF86AB" w14:textId="77777777" w:rsidR="00D44012" w:rsidRDefault="00000000">
      <w:pPr>
        <w:pStyle w:val="Heading4"/>
        <w:rPr>
          <w:lang w:eastAsia="zh-CN"/>
        </w:rPr>
      </w:pPr>
      <w:bookmarkStart w:id="426" w:name="_Toc93878914"/>
      <w:bookmarkStart w:id="427" w:name="_Toc83768328"/>
      <w:bookmarkStart w:id="428" w:name="_Toc96996698"/>
      <w:bookmarkStart w:id="429" w:name="_Toc97197104"/>
      <w:bookmarkStart w:id="430" w:name="_Toc18550929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770E2F9A" w14:textId="77777777" w:rsidR="00D44012" w:rsidRDefault="00000000">
      <w:pPr>
        <w:pStyle w:val="Heading5"/>
      </w:pPr>
      <w:bookmarkStart w:id="431" w:name="_Toc93878915"/>
      <w:bookmarkStart w:id="432" w:name="_Toc83768329"/>
      <w:bookmarkStart w:id="433" w:name="_Toc96996699"/>
      <w:bookmarkStart w:id="434" w:name="_Toc97197105"/>
      <w:bookmarkStart w:id="435" w:name="_Toc185509299"/>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14:paraId="76450CD8" w14:textId="77777777" w:rsidR="00D44012"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20ABBDE" w14:textId="77777777" w:rsidR="00D44012" w:rsidRDefault="00000000">
      <w:pPr>
        <w:pStyle w:val="Heading5"/>
      </w:pPr>
      <w:bookmarkStart w:id="436" w:name="_Toc93878916"/>
      <w:bookmarkStart w:id="437" w:name="_Toc83768330"/>
      <w:bookmarkStart w:id="438" w:name="_Toc97197106"/>
      <w:bookmarkStart w:id="439" w:name="_Toc96996700"/>
      <w:bookmarkStart w:id="440" w:name="_Toc1855093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00D6282B" w14:textId="77777777" w:rsidR="00D44012" w:rsidRDefault="00000000">
      <w:pPr>
        <w:pStyle w:val="TH"/>
        <w:rPr>
          <w:lang w:eastAsia="zh-CN"/>
        </w:rPr>
      </w:pPr>
      <w:r>
        <w:rPr>
          <w:noProof/>
          <w:lang w:val="en-US" w:eastAsia="zh-CN"/>
        </w:rPr>
        <w:drawing>
          <wp:inline distT="0" distB="0" distL="0" distR="0" wp14:anchorId="469B761A" wp14:editId="550EAC45">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2CF980B" w14:textId="77777777" w:rsidR="00D44012" w:rsidRDefault="00000000">
      <w:pPr>
        <w:pStyle w:val="TF"/>
      </w:pPr>
      <w:r>
        <w:t>Figure 6.3.2.2.2-1: Non-3GPP Message Gateway Terminating Message Delivery</w:t>
      </w:r>
    </w:p>
    <w:p w14:paraId="6108AE18" w14:textId="77777777" w:rsidR="00D44012"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250BBABB" w14:textId="77777777" w:rsidR="00D44012" w:rsidRDefault="00000000">
      <w:pPr>
        <w:rPr>
          <w:lang w:eastAsia="zh-CN"/>
        </w:rPr>
      </w:pPr>
      <w:r>
        <w:rPr>
          <w:lang w:eastAsia="zh-CN"/>
        </w:rPr>
        <w:t>The MSGin5G Server shall send a POST request to the resource with an N3gMessageDelivery object in the request body.</w:t>
      </w:r>
    </w:p>
    <w:p w14:paraId="4E075839" w14:textId="77777777" w:rsidR="00D44012" w:rsidRDefault="00000000">
      <w:pPr>
        <w:rPr>
          <w:lang w:eastAsia="zh-CN"/>
        </w:rPr>
      </w:pPr>
      <w:r>
        <w:rPr>
          <w:lang w:eastAsia="zh-CN"/>
        </w:rPr>
        <w:t>The N3gMessageDelivery data type shall include:</w:t>
      </w:r>
    </w:p>
    <w:p w14:paraId="0AD056B5" w14:textId="77777777" w:rsidR="00D44012" w:rsidRDefault="00000000">
      <w:pPr>
        <w:pStyle w:val="B10"/>
      </w:pPr>
      <w:r>
        <w:t>-</w:t>
      </w:r>
      <w:r>
        <w:tab/>
        <w:t>the Originating UE Service ID/AS Service ID within the "oriAddr" attribute;</w:t>
      </w:r>
    </w:p>
    <w:p w14:paraId="759B029E" w14:textId="77777777" w:rsidR="00D44012" w:rsidRDefault="00000000">
      <w:pPr>
        <w:pStyle w:val="B10"/>
      </w:pPr>
      <w:r>
        <w:t>-</w:t>
      </w:r>
      <w:r>
        <w:tab/>
        <w:t>the Recipient UE Service ID within the "destAddr" attribute;</w:t>
      </w:r>
    </w:p>
    <w:p w14:paraId="56C04F53" w14:textId="77777777" w:rsidR="00D44012" w:rsidRDefault="00000000">
      <w:pPr>
        <w:pStyle w:val="B10"/>
      </w:pPr>
      <w:r>
        <w:t>-</w:t>
      </w:r>
      <w:r>
        <w:tab/>
        <w:t>the Message ID within the "msgId" attribute; and</w:t>
      </w:r>
    </w:p>
    <w:p w14:paraId="2AAFFA98" w14:textId="77777777" w:rsidR="00D44012" w:rsidRDefault="00000000">
      <w:pPr>
        <w:pStyle w:val="B10"/>
      </w:pPr>
      <w:r>
        <w:t>may include:</w:t>
      </w:r>
    </w:p>
    <w:p w14:paraId="3C2D7216" w14:textId="77777777" w:rsidR="00D44012" w:rsidRDefault="00000000">
      <w:pPr>
        <w:pStyle w:val="B10"/>
      </w:pPr>
      <w:r>
        <w:t>-</w:t>
      </w:r>
      <w:r>
        <w:tab/>
        <w:t>the Application ID within the "appId" attribute;</w:t>
      </w:r>
    </w:p>
    <w:p w14:paraId="367E79CE" w14:textId="77777777" w:rsidR="00D44012"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2D139613" w14:textId="77777777" w:rsidR="00D44012" w:rsidRDefault="00000000">
      <w:pPr>
        <w:pStyle w:val="B10"/>
      </w:pPr>
      <w:r>
        <w:t>-</w:t>
      </w:r>
      <w:r>
        <w:tab/>
        <w:t>the Payload within the "payload" attribute;</w:t>
      </w:r>
    </w:p>
    <w:p w14:paraId="63712041" w14:textId="77777777" w:rsidR="00D44012" w:rsidRDefault="00000000">
      <w:pPr>
        <w:pStyle w:val="B10"/>
      </w:pPr>
      <w:r>
        <w:t>-</w:t>
      </w:r>
      <w:r>
        <w:tab/>
        <w:t>the Message is segmented within the "seg</w:t>
      </w:r>
      <w:r>
        <w:rPr>
          <w:lang w:eastAsia="zh-CN"/>
        </w:rPr>
        <w:t>Ind</w:t>
      </w:r>
      <w:r>
        <w:t>" attribute; and</w:t>
      </w:r>
    </w:p>
    <w:p w14:paraId="05EF5727" w14:textId="77777777" w:rsidR="00D44012" w:rsidRDefault="00000000">
      <w:pPr>
        <w:pStyle w:val="B10"/>
      </w:pPr>
      <w:r>
        <w:t>-</w:t>
      </w:r>
      <w:r>
        <w:tab/>
        <w:t>the message segment parameters within the "segParams" attribute, this attribute may include:</w:t>
      </w:r>
    </w:p>
    <w:p w14:paraId="49EF181B" w14:textId="77777777" w:rsidR="00D44012" w:rsidRDefault="00000000">
      <w:pPr>
        <w:pStyle w:val="B2"/>
      </w:pPr>
      <w:r>
        <w:t>-</w:t>
      </w:r>
      <w:r>
        <w:tab/>
        <w:t>the segmentation set identifier within the "segId" attribute;</w:t>
      </w:r>
    </w:p>
    <w:p w14:paraId="747CB2B3" w14:textId="77777777" w:rsidR="00D44012" w:rsidRDefault="00000000">
      <w:pPr>
        <w:pStyle w:val="B2"/>
      </w:pPr>
      <w:r>
        <w:t>-</w:t>
      </w:r>
      <w:r>
        <w:tab/>
        <w:t>the total number of message segments within the "totalSegCount" attribute;</w:t>
      </w:r>
    </w:p>
    <w:p w14:paraId="6EE076A2" w14:textId="77777777" w:rsidR="00D44012" w:rsidRDefault="00000000">
      <w:pPr>
        <w:pStyle w:val="B2"/>
      </w:pPr>
      <w:r>
        <w:lastRenderedPageBreak/>
        <w:t>-</w:t>
      </w:r>
      <w:r>
        <w:tab/>
        <w:t>the message segment number within the "segNumb" attribute; and</w:t>
      </w:r>
    </w:p>
    <w:p w14:paraId="34341D90" w14:textId="77777777" w:rsidR="00D44012" w:rsidRDefault="00000000">
      <w:pPr>
        <w:pStyle w:val="B2"/>
      </w:pPr>
      <w:r>
        <w:t>-</w:t>
      </w:r>
      <w:r>
        <w:tab/>
        <w:t>the last segment flag within the "lastSegFlag" attribute.</w:t>
      </w:r>
    </w:p>
    <w:p w14:paraId="4E5EE8C4" w14:textId="77777777" w:rsidR="00D44012"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2A147DAC" w14:textId="77777777" w:rsidR="00D44012"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F25FA7C" w14:textId="77777777" w:rsidR="00D44012" w:rsidRDefault="00000000">
      <w:pPr>
        <w:pStyle w:val="Heading4"/>
      </w:pPr>
      <w:bookmarkStart w:id="441" w:name="_Toc97197107"/>
      <w:bookmarkStart w:id="442" w:name="_Toc83768331"/>
      <w:bookmarkStart w:id="443" w:name="_Toc96996701"/>
      <w:bookmarkStart w:id="444" w:name="_Toc93878917"/>
      <w:bookmarkStart w:id="445" w:name="_Toc1855093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1F07606F" w14:textId="77777777" w:rsidR="00D44012" w:rsidRDefault="00000000">
      <w:pPr>
        <w:pStyle w:val="Heading5"/>
      </w:pPr>
      <w:bookmarkStart w:id="446" w:name="_Toc83768332"/>
      <w:bookmarkStart w:id="447" w:name="_Toc97197108"/>
      <w:bookmarkStart w:id="448" w:name="_Toc93878918"/>
      <w:bookmarkStart w:id="449" w:name="_Toc96996702"/>
      <w:bookmarkStart w:id="450" w:name="_Toc185509302"/>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14:paraId="790B3FB0" w14:textId="77777777" w:rsidR="00D44012" w:rsidRDefault="00000000">
      <w:r>
        <w:t>This service operation corresponds to clause 9.2.2.2.2 as defined in 3GPP TS 23.554 [2], is used by MSGin5G Server to deliver the delivery status report to the Non-3GPP Message Gateway.</w:t>
      </w:r>
    </w:p>
    <w:p w14:paraId="3F973A13" w14:textId="77777777" w:rsidR="00D44012" w:rsidRDefault="00000000">
      <w:pPr>
        <w:pStyle w:val="Heading5"/>
      </w:pPr>
      <w:bookmarkStart w:id="451" w:name="_Toc83768333"/>
      <w:bookmarkStart w:id="452" w:name="_Toc93878919"/>
      <w:bookmarkStart w:id="453" w:name="_Toc96996703"/>
      <w:bookmarkStart w:id="454" w:name="_Toc97197109"/>
      <w:bookmarkStart w:id="455" w:name="_Toc18550930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279BBD8D" w14:textId="77777777" w:rsidR="00D44012" w:rsidRDefault="00000000">
      <w:pPr>
        <w:pStyle w:val="TH"/>
        <w:rPr>
          <w:lang w:eastAsia="zh-CN"/>
        </w:rPr>
      </w:pPr>
      <w:r>
        <w:rPr>
          <w:noProof/>
          <w:lang w:val="en-US" w:eastAsia="zh-CN"/>
        </w:rPr>
        <w:drawing>
          <wp:inline distT="0" distB="0" distL="0" distR="0" wp14:anchorId="2EF3B154" wp14:editId="55E6AA52">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CC38B1D" w14:textId="77777777" w:rsidR="00D44012" w:rsidRDefault="00000000">
      <w:pPr>
        <w:pStyle w:val="TF"/>
      </w:pPr>
      <w:r>
        <w:t>Figure 6.3.2.3.2-1: Non-3GPP Message Gateway Terminating Delivery Status Report</w:t>
      </w:r>
    </w:p>
    <w:p w14:paraId="14BC968E" w14:textId="77777777" w:rsidR="00D44012"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21E86FD9" w14:textId="77777777" w:rsidR="00D44012" w:rsidRDefault="00000000">
      <w:pPr>
        <w:rPr>
          <w:lang w:eastAsia="zh-CN"/>
        </w:rPr>
      </w:pPr>
      <w:r>
        <w:rPr>
          <w:lang w:eastAsia="zh-CN"/>
        </w:rPr>
        <w:t>The MSGin5G Server shall send a POST request to the resource with a DeliveryStatusReport object in the request body.</w:t>
      </w:r>
    </w:p>
    <w:p w14:paraId="6D179C64" w14:textId="77777777" w:rsidR="00D44012" w:rsidRDefault="00000000">
      <w:pPr>
        <w:rPr>
          <w:lang w:eastAsia="zh-CN"/>
        </w:rPr>
      </w:pPr>
      <w:r>
        <w:rPr>
          <w:lang w:eastAsia="zh-CN"/>
        </w:rPr>
        <w:t>The DeliveryStatusReport data type shall include:</w:t>
      </w:r>
    </w:p>
    <w:p w14:paraId="3DD789E3" w14:textId="77777777" w:rsidR="00D44012" w:rsidRDefault="00000000">
      <w:pPr>
        <w:pStyle w:val="B10"/>
      </w:pPr>
      <w:r>
        <w:t>-</w:t>
      </w:r>
      <w:r>
        <w:tab/>
        <w:t>the Originating UE Service ID/AS Service ID within the "oriAddr" attribute;</w:t>
      </w:r>
    </w:p>
    <w:p w14:paraId="10D19020" w14:textId="77777777" w:rsidR="00D44012" w:rsidRDefault="00000000">
      <w:pPr>
        <w:pStyle w:val="B10"/>
      </w:pPr>
      <w:r>
        <w:t>-</w:t>
      </w:r>
      <w:r>
        <w:tab/>
        <w:t>the Recipient UE Service ID within the "destAddr" attribute;</w:t>
      </w:r>
    </w:p>
    <w:p w14:paraId="5292DA1D" w14:textId="77777777" w:rsidR="00D44012" w:rsidRDefault="00000000">
      <w:pPr>
        <w:pStyle w:val="B10"/>
      </w:pPr>
      <w:r>
        <w:t>-</w:t>
      </w:r>
      <w:r>
        <w:tab/>
        <w:t>the Message ID within the "msgId" attribute;</w:t>
      </w:r>
    </w:p>
    <w:p w14:paraId="66C6771B" w14:textId="77777777" w:rsidR="00D44012" w:rsidRDefault="00000000">
      <w:pPr>
        <w:pStyle w:val="B10"/>
      </w:pPr>
      <w:r>
        <w:t>-</w:t>
      </w:r>
      <w:r>
        <w:tab/>
        <w:t>the delivery status within the "delivSt" attribute; and</w:t>
      </w:r>
    </w:p>
    <w:p w14:paraId="66D42837" w14:textId="77777777" w:rsidR="00D44012" w:rsidRDefault="00000000">
      <w:pPr>
        <w:pStyle w:val="B10"/>
      </w:pPr>
      <w:r>
        <w:t>may include:</w:t>
      </w:r>
    </w:p>
    <w:p w14:paraId="7417A4E9" w14:textId="77777777" w:rsidR="00D44012" w:rsidRDefault="00000000">
      <w:pPr>
        <w:pStyle w:val="B10"/>
      </w:pPr>
      <w:r>
        <w:t>-</w:t>
      </w:r>
      <w:r>
        <w:tab/>
        <w:t>the failure cause within the "failureCause" attribute.</w:t>
      </w:r>
    </w:p>
    <w:p w14:paraId="4A1E842B" w14:textId="77777777" w:rsidR="00D44012"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0FC1337A" w14:textId="77777777" w:rsidR="00D44012"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1E0783C" w14:textId="77777777" w:rsidR="00D44012" w:rsidRDefault="00000000">
      <w:pPr>
        <w:pStyle w:val="Heading2"/>
        <w:rPr>
          <w:lang w:val="en-US" w:eastAsia="zh-CN"/>
        </w:rPr>
      </w:pPr>
      <w:bookmarkStart w:id="456" w:name="_Toc185509304"/>
      <w:r>
        <w:rPr>
          <w:lang w:eastAsia="zh-CN"/>
        </w:rPr>
        <w:t>6.</w:t>
      </w:r>
      <w:r>
        <w:rPr>
          <w:rFonts w:hint="eastAsia"/>
          <w:lang w:val="en-US" w:eastAsia="zh-CN"/>
        </w:rPr>
        <w:t>4</w:t>
      </w:r>
      <w:r>
        <w:rPr>
          <w:lang w:eastAsia="zh-CN"/>
        </w:rPr>
        <w:tab/>
        <w:t>MSGG_BGDelivery Servic</w:t>
      </w:r>
      <w:r>
        <w:rPr>
          <w:rFonts w:hint="eastAsia"/>
          <w:lang w:val="en-US" w:eastAsia="zh-CN"/>
        </w:rPr>
        <w:t>e</w:t>
      </w:r>
      <w:bookmarkEnd w:id="456"/>
    </w:p>
    <w:p w14:paraId="1B715005" w14:textId="77777777" w:rsidR="00D44012" w:rsidRDefault="00000000">
      <w:pPr>
        <w:pStyle w:val="Heading3"/>
      </w:pPr>
      <w:bookmarkStart w:id="457" w:name="_Toc185509305"/>
      <w:r>
        <w:rPr>
          <w:lang w:eastAsia="zh-CN"/>
        </w:rPr>
        <w:t>6</w:t>
      </w:r>
      <w:r>
        <w:t>.</w:t>
      </w:r>
      <w:r>
        <w:rPr>
          <w:rFonts w:hint="eastAsia"/>
          <w:lang w:val="en-US" w:eastAsia="zh-CN"/>
        </w:rPr>
        <w:t>4</w:t>
      </w:r>
      <w:r>
        <w:t>.1</w:t>
      </w:r>
      <w:r>
        <w:tab/>
        <w:t>Service Description</w:t>
      </w:r>
      <w:bookmarkEnd w:id="457"/>
    </w:p>
    <w:p w14:paraId="65178876" w14:textId="77777777" w:rsidR="00D44012" w:rsidRDefault="00000000">
      <w:pPr>
        <w:rPr>
          <w:lang w:eastAsia="zh-CN"/>
        </w:rPr>
      </w:pPr>
      <w:r>
        <w:rPr>
          <w:lang w:eastAsia="zh-CN"/>
        </w:rPr>
        <w:t>The MSGG_BGDelivery Service corresponding to Mbg as defined in 3GPP TS 23.554 [2], is provided by the Broadcast Message Gateway.</w:t>
      </w:r>
    </w:p>
    <w:p w14:paraId="52DB13FF" w14:textId="77777777" w:rsidR="00D44012" w:rsidRDefault="00000000">
      <w:pPr>
        <w:rPr>
          <w:lang w:eastAsia="zh-CN"/>
        </w:rPr>
      </w:pPr>
      <w:r>
        <w:rPr>
          <w:lang w:eastAsia="zh-CN"/>
        </w:rPr>
        <w:t>This service:</w:t>
      </w:r>
    </w:p>
    <w:p w14:paraId="399B0484" w14:textId="77777777" w:rsidR="00D44012" w:rsidRDefault="00000000">
      <w:pPr>
        <w:pStyle w:val="B10"/>
      </w:pPr>
      <w:r>
        <w:lastRenderedPageBreak/>
        <w:t>-</w:t>
      </w:r>
      <w:r>
        <w:tab/>
        <w:t>allows MSGin5G Server invokes services provided by Broadcast Message Gateway to deliver MSGin5G messages to Broadcast Message Gateway.</w:t>
      </w:r>
    </w:p>
    <w:p w14:paraId="0B08FE7E" w14:textId="77777777" w:rsidR="00D44012" w:rsidRDefault="00000000">
      <w:pPr>
        <w:pStyle w:val="Heading3"/>
      </w:pPr>
      <w:bookmarkStart w:id="458" w:name="_Toc185509306"/>
      <w:r>
        <w:rPr>
          <w:lang w:eastAsia="zh-CN"/>
        </w:rPr>
        <w:t>6</w:t>
      </w:r>
      <w:r>
        <w:t>.</w:t>
      </w:r>
      <w:r>
        <w:rPr>
          <w:rFonts w:hint="eastAsia"/>
          <w:lang w:val="en-US" w:eastAsia="zh-CN"/>
        </w:rPr>
        <w:t>4</w:t>
      </w:r>
      <w:r>
        <w:t>.</w:t>
      </w:r>
      <w:r>
        <w:rPr>
          <w:rFonts w:hint="eastAsia"/>
          <w:lang w:val="en-US" w:eastAsia="zh-CN"/>
        </w:rPr>
        <w:t>2</w:t>
      </w:r>
      <w:r>
        <w:tab/>
        <w:t>Service Operations</w:t>
      </w:r>
      <w:bookmarkEnd w:id="458"/>
    </w:p>
    <w:p w14:paraId="7317E6A3" w14:textId="77777777" w:rsidR="00D44012" w:rsidRDefault="00000000">
      <w:pPr>
        <w:pStyle w:val="Heading4"/>
      </w:pPr>
      <w:bookmarkStart w:id="459" w:name="_Toc185509307"/>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76F7E443" w14:textId="77777777" w:rsidR="00D44012"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1EFCD1A8" w14:textId="77777777" w:rsidR="00D44012"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586B87EA" w14:textId="77777777">
        <w:trPr>
          <w:jc w:val="center"/>
        </w:trPr>
        <w:tc>
          <w:tcPr>
            <w:tcW w:w="3260" w:type="dxa"/>
            <w:shd w:val="clear" w:color="000000" w:fill="C0C0C0"/>
          </w:tcPr>
          <w:p w14:paraId="6403E27C" w14:textId="77777777" w:rsidR="00D44012" w:rsidRDefault="00000000">
            <w:pPr>
              <w:pStyle w:val="TAH"/>
            </w:pPr>
            <w:r>
              <w:t>Service operation name</w:t>
            </w:r>
          </w:p>
        </w:tc>
        <w:tc>
          <w:tcPr>
            <w:tcW w:w="4395" w:type="dxa"/>
            <w:shd w:val="clear" w:color="000000" w:fill="C0C0C0"/>
          </w:tcPr>
          <w:p w14:paraId="0414A1B1" w14:textId="77777777" w:rsidR="00D44012" w:rsidRDefault="00000000">
            <w:pPr>
              <w:pStyle w:val="TAH"/>
            </w:pPr>
            <w:r>
              <w:t>Description</w:t>
            </w:r>
          </w:p>
        </w:tc>
        <w:tc>
          <w:tcPr>
            <w:tcW w:w="1565" w:type="dxa"/>
            <w:shd w:val="clear" w:color="000000" w:fill="C0C0C0"/>
          </w:tcPr>
          <w:p w14:paraId="268BB355" w14:textId="77777777" w:rsidR="00D44012" w:rsidRDefault="00000000">
            <w:pPr>
              <w:pStyle w:val="TAH"/>
            </w:pPr>
            <w:r>
              <w:t>Initiated by</w:t>
            </w:r>
          </w:p>
        </w:tc>
      </w:tr>
      <w:tr w:rsidR="00D44012" w14:paraId="66D04989" w14:textId="77777777">
        <w:trPr>
          <w:jc w:val="center"/>
        </w:trPr>
        <w:tc>
          <w:tcPr>
            <w:tcW w:w="3260" w:type="dxa"/>
          </w:tcPr>
          <w:p w14:paraId="3049F327" w14:textId="77777777" w:rsidR="00D44012" w:rsidRDefault="00000000">
            <w:pPr>
              <w:pStyle w:val="TAL"/>
              <w:rPr>
                <w:szCs w:val="22"/>
              </w:rPr>
            </w:pPr>
            <w:r>
              <w:t>MSGG_BGDelivery_GTDelivery</w:t>
            </w:r>
          </w:p>
        </w:tc>
        <w:tc>
          <w:tcPr>
            <w:tcW w:w="4395" w:type="dxa"/>
          </w:tcPr>
          <w:p w14:paraId="2001DC29" w14:textId="77777777" w:rsidR="00D44012"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0267E531" w14:textId="77777777" w:rsidR="00D44012" w:rsidRDefault="00000000">
            <w:pPr>
              <w:pStyle w:val="TAL"/>
              <w:rPr>
                <w:szCs w:val="22"/>
              </w:rPr>
            </w:pPr>
            <w:r>
              <w:t>MSGin5G Server</w:t>
            </w:r>
          </w:p>
        </w:tc>
      </w:tr>
    </w:tbl>
    <w:p w14:paraId="5FA20A93" w14:textId="77777777" w:rsidR="00D44012" w:rsidRDefault="00D44012">
      <w:pPr>
        <w:rPr>
          <w:lang w:eastAsia="zh-CN"/>
        </w:rPr>
      </w:pPr>
    </w:p>
    <w:p w14:paraId="667C9945" w14:textId="77777777" w:rsidR="00D44012" w:rsidRDefault="00000000">
      <w:pPr>
        <w:pStyle w:val="Heading4"/>
      </w:pPr>
      <w:bookmarkStart w:id="460" w:name="_Toc185509308"/>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5510CD2C" w14:textId="77777777" w:rsidR="00D44012" w:rsidRDefault="00000000">
      <w:pPr>
        <w:pStyle w:val="Heading5"/>
      </w:pPr>
      <w:bookmarkStart w:id="461" w:name="_Toc185509309"/>
      <w:r>
        <w:rPr>
          <w:lang w:eastAsia="zh-CN"/>
        </w:rPr>
        <w:t>6</w:t>
      </w:r>
      <w:r>
        <w:t>.</w:t>
      </w:r>
      <w:r>
        <w:rPr>
          <w:rFonts w:hint="eastAsia"/>
          <w:lang w:val="en-US" w:eastAsia="zh-CN"/>
        </w:rPr>
        <w:t>4</w:t>
      </w:r>
      <w:r>
        <w:t>.2.</w:t>
      </w:r>
      <w:r>
        <w:rPr>
          <w:rFonts w:hint="eastAsia"/>
          <w:lang w:val="en-US" w:eastAsia="zh-CN"/>
        </w:rPr>
        <w:t>2</w:t>
      </w:r>
      <w:r>
        <w:t>.1</w:t>
      </w:r>
      <w:r>
        <w:tab/>
        <w:t>General</w:t>
      </w:r>
      <w:bookmarkEnd w:id="461"/>
    </w:p>
    <w:p w14:paraId="009BFA6A" w14:textId="77777777" w:rsidR="00D44012"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7AE2576C" w14:textId="77777777" w:rsidR="00D44012" w:rsidRDefault="00000000">
      <w:pPr>
        <w:pStyle w:val="Heading5"/>
      </w:pPr>
      <w:bookmarkStart w:id="462" w:name="_Toc185509310"/>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5840BCCD" w14:textId="77777777" w:rsidR="00D44012" w:rsidRDefault="00000000">
      <w:pPr>
        <w:rPr>
          <w:lang w:eastAsia="zh-CN"/>
        </w:rPr>
      </w:pPr>
      <w:r>
        <w:rPr>
          <w:rFonts w:ascii="Arial" w:eastAsia="DengXian" w:hAnsi="Arial"/>
          <w:b/>
        </w:rPr>
        <w:object w:dxaOrig="9274" w:dyaOrig="2160" w14:anchorId="0D20FE95">
          <v:shape id="_x0000_i1039" type="#_x0000_t75" style="width:463.7pt;height:108.3pt" o:ole="">
            <v:imagedata r:id="rId41" o:title=""/>
          </v:shape>
          <o:OLEObject Type="Embed" ProgID="Visio.Drawing.11" ShapeID="_x0000_i1039" DrawAspect="Content" ObjectID="_1796122652" r:id="rId42"/>
        </w:object>
      </w:r>
    </w:p>
    <w:p w14:paraId="4697DF83" w14:textId="77777777" w:rsidR="00D44012"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4B6672AA" w14:textId="77777777" w:rsidR="00D44012" w:rsidRDefault="00000000">
      <w:pPr>
        <w:rPr>
          <w:lang w:eastAsia="zh-CN"/>
        </w:rPr>
      </w:pPr>
      <w:bookmarkStart w:id="463" w:name="_Toc93878928"/>
      <w:bookmarkStart w:id="464" w:name="_Toc97197110"/>
      <w:bookmarkStart w:id="465" w:name="_Toc96996704"/>
      <w:bookmarkStart w:id="466"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3449C7F0" w14:textId="77777777" w:rsidR="00D44012" w:rsidRDefault="0000000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D881669" w14:textId="77777777" w:rsidR="00D44012" w:rsidRDefault="00000000">
      <w:pPr>
        <w:rPr>
          <w:lang w:eastAsia="zh-CN"/>
        </w:rPr>
      </w:pPr>
      <w:r>
        <w:rPr>
          <w:lang w:eastAsia="zh-CN"/>
        </w:rPr>
        <w:t>The B</w:t>
      </w:r>
      <w:r>
        <w:rPr>
          <w:rFonts w:hint="eastAsia"/>
          <w:lang w:val="en-US" w:eastAsia="zh-CN"/>
        </w:rPr>
        <w:t>g</w:t>
      </w:r>
      <w:r>
        <w:rPr>
          <w:lang w:eastAsia="zh-CN"/>
        </w:rPr>
        <w:t>MessageDelivery data type shall include:</w:t>
      </w:r>
    </w:p>
    <w:p w14:paraId="38D073EA" w14:textId="77777777" w:rsidR="00D44012" w:rsidRDefault="00000000">
      <w:pPr>
        <w:pStyle w:val="B10"/>
      </w:pPr>
      <w:r>
        <w:t>-</w:t>
      </w:r>
      <w:r>
        <w:tab/>
        <w:t>the Originating UE Service ID/AS Service ID within the "oriAddr" attribute;</w:t>
      </w:r>
    </w:p>
    <w:p w14:paraId="2FFBB392" w14:textId="77777777" w:rsidR="00D44012" w:rsidRDefault="00000000">
      <w:pPr>
        <w:pStyle w:val="B10"/>
      </w:pPr>
      <w:r>
        <w:t>-</w:t>
      </w:r>
      <w:r>
        <w:tab/>
        <w:t>the Message ID within the "msgId" attribute;</w:t>
      </w:r>
    </w:p>
    <w:p w14:paraId="6624C087" w14:textId="77777777" w:rsidR="00D44012" w:rsidRDefault="00000000">
      <w:pPr>
        <w:ind w:left="568" w:hanging="284"/>
        <w:rPr>
          <w:rFonts w:eastAsia="DengXian"/>
        </w:rPr>
      </w:pPr>
      <w:r>
        <w:rPr>
          <w:rFonts w:eastAsia="DengXian"/>
        </w:rPr>
        <w:t>may include:</w:t>
      </w:r>
    </w:p>
    <w:p w14:paraId="2AFAE8BD" w14:textId="77777777" w:rsidR="00D44012" w:rsidRDefault="00000000">
      <w:pPr>
        <w:pStyle w:val="B10"/>
      </w:pPr>
      <w:r>
        <w:t>-</w:t>
      </w:r>
      <w:r>
        <w:tab/>
        <w:t>the Recipient ID within the "destAddr" attribute;</w:t>
      </w:r>
    </w:p>
    <w:p w14:paraId="76BF7180" w14:textId="77777777" w:rsidR="00D44012" w:rsidRDefault="00000000">
      <w:pPr>
        <w:pStyle w:val="B10"/>
      </w:pPr>
      <w:r>
        <w:t>-</w:t>
      </w:r>
      <w:r>
        <w:tab/>
        <w:t>the Payload within the "payload" attribute; and</w:t>
      </w:r>
    </w:p>
    <w:p w14:paraId="29722959" w14:textId="77777777" w:rsidR="00D44012" w:rsidRDefault="00000000">
      <w:pPr>
        <w:pStyle w:val="B10"/>
      </w:pPr>
      <w:r>
        <w:t>-</w:t>
      </w:r>
      <w:r>
        <w:tab/>
        <w:t>the Application ID within the "appId" attribute; and</w:t>
      </w:r>
    </w:p>
    <w:p w14:paraId="1BA8F9E6" w14:textId="77777777" w:rsidR="00D44012"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3C87B9BB" w14:textId="77777777" w:rsidR="00D44012" w:rsidRDefault="00000000">
      <w:pPr>
        <w:ind w:left="568" w:hanging="284"/>
        <w:rPr>
          <w:rFonts w:eastAsia="DengXian"/>
          <w:lang w:eastAsia="zh-CN"/>
        </w:rPr>
      </w:pPr>
      <w:r>
        <w:rPr>
          <w:lang w:eastAsia="zh-CN"/>
        </w:rPr>
        <w:t>-</w:t>
      </w:r>
      <w:r>
        <w:rPr>
          <w:lang w:eastAsia="zh-CN"/>
        </w:rPr>
        <w:tab/>
        <w:t>the priority type within the "priority" attribute;</w:t>
      </w:r>
    </w:p>
    <w:p w14:paraId="3DED1838" w14:textId="77777777" w:rsidR="00D44012"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4BC6FBA7" w14:textId="77777777" w:rsidR="00D44012" w:rsidRDefault="00000000">
      <w:pPr>
        <w:pStyle w:val="B10"/>
        <w:rPr>
          <w:lang w:eastAsia="zh-CN"/>
        </w:rPr>
      </w:pPr>
      <w:r>
        <w:rPr>
          <w:lang w:eastAsia="zh-CN"/>
        </w:rPr>
        <w:t>-</w:t>
      </w:r>
      <w:r>
        <w:rPr>
          <w:lang w:eastAsia="zh-CN"/>
        </w:rPr>
        <w:tab/>
        <w:t>the message segment parameters within the "segParams" attribute, this attribute may include:</w:t>
      </w:r>
    </w:p>
    <w:p w14:paraId="2BB1114F" w14:textId="77777777" w:rsidR="00D44012" w:rsidRDefault="00000000">
      <w:pPr>
        <w:pStyle w:val="B2"/>
        <w:rPr>
          <w:lang w:eastAsia="zh-CN"/>
        </w:rPr>
      </w:pPr>
      <w:r>
        <w:rPr>
          <w:lang w:eastAsia="zh-CN"/>
        </w:rPr>
        <w:lastRenderedPageBreak/>
        <w:t>-</w:t>
      </w:r>
      <w:r>
        <w:rPr>
          <w:lang w:eastAsia="zh-CN"/>
        </w:rPr>
        <w:tab/>
        <w:t>the segmentation set identifier within the "segId" attribute;</w:t>
      </w:r>
    </w:p>
    <w:p w14:paraId="42F1BCCB" w14:textId="77777777" w:rsidR="00D44012" w:rsidRDefault="00000000">
      <w:pPr>
        <w:pStyle w:val="B2"/>
        <w:rPr>
          <w:lang w:eastAsia="zh-CN"/>
        </w:rPr>
      </w:pPr>
      <w:r>
        <w:rPr>
          <w:lang w:eastAsia="zh-CN"/>
        </w:rPr>
        <w:t>-</w:t>
      </w:r>
      <w:r>
        <w:rPr>
          <w:lang w:eastAsia="zh-CN"/>
        </w:rPr>
        <w:tab/>
        <w:t>the total number of message segments within the "totalSegCount" attribute;</w:t>
      </w:r>
    </w:p>
    <w:p w14:paraId="4EE4A152" w14:textId="77777777" w:rsidR="00D44012" w:rsidRDefault="00000000">
      <w:pPr>
        <w:pStyle w:val="B2"/>
        <w:rPr>
          <w:lang w:eastAsia="zh-CN"/>
        </w:rPr>
      </w:pPr>
      <w:r>
        <w:rPr>
          <w:lang w:eastAsia="zh-CN"/>
        </w:rPr>
        <w:t>-</w:t>
      </w:r>
      <w:r>
        <w:rPr>
          <w:lang w:eastAsia="zh-CN"/>
        </w:rPr>
        <w:tab/>
        <w:t>the message segment number within the "segNumb" attribute; and</w:t>
      </w:r>
    </w:p>
    <w:p w14:paraId="340D9E02" w14:textId="77777777" w:rsidR="00D44012" w:rsidRDefault="00000000">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097376B1" w14:textId="77777777" w:rsidR="00D44012"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D9D0E1D" w14:textId="77777777" w:rsidR="00D44012"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D332FA5" w14:textId="77777777" w:rsidR="00D44012" w:rsidRDefault="00000000">
      <w:pPr>
        <w:pStyle w:val="Heading1"/>
      </w:pPr>
      <w:bookmarkStart w:id="467" w:name="_Toc185509311"/>
      <w:r>
        <w:rPr>
          <w:lang w:eastAsia="zh-CN"/>
        </w:rPr>
        <w:t>7</w:t>
      </w:r>
      <w:r>
        <w:rPr>
          <w:lang w:eastAsia="zh-CN"/>
        </w:rPr>
        <w:tab/>
        <w:t>Common i</w:t>
      </w:r>
      <w:r>
        <w:t>nformation applicable to several APIs</w:t>
      </w:r>
      <w:bookmarkEnd w:id="463"/>
      <w:bookmarkEnd w:id="464"/>
      <w:bookmarkEnd w:id="465"/>
      <w:bookmarkEnd w:id="466"/>
      <w:bookmarkEnd w:id="467"/>
    </w:p>
    <w:p w14:paraId="2FB7C73A" w14:textId="77777777" w:rsidR="00D44012" w:rsidRDefault="00000000">
      <w:pPr>
        <w:pStyle w:val="Heading2"/>
      </w:pPr>
      <w:bookmarkStart w:id="468" w:name="_Toc51189091"/>
      <w:bookmarkStart w:id="469" w:name="_Toc43481282"/>
      <w:bookmarkStart w:id="470" w:name="_Toc43196512"/>
      <w:bookmarkStart w:id="471" w:name="_Toc36041228"/>
      <w:bookmarkStart w:id="472" w:name="_Toc45134559"/>
      <w:bookmarkStart w:id="473" w:name="_Toc74769891"/>
      <w:bookmarkStart w:id="474" w:name="_Toc97197111"/>
      <w:bookmarkStart w:id="475" w:name="_Toc36040915"/>
      <w:bookmarkStart w:id="476" w:name="_Toc59019340"/>
      <w:bookmarkStart w:id="477" w:name="_Toc57205999"/>
      <w:bookmarkStart w:id="478" w:name="_Toc83768343"/>
      <w:bookmarkStart w:id="479" w:name="_Toc34153971"/>
      <w:bookmarkStart w:id="480" w:name="_Toc51763767"/>
      <w:bookmarkStart w:id="481" w:name="_Toc24868463"/>
      <w:bookmarkStart w:id="482" w:name="_Toc93878929"/>
      <w:bookmarkStart w:id="483" w:name="_Toc68170013"/>
      <w:bookmarkStart w:id="484" w:name="_Toc96996705"/>
      <w:bookmarkStart w:id="485" w:name="_Toc185509312"/>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862C055" w14:textId="77777777" w:rsidR="00D44012" w:rsidRDefault="00000000">
      <w:pPr>
        <w:rPr>
          <w:lang w:eastAsia="zh-CN"/>
        </w:rPr>
      </w:pPr>
      <w:r>
        <w:rPr>
          <w:lang w:eastAsia="zh-CN"/>
        </w:rPr>
        <w:t>MSGin5G APIs allow secure access to the capabilities provided by the MSGin5G.</w:t>
      </w:r>
    </w:p>
    <w:p w14:paraId="3F794290" w14:textId="77777777" w:rsidR="00D44012"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9FB654E" w14:textId="77777777" w:rsidR="00D44012"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C6A36C1" w14:textId="77777777" w:rsidR="00D44012" w:rsidRDefault="00000000">
      <w:pPr>
        <w:pStyle w:val="Heading2"/>
      </w:pPr>
      <w:bookmarkStart w:id="486" w:name="_Toc36041229"/>
      <w:bookmarkStart w:id="487" w:name="_Toc57206000"/>
      <w:bookmarkStart w:id="488" w:name="_Toc34153972"/>
      <w:bookmarkStart w:id="489" w:name="_Toc93878930"/>
      <w:bookmarkStart w:id="490" w:name="_Toc51763768"/>
      <w:bookmarkStart w:id="491" w:name="_Toc43196513"/>
      <w:bookmarkStart w:id="492" w:name="_Toc59019341"/>
      <w:bookmarkStart w:id="493" w:name="_Toc97197112"/>
      <w:bookmarkStart w:id="494" w:name="_Toc51189092"/>
      <w:bookmarkStart w:id="495" w:name="_Toc24868464"/>
      <w:bookmarkStart w:id="496" w:name="_Toc45134560"/>
      <w:bookmarkStart w:id="497" w:name="_Toc43481283"/>
      <w:bookmarkStart w:id="498" w:name="_Toc96996706"/>
      <w:bookmarkStart w:id="499" w:name="_Toc74769892"/>
      <w:bookmarkStart w:id="500" w:name="_Toc83768344"/>
      <w:bookmarkStart w:id="501" w:name="_Toc68170014"/>
      <w:bookmarkStart w:id="502" w:name="_Toc36040916"/>
      <w:bookmarkStart w:id="503" w:name="_Toc185509313"/>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1C366A7" w14:textId="77777777" w:rsidR="00D44012" w:rsidRDefault="00000000">
      <w:pPr>
        <w:pStyle w:val="Heading3"/>
      </w:pPr>
      <w:bookmarkStart w:id="504" w:name="_Toc36040917"/>
      <w:bookmarkStart w:id="505" w:name="_Toc45134561"/>
      <w:bookmarkStart w:id="506" w:name="_Toc36041230"/>
      <w:bookmarkStart w:id="507" w:name="_Toc97197113"/>
      <w:bookmarkStart w:id="508" w:name="_Toc74769893"/>
      <w:bookmarkStart w:id="509" w:name="_Toc51189093"/>
      <w:bookmarkStart w:id="510" w:name="_Toc43481284"/>
      <w:bookmarkStart w:id="511" w:name="_Toc68170015"/>
      <w:bookmarkStart w:id="512" w:name="_Toc24868465"/>
      <w:bookmarkStart w:id="513" w:name="_Toc93878931"/>
      <w:bookmarkStart w:id="514" w:name="_Toc96996707"/>
      <w:bookmarkStart w:id="515" w:name="_Toc51763769"/>
      <w:bookmarkStart w:id="516" w:name="_Toc57206001"/>
      <w:bookmarkStart w:id="517" w:name="_Toc83768345"/>
      <w:bookmarkStart w:id="518" w:name="_Toc59019342"/>
      <w:bookmarkStart w:id="519" w:name="_Toc43196514"/>
      <w:bookmarkStart w:id="520" w:name="_Toc34153973"/>
      <w:bookmarkStart w:id="521" w:name="_Toc185509314"/>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045D4A8" w14:textId="77777777" w:rsidR="00D44012"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51FC0F84" w14:textId="77777777" w:rsidR="00D44012"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4DEC2DAB" w14:textId="77777777" w:rsidR="00D44012"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78A0D67B" w14:textId="77777777" w:rsidR="00D44012"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D5112F6" w14:textId="77777777" w:rsidR="00D44012"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D44012" w14:paraId="4C72838D" w14:textId="77777777">
        <w:trPr>
          <w:jc w:val="center"/>
        </w:trPr>
        <w:tc>
          <w:tcPr>
            <w:tcW w:w="1998" w:type="dxa"/>
            <w:shd w:val="clear" w:color="auto" w:fill="C0C0C0"/>
          </w:tcPr>
          <w:p w14:paraId="3A513EF6" w14:textId="77777777" w:rsidR="00D44012" w:rsidRDefault="00000000">
            <w:pPr>
              <w:pStyle w:val="TAH"/>
            </w:pPr>
            <w:r>
              <w:t>Data type</w:t>
            </w:r>
          </w:p>
        </w:tc>
        <w:tc>
          <w:tcPr>
            <w:tcW w:w="2148" w:type="dxa"/>
            <w:shd w:val="clear" w:color="auto" w:fill="C0C0C0"/>
          </w:tcPr>
          <w:p w14:paraId="59E923CE" w14:textId="77777777" w:rsidR="00D44012" w:rsidRDefault="00000000">
            <w:pPr>
              <w:pStyle w:val="TAH"/>
            </w:pPr>
            <w:r>
              <w:t>Reference</w:t>
            </w:r>
          </w:p>
        </w:tc>
        <w:tc>
          <w:tcPr>
            <w:tcW w:w="5028" w:type="dxa"/>
            <w:shd w:val="clear" w:color="auto" w:fill="C0C0C0"/>
          </w:tcPr>
          <w:p w14:paraId="600F77C4" w14:textId="77777777" w:rsidR="00D44012" w:rsidRDefault="00000000">
            <w:pPr>
              <w:pStyle w:val="TAH"/>
            </w:pPr>
            <w:r>
              <w:t>Comments</w:t>
            </w:r>
          </w:p>
        </w:tc>
      </w:tr>
      <w:tr w:rsidR="00D44012" w14:paraId="01639E11" w14:textId="77777777">
        <w:trPr>
          <w:jc w:val="center"/>
        </w:trPr>
        <w:tc>
          <w:tcPr>
            <w:tcW w:w="1998" w:type="dxa"/>
          </w:tcPr>
          <w:p w14:paraId="602DA0E5" w14:textId="77777777" w:rsidR="00D44012" w:rsidRDefault="00D44012">
            <w:pPr>
              <w:pStyle w:val="TAL"/>
            </w:pPr>
          </w:p>
        </w:tc>
        <w:tc>
          <w:tcPr>
            <w:tcW w:w="2148" w:type="dxa"/>
          </w:tcPr>
          <w:p w14:paraId="518267E1" w14:textId="77777777" w:rsidR="00D44012" w:rsidRDefault="00D44012">
            <w:pPr>
              <w:pStyle w:val="TAL"/>
            </w:pPr>
          </w:p>
        </w:tc>
        <w:tc>
          <w:tcPr>
            <w:tcW w:w="5028" w:type="dxa"/>
          </w:tcPr>
          <w:p w14:paraId="12D7F1CA" w14:textId="77777777" w:rsidR="00D44012" w:rsidRDefault="00D44012">
            <w:pPr>
              <w:pStyle w:val="TAL"/>
              <w:rPr>
                <w:szCs w:val="18"/>
              </w:rPr>
            </w:pPr>
          </w:p>
        </w:tc>
      </w:tr>
    </w:tbl>
    <w:p w14:paraId="65B390D2" w14:textId="77777777" w:rsidR="00D44012" w:rsidRDefault="00D44012">
      <w:pPr>
        <w:rPr>
          <w:lang w:eastAsia="zh-CN"/>
        </w:rPr>
      </w:pPr>
      <w:bookmarkStart w:id="522" w:name="_Toc57206002"/>
      <w:bookmarkStart w:id="523" w:name="_Toc74769894"/>
      <w:bookmarkStart w:id="524" w:name="_Toc59019343"/>
      <w:bookmarkStart w:id="525" w:name="_Toc96996708"/>
      <w:bookmarkStart w:id="526" w:name="_Toc51189094"/>
      <w:bookmarkStart w:id="527" w:name="_Toc97197114"/>
      <w:bookmarkStart w:id="528" w:name="_Toc34153974"/>
      <w:bookmarkStart w:id="529" w:name="_Toc36040918"/>
      <w:bookmarkStart w:id="530" w:name="_Toc93878932"/>
      <w:bookmarkStart w:id="531" w:name="_Toc43481285"/>
      <w:bookmarkStart w:id="532" w:name="_Toc36041231"/>
      <w:bookmarkStart w:id="533" w:name="_Toc83768346"/>
      <w:bookmarkStart w:id="534" w:name="_Toc51763770"/>
      <w:bookmarkStart w:id="535" w:name="_Toc68170016"/>
      <w:bookmarkStart w:id="536" w:name="_Toc45134562"/>
      <w:bookmarkStart w:id="537" w:name="_Toc43196515"/>
      <w:bookmarkStart w:id="538" w:name="_Toc24868466"/>
    </w:p>
    <w:p w14:paraId="34C7AD4B" w14:textId="77777777" w:rsidR="00D44012" w:rsidRDefault="00000000">
      <w:pPr>
        <w:pStyle w:val="Heading3"/>
      </w:pPr>
      <w:bookmarkStart w:id="539" w:name="_Toc185509315"/>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B4FF5DA" w14:textId="77777777" w:rsidR="00D44012" w:rsidRDefault="00000000">
      <w:pPr>
        <w:rPr>
          <w:lang w:eastAsia="zh-CN"/>
        </w:rPr>
      </w:pPr>
      <w:bookmarkStart w:id="540" w:name="_Toc43481286"/>
      <w:bookmarkStart w:id="541" w:name="_Toc36041232"/>
      <w:bookmarkStart w:id="542" w:name="_Toc24868467"/>
      <w:bookmarkStart w:id="543" w:name="_Toc43196516"/>
      <w:bookmarkStart w:id="544" w:name="_Toc51763771"/>
      <w:bookmarkStart w:id="545" w:name="_Toc68170017"/>
      <w:bookmarkStart w:id="546" w:name="_Toc34153975"/>
      <w:bookmarkStart w:id="547" w:name="_Toc51189095"/>
      <w:bookmarkStart w:id="548" w:name="_Toc45134563"/>
      <w:bookmarkStart w:id="549" w:name="_Toc74769895"/>
      <w:bookmarkStart w:id="550" w:name="_Toc36040919"/>
      <w:bookmarkStart w:id="551" w:name="_Toc59019344"/>
      <w:bookmarkStart w:id="552" w:name="_Toc57206003"/>
      <w:r>
        <w:rPr>
          <w:lang w:eastAsia="zh-CN"/>
        </w:rPr>
        <w:t>Table</w:t>
      </w:r>
      <w:r>
        <w:t> </w:t>
      </w:r>
      <w:r>
        <w:rPr>
          <w:lang w:eastAsia="zh-CN"/>
        </w:rPr>
        <w:t>7.2.2-1 lists structured data types defined in this specification referenced by multiple services.</w:t>
      </w:r>
    </w:p>
    <w:p w14:paraId="7597A3B4" w14:textId="77777777" w:rsidR="00D44012"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D44012" w14:paraId="67F63B42" w14:textId="77777777">
        <w:trPr>
          <w:jc w:val="center"/>
        </w:trPr>
        <w:tc>
          <w:tcPr>
            <w:tcW w:w="2518" w:type="dxa"/>
            <w:shd w:val="clear" w:color="auto" w:fill="C0C0C0"/>
          </w:tcPr>
          <w:p w14:paraId="557025CD" w14:textId="77777777" w:rsidR="00D44012" w:rsidRDefault="00000000">
            <w:pPr>
              <w:pStyle w:val="TAH"/>
            </w:pPr>
            <w:r>
              <w:t>Data type</w:t>
            </w:r>
          </w:p>
        </w:tc>
        <w:tc>
          <w:tcPr>
            <w:tcW w:w="1728" w:type="dxa"/>
            <w:shd w:val="clear" w:color="auto" w:fill="C0C0C0"/>
          </w:tcPr>
          <w:p w14:paraId="4A671B97" w14:textId="77777777" w:rsidR="00D44012" w:rsidRDefault="00000000">
            <w:pPr>
              <w:pStyle w:val="TAH"/>
            </w:pPr>
            <w:r>
              <w:t>Reference</w:t>
            </w:r>
          </w:p>
        </w:tc>
        <w:tc>
          <w:tcPr>
            <w:tcW w:w="2613" w:type="dxa"/>
            <w:shd w:val="clear" w:color="auto" w:fill="C0C0C0"/>
          </w:tcPr>
          <w:p w14:paraId="709A3BD5" w14:textId="77777777" w:rsidR="00D44012" w:rsidRDefault="00000000">
            <w:pPr>
              <w:pStyle w:val="TAH"/>
            </w:pPr>
            <w:r>
              <w:t>Description</w:t>
            </w:r>
          </w:p>
        </w:tc>
      </w:tr>
      <w:tr w:rsidR="00D44012" w14:paraId="64B2DD4E" w14:textId="77777777">
        <w:trPr>
          <w:jc w:val="center"/>
        </w:trPr>
        <w:tc>
          <w:tcPr>
            <w:tcW w:w="2518" w:type="dxa"/>
          </w:tcPr>
          <w:p w14:paraId="6C4C4DEE" w14:textId="77777777" w:rsidR="00D44012" w:rsidRDefault="00000000">
            <w:pPr>
              <w:pStyle w:val="TAL"/>
            </w:pPr>
            <w:r>
              <w:t>Address</w:t>
            </w:r>
          </w:p>
        </w:tc>
        <w:tc>
          <w:tcPr>
            <w:tcW w:w="1728" w:type="dxa"/>
          </w:tcPr>
          <w:p w14:paraId="4656A66F" w14:textId="77777777" w:rsidR="00D44012" w:rsidRDefault="00000000">
            <w:pPr>
              <w:pStyle w:val="TAL"/>
            </w:pPr>
            <w:r>
              <w:t>Clause 9.1.5.2.3</w:t>
            </w:r>
          </w:p>
        </w:tc>
        <w:tc>
          <w:tcPr>
            <w:tcW w:w="2613" w:type="dxa"/>
          </w:tcPr>
          <w:p w14:paraId="053BDDA6" w14:textId="77777777" w:rsidR="00D44012" w:rsidRDefault="00000000">
            <w:pPr>
              <w:pStyle w:val="TAL"/>
              <w:rPr>
                <w:szCs w:val="18"/>
              </w:rPr>
            </w:pPr>
            <w:r>
              <w:rPr>
                <w:szCs w:val="18"/>
              </w:rPr>
              <w:t>Represent an address</w:t>
            </w:r>
          </w:p>
        </w:tc>
      </w:tr>
      <w:tr w:rsidR="00D44012" w14:paraId="3894E990" w14:textId="77777777">
        <w:trPr>
          <w:jc w:val="center"/>
        </w:trPr>
        <w:tc>
          <w:tcPr>
            <w:tcW w:w="2518" w:type="dxa"/>
          </w:tcPr>
          <w:p w14:paraId="3CE0D56C" w14:textId="77777777" w:rsidR="00D44012" w:rsidRDefault="00000000">
            <w:pPr>
              <w:pStyle w:val="TAL"/>
            </w:pPr>
            <w:r>
              <w:rPr>
                <w:szCs w:val="22"/>
              </w:rPr>
              <w:t>DeliveryStatusReport</w:t>
            </w:r>
          </w:p>
        </w:tc>
        <w:tc>
          <w:tcPr>
            <w:tcW w:w="1728" w:type="dxa"/>
          </w:tcPr>
          <w:p w14:paraId="18687324" w14:textId="77777777" w:rsidR="00D44012" w:rsidRDefault="00000000">
            <w:pPr>
              <w:pStyle w:val="TAL"/>
            </w:pPr>
            <w:r>
              <w:rPr>
                <w:szCs w:val="18"/>
              </w:rPr>
              <w:t>Clause</w:t>
            </w:r>
            <w:r>
              <w:t> </w:t>
            </w:r>
            <w:r>
              <w:rPr>
                <w:szCs w:val="18"/>
              </w:rPr>
              <w:t>8.2.5.2.7</w:t>
            </w:r>
          </w:p>
        </w:tc>
        <w:tc>
          <w:tcPr>
            <w:tcW w:w="2613" w:type="dxa"/>
          </w:tcPr>
          <w:p w14:paraId="7A15FCEC" w14:textId="77777777" w:rsidR="00D44012" w:rsidRDefault="00000000">
            <w:pPr>
              <w:pStyle w:val="TAL"/>
              <w:rPr>
                <w:szCs w:val="18"/>
              </w:rPr>
            </w:pPr>
            <w:r>
              <w:rPr>
                <w:szCs w:val="18"/>
              </w:rPr>
              <w:t>The message delivery status report request information.</w:t>
            </w:r>
          </w:p>
        </w:tc>
      </w:tr>
      <w:tr w:rsidR="00D44012" w14:paraId="577B4732" w14:textId="77777777">
        <w:trPr>
          <w:jc w:val="center"/>
        </w:trPr>
        <w:tc>
          <w:tcPr>
            <w:tcW w:w="2518" w:type="dxa"/>
          </w:tcPr>
          <w:p w14:paraId="43D10EA8" w14:textId="77777777" w:rsidR="00D44012" w:rsidRDefault="00000000">
            <w:pPr>
              <w:pStyle w:val="TAL"/>
            </w:pPr>
            <w:r>
              <w:t>MessageSegmentParameters</w:t>
            </w:r>
          </w:p>
        </w:tc>
        <w:tc>
          <w:tcPr>
            <w:tcW w:w="1728" w:type="dxa"/>
          </w:tcPr>
          <w:p w14:paraId="462C1899" w14:textId="77777777" w:rsidR="00D44012" w:rsidRDefault="00000000">
            <w:pPr>
              <w:pStyle w:val="TAL"/>
            </w:pPr>
            <w:r>
              <w:t>Clause 8.2.5.2.5</w:t>
            </w:r>
          </w:p>
        </w:tc>
        <w:tc>
          <w:tcPr>
            <w:tcW w:w="2613" w:type="dxa"/>
          </w:tcPr>
          <w:p w14:paraId="24B8900F" w14:textId="77777777" w:rsidR="00D44012" w:rsidRDefault="00000000">
            <w:pPr>
              <w:pStyle w:val="TAL"/>
              <w:rPr>
                <w:szCs w:val="18"/>
              </w:rPr>
            </w:pPr>
            <w:r>
              <w:rPr>
                <w:szCs w:val="18"/>
              </w:rPr>
              <w:t>Parameters for message segmentation</w:t>
            </w:r>
          </w:p>
        </w:tc>
      </w:tr>
    </w:tbl>
    <w:p w14:paraId="2F672866" w14:textId="77777777" w:rsidR="00D44012" w:rsidRDefault="00D44012">
      <w:pPr>
        <w:rPr>
          <w:lang w:eastAsia="zh-CN"/>
        </w:rPr>
      </w:pPr>
    </w:p>
    <w:p w14:paraId="2385A5BA" w14:textId="77777777" w:rsidR="00D44012" w:rsidRDefault="00000000">
      <w:pPr>
        <w:pStyle w:val="Heading3"/>
      </w:pPr>
      <w:bookmarkStart w:id="553" w:name="_Toc83768347"/>
      <w:bookmarkStart w:id="554" w:name="_Toc96996709"/>
      <w:bookmarkStart w:id="555" w:name="_Toc97197115"/>
      <w:bookmarkStart w:id="556" w:name="_Toc93878933"/>
      <w:bookmarkStart w:id="557" w:name="_Toc185509316"/>
      <w:r>
        <w:rPr>
          <w:lang w:eastAsia="zh-CN"/>
        </w:rPr>
        <w:lastRenderedPageBreak/>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9338DC9" w14:textId="77777777" w:rsidR="00D44012" w:rsidRDefault="00000000">
      <w:pPr>
        <w:rPr>
          <w:lang w:eastAsia="zh-CN"/>
        </w:rPr>
      </w:pPr>
      <w:r>
        <w:rPr>
          <w:lang w:eastAsia="zh-CN"/>
        </w:rPr>
        <w:t>Following simple data types defined in Table</w:t>
      </w:r>
      <w:r>
        <w:t> </w:t>
      </w:r>
      <w:r>
        <w:rPr>
          <w:lang w:eastAsia="zh-CN"/>
        </w:rPr>
        <w:t>7.2.3.1-1 are applicable to several APIs in this document:</w:t>
      </w:r>
    </w:p>
    <w:p w14:paraId="29D34138" w14:textId="77777777" w:rsidR="00D44012"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D44012" w14:paraId="571BFDF3" w14:textId="77777777">
        <w:tc>
          <w:tcPr>
            <w:tcW w:w="1458" w:type="pct"/>
            <w:shd w:val="clear" w:color="auto" w:fill="C0C0C0"/>
            <w:tcMar>
              <w:top w:w="0" w:type="dxa"/>
              <w:left w:w="108" w:type="dxa"/>
              <w:bottom w:w="0" w:type="dxa"/>
              <w:right w:w="108" w:type="dxa"/>
            </w:tcMar>
          </w:tcPr>
          <w:p w14:paraId="2879DC15" w14:textId="77777777" w:rsidR="00D44012" w:rsidRDefault="00000000">
            <w:pPr>
              <w:pStyle w:val="TAH"/>
            </w:pPr>
            <w:r>
              <w:t>Type name</w:t>
            </w:r>
          </w:p>
        </w:tc>
        <w:tc>
          <w:tcPr>
            <w:tcW w:w="1250" w:type="pct"/>
            <w:shd w:val="clear" w:color="auto" w:fill="C0C0C0"/>
          </w:tcPr>
          <w:p w14:paraId="65FCEA31" w14:textId="77777777" w:rsidR="00D44012" w:rsidRDefault="00000000">
            <w:pPr>
              <w:pStyle w:val="TAH"/>
            </w:pPr>
            <w:r>
              <w:t>Reference</w:t>
            </w:r>
          </w:p>
        </w:tc>
        <w:tc>
          <w:tcPr>
            <w:tcW w:w="2292" w:type="pct"/>
            <w:shd w:val="clear" w:color="auto" w:fill="C0C0C0"/>
            <w:tcMar>
              <w:top w:w="0" w:type="dxa"/>
              <w:left w:w="108" w:type="dxa"/>
              <w:bottom w:w="0" w:type="dxa"/>
              <w:right w:w="108" w:type="dxa"/>
            </w:tcMar>
          </w:tcPr>
          <w:p w14:paraId="32B14E77" w14:textId="77777777" w:rsidR="00D44012" w:rsidRDefault="00000000">
            <w:pPr>
              <w:pStyle w:val="TAH"/>
            </w:pPr>
            <w:r>
              <w:t>Description</w:t>
            </w:r>
          </w:p>
        </w:tc>
      </w:tr>
      <w:tr w:rsidR="00D44012" w14:paraId="69CEC456" w14:textId="77777777">
        <w:tc>
          <w:tcPr>
            <w:tcW w:w="1458" w:type="pct"/>
            <w:tcMar>
              <w:top w:w="0" w:type="dxa"/>
              <w:left w:w="108" w:type="dxa"/>
              <w:bottom w:w="0" w:type="dxa"/>
              <w:right w:w="108" w:type="dxa"/>
            </w:tcMar>
          </w:tcPr>
          <w:p w14:paraId="67EA417F" w14:textId="77777777" w:rsidR="00D44012" w:rsidRDefault="00D44012">
            <w:pPr>
              <w:pStyle w:val="TAL"/>
            </w:pPr>
          </w:p>
        </w:tc>
        <w:tc>
          <w:tcPr>
            <w:tcW w:w="1250" w:type="pct"/>
          </w:tcPr>
          <w:p w14:paraId="20DF8665" w14:textId="77777777" w:rsidR="00D44012" w:rsidRDefault="00D44012">
            <w:pPr>
              <w:pStyle w:val="TAL"/>
            </w:pPr>
          </w:p>
        </w:tc>
        <w:tc>
          <w:tcPr>
            <w:tcW w:w="2292" w:type="pct"/>
            <w:tcMar>
              <w:top w:w="0" w:type="dxa"/>
              <w:left w:w="108" w:type="dxa"/>
              <w:bottom w:w="0" w:type="dxa"/>
              <w:right w:w="108" w:type="dxa"/>
            </w:tcMar>
          </w:tcPr>
          <w:p w14:paraId="3A33A1B1" w14:textId="77777777" w:rsidR="00D44012" w:rsidRDefault="00D44012">
            <w:pPr>
              <w:pStyle w:val="TAL"/>
            </w:pPr>
          </w:p>
        </w:tc>
      </w:tr>
    </w:tbl>
    <w:p w14:paraId="3C4F0A8F" w14:textId="77777777" w:rsidR="00D44012" w:rsidRDefault="00D44012">
      <w:pPr>
        <w:rPr>
          <w:lang w:eastAsia="zh-CN"/>
        </w:rPr>
      </w:pPr>
      <w:bookmarkStart w:id="558" w:name="_Toc74769896"/>
      <w:bookmarkStart w:id="559" w:name="_Toc96996710"/>
      <w:bookmarkStart w:id="560" w:name="_Toc36040920"/>
      <w:bookmarkStart w:id="561" w:name="_Toc83768348"/>
      <w:bookmarkStart w:id="562" w:name="_Toc43481287"/>
      <w:bookmarkStart w:id="563" w:name="_Toc24868468"/>
      <w:bookmarkStart w:id="564" w:name="_Toc34153976"/>
      <w:bookmarkStart w:id="565" w:name="_Toc68170018"/>
      <w:bookmarkStart w:id="566" w:name="_Toc51189096"/>
      <w:bookmarkStart w:id="567" w:name="_Toc51763772"/>
      <w:bookmarkStart w:id="568" w:name="_Toc57206004"/>
      <w:bookmarkStart w:id="569" w:name="_Toc45134564"/>
      <w:bookmarkStart w:id="570" w:name="_Toc43196517"/>
      <w:bookmarkStart w:id="571" w:name="_Toc93878934"/>
      <w:bookmarkStart w:id="572" w:name="_Toc59019345"/>
      <w:bookmarkStart w:id="573" w:name="_Toc36041233"/>
    </w:p>
    <w:p w14:paraId="3F54D855" w14:textId="77777777" w:rsidR="00D44012" w:rsidRDefault="00000000">
      <w:pPr>
        <w:pStyle w:val="Heading2"/>
      </w:pPr>
      <w:bookmarkStart w:id="574" w:name="_Toc97197116"/>
      <w:bookmarkStart w:id="575" w:name="_Toc185509317"/>
      <w:r>
        <w:rPr>
          <w:lang w:eastAsia="zh-CN"/>
        </w:rPr>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4FBFA30" w14:textId="77777777" w:rsidR="00D44012"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41B9DDF3" w14:textId="77777777" w:rsidR="00D44012"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12849D4E" w14:textId="77777777" w:rsidR="00D44012" w:rsidRDefault="00000000">
      <w:pPr>
        <w:pStyle w:val="Heading2"/>
      </w:pPr>
      <w:bookmarkStart w:id="576" w:name="_Toc74769897"/>
      <w:bookmarkStart w:id="577" w:name="_Toc45134565"/>
      <w:bookmarkStart w:id="578" w:name="_Toc51763773"/>
      <w:bookmarkStart w:id="579" w:name="_Toc34153977"/>
      <w:bookmarkStart w:id="580" w:name="_Toc83768349"/>
      <w:bookmarkStart w:id="581" w:name="_Toc43196518"/>
      <w:bookmarkStart w:id="582" w:name="_Toc93878935"/>
      <w:bookmarkStart w:id="583" w:name="_Toc96996711"/>
      <w:bookmarkStart w:id="584" w:name="_Toc57206005"/>
      <w:bookmarkStart w:id="585" w:name="_Toc24868469"/>
      <w:bookmarkStart w:id="586" w:name="_Toc68170019"/>
      <w:bookmarkStart w:id="587" w:name="_Toc36041234"/>
      <w:bookmarkStart w:id="588" w:name="_Toc43481288"/>
      <w:bookmarkStart w:id="589" w:name="_Toc51189097"/>
      <w:bookmarkStart w:id="590" w:name="_Toc59019346"/>
      <w:bookmarkStart w:id="591" w:name="_Toc97197117"/>
      <w:bookmarkStart w:id="592" w:name="_Toc36040921"/>
      <w:bookmarkStart w:id="593" w:name="_Toc185509318"/>
      <w:r>
        <w:rPr>
          <w:lang w:eastAsia="zh-CN"/>
        </w:rPr>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4936DA4" w14:textId="77777777" w:rsidR="00D44012"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6E1D7D0" w14:textId="77777777" w:rsidR="00D44012" w:rsidRDefault="00000000">
      <w:pPr>
        <w:pStyle w:val="Heading2"/>
      </w:pPr>
      <w:bookmarkStart w:id="594" w:name="_Toc59019347"/>
      <w:bookmarkStart w:id="595" w:name="_Toc74769898"/>
      <w:bookmarkStart w:id="596" w:name="_Toc83768350"/>
      <w:bookmarkStart w:id="597" w:name="_Toc93878936"/>
      <w:bookmarkStart w:id="598" w:name="_Toc68170020"/>
      <w:bookmarkStart w:id="599" w:name="_Toc57206006"/>
      <w:bookmarkStart w:id="600" w:name="_Toc36041235"/>
      <w:bookmarkStart w:id="601" w:name="_Toc24868470"/>
      <w:bookmarkStart w:id="602" w:name="_Toc43196519"/>
      <w:bookmarkStart w:id="603" w:name="_Toc97197118"/>
      <w:bookmarkStart w:id="604" w:name="_Toc96996712"/>
      <w:bookmarkStart w:id="605" w:name="_Toc45134566"/>
      <w:bookmarkStart w:id="606" w:name="_Toc36040922"/>
      <w:bookmarkStart w:id="607" w:name="_Toc34153978"/>
      <w:bookmarkStart w:id="608" w:name="_Toc51189098"/>
      <w:bookmarkStart w:id="609" w:name="_Toc43481289"/>
      <w:bookmarkStart w:id="610" w:name="_Toc51763774"/>
      <w:bookmarkStart w:id="611" w:name="_Toc185509319"/>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12118FC" w14:textId="77777777" w:rsidR="00D44012" w:rsidRDefault="00000000">
      <w:pPr>
        <w:pStyle w:val="Heading3"/>
      </w:pPr>
      <w:bookmarkStart w:id="612" w:name="_Toc97197119"/>
      <w:bookmarkStart w:id="613" w:name="_Toc96996713"/>
      <w:bookmarkStart w:id="614" w:name="_Toc93878937"/>
      <w:bookmarkStart w:id="615" w:name="_Toc185509320"/>
      <w:r>
        <w:rPr>
          <w:lang w:eastAsia="zh-CN"/>
        </w:rPr>
        <w:t>7</w:t>
      </w:r>
      <w:r>
        <w:t>.5.1</w:t>
      </w:r>
      <w:r>
        <w:tab/>
        <w:t>Resource URI structure</w:t>
      </w:r>
      <w:bookmarkEnd w:id="612"/>
      <w:bookmarkEnd w:id="613"/>
      <w:bookmarkEnd w:id="614"/>
      <w:bookmarkEnd w:id="615"/>
    </w:p>
    <w:p w14:paraId="2DC84DE5" w14:textId="77777777" w:rsidR="00D44012" w:rsidRDefault="00000000">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8611591" w14:textId="77777777" w:rsidR="00D44012" w:rsidRDefault="00000000">
      <w:pPr>
        <w:pStyle w:val="Heading3"/>
      </w:pPr>
      <w:bookmarkStart w:id="616" w:name="_Toc93878938"/>
      <w:bookmarkStart w:id="617" w:name="_Toc96996714"/>
      <w:bookmarkStart w:id="618" w:name="_Toc97197120"/>
      <w:bookmarkStart w:id="619" w:name="_Toc185509321"/>
      <w:r>
        <w:rPr>
          <w:lang w:eastAsia="zh-CN"/>
        </w:rPr>
        <w:t>7</w:t>
      </w:r>
      <w:r>
        <w:t>.5.2</w:t>
      </w:r>
      <w:r>
        <w:tab/>
        <w:t>Custom operations URI structure</w:t>
      </w:r>
      <w:bookmarkEnd w:id="616"/>
      <w:bookmarkEnd w:id="617"/>
      <w:bookmarkEnd w:id="618"/>
      <w:bookmarkEnd w:id="619"/>
    </w:p>
    <w:p w14:paraId="3F85518A" w14:textId="77777777" w:rsidR="00D44012" w:rsidRDefault="0000000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7895EA54" w14:textId="77777777" w:rsidR="00D44012" w:rsidRDefault="00000000">
      <w:pPr>
        <w:pStyle w:val="Heading2"/>
      </w:pPr>
      <w:bookmarkStart w:id="620" w:name="_Toc51763775"/>
      <w:bookmarkStart w:id="621" w:name="_Toc24868471"/>
      <w:bookmarkStart w:id="622" w:name="_Toc34153979"/>
      <w:bookmarkStart w:id="623" w:name="_Toc59019348"/>
      <w:bookmarkStart w:id="624" w:name="_Toc83768351"/>
      <w:bookmarkStart w:id="625" w:name="_Toc36041236"/>
      <w:bookmarkStart w:id="626" w:name="_Toc45134567"/>
      <w:bookmarkStart w:id="627" w:name="_Toc51189099"/>
      <w:bookmarkStart w:id="628" w:name="_Toc96996715"/>
      <w:bookmarkStart w:id="629" w:name="_Toc43196520"/>
      <w:bookmarkStart w:id="630" w:name="_Toc68170021"/>
      <w:bookmarkStart w:id="631" w:name="_Toc43481290"/>
      <w:bookmarkStart w:id="632" w:name="_Toc57206007"/>
      <w:bookmarkStart w:id="633" w:name="_Toc93878939"/>
      <w:bookmarkStart w:id="634" w:name="_Toc97197121"/>
      <w:bookmarkStart w:id="635" w:name="_Toc74769899"/>
      <w:bookmarkStart w:id="636" w:name="_Toc36040923"/>
      <w:bookmarkStart w:id="637" w:name="_Toc185509322"/>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A4B987F" w14:textId="77777777" w:rsidR="00D44012" w:rsidRDefault="00000000">
      <w:pPr>
        <w:rPr>
          <w:lang w:eastAsia="zh-CN"/>
        </w:rPr>
      </w:pPr>
      <w:r>
        <w:rPr>
          <w:lang w:eastAsia="zh-CN"/>
        </w:rPr>
        <w:t>None.</w:t>
      </w:r>
    </w:p>
    <w:p w14:paraId="3125FCE8" w14:textId="77777777" w:rsidR="00D44012" w:rsidRDefault="00000000">
      <w:pPr>
        <w:pStyle w:val="Heading2"/>
      </w:pPr>
      <w:bookmarkStart w:id="638" w:name="_Toc43481291"/>
      <w:bookmarkStart w:id="639" w:name="_Toc59019349"/>
      <w:bookmarkStart w:id="640" w:name="_Toc74769900"/>
      <w:bookmarkStart w:id="641" w:name="_Toc36041237"/>
      <w:bookmarkStart w:id="642" w:name="_Toc57206008"/>
      <w:bookmarkStart w:id="643" w:name="_Toc83768352"/>
      <w:bookmarkStart w:id="644" w:name="_Toc96996716"/>
      <w:bookmarkStart w:id="645" w:name="_Toc51763776"/>
      <w:bookmarkStart w:id="646" w:name="_Toc36040924"/>
      <w:bookmarkStart w:id="647" w:name="_Toc34153980"/>
      <w:bookmarkStart w:id="648" w:name="_Toc51189100"/>
      <w:bookmarkStart w:id="649" w:name="_Toc68170022"/>
      <w:bookmarkStart w:id="650" w:name="_Toc43196521"/>
      <w:bookmarkStart w:id="651" w:name="_Toc24868472"/>
      <w:bookmarkStart w:id="652" w:name="_Toc93878940"/>
      <w:bookmarkStart w:id="653" w:name="_Toc45134568"/>
      <w:bookmarkStart w:id="654" w:name="_Toc97197122"/>
      <w:bookmarkStart w:id="655" w:name="_Toc185509323"/>
      <w:r>
        <w:rPr>
          <w:lang w:eastAsia="zh-CN"/>
        </w:rPr>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9640FAC" w14:textId="77777777" w:rsidR="00D44012" w:rsidRDefault="0000000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2EBA0696" w14:textId="77777777" w:rsidR="00D44012" w:rsidRDefault="00000000">
      <w:pPr>
        <w:pStyle w:val="Heading2"/>
      </w:pPr>
      <w:bookmarkStart w:id="656" w:name="_Toc97197123"/>
      <w:bookmarkStart w:id="657" w:name="_Toc96996717"/>
      <w:bookmarkStart w:id="658" w:name="_Toc59019350"/>
      <w:bookmarkStart w:id="659" w:name="_Toc68170023"/>
      <w:bookmarkStart w:id="660" w:name="_Toc24868473"/>
      <w:bookmarkStart w:id="661" w:name="_Toc36040925"/>
      <w:bookmarkStart w:id="662" w:name="_Toc51189101"/>
      <w:bookmarkStart w:id="663" w:name="_Toc74769901"/>
      <w:bookmarkStart w:id="664" w:name="_Toc45134569"/>
      <w:bookmarkStart w:id="665" w:name="_Toc57206009"/>
      <w:bookmarkStart w:id="666" w:name="_Toc43196522"/>
      <w:bookmarkStart w:id="667" w:name="_Toc34153981"/>
      <w:bookmarkStart w:id="668" w:name="_Toc51763777"/>
      <w:bookmarkStart w:id="669" w:name="_Toc36041238"/>
      <w:bookmarkStart w:id="670" w:name="_Toc43481292"/>
      <w:bookmarkStart w:id="671" w:name="_Toc93878941"/>
      <w:bookmarkStart w:id="672" w:name="_Toc83768353"/>
      <w:bookmarkStart w:id="673" w:name="_Toc185509324"/>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19B7ED0" w14:textId="77777777" w:rsidR="00D44012" w:rsidRDefault="0000000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355CAEA1" w14:textId="77777777" w:rsidR="00D44012" w:rsidRDefault="00000000">
      <w:pPr>
        <w:pStyle w:val="Heading2"/>
      </w:pPr>
      <w:bookmarkStart w:id="674" w:name="_Toc43481293"/>
      <w:bookmarkStart w:id="675" w:name="_Toc93878942"/>
      <w:bookmarkStart w:id="676" w:name="_Toc43196523"/>
      <w:bookmarkStart w:id="677" w:name="_Toc96996718"/>
      <w:bookmarkStart w:id="678" w:name="_Toc34153982"/>
      <w:bookmarkStart w:id="679" w:name="_Toc83768354"/>
      <w:bookmarkStart w:id="680" w:name="_Toc68170024"/>
      <w:bookmarkStart w:id="681" w:name="_Toc51763778"/>
      <w:bookmarkStart w:id="682" w:name="_Toc36041239"/>
      <w:bookmarkStart w:id="683" w:name="_Toc45134570"/>
      <w:bookmarkStart w:id="684" w:name="_Toc24868474"/>
      <w:bookmarkStart w:id="685" w:name="_Toc74769902"/>
      <w:bookmarkStart w:id="686" w:name="_Toc57206010"/>
      <w:bookmarkStart w:id="687" w:name="_Toc97197124"/>
      <w:bookmarkStart w:id="688" w:name="_Toc59019351"/>
      <w:bookmarkStart w:id="689" w:name="_Toc51189102"/>
      <w:bookmarkStart w:id="690" w:name="_Toc36040926"/>
      <w:bookmarkStart w:id="691" w:name="_Toc185509325"/>
      <w:r>
        <w:rPr>
          <w:lang w:eastAsia="zh-CN"/>
        </w:rPr>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FA431C0" w14:textId="77777777" w:rsidR="00D44012" w:rsidRDefault="0000000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91575BC" w14:textId="77777777" w:rsidR="00D44012" w:rsidRDefault="00000000">
      <w:pPr>
        <w:pStyle w:val="Heading2"/>
      </w:pPr>
      <w:bookmarkStart w:id="692" w:name="_Toc36041240"/>
      <w:bookmarkStart w:id="693" w:name="_Toc34153983"/>
      <w:bookmarkStart w:id="694" w:name="_Toc74769903"/>
      <w:bookmarkStart w:id="695" w:name="_Toc43196524"/>
      <w:bookmarkStart w:id="696" w:name="_Toc59019352"/>
      <w:bookmarkStart w:id="697" w:name="_Toc36040927"/>
      <w:bookmarkStart w:id="698" w:name="_Toc24868475"/>
      <w:bookmarkStart w:id="699" w:name="_Toc45134571"/>
      <w:bookmarkStart w:id="700" w:name="_Toc68170025"/>
      <w:bookmarkStart w:id="701" w:name="_Toc97197125"/>
      <w:bookmarkStart w:id="702" w:name="_Toc43481294"/>
      <w:bookmarkStart w:id="703" w:name="_Toc96996719"/>
      <w:bookmarkStart w:id="704" w:name="_Toc51189103"/>
      <w:bookmarkStart w:id="705" w:name="_Toc57206011"/>
      <w:bookmarkStart w:id="706" w:name="_Toc51763779"/>
      <w:bookmarkStart w:id="707" w:name="_Toc83768355"/>
      <w:bookmarkStart w:id="708" w:name="_Toc93878943"/>
      <w:bookmarkStart w:id="709" w:name="_Toc185509326"/>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7525EBF" w14:textId="77777777" w:rsidR="00D44012" w:rsidRDefault="0000000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E09C118" w14:textId="77777777" w:rsidR="00D44012" w:rsidRDefault="00000000">
      <w:pPr>
        <w:pStyle w:val="Heading1"/>
      </w:pPr>
      <w:bookmarkStart w:id="710" w:name="_Toc93878944"/>
      <w:bookmarkStart w:id="711" w:name="_Toc97197126"/>
      <w:bookmarkStart w:id="712" w:name="_Toc83768356"/>
      <w:bookmarkStart w:id="713" w:name="_Toc96996720"/>
      <w:bookmarkStart w:id="714" w:name="_Toc185509327"/>
      <w:r>
        <w:rPr>
          <w:lang w:eastAsia="zh-CN"/>
        </w:rPr>
        <w:lastRenderedPageBreak/>
        <w:t>8</w:t>
      </w:r>
      <w:r>
        <w:tab/>
      </w:r>
      <w:r>
        <w:rPr>
          <w:lang w:eastAsia="zh-CN"/>
        </w:rPr>
        <w:t>Message Server API definition</w:t>
      </w:r>
      <w:bookmarkEnd w:id="710"/>
      <w:bookmarkEnd w:id="711"/>
      <w:bookmarkEnd w:id="712"/>
      <w:bookmarkEnd w:id="713"/>
      <w:bookmarkEnd w:id="714"/>
    </w:p>
    <w:p w14:paraId="37418B4A" w14:textId="77777777" w:rsidR="00D44012" w:rsidRDefault="00000000">
      <w:pPr>
        <w:pStyle w:val="Heading2"/>
        <w:rPr>
          <w:lang w:eastAsia="zh-CN"/>
        </w:rPr>
      </w:pPr>
      <w:bookmarkStart w:id="715" w:name="_Toc83768357"/>
      <w:bookmarkStart w:id="716" w:name="_Toc96996721"/>
      <w:bookmarkStart w:id="717" w:name="_Toc97197127"/>
      <w:bookmarkStart w:id="718" w:name="_Toc93878945"/>
      <w:bookmarkStart w:id="719" w:name="_Toc185509328"/>
      <w:r>
        <w:rPr>
          <w:lang w:eastAsia="zh-CN"/>
        </w:rPr>
        <w:t>8.1</w:t>
      </w:r>
      <w:r>
        <w:rPr>
          <w:lang w:eastAsia="zh-CN"/>
        </w:rPr>
        <w:tab/>
        <w:t>MSGS_</w:t>
      </w:r>
      <w:r>
        <w:t>ASRegistration</w:t>
      </w:r>
      <w:r>
        <w:rPr>
          <w:lang w:eastAsia="zh-CN"/>
        </w:rPr>
        <w:t xml:space="preserve"> API</w:t>
      </w:r>
      <w:bookmarkEnd w:id="715"/>
      <w:bookmarkEnd w:id="716"/>
      <w:bookmarkEnd w:id="717"/>
      <w:bookmarkEnd w:id="718"/>
      <w:bookmarkEnd w:id="719"/>
    </w:p>
    <w:p w14:paraId="688959FE" w14:textId="77777777" w:rsidR="00D44012" w:rsidRDefault="00000000">
      <w:pPr>
        <w:pStyle w:val="Heading3"/>
      </w:pPr>
      <w:bookmarkStart w:id="720" w:name="_Toc93878946"/>
      <w:bookmarkStart w:id="721" w:name="_Toc97197128"/>
      <w:bookmarkStart w:id="722" w:name="_Toc83768358"/>
      <w:bookmarkStart w:id="723" w:name="_Toc96996722"/>
      <w:bookmarkStart w:id="724" w:name="_Toc185509329"/>
      <w:r>
        <w:rPr>
          <w:lang w:eastAsia="zh-CN"/>
        </w:rPr>
        <w:t>8</w:t>
      </w:r>
      <w:r>
        <w:t>.1.1</w:t>
      </w:r>
      <w:r>
        <w:tab/>
        <w:t>API URI</w:t>
      </w:r>
      <w:bookmarkEnd w:id="720"/>
      <w:bookmarkEnd w:id="721"/>
      <w:bookmarkEnd w:id="722"/>
      <w:bookmarkEnd w:id="723"/>
      <w:bookmarkEnd w:id="724"/>
    </w:p>
    <w:p w14:paraId="784E4361" w14:textId="77777777" w:rsidR="00D44012" w:rsidRDefault="00000000">
      <w:pPr>
        <w:rPr>
          <w:lang w:eastAsia="zh-CN"/>
        </w:rPr>
      </w:pPr>
      <w:r>
        <w:t>The MSGS_ASRegistration service shall use the MSGS_ASRegistration API</w:t>
      </w:r>
      <w:r>
        <w:rPr>
          <w:lang w:eastAsia="zh-CN"/>
        </w:rPr>
        <w:t>.</w:t>
      </w:r>
    </w:p>
    <w:p w14:paraId="6D7BE5D5" w14:textId="77777777" w:rsidR="00D44012"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452D177C" w14:textId="77777777" w:rsidR="00D44012" w:rsidRDefault="00000000">
      <w:pPr>
        <w:pStyle w:val="B10"/>
      </w:pPr>
      <w:r>
        <w:rPr>
          <w:lang w:eastAsia="zh-CN"/>
        </w:rPr>
        <w:t>-</w:t>
      </w:r>
      <w:r>
        <w:rPr>
          <w:lang w:eastAsia="zh-CN"/>
        </w:rPr>
        <w:tab/>
        <w:t xml:space="preserve">The </w:t>
      </w:r>
      <w:r>
        <w:t>&lt;apiName&gt; shall be "msgs</w:t>
      </w:r>
      <w:r>
        <w:rPr>
          <w:lang w:eastAsia="zh-CN"/>
        </w:rPr>
        <w:t>-</w:t>
      </w:r>
      <w:r>
        <w:t>asregistration".</w:t>
      </w:r>
    </w:p>
    <w:p w14:paraId="6DEADAAB" w14:textId="77777777" w:rsidR="00D44012" w:rsidRDefault="00000000">
      <w:pPr>
        <w:pStyle w:val="B10"/>
      </w:pPr>
      <w:r>
        <w:t>-</w:t>
      </w:r>
      <w:r>
        <w:rPr>
          <w:lang w:eastAsia="zh-CN"/>
        </w:rPr>
        <w:tab/>
      </w:r>
      <w:r>
        <w:t>The &lt;apiVersion&gt; shall be "v1".</w:t>
      </w:r>
    </w:p>
    <w:p w14:paraId="65D3BE2A" w14:textId="77777777" w:rsidR="00D44012" w:rsidRDefault="00000000">
      <w:pPr>
        <w:pStyle w:val="B10"/>
        <w:rPr>
          <w:lang w:eastAsia="zh-CN"/>
        </w:rPr>
      </w:pPr>
      <w:r>
        <w:t>-</w:t>
      </w:r>
      <w:r>
        <w:rPr>
          <w:lang w:eastAsia="zh-CN"/>
        </w:rPr>
        <w:tab/>
      </w:r>
      <w:r>
        <w:t>The &lt;apiSpecificResourceUriPart&gt; shall be set as described in clause 8.1.2.</w:t>
      </w:r>
    </w:p>
    <w:p w14:paraId="07334EC4" w14:textId="77777777" w:rsidR="00D44012" w:rsidRDefault="00000000">
      <w:pPr>
        <w:pStyle w:val="Heading3"/>
      </w:pPr>
      <w:bookmarkStart w:id="725" w:name="_Toc83768359"/>
      <w:bookmarkStart w:id="726" w:name="_Toc93878947"/>
      <w:bookmarkStart w:id="727" w:name="_Toc96996723"/>
      <w:bookmarkStart w:id="728" w:name="_Toc97197129"/>
      <w:bookmarkStart w:id="729" w:name="_Toc185509330"/>
      <w:r>
        <w:rPr>
          <w:lang w:eastAsia="zh-CN"/>
        </w:rPr>
        <w:t>8</w:t>
      </w:r>
      <w:r>
        <w:t>.1.2</w:t>
      </w:r>
      <w:r>
        <w:tab/>
        <w:t>Resources</w:t>
      </w:r>
      <w:bookmarkEnd w:id="725"/>
      <w:bookmarkEnd w:id="726"/>
      <w:bookmarkEnd w:id="727"/>
      <w:bookmarkEnd w:id="728"/>
      <w:bookmarkEnd w:id="729"/>
    </w:p>
    <w:p w14:paraId="56617232" w14:textId="77777777" w:rsidR="00D44012" w:rsidRDefault="00000000">
      <w:pPr>
        <w:pStyle w:val="Heading4"/>
      </w:pPr>
      <w:bookmarkStart w:id="730" w:name="_Toc97197130"/>
      <w:bookmarkStart w:id="731" w:name="_Toc81332253"/>
      <w:bookmarkStart w:id="732" w:name="_Toc96996724"/>
      <w:bookmarkStart w:id="733" w:name="_Toc93878948"/>
      <w:bookmarkStart w:id="734" w:name="_Toc185509331"/>
      <w:r>
        <w:t>8.1.2.1</w:t>
      </w:r>
      <w:r>
        <w:tab/>
        <w:t>Overview</w:t>
      </w:r>
      <w:bookmarkEnd w:id="730"/>
      <w:bookmarkEnd w:id="731"/>
      <w:bookmarkEnd w:id="732"/>
      <w:bookmarkEnd w:id="733"/>
      <w:bookmarkEnd w:id="734"/>
    </w:p>
    <w:p w14:paraId="7366BC75" w14:textId="77777777" w:rsidR="00D44012" w:rsidRDefault="00000000">
      <w:pPr>
        <w:pStyle w:val="TH"/>
      </w:pPr>
      <w:r>
        <w:object w:dxaOrig="6061" w:dyaOrig="4019" w14:anchorId="45D35818">
          <v:shape id="_x0000_i1040" type="#_x0000_t75" style="width:303pt;height:201pt" o:ole="">
            <v:imagedata r:id="rId43" o:title=""/>
          </v:shape>
          <o:OLEObject Type="Embed" ProgID="Visio.Drawing.11" ShapeID="_x0000_i1040" DrawAspect="Content" ObjectID="_1796122653" r:id="rId44"/>
        </w:object>
      </w:r>
    </w:p>
    <w:p w14:paraId="4758BB9B" w14:textId="77777777" w:rsidR="00D44012" w:rsidRDefault="00000000">
      <w:pPr>
        <w:pStyle w:val="TF"/>
      </w:pPr>
      <w:r>
        <w:t>Figure 8.1.2.1-1: Resource URI structure of the MSGS_ASRegistration API</w:t>
      </w:r>
    </w:p>
    <w:p w14:paraId="322200C0" w14:textId="77777777" w:rsidR="00D44012" w:rsidRDefault="00000000">
      <w:r>
        <w:t>Table 8.1.2.1-1 provides an overview of the resources and applicable HTTP methods.</w:t>
      </w:r>
    </w:p>
    <w:p w14:paraId="5D839E9D" w14:textId="77777777" w:rsidR="00D44012"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D44012" w14:paraId="3BDA322A" w14:textId="77777777">
        <w:trPr>
          <w:jc w:val="center"/>
        </w:trPr>
        <w:tc>
          <w:tcPr>
            <w:tcW w:w="1269" w:type="pct"/>
            <w:shd w:val="clear" w:color="auto" w:fill="C0C0C0"/>
            <w:vAlign w:val="center"/>
          </w:tcPr>
          <w:p w14:paraId="1D68D736" w14:textId="77777777" w:rsidR="00D44012" w:rsidRDefault="00000000">
            <w:pPr>
              <w:pStyle w:val="TAH"/>
              <w:rPr>
                <w:kern w:val="2"/>
                <w:szCs w:val="22"/>
              </w:rPr>
            </w:pPr>
            <w:r>
              <w:rPr>
                <w:kern w:val="2"/>
                <w:szCs w:val="22"/>
              </w:rPr>
              <w:t>Resource name</w:t>
            </w:r>
          </w:p>
        </w:tc>
        <w:tc>
          <w:tcPr>
            <w:tcW w:w="1585" w:type="pct"/>
            <w:shd w:val="clear" w:color="auto" w:fill="C0C0C0"/>
            <w:vAlign w:val="center"/>
          </w:tcPr>
          <w:p w14:paraId="5A14F4DA" w14:textId="77777777" w:rsidR="00D44012" w:rsidRDefault="00000000">
            <w:pPr>
              <w:pStyle w:val="TAH"/>
              <w:rPr>
                <w:kern w:val="2"/>
                <w:szCs w:val="22"/>
              </w:rPr>
            </w:pPr>
            <w:r>
              <w:rPr>
                <w:kern w:val="2"/>
                <w:szCs w:val="22"/>
              </w:rPr>
              <w:t>Resource URI</w:t>
            </w:r>
          </w:p>
        </w:tc>
        <w:tc>
          <w:tcPr>
            <w:tcW w:w="636" w:type="pct"/>
            <w:shd w:val="clear" w:color="auto" w:fill="C0C0C0"/>
            <w:vAlign w:val="center"/>
          </w:tcPr>
          <w:p w14:paraId="71023EE9" w14:textId="77777777" w:rsidR="00D44012" w:rsidRDefault="00000000">
            <w:pPr>
              <w:pStyle w:val="TAH"/>
              <w:rPr>
                <w:kern w:val="2"/>
                <w:szCs w:val="22"/>
              </w:rPr>
            </w:pPr>
            <w:r>
              <w:rPr>
                <w:kern w:val="2"/>
                <w:szCs w:val="22"/>
              </w:rPr>
              <w:t>HTTP method or custom operation</w:t>
            </w:r>
          </w:p>
        </w:tc>
        <w:tc>
          <w:tcPr>
            <w:tcW w:w="1510" w:type="pct"/>
            <w:shd w:val="clear" w:color="auto" w:fill="C0C0C0"/>
            <w:vAlign w:val="center"/>
          </w:tcPr>
          <w:p w14:paraId="7E346A2D" w14:textId="77777777" w:rsidR="00D44012" w:rsidRDefault="00000000">
            <w:pPr>
              <w:pStyle w:val="TAH"/>
              <w:rPr>
                <w:kern w:val="2"/>
                <w:szCs w:val="22"/>
              </w:rPr>
            </w:pPr>
            <w:r>
              <w:rPr>
                <w:kern w:val="2"/>
                <w:szCs w:val="22"/>
              </w:rPr>
              <w:t>Description</w:t>
            </w:r>
          </w:p>
        </w:tc>
      </w:tr>
      <w:tr w:rsidR="00D44012" w14:paraId="36AD0B44" w14:textId="77777777">
        <w:trPr>
          <w:jc w:val="center"/>
        </w:trPr>
        <w:tc>
          <w:tcPr>
            <w:tcW w:w="0" w:type="auto"/>
          </w:tcPr>
          <w:p w14:paraId="3CC34BCD" w14:textId="77777777" w:rsidR="00D44012" w:rsidRDefault="00000000">
            <w:pPr>
              <w:pStyle w:val="TAL"/>
              <w:rPr>
                <w:kern w:val="2"/>
                <w:szCs w:val="22"/>
              </w:rPr>
            </w:pPr>
            <w:r>
              <w:rPr>
                <w:kern w:val="2"/>
                <w:szCs w:val="22"/>
              </w:rPr>
              <w:t>AS Registrations</w:t>
            </w:r>
          </w:p>
          <w:p w14:paraId="2B3FC972" w14:textId="77777777" w:rsidR="00D44012" w:rsidRDefault="00D44012">
            <w:pPr>
              <w:pStyle w:val="TAL"/>
              <w:rPr>
                <w:kern w:val="2"/>
                <w:szCs w:val="22"/>
              </w:rPr>
            </w:pPr>
          </w:p>
        </w:tc>
        <w:tc>
          <w:tcPr>
            <w:tcW w:w="1585" w:type="pct"/>
          </w:tcPr>
          <w:p w14:paraId="491FE950" w14:textId="77777777" w:rsidR="00D44012" w:rsidRDefault="00000000">
            <w:pPr>
              <w:pStyle w:val="TAL"/>
              <w:rPr>
                <w:kern w:val="2"/>
                <w:szCs w:val="22"/>
              </w:rPr>
            </w:pPr>
            <w:r>
              <w:rPr>
                <w:kern w:val="2"/>
                <w:szCs w:val="22"/>
              </w:rPr>
              <w:t>/registrations</w:t>
            </w:r>
          </w:p>
        </w:tc>
        <w:tc>
          <w:tcPr>
            <w:tcW w:w="636" w:type="pct"/>
          </w:tcPr>
          <w:p w14:paraId="6846862A" w14:textId="77777777" w:rsidR="00D44012" w:rsidRDefault="00000000">
            <w:pPr>
              <w:pStyle w:val="TAL"/>
              <w:rPr>
                <w:kern w:val="2"/>
                <w:szCs w:val="22"/>
              </w:rPr>
            </w:pPr>
            <w:r>
              <w:rPr>
                <w:kern w:val="2"/>
                <w:szCs w:val="22"/>
              </w:rPr>
              <w:t>POST</w:t>
            </w:r>
          </w:p>
        </w:tc>
        <w:tc>
          <w:tcPr>
            <w:tcW w:w="1510" w:type="pct"/>
          </w:tcPr>
          <w:p w14:paraId="7495ECDF" w14:textId="77777777" w:rsidR="00D44012" w:rsidRDefault="00000000">
            <w:pPr>
              <w:pStyle w:val="TAL"/>
              <w:rPr>
                <w:kern w:val="2"/>
                <w:szCs w:val="22"/>
              </w:rPr>
            </w:pPr>
            <w:r>
              <w:rPr>
                <w:kern w:val="2"/>
                <w:szCs w:val="22"/>
              </w:rPr>
              <w:t>Registers a new AS at the MSGin5G Server.</w:t>
            </w:r>
          </w:p>
        </w:tc>
      </w:tr>
      <w:tr w:rsidR="00D44012" w14:paraId="5319D98F" w14:textId="77777777">
        <w:trPr>
          <w:jc w:val="center"/>
        </w:trPr>
        <w:tc>
          <w:tcPr>
            <w:tcW w:w="0" w:type="auto"/>
          </w:tcPr>
          <w:p w14:paraId="27960B0B" w14:textId="77777777" w:rsidR="00D44012" w:rsidRDefault="00000000">
            <w:pPr>
              <w:pStyle w:val="TAL"/>
              <w:rPr>
                <w:kern w:val="2"/>
                <w:szCs w:val="22"/>
              </w:rPr>
            </w:pPr>
            <w:r>
              <w:rPr>
                <w:kern w:val="2"/>
                <w:szCs w:val="22"/>
              </w:rPr>
              <w:t>AS DeRegistration</w:t>
            </w:r>
          </w:p>
        </w:tc>
        <w:tc>
          <w:tcPr>
            <w:tcW w:w="1585" w:type="pct"/>
          </w:tcPr>
          <w:p w14:paraId="42326895" w14:textId="77777777" w:rsidR="00D44012" w:rsidRDefault="00000000">
            <w:pPr>
              <w:pStyle w:val="TAL"/>
              <w:rPr>
                <w:kern w:val="2"/>
                <w:szCs w:val="22"/>
              </w:rPr>
            </w:pPr>
            <w:r>
              <w:rPr>
                <w:kern w:val="2"/>
                <w:szCs w:val="22"/>
              </w:rPr>
              <w:t>/registrations/{registrationId}</w:t>
            </w:r>
          </w:p>
        </w:tc>
        <w:tc>
          <w:tcPr>
            <w:tcW w:w="636" w:type="pct"/>
          </w:tcPr>
          <w:p w14:paraId="22E2EFD3" w14:textId="77777777" w:rsidR="00D44012" w:rsidRDefault="00000000">
            <w:pPr>
              <w:pStyle w:val="TAL"/>
              <w:rPr>
                <w:kern w:val="2"/>
                <w:szCs w:val="22"/>
              </w:rPr>
            </w:pPr>
            <w:r>
              <w:rPr>
                <w:kern w:val="2"/>
                <w:szCs w:val="22"/>
              </w:rPr>
              <w:t>DELETE</w:t>
            </w:r>
          </w:p>
        </w:tc>
        <w:tc>
          <w:tcPr>
            <w:tcW w:w="1510" w:type="pct"/>
          </w:tcPr>
          <w:p w14:paraId="7717475E" w14:textId="77777777" w:rsidR="00D44012" w:rsidRDefault="00000000">
            <w:pPr>
              <w:pStyle w:val="TAL"/>
              <w:rPr>
                <w:kern w:val="2"/>
                <w:szCs w:val="22"/>
              </w:rPr>
            </w:pPr>
            <w:r>
              <w:rPr>
                <w:kern w:val="2"/>
                <w:szCs w:val="22"/>
              </w:rPr>
              <w:t>Removes an AS registration resource.</w:t>
            </w:r>
          </w:p>
        </w:tc>
      </w:tr>
    </w:tbl>
    <w:p w14:paraId="21BC18E5" w14:textId="77777777" w:rsidR="00D44012" w:rsidRDefault="00D44012">
      <w:bookmarkStart w:id="735" w:name="_Toc93878949"/>
      <w:bookmarkStart w:id="736" w:name="_Toc96996725"/>
      <w:bookmarkStart w:id="737" w:name="_Toc81332254"/>
      <w:bookmarkStart w:id="738" w:name="_Toc97197131"/>
    </w:p>
    <w:p w14:paraId="4813C9C8" w14:textId="77777777" w:rsidR="00D44012" w:rsidRDefault="00000000">
      <w:pPr>
        <w:pStyle w:val="Heading4"/>
      </w:pPr>
      <w:bookmarkStart w:id="739" w:name="_Toc185509332"/>
      <w:r>
        <w:t>8.1.2.2</w:t>
      </w:r>
      <w:r>
        <w:tab/>
        <w:t>Resource: AS Registrations</w:t>
      </w:r>
      <w:bookmarkEnd w:id="735"/>
      <w:bookmarkEnd w:id="736"/>
      <w:bookmarkEnd w:id="737"/>
      <w:bookmarkEnd w:id="738"/>
      <w:bookmarkEnd w:id="739"/>
    </w:p>
    <w:p w14:paraId="3A30C729" w14:textId="77777777" w:rsidR="00D44012" w:rsidRDefault="00000000">
      <w:pPr>
        <w:pStyle w:val="Heading5"/>
        <w:rPr>
          <w:lang w:eastAsia="zh-CN"/>
        </w:rPr>
      </w:pPr>
      <w:bookmarkStart w:id="740" w:name="_Toc93878950"/>
      <w:bookmarkStart w:id="741" w:name="_Toc81332255"/>
      <w:bookmarkStart w:id="742" w:name="_Toc96996726"/>
      <w:bookmarkStart w:id="743" w:name="_Toc97197132"/>
      <w:bookmarkStart w:id="744" w:name="_Toc185509333"/>
      <w:r>
        <w:rPr>
          <w:lang w:eastAsia="zh-CN"/>
        </w:rPr>
        <w:t>8.1.2.2.1</w:t>
      </w:r>
      <w:r>
        <w:rPr>
          <w:lang w:eastAsia="zh-CN"/>
        </w:rPr>
        <w:tab/>
        <w:t>Description</w:t>
      </w:r>
      <w:bookmarkEnd w:id="740"/>
      <w:bookmarkEnd w:id="741"/>
      <w:bookmarkEnd w:id="742"/>
      <w:bookmarkEnd w:id="743"/>
      <w:bookmarkEnd w:id="744"/>
    </w:p>
    <w:p w14:paraId="7C555100" w14:textId="77777777" w:rsidR="00D44012" w:rsidRDefault="00000000">
      <w:pPr>
        <w:rPr>
          <w:lang w:eastAsia="zh-CN"/>
        </w:rPr>
      </w:pPr>
      <w:r>
        <w:rPr>
          <w:lang w:eastAsia="zh-CN"/>
        </w:rPr>
        <w:t>This resource represents all the Application Servers that are registered at a given MSGin5G Server.</w:t>
      </w:r>
    </w:p>
    <w:p w14:paraId="7011566C" w14:textId="77777777" w:rsidR="00D44012" w:rsidRDefault="00000000">
      <w:pPr>
        <w:pStyle w:val="Heading5"/>
        <w:rPr>
          <w:lang w:eastAsia="zh-CN"/>
        </w:rPr>
      </w:pPr>
      <w:bookmarkStart w:id="745" w:name="_Toc97197133"/>
      <w:bookmarkStart w:id="746" w:name="_Toc93878951"/>
      <w:bookmarkStart w:id="747" w:name="_Toc81332256"/>
      <w:bookmarkStart w:id="748" w:name="_Toc96996727"/>
      <w:bookmarkStart w:id="749" w:name="_Toc185509334"/>
      <w:r>
        <w:rPr>
          <w:lang w:eastAsia="zh-CN"/>
        </w:rPr>
        <w:lastRenderedPageBreak/>
        <w:t>8.1.2.2.2</w:t>
      </w:r>
      <w:r>
        <w:rPr>
          <w:lang w:eastAsia="zh-CN"/>
        </w:rPr>
        <w:tab/>
        <w:t>Resource Definition</w:t>
      </w:r>
      <w:bookmarkEnd w:id="745"/>
      <w:bookmarkEnd w:id="746"/>
      <w:bookmarkEnd w:id="747"/>
      <w:bookmarkEnd w:id="748"/>
      <w:bookmarkEnd w:id="749"/>
    </w:p>
    <w:p w14:paraId="642D5CF3" w14:textId="77777777" w:rsidR="00D44012" w:rsidRDefault="00000000">
      <w:pPr>
        <w:rPr>
          <w:lang w:eastAsia="zh-CN"/>
        </w:rPr>
      </w:pPr>
      <w:r>
        <w:rPr>
          <w:lang w:eastAsia="zh-CN"/>
        </w:rPr>
        <w:t xml:space="preserve">Resource URI: </w:t>
      </w:r>
      <w:r>
        <w:rPr>
          <w:b/>
          <w:bCs/>
          <w:lang w:eastAsia="zh-CN"/>
        </w:rPr>
        <w:t>{apiRoot}/msgs-asregistration/&lt;apiVersion&gt;/registrations</w:t>
      </w:r>
    </w:p>
    <w:p w14:paraId="3B53CFE3" w14:textId="77777777" w:rsidR="00D44012"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195B09BD" w14:textId="77777777" w:rsidR="00D44012"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44012" w14:paraId="7AEED91B" w14:textId="77777777">
        <w:trPr>
          <w:jc w:val="center"/>
        </w:trPr>
        <w:tc>
          <w:tcPr>
            <w:tcW w:w="559" w:type="pct"/>
            <w:shd w:val="clear" w:color="000000" w:fill="C0C0C0"/>
          </w:tcPr>
          <w:p w14:paraId="54915C12" w14:textId="77777777" w:rsidR="00D44012" w:rsidRDefault="00000000">
            <w:pPr>
              <w:pStyle w:val="TAH"/>
              <w:rPr>
                <w:kern w:val="2"/>
                <w:szCs w:val="22"/>
              </w:rPr>
            </w:pPr>
            <w:r>
              <w:rPr>
                <w:kern w:val="2"/>
                <w:szCs w:val="22"/>
              </w:rPr>
              <w:t>Name</w:t>
            </w:r>
          </w:p>
        </w:tc>
        <w:tc>
          <w:tcPr>
            <w:tcW w:w="708" w:type="pct"/>
            <w:shd w:val="clear" w:color="000000" w:fill="C0C0C0"/>
          </w:tcPr>
          <w:p w14:paraId="6785F228" w14:textId="77777777" w:rsidR="00D44012" w:rsidRDefault="00000000">
            <w:pPr>
              <w:pStyle w:val="TAH"/>
              <w:rPr>
                <w:kern w:val="2"/>
                <w:szCs w:val="22"/>
              </w:rPr>
            </w:pPr>
            <w:r>
              <w:rPr>
                <w:kern w:val="2"/>
                <w:szCs w:val="22"/>
              </w:rPr>
              <w:t>Data Type</w:t>
            </w:r>
          </w:p>
        </w:tc>
        <w:tc>
          <w:tcPr>
            <w:tcW w:w="3733" w:type="pct"/>
            <w:shd w:val="clear" w:color="000000" w:fill="C0C0C0"/>
            <w:vAlign w:val="center"/>
          </w:tcPr>
          <w:p w14:paraId="18A7DDA6" w14:textId="77777777" w:rsidR="00D44012" w:rsidRDefault="00000000">
            <w:pPr>
              <w:pStyle w:val="TAH"/>
              <w:rPr>
                <w:kern w:val="2"/>
                <w:szCs w:val="22"/>
              </w:rPr>
            </w:pPr>
            <w:r>
              <w:rPr>
                <w:kern w:val="2"/>
                <w:szCs w:val="22"/>
              </w:rPr>
              <w:t>Definition</w:t>
            </w:r>
          </w:p>
        </w:tc>
      </w:tr>
      <w:tr w:rsidR="00D44012" w14:paraId="7EA836C9" w14:textId="77777777">
        <w:trPr>
          <w:jc w:val="center"/>
        </w:trPr>
        <w:tc>
          <w:tcPr>
            <w:tcW w:w="559" w:type="pct"/>
          </w:tcPr>
          <w:p w14:paraId="380BDCAA" w14:textId="77777777" w:rsidR="00D44012" w:rsidRDefault="00000000">
            <w:pPr>
              <w:pStyle w:val="TAL"/>
              <w:rPr>
                <w:kern w:val="2"/>
                <w:szCs w:val="22"/>
              </w:rPr>
            </w:pPr>
            <w:r>
              <w:rPr>
                <w:kern w:val="2"/>
                <w:szCs w:val="22"/>
              </w:rPr>
              <w:t>apiRoot</w:t>
            </w:r>
          </w:p>
        </w:tc>
        <w:tc>
          <w:tcPr>
            <w:tcW w:w="708" w:type="pct"/>
          </w:tcPr>
          <w:p w14:paraId="3A1D4957" w14:textId="77777777" w:rsidR="00D44012" w:rsidRDefault="00000000">
            <w:pPr>
              <w:pStyle w:val="TAL"/>
              <w:rPr>
                <w:kern w:val="2"/>
                <w:szCs w:val="22"/>
              </w:rPr>
            </w:pPr>
            <w:r>
              <w:rPr>
                <w:kern w:val="2"/>
                <w:szCs w:val="22"/>
              </w:rPr>
              <w:t>string</w:t>
            </w:r>
          </w:p>
        </w:tc>
        <w:tc>
          <w:tcPr>
            <w:tcW w:w="3733" w:type="pct"/>
            <w:vAlign w:val="center"/>
          </w:tcPr>
          <w:p w14:paraId="10935172" w14:textId="77777777" w:rsidR="00D44012" w:rsidRDefault="00000000">
            <w:pPr>
              <w:pStyle w:val="TAL"/>
              <w:rPr>
                <w:kern w:val="2"/>
                <w:szCs w:val="22"/>
              </w:rPr>
            </w:pPr>
            <w:r>
              <w:rPr>
                <w:kern w:val="2"/>
                <w:szCs w:val="22"/>
              </w:rPr>
              <w:t>See clause 7.5</w:t>
            </w:r>
          </w:p>
        </w:tc>
      </w:tr>
      <w:tr w:rsidR="00D44012" w14:paraId="6FEDF60C" w14:textId="77777777">
        <w:trPr>
          <w:jc w:val="center"/>
        </w:trPr>
        <w:tc>
          <w:tcPr>
            <w:tcW w:w="559" w:type="pct"/>
          </w:tcPr>
          <w:p w14:paraId="164ABBF3" w14:textId="77777777" w:rsidR="00D44012" w:rsidRDefault="00000000">
            <w:pPr>
              <w:pStyle w:val="TAL"/>
              <w:rPr>
                <w:kern w:val="2"/>
                <w:szCs w:val="22"/>
                <w:lang w:eastAsia="zh-CN"/>
              </w:rPr>
            </w:pPr>
            <w:r>
              <w:rPr>
                <w:kern w:val="2"/>
                <w:szCs w:val="22"/>
                <w:lang w:eastAsia="zh-CN"/>
              </w:rPr>
              <w:t>apiVersion</w:t>
            </w:r>
          </w:p>
        </w:tc>
        <w:tc>
          <w:tcPr>
            <w:tcW w:w="708" w:type="pct"/>
          </w:tcPr>
          <w:p w14:paraId="4C1927BA" w14:textId="77777777" w:rsidR="00D44012" w:rsidRDefault="00000000">
            <w:pPr>
              <w:pStyle w:val="TAL"/>
              <w:rPr>
                <w:kern w:val="2"/>
                <w:szCs w:val="22"/>
                <w:lang w:eastAsia="zh-CN"/>
              </w:rPr>
            </w:pPr>
            <w:r>
              <w:rPr>
                <w:kern w:val="2"/>
                <w:szCs w:val="22"/>
              </w:rPr>
              <w:t>string</w:t>
            </w:r>
          </w:p>
        </w:tc>
        <w:tc>
          <w:tcPr>
            <w:tcW w:w="3733" w:type="pct"/>
            <w:vAlign w:val="center"/>
          </w:tcPr>
          <w:p w14:paraId="7C15EB39" w14:textId="77777777" w:rsidR="00D44012" w:rsidRDefault="00000000">
            <w:pPr>
              <w:pStyle w:val="TAL"/>
              <w:rPr>
                <w:kern w:val="2"/>
                <w:szCs w:val="22"/>
              </w:rPr>
            </w:pPr>
            <w:r>
              <w:rPr>
                <w:kern w:val="2"/>
                <w:szCs w:val="22"/>
              </w:rPr>
              <w:t>See clause</w:t>
            </w:r>
            <w:r>
              <w:rPr>
                <w:rFonts w:eastAsia="DengXian"/>
                <w:kern w:val="2"/>
              </w:rPr>
              <w:t> </w:t>
            </w:r>
            <w:r>
              <w:rPr>
                <w:kern w:val="2"/>
                <w:szCs w:val="22"/>
              </w:rPr>
              <w:t>8.1.1</w:t>
            </w:r>
          </w:p>
        </w:tc>
      </w:tr>
    </w:tbl>
    <w:p w14:paraId="17050C71" w14:textId="77777777" w:rsidR="00D44012" w:rsidRDefault="00D44012">
      <w:pPr>
        <w:rPr>
          <w:lang w:eastAsia="zh-CN"/>
        </w:rPr>
      </w:pPr>
    </w:p>
    <w:p w14:paraId="37BB1C0D" w14:textId="77777777" w:rsidR="00D44012" w:rsidRDefault="00000000">
      <w:pPr>
        <w:pStyle w:val="Heading5"/>
        <w:rPr>
          <w:lang w:eastAsia="zh-CN"/>
        </w:rPr>
      </w:pPr>
      <w:bookmarkStart w:id="750" w:name="_Toc96996728"/>
      <w:bookmarkStart w:id="751" w:name="_Toc93878952"/>
      <w:bookmarkStart w:id="752" w:name="_Toc97197134"/>
      <w:bookmarkStart w:id="753" w:name="_Toc81332257"/>
      <w:bookmarkStart w:id="754" w:name="_Toc185509335"/>
      <w:r>
        <w:rPr>
          <w:lang w:eastAsia="zh-CN"/>
        </w:rPr>
        <w:t>8.1.2.2.3</w:t>
      </w:r>
      <w:r>
        <w:rPr>
          <w:lang w:eastAsia="zh-CN"/>
        </w:rPr>
        <w:tab/>
        <w:t>Resource Standard Methods</w:t>
      </w:r>
      <w:bookmarkEnd w:id="750"/>
      <w:bookmarkEnd w:id="751"/>
      <w:bookmarkEnd w:id="752"/>
      <w:bookmarkEnd w:id="753"/>
      <w:bookmarkEnd w:id="754"/>
    </w:p>
    <w:p w14:paraId="202FDFC3" w14:textId="77777777" w:rsidR="00D44012" w:rsidRDefault="00000000">
      <w:pPr>
        <w:pStyle w:val="Heading6"/>
        <w:rPr>
          <w:lang w:eastAsia="zh-CN"/>
        </w:rPr>
      </w:pPr>
      <w:bookmarkStart w:id="755" w:name="_Toc81332258"/>
      <w:bookmarkStart w:id="756" w:name="_Toc96996729"/>
      <w:bookmarkStart w:id="757" w:name="_Toc93878953"/>
      <w:bookmarkStart w:id="758" w:name="_Toc97197135"/>
      <w:bookmarkStart w:id="759" w:name="_Toc185509336"/>
      <w:r>
        <w:rPr>
          <w:lang w:eastAsia="zh-CN"/>
        </w:rPr>
        <w:t>8.1.2.2.3.1</w:t>
      </w:r>
      <w:r>
        <w:rPr>
          <w:lang w:eastAsia="zh-CN"/>
        </w:rPr>
        <w:tab/>
        <w:t>POST</w:t>
      </w:r>
      <w:bookmarkEnd w:id="755"/>
      <w:bookmarkEnd w:id="756"/>
      <w:bookmarkEnd w:id="757"/>
      <w:bookmarkEnd w:id="758"/>
      <w:bookmarkEnd w:id="759"/>
    </w:p>
    <w:p w14:paraId="67A808CA" w14:textId="77777777" w:rsidR="00D44012"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34661C21" w14:textId="77777777" w:rsidR="00D44012"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D44012" w14:paraId="6E28E1CB" w14:textId="77777777">
        <w:trPr>
          <w:jc w:val="center"/>
        </w:trPr>
        <w:tc>
          <w:tcPr>
            <w:tcW w:w="844" w:type="pct"/>
            <w:shd w:val="clear" w:color="auto" w:fill="C0C0C0"/>
          </w:tcPr>
          <w:p w14:paraId="4C51E34C" w14:textId="77777777" w:rsidR="00D44012" w:rsidRDefault="00000000">
            <w:pPr>
              <w:pStyle w:val="TAH"/>
              <w:rPr>
                <w:kern w:val="2"/>
                <w:szCs w:val="22"/>
              </w:rPr>
            </w:pPr>
            <w:r>
              <w:rPr>
                <w:kern w:val="2"/>
                <w:szCs w:val="22"/>
              </w:rPr>
              <w:t>Name</w:t>
            </w:r>
          </w:p>
        </w:tc>
        <w:tc>
          <w:tcPr>
            <w:tcW w:w="947" w:type="pct"/>
            <w:shd w:val="clear" w:color="auto" w:fill="C0C0C0"/>
          </w:tcPr>
          <w:p w14:paraId="7C89B51F" w14:textId="77777777" w:rsidR="00D44012" w:rsidRDefault="00000000">
            <w:pPr>
              <w:pStyle w:val="TAH"/>
              <w:rPr>
                <w:kern w:val="2"/>
                <w:szCs w:val="22"/>
              </w:rPr>
            </w:pPr>
            <w:r>
              <w:rPr>
                <w:kern w:val="2"/>
                <w:szCs w:val="22"/>
              </w:rPr>
              <w:t>Data type</w:t>
            </w:r>
          </w:p>
        </w:tc>
        <w:tc>
          <w:tcPr>
            <w:tcW w:w="209" w:type="pct"/>
            <w:shd w:val="clear" w:color="auto" w:fill="C0C0C0"/>
          </w:tcPr>
          <w:p w14:paraId="49F65049" w14:textId="77777777" w:rsidR="00D44012" w:rsidRDefault="00000000">
            <w:pPr>
              <w:pStyle w:val="TAH"/>
              <w:rPr>
                <w:kern w:val="2"/>
                <w:szCs w:val="22"/>
              </w:rPr>
            </w:pPr>
            <w:r>
              <w:rPr>
                <w:kern w:val="2"/>
                <w:szCs w:val="22"/>
              </w:rPr>
              <w:t>P</w:t>
            </w:r>
          </w:p>
        </w:tc>
        <w:tc>
          <w:tcPr>
            <w:tcW w:w="608" w:type="pct"/>
            <w:shd w:val="clear" w:color="auto" w:fill="C0C0C0"/>
          </w:tcPr>
          <w:p w14:paraId="0972DB43" w14:textId="77777777" w:rsidR="00D44012" w:rsidRDefault="00000000">
            <w:pPr>
              <w:pStyle w:val="TAH"/>
              <w:rPr>
                <w:kern w:val="2"/>
                <w:szCs w:val="22"/>
              </w:rPr>
            </w:pPr>
            <w:r>
              <w:rPr>
                <w:kern w:val="2"/>
                <w:szCs w:val="22"/>
              </w:rPr>
              <w:t>Cardinality</w:t>
            </w:r>
          </w:p>
        </w:tc>
        <w:tc>
          <w:tcPr>
            <w:tcW w:w="2392" w:type="pct"/>
            <w:shd w:val="clear" w:color="auto" w:fill="C0C0C0"/>
            <w:vAlign w:val="center"/>
          </w:tcPr>
          <w:p w14:paraId="16524B8B" w14:textId="77777777" w:rsidR="00D44012" w:rsidRDefault="00000000">
            <w:pPr>
              <w:pStyle w:val="TAH"/>
              <w:rPr>
                <w:kern w:val="2"/>
                <w:szCs w:val="22"/>
              </w:rPr>
            </w:pPr>
            <w:r>
              <w:rPr>
                <w:kern w:val="2"/>
                <w:szCs w:val="22"/>
              </w:rPr>
              <w:t>Description</w:t>
            </w:r>
          </w:p>
        </w:tc>
      </w:tr>
      <w:tr w:rsidR="00D44012" w14:paraId="566751CA" w14:textId="77777777">
        <w:trPr>
          <w:jc w:val="center"/>
        </w:trPr>
        <w:tc>
          <w:tcPr>
            <w:tcW w:w="844" w:type="pct"/>
            <w:shd w:val="clear" w:color="auto" w:fill="auto"/>
          </w:tcPr>
          <w:p w14:paraId="316B21D5" w14:textId="77777777" w:rsidR="00D44012" w:rsidRDefault="00000000">
            <w:pPr>
              <w:pStyle w:val="TAL"/>
              <w:rPr>
                <w:kern w:val="2"/>
                <w:szCs w:val="22"/>
              </w:rPr>
            </w:pPr>
            <w:r>
              <w:rPr>
                <w:kern w:val="2"/>
                <w:szCs w:val="22"/>
              </w:rPr>
              <w:t>n/a</w:t>
            </w:r>
          </w:p>
        </w:tc>
        <w:tc>
          <w:tcPr>
            <w:tcW w:w="947" w:type="pct"/>
          </w:tcPr>
          <w:p w14:paraId="75FDB03B" w14:textId="77777777" w:rsidR="00D44012" w:rsidRDefault="00D44012">
            <w:pPr>
              <w:pStyle w:val="TAL"/>
              <w:rPr>
                <w:kern w:val="2"/>
                <w:szCs w:val="22"/>
              </w:rPr>
            </w:pPr>
          </w:p>
        </w:tc>
        <w:tc>
          <w:tcPr>
            <w:tcW w:w="209" w:type="pct"/>
          </w:tcPr>
          <w:p w14:paraId="205ECF0E" w14:textId="77777777" w:rsidR="00D44012" w:rsidRDefault="00D44012">
            <w:pPr>
              <w:pStyle w:val="TAC"/>
              <w:rPr>
                <w:kern w:val="2"/>
                <w:szCs w:val="22"/>
              </w:rPr>
            </w:pPr>
          </w:p>
        </w:tc>
        <w:tc>
          <w:tcPr>
            <w:tcW w:w="608" w:type="pct"/>
          </w:tcPr>
          <w:p w14:paraId="703A1D3B" w14:textId="77777777" w:rsidR="00D44012" w:rsidRDefault="00D44012">
            <w:pPr>
              <w:pStyle w:val="TAL"/>
              <w:rPr>
                <w:kern w:val="2"/>
                <w:szCs w:val="22"/>
              </w:rPr>
            </w:pPr>
          </w:p>
        </w:tc>
        <w:tc>
          <w:tcPr>
            <w:tcW w:w="2392" w:type="pct"/>
            <w:shd w:val="clear" w:color="auto" w:fill="auto"/>
            <w:vAlign w:val="center"/>
          </w:tcPr>
          <w:p w14:paraId="008055C7" w14:textId="77777777" w:rsidR="00D44012" w:rsidRDefault="00D44012">
            <w:pPr>
              <w:pStyle w:val="TAL"/>
              <w:rPr>
                <w:kern w:val="2"/>
                <w:szCs w:val="22"/>
              </w:rPr>
            </w:pPr>
          </w:p>
        </w:tc>
      </w:tr>
    </w:tbl>
    <w:p w14:paraId="54B98973" w14:textId="77777777" w:rsidR="00D44012" w:rsidRDefault="00D44012">
      <w:pPr>
        <w:rPr>
          <w:lang w:eastAsia="zh-CN"/>
        </w:rPr>
      </w:pPr>
    </w:p>
    <w:p w14:paraId="6CDAE8A0" w14:textId="77777777" w:rsidR="00D44012"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251B38E3" w14:textId="77777777" w:rsidR="00D44012"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09B4D5CD" w14:textId="77777777">
        <w:trPr>
          <w:jc w:val="center"/>
        </w:trPr>
        <w:tc>
          <w:tcPr>
            <w:tcW w:w="1604" w:type="dxa"/>
            <w:tcBorders>
              <w:bottom w:val="single" w:sz="6" w:space="0" w:color="auto"/>
            </w:tcBorders>
            <w:shd w:val="clear" w:color="auto" w:fill="C0C0C0"/>
          </w:tcPr>
          <w:p w14:paraId="2062328F" w14:textId="77777777" w:rsidR="00D4401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723A6679" w14:textId="77777777" w:rsidR="00D4401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457A1795" w14:textId="77777777" w:rsidR="00D4401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77E7910F" w14:textId="77777777" w:rsidR="00D44012" w:rsidRDefault="00000000">
            <w:pPr>
              <w:pStyle w:val="TAH"/>
              <w:rPr>
                <w:kern w:val="2"/>
                <w:szCs w:val="22"/>
              </w:rPr>
            </w:pPr>
            <w:r>
              <w:rPr>
                <w:kern w:val="2"/>
                <w:szCs w:val="22"/>
              </w:rPr>
              <w:t>Description</w:t>
            </w:r>
          </w:p>
        </w:tc>
      </w:tr>
      <w:tr w:rsidR="00D44012" w14:paraId="20235B8A" w14:textId="77777777">
        <w:trPr>
          <w:jc w:val="center"/>
        </w:trPr>
        <w:tc>
          <w:tcPr>
            <w:tcW w:w="1604" w:type="dxa"/>
            <w:tcBorders>
              <w:top w:val="single" w:sz="6" w:space="0" w:color="auto"/>
            </w:tcBorders>
            <w:shd w:val="clear" w:color="auto" w:fill="auto"/>
          </w:tcPr>
          <w:p w14:paraId="797ADBEE" w14:textId="77777777" w:rsidR="00D44012" w:rsidRDefault="00000000">
            <w:pPr>
              <w:pStyle w:val="TAL"/>
              <w:rPr>
                <w:kern w:val="2"/>
                <w:szCs w:val="22"/>
              </w:rPr>
            </w:pPr>
            <w:r>
              <w:rPr>
                <w:kern w:val="2"/>
                <w:szCs w:val="22"/>
              </w:rPr>
              <w:t>ASRegistration</w:t>
            </w:r>
          </w:p>
        </w:tc>
        <w:tc>
          <w:tcPr>
            <w:tcW w:w="518" w:type="dxa"/>
            <w:tcBorders>
              <w:top w:val="single" w:sz="6" w:space="0" w:color="auto"/>
            </w:tcBorders>
          </w:tcPr>
          <w:p w14:paraId="79543E15" w14:textId="77777777" w:rsidR="00D44012" w:rsidRDefault="00000000">
            <w:pPr>
              <w:pStyle w:val="TAC"/>
              <w:rPr>
                <w:kern w:val="2"/>
                <w:szCs w:val="22"/>
              </w:rPr>
            </w:pPr>
            <w:r>
              <w:rPr>
                <w:kern w:val="2"/>
                <w:szCs w:val="22"/>
              </w:rPr>
              <w:t>M</w:t>
            </w:r>
          </w:p>
        </w:tc>
        <w:tc>
          <w:tcPr>
            <w:tcW w:w="2268" w:type="dxa"/>
            <w:tcBorders>
              <w:top w:val="single" w:sz="6" w:space="0" w:color="auto"/>
            </w:tcBorders>
          </w:tcPr>
          <w:p w14:paraId="2FDE98F3" w14:textId="77777777" w:rsidR="00D44012"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099E7CB8" w14:textId="77777777" w:rsidR="00D44012" w:rsidRDefault="00000000">
            <w:pPr>
              <w:pStyle w:val="TAL"/>
              <w:rPr>
                <w:kern w:val="2"/>
                <w:szCs w:val="22"/>
              </w:rPr>
            </w:pPr>
            <w:r>
              <w:rPr>
                <w:kern w:val="2"/>
                <w:szCs w:val="22"/>
              </w:rPr>
              <w:t>AS registration request information.</w:t>
            </w:r>
          </w:p>
        </w:tc>
      </w:tr>
    </w:tbl>
    <w:p w14:paraId="077B758F" w14:textId="77777777" w:rsidR="00D44012" w:rsidRDefault="00D44012">
      <w:pPr>
        <w:rPr>
          <w:lang w:eastAsia="zh-CN"/>
        </w:rPr>
      </w:pPr>
    </w:p>
    <w:p w14:paraId="265999CF" w14:textId="77777777" w:rsidR="00D44012"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D44012" w14:paraId="1BDF7531" w14:textId="77777777">
        <w:trPr>
          <w:jc w:val="center"/>
        </w:trPr>
        <w:tc>
          <w:tcPr>
            <w:tcW w:w="825" w:type="pct"/>
            <w:shd w:val="clear" w:color="auto" w:fill="C0C0C0"/>
          </w:tcPr>
          <w:p w14:paraId="566E7024" w14:textId="77777777" w:rsidR="00D44012" w:rsidRDefault="00000000">
            <w:pPr>
              <w:pStyle w:val="TAH"/>
              <w:rPr>
                <w:kern w:val="2"/>
                <w:szCs w:val="22"/>
              </w:rPr>
            </w:pPr>
            <w:r>
              <w:rPr>
                <w:kern w:val="2"/>
                <w:szCs w:val="22"/>
              </w:rPr>
              <w:t>Data type</w:t>
            </w:r>
          </w:p>
        </w:tc>
        <w:tc>
          <w:tcPr>
            <w:tcW w:w="499" w:type="pct"/>
            <w:shd w:val="clear" w:color="auto" w:fill="C0C0C0"/>
          </w:tcPr>
          <w:p w14:paraId="65D0FC07" w14:textId="77777777" w:rsidR="00D44012" w:rsidRDefault="00000000">
            <w:pPr>
              <w:pStyle w:val="TAH"/>
              <w:rPr>
                <w:kern w:val="2"/>
                <w:szCs w:val="22"/>
              </w:rPr>
            </w:pPr>
            <w:r>
              <w:rPr>
                <w:kern w:val="2"/>
                <w:szCs w:val="22"/>
              </w:rPr>
              <w:t>P</w:t>
            </w:r>
          </w:p>
        </w:tc>
        <w:tc>
          <w:tcPr>
            <w:tcW w:w="738" w:type="pct"/>
            <w:shd w:val="clear" w:color="auto" w:fill="C0C0C0"/>
          </w:tcPr>
          <w:p w14:paraId="1D61886A" w14:textId="77777777" w:rsidR="00D44012" w:rsidRDefault="00000000">
            <w:pPr>
              <w:pStyle w:val="TAH"/>
              <w:rPr>
                <w:kern w:val="2"/>
                <w:szCs w:val="22"/>
              </w:rPr>
            </w:pPr>
            <w:r>
              <w:rPr>
                <w:kern w:val="2"/>
                <w:szCs w:val="22"/>
              </w:rPr>
              <w:t>Cardinality</w:t>
            </w:r>
          </w:p>
        </w:tc>
        <w:tc>
          <w:tcPr>
            <w:tcW w:w="967" w:type="pct"/>
            <w:shd w:val="clear" w:color="auto" w:fill="C0C0C0"/>
          </w:tcPr>
          <w:p w14:paraId="41BB0540" w14:textId="77777777" w:rsidR="00D44012" w:rsidRDefault="00000000">
            <w:pPr>
              <w:pStyle w:val="TAH"/>
              <w:rPr>
                <w:kern w:val="2"/>
                <w:szCs w:val="22"/>
              </w:rPr>
            </w:pPr>
            <w:r>
              <w:rPr>
                <w:kern w:val="2"/>
                <w:szCs w:val="22"/>
              </w:rPr>
              <w:t>Response</w:t>
            </w:r>
          </w:p>
          <w:p w14:paraId="3EC551AD" w14:textId="77777777" w:rsidR="00D44012" w:rsidRDefault="00000000">
            <w:pPr>
              <w:pStyle w:val="TAH"/>
              <w:rPr>
                <w:kern w:val="2"/>
                <w:szCs w:val="22"/>
              </w:rPr>
            </w:pPr>
            <w:r>
              <w:rPr>
                <w:kern w:val="2"/>
                <w:szCs w:val="22"/>
              </w:rPr>
              <w:t>codes</w:t>
            </w:r>
          </w:p>
        </w:tc>
        <w:tc>
          <w:tcPr>
            <w:tcW w:w="1971" w:type="pct"/>
            <w:shd w:val="clear" w:color="auto" w:fill="C0C0C0"/>
          </w:tcPr>
          <w:p w14:paraId="32DB2321" w14:textId="77777777" w:rsidR="00D44012" w:rsidRDefault="00000000">
            <w:pPr>
              <w:pStyle w:val="TAH"/>
              <w:rPr>
                <w:kern w:val="2"/>
                <w:szCs w:val="22"/>
              </w:rPr>
            </w:pPr>
            <w:r>
              <w:rPr>
                <w:kern w:val="2"/>
                <w:szCs w:val="22"/>
              </w:rPr>
              <w:t>Description</w:t>
            </w:r>
          </w:p>
        </w:tc>
      </w:tr>
      <w:tr w:rsidR="00D44012" w14:paraId="0BC6CEB0" w14:textId="77777777">
        <w:trPr>
          <w:jc w:val="center"/>
        </w:trPr>
        <w:tc>
          <w:tcPr>
            <w:tcW w:w="825" w:type="pct"/>
            <w:shd w:val="clear" w:color="auto" w:fill="auto"/>
          </w:tcPr>
          <w:p w14:paraId="669FA839" w14:textId="77777777" w:rsidR="00D44012" w:rsidRDefault="00000000">
            <w:pPr>
              <w:pStyle w:val="TAL"/>
              <w:rPr>
                <w:kern w:val="2"/>
                <w:szCs w:val="22"/>
              </w:rPr>
            </w:pPr>
            <w:r>
              <w:rPr>
                <w:kern w:val="2"/>
                <w:szCs w:val="22"/>
              </w:rPr>
              <w:t>ASRegistrationAck</w:t>
            </w:r>
          </w:p>
        </w:tc>
        <w:tc>
          <w:tcPr>
            <w:tcW w:w="499" w:type="pct"/>
          </w:tcPr>
          <w:p w14:paraId="1605813B" w14:textId="77777777" w:rsidR="00D44012" w:rsidRDefault="00000000">
            <w:pPr>
              <w:pStyle w:val="TAC"/>
              <w:rPr>
                <w:kern w:val="2"/>
                <w:szCs w:val="22"/>
              </w:rPr>
            </w:pPr>
            <w:r>
              <w:rPr>
                <w:kern w:val="2"/>
                <w:szCs w:val="22"/>
              </w:rPr>
              <w:t>M</w:t>
            </w:r>
          </w:p>
        </w:tc>
        <w:tc>
          <w:tcPr>
            <w:tcW w:w="738" w:type="pct"/>
          </w:tcPr>
          <w:p w14:paraId="6C3B64D6" w14:textId="77777777" w:rsidR="00D44012" w:rsidRDefault="00000000">
            <w:pPr>
              <w:pStyle w:val="TAL"/>
              <w:rPr>
                <w:kern w:val="2"/>
                <w:szCs w:val="22"/>
              </w:rPr>
            </w:pPr>
            <w:r>
              <w:rPr>
                <w:kern w:val="2"/>
                <w:szCs w:val="22"/>
              </w:rPr>
              <w:t>1</w:t>
            </w:r>
          </w:p>
        </w:tc>
        <w:tc>
          <w:tcPr>
            <w:tcW w:w="967" w:type="pct"/>
          </w:tcPr>
          <w:p w14:paraId="3D984C9F" w14:textId="77777777" w:rsidR="00D44012" w:rsidRDefault="00000000">
            <w:pPr>
              <w:pStyle w:val="TAL"/>
              <w:rPr>
                <w:kern w:val="2"/>
                <w:szCs w:val="22"/>
                <w:lang w:eastAsia="zh-CN"/>
              </w:rPr>
            </w:pPr>
            <w:r>
              <w:rPr>
                <w:kern w:val="2"/>
                <w:szCs w:val="22"/>
                <w:lang w:eastAsia="zh-CN"/>
              </w:rPr>
              <w:t>201 Created</w:t>
            </w:r>
          </w:p>
        </w:tc>
        <w:tc>
          <w:tcPr>
            <w:tcW w:w="1971" w:type="pct"/>
            <w:shd w:val="clear" w:color="auto" w:fill="auto"/>
          </w:tcPr>
          <w:p w14:paraId="16C03260" w14:textId="77777777" w:rsidR="00D44012" w:rsidRDefault="00000000">
            <w:pPr>
              <w:pStyle w:val="TAL"/>
              <w:rPr>
                <w:kern w:val="2"/>
                <w:szCs w:val="22"/>
              </w:rPr>
            </w:pPr>
            <w:r>
              <w:rPr>
                <w:kern w:val="2"/>
                <w:szCs w:val="22"/>
              </w:rPr>
              <w:t xml:space="preserve">AS information is registered successfully at MSGin5G Server. </w:t>
            </w:r>
          </w:p>
          <w:p w14:paraId="665952B5" w14:textId="77777777" w:rsidR="00D44012" w:rsidRDefault="00000000">
            <w:pPr>
              <w:pStyle w:val="TAL"/>
              <w:rPr>
                <w:kern w:val="2"/>
                <w:szCs w:val="22"/>
              </w:rPr>
            </w:pPr>
            <w:r>
              <w:rPr>
                <w:kern w:val="2"/>
                <w:szCs w:val="22"/>
              </w:rPr>
              <w:t>The URI of the created resource shall be returned in the "Location" HTTP header.</w:t>
            </w:r>
          </w:p>
        </w:tc>
      </w:tr>
      <w:tr w:rsidR="00D44012" w14:paraId="7A688F08" w14:textId="77777777">
        <w:trPr>
          <w:jc w:val="center"/>
        </w:trPr>
        <w:tc>
          <w:tcPr>
            <w:tcW w:w="5000" w:type="pct"/>
            <w:gridSpan w:val="5"/>
            <w:shd w:val="clear" w:color="auto" w:fill="auto"/>
          </w:tcPr>
          <w:p w14:paraId="64F3DCC0" w14:textId="77777777" w:rsidR="00D44012"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8442B95" w14:textId="77777777" w:rsidR="00D44012" w:rsidRDefault="00D44012"/>
    <w:p w14:paraId="0A48A868" w14:textId="77777777" w:rsidR="00D44012"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D44012" w14:paraId="50C24117" w14:textId="77777777">
        <w:trPr>
          <w:jc w:val="center"/>
        </w:trPr>
        <w:tc>
          <w:tcPr>
            <w:tcW w:w="1271" w:type="pct"/>
            <w:tcBorders>
              <w:bottom w:val="single" w:sz="6" w:space="0" w:color="auto"/>
            </w:tcBorders>
            <w:shd w:val="clear" w:color="auto" w:fill="C0C0C0"/>
          </w:tcPr>
          <w:p w14:paraId="207156E1" w14:textId="77777777" w:rsidR="00D44012"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71EB8F3"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0AA197F"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8A0E11A" w14:textId="77777777" w:rsidR="00D4401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EE84C42" w14:textId="77777777" w:rsidR="00D44012" w:rsidRDefault="00000000">
            <w:pPr>
              <w:pStyle w:val="TAH"/>
              <w:rPr>
                <w:kern w:val="2"/>
                <w:szCs w:val="22"/>
              </w:rPr>
            </w:pPr>
            <w:r>
              <w:rPr>
                <w:kern w:val="2"/>
                <w:szCs w:val="22"/>
              </w:rPr>
              <w:t>Description</w:t>
            </w:r>
          </w:p>
        </w:tc>
      </w:tr>
      <w:tr w:rsidR="00D44012" w14:paraId="049CEAB0" w14:textId="77777777">
        <w:trPr>
          <w:jc w:val="center"/>
        </w:trPr>
        <w:tc>
          <w:tcPr>
            <w:tcW w:w="1271" w:type="pct"/>
            <w:tcBorders>
              <w:top w:val="single" w:sz="6" w:space="0" w:color="auto"/>
            </w:tcBorders>
            <w:shd w:val="clear" w:color="auto" w:fill="auto"/>
          </w:tcPr>
          <w:p w14:paraId="4747E346" w14:textId="77777777" w:rsidR="00D44012" w:rsidRDefault="00000000">
            <w:pPr>
              <w:pStyle w:val="TAL"/>
              <w:rPr>
                <w:kern w:val="2"/>
                <w:szCs w:val="22"/>
              </w:rPr>
            </w:pPr>
            <w:r>
              <w:rPr>
                <w:kern w:val="2"/>
                <w:szCs w:val="22"/>
              </w:rPr>
              <w:t>n/a</w:t>
            </w:r>
          </w:p>
        </w:tc>
        <w:tc>
          <w:tcPr>
            <w:tcW w:w="666" w:type="pct"/>
            <w:tcBorders>
              <w:top w:val="single" w:sz="6" w:space="0" w:color="auto"/>
            </w:tcBorders>
          </w:tcPr>
          <w:p w14:paraId="2BE6DF0E" w14:textId="77777777" w:rsidR="00D44012" w:rsidRDefault="00D44012">
            <w:pPr>
              <w:pStyle w:val="TAL"/>
              <w:rPr>
                <w:kern w:val="2"/>
                <w:szCs w:val="22"/>
              </w:rPr>
            </w:pPr>
          </w:p>
        </w:tc>
        <w:tc>
          <w:tcPr>
            <w:tcW w:w="282" w:type="pct"/>
            <w:tcBorders>
              <w:top w:val="single" w:sz="6" w:space="0" w:color="auto"/>
            </w:tcBorders>
          </w:tcPr>
          <w:p w14:paraId="5307E1C5" w14:textId="77777777" w:rsidR="00D44012" w:rsidRDefault="00D44012">
            <w:pPr>
              <w:pStyle w:val="TAC"/>
              <w:rPr>
                <w:kern w:val="2"/>
                <w:szCs w:val="22"/>
              </w:rPr>
            </w:pPr>
          </w:p>
        </w:tc>
        <w:tc>
          <w:tcPr>
            <w:tcW w:w="582" w:type="pct"/>
            <w:tcBorders>
              <w:top w:val="single" w:sz="6" w:space="0" w:color="auto"/>
            </w:tcBorders>
          </w:tcPr>
          <w:p w14:paraId="706D198E" w14:textId="77777777" w:rsidR="00D44012" w:rsidRDefault="00D44012">
            <w:pPr>
              <w:pStyle w:val="TAL"/>
              <w:rPr>
                <w:kern w:val="2"/>
                <w:szCs w:val="22"/>
              </w:rPr>
            </w:pPr>
          </w:p>
        </w:tc>
        <w:tc>
          <w:tcPr>
            <w:tcW w:w="2199" w:type="pct"/>
            <w:tcBorders>
              <w:top w:val="single" w:sz="6" w:space="0" w:color="auto"/>
            </w:tcBorders>
            <w:shd w:val="clear" w:color="auto" w:fill="auto"/>
            <w:vAlign w:val="center"/>
          </w:tcPr>
          <w:p w14:paraId="247A585F" w14:textId="77777777" w:rsidR="00D44012" w:rsidRDefault="00D44012">
            <w:pPr>
              <w:pStyle w:val="TAL"/>
              <w:rPr>
                <w:kern w:val="2"/>
                <w:szCs w:val="22"/>
              </w:rPr>
            </w:pPr>
          </w:p>
        </w:tc>
      </w:tr>
    </w:tbl>
    <w:p w14:paraId="12E421EE" w14:textId="77777777" w:rsidR="00D44012" w:rsidRDefault="00D44012"/>
    <w:p w14:paraId="54F65F95" w14:textId="77777777" w:rsidR="00D44012"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D44012" w14:paraId="6F7E5321" w14:textId="77777777">
        <w:trPr>
          <w:jc w:val="center"/>
        </w:trPr>
        <w:tc>
          <w:tcPr>
            <w:tcW w:w="1202" w:type="pct"/>
            <w:tcBorders>
              <w:bottom w:val="single" w:sz="6" w:space="0" w:color="auto"/>
            </w:tcBorders>
            <w:shd w:val="clear" w:color="auto" w:fill="C0C0C0"/>
          </w:tcPr>
          <w:p w14:paraId="0ABDB2D8" w14:textId="77777777" w:rsidR="00D44012"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2A82C889" w14:textId="77777777" w:rsidR="00D44012"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7653EEDB" w14:textId="77777777" w:rsidR="00D44012"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0CFF4584" w14:textId="77777777" w:rsidR="00D4401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381A9978" w14:textId="77777777" w:rsidR="00D44012" w:rsidRDefault="00000000">
            <w:pPr>
              <w:pStyle w:val="TAH"/>
              <w:rPr>
                <w:kern w:val="2"/>
                <w:szCs w:val="22"/>
              </w:rPr>
            </w:pPr>
            <w:r>
              <w:rPr>
                <w:kern w:val="2"/>
                <w:szCs w:val="22"/>
              </w:rPr>
              <w:t>Description</w:t>
            </w:r>
          </w:p>
        </w:tc>
      </w:tr>
      <w:tr w:rsidR="00D44012" w14:paraId="05BC046C" w14:textId="77777777">
        <w:trPr>
          <w:jc w:val="center"/>
        </w:trPr>
        <w:tc>
          <w:tcPr>
            <w:tcW w:w="1202" w:type="pct"/>
            <w:tcBorders>
              <w:top w:val="single" w:sz="6" w:space="0" w:color="auto"/>
            </w:tcBorders>
            <w:shd w:val="clear" w:color="auto" w:fill="auto"/>
          </w:tcPr>
          <w:p w14:paraId="5C47FE37" w14:textId="77777777" w:rsidR="00D44012" w:rsidRDefault="00000000">
            <w:pPr>
              <w:pStyle w:val="TAL"/>
              <w:rPr>
                <w:kern w:val="2"/>
                <w:szCs w:val="22"/>
              </w:rPr>
            </w:pPr>
            <w:r>
              <w:rPr>
                <w:kern w:val="2"/>
                <w:szCs w:val="22"/>
              </w:rPr>
              <w:t>Location</w:t>
            </w:r>
          </w:p>
        </w:tc>
        <w:tc>
          <w:tcPr>
            <w:tcW w:w="731" w:type="pct"/>
            <w:tcBorders>
              <w:top w:val="single" w:sz="6" w:space="0" w:color="auto"/>
            </w:tcBorders>
          </w:tcPr>
          <w:p w14:paraId="50F06D1B" w14:textId="77777777" w:rsidR="00D44012" w:rsidRDefault="00000000">
            <w:pPr>
              <w:pStyle w:val="TAL"/>
              <w:rPr>
                <w:kern w:val="2"/>
                <w:szCs w:val="22"/>
              </w:rPr>
            </w:pPr>
            <w:r>
              <w:rPr>
                <w:kern w:val="2"/>
                <w:szCs w:val="22"/>
              </w:rPr>
              <w:t>String</w:t>
            </w:r>
          </w:p>
        </w:tc>
        <w:tc>
          <w:tcPr>
            <w:tcW w:w="215" w:type="pct"/>
            <w:tcBorders>
              <w:top w:val="single" w:sz="6" w:space="0" w:color="auto"/>
            </w:tcBorders>
          </w:tcPr>
          <w:p w14:paraId="32967894" w14:textId="77777777" w:rsidR="00D44012"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519CA274" w14:textId="77777777" w:rsidR="00D44012"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01110A12" w14:textId="77777777" w:rsidR="00D44012"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19025956" w14:textId="77777777" w:rsidR="00D44012" w:rsidRDefault="00D44012"/>
    <w:p w14:paraId="0A29FCC3" w14:textId="77777777" w:rsidR="00D44012" w:rsidRDefault="00000000">
      <w:pPr>
        <w:pStyle w:val="TH"/>
      </w:pPr>
      <w:r>
        <w:lastRenderedPageBreak/>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D44012" w14:paraId="7965C2D0" w14:textId="77777777">
        <w:trPr>
          <w:jc w:val="center"/>
        </w:trPr>
        <w:tc>
          <w:tcPr>
            <w:tcW w:w="493" w:type="pct"/>
            <w:shd w:val="clear" w:color="auto" w:fill="C0C0C0"/>
          </w:tcPr>
          <w:p w14:paraId="07D2881C" w14:textId="77777777" w:rsidR="00D44012" w:rsidRDefault="00000000">
            <w:pPr>
              <w:pStyle w:val="TAH"/>
              <w:rPr>
                <w:kern w:val="2"/>
                <w:szCs w:val="22"/>
              </w:rPr>
            </w:pPr>
            <w:r>
              <w:rPr>
                <w:kern w:val="2"/>
                <w:szCs w:val="22"/>
              </w:rPr>
              <w:t>Name</w:t>
            </w:r>
          </w:p>
        </w:tc>
        <w:tc>
          <w:tcPr>
            <w:tcW w:w="969" w:type="pct"/>
            <w:shd w:val="clear" w:color="auto" w:fill="C0C0C0"/>
          </w:tcPr>
          <w:p w14:paraId="32BC59D8" w14:textId="77777777" w:rsidR="00D44012" w:rsidRDefault="00000000">
            <w:pPr>
              <w:pStyle w:val="TAH"/>
              <w:rPr>
                <w:kern w:val="2"/>
                <w:szCs w:val="22"/>
              </w:rPr>
            </w:pPr>
            <w:r>
              <w:rPr>
                <w:kern w:val="2"/>
                <w:szCs w:val="22"/>
              </w:rPr>
              <w:t>Resource name</w:t>
            </w:r>
          </w:p>
        </w:tc>
        <w:tc>
          <w:tcPr>
            <w:tcW w:w="728" w:type="pct"/>
            <w:shd w:val="clear" w:color="auto" w:fill="C0C0C0"/>
          </w:tcPr>
          <w:p w14:paraId="7ECF7DED" w14:textId="77777777" w:rsidR="00D44012" w:rsidRDefault="00000000">
            <w:pPr>
              <w:pStyle w:val="TAH"/>
              <w:rPr>
                <w:kern w:val="2"/>
                <w:szCs w:val="22"/>
              </w:rPr>
            </w:pPr>
            <w:r>
              <w:rPr>
                <w:kern w:val="2"/>
                <w:szCs w:val="22"/>
              </w:rPr>
              <w:t>HTTP method or custom operation</w:t>
            </w:r>
          </w:p>
        </w:tc>
        <w:tc>
          <w:tcPr>
            <w:tcW w:w="818" w:type="pct"/>
            <w:shd w:val="clear" w:color="auto" w:fill="C0C0C0"/>
          </w:tcPr>
          <w:p w14:paraId="791EE3EE" w14:textId="77777777" w:rsidR="00D44012" w:rsidRDefault="00000000">
            <w:pPr>
              <w:pStyle w:val="TAH"/>
              <w:rPr>
                <w:kern w:val="2"/>
                <w:szCs w:val="22"/>
              </w:rPr>
            </w:pPr>
            <w:r>
              <w:rPr>
                <w:kern w:val="2"/>
                <w:szCs w:val="22"/>
              </w:rPr>
              <w:t>Link parameter(s)</w:t>
            </w:r>
          </w:p>
        </w:tc>
        <w:tc>
          <w:tcPr>
            <w:tcW w:w="1992" w:type="pct"/>
            <w:shd w:val="clear" w:color="auto" w:fill="C0C0C0"/>
            <w:vAlign w:val="center"/>
          </w:tcPr>
          <w:p w14:paraId="311B24F6" w14:textId="77777777" w:rsidR="00D44012" w:rsidRDefault="00000000">
            <w:pPr>
              <w:pStyle w:val="TAH"/>
              <w:rPr>
                <w:kern w:val="2"/>
                <w:szCs w:val="22"/>
              </w:rPr>
            </w:pPr>
            <w:r>
              <w:rPr>
                <w:kern w:val="2"/>
                <w:szCs w:val="22"/>
              </w:rPr>
              <w:t>Description</w:t>
            </w:r>
          </w:p>
        </w:tc>
      </w:tr>
      <w:tr w:rsidR="00D44012" w14:paraId="3E958DDC" w14:textId="77777777">
        <w:trPr>
          <w:jc w:val="center"/>
        </w:trPr>
        <w:tc>
          <w:tcPr>
            <w:tcW w:w="493" w:type="pct"/>
            <w:shd w:val="clear" w:color="auto" w:fill="auto"/>
          </w:tcPr>
          <w:p w14:paraId="4FEF9069" w14:textId="77777777" w:rsidR="00D44012" w:rsidRDefault="00000000">
            <w:pPr>
              <w:pStyle w:val="TAL"/>
              <w:rPr>
                <w:kern w:val="2"/>
                <w:szCs w:val="22"/>
              </w:rPr>
            </w:pPr>
            <w:r>
              <w:rPr>
                <w:kern w:val="2"/>
                <w:szCs w:val="22"/>
              </w:rPr>
              <w:t>n/a</w:t>
            </w:r>
          </w:p>
        </w:tc>
        <w:tc>
          <w:tcPr>
            <w:tcW w:w="969" w:type="pct"/>
          </w:tcPr>
          <w:p w14:paraId="3483E6E2" w14:textId="77777777" w:rsidR="00D44012" w:rsidRDefault="00D44012">
            <w:pPr>
              <w:pStyle w:val="TAL"/>
              <w:rPr>
                <w:kern w:val="2"/>
                <w:szCs w:val="22"/>
              </w:rPr>
            </w:pPr>
          </w:p>
        </w:tc>
        <w:tc>
          <w:tcPr>
            <w:tcW w:w="728" w:type="pct"/>
          </w:tcPr>
          <w:p w14:paraId="433D44AB" w14:textId="77777777" w:rsidR="00D44012" w:rsidRDefault="00D44012">
            <w:pPr>
              <w:pStyle w:val="TAL"/>
              <w:jc w:val="center"/>
              <w:rPr>
                <w:kern w:val="2"/>
                <w:szCs w:val="22"/>
              </w:rPr>
            </w:pPr>
          </w:p>
        </w:tc>
        <w:tc>
          <w:tcPr>
            <w:tcW w:w="818" w:type="pct"/>
          </w:tcPr>
          <w:p w14:paraId="2080226C" w14:textId="77777777" w:rsidR="00D44012" w:rsidRDefault="00D44012">
            <w:pPr>
              <w:pStyle w:val="TAL"/>
              <w:rPr>
                <w:kern w:val="2"/>
                <w:szCs w:val="22"/>
              </w:rPr>
            </w:pPr>
          </w:p>
        </w:tc>
        <w:tc>
          <w:tcPr>
            <w:tcW w:w="1992" w:type="pct"/>
            <w:shd w:val="clear" w:color="auto" w:fill="auto"/>
            <w:vAlign w:val="center"/>
          </w:tcPr>
          <w:p w14:paraId="6EB55BF4" w14:textId="77777777" w:rsidR="00D44012" w:rsidRDefault="00D44012">
            <w:pPr>
              <w:pStyle w:val="TAL"/>
              <w:rPr>
                <w:kern w:val="2"/>
                <w:szCs w:val="22"/>
              </w:rPr>
            </w:pPr>
          </w:p>
        </w:tc>
      </w:tr>
    </w:tbl>
    <w:p w14:paraId="0A701242" w14:textId="77777777" w:rsidR="00D44012" w:rsidRDefault="00D44012">
      <w:pPr>
        <w:rPr>
          <w:lang w:eastAsia="zh-CN"/>
        </w:rPr>
      </w:pPr>
    </w:p>
    <w:p w14:paraId="08791F95" w14:textId="77777777" w:rsidR="00D44012" w:rsidRDefault="00000000">
      <w:pPr>
        <w:pStyle w:val="Heading4"/>
      </w:pPr>
      <w:bookmarkStart w:id="760" w:name="_Toc93878954"/>
      <w:bookmarkStart w:id="761" w:name="_Toc97197136"/>
      <w:bookmarkStart w:id="762" w:name="_Toc96996730"/>
      <w:bookmarkStart w:id="763" w:name="_Toc185509337"/>
      <w:r>
        <w:t>8.1.2.3</w:t>
      </w:r>
      <w:r>
        <w:tab/>
        <w:t>Resource: AS DeRegistration</w:t>
      </w:r>
      <w:bookmarkEnd w:id="760"/>
      <w:bookmarkEnd w:id="761"/>
      <w:bookmarkEnd w:id="762"/>
      <w:bookmarkEnd w:id="763"/>
    </w:p>
    <w:p w14:paraId="29BD540C" w14:textId="77777777" w:rsidR="00D44012" w:rsidRDefault="00000000">
      <w:pPr>
        <w:pStyle w:val="Heading5"/>
        <w:rPr>
          <w:lang w:eastAsia="zh-CN"/>
        </w:rPr>
      </w:pPr>
      <w:bookmarkStart w:id="764" w:name="_Toc93878955"/>
      <w:bookmarkStart w:id="765" w:name="_Toc97197137"/>
      <w:bookmarkStart w:id="766" w:name="_Toc96996731"/>
      <w:bookmarkStart w:id="767" w:name="_Toc185509338"/>
      <w:r>
        <w:rPr>
          <w:lang w:eastAsia="zh-CN"/>
        </w:rPr>
        <w:t>8.1.2.3.1</w:t>
      </w:r>
      <w:r>
        <w:rPr>
          <w:lang w:eastAsia="zh-CN"/>
        </w:rPr>
        <w:tab/>
        <w:t>Description</w:t>
      </w:r>
      <w:bookmarkEnd w:id="764"/>
      <w:bookmarkEnd w:id="765"/>
      <w:bookmarkEnd w:id="766"/>
      <w:bookmarkEnd w:id="767"/>
    </w:p>
    <w:p w14:paraId="5F4E1DAF" w14:textId="77777777" w:rsidR="00D44012" w:rsidRDefault="00000000">
      <w:pPr>
        <w:rPr>
          <w:lang w:eastAsia="zh-CN"/>
        </w:rPr>
      </w:pPr>
      <w:r>
        <w:rPr>
          <w:lang w:eastAsia="zh-CN"/>
        </w:rPr>
        <w:t>This resource represents all the Application Servers that are deregistered at a given MSGin5G Server.</w:t>
      </w:r>
    </w:p>
    <w:p w14:paraId="52D5ADCC" w14:textId="77777777" w:rsidR="00D44012" w:rsidRDefault="00000000">
      <w:pPr>
        <w:pStyle w:val="Heading5"/>
        <w:rPr>
          <w:lang w:eastAsia="zh-CN"/>
        </w:rPr>
      </w:pPr>
      <w:bookmarkStart w:id="768" w:name="_Toc96996732"/>
      <w:bookmarkStart w:id="769" w:name="_Toc97197138"/>
      <w:bookmarkStart w:id="770" w:name="_Toc93878956"/>
      <w:bookmarkStart w:id="771" w:name="_Toc185509339"/>
      <w:r>
        <w:rPr>
          <w:lang w:eastAsia="zh-CN"/>
        </w:rPr>
        <w:t>8.1.2.3.2</w:t>
      </w:r>
      <w:r>
        <w:rPr>
          <w:lang w:eastAsia="zh-CN"/>
        </w:rPr>
        <w:tab/>
        <w:t>Resource Definition</w:t>
      </w:r>
      <w:bookmarkEnd w:id="768"/>
      <w:bookmarkEnd w:id="769"/>
      <w:bookmarkEnd w:id="770"/>
      <w:bookmarkEnd w:id="771"/>
    </w:p>
    <w:p w14:paraId="6A79422C" w14:textId="77777777" w:rsidR="00D44012" w:rsidRDefault="00000000">
      <w:pPr>
        <w:rPr>
          <w:lang w:eastAsia="zh-CN"/>
        </w:rPr>
      </w:pPr>
      <w:r>
        <w:rPr>
          <w:lang w:eastAsia="zh-CN"/>
        </w:rPr>
        <w:t xml:space="preserve">Resource URI: </w:t>
      </w:r>
      <w:r>
        <w:rPr>
          <w:b/>
          <w:bCs/>
          <w:lang w:eastAsia="zh-CN"/>
        </w:rPr>
        <w:t>{apiRoot}/msgs-asregistration/&lt;apiVersion&gt;/registrations/{registrationId}</w:t>
      </w:r>
    </w:p>
    <w:p w14:paraId="48EC94BC" w14:textId="77777777" w:rsidR="00D44012"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3712C8B7" w14:textId="77777777" w:rsidR="00D44012"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D44012" w14:paraId="45EF6E43" w14:textId="77777777">
        <w:trPr>
          <w:jc w:val="center"/>
        </w:trPr>
        <w:tc>
          <w:tcPr>
            <w:tcW w:w="559" w:type="pct"/>
            <w:shd w:val="clear" w:color="000000" w:fill="C0C0C0"/>
          </w:tcPr>
          <w:p w14:paraId="66AAD4D8" w14:textId="77777777" w:rsidR="00D44012" w:rsidRDefault="00000000">
            <w:pPr>
              <w:pStyle w:val="TAH"/>
              <w:rPr>
                <w:kern w:val="2"/>
                <w:szCs w:val="22"/>
              </w:rPr>
            </w:pPr>
            <w:r>
              <w:rPr>
                <w:kern w:val="2"/>
                <w:szCs w:val="22"/>
              </w:rPr>
              <w:t>Name</w:t>
            </w:r>
          </w:p>
        </w:tc>
        <w:tc>
          <w:tcPr>
            <w:tcW w:w="708" w:type="pct"/>
            <w:shd w:val="clear" w:color="000000" w:fill="C0C0C0"/>
          </w:tcPr>
          <w:p w14:paraId="42B43D6F" w14:textId="77777777" w:rsidR="00D44012" w:rsidRDefault="00000000">
            <w:pPr>
              <w:pStyle w:val="TAH"/>
              <w:rPr>
                <w:kern w:val="2"/>
                <w:szCs w:val="22"/>
              </w:rPr>
            </w:pPr>
            <w:r>
              <w:rPr>
                <w:kern w:val="2"/>
                <w:szCs w:val="22"/>
              </w:rPr>
              <w:t>Data Type</w:t>
            </w:r>
          </w:p>
        </w:tc>
        <w:tc>
          <w:tcPr>
            <w:tcW w:w="3733" w:type="pct"/>
            <w:shd w:val="clear" w:color="000000" w:fill="C0C0C0"/>
            <w:vAlign w:val="center"/>
          </w:tcPr>
          <w:p w14:paraId="17A5926F" w14:textId="77777777" w:rsidR="00D44012" w:rsidRDefault="00000000">
            <w:pPr>
              <w:pStyle w:val="TAH"/>
              <w:rPr>
                <w:kern w:val="2"/>
                <w:szCs w:val="22"/>
              </w:rPr>
            </w:pPr>
            <w:r>
              <w:rPr>
                <w:kern w:val="2"/>
                <w:szCs w:val="22"/>
              </w:rPr>
              <w:t>Definition</w:t>
            </w:r>
          </w:p>
        </w:tc>
      </w:tr>
      <w:tr w:rsidR="00D44012" w14:paraId="1FAF5E48" w14:textId="77777777">
        <w:trPr>
          <w:jc w:val="center"/>
        </w:trPr>
        <w:tc>
          <w:tcPr>
            <w:tcW w:w="559" w:type="pct"/>
          </w:tcPr>
          <w:p w14:paraId="0D65D430" w14:textId="77777777" w:rsidR="00D44012" w:rsidRDefault="00000000">
            <w:pPr>
              <w:pStyle w:val="TAL"/>
              <w:rPr>
                <w:kern w:val="2"/>
                <w:szCs w:val="22"/>
              </w:rPr>
            </w:pPr>
            <w:r>
              <w:rPr>
                <w:kern w:val="2"/>
                <w:szCs w:val="22"/>
              </w:rPr>
              <w:t>apiRoot</w:t>
            </w:r>
          </w:p>
        </w:tc>
        <w:tc>
          <w:tcPr>
            <w:tcW w:w="708" w:type="pct"/>
          </w:tcPr>
          <w:p w14:paraId="1689F2BB" w14:textId="77777777" w:rsidR="00D44012" w:rsidRDefault="00000000">
            <w:pPr>
              <w:pStyle w:val="TAL"/>
              <w:rPr>
                <w:kern w:val="2"/>
                <w:szCs w:val="22"/>
              </w:rPr>
            </w:pPr>
            <w:r>
              <w:rPr>
                <w:kern w:val="2"/>
                <w:szCs w:val="22"/>
              </w:rPr>
              <w:t>string</w:t>
            </w:r>
          </w:p>
        </w:tc>
        <w:tc>
          <w:tcPr>
            <w:tcW w:w="3733" w:type="pct"/>
            <w:vAlign w:val="center"/>
          </w:tcPr>
          <w:p w14:paraId="4531B9BD" w14:textId="77777777" w:rsidR="00D44012" w:rsidRDefault="00000000">
            <w:pPr>
              <w:pStyle w:val="TAL"/>
              <w:rPr>
                <w:kern w:val="2"/>
                <w:szCs w:val="22"/>
              </w:rPr>
            </w:pPr>
            <w:r>
              <w:rPr>
                <w:kern w:val="2"/>
                <w:szCs w:val="22"/>
              </w:rPr>
              <w:t>See clause 7.5</w:t>
            </w:r>
          </w:p>
        </w:tc>
      </w:tr>
      <w:tr w:rsidR="00D44012" w14:paraId="61B93B54" w14:textId="77777777">
        <w:trPr>
          <w:jc w:val="center"/>
        </w:trPr>
        <w:tc>
          <w:tcPr>
            <w:tcW w:w="559" w:type="pct"/>
          </w:tcPr>
          <w:p w14:paraId="25C0A2BC" w14:textId="77777777" w:rsidR="00D44012" w:rsidRDefault="00000000">
            <w:pPr>
              <w:pStyle w:val="TAL"/>
              <w:rPr>
                <w:kern w:val="2"/>
                <w:szCs w:val="22"/>
                <w:lang w:eastAsia="zh-CN"/>
              </w:rPr>
            </w:pPr>
            <w:r>
              <w:rPr>
                <w:kern w:val="2"/>
                <w:szCs w:val="22"/>
                <w:lang w:eastAsia="zh-CN"/>
              </w:rPr>
              <w:t>apiVersion</w:t>
            </w:r>
          </w:p>
        </w:tc>
        <w:tc>
          <w:tcPr>
            <w:tcW w:w="708" w:type="pct"/>
          </w:tcPr>
          <w:p w14:paraId="6A2FD113" w14:textId="77777777" w:rsidR="00D44012" w:rsidRDefault="00000000">
            <w:pPr>
              <w:pStyle w:val="TAL"/>
              <w:rPr>
                <w:kern w:val="2"/>
                <w:szCs w:val="22"/>
                <w:lang w:eastAsia="zh-CN"/>
              </w:rPr>
            </w:pPr>
            <w:r>
              <w:rPr>
                <w:kern w:val="2"/>
                <w:szCs w:val="22"/>
              </w:rPr>
              <w:t>string</w:t>
            </w:r>
          </w:p>
        </w:tc>
        <w:tc>
          <w:tcPr>
            <w:tcW w:w="3733" w:type="pct"/>
            <w:vAlign w:val="center"/>
          </w:tcPr>
          <w:p w14:paraId="4774AA62" w14:textId="77777777" w:rsidR="00D44012" w:rsidRDefault="00000000">
            <w:pPr>
              <w:pStyle w:val="TAL"/>
              <w:rPr>
                <w:kern w:val="2"/>
                <w:szCs w:val="22"/>
                <w:lang w:eastAsia="zh-CN"/>
              </w:rPr>
            </w:pPr>
            <w:r>
              <w:rPr>
                <w:kern w:val="2"/>
                <w:szCs w:val="22"/>
              </w:rPr>
              <w:t>See clause 8.1.1</w:t>
            </w:r>
          </w:p>
        </w:tc>
      </w:tr>
      <w:tr w:rsidR="00D44012" w14:paraId="23807C9F" w14:textId="77777777">
        <w:trPr>
          <w:jc w:val="center"/>
        </w:trPr>
        <w:tc>
          <w:tcPr>
            <w:tcW w:w="559" w:type="pct"/>
          </w:tcPr>
          <w:p w14:paraId="1A25FB88" w14:textId="77777777" w:rsidR="00D44012" w:rsidRDefault="00000000">
            <w:pPr>
              <w:pStyle w:val="TAL"/>
              <w:rPr>
                <w:kern w:val="2"/>
                <w:szCs w:val="22"/>
                <w:lang w:eastAsia="zh-CN"/>
              </w:rPr>
            </w:pPr>
            <w:r>
              <w:rPr>
                <w:kern w:val="2"/>
                <w:szCs w:val="22"/>
                <w:lang w:eastAsia="zh-CN"/>
              </w:rPr>
              <w:t>registrationId</w:t>
            </w:r>
          </w:p>
        </w:tc>
        <w:tc>
          <w:tcPr>
            <w:tcW w:w="708" w:type="pct"/>
          </w:tcPr>
          <w:p w14:paraId="3E2F471B" w14:textId="77777777" w:rsidR="00D44012" w:rsidRDefault="00000000">
            <w:pPr>
              <w:pStyle w:val="TAL"/>
              <w:rPr>
                <w:kern w:val="2"/>
                <w:szCs w:val="22"/>
              </w:rPr>
            </w:pPr>
            <w:r>
              <w:rPr>
                <w:kern w:val="2"/>
                <w:szCs w:val="22"/>
              </w:rPr>
              <w:t>string</w:t>
            </w:r>
          </w:p>
        </w:tc>
        <w:tc>
          <w:tcPr>
            <w:tcW w:w="3733" w:type="pct"/>
            <w:vAlign w:val="center"/>
          </w:tcPr>
          <w:p w14:paraId="36C7A137" w14:textId="77777777" w:rsidR="00D44012"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133997BC" w14:textId="77777777" w:rsidR="00D44012" w:rsidRDefault="00D44012">
      <w:pPr>
        <w:rPr>
          <w:lang w:eastAsia="zh-CN"/>
        </w:rPr>
      </w:pPr>
    </w:p>
    <w:p w14:paraId="237ED513" w14:textId="77777777" w:rsidR="00D44012" w:rsidRDefault="00000000">
      <w:pPr>
        <w:pStyle w:val="Heading5"/>
        <w:rPr>
          <w:lang w:eastAsia="zh-CN"/>
        </w:rPr>
      </w:pPr>
      <w:bookmarkStart w:id="772" w:name="_Toc97197139"/>
      <w:bookmarkStart w:id="773" w:name="_Toc93878957"/>
      <w:bookmarkStart w:id="774" w:name="_Toc96996733"/>
      <w:bookmarkStart w:id="775" w:name="_Toc185509340"/>
      <w:r>
        <w:rPr>
          <w:lang w:eastAsia="zh-CN"/>
        </w:rPr>
        <w:t>8.1.2.3.3</w:t>
      </w:r>
      <w:r>
        <w:rPr>
          <w:lang w:eastAsia="zh-CN"/>
        </w:rPr>
        <w:tab/>
        <w:t>Resource Standard Methods</w:t>
      </w:r>
      <w:bookmarkEnd w:id="772"/>
      <w:bookmarkEnd w:id="773"/>
      <w:bookmarkEnd w:id="774"/>
      <w:bookmarkEnd w:id="775"/>
    </w:p>
    <w:p w14:paraId="53C10235" w14:textId="77777777" w:rsidR="00D44012" w:rsidRDefault="00000000">
      <w:pPr>
        <w:pStyle w:val="Heading6"/>
        <w:rPr>
          <w:lang w:eastAsia="zh-CN"/>
        </w:rPr>
      </w:pPr>
      <w:bookmarkStart w:id="776" w:name="_Toc97197140"/>
      <w:bookmarkStart w:id="777" w:name="_Toc96996734"/>
      <w:bookmarkStart w:id="778" w:name="_Toc93878958"/>
      <w:bookmarkStart w:id="779" w:name="_Toc185509341"/>
      <w:r>
        <w:rPr>
          <w:lang w:eastAsia="zh-CN"/>
        </w:rPr>
        <w:t>8.1.2.3.3.1</w:t>
      </w:r>
      <w:r>
        <w:rPr>
          <w:lang w:eastAsia="zh-CN"/>
        </w:rPr>
        <w:tab/>
        <w:t>DELETE</w:t>
      </w:r>
      <w:bookmarkEnd w:id="776"/>
      <w:bookmarkEnd w:id="777"/>
      <w:bookmarkEnd w:id="778"/>
      <w:bookmarkEnd w:id="779"/>
    </w:p>
    <w:p w14:paraId="2E7E8FF5" w14:textId="77777777" w:rsidR="00D44012"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486588A3" w14:textId="77777777" w:rsidR="00D44012"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D44012" w14:paraId="2090C26E" w14:textId="77777777">
        <w:trPr>
          <w:jc w:val="center"/>
        </w:trPr>
        <w:tc>
          <w:tcPr>
            <w:tcW w:w="844" w:type="pct"/>
            <w:shd w:val="clear" w:color="auto" w:fill="C0C0C0"/>
          </w:tcPr>
          <w:p w14:paraId="7A37BEDC" w14:textId="77777777" w:rsidR="00D44012" w:rsidRDefault="00000000">
            <w:pPr>
              <w:pStyle w:val="TAH"/>
              <w:rPr>
                <w:kern w:val="2"/>
                <w:szCs w:val="22"/>
              </w:rPr>
            </w:pPr>
            <w:r>
              <w:rPr>
                <w:kern w:val="2"/>
                <w:szCs w:val="22"/>
              </w:rPr>
              <w:t>Name</w:t>
            </w:r>
          </w:p>
        </w:tc>
        <w:tc>
          <w:tcPr>
            <w:tcW w:w="947" w:type="pct"/>
            <w:shd w:val="clear" w:color="auto" w:fill="C0C0C0"/>
          </w:tcPr>
          <w:p w14:paraId="47A20278" w14:textId="77777777" w:rsidR="00D44012" w:rsidRDefault="00000000">
            <w:pPr>
              <w:pStyle w:val="TAH"/>
              <w:rPr>
                <w:kern w:val="2"/>
                <w:szCs w:val="22"/>
              </w:rPr>
            </w:pPr>
            <w:r>
              <w:rPr>
                <w:kern w:val="2"/>
                <w:szCs w:val="22"/>
              </w:rPr>
              <w:t>Data type</w:t>
            </w:r>
          </w:p>
        </w:tc>
        <w:tc>
          <w:tcPr>
            <w:tcW w:w="209" w:type="pct"/>
            <w:shd w:val="clear" w:color="auto" w:fill="C0C0C0"/>
          </w:tcPr>
          <w:p w14:paraId="2D459BDF" w14:textId="77777777" w:rsidR="00D44012" w:rsidRDefault="00000000">
            <w:pPr>
              <w:pStyle w:val="TAH"/>
              <w:rPr>
                <w:kern w:val="2"/>
                <w:szCs w:val="22"/>
              </w:rPr>
            </w:pPr>
            <w:r>
              <w:rPr>
                <w:kern w:val="2"/>
                <w:szCs w:val="22"/>
              </w:rPr>
              <w:t>P</w:t>
            </w:r>
          </w:p>
        </w:tc>
        <w:tc>
          <w:tcPr>
            <w:tcW w:w="608" w:type="pct"/>
            <w:shd w:val="clear" w:color="auto" w:fill="C0C0C0"/>
          </w:tcPr>
          <w:p w14:paraId="62799187" w14:textId="77777777" w:rsidR="00D44012" w:rsidRDefault="00000000">
            <w:pPr>
              <w:pStyle w:val="TAH"/>
              <w:rPr>
                <w:kern w:val="2"/>
                <w:szCs w:val="22"/>
              </w:rPr>
            </w:pPr>
            <w:r>
              <w:rPr>
                <w:kern w:val="2"/>
                <w:szCs w:val="22"/>
              </w:rPr>
              <w:t>Cardinality</w:t>
            </w:r>
          </w:p>
        </w:tc>
        <w:tc>
          <w:tcPr>
            <w:tcW w:w="2392" w:type="pct"/>
            <w:shd w:val="clear" w:color="auto" w:fill="C0C0C0"/>
            <w:vAlign w:val="center"/>
          </w:tcPr>
          <w:p w14:paraId="6CD0C7E0" w14:textId="77777777" w:rsidR="00D44012" w:rsidRDefault="00000000">
            <w:pPr>
              <w:pStyle w:val="TAH"/>
              <w:rPr>
                <w:kern w:val="2"/>
                <w:szCs w:val="22"/>
              </w:rPr>
            </w:pPr>
            <w:r>
              <w:rPr>
                <w:kern w:val="2"/>
                <w:szCs w:val="22"/>
              </w:rPr>
              <w:t>Description</w:t>
            </w:r>
          </w:p>
        </w:tc>
      </w:tr>
      <w:tr w:rsidR="00D44012" w14:paraId="50766CE7" w14:textId="77777777">
        <w:trPr>
          <w:jc w:val="center"/>
        </w:trPr>
        <w:tc>
          <w:tcPr>
            <w:tcW w:w="844" w:type="pct"/>
            <w:shd w:val="clear" w:color="auto" w:fill="auto"/>
          </w:tcPr>
          <w:p w14:paraId="6C7FB8B8" w14:textId="77777777" w:rsidR="00D44012" w:rsidRDefault="00000000">
            <w:pPr>
              <w:pStyle w:val="TAL"/>
              <w:rPr>
                <w:kern w:val="2"/>
                <w:szCs w:val="22"/>
              </w:rPr>
            </w:pPr>
            <w:r>
              <w:rPr>
                <w:kern w:val="2"/>
                <w:szCs w:val="22"/>
              </w:rPr>
              <w:t>n/a</w:t>
            </w:r>
          </w:p>
        </w:tc>
        <w:tc>
          <w:tcPr>
            <w:tcW w:w="947" w:type="pct"/>
          </w:tcPr>
          <w:p w14:paraId="7ADE64F9" w14:textId="77777777" w:rsidR="00D44012" w:rsidRDefault="00D44012">
            <w:pPr>
              <w:pStyle w:val="TAL"/>
              <w:rPr>
                <w:kern w:val="2"/>
                <w:szCs w:val="22"/>
              </w:rPr>
            </w:pPr>
          </w:p>
        </w:tc>
        <w:tc>
          <w:tcPr>
            <w:tcW w:w="209" w:type="pct"/>
          </w:tcPr>
          <w:p w14:paraId="40D4A7A8" w14:textId="77777777" w:rsidR="00D44012" w:rsidRDefault="00D44012">
            <w:pPr>
              <w:pStyle w:val="TAC"/>
              <w:rPr>
                <w:kern w:val="2"/>
                <w:szCs w:val="22"/>
              </w:rPr>
            </w:pPr>
          </w:p>
        </w:tc>
        <w:tc>
          <w:tcPr>
            <w:tcW w:w="608" w:type="pct"/>
          </w:tcPr>
          <w:p w14:paraId="3930B3F8" w14:textId="77777777" w:rsidR="00D44012" w:rsidRDefault="00D44012">
            <w:pPr>
              <w:pStyle w:val="TAL"/>
              <w:rPr>
                <w:kern w:val="2"/>
                <w:szCs w:val="22"/>
              </w:rPr>
            </w:pPr>
          </w:p>
        </w:tc>
        <w:tc>
          <w:tcPr>
            <w:tcW w:w="2392" w:type="pct"/>
            <w:shd w:val="clear" w:color="auto" w:fill="auto"/>
            <w:vAlign w:val="center"/>
          </w:tcPr>
          <w:p w14:paraId="1C750611" w14:textId="77777777" w:rsidR="00D44012" w:rsidRDefault="00D44012">
            <w:pPr>
              <w:pStyle w:val="TAL"/>
              <w:rPr>
                <w:kern w:val="2"/>
                <w:szCs w:val="22"/>
              </w:rPr>
            </w:pPr>
          </w:p>
        </w:tc>
      </w:tr>
    </w:tbl>
    <w:p w14:paraId="6A3CB2A1" w14:textId="77777777" w:rsidR="00D44012" w:rsidRDefault="00D44012">
      <w:pPr>
        <w:rPr>
          <w:lang w:eastAsia="zh-CN"/>
        </w:rPr>
      </w:pPr>
    </w:p>
    <w:p w14:paraId="359DCD17" w14:textId="77777777" w:rsidR="00D44012"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01D1B5D7" w14:textId="77777777" w:rsidR="00D44012"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17EF64BA" w14:textId="77777777">
        <w:trPr>
          <w:jc w:val="center"/>
        </w:trPr>
        <w:tc>
          <w:tcPr>
            <w:tcW w:w="1604" w:type="dxa"/>
            <w:tcBorders>
              <w:bottom w:val="single" w:sz="6" w:space="0" w:color="auto"/>
            </w:tcBorders>
            <w:shd w:val="clear" w:color="auto" w:fill="C0C0C0"/>
          </w:tcPr>
          <w:p w14:paraId="65399B59" w14:textId="77777777" w:rsidR="00D4401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E097F8C" w14:textId="77777777" w:rsidR="00D4401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7D6F0302" w14:textId="77777777" w:rsidR="00D4401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6D36C53" w14:textId="77777777" w:rsidR="00D44012" w:rsidRDefault="00000000">
            <w:pPr>
              <w:pStyle w:val="TAH"/>
              <w:rPr>
                <w:kern w:val="2"/>
                <w:szCs w:val="22"/>
              </w:rPr>
            </w:pPr>
            <w:r>
              <w:rPr>
                <w:kern w:val="2"/>
                <w:szCs w:val="22"/>
              </w:rPr>
              <w:t>Description</w:t>
            </w:r>
          </w:p>
        </w:tc>
      </w:tr>
      <w:tr w:rsidR="00D44012" w14:paraId="6BC97EB1" w14:textId="77777777">
        <w:trPr>
          <w:jc w:val="center"/>
        </w:trPr>
        <w:tc>
          <w:tcPr>
            <w:tcW w:w="1604" w:type="dxa"/>
            <w:tcBorders>
              <w:top w:val="single" w:sz="6" w:space="0" w:color="auto"/>
            </w:tcBorders>
            <w:shd w:val="clear" w:color="auto" w:fill="auto"/>
          </w:tcPr>
          <w:p w14:paraId="55F7EC5D" w14:textId="77777777" w:rsidR="00D44012"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23339FDA" w14:textId="77777777" w:rsidR="00D44012" w:rsidRDefault="00D44012">
            <w:pPr>
              <w:pStyle w:val="TAC"/>
              <w:rPr>
                <w:kern w:val="2"/>
                <w:szCs w:val="22"/>
              </w:rPr>
            </w:pPr>
          </w:p>
        </w:tc>
        <w:tc>
          <w:tcPr>
            <w:tcW w:w="2268" w:type="dxa"/>
            <w:tcBorders>
              <w:top w:val="single" w:sz="6" w:space="0" w:color="auto"/>
            </w:tcBorders>
          </w:tcPr>
          <w:p w14:paraId="0E882F89" w14:textId="77777777" w:rsidR="00D44012" w:rsidRDefault="00D44012">
            <w:pPr>
              <w:pStyle w:val="TAL"/>
              <w:rPr>
                <w:kern w:val="2"/>
                <w:szCs w:val="22"/>
                <w:lang w:eastAsia="zh-CN"/>
              </w:rPr>
            </w:pPr>
          </w:p>
        </w:tc>
        <w:tc>
          <w:tcPr>
            <w:tcW w:w="5239" w:type="dxa"/>
            <w:tcBorders>
              <w:top w:val="single" w:sz="6" w:space="0" w:color="auto"/>
            </w:tcBorders>
            <w:shd w:val="clear" w:color="auto" w:fill="auto"/>
          </w:tcPr>
          <w:p w14:paraId="19945D3C" w14:textId="77777777" w:rsidR="00D44012" w:rsidRDefault="00D44012">
            <w:pPr>
              <w:pStyle w:val="TAL"/>
              <w:rPr>
                <w:kern w:val="2"/>
                <w:szCs w:val="22"/>
              </w:rPr>
            </w:pPr>
          </w:p>
        </w:tc>
      </w:tr>
    </w:tbl>
    <w:p w14:paraId="2C0E3979" w14:textId="77777777" w:rsidR="00D44012" w:rsidRDefault="00D44012">
      <w:pPr>
        <w:rPr>
          <w:lang w:eastAsia="zh-CN"/>
        </w:rPr>
      </w:pPr>
    </w:p>
    <w:p w14:paraId="38BFA376" w14:textId="77777777" w:rsidR="00D44012" w:rsidRDefault="00000000">
      <w:pPr>
        <w:pStyle w:val="TH"/>
      </w:pPr>
      <w:r>
        <w:lastRenderedPageBreak/>
        <w:t>Table</w:t>
      </w:r>
      <w:r>
        <w:rPr>
          <w:rFonts w:eastAsia="DengXian"/>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0A5265D5" w14:textId="77777777">
        <w:trPr>
          <w:jc w:val="center"/>
        </w:trPr>
        <w:tc>
          <w:tcPr>
            <w:tcW w:w="825" w:type="pct"/>
            <w:shd w:val="clear" w:color="auto" w:fill="C0C0C0"/>
          </w:tcPr>
          <w:p w14:paraId="2AEEAACE" w14:textId="77777777" w:rsidR="00D44012" w:rsidRDefault="00000000">
            <w:pPr>
              <w:pStyle w:val="TAH"/>
              <w:rPr>
                <w:kern w:val="2"/>
                <w:szCs w:val="22"/>
              </w:rPr>
            </w:pPr>
            <w:r>
              <w:rPr>
                <w:kern w:val="2"/>
                <w:szCs w:val="22"/>
              </w:rPr>
              <w:t>Data type</w:t>
            </w:r>
          </w:p>
        </w:tc>
        <w:tc>
          <w:tcPr>
            <w:tcW w:w="498" w:type="pct"/>
            <w:shd w:val="clear" w:color="auto" w:fill="C0C0C0"/>
          </w:tcPr>
          <w:p w14:paraId="211B5883" w14:textId="77777777" w:rsidR="00D44012" w:rsidRDefault="00000000">
            <w:pPr>
              <w:pStyle w:val="TAH"/>
              <w:rPr>
                <w:kern w:val="2"/>
                <w:szCs w:val="22"/>
              </w:rPr>
            </w:pPr>
            <w:r>
              <w:rPr>
                <w:kern w:val="2"/>
                <w:szCs w:val="22"/>
              </w:rPr>
              <w:t>P</w:t>
            </w:r>
          </w:p>
        </w:tc>
        <w:tc>
          <w:tcPr>
            <w:tcW w:w="737" w:type="pct"/>
            <w:shd w:val="clear" w:color="auto" w:fill="C0C0C0"/>
          </w:tcPr>
          <w:p w14:paraId="311F4B7E" w14:textId="77777777" w:rsidR="00D44012" w:rsidRDefault="00000000">
            <w:pPr>
              <w:pStyle w:val="TAH"/>
              <w:rPr>
                <w:kern w:val="2"/>
                <w:szCs w:val="22"/>
              </w:rPr>
            </w:pPr>
            <w:r>
              <w:rPr>
                <w:kern w:val="2"/>
                <w:szCs w:val="22"/>
              </w:rPr>
              <w:t>Cardinality</w:t>
            </w:r>
          </w:p>
        </w:tc>
        <w:tc>
          <w:tcPr>
            <w:tcW w:w="966" w:type="pct"/>
            <w:shd w:val="clear" w:color="auto" w:fill="C0C0C0"/>
          </w:tcPr>
          <w:p w14:paraId="189FF991" w14:textId="77777777" w:rsidR="00D44012" w:rsidRDefault="00000000">
            <w:pPr>
              <w:pStyle w:val="TAH"/>
              <w:rPr>
                <w:kern w:val="2"/>
                <w:szCs w:val="22"/>
              </w:rPr>
            </w:pPr>
            <w:r>
              <w:rPr>
                <w:kern w:val="2"/>
                <w:szCs w:val="22"/>
              </w:rPr>
              <w:t>Response</w:t>
            </w:r>
          </w:p>
          <w:p w14:paraId="4C35EC84" w14:textId="77777777" w:rsidR="00D44012" w:rsidRDefault="00000000">
            <w:pPr>
              <w:pStyle w:val="TAH"/>
              <w:rPr>
                <w:kern w:val="2"/>
                <w:szCs w:val="22"/>
              </w:rPr>
            </w:pPr>
            <w:r>
              <w:rPr>
                <w:kern w:val="2"/>
                <w:szCs w:val="22"/>
              </w:rPr>
              <w:t>codes</w:t>
            </w:r>
          </w:p>
        </w:tc>
        <w:tc>
          <w:tcPr>
            <w:tcW w:w="1971" w:type="pct"/>
            <w:shd w:val="clear" w:color="auto" w:fill="C0C0C0"/>
          </w:tcPr>
          <w:p w14:paraId="4BBF70AC" w14:textId="77777777" w:rsidR="00D44012" w:rsidRDefault="00000000">
            <w:pPr>
              <w:pStyle w:val="TAH"/>
              <w:rPr>
                <w:kern w:val="2"/>
                <w:szCs w:val="22"/>
              </w:rPr>
            </w:pPr>
            <w:r>
              <w:rPr>
                <w:kern w:val="2"/>
                <w:szCs w:val="22"/>
              </w:rPr>
              <w:t>Description</w:t>
            </w:r>
          </w:p>
        </w:tc>
      </w:tr>
      <w:tr w:rsidR="00D44012" w14:paraId="6A82BCAE" w14:textId="77777777">
        <w:trPr>
          <w:jc w:val="center"/>
        </w:trPr>
        <w:tc>
          <w:tcPr>
            <w:tcW w:w="825" w:type="pct"/>
            <w:shd w:val="clear" w:color="auto" w:fill="auto"/>
          </w:tcPr>
          <w:p w14:paraId="16194CB6" w14:textId="77777777" w:rsidR="00D44012" w:rsidRDefault="00000000">
            <w:pPr>
              <w:pStyle w:val="TAL"/>
              <w:rPr>
                <w:kern w:val="2"/>
                <w:szCs w:val="22"/>
              </w:rPr>
            </w:pPr>
            <w:r>
              <w:rPr>
                <w:kern w:val="2"/>
                <w:szCs w:val="22"/>
              </w:rPr>
              <w:t>ASRegistrationAck</w:t>
            </w:r>
          </w:p>
        </w:tc>
        <w:tc>
          <w:tcPr>
            <w:tcW w:w="498" w:type="pct"/>
          </w:tcPr>
          <w:p w14:paraId="63A09BA9" w14:textId="77777777" w:rsidR="00D44012" w:rsidRDefault="00000000">
            <w:pPr>
              <w:pStyle w:val="TAC"/>
              <w:rPr>
                <w:kern w:val="2"/>
                <w:szCs w:val="22"/>
              </w:rPr>
            </w:pPr>
            <w:r>
              <w:rPr>
                <w:kern w:val="2"/>
                <w:szCs w:val="22"/>
              </w:rPr>
              <w:t>M</w:t>
            </w:r>
          </w:p>
        </w:tc>
        <w:tc>
          <w:tcPr>
            <w:tcW w:w="737" w:type="pct"/>
          </w:tcPr>
          <w:p w14:paraId="23808F6B" w14:textId="77777777" w:rsidR="00D44012" w:rsidRDefault="00000000">
            <w:pPr>
              <w:pStyle w:val="TAL"/>
              <w:rPr>
                <w:kern w:val="2"/>
                <w:szCs w:val="22"/>
                <w:lang w:eastAsia="zh-CN"/>
              </w:rPr>
            </w:pPr>
            <w:r>
              <w:rPr>
                <w:kern w:val="2"/>
                <w:szCs w:val="22"/>
                <w:lang w:eastAsia="zh-CN"/>
              </w:rPr>
              <w:t>1</w:t>
            </w:r>
          </w:p>
        </w:tc>
        <w:tc>
          <w:tcPr>
            <w:tcW w:w="966" w:type="pct"/>
          </w:tcPr>
          <w:p w14:paraId="160ABA5D" w14:textId="77777777" w:rsidR="00D44012" w:rsidRDefault="00000000">
            <w:pPr>
              <w:pStyle w:val="TAL"/>
              <w:rPr>
                <w:kern w:val="2"/>
                <w:szCs w:val="22"/>
                <w:lang w:eastAsia="zh-CN"/>
              </w:rPr>
            </w:pPr>
            <w:r>
              <w:rPr>
                <w:kern w:val="2"/>
                <w:szCs w:val="22"/>
                <w:lang w:eastAsia="zh-CN"/>
              </w:rPr>
              <w:t>200 OK</w:t>
            </w:r>
          </w:p>
        </w:tc>
        <w:tc>
          <w:tcPr>
            <w:tcW w:w="1971" w:type="pct"/>
            <w:shd w:val="clear" w:color="auto" w:fill="auto"/>
          </w:tcPr>
          <w:p w14:paraId="349C47FE" w14:textId="77777777" w:rsidR="00D44012" w:rsidRDefault="00000000">
            <w:pPr>
              <w:pStyle w:val="TAL"/>
              <w:rPr>
                <w:kern w:val="2"/>
                <w:szCs w:val="22"/>
              </w:rPr>
            </w:pPr>
            <w:r>
              <w:rPr>
                <w:kern w:val="2"/>
                <w:szCs w:val="22"/>
              </w:rPr>
              <w:t>The AS DeRegistration information matching the registrationId is deleted.</w:t>
            </w:r>
          </w:p>
        </w:tc>
      </w:tr>
      <w:tr w:rsidR="00D44012" w14:paraId="08FF17AE" w14:textId="77777777">
        <w:trPr>
          <w:jc w:val="center"/>
        </w:trPr>
        <w:tc>
          <w:tcPr>
            <w:tcW w:w="825" w:type="pct"/>
            <w:shd w:val="clear" w:color="auto" w:fill="auto"/>
          </w:tcPr>
          <w:p w14:paraId="348D3E25" w14:textId="77777777" w:rsidR="00D44012" w:rsidRDefault="00000000">
            <w:pPr>
              <w:pStyle w:val="TAL"/>
            </w:pPr>
            <w:r>
              <w:t>n/a</w:t>
            </w:r>
          </w:p>
        </w:tc>
        <w:tc>
          <w:tcPr>
            <w:tcW w:w="498" w:type="pct"/>
          </w:tcPr>
          <w:p w14:paraId="2995F09A" w14:textId="77777777" w:rsidR="00D44012" w:rsidRDefault="00D44012">
            <w:pPr>
              <w:pStyle w:val="TAC"/>
              <w:rPr>
                <w:kern w:val="2"/>
                <w:szCs w:val="22"/>
              </w:rPr>
            </w:pPr>
          </w:p>
        </w:tc>
        <w:tc>
          <w:tcPr>
            <w:tcW w:w="737" w:type="pct"/>
          </w:tcPr>
          <w:p w14:paraId="783C11A5" w14:textId="77777777" w:rsidR="00D44012" w:rsidRDefault="00D44012">
            <w:pPr>
              <w:pStyle w:val="TAL"/>
              <w:rPr>
                <w:kern w:val="2"/>
                <w:szCs w:val="22"/>
                <w:lang w:eastAsia="zh-CN"/>
              </w:rPr>
            </w:pPr>
          </w:p>
        </w:tc>
        <w:tc>
          <w:tcPr>
            <w:tcW w:w="966" w:type="pct"/>
          </w:tcPr>
          <w:p w14:paraId="337DCEA5" w14:textId="77777777" w:rsidR="00D44012" w:rsidRDefault="00000000">
            <w:pPr>
              <w:pStyle w:val="TAL"/>
            </w:pPr>
            <w:r>
              <w:t>204 No Content</w:t>
            </w:r>
          </w:p>
        </w:tc>
        <w:tc>
          <w:tcPr>
            <w:tcW w:w="1971" w:type="pct"/>
            <w:shd w:val="clear" w:color="auto" w:fill="auto"/>
          </w:tcPr>
          <w:p w14:paraId="7C6D5266" w14:textId="77777777" w:rsidR="00D44012" w:rsidRDefault="00000000">
            <w:pPr>
              <w:pStyle w:val="TAL"/>
            </w:pPr>
            <w:r>
              <w:t>Successful response. The individual AS registration matching the registrationId is successfully deleted.</w:t>
            </w:r>
          </w:p>
        </w:tc>
      </w:tr>
      <w:tr w:rsidR="00D44012" w14:paraId="1A46F339" w14:textId="77777777">
        <w:trPr>
          <w:jc w:val="center"/>
        </w:trPr>
        <w:tc>
          <w:tcPr>
            <w:tcW w:w="825" w:type="pct"/>
            <w:shd w:val="clear" w:color="auto" w:fill="auto"/>
          </w:tcPr>
          <w:p w14:paraId="3D3C352B" w14:textId="77777777" w:rsidR="00D44012" w:rsidRDefault="00000000">
            <w:pPr>
              <w:pStyle w:val="TAL"/>
            </w:pPr>
            <w:r>
              <w:rPr>
                <w:rFonts w:hint="eastAsia"/>
              </w:rPr>
              <w:t>n/a</w:t>
            </w:r>
          </w:p>
        </w:tc>
        <w:tc>
          <w:tcPr>
            <w:tcW w:w="498" w:type="pct"/>
          </w:tcPr>
          <w:p w14:paraId="49D08CFC" w14:textId="77777777" w:rsidR="00D44012" w:rsidRDefault="00D44012">
            <w:pPr>
              <w:pStyle w:val="TAC"/>
              <w:rPr>
                <w:kern w:val="2"/>
                <w:szCs w:val="22"/>
              </w:rPr>
            </w:pPr>
          </w:p>
        </w:tc>
        <w:tc>
          <w:tcPr>
            <w:tcW w:w="737" w:type="pct"/>
          </w:tcPr>
          <w:p w14:paraId="60BD7BA2" w14:textId="77777777" w:rsidR="00D44012" w:rsidRDefault="00D44012">
            <w:pPr>
              <w:pStyle w:val="TAL"/>
              <w:rPr>
                <w:kern w:val="2"/>
                <w:szCs w:val="22"/>
                <w:lang w:eastAsia="zh-CN"/>
              </w:rPr>
            </w:pPr>
          </w:p>
        </w:tc>
        <w:tc>
          <w:tcPr>
            <w:tcW w:w="966" w:type="pct"/>
          </w:tcPr>
          <w:p w14:paraId="603CD8C1" w14:textId="77777777" w:rsidR="00D44012" w:rsidRDefault="00000000">
            <w:pPr>
              <w:pStyle w:val="TAL"/>
            </w:pPr>
            <w:r>
              <w:rPr>
                <w:rFonts w:hint="eastAsia"/>
              </w:rPr>
              <w:t>307 Temporary Redirect</w:t>
            </w:r>
          </w:p>
        </w:tc>
        <w:tc>
          <w:tcPr>
            <w:tcW w:w="1971" w:type="pct"/>
            <w:shd w:val="clear" w:color="auto" w:fill="auto"/>
          </w:tcPr>
          <w:p w14:paraId="19545B54" w14:textId="77777777" w:rsidR="00D44012" w:rsidRDefault="00000000">
            <w:pPr>
              <w:pStyle w:val="TAL"/>
            </w:pPr>
            <w:r>
              <w:rPr>
                <w:rFonts w:hint="eastAsia"/>
              </w:rPr>
              <w:t>Temporary redirection.</w:t>
            </w:r>
          </w:p>
          <w:p w14:paraId="5440589E" w14:textId="77777777" w:rsidR="00D44012" w:rsidRDefault="00D44012">
            <w:pPr>
              <w:pStyle w:val="TAL"/>
            </w:pPr>
          </w:p>
          <w:p w14:paraId="43947A98" w14:textId="77777777" w:rsidR="00D44012" w:rsidRDefault="00000000">
            <w:pPr>
              <w:pStyle w:val="TAL"/>
            </w:pPr>
            <w:r>
              <w:rPr>
                <w:rFonts w:hint="eastAsia"/>
              </w:rPr>
              <w:t>The response shall include a Location header field containing an alternative URI of the resource located in an alternative MSGin5G Server.</w:t>
            </w:r>
          </w:p>
          <w:p w14:paraId="322FE0DA" w14:textId="77777777" w:rsidR="00D44012" w:rsidRDefault="00D44012">
            <w:pPr>
              <w:pStyle w:val="TAL"/>
            </w:pPr>
          </w:p>
          <w:p w14:paraId="71D1D78B" w14:textId="77777777" w:rsidR="00D44012" w:rsidRDefault="00000000">
            <w:pPr>
              <w:pStyle w:val="TAL"/>
            </w:pPr>
            <w:r>
              <w:rPr>
                <w:rFonts w:hint="eastAsia"/>
              </w:rPr>
              <w:t>Redirection handling is described in clause 5.2.10 of 3GPP TS 29.122 [24].</w:t>
            </w:r>
          </w:p>
        </w:tc>
      </w:tr>
      <w:tr w:rsidR="00D44012" w14:paraId="391084DA" w14:textId="77777777">
        <w:trPr>
          <w:jc w:val="center"/>
        </w:trPr>
        <w:tc>
          <w:tcPr>
            <w:tcW w:w="825" w:type="pct"/>
            <w:shd w:val="clear" w:color="auto" w:fill="auto"/>
          </w:tcPr>
          <w:p w14:paraId="2EED91C6" w14:textId="77777777" w:rsidR="00D44012" w:rsidRDefault="00000000">
            <w:pPr>
              <w:pStyle w:val="TAL"/>
            </w:pPr>
            <w:r>
              <w:rPr>
                <w:rFonts w:hint="eastAsia"/>
              </w:rPr>
              <w:t>n/a</w:t>
            </w:r>
          </w:p>
        </w:tc>
        <w:tc>
          <w:tcPr>
            <w:tcW w:w="498" w:type="pct"/>
          </w:tcPr>
          <w:p w14:paraId="6AFE1804" w14:textId="77777777" w:rsidR="00D44012" w:rsidRDefault="00D44012">
            <w:pPr>
              <w:pStyle w:val="TAC"/>
              <w:rPr>
                <w:kern w:val="2"/>
                <w:szCs w:val="22"/>
              </w:rPr>
            </w:pPr>
          </w:p>
        </w:tc>
        <w:tc>
          <w:tcPr>
            <w:tcW w:w="737" w:type="pct"/>
          </w:tcPr>
          <w:p w14:paraId="30EC4F69" w14:textId="77777777" w:rsidR="00D44012" w:rsidRDefault="00D44012">
            <w:pPr>
              <w:pStyle w:val="TAL"/>
              <w:rPr>
                <w:kern w:val="2"/>
                <w:szCs w:val="22"/>
                <w:lang w:eastAsia="zh-CN"/>
              </w:rPr>
            </w:pPr>
          </w:p>
        </w:tc>
        <w:tc>
          <w:tcPr>
            <w:tcW w:w="966" w:type="pct"/>
          </w:tcPr>
          <w:p w14:paraId="74AF2FA8" w14:textId="77777777" w:rsidR="00D44012" w:rsidRDefault="00000000">
            <w:pPr>
              <w:pStyle w:val="TAL"/>
            </w:pPr>
            <w:r>
              <w:rPr>
                <w:rFonts w:hint="eastAsia"/>
              </w:rPr>
              <w:t>308 Permanent Redirect</w:t>
            </w:r>
          </w:p>
        </w:tc>
        <w:tc>
          <w:tcPr>
            <w:tcW w:w="1971" w:type="pct"/>
            <w:shd w:val="clear" w:color="auto" w:fill="auto"/>
          </w:tcPr>
          <w:p w14:paraId="7FC428ED" w14:textId="77777777" w:rsidR="00D44012" w:rsidRDefault="00000000">
            <w:pPr>
              <w:pStyle w:val="TAL"/>
            </w:pPr>
            <w:r>
              <w:rPr>
                <w:rFonts w:hint="eastAsia"/>
              </w:rPr>
              <w:t>Permanent redirection.</w:t>
            </w:r>
          </w:p>
          <w:p w14:paraId="236317B1" w14:textId="77777777" w:rsidR="00D44012" w:rsidRDefault="00D44012">
            <w:pPr>
              <w:pStyle w:val="TAL"/>
            </w:pPr>
          </w:p>
          <w:p w14:paraId="2B90A410" w14:textId="77777777" w:rsidR="00D44012" w:rsidRDefault="00000000">
            <w:pPr>
              <w:pStyle w:val="TAL"/>
            </w:pPr>
            <w:r>
              <w:rPr>
                <w:rFonts w:hint="eastAsia"/>
              </w:rPr>
              <w:t>The response shall include a Location header field containing an alternative URI of the resource located in an alternative MSGin5G Server.</w:t>
            </w:r>
          </w:p>
          <w:p w14:paraId="66F2CD95" w14:textId="77777777" w:rsidR="00D44012" w:rsidRDefault="00D44012">
            <w:pPr>
              <w:pStyle w:val="TAL"/>
            </w:pPr>
          </w:p>
          <w:p w14:paraId="0BC5A9D2" w14:textId="77777777" w:rsidR="00D44012" w:rsidRDefault="00000000">
            <w:pPr>
              <w:pStyle w:val="TAL"/>
            </w:pPr>
            <w:r>
              <w:rPr>
                <w:rFonts w:hint="eastAsia"/>
              </w:rPr>
              <w:t>Redirection handling is described in clause 5.2.10 of 3GPP TS 29.122 [24].</w:t>
            </w:r>
          </w:p>
        </w:tc>
      </w:tr>
      <w:tr w:rsidR="00D44012" w14:paraId="37372626" w14:textId="77777777">
        <w:trPr>
          <w:jc w:val="center"/>
        </w:trPr>
        <w:tc>
          <w:tcPr>
            <w:tcW w:w="5000" w:type="pct"/>
            <w:gridSpan w:val="5"/>
            <w:shd w:val="clear" w:color="auto" w:fill="auto"/>
          </w:tcPr>
          <w:p w14:paraId="49C57570" w14:textId="77777777" w:rsidR="00D44012"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9BF5F30" w14:textId="77777777" w:rsidR="00D44012" w:rsidRDefault="00D44012"/>
    <w:p w14:paraId="1DB3970C" w14:textId="77777777" w:rsidR="00D44012" w:rsidRDefault="00000000">
      <w:pPr>
        <w:pStyle w:val="TH"/>
      </w:pPr>
      <w:r>
        <w:t>Table</w:t>
      </w:r>
      <w:r>
        <w:rPr>
          <w:rFonts w:eastAsia="DengXian"/>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D44012" w14:paraId="35546F40" w14:textId="77777777">
        <w:trPr>
          <w:jc w:val="center"/>
        </w:trPr>
        <w:tc>
          <w:tcPr>
            <w:tcW w:w="1433" w:type="pct"/>
            <w:tcBorders>
              <w:bottom w:val="single" w:sz="6" w:space="0" w:color="auto"/>
            </w:tcBorders>
            <w:shd w:val="clear" w:color="auto" w:fill="C0C0C0"/>
          </w:tcPr>
          <w:p w14:paraId="0DB65C56" w14:textId="77777777" w:rsidR="00D4401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280112D4"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C3C22B6"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3A0C75D6" w14:textId="77777777" w:rsidR="00D4401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B1164CB" w14:textId="77777777" w:rsidR="00D44012" w:rsidRDefault="00000000">
            <w:pPr>
              <w:pStyle w:val="TAH"/>
              <w:rPr>
                <w:kern w:val="2"/>
                <w:szCs w:val="22"/>
              </w:rPr>
            </w:pPr>
            <w:r>
              <w:rPr>
                <w:kern w:val="2"/>
                <w:szCs w:val="22"/>
              </w:rPr>
              <w:t>Description</w:t>
            </w:r>
          </w:p>
        </w:tc>
      </w:tr>
      <w:tr w:rsidR="00D44012" w14:paraId="0A72CD10" w14:textId="77777777">
        <w:trPr>
          <w:jc w:val="center"/>
        </w:trPr>
        <w:tc>
          <w:tcPr>
            <w:tcW w:w="1433" w:type="pct"/>
            <w:tcBorders>
              <w:top w:val="single" w:sz="6" w:space="0" w:color="auto"/>
            </w:tcBorders>
            <w:shd w:val="clear" w:color="auto" w:fill="auto"/>
          </w:tcPr>
          <w:p w14:paraId="033CCA3D" w14:textId="77777777" w:rsidR="00D44012" w:rsidRDefault="00000000">
            <w:pPr>
              <w:pStyle w:val="TAL"/>
              <w:rPr>
                <w:kern w:val="2"/>
                <w:szCs w:val="22"/>
              </w:rPr>
            </w:pPr>
            <w:r>
              <w:rPr>
                <w:rFonts w:hint="eastAsia"/>
                <w:kern w:val="2"/>
                <w:szCs w:val="22"/>
              </w:rPr>
              <w:t>Location</w:t>
            </w:r>
          </w:p>
        </w:tc>
        <w:tc>
          <w:tcPr>
            <w:tcW w:w="667" w:type="pct"/>
            <w:tcBorders>
              <w:top w:val="single" w:sz="6" w:space="0" w:color="auto"/>
            </w:tcBorders>
          </w:tcPr>
          <w:p w14:paraId="4E272D6C" w14:textId="77777777" w:rsidR="00D44012" w:rsidRDefault="00000000">
            <w:pPr>
              <w:pStyle w:val="TAL"/>
              <w:rPr>
                <w:kern w:val="2"/>
                <w:szCs w:val="22"/>
              </w:rPr>
            </w:pPr>
            <w:r>
              <w:rPr>
                <w:rFonts w:hint="eastAsia"/>
                <w:kern w:val="2"/>
                <w:szCs w:val="22"/>
              </w:rPr>
              <w:t>string</w:t>
            </w:r>
          </w:p>
        </w:tc>
        <w:tc>
          <w:tcPr>
            <w:tcW w:w="282" w:type="pct"/>
            <w:tcBorders>
              <w:top w:val="single" w:sz="6" w:space="0" w:color="auto"/>
            </w:tcBorders>
          </w:tcPr>
          <w:p w14:paraId="500668F8" w14:textId="77777777" w:rsidR="00D44012" w:rsidRDefault="00000000">
            <w:pPr>
              <w:pStyle w:val="TAC"/>
              <w:rPr>
                <w:kern w:val="2"/>
                <w:szCs w:val="22"/>
              </w:rPr>
            </w:pPr>
            <w:r>
              <w:rPr>
                <w:rFonts w:hint="eastAsia"/>
                <w:kern w:val="2"/>
                <w:szCs w:val="22"/>
              </w:rPr>
              <w:t>M</w:t>
            </w:r>
          </w:p>
        </w:tc>
        <w:tc>
          <w:tcPr>
            <w:tcW w:w="582" w:type="pct"/>
            <w:tcBorders>
              <w:top w:val="single" w:sz="6" w:space="0" w:color="auto"/>
            </w:tcBorders>
          </w:tcPr>
          <w:p w14:paraId="20F5CFAE" w14:textId="77777777" w:rsidR="00D4401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112D1B08" w14:textId="77777777" w:rsidR="00D44012" w:rsidRDefault="00000000">
            <w:pPr>
              <w:pStyle w:val="TAL"/>
              <w:rPr>
                <w:kern w:val="2"/>
                <w:szCs w:val="22"/>
              </w:rPr>
            </w:pPr>
            <w:r>
              <w:rPr>
                <w:rFonts w:hint="eastAsia"/>
                <w:kern w:val="2"/>
                <w:szCs w:val="22"/>
              </w:rPr>
              <w:t>Contains an alternative URI of the resource located in an alternative MSGin5G Server.</w:t>
            </w:r>
          </w:p>
        </w:tc>
      </w:tr>
    </w:tbl>
    <w:p w14:paraId="71319967" w14:textId="77777777" w:rsidR="00D44012" w:rsidRDefault="00D44012"/>
    <w:p w14:paraId="16D70646" w14:textId="77777777" w:rsidR="00D44012" w:rsidRDefault="00000000">
      <w:pPr>
        <w:pStyle w:val="TH"/>
      </w:pPr>
      <w:r>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D44012" w14:paraId="115D7215" w14:textId="77777777">
        <w:trPr>
          <w:jc w:val="center"/>
        </w:trPr>
        <w:tc>
          <w:tcPr>
            <w:tcW w:w="1433" w:type="pct"/>
            <w:tcBorders>
              <w:bottom w:val="single" w:sz="6" w:space="0" w:color="auto"/>
            </w:tcBorders>
            <w:shd w:val="clear" w:color="auto" w:fill="C0C0C0"/>
          </w:tcPr>
          <w:p w14:paraId="521856AA" w14:textId="77777777" w:rsidR="00D4401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0AC18A2F"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DDED90F"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939DFD4" w14:textId="77777777" w:rsidR="00D4401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C4C9784" w14:textId="77777777" w:rsidR="00D44012" w:rsidRDefault="00000000">
            <w:pPr>
              <w:pStyle w:val="TAH"/>
              <w:rPr>
                <w:kern w:val="2"/>
                <w:szCs w:val="22"/>
              </w:rPr>
            </w:pPr>
            <w:r>
              <w:rPr>
                <w:kern w:val="2"/>
                <w:szCs w:val="22"/>
              </w:rPr>
              <w:t>Description</w:t>
            </w:r>
          </w:p>
        </w:tc>
      </w:tr>
      <w:tr w:rsidR="00D44012" w14:paraId="1A7F3BE0" w14:textId="77777777">
        <w:trPr>
          <w:jc w:val="center"/>
        </w:trPr>
        <w:tc>
          <w:tcPr>
            <w:tcW w:w="1433" w:type="pct"/>
            <w:tcBorders>
              <w:top w:val="single" w:sz="6" w:space="0" w:color="auto"/>
            </w:tcBorders>
            <w:shd w:val="clear" w:color="auto" w:fill="auto"/>
          </w:tcPr>
          <w:p w14:paraId="48EE3BE9" w14:textId="77777777" w:rsidR="00D44012" w:rsidRDefault="00000000">
            <w:pPr>
              <w:pStyle w:val="TAL"/>
              <w:rPr>
                <w:kern w:val="2"/>
                <w:szCs w:val="22"/>
              </w:rPr>
            </w:pPr>
            <w:r>
              <w:rPr>
                <w:rFonts w:hint="eastAsia"/>
                <w:kern w:val="2"/>
                <w:szCs w:val="22"/>
              </w:rPr>
              <w:t>Location</w:t>
            </w:r>
          </w:p>
        </w:tc>
        <w:tc>
          <w:tcPr>
            <w:tcW w:w="667" w:type="pct"/>
            <w:tcBorders>
              <w:top w:val="single" w:sz="6" w:space="0" w:color="auto"/>
            </w:tcBorders>
          </w:tcPr>
          <w:p w14:paraId="767D40E5" w14:textId="77777777" w:rsidR="00D44012" w:rsidRDefault="00000000">
            <w:pPr>
              <w:pStyle w:val="TAL"/>
              <w:rPr>
                <w:kern w:val="2"/>
                <w:szCs w:val="22"/>
              </w:rPr>
            </w:pPr>
            <w:r>
              <w:rPr>
                <w:rFonts w:hint="eastAsia"/>
                <w:kern w:val="2"/>
                <w:szCs w:val="22"/>
              </w:rPr>
              <w:t>string</w:t>
            </w:r>
          </w:p>
        </w:tc>
        <w:tc>
          <w:tcPr>
            <w:tcW w:w="282" w:type="pct"/>
            <w:tcBorders>
              <w:top w:val="single" w:sz="6" w:space="0" w:color="auto"/>
            </w:tcBorders>
          </w:tcPr>
          <w:p w14:paraId="3E2F7692" w14:textId="77777777" w:rsidR="00D44012" w:rsidRDefault="00000000">
            <w:pPr>
              <w:pStyle w:val="TAC"/>
              <w:rPr>
                <w:kern w:val="2"/>
                <w:szCs w:val="22"/>
              </w:rPr>
            </w:pPr>
            <w:r>
              <w:rPr>
                <w:rFonts w:hint="eastAsia"/>
                <w:kern w:val="2"/>
                <w:szCs w:val="22"/>
              </w:rPr>
              <w:t>M</w:t>
            </w:r>
          </w:p>
        </w:tc>
        <w:tc>
          <w:tcPr>
            <w:tcW w:w="582" w:type="pct"/>
            <w:tcBorders>
              <w:top w:val="single" w:sz="6" w:space="0" w:color="auto"/>
            </w:tcBorders>
          </w:tcPr>
          <w:p w14:paraId="3DE48FBD" w14:textId="77777777" w:rsidR="00D4401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046B1131" w14:textId="77777777" w:rsidR="00D44012" w:rsidRDefault="00000000">
            <w:pPr>
              <w:pStyle w:val="TAL"/>
              <w:rPr>
                <w:kern w:val="2"/>
                <w:szCs w:val="22"/>
              </w:rPr>
            </w:pPr>
            <w:r>
              <w:rPr>
                <w:rFonts w:hint="eastAsia"/>
                <w:kern w:val="2"/>
                <w:szCs w:val="22"/>
              </w:rPr>
              <w:t>Contains an alternative URI of the resource located in an alternative MSGin5G Server.</w:t>
            </w:r>
          </w:p>
        </w:tc>
      </w:tr>
    </w:tbl>
    <w:p w14:paraId="1E28C742" w14:textId="77777777" w:rsidR="00D44012" w:rsidRDefault="00D44012"/>
    <w:p w14:paraId="1D710260" w14:textId="77777777" w:rsidR="00D44012" w:rsidRDefault="00000000">
      <w:pPr>
        <w:pStyle w:val="Heading3"/>
      </w:pPr>
      <w:bookmarkStart w:id="780" w:name="_Toc93878959"/>
      <w:bookmarkStart w:id="781" w:name="_Toc96996735"/>
      <w:bookmarkStart w:id="782" w:name="_Toc83768360"/>
      <w:bookmarkStart w:id="783" w:name="_Toc97197141"/>
      <w:bookmarkStart w:id="784" w:name="_Toc185509342"/>
      <w:r>
        <w:rPr>
          <w:lang w:eastAsia="zh-CN"/>
        </w:rPr>
        <w:t>8</w:t>
      </w:r>
      <w:r>
        <w:t>.1.3</w:t>
      </w:r>
      <w:r>
        <w:tab/>
        <w:t>Custom Operations without associated resources</w:t>
      </w:r>
      <w:bookmarkEnd w:id="780"/>
      <w:bookmarkEnd w:id="781"/>
      <w:bookmarkEnd w:id="782"/>
      <w:bookmarkEnd w:id="783"/>
      <w:bookmarkEnd w:id="784"/>
    </w:p>
    <w:p w14:paraId="1374D6B9" w14:textId="77777777" w:rsidR="00D44012" w:rsidRDefault="00000000">
      <w:r>
        <w:rPr>
          <w:lang w:eastAsia="zh-CN"/>
        </w:rPr>
        <w:t>None.</w:t>
      </w:r>
    </w:p>
    <w:p w14:paraId="045E3361" w14:textId="77777777" w:rsidR="00D44012" w:rsidRDefault="00000000">
      <w:pPr>
        <w:pStyle w:val="Heading3"/>
      </w:pPr>
      <w:bookmarkStart w:id="785" w:name="_Toc93878960"/>
      <w:bookmarkStart w:id="786" w:name="_Toc83768361"/>
      <w:bookmarkStart w:id="787" w:name="_Toc96996736"/>
      <w:bookmarkStart w:id="788" w:name="_Toc97197142"/>
      <w:bookmarkStart w:id="789" w:name="_Toc185509343"/>
      <w:r>
        <w:rPr>
          <w:lang w:eastAsia="zh-CN"/>
        </w:rPr>
        <w:t>8</w:t>
      </w:r>
      <w:r>
        <w:t>.1.4</w:t>
      </w:r>
      <w:r>
        <w:tab/>
        <w:t>Notifications</w:t>
      </w:r>
      <w:bookmarkEnd w:id="785"/>
      <w:bookmarkEnd w:id="786"/>
      <w:bookmarkEnd w:id="787"/>
      <w:bookmarkEnd w:id="788"/>
      <w:bookmarkEnd w:id="789"/>
    </w:p>
    <w:p w14:paraId="2CE5BE3F" w14:textId="77777777" w:rsidR="00D44012" w:rsidRDefault="00000000">
      <w:r>
        <w:rPr>
          <w:lang w:eastAsia="zh-CN"/>
        </w:rPr>
        <w:t>None.</w:t>
      </w:r>
    </w:p>
    <w:p w14:paraId="04C03E99" w14:textId="77777777" w:rsidR="00D44012" w:rsidRDefault="00000000">
      <w:pPr>
        <w:pStyle w:val="Heading3"/>
      </w:pPr>
      <w:bookmarkStart w:id="790" w:name="_Toc97197143"/>
      <w:bookmarkStart w:id="791" w:name="_Toc93878961"/>
      <w:bookmarkStart w:id="792" w:name="_Toc83768362"/>
      <w:bookmarkStart w:id="793" w:name="_Toc96996737"/>
      <w:bookmarkStart w:id="794" w:name="_Toc185509344"/>
      <w:r>
        <w:rPr>
          <w:lang w:eastAsia="zh-CN"/>
        </w:rPr>
        <w:t>8</w:t>
      </w:r>
      <w:r>
        <w:t>.1.5</w:t>
      </w:r>
      <w:r>
        <w:tab/>
        <w:t>Data Model</w:t>
      </w:r>
      <w:bookmarkEnd w:id="790"/>
      <w:bookmarkEnd w:id="791"/>
      <w:bookmarkEnd w:id="792"/>
      <w:bookmarkEnd w:id="793"/>
      <w:bookmarkEnd w:id="794"/>
    </w:p>
    <w:p w14:paraId="5E2E208A" w14:textId="77777777" w:rsidR="00D44012" w:rsidRDefault="00000000">
      <w:pPr>
        <w:pStyle w:val="Heading4"/>
        <w:rPr>
          <w:lang w:eastAsia="zh-CN"/>
        </w:rPr>
      </w:pPr>
      <w:bookmarkStart w:id="795" w:name="_Toc97197144"/>
      <w:bookmarkStart w:id="796" w:name="_Toc96996738"/>
      <w:bookmarkStart w:id="797" w:name="_Toc81332272"/>
      <w:bookmarkStart w:id="798" w:name="_Toc93878962"/>
      <w:bookmarkStart w:id="799" w:name="_Toc185509345"/>
      <w:r>
        <w:rPr>
          <w:lang w:eastAsia="zh-CN"/>
        </w:rPr>
        <w:t>8.1.5.1</w:t>
      </w:r>
      <w:r>
        <w:rPr>
          <w:lang w:eastAsia="zh-CN"/>
        </w:rPr>
        <w:tab/>
        <w:t>General</w:t>
      </w:r>
      <w:bookmarkEnd w:id="795"/>
      <w:bookmarkEnd w:id="796"/>
      <w:bookmarkEnd w:id="797"/>
      <w:bookmarkEnd w:id="798"/>
      <w:bookmarkEnd w:id="799"/>
    </w:p>
    <w:p w14:paraId="2AA32760" w14:textId="77777777" w:rsidR="00D44012"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02A4E2A" w14:textId="77777777" w:rsidR="00D44012" w:rsidRDefault="00000000">
      <w:pPr>
        <w:pStyle w:val="TH"/>
      </w:pPr>
      <w:r>
        <w:lastRenderedPageBreak/>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4165B6A0" w14:textId="77777777">
        <w:trPr>
          <w:jc w:val="center"/>
        </w:trPr>
        <w:tc>
          <w:tcPr>
            <w:tcW w:w="2868" w:type="dxa"/>
            <w:shd w:val="clear" w:color="auto" w:fill="C0C0C0"/>
          </w:tcPr>
          <w:p w14:paraId="02057542" w14:textId="77777777" w:rsidR="00D44012" w:rsidRDefault="00000000">
            <w:pPr>
              <w:pStyle w:val="TAH"/>
              <w:rPr>
                <w:kern w:val="2"/>
                <w:szCs w:val="22"/>
              </w:rPr>
            </w:pPr>
            <w:r>
              <w:rPr>
                <w:kern w:val="2"/>
                <w:szCs w:val="22"/>
              </w:rPr>
              <w:t>Data type</w:t>
            </w:r>
          </w:p>
        </w:tc>
        <w:tc>
          <w:tcPr>
            <w:tcW w:w="1297" w:type="dxa"/>
            <w:shd w:val="clear" w:color="auto" w:fill="C0C0C0"/>
          </w:tcPr>
          <w:p w14:paraId="267009D8" w14:textId="77777777" w:rsidR="00D44012" w:rsidRDefault="00000000">
            <w:pPr>
              <w:pStyle w:val="TAH"/>
              <w:rPr>
                <w:kern w:val="2"/>
                <w:szCs w:val="22"/>
              </w:rPr>
            </w:pPr>
            <w:r>
              <w:rPr>
                <w:kern w:val="2"/>
                <w:szCs w:val="22"/>
              </w:rPr>
              <w:t>Section defined</w:t>
            </w:r>
          </w:p>
        </w:tc>
        <w:tc>
          <w:tcPr>
            <w:tcW w:w="2887" w:type="dxa"/>
            <w:shd w:val="clear" w:color="auto" w:fill="C0C0C0"/>
          </w:tcPr>
          <w:p w14:paraId="33366509" w14:textId="77777777" w:rsidR="00D44012" w:rsidRDefault="00000000">
            <w:pPr>
              <w:pStyle w:val="TAH"/>
              <w:rPr>
                <w:kern w:val="2"/>
                <w:szCs w:val="22"/>
              </w:rPr>
            </w:pPr>
            <w:r>
              <w:rPr>
                <w:kern w:val="2"/>
                <w:szCs w:val="22"/>
              </w:rPr>
              <w:t>Description</w:t>
            </w:r>
          </w:p>
        </w:tc>
        <w:tc>
          <w:tcPr>
            <w:tcW w:w="2725" w:type="dxa"/>
            <w:shd w:val="clear" w:color="auto" w:fill="C0C0C0"/>
          </w:tcPr>
          <w:p w14:paraId="48CED247" w14:textId="77777777" w:rsidR="00D44012" w:rsidRDefault="00000000">
            <w:pPr>
              <w:pStyle w:val="TAH"/>
              <w:rPr>
                <w:kern w:val="2"/>
                <w:szCs w:val="22"/>
              </w:rPr>
            </w:pPr>
            <w:r>
              <w:rPr>
                <w:kern w:val="2"/>
                <w:szCs w:val="22"/>
              </w:rPr>
              <w:t>Applicability</w:t>
            </w:r>
          </w:p>
        </w:tc>
      </w:tr>
      <w:tr w:rsidR="00D44012" w14:paraId="232C3E01" w14:textId="77777777">
        <w:trPr>
          <w:jc w:val="center"/>
        </w:trPr>
        <w:tc>
          <w:tcPr>
            <w:tcW w:w="2868" w:type="dxa"/>
          </w:tcPr>
          <w:p w14:paraId="761BE0E1" w14:textId="77777777" w:rsidR="00D44012" w:rsidRDefault="00000000">
            <w:pPr>
              <w:pStyle w:val="TAL"/>
              <w:rPr>
                <w:kern w:val="2"/>
                <w:szCs w:val="22"/>
              </w:rPr>
            </w:pPr>
            <w:r>
              <w:rPr>
                <w:kern w:val="2"/>
                <w:szCs w:val="22"/>
              </w:rPr>
              <w:t>ASRegistration</w:t>
            </w:r>
          </w:p>
        </w:tc>
        <w:tc>
          <w:tcPr>
            <w:tcW w:w="1297" w:type="dxa"/>
          </w:tcPr>
          <w:p w14:paraId="268EFFE4" w14:textId="77777777" w:rsidR="00D44012" w:rsidRDefault="00000000">
            <w:pPr>
              <w:pStyle w:val="TAL"/>
              <w:rPr>
                <w:kern w:val="2"/>
                <w:szCs w:val="22"/>
              </w:rPr>
            </w:pPr>
            <w:r>
              <w:rPr>
                <w:kern w:val="2"/>
                <w:szCs w:val="22"/>
              </w:rPr>
              <w:t>8.1.5.2.2</w:t>
            </w:r>
          </w:p>
        </w:tc>
        <w:tc>
          <w:tcPr>
            <w:tcW w:w="2887" w:type="dxa"/>
          </w:tcPr>
          <w:p w14:paraId="56FB93E3" w14:textId="77777777" w:rsidR="00D44012" w:rsidRDefault="00000000">
            <w:pPr>
              <w:pStyle w:val="TAL"/>
              <w:rPr>
                <w:kern w:val="2"/>
                <w:szCs w:val="22"/>
              </w:rPr>
            </w:pPr>
            <w:r>
              <w:rPr>
                <w:kern w:val="2"/>
                <w:szCs w:val="22"/>
              </w:rPr>
              <w:t>The AS registration request information.</w:t>
            </w:r>
          </w:p>
        </w:tc>
        <w:tc>
          <w:tcPr>
            <w:tcW w:w="2725" w:type="dxa"/>
          </w:tcPr>
          <w:p w14:paraId="0C653EF0" w14:textId="77777777" w:rsidR="00D44012" w:rsidRDefault="00D44012">
            <w:pPr>
              <w:pStyle w:val="TAL"/>
              <w:rPr>
                <w:kern w:val="2"/>
                <w:szCs w:val="22"/>
              </w:rPr>
            </w:pPr>
          </w:p>
        </w:tc>
      </w:tr>
      <w:tr w:rsidR="00D44012" w14:paraId="63EEC9C6" w14:textId="77777777">
        <w:trPr>
          <w:jc w:val="center"/>
        </w:trPr>
        <w:tc>
          <w:tcPr>
            <w:tcW w:w="2868" w:type="dxa"/>
          </w:tcPr>
          <w:p w14:paraId="73536468" w14:textId="77777777" w:rsidR="00D44012" w:rsidRDefault="00000000">
            <w:pPr>
              <w:pStyle w:val="TAL"/>
              <w:rPr>
                <w:kern w:val="2"/>
                <w:szCs w:val="22"/>
              </w:rPr>
            </w:pPr>
            <w:r>
              <w:rPr>
                <w:kern w:val="2"/>
                <w:szCs w:val="22"/>
              </w:rPr>
              <w:t>ASRegistrationAck</w:t>
            </w:r>
          </w:p>
        </w:tc>
        <w:tc>
          <w:tcPr>
            <w:tcW w:w="1297" w:type="dxa"/>
          </w:tcPr>
          <w:p w14:paraId="613FE4E3" w14:textId="77777777" w:rsidR="00D44012" w:rsidRDefault="00000000">
            <w:pPr>
              <w:pStyle w:val="TAL"/>
              <w:rPr>
                <w:kern w:val="2"/>
                <w:szCs w:val="22"/>
              </w:rPr>
            </w:pPr>
            <w:r>
              <w:rPr>
                <w:kern w:val="2"/>
                <w:szCs w:val="22"/>
              </w:rPr>
              <w:t>8.1.5.2.3</w:t>
            </w:r>
          </w:p>
        </w:tc>
        <w:tc>
          <w:tcPr>
            <w:tcW w:w="2887" w:type="dxa"/>
          </w:tcPr>
          <w:p w14:paraId="6B3CC316" w14:textId="77777777" w:rsidR="00D44012" w:rsidRDefault="00000000">
            <w:pPr>
              <w:pStyle w:val="TAL"/>
              <w:rPr>
                <w:kern w:val="2"/>
                <w:szCs w:val="22"/>
              </w:rPr>
            </w:pPr>
            <w:r>
              <w:rPr>
                <w:kern w:val="2"/>
                <w:szCs w:val="22"/>
              </w:rPr>
              <w:t>The AS registration response information.</w:t>
            </w:r>
          </w:p>
        </w:tc>
        <w:tc>
          <w:tcPr>
            <w:tcW w:w="2725" w:type="dxa"/>
          </w:tcPr>
          <w:p w14:paraId="15150F0B" w14:textId="77777777" w:rsidR="00D44012" w:rsidRDefault="00D44012">
            <w:pPr>
              <w:pStyle w:val="TAL"/>
              <w:rPr>
                <w:kern w:val="2"/>
                <w:szCs w:val="22"/>
              </w:rPr>
            </w:pPr>
          </w:p>
        </w:tc>
      </w:tr>
      <w:tr w:rsidR="00D44012" w14:paraId="4474CB65" w14:textId="77777777">
        <w:trPr>
          <w:jc w:val="center"/>
        </w:trPr>
        <w:tc>
          <w:tcPr>
            <w:tcW w:w="2868" w:type="dxa"/>
          </w:tcPr>
          <w:p w14:paraId="5ABF9449" w14:textId="77777777" w:rsidR="00D44012" w:rsidRDefault="00000000">
            <w:pPr>
              <w:pStyle w:val="TAL"/>
              <w:rPr>
                <w:kern w:val="2"/>
                <w:szCs w:val="22"/>
              </w:rPr>
            </w:pPr>
            <w:r>
              <w:rPr>
                <w:kern w:val="2"/>
                <w:szCs w:val="22"/>
              </w:rPr>
              <w:t>ASProfile</w:t>
            </w:r>
          </w:p>
        </w:tc>
        <w:tc>
          <w:tcPr>
            <w:tcW w:w="1297" w:type="dxa"/>
          </w:tcPr>
          <w:p w14:paraId="02A888D1" w14:textId="77777777" w:rsidR="00D44012" w:rsidRDefault="00000000">
            <w:pPr>
              <w:pStyle w:val="TAL"/>
              <w:rPr>
                <w:kern w:val="2"/>
                <w:szCs w:val="22"/>
              </w:rPr>
            </w:pPr>
            <w:r>
              <w:rPr>
                <w:kern w:val="2"/>
                <w:szCs w:val="22"/>
              </w:rPr>
              <w:t>8.1.5.2.4</w:t>
            </w:r>
          </w:p>
        </w:tc>
        <w:tc>
          <w:tcPr>
            <w:tcW w:w="2887" w:type="dxa"/>
          </w:tcPr>
          <w:p w14:paraId="16957AAB" w14:textId="77777777" w:rsidR="00D44012" w:rsidRDefault="00000000">
            <w:pPr>
              <w:pStyle w:val="TAL"/>
              <w:rPr>
                <w:kern w:val="2"/>
                <w:szCs w:val="22"/>
              </w:rPr>
            </w:pPr>
            <w:r>
              <w:rPr>
                <w:kern w:val="2"/>
                <w:szCs w:val="22"/>
              </w:rPr>
              <w:t>The profile information related to the AS in the ASRegistration data type.</w:t>
            </w:r>
          </w:p>
        </w:tc>
        <w:tc>
          <w:tcPr>
            <w:tcW w:w="2725" w:type="dxa"/>
          </w:tcPr>
          <w:p w14:paraId="7F8FA333" w14:textId="77777777" w:rsidR="00D44012" w:rsidRDefault="00D44012">
            <w:pPr>
              <w:pStyle w:val="TAL"/>
              <w:rPr>
                <w:kern w:val="2"/>
                <w:szCs w:val="22"/>
              </w:rPr>
            </w:pPr>
          </w:p>
        </w:tc>
      </w:tr>
    </w:tbl>
    <w:p w14:paraId="4FABC2DF" w14:textId="77777777" w:rsidR="00D44012" w:rsidRDefault="00D44012">
      <w:pPr>
        <w:rPr>
          <w:lang w:eastAsia="zh-CN"/>
        </w:rPr>
      </w:pPr>
    </w:p>
    <w:p w14:paraId="0B5FD568" w14:textId="77777777" w:rsidR="00D44012" w:rsidRDefault="00000000">
      <w:r>
        <w:t>Table 8.1.5.1-2 specifies data types re-used by the MSGS_ASRegistration API service.</w:t>
      </w:r>
    </w:p>
    <w:p w14:paraId="768ABBF0" w14:textId="77777777" w:rsidR="00D44012"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44012" w14:paraId="307E5A82" w14:textId="77777777">
        <w:trPr>
          <w:jc w:val="center"/>
        </w:trPr>
        <w:tc>
          <w:tcPr>
            <w:tcW w:w="2638" w:type="dxa"/>
            <w:shd w:val="clear" w:color="auto" w:fill="C0C0C0"/>
          </w:tcPr>
          <w:p w14:paraId="4358D921" w14:textId="77777777" w:rsidR="00D44012" w:rsidRDefault="00000000">
            <w:pPr>
              <w:pStyle w:val="TAH"/>
              <w:rPr>
                <w:kern w:val="2"/>
                <w:szCs w:val="22"/>
              </w:rPr>
            </w:pPr>
            <w:r>
              <w:rPr>
                <w:kern w:val="2"/>
                <w:szCs w:val="22"/>
              </w:rPr>
              <w:t>Data type</w:t>
            </w:r>
          </w:p>
        </w:tc>
        <w:tc>
          <w:tcPr>
            <w:tcW w:w="1770" w:type="dxa"/>
            <w:shd w:val="clear" w:color="auto" w:fill="C0C0C0"/>
          </w:tcPr>
          <w:p w14:paraId="428E930A" w14:textId="77777777" w:rsidR="00D44012" w:rsidRDefault="00000000">
            <w:pPr>
              <w:pStyle w:val="TAH"/>
              <w:rPr>
                <w:kern w:val="2"/>
                <w:szCs w:val="22"/>
              </w:rPr>
            </w:pPr>
            <w:r>
              <w:rPr>
                <w:kern w:val="2"/>
                <w:szCs w:val="22"/>
              </w:rPr>
              <w:t>Reference</w:t>
            </w:r>
          </w:p>
        </w:tc>
        <w:tc>
          <w:tcPr>
            <w:tcW w:w="2802" w:type="dxa"/>
            <w:shd w:val="clear" w:color="auto" w:fill="C0C0C0"/>
          </w:tcPr>
          <w:p w14:paraId="72ABCE7B" w14:textId="77777777" w:rsidR="00D44012" w:rsidRDefault="00000000">
            <w:pPr>
              <w:pStyle w:val="TAH"/>
              <w:rPr>
                <w:kern w:val="2"/>
                <w:szCs w:val="22"/>
              </w:rPr>
            </w:pPr>
            <w:r>
              <w:rPr>
                <w:kern w:val="2"/>
                <w:szCs w:val="22"/>
              </w:rPr>
              <w:t>Comments</w:t>
            </w:r>
          </w:p>
        </w:tc>
        <w:tc>
          <w:tcPr>
            <w:tcW w:w="2567" w:type="dxa"/>
            <w:shd w:val="clear" w:color="auto" w:fill="C0C0C0"/>
          </w:tcPr>
          <w:p w14:paraId="441D3B72" w14:textId="77777777" w:rsidR="00D44012" w:rsidRDefault="00000000">
            <w:pPr>
              <w:pStyle w:val="TAH"/>
              <w:rPr>
                <w:kern w:val="2"/>
                <w:szCs w:val="22"/>
              </w:rPr>
            </w:pPr>
            <w:r>
              <w:rPr>
                <w:kern w:val="2"/>
                <w:szCs w:val="22"/>
              </w:rPr>
              <w:t>Applicability</w:t>
            </w:r>
          </w:p>
        </w:tc>
      </w:tr>
      <w:tr w:rsidR="00D44012" w14:paraId="6B0C4BBF" w14:textId="77777777">
        <w:trPr>
          <w:jc w:val="center"/>
        </w:trPr>
        <w:tc>
          <w:tcPr>
            <w:tcW w:w="2638" w:type="dxa"/>
          </w:tcPr>
          <w:p w14:paraId="7A62FBC0" w14:textId="77777777" w:rsidR="00D44012" w:rsidRDefault="00000000">
            <w:pPr>
              <w:pStyle w:val="TAL"/>
              <w:rPr>
                <w:kern w:val="2"/>
                <w:szCs w:val="22"/>
              </w:rPr>
            </w:pPr>
            <w:r>
              <w:rPr>
                <w:kern w:val="2"/>
                <w:szCs w:val="22"/>
              </w:rPr>
              <w:t>ProblemDetails</w:t>
            </w:r>
          </w:p>
        </w:tc>
        <w:tc>
          <w:tcPr>
            <w:tcW w:w="1770" w:type="dxa"/>
          </w:tcPr>
          <w:p w14:paraId="4260DC60" w14:textId="77777777" w:rsidR="00D44012"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18F330CF" w14:textId="77777777" w:rsidR="00D44012" w:rsidRDefault="00D44012">
            <w:pPr>
              <w:pStyle w:val="TAL"/>
              <w:rPr>
                <w:kern w:val="2"/>
                <w:szCs w:val="22"/>
              </w:rPr>
            </w:pPr>
          </w:p>
        </w:tc>
        <w:tc>
          <w:tcPr>
            <w:tcW w:w="2567" w:type="dxa"/>
          </w:tcPr>
          <w:p w14:paraId="44A4382F" w14:textId="77777777" w:rsidR="00D44012" w:rsidRDefault="00D44012">
            <w:pPr>
              <w:pStyle w:val="TAL"/>
              <w:rPr>
                <w:kern w:val="2"/>
                <w:szCs w:val="22"/>
              </w:rPr>
            </w:pPr>
          </w:p>
        </w:tc>
      </w:tr>
      <w:tr w:rsidR="00D44012" w14:paraId="448FF11D" w14:textId="77777777">
        <w:trPr>
          <w:jc w:val="center"/>
        </w:trPr>
        <w:tc>
          <w:tcPr>
            <w:tcW w:w="2638" w:type="dxa"/>
          </w:tcPr>
          <w:p w14:paraId="51C2D513" w14:textId="77777777" w:rsidR="00D44012" w:rsidRDefault="00000000">
            <w:pPr>
              <w:pStyle w:val="TAL"/>
              <w:rPr>
                <w:kern w:val="2"/>
                <w:szCs w:val="22"/>
                <w:lang w:eastAsia="zh-CN"/>
              </w:rPr>
            </w:pPr>
            <w:r>
              <w:rPr>
                <w:kern w:val="2"/>
                <w:szCs w:val="22"/>
                <w:lang w:eastAsia="zh-CN"/>
              </w:rPr>
              <w:t>Uri</w:t>
            </w:r>
          </w:p>
        </w:tc>
        <w:tc>
          <w:tcPr>
            <w:tcW w:w="1770" w:type="dxa"/>
          </w:tcPr>
          <w:p w14:paraId="3A7508F4" w14:textId="77777777" w:rsidR="00D44012"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36E54452" w14:textId="77777777" w:rsidR="00D44012" w:rsidRDefault="00D44012">
            <w:pPr>
              <w:pStyle w:val="TAL"/>
              <w:rPr>
                <w:kern w:val="2"/>
                <w:szCs w:val="22"/>
              </w:rPr>
            </w:pPr>
          </w:p>
        </w:tc>
        <w:tc>
          <w:tcPr>
            <w:tcW w:w="2567" w:type="dxa"/>
          </w:tcPr>
          <w:p w14:paraId="147AC2CD" w14:textId="77777777" w:rsidR="00D44012" w:rsidRDefault="00D44012">
            <w:pPr>
              <w:pStyle w:val="TAL"/>
              <w:rPr>
                <w:kern w:val="2"/>
                <w:szCs w:val="22"/>
              </w:rPr>
            </w:pPr>
          </w:p>
        </w:tc>
      </w:tr>
    </w:tbl>
    <w:p w14:paraId="6121B9AE" w14:textId="77777777" w:rsidR="00D44012" w:rsidRDefault="00D44012">
      <w:pPr>
        <w:rPr>
          <w:lang w:eastAsia="zh-CN"/>
        </w:rPr>
      </w:pPr>
    </w:p>
    <w:p w14:paraId="65DD2160" w14:textId="77777777" w:rsidR="00D44012" w:rsidRDefault="00000000">
      <w:pPr>
        <w:pStyle w:val="Heading4"/>
        <w:rPr>
          <w:lang w:eastAsia="zh-CN"/>
        </w:rPr>
      </w:pPr>
      <w:bookmarkStart w:id="800" w:name="_Toc81332273"/>
      <w:bookmarkStart w:id="801" w:name="_Toc97197145"/>
      <w:bookmarkStart w:id="802" w:name="_Toc96996739"/>
      <w:bookmarkStart w:id="803" w:name="_Toc93878963"/>
      <w:bookmarkStart w:id="804" w:name="_Toc185509346"/>
      <w:r>
        <w:rPr>
          <w:lang w:eastAsia="zh-CN"/>
        </w:rPr>
        <w:t>8.1.5.2</w:t>
      </w:r>
      <w:r>
        <w:rPr>
          <w:lang w:eastAsia="zh-CN"/>
        </w:rPr>
        <w:tab/>
        <w:t>Structured data types</w:t>
      </w:r>
      <w:bookmarkEnd w:id="800"/>
      <w:bookmarkEnd w:id="801"/>
      <w:bookmarkEnd w:id="802"/>
      <w:bookmarkEnd w:id="803"/>
      <w:bookmarkEnd w:id="804"/>
    </w:p>
    <w:p w14:paraId="6F563F8E" w14:textId="77777777" w:rsidR="00D44012" w:rsidRDefault="00000000">
      <w:pPr>
        <w:pStyle w:val="Heading5"/>
        <w:rPr>
          <w:lang w:eastAsia="zh-CN"/>
        </w:rPr>
      </w:pPr>
      <w:bookmarkStart w:id="805" w:name="_Toc96996740"/>
      <w:bookmarkStart w:id="806" w:name="_Toc97197146"/>
      <w:bookmarkStart w:id="807" w:name="_Toc81332274"/>
      <w:bookmarkStart w:id="808" w:name="_Toc93878964"/>
      <w:bookmarkStart w:id="809" w:name="_Toc185509347"/>
      <w:r>
        <w:rPr>
          <w:lang w:eastAsia="zh-CN"/>
        </w:rPr>
        <w:t>8.1.5.2.1</w:t>
      </w:r>
      <w:r>
        <w:rPr>
          <w:lang w:eastAsia="zh-CN"/>
        </w:rPr>
        <w:tab/>
        <w:t>Introduction</w:t>
      </w:r>
      <w:bookmarkEnd w:id="805"/>
      <w:bookmarkEnd w:id="806"/>
      <w:bookmarkEnd w:id="807"/>
      <w:bookmarkEnd w:id="808"/>
      <w:bookmarkEnd w:id="809"/>
    </w:p>
    <w:p w14:paraId="5AD12910" w14:textId="77777777" w:rsidR="00D44012" w:rsidRDefault="00000000">
      <w:pPr>
        <w:pStyle w:val="Heading5"/>
        <w:rPr>
          <w:lang w:eastAsia="zh-CN"/>
        </w:rPr>
      </w:pPr>
      <w:bookmarkStart w:id="810" w:name="_Toc81332275"/>
      <w:bookmarkStart w:id="811" w:name="_Toc96996741"/>
      <w:bookmarkStart w:id="812" w:name="_Toc97197147"/>
      <w:bookmarkStart w:id="813" w:name="_Toc93878965"/>
      <w:bookmarkStart w:id="814" w:name="_Toc185509348"/>
      <w:r>
        <w:rPr>
          <w:lang w:eastAsia="zh-CN"/>
        </w:rPr>
        <w:t>8.1.5.2.2</w:t>
      </w:r>
      <w:r>
        <w:rPr>
          <w:lang w:eastAsia="zh-CN"/>
        </w:rPr>
        <w:tab/>
        <w:t xml:space="preserve">Type: </w:t>
      </w:r>
      <w:bookmarkEnd w:id="810"/>
      <w:r>
        <w:t>ASRegistration</w:t>
      </w:r>
      <w:bookmarkEnd w:id="811"/>
      <w:bookmarkEnd w:id="812"/>
      <w:bookmarkEnd w:id="813"/>
      <w:bookmarkEnd w:id="814"/>
    </w:p>
    <w:p w14:paraId="25213C08" w14:textId="77777777" w:rsidR="00D44012"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104F069" w14:textId="77777777">
        <w:trPr>
          <w:jc w:val="center"/>
        </w:trPr>
        <w:tc>
          <w:tcPr>
            <w:tcW w:w="1430" w:type="dxa"/>
            <w:shd w:val="clear" w:color="auto" w:fill="C0C0C0"/>
          </w:tcPr>
          <w:p w14:paraId="0708C3FE" w14:textId="77777777" w:rsidR="00D44012" w:rsidRDefault="00000000">
            <w:pPr>
              <w:pStyle w:val="TAH"/>
              <w:rPr>
                <w:kern w:val="2"/>
                <w:szCs w:val="22"/>
              </w:rPr>
            </w:pPr>
            <w:r>
              <w:rPr>
                <w:kern w:val="2"/>
                <w:szCs w:val="22"/>
              </w:rPr>
              <w:t>Attribute name</w:t>
            </w:r>
          </w:p>
        </w:tc>
        <w:tc>
          <w:tcPr>
            <w:tcW w:w="1006" w:type="dxa"/>
            <w:shd w:val="clear" w:color="auto" w:fill="C0C0C0"/>
          </w:tcPr>
          <w:p w14:paraId="7653ACE1" w14:textId="77777777" w:rsidR="00D44012" w:rsidRDefault="00000000">
            <w:pPr>
              <w:pStyle w:val="TAH"/>
              <w:rPr>
                <w:kern w:val="2"/>
                <w:szCs w:val="22"/>
              </w:rPr>
            </w:pPr>
            <w:r>
              <w:rPr>
                <w:kern w:val="2"/>
                <w:szCs w:val="22"/>
              </w:rPr>
              <w:t>Data type</w:t>
            </w:r>
          </w:p>
        </w:tc>
        <w:tc>
          <w:tcPr>
            <w:tcW w:w="425" w:type="dxa"/>
            <w:shd w:val="clear" w:color="auto" w:fill="C0C0C0"/>
          </w:tcPr>
          <w:p w14:paraId="031C2A21" w14:textId="77777777" w:rsidR="00D44012" w:rsidRDefault="00000000">
            <w:pPr>
              <w:pStyle w:val="TAH"/>
              <w:rPr>
                <w:kern w:val="2"/>
                <w:szCs w:val="22"/>
              </w:rPr>
            </w:pPr>
            <w:r>
              <w:rPr>
                <w:kern w:val="2"/>
                <w:szCs w:val="22"/>
              </w:rPr>
              <w:t>P</w:t>
            </w:r>
          </w:p>
        </w:tc>
        <w:tc>
          <w:tcPr>
            <w:tcW w:w="1368" w:type="dxa"/>
            <w:shd w:val="clear" w:color="auto" w:fill="C0C0C0"/>
          </w:tcPr>
          <w:p w14:paraId="6A88E729" w14:textId="77777777" w:rsidR="00D44012" w:rsidRDefault="00000000">
            <w:pPr>
              <w:pStyle w:val="TAH"/>
              <w:rPr>
                <w:kern w:val="2"/>
                <w:szCs w:val="22"/>
              </w:rPr>
            </w:pPr>
            <w:r>
              <w:rPr>
                <w:kern w:val="2"/>
                <w:szCs w:val="22"/>
              </w:rPr>
              <w:t>Cardinality</w:t>
            </w:r>
          </w:p>
        </w:tc>
        <w:tc>
          <w:tcPr>
            <w:tcW w:w="3438" w:type="dxa"/>
            <w:shd w:val="clear" w:color="auto" w:fill="C0C0C0"/>
          </w:tcPr>
          <w:p w14:paraId="2119126D" w14:textId="77777777" w:rsidR="00D44012" w:rsidRDefault="00000000">
            <w:pPr>
              <w:pStyle w:val="TAH"/>
              <w:rPr>
                <w:kern w:val="2"/>
                <w:szCs w:val="22"/>
              </w:rPr>
            </w:pPr>
            <w:r>
              <w:rPr>
                <w:kern w:val="2"/>
                <w:szCs w:val="22"/>
              </w:rPr>
              <w:t>Description</w:t>
            </w:r>
          </w:p>
        </w:tc>
        <w:tc>
          <w:tcPr>
            <w:tcW w:w="1998" w:type="dxa"/>
            <w:shd w:val="clear" w:color="auto" w:fill="C0C0C0"/>
          </w:tcPr>
          <w:p w14:paraId="59E493BF" w14:textId="77777777" w:rsidR="00D44012" w:rsidRDefault="00000000">
            <w:pPr>
              <w:pStyle w:val="TAH"/>
              <w:rPr>
                <w:kern w:val="2"/>
                <w:szCs w:val="22"/>
              </w:rPr>
            </w:pPr>
            <w:r>
              <w:rPr>
                <w:kern w:val="2"/>
                <w:szCs w:val="22"/>
              </w:rPr>
              <w:t>Applicability</w:t>
            </w:r>
          </w:p>
        </w:tc>
      </w:tr>
      <w:tr w:rsidR="00D44012" w14:paraId="1CC25F8E" w14:textId="77777777">
        <w:trPr>
          <w:jc w:val="center"/>
        </w:trPr>
        <w:tc>
          <w:tcPr>
            <w:tcW w:w="1430" w:type="dxa"/>
          </w:tcPr>
          <w:p w14:paraId="2587C6CF" w14:textId="77777777" w:rsidR="00D44012" w:rsidRDefault="00000000">
            <w:pPr>
              <w:pStyle w:val="TAL"/>
              <w:rPr>
                <w:kern w:val="2"/>
                <w:szCs w:val="22"/>
                <w:lang w:eastAsia="zh-CN"/>
              </w:rPr>
            </w:pPr>
            <w:r>
              <w:rPr>
                <w:kern w:val="2"/>
                <w:szCs w:val="22"/>
              </w:rPr>
              <w:t>asSvcId</w:t>
            </w:r>
          </w:p>
        </w:tc>
        <w:tc>
          <w:tcPr>
            <w:tcW w:w="1006" w:type="dxa"/>
          </w:tcPr>
          <w:p w14:paraId="64E2C4CB" w14:textId="77777777" w:rsidR="00D44012" w:rsidRDefault="00000000">
            <w:pPr>
              <w:pStyle w:val="TAL"/>
              <w:rPr>
                <w:kern w:val="2"/>
                <w:szCs w:val="22"/>
              </w:rPr>
            </w:pPr>
            <w:r>
              <w:rPr>
                <w:kern w:val="2"/>
                <w:szCs w:val="22"/>
              </w:rPr>
              <w:t>string</w:t>
            </w:r>
          </w:p>
        </w:tc>
        <w:tc>
          <w:tcPr>
            <w:tcW w:w="425" w:type="dxa"/>
          </w:tcPr>
          <w:p w14:paraId="6AA49887" w14:textId="77777777" w:rsidR="00D44012" w:rsidRDefault="00000000">
            <w:pPr>
              <w:pStyle w:val="TAC"/>
              <w:rPr>
                <w:kern w:val="2"/>
                <w:szCs w:val="22"/>
              </w:rPr>
            </w:pPr>
            <w:r>
              <w:rPr>
                <w:kern w:val="2"/>
                <w:szCs w:val="22"/>
              </w:rPr>
              <w:t>M</w:t>
            </w:r>
          </w:p>
        </w:tc>
        <w:tc>
          <w:tcPr>
            <w:tcW w:w="1368" w:type="dxa"/>
          </w:tcPr>
          <w:p w14:paraId="477C6BC1" w14:textId="77777777" w:rsidR="00D44012" w:rsidRDefault="00000000">
            <w:pPr>
              <w:pStyle w:val="TAL"/>
              <w:rPr>
                <w:kern w:val="2"/>
                <w:szCs w:val="22"/>
              </w:rPr>
            </w:pPr>
            <w:r>
              <w:rPr>
                <w:kern w:val="2"/>
                <w:szCs w:val="22"/>
              </w:rPr>
              <w:t>1</w:t>
            </w:r>
          </w:p>
        </w:tc>
        <w:tc>
          <w:tcPr>
            <w:tcW w:w="3438" w:type="dxa"/>
          </w:tcPr>
          <w:p w14:paraId="0B3E967F" w14:textId="77777777" w:rsidR="00D44012" w:rsidRDefault="00000000">
            <w:pPr>
              <w:pStyle w:val="TAL"/>
              <w:rPr>
                <w:kern w:val="2"/>
                <w:szCs w:val="22"/>
              </w:rPr>
            </w:pPr>
            <w:r>
              <w:rPr>
                <w:kern w:val="2"/>
                <w:szCs w:val="22"/>
              </w:rPr>
              <w:t>The MSGin5G identifier of the Application Server.</w:t>
            </w:r>
          </w:p>
        </w:tc>
        <w:tc>
          <w:tcPr>
            <w:tcW w:w="1998" w:type="dxa"/>
          </w:tcPr>
          <w:p w14:paraId="7B202F45" w14:textId="77777777" w:rsidR="00D44012" w:rsidRDefault="00D44012">
            <w:pPr>
              <w:pStyle w:val="TAL"/>
              <w:rPr>
                <w:kern w:val="2"/>
                <w:szCs w:val="22"/>
              </w:rPr>
            </w:pPr>
          </w:p>
        </w:tc>
      </w:tr>
      <w:tr w:rsidR="00D44012" w14:paraId="79B8FF44" w14:textId="77777777">
        <w:trPr>
          <w:jc w:val="center"/>
        </w:trPr>
        <w:tc>
          <w:tcPr>
            <w:tcW w:w="1430" w:type="dxa"/>
          </w:tcPr>
          <w:p w14:paraId="67D89D3B" w14:textId="77777777" w:rsidR="00D44012" w:rsidRDefault="00000000">
            <w:pPr>
              <w:pStyle w:val="TAL"/>
              <w:rPr>
                <w:kern w:val="2"/>
                <w:szCs w:val="22"/>
              </w:rPr>
            </w:pPr>
            <w:r>
              <w:rPr>
                <w:kern w:val="2"/>
                <w:szCs w:val="22"/>
                <w:lang w:eastAsia="zh-CN"/>
              </w:rPr>
              <w:t>app</w:t>
            </w:r>
            <w:r>
              <w:rPr>
                <w:kern w:val="2"/>
                <w:szCs w:val="22"/>
              </w:rPr>
              <w:t>Id</w:t>
            </w:r>
          </w:p>
        </w:tc>
        <w:tc>
          <w:tcPr>
            <w:tcW w:w="1006" w:type="dxa"/>
          </w:tcPr>
          <w:p w14:paraId="7C14C7AE" w14:textId="77777777" w:rsidR="00D44012" w:rsidRDefault="00000000">
            <w:pPr>
              <w:pStyle w:val="TAL"/>
              <w:rPr>
                <w:kern w:val="2"/>
                <w:szCs w:val="22"/>
              </w:rPr>
            </w:pPr>
            <w:r>
              <w:rPr>
                <w:kern w:val="2"/>
                <w:szCs w:val="22"/>
              </w:rPr>
              <w:t>string</w:t>
            </w:r>
          </w:p>
        </w:tc>
        <w:tc>
          <w:tcPr>
            <w:tcW w:w="425" w:type="dxa"/>
          </w:tcPr>
          <w:p w14:paraId="443D69F4" w14:textId="77777777" w:rsidR="00D44012" w:rsidRDefault="00000000">
            <w:pPr>
              <w:pStyle w:val="TAC"/>
              <w:rPr>
                <w:kern w:val="2"/>
                <w:szCs w:val="22"/>
                <w:lang w:eastAsia="zh-CN"/>
              </w:rPr>
            </w:pPr>
            <w:r>
              <w:rPr>
                <w:rFonts w:hint="eastAsia"/>
                <w:kern w:val="2"/>
                <w:szCs w:val="22"/>
                <w:lang w:eastAsia="zh-CN"/>
              </w:rPr>
              <w:t>O</w:t>
            </w:r>
          </w:p>
        </w:tc>
        <w:tc>
          <w:tcPr>
            <w:tcW w:w="1368" w:type="dxa"/>
          </w:tcPr>
          <w:p w14:paraId="03168658" w14:textId="77777777" w:rsidR="00D44012" w:rsidRDefault="00000000">
            <w:pPr>
              <w:pStyle w:val="TAL"/>
              <w:rPr>
                <w:kern w:val="2"/>
                <w:szCs w:val="22"/>
              </w:rPr>
            </w:pPr>
            <w:r>
              <w:rPr>
                <w:kern w:val="2"/>
                <w:szCs w:val="22"/>
              </w:rPr>
              <w:t>0..1</w:t>
            </w:r>
          </w:p>
        </w:tc>
        <w:tc>
          <w:tcPr>
            <w:tcW w:w="3438" w:type="dxa"/>
          </w:tcPr>
          <w:p w14:paraId="122C8323" w14:textId="77777777" w:rsidR="00D44012" w:rsidRDefault="00000000">
            <w:pPr>
              <w:pStyle w:val="TAL"/>
              <w:rPr>
                <w:kern w:val="2"/>
                <w:szCs w:val="22"/>
              </w:rPr>
            </w:pPr>
            <w:r>
              <w:rPr>
                <w:kern w:val="2"/>
                <w:szCs w:val="22"/>
              </w:rPr>
              <w:t>The identifier of the application specified by the application provider</w:t>
            </w:r>
          </w:p>
        </w:tc>
        <w:tc>
          <w:tcPr>
            <w:tcW w:w="1998" w:type="dxa"/>
          </w:tcPr>
          <w:p w14:paraId="50AF8CCA" w14:textId="77777777" w:rsidR="00D44012" w:rsidRDefault="00D44012">
            <w:pPr>
              <w:pStyle w:val="TAL"/>
              <w:rPr>
                <w:kern w:val="2"/>
                <w:szCs w:val="22"/>
              </w:rPr>
            </w:pPr>
          </w:p>
        </w:tc>
      </w:tr>
      <w:tr w:rsidR="00D44012" w14:paraId="7E71D9ED" w14:textId="77777777">
        <w:trPr>
          <w:jc w:val="center"/>
        </w:trPr>
        <w:tc>
          <w:tcPr>
            <w:tcW w:w="1430" w:type="dxa"/>
          </w:tcPr>
          <w:p w14:paraId="4925C465" w14:textId="77777777" w:rsidR="00D44012" w:rsidRDefault="00000000">
            <w:pPr>
              <w:pStyle w:val="TAL"/>
              <w:rPr>
                <w:kern w:val="2"/>
                <w:szCs w:val="22"/>
              </w:rPr>
            </w:pPr>
            <w:r>
              <w:rPr>
                <w:kern w:val="2"/>
                <w:szCs w:val="22"/>
                <w:lang w:eastAsia="zh-CN"/>
              </w:rPr>
              <w:t>targetUri</w:t>
            </w:r>
          </w:p>
        </w:tc>
        <w:tc>
          <w:tcPr>
            <w:tcW w:w="1006" w:type="dxa"/>
          </w:tcPr>
          <w:p w14:paraId="48EC37B9" w14:textId="77777777" w:rsidR="00D44012" w:rsidRDefault="00000000">
            <w:pPr>
              <w:pStyle w:val="TAL"/>
              <w:rPr>
                <w:kern w:val="2"/>
                <w:szCs w:val="22"/>
                <w:lang w:eastAsia="zh-CN"/>
              </w:rPr>
            </w:pPr>
            <w:r>
              <w:rPr>
                <w:kern w:val="2"/>
                <w:szCs w:val="22"/>
                <w:lang w:eastAsia="zh-CN"/>
              </w:rPr>
              <w:t>Uri</w:t>
            </w:r>
          </w:p>
        </w:tc>
        <w:tc>
          <w:tcPr>
            <w:tcW w:w="425" w:type="dxa"/>
          </w:tcPr>
          <w:p w14:paraId="292296AA" w14:textId="77777777" w:rsidR="00D44012" w:rsidRDefault="00000000">
            <w:pPr>
              <w:pStyle w:val="TAC"/>
              <w:rPr>
                <w:kern w:val="2"/>
                <w:szCs w:val="22"/>
              </w:rPr>
            </w:pPr>
            <w:r>
              <w:rPr>
                <w:kern w:val="2"/>
                <w:szCs w:val="22"/>
              </w:rPr>
              <w:t>O</w:t>
            </w:r>
          </w:p>
        </w:tc>
        <w:tc>
          <w:tcPr>
            <w:tcW w:w="1368" w:type="dxa"/>
          </w:tcPr>
          <w:p w14:paraId="2EFAC529" w14:textId="77777777" w:rsidR="00D44012" w:rsidRDefault="00000000">
            <w:pPr>
              <w:pStyle w:val="TAL"/>
              <w:rPr>
                <w:kern w:val="2"/>
                <w:szCs w:val="22"/>
              </w:rPr>
            </w:pPr>
            <w:r>
              <w:rPr>
                <w:kern w:val="2"/>
                <w:szCs w:val="22"/>
              </w:rPr>
              <w:t>0..1</w:t>
            </w:r>
          </w:p>
        </w:tc>
        <w:tc>
          <w:tcPr>
            <w:tcW w:w="3438" w:type="dxa"/>
          </w:tcPr>
          <w:p w14:paraId="656A81B8" w14:textId="77777777" w:rsidR="00D44012"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1FF6927" w14:textId="77777777" w:rsidR="00D44012" w:rsidRDefault="00D44012">
            <w:pPr>
              <w:pStyle w:val="TAL"/>
              <w:rPr>
                <w:kern w:val="2"/>
                <w:szCs w:val="22"/>
              </w:rPr>
            </w:pPr>
          </w:p>
        </w:tc>
      </w:tr>
      <w:tr w:rsidR="00D44012" w14:paraId="6C0AE0D8" w14:textId="77777777">
        <w:trPr>
          <w:jc w:val="center"/>
        </w:trPr>
        <w:tc>
          <w:tcPr>
            <w:tcW w:w="1430" w:type="dxa"/>
          </w:tcPr>
          <w:p w14:paraId="70C2545A" w14:textId="77777777" w:rsidR="00D44012" w:rsidRDefault="00000000">
            <w:pPr>
              <w:pStyle w:val="TAL"/>
              <w:rPr>
                <w:kern w:val="2"/>
                <w:szCs w:val="22"/>
              </w:rPr>
            </w:pPr>
            <w:r>
              <w:rPr>
                <w:kern w:val="2"/>
                <w:szCs w:val="22"/>
              </w:rPr>
              <w:t>asProf</w:t>
            </w:r>
          </w:p>
        </w:tc>
        <w:tc>
          <w:tcPr>
            <w:tcW w:w="1006" w:type="dxa"/>
          </w:tcPr>
          <w:p w14:paraId="6A2AF941" w14:textId="77777777" w:rsidR="00D44012" w:rsidRDefault="00000000">
            <w:pPr>
              <w:pStyle w:val="TAL"/>
              <w:rPr>
                <w:kern w:val="2"/>
                <w:szCs w:val="22"/>
              </w:rPr>
            </w:pPr>
            <w:r>
              <w:rPr>
                <w:kern w:val="2"/>
                <w:szCs w:val="22"/>
              </w:rPr>
              <w:t>ASProfile</w:t>
            </w:r>
          </w:p>
        </w:tc>
        <w:tc>
          <w:tcPr>
            <w:tcW w:w="425" w:type="dxa"/>
          </w:tcPr>
          <w:p w14:paraId="0DA9167F" w14:textId="77777777" w:rsidR="00D44012" w:rsidRDefault="00000000">
            <w:pPr>
              <w:pStyle w:val="TAC"/>
              <w:rPr>
                <w:kern w:val="2"/>
                <w:szCs w:val="22"/>
              </w:rPr>
            </w:pPr>
            <w:r>
              <w:rPr>
                <w:kern w:val="2"/>
                <w:szCs w:val="22"/>
              </w:rPr>
              <w:t>O</w:t>
            </w:r>
          </w:p>
        </w:tc>
        <w:tc>
          <w:tcPr>
            <w:tcW w:w="1368" w:type="dxa"/>
          </w:tcPr>
          <w:p w14:paraId="2AD0BE7C" w14:textId="77777777" w:rsidR="00D44012" w:rsidRDefault="00000000">
            <w:pPr>
              <w:pStyle w:val="TAL"/>
              <w:rPr>
                <w:kern w:val="2"/>
                <w:szCs w:val="22"/>
              </w:rPr>
            </w:pPr>
            <w:r>
              <w:rPr>
                <w:kern w:val="2"/>
                <w:szCs w:val="22"/>
              </w:rPr>
              <w:t>0..1</w:t>
            </w:r>
          </w:p>
        </w:tc>
        <w:tc>
          <w:tcPr>
            <w:tcW w:w="3438" w:type="dxa"/>
          </w:tcPr>
          <w:p w14:paraId="2528654E" w14:textId="77777777" w:rsidR="00D44012" w:rsidRDefault="00000000">
            <w:pPr>
              <w:pStyle w:val="TAL"/>
              <w:rPr>
                <w:kern w:val="2"/>
                <w:szCs w:val="22"/>
              </w:rPr>
            </w:pPr>
            <w:r>
              <w:rPr>
                <w:kern w:val="2"/>
                <w:szCs w:val="22"/>
              </w:rPr>
              <w:t>The profile information of the AS.</w:t>
            </w:r>
          </w:p>
        </w:tc>
        <w:tc>
          <w:tcPr>
            <w:tcW w:w="1998" w:type="dxa"/>
          </w:tcPr>
          <w:p w14:paraId="19C3150A" w14:textId="77777777" w:rsidR="00D44012" w:rsidRDefault="00D44012">
            <w:pPr>
              <w:pStyle w:val="TAL"/>
              <w:rPr>
                <w:kern w:val="2"/>
                <w:szCs w:val="22"/>
              </w:rPr>
            </w:pPr>
          </w:p>
        </w:tc>
      </w:tr>
    </w:tbl>
    <w:p w14:paraId="7860B1DB" w14:textId="77777777" w:rsidR="00D44012" w:rsidRDefault="00D44012">
      <w:pPr>
        <w:rPr>
          <w:lang w:eastAsia="zh-CN"/>
        </w:rPr>
      </w:pPr>
    </w:p>
    <w:p w14:paraId="30941446" w14:textId="77777777" w:rsidR="00D44012" w:rsidRDefault="00000000">
      <w:pPr>
        <w:pStyle w:val="Heading5"/>
        <w:rPr>
          <w:lang w:eastAsia="zh-CN"/>
        </w:rPr>
      </w:pPr>
      <w:bookmarkStart w:id="815" w:name="_Toc96996742"/>
      <w:bookmarkStart w:id="816" w:name="_Toc97197148"/>
      <w:bookmarkStart w:id="817" w:name="_Toc93878966"/>
      <w:bookmarkStart w:id="818" w:name="_Toc185509349"/>
      <w:r>
        <w:rPr>
          <w:lang w:eastAsia="zh-CN"/>
        </w:rPr>
        <w:t>8.1.5.2.3</w:t>
      </w:r>
      <w:r>
        <w:rPr>
          <w:lang w:eastAsia="zh-CN"/>
        </w:rPr>
        <w:tab/>
        <w:t xml:space="preserve">Type: </w:t>
      </w:r>
      <w:r>
        <w:t>ASRegistrationA</w:t>
      </w:r>
      <w:r>
        <w:rPr>
          <w:lang w:eastAsia="zh-CN"/>
        </w:rPr>
        <w:t>ck</w:t>
      </w:r>
      <w:bookmarkEnd w:id="815"/>
      <w:bookmarkEnd w:id="816"/>
      <w:bookmarkEnd w:id="817"/>
      <w:bookmarkEnd w:id="818"/>
    </w:p>
    <w:p w14:paraId="3BDA82B1" w14:textId="77777777" w:rsidR="00D44012"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C396608" w14:textId="77777777">
        <w:trPr>
          <w:jc w:val="center"/>
        </w:trPr>
        <w:tc>
          <w:tcPr>
            <w:tcW w:w="1430" w:type="dxa"/>
            <w:shd w:val="clear" w:color="auto" w:fill="C0C0C0"/>
          </w:tcPr>
          <w:p w14:paraId="48D4A228" w14:textId="77777777" w:rsidR="00D44012" w:rsidRDefault="00000000">
            <w:pPr>
              <w:pStyle w:val="TAH"/>
              <w:rPr>
                <w:kern w:val="2"/>
                <w:szCs w:val="22"/>
              </w:rPr>
            </w:pPr>
            <w:r>
              <w:rPr>
                <w:kern w:val="2"/>
                <w:szCs w:val="22"/>
              </w:rPr>
              <w:t>Attribute name</w:t>
            </w:r>
          </w:p>
        </w:tc>
        <w:tc>
          <w:tcPr>
            <w:tcW w:w="1006" w:type="dxa"/>
            <w:shd w:val="clear" w:color="auto" w:fill="C0C0C0"/>
          </w:tcPr>
          <w:p w14:paraId="205DBAEA" w14:textId="77777777" w:rsidR="00D44012" w:rsidRDefault="00000000">
            <w:pPr>
              <w:pStyle w:val="TAH"/>
              <w:rPr>
                <w:kern w:val="2"/>
                <w:szCs w:val="22"/>
              </w:rPr>
            </w:pPr>
            <w:r>
              <w:rPr>
                <w:kern w:val="2"/>
                <w:szCs w:val="22"/>
              </w:rPr>
              <w:t>Data type</w:t>
            </w:r>
          </w:p>
        </w:tc>
        <w:tc>
          <w:tcPr>
            <w:tcW w:w="425" w:type="dxa"/>
            <w:shd w:val="clear" w:color="auto" w:fill="C0C0C0"/>
          </w:tcPr>
          <w:p w14:paraId="46D86971" w14:textId="77777777" w:rsidR="00D44012" w:rsidRDefault="00000000">
            <w:pPr>
              <w:pStyle w:val="TAH"/>
              <w:rPr>
                <w:kern w:val="2"/>
                <w:szCs w:val="22"/>
              </w:rPr>
            </w:pPr>
            <w:r>
              <w:rPr>
                <w:kern w:val="2"/>
                <w:szCs w:val="22"/>
              </w:rPr>
              <w:t>P</w:t>
            </w:r>
          </w:p>
        </w:tc>
        <w:tc>
          <w:tcPr>
            <w:tcW w:w="1368" w:type="dxa"/>
            <w:shd w:val="clear" w:color="auto" w:fill="C0C0C0"/>
          </w:tcPr>
          <w:p w14:paraId="7751E3FF" w14:textId="77777777" w:rsidR="00D44012" w:rsidRDefault="00000000">
            <w:pPr>
              <w:pStyle w:val="TAH"/>
              <w:rPr>
                <w:kern w:val="2"/>
                <w:szCs w:val="22"/>
              </w:rPr>
            </w:pPr>
            <w:r>
              <w:rPr>
                <w:kern w:val="2"/>
                <w:szCs w:val="22"/>
              </w:rPr>
              <w:t>Cardinality</w:t>
            </w:r>
          </w:p>
        </w:tc>
        <w:tc>
          <w:tcPr>
            <w:tcW w:w="3438" w:type="dxa"/>
            <w:shd w:val="clear" w:color="auto" w:fill="C0C0C0"/>
          </w:tcPr>
          <w:p w14:paraId="1BA4A693" w14:textId="77777777" w:rsidR="00D44012" w:rsidRDefault="00000000">
            <w:pPr>
              <w:pStyle w:val="TAH"/>
              <w:rPr>
                <w:kern w:val="2"/>
                <w:szCs w:val="22"/>
              </w:rPr>
            </w:pPr>
            <w:r>
              <w:rPr>
                <w:kern w:val="2"/>
                <w:szCs w:val="22"/>
              </w:rPr>
              <w:t>Description</w:t>
            </w:r>
          </w:p>
        </w:tc>
        <w:tc>
          <w:tcPr>
            <w:tcW w:w="1998" w:type="dxa"/>
            <w:shd w:val="clear" w:color="auto" w:fill="C0C0C0"/>
          </w:tcPr>
          <w:p w14:paraId="16970F7A" w14:textId="77777777" w:rsidR="00D44012" w:rsidRDefault="00000000">
            <w:pPr>
              <w:pStyle w:val="TAH"/>
              <w:rPr>
                <w:kern w:val="2"/>
                <w:szCs w:val="22"/>
              </w:rPr>
            </w:pPr>
            <w:r>
              <w:rPr>
                <w:kern w:val="2"/>
                <w:szCs w:val="22"/>
              </w:rPr>
              <w:t>Applicability</w:t>
            </w:r>
          </w:p>
        </w:tc>
      </w:tr>
      <w:tr w:rsidR="00D44012" w14:paraId="40491F29" w14:textId="77777777">
        <w:trPr>
          <w:jc w:val="center"/>
        </w:trPr>
        <w:tc>
          <w:tcPr>
            <w:tcW w:w="1430" w:type="dxa"/>
          </w:tcPr>
          <w:p w14:paraId="010C08EB" w14:textId="77777777" w:rsidR="00D44012" w:rsidRDefault="00000000">
            <w:pPr>
              <w:pStyle w:val="TAL"/>
              <w:rPr>
                <w:kern w:val="2"/>
                <w:szCs w:val="22"/>
                <w:lang w:eastAsia="zh-CN"/>
              </w:rPr>
            </w:pPr>
            <w:r>
              <w:rPr>
                <w:kern w:val="2"/>
                <w:szCs w:val="22"/>
              </w:rPr>
              <w:t>asSvcId</w:t>
            </w:r>
          </w:p>
        </w:tc>
        <w:tc>
          <w:tcPr>
            <w:tcW w:w="1006" w:type="dxa"/>
          </w:tcPr>
          <w:p w14:paraId="45BEC1D7" w14:textId="77777777" w:rsidR="00D44012" w:rsidRDefault="00000000">
            <w:pPr>
              <w:pStyle w:val="TAL"/>
              <w:rPr>
                <w:kern w:val="2"/>
                <w:szCs w:val="22"/>
              </w:rPr>
            </w:pPr>
            <w:r>
              <w:rPr>
                <w:kern w:val="2"/>
                <w:szCs w:val="22"/>
              </w:rPr>
              <w:t>string</w:t>
            </w:r>
          </w:p>
        </w:tc>
        <w:tc>
          <w:tcPr>
            <w:tcW w:w="425" w:type="dxa"/>
          </w:tcPr>
          <w:p w14:paraId="421F1DDD" w14:textId="77777777" w:rsidR="00D44012" w:rsidRDefault="00000000">
            <w:pPr>
              <w:pStyle w:val="TAC"/>
              <w:rPr>
                <w:kern w:val="2"/>
                <w:szCs w:val="22"/>
              </w:rPr>
            </w:pPr>
            <w:r>
              <w:rPr>
                <w:kern w:val="2"/>
                <w:szCs w:val="22"/>
              </w:rPr>
              <w:t>M</w:t>
            </w:r>
          </w:p>
        </w:tc>
        <w:tc>
          <w:tcPr>
            <w:tcW w:w="1368" w:type="dxa"/>
          </w:tcPr>
          <w:p w14:paraId="3EC97489" w14:textId="77777777" w:rsidR="00D44012" w:rsidRDefault="00000000">
            <w:pPr>
              <w:pStyle w:val="TAL"/>
              <w:rPr>
                <w:kern w:val="2"/>
                <w:szCs w:val="22"/>
              </w:rPr>
            </w:pPr>
            <w:r>
              <w:rPr>
                <w:kern w:val="2"/>
                <w:szCs w:val="22"/>
              </w:rPr>
              <w:t>1</w:t>
            </w:r>
          </w:p>
        </w:tc>
        <w:tc>
          <w:tcPr>
            <w:tcW w:w="3438" w:type="dxa"/>
          </w:tcPr>
          <w:p w14:paraId="51889006" w14:textId="77777777" w:rsidR="00D44012" w:rsidRDefault="00000000">
            <w:pPr>
              <w:pStyle w:val="TAL"/>
              <w:rPr>
                <w:kern w:val="2"/>
                <w:szCs w:val="22"/>
              </w:rPr>
            </w:pPr>
            <w:r>
              <w:rPr>
                <w:kern w:val="2"/>
                <w:szCs w:val="22"/>
              </w:rPr>
              <w:t>The MSGin5G identifier of the Application Server.</w:t>
            </w:r>
          </w:p>
        </w:tc>
        <w:tc>
          <w:tcPr>
            <w:tcW w:w="1998" w:type="dxa"/>
          </w:tcPr>
          <w:p w14:paraId="7F0A115D" w14:textId="77777777" w:rsidR="00D44012" w:rsidRDefault="00D44012">
            <w:pPr>
              <w:pStyle w:val="TAL"/>
              <w:rPr>
                <w:kern w:val="2"/>
                <w:szCs w:val="22"/>
              </w:rPr>
            </w:pPr>
          </w:p>
        </w:tc>
      </w:tr>
      <w:tr w:rsidR="00D44012" w14:paraId="342837EE" w14:textId="77777777">
        <w:trPr>
          <w:jc w:val="center"/>
        </w:trPr>
        <w:tc>
          <w:tcPr>
            <w:tcW w:w="1430" w:type="dxa"/>
          </w:tcPr>
          <w:p w14:paraId="503D43D5" w14:textId="77777777" w:rsidR="00D44012" w:rsidRDefault="00000000">
            <w:pPr>
              <w:pStyle w:val="TAL"/>
              <w:rPr>
                <w:kern w:val="2"/>
                <w:szCs w:val="22"/>
                <w:lang w:eastAsia="zh-CN"/>
              </w:rPr>
            </w:pPr>
            <w:r>
              <w:rPr>
                <w:kern w:val="2"/>
                <w:szCs w:val="22"/>
                <w:lang w:eastAsia="zh-CN"/>
              </w:rPr>
              <w:t>result</w:t>
            </w:r>
          </w:p>
        </w:tc>
        <w:tc>
          <w:tcPr>
            <w:tcW w:w="1006" w:type="dxa"/>
          </w:tcPr>
          <w:p w14:paraId="59601759" w14:textId="77777777" w:rsidR="00D44012" w:rsidRDefault="00000000">
            <w:pPr>
              <w:pStyle w:val="TAL"/>
              <w:rPr>
                <w:kern w:val="2"/>
                <w:szCs w:val="22"/>
              </w:rPr>
            </w:pPr>
            <w:r>
              <w:rPr>
                <w:kern w:val="2"/>
                <w:szCs w:val="22"/>
              </w:rPr>
              <w:t>ProblemDetails</w:t>
            </w:r>
          </w:p>
        </w:tc>
        <w:tc>
          <w:tcPr>
            <w:tcW w:w="425" w:type="dxa"/>
          </w:tcPr>
          <w:p w14:paraId="566C8A6C" w14:textId="77777777" w:rsidR="00D44012" w:rsidRDefault="00000000">
            <w:pPr>
              <w:pStyle w:val="TAC"/>
              <w:rPr>
                <w:kern w:val="2"/>
                <w:szCs w:val="22"/>
              </w:rPr>
            </w:pPr>
            <w:r>
              <w:rPr>
                <w:kern w:val="2"/>
                <w:szCs w:val="22"/>
              </w:rPr>
              <w:t>M</w:t>
            </w:r>
          </w:p>
        </w:tc>
        <w:tc>
          <w:tcPr>
            <w:tcW w:w="1368" w:type="dxa"/>
          </w:tcPr>
          <w:p w14:paraId="1D0729F4" w14:textId="77777777" w:rsidR="00D44012" w:rsidRDefault="00000000">
            <w:pPr>
              <w:pStyle w:val="TAL"/>
              <w:rPr>
                <w:kern w:val="2"/>
                <w:szCs w:val="22"/>
              </w:rPr>
            </w:pPr>
            <w:r>
              <w:rPr>
                <w:kern w:val="2"/>
                <w:szCs w:val="22"/>
              </w:rPr>
              <w:t>1</w:t>
            </w:r>
          </w:p>
        </w:tc>
        <w:tc>
          <w:tcPr>
            <w:tcW w:w="3438" w:type="dxa"/>
          </w:tcPr>
          <w:p w14:paraId="36E12B84" w14:textId="77777777" w:rsidR="00D44012"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774F316E" w14:textId="77777777" w:rsidR="00D44012" w:rsidRDefault="00D44012">
            <w:pPr>
              <w:pStyle w:val="TAL"/>
              <w:rPr>
                <w:kern w:val="2"/>
                <w:szCs w:val="22"/>
              </w:rPr>
            </w:pPr>
          </w:p>
        </w:tc>
      </w:tr>
    </w:tbl>
    <w:p w14:paraId="05F67FC1" w14:textId="77777777" w:rsidR="00D44012" w:rsidRDefault="00D44012">
      <w:pPr>
        <w:rPr>
          <w:lang w:eastAsia="zh-CN"/>
        </w:rPr>
      </w:pPr>
    </w:p>
    <w:p w14:paraId="5C8FBDDE" w14:textId="77777777" w:rsidR="00D44012" w:rsidRDefault="00000000">
      <w:pPr>
        <w:pStyle w:val="Heading5"/>
        <w:rPr>
          <w:lang w:eastAsia="zh-CN"/>
        </w:rPr>
      </w:pPr>
      <w:bookmarkStart w:id="819" w:name="_Toc96996743"/>
      <w:bookmarkStart w:id="820" w:name="_Toc93878967"/>
      <w:bookmarkStart w:id="821" w:name="_Toc97197149"/>
      <w:bookmarkStart w:id="822" w:name="_Toc81332276"/>
      <w:bookmarkStart w:id="823" w:name="_Toc185509350"/>
      <w:r>
        <w:rPr>
          <w:lang w:eastAsia="zh-CN"/>
        </w:rPr>
        <w:t>8.1.5.2.4</w:t>
      </w:r>
      <w:r>
        <w:rPr>
          <w:lang w:eastAsia="zh-CN"/>
        </w:rPr>
        <w:tab/>
        <w:t>Type: ASProfile</w:t>
      </w:r>
      <w:bookmarkEnd w:id="819"/>
      <w:bookmarkEnd w:id="820"/>
      <w:bookmarkEnd w:id="821"/>
      <w:bookmarkEnd w:id="822"/>
      <w:bookmarkEnd w:id="823"/>
    </w:p>
    <w:p w14:paraId="1173D4AE" w14:textId="77777777" w:rsidR="00D44012"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44012" w14:paraId="61460020" w14:textId="77777777">
        <w:trPr>
          <w:jc w:val="center"/>
        </w:trPr>
        <w:tc>
          <w:tcPr>
            <w:tcW w:w="1430" w:type="dxa"/>
            <w:shd w:val="clear" w:color="auto" w:fill="C0C0C0"/>
          </w:tcPr>
          <w:p w14:paraId="23B2C153" w14:textId="77777777" w:rsidR="00D44012" w:rsidRDefault="00000000">
            <w:pPr>
              <w:pStyle w:val="TAH"/>
              <w:rPr>
                <w:kern w:val="2"/>
                <w:szCs w:val="22"/>
              </w:rPr>
            </w:pPr>
            <w:r>
              <w:rPr>
                <w:kern w:val="2"/>
                <w:szCs w:val="22"/>
              </w:rPr>
              <w:t>Attribute name</w:t>
            </w:r>
          </w:p>
        </w:tc>
        <w:tc>
          <w:tcPr>
            <w:tcW w:w="1117" w:type="dxa"/>
            <w:shd w:val="clear" w:color="auto" w:fill="C0C0C0"/>
          </w:tcPr>
          <w:p w14:paraId="1BAF43C7" w14:textId="77777777" w:rsidR="00D44012" w:rsidRDefault="00000000">
            <w:pPr>
              <w:pStyle w:val="TAH"/>
              <w:rPr>
                <w:kern w:val="2"/>
                <w:szCs w:val="22"/>
              </w:rPr>
            </w:pPr>
            <w:r>
              <w:rPr>
                <w:kern w:val="2"/>
                <w:szCs w:val="22"/>
              </w:rPr>
              <w:t>Data type</w:t>
            </w:r>
          </w:p>
        </w:tc>
        <w:tc>
          <w:tcPr>
            <w:tcW w:w="314" w:type="dxa"/>
            <w:shd w:val="clear" w:color="auto" w:fill="C0C0C0"/>
          </w:tcPr>
          <w:p w14:paraId="2DC7ECBB" w14:textId="77777777" w:rsidR="00D44012" w:rsidRDefault="00000000">
            <w:pPr>
              <w:pStyle w:val="TAH"/>
              <w:rPr>
                <w:kern w:val="2"/>
                <w:szCs w:val="22"/>
              </w:rPr>
            </w:pPr>
            <w:r>
              <w:rPr>
                <w:kern w:val="2"/>
                <w:szCs w:val="22"/>
              </w:rPr>
              <w:t>P</w:t>
            </w:r>
          </w:p>
        </w:tc>
        <w:tc>
          <w:tcPr>
            <w:tcW w:w="1368" w:type="dxa"/>
            <w:shd w:val="clear" w:color="auto" w:fill="C0C0C0"/>
          </w:tcPr>
          <w:p w14:paraId="69D187B1" w14:textId="77777777" w:rsidR="00D44012" w:rsidRDefault="00000000">
            <w:pPr>
              <w:pStyle w:val="TAH"/>
              <w:rPr>
                <w:kern w:val="2"/>
                <w:szCs w:val="22"/>
              </w:rPr>
            </w:pPr>
            <w:r>
              <w:rPr>
                <w:kern w:val="2"/>
                <w:szCs w:val="22"/>
              </w:rPr>
              <w:t>Cardinality</w:t>
            </w:r>
          </w:p>
        </w:tc>
        <w:tc>
          <w:tcPr>
            <w:tcW w:w="3438" w:type="dxa"/>
            <w:shd w:val="clear" w:color="auto" w:fill="C0C0C0"/>
          </w:tcPr>
          <w:p w14:paraId="264F6F43" w14:textId="77777777" w:rsidR="00D44012" w:rsidRDefault="00000000">
            <w:pPr>
              <w:pStyle w:val="TAH"/>
              <w:rPr>
                <w:kern w:val="2"/>
                <w:szCs w:val="22"/>
              </w:rPr>
            </w:pPr>
            <w:r>
              <w:rPr>
                <w:kern w:val="2"/>
                <w:szCs w:val="22"/>
              </w:rPr>
              <w:t>Description</w:t>
            </w:r>
          </w:p>
        </w:tc>
        <w:tc>
          <w:tcPr>
            <w:tcW w:w="1998" w:type="dxa"/>
            <w:shd w:val="clear" w:color="auto" w:fill="C0C0C0"/>
          </w:tcPr>
          <w:p w14:paraId="506C2EA3" w14:textId="77777777" w:rsidR="00D44012" w:rsidRDefault="00000000">
            <w:pPr>
              <w:pStyle w:val="TAH"/>
              <w:rPr>
                <w:kern w:val="2"/>
                <w:szCs w:val="22"/>
              </w:rPr>
            </w:pPr>
            <w:r>
              <w:rPr>
                <w:kern w:val="2"/>
                <w:szCs w:val="22"/>
              </w:rPr>
              <w:t>Applicability</w:t>
            </w:r>
          </w:p>
        </w:tc>
      </w:tr>
      <w:tr w:rsidR="00D44012" w14:paraId="3847F38D" w14:textId="77777777">
        <w:trPr>
          <w:jc w:val="center"/>
        </w:trPr>
        <w:tc>
          <w:tcPr>
            <w:tcW w:w="1430" w:type="dxa"/>
          </w:tcPr>
          <w:p w14:paraId="557FAE74" w14:textId="77777777" w:rsidR="00D44012" w:rsidRDefault="00000000">
            <w:pPr>
              <w:pStyle w:val="TAL"/>
              <w:rPr>
                <w:kern w:val="2"/>
                <w:szCs w:val="22"/>
              </w:rPr>
            </w:pPr>
            <w:r>
              <w:rPr>
                <w:kern w:val="2"/>
                <w:szCs w:val="22"/>
              </w:rPr>
              <w:t>appName</w:t>
            </w:r>
          </w:p>
        </w:tc>
        <w:tc>
          <w:tcPr>
            <w:tcW w:w="1117" w:type="dxa"/>
          </w:tcPr>
          <w:p w14:paraId="1E548863" w14:textId="77777777" w:rsidR="00D44012" w:rsidRDefault="00000000">
            <w:pPr>
              <w:pStyle w:val="TAL"/>
              <w:rPr>
                <w:kern w:val="2"/>
                <w:szCs w:val="22"/>
              </w:rPr>
            </w:pPr>
            <w:r>
              <w:rPr>
                <w:kern w:val="2"/>
                <w:szCs w:val="22"/>
              </w:rPr>
              <w:t>string</w:t>
            </w:r>
          </w:p>
        </w:tc>
        <w:tc>
          <w:tcPr>
            <w:tcW w:w="314" w:type="dxa"/>
          </w:tcPr>
          <w:p w14:paraId="2C00F530" w14:textId="77777777" w:rsidR="00D44012" w:rsidRDefault="00000000">
            <w:pPr>
              <w:pStyle w:val="TAC"/>
              <w:rPr>
                <w:kern w:val="2"/>
                <w:szCs w:val="22"/>
              </w:rPr>
            </w:pPr>
            <w:r>
              <w:rPr>
                <w:kern w:val="2"/>
                <w:szCs w:val="22"/>
              </w:rPr>
              <w:t>O</w:t>
            </w:r>
          </w:p>
        </w:tc>
        <w:tc>
          <w:tcPr>
            <w:tcW w:w="1368" w:type="dxa"/>
          </w:tcPr>
          <w:p w14:paraId="3BCB0742" w14:textId="77777777" w:rsidR="00D44012" w:rsidRDefault="00000000">
            <w:pPr>
              <w:pStyle w:val="TAL"/>
              <w:rPr>
                <w:kern w:val="2"/>
                <w:szCs w:val="22"/>
              </w:rPr>
            </w:pPr>
            <w:r>
              <w:rPr>
                <w:kern w:val="2"/>
                <w:szCs w:val="22"/>
              </w:rPr>
              <w:t>1</w:t>
            </w:r>
          </w:p>
        </w:tc>
        <w:tc>
          <w:tcPr>
            <w:tcW w:w="3438" w:type="dxa"/>
          </w:tcPr>
          <w:p w14:paraId="76E23A20" w14:textId="77777777" w:rsidR="00D44012" w:rsidRDefault="00000000">
            <w:pPr>
              <w:pStyle w:val="TAL"/>
              <w:rPr>
                <w:kern w:val="2"/>
                <w:szCs w:val="22"/>
              </w:rPr>
            </w:pPr>
            <w:r>
              <w:rPr>
                <w:kern w:val="2"/>
                <w:szCs w:val="22"/>
              </w:rPr>
              <w:t>The name of the Application Server</w:t>
            </w:r>
          </w:p>
        </w:tc>
        <w:tc>
          <w:tcPr>
            <w:tcW w:w="1998" w:type="dxa"/>
          </w:tcPr>
          <w:p w14:paraId="5FDCE4F2" w14:textId="77777777" w:rsidR="00D44012" w:rsidRDefault="00D44012">
            <w:pPr>
              <w:pStyle w:val="TAL"/>
              <w:rPr>
                <w:kern w:val="2"/>
                <w:szCs w:val="22"/>
              </w:rPr>
            </w:pPr>
          </w:p>
        </w:tc>
      </w:tr>
      <w:tr w:rsidR="00D44012" w14:paraId="7E69C764" w14:textId="77777777">
        <w:trPr>
          <w:jc w:val="center"/>
        </w:trPr>
        <w:tc>
          <w:tcPr>
            <w:tcW w:w="1430" w:type="dxa"/>
          </w:tcPr>
          <w:p w14:paraId="3B5747AF" w14:textId="77777777" w:rsidR="00D44012"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1E65C7CA" w14:textId="77777777" w:rsidR="00D44012" w:rsidRDefault="00000000">
            <w:pPr>
              <w:pStyle w:val="TAL"/>
              <w:rPr>
                <w:kern w:val="2"/>
                <w:szCs w:val="22"/>
              </w:rPr>
            </w:pPr>
            <w:r>
              <w:rPr>
                <w:kern w:val="2"/>
                <w:szCs w:val="22"/>
              </w:rPr>
              <w:t>array(string)</w:t>
            </w:r>
          </w:p>
        </w:tc>
        <w:tc>
          <w:tcPr>
            <w:tcW w:w="314" w:type="dxa"/>
          </w:tcPr>
          <w:p w14:paraId="41AE413C" w14:textId="77777777" w:rsidR="00D44012" w:rsidRDefault="00000000">
            <w:pPr>
              <w:pStyle w:val="TAC"/>
              <w:rPr>
                <w:kern w:val="2"/>
                <w:szCs w:val="22"/>
              </w:rPr>
            </w:pPr>
            <w:r>
              <w:rPr>
                <w:kern w:val="2"/>
                <w:szCs w:val="22"/>
              </w:rPr>
              <w:t>O</w:t>
            </w:r>
          </w:p>
        </w:tc>
        <w:tc>
          <w:tcPr>
            <w:tcW w:w="1368" w:type="dxa"/>
          </w:tcPr>
          <w:p w14:paraId="5509851F" w14:textId="77777777" w:rsidR="00D44012" w:rsidRDefault="00000000">
            <w:pPr>
              <w:pStyle w:val="TAL"/>
              <w:rPr>
                <w:kern w:val="2"/>
                <w:szCs w:val="22"/>
              </w:rPr>
            </w:pPr>
            <w:r>
              <w:rPr>
                <w:kern w:val="2"/>
                <w:szCs w:val="22"/>
              </w:rPr>
              <w:t>1..N</w:t>
            </w:r>
          </w:p>
        </w:tc>
        <w:tc>
          <w:tcPr>
            <w:tcW w:w="3438" w:type="dxa"/>
          </w:tcPr>
          <w:p w14:paraId="6944C66F" w14:textId="77777777" w:rsidR="00D44012" w:rsidRDefault="00000000">
            <w:pPr>
              <w:pStyle w:val="TAL"/>
              <w:rPr>
                <w:kern w:val="2"/>
                <w:szCs w:val="22"/>
              </w:rPr>
            </w:pPr>
            <w:r>
              <w:rPr>
                <w:kern w:val="2"/>
                <w:szCs w:val="22"/>
              </w:rPr>
              <w:t>The provider of the Application Server</w:t>
            </w:r>
          </w:p>
        </w:tc>
        <w:tc>
          <w:tcPr>
            <w:tcW w:w="1998" w:type="dxa"/>
          </w:tcPr>
          <w:p w14:paraId="0E7D77CE" w14:textId="77777777" w:rsidR="00D44012" w:rsidRDefault="00D44012">
            <w:pPr>
              <w:pStyle w:val="TAL"/>
              <w:rPr>
                <w:kern w:val="2"/>
                <w:szCs w:val="22"/>
              </w:rPr>
            </w:pPr>
          </w:p>
        </w:tc>
      </w:tr>
      <w:tr w:rsidR="00D44012" w14:paraId="63D004D7" w14:textId="77777777">
        <w:trPr>
          <w:jc w:val="center"/>
        </w:trPr>
        <w:tc>
          <w:tcPr>
            <w:tcW w:w="1430" w:type="dxa"/>
          </w:tcPr>
          <w:p w14:paraId="3B1331F4" w14:textId="77777777" w:rsidR="00D44012"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6A702366" w14:textId="77777777" w:rsidR="00D44012" w:rsidRDefault="00000000">
            <w:pPr>
              <w:pStyle w:val="TAL"/>
              <w:rPr>
                <w:kern w:val="2"/>
                <w:szCs w:val="22"/>
              </w:rPr>
            </w:pPr>
            <w:r>
              <w:rPr>
                <w:kern w:val="2"/>
                <w:szCs w:val="22"/>
              </w:rPr>
              <w:t>array(string)</w:t>
            </w:r>
          </w:p>
        </w:tc>
        <w:tc>
          <w:tcPr>
            <w:tcW w:w="314" w:type="dxa"/>
          </w:tcPr>
          <w:p w14:paraId="6B0ADE03" w14:textId="77777777" w:rsidR="00D44012" w:rsidRDefault="00000000">
            <w:pPr>
              <w:pStyle w:val="TAC"/>
              <w:rPr>
                <w:kern w:val="2"/>
                <w:szCs w:val="22"/>
              </w:rPr>
            </w:pPr>
            <w:r>
              <w:rPr>
                <w:kern w:val="2"/>
                <w:szCs w:val="22"/>
              </w:rPr>
              <w:t>O</w:t>
            </w:r>
          </w:p>
        </w:tc>
        <w:tc>
          <w:tcPr>
            <w:tcW w:w="1368" w:type="dxa"/>
          </w:tcPr>
          <w:p w14:paraId="1AF410C1" w14:textId="77777777" w:rsidR="00D44012" w:rsidRDefault="00000000">
            <w:pPr>
              <w:pStyle w:val="TAL"/>
              <w:rPr>
                <w:kern w:val="2"/>
                <w:szCs w:val="22"/>
              </w:rPr>
            </w:pPr>
            <w:r>
              <w:rPr>
                <w:kern w:val="2"/>
                <w:szCs w:val="22"/>
              </w:rPr>
              <w:t>1..N</w:t>
            </w:r>
          </w:p>
        </w:tc>
        <w:tc>
          <w:tcPr>
            <w:tcW w:w="3438" w:type="dxa"/>
          </w:tcPr>
          <w:p w14:paraId="203372BD" w14:textId="77777777" w:rsidR="00D44012" w:rsidRDefault="00000000">
            <w:pPr>
              <w:pStyle w:val="TAL"/>
              <w:rPr>
                <w:kern w:val="2"/>
                <w:szCs w:val="22"/>
              </w:rPr>
            </w:pPr>
            <w:r>
              <w:rPr>
                <w:kern w:val="2"/>
                <w:szCs w:val="22"/>
              </w:rPr>
              <w:t>The application scenario description.</w:t>
            </w:r>
          </w:p>
        </w:tc>
        <w:tc>
          <w:tcPr>
            <w:tcW w:w="1998" w:type="dxa"/>
          </w:tcPr>
          <w:p w14:paraId="70C58018" w14:textId="77777777" w:rsidR="00D44012" w:rsidRDefault="00D44012">
            <w:pPr>
              <w:pStyle w:val="TAL"/>
              <w:rPr>
                <w:kern w:val="2"/>
                <w:szCs w:val="22"/>
              </w:rPr>
            </w:pPr>
          </w:p>
        </w:tc>
      </w:tr>
      <w:tr w:rsidR="00D44012" w14:paraId="6A5EC587" w14:textId="77777777">
        <w:trPr>
          <w:jc w:val="center"/>
        </w:trPr>
        <w:tc>
          <w:tcPr>
            <w:tcW w:w="1430" w:type="dxa"/>
          </w:tcPr>
          <w:p w14:paraId="3E568A24" w14:textId="77777777" w:rsidR="00D44012"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18FE5F59" w14:textId="77777777" w:rsidR="00D44012" w:rsidRDefault="00000000">
            <w:pPr>
              <w:pStyle w:val="TAL"/>
              <w:rPr>
                <w:kern w:val="2"/>
                <w:szCs w:val="22"/>
              </w:rPr>
            </w:pPr>
            <w:r>
              <w:rPr>
                <w:kern w:val="2"/>
                <w:szCs w:val="22"/>
              </w:rPr>
              <w:t>string</w:t>
            </w:r>
          </w:p>
        </w:tc>
        <w:tc>
          <w:tcPr>
            <w:tcW w:w="314" w:type="dxa"/>
          </w:tcPr>
          <w:p w14:paraId="719C8BC2" w14:textId="77777777" w:rsidR="00D44012" w:rsidRDefault="00000000">
            <w:pPr>
              <w:pStyle w:val="TAC"/>
              <w:rPr>
                <w:kern w:val="2"/>
                <w:szCs w:val="22"/>
              </w:rPr>
            </w:pPr>
            <w:r>
              <w:rPr>
                <w:kern w:val="2"/>
                <w:szCs w:val="22"/>
              </w:rPr>
              <w:t>O</w:t>
            </w:r>
          </w:p>
        </w:tc>
        <w:tc>
          <w:tcPr>
            <w:tcW w:w="1368" w:type="dxa"/>
          </w:tcPr>
          <w:p w14:paraId="1DAA74AF" w14:textId="77777777" w:rsidR="00D44012" w:rsidRDefault="00000000">
            <w:pPr>
              <w:pStyle w:val="TAL"/>
              <w:rPr>
                <w:kern w:val="2"/>
                <w:szCs w:val="22"/>
              </w:rPr>
            </w:pPr>
            <w:r>
              <w:rPr>
                <w:kern w:val="2"/>
                <w:szCs w:val="22"/>
              </w:rPr>
              <w:t>0..1</w:t>
            </w:r>
          </w:p>
        </w:tc>
        <w:tc>
          <w:tcPr>
            <w:tcW w:w="3438" w:type="dxa"/>
          </w:tcPr>
          <w:p w14:paraId="2F4B23EF" w14:textId="77777777" w:rsidR="00D44012" w:rsidRDefault="00000000">
            <w:pPr>
              <w:pStyle w:val="TAL"/>
              <w:rPr>
                <w:kern w:val="2"/>
                <w:szCs w:val="22"/>
              </w:rPr>
            </w:pPr>
            <w:r>
              <w:rPr>
                <w:kern w:val="2"/>
                <w:szCs w:val="22"/>
              </w:rPr>
              <w:t>The category or type of Application Server.</w:t>
            </w:r>
          </w:p>
        </w:tc>
        <w:tc>
          <w:tcPr>
            <w:tcW w:w="1998" w:type="dxa"/>
          </w:tcPr>
          <w:p w14:paraId="70AE50CD" w14:textId="77777777" w:rsidR="00D44012" w:rsidRDefault="00D44012">
            <w:pPr>
              <w:pStyle w:val="TAL"/>
              <w:rPr>
                <w:kern w:val="2"/>
                <w:szCs w:val="22"/>
              </w:rPr>
            </w:pPr>
          </w:p>
        </w:tc>
      </w:tr>
      <w:tr w:rsidR="00D44012" w14:paraId="09A667FC" w14:textId="77777777">
        <w:trPr>
          <w:jc w:val="center"/>
        </w:trPr>
        <w:tc>
          <w:tcPr>
            <w:tcW w:w="1430" w:type="dxa"/>
          </w:tcPr>
          <w:p w14:paraId="50CCAC07" w14:textId="77777777" w:rsidR="00D44012"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56F0562B" w14:textId="77777777" w:rsidR="00D44012" w:rsidRDefault="00000000">
            <w:pPr>
              <w:pStyle w:val="TAL"/>
              <w:rPr>
                <w:kern w:val="2"/>
                <w:szCs w:val="22"/>
              </w:rPr>
            </w:pPr>
            <w:r>
              <w:rPr>
                <w:kern w:val="2"/>
                <w:szCs w:val="22"/>
              </w:rPr>
              <w:t>string</w:t>
            </w:r>
          </w:p>
        </w:tc>
        <w:tc>
          <w:tcPr>
            <w:tcW w:w="314" w:type="dxa"/>
          </w:tcPr>
          <w:p w14:paraId="5D26905A" w14:textId="77777777" w:rsidR="00D44012" w:rsidRDefault="00000000">
            <w:pPr>
              <w:pStyle w:val="TAC"/>
              <w:rPr>
                <w:kern w:val="2"/>
                <w:szCs w:val="22"/>
              </w:rPr>
            </w:pPr>
            <w:r>
              <w:rPr>
                <w:kern w:val="2"/>
                <w:szCs w:val="22"/>
              </w:rPr>
              <w:t>O</w:t>
            </w:r>
          </w:p>
        </w:tc>
        <w:tc>
          <w:tcPr>
            <w:tcW w:w="1368" w:type="dxa"/>
          </w:tcPr>
          <w:p w14:paraId="2B7CB9A5" w14:textId="77777777" w:rsidR="00D44012" w:rsidRDefault="00000000">
            <w:pPr>
              <w:pStyle w:val="TAL"/>
              <w:rPr>
                <w:kern w:val="2"/>
                <w:szCs w:val="22"/>
              </w:rPr>
            </w:pPr>
            <w:r>
              <w:rPr>
                <w:kern w:val="2"/>
                <w:szCs w:val="22"/>
              </w:rPr>
              <w:t>0..1</w:t>
            </w:r>
          </w:p>
        </w:tc>
        <w:tc>
          <w:tcPr>
            <w:tcW w:w="3438" w:type="dxa"/>
          </w:tcPr>
          <w:p w14:paraId="6AEAA676" w14:textId="77777777" w:rsidR="00D44012" w:rsidRDefault="00000000">
            <w:pPr>
              <w:pStyle w:val="TAL"/>
              <w:rPr>
                <w:kern w:val="2"/>
                <w:szCs w:val="22"/>
              </w:rPr>
            </w:pPr>
            <w:r>
              <w:rPr>
                <w:kern w:val="2"/>
                <w:szCs w:val="22"/>
              </w:rPr>
              <w:t>AS status (e.g. Enabled, Disabled etc.)</w:t>
            </w:r>
          </w:p>
        </w:tc>
        <w:tc>
          <w:tcPr>
            <w:tcW w:w="1998" w:type="dxa"/>
          </w:tcPr>
          <w:p w14:paraId="4700ED8F" w14:textId="77777777" w:rsidR="00D44012" w:rsidRDefault="00D44012">
            <w:pPr>
              <w:pStyle w:val="TAL"/>
              <w:rPr>
                <w:kern w:val="2"/>
                <w:szCs w:val="22"/>
              </w:rPr>
            </w:pPr>
          </w:p>
        </w:tc>
      </w:tr>
    </w:tbl>
    <w:p w14:paraId="4FEFEAA4" w14:textId="77777777" w:rsidR="00D44012" w:rsidRDefault="00D44012">
      <w:pPr>
        <w:rPr>
          <w:lang w:eastAsia="zh-CN"/>
        </w:rPr>
      </w:pPr>
      <w:bookmarkStart w:id="824" w:name="_Toc93878968"/>
      <w:bookmarkStart w:id="825" w:name="_Toc81332280"/>
      <w:bookmarkStart w:id="826" w:name="_Toc96996744"/>
    </w:p>
    <w:p w14:paraId="420962FB" w14:textId="77777777" w:rsidR="00D44012" w:rsidRDefault="00000000">
      <w:pPr>
        <w:pStyle w:val="Heading4"/>
        <w:rPr>
          <w:lang w:eastAsia="zh-CN"/>
        </w:rPr>
      </w:pPr>
      <w:bookmarkStart w:id="827" w:name="_Toc97197150"/>
      <w:bookmarkStart w:id="828" w:name="_Toc185509351"/>
      <w:r>
        <w:rPr>
          <w:lang w:eastAsia="zh-CN"/>
        </w:rPr>
        <w:lastRenderedPageBreak/>
        <w:t>8.1.5.3</w:t>
      </w:r>
      <w:r>
        <w:rPr>
          <w:lang w:eastAsia="zh-CN"/>
        </w:rPr>
        <w:tab/>
        <w:t>Simple data types and enumerations</w:t>
      </w:r>
      <w:bookmarkEnd w:id="824"/>
      <w:bookmarkEnd w:id="825"/>
      <w:bookmarkEnd w:id="826"/>
      <w:bookmarkEnd w:id="827"/>
      <w:bookmarkEnd w:id="828"/>
    </w:p>
    <w:p w14:paraId="7D270302" w14:textId="77777777" w:rsidR="00D44012" w:rsidRDefault="00000000">
      <w:pPr>
        <w:rPr>
          <w:lang w:eastAsia="zh-CN"/>
        </w:rPr>
      </w:pPr>
      <w:r>
        <w:rPr>
          <w:lang w:eastAsia="zh-CN"/>
        </w:rPr>
        <w:t>None.</w:t>
      </w:r>
    </w:p>
    <w:p w14:paraId="5CAB5D09" w14:textId="77777777" w:rsidR="00D44012" w:rsidRDefault="00000000">
      <w:pPr>
        <w:pStyle w:val="Heading3"/>
      </w:pPr>
      <w:bookmarkStart w:id="829" w:name="_Toc83768363"/>
      <w:bookmarkStart w:id="830" w:name="_Toc93878969"/>
      <w:bookmarkStart w:id="831" w:name="_Toc96996745"/>
      <w:bookmarkStart w:id="832" w:name="_Toc97197151"/>
      <w:bookmarkStart w:id="833" w:name="_Toc185509352"/>
      <w:r>
        <w:rPr>
          <w:lang w:eastAsia="zh-CN"/>
        </w:rPr>
        <w:t>8</w:t>
      </w:r>
      <w:r>
        <w:t>.1.6</w:t>
      </w:r>
      <w:r>
        <w:tab/>
        <w:t>Error Handling</w:t>
      </w:r>
      <w:bookmarkEnd w:id="829"/>
      <w:bookmarkEnd w:id="830"/>
      <w:bookmarkEnd w:id="831"/>
      <w:bookmarkEnd w:id="832"/>
      <w:bookmarkEnd w:id="833"/>
    </w:p>
    <w:p w14:paraId="351CFF1B" w14:textId="77777777" w:rsidR="00D44012" w:rsidRDefault="00000000">
      <w:pPr>
        <w:pStyle w:val="Heading4"/>
      </w:pPr>
      <w:bookmarkStart w:id="834" w:name="_Toc68104914"/>
      <w:bookmarkStart w:id="835" w:name="_Toc66360409"/>
      <w:bookmarkStart w:id="836" w:name="_Toc74755544"/>
      <w:bookmarkStart w:id="837" w:name="_Toc49775941"/>
      <w:bookmarkStart w:id="838" w:name="_Toc105674417"/>
      <w:bookmarkStart w:id="839" w:name="_Toc36033524"/>
      <w:bookmarkStart w:id="840" w:name="_Toc51746861"/>
      <w:bookmarkStart w:id="841" w:name="_Toc27044482"/>
      <w:bookmarkStart w:id="842" w:name="_Toc45131656"/>
      <w:bookmarkStart w:id="843" w:name="_Toc11247360"/>
      <w:bookmarkStart w:id="844" w:name="_Toc185509353"/>
      <w:r>
        <w:t>8.1.6.1</w:t>
      </w:r>
      <w:r>
        <w:tab/>
        <w:t>General</w:t>
      </w:r>
      <w:bookmarkEnd w:id="834"/>
      <w:bookmarkEnd w:id="835"/>
      <w:bookmarkEnd w:id="836"/>
      <w:bookmarkEnd w:id="837"/>
      <w:bookmarkEnd w:id="838"/>
      <w:bookmarkEnd w:id="839"/>
      <w:bookmarkEnd w:id="840"/>
      <w:bookmarkEnd w:id="841"/>
      <w:bookmarkEnd w:id="842"/>
      <w:bookmarkEnd w:id="843"/>
      <w:bookmarkEnd w:id="844"/>
    </w:p>
    <w:p w14:paraId="34738AAC" w14:textId="77777777" w:rsidR="00D44012" w:rsidRDefault="00000000">
      <w:r>
        <w:t>HTTP error handling shall be supported as specified in clause 7.7.</w:t>
      </w:r>
    </w:p>
    <w:p w14:paraId="4F9BB67C" w14:textId="77777777" w:rsidR="00D44012" w:rsidRDefault="00000000">
      <w:r>
        <w:t>In addition, the requirements in the following clauses shall apply.</w:t>
      </w:r>
    </w:p>
    <w:p w14:paraId="23B49042" w14:textId="77777777" w:rsidR="00D44012" w:rsidRDefault="00000000">
      <w:pPr>
        <w:pStyle w:val="Heading4"/>
      </w:pPr>
      <w:bookmarkStart w:id="845" w:name="_Toc66360410"/>
      <w:bookmarkStart w:id="846" w:name="_Toc27044483"/>
      <w:bookmarkStart w:id="847" w:name="_Toc49775942"/>
      <w:bookmarkStart w:id="848" w:name="_Toc74755545"/>
      <w:bookmarkStart w:id="849" w:name="_Toc36033525"/>
      <w:bookmarkStart w:id="850" w:name="_Toc51746862"/>
      <w:bookmarkStart w:id="851" w:name="_Toc105674418"/>
      <w:bookmarkStart w:id="852" w:name="_Toc68104915"/>
      <w:bookmarkStart w:id="853" w:name="_Toc11247361"/>
      <w:bookmarkStart w:id="854" w:name="_Toc45131657"/>
      <w:bookmarkStart w:id="855" w:name="_Toc185509354"/>
      <w:r>
        <w:t>8.1.6.2</w:t>
      </w:r>
      <w:r>
        <w:tab/>
        <w:t>Protocol Errors</w:t>
      </w:r>
      <w:bookmarkEnd w:id="845"/>
      <w:bookmarkEnd w:id="846"/>
      <w:bookmarkEnd w:id="847"/>
      <w:bookmarkEnd w:id="848"/>
      <w:bookmarkEnd w:id="849"/>
      <w:bookmarkEnd w:id="850"/>
      <w:bookmarkEnd w:id="851"/>
      <w:bookmarkEnd w:id="852"/>
      <w:bookmarkEnd w:id="853"/>
      <w:bookmarkEnd w:id="854"/>
      <w:bookmarkEnd w:id="855"/>
    </w:p>
    <w:p w14:paraId="610F0C51" w14:textId="77777777" w:rsidR="00D44012"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9585F30" w14:textId="77777777" w:rsidR="00D44012" w:rsidRDefault="00000000">
      <w:pPr>
        <w:pStyle w:val="Heading4"/>
      </w:pPr>
      <w:bookmarkStart w:id="856" w:name="_Toc74755546"/>
      <w:bookmarkStart w:id="857" w:name="_Toc27044484"/>
      <w:bookmarkStart w:id="858" w:name="_Toc51746863"/>
      <w:bookmarkStart w:id="859" w:name="_Toc68104916"/>
      <w:bookmarkStart w:id="860" w:name="_Toc66360411"/>
      <w:bookmarkStart w:id="861" w:name="_Toc49775943"/>
      <w:bookmarkStart w:id="862" w:name="_Toc11247362"/>
      <w:bookmarkStart w:id="863" w:name="_Toc45131658"/>
      <w:bookmarkStart w:id="864" w:name="_Toc36033526"/>
      <w:bookmarkStart w:id="865" w:name="_Toc105674419"/>
      <w:bookmarkStart w:id="866" w:name="_Toc185509355"/>
      <w:r>
        <w:t>8.1.6.3</w:t>
      </w:r>
      <w:r>
        <w:tab/>
        <w:t>Application Errors</w:t>
      </w:r>
      <w:bookmarkEnd w:id="856"/>
      <w:bookmarkEnd w:id="857"/>
      <w:bookmarkEnd w:id="858"/>
      <w:bookmarkEnd w:id="859"/>
      <w:bookmarkEnd w:id="860"/>
      <w:bookmarkEnd w:id="861"/>
      <w:bookmarkEnd w:id="862"/>
      <w:bookmarkEnd w:id="863"/>
      <w:bookmarkEnd w:id="864"/>
      <w:bookmarkEnd w:id="865"/>
      <w:bookmarkEnd w:id="866"/>
    </w:p>
    <w:p w14:paraId="6E486D28" w14:textId="77777777" w:rsidR="00D44012"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6B9084A0" w14:textId="77777777" w:rsidR="00D44012"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64DE292F" w14:textId="77777777">
        <w:trPr>
          <w:jc w:val="center"/>
        </w:trPr>
        <w:tc>
          <w:tcPr>
            <w:tcW w:w="3697" w:type="dxa"/>
            <w:shd w:val="clear" w:color="auto" w:fill="C0C0C0"/>
          </w:tcPr>
          <w:p w14:paraId="223CD9F3" w14:textId="77777777" w:rsidR="00D44012" w:rsidRDefault="00000000">
            <w:pPr>
              <w:pStyle w:val="TAH"/>
            </w:pPr>
            <w:r>
              <w:t>Application Error</w:t>
            </w:r>
          </w:p>
        </w:tc>
        <w:tc>
          <w:tcPr>
            <w:tcW w:w="1205" w:type="dxa"/>
            <w:shd w:val="clear" w:color="auto" w:fill="C0C0C0"/>
          </w:tcPr>
          <w:p w14:paraId="13820171" w14:textId="77777777" w:rsidR="00D44012" w:rsidRDefault="00000000">
            <w:pPr>
              <w:pStyle w:val="TAH"/>
            </w:pPr>
            <w:r>
              <w:t>HTTP status code</w:t>
            </w:r>
          </w:p>
        </w:tc>
        <w:tc>
          <w:tcPr>
            <w:tcW w:w="3595" w:type="dxa"/>
            <w:shd w:val="clear" w:color="auto" w:fill="C0C0C0"/>
          </w:tcPr>
          <w:p w14:paraId="7D7E0E6F" w14:textId="77777777" w:rsidR="00D44012" w:rsidRDefault="00000000">
            <w:pPr>
              <w:pStyle w:val="TAH"/>
            </w:pPr>
            <w:r>
              <w:t>Description</w:t>
            </w:r>
          </w:p>
        </w:tc>
        <w:tc>
          <w:tcPr>
            <w:tcW w:w="1280" w:type="dxa"/>
            <w:shd w:val="clear" w:color="auto" w:fill="C0C0C0"/>
          </w:tcPr>
          <w:p w14:paraId="67FCB5FA" w14:textId="77777777" w:rsidR="00D44012" w:rsidRDefault="00000000">
            <w:pPr>
              <w:pStyle w:val="TAH"/>
            </w:pPr>
            <w:r>
              <w:t>Applicability</w:t>
            </w:r>
          </w:p>
        </w:tc>
      </w:tr>
      <w:tr w:rsidR="00D44012" w14:paraId="0B367B16" w14:textId="77777777">
        <w:trPr>
          <w:jc w:val="center"/>
        </w:trPr>
        <w:tc>
          <w:tcPr>
            <w:tcW w:w="3697" w:type="dxa"/>
          </w:tcPr>
          <w:p w14:paraId="39DEE975" w14:textId="77777777" w:rsidR="00D44012" w:rsidRDefault="00D44012">
            <w:pPr>
              <w:pStyle w:val="TAL"/>
            </w:pPr>
          </w:p>
        </w:tc>
        <w:tc>
          <w:tcPr>
            <w:tcW w:w="1205" w:type="dxa"/>
          </w:tcPr>
          <w:p w14:paraId="37AF113C" w14:textId="77777777" w:rsidR="00D44012" w:rsidRDefault="00D44012">
            <w:pPr>
              <w:pStyle w:val="TAL"/>
            </w:pPr>
          </w:p>
        </w:tc>
        <w:tc>
          <w:tcPr>
            <w:tcW w:w="3595" w:type="dxa"/>
          </w:tcPr>
          <w:p w14:paraId="5234FB92" w14:textId="77777777" w:rsidR="00D44012" w:rsidRDefault="00D44012">
            <w:pPr>
              <w:pStyle w:val="TAL"/>
            </w:pPr>
          </w:p>
        </w:tc>
        <w:tc>
          <w:tcPr>
            <w:tcW w:w="1280" w:type="dxa"/>
          </w:tcPr>
          <w:p w14:paraId="55A3E289" w14:textId="77777777" w:rsidR="00D44012" w:rsidRDefault="00D44012">
            <w:pPr>
              <w:pStyle w:val="TAL"/>
            </w:pPr>
          </w:p>
        </w:tc>
      </w:tr>
    </w:tbl>
    <w:p w14:paraId="441CC240" w14:textId="77777777" w:rsidR="00D44012" w:rsidRDefault="00D44012">
      <w:pPr>
        <w:rPr>
          <w:lang w:eastAsia="zh-CN"/>
        </w:rPr>
      </w:pPr>
    </w:p>
    <w:p w14:paraId="1E54E120" w14:textId="77777777" w:rsidR="00D44012" w:rsidRDefault="00000000">
      <w:pPr>
        <w:pStyle w:val="Heading3"/>
      </w:pPr>
      <w:bookmarkStart w:id="867" w:name="_Toc96996746"/>
      <w:bookmarkStart w:id="868" w:name="_Toc93878970"/>
      <w:bookmarkStart w:id="869" w:name="_Toc97197152"/>
      <w:bookmarkStart w:id="870" w:name="_Toc83768364"/>
      <w:bookmarkStart w:id="871" w:name="_Toc185509356"/>
      <w:r>
        <w:rPr>
          <w:lang w:eastAsia="zh-CN"/>
        </w:rPr>
        <w:t>8</w:t>
      </w:r>
      <w:r>
        <w:t>.1.7</w:t>
      </w:r>
      <w:r>
        <w:tab/>
        <w:t>Feature negotiation</w:t>
      </w:r>
      <w:bookmarkEnd w:id="867"/>
      <w:bookmarkEnd w:id="868"/>
      <w:bookmarkEnd w:id="869"/>
      <w:bookmarkEnd w:id="870"/>
      <w:bookmarkEnd w:id="871"/>
    </w:p>
    <w:p w14:paraId="394D543A" w14:textId="77777777" w:rsidR="00D44012" w:rsidRDefault="00000000">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66A51979" w14:textId="77777777" w:rsidR="00D44012"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264BD8F3" w14:textId="77777777">
        <w:trPr>
          <w:jc w:val="center"/>
        </w:trPr>
        <w:tc>
          <w:tcPr>
            <w:tcW w:w="1529" w:type="dxa"/>
            <w:shd w:val="clear" w:color="auto" w:fill="C0C0C0"/>
          </w:tcPr>
          <w:p w14:paraId="66CF2014" w14:textId="77777777" w:rsidR="00D44012" w:rsidRDefault="00000000">
            <w:pPr>
              <w:pStyle w:val="TAH"/>
              <w:rPr>
                <w:kern w:val="2"/>
                <w:szCs w:val="22"/>
              </w:rPr>
            </w:pPr>
            <w:r>
              <w:rPr>
                <w:kern w:val="2"/>
                <w:szCs w:val="22"/>
              </w:rPr>
              <w:t>Feature number</w:t>
            </w:r>
          </w:p>
        </w:tc>
        <w:tc>
          <w:tcPr>
            <w:tcW w:w="2207" w:type="dxa"/>
            <w:shd w:val="clear" w:color="auto" w:fill="C0C0C0"/>
          </w:tcPr>
          <w:p w14:paraId="330E9966" w14:textId="77777777" w:rsidR="00D44012" w:rsidRDefault="00000000">
            <w:pPr>
              <w:pStyle w:val="TAH"/>
              <w:rPr>
                <w:kern w:val="2"/>
                <w:szCs w:val="22"/>
              </w:rPr>
            </w:pPr>
            <w:r>
              <w:rPr>
                <w:kern w:val="2"/>
                <w:szCs w:val="22"/>
              </w:rPr>
              <w:t>Feature Name</w:t>
            </w:r>
          </w:p>
        </w:tc>
        <w:tc>
          <w:tcPr>
            <w:tcW w:w="5758" w:type="dxa"/>
            <w:shd w:val="clear" w:color="auto" w:fill="C0C0C0"/>
          </w:tcPr>
          <w:p w14:paraId="521FBABD" w14:textId="77777777" w:rsidR="00D44012" w:rsidRDefault="00000000">
            <w:pPr>
              <w:pStyle w:val="TAH"/>
              <w:rPr>
                <w:kern w:val="2"/>
                <w:szCs w:val="22"/>
              </w:rPr>
            </w:pPr>
            <w:r>
              <w:rPr>
                <w:kern w:val="2"/>
                <w:szCs w:val="22"/>
              </w:rPr>
              <w:t>Description</w:t>
            </w:r>
          </w:p>
        </w:tc>
      </w:tr>
      <w:tr w:rsidR="00D44012" w14:paraId="11994E75" w14:textId="77777777">
        <w:trPr>
          <w:jc w:val="center"/>
        </w:trPr>
        <w:tc>
          <w:tcPr>
            <w:tcW w:w="1529" w:type="dxa"/>
          </w:tcPr>
          <w:p w14:paraId="46CEB885" w14:textId="77777777" w:rsidR="00D44012" w:rsidRDefault="00D44012">
            <w:pPr>
              <w:pStyle w:val="TAL"/>
              <w:rPr>
                <w:kern w:val="2"/>
                <w:szCs w:val="22"/>
              </w:rPr>
            </w:pPr>
          </w:p>
        </w:tc>
        <w:tc>
          <w:tcPr>
            <w:tcW w:w="2207" w:type="dxa"/>
          </w:tcPr>
          <w:p w14:paraId="0389A2C8" w14:textId="77777777" w:rsidR="00D44012" w:rsidRDefault="00D44012">
            <w:pPr>
              <w:pStyle w:val="TAL"/>
              <w:rPr>
                <w:kern w:val="2"/>
                <w:szCs w:val="22"/>
              </w:rPr>
            </w:pPr>
          </w:p>
        </w:tc>
        <w:tc>
          <w:tcPr>
            <w:tcW w:w="5758" w:type="dxa"/>
          </w:tcPr>
          <w:p w14:paraId="52368BAD" w14:textId="77777777" w:rsidR="00D44012" w:rsidRDefault="00D44012">
            <w:pPr>
              <w:pStyle w:val="TAL"/>
              <w:rPr>
                <w:kern w:val="2"/>
                <w:szCs w:val="22"/>
              </w:rPr>
            </w:pPr>
          </w:p>
        </w:tc>
      </w:tr>
    </w:tbl>
    <w:p w14:paraId="4163937A" w14:textId="77777777" w:rsidR="00D44012" w:rsidRDefault="00D44012">
      <w:pPr>
        <w:rPr>
          <w:lang w:eastAsia="zh-CN"/>
        </w:rPr>
      </w:pPr>
    </w:p>
    <w:p w14:paraId="241D9945" w14:textId="77777777" w:rsidR="00D44012" w:rsidRDefault="00000000">
      <w:pPr>
        <w:pStyle w:val="Heading2"/>
        <w:rPr>
          <w:lang w:eastAsia="zh-CN"/>
        </w:rPr>
      </w:pPr>
      <w:bookmarkStart w:id="872" w:name="_Toc96996747"/>
      <w:bookmarkStart w:id="873" w:name="_Toc93878971"/>
      <w:bookmarkStart w:id="874" w:name="_Toc83768365"/>
      <w:bookmarkStart w:id="875" w:name="_Toc97197153"/>
      <w:bookmarkStart w:id="876" w:name="_Toc185509357"/>
      <w:r>
        <w:rPr>
          <w:lang w:eastAsia="zh-CN"/>
        </w:rPr>
        <w:t>8.2</w:t>
      </w:r>
      <w:r>
        <w:rPr>
          <w:lang w:eastAsia="zh-CN"/>
        </w:rPr>
        <w:tab/>
        <w:t>MSGS_MSGDelivery API</w:t>
      </w:r>
      <w:bookmarkEnd w:id="872"/>
      <w:bookmarkEnd w:id="873"/>
      <w:bookmarkEnd w:id="874"/>
      <w:bookmarkEnd w:id="875"/>
      <w:bookmarkEnd w:id="876"/>
    </w:p>
    <w:p w14:paraId="1E8DBFC4" w14:textId="77777777" w:rsidR="00D44012" w:rsidRDefault="00000000">
      <w:pPr>
        <w:pStyle w:val="Heading3"/>
      </w:pPr>
      <w:bookmarkStart w:id="877" w:name="_Toc96996748"/>
      <w:bookmarkStart w:id="878" w:name="_Toc97197154"/>
      <w:bookmarkStart w:id="879" w:name="_Toc83768366"/>
      <w:bookmarkStart w:id="880" w:name="_Toc93878972"/>
      <w:bookmarkStart w:id="881" w:name="_Toc185509358"/>
      <w:r>
        <w:rPr>
          <w:lang w:eastAsia="zh-CN"/>
        </w:rPr>
        <w:t>8</w:t>
      </w:r>
      <w:r>
        <w:t>.</w:t>
      </w:r>
      <w:r>
        <w:rPr>
          <w:lang w:eastAsia="zh-CN"/>
        </w:rPr>
        <w:t>2</w:t>
      </w:r>
      <w:r>
        <w:t>.1</w:t>
      </w:r>
      <w:r>
        <w:tab/>
        <w:t>API URI</w:t>
      </w:r>
      <w:bookmarkEnd w:id="877"/>
      <w:bookmarkEnd w:id="878"/>
      <w:bookmarkEnd w:id="879"/>
      <w:bookmarkEnd w:id="880"/>
      <w:bookmarkEnd w:id="881"/>
    </w:p>
    <w:p w14:paraId="3F02718F" w14:textId="77777777" w:rsidR="00D44012" w:rsidRDefault="00000000">
      <w:pPr>
        <w:rPr>
          <w:lang w:eastAsia="zh-CN"/>
        </w:rPr>
      </w:pPr>
      <w:r>
        <w:rPr>
          <w:lang w:eastAsia="zh-CN"/>
        </w:rPr>
        <w:t>The MSGS_MSGDelivery service shall use the MSGS_MSGDelivery API, The MSGS_MSGDelivery API corresponding to Mm5s APIs as defined in in 3GPP TS 23.554 [2].</w:t>
      </w:r>
    </w:p>
    <w:p w14:paraId="5BCB4CFF" w14:textId="77777777" w:rsidR="00D44012"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155A882" w14:textId="77777777" w:rsidR="00D44012" w:rsidRDefault="00000000">
      <w:pPr>
        <w:pStyle w:val="B10"/>
      </w:pPr>
      <w:r>
        <w:rPr>
          <w:lang w:eastAsia="zh-CN"/>
        </w:rPr>
        <w:t>-</w:t>
      </w:r>
      <w:r>
        <w:rPr>
          <w:lang w:eastAsia="zh-CN"/>
        </w:rPr>
        <w:tab/>
        <w:t xml:space="preserve">The </w:t>
      </w:r>
      <w:r>
        <w:t>&lt;apiName&gt; shall be "msgs</w:t>
      </w:r>
      <w:r>
        <w:rPr>
          <w:lang w:eastAsia="zh-CN"/>
        </w:rPr>
        <w:t>-</w:t>
      </w:r>
      <w:r>
        <w:t>msgdelivery".</w:t>
      </w:r>
    </w:p>
    <w:p w14:paraId="6E2E3CD8" w14:textId="77777777" w:rsidR="00D44012" w:rsidRDefault="00000000">
      <w:pPr>
        <w:pStyle w:val="B10"/>
      </w:pPr>
      <w:r>
        <w:t>-</w:t>
      </w:r>
      <w:r>
        <w:tab/>
        <w:t>The &lt;apiVersion&gt; shall be "v1".</w:t>
      </w:r>
    </w:p>
    <w:p w14:paraId="7EE11E74" w14:textId="77777777" w:rsidR="00D44012" w:rsidRDefault="00000000">
      <w:pPr>
        <w:pStyle w:val="B10"/>
        <w:rPr>
          <w:lang w:eastAsia="zh-CN"/>
        </w:rPr>
      </w:pPr>
      <w:r>
        <w:t>-</w:t>
      </w:r>
      <w:r>
        <w:tab/>
        <w:t>The &lt;apiSpecificResourceUriPart&gt; shall be set as described in clause 8.2.2.</w:t>
      </w:r>
    </w:p>
    <w:p w14:paraId="1D5A4F3D" w14:textId="77777777" w:rsidR="00D44012" w:rsidRDefault="00000000">
      <w:pPr>
        <w:pStyle w:val="Heading3"/>
      </w:pPr>
      <w:bookmarkStart w:id="882" w:name="_Toc83768367"/>
      <w:bookmarkStart w:id="883" w:name="_Toc97197155"/>
      <w:bookmarkStart w:id="884" w:name="_Toc93878973"/>
      <w:bookmarkStart w:id="885" w:name="_Toc96996749"/>
      <w:bookmarkStart w:id="886" w:name="_Toc185509359"/>
      <w:r>
        <w:rPr>
          <w:lang w:eastAsia="zh-CN"/>
        </w:rPr>
        <w:t>8</w:t>
      </w:r>
      <w:r>
        <w:t>.</w:t>
      </w:r>
      <w:r>
        <w:rPr>
          <w:lang w:eastAsia="zh-CN"/>
        </w:rPr>
        <w:t>2</w:t>
      </w:r>
      <w:r>
        <w:t>.2</w:t>
      </w:r>
      <w:r>
        <w:tab/>
        <w:t>Resources</w:t>
      </w:r>
      <w:bookmarkEnd w:id="882"/>
      <w:bookmarkEnd w:id="883"/>
      <w:bookmarkEnd w:id="884"/>
      <w:bookmarkEnd w:id="885"/>
      <w:bookmarkEnd w:id="886"/>
    </w:p>
    <w:p w14:paraId="2C9E9DD2" w14:textId="77777777" w:rsidR="00D44012" w:rsidRDefault="00000000">
      <w:pPr>
        <w:rPr>
          <w:lang w:eastAsia="zh-CN"/>
        </w:rPr>
      </w:pPr>
      <w:r>
        <w:rPr>
          <w:lang w:eastAsia="zh-CN"/>
        </w:rPr>
        <w:t>None.</w:t>
      </w:r>
    </w:p>
    <w:p w14:paraId="5C193FC7" w14:textId="77777777" w:rsidR="00D44012" w:rsidRDefault="00000000">
      <w:pPr>
        <w:pStyle w:val="Heading3"/>
      </w:pPr>
      <w:bookmarkStart w:id="887" w:name="_Toc97197156"/>
      <w:bookmarkStart w:id="888" w:name="_Toc96996750"/>
      <w:bookmarkStart w:id="889" w:name="_Toc83768368"/>
      <w:bookmarkStart w:id="890" w:name="_Toc93878990"/>
      <w:bookmarkStart w:id="891" w:name="_Toc185509360"/>
      <w:r>
        <w:rPr>
          <w:lang w:eastAsia="zh-CN"/>
        </w:rPr>
        <w:lastRenderedPageBreak/>
        <w:t>8</w:t>
      </w:r>
      <w:r>
        <w:t>.</w:t>
      </w:r>
      <w:r>
        <w:rPr>
          <w:lang w:eastAsia="zh-CN"/>
        </w:rPr>
        <w:t>2</w:t>
      </w:r>
      <w:r>
        <w:t>.3</w:t>
      </w:r>
      <w:r>
        <w:tab/>
        <w:t>Custom Operations without associated resources</w:t>
      </w:r>
      <w:bookmarkEnd w:id="887"/>
      <w:bookmarkEnd w:id="888"/>
      <w:bookmarkEnd w:id="889"/>
      <w:bookmarkEnd w:id="890"/>
      <w:bookmarkEnd w:id="891"/>
    </w:p>
    <w:p w14:paraId="4FB0A1DD" w14:textId="77777777" w:rsidR="00D44012" w:rsidRDefault="00000000">
      <w:pPr>
        <w:pStyle w:val="Heading4"/>
      </w:pPr>
      <w:bookmarkStart w:id="892" w:name="_Toc96996751"/>
      <w:bookmarkStart w:id="893" w:name="_Toc97197157"/>
      <w:bookmarkStart w:id="894" w:name="_Toc185509361"/>
      <w:r>
        <w:rPr>
          <w:lang w:eastAsia="zh-CN"/>
        </w:rPr>
        <w:t>8</w:t>
      </w:r>
      <w:r>
        <w:t>.</w:t>
      </w:r>
      <w:r>
        <w:rPr>
          <w:lang w:eastAsia="zh-CN"/>
        </w:rPr>
        <w:t>2</w:t>
      </w:r>
      <w:r>
        <w:t>.3.1</w:t>
      </w:r>
      <w:r>
        <w:tab/>
        <w:t>Overview</w:t>
      </w:r>
      <w:bookmarkEnd w:id="892"/>
      <w:bookmarkEnd w:id="893"/>
      <w:bookmarkEnd w:id="894"/>
    </w:p>
    <w:p w14:paraId="463E7CB1" w14:textId="77777777" w:rsidR="00D44012" w:rsidRDefault="00000000">
      <w:pPr>
        <w:rPr>
          <w:lang w:eastAsia="zh-CN"/>
        </w:rPr>
      </w:pPr>
      <w:r>
        <w:rPr>
          <w:lang w:eastAsia="zh-CN"/>
        </w:rPr>
        <w:t>The structure of the custom operation URIs of the MSGS_MSGDelivery service is shown in Figure</w:t>
      </w:r>
      <w:r>
        <w:t> </w:t>
      </w:r>
      <w:r>
        <w:rPr>
          <w:lang w:eastAsia="zh-CN"/>
        </w:rPr>
        <w:t>8.2.3.1-1.</w:t>
      </w:r>
    </w:p>
    <w:p w14:paraId="6642713C" w14:textId="77777777" w:rsidR="00D44012" w:rsidRDefault="00000000">
      <w:pPr>
        <w:pStyle w:val="TH"/>
      </w:pPr>
      <w:r>
        <w:rPr>
          <w:rFonts w:eastAsia="DengXian"/>
        </w:rPr>
        <w:object w:dxaOrig="6974" w:dyaOrig="4019" w14:anchorId="57E772E0">
          <v:shape id="_x0000_i1041" type="#_x0000_t75" style="width:348.5pt;height:201pt" o:ole="">
            <v:imagedata r:id="rId45" o:title=""/>
          </v:shape>
          <o:OLEObject Type="Embed" ProgID="Visio.Drawing.11" ShapeID="_x0000_i1041" DrawAspect="Content" ObjectID="_1796122654" r:id="rId46"/>
        </w:object>
      </w:r>
    </w:p>
    <w:p w14:paraId="1DFEE9F5" w14:textId="77777777" w:rsidR="00D44012" w:rsidRDefault="00000000">
      <w:pPr>
        <w:pStyle w:val="TF"/>
        <w:rPr>
          <w:lang w:eastAsia="zh-CN"/>
        </w:rPr>
      </w:pPr>
      <w:r>
        <w:t>Figure </w:t>
      </w:r>
      <w:r>
        <w:rPr>
          <w:lang w:eastAsia="zh-CN"/>
        </w:rPr>
        <w:t>8</w:t>
      </w:r>
      <w:r>
        <w:t>.</w:t>
      </w:r>
      <w:r>
        <w:rPr>
          <w:lang w:eastAsia="zh-CN"/>
        </w:rPr>
        <w:t>2</w:t>
      </w:r>
      <w:r>
        <w:t>.3.1-1: Custom operation URI structure of the MSGS_MSGDelivery API</w:t>
      </w:r>
    </w:p>
    <w:p w14:paraId="576229B4" w14:textId="77777777" w:rsidR="00D44012" w:rsidRDefault="00000000">
      <w:pPr>
        <w:rPr>
          <w:lang w:eastAsia="zh-CN"/>
        </w:rPr>
      </w:pPr>
      <w:r>
        <w:rPr>
          <w:lang w:eastAsia="zh-CN"/>
        </w:rPr>
        <w:t>Table</w:t>
      </w:r>
      <w:r>
        <w:t> </w:t>
      </w:r>
      <w:r>
        <w:rPr>
          <w:lang w:eastAsia="zh-CN"/>
        </w:rPr>
        <w:t>8.2.3.1-1 provides an overview of the custom operations and applicable HTTP methods.</w:t>
      </w:r>
    </w:p>
    <w:p w14:paraId="6BE6C617" w14:textId="77777777" w:rsidR="00D44012"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D44012" w14:paraId="71328105" w14:textId="77777777">
        <w:trPr>
          <w:jc w:val="center"/>
        </w:trPr>
        <w:tc>
          <w:tcPr>
            <w:tcW w:w="1851" w:type="pct"/>
            <w:shd w:val="clear" w:color="auto" w:fill="C0C0C0"/>
            <w:vAlign w:val="center"/>
          </w:tcPr>
          <w:p w14:paraId="0F4A492F" w14:textId="77777777" w:rsidR="00D44012" w:rsidRDefault="00000000">
            <w:pPr>
              <w:pStyle w:val="TAH"/>
            </w:pPr>
            <w:r>
              <w:t>Custom operation URI</w:t>
            </w:r>
          </w:p>
        </w:tc>
        <w:tc>
          <w:tcPr>
            <w:tcW w:w="964" w:type="pct"/>
            <w:shd w:val="clear" w:color="auto" w:fill="C0C0C0"/>
            <w:vAlign w:val="center"/>
          </w:tcPr>
          <w:p w14:paraId="2FE6480C" w14:textId="77777777" w:rsidR="00D44012" w:rsidRDefault="00000000">
            <w:pPr>
              <w:pStyle w:val="TAH"/>
            </w:pPr>
            <w:r>
              <w:t>Mapped HTTP method</w:t>
            </w:r>
          </w:p>
        </w:tc>
        <w:tc>
          <w:tcPr>
            <w:tcW w:w="2185" w:type="pct"/>
            <w:shd w:val="clear" w:color="auto" w:fill="C0C0C0"/>
            <w:vAlign w:val="center"/>
          </w:tcPr>
          <w:p w14:paraId="3066C223" w14:textId="77777777" w:rsidR="00D44012" w:rsidRDefault="00000000">
            <w:pPr>
              <w:pStyle w:val="TAH"/>
            </w:pPr>
            <w:r>
              <w:t>Description</w:t>
            </w:r>
          </w:p>
        </w:tc>
      </w:tr>
      <w:tr w:rsidR="00D44012" w14:paraId="3D503A48" w14:textId="77777777">
        <w:trPr>
          <w:jc w:val="center"/>
        </w:trPr>
        <w:tc>
          <w:tcPr>
            <w:tcW w:w="1851" w:type="pct"/>
          </w:tcPr>
          <w:p w14:paraId="398C8185" w14:textId="77777777" w:rsidR="00D44012" w:rsidRDefault="00000000">
            <w:pPr>
              <w:pStyle w:val="TAL"/>
            </w:pPr>
            <w:r>
              <w:t>{apiRoot}/msgs-msgdelivery/&lt;apiVersion&gt;/deliver-as-message</w:t>
            </w:r>
          </w:p>
        </w:tc>
        <w:tc>
          <w:tcPr>
            <w:tcW w:w="964" w:type="pct"/>
          </w:tcPr>
          <w:p w14:paraId="5E51A9F3" w14:textId="77777777" w:rsidR="00D44012" w:rsidRDefault="00000000">
            <w:pPr>
              <w:pStyle w:val="TAL"/>
            </w:pPr>
            <w:r>
              <w:t>POST</w:t>
            </w:r>
          </w:p>
        </w:tc>
        <w:tc>
          <w:tcPr>
            <w:tcW w:w="2185" w:type="pct"/>
          </w:tcPr>
          <w:p w14:paraId="7DF1B8EC" w14:textId="77777777" w:rsidR="00D44012" w:rsidRDefault="00000000">
            <w:pPr>
              <w:pStyle w:val="TAL"/>
            </w:pPr>
            <w:r>
              <w:t>Request of AS to deliver message to a given MSGin5G Server.</w:t>
            </w:r>
          </w:p>
        </w:tc>
      </w:tr>
      <w:tr w:rsidR="00D44012" w14:paraId="2E41033E" w14:textId="77777777">
        <w:trPr>
          <w:jc w:val="center"/>
        </w:trPr>
        <w:tc>
          <w:tcPr>
            <w:tcW w:w="1851" w:type="pct"/>
          </w:tcPr>
          <w:p w14:paraId="49D8C26F" w14:textId="77777777" w:rsidR="00D44012" w:rsidRDefault="00000000">
            <w:pPr>
              <w:pStyle w:val="TAL"/>
              <w:rPr>
                <w:lang w:eastAsia="zh-CN"/>
              </w:rPr>
            </w:pPr>
            <w:r>
              <w:rPr>
                <w:lang w:eastAsia="zh-CN"/>
              </w:rPr>
              <w:t>{apiRoot}/msgs-msgdelivery/&lt;apiVersion&gt;/deliver-ue-message</w:t>
            </w:r>
          </w:p>
        </w:tc>
        <w:tc>
          <w:tcPr>
            <w:tcW w:w="964" w:type="pct"/>
          </w:tcPr>
          <w:p w14:paraId="1BA7F3D8" w14:textId="77777777" w:rsidR="00D44012" w:rsidRDefault="00000000">
            <w:pPr>
              <w:pStyle w:val="TAL"/>
            </w:pPr>
            <w:r>
              <w:t>POST</w:t>
            </w:r>
          </w:p>
        </w:tc>
        <w:tc>
          <w:tcPr>
            <w:tcW w:w="2185" w:type="pct"/>
          </w:tcPr>
          <w:p w14:paraId="15425EF1" w14:textId="77777777" w:rsidR="00D44012" w:rsidRDefault="00000000">
            <w:pPr>
              <w:pStyle w:val="TAL"/>
            </w:pPr>
            <w:r>
              <w:t>Request of Message Gateway (on behalf of Legacy 3GPP UE or Non-3GPP UE) to deliver message to a given MSGin5G Server.</w:t>
            </w:r>
          </w:p>
        </w:tc>
      </w:tr>
      <w:tr w:rsidR="00D44012" w14:paraId="4B8AED8F" w14:textId="77777777">
        <w:trPr>
          <w:jc w:val="center"/>
        </w:trPr>
        <w:tc>
          <w:tcPr>
            <w:tcW w:w="1851" w:type="pct"/>
          </w:tcPr>
          <w:p w14:paraId="0F262423" w14:textId="77777777" w:rsidR="00D44012" w:rsidRDefault="00000000">
            <w:pPr>
              <w:pStyle w:val="TAL"/>
              <w:rPr>
                <w:lang w:eastAsia="zh-CN"/>
              </w:rPr>
            </w:pPr>
            <w:r>
              <w:rPr>
                <w:lang w:eastAsia="zh-CN"/>
              </w:rPr>
              <w:t>{apiRoot}/msgs-msgdelivery/&lt;apiVersion&gt;/deliver-report</w:t>
            </w:r>
          </w:p>
        </w:tc>
        <w:tc>
          <w:tcPr>
            <w:tcW w:w="964" w:type="pct"/>
          </w:tcPr>
          <w:p w14:paraId="4545188C" w14:textId="77777777" w:rsidR="00D44012" w:rsidRDefault="00000000">
            <w:pPr>
              <w:pStyle w:val="TAL"/>
            </w:pPr>
            <w:r>
              <w:t>POST</w:t>
            </w:r>
          </w:p>
        </w:tc>
        <w:tc>
          <w:tcPr>
            <w:tcW w:w="2185" w:type="pct"/>
          </w:tcPr>
          <w:p w14:paraId="06CB97CB" w14:textId="77777777" w:rsidR="00D44012" w:rsidRDefault="00000000">
            <w:pPr>
              <w:pStyle w:val="TAL"/>
            </w:pPr>
            <w:r>
              <w:t>Request of Message Gateway (on behalf of Legacy 3GPP UE or Non-3GPP UE) to deliver status report to a given MSGin5G Server.</w:t>
            </w:r>
          </w:p>
        </w:tc>
      </w:tr>
    </w:tbl>
    <w:p w14:paraId="2BC8643D" w14:textId="77777777" w:rsidR="00D44012" w:rsidRDefault="00D44012">
      <w:pPr>
        <w:rPr>
          <w:lang w:eastAsia="zh-CN"/>
        </w:rPr>
      </w:pPr>
      <w:bookmarkStart w:id="895" w:name="_Toc96996752"/>
    </w:p>
    <w:p w14:paraId="41BA311B" w14:textId="77777777" w:rsidR="00D44012" w:rsidRDefault="00000000">
      <w:pPr>
        <w:pStyle w:val="Heading4"/>
      </w:pPr>
      <w:bookmarkStart w:id="896" w:name="_Toc97197158"/>
      <w:bookmarkStart w:id="897" w:name="_Toc185509362"/>
      <w:r>
        <w:rPr>
          <w:lang w:eastAsia="zh-CN"/>
        </w:rPr>
        <w:t>8</w:t>
      </w:r>
      <w:r>
        <w:t>.</w:t>
      </w:r>
      <w:r>
        <w:rPr>
          <w:lang w:eastAsia="zh-CN"/>
        </w:rPr>
        <w:t>2</w:t>
      </w:r>
      <w:r>
        <w:t>.3.2</w:t>
      </w:r>
      <w:r>
        <w:tab/>
        <w:t>Operation: deliver-as-message</w:t>
      </w:r>
      <w:bookmarkEnd w:id="895"/>
      <w:bookmarkEnd w:id="896"/>
      <w:bookmarkEnd w:id="897"/>
    </w:p>
    <w:p w14:paraId="1EFAB473" w14:textId="77777777" w:rsidR="00D44012" w:rsidRDefault="00000000">
      <w:pPr>
        <w:pStyle w:val="Heading5"/>
      </w:pPr>
      <w:bookmarkStart w:id="898" w:name="_Toc97197159"/>
      <w:bookmarkStart w:id="899" w:name="_Toc96996753"/>
      <w:bookmarkStart w:id="900" w:name="_Toc185509363"/>
      <w:r>
        <w:rPr>
          <w:lang w:eastAsia="zh-CN"/>
        </w:rPr>
        <w:t>8</w:t>
      </w:r>
      <w:r>
        <w:t>.</w:t>
      </w:r>
      <w:r>
        <w:rPr>
          <w:lang w:eastAsia="zh-CN"/>
        </w:rPr>
        <w:t>2</w:t>
      </w:r>
      <w:r>
        <w:t>.3.2.1</w:t>
      </w:r>
      <w:r>
        <w:tab/>
        <w:t>Description</w:t>
      </w:r>
      <w:bookmarkEnd w:id="898"/>
      <w:bookmarkEnd w:id="899"/>
      <w:bookmarkEnd w:id="900"/>
    </w:p>
    <w:p w14:paraId="12E958E0" w14:textId="77777777" w:rsidR="00D44012" w:rsidRDefault="00000000">
      <w:pPr>
        <w:rPr>
          <w:lang w:eastAsia="zh-CN"/>
        </w:rPr>
      </w:pPr>
      <w:r>
        <w:rPr>
          <w:lang w:eastAsia="zh-CN"/>
        </w:rPr>
        <w:t>This operation is used by the Application Server to deliver message to a given MSGin5G Server.</w:t>
      </w:r>
    </w:p>
    <w:p w14:paraId="1D034C97" w14:textId="77777777" w:rsidR="00D44012" w:rsidRDefault="00000000">
      <w:pPr>
        <w:pStyle w:val="Heading5"/>
      </w:pPr>
      <w:bookmarkStart w:id="901" w:name="_Toc96996754"/>
      <w:bookmarkStart w:id="902" w:name="_Toc97197160"/>
      <w:bookmarkStart w:id="903" w:name="_Toc185509364"/>
      <w:r>
        <w:rPr>
          <w:lang w:eastAsia="zh-CN"/>
        </w:rPr>
        <w:t>8</w:t>
      </w:r>
      <w:r>
        <w:t>.</w:t>
      </w:r>
      <w:r>
        <w:rPr>
          <w:lang w:eastAsia="zh-CN"/>
        </w:rPr>
        <w:t>2</w:t>
      </w:r>
      <w:r>
        <w:t>.3.2.2</w:t>
      </w:r>
      <w:r>
        <w:tab/>
        <w:t>Operation Definition</w:t>
      </w:r>
      <w:bookmarkEnd w:id="901"/>
      <w:bookmarkEnd w:id="902"/>
      <w:bookmarkEnd w:id="903"/>
    </w:p>
    <w:p w14:paraId="229DEDB6" w14:textId="77777777" w:rsidR="00D44012"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1FB52314" w14:textId="77777777" w:rsidR="00D44012"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28496777" w14:textId="77777777">
        <w:trPr>
          <w:jc w:val="center"/>
        </w:trPr>
        <w:tc>
          <w:tcPr>
            <w:tcW w:w="1604" w:type="dxa"/>
            <w:tcBorders>
              <w:bottom w:val="single" w:sz="6" w:space="0" w:color="auto"/>
            </w:tcBorders>
            <w:shd w:val="clear" w:color="auto" w:fill="C0C0C0"/>
          </w:tcPr>
          <w:p w14:paraId="030F8671" w14:textId="77777777" w:rsidR="00D44012" w:rsidRDefault="00000000">
            <w:pPr>
              <w:pStyle w:val="TAH"/>
            </w:pPr>
            <w:r>
              <w:t>Data type</w:t>
            </w:r>
          </w:p>
        </w:tc>
        <w:tc>
          <w:tcPr>
            <w:tcW w:w="518" w:type="dxa"/>
            <w:tcBorders>
              <w:bottom w:val="single" w:sz="6" w:space="0" w:color="auto"/>
            </w:tcBorders>
            <w:shd w:val="clear" w:color="auto" w:fill="C0C0C0"/>
          </w:tcPr>
          <w:p w14:paraId="05A55E2B" w14:textId="77777777" w:rsidR="00D44012" w:rsidRDefault="00000000">
            <w:pPr>
              <w:pStyle w:val="TAH"/>
            </w:pPr>
            <w:r>
              <w:t>P</w:t>
            </w:r>
          </w:p>
        </w:tc>
        <w:tc>
          <w:tcPr>
            <w:tcW w:w="2268" w:type="dxa"/>
            <w:tcBorders>
              <w:bottom w:val="single" w:sz="6" w:space="0" w:color="auto"/>
            </w:tcBorders>
            <w:shd w:val="clear" w:color="auto" w:fill="C0C0C0"/>
          </w:tcPr>
          <w:p w14:paraId="341A452E"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6EDCD0F6" w14:textId="77777777" w:rsidR="00D44012" w:rsidRDefault="00000000">
            <w:pPr>
              <w:pStyle w:val="TAH"/>
            </w:pPr>
            <w:r>
              <w:t>Description</w:t>
            </w:r>
          </w:p>
        </w:tc>
      </w:tr>
      <w:tr w:rsidR="00D44012" w14:paraId="17CBBBFB" w14:textId="77777777">
        <w:trPr>
          <w:jc w:val="center"/>
        </w:trPr>
        <w:tc>
          <w:tcPr>
            <w:tcW w:w="1604" w:type="dxa"/>
            <w:tcBorders>
              <w:top w:val="single" w:sz="6" w:space="0" w:color="auto"/>
            </w:tcBorders>
            <w:shd w:val="clear" w:color="auto" w:fill="auto"/>
          </w:tcPr>
          <w:p w14:paraId="2313064A" w14:textId="77777777" w:rsidR="00D44012" w:rsidRDefault="00000000">
            <w:pPr>
              <w:pStyle w:val="TAL"/>
            </w:pPr>
            <w:r>
              <w:t>ASMessageDelivery</w:t>
            </w:r>
          </w:p>
        </w:tc>
        <w:tc>
          <w:tcPr>
            <w:tcW w:w="518" w:type="dxa"/>
            <w:tcBorders>
              <w:top w:val="single" w:sz="6" w:space="0" w:color="auto"/>
            </w:tcBorders>
          </w:tcPr>
          <w:p w14:paraId="2BE5185B" w14:textId="77777777" w:rsidR="00D44012" w:rsidRDefault="00000000">
            <w:pPr>
              <w:pStyle w:val="TAC"/>
            </w:pPr>
            <w:r>
              <w:t>M</w:t>
            </w:r>
          </w:p>
        </w:tc>
        <w:tc>
          <w:tcPr>
            <w:tcW w:w="2268" w:type="dxa"/>
            <w:tcBorders>
              <w:top w:val="single" w:sz="6" w:space="0" w:color="auto"/>
            </w:tcBorders>
          </w:tcPr>
          <w:p w14:paraId="0EE41BE0" w14:textId="77777777" w:rsidR="00D44012" w:rsidRDefault="00000000">
            <w:pPr>
              <w:pStyle w:val="TAL"/>
            </w:pPr>
            <w:r>
              <w:t>1</w:t>
            </w:r>
          </w:p>
        </w:tc>
        <w:tc>
          <w:tcPr>
            <w:tcW w:w="5239" w:type="dxa"/>
            <w:tcBorders>
              <w:top w:val="single" w:sz="6" w:space="0" w:color="auto"/>
            </w:tcBorders>
            <w:shd w:val="clear" w:color="auto" w:fill="auto"/>
          </w:tcPr>
          <w:p w14:paraId="600E186B" w14:textId="77777777" w:rsidR="00D44012" w:rsidRDefault="00000000">
            <w:pPr>
              <w:pStyle w:val="TAL"/>
              <w:rPr>
                <w:lang w:eastAsia="zh-CN"/>
              </w:rPr>
            </w:pPr>
            <w:r>
              <w:t>Represents the data to be used for AS to deliver message</w:t>
            </w:r>
            <w:r>
              <w:rPr>
                <w:lang w:eastAsia="zh-CN"/>
              </w:rPr>
              <w:t>.</w:t>
            </w:r>
          </w:p>
        </w:tc>
      </w:tr>
    </w:tbl>
    <w:p w14:paraId="7DF7505D" w14:textId="77777777" w:rsidR="00D44012" w:rsidRDefault="00D44012">
      <w:pPr>
        <w:rPr>
          <w:lang w:eastAsia="zh-CN"/>
        </w:rPr>
      </w:pPr>
    </w:p>
    <w:p w14:paraId="13D30B3B" w14:textId="77777777" w:rsidR="00D44012" w:rsidRDefault="00000000">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110252C8" w14:textId="77777777">
        <w:trPr>
          <w:jc w:val="center"/>
        </w:trPr>
        <w:tc>
          <w:tcPr>
            <w:tcW w:w="825" w:type="pct"/>
            <w:shd w:val="clear" w:color="auto" w:fill="C0C0C0"/>
          </w:tcPr>
          <w:p w14:paraId="22628B43" w14:textId="77777777" w:rsidR="00D44012" w:rsidRDefault="00000000">
            <w:pPr>
              <w:pStyle w:val="TAH"/>
            </w:pPr>
            <w:r>
              <w:t>Data type</w:t>
            </w:r>
          </w:p>
        </w:tc>
        <w:tc>
          <w:tcPr>
            <w:tcW w:w="498" w:type="pct"/>
            <w:shd w:val="clear" w:color="auto" w:fill="C0C0C0"/>
          </w:tcPr>
          <w:p w14:paraId="39853EFD" w14:textId="77777777" w:rsidR="00D44012" w:rsidRDefault="00000000">
            <w:pPr>
              <w:pStyle w:val="TAH"/>
            </w:pPr>
            <w:r>
              <w:t>P</w:t>
            </w:r>
          </w:p>
        </w:tc>
        <w:tc>
          <w:tcPr>
            <w:tcW w:w="737" w:type="pct"/>
            <w:shd w:val="clear" w:color="auto" w:fill="C0C0C0"/>
          </w:tcPr>
          <w:p w14:paraId="47CE4BD9" w14:textId="77777777" w:rsidR="00D44012" w:rsidRDefault="00000000">
            <w:pPr>
              <w:pStyle w:val="TAH"/>
            </w:pPr>
            <w:r>
              <w:t>Cardinality</w:t>
            </w:r>
          </w:p>
        </w:tc>
        <w:tc>
          <w:tcPr>
            <w:tcW w:w="966" w:type="pct"/>
            <w:shd w:val="clear" w:color="auto" w:fill="C0C0C0"/>
          </w:tcPr>
          <w:p w14:paraId="504098CD" w14:textId="77777777" w:rsidR="00D44012" w:rsidRDefault="00000000">
            <w:pPr>
              <w:pStyle w:val="TAH"/>
            </w:pPr>
            <w:r>
              <w:t>Response</w:t>
            </w:r>
          </w:p>
          <w:p w14:paraId="5932C990" w14:textId="77777777" w:rsidR="00D44012" w:rsidRDefault="00000000">
            <w:pPr>
              <w:pStyle w:val="TAH"/>
            </w:pPr>
            <w:r>
              <w:t>codes</w:t>
            </w:r>
          </w:p>
        </w:tc>
        <w:tc>
          <w:tcPr>
            <w:tcW w:w="1971" w:type="pct"/>
            <w:shd w:val="clear" w:color="auto" w:fill="C0C0C0"/>
          </w:tcPr>
          <w:p w14:paraId="0C6B7208" w14:textId="77777777" w:rsidR="00D44012" w:rsidRDefault="00000000">
            <w:pPr>
              <w:pStyle w:val="TAH"/>
            </w:pPr>
            <w:r>
              <w:t>Description</w:t>
            </w:r>
          </w:p>
        </w:tc>
      </w:tr>
      <w:tr w:rsidR="00D44012" w14:paraId="73DE86C1" w14:textId="77777777">
        <w:trPr>
          <w:jc w:val="center"/>
        </w:trPr>
        <w:tc>
          <w:tcPr>
            <w:tcW w:w="825" w:type="pct"/>
            <w:shd w:val="clear" w:color="auto" w:fill="auto"/>
          </w:tcPr>
          <w:p w14:paraId="212E8D23" w14:textId="77777777" w:rsidR="00D44012" w:rsidRDefault="00000000">
            <w:pPr>
              <w:pStyle w:val="TAL"/>
              <w:rPr>
                <w:lang w:eastAsia="zh-CN"/>
              </w:rPr>
            </w:pPr>
            <w:r>
              <w:rPr>
                <w:lang w:eastAsia="zh-CN"/>
              </w:rPr>
              <w:t>MessageDeliveryAck</w:t>
            </w:r>
          </w:p>
        </w:tc>
        <w:tc>
          <w:tcPr>
            <w:tcW w:w="498" w:type="pct"/>
          </w:tcPr>
          <w:p w14:paraId="11E94053" w14:textId="77777777" w:rsidR="00D44012" w:rsidRDefault="00000000">
            <w:pPr>
              <w:pStyle w:val="TAC"/>
              <w:rPr>
                <w:lang w:eastAsia="zh-CN"/>
              </w:rPr>
            </w:pPr>
            <w:r>
              <w:rPr>
                <w:lang w:eastAsia="zh-CN"/>
              </w:rPr>
              <w:t>M</w:t>
            </w:r>
          </w:p>
        </w:tc>
        <w:tc>
          <w:tcPr>
            <w:tcW w:w="737" w:type="pct"/>
          </w:tcPr>
          <w:p w14:paraId="3C556401" w14:textId="77777777" w:rsidR="00D44012" w:rsidRDefault="00000000">
            <w:pPr>
              <w:pStyle w:val="TAL"/>
              <w:rPr>
                <w:lang w:eastAsia="zh-CN"/>
              </w:rPr>
            </w:pPr>
            <w:r>
              <w:rPr>
                <w:lang w:eastAsia="zh-CN"/>
              </w:rPr>
              <w:t>1</w:t>
            </w:r>
          </w:p>
        </w:tc>
        <w:tc>
          <w:tcPr>
            <w:tcW w:w="966" w:type="pct"/>
          </w:tcPr>
          <w:p w14:paraId="32EA4884" w14:textId="77777777" w:rsidR="00D44012" w:rsidRDefault="00000000">
            <w:pPr>
              <w:pStyle w:val="TAL"/>
              <w:rPr>
                <w:lang w:eastAsia="zh-CN"/>
              </w:rPr>
            </w:pPr>
            <w:r>
              <w:rPr>
                <w:lang w:eastAsia="zh-CN"/>
              </w:rPr>
              <w:t>200 OK</w:t>
            </w:r>
          </w:p>
        </w:tc>
        <w:tc>
          <w:tcPr>
            <w:tcW w:w="1971" w:type="pct"/>
            <w:shd w:val="clear" w:color="auto" w:fill="auto"/>
          </w:tcPr>
          <w:p w14:paraId="60ECB4BC" w14:textId="77777777" w:rsidR="00D44012" w:rsidRDefault="00000000">
            <w:pPr>
              <w:pStyle w:val="TAL"/>
            </w:pPr>
            <w:r>
              <w:t>AS Message is delivered successfully.</w:t>
            </w:r>
          </w:p>
        </w:tc>
      </w:tr>
      <w:tr w:rsidR="00D44012" w14:paraId="002C5CDA" w14:textId="77777777">
        <w:trPr>
          <w:jc w:val="center"/>
        </w:trPr>
        <w:tc>
          <w:tcPr>
            <w:tcW w:w="825" w:type="pct"/>
            <w:shd w:val="clear" w:color="auto" w:fill="auto"/>
          </w:tcPr>
          <w:p w14:paraId="3AE4A0FC" w14:textId="77777777" w:rsidR="00D44012" w:rsidRDefault="00000000">
            <w:pPr>
              <w:pStyle w:val="TAL"/>
              <w:rPr>
                <w:lang w:eastAsia="zh-CN"/>
              </w:rPr>
            </w:pPr>
            <w:r>
              <w:rPr>
                <w:rFonts w:hint="eastAsia"/>
                <w:lang w:eastAsia="zh-CN"/>
              </w:rPr>
              <w:t>n/a</w:t>
            </w:r>
          </w:p>
        </w:tc>
        <w:tc>
          <w:tcPr>
            <w:tcW w:w="498" w:type="pct"/>
          </w:tcPr>
          <w:p w14:paraId="7000BB96" w14:textId="77777777" w:rsidR="00D44012" w:rsidRDefault="00D44012">
            <w:pPr>
              <w:pStyle w:val="TAC"/>
              <w:rPr>
                <w:lang w:eastAsia="zh-CN"/>
              </w:rPr>
            </w:pPr>
          </w:p>
        </w:tc>
        <w:tc>
          <w:tcPr>
            <w:tcW w:w="737" w:type="pct"/>
          </w:tcPr>
          <w:p w14:paraId="672953BD" w14:textId="77777777" w:rsidR="00D44012" w:rsidRDefault="00D44012">
            <w:pPr>
              <w:pStyle w:val="TAL"/>
              <w:rPr>
                <w:lang w:eastAsia="zh-CN"/>
              </w:rPr>
            </w:pPr>
          </w:p>
        </w:tc>
        <w:tc>
          <w:tcPr>
            <w:tcW w:w="966" w:type="pct"/>
          </w:tcPr>
          <w:p w14:paraId="377E6961" w14:textId="77777777" w:rsidR="00D44012" w:rsidRDefault="00000000">
            <w:pPr>
              <w:pStyle w:val="TAL"/>
              <w:rPr>
                <w:lang w:eastAsia="zh-CN"/>
              </w:rPr>
            </w:pPr>
            <w:r>
              <w:rPr>
                <w:rFonts w:hint="eastAsia"/>
                <w:lang w:eastAsia="zh-CN"/>
              </w:rPr>
              <w:t>307 Temporary Redirect</w:t>
            </w:r>
          </w:p>
        </w:tc>
        <w:tc>
          <w:tcPr>
            <w:tcW w:w="1971" w:type="pct"/>
            <w:shd w:val="clear" w:color="auto" w:fill="auto"/>
          </w:tcPr>
          <w:p w14:paraId="079D816A" w14:textId="77777777" w:rsidR="00D44012" w:rsidRDefault="00000000">
            <w:pPr>
              <w:pStyle w:val="TAL"/>
            </w:pPr>
            <w:r>
              <w:rPr>
                <w:rFonts w:hint="eastAsia"/>
              </w:rPr>
              <w:t>Temporary redirection.</w:t>
            </w:r>
          </w:p>
          <w:p w14:paraId="407A6473" w14:textId="77777777" w:rsidR="00D44012" w:rsidRDefault="00D44012">
            <w:pPr>
              <w:pStyle w:val="TAL"/>
            </w:pPr>
          </w:p>
          <w:p w14:paraId="326C584F" w14:textId="77777777" w:rsidR="00D44012" w:rsidRDefault="00000000">
            <w:pPr>
              <w:pStyle w:val="TAL"/>
            </w:pPr>
            <w:r>
              <w:rPr>
                <w:rFonts w:hint="eastAsia"/>
              </w:rPr>
              <w:t>The response shall include a Location header field containing an alternative URI of the resource located in an alternative MSGin5G Server.</w:t>
            </w:r>
          </w:p>
          <w:p w14:paraId="0184A1F3" w14:textId="77777777" w:rsidR="00D44012" w:rsidRDefault="00D44012">
            <w:pPr>
              <w:pStyle w:val="TAL"/>
            </w:pPr>
          </w:p>
          <w:p w14:paraId="5845932F" w14:textId="77777777" w:rsidR="00D44012" w:rsidRDefault="00000000">
            <w:pPr>
              <w:pStyle w:val="TAL"/>
            </w:pPr>
            <w:r>
              <w:rPr>
                <w:rFonts w:hint="eastAsia"/>
              </w:rPr>
              <w:t>Redirection handling is described in clause 5.2.10 of 3GPP TS 29.122 [24].</w:t>
            </w:r>
          </w:p>
        </w:tc>
      </w:tr>
      <w:tr w:rsidR="00D44012" w14:paraId="17876F11" w14:textId="77777777">
        <w:trPr>
          <w:jc w:val="center"/>
        </w:trPr>
        <w:tc>
          <w:tcPr>
            <w:tcW w:w="825" w:type="pct"/>
            <w:shd w:val="clear" w:color="auto" w:fill="auto"/>
          </w:tcPr>
          <w:p w14:paraId="40F2CFEB" w14:textId="77777777" w:rsidR="00D44012" w:rsidRDefault="00000000">
            <w:pPr>
              <w:pStyle w:val="TAL"/>
              <w:rPr>
                <w:lang w:eastAsia="zh-CN"/>
              </w:rPr>
            </w:pPr>
            <w:r>
              <w:rPr>
                <w:rFonts w:hint="eastAsia"/>
                <w:lang w:eastAsia="zh-CN"/>
              </w:rPr>
              <w:t>n/a</w:t>
            </w:r>
          </w:p>
        </w:tc>
        <w:tc>
          <w:tcPr>
            <w:tcW w:w="498" w:type="pct"/>
          </w:tcPr>
          <w:p w14:paraId="3E1F311B" w14:textId="77777777" w:rsidR="00D44012" w:rsidRDefault="00D44012">
            <w:pPr>
              <w:pStyle w:val="TAC"/>
              <w:rPr>
                <w:lang w:eastAsia="zh-CN"/>
              </w:rPr>
            </w:pPr>
          </w:p>
        </w:tc>
        <w:tc>
          <w:tcPr>
            <w:tcW w:w="737" w:type="pct"/>
          </w:tcPr>
          <w:p w14:paraId="4DABACA7" w14:textId="77777777" w:rsidR="00D44012" w:rsidRDefault="00D44012">
            <w:pPr>
              <w:pStyle w:val="TAL"/>
              <w:rPr>
                <w:lang w:eastAsia="zh-CN"/>
              </w:rPr>
            </w:pPr>
          </w:p>
        </w:tc>
        <w:tc>
          <w:tcPr>
            <w:tcW w:w="966" w:type="pct"/>
          </w:tcPr>
          <w:p w14:paraId="4E0B6652" w14:textId="77777777" w:rsidR="00D44012" w:rsidRDefault="00000000">
            <w:pPr>
              <w:pStyle w:val="TAL"/>
              <w:rPr>
                <w:lang w:eastAsia="zh-CN"/>
              </w:rPr>
            </w:pPr>
            <w:r>
              <w:rPr>
                <w:rFonts w:hint="eastAsia"/>
                <w:lang w:eastAsia="zh-CN"/>
              </w:rPr>
              <w:t>308 Permanent Redirect</w:t>
            </w:r>
          </w:p>
        </w:tc>
        <w:tc>
          <w:tcPr>
            <w:tcW w:w="1971" w:type="pct"/>
            <w:shd w:val="clear" w:color="auto" w:fill="auto"/>
          </w:tcPr>
          <w:p w14:paraId="266147F5" w14:textId="77777777" w:rsidR="00D44012" w:rsidRDefault="00000000">
            <w:pPr>
              <w:pStyle w:val="TAL"/>
            </w:pPr>
            <w:r>
              <w:rPr>
                <w:rFonts w:hint="eastAsia"/>
              </w:rPr>
              <w:t>Permanent redirection.</w:t>
            </w:r>
          </w:p>
          <w:p w14:paraId="7D12589E" w14:textId="77777777" w:rsidR="00D44012" w:rsidRDefault="00D44012">
            <w:pPr>
              <w:pStyle w:val="TAL"/>
            </w:pPr>
          </w:p>
          <w:p w14:paraId="43DEA4B4" w14:textId="77777777" w:rsidR="00D44012" w:rsidRDefault="00000000">
            <w:pPr>
              <w:pStyle w:val="TAL"/>
            </w:pPr>
            <w:r>
              <w:rPr>
                <w:rFonts w:hint="eastAsia"/>
              </w:rPr>
              <w:t>The response shall include a Location header field containing an alternative URI of the resource located in an alternative MSGin5G Server.</w:t>
            </w:r>
          </w:p>
          <w:p w14:paraId="4F61583E" w14:textId="77777777" w:rsidR="00D44012" w:rsidRDefault="00D44012">
            <w:pPr>
              <w:pStyle w:val="TAL"/>
            </w:pPr>
          </w:p>
          <w:p w14:paraId="64832DF8" w14:textId="77777777" w:rsidR="00D44012" w:rsidRDefault="00000000">
            <w:pPr>
              <w:pStyle w:val="TAL"/>
            </w:pPr>
            <w:r>
              <w:rPr>
                <w:rFonts w:hint="eastAsia"/>
              </w:rPr>
              <w:t>Redirection handling is described in clause 5.2.10 of 3GPP TS 29.122 [24].</w:t>
            </w:r>
          </w:p>
        </w:tc>
      </w:tr>
      <w:tr w:rsidR="00D44012" w14:paraId="7E9A1110" w14:textId="77777777">
        <w:trPr>
          <w:jc w:val="center"/>
        </w:trPr>
        <w:tc>
          <w:tcPr>
            <w:tcW w:w="5000" w:type="pct"/>
            <w:gridSpan w:val="5"/>
            <w:shd w:val="clear" w:color="auto" w:fill="auto"/>
          </w:tcPr>
          <w:p w14:paraId="41BCAF33"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8D9556" w14:textId="77777777" w:rsidR="00D44012" w:rsidRDefault="00D44012">
      <w:pPr>
        <w:rPr>
          <w:lang w:eastAsia="zh-CN"/>
        </w:rPr>
      </w:pPr>
      <w:bookmarkStart w:id="904" w:name="_Toc96996755"/>
    </w:p>
    <w:p w14:paraId="0DA6EE45" w14:textId="77777777" w:rsidR="00D44012" w:rsidRDefault="00000000">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D44012" w14:paraId="54612C91" w14:textId="77777777">
        <w:trPr>
          <w:jc w:val="center"/>
        </w:trPr>
        <w:tc>
          <w:tcPr>
            <w:tcW w:w="823" w:type="pct"/>
            <w:shd w:val="clear" w:color="auto" w:fill="C0C0C0"/>
            <w:vAlign w:val="center"/>
          </w:tcPr>
          <w:p w14:paraId="580F8171" w14:textId="77777777" w:rsidR="00D44012" w:rsidRDefault="00000000">
            <w:pPr>
              <w:pStyle w:val="TAH"/>
            </w:pPr>
            <w:r>
              <w:t>Name</w:t>
            </w:r>
          </w:p>
        </w:tc>
        <w:tc>
          <w:tcPr>
            <w:tcW w:w="732" w:type="pct"/>
            <w:shd w:val="clear" w:color="auto" w:fill="C0C0C0"/>
            <w:vAlign w:val="center"/>
          </w:tcPr>
          <w:p w14:paraId="65E5A49D" w14:textId="77777777" w:rsidR="00D44012" w:rsidRDefault="00000000">
            <w:pPr>
              <w:pStyle w:val="TAH"/>
            </w:pPr>
            <w:r>
              <w:t>Data type</w:t>
            </w:r>
          </w:p>
        </w:tc>
        <w:tc>
          <w:tcPr>
            <w:tcW w:w="217" w:type="pct"/>
            <w:shd w:val="clear" w:color="auto" w:fill="C0C0C0"/>
            <w:vAlign w:val="center"/>
          </w:tcPr>
          <w:p w14:paraId="35E90FB3" w14:textId="77777777" w:rsidR="00D44012" w:rsidRDefault="00000000">
            <w:pPr>
              <w:pStyle w:val="TAH"/>
            </w:pPr>
            <w:r>
              <w:t>P</w:t>
            </w:r>
          </w:p>
        </w:tc>
        <w:tc>
          <w:tcPr>
            <w:tcW w:w="581" w:type="pct"/>
            <w:shd w:val="clear" w:color="auto" w:fill="C0C0C0"/>
            <w:vAlign w:val="center"/>
          </w:tcPr>
          <w:p w14:paraId="490C18BF" w14:textId="77777777" w:rsidR="00D44012" w:rsidRDefault="00000000">
            <w:pPr>
              <w:pStyle w:val="TAH"/>
            </w:pPr>
            <w:r>
              <w:t>Cardinality</w:t>
            </w:r>
          </w:p>
        </w:tc>
        <w:tc>
          <w:tcPr>
            <w:tcW w:w="2645" w:type="pct"/>
            <w:shd w:val="clear" w:color="auto" w:fill="C0C0C0"/>
            <w:vAlign w:val="center"/>
          </w:tcPr>
          <w:p w14:paraId="701E459B" w14:textId="77777777" w:rsidR="00D44012" w:rsidRDefault="00000000">
            <w:pPr>
              <w:pStyle w:val="TAH"/>
            </w:pPr>
            <w:r>
              <w:t>Description</w:t>
            </w:r>
          </w:p>
        </w:tc>
      </w:tr>
      <w:tr w:rsidR="00D44012" w14:paraId="160F5E23" w14:textId="77777777">
        <w:trPr>
          <w:jc w:val="center"/>
        </w:trPr>
        <w:tc>
          <w:tcPr>
            <w:tcW w:w="823" w:type="pct"/>
            <w:shd w:val="clear" w:color="auto" w:fill="auto"/>
            <w:vAlign w:val="center"/>
          </w:tcPr>
          <w:p w14:paraId="2EF787D3" w14:textId="77777777" w:rsidR="00D44012" w:rsidRDefault="00000000">
            <w:pPr>
              <w:pStyle w:val="TAL"/>
            </w:pPr>
            <w:r>
              <w:t>Location</w:t>
            </w:r>
          </w:p>
        </w:tc>
        <w:tc>
          <w:tcPr>
            <w:tcW w:w="732" w:type="pct"/>
            <w:vAlign w:val="center"/>
          </w:tcPr>
          <w:p w14:paraId="692278A0" w14:textId="77777777" w:rsidR="00D44012" w:rsidRDefault="00000000">
            <w:pPr>
              <w:pStyle w:val="TAL"/>
            </w:pPr>
            <w:r>
              <w:t>string</w:t>
            </w:r>
          </w:p>
        </w:tc>
        <w:tc>
          <w:tcPr>
            <w:tcW w:w="217" w:type="pct"/>
            <w:vAlign w:val="center"/>
          </w:tcPr>
          <w:p w14:paraId="6A7A7D32" w14:textId="77777777" w:rsidR="00D44012" w:rsidRDefault="00000000">
            <w:pPr>
              <w:pStyle w:val="TAC"/>
            </w:pPr>
            <w:r>
              <w:t>M</w:t>
            </w:r>
          </w:p>
        </w:tc>
        <w:tc>
          <w:tcPr>
            <w:tcW w:w="581" w:type="pct"/>
            <w:vAlign w:val="center"/>
          </w:tcPr>
          <w:p w14:paraId="7821D6A7" w14:textId="77777777" w:rsidR="00D44012" w:rsidRDefault="00000000">
            <w:pPr>
              <w:pStyle w:val="TAC"/>
            </w:pPr>
            <w:r>
              <w:t>1</w:t>
            </w:r>
          </w:p>
        </w:tc>
        <w:tc>
          <w:tcPr>
            <w:tcW w:w="2645" w:type="pct"/>
            <w:shd w:val="clear" w:color="auto" w:fill="auto"/>
            <w:vAlign w:val="center"/>
          </w:tcPr>
          <w:p w14:paraId="4534CFA9" w14:textId="77777777" w:rsidR="00D44012" w:rsidRDefault="00000000">
            <w:pPr>
              <w:pStyle w:val="TAL"/>
            </w:pPr>
            <w:r>
              <w:t>Contains an alternative URI of the resource located in an alternative MSGin5G Server.</w:t>
            </w:r>
          </w:p>
        </w:tc>
      </w:tr>
    </w:tbl>
    <w:p w14:paraId="669B3316" w14:textId="77777777" w:rsidR="00D44012" w:rsidRDefault="00D44012"/>
    <w:p w14:paraId="6B03D30B" w14:textId="77777777" w:rsidR="00D44012" w:rsidRDefault="00000000">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559BC7D2" w14:textId="77777777">
        <w:trPr>
          <w:jc w:val="center"/>
        </w:trPr>
        <w:tc>
          <w:tcPr>
            <w:tcW w:w="824" w:type="pct"/>
            <w:shd w:val="clear" w:color="auto" w:fill="C0C0C0"/>
            <w:vAlign w:val="center"/>
          </w:tcPr>
          <w:p w14:paraId="0CC43719" w14:textId="77777777" w:rsidR="00D44012" w:rsidRDefault="00000000">
            <w:pPr>
              <w:pStyle w:val="TAH"/>
            </w:pPr>
            <w:r>
              <w:t>Name</w:t>
            </w:r>
          </w:p>
        </w:tc>
        <w:tc>
          <w:tcPr>
            <w:tcW w:w="732" w:type="pct"/>
            <w:shd w:val="clear" w:color="auto" w:fill="C0C0C0"/>
            <w:vAlign w:val="center"/>
          </w:tcPr>
          <w:p w14:paraId="5E827559" w14:textId="77777777" w:rsidR="00D44012" w:rsidRDefault="00000000">
            <w:pPr>
              <w:pStyle w:val="TAH"/>
            </w:pPr>
            <w:r>
              <w:t>Data type</w:t>
            </w:r>
          </w:p>
        </w:tc>
        <w:tc>
          <w:tcPr>
            <w:tcW w:w="217" w:type="pct"/>
            <w:shd w:val="clear" w:color="auto" w:fill="C0C0C0"/>
            <w:vAlign w:val="center"/>
          </w:tcPr>
          <w:p w14:paraId="4DDCCB2C" w14:textId="77777777" w:rsidR="00D44012" w:rsidRDefault="00000000">
            <w:pPr>
              <w:pStyle w:val="TAH"/>
            </w:pPr>
            <w:r>
              <w:t>P</w:t>
            </w:r>
          </w:p>
        </w:tc>
        <w:tc>
          <w:tcPr>
            <w:tcW w:w="581" w:type="pct"/>
            <w:shd w:val="clear" w:color="auto" w:fill="C0C0C0"/>
            <w:vAlign w:val="center"/>
          </w:tcPr>
          <w:p w14:paraId="2A6B29C8" w14:textId="77777777" w:rsidR="00D44012" w:rsidRDefault="00000000">
            <w:pPr>
              <w:pStyle w:val="TAH"/>
            </w:pPr>
            <w:r>
              <w:t>Cardinality</w:t>
            </w:r>
          </w:p>
        </w:tc>
        <w:tc>
          <w:tcPr>
            <w:tcW w:w="2645" w:type="pct"/>
            <w:shd w:val="clear" w:color="auto" w:fill="C0C0C0"/>
            <w:vAlign w:val="center"/>
          </w:tcPr>
          <w:p w14:paraId="6C2EAC7A" w14:textId="77777777" w:rsidR="00D44012" w:rsidRDefault="00000000">
            <w:pPr>
              <w:pStyle w:val="TAH"/>
            </w:pPr>
            <w:r>
              <w:t>Description</w:t>
            </w:r>
          </w:p>
        </w:tc>
      </w:tr>
      <w:tr w:rsidR="00D44012" w14:paraId="694B6308" w14:textId="77777777">
        <w:trPr>
          <w:jc w:val="center"/>
        </w:trPr>
        <w:tc>
          <w:tcPr>
            <w:tcW w:w="824" w:type="pct"/>
            <w:shd w:val="clear" w:color="auto" w:fill="auto"/>
            <w:vAlign w:val="center"/>
          </w:tcPr>
          <w:p w14:paraId="544D94BC" w14:textId="77777777" w:rsidR="00D44012" w:rsidRDefault="00000000">
            <w:pPr>
              <w:pStyle w:val="TAL"/>
            </w:pPr>
            <w:r>
              <w:t>Location</w:t>
            </w:r>
          </w:p>
        </w:tc>
        <w:tc>
          <w:tcPr>
            <w:tcW w:w="732" w:type="pct"/>
            <w:vAlign w:val="center"/>
          </w:tcPr>
          <w:p w14:paraId="3F4FDB25" w14:textId="77777777" w:rsidR="00D44012" w:rsidRDefault="00000000">
            <w:pPr>
              <w:pStyle w:val="TAL"/>
            </w:pPr>
            <w:r>
              <w:t>string</w:t>
            </w:r>
          </w:p>
        </w:tc>
        <w:tc>
          <w:tcPr>
            <w:tcW w:w="217" w:type="pct"/>
            <w:vAlign w:val="center"/>
          </w:tcPr>
          <w:p w14:paraId="7596F507" w14:textId="77777777" w:rsidR="00D44012" w:rsidRDefault="00000000">
            <w:pPr>
              <w:pStyle w:val="TAC"/>
            </w:pPr>
            <w:r>
              <w:t>M</w:t>
            </w:r>
          </w:p>
        </w:tc>
        <w:tc>
          <w:tcPr>
            <w:tcW w:w="581" w:type="pct"/>
            <w:vAlign w:val="center"/>
          </w:tcPr>
          <w:p w14:paraId="3B42FE89" w14:textId="77777777" w:rsidR="00D44012" w:rsidRDefault="00000000">
            <w:pPr>
              <w:pStyle w:val="TAC"/>
            </w:pPr>
            <w:r>
              <w:t>1</w:t>
            </w:r>
          </w:p>
        </w:tc>
        <w:tc>
          <w:tcPr>
            <w:tcW w:w="2645" w:type="pct"/>
            <w:shd w:val="clear" w:color="auto" w:fill="auto"/>
            <w:vAlign w:val="center"/>
          </w:tcPr>
          <w:p w14:paraId="142BA451" w14:textId="77777777" w:rsidR="00D44012" w:rsidRDefault="00000000">
            <w:pPr>
              <w:pStyle w:val="TAL"/>
            </w:pPr>
            <w:r>
              <w:t>Contains an alternative URI of the resource located in an alternative MSGin5G Server.</w:t>
            </w:r>
          </w:p>
        </w:tc>
      </w:tr>
    </w:tbl>
    <w:p w14:paraId="0C231F2C" w14:textId="77777777" w:rsidR="00D44012" w:rsidRDefault="00D44012">
      <w:pPr>
        <w:rPr>
          <w:lang w:eastAsia="zh-CN"/>
        </w:rPr>
      </w:pPr>
    </w:p>
    <w:p w14:paraId="3A6F98BA" w14:textId="77777777" w:rsidR="00D44012" w:rsidRDefault="00000000">
      <w:pPr>
        <w:pStyle w:val="Heading4"/>
        <w:rPr>
          <w:lang w:eastAsia="zh-CN"/>
        </w:rPr>
      </w:pPr>
      <w:bookmarkStart w:id="905" w:name="_Toc97197161"/>
      <w:bookmarkStart w:id="906" w:name="_Toc185509365"/>
      <w:r>
        <w:rPr>
          <w:lang w:eastAsia="zh-CN"/>
        </w:rPr>
        <w:t>8</w:t>
      </w:r>
      <w:r>
        <w:t>.</w:t>
      </w:r>
      <w:r>
        <w:rPr>
          <w:lang w:eastAsia="zh-CN"/>
        </w:rPr>
        <w:t>2</w:t>
      </w:r>
      <w:r>
        <w:t>.3.3</w:t>
      </w:r>
      <w:r>
        <w:tab/>
        <w:t>Operation: deliver-</w:t>
      </w:r>
      <w:r>
        <w:rPr>
          <w:lang w:eastAsia="zh-CN"/>
        </w:rPr>
        <w:t>ue-message</w:t>
      </w:r>
      <w:bookmarkEnd w:id="904"/>
      <w:bookmarkEnd w:id="905"/>
      <w:bookmarkEnd w:id="906"/>
    </w:p>
    <w:p w14:paraId="6642E4D2" w14:textId="77777777" w:rsidR="00D44012" w:rsidRDefault="00000000">
      <w:pPr>
        <w:pStyle w:val="Heading5"/>
      </w:pPr>
      <w:bookmarkStart w:id="907" w:name="_Toc96996756"/>
      <w:bookmarkStart w:id="908" w:name="_Toc97197162"/>
      <w:bookmarkStart w:id="909" w:name="_Toc185509366"/>
      <w:r>
        <w:rPr>
          <w:lang w:eastAsia="zh-CN"/>
        </w:rPr>
        <w:t>8</w:t>
      </w:r>
      <w:r>
        <w:t>.</w:t>
      </w:r>
      <w:r>
        <w:rPr>
          <w:lang w:eastAsia="zh-CN"/>
        </w:rPr>
        <w:t>2</w:t>
      </w:r>
      <w:r>
        <w:t>.3.3.1</w:t>
      </w:r>
      <w:r>
        <w:tab/>
        <w:t>Description</w:t>
      </w:r>
      <w:bookmarkEnd w:id="907"/>
      <w:bookmarkEnd w:id="908"/>
      <w:bookmarkEnd w:id="909"/>
    </w:p>
    <w:p w14:paraId="2F51308B" w14:textId="77777777" w:rsidR="00D44012" w:rsidRDefault="00000000">
      <w:pPr>
        <w:rPr>
          <w:lang w:eastAsia="zh-CN"/>
        </w:rPr>
      </w:pPr>
      <w:r>
        <w:rPr>
          <w:lang w:eastAsia="zh-CN"/>
        </w:rPr>
        <w:t>This operation is used by the Message Gateway (on behalf of Legacy 3GPP UE or Non-3GPP UE) to deliver message to a given MSGin5G Server.</w:t>
      </w:r>
    </w:p>
    <w:p w14:paraId="58C01FAF" w14:textId="77777777" w:rsidR="00D44012" w:rsidRDefault="00000000">
      <w:pPr>
        <w:pStyle w:val="Heading5"/>
      </w:pPr>
      <w:bookmarkStart w:id="910" w:name="_Toc96996757"/>
      <w:bookmarkStart w:id="911" w:name="_Toc97197163"/>
      <w:bookmarkStart w:id="912" w:name="_Toc185509367"/>
      <w:r>
        <w:rPr>
          <w:lang w:eastAsia="zh-CN"/>
        </w:rPr>
        <w:t>8</w:t>
      </w:r>
      <w:r>
        <w:t>.</w:t>
      </w:r>
      <w:r>
        <w:rPr>
          <w:lang w:eastAsia="zh-CN"/>
        </w:rPr>
        <w:t>2</w:t>
      </w:r>
      <w:r>
        <w:t>.3.3.2</w:t>
      </w:r>
      <w:r>
        <w:tab/>
        <w:t>Operation Definition</w:t>
      </w:r>
      <w:bookmarkEnd w:id="910"/>
      <w:bookmarkEnd w:id="911"/>
      <w:bookmarkEnd w:id="912"/>
    </w:p>
    <w:p w14:paraId="5D8C5896" w14:textId="77777777" w:rsidR="00D44012"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C2F4E6D" w14:textId="77777777" w:rsidR="00D44012"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18086760" w14:textId="77777777">
        <w:trPr>
          <w:jc w:val="center"/>
        </w:trPr>
        <w:tc>
          <w:tcPr>
            <w:tcW w:w="1604" w:type="dxa"/>
            <w:tcBorders>
              <w:bottom w:val="single" w:sz="6" w:space="0" w:color="auto"/>
            </w:tcBorders>
            <w:shd w:val="clear" w:color="auto" w:fill="C0C0C0"/>
          </w:tcPr>
          <w:p w14:paraId="6DE0A6ED" w14:textId="77777777" w:rsidR="00D44012" w:rsidRDefault="00000000">
            <w:pPr>
              <w:pStyle w:val="TAH"/>
            </w:pPr>
            <w:r>
              <w:t>Data type</w:t>
            </w:r>
          </w:p>
        </w:tc>
        <w:tc>
          <w:tcPr>
            <w:tcW w:w="518" w:type="dxa"/>
            <w:tcBorders>
              <w:bottom w:val="single" w:sz="6" w:space="0" w:color="auto"/>
            </w:tcBorders>
            <w:shd w:val="clear" w:color="auto" w:fill="C0C0C0"/>
          </w:tcPr>
          <w:p w14:paraId="5E70D1B3" w14:textId="77777777" w:rsidR="00D44012" w:rsidRDefault="00000000">
            <w:pPr>
              <w:pStyle w:val="TAH"/>
            </w:pPr>
            <w:r>
              <w:t>P</w:t>
            </w:r>
          </w:p>
        </w:tc>
        <w:tc>
          <w:tcPr>
            <w:tcW w:w="2268" w:type="dxa"/>
            <w:tcBorders>
              <w:bottom w:val="single" w:sz="6" w:space="0" w:color="auto"/>
            </w:tcBorders>
            <w:shd w:val="clear" w:color="auto" w:fill="C0C0C0"/>
          </w:tcPr>
          <w:p w14:paraId="2929A6C1"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3DEF1514" w14:textId="77777777" w:rsidR="00D44012" w:rsidRDefault="00000000">
            <w:pPr>
              <w:pStyle w:val="TAH"/>
            </w:pPr>
            <w:r>
              <w:t>Description</w:t>
            </w:r>
          </w:p>
        </w:tc>
      </w:tr>
      <w:tr w:rsidR="00D44012" w14:paraId="7C5D7D63" w14:textId="77777777">
        <w:trPr>
          <w:jc w:val="center"/>
        </w:trPr>
        <w:tc>
          <w:tcPr>
            <w:tcW w:w="1604" w:type="dxa"/>
            <w:tcBorders>
              <w:top w:val="single" w:sz="6" w:space="0" w:color="auto"/>
            </w:tcBorders>
            <w:shd w:val="clear" w:color="auto" w:fill="auto"/>
          </w:tcPr>
          <w:p w14:paraId="15728FD1" w14:textId="77777777" w:rsidR="00D44012" w:rsidRDefault="00000000">
            <w:pPr>
              <w:pStyle w:val="TAL"/>
            </w:pPr>
            <w:r>
              <w:t>UEMessageDelivery</w:t>
            </w:r>
          </w:p>
        </w:tc>
        <w:tc>
          <w:tcPr>
            <w:tcW w:w="518" w:type="dxa"/>
            <w:tcBorders>
              <w:top w:val="single" w:sz="6" w:space="0" w:color="auto"/>
            </w:tcBorders>
          </w:tcPr>
          <w:p w14:paraId="6703F268" w14:textId="77777777" w:rsidR="00D44012" w:rsidRDefault="00000000">
            <w:pPr>
              <w:pStyle w:val="TAC"/>
            </w:pPr>
            <w:r>
              <w:t>M</w:t>
            </w:r>
          </w:p>
        </w:tc>
        <w:tc>
          <w:tcPr>
            <w:tcW w:w="2268" w:type="dxa"/>
            <w:tcBorders>
              <w:top w:val="single" w:sz="6" w:space="0" w:color="auto"/>
            </w:tcBorders>
          </w:tcPr>
          <w:p w14:paraId="1D776370" w14:textId="77777777" w:rsidR="00D44012" w:rsidRDefault="00000000">
            <w:pPr>
              <w:pStyle w:val="TAL"/>
            </w:pPr>
            <w:r>
              <w:t>1</w:t>
            </w:r>
          </w:p>
        </w:tc>
        <w:tc>
          <w:tcPr>
            <w:tcW w:w="5239" w:type="dxa"/>
            <w:tcBorders>
              <w:top w:val="single" w:sz="6" w:space="0" w:color="auto"/>
            </w:tcBorders>
            <w:shd w:val="clear" w:color="auto" w:fill="auto"/>
          </w:tcPr>
          <w:p w14:paraId="082E897F" w14:textId="77777777" w:rsidR="00D44012" w:rsidRDefault="00000000">
            <w:pPr>
              <w:pStyle w:val="TAL"/>
            </w:pPr>
            <w:r>
              <w:t>Represents the data to be used for Message Gateway (on behalf of Legacy 3GPP UE or Non-3GPP UE) to deliver message.</w:t>
            </w:r>
          </w:p>
        </w:tc>
      </w:tr>
    </w:tbl>
    <w:p w14:paraId="29A03E45" w14:textId="77777777" w:rsidR="00D44012" w:rsidRDefault="00D44012">
      <w:pPr>
        <w:rPr>
          <w:lang w:eastAsia="zh-CN"/>
        </w:rPr>
      </w:pPr>
    </w:p>
    <w:p w14:paraId="0381A7EC" w14:textId="77777777" w:rsidR="00D44012" w:rsidRDefault="00000000">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22C6ADD2" w14:textId="77777777">
        <w:trPr>
          <w:jc w:val="center"/>
        </w:trPr>
        <w:tc>
          <w:tcPr>
            <w:tcW w:w="825" w:type="pct"/>
            <w:shd w:val="clear" w:color="auto" w:fill="C0C0C0"/>
          </w:tcPr>
          <w:p w14:paraId="2013CDD2" w14:textId="77777777" w:rsidR="00D44012" w:rsidRDefault="00000000">
            <w:pPr>
              <w:pStyle w:val="TAH"/>
            </w:pPr>
            <w:r>
              <w:t>Data type</w:t>
            </w:r>
          </w:p>
        </w:tc>
        <w:tc>
          <w:tcPr>
            <w:tcW w:w="498" w:type="pct"/>
            <w:shd w:val="clear" w:color="auto" w:fill="C0C0C0"/>
          </w:tcPr>
          <w:p w14:paraId="32CBB6E6" w14:textId="77777777" w:rsidR="00D44012" w:rsidRDefault="00000000">
            <w:pPr>
              <w:pStyle w:val="TAH"/>
            </w:pPr>
            <w:r>
              <w:t>P</w:t>
            </w:r>
          </w:p>
        </w:tc>
        <w:tc>
          <w:tcPr>
            <w:tcW w:w="737" w:type="pct"/>
            <w:shd w:val="clear" w:color="auto" w:fill="C0C0C0"/>
          </w:tcPr>
          <w:p w14:paraId="4C346594" w14:textId="77777777" w:rsidR="00D44012" w:rsidRDefault="00000000">
            <w:pPr>
              <w:pStyle w:val="TAH"/>
            </w:pPr>
            <w:r>
              <w:t>Cardinality</w:t>
            </w:r>
          </w:p>
        </w:tc>
        <w:tc>
          <w:tcPr>
            <w:tcW w:w="966" w:type="pct"/>
            <w:shd w:val="clear" w:color="auto" w:fill="C0C0C0"/>
          </w:tcPr>
          <w:p w14:paraId="1129B84F" w14:textId="77777777" w:rsidR="00D44012" w:rsidRDefault="00000000">
            <w:pPr>
              <w:pStyle w:val="TAH"/>
            </w:pPr>
            <w:r>
              <w:t>Response</w:t>
            </w:r>
          </w:p>
          <w:p w14:paraId="08906480" w14:textId="77777777" w:rsidR="00D44012" w:rsidRDefault="00000000">
            <w:pPr>
              <w:pStyle w:val="TAH"/>
            </w:pPr>
            <w:r>
              <w:t>codes</w:t>
            </w:r>
          </w:p>
        </w:tc>
        <w:tc>
          <w:tcPr>
            <w:tcW w:w="1971" w:type="pct"/>
            <w:shd w:val="clear" w:color="auto" w:fill="C0C0C0"/>
          </w:tcPr>
          <w:p w14:paraId="266C4603" w14:textId="77777777" w:rsidR="00D44012" w:rsidRDefault="00000000">
            <w:pPr>
              <w:pStyle w:val="TAH"/>
            </w:pPr>
            <w:r>
              <w:t>Description</w:t>
            </w:r>
          </w:p>
        </w:tc>
      </w:tr>
      <w:tr w:rsidR="00D44012" w14:paraId="2B934E76" w14:textId="77777777">
        <w:trPr>
          <w:jc w:val="center"/>
        </w:trPr>
        <w:tc>
          <w:tcPr>
            <w:tcW w:w="825" w:type="pct"/>
            <w:shd w:val="clear" w:color="auto" w:fill="auto"/>
          </w:tcPr>
          <w:p w14:paraId="3B0704C4" w14:textId="77777777" w:rsidR="00D44012" w:rsidRDefault="00000000">
            <w:pPr>
              <w:pStyle w:val="TAL"/>
              <w:rPr>
                <w:lang w:eastAsia="zh-CN"/>
              </w:rPr>
            </w:pPr>
            <w:r>
              <w:rPr>
                <w:lang w:eastAsia="zh-CN"/>
              </w:rPr>
              <w:t>MessageDeliveryAck</w:t>
            </w:r>
          </w:p>
        </w:tc>
        <w:tc>
          <w:tcPr>
            <w:tcW w:w="498" w:type="pct"/>
          </w:tcPr>
          <w:p w14:paraId="174EA4E1" w14:textId="77777777" w:rsidR="00D44012" w:rsidRDefault="00000000">
            <w:pPr>
              <w:pStyle w:val="TAC"/>
              <w:rPr>
                <w:lang w:eastAsia="zh-CN"/>
              </w:rPr>
            </w:pPr>
            <w:r>
              <w:rPr>
                <w:lang w:eastAsia="zh-CN"/>
              </w:rPr>
              <w:t>M</w:t>
            </w:r>
          </w:p>
        </w:tc>
        <w:tc>
          <w:tcPr>
            <w:tcW w:w="737" w:type="pct"/>
          </w:tcPr>
          <w:p w14:paraId="3F17FEC4" w14:textId="77777777" w:rsidR="00D44012" w:rsidRDefault="00000000">
            <w:pPr>
              <w:pStyle w:val="TAL"/>
              <w:rPr>
                <w:lang w:eastAsia="zh-CN"/>
              </w:rPr>
            </w:pPr>
            <w:r>
              <w:rPr>
                <w:lang w:eastAsia="zh-CN"/>
              </w:rPr>
              <w:t>1</w:t>
            </w:r>
          </w:p>
        </w:tc>
        <w:tc>
          <w:tcPr>
            <w:tcW w:w="966" w:type="pct"/>
          </w:tcPr>
          <w:p w14:paraId="1695736E" w14:textId="77777777" w:rsidR="00D44012" w:rsidRDefault="00000000">
            <w:pPr>
              <w:pStyle w:val="TAL"/>
              <w:rPr>
                <w:lang w:eastAsia="zh-CN"/>
              </w:rPr>
            </w:pPr>
            <w:r>
              <w:t>20</w:t>
            </w:r>
            <w:r>
              <w:rPr>
                <w:lang w:eastAsia="zh-CN"/>
              </w:rPr>
              <w:t>0 OK</w:t>
            </w:r>
          </w:p>
        </w:tc>
        <w:tc>
          <w:tcPr>
            <w:tcW w:w="1971" w:type="pct"/>
            <w:shd w:val="clear" w:color="auto" w:fill="auto"/>
          </w:tcPr>
          <w:p w14:paraId="7E7A0EB6" w14:textId="77777777" w:rsidR="00D44012" w:rsidRDefault="00000000">
            <w:pPr>
              <w:pStyle w:val="TAL"/>
              <w:rPr>
                <w:lang w:eastAsia="zh-CN"/>
              </w:rPr>
            </w:pPr>
            <w:r>
              <w:rPr>
                <w:lang w:eastAsia="zh-CN"/>
              </w:rPr>
              <w:t>UE Message is delivered successfully.</w:t>
            </w:r>
          </w:p>
        </w:tc>
      </w:tr>
      <w:tr w:rsidR="00D44012" w14:paraId="7F024548" w14:textId="77777777">
        <w:trPr>
          <w:jc w:val="center"/>
        </w:trPr>
        <w:tc>
          <w:tcPr>
            <w:tcW w:w="825" w:type="pct"/>
            <w:shd w:val="clear" w:color="auto" w:fill="auto"/>
          </w:tcPr>
          <w:p w14:paraId="4D35BF89" w14:textId="77777777" w:rsidR="00D44012" w:rsidRDefault="00000000">
            <w:pPr>
              <w:pStyle w:val="TAL"/>
              <w:rPr>
                <w:lang w:eastAsia="zh-CN"/>
              </w:rPr>
            </w:pPr>
            <w:r>
              <w:rPr>
                <w:rFonts w:hint="eastAsia"/>
                <w:lang w:eastAsia="zh-CN"/>
              </w:rPr>
              <w:t>n/a</w:t>
            </w:r>
          </w:p>
        </w:tc>
        <w:tc>
          <w:tcPr>
            <w:tcW w:w="498" w:type="pct"/>
          </w:tcPr>
          <w:p w14:paraId="2201CD3A" w14:textId="77777777" w:rsidR="00D44012" w:rsidRDefault="00D44012">
            <w:pPr>
              <w:pStyle w:val="TAC"/>
              <w:rPr>
                <w:lang w:eastAsia="zh-CN"/>
              </w:rPr>
            </w:pPr>
          </w:p>
        </w:tc>
        <w:tc>
          <w:tcPr>
            <w:tcW w:w="737" w:type="pct"/>
          </w:tcPr>
          <w:p w14:paraId="3A2AF779" w14:textId="77777777" w:rsidR="00D44012" w:rsidRDefault="00D44012">
            <w:pPr>
              <w:pStyle w:val="TAL"/>
              <w:rPr>
                <w:lang w:eastAsia="zh-CN"/>
              </w:rPr>
            </w:pPr>
          </w:p>
        </w:tc>
        <w:tc>
          <w:tcPr>
            <w:tcW w:w="966" w:type="pct"/>
          </w:tcPr>
          <w:p w14:paraId="1D64A8C9" w14:textId="77777777" w:rsidR="00D44012" w:rsidRDefault="00000000">
            <w:pPr>
              <w:pStyle w:val="TAL"/>
            </w:pPr>
            <w:r>
              <w:rPr>
                <w:rFonts w:hint="eastAsia"/>
              </w:rPr>
              <w:t>307 Temporary Redirect</w:t>
            </w:r>
          </w:p>
        </w:tc>
        <w:tc>
          <w:tcPr>
            <w:tcW w:w="1971" w:type="pct"/>
            <w:shd w:val="clear" w:color="auto" w:fill="auto"/>
          </w:tcPr>
          <w:p w14:paraId="39ABF9F7" w14:textId="77777777" w:rsidR="00D44012" w:rsidRDefault="00000000">
            <w:pPr>
              <w:pStyle w:val="TAL"/>
              <w:rPr>
                <w:lang w:eastAsia="zh-CN"/>
              </w:rPr>
            </w:pPr>
            <w:r>
              <w:rPr>
                <w:rFonts w:hint="eastAsia"/>
                <w:lang w:eastAsia="zh-CN"/>
              </w:rPr>
              <w:t>Temporary redirection.</w:t>
            </w:r>
          </w:p>
          <w:p w14:paraId="15A1557F" w14:textId="77777777" w:rsidR="00D44012" w:rsidRDefault="00D44012">
            <w:pPr>
              <w:pStyle w:val="TAL"/>
              <w:rPr>
                <w:lang w:eastAsia="zh-CN"/>
              </w:rPr>
            </w:pPr>
          </w:p>
          <w:p w14:paraId="695997AA" w14:textId="77777777" w:rsidR="00D4401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2D1C4D3E" w14:textId="77777777" w:rsidR="00D44012" w:rsidRDefault="00D44012">
            <w:pPr>
              <w:pStyle w:val="TAL"/>
              <w:rPr>
                <w:lang w:eastAsia="zh-CN"/>
              </w:rPr>
            </w:pPr>
          </w:p>
          <w:p w14:paraId="31CC205C" w14:textId="77777777" w:rsidR="00D44012" w:rsidRDefault="00000000">
            <w:pPr>
              <w:pStyle w:val="TAL"/>
              <w:rPr>
                <w:lang w:eastAsia="zh-CN"/>
              </w:rPr>
            </w:pPr>
            <w:r>
              <w:rPr>
                <w:rFonts w:hint="eastAsia"/>
                <w:lang w:eastAsia="zh-CN"/>
              </w:rPr>
              <w:t>Redirection handling is described in clause 5.2.10 of 3GPP TS 29.122 [24].</w:t>
            </w:r>
          </w:p>
        </w:tc>
      </w:tr>
      <w:tr w:rsidR="00D44012" w14:paraId="1CDB0991" w14:textId="77777777">
        <w:trPr>
          <w:jc w:val="center"/>
        </w:trPr>
        <w:tc>
          <w:tcPr>
            <w:tcW w:w="825" w:type="pct"/>
            <w:shd w:val="clear" w:color="auto" w:fill="auto"/>
          </w:tcPr>
          <w:p w14:paraId="1528CF86" w14:textId="77777777" w:rsidR="00D44012" w:rsidRDefault="00000000">
            <w:pPr>
              <w:pStyle w:val="TAL"/>
              <w:rPr>
                <w:lang w:eastAsia="zh-CN"/>
              </w:rPr>
            </w:pPr>
            <w:r>
              <w:rPr>
                <w:rFonts w:hint="eastAsia"/>
                <w:lang w:eastAsia="zh-CN"/>
              </w:rPr>
              <w:t>n/a</w:t>
            </w:r>
          </w:p>
        </w:tc>
        <w:tc>
          <w:tcPr>
            <w:tcW w:w="498" w:type="pct"/>
          </w:tcPr>
          <w:p w14:paraId="59ADFE9A" w14:textId="77777777" w:rsidR="00D44012" w:rsidRDefault="00D44012">
            <w:pPr>
              <w:pStyle w:val="TAC"/>
              <w:rPr>
                <w:lang w:eastAsia="zh-CN"/>
              </w:rPr>
            </w:pPr>
          </w:p>
        </w:tc>
        <w:tc>
          <w:tcPr>
            <w:tcW w:w="737" w:type="pct"/>
          </w:tcPr>
          <w:p w14:paraId="030D3942" w14:textId="77777777" w:rsidR="00D44012" w:rsidRDefault="00D44012">
            <w:pPr>
              <w:pStyle w:val="TAL"/>
              <w:rPr>
                <w:lang w:eastAsia="zh-CN"/>
              </w:rPr>
            </w:pPr>
          </w:p>
        </w:tc>
        <w:tc>
          <w:tcPr>
            <w:tcW w:w="966" w:type="pct"/>
          </w:tcPr>
          <w:p w14:paraId="2D5A4E41" w14:textId="77777777" w:rsidR="00D44012" w:rsidRDefault="00000000">
            <w:pPr>
              <w:pStyle w:val="TAL"/>
            </w:pPr>
            <w:r>
              <w:rPr>
                <w:rFonts w:hint="eastAsia"/>
              </w:rPr>
              <w:t>308 Permanent Redirect</w:t>
            </w:r>
          </w:p>
        </w:tc>
        <w:tc>
          <w:tcPr>
            <w:tcW w:w="1971" w:type="pct"/>
            <w:shd w:val="clear" w:color="auto" w:fill="auto"/>
          </w:tcPr>
          <w:p w14:paraId="7C78CCB5" w14:textId="77777777" w:rsidR="00D44012" w:rsidRDefault="00000000">
            <w:pPr>
              <w:pStyle w:val="TAL"/>
              <w:rPr>
                <w:lang w:eastAsia="zh-CN"/>
              </w:rPr>
            </w:pPr>
            <w:r>
              <w:rPr>
                <w:rFonts w:hint="eastAsia"/>
                <w:lang w:eastAsia="zh-CN"/>
              </w:rPr>
              <w:t>Permanent redirection.</w:t>
            </w:r>
          </w:p>
          <w:p w14:paraId="41523C55" w14:textId="77777777" w:rsidR="00D44012" w:rsidRDefault="00D44012">
            <w:pPr>
              <w:pStyle w:val="TAL"/>
              <w:rPr>
                <w:lang w:eastAsia="zh-CN"/>
              </w:rPr>
            </w:pPr>
          </w:p>
          <w:p w14:paraId="0AE15708" w14:textId="77777777" w:rsidR="00D4401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01D492B2" w14:textId="77777777" w:rsidR="00D44012" w:rsidRDefault="00D44012">
            <w:pPr>
              <w:pStyle w:val="TAL"/>
              <w:rPr>
                <w:lang w:eastAsia="zh-CN"/>
              </w:rPr>
            </w:pPr>
          </w:p>
          <w:p w14:paraId="530C6066" w14:textId="77777777" w:rsidR="00D44012" w:rsidRDefault="00000000">
            <w:pPr>
              <w:pStyle w:val="TAL"/>
              <w:rPr>
                <w:lang w:eastAsia="zh-CN"/>
              </w:rPr>
            </w:pPr>
            <w:r>
              <w:rPr>
                <w:rFonts w:hint="eastAsia"/>
                <w:lang w:eastAsia="zh-CN"/>
              </w:rPr>
              <w:t>Redirection handling is described in clause 5.2.10 of 3GPP TS 29.122 [24].</w:t>
            </w:r>
          </w:p>
        </w:tc>
      </w:tr>
      <w:tr w:rsidR="00D44012" w14:paraId="2AB52C3E" w14:textId="77777777">
        <w:trPr>
          <w:jc w:val="center"/>
        </w:trPr>
        <w:tc>
          <w:tcPr>
            <w:tcW w:w="5000" w:type="pct"/>
            <w:gridSpan w:val="5"/>
            <w:shd w:val="clear" w:color="auto" w:fill="auto"/>
          </w:tcPr>
          <w:p w14:paraId="1A0AC85C"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36F108E" w14:textId="77777777" w:rsidR="00D44012" w:rsidRDefault="00D44012">
      <w:pPr>
        <w:rPr>
          <w:lang w:eastAsia="zh-CN"/>
        </w:rPr>
      </w:pPr>
      <w:bookmarkStart w:id="913" w:name="_Toc96996758"/>
    </w:p>
    <w:p w14:paraId="56DADCBE" w14:textId="77777777" w:rsidR="00D44012" w:rsidRDefault="00000000">
      <w:pPr>
        <w:pStyle w:val="TH"/>
      </w:pPr>
      <w:r>
        <w:t>Table</w:t>
      </w:r>
      <w:r>
        <w:rPr>
          <w:rFonts w:eastAsia="DengXian"/>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D44012" w14:paraId="229F0143" w14:textId="77777777">
        <w:trPr>
          <w:jc w:val="center"/>
        </w:trPr>
        <w:tc>
          <w:tcPr>
            <w:tcW w:w="1433" w:type="pct"/>
            <w:tcBorders>
              <w:bottom w:val="single" w:sz="6" w:space="0" w:color="auto"/>
            </w:tcBorders>
            <w:shd w:val="clear" w:color="auto" w:fill="C0C0C0"/>
          </w:tcPr>
          <w:p w14:paraId="255357F7" w14:textId="77777777" w:rsidR="00D4401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09626AA3"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FA1A2C5"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16EE11D9" w14:textId="77777777" w:rsidR="00D4401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462F60BD" w14:textId="77777777" w:rsidR="00D44012" w:rsidRDefault="00000000">
            <w:pPr>
              <w:pStyle w:val="TAH"/>
              <w:rPr>
                <w:kern w:val="2"/>
                <w:szCs w:val="22"/>
              </w:rPr>
            </w:pPr>
            <w:r>
              <w:rPr>
                <w:kern w:val="2"/>
                <w:szCs w:val="22"/>
              </w:rPr>
              <w:t>Description</w:t>
            </w:r>
          </w:p>
        </w:tc>
      </w:tr>
      <w:tr w:rsidR="00D44012" w14:paraId="27DAA994" w14:textId="77777777">
        <w:trPr>
          <w:jc w:val="center"/>
        </w:trPr>
        <w:tc>
          <w:tcPr>
            <w:tcW w:w="1433" w:type="pct"/>
            <w:tcBorders>
              <w:top w:val="single" w:sz="6" w:space="0" w:color="auto"/>
            </w:tcBorders>
            <w:shd w:val="clear" w:color="auto" w:fill="auto"/>
          </w:tcPr>
          <w:p w14:paraId="49002F92" w14:textId="77777777" w:rsidR="00D44012" w:rsidRDefault="00000000">
            <w:pPr>
              <w:pStyle w:val="TAL"/>
              <w:rPr>
                <w:kern w:val="2"/>
                <w:szCs w:val="22"/>
              </w:rPr>
            </w:pPr>
            <w:r>
              <w:rPr>
                <w:rFonts w:hint="eastAsia"/>
                <w:kern w:val="2"/>
                <w:szCs w:val="22"/>
              </w:rPr>
              <w:t>Location</w:t>
            </w:r>
          </w:p>
        </w:tc>
        <w:tc>
          <w:tcPr>
            <w:tcW w:w="667" w:type="pct"/>
            <w:tcBorders>
              <w:top w:val="single" w:sz="6" w:space="0" w:color="auto"/>
            </w:tcBorders>
          </w:tcPr>
          <w:p w14:paraId="272DD1C7" w14:textId="77777777" w:rsidR="00D44012" w:rsidRDefault="00000000">
            <w:pPr>
              <w:pStyle w:val="TAL"/>
              <w:rPr>
                <w:kern w:val="2"/>
                <w:szCs w:val="22"/>
              </w:rPr>
            </w:pPr>
            <w:r>
              <w:rPr>
                <w:rFonts w:hint="eastAsia"/>
                <w:kern w:val="2"/>
                <w:szCs w:val="22"/>
              </w:rPr>
              <w:t>string</w:t>
            </w:r>
          </w:p>
        </w:tc>
        <w:tc>
          <w:tcPr>
            <w:tcW w:w="282" w:type="pct"/>
            <w:tcBorders>
              <w:top w:val="single" w:sz="6" w:space="0" w:color="auto"/>
            </w:tcBorders>
          </w:tcPr>
          <w:p w14:paraId="23D57BB0" w14:textId="77777777" w:rsidR="00D44012" w:rsidRDefault="00000000">
            <w:pPr>
              <w:pStyle w:val="TAC"/>
              <w:rPr>
                <w:kern w:val="2"/>
                <w:szCs w:val="22"/>
              </w:rPr>
            </w:pPr>
            <w:r>
              <w:rPr>
                <w:rFonts w:hint="eastAsia"/>
                <w:kern w:val="2"/>
                <w:szCs w:val="22"/>
              </w:rPr>
              <w:t>M</w:t>
            </w:r>
          </w:p>
        </w:tc>
        <w:tc>
          <w:tcPr>
            <w:tcW w:w="582" w:type="pct"/>
            <w:tcBorders>
              <w:top w:val="single" w:sz="6" w:space="0" w:color="auto"/>
            </w:tcBorders>
          </w:tcPr>
          <w:p w14:paraId="4FF6D1D9" w14:textId="77777777" w:rsidR="00D4401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4ADD538A" w14:textId="77777777" w:rsidR="00D44012" w:rsidRDefault="00000000">
            <w:pPr>
              <w:pStyle w:val="TAL"/>
              <w:rPr>
                <w:kern w:val="2"/>
                <w:szCs w:val="22"/>
              </w:rPr>
            </w:pPr>
            <w:r>
              <w:rPr>
                <w:rFonts w:hint="eastAsia"/>
                <w:kern w:val="2"/>
                <w:szCs w:val="22"/>
              </w:rPr>
              <w:t>Contains an alternative URI of the resource located in an alternative MSGin5G Server.</w:t>
            </w:r>
          </w:p>
        </w:tc>
      </w:tr>
    </w:tbl>
    <w:p w14:paraId="0AA86172" w14:textId="77777777" w:rsidR="00D44012" w:rsidRDefault="00D44012">
      <w:pPr>
        <w:rPr>
          <w:lang w:eastAsia="zh-CN"/>
        </w:rPr>
      </w:pPr>
    </w:p>
    <w:p w14:paraId="78AEFB3F" w14:textId="77777777" w:rsidR="00D44012" w:rsidRDefault="00000000">
      <w:pPr>
        <w:pStyle w:val="TH"/>
      </w:pPr>
      <w:r>
        <w:t>Table</w:t>
      </w:r>
      <w:r>
        <w:rPr>
          <w:rFonts w:eastAsia="DengXian"/>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D44012" w14:paraId="1537FFD3" w14:textId="77777777">
        <w:trPr>
          <w:jc w:val="center"/>
        </w:trPr>
        <w:tc>
          <w:tcPr>
            <w:tcW w:w="1433" w:type="pct"/>
            <w:tcBorders>
              <w:bottom w:val="single" w:sz="6" w:space="0" w:color="auto"/>
            </w:tcBorders>
            <w:shd w:val="clear" w:color="auto" w:fill="C0C0C0"/>
          </w:tcPr>
          <w:p w14:paraId="6BE99FDD" w14:textId="77777777" w:rsidR="00D4401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7CA6C469"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4C9FC56"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73E24362" w14:textId="77777777" w:rsidR="00D4401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4A400621" w14:textId="77777777" w:rsidR="00D44012" w:rsidRDefault="00000000">
            <w:pPr>
              <w:pStyle w:val="TAH"/>
              <w:rPr>
                <w:kern w:val="2"/>
                <w:szCs w:val="22"/>
              </w:rPr>
            </w:pPr>
            <w:r>
              <w:rPr>
                <w:kern w:val="2"/>
                <w:szCs w:val="22"/>
              </w:rPr>
              <w:t>Description</w:t>
            </w:r>
          </w:p>
        </w:tc>
      </w:tr>
      <w:tr w:rsidR="00D44012" w14:paraId="6AE6BA4E" w14:textId="77777777">
        <w:trPr>
          <w:jc w:val="center"/>
        </w:trPr>
        <w:tc>
          <w:tcPr>
            <w:tcW w:w="1433" w:type="pct"/>
            <w:tcBorders>
              <w:top w:val="single" w:sz="6" w:space="0" w:color="auto"/>
            </w:tcBorders>
            <w:shd w:val="clear" w:color="auto" w:fill="auto"/>
          </w:tcPr>
          <w:p w14:paraId="205E0158" w14:textId="77777777" w:rsidR="00D44012" w:rsidRDefault="00000000">
            <w:pPr>
              <w:pStyle w:val="TAL"/>
              <w:rPr>
                <w:kern w:val="2"/>
                <w:szCs w:val="22"/>
              </w:rPr>
            </w:pPr>
            <w:r>
              <w:rPr>
                <w:rFonts w:hint="eastAsia"/>
                <w:kern w:val="2"/>
                <w:szCs w:val="22"/>
              </w:rPr>
              <w:t>Location</w:t>
            </w:r>
          </w:p>
        </w:tc>
        <w:tc>
          <w:tcPr>
            <w:tcW w:w="667" w:type="pct"/>
            <w:tcBorders>
              <w:top w:val="single" w:sz="6" w:space="0" w:color="auto"/>
            </w:tcBorders>
          </w:tcPr>
          <w:p w14:paraId="51664F94" w14:textId="77777777" w:rsidR="00D44012" w:rsidRDefault="00000000">
            <w:pPr>
              <w:pStyle w:val="TAL"/>
              <w:rPr>
                <w:kern w:val="2"/>
                <w:szCs w:val="22"/>
              </w:rPr>
            </w:pPr>
            <w:r>
              <w:rPr>
                <w:rFonts w:hint="eastAsia"/>
                <w:kern w:val="2"/>
                <w:szCs w:val="22"/>
              </w:rPr>
              <w:t>string</w:t>
            </w:r>
          </w:p>
        </w:tc>
        <w:tc>
          <w:tcPr>
            <w:tcW w:w="282" w:type="pct"/>
            <w:tcBorders>
              <w:top w:val="single" w:sz="6" w:space="0" w:color="auto"/>
            </w:tcBorders>
          </w:tcPr>
          <w:p w14:paraId="5D07CCF6" w14:textId="77777777" w:rsidR="00D44012" w:rsidRDefault="00000000">
            <w:pPr>
              <w:pStyle w:val="TAC"/>
              <w:rPr>
                <w:kern w:val="2"/>
                <w:szCs w:val="22"/>
              </w:rPr>
            </w:pPr>
            <w:r>
              <w:rPr>
                <w:rFonts w:hint="eastAsia"/>
                <w:kern w:val="2"/>
                <w:szCs w:val="22"/>
              </w:rPr>
              <w:t>M</w:t>
            </w:r>
          </w:p>
        </w:tc>
        <w:tc>
          <w:tcPr>
            <w:tcW w:w="582" w:type="pct"/>
            <w:tcBorders>
              <w:top w:val="single" w:sz="6" w:space="0" w:color="auto"/>
            </w:tcBorders>
          </w:tcPr>
          <w:p w14:paraId="0F4EDE4D" w14:textId="77777777" w:rsidR="00D4401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5FB2D6C9" w14:textId="77777777" w:rsidR="00D44012" w:rsidRDefault="00000000">
            <w:pPr>
              <w:pStyle w:val="TAL"/>
              <w:rPr>
                <w:kern w:val="2"/>
                <w:szCs w:val="22"/>
              </w:rPr>
            </w:pPr>
            <w:r>
              <w:rPr>
                <w:rFonts w:hint="eastAsia"/>
                <w:kern w:val="2"/>
                <w:szCs w:val="22"/>
              </w:rPr>
              <w:t>Contains an alternative URI of the resource located in an alternative MSGin5G Server.</w:t>
            </w:r>
          </w:p>
        </w:tc>
      </w:tr>
    </w:tbl>
    <w:p w14:paraId="308621A5" w14:textId="77777777" w:rsidR="00D44012" w:rsidRDefault="00D44012">
      <w:pPr>
        <w:rPr>
          <w:lang w:eastAsia="zh-CN"/>
        </w:rPr>
      </w:pPr>
    </w:p>
    <w:p w14:paraId="24C59295" w14:textId="77777777" w:rsidR="00D44012" w:rsidRDefault="00000000">
      <w:pPr>
        <w:pStyle w:val="Heading4"/>
        <w:rPr>
          <w:lang w:eastAsia="zh-CN"/>
        </w:rPr>
      </w:pPr>
      <w:bookmarkStart w:id="914" w:name="_Toc97197164"/>
      <w:bookmarkStart w:id="915" w:name="_Toc185509368"/>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14:paraId="4A951739" w14:textId="77777777" w:rsidR="00D44012" w:rsidRDefault="00000000">
      <w:pPr>
        <w:pStyle w:val="Heading5"/>
      </w:pPr>
      <w:bookmarkStart w:id="916" w:name="_Toc97197165"/>
      <w:bookmarkStart w:id="917" w:name="_Toc96996759"/>
      <w:bookmarkStart w:id="918" w:name="_Toc185509369"/>
      <w:r>
        <w:rPr>
          <w:lang w:eastAsia="zh-CN"/>
        </w:rPr>
        <w:t>8</w:t>
      </w:r>
      <w:r>
        <w:t>.</w:t>
      </w:r>
      <w:r>
        <w:rPr>
          <w:lang w:eastAsia="zh-CN"/>
        </w:rPr>
        <w:t>2</w:t>
      </w:r>
      <w:r>
        <w:t>.3.</w:t>
      </w:r>
      <w:r>
        <w:rPr>
          <w:lang w:eastAsia="zh-CN"/>
        </w:rPr>
        <w:t>4</w:t>
      </w:r>
      <w:r>
        <w:t>.1</w:t>
      </w:r>
      <w:r>
        <w:tab/>
        <w:t>Description</w:t>
      </w:r>
      <w:bookmarkEnd w:id="916"/>
      <w:bookmarkEnd w:id="917"/>
      <w:bookmarkEnd w:id="918"/>
    </w:p>
    <w:p w14:paraId="54A8CF48" w14:textId="77777777" w:rsidR="00D44012"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6B24D45F" w14:textId="77777777" w:rsidR="00D44012" w:rsidRDefault="00000000">
      <w:pPr>
        <w:pStyle w:val="Heading5"/>
      </w:pPr>
      <w:bookmarkStart w:id="919" w:name="_Toc96996760"/>
      <w:bookmarkStart w:id="920" w:name="_Toc97197166"/>
      <w:bookmarkStart w:id="921" w:name="_Toc185509370"/>
      <w:r>
        <w:rPr>
          <w:lang w:eastAsia="zh-CN"/>
        </w:rPr>
        <w:t>8</w:t>
      </w:r>
      <w:r>
        <w:t>.</w:t>
      </w:r>
      <w:r>
        <w:rPr>
          <w:lang w:eastAsia="zh-CN"/>
        </w:rPr>
        <w:t>2</w:t>
      </w:r>
      <w:r>
        <w:t>.3.</w:t>
      </w:r>
      <w:r>
        <w:rPr>
          <w:lang w:eastAsia="zh-CN"/>
        </w:rPr>
        <w:t>4</w:t>
      </w:r>
      <w:r>
        <w:t>.2</w:t>
      </w:r>
      <w:r>
        <w:tab/>
        <w:t>Operation Definition</w:t>
      </w:r>
      <w:bookmarkEnd w:id="919"/>
      <w:bookmarkEnd w:id="920"/>
      <w:bookmarkEnd w:id="921"/>
    </w:p>
    <w:p w14:paraId="7EF42AD5" w14:textId="77777777" w:rsidR="00D44012"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781C23FD" w14:textId="77777777" w:rsidR="00D44012"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67FD477E" w14:textId="77777777">
        <w:trPr>
          <w:jc w:val="center"/>
        </w:trPr>
        <w:tc>
          <w:tcPr>
            <w:tcW w:w="1604" w:type="dxa"/>
            <w:tcBorders>
              <w:bottom w:val="single" w:sz="6" w:space="0" w:color="auto"/>
            </w:tcBorders>
            <w:shd w:val="clear" w:color="auto" w:fill="C0C0C0"/>
          </w:tcPr>
          <w:p w14:paraId="6A9D8F6D" w14:textId="77777777" w:rsidR="00D44012" w:rsidRDefault="00000000">
            <w:pPr>
              <w:pStyle w:val="TAH"/>
            </w:pPr>
            <w:r>
              <w:t>Data type</w:t>
            </w:r>
          </w:p>
        </w:tc>
        <w:tc>
          <w:tcPr>
            <w:tcW w:w="518" w:type="dxa"/>
            <w:tcBorders>
              <w:bottom w:val="single" w:sz="6" w:space="0" w:color="auto"/>
            </w:tcBorders>
            <w:shd w:val="clear" w:color="auto" w:fill="C0C0C0"/>
          </w:tcPr>
          <w:p w14:paraId="399445CE" w14:textId="77777777" w:rsidR="00D44012" w:rsidRDefault="00000000">
            <w:pPr>
              <w:pStyle w:val="TAH"/>
            </w:pPr>
            <w:r>
              <w:t>P</w:t>
            </w:r>
          </w:p>
        </w:tc>
        <w:tc>
          <w:tcPr>
            <w:tcW w:w="2268" w:type="dxa"/>
            <w:tcBorders>
              <w:bottom w:val="single" w:sz="6" w:space="0" w:color="auto"/>
            </w:tcBorders>
            <w:shd w:val="clear" w:color="auto" w:fill="C0C0C0"/>
          </w:tcPr>
          <w:p w14:paraId="0846B752"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1BF38335" w14:textId="77777777" w:rsidR="00D44012" w:rsidRDefault="00000000">
            <w:pPr>
              <w:pStyle w:val="TAH"/>
            </w:pPr>
            <w:r>
              <w:t>Description</w:t>
            </w:r>
          </w:p>
        </w:tc>
      </w:tr>
      <w:tr w:rsidR="00D44012" w14:paraId="72077137" w14:textId="77777777">
        <w:trPr>
          <w:jc w:val="center"/>
        </w:trPr>
        <w:tc>
          <w:tcPr>
            <w:tcW w:w="1604" w:type="dxa"/>
            <w:tcBorders>
              <w:top w:val="single" w:sz="6" w:space="0" w:color="auto"/>
            </w:tcBorders>
            <w:shd w:val="clear" w:color="auto" w:fill="auto"/>
          </w:tcPr>
          <w:p w14:paraId="7AAC924C" w14:textId="77777777" w:rsidR="00D44012" w:rsidRDefault="00000000">
            <w:pPr>
              <w:pStyle w:val="TAL"/>
            </w:pPr>
            <w:r>
              <w:t>DeliveryStatusReport</w:t>
            </w:r>
          </w:p>
        </w:tc>
        <w:tc>
          <w:tcPr>
            <w:tcW w:w="518" w:type="dxa"/>
            <w:tcBorders>
              <w:top w:val="single" w:sz="6" w:space="0" w:color="auto"/>
            </w:tcBorders>
          </w:tcPr>
          <w:p w14:paraId="49757288" w14:textId="77777777" w:rsidR="00D44012" w:rsidRDefault="00000000">
            <w:pPr>
              <w:pStyle w:val="TAC"/>
            </w:pPr>
            <w:r>
              <w:t>M</w:t>
            </w:r>
          </w:p>
        </w:tc>
        <w:tc>
          <w:tcPr>
            <w:tcW w:w="2268" w:type="dxa"/>
            <w:tcBorders>
              <w:top w:val="single" w:sz="6" w:space="0" w:color="auto"/>
            </w:tcBorders>
          </w:tcPr>
          <w:p w14:paraId="39B7AE3D" w14:textId="77777777" w:rsidR="00D44012" w:rsidRDefault="00000000">
            <w:pPr>
              <w:pStyle w:val="TAL"/>
            </w:pPr>
            <w:r>
              <w:t>1</w:t>
            </w:r>
          </w:p>
        </w:tc>
        <w:tc>
          <w:tcPr>
            <w:tcW w:w="5239" w:type="dxa"/>
            <w:tcBorders>
              <w:top w:val="single" w:sz="6" w:space="0" w:color="auto"/>
            </w:tcBorders>
            <w:shd w:val="clear" w:color="auto" w:fill="auto"/>
          </w:tcPr>
          <w:p w14:paraId="56A4240A" w14:textId="77777777" w:rsidR="00D44012" w:rsidRDefault="00000000">
            <w:pPr>
              <w:pStyle w:val="TAL"/>
            </w:pPr>
            <w:r>
              <w:t>Represents the data to be used for Message Gateway (on behalf of Legacy 3GPP UE or Non-3GPP UE) or the Application Server to deliver status report.</w:t>
            </w:r>
          </w:p>
        </w:tc>
      </w:tr>
    </w:tbl>
    <w:p w14:paraId="228F462A" w14:textId="77777777" w:rsidR="00D44012" w:rsidRDefault="00D44012">
      <w:pPr>
        <w:rPr>
          <w:lang w:eastAsia="zh-CN"/>
        </w:rPr>
      </w:pPr>
    </w:p>
    <w:p w14:paraId="6D838469" w14:textId="77777777" w:rsidR="00D44012" w:rsidRDefault="00000000">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166C1658" w14:textId="77777777">
        <w:trPr>
          <w:jc w:val="center"/>
        </w:trPr>
        <w:tc>
          <w:tcPr>
            <w:tcW w:w="825" w:type="pct"/>
            <w:shd w:val="clear" w:color="auto" w:fill="C0C0C0"/>
          </w:tcPr>
          <w:p w14:paraId="697B9119" w14:textId="77777777" w:rsidR="00D44012" w:rsidRDefault="00000000">
            <w:pPr>
              <w:pStyle w:val="TAH"/>
            </w:pPr>
            <w:r>
              <w:t>Data type</w:t>
            </w:r>
          </w:p>
        </w:tc>
        <w:tc>
          <w:tcPr>
            <w:tcW w:w="498" w:type="pct"/>
            <w:shd w:val="clear" w:color="auto" w:fill="C0C0C0"/>
          </w:tcPr>
          <w:p w14:paraId="447A6E15" w14:textId="77777777" w:rsidR="00D44012" w:rsidRDefault="00000000">
            <w:pPr>
              <w:pStyle w:val="TAH"/>
            </w:pPr>
            <w:r>
              <w:t>P</w:t>
            </w:r>
          </w:p>
        </w:tc>
        <w:tc>
          <w:tcPr>
            <w:tcW w:w="737" w:type="pct"/>
            <w:shd w:val="clear" w:color="auto" w:fill="C0C0C0"/>
          </w:tcPr>
          <w:p w14:paraId="27DDFB17" w14:textId="77777777" w:rsidR="00D44012" w:rsidRDefault="00000000">
            <w:pPr>
              <w:pStyle w:val="TAH"/>
            </w:pPr>
            <w:r>
              <w:t>Cardinality</w:t>
            </w:r>
          </w:p>
        </w:tc>
        <w:tc>
          <w:tcPr>
            <w:tcW w:w="966" w:type="pct"/>
            <w:shd w:val="clear" w:color="auto" w:fill="C0C0C0"/>
          </w:tcPr>
          <w:p w14:paraId="09F66492" w14:textId="77777777" w:rsidR="00D44012" w:rsidRDefault="00000000">
            <w:pPr>
              <w:pStyle w:val="TAH"/>
            </w:pPr>
            <w:r>
              <w:t>Response</w:t>
            </w:r>
          </w:p>
          <w:p w14:paraId="4C7CE5E4" w14:textId="77777777" w:rsidR="00D44012" w:rsidRDefault="00000000">
            <w:pPr>
              <w:pStyle w:val="TAH"/>
            </w:pPr>
            <w:r>
              <w:t>codes</w:t>
            </w:r>
          </w:p>
        </w:tc>
        <w:tc>
          <w:tcPr>
            <w:tcW w:w="1971" w:type="pct"/>
            <w:shd w:val="clear" w:color="auto" w:fill="C0C0C0"/>
          </w:tcPr>
          <w:p w14:paraId="6E8C4626" w14:textId="77777777" w:rsidR="00D44012" w:rsidRDefault="00000000">
            <w:pPr>
              <w:pStyle w:val="TAH"/>
            </w:pPr>
            <w:r>
              <w:t>Description</w:t>
            </w:r>
          </w:p>
        </w:tc>
      </w:tr>
      <w:tr w:rsidR="00D44012" w14:paraId="7AC57A53" w14:textId="77777777">
        <w:trPr>
          <w:jc w:val="center"/>
        </w:trPr>
        <w:tc>
          <w:tcPr>
            <w:tcW w:w="825" w:type="pct"/>
            <w:shd w:val="clear" w:color="auto" w:fill="auto"/>
          </w:tcPr>
          <w:p w14:paraId="4BA1EF3B" w14:textId="77777777" w:rsidR="00D44012" w:rsidRDefault="00000000">
            <w:pPr>
              <w:pStyle w:val="TAL"/>
              <w:rPr>
                <w:lang w:eastAsia="zh-CN"/>
              </w:rPr>
            </w:pPr>
            <w:r>
              <w:rPr>
                <w:lang w:eastAsia="zh-CN"/>
              </w:rPr>
              <w:t>MessageDeliveryAck</w:t>
            </w:r>
          </w:p>
        </w:tc>
        <w:tc>
          <w:tcPr>
            <w:tcW w:w="498" w:type="pct"/>
          </w:tcPr>
          <w:p w14:paraId="1E638C4B" w14:textId="77777777" w:rsidR="00D44012" w:rsidRDefault="00000000">
            <w:pPr>
              <w:pStyle w:val="TAC"/>
              <w:rPr>
                <w:lang w:eastAsia="zh-CN"/>
              </w:rPr>
            </w:pPr>
            <w:r>
              <w:rPr>
                <w:lang w:eastAsia="zh-CN"/>
              </w:rPr>
              <w:t>M</w:t>
            </w:r>
          </w:p>
        </w:tc>
        <w:tc>
          <w:tcPr>
            <w:tcW w:w="737" w:type="pct"/>
          </w:tcPr>
          <w:p w14:paraId="6C09D543" w14:textId="77777777" w:rsidR="00D44012" w:rsidRDefault="00000000">
            <w:pPr>
              <w:pStyle w:val="TAL"/>
              <w:rPr>
                <w:lang w:eastAsia="zh-CN"/>
              </w:rPr>
            </w:pPr>
            <w:r>
              <w:rPr>
                <w:lang w:eastAsia="zh-CN"/>
              </w:rPr>
              <w:t>1</w:t>
            </w:r>
          </w:p>
        </w:tc>
        <w:tc>
          <w:tcPr>
            <w:tcW w:w="966" w:type="pct"/>
          </w:tcPr>
          <w:p w14:paraId="50475823" w14:textId="77777777" w:rsidR="00D44012" w:rsidRDefault="00000000">
            <w:pPr>
              <w:pStyle w:val="TAL"/>
              <w:rPr>
                <w:lang w:eastAsia="zh-CN"/>
              </w:rPr>
            </w:pPr>
            <w:r>
              <w:t>20</w:t>
            </w:r>
            <w:r>
              <w:rPr>
                <w:lang w:eastAsia="zh-CN"/>
              </w:rPr>
              <w:t>0 OK</w:t>
            </w:r>
          </w:p>
        </w:tc>
        <w:tc>
          <w:tcPr>
            <w:tcW w:w="1971" w:type="pct"/>
            <w:shd w:val="clear" w:color="auto" w:fill="auto"/>
          </w:tcPr>
          <w:p w14:paraId="5C0D06A9" w14:textId="77777777" w:rsidR="00D44012" w:rsidRDefault="00000000">
            <w:pPr>
              <w:pStyle w:val="TAL"/>
              <w:rPr>
                <w:lang w:eastAsia="zh-CN"/>
              </w:rPr>
            </w:pPr>
            <w:r>
              <w:rPr>
                <w:lang w:eastAsia="zh-CN"/>
              </w:rPr>
              <w:t>The status report is delivered successfully.</w:t>
            </w:r>
          </w:p>
        </w:tc>
      </w:tr>
      <w:tr w:rsidR="00D44012" w14:paraId="4169D9CB" w14:textId="77777777">
        <w:trPr>
          <w:jc w:val="center"/>
        </w:trPr>
        <w:tc>
          <w:tcPr>
            <w:tcW w:w="825" w:type="pct"/>
            <w:shd w:val="clear" w:color="auto" w:fill="auto"/>
          </w:tcPr>
          <w:p w14:paraId="04F2C8CD" w14:textId="77777777" w:rsidR="00D44012" w:rsidRDefault="00000000">
            <w:pPr>
              <w:pStyle w:val="TAL"/>
              <w:rPr>
                <w:lang w:eastAsia="zh-CN"/>
              </w:rPr>
            </w:pPr>
            <w:r>
              <w:rPr>
                <w:rFonts w:hint="eastAsia"/>
                <w:lang w:eastAsia="zh-CN"/>
              </w:rPr>
              <w:t>n/a</w:t>
            </w:r>
          </w:p>
        </w:tc>
        <w:tc>
          <w:tcPr>
            <w:tcW w:w="498" w:type="pct"/>
          </w:tcPr>
          <w:p w14:paraId="710E23AE" w14:textId="77777777" w:rsidR="00D44012" w:rsidRDefault="00D44012">
            <w:pPr>
              <w:pStyle w:val="TAC"/>
              <w:rPr>
                <w:lang w:eastAsia="zh-CN"/>
              </w:rPr>
            </w:pPr>
          </w:p>
        </w:tc>
        <w:tc>
          <w:tcPr>
            <w:tcW w:w="737" w:type="pct"/>
          </w:tcPr>
          <w:p w14:paraId="467BC7CA" w14:textId="77777777" w:rsidR="00D44012" w:rsidRDefault="00D44012">
            <w:pPr>
              <w:pStyle w:val="TAL"/>
              <w:rPr>
                <w:lang w:eastAsia="zh-CN"/>
              </w:rPr>
            </w:pPr>
          </w:p>
        </w:tc>
        <w:tc>
          <w:tcPr>
            <w:tcW w:w="966" w:type="pct"/>
          </w:tcPr>
          <w:p w14:paraId="15AC7AB5" w14:textId="77777777" w:rsidR="00D44012" w:rsidRDefault="00000000">
            <w:pPr>
              <w:pStyle w:val="TAL"/>
            </w:pPr>
            <w:r>
              <w:rPr>
                <w:rFonts w:hint="eastAsia"/>
              </w:rPr>
              <w:t>307 Temporary Redirect</w:t>
            </w:r>
          </w:p>
        </w:tc>
        <w:tc>
          <w:tcPr>
            <w:tcW w:w="1971" w:type="pct"/>
            <w:shd w:val="clear" w:color="auto" w:fill="auto"/>
          </w:tcPr>
          <w:p w14:paraId="14EC41EE" w14:textId="77777777" w:rsidR="00D44012" w:rsidRDefault="00000000">
            <w:pPr>
              <w:pStyle w:val="TAL"/>
              <w:rPr>
                <w:lang w:eastAsia="zh-CN"/>
              </w:rPr>
            </w:pPr>
            <w:r>
              <w:rPr>
                <w:rFonts w:hint="eastAsia"/>
                <w:lang w:eastAsia="zh-CN"/>
              </w:rPr>
              <w:t>Temporary redirection.</w:t>
            </w:r>
          </w:p>
          <w:p w14:paraId="46AA0893" w14:textId="77777777" w:rsidR="00D44012" w:rsidRDefault="00D44012">
            <w:pPr>
              <w:pStyle w:val="TAL"/>
              <w:rPr>
                <w:lang w:eastAsia="zh-CN"/>
              </w:rPr>
            </w:pPr>
          </w:p>
          <w:p w14:paraId="0417C353" w14:textId="77777777" w:rsidR="00D4401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1EAD0B6A" w14:textId="77777777" w:rsidR="00D44012" w:rsidRDefault="00D44012">
            <w:pPr>
              <w:pStyle w:val="TAL"/>
              <w:rPr>
                <w:lang w:eastAsia="zh-CN"/>
              </w:rPr>
            </w:pPr>
          </w:p>
          <w:p w14:paraId="6F9BA730" w14:textId="77777777" w:rsidR="00D44012" w:rsidRDefault="00000000">
            <w:pPr>
              <w:pStyle w:val="TAL"/>
              <w:rPr>
                <w:lang w:eastAsia="zh-CN"/>
              </w:rPr>
            </w:pPr>
            <w:r>
              <w:rPr>
                <w:rFonts w:hint="eastAsia"/>
                <w:lang w:eastAsia="zh-CN"/>
              </w:rPr>
              <w:t>Redirection handling is described in clause 5.2.10 of 3GPP TS 29.122 [24].</w:t>
            </w:r>
          </w:p>
        </w:tc>
      </w:tr>
      <w:tr w:rsidR="00D44012" w14:paraId="43BBE3B7" w14:textId="77777777">
        <w:trPr>
          <w:jc w:val="center"/>
        </w:trPr>
        <w:tc>
          <w:tcPr>
            <w:tcW w:w="825" w:type="pct"/>
            <w:shd w:val="clear" w:color="auto" w:fill="auto"/>
          </w:tcPr>
          <w:p w14:paraId="14D5163E" w14:textId="77777777" w:rsidR="00D44012" w:rsidRDefault="00000000">
            <w:pPr>
              <w:pStyle w:val="TAL"/>
              <w:rPr>
                <w:lang w:eastAsia="zh-CN"/>
              </w:rPr>
            </w:pPr>
            <w:r>
              <w:rPr>
                <w:rFonts w:hint="eastAsia"/>
                <w:lang w:eastAsia="zh-CN"/>
              </w:rPr>
              <w:t>n/a</w:t>
            </w:r>
          </w:p>
        </w:tc>
        <w:tc>
          <w:tcPr>
            <w:tcW w:w="498" w:type="pct"/>
          </w:tcPr>
          <w:p w14:paraId="4DC305AA" w14:textId="77777777" w:rsidR="00D44012" w:rsidRDefault="00D44012">
            <w:pPr>
              <w:pStyle w:val="TAC"/>
              <w:rPr>
                <w:lang w:eastAsia="zh-CN"/>
              </w:rPr>
            </w:pPr>
          </w:p>
        </w:tc>
        <w:tc>
          <w:tcPr>
            <w:tcW w:w="737" w:type="pct"/>
          </w:tcPr>
          <w:p w14:paraId="4DBD2CFD" w14:textId="77777777" w:rsidR="00D44012" w:rsidRDefault="00D44012">
            <w:pPr>
              <w:pStyle w:val="TAL"/>
              <w:rPr>
                <w:lang w:eastAsia="zh-CN"/>
              </w:rPr>
            </w:pPr>
          </w:p>
        </w:tc>
        <w:tc>
          <w:tcPr>
            <w:tcW w:w="966" w:type="pct"/>
          </w:tcPr>
          <w:p w14:paraId="6D73C4C4" w14:textId="77777777" w:rsidR="00D44012" w:rsidRDefault="00000000">
            <w:pPr>
              <w:pStyle w:val="TAL"/>
            </w:pPr>
            <w:r>
              <w:rPr>
                <w:rFonts w:hint="eastAsia"/>
              </w:rPr>
              <w:t>308 Permanent Redirect</w:t>
            </w:r>
          </w:p>
        </w:tc>
        <w:tc>
          <w:tcPr>
            <w:tcW w:w="1971" w:type="pct"/>
            <w:shd w:val="clear" w:color="auto" w:fill="auto"/>
          </w:tcPr>
          <w:p w14:paraId="0D5091C3" w14:textId="77777777" w:rsidR="00D44012" w:rsidRDefault="00000000">
            <w:pPr>
              <w:pStyle w:val="TAL"/>
              <w:rPr>
                <w:lang w:eastAsia="zh-CN"/>
              </w:rPr>
            </w:pPr>
            <w:r>
              <w:rPr>
                <w:rFonts w:hint="eastAsia"/>
                <w:lang w:eastAsia="zh-CN"/>
              </w:rPr>
              <w:t>Permanent redirection.</w:t>
            </w:r>
          </w:p>
          <w:p w14:paraId="66F4915F" w14:textId="77777777" w:rsidR="00D44012" w:rsidRDefault="00D44012">
            <w:pPr>
              <w:pStyle w:val="TAL"/>
              <w:rPr>
                <w:lang w:eastAsia="zh-CN"/>
              </w:rPr>
            </w:pPr>
          </w:p>
          <w:p w14:paraId="4F79D7CE" w14:textId="77777777" w:rsidR="00D4401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1058E210" w14:textId="77777777" w:rsidR="00D44012" w:rsidRDefault="00D44012">
            <w:pPr>
              <w:pStyle w:val="TAL"/>
              <w:rPr>
                <w:lang w:eastAsia="zh-CN"/>
              </w:rPr>
            </w:pPr>
          </w:p>
          <w:p w14:paraId="3CE54CB0" w14:textId="77777777" w:rsidR="00D44012" w:rsidRDefault="00000000">
            <w:pPr>
              <w:pStyle w:val="TAL"/>
              <w:rPr>
                <w:lang w:eastAsia="zh-CN"/>
              </w:rPr>
            </w:pPr>
            <w:r>
              <w:rPr>
                <w:rFonts w:hint="eastAsia"/>
                <w:lang w:eastAsia="zh-CN"/>
              </w:rPr>
              <w:t>Redirection handling is described in clause 5.2.10 of 3GPP TS 29.122 [24].</w:t>
            </w:r>
          </w:p>
        </w:tc>
      </w:tr>
      <w:tr w:rsidR="00D44012" w14:paraId="32C540C9" w14:textId="77777777">
        <w:trPr>
          <w:jc w:val="center"/>
        </w:trPr>
        <w:tc>
          <w:tcPr>
            <w:tcW w:w="5000" w:type="pct"/>
            <w:gridSpan w:val="5"/>
            <w:shd w:val="clear" w:color="auto" w:fill="auto"/>
          </w:tcPr>
          <w:p w14:paraId="1A1BACEA"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532633" w14:textId="77777777" w:rsidR="00D44012" w:rsidRDefault="00D44012">
      <w:pPr>
        <w:rPr>
          <w:lang w:eastAsia="zh-CN"/>
        </w:rPr>
      </w:pPr>
    </w:p>
    <w:p w14:paraId="14ED61CC" w14:textId="77777777" w:rsidR="00D44012" w:rsidRDefault="00000000">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0CA343B2" w14:textId="77777777">
        <w:trPr>
          <w:jc w:val="center"/>
        </w:trPr>
        <w:tc>
          <w:tcPr>
            <w:tcW w:w="824" w:type="pct"/>
            <w:shd w:val="clear" w:color="auto" w:fill="C0C0C0"/>
            <w:vAlign w:val="center"/>
          </w:tcPr>
          <w:p w14:paraId="71CD9ED5" w14:textId="77777777" w:rsidR="00D44012" w:rsidRDefault="00000000">
            <w:pPr>
              <w:pStyle w:val="TAH"/>
            </w:pPr>
            <w:r>
              <w:t>Name</w:t>
            </w:r>
          </w:p>
        </w:tc>
        <w:tc>
          <w:tcPr>
            <w:tcW w:w="732" w:type="pct"/>
            <w:shd w:val="clear" w:color="auto" w:fill="C0C0C0"/>
            <w:vAlign w:val="center"/>
          </w:tcPr>
          <w:p w14:paraId="78533568" w14:textId="77777777" w:rsidR="00D44012" w:rsidRDefault="00000000">
            <w:pPr>
              <w:pStyle w:val="TAH"/>
            </w:pPr>
            <w:r>
              <w:t>Data type</w:t>
            </w:r>
          </w:p>
        </w:tc>
        <w:tc>
          <w:tcPr>
            <w:tcW w:w="217" w:type="pct"/>
            <w:shd w:val="clear" w:color="auto" w:fill="C0C0C0"/>
            <w:vAlign w:val="center"/>
          </w:tcPr>
          <w:p w14:paraId="2B34C381" w14:textId="77777777" w:rsidR="00D44012" w:rsidRDefault="00000000">
            <w:pPr>
              <w:pStyle w:val="TAH"/>
            </w:pPr>
            <w:r>
              <w:t>P</w:t>
            </w:r>
          </w:p>
        </w:tc>
        <w:tc>
          <w:tcPr>
            <w:tcW w:w="581" w:type="pct"/>
            <w:shd w:val="clear" w:color="auto" w:fill="C0C0C0"/>
            <w:vAlign w:val="center"/>
          </w:tcPr>
          <w:p w14:paraId="223CF4EC" w14:textId="77777777" w:rsidR="00D44012" w:rsidRDefault="00000000">
            <w:pPr>
              <w:pStyle w:val="TAH"/>
            </w:pPr>
            <w:r>
              <w:t>Cardinality</w:t>
            </w:r>
          </w:p>
        </w:tc>
        <w:tc>
          <w:tcPr>
            <w:tcW w:w="2645" w:type="pct"/>
            <w:shd w:val="clear" w:color="auto" w:fill="C0C0C0"/>
            <w:vAlign w:val="center"/>
          </w:tcPr>
          <w:p w14:paraId="178CB909" w14:textId="77777777" w:rsidR="00D44012" w:rsidRDefault="00000000">
            <w:pPr>
              <w:pStyle w:val="TAH"/>
            </w:pPr>
            <w:r>
              <w:t>Description</w:t>
            </w:r>
          </w:p>
        </w:tc>
      </w:tr>
      <w:tr w:rsidR="00D44012" w14:paraId="6CD2781D" w14:textId="77777777">
        <w:trPr>
          <w:jc w:val="center"/>
        </w:trPr>
        <w:tc>
          <w:tcPr>
            <w:tcW w:w="824" w:type="pct"/>
            <w:shd w:val="clear" w:color="auto" w:fill="auto"/>
            <w:vAlign w:val="center"/>
          </w:tcPr>
          <w:p w14:paraId="6E68CAB2" w14:textId="77777777" w:rsidR="00D44012" w:rsidRDefault="00000000">
            <w:pPr>
              <w:pStyle w:val="TAL"/>
            </w:pPr>
            <w:r>
              <w:t>Location</w:t>
            </w:r>
          </w:p>
        </w:tc>
        <w:tc>
          <w:tcPr>
            <w:tcW w:w="732" w:type="pct"/>
            <w:vAlign w:val="center"/>
          </w:tcPr>
          <w:p w14:paraId="4534EFFF" w14:textId="77777777" w:rsidR="00D44012" w:rsidRDefault="00000000">
            <w:pPr>
              <w:pStyle w:val="TAL"/>
            </w:pPr>
            <w:r>
              <w:t>string</w:t>
            </w:r>
          </w:p>
        </w:tc>
        <w:tc>
          <w:tcPr>
            <w:tcW w:w="217" w:type="pct"/>
            <w:vAlign w:val="center"/>
          </w:tcPr>
          <w:p w14:paraId="1AE7E1AE" w14:textId="77777777" w:rsidR="00D44012" w:rsidRDefault="00000000">
            <w:pPr>
              <w:pStyle w:val="TAC"/>
            </w:pPr>
            <w:r>
              <w:t>M</w:t>
            </w:r>
          </w:p>
        </w:tc>
        <w:tc>
          <w:tcPr>
            <w:tcW w:w="581" w:type="pct"/>
            <w:vAlign w:val="center"/>
          </w:tcPr>
          <w:p w14:paraId="4CC99418" w14:textId="77777777" w:rsidR="00D44012" w:rsidRDefault="00000000">
            <w:pPr>
              <w:pStyle w:val="TAC"/>
            </w:pPr>
            <w:r>
              <w:t>1</w:t>
            </w:r>
          </w:p>
        </w:tc>
        <w:tc>
          <w:tcPr>
            <w:tcW w:w="2645" w:type="pct"/>
            <w:shd w:val="clear" w:color="auto" w:fill="auto"/>
            <w:vAlign w:val="center"/>
          </w:tcPr>
          <w:p w14:paraId="6C434C49" w14:textId="77777777" w:rsidR="00D44012" w:rsidRDefault="00000000">
            <w:pPr>
              <w:pStyle w:val="TAL"/>
            </w:pPr>
            <w:r>
              <w:t>Contains an alternative URI of the resource located in an alternative MSGin5G Server.</w:t>
            </w:r>
          </w:p>
        </w:tc>
      </w:tr>
    </w:tbl>
    <w:p w14:paraId="6156EA71" w14:textId="77777777" w:rsidR="00D44012" w:rsidRDefault="00D44012"/>
    <w:p w14:paraId="5E6CDF45" w14:textId="77777777" w:rsidR="00D44012" w:rsidRDefault="00000000">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27CC4286" w14:textId="77777777">
        <w:trPr>
          <w:jc w:val="center"/>
        </w:trPr>
        <w:tc>
          <w:tcPr>
            <w:tcW w:w="824" w:type="pct"/>
            <w:shd w:val="clear" w:color="auto" w:fill="C0C0C0"/>
            <w:vAlign w:val="center"/>
          </w:tcPr>
          <w:p w14:paraId="11BE3B54" w14:textId="77777777" w:rsidR="00D44012" w:rsidRDefault="00000000">
            <w:pPr>
              <w:pStyle w:val="TAH"/>
            </w:pPr>
            <w:r>
              <w:t>Name</w:t>
            </w:r>
          </w:p>
        </w:tc>
        <w:tc>
          <w:tcPr>
            <w:tcW w:w="732" w:type="pct"/>
            <w:shd w:val="clear" w:color="auto" w:fill="C0C0C0"/>
            <w:vAlign w:val="center"/>
          </w:tcPr>
          <w:p w14:paraId="49F6B026" w14:textId="77777777" w:rsidR="00D44012" w:rsidRDefault="00000000">
            <w:pPr>
              <w:pStyle w:val="TAH"/>
            </w:pPr>
            <w:r>
              <w:t>Data type</w:t>
            </w:r>
          </w:p>
        </w:tc>
        <w:tc>
          <w:tcPr>
            <w:tcW w:w="217" w:type="pct"/>
            <w:shd w:val="clear" w:color="auto" w:fill="C0C0C0"/>
            <w:vAlign w:val="center"/>
          </w:tcPr>
          <w:p w14:paraId="17D08935" w14:textId="77777777" w:rsidR="00D44012" w:rsidRDefault="00000000">
            <w:pPr>
              <w:pStyle w:val="TAH"/>
            </w:pPr>
            <w:r>
              <w:t>P</w:t>
            </w:r>
          </w:p>
        </w:tc>
        <w:tc>
          <w:tcPr>
            <w:tcW w:w="581" w:type="pct"/>
            <w:shd w:val="clear" w:color="auto" w:fill="C0C0C0"/>
            <w:vAlign w:val="center"/>
          </w:tcPr>
          <w:p w14:paraId="362C8335" w14:textId="77777777" w:rsidR="00D44012" w:rsidRDefault="00000000">
            <w:pPr>
              <w:pStyle w:val="TAH"/>
            </w:pPr>
            <w:r>
              <w:t>Cardinality</w:t>
            </w:r>
          </w:p>
        </w:tc>
        <w:tc>
          <w:tcPr>
            <w:tcW w:w="2645" w:type="pct"/>
            <w:shd w:val="clear" w:color="auto" w:fill="C0C0C0"/>
            <w:vAlign w:val="center"/>
          </w:tcPr>
          <w:p w14:paraId="64B250A2" w14:textId="77777777" w:rsidR="00D44012" w:rsidRDefault="00000000">
            <w:pPr>
              <w:pStyle w:val="TAH"/>
            </w:pPr>
            <w:r>
              <w:t>Description</w:t>
            </w:r>
          </w:p>
        </w:tc>
      </w:tr>
      <w:tr w:rsidR="00D44012" w14:paraId="3B933E4B" w14:textId="77777777">
        <w:trPr>
          <w:jc w:val="center"/>
        </w:trPr>
        <w:tc>
          <w:tcPr>
            <w:tcW w:w="824" w:type="pct"/>
            <w:shd w:val="clear" w:color="auto" w:fill="auto"/>
            <w:vAlign w:val="center"/>
          </w:tcPr>
          <w:p w14:paraId="6220E931" w14:textId="77777777" w:rsidR="00D44012" w:rsidRDefault="00000000">
            <w:pPr>
              <w:pStyle w:val="TAL"/>
            </w:pPr>
            <w:r>
              <w:t>Location</w:t>
            </w:r>
          </w:p>
        </w:tc>
        <w:tc>
          <w:tcPr>
            <w:tcW w:w="732" w:type="pct"/>
            <w:vAlign w:val="center"/>
          </w:tcPr>
          <w:p w14:paraId="239EE6D4" w14:textId="77777777" w:rsidR="00D44012" w:rsidRDefault="00000000">
            <w:pPr>
              <w:pStyle w:val="TAL"/>
            </w:pPr>
            <w:r>
              <w:t>string</w:t>
            </w:r>
          </w:p>
        </w:tc>
        <w:tc>
          <w:tcPr>
            <w:tcW w:w="217" w:type="pct"/>
            <w:vAlign w:val="center"/>
          </w:tcPr>
          <w:p w14:paraId="220A0751" w14:textId="77777777" w:rsidR="00D44012" w:rsidRDefault="00000000">
            <w:pPr>
              <w:pStyle w:val="TAC"/>
            </w:pPr>
            <w:r>
              <w:t>M</w:t>
            </w:r>
          </w:p>
        </w:tc>
        <w:tc>
          <w:tcPr>
            <w:tcW w:w="581" w:type="pct"/>
            <w:vAlign w:val="center"/>
          </w:tcPr>
          <w:p w14:paraId="75C78005" w14:textId="77777777" w:rsidR="00D44012" w:rsidRDefault="00000000">
            <w:pPr>
              <w:pStyle w:val="TAC"/>
            </w:pPr>
            <w:r>
              <w:t>1</w:t>
            </w:r>
          </w:p>
        </w:tc>
        <w:tc>
          <w:tcPr>
            <w:tcW w:w="2645" w:type="pct"/>
            <w:shd w:val="clear" w:color="auto" w:fill="auto"/>
            <w:vAlign w:val="center"/>
          </w:tcPr>
          <w:p w14:paraId="0187389B" w14:textId="77777777" w:rsidR="00D44012" w:rsidRDefault="00000000">
            <w:pPr>
              <w:pStyle w:val="TAL"/>
            </w:pPr>
            <w:r>
              <w:t>Contains an alternative URI of the resource located in an alternative MSGin5G Server.</w:t>
            </w:r>
          </w:p>
        </w:tc>
      </w:tr>
    </w:tbl>
    <w:p w14:paraId="1AC98EA1" w14:textId="77777777" w:rsidR="00D44012" w:rsidRDefault="00D44012">
      <w:pPr>
        <w:rPr>
          <w:lang w:eastAsia="zh-CN"/>
        </w:rPr>
      </w:pPr>
    </w:p>
    <w:p w14:paraId="41716B17" w14:textId="77777777" w:rsidR="00D44012" w:rsidRDefault="00000000">
      <w:pPr>
        <w:pStyle w:val="Heading3"/>
      </w:pPr>
      <w:bookmarkStart w:id="922" w:name="_Toc97197167"/>
      <w:bookmarkStart w:id="923" w:name="_Toc96996761"/>
      <w:bookmarkStart w:id="924" w:name="_Toc83768369"/>
      <w:bookmarkStart w:id="925" w:name="_Toc93878991"/>
      <w:bookmarkStart w:id="926" w:name="_Toc185509371"/>
      <w:r>
        <w:rPr>
          <w:lang w:eastAsia="zh-CN"/>
        </w:rPr>
        <w:t>8</w:t>
      </w:r>
      <w:r>
        <w:t>.</w:t>
      </w:r>
      <w:r>
        <w:rPr>
          <w:lang w:eastAsia="zh-CN"/>
        </w:rPr>
        <w:t>2</w:t>
      </w:r>
      <w:r>
        <w:t>.4</w:t>
      </w:r>
      <w:r>
        <w:tab/>
        <w:t>Notifications</w:t>
      </w:r>
      <w:bookmarkEnd w:id="922"/>
      <w:bookmarkEnd w:id="923"/>
      <w:bookmarkEnd w:id="924"/>
      <w:bookmarkEnd w:id="925"/>
      <w:bookmarkEnd w:id="926"/>
    </w:p>
    <w:p w14:paraId="37261877" w14:textId="77777777" w:rsidR="00D44012" w:rsidRDefault="00000000">
      <w:r>
        <w:rPr>
          <w:lang w:eastAsia="zh-CN"/>
        </w:rPr>
        <w:t>None</w:t>
      </w:r>
      <w:r>
        <w:t>.</w:t>
      </w:r>
    </w:p>
    <w:p w14:paraId="4B854F2B" w14:textId="77777777" w:rsidR="00D44012" w:rsidRDefault="00000000">
      <w:pPr>
        <w:pStyle w:val="Heading3"/>
      </w:pPr>
      <w:bookmarkStart w:id="927" w:name="_Toc83768370"/>
      <w:bookmarkStart w:id="928" w:name="_Toc96996762"/>
      <w:bookmarkStart w:id="929" w:name="_Toc93878992"/>
      <w:bookmarkStart w:id="930" w:name="_Toc97197168"/>
      <w:bookmarkStart w:id="931" w:name="_Toc185509372"/>
      <w:r>
        <w:rPr>
          <w:lang w:eastAsia="zh-CN"/>
        </w:rPr>
        <w:t>8</w:t>
      </w:r>
      <w:r>
        <w:t>.</w:t>
      </w:r>
      <w:r>
        <w:rPr>
          <w:lang w:eastAsia="zh-CN"/>
        </w:rPr>
        <w:t>2</w:t>
      </w:r>
      <w:r>
        <w:t>.5</w:t>
      </w:r>
      <w:r>
        <w:tab/>
        <w:t>Data Model</w:t>
      </w:r>
      <w:bookmarkEnd w:id="927"/>
      <w:bookmarkEnd w:id="928"/>
      <w:bookmarkEnd w:id="929"/>
      <w:bookmarkEnd w:id="930"/>
      <w:bookmarkEnd w:id="931"/>
    </w:p>
    <w:p w14:paraId="543AF877" w14:textId="77777777" w:rsidR="00D44012" w:rsidRDefault="00000000">
      <w:pPr>
        <w:pStyle w:val="Heading4"/>
      </w:pPr>
      <w:bookmarkStart w:id="932" w:name="_Toc93878993"/>
      <w:bookmarkStart w:id="933" w:name="_Toc96996763"/>
      <w:bookmarkStart w:id="934" w:name="_Toc97197169"/>
      <w:bookmarkStart w:id="935" w:name="_Toc18550937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55AD0E2" w14:textId="77777777" w:rsidR="00D44012"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380C5E45" w14:textId="77777777" w:rsidR="00D44012" w:rsidRDefault="00000000">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2A08449C" w14:textId="77777777">
        <w:trPr>
          <w:jc w:val="center"/>
        </w:trPr>
        <w:tc>
          <w:tcPr>
            <w:tcW w:w="2868" w:type="dxa"/>
            <w:shd w:val="clear" w:color="auto" w:fill="C0C0C0"/>
          </w:tcPr>
          <w:p w14:paraId="4D8953C2" w14:textId="77777777" w:rsidR="00D44012" w:rsidRDefault="00000000">
            <w:pPr>
              <w:pStyle w:val="TAH"/>
              <w:rPr>
                <w:kern w:val="2"/>
                <w:szCs w:val="22"/>
              </w:rPr>
            </w:pPr>
            <w:r>
              <w:rPr>
                <w:kern w:val="2"/>
                <w:szCs w:val="22"/>
              </w:rPr>
              <w:t>Data type</w:t>
            </w:r>
          </w:p>
        </w:tc>
        <w:tc>
          <w:tcPr>
            <w:tcW w:w="1297" w:type="dxa"/>
            <w:shd w:val="clear" w:color="auto" w:fill="C0C0C0"/>
          </w:tcPr>
          <w:p w14:paraId="285F1963" w14:textId="77777777" w:rsidR="00D44012" w:rsidRDefault="00000000">
            <w:pPr>
              <w:pStyle w:val="TAH"/>
              <w:rPr>
                <w:kern w:val="2"/>
                <w:szCs w:val="22"/>
              </w:rPr>
            </w:pPr>
            <w:r>
              <w:rPr>
                <w:kern w:val="2"/>
                <w:szCs w:val="22"/>
              </w:rPr>
              <w:t>Section defined</w:t>
            </w:r>
          </w:p>
        </w:tc>
        <w:tc>
          <w:tcPr>
            <w:tcW w:w="2887" w:type="dxa"/>
            <w:shd w:val="clear" w:color="auto" w:fill="C0C0C0"/>
          </w:tcPr>
          <w:p w14:paraId="635DB19F" w14:textId="77777777" w:rsidR="00D44012" w:rsidRDefault="00000000">
            <w:pPr>
              <w:pStyle w:val="TAH"/>
              <w:rPr>
                <w:kern w:val="2"/>
                <w:szCs w:val="22"/>
              </w:rPr>
            </w:pPr>
            <w:r>
              <w:rPr>
                <w:kern w:val="2"/>
                <w:szCs w:val="22"/>
              </w:rPr>
              <w:t>Description</w:t>
            </w:r>
          </w:p>
        </w:tc>
        <w:tc>
          <w:tcPr>
            <w:tcW w:w="2725" w:type="dxa"/>
            <w:shd w:val="clear" w:color="auto" w:fill="C0C0C0"/>
          </w:tcPr>
          <w:p w14:paraId="1C74059E" w14:textId="77777777" w:rsidR="00D44012" w:rsidRDefault="00000000">
            <w:pPr>
              <w:pStyle w:val="TAH"/>
              <w:rPr>
                <w:kern w:val="2"/>
                <w:szCs w:val="22"/>
              </w:rPr>
            </w:pPr>
            <w:r>
              <w:rPr>
                <w:kern w:val="2"/>
                <w:szCs w:val="22"/>
              </w:rPr>
              <w:t>Applicability</w:t>
            </w:r>
          </w:p>
        </w:tc>
      </w:tr>
      <w:tr w:rsidR="00D44012" w14:paraId="45AFF7FD" w14:textId="77777777">
        <w:trPr>
          <w:jc w:val="center"/>
        </w:trPr>
        <w:tc>
          <w:tcPr>
            <w:tcW w:w="2868" w:type="dxa"/>
          </w:tcPr>
          <w:p w14:paraId="1A3CCFB8" w14:textId="77777777" w:rsidR="00D44012" w:rsidRDefault="00000000">
            <w:pPr>
              <w:pStyle w:val="TAL"/>
              <w:rPr>
                <w:kern w:val="2"/>
                <w:szCs w:val="22"/>
              </w:rPr>
            </w:pPr>
            <w:r>
              <w:rPr>
                <w:kern w:val="2"/>
                <w:szCs w:val="22"/>
                <w:lang w:eastAsia="zh-CN"/>
              </w:rPr>
              <w:t>ASMessageDelivery</w:t>
            </w:r>
          </w:p>
        </w:tc>
        <w:tc>
          <w:tcPr>
            <w:tcW w:w="1297" w:type="dxa"/>
          </w:tcPr>
          <w:p w14:paraId="29F97E6B" w14:textId="77777777" w:rsidR="00D44012" w:rsidRDefault="00000000">
            <w:pPr>
              <w:pStyle w:val="TAL"/>
              <w:rPr>
                <w:kern w:val="2"/>
                <w:szCs w:val="22"/>
                <w:lang w:eastAsia="zh-CN"/>
              </w:rPr>
            </w:pPr>
            <w:r>
              <w:rPr>
                <w:rFonts w:cs="Arial"/>
                <w:kern w:val="2"/>
                <w:szCs w:val="18"/>
                <w:lang w:eastAsia="zh-CN"/>
              </w:rPr>
              <w:t>8.2.5.2.2</w:t>
            </w:r>
          </w:p>
        </w:tc>
        <w:tc>
          <w:tcPr>
            <w:tcW w:w="2887" w:type="dxa"/>
          </w:tcPr>
          <w:p w14:paraId="637387AA" w14:textId="77777777" w:rsidR="00D44012" w:rsidRDefault="00000000">
            <w:pPr>
              <w:pStyle w:val="TAL"/>
              <w:rPr>
                <w:rFonts w:cs="Arial"/>
                <w:kern w:val="2"/>
                <w:szCs w:val="18"/>
              </w:rPr>
            </w:pPr>
            <w:r>
              <w:rPr>
                <w:rFonts w:cs="Arial"/>
                <w:kern w:val="2"/>
                <w:szCs w:val="18"/>
              </w:rPr>
              <w:t>The AS message delivery request information.</w:t>
            </w:r>
          </w:p>
        </w:tc>
        <w:tc>
          <w:tcPr>
            <w:tcW w:w="2725" w:type="dxa"/>
          </w:tcPr>
          <w:p w14:paraId="622878D2" w14:textId="77777777" w:rsidR="00D44012" w:rsidRDefault="00D44012">
            <w:pPr>
              <w:pStyle w:val="TAL"/>
              <w:rPr>
                <w:rFonts w:cs="Arial"/>
                <w:kern w:val="2"/>
                <w:szCs w:val="18"/>
              </w:rPr>
            </w:pPr>
          </w:p>
        </w:tc>
      </w:tr>
      <w:tr w:rsidR="00D44012" w14:paraId="667F2B1E" w14:textId="77777777">
        <w:trPr>
          <w:jc w:val="center"/>
        </w:trPr>
        <w:tc>
          <w:tcPr>
            <w:tcW w:w="2868" w:type="dxa"/>
          </w:tcPr>
          <w:p w14:paraId="0AC98DBD" w14:textId="77777777" w:rsidR="00D44012" w:rsidRDefault="00000000">
            <w:pPr>
              <w:pStyle w:val="TAL"/>
              <w:rPr>
                <w:kern w:val="2"/>
                <w:szCs w:val="22"/>
                <w:lang w:eastAsia="zh-CN"/>
              </w:rPr>
            </w:pPr>
            <w:r>
              <w:rPr>
                <w:kern w:val="2"/>
                <w:szCs w:val="22"/>
                <w:lang w:eastAsia="zh-CN"/>
              </w:rPr>
              <w:t>DeliveryStatus</w:t>
            </w:r>
          </w:p>
        </w:tc>
        <w:tc>
          <w:tcPr>
            <w:tcW w:w="1297" w:type="dxa"/>
          </w:tcPr>
          <w:p w14:paraId="714F438E" w14:textId="77777777" w:rsidR="00D44012" w:rsidRDefault="00000000">
            <w:pPr>
              <w:pStyle w:val="TAL"/>
              <w:rPr>
                <w:rFonts w:cs="Arial"/>
                <w:kern w:val="2"/>
                <w:szCs w:val="18"/>
                <w:lang w:eastAsia="zh-CN"/>
              </w:rPr>
            </w:pPr>
            <w:r>
              <w:rPr>
                <w:rFonts w:cs="Arial"/>
                <w:kern w:val="2"/>
                <w:szCs w:val="18"/>
                <w:lang w:eastAsia="zh-CN"/>
              </w:rPr>
              <w:t>8.2.5.3.3</w:t>
            </w:r>
          </w:p>
        </w:tc>
        <w:tc>
          <w:tcPr>
            <w:tcW w:w="2887" w:type="dxa"/>
          </w:tcPr>
          <w:p w14:paraId="08DF8BC3" w14:textId="77777777" w:rsidR="00D44012"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3015DFB" w14:textId="77777777" w:rsidR="00D44012" w:rsidRDefault="00D44012">
            <w:pPr>
              <w:pStyle w:val="TAL"/>
              <w:rPr>
                <w:rFonts w:cs="Arial"/>
                <w:kern w:val="2"/>
                <w:szCs w:val="18"/>
              </w:rPr>
            </w:pPr>
          </w:p>
        </w:tc>
      </w:tr>
      <w:tr w:rsidR="00D44012" w14:paraId="4B53E5E9" w14:textId="77777777">
        <w:trPr>
          <w:jc w:val="center"/>
        </w:trPr>
        <w:tc>
          <w:tcPr>
            <w:tcW w:w="2868" w:type="dxa"/>
          </w:tcPr>
          <w:p w14:paraId="37A5FBF0" w14:textId="77777777" w:rsidR="00D44012" w:rsidRDefault="00000000">
            <w:pPr>
              <w:pStyle w:val="TAL"/>
              <w:rPr>
                <w:kern w:val="2"/>
                <w:szCs w:val="22"/>
                <w:lang w:eastAsia="zh-CN"/>
              </w:rPr>
            </w:pPr>
            <w:r>
              <w:rPr>
                <w:kern w:val="2"/>
                <w:szCs w:val="22"/>
                <w:lang w:eastAsia="zh-CN"/>
              </w:rPr>
              <w:t>DeliveryStatusReport</w:t>
            </w:r>
          </w:p>
        </w:tc>
        <w:tc>
          <w:tcPr>
            <w:tcW w:w="1297" w:type="dxa"/>
          </w:tcPr>
          <w:p w14:paraId="75BEEF17" w14:textId="77777777" w:rsidR="00D44012" w:rsidRDefault="00000000">
            <w:pPr>
              <w:pStyle w:val="TAL"/>
              <w:rPr>
                <w:rFonts w:cs="Arial"/>
                <w:kern w:val="2"/>
                <w:szCs w:val="18"/>
                <w:lang w:eastAsia="zh-CN"/>
              </w:rPr>
            </w:pPr>
            <w:r>
              <w:rPr>
                <w:rFonts w:cs="Arial"/>
                <w:kern w:val="2"/>
                <w:szCs w:val="18"/>
                <w:lang w:eastAsia="zh-CN"/>
              </w:rPr>
              <w:t>8.2.5.2.7</w:t>
            </w:r>
          </w:p>
        </w:tc>
        <w:tc>
          <w:tcPr>
            <w:tcW w:w="2887" w:type="dxa"/>
          </w:tcPr>
          <w:p w14:paraId="38E73B71" w14:textId="77777777" w:rsidR="00D44012" w:rsidRDefault="00000000">
            <w:pPr>
              <w:pStyle w:val="TAL"/>
              <w:rPr>
                <w:rFonts w:cs="Arial"/>
                <w:kern w:val="2"/>
                <w:szCs w:val="18"/>
              </w:rPr>
            </w:pPr>
            <w:r>
              <w:rPr>
                <w:rFonts w:cs="Arial"/>
                <w:kern w:val="2"/>
                <w:szCs w:val="18"/>
              </w:rPr>
              <w:t>The message delivery status report request information.</w:t>
            </w:r>
          </w:p>
        </w:tc>
        <w:tc>
          <w:tcPr>
            <w:tcW w:w="2725" w:type="dxa"/>
          </w:tcPr>
          <w:p w14:paraId="19E04215" w14:textId="77777777" w:rsidR="00D44012" w:rsidRDefault="00D44012">
            <w:pPr>
              <w:pStyle w:val="TAL"/>
              <w:rPr>
                <w:rFonts w:cs="Arial"/>
                <w:kern w:val="2"/>
                <w:szCs w:val="18"/>
              </w:rPr>
            </w:pPr>
          </w:p>
        </w:tc>
      </w:tr>
      <w:tr w:rsidR="00D44012" w14:paraId="7C9BD284" w14:textId="77777777">
        <w:trPr>
          <w:jc w:val="center"/>
        </w:trPr>
        <w:tc>
          <w:tcPr>
            <w:tcW w:w="2868" w:type="dxa"/>
          </w:tcPr>
          <w:p w14:paraId="6CA80404" w14:textId="77777777" w:rsidR="00D44012" w:rsidRDefault="00000000">
            <w:pPr>
              <w:pStyle w:val="TAL"/>
              <w:rPr>
                <w:kern w:val="2"/>
                <w:szCs w:val="22"/>
                <w:lang w:eastAsia="zh-CN"/>
              </w:rPr>
            </w:pPr>
            <w:r>
              <w:rPr>
                <w:kern w:val="2"/>
                <w:szCs w:val="22"/>
                <w:lang w:eastAsia="zh-CN"/>
              </w:rPr>
              <w:t>MessageDeliveryAck</w:t>
            </w:r>
          </w:p>
        </w:tc>
        <w:tc>
          <w:tcPr>
            <w:tcW w:w="1297" w:type="dxa"/>
          </w:tcPr>
          <w:p w14:paraId="04AF0EA2" w14:textId="77777777" w:rsidR="00D44012" w:rsidRDefault="00000000">
            <w:pPr>
              <w:pStyle w:val="TAL"/>
              <w:rPr>
                <w:rFonts w:cs="Arial"/>
                <w:kern w:val="2"/>
                <w:szCs w:val="18"/>
                <w:lang w:eastAsia="zh-CN"/>
              </w:rPr>
            </w:pPr>
            <w:r>
              <w:rPr>
                <w:rFonts w:cs="Arial"/>
                <w:kern w:val="2"/>
                <w:szCs w:val="18"/>
                <w:lang w:eastAsia="zh-CN"/>
              </w:rPr>
              <w:t>8.2.5.2.4</w:t>
            </w:r>
          </w:p>
        </w:tc>
        <w:tc>
          <w:tcPr>
            <w:tcW w:w="2887" w:type="dxa"/>
          </w:tcPr>
          <w:p w14:paraId="4AD11606" w14:textId="77777777" w:rsidR="00D44012" w:rsidRDefault="00000000">
            <w:pPr>
              <w:pStyle w:val="TAL"/>
              <w:rPr>
                <w:rFonts w:cs="Arial"/>
                <w:kern w:val="2"/>
                <w:szCs w:val="18"/>
              </w:rPr>
            </w:pPr>
            <w:r>
              <w:rPr>
                <w:rFonts w:cs="Arial"/>
                <w:kern w:val="2"/>
                <w:szCs w:val="18"/>
              </w:rPr>
              <w:t>The message delivery response information.</w:t>
            </w:r>
          </w:p>
        </w:tc>
        <w:tc>
          <w:tcPr>
            <w:tcW w:w="2725" w:type="dxa"/>
          </w:tcPr>
          <w:p w14:paraId="5246AE5C" w14:textId="77777777" w:rsidR="00D44012" w:rsidRDefault="00D44012">
            <w:pPr>
              <w:pStyle w:val="TAL"/>
              <w:rPr>
                <w:rFonts w:cs="Arial"/>
                <w:kern w:val="2"/>
                <w:szCs w:val="18"/>
              </w:rPr>
            </w:pPr>
          </w:p>
        </w:tc>
      </w:tr>
      <w:tr w:rsidR="00D44012" w14:paraId="697F92AA" w14:textId="77777777">
        <w:trPr>
          <w:jc w:val="center"/>
        </w:trPr>
        <w:tc>
          <w:tcPr>
            <w:tcW w:w="2868" w:type="dxa"/>
          </w:tcPr>
          <w:p w14:paraId="00E7FCA8" w14:textId="77777777" w:rsidR="00D44012" w:rsidRDefault="00000000">
            <w:pPr>
              <w:pStyle w:val="TAL"/>
              <w:rPr>
                <w:kern w:val="2"/>
                <w:szCs w:val="22"/>
                <w:lang w:eastAsia="zh-CN"/>
              </w:rPr>
            </w:pPr>
            <w:r>
              <w:rPr>
                <w:kern w:val="2"/>
                <w:szCs w:val="22"/>
                <w:lang w:eastAsia="zh-CN"/>
              </w:rPr>
              <w:t>MessageSegmentParameters</w:t>
            </w:r>
          </w:p>
        </w:tc>
        <w:tc>
          <w:tcPr>
            <w:tcW w:w="1297" w:type="dxa"/>
          </w:tcPr>
          <w:p w14:paraId="5ED45F51" w14:textId="77777777" w:rsidR="00D44012" w:rsidRDefault="00000000">
            <w:pPr>
              <w:pStyle w:val="TAL"/>
              <w:rPr>
                <w:rFonts w:cs="Arial"/>
                <w:kern w:val="2"/>
                <w:szCs w:val="18"/>
                <w:lang w:eastAsia="zh-CN"/>
              </w:rPr>
            </w:pPr>
            <w:r>
              <w:rPr>
                <w:rFonts w:cs="Arial"/>
                <w:kern w:val="2"/>
                <w:szCs w:val="18"/>
                <w:lang w:eastAsia="zh-CN"/>
              </w:rPr>
              <w:t>8.2.5.2.5</w:t>
            </w:r>
          </w:p>
        </w:tc>
        <w:tc>
          <w:tcPr>
            <w:tcW w:w="2887" w:type="dxa"/>
          </w:tcPr>
          <w:p w14:paraId="14599FAA" w14:textId="77777777" w:rsidR="00D44012" w:rsidRDefault="00000000">
            <w:pPr>
              <w:pStyle w:val="TAL"/>
              <w:rPr>
                <w:rFonts w:cs="Arial"/>
                <w:kern w:val="2"/>
                <w:szCs w:val="18"/>
              </w:rPr>
            </w:pPr>
            <w:r>
              <w:rPr>
                <w:rFonts w:cs="Arial"/>
                <w:kern w:val="2"/>
                <w:szCs w:val="18"/>
              </w:rPr>
              <w:t>Contains the message segment information of the message.</w:t>
            </w:r>
          </w:p>
        </w:tc>
        <w:tc>
          <w:tcPr>
            <w:tcW w:w="2725" w:type="dxa"/>
          </w:tcPr>
          <w:p w14:paraId="4D4EF7A7" w14:textId="77777777" w:rsidR="00D44012" w:rsidRDefault="00D44012">
            <w:pPr>
              <w:pStyle w:val="TAL"/>
              <w:rPr>
                <w:rFonts w:cs="Arial"/>
                <w:kern w:val="2"/>
                <w:szCs w:val="18"/>
              </w:rPr>
            </w:pPr>
          </w:p>
        </w:tc>
      </w:tr>
      <w:tr w:rsidR="00D44012" w14:paraId="13EB8D66" w14:textId="77777777">
        <w:trPr>
          <w:jc w:val="center"/>
        </w:trPr>
        <w:tc>
          <w:tcPr>
            <w:tcW w:w="2868" w:type="dxa"/>
          </w:tcPr>
          <w:p w14:paraId="5E2A6B28" w14:textId="77777777" w:rsidR="00D44012" w:rsidRDefault="00000000">
            <w:pPr>
              <w:pStyle w:val="TAL"/>
              <w:rPr>
                <w:kern w:val="2"/>
                <w:szCs w:val="22"/>
                <w:lang w:eastAsia="zh-CN"/>
              </w:rPr>
            </w:pPr>
            <w:r>
              <w:rPr>
                <w:kern w:val="2"/>
                <w:szCs w:val="22"/>
                <w:lang w:eastAsia="zh-CN"/>
              </w:rPr>
              <w:t>Priority</w:t>
            </w:r>
          </w:p>
        </w:tc>
        <w:tc>
          <w:tcPr>
            <w:tcW w:w="1297" w:type="dxa"/>
          </w:tcPr>
          <w:p w14:paraId="1C5DD0D9" w14:textId="77777777" w:rsidR="00D44012" w:rsidRDefault="00000000">
            <w:pPr>
              <w:pStyle w:val="TAL"/>
              <w:rPr>
                <w:rFonts w:cs="Arial"/>
                <w:kern w:val="2"/>
                <w:szCs w:val="18"/>
                <w:lang w:eastAsia="zh-CN"/>
              </w:rPr>
            </w:pPr>
            <w:r>
              <w:rPr>
                <w:rFonts w:cs="Arial"/>
                <w:kern w:val="2"/>
                <w:szCs w:val="18"/>
                <w:lang w:eastAsia="zh-CN"/>
              </w:rPr>
              <w:t>8.2.5.3.5</w:t>
            </w:r>
          </w:p>
        </w:tc>
        <w:tc>
          <w:tcPr>
            <w:tcW w:w="2887" w:type="dxa"/>
          </w:tcPr>
          <w:p w14:paraId="5621DD36" w14:textId="77777777" w:rsidR="00D44012" w:rsidRDefault="00000000">
            <w:pPr>
              <w:pStyle w:val="TAL"/>
              <w:rPr>
                <w:rFonts w:cs="Arial"/>
                <w:kern w:val="2"/>
                <w:szCs w:val="18"/>
              </w:rPr>
            </w:pPr>
            <w:r>
              <w:rPr>
                <w:rFonts w:cs="Arial"/>
                <w:kern w:val="2"/>
                <w:szCs w:val="18"/>
              </w:rPr>
              <w:t>Application priority level requested for this message.</w:t>
            </w:r>
          </w:p>
        </w:tc>
        <w:tc>
          <w:tcPr>
            <w:tcW w:w="2725" w:type="dxa"/>
          </w:tcPr>
          <w:p w14:paraId="6C304C49" w14:textId="77777777" w:rsidR="00D44012" w:rsidRDefault="00D44012">
            <w:pPr>
              <w:pStyle w:val="TAL"/>
              <w:rPr>
                <w:rFonts w:cs="Arial"/>
                <w:kern w:val="2"/>
                <w:szCs w:val="18"/>
              </w:rPr>
            </w:pPr>
          </w:p>
        </w:tc>
      </w:tr>
      <w:tr w:rsidR="00D44012" w14:paraId="741B726E" w14:textId="77777777">
        <w:trPr>
          <w:jc w:val="center"/>
        </w:trPr>
        <w:tc>
          <w:tcPr>
            <w:tcW w:w="2868" w:type="dxa"/>
          </w:tcPr>
          <w:p w14:paraId="4E9C45B7" w14:textId="77777777" w:rsidR="00D44012" w:rsidRDefault="00000000">
            <w:pPr>
              <w:pStyle w:val="TAL"/>
              <w:rPr>
                <w:kern w:val="2"/>
                <w:szCs w:val="22"/>
                <w:lang w:eastAsia="zh-CN"/>
              </w:rPr>
            </w:pPr>
            <w:r>
              <w:rPr>
                <w:kern w:val="2"/>
                <w:szCs w:val="22"/>
                <w:lang w:eastAsia="zh-CN"/>
              </w:rPr>
              <w:t>ReportDeliveryStatus</w:t>
            </w:r>
          </w:p>
        </w:tc>
        <w:tc>
          <w:tcPr>
            <w:tcW w:w="1297" w:type="dxa"/>
          </w:tcPr>
          <w:p w14:paraId="5C2B5824" w14:textId="77777777" w:rsidR="00D44012" w:rsidRDefault="00000000">
            <w:pPr>
              <w:pStyle w:val="TAL"/>
              <w:rPr>
                <w:rFonts w:cs="Arial"/>
                <w:kern w:val="2"/>
                <w:szCs w:val="18"/>
                <w:lang w:eastAsia="zh-CN"/>
              </w:rPr>
            </w:pPr>
            <w:r>
              <w:rPr>
                <w:rFonts w:cs="Arial"/>
                <w:kern w:val="2"/>
                <w:szCs w:val="18"/>
                <w:lang w:eastAsia="zh-CN"/>
              </w:rPr>
              <w:t>8.2.5.3.4</w:t>
            </w:r>
          </w:p>
        </w:tc>
        <w:tc>
          <w:tcPr>
            <w:tcW w:w="2887" w:type="dxa"/>
          </w:tcPr>
          <w:p w14:paraId="05E1550B" w14:textId="77777777" w:rsidR="00D44012"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3088330E" w14:textId="77777777" w:rsidR="00D44012" w:rsidRDefault="00D44012">
            <w:pPr>
              <w:pStyle w:val="TAL"/>
              <w:rPr>
                <w:rFonts w:cs="Arial"/>
                <w:kern w:val="2"/>
                <w:szCs w:val="18"/>
              </w:rPr>
            </w:pPr>
          </w:p>
        </w:tc>
      </w:tr>
      <w:tr w:rsidR="00D44012" w14:paraId="53125F2D" w14:textId="77777777">
        <w:trPr>
          <w:jc w:val="center"/>
        </w:trPr>
        <w:tc>
          <w:tcPr>
            <w:tcW w:w="2868" w:type="dxa"/>
          </w:tcPr>
          <w:p w14:paraId="5C01D7B3" w14:textId="77777777" w:rsidR="00D44012" w:rsidRDefault="00000000">
            <w:pPr>
              <w:pStyle w:val="TAL"/>
              <w:rPr>
                <w:kern w:val="2"/>
                <w:szCs w:val="22"/>
                <w:lang w:eastAsia="zh-CN"/>
              </w:rPr>
            </w:pPr>
            <w:r>
              <w:rPr>
                <w:kern w:val="2"/>
                <w:szCs w:val="22"/>
                <w:lang w:eastAsia="zh-CN"/>
              </w:rPr>
              <w:t>StoreAndForwardParameters</w:t>
            </w:r>
          </w:p>
        </w:tc>
        <w:tc>
          <w:tcPr>
            <w:tcW w:w="1297" w:type="dxa"/>
          </w:tcPr>
          <w:p w14:paraId="4DBCE40A" w14:textId="77777777" w:rsidR="00D44012" w:rsidRDefault="00000000">
            <w:pPr>
              <w:pStyle w:val="TAL"/>
              <w:rPr>
                <w:rFonts w:cs="Arial"/>
                <w:kern w:val="2"/>
                <w:szCs w:val="18"/>
                <w:lang w:eastAsia="zh-CN"/>
              </w:rPr>
            </w:pPr>
            <w:r>
              <w:rPr>
                <w:rFonts w:cs="Arial"/>
                <w:kern w:val="2"/>
                <w:szCs w:val="18"/>
                <w:lang w:eastAsia="zh-CN"/>
              </w:rPr>
              <w:t>8.2.5.2.6</w:t>
            </w:r>
          </w:p>
        </w:tc>
        <w:tc>
          <w:tcPr>
            <w:tcW w:w="2887" w:type="dxa"/>
          </w:tcPr>
          <w:p w14:paraId="628530B1" w14:textId="77777777" w:rsidR="00D44012" w:rsidRDefault="00000000">
            <w:pPr>
              <w:pStyle w:val="TAL"/>
              <w:rPr>
                <w:rFonts w:cs="Arial"/>
                <w:kern w:val="2"/>
                <w:szCs w:val="18"/>
              </w:rPr>
            </w:pPr>
            <w:r>
              <w:rPr>
                <w:rFonts w:cs="Arial"/>
                <w:kern w:val="2"/>
                <w:szCs w:val="18"/>
              </w:rPr>
              <w:t>Contains the store forward information of the message.</w:t>
            </w:r>
          </w:p>
        </w:tc>
        <w:tc>
          <w:tcPr>
            <w:tcW w:w="2725" w:type="dxa"/>
          </w:tcPr>
          <w:p w14:paraId="2AA9E712" w14:textId="77777777" w:rsidR="00D44012" w:rsidRDefault="00D44012">
            <w:pPr>
              <w:pStyle w:val="TAL"/>
              <w:rPr>
                <w:rFonts w:cs="Arial"/>
                <w:kern w:val="2"/>
                <w:szCs w:val="18"/>
              </w:rPr>
            </w:pPr>
          </w:p>
        </w:tc>
      </w:tr>
      <w:tr w:rsidR="00D44012" w14:paraId="44796759" w14:textId="77777777">
        <w:trPr>
          <w:jc w:val="center"/>
        </w:trPr>
        <w:tc>
          <w:tcPr>
            <w:tcW w:w="2868" w:type="dxa"/>
          </w:tcPr>
          <w:p w14:paraId="02DA1FB0" w14:textId="77777777" w:rsidR="00D44012" w:rsidRDefault="00000000">
            <w:pPr>
              <w:pStyle w:val="TAL"/>
              <w:rPr>
                <w:kern w:val="2"/>
                <w:szCs w:val="22"/>
              </w:rPr>
            </w:pPr>
            <w:r>
              <w:rPr>
                <w:kern w:val="2"/>
                <w:szCs w:val="22"/>
                <w:lang w:eastAsia="zh-CN"/>
              </w:rPr>
              <w:t>UEMessageDelivery</w:t>
            </w:r>
          </w:p>
        </w:tc>
        <w:tc>
          <w:tcPr>
            <w:tcW w:w="1297" w:type="dxa"/>
          </w:tcPr>
          <w:p w14:paraId="04FE4A5B" w14:textId="77777777" w:rsidR="00D44012" w:rsidRDefault="00000000">
            <w:pPr>
              <w:pStyle w:val="TAL"/>
              <w:rPr>
                <w:kern w:val="2"/>
                <w:szCs w:val="22"/>
                <w:lang w:eastAsia="zh-CN"/>
              </w:rPr>
            </w:pPr>
            <w:r>
              <w:rPr>
                <w:rFonts w:cs="Arial"/>
                <w:kern w:val="2"/>
                <w:szCs w:val="18"/>
                <w:lang w:eastAsia="zh-CN"/>
              </w:rPr>
              <w:t>8.2.5.2.3</w:t>
            </w:r>
          </w:p>
        </w:tc>
        <w:tc>
          <w:tcPr>
            <w:tcW w:w="2887" w:type="dxa"/>
          </w:tcPr>
          <w:p w14:paraId="2A772701" w14:textId="77777777" w:rsidR="00D44012" w:rsidRDefault="00000000">
            <w:pPr>
              <w:pStyle w:val="TAL"/>
              <w:rPr>
                <w:rFonts w:cs="Arial"/>
                <w:kern w:val="2"/>
                <w:szCs w:val="18"/>
              </w:rPr>
            </w:pPr>
            <w:r>
              <w:rPr>
                <w:rFonts w:cs="Arial"/>
                <w:kern w:val="2"/>
                <w:szCs w:val="18"/>
              </w:rPr>
              <w:t>The UE message delivery request information.</w:t>
            </w:r>
          </w:p>
        </w:tc>
        <w:tc>
          <w:tcPr>
            <w:tcW w:w="2725" w:type="dxa"/>
          </w:tcPr>
          <w:p w14:paraId="382026B3" w14:textId="77777777" w:rsidR="00D44012" w:rsidRDefault="00D44012">
            <w:pPr>
              <w:pStyle w:val="TAL"/>
              <w:rPr>
                <w:rFonts w:cs="Arial"/>
                <w:kern w:val="2"/>
                <w:szCs w:val="18"/>
              </w:rPr>
            </w:pPr>
          </w:p>
        </w:tc>
      </w:tr>
    </w:tbl>
    <w:p w14:paraId="007E9A0D" w14:textId="77777777" w:rsidR="00D44012" w:rsidRDefault="00D44012">
      <w:pPr>
        <w:rPr>
          <w:lang w:eastAsia="zh-CN"/>
        </w:rPr>
      </w:pPr>
    </w:p>
    <w:p w14:paraId="13E89A99" w14:textId="77777777" w:rsidR="00D44012" w:rsidRDefault="00000000">
      <w:pPr>
        <w:rPr>
          <w:lang w:eastAsia="zh-CN"/>
        </w:rPr>
      </w:pPr>
      <w:r>
        <w:rPr>
          <w:lang w:eastAsia="zh-CN"/>
        </w:rPr>
        <w:t>Table 8.2.5.1-2 specifies data types re-used by the MSGS_MSGDelivery API service.</w:t>
      </w:r>
    </w:p>
    <w:p w14:paraId="5D7FAA0F" w14:textId="77777777" w:rsidR="00D44012"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D44012" w14:paraId="6D61A569" w14:textId="77777777">
        <w:trPr>
          <w:jc w:val="center"/>
        </w:trPr>
        <w:tc>
          <w:tcPr>
            <w:tcW w:w="1927" w:type="dxa"/>
            <w:shd w:val="clear" w:color="auto" w:fill="C0C0C0"/>
          </w:tcPr>
          <w:p w14:paraId="05ABFBEC" w14:textId="77777777" w:rsidR="00D44012" w:rsidRDefault="00000000">
            <w:pPr>
              <w:pStyle w:val="TAH"/>
              <w:rPr>
                <w:kern w:val="2"/>
                <w:szCs w:val="22"/>
              </w:rPr>
            </w:pPr>
            <w:r>
              <w:rPr>
                <w:kern w:val="2"/>
                <w:szCs w:val="22"/>
              </w:rPr>
              <w:t>Data type</w:t>
            </w:r>
          </w:p>
        </w:tc>
        <w:tc>
          <w:tcPr>
            <w:tcW w:w="1848" w:type="dxa"/>
            <w:shd w:val="clear" w:color="auto" w:fill="C0C0C0"/>
          </w:tcPr>
          <w:p w14:paraId="31EC4F46" w14:textId="77777777" w:rsidR="00D44012" w:rsidRDefault="00000000">
            <w:pPr>
              <w:pStyle w:val="TAH"/>
              <w:rPr>
                <w:kern w:val="2"/>
                <w:szCs w:val="22"/>
              </w:rPr>
            </w:pPr>
            <w:r>
              <w:rPr>
                <w:kern w:val="2"/>
                <w:szCs w:val="22"/>
              </w:rPr>
              <w:t>Reference</w:t>
            </w:r>
          </w:p>
        </w:tc>
        <w:tc>
          <w:tcPr>
            <w:tcW w:w="3137" w:type="dxa"/>
            <w:shd w:val="clear" w:color="auto" w:fill="C0C0C0"/>
          </w:tcPr>
          <w:p w14:paraId="51A9EF4B" w14:textId="77777777" w:rsidR="00D44012" w:rsidRDefault="00000000">
            <w:pPr>
              <w:pStyle w:val="TAH"/>
              <w:rPr>
                <w:kern w:val="2"/>
                <w:szCs w:val="22"/>
              </w:rPr>
            </w:pPr>
            <w:r>
              <w:rPr>
                <w:kern w:val="2"/>
                <w:szCs w:val="22"/>
              </w:rPr>
              <w:t>Comments</w:t>
            </w:r>
          </w:p>
        </w:tc>
        <w:tc>
          <w:tcPr>
            <w:tcW w:w="2865" w:type="dxa"/>
            <w:shd w:val="clear" w:color="auto" w:fill="C0C0C0"/>
          </w:tcPr>
          <w:p w14:paraId="7F4DF94B" w14:textId="77777777" w:rsidR="00D44012" w:rsidRDefault="00000000">
            <w:pPr>
              <w:pStyle w:val="TAH"/>
              <w:rPr>
                <w:kern w:val="2"/>
                <w:szCs w:val="22"/>
              </w:rPr>
            </w:pPr>
            <w:r>
              <w:rPr>
                <w:kern w:val="2"/>
                <w:szCs w:val="22"/>
              </w:rPr>
              <w:t>Applicability</w:t>
            </w:r>
          </w:p>
        </w:tc>
      </w:tr>
      <w:tr w:rsidR="00D44012" w14:paraId="31704B66" w14:textId="77777777">
        <w:trPr>
          <w:jc w:val="center"/>
        </w:trPr>
        <w:tc>
          <w:tcPr>
            <w:tcW w:w="1927" w:type="dxa"/>
          </w:tcPr>
          <w:p w14:paraId="56138E07" w14:textId="77777777" w:rsidR="00D44012" w:rsidRDefault="00000000">
            <w:pPr>
              <w:pStyle w:val="TAL"/>
              <w:rPr>
                <w:kern w:val="2"/>
                <w:szCs w:val="22"/>
                <w:lang w:eastAsia="zh-CN"/>
              </w:rPr>
            </w:pPr>
            <w:r>
              <w:rPr>
                <w:kern w:val="2"/>
                <w:szCs w:val="22"/>
                <w:lang w:eastAsia="zh-CN"/>
              </w:rPr>
              <w:t>Address</w:t>
            </w:r>
          </w:p>
        </w:tc>
        <w:tc>
          <w:tcPr>
            <w:tcW w:w="1848" w:type="dxa"/>
          </w:tcPr>
          <w:p w14:paraId="473C7723" w14:textId="77777777" w:rsidR="00D44012" w:rsidRDefault="00000000">
            <w:pPr>
              <w:pStyle w:val="TAL"/>
              <w:rPr>
                <w:kern w:val="2"/>
                <w:szCs w:val="22"/>
              </w:rPr>
            </w:pPr>
            <w:r>
              <w:rPr>
                <w:kern w:val="2"/>
                <w:szCs w:val="22"/>
              </w:rPr>
              <w:t>9.1.5.2.3</w:t>
            </w:r>
          </w:p>
        </w:tc>
        <w:tc>
          <w:tcPr>
            <w:tcW w:w="3137" w:type="dxa"/>
          </w:tcPr>
          <w:p w14:paraId="75B35653" w14:textId="77777777" w:rsidR="00D44012" w:rsidRDefault="00000000">
            <w:pPr>
              <w:pStyle w:val="TAL"/>
              <w:rPr>
                <w:rFonts w:cs="Arial"/>
                <w:kern w:val="2"/>
                <w:szCs w:val="18"/>
              </w:rPr>
            </w:pPr>
            <w:r>
              <w:rPr>
                <w:rFonts w:cs="Arial"/>
                <w:kern w:val="2"/>
                <w:szCs w:val="18"/>
              </w:rPr>
              <w:t>The data type of the oriAddr and destAddr.</w:t>
            </w:r>
          </w:p>
        </w:tc>
        <w:tc>
          <w:tcPr>
            <w:tcW w:w="2865" w:type="dxa"/>
          </w:tcPr>
          <w:p w14:paraId="7C039B78" w14:textId="77777777" w:rsidR="00D44012" w:rsidRDefault="00D44012">
            <w:pPr>
              <w:pStyle w:val="TAL"/>
              <w:rPr>
                <w:rFonts w:cs="Arial"/>
                <w:kern w:val="2"/>
                <w:szCs w:val="18"/>
              </w:rPr>
            </w:pPr>
          </w:p>
        </w:tc>
      </w:tr>
      <w:tr w:rsidR="00D44012" w14:paraId="05B9F27D" w14:textId="77777777">
        <w:trPr>
          <w:jc w:val="center"/>
        </w:trPr>
        <w:tc>
          <w:tcPr>
            <w:tcW w:w="1927" w:type="dxa"/>
          </w:tcPr>
          <w:p w14:paraId="3C0944D2" w14:textId="77777777" w:rsidR="00D44012" w:rsidRDefault="00000000">
            <w:pPr>
              <w:pStyle w:val="TAL"/>
              <w:rPr>
                <w:kern w:val="2"/>
                <w:szCs w:val="22"/>
                <w:lang w:eastAsia="zh-CN"/>
              </w:rPr>
            </w:pPr>
            <w:r>
              <w:rPr>
                <w:kern w:val="2"/>
                <w:szCs w:val="22"/>
                <w:lang w:eastAsia="zh-CN"/>
              </w:rPr>
              <w:t>DateTime</w:t>
            </w:r>
          </w:p>
        </w:tc>
        <w:tc>
          <w:tcPr>
            <w:tcW w:w="1848" w:type="dxa"/>
          </w:tcPr>
          <w:p w14:paraId="4AA2120B" w14:textId="77777777" w:rsidR="00D44012" w:rsidRDefault="00000000">
            <w:pPr>
              <w:pStyle w:val="TAL"/>
              <w:rPr>
                <w:kern w:val="2"/>
                <w:szCs w:val="22"/>
              </w:rPr>
            </w:pPr>
            <w:r>
              <w:rPr>
                <w:kern w:val="2"/>
                <w:szCs w:val="22"/>
              </w:rPr>
              <w:t>3GPP TS 29.571 [5]</w:t>
            </w:r>
          </w:p>
        </w:tc>
        <w:tc>
          <w:tcPr>
            <w:tcW w:w="3137" w:type="dxa"/>
          </w:tcPr>
          <w:p w14:paraId="469AFD19" w14:textId="77777777" w:rsidR="00D44012"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42EC7E66" w14:textId="77777777" w:rsidR="00D44012" w:rsidRDefault="00D44012">
            <w:pPr>
              <w:pStyle w:val="TAL"/>
              <w:rPr>
                <w:rFonts w:cs="Arial"/>
                <w:kern w:val="2"/>
                <w:szCs w:val="18"/>
              </w:rPr>
            </w:pPr>
          </w:p>
        </w:tc>
      </w:tr>
    </w:tbl>
    <w:p w14:paraId="49985A4F" w14:textId="77777777" w:rsidR="00D44012" w:rsidRDefault="00D44012">
      <w:pPr>
        <w:rPr>
          <w:lang w:eastAsia="zh-CN"/>
        </w:rPr>
      </w:pPr>
    </w:p>
    <w:p w14:paraId="74CD6BAD" w14:textId="77777777" w:rsidR="00D44012" w:rsidRDefault="00000000">
      <w:pPr>
        <w:pStyle w:val="Heading4"/>
      </w:pPr>
      <w:bookmarkStart w:id="936" w:name="_Toc96996764"/>
      <w:bookmarkStart w:id="937" w:name="_Toc93878994"/>
      <w:bookmarkStart w:id="938" w:name="_Toc97197170"/>
      <w:bookmarkStart w:id="939" w:name="_Toc185509374"/>
      <w:r>
        <w:lastRenderedPageBreak/>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7A8CA08" w14:textId="77777777" w:rsidR="00D44012" w:rsidRDefault="00000000">
      <w:pPr>
        <w:pStyle w:val="Heading5"/>
        <w:rPr>
          <w:lang w:eastAsia="zh-CN"/>
        </w:rPr>
      </w:pPr>
      <w:bookmarkStart w:id="940" w:name="_Toc97197171"/>
      <w:bookmarkStart w:id="941" w:name="_Toc96996765"/>
      <w:bookmarkStart w:id="942" w:name="_Toc93878995"/>
      <w:bookmarkStart w:id="943" w:name="_Toc185509375"/>
      <w:r>
        <w:rPr>
          <w:lang w:eastAsia="zh-CN"/>
        </w:rPr>
        <w:t>8.2.5.2.1</w:t>
      </w:r>
      <w:r>
        <w:rPr>
          <w:lang w:eastAsia="zh-CN"/>
        </w:rPr>
        <w:tab/>
        <w:t>Introduction</w:t>
      </w:r>
      <w:bookmarkEnd w:id="940"/>
      <w:bookmarkEnd w:id="941"/>
      <w:bookmarkEnd w:id="942"/>
      <w:bookmarkEnd w:id="943"/>
    </w:p>
    <w:p w14:paraId="715B43E2" w14:textId="77777777" w:rsidR="00D44012" w:rsidRDefault="00000000">
      <w:pPr>
        <w:pStyle w:val="Heading5"/>
        <w:rPr>
          <w:lang w:eastAsia="zh-CN"/>
        </w:rPr>
      </w:pPr>
      <w:bookmarkStart w:id="944" w:name="_Toc97197172"/>
      <w:bookmarkStart w:id="945" w:name="_Toc93878996"/>
      <w:bookmarkStart w:id="946" w:name="_Toc96996766"/>
      <w:bookmarkStart w:id="947" w:name="_Toc185509376"/>
      <w:r>
        <w:rPr>
          <w:lang w:eastAsia="zh-CN"/>
        </w:rPr>
        <w:t>8.2.5.2.2</w:t>
      </w:r>
      <w:r>
        <w:rPr>
          <w:lang w:eastAsia="zh-CN"/>
        </w:rPr>
        <w:tab/>
        <w:t>Type: AS</w:t>
      </w:r>
      <w:r>
        <w:t>MessageDelivery</w:t>
      </w:r>
      <w:bookmarkEnd w:id="944"/>
      <w:bookmarkEnd w:id="945"/>
      <w:bookmarkEnd w:id="946"/>
      <w:bookmarkEnd w:id="947"/>
    </w:p>
    <w:p w14:paraId="55483108" w14:textId="77777777" w:rsidR="00D44012"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05FE7E5F" w14:textId="77777777">
        <w:trPr>
          <w:jc w:val="center"/>
        </w:trPr>
        <w:tc>
          <w:tcPr>
            <w:tcW w:w="1430" w:type="dxa"/>
            <w:shd w:val="clear" w:color="auto" w:fill="C0C0C0"/>
          </w:tcPr>
          <w:p w14:paraId="4D8DEA87" w14:textId="77777777" w:rsidR="00D44012" w:rsidRDefault="00000000">
            <w:pPr>
              <w:pStyle w:val="TAH"/>
              <w:rPr>
                <w:kern w:val="2"/>
                <w:szCs w:val="22"/>
              </w:rPr>
            </w:pPr>
            <w:r>
              <w:rPr>
                <w:kern w:val="2"/>
                <w:szCs w:val="22"/>
              </w:rPr>
              <w:t>Attribute name</w:t>
            </w:r>
          </w:p>
        </w:tc>
        <w:tc>
          <w:tcPr>
            <w:tcW w:w="1006" w:type="dxa"/>
            <w:shd w:val="clear" w:color="auto" w:fill="C0C0C0"/>
          </w:tcPr>
          <w:p w14:paraId="586B2917" w14:textId="77777777" w:rsidR="00D44012" w:rsidRDefault="00000000">
            <w:pPr>
              <w:pStyle w:val="TAH"/>
              <w:rPr>
                <w:kern w:val="2"/>
                <w:szCs w:val="22"/>
              </w:rPr>
            </w:pPr>
            <w:r>
              <w:rPr>
                <w:kern w:val="2"/>
                <w:szCs w:val="22"/>
              </w:rPr>
              <w:t>Data type</w:t>
            </w:r>
          </w:p>
        </w:tc>
        <w:tc>
          <w:tcPr>
            <w:tcW w:w="425" w:type="dxa"/>
            <w:shd w:val="clear" w:color="auto" w:fill="C0C0C0"/>
          </w:tcPr>
          <w:p w14:paraId="22142E59" w14:textId="77777777" w:rsidR="00D44012" w:rsidRDefault="00000000">
            <w:pPr>
              <w:pStyle w:val="TAH"/>
              <w:rPr>
                <w:kern w:val="2"/>
                <w:szCs w:val="22"/>
              </w:rPr>
            </w:pPr>
            <w:r>
              <w:rPr>
                <w:kern w:val="2"/>
                <w:szCs w:val="22"/>
              </w:rPr>
              <w:t>P</w:t>
            </w:r>
          </w:p>
        </w:tc>
        <w:tc>
          <w:tcPr>
            <w:tcW w:w="1368" w:type="dxa"/>
            <w:shd w:val="clear" w:color="auto" w:fill="C0C0C0"/>
          </w:tcPr>
          <w:p w14:paraId="7B42E1BF"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4FDB5F49"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2DE359F3" w14:textId="77777777" w:rsidR="00D44012" w:rsidRDefault="00000000">
            <w:pPr>
              <w:pStyle w:val="TAH"/>
              <w:rPr>
                <w:rFonts w:cs="Arial"/>
                <w:kern w:val="2"/>
                <w:szCs w:val="18"/>
              </w:rPr>
            </w:pPr>
            <w:r>
              <w:rPr>
                <w:kern w:val="2"/>
                <w:szCs w:val="22"/>
              </w:rPr>
              <w:t>Applicability</w:t>
            </w:r>
          </w:p>
        </w:tc>
      </w:tr>
      <w:tr w:rsidR="00D44012" w14:paraId="1936D952" w14:textId="77777777">
        <w:trPr>
          <w:jc w:val="center"/>
        </w:trPr>
        <w:tc>
          <w:tcPr>
            <w:tcW w:w="1430" w:type="dxa"/>
          </w:tcPr>
          <w:p w14:paraId="0F42B3BE" w14:textId="77777777" w:rsidR="00D44012" w:rsidRDefault="00000000">
            <w:pPr>
              <w:pStyle w:val="TAL"/>
              <w:rPr>
                <w:kern w:val="2"/>
                <w:szCs w:val="22"/>
              </w:rPr>
            </w:pPr>
            <w:r>
              <w:rPr>
                <w:kern w:val="2"/>
                <w:szCs w:val="22"/>
                <w:lang w:eastAsia="zh-CN"/>
              </w:rPr>
              <w:t>oriAddr</w:t>
            </w:r>
          </w:p>
        </w:tc>
        <w:tc>
          <w:tcPr>
            <w:tcW w:w="1006" w:type="dxa"/>
          </w:tcPr>
          <w:p w14:paraId="0CF64077" w14:textId="77777777" w:rsidR="00D44012" w:rsidRDefault="00000000">
            <w:pPr>
              <w:pStyle w:val="TAL"/>
              <w:rPr>
                <w:kern w:val="2"/>
                <w:szCs w:val="22"/>
                <w:lang w:eastAsia="zh-CN"/>
              </w:rPr>
            </w:pPr>
            <w:r>
              <w:rPr>
                <w:kern w:val="2"/>
                <w:szCs w:val="22"/>
                <w:lang w:eastAsia="zh-CN"/>
              </w:rPr>
              <w:t>Address</w:t>
            </w:r>
          </w:p>
        </w:tc>
        <w:tc>
          <w:tcPr>
            <w:tcW w:w="425" w:type="dxa"/>
          </w:tcPr>
          <w:p w14:paraId="5E13D0CC" w14:textId="77777777" w:rsidR="00D44012" w:rsidRDefault="00000000">
            <w:pPr>
              <w:pStyle w:val="TAC"/>
              <w:rPr>
                <w:kern w:val="2"/>
                <w:szCs w:val="22"/>
              </w:rPr>
            </w:pPr>
            <w:r>
              <w:rPr>
                <w:kern w:val="2"/>
                <w:szCs w:val="22"/>
              </w:rPr>
              <w:t>M</w:t>
            </w:r>
          </w:p>
        </w:tc>
        <w:tc>
          <w:tcPr>
            <w:tcW w:w="1368" w:type="dxa"/>
          </w:tcPr>
          <w:p w14:paraId="393E0B76" w14:textId="77777777" w:rsidR="00D44012" w:rsidRDefault="00000000">
            <w:pPr>
              <w:pStyle w:val="TAL"/>
              <w:rPr>
                <w:kern w:val="2"/>
                <w:szCs w:val="22"/>
              </w:rPr>
            </w:pPr>
            <w:r>
              <w:rPr>
                <w:kern w:val="2"/>
                <w:szCs w:val="22"/>
              </w:rPr>
              <w:t>1</w:t>
            </w:r>
          </w:p>
        </w:tc>
        <w:tc>
          <w:tcPr>
            <w:tcW w:w="3438" w:type="dxa"/>
          </w:tcPr>
          <w:p w14:paraId="1C4A702E" w14:textId="77777777" w:rsidR="00D44012"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EBE6508" w14:textId="77777777" w:rsidR="00D44012" w:rsidRDefault="00D44012">
            <w:pPr>
              <w:pStyle w:val="TAL"/>
              <w:rPr>
                <w:rFonts w:cs="Arial"/>
                <w:kern w:val="2"/>
                <w:szCs w:val="18"/>
              </w:rPr>
            </w:pPr>
          </w:p>
        </w:tc>
      </w:tr>
      <w:tr w:rsidR="00D44012" w14:paraId="60DFCA51" w14:textId="77777777">
        <w:trPr>
          <w:jc w:val="center"/>
        </w:trPr>
        <w:tc>
          <w:tcPr>
            <w:tcW w:w="1430" w:type="dxa"/>
          </w:tcPr>
          <w:p w14:paraId="683BEA8A" w14:textId="77777777" w:rsidR="00D44012" w:rsidRDefault="00000000">
            <w:pPr>
              <w:pStyle w:val="TAL"/>
              <w:rPr>
                <w:kern w:val="2"/>
                <w:szCs w:val="22"/>
              </w:rPr>
            </w:pPr>
            <w:r>
              <w:rPr>
                <w:kern w:val="2"/>
                <w:szCs w:val="22"/>
                <w:lang w:eastAsia="zh-CN"/>
              </w:rPr>
              <w:t>destAddr</w:t>
            </w:r>
          </w:p>
        </w:tc>
        <w:tc>
          <w:tcPr>
            <w:tcW w:w="1006" w:type="dxa"/>
          </w:tcPr>
          <w:p w14:paraId="5DA1A279" w14:textId="77777777" w:rsidR="00D44012" w:rsidRDefault="00000000">
            <w:pPr>
              <w:pStyle w:val="TAL"/>
              <w:rPr>
                <w:kern w:val="2"/>
                <w:szCs w:val="22"/>
              </w:rPr>
            </w:pPr>
            <w:r>
              <w:rPr>
                <w:kern w:val="2"/>
                <w:szCs w:val="22"/>
              </w:rPr>
              <w:t>Address</w:t>
            </w:r>
          </w:p>
        </w:tc>
        <w:tc>
          <w:tcPr>
            <w:tcW w:w="425" w:type="dxa"/>
          </w:tcPr>
          <w:p w14:paraId="1CE2DCD7" w14:textId="77777777" w:rsidR="00D44012" w:rsidRDefault="00000000">
            <w:pPr>
              <w:pStyle w:val="TAC"/>
              <w:rPr>
                <w:kern w:val="2"/>
                <w:szCs w:val="22"/>
                <w:lang w:eastAsia="zh-CN"/>
              </w:rPr>
            </w:pPr>
            <w:r>
              <w:rPr>
                <w:kern w:val="2"/>
                <w:szCs w:val="22"/>
                <w:lang w:eastAsia="zh-CN"/>
              </w:rPr>
              <w:t>M</w:t>
            </w:r>
          </w:p>
        </w:tc>
        <w:tc>
          <w:tcPr>
            <w:tcW w:w="1368" w:type="dxa"/>
          </w:tcPr>
          <w:p w14:paraId="463EF8A0" w14:textId="77777777" w:rsidR="00D44012" w:rsidRDefault="00000000">
            <w:pPr>
              <w:pStyle w:val="TAL"/>
              <w:rPr>
                <w:kern w:val="2"/>
                <w:szCs w:val="22"/>
              </w:rPr>
            </w:pPr>
            <w:r>
              <w:rPr>
                <w:kern w:val="2"/>
                <w:szCs w:val="22"/>
              </w:rPr>
              <w:t>1</w:t>
            </w:r>
          </w:p>
        </w:tc>
        <w:tc>
          <w:tcPr>
            <w:tcW w:w="3438" w:type="dxa"/>
          </w:tcPr>
          <w:p w14:paraId="78D4E7C4" w14:textId="77777777" w:rsidR="00D44012"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ACC3BA6" w14:textId="77777777" w:rsidR="00D44012" w:rsidRDefault="00000000">
            <w:pPr>
              <w:pStyle w:val="TAL"/>
              <w:rPr>
                <w:kern w:val="2"/>
                <w:szCs w:val="22"/>
              </w:rPr>
            </w:pPr>
            <w:r>
              <w:rPr>
                <w:kern w:val="2"/>
                <w:szCs w:val="22"/>
              </w:rPr>
              <w:t>The service identifier of the target MSGin5G Group.</w:t>
            </w:r>
          </w:p>
          <w:p w14:paraId="28190315" w14:textId="77777777" w:rsidR="00D44012" w:rsidRDefault="00000000">
            <w:pPr>
              <w:pStyle w:val="TAL"/>
              <w:rPr>
                <w:kern w:val="2"/>
                <w:szCs w:val="22"/>
              </w:rPr>
            </w:pPr>
            <w:r>
              <w:rPr>
                <w:kern w:val="2"/>
                <w:szCs w:val="22"/>
              </w:rPr>
              <w:t>The service identifier of the Broadcast Service Area where the message needs to be broadcast.</w:t>
            </w:r>
          </w:p>
          <w:p w14:paraId="629803CF" w14:textId="77777777" w:rsidR="00D44012" w:rsidRDefault="00000000">
            <w:pPr>
              <w:pStyle w:val="TAL"/>
              <w:rPr>
                <w:kern w:val="2"/>
                <w:szCs w:val="22"/>
              </w:rPr>
            </w:pPr>
            <w:r>
              <w:rPr>
                <w:kern w:val="2"/>
                <w:szCs w:val="22"/>
              </w:rPr>
              <w:t>Indicates which Messaging Topic this message is related to.</w:t>
            </w:r>
          </w:p>
        </w:tc>
        <w:tc>
          <w:tcPr>
            <w:tcW w:w="1998" w:type="dxa"/>
          </w:tcPr>
          <w:p w14:paraId="7CD70B77" w14:textId="77777777" w:rsidR="00D44012" w:rsidRDefault="00D44012">
            <w:pPr>
              <w:pStyle w:val="TAL"/>
              <w:rPr>
                <w:rFonts w:cs="Arial"/>
                <w:kern w:val="2"/>
                <w:szCs w:val="18"/>
              </w:rPr>
            </w:pPr>
          </w:p>
        </w:tc>
      </w:tr>
      <w:tr w:rsidR="00D44012" w14:paraId="16ED416B" w14:textId="77777777">
        <w:trPr>
          <w:jc w:val="center"/>
        </w:trPr>
        <w:tc>
          <w:tcPr>
            <w:tcW w:w="1430" w:type="dxa"/>
          </w:tcPr>
          <w:p w14:paraId="04616976" w14:textId="77777777" w:rsidR="00D44012" w:rsidRDefault="00000000">
            <w:pPr>
              <w:pStyle w:val="TAL"/>
              <w:rPr>
                <w:kern w:val="2"/>
                <w:szCs w:val="22"/>
              </w:rPr>
            </w:pPr>
            <w:r>
              <w:rPr>
                <w:kern w:val="2"/>
                <w:szCs w:val="22"/>
                <w:lang w:eastAsia="zh-CN"/>
              </w:rPr>
              <w:t>appId</w:t>
            </w:r>
          </w:p>
        </w:tc>
        <w:tc>
          <w:tcPr>
            <w:tcW w:w="1006" w:type="dxa"/>
          </w:tcPr>
          <w:p w14:paraId="281773CA" w14:textId="77777777" w:rsidR="00D44012" w:rsidRDefault="00000000">
            <w:pPr>
              <w:pStyle w:val="TAL"/>
              <w:rPr>
                <w:kern w:val="2"/>
                <w:szCs w:val="22"/>
              </w:rPr>
            </w:pPr>
            <w:r>
              <w:rPr>
                <w:kern w:val="2"/>
                <w:szCs w:val="22"/>
              </w:rPr>
              <w:t>string</w:t>
            </w:r>
          </w:p>
        </w:tc>
        <w:tc>
          <w:tcPr>
            <w:tcW w:w="425" w:type="dxa"/>
          </w:tcPr>
          <w:p w14:paraId="26C1CE66" w14:textId="77777777" w:rsidR="00D44012" w:rsidRDefault="00000000">
            <w:pPr>
              <w:pStyle w:val="TAC"/>
              <w:rPr>
                <w:kern w:val="2"/>
                <w:szCs w:val="22"/>
              </w:rPr>
            </w:pPr>
            <w:r>
              <w:rPr>
                <w:kern w:val="2"/>
                <w:szCs w:val="22"/>
              </w:rPr>
              <w:t>O</w:t>
            </w:r>
          </w:p>
        </w:tc>
        <w:tc>
          <w:tcPr>
            <w:tcW w:w="1368" w:type="dxa"/>
          </w:tcPr>
          <w:p w14:paraId="7417D380" w14:textId="77777777" w:rsidR="00D44012" w:rsidRDefault="00000000">
            <w:pPr>
              <w:pStyle w:val="TAL"/>
              <w:rPr>
                <w:kern w:val="2"/>
                <w:szCs w:val="22"/>
              </w:rPr>
            </w:pPr>
            <w:r>
              <w:rPr>
                <w:kern w:val="2"/>
                <w:szCs w:val="22"/>
              </w:rPr>
              <w:t>0..1</w:t>
            </w:r>
          </w:p>
        </w:tc>
        <w:tc>
          <w:tcPr>
            <w:tcW w:w="3438" w:type="dxa"/>
          </w:tcPr>
          <w:p w14:paraId="5119DB65" w14:textId="77777777" w:rsidR="00D44012"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6802A24E" w14:textId="77777777" w:rsidR="00D44012"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48198AC3" w14:textId="77777777" w:rsidR="00D44012" w:rsidRDefault="00D44012">
            <w:pPr>
              <w:pStyle w:val="TAL"/>
              <w:rPr>
                <w:rFonts w:cs="Arial"/>
                <w:kern w:val="2"/>
                <w:szCs w:val="18"/>
              </w:rPr>
            </w:pPr>
          </w:p>
        </w:tc>
      </w:tr>
      <w:tr w:rsidR="00D44012" w14:paraId="7C10069A" w14:textId="77777777">
        <w:trPr>
          <w:jc w:val="center"/>
        </w:trPr>
        <w:tc>
          <w:tcPr>
            <w:tcW w:w="1430" w:type="dxa"/>
          </w:tcPr>
          <w:p w14:paraId="26F372E6" w14:textId="77777777" w:rsidR="00D44012" w:rsidRDefault="00000000">
            <w:pPr>
              <w:pStyle w:val="TAL"/>
              <w:rPr>
                <w:kern w:val="2"/>
                <w:szCs w:val="22"/>
              </w:rPr>
            </w:pPr>
            <w:r>
              <w:rPr>
                <w:kern w:val="2"/>
                <w:szCs w:val="22"/>
                <w:lang w:eastAsia="zh-CN"/>
              </w:rPr>
              <w:t>msgId</w:t>
            </w:r>
          </w:p>
        </w:tc>
        <w:tc>
          <w:tcPr>
            <w:tcW w:w="1006" w:type="dxa"/>
          </w:tcPr>
          <w:p w14:paraId="648BB0E7" w14:textId="77777777" w:rsidR="00D44012" w:rsidRDefault="00000000">
            <w:pPr>
              <w:pStyle w:val="TAL"/>
              <w:rPr>
                <w:kern w:val="2"/>
                <w:szCs w:val="22"/>
              </w:rPr>
            </w:pPr>
            <w:r>
              <w:rPr>
                <w:kern w:val="2"/>
                <w:szCs w:val="22"/>
              </w:rPr>
              <w:t>string</w:t>
            </w:r>
          </w:p>
        </w:tc>
        <w:tc>
          <w:tcPr>
            <w:tcW w:w="425" w:type="dxa"/>
          </w:tcPr>
          <w:p w14:paraId="5E0E7578" w14:textId="77777777" w:rsidR="00D44012" w:rsidRDefault="00000000">
            <w:pPr>
              <w:pStyle w:val="TAC"/>
              <w:rPr>
                <w:kern w:val="2"/>
                <w:szCs w:val="22"/>
              </w:rPr>
            </w:pPr>
            <w:r>
              <w:rPr>
                <w:kern w:val="2"/>
                <w:szCs w:val="22"/>
              </w:rPr>
              <w:t>M</w:t>
            </w:r>
          </w:p>
        </w:tc>
        <w:tc>
          <w:tcPr>
            <w:tcW w:w="1368" w:type="dxa"/>
          </w:tcPr>
          <w:p w14:paraId="6BBD577B" w14:textId="77777777" w:rsidR="00D44012" w:rsidRDefault="00000000">
            <w:pPr>
              <w:pStyle w:val="TAL"/>
              <w:rPr>
                <w:kern w:val="2"/>
                <w:szCs w:val="22"/>
              </w:rPr>
            </w:pPr>
            <w:r>
              <w:rPr>
                <w:kern w:val="2"/>
                <w:szCs w:val="22"/>
              </w:rPr>
              <w:t>1</w:t>
            </w:r>
          </w:p>
        </w:tc>
        <w:tc>
          <w:tcPr>
            <w:tcW w:w="3438" w:type="dxa"/>
          </w:tcPr>
          <w:p w14:paraId="59D1F02F" w14:textId="77777777" w:rsidR="00D44012" w:rsidRDefault="00000000">
            <w:pPr>
              <w:pStyle w:val="TAL"/>
              <w:rPr>
                <w:kern w:val="2"/>
                <w:szCs w:val="22"/>
              </w:rPr>
            </w:pPr>
            <w:r>
              <w:rPr>
                <w:kern w:val="2"/>
                <w:szCs w:val="22"/>
              </w:rPr>
              <w:t>Unique identifier of this message.</w:t>
            </w:r>
          </w:p>
        </w:tc>
        <w:tc>
          <w:tcPr>
            <w:tcW w:w="1998" w:type="dxa"/>
          </w:tcPr>
          <w:p w14:paraId="65F8277E" w14:textId="77777777" w:rsidR="00D44012" w:rsidRDefault="00D44012">
            <w:pPr>
              <w:pStyle w:val="TAL"/>
              <w:rPr>
                <w:rFonts w:cs="Arial"/>
                <w:kern w:val="2"/>
                <w:szCs w:val="18"/>
              </w:rPr>
            </w:pPr>
          </w:p>
        </w:tc>
      </w:tr>
      <w:tr w:rsidR="00D44012" w14:paraId="2C3C50FE" w14:textId="77777777">
        <w:trPr>
          <w:jc w:val="center"/>
        </w:trPr>
        <w:tc>
          <w:tcPr>
            <w:tcW w:w="1430" w:type="dxa"/>
          </w:tcPr>
          <w:p w14:paraId="0DDA4F7D" w14:textId="77777777" w:rsidR="00D44012" w:rsidRDefault="00000000">
            <w:pPr>
              <w:pStyle w:val="TAL"/>
              <w:rPr>
                <w:kern w:val="2"/>
                <w:szCs w:val="22"/>
              </w:rPr>
            </w:pPr>
            <w:r>
              <w:rPr>
                <w:kern w:val="2"/>
                <w:szCs w:val="22"/>
                <w:lang w:eastAsia="zh-CN"/>
              </w:rPr>
              <w:t>delivStReqInd</w:t>
            </w:r>
          </w:p>
        </w:tc>
        <w:tc>
          <w:tcPr>
            <w:tcW w:w="1006" w:type="dxa"/>
          </w:tcPr>
          <w:p w14:paraId="0B282689" w14:textId="77777777" w:rsidR="00D44012" w:rsidRDefault="00000000">
            <w:pPr>
              <w:pStyle w:val="TAL"/>
              <w:rPr>
                <w:kern w:val="2"/>
                <w:szCs w:val="22"/>
              </w:rPr>
            </w:pPr>
            <w:r>
              <w:rPr>
                <w:kern w:val="2"/>
                <w:szCs w:val="22"/>
                <w:lang w:eastAsia="zh-CN"/>
              </w:rPr>
              <w:t>boolean</w:t>
            </w:r>
          </w:p>
        </w:tc>
        <w:tc>
          <w:tcPr>
            <w:tcW w:w="425" w:type="dxa"/>
          </w:tcPr>
          <w:p w14:paraId="1E5B0B1F" w14:textId="77777777" w:rsidR="00D44012" w:rsidRDefault="00000000">
            <w:pPr>
              <w:pStyle w:val="TAC"/>
              <w:rPr>
                <w:kern w:val="2"/>
                <w:szCs w:val="22"/>
              </w:rPr>
            </w:pPr>
            <w:r>
              <w:rPr>
                <w:kern w:val="2"/>
                <w:szCs w:val="22"/>
              </w:rPr>
              <w:t>O</w:t>
            </w:r>
          </w:p>
        </w:tc>
        <w:tc>
          <w:tcPr>
            <w:tcW w:w="1368" w:type="dxa"/>
          </w:tcPr>
          <w:p w14:paraId="25C66454" w14:textId="77777777" w:rsidR="00D44012" w:rsidRDefault="00000000">
            <w:pPr>
              <w:pStyle w:val="TAL"/>
              <w:rPr>
                <w:kern w:val="2"/>
                <w:szCs w:val="22"/>
              </w:rPr>
            </w:pPr>
            <w:r>
              <w:rPr>
                <w:kern w:val="2"/>
                <w:szCs w:val="22"/>
              </w:rPr>
              <w:t>0..1</w:t>
            </w:r>
          </w:p>
        </w:tc>
        <w:tc>
          <w:tcPr>
            <w:tcW w:w="3438" w:type="dxa"/>
          </w:tcPr>
          <w:p w14:paraId="4703A99B" w14:textId="77777777" w:rsidR="00D44012" w:rsidRDefault="00000000">
            <w:pPr>
              <w:pStyle w:val="TAL"/>
              <w:rPr>
                <w:kern w:val="2"/>
                <w:szCs w:val="22"/>
                <w:lang w:eastAsia="zh-CN"/>
              </w:rPr>
            </w:pPr>
            <w:r>
              <w:rPr>
                <w:kern w:val="2"/>
                <w:szCs w:val="22"/>
              </w:rPr>
              <w:t>Indicates if delivery acknowledgement from the recipient is requested.</w:t>
            </w:r>
          </w:p>
          <w:p w14:paraId="728E76E6" w14:textId="77777777" w:rsidR="00D44012"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E743C5B" w14:textId="77777777" w:rsidR="00D44012" w:rsidRDefault="00D44012">
            <w:pPr>
              <w:pStyle w:val="TAL"/>
              <w:rPr>
                <w:rFonts w:cs="Arial"/>
                <w:kern w:val="2"/>
                <w:szCs w:val="18"/>
              </w:rPr>
            </w:pPr>
          </w:p>
        </w:tc>
      </w:tr>
      <w:tr w:rsidR="00D44012" w14:paraId="08FE15F9" w14:textId="77777777">
        <w:trPr>
          <w:jc w:val="center"/>
        </w:trPr>
        <w:tc>
          <w:tcPr>
            <w:tcW w:w="1430" w:type="dxa"/>
          </w:tcPr>
          <w:p w14:paraId="20FBE343" w14:textId="77777777" w:rsidR="00D44012" w:rsidRDefault="00000000">
            <w:pPr>
              <w:pStyle w:val="TAL"/>
              <w:rPr>
                <w:kern w:val="2"/>
                <w:szCs w:val="22"/>
              </w:rPr>
            </w:pPr>
            <w:r>
              <w:rPr>
                <w:kern w:val="2"/>
                <w:szCs w:val="22"/>
                <w:lang w:eastAsia="zh-CN"/>
              </w:rPr>
              <w:t>payload</w:t>
            </w:r>
          </w:p>
        </w:tc>
        <w:tc>
          <w:tcPr>
            <w:tcW w:w="1006" w:type="dxa"/>
          </w:tcPr>
          <w:p w14:paraId="7A4A43A6" w14:textId="77777777" w:rsidR="00D44012" w:rsidRDefault="00000000">
            <w:pPr>
              <w:pStyle w:val="TAL"/>
              <w:rPr>
                <w:kern w:val="2"/>
                <w:szCs w:val="22"/>
              </w:rPr>
            </w:pPr>
            <w:r>
              <w:rPr>
                <w:kern w:val="2"/>
                <w:szCs w:val="22"/>
              </w:rPr>
              <w:t>string</w:t>
            </w:r>
          </w:p>
        </w:tc>
        <w:tc>
          <w:tcPr>
            <w:tcW w:w="425" w:type="dxa"/>
          </w:tcPr>
          <w:p w14:paraId="0E122DFF" w14:textId="77777777" w:rsidR="00D44012" w:rsidRDefault="00000000">
            <w:pPr>
              <w:pStyle w:val="TAC"/>
              <w:rPr>
                <w:kern w:val="2"/>
                <w:szCs w:val="22"/>
              </w:rPr>
            </w:pPr>
            <w:r>
              <w:rPr>
                <w:kern w:val="2"/>
                <w:szCs w:val="22"/>
              </w:rPr>
              <w:t>O</w:t>
            </w:r>
          </w:p>
        </w:tc>
        <w:tc>
          <w:tcPr>
            <w:tcW w:w="1368" w:type="dxa"/>
          </w:tcPr>
          <w:p w14:paraId="6A7B3852" w14:textId="77777777" w:rsidR="00D44012" w:rsidRDefault="00000000">
            <w:pPr>
              <w:pStyle w:val="TAL"/>
              <w:rPr>
                <w:kern w:val="2"/>
                <w:szCs w:val="22"/>
              </w:rPr>
            </w:pPr>
            <w:r>
              <w:rPr>
                <w:kern w:val="2"/>
                <w:szCs w:val="22"/>
              </w:rPr>
              <w:t>0..1</w:t>
            </w:r>
          </w:p>
        </w:tc>
        <w:tc>
          <w:tcPr>
            <w:tcW w:w="3438" w:type="dxa"/>
          </w:tcPr>
          <w:p w14:paraId="142C93D5" w14:textId="77777777" w:rsidR="00D44012" w:rsidRDefault="00000000">
            <w:pPr>
              <w:pStyle w:val="TAL"/>
              <w:rPr>
                <w:kern w:val="2"/>
                <w:szCs w:val="22"/>
              </w:rPr>
            </w:pPr>
            <w:r>
              <w:rPr>
                <w:kern w:val="2"/>
                <w:szCs w:val="22"/>
              </w:rPr>
              <w:t>Payload of the message.</w:t>
            </w:r>
          </w:p>
        </w:tc>
        <w:tc>
          <w:tcPr>
            <w:tcW w:w="1998" w:type="dxa"/>
          </w:tcPr>
          <w:p w14:paraId="0D301764" w14:textId="77777777" w:rsidR="00D44012" w:rsidRDefault="00D44012">
            <w:pPr>
              <w:pStyle w:val="TAL"/>
              <w:rPr>
                <w:rFonts w:cs="Arial"/>
                <w:kern w:val="2"/>
                <w:szCs w:val="18"/>
              </w:rPr>
            </w:pPr>
          </w:p>
        </w:tc>
      </w:tr>
      <w:tr w:rsidR="00D44012" w14:paraId="113C47DA" w14:textId="77777777">
        <w:trPr>
          <w:jc w:val="center"/>
        </w:trPr>
        <w:tc>
          <w:tcPr>
            <w:tcW w:w="1430" w:type="dxa"/>
          </w:tcPr>
          <w:p w14:paraId="169D9F3E" w14:textId="77777777" w:rsidR="00D44012" w:rsidRDefault="00000000">
            <w:pPr>
              <w:pStyle w:val="TAL"/>
              <w:rPr>
                <w:kern w:val="2"/>
                <w:szCs w:val="22"/>
              </w:rPr>
            </w:pPr>
            <w:r>
              <w:rPr>
                <w:kern w:val="2"/>
                <w:szCs w:val="22"/>
                <w:lang w:eastAsia="zh-CN"/>
              </w:rPr>
              <w:t>priority</w:t>
            </w:r>
          </w:p>
        </w:tc>
        <w:tc>
          <w:tcPr>
            <w:tcW w:w="1006" w:type="dxa"/>
          </w:tcPr>
          <w:p w14:paraId="37F2C053" w14:textId="77777777" w:rsidR="00D44012" w:rsidRDefault="00000000">
            <w:pPr>
              <w:pStyle w:val="TAL"/>
              <w:rPr>
                <w:kern w:val="2"/>
                <w:szCs w:val="22"/>
              </w:rPr>
            </w:pPr>
            <w:r>
              <w:rPr>
                <w:kern w:val="2"/>
                <w:szCs w:val="22"/>
                <w:lang w:eastAsia="zh-CN"/>
              </w:rPr>
              <w:t>Priority</w:t>
            </w:r>
          </w:p>
        </w:tc>
        <w:tc>
          <w:tcPr>
            <w:tcW w:w="425" w:type="dxa"/>
          </w:tcPr>
          <w:p w14:paraId="76C90FD5" w14:textId="77777777" w:rsidR="00D44012" w:rsidRDefault="00000000">
            <w:pPr>
              <w:pStyle w:val="TAC"/>
              <w:rPr>
                <w:kern w:val="2"/>
                <w:szCs w:val="22"/>
              </w:rPr>
            </w:pPr>
            <w:r>
              <w:rPr>
                <w:kern w:val="2"/>
                <w:szCs w:val="22"/>
              </w:rPr>
              <w:t>O</w:t>
            </w:r>
          </w:p>
        </w:tc>
        <w:tc>
          <w:tcPr>
            <w:tcW w:w="1368" w:type="dxa"/>
          </w:tcPr>
          <w:p w14:paraId="1A715CDC" w14:textId="77777777" w:rsidR="00D44012" w:rsidRDefault="00000000">
            <w:pPr>
              <w:pStyle w:val="TAL"/>
              <w:rPr>
                <w:kern w:val="2"/>
                <w:szCs w:val="22"/>
              </w:rPr>
            </w:pPr>
            <w:r>
              <w:rPr>
                <w:kern w:val="2"/>
                <w:szCs w:val="22"/>
              </w:rPr>
              <w:t>0..1</w:t>
            </w:r>
          </w:p>
        </w:tc>
        <w:tc>
          <w:tcPr>
            <w:tcW w:w="3438" w:type="dxa"/>
          </w:tcPr>
          <w:p w14:paraId="0A042EC7" w14:textId="77777777" w:rsidR="00D44012" w:rsidRDefault="00000000">
            <w:pPr>
              <w:pStyle w:val="TAL"/>
              <w:rPr>
                <w:kern w:val="2"/>
                <w:szCs w:val="22"/>
              </w:rPr>
            </w:pPr>
            <w:r>
              <w:rPr>
                <w:kern w:val="2"/>
                <w:szCs w:val="22"/>
              </w:rPr>
              <w:t>Application priority level requested for this message.</w:t>
            </w:r>
          </w:p>
        </w:tc>
        <w:tc>
          <w:tcPr>
            <w:tcW w:w="1998" w:type="dxa"/>
          </w:tcPr>
          <w:p w14:paraId="5D834D60" w14:textId="77777777" w:rsidR="00D44012" w:rsidRDefault="00D44012">
            <w:pPr>
              <w:pStyle w:val="TAL"/>
              <w:rPr>
                <w:rFonts w:cs="Arial"/>
                <w:kern w:val="2"/>
                <w:szCs w:val="18"/>
              </w:rPr>
            </w:pPr>
          </w:p>
        </w:tc>
      </w:tr>
      <w:tr w:rsidR="00D44012" w14:paraId="6FAE0F75" w14:textId="77777777">
        <w:trPr>
          <w:jc w:val="center"/>
        </w:trPr>
        <w:tc>
          <w:tcPr>
            <w:tcW w:w="1430" w:type="dxa"/>
          </w:tcPr>
          <w:p w14:paraId="509D1FDB" w14:textId="77777777" w:rsidR="00D44012" w:rsidRDefault="00000000">
            <w:pPr>
              <w:pStyle w:val="TAL"/>
              <w:rPr>
                <w:kern w:val="2"/>
                <w:szCs w:val="22"/>
              </w:rPr>
            </w:pPr>
            <w:r>
              <w:rPr>
                <w:kern w:val="2"/>
                <w:szCs w:val="22"/>
                <w:lang w:eastAsia="zh-CN"/>
              </w:rPr>
              <w:t>segInd</w:t>
            </w:r>
          </w:p>
        </w:tc>
        <w:tc>
          <w:tcPr>
            <w:tcW w:w="1006" w:type="dxa"/>
          </w:tcPr>
          <w:p w14:paraId="36DBEE19" w14:textId="77777777" w:rsidR="00D44012" w:rsidRDefault="00000000">
            <w:pPr>
              <w:pStyle w:val="TAL"/>
              <w:rPr>
                <w:kern w:val="2"/>
                <w:szCs w:val="22"/>
              </w:rPr>
            </w:pPr>
            <w:r>
              <w:rPr>
                <w:kern w:val="2"/>
                <w:szCs w:val="22"/>
                <w:lang w:eastAsia="zh-CN"/>
              </w:rPr>
              <w:t>boolean</w:t>
            </w:r>
          </w:p>
        </w:tc>
        <w:tc>
          <w:tcPr>
            <w:tcW w:w="425" w:type="dxa"/>
          </w:tcPr>
          <w:p w14:paraId="2E4A113F" w14:textId="77777777" w:rsidR="00D44012" w:rsidRDefault="00000000">
            <w:pPr>
              <w:pStyle w:val="TAC"/>
              <w:rPr>
                <w:kern w:val="2"/>
                <w:szCs w:val="22"/>
              </w:rPr>
            </w:pPr>
            <w:r>
              <w:rPr>
                <w:kern w:val="2"/>
                <w:szCs w:val="22"/>
              </w:rPr>
              <w:t>O</w:t>
            </w:r>
          </w:p>
        </w:tc>
        <w:tc>
          <w:tcPr>
            <w:tcW w:w="1368" w:type="dxa"/>
          </w:tcPr>
          <w:p w14:paraId="6A846165" w14:textId="77777777" w:rsidR="00D44012" w:rsidRDefault="00000000">
            <w:pPr>
              <w:pStyle w:val="TAL"/>
              <w:rPr>
                <w:kern w:val="2"/>
                <w:szCs w:val="22"/>
              </w:rPr>
            </w:pPr>
            <w:r>
              <w:rPr>
                <w:kern w:val="2"/>
                <w:szCs w:val="22"/>
              </w:rPr>
              <w:t>0..1</w:t>
            </w:r>
          </w:p>
        </w:tc>
        <w:tc>
          <w:tcPr>
            <w:tcW w:w="3438" w:type="dxa"/>
          </w:tcPr>
          <w:p w14:paraId="739952C7" w14:textId="77777777" w:rsidR="00D44012" w:rsidRDefault="00000000">
            <w:pPr>
              <w:pStyle w:val="TAL"/>
              <w:rPr>
                <w:kern w:val="2"/>
                <w:szCs w:val="22"/>
                <w:lang w:eastAsia="zh-CN"/>
              </w:rPr>
            </w:pPr>
            <w:r>
              <w:rPr>
                <w:kern w:val="2"/>
                <w:szCs w:val="22"/>
              </w:rPr>
              <w:t>Indicates this message is part of a segmented message.</w:t>
            </w:r>
          </w:p>
          <w:p w14:paraId="5C099C7E" w14:textId="77777777" w:rsidR="00D44012"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77C585E1" w14:textId="77777777" w:rsidR="00D44012" w:rsidRDefault="00D44012">
            <w:pPr>
              <w:pStyle w:val="TAL"/>
              <w:rPr>
                <w:rFonts w:cs="Arial"/>
                <w:kern w:val="2"/>
                <w:szCs w:val="18"/>
              </w:rPr>
            </w:pPr>
          </w:p>
        </w:tc>
      </w:tr>
      <w:tr w:rsidR="00D44012" w14:paraId="2598FCC6" w14:textId="77777777">
        <w:trPr>
          <w:jc w:val="center"/>
        </w:trPr>
        <w:tc>
          <w:tcPr>
            <w:tcW w:w="1430" w:type="dxa"/>
          </w:tcPr>
          <w:p w14:paraId="0393EC20" w14:textId="77777777" w:rsidR="00D44012" w:rsidRDefault="00000000">
            <w:pPr>
              <w:pStyle w:val="TAL"/>
              <w:rPr>
                <w:kern w:val="2"/>
                <w:szCs w:val="22"/>
              </w:rPr>
            </w:pPr>
            <w:r>
              <w:rPr>
                <w:kern w:val="2"/>
                <w:szCs w:val="22"/>
                <w:lang w:eastAsia="zh-CN"/>
              </w:rPr>
              <w:t>segParams</w:t>
            </w:r>
          </w:p>
        </w:tc>
        <w:tc>
          <w:tcPr>
            <w:tcW w:w="1006" w:type="dxa"/>
          </w:tcPr>
          <w:p w14:paraId="5CD63B66" w14:textId="77777777" w:rsidR="00D44012" w:rsidRDefault="00000000">
            <w:pPr>
              <w:pStyle w:val="TAL"/>
              <w:rPr>
                <w:kern w:val="2"/>
                <w:szCs w:val="22"/>
              </w:rPr>
            </w:pPr>
            <w:r>
              <w:rPr>
                <w:kern w:val="2"/>
                <w:szCs w:val="22"/>
                <w:lang w:eastAsia="zh-CN"/>
              </w:rPr>
              <w:t>MessageSegmentParameters</w:t>
            </w:r>
          </w:p>
        </w:tc>
        <w:tc>
          <w:tcPr>
            <w:tcW w:w="425" w:type="dxa"/>
          </w:tcPr>
          <w:p w14:paraId="21B1A59A" w14:textId="77777777" w:rsidR="00D44012" w:rsidRDefault="00000000">
            <w:pPr>
              <w:pStyle w:val="TAC"/>
              <w:rPr>
                <w:kern w:val="2"/>
                <w:szCs w:val="22"/>
                <w:lang w:eastAsia="zh-CN"/>
              </w:rPr>
            </w:pPr>
            <w:r>
              <w:rPr>
                <w:rFonts w:hint="eastAsia"/>
                <w:kern w:val="2"/>
                <w:szCs w:val="22"/>
                <w:lang w:val="en-US" w:eastAsia="zh-CN"/>
              </w:rPr>
              <w:t>C</w:t>
            </w:r>
          </w:p>
        </w:tc>
        <w:tc>
          <w:tcPr>
            <w:tcW w:w="1368" w:type="dxa"/>
          </w:tcPr>
          <w:p w14:paraId="372ACDDA" w14:textId="77777777" w:rsidR="00D44012" w:rsidRDefault="00000000">
            <w:pPr>
              <w:pStyle w:val="TAL"/>
              <w:rPr>
                <w:kern w:val="2"/>
                <w:szCs w:val="22"/>
              </w:rPr>
            </w:pPr>
            <w:r>
              <w:rPr>
                <w:kern w:val="2"/>
                <w:szCs w:val="22"/>
              </w:rPr>
              <w:t>0..1</w:t>
            </w:r>
          </w:p>
        </w:tc>
        <w:tc>
          <w:tcPr>
            <w:tcW w:w="3438" w:type="dxa"/>
          </w:tcPr>
          <w:p w14:paraId="0027F3EC" w14:textId="77777777" w:rsidR="00D44012" w:rsidRDefault="00000000">
            <w:pPr>
              <w:pStyle w:val="TAL"/>
              <w:rPr>
                <w:kern w:val="2"/>
                <w:szCs w:val="22"/>
                <w:lang w:eastAsia="zh-CN"/>
              </w:rPr>
            </w:pPr>
            <w:r>
              <w:rPr>
                <w:kern w:val="2"/>
                <w:szCs w:val="22"/>
                <w:lang w:eastAsia="zh-CN"/>
              </w:rPr>
              <w:t>The message segment parameters.</w:t>
            </w:r>
          </w:p>
          <w:p w14:paraId="17C56267" w14:textId="77777777" w:rsidR="00D44012"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A5CCFB5" w14:textId="77777777" w:rsidR="00D44012" w:rsidRDefault="00D44012">
            <w:pPr>
              <w:pStyle w:val="TAL"/>
              <w:rPr>
                <w:rFonts w:cs="Arial"/>
                <w:kern w:val="2"/>
                <w:szCs w:val="18"/>
              </w:rPr>
            </w:pPr>
          </w:p>
        </w:tc>
      </w:tr>
      <w:tr w:rsidR="00D44012" w14:paraId="23679693" w14:textId="77777777">
        <w:trPr>
          <w:jc w:val="center"/>
        </w:trPr>
        <w:tc>
          <w:tcPr>
            <w:tcW w:w="1430" w:type="dxa"/>
          </w:tcPr>
          <w:p w14:paraId="7925EF6E" w14:textId="77777777" w:rsidR="00D44012" w:rsidRDefault="00000000">
            <w:pPr>
              <w:pStyle w:val="TAL"/>
              <w:rPr>
                <w:kern w:val="2"/>
                <w:szCs w:val="22"/>
              </w:rPr>
            </w:pPr>
            <w:r>
              <w:rPr>
                <w:kern w:val="2"/>
                <w:szCs w:val="22"/>
                <w:lang w:eastAsia="zh-CN"/>
              </w:rPr>
              <w:t>stoAndFwInd</w:t>
            </w:r>
          </w:p>
        </w:tc>
        <w:tc>
          <w:tcPr>
            <w:tcW w:w="1006" w:type="dxa"/>
          </w:tcPr>
          <w:p w14:paraId="3F5F4785" w14:textId="77777777" w:rsidR="00D44012" w:rsidRDefault="00000000">
            <w:pPr>
              <w:pStyle w:val="TAL"/>
              <w:rPr>
                <w:kern w:val="2"/>
                <w:szCs w:val="22"/>
              </w:rPr>
            </w:pPr>
            <w:r>
              <w:rPr>
                <w:kern w:val="2"/>
                <w:szCs w:val="22"/>
                <w:lang w:eastAsia="zh-CN"/>
              </w:rPr>
              <w:t>boolean</w:t>
            </w:r>
          </w:p>
        </w:tc>
        <w:tc>
          <w:tcPr>
            <w:tcW w:w="425" w:type="dxa"/>
          </w:tcPr>
          <w:p w14:paraId="45479D32" w14:textId="77777777" w:rsidR="00D44012" w:rsidRDefault="00000000">
            <w:pPr>
              <w:pStyle w:val="TAC"/>
              <w:rPr>
                <w:kern w:val="2"/>
                <w:szCs w:val="22"/>
              </w:rPr>
            </w:pPr>
            <w:r>
              <w:rPr>
                <w:kern w:val="2"/>
                <w:szCs w:val="22"/>
              </w:rPr>
              <w:t>M</w:t>
            </w:r>
          </w:p>
        </w:tc>
        <w:tc>
          <w:tcPr>
            <w:tcW w:w="1368" w:type="dxa"/>
          </w:tcPr>
          <w:p w14:paraId="676665DF" w14:textId="77777777" w:rsidR="00D44012" w:rsidRDefault="00000000">
            <w:pPr>
              <w:pStyle w:val="TAL"/>
              <w:rPr>
                <w:kern w:val="2"/>
                <w:szCs w:val="22"/>
              </w:rPr>
            </w:pPr>
            <w:r>
              <w:rPr>
                <w:kern w:val="2"/>
                <w:szCs w:val="22"/>
              </w:rPr>
              <w:t>1</w:t>
            </w:r>
          </w:p>
        </w:tc>
        <w:tc>
          <w:tcPr>
            <w:tcW w:w="3438" w:type="dxa"/>
          </w:tcPr>
          <w:p w14:paraId="5E5F0CA1" w14:textId="77777777" w:rsidR="00D44012" w:rsidRDefault="00000000">
            <w:pPr>
              <w:pStyle w:val="TAL"/>
              <w:rPr>
                <w:kern w:val="2"/>
                <w:szCs w:val="22"/>
                <w:lang w:eastAsia="zh-CN"/>
              </w:rPr>
            </w:pPr>
            <w:r>
              <w:rPr>
                <w:kern w:val="2"/>
                <w:szCs w:val="22"/>
                <w:lang w:eastAsia="zh-CN"/>
              </w:rPr>
              <w:t>An indicator of whether store and forward services are requested for this message.</w:t>
            </w:r>
          </w:p>
          <w:p w14:paraId="7F74568C" w14:textId="77777777" w:rsidR="00D44012"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2D2945CD" w14:textId="77777777" w:rsidR="00D44012" w:rsidRDefault="00D44012">
            <w:pPr>
              <w:pStyle w:val="TAL"/>
              <w:rPr>
                <w:rFonts w:cs="Arial"/>
                <w:kern w:val="2"/>
                <w:szCs w:val="18"/>
              </w:rPr>
            </w:pPr>
          </w:p>
        </w:tc>
      </w:tr>
      <w:tr w:rsidR="00D44012" w14:paraId="5C6D6E1D" w14:textId="77777777">
        <w:trPr>
          <w:jc w:val="center"/>
        </w:trPr>
        <w:tc>
          <w:tcPr>
            <w:tcW w:w="1430" w:type="dxa"/>
          </w:tcPr>
          <w:p w14:paraId="58085BB8" w14:textId="77777777" w:rsidR="00D44012" w:rsidRDefault="00000000">
            <w:pPr>
              <w:pStyle w:val="TAL"/>
              <w:rPr>
                <w:kern w:val="2"/>
                <w:szCs w:val="22"/>
              </w:rPr>
            </w:pPr>
            <w:r>
              <w:rPr>
                <w:kern w:val="2"/>
                <w:szCs w:val="22"/>
                <w:lang w:eastAsia="zh-CN"/>
              </w:rPr>
              <w:t>stoAndFwParams</w:t>
            </w:r>
          </w:p>
        </w:tc>
        <w:tc>
          <w:tcPr>
            <w:tcW w:w="1006" w:type="dxa"/>
          </w:tcPr>
          <w:p w14:paraId="53B38546" w14:textId="77777777" w:rsidR="00D44012" w:rsidRDefault="00000000">
            <w:pPr>
              <w:pStyle w:val="TAL"/>
              <w:rPr>
                <w:kern w:val="2"/>
                <w:szCs w:val="22"/>
              </w:rPr>
            </w:pPr>
            <w:r>
              <w:rPr>
                <w:kern w:val="2"/>
                <w:szCs w:val="22"/>
                <w:lang w:eastAsia="zh-CN"/>
              </w:rPr>
              <w:t>StoreAndForwardParameters</w:t>
            </w:r>
          </w:p>
        </w:tc>
        <w:tc>
          <w:tcPr>
            <w:tcW w:w="425" w:type="dxa"/>
          </w:tcPr>
          <w:p w14:paraId="290CA9B2" w14:textId="77777777" w:rsidR="00D44012" w:rsidRDefault="00000000">
            <w:pPr>
              <w:pStyle w:val="TAC"/>
              <w:rPr>
                <w:kern w:val="2"/>
                <w:szCs w:val="22"/>
                <w:lang w:eastAsia="zh-CN"/>
              </w:rPr>
            </w:pPr>
            <w:r>
              <w:rPr>
                <w:rFonts w:hint="eastAsia"/>
                <w:kern w:val="2"/>
                <w:szCs w:val="22"/>
                <w:lang w:val="en-US" w:eastAsia="zh-CN"/>
              </w:rPr>
              <w:t>C</w:t>
            </w:r>
          </w:p>
        </w:tc>
        <w:tc>
          <w:tcPr>
            <w:tcW w:w="1368" w:type="dxa"/>
          </w:tcPr>
          <w:p w14:paraId="65D6CE47" w14:textId="77777777" w:rsidR="00D44012" w:rsidRDefault="00000000">
            <w:pPr>
              <w:pStyle w:val="TAL"/>
              <w:rPr>
                <w:kern w:val="2"/>
                <w:szCs w:val="22"/>
              </w:rPr>
            </w:pPr>
            <w:r>
              <w:rPr>
                <w:kern w:val="2"/>
                <w:szCs w:val="22"/>
              </w:rPr>
              <w:t>0..1</w:t>
            </w:r>
          </w:p>
        </w:tc>
        <w:tc>
          <w:tcPr>
            <w:tcW w:w="3438" w:type="dxa"/>
          </w:tcPr>
          <w:p w14:paraId="7CB477F8" w14:textId="77777777" w:rsidR="00D44012"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6B60CD" w14:textId="77777777" w:rsidR="00D44012" w:rsidRDefault="00D44012">
            <w:pPr>
              <w:pStyle w:val="TAL"/>
              <w:rPr>
                <w:rFonts w:cs="Arial"/>
                <w:kern w:val="2"/>
                <w:szCs w:val="18"/>
              </w:rPr>
            </w:pPr>
          </w:p>
        </w:tc>
      </w:tr>
      <w:tr w:rsidR="00D44012" w14:paraId="4BB091D9" w14:textId="77777777">
        <w:trPr>
          <w:jc w:val="center"/>
        </w:trPr>
        <w:tc>
          <w:tcPr>
            <w:tcW w:w="1430" w:type="dxa"/>
          </w:tcPr>
          <w:p w14:paraId="6D263FF9" w14:textId="77777777" w:rsidR="00D44012" w:rsidRDefault="00000000">
            <w:pPr>
              <w:pStyle w:val="TAL"/>
              <w:rPr>
                <w:kern w:val="2"/>
                <w:szCs w:val="22"/>
              </w:rPr>
            </w:pPr>
            <w:r>
              <w:rPr>
                <w:kern w:val="2"/>
                <w:szCs w:val="22"/>
                <w:lang w:eastAsia="zh-CN"/>
              </w:rPr>
              <w:t>latency</w:t>
            </w:r>
          </w:p>
        </w:tc>
        <w:tc>
          <w:tcPr>
            <w:tcW w:w="1006" w:type="dxa"/>
          </w:tcPr>
          <w:p w14:paraId="6F7133CE" w14:textId="77777777" w:rsidR="00D44012" w:rsidRDefault="00000000">
            <w:pPr>
              <w:pStyle w:val="TAL"/>
              <w:rPr>
                <w:kern w:val="2"/>
                <w:szCs w:val="22"/>
              </w:rPr>
            </w:pPr>
            <w:r>
              <w:rPr>
                <w:kern w:val="2"/>
                <w:szCs w:val="22"/>
              </w:rPr>
              <w:t>integer</w:t>
            </w:r>
          </w:p>
        </w:tc>
        <w:tc>
          <w:tcPr>
            <w:tcW w:w="425" w:type="dxa"/>
          </w:tcPr>
          <w:p w14:paraId="64DD6BE1" w14:textId="77777777" w:rsidR="00D44012" w:rsidRDefault="00000000">
            <w:pPr>
              <w:pStyle w:val="TAC"/>
              <w:rPr>
                <w:kern w:val="2"/>
                <w:szCs w:val="22"/>
              </w:rPr>
            </w:pPr>
            <w:r>
              <w:rPr>
                <w:kern w:val="2"/>
                <w:szCs w:val="22"/>
              </w:rPr>
              <w:t>O</w:t>
            </w:r>
          </w:p>
        </w:tc>
        <w:tc>
          <w:tcPr>
            <w:tcW w:w="1368" w:type="dxa"/>
          </w:tcPr>
          <w:p w14:paraId="1D80954B" w14:textId="77777777" w:rsidR="00D44012" w:rsidRDefault="00000000">
            <w:pPr>
              <w:pStyle w:val="TAL"/>
              <w:rPr>
                <w:kern w:val="2"/>
                <w:szCs w:val="22"/>
              </w:rPr>
            </w:pPr>
            <w:r>
              <w:rPr>
                <w:kern w:val="2"/>
                <w:szCs w:val="22"/>
              </w:rPr>
              <w:t>0..1</w:t>
            </w:r>
          </w:p>
        </w:tc>
        <w:tc>
          <w:tcPr>
            <w:tcW w:w="3438" w:type="dxa"/>
          </w:tcPr>
          <w:p w14:paraId="68EC3011" w14:textId="77777777" w:rsidR="00D44012"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7FCE380" w14:textId="77777777" w:rsidR="00D44012" w:rsidRDefault="00D44012">
            <w:pPr>
              <w:pStyle w:val="TAL"/>
              <w:rPr>
                <w:rFonts w:cs="Arial"/>
                <w:kern w:val="2"/>
                <w:szCs w:val="18"/>
              </w:rPr>
            </w:pPr>
          </w:p>
        </w:tc>
      </w:tr>
      <w:tr w:rsidR="00D44012" w14:paraId="2C44EE2E" w14:textId="77777777">
        <w:trPr>
          <w:jc w:val="center"/>
        </w:trPr>
        <w:tc>
          <w:tcPr>
            <w:tcW w:w="9665" w:type="dxa"/>
            <w:gridSpan w:val="6"/>
          </w:tcPr>
          <w:p w14:paraId="4FD7FE55" w14:textId="77777777" w:rsidR="00D44012"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6B721261" w14:textId="77777777" w:rsidR="00D44012" w:rsidRDefault="00D44012">
      <w:pPr>
        <w:rPr>
          <w:lang w:eastAsia="zh-CN"/>
        </w:rPr>
      </w:pPr>
    </w:p>
    <w:p w14:paraId="123811DF" w14:textId="77777777" w:rsidR="00D44012" w:rsidRDefault="00000000">
      <w:pPr>
        <w:pStyle w:val="Heading5"/>
        <w:rPr>
          <w:lang w:eastAsia="zh-CN"/>
        </w:rPr>
      </w:pPr>
      <w:bookmarkStart w:id="948" w:name="_Toc96996767"/>
      <w:bookmarkStart w:id="949" w:name="_Toc97197173"/>
      <w:bookmarkStart w:id="950" w:name="_Toc93878997"/>
      <w:bookmarkStart w:id="951" w:name="_Toc185509377"/>
      <w:r>
        <w:rPr>
          <w:lang w:eastAsia="zh-CN"/>
        </w:rPr>
        <w:lastRenderedPageBreak/>
        <w:t>8.2.5.2.3</w:t>
      </w:r>
      <w:r>
        <w:rPr>
          <w:lang w:eastAsia="zh-CN"/>
        </w:rPr>
        <w:tab/>
        <w:t>Type:UE</w:t>
      </w:r>
      <w:r>
        <w:t>MessageDelivery</w:t>
      </w:r>
      <w:bookmarkEnd w:id="948"/>
      <w:bookmarkEnd w:id="949"/>
      <w:bookmarkEnd w:id="950"/>
      <w:bookmarkEnd w:id="951"/>
    </w:p>
    <w:p w14:paraId="0C124A98" w14:textId="77777777" w:rsidR="00D44012"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B859653" w14:textId="77777777">
        <w:trPr>
          <w:jc w:val="center"/>
        </w:trPr>
        <w:tc>
          <w:tcPr>
            <w:tcW w:w="1430" w:type="dxa"/>
            <w:shd w:val="clear" w:color="auto" w:fill="C0C0C0"/>
          </w:tcPr>
          <w:p w14:paraId="34C44DA3" w14:textId="77777777" w:rsidR="00D44012" w:rsidRDefault="00000000">
            <w:pPr>
              <w:pStyle w:val="TAH"/>
              <w:rPr>
                <w:kern w:val="2"/>
                <w:szCs w:val="22"/>
              </w:rPr>
            </w:pPr>
            <w:r>
              <w:rPr>
                <w:kern w:val="2"/>
                <w:szCs w:val="22"/>
              </w:rPr>
              <w:t>Attribute name</w:t>
            </w:r>
          </w:p>
        </w:tc>
        <w:tc>
          <w:tcPr>
            <w:tcW w:w="1006" w:type="dxa"/>
            <w:shd w:val="clear" w:color="auto" w:fill="C0C0C0"/>
          </w:tcPr>
          <w:p w14:paraId="69E32454" w14:textId="77777777" w:rsidR="00D44012" w:rsidRDefault="00000000">
            <w:pPr>
              <w:pStyle w:val="TAH"/>
              <w:rPr>
                <w:kern w:val="2"/>
                <w:szCs w:val="22"/>
              </w:rPr>
            </w:pPr>
            <w:r>
              <w:rPr>
                <w:kern w:val="2"/>
                <w:szCs w:val="22"/>
              </w:rPr>
              <w:t>Data type</w:t>
            </w:r>
          </w:p>
        </w:tc>
        <w:tc>
          <w:tcPr>
            <w:tcW w:w="425" w:type="dxa"/>
            <w:shd w:val="clear" w:color="auto" w:fill="C0C0C0"/>
          </w:tcPr>
          <w:p w14:paraId="49F59A9C" w14:textId="77777777" w:rsidR="00D44012" w:rsidRDefault="00000000">
            <w:pPr>
              <w:pStyle w:val="TAH"/>
              <w:rPr>
                <w:kern w:val="2"/>
                <w:szCs w:val="22"/>
              </w:rPr>
            </w:pPr>
            <w:r>
              <w:rPr>
                <w:kern w:val="2"/>
                <w:szCs w:val="22"/>
              </w:rPr>
              <w:t>P</w:t>
            </w:r>
          </w:p>
        </w:tc>
        <w:tc>
          <w:tcPr>
            <w:tcW w:w="1368" w:type="dxa"/>
            <w:shd w:val="clear" w:color="auto" w:fill="C0C0C0"/>
          </w:tcPr>
          <w:p w14:paraId="6E392251"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20E680DA"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45E9F5C0" w14:textId="77777777" w:rsidR="00D44012" w:rsidRDefault="00000000">
            <w:pPr>
              <w:pStyle w:val="TAH"/>
              <w:rPr>
                <w:rFonts w:cs="Arial"/>
                <w:kern w:val="2"/>
                <w:szCs w:val="18"/>
              </w:rPr>
            </w:pPr>
            <w:r>
              <w:rPr>
                <w:kern w:val="2"/>
                <w:szCs w:val="22"/>
              </w:rPr>
              <w:t>Applicability</w:t>
            </w:r>
          </w:p>
        </w:tc>
      </w:tr>
      <w:tr w:rsidR="00D44012" w14:paraId="4AE37845" w14:textId="77777777">
        <w:trPr>
          <w:jc w:val="center"/>
        </w:trPr>
        <w:tc>
          <w:tcPr>
            <w:tcW w:w="1430" w:type="dxa"/>
          </w:tcPr>
          <w:p w14:paraId="0EE4C440" w14:textId="77777777" w:rsidR="00D44012" w:rsidRDefault="00000000">
            <w:pPr>
              <w:pStyle w:val="TAL"/>
              <w:rPr>
                <w:kern w:val="2"/>
                <w:szCs w:val="22"/>
              </w:rPr>
            </w:pPr>
            <w:r>
              <w:rPr>
                <w:kern w:val="2"/>
                <w:szCs w:val="22"/>
                <w:lang w:eastAsia="zh-CN"/>
              </w:rPr>
              <w:t>oriAddr</w:t>
            </w:r>
          </w:p>
        </w:tc>
        <w:tc>
          <w:tcPr>
            <w:tcW w:w="1006" w:type="dxa"/>
          </w:tcPr>
          <w:p w14:paraId="79497369" w14:textId="77777777" w:rsidR="00D44012" w:rsidRDefault="00000000">
            <w:pPr>
              <w:pStyle w:val="TAL"/>
              <w:rPr>
                <w:kern w:val="2"/>
                <w:szCs w:val="22"/>
              </w:rPr>
            </w:pPr>
            <w:r>
              <w:rPr>
                <w:kern w:val="2"/>
                <w:szCs w:val="22"/>
              </w:rPr>
              <w:t>Address</w:t>
            </w:r>
          </w:p>
        </w:tc>
        <w:tc>
          <w:tcPr>
            <w:tcW w:w="425" w:type="dxa"/>
          </w:tcPr>
          <w:p w14:paraId="11DD6AC6" w14:textId="77777777" w:rsidR="00D44012" w:rsidRDefault="00000000">
            <w:pPr>
              <w:pStyle w:val="TAC"/>
              <w:rPr>
                <w:kern w:val="2"/>
                <w:szCs w:val="22"/>
              </w:rPr>
            </w:pPr>
            <w:r>
              <w:rPr>
                <w:kern w:val="2"/>
                <w:szCs w:val="22"/>
              </w:rPr>
              <w:t>M</w:t>
            </w:r>
          </w:p>
        </w:tc>
        <w:tc>
          <w:tcPr>
            <w:tcW w:w="1368" w:type="dxa"/>
          </w:tcPr>
          <w:p w14:paraId="7655E97F" w14:textId="77777777" w:rsidR="00D44012" w:rsidRDefault="00000000">
            <w:pPr>
              <w:pStyle w:val="TAL"/>
              <w:rPr>
                <w:kern w:val="2"/>
                <w:szCs w:val="22"/>
              </w:rPr>
            </w:pPr>
            <w:r>
              <w:rPr>
                <w:kern w:val="2"/>
                <w:szCs w:val="22"/>
              </w:rPr>
              <w:t>1</w:t>
            </w:r>
          </w:p>
        </w:tc>
        <w:tc>
          <w:tcPr>
            <w:tcW w:w="3438" w:type="dxa"/>
          </w:tcPr>
          <w:p w14:paraId="58EB967C" w14:textId="77777777" w:rsidR="00D44012"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F8FBDF" w14:textId="77777777" w:rsidR="00D44012" w:rsidRDefault="00D44012">
            <w:pPr>
              <w:pStyle w:val="TAL"/>
              <w:rPr>
                <w:rFonts w:cs="Arial"/>
                <w:kern w:val="2"/>
                <w:szCs w:val="18"/>
              </w:rPr>
            </w:pPr>
          </w:p>
        </w:tc>
      </w:tr>
      <w:tr w:rsidR="00D44012" w14:paraId="2F82A289" w14:textId="77777777">
        <w:trPr>
          <w:jc w:val="center"/>
        </w:trPr>
        <w:tc>
          <w:tcPr>
            <w:tcW w:w="1430" w:type="dxa"/>
          </w:tcPr>
          <w:p w14:paraId="1389DC3D" w14:textId="77777777" w:rsidR="00D44012" w:rsidRDefault="00000000">
            <w:pPr>
              <w:pStyle w:val="TAL"/>
              <w:rPr>
                <w:kern w:val="2"/>
                <w:szCs w:val="22"/>
              </w:rPr>
            </w:pPr>
            <w:r>
              <w:rPr>
                <w:kern w:val="2"/>
                <w:szCs w:val="22"/>
                <w:lang w:eastAsia="zh-CN"/>
              </w:rPr>
              <w:t>destAddr</w:t>
            </w:r>
          </w:p>
        </w:tc>
        <w:tc>
          <w:tcPr>
            <w:tcW w:w="1006" w:type="dxa"/>
          </w:tcPr>
          <w:p w14:paraId="2AD2DC97" w14:textId="77777777" w:rsidR="00D44012" w:rsidRDefault="00000000">
            <w:pPr>
              <w:pStyle w:val="TAL"/>
              <w:rPr>
                <w:kern w:val="2"/>
                <w:szCs w:val="22"/>
              </w:rPr>
            </w:pPr>
            <w:r>
              <w:rPr>
                <w:kern w:val="2"/>
                <w:szCs w:val="22"/>
              </w:rPr>
              <w:t>Address</w:t>
            </w:r>
          </w:p>
        </w:tc>
        <w:tc>
          <w:tcPr>
            <w:tcW w:w="425" w:type="dxa"/>
          </w:tcPr>
          <w:p w14:paraId="76654AD1" w14:textId="77777777" w:rsidR="00D44012" w:rsidRDefault="00000000">
            <w:pPr>
              <w:pStyle w:val="TAC"/>
              <w:rPr>
                <w:kern w:val="2"/>
                <w:szCs w:val="22"/>
              </w:rPr>
            </w:pPr>
            <w:r>
              <w:rPr>
                <w:kern w:val="2"/>
                <w:szCs w:val="22"/>
              </w:rPr>
              <w:t>M</w:t>
            </w:r>
          </w:p>
        </w:tc>
        <w:tc>
          <w:tcPr>
            <w:tcW w:w="1368" w:type="dxa"/>
          </w:tcPr>
          <w:p w14:paraId="26F43C72" w14:textId="77777777" w:rsidR="00D44012" w:rsidRDefault="00000000">
            <w:pPr>
              <w:pStyle w:val="TAL"/>
              <w:rPr>
                <w:kern w:val="2"/>
                <w:szCs w:val="22"/>
              </w:rPr>
            </w:pPr>
            <w:r>
              <w:rPr>
                <w:kern w:val="2"/>
                <w:szCs w:val="22"/>
              </w:rPr>
              <w:t>1</w:t>
            </w:r>
          </w:p>
        </w:tc>
        <w:tc>
          <w:tcPr>
            <w:tcW w:w="3438" w:type="dxa"/>
          </w:tcPr>
          <w:p w14:paraId="02BFB975" w14:textId="77777777" w:rsidR="00D44012"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103A8164" w14:textId="77777777" w:rsidR="00D44012" w:rsidRDefault="00D44012">
            <w:pPr>
              <w:pStyle w:val="TAL"/>
              <w:rPr>
                <w:rFonts w:cs="Arial"/>
                <w:kern w:val="2"/>
                <w:szCs w:val="18"/>
              </w:rPr>
            </w:pPr>
          </w:p>
        </w:tc>
      </w:tr>
      <w:tr w:rsidR="00D44012" w14:paraId="7899D2D0" w14:textId="77777777">
        <w:trPr>
          <w:jc w:val="center"/>
        </w:trPr>
        <w:tc>
          <w:tcPr>
            <w:tcW w:w="1430" w:type="dxa"/>
          </w:tcPr>
          <w:p w14:paraId="41A23E02" w14:textId="77777777" w:rsidR="00D44012" w:rsidRDefault="00000000">
            <w:pPr>
              <w:pStyle w:val="TAL"/>
              <w:rPr>
                <w:kern w:val="2"/>
                <w:szCs w:val="22"/>
              </w:rPr>
            </w:pPr>
            <w:r>
              <w:rPr>
                <w:kern w:val="2"/>
                <w:szCs w:val="22"/>
                <w:lang w:eastAsia="zh-CN"/>
              </w:rPr>
              <w:t>appId</w:t>
            </w:r>
          </w:p>
        </w:tc>
        <w:tc>
          <w:tcPr>
            <w:tcW w:w="1006" w:type="dxa"/>
          </w:tcPr>
          <w:p w14:paraId="08319D36" w14:textId="77777777" w:rsidR="00D44012" w:rsidRDefault="00000000">
            <w:pPr>
              <w:pStyle w:val="TAL"/>
              <w:rPr>
                <w:kern w:val="2"/>
                <w:szCs w:val="22"/>
              </w:rPr>
            </w:pPr>
            <w:r>
              <w:rPr>
                <w:kern w:val="2"/>
                <w:szCs w:val="22"/>
              </w:rPr>
              <w:t>string</w:t>
            </w:r>
          </w:p>
        </w:tc>
        <w:tc>
          <w:tcPr>
            <w:tcW w:w="425" w:type="dxa"/>
          </w:tcPr>
          <w:p w14:paraId="7268C2DB" w14:textId="77777777" w:rsidR="00D44012" w:rsidRDefault="00000000">
            <w:pPr>
              <w:pStyle w:val="TAC"/>
              <w:rPr>
                <w:kern w:val="2"/>
                <w:szCs w:val="22"/>
              </w:rPr>
            </w:pPr>
            <w:r>
              <w:rPr>
                <w:kern w:val="2"/>
                <w:szCs w:val="22"/>
              </w:rPr>
              <w:t>O</w:t>
            </w:r>
          </w:p>
        </w:tc>
        <w:tc>
          <w:tcPr>
            <w:tcW w:w="1368" w:type="dxa"/>
          </w:tcPr>
          <w:p w14:paraId="38084C23" w14:textId="77777777" w:rsidR="00D44012" w:rsidRDefault="00000000">
            <w:pPr>
              <w:pStyle w:val="TAL"/>
              <w:rPr>
                <w:kern w:val="2"/>
                <w:szCs w:val="22"/>
              </w:rPr>
            </w:pPr>
            <w:r>
              <w:rPr>
                <w:kern w:val="2"/>
                <w:szCs w:val="22"/>
              </w:rPr>
              <w:t>0..1</w:t>
            </w:r>
          </w:p>
        </w:tc>
        <w:tc>
          <w:tcPr>
            <w:tcW w:w="3438" w:type="dxa"/>
          </w:tcPr>
          <w:p w14:paraId="315DA8DE" w14:textId="77777777" w:rsidR="00D44012"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124116E" w14:textId="77777777" w:rsidR="00D44012"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FBD9F6D" w14:textId="77777777" w:rsidR="00D44012" w:rsidRDefault="00D44012">
            <w:pPr>
              <w:pStyle w:val="TAL"/>
              <w:rPr>
                <w:rFonts w:cs="Arial"/>
                <w:kern w:val="2"/>
                <w:szCs w:val="18"/>
              </w:rPr>
            </w:pPr>
          </w:p>
        </w:tc>
      </w:tr>
      <w:tr w:rsidR="00D44012" w14:paraId="33233386" w14:textId="77777777">
        <w:trPr>
          <w:jc w:val="center"/>
        </w:trPr>
        <w:tc>
          <w:tcPr>
            <w:tcW w:w="1430" w:type="dxa"/>
          </w:tcPr>
          <w:p w14:paraId="40397AEF" w14:textId="77777777" w:rsidR="00D44012" w:rsidRDefault="00000000">
            <w:pPr>
              <w:pStyle w:val="TAL"/>
              <w:rPr>
                <w:kern w:val="2"/>
                <w:szCs w:val="22"/>
              </w:rPr>
            </w:pPr>
            <w:r>
              <w:rPr>
                <w:kern w:val="2"/>
                <w:szCs w:val="22"/>
                <w:lang w:eastAsia="zh-CN"/>
              </w:rPr>
              <w:t>msgId</w:t>
            </w:r>
          </w:p>
        </w:tc>
        <w:tc>
          <w:tcPr>
            <w:tcW w:w="1006" w:type="dxa"/>
          </w:tcPr>
          <w:p w14:paraId="782E08F3" w14:textId="77777777" w:rsidR="00D44012" w:rsidRDefault="00000000">
            <w:pPr>
              <w:pStyle w:val="TAL"/>
              <w:rPr>
                <w:kern w:val="2"/>
                <w:szCs w:val="22"/>
              </w:rPr>
            </w:pPr>
            <w:r>
              <w:rPr>
                <w:kern w:val="2"/>
                <w:szCs w:val="22"/>
              </w:rPr>
              <w:t>string</w:t>
            </w:r>
          </w:p>
        </w:tc>
        <w:tc>
          <w:tcPr>
            <w:tcW w:w="425" w:type="dxa"/>
          </w:tcPr>
          <w:p w14:paraId="191A4239" w14:textId="77777777" w:rsidR="00D44012" w:rsidRDefault="00000000">
            <w:pPr>
              <w:pStyle w:val="TAC"/>
              <w:rPr>
                <w:kern w:val="2"/>
                <w:szCs w:val="22"/>
              </w:rPr>
            </w:pPr>
            <w:r>
              <w:rPr>
                <w:kern w:val="2"/>
                <w:szCs w:val="22"/>
              </w:rPr>
              <w:t>M</w:t>
            </w:r>
          </w:p>
        </w:tc>
        <w:tc>
          <w:tcPr>
            <w:tcW w:w="1368" w:type="dxa"/>
          </w:tcPr>
          <w:p w14:paraId="1F6B4692" w14:textId="77777777" w:rsidR="00D44012" w:rsidRDefault="00000000">
            <w:pPr>
              <w:pStyle w:val="TAL"/>
              <w:rPr>
                <w:kern w:val="2"/>
                <w:szCs w:val="22"/>
              </w:rPr>
            </w:pPr>
            <w:r>
              <w:rPr>
                <w:kern w:val="2"/>
                <w:szCs w:val="22"/>
              </w:rPr>
              <w:t>1</w:t>
            </w:r>
          </w:p>
        </w:tc>
        <w:tc>
          <w:tcPr>
            <w:tcW w:w="3438" w:type="dxa"/>
          </w:tcPr>
          <w:p w14:paraId="717F1BEA" w14:textId="77777777" w:rsidR="00D44012" w:rsidRDefault="00000000">
            <w:pPr>
              <w:pStyle w:val="TAL"/>
              <w:rPr>
                <w:kern w:val="2"/>
                <w:szCs w:val="22"/>
              </w:rPr>
            </w:pPr>
            <w:r>
              <w:rPr>
                <w:kern w:val="2"/>
                <w:szCs w:val="22"/>
              </w:rPr>
              <w:t>Unique identifier of this message.</w:t>
            </w:r>
          </w:p>
        </w:tc>
        <w:tc>
          <w:tcPr>
            <w:tcW w:w="1998" w:type="dxa"/>
          </w:tcPr>
          <w:p w14:paraId="345EC7C9" w14:textId="77777777" w:rsidR="00D44012" w:rsidRDefault="00D44012">
            <w:pPr>
              <w:pStyle w:val="TAL"/>
              <w:rPr>
                <w:rFonts w:cs="Arial"/>
                <w:kern w:val="2"/>
                <w:szCs w:val="18"/>
              </w:rPr>
            </w:pPr>
          </w:p>
        </w:tc>
      </w:tr>
      <w:tr w:rsidR="00D44012" w14:paraId="54DD41BA" w14:textId="77777777">
        <w:trPr>
          <w:jc w:val="center"/>
        </w:trPr>
        <w:tc>
          <w:tcPr>
            <w:tcW w:w="1430" w:type="dxa"/>
          </w:tcPr>
          <w:p w14:paraId="687C7CC9" w14:textId="77777777" w:rsidR="00D44012" w:rsidRDefault="00000000">
            <w:pPr>
              <w:pStyle w:val="TAL"/>
              <w:rPr>
                <w:kern w:val="2"/>
                <w:szCs w:val="22"/>
              </w:rPr>
            </w:pPr>
            <w:r>
              <w:rPr>
                <w:kern w:val="2"/>
                <w:szCs w:val="22"/>
                <w:lang w:eastAsia="zh-CN"/>
              </w:rPr>
              <w:t>delivStReqInd</w:t>
            </w:r>
          </w:p>
        </w:tc>
        <w:tc>
          <w:tcPr>
            <w:tcW w:w="1006" w:type="dxa"/>
          </w:tcPr>
          <w:p w14:paraId="0ACC1472" w14:textId="77777777" w:rsidR="00D44012" w:rsidRDefault="00000000">
            <w:pPr>
              <w:pStyle w:val="TAL"/>
              <w:rPr>
                <w:kern w:val="2"/>
                <w:szCs w:val="22"/>
              </w:rPr>
            </w:pPr>
            <w:r>
              <w:rPr>
                <w:kern w:val="2"/>
                <w:szCs w:val="22"/>
                <w:lang w:eastAsia="zh-CN"/>
              </w:rPr>
              <w:t>boolean</w:t>
            </w:r>
          </w:p>
        </w:tc>
        <w:tc>
          <w:tcPr>
            <w:tcW w:w="425" w:type="dxa"/>
          </w:tcPr>
          <w:p w14:paraId="523922B1" w14:textId="77777777" w:rsidR="00D44012" w:rsidRDefault="00000000">
            <w:pPr>
              <w:pStyle w:val="TAC"/>
              <w:rPr>
                <w:kern w:val="2"/>
                <w:szCs w:val="22"/>
              </w:rPr>
            </w:pPr>
            <w:r>
              <w:rPr>
                <w:kern w:val="2"/>
                <w:szCs w:val="22"/>
              </w:rPr>
              <w:t>O</w:t>
            </w:r>
          </w:p>
        </w:tc>
        <w:tc>
          <w:tcPr>
            <w:tcW w:w="1368" w:type="dxa"/>
          </w:tcPr>
          <w:p w14:paraId="74F4D2DD" w14:textId="77777777" w:rsidR="00D44012" w:rsidRDefault="00000000">
            <w:pPr>
              <w:pStyle w:val="TAL"/>
              <w:rPr>
                <w:kern w:val="2"/>
                <w:szCs w:val="22"/>
              </w:rPr>
            </w:pPr>
            <w:r>
              <w:rPr>
                <w:kern w:val="2"/>
                <w:szCs w:val="22"/>
              </w:rPr>
              <w:t>0..1</w:t>
            </w:r>
          </w:p>
        </w:tc>
        <w:tc>
          <w:tcPr>
            <w:tcW w:w="3438" w:type="dxa"/>
          </w:tcPr>
          <w:p w14:paraId="6F4A5E12" w14:textId="77777777" w:rsidR="00D44012" w:rsidRDefault="00000000">
            <w:pPr>
              <w:pStyle w:val="TAL"/>
              <w:rPr>
                <w:kern w:val="2"/>
                <w:szCs w:val="22"/>
                <w:lang w:eastAsia="zh-CN"/>
              </w:rPr>
            </w:pPr>
            <w:r>
              <w:rPr>
                <w:kern w:val="2"/>
                <w:szCs w:val="22"/>
              </w:rPr>
              <w:t>Indicates if delivery acknowledgement from the recipient is requested.</w:t>
            </w:r>
          </w:p>
          <w:p w14:paraId="1307C710" w14:textId="77777777" w:rsidR="00D44012"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C6C614B" w14:textId="77777777" w:rsidR="00D44012" w:rsidRDefault="00D44012">
            <w:pPr>
              <w:pStyle w:val="TAL"/>
              <w:rPr>
                <w:rFonts w:cs="Arial"/>
                <w:kern w:val="2"/>
                <w:szCs w:val="18"/>
              </w:rPr>
            </w:pPr>
          </w:p>
        </w:tc>
      </w:tr>
      <w:tr w:rsidR="00D44012" w14:paraId="5B56AF54" w14:textId="77777777">
        <w:trPr>
          <w:jc w:val="center"/>
        </w:trPr>
        <w:tc>
          <w:tcPr>
            <w:tcW w:w="1430" w:type="dxa"/>
          </w:tcPr>
          <w:p w14:paraId="472F6159" w14:textId="77777777" w:rsidR="00D44012" w:rsidRDefault="00000000">
            <w:pPr>
              <w:pStyle w:val="TAL"/>
              <w:rPr>
                <w:kern w:val="2"/>
                <w:szCs w:val="22"/>
              </w:rPr>
            </w:pPr>
            <w:r>
              <w:rPr>
                <w:kern w:val="2"/>
                <w:szCs w:val="22"/>
                <w:lang w:eastAsia="zh-CN"/>
              </w:rPr>
              <w:t>payload</w:t>
            </w:r>
          </w:p>
        </w:tc>
        <w:tc>
          <w:tcPr>
            <w:tcW w:w="1006" w:type="dxa"/>
          </w:tcPr>
          <w:p w14:paraId="7FB678EE" w14:textId="77777777" w:rsidR="00D44012" w:rsidRDefault="00000000">
            <w:pPr>
              <w:pStyle w:val="TAL"/>
              <w:rPr>
                <w:kern w:val="2"/>
                <w:szCs w:val="22"/>
              </w:rPr>
            </w:pPr>
            <w:r>
              <w:rPr>
                <w:kern w:val="2"/>
                <w:szCs w:val="22"/>
              </w:rPr>
              <w:t>string</w:t>
            </w:r>
          </w:p>
        </w:tc>
        <w:tc>
          <w:tcPr>
            <w:tcW w:w="425" w:type="dxa"/>
          </w:tcPr>
          <w:p w14:paraId="164A4E5B" w14:textId="77777777" w:rsidR="00D44012" w:rsidRDefault="00000000">
            <w:pPr>
              <w:pStyle w:val="TAC"/>
              <w:rPr>
                <w:kern w:val="2"/>
                <w:szCs w:val="22"/>
              </w:rPr>
            </w:pPr>
            <w:r>
              <w:rPr>
                <w:kern w:val="2"/>
                <w:szCs w:val="22"/>
              </w:rPr>
              <w:t>O</w:t>
            </w:r>
          </w:p>
        </w:tc>
        <w:tc>
          <w:tcPr>
            <w:tcW w:w="1368" w:type="dxa"/>
          </w:tcPr>
          <w:p w14:paraId="3BACB155" w14:textId="77777777" w:rsidR="00D44012" w:rsidRDefault="00000000">
            <w:pPr>
              <w:pStyle w:val="TAL"/>
              <w:rPr>
                <w:kern w:val="2"/>
                <w:szCs w:val="22"/>
              </w:rPr>
            </w:pPr>
            <w:r>
              <w:rPr>
                <w:kern w:val="2"/>
                <w:szCs w:val="22"/>
              </w:rPr>
              <w:t>0..1</w:t>
            </w:r>
          </w:p>
        </w:tc>
        <w:tc>
          <w:tcPr>
            <w:tcW w:w="3438" w:type="dxa"/>
          </w:tcPr>
          <w:p w14:paraId="6B1BCD2A" w14:textId="77777777" w:rsidR="00D44012" w:rsidRDefault="00000000">
            <w:pPr>
              <w:pStyle w:val="TAL"/>
              <w:rPr>
                <w:kern w:val="2"/>
                <w:szCs w:val="22"/>
              </w:rPr>
            </w:pPr>
            <w:r>
              <w:rPr>
                <w:kern w:val="2"/>
                <w:szCs w:val="22"/>
              </w:rPr>
              <w:t>Payload of the message.</w:t>
            </w:r>
          </w:p>
        </w:tc>
        <w:tc>
          <w:tcPr>
            <w:tcW w:w="1998" w:type="dxa"/>
          </w:tcPr>
          <w:p w14:paraId="249AA272" w14:textId="77777777" w:rsidR="00D44012" w:rsidRDefault="00D44012">
            <w:pPr>
              <w:pStyle w:val="TAL"/>
              <w:rPr>
                <w:rFonts w:cs="Arial"/>
                <w:kern w:val="2"/>
                <w:szCs w:val="18"/>
              </w:rPr>
            </w:pPr>
          </w:p>
        </w:tc>
      </w:tr>
      <w:tr w:rsidR="00D44012" w14:paraId="7B148746" w14:textId="77777777">
        <w:trPr>
          <w:jc w:val="center"/>
        </w:trPr>
        <w:tc>
          <w:tcPr>
            <w:tcW w:w="1430" w:type="dxa"/>
          </w:tcPr>
          <w:p w14:paraId="27910109" w14:textId="77777777" w:rsidR="00D44012" w:rsidRDefault="00000000">
            <w:pPr>
              <w:pStyle w:val="TAL"/>
              <w:rPr>
                <w:kern w:val="2"/>
                <w:szCs w:val="22"/>
              </w:rPr>
            </w:pPr>
            <w:r>
              <w:rPr>
                <w:kern w:val="2"/>
                <w:szCs w:val="22"/>
                <w:lang w:eastAsia="zh-CN"/>
              </w:rPr>
              <w:t>segInd</w:t>
            </w:r>
          </w:p>
        </w:tc>
        <w:tc>
          <w:tcPr>
            <w:tcW w:w="1006" w:type="dxa"/>
          </w:tcPr>
          <w:p w14:paraId="00E16FBE" w14:textId="77777777" w:rsidR="00D44012" w:rsidRDefault="00000000">
            <w:pPr>
              <w:pStyle w:val="TAL"/>
              <w:rPr>
                <w:kern w:val="2"/>
                <w:szCs w:val="22"/>
              </w:rPr>
            </w:pPr>
            <w:r>
              <w:rPr>
                <w:kern w:val="2"/>
                <w:szCs w:val="22"/>
                <w:lang w:eastAsia="zh-CN"/>
              </w:rPr>
              <w:t>boolean</w:t>
            </w:r>
          </w:p>
        </w:tc>
        <w:tc>
          <w:tcPr>
            <w:tcW w:w="425" w:type="dxa"/>
          </w:tcPr>
          <w:p w14:paraId="63888BB6" w14:textId="77777777" w:rsidR="00D44012" w:rsidRDefault="00000000">
            <w:pPr>
              <w:pStyle w:val="TAC"/>
              <w:rPr>
                <w:kern w:val="2"/>
                <w:szCs w:val="22"/>
              </w:rPr>
            </w:pPr>
            <w:r>
              <w:rPr>
                <w:kern w:val="2"/>
                <w:szCs w:val="22"/>
              </w:rPr>
              <w:t>O</w:t>
            </w:r>
          </w:p>
        </w:tc>
        <w:tc>
          <w:tcPr>
            <w:tcW w:w="1368" w:type="dxa"/>
          </w:tcPr>
          <w:p w14:paraId="0864AE19" w14:textId="77777777" w:rsidR="00D44012" w:rsidRDefault="00000000">
            <w:pPr>
              <w:pStyle w:val="TAL"/>
              <w:rPr>
                <w:kern w:val="2"/>
                <w:szCs w:val="22"/>
              </w:rPr>
            </w:pPr>
            <w:r>
              <w:rPr>
                <w:kern w:val="2"/>
                <w:szCs w:val="22"/>
              </w:rPr>
              <w:t>0..1</w:t>
            </w:r>
          </w:p>
        </w:tc>
        <w:tc>
          <w:tcPr>
            <w:tcW w:w="3438" w:type="dxa"/>
          </w:tcPr>
          <w:p w14:paraId="1977A005" w14:textId="77777777" w:rsidR="00D44012" w:rsidRDefault="00000000">
            <w:pPr>
              <w:pStyle w:val="TAL"/>
              <w:rPr>
                <w:kern w:val="2"/>
                <w:szCs w:val="22"/>
                <w:lang w:eastAsia="zh-CN"/>
              </w:rPr>
            </w:pPr>
            <w:r>
              <w:rPr>
                <w:kern w:val="2"/>
                <w:szCs w:val="22"/>
              </w:rPr>
              <w:t>Indicates this message is part of a segmented message.</w:t>
            </w:r>
          </w:p>
          <w:p w14:paraId="1D42965E" w14:textId="77777777" w:rsidR="00D44012"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E8F509E" w14:textId="77777777" w:rsidR="00D44012" w:rsidRDefault="00D44012">
            <w:pPr>
              <w:pStyle w:val="TAL"/>
              <w:rPr>
                <w:rFonts w:cs="Arial"/>
                <w:kern w:val="2"/>
                <w:szCs w:val="18"/>
              </w:rPr>
            </w:pPr>
          </w:p>
        </w:tc>
      </w:tr>
      <w:tr w:rsidR="00D44012" w14:paraId="629AC6E0" w14:textId="77777777">
        <w:trPr>
          <w:jc w:val="center"/>
        </w:trPr>
        <w:tc>
          <w:tcPr>
            <w:tcW w:w="1430" w:type="dxa"/>
          </w:tcPr>
          <w:p w14:paraId="5D968C60" w14:textId="77777777" w:rsidR="00D44012" w:rsidRDefault="00000000">
            <w:pPr>
              <w:pStyle w:val="TAL"/>
              <w:rPr>
                <w:kern w:val="2"/>
                <w:szCs w:val="22"/>
              </w:rPr>
            </w:pPr>
            <w:r>
              <w:rPr>
                <w:kern w:val="2"/>
                <w:szCs w:val="22"/>
                <w:lang w:eastAsia="zh-CN"/>
              </w:rPr>
              <w:t>segParams</w:t>
            </w:r>
          </w:p>
        </w:tc>
        <w:tc>
          <w:tcPr>
            <w:tcW w:w="1006" w:type="dxa"/>
          </w:tcPr>
          <w:p w14:paraId="73943A21" w14:textId="77777777" w:rsidR="00D44012" w:rsidRDefault="00000000">
            <w:pPr>
              <w:pStyle w:val="TAL"/>
              <w:rPr>
                <w:kern w:val="2"/>
                <w:szCs w:val="22"/>
              </w:rPr>
            </w:pPr>
            <w:r>
              <w:rPr>
                <w:kern w:val="2"/>
                <w:szCs w:val="22"/>
                <w:lang w:eastAsia="zh-CN"/>
              </w:rPr>
              <w:t>MessageSegmentParameters</w:t>
            </w:r>
          </w:p>
        </w:tc>
        <w:tc>
          <w:tcPr>
            <w:tcW w:w="425" w:type="dxa"/>
          </w:tcPr>
          <w:p w14:paraId="1886FC7A" w14:textId="77777777" w:rsidR="00D44012" w:rsidRDefault="00000000">
            <w:pPr>
              <w:pStyle w:val="TAC"/>
              <w:rPr>
                <w:kern w:val="2"/>
                <w:szCs w:val="22"/>
                <w:lang w:eastAsia="zh-CN"/>
              </w:rPr>
            </w:pPr>
            <w:r>
              <w:rPr>
                <w:rFonts w:hint="eastAsia"/>
                <w:kern w:val="2"/>
                <w:szCs w:val="22"/>
                <w:lang w:val="en-US" w:eastAsia="zh-CN"/>
              </w:rPr>
              <w:t>C</w:t>
            </w:r>
          </w:p>
        </w:tc>
        <w:tc>
          <w:tcPr>
            <w:tcW w:w="1368" w:type="dxa"/>
          </w:tcPr>
          <w:p w14:paraId="0D908ACC" w14:textId="77777777" w:rsidR="00D44012" w:rsidRDefault="00000000">
            <w:pPr>
              <w:pStyle w:val="TAL"/>
              <w:rPr>
                <w:kern w:val="2"/>
                <w:szCs w:val="22"/>
              </w:rPr>
            </w:pPr>
            <w:r>
              <w:rPr>
                <w:kern w:val="2"/>
                <w:szCs w:val="22"/>
              </w:rPr>
              <w:t>0..1</w:t>
            </w:r>
          </w:p>
        </w:tc>
        <w:tc>
          <w:tcPr>
            <w:tcW w:w="3438" w:type="dxa"/>
          </w:tcPr>
          <w:p w14:paraId="7D29699B" w14:textId="77777777" w:rsidR="00D44012" w:rsidRDefault="00000000">
            <w:pPr>
              <w:pStyle w:val="TAL"/>
              <w:rPr>
                <w:kern w:val="2"/>
                <w:szCs w:val="22"/>
                <w:lang w:eastAsia="zh-CN"/>
              </w:rPr>
            </w:pPr>
            <w:r>
              <w:rPr>
                <w:kern w:val="2"/>
                <w:szCs w:val="22"/>
                <w:lang w:eastAsia="zh-CN"/>
              </w:rPr>
              <w:t>The message segment parameters.</w:t>
            </w:r>
          </w:p>
          <w:p w14:paraId="38C553AC" w14:textId="77777777" w:rsidR="00D44012"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527CAC6" w14:textId="77777777" w:rsidR="00D44012" w:rsidRDefault="00D44012">
            <w:pPr>
              <w:pStyle w:val="TAL"/>
              <w:rPr>
                <w:rFonts w:cs="Arial"/>
                <w:kern w:val="2"/>
                <w:szCs w:val="18"/>
              </w:rPr>
            </w:pPr>
          </w:p>
        </w:tc>
      </w:tr>
      <w:tr w:rsidR="00D44012" w14:paraId="4C33AE26" w14:textId="77777777">
        <w:trPr>
          <w:jc w:val="center"/>
        </w:trPr>
        <w:tc>
          <w:tcPr>
            <w:tcW w:w="1430" w:type="dxa"/>
          </w:tcPr>
          <w:p w14:paraId="66CC5B03" w14:textId="77777777" w:rsidR="00D44012" w:rsidRDefault="00000000">
            <w:pPr>
              <w:pStyle w:val="TAL"/>
              <w:rPr>
                <w:kern w:val="2"/>
                <w:szCs w:val="22"/>
              </w:rPr>
            </w:pPr>
            <w:r>
              <w:rPr>
                <w:kern w:val="2"/>
                <w:szCs w:val="22"/>
                <w:lang w:eastAsia="zh-CN"/>
              </w:rPr>
              <w:t>stoAndFwInd</w:t>
            </w:r>
          </w:p>
        </w:tc>
        <w:tc>
          <w:tcPr>
            <w:tcW w:w="1006" w:type="dxa"/>
          </w:tcPr>
          <w:p w14:paraId="48CC618C" w14:textId="77777777" w:rsidR="00D44012" w:rsidRDefault="00000000">
            <w:pPr>
              <w:pStyle w:val="TAL"/>
              <w:rPr>
                <w:kern w:val="2"/>
                <w:szCs w:val="22"/>
              </w:rPr>
            </w:pPr>
            <w:r>
              <w:rPr>
                <w:kern w:val="2"/>
                <w:szCs w:val="22"/>
                <w:lang w:eastAsia="zh-CN"/>
              </w:rPr>
              <w:t>boolean</w:t>
            </w:r>
          </w:p>
        </w:tc>
        <w:tc>
          <w:tcPr>
            <w:tcW w:w="425" w:type="dxa"/>
          </w:tcPr>
          <w:p w14:paraId="63C7216E" w14:textId="77777777" w:rsidR="00D44012" w:rsidRDefault="00000000">
            <w:pPr>
              <w:pStyle w:val="TAC"/>
              <w:rPr>
                <w:kern w:val="2"/>
                <w:szCs w:val="22"/>
              </w:rPr>
            </w:pPr>
            <w:r>
              <w:rPr>
                <w:kern w:val="2"/>
                <w:szCs w:val="22"/>
              </w:rPr>
              <w:t>M</w:t>
            </w:r>
          </w:p>
        </w:tc>
        <w:tc>
          <w:tcPr>
            <w:tcW w:w="1368" w:type="dxa"/>
          </w:tcPr>
          <w:p w14:paraId="695A768A" w14:textId="77777777" w:rsidR="00D44012" w:rsidRDefault="00000000">
            <w:pPr>
              <w:pStyle w:val="TAL"/>
              <w:rPr>
                <w:kern w:val="2"/>
                <w:szCs w:val="22"/>
              </w:rPr>
            </w:pPr>
            <w:r>
              <w:rPr>
                <w:kern w:val="2"/>
                <w:szCs w:val="22"/>
              </w:rPr>
              <w:t>1</w:t>
            </w:r>
          </w:p>
        </w:tc>
        <w:tc>
          <w:tcPr>
            <w:tcW w:w="3438" w:type="dxa"/>
          </w:tcPr>
          <w:p w14:paraId="4E827675" w14:textId="77777777" w:rsidR="00D44012" w:rsidRDefault="00000000">
            <w:pPr>
              <w:pStyle w:val="TAL"/>
              <w:rPr>
                <w:kern w:val="2"/>
                <w:szCs w:val="22"/>
                <w:lang w:eastAsia="zh-CN"/>
              </w:rPr>
            </w:pPr>
            <w:r>
              <w:rPr>
                <w:kern w:val="2"/>
                <w:szCs w:val="22"/>
                <w:lang w:eastAsia="zh-CN"/>
              </w:rPr>
              <w:t>An indicator of whether store and forward services are requested for this message.</w:t>
            </w:r>
          </w:p>
          <w:p w14:paraId="7E0736AC" w14:textId="77777777" w:rsidR="00D44012"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75C97252" w14:textId="77777777" w:rsidR="00D44012" w:rsidRDefault="00D44012">
            <w:pPr>
              <w:pStyle w:val="TAL"/>
              <w:rPr>
                <w:rFonts w:cs="Arial"/>
                <w:kern w:val="2"/>
                <w:szCs w:val="18"/>
              </w:rPr>
            </w:pPr>
          </w:p>
        </w:tc>
      </w:tr>
      <w:tr w:rsidR="00D44012" w14:paraId="5B597356" w14:textId="77777777">
        <w:trPr>
          <w:jc w:val="center"/>
        </w:trPr>
        <w:tc>
          <w:tcPr>
            <w:tcW w:w="1430" w:type="dxa"/>
          </w:tcPr>
          <w:p w14:paraId="75ACB31B" w14:textId="77777777" w:rsidR="00D44012" w:rsidRDefault="00000000">
            <w:pPr>
              <w:pStyle w:val="TAL"/>
              <w:rPr>
                <w:kern w:val="2"/>
                <w:szCs w:val="22"/>
              </w:rPr>
            </w:pPr>
            <w:r>
              <w:rPr>
                <w:kern w:val="2"/>
                <w:szCs w:val="22"/>
                <w:lang w:eastAsia="zh-CN"/>
              </w:rPr>
              <w:t>stoAndFwParams</w:t>
            </w:r>
          </w:p>
        </w:tc>
        <w:tc>
          <w:tcPr>
            <w:tcW w:w="1006" w:type="dxa"/>
          </w:tcPr>
          <w:p w14:paraId="7D6001B3" w14:textId="77777777" w:rsidR="00D44012" w:rsidRDefault="00000000">
            <w:pPr>
              <w:pStyle w:val="TAL"/>
              <w:rPr>
                <w:kern w:val="2"/>
                <w:szCs w:val="22"/>
              </w:rPr>
            </w:pPr>
            <w:r>
              <w:rPr>
                <w:kern w:val="2"/>
                <w:szCs w:val="22"/>
                <w:lang w:eastAsia="zh-CN"/>
              </w:rPr>
              <w:t>StoreAndForwardParameters</w:t>
            </w:r>
          </w:p>
        </w:tc>
        <w:tc>
          <w:tcPr>
            <w:tcW w:w="425" w:type="dxa"/>
          </w:tcPr>
          <w:p w14:paraId="672E29A2" w14:textId="77777777" w:rsidR="00D44012" w:rsidRDefault="00000000">
            <w:pPr>
              <w:pStyle w:val="TAC"/>
              <w:rPr>
                <w:kern w:val="2"/>
                <w:szCs w:val="22"/>
                <w:lang w:eastAsia="zh-CN"/>
              </w:rPr>
            </w:pPr>
            <w:r>
              <w:rPr>
                <w:rFonts w:hint="eastAsia"/>
                <w:kern w:val="2"/>
                <w:szCs w:val="22"/>
                <w:lang w:val="en-US" w:eastAsia="zh-CN"/>
              </w:rPr>
              <w:t>C</w:t>
            </w:r>
          </w:p>
        </w:tc>
        <w:tc>
          <w:tcPr>
            <w:tcW w:w="1368" w:type="dxa"/>
          </w:tcPr>
          <w:p w14:paraId="7100248F" w14:textId="77777777" w:rsidR="00D44012" w:rsidRDefault="00000000">
            <w:pPr>
              <w:pStyle w:val="TAL"/>
              <w:rPr>
                <w:kern w:val="2"/>
                <w:szCs w:val="22"/>
              </w:rPr>
            </w:pPr>
            <w:r>
              <w:rPr>
                <w:kern w:val="2"/>
                <w:szCs w:val="22"/>
              </w:rPr>
              <w:t>0..1</w:t>
            </w:r>
          </w:p>
        </w:tc>
        <w:tc>
          <w:tcPr>
            <w:tcW w:w="3438" w:type="dxa"/>
          </w:tcPr>
          <w:p w14:paraId="2D8773B1" w14:textId="77777777" w:rsidR="00D44012"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406E1CF3" w14:textId="77777777" w:rsidR="00D44012" w:rsidRDefault="00D44012">
            <w:pPr>
              <w:pStyle w:val="TAL"/>
              <w:rPr>
                <w:rFonts w:cs="Arial"/>
                <w:kern w:val="2"/>
                <w:szCs w:val="18"/>
              </w:rPr>
            </w:pPr>
          </w:p>
        </w:tc>
      </w:tr>
      <w:tr w:rsidR="00D44012" w14:paraId="590983BA" w14:textId="77777777">
        <w:trPr>
          <w:jc w:val="center"/>
        </w:trPr>
        <w:tc>
          <w:tcPr>
            <w:tcW w:w="9665" w:type="dxa"/>
            <w:gridSpan w:val="6"/>
          </w:tcPr>
          <w:p w14:paraId="11AA9B03" w14:textId="77777777" w:rsidR="00D44012" w:rsidRDefault="00000000">
            <w:pPr>
              <w:pStyle w:val="TAN"/>
              <w:rPr>
                <w:szCs w:val="18"/>
              </w:rPr>
            </w:pPr>
            <w:r>
              <w:t>NOTE:</w:t>
            </w:r>
            <w:r>
              <w:tab/>
              <w:t>Only "UE" is applicable to the addrType attribute in the Address data type to represent the originating type of message request.</w:t>
            </w:r>
          </w:p>
        </w:tc>
      </w:tr>
    </w:tbl>
    <w:p w14:paraId="5D0F54E7" w14:textId="77777777" w:rsidR="00D44012" w:rsidRDefault="00D44012">
      <w:pPr>
        <w:rPr>
          <w:lang w:eastAsia="zh-CN"/>
        </w:rPr>
      </w:pPr>
    </w:p>
    <w:p w14:paraId="3039160F" w14:textId="77777777" w:rsidR="00D44012" w:rsidRDefault="00000000">
      <w:pPr>
        <w:pStyle w:val="Heading5"/>
        <w:rPr>
          <w:lang w:eastAsia="zh-CN"/>
        </w:rPr>
      </w:pPr>
      <w:bookmarkStart w:id="952" w:name="_Toc93878998"/>
      <w:bookmarkStart w:id="953" w:name="_Toc97197174"/>
      <w:bookmarkStart w:id="954" w:name="_Toc96996768"/>
      <w:bookmarkStart w:id="955" w:name="_Toc185509378"/>
      <w:r>
        <w:rPr>
          <w:lang w:eastAsia="zh-CN"/>
        </w:rPr>
        <w:t>8.2.5.2.4</w:t>
      </w:r>
      <w:r>
        <w:rPr>
          <w:lang w:eastAsia="zh-CN"/>
        </w:rPr>
        <w:tab/>
      </w:r>
      <w:r>
        <w:t>Type: MessageDeliveryAck</w:t>
      </w:r>
      <w:bookmarkEnd w:id="952"/>
      <w:bookmarkEnd w:id="953"/>
      <w:bookmarkEnd w:id="954"/>
      <w:bookmarkEnd w:id="955"/>
    </w:p>
    <w:p w14:paraId="191005C2" w14:textId="77777777" w:rsidR="00D44012"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421DDC78" w14:textId="77777777">
        <w:trPr>
          <w:jc w:val="center"/>
        </w:trPr>
        <w:tc>
          <w:tcPr>
            <w:tcW w:w="1430" w:type="dxa"/>
            <w:shd w:val="clear" w:color="auto" w:fill="C0C0C0"/>
          </w:tcPr>
          <w:p w14:paraId="16B9A1D2" w14:textId="77777777" w:rsidR="00D44012" w:rsidRDefault="00000000">
            <w:pPr>
              <w:pStyle w:val="TAH"/>
              <w:rPr>
                <w:kern w:val="2"/>
                <w:szCs w:val="22"/>
              </w:rPr>
            </w:pPr>
            <w:r>
              <w:rPr>
                <w:kern w:val="2"/>
                <w:szCs w:val="22"/>
              </w:rPr>
              <w:t>Attribute name</w:t>
            </w:r>
          </w:p>
        </w:tc>
        <w:tc>
          <w:tcPr>
            <w:tcW w:w="1006" w:type="dxa"/>
            <w:shd w:val="clear" w:color="auto" w:fill="C0C0C0"/>
          </w:tcPr>
          <w:p w14:paraId="6A81AD8F" w14:textId="77777777" w:rsidR="00D44012" w:rsidRDefault="00000000">
            <w:pPr>
              <w:pStyle w:val="TAH"/>
              <w:rPr>
                <w:kern w:val="2"/>
                <w:szCs w:val="22"/>
              </w:rPr>
            </w:pPr>
            <w:r>
              <w:rPr>
                <w:kern w:val="2"/>
                <w:szCs w:val="22"/>
              </w:rPr>
              <w:t>Data type</w:t>
            </w:r>
          </w:p>
        </w:tc>
        <w:tc>
          <w:tcPr>
            <w:tcW w:w="425" w:type="dxa"/>
            <w:shd w:val="clear" w:color="auto" w:fill="C0C0C0"/>
          </w:tcPr>
          <w:p w14:paraId="0BEC309A" w14:textId="77777777" w:rsidR="00D44012" w:rsidRDefault="00000000">
            <w:pPr>
              <w:pStyle w:val="TAH"/>
              <w:rPr>
                <w:kern w:val="2"/>
                <w:szCs w:val="22"/>
              </w:rPr>
            </w:pPr>
            <w:r>
              <w:rPr>
                <w:kern w:val="2"/>
                <w:szCs w:val="22"/>
              </w:rPr>
              <w:t>P</w:t>
            </w:r>
          </w:p>
        </w:tc>
        <w:tc>
          <w:tcPr>
            <w:tcW w:w="1368" w:type="dxa"/>
            <w:shd w:val="clear" w:color="auto" w:fill="C0C0C0"/>
          </w:tcPr>
          <w:p w14:paraId="7F113BC3"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532EB468"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41CBCA54" w14:textId="77777777" w:rsidR="00D44012" w:rsidRDefault="00000000">
            <w:pPr>
              <w:pStyle w:val="TAH"/>
              <w:rPr>
                <w:rFonts w:cs="Arial"/>
                <w:kern w:val="2"/>
                <w:szCs w:val="18"/>
              </w:rPr>
            </w:pPr>
            <w:r>
              <w:rPr>
                <w:kern w:val="2"/>
                <w:szCs w:val="22"/>
              </w:rPr>
              <w:t>Applicability</w:t>
            </w:r>
          </w:p>
        </w:tc>
      </w:tr>
      <w:tr w:rsidR="00D44012" w14:paraId="5010B47D" w14:textId="77777777">
        <w:trPr>
          <w:jc w:val="center"/>
        </w:trPr>
        <w:tc>
          <w:tcPr>
            <w:tcW w:w="1430" w:type="dxa"/>
          </w:tcPr>
          <w:p w14:paraId="0E9FCD46" w14:textId="77777777" w:rsidR="00D44012" w:rsidRDefault="00000000">
            <w:pPr>
              <w:pStyle w:val="TAL"/>
              <w:rPr>
                <w:kern w:val="2"/>
                <w:szCs w:val="22"/>
              </w:rPr>
            </w:pPr>
            <w:r>
              <w:rPr>
                <w:kern w:val="2"/>
                <w:szCs w:val="22"/>
                <w:lang w:eastAsia="zh-CN"/>
              </w:rPr>
              <w:t>oriAddr</w:t>
            </w:r>
          </w:p>
        </w:tc>
        <w:tc>
          <w:tcPr>
            <w:tcW w:w="1006" w:type="dxa"/>
          </w:tcPr>
          <w:p w14:paraId="2392BC91" w14:textId="77777777" w:rsidR="00D44012" w:rsidRDefault="00000000">
            <w:pPr>
              <w:pStyle w:val="TAL"/>
              <w:rPr>
                <w:kern w:val="2"/>
                <w:szCs w:val="22"/>
              </w:rPr>
            </w:pPr>
            <w:r>
              <w:rPr>
                <w:kern w:val="2"/>
                <w:szCs w:val="22"/>
                <w:lang w:eastAsia="zh-CN"/>
              </w:rPr>
              <w:t>Address</w:t>
            </w:r>
          </w:p>
        </w:tc>
        <w:tc>
          <w:tcPr>
            <w:tcW w:w="425" w:type="dxa"/>
          </w:tcPr>
          <w:p w14:paraId="4F58BAC0" w14:textId="77777777" w:rsidR="00D44012" w:rsidRDefault="00000000">
            <w:pPr>
              <w:pStyle w:val="TAC"/>
              <w:rPr>
                <w:kern w:val="2"/>
                <w:szCs w:val="22"/>
              </w:rPr>
            </w:pPr>
            <w:r>
              <w:rPr>
                <w:kern w:val="2"/>
                <w:szCs w:val="22"/>
              </w:rPr>
              <w:t>M</w:t>
            </w:r>
          </w:p>
        </w:tc>
        <w:tc>
          <w:tcPr>
            <w:tcW w:w="1368" w:type="dxa"/>
          </w:tcPr>
          <w:p w14:paraId="1A013ACF" w14:textId="77777777" w:rsidR="00D44012" w:rsidRDefault="00000000">
            <w:pPr>
              <w:pStyle w:val="TAL"/>
              <w:rPr>
                <w:kern w:val="2"/>
                <w:szCs w:val="22"/>
              </w:rPr>
            </w:pPr>
            <w:r>
              <w:rPr>
                <w:kern w:val="2"/>
                <w:szCs w:val="22"/>
              </w:rPr>
              <w:t>1</w:t>
            </w:r>
          </w:p>
        </w:tc>
        <w:tc>
          <w:tcPr>
            <w:tcW w:w="3438" w:type="dxa"/>
          </w:tcPr>
          <w:p w14:paraId="3C39CF9F" w14:textId="77777777" w:rsidR="00D44012"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10DED7FD" w14:textId="77777777" w:rsidR="00D44012" w:rsidRDefault="00D44012">
            <w:pPr>
              <w:pStyle w:val="TAL"/>
              <w:rPr>
                <w:rFonts w:cs="Arial"/>
                <w:kern w:val="2"/>
                <w:szCs w:val="18"/>
              </w:rPr>
            </w:pPr>
          </w:p>
        </w:tc>
      </w:tr>
      <w:tr w:rsidR="00D44012" w14:paraId="6186BA86" w14:textId="77777777">
        <w:trPr>
          <w:jc w:val="center"/>
        </w:trPr>
        <w:tc>
          <w:tcPr>
            <w:tcW w:w="1430" w:type="dxa"/>
          </w:tcPr>
          <w:p w14:paraId="2BE9065D" w14:textId="77777777" w:rsidR="00D44012" w:rsidRDefault="00000000">
            <w:pPr>
              <w:pStyle w:val="TAL"/>
              <w:rPr>
                <w:kern w:val="2"/>
                <w:szCs w:val="22"/>
              </w:rPr>
            </w:pPr>
            <w:r>
              <w:rPr>
                <w:kern w:val="2"/>
                <w:szCs w:val="22"/>
                <w:lang w:eastAsia="zh-CN"/>
              </w:rPr>
              <w:t>msgId</w:t>
            </w:r>
          </w:p>
        </w:tc>
        <w:tc>
          <w:tcPr>
            <w:tcW w:w="1006" w:type="dxa"/>
          </w:tcPr>
          <w:p w14:paraId="25A5E74B" w14:textId="77777777" w:rsidR="00D44012" w:rsidRDefault="00000000">
            <w:pPr>
              <w:pStyle w:val="TAL"/>
              <w:rPr>
                <w:kern w:val="2"/>
                <w:szCs w:val="22"/>
              </w:rPr>
            </w:pPr>
            <w:r>
              <w:rPr>
                <w:kern w:val="2"/>
                <w:szCs w:val="22"/>
              </w:rPr>
              <w:t>string</w:t>
            </w:r>
          </w:p>
        </w:tc>
        <w:tc>
          <w:tcPr>
            <w:tcW w:w="425" w:type="dxa"/>
          </w:tcPr>
          <w:p w14:paraId="68A6E2FD" w14:textId="77777777" w:rsidR="00D44012" w:rsidRDefault="00000000">
            <w:pPr>
              <w:pStyle w:val="TAC"/>
              <w:rPr>
                <w:kern w:val="2"/>
                <w:szCs w:val="22"/>
              </w:rPr>
            </w:pPr>
            <w:r>
              <w:rPr>
                <w:kern w:val="2"/>
                <w:szCs w:val="22"/>
              </w:rPr>
              <w:t>M</w:t>
            </w:r>
          </w:p>
        </w:tc>
        <w:tc>
          <w:tcPr>
            <w:tcW w:w="1368" w:type="dxa"/>
          </w:tcPr>
          <w:p w14:paraId="655EED55" w14:textId="77777777" w:rsidR="00D44012" w:rsidRDefault="00000000">
            <w:pPr>
              <w:pStyle w:val="TAL"/>
              <w:rPr>
                <w:kern w:val="2"/>
                <w:szCs w:val="22"/>
              </w:rPr>
            </w:pPr>
            <w:r>
              <w:rPr>
                <w:kern w:val="2"/>
                <w:szCs w:val="22"/>
              </w:rPr>
              <w:t>1</w:t>
            </w:r>
          </w:p>
        </w:tc>
        <w:tc>
          <w:tcPr>
            <w:tcW w:w="3438" w:type="dxa"/>
          </w:tcPr>
          <w:p w14:paraId="05C3C587" w14:textId="77777777" w:rsidR="00D44012" w:rsidRDefault="00000000">
            <w:pPr>
              <w:pStyle w:val="TAL"/>
              <w:rPr>
                <w:kern w:val="2"/>
                <w:szCs w:val="22"/>
              </w:rPr>
            </w:pPr>
            <w:r>
              <w:rPr>
                <w:kern w:val="2"/>
                <w:szCs w:val="22"/>
              </w:rPr>
              <w:t>Unique identifier of this message.</w:t>
            </w:r>
          </w:p>
        </w:tc>
        <w:tc>
          <w:tcPr>
            <w:tcW w:w="1998" w:type="dxa"/>
          </w:tcPr>
          <w:p w14:paraId="427D71E2" w14:textId="77777777" w:rsidR="00D44012" w:rsidRDefault="00D44012">
            <w:pPr>
              <w:pStyle w:val="TAL"/>
              <w:rPr>
                <w:rFonts w:cs="Arial"/>
                <w:kern w:val="2"/>
                <w:szCs w:val="18"/>
              </w:rPr>
            </w:pPr>
          </w:p>
        </w:tc>
      </w:tr>
      <w:tr w:rsidR="00D44012" w14:paraId="40C1CFDD" w14:textId="77777777">
        <w:trPr>
          <w:jc w:val="center"/>
        </w:trPr>
        <w:tc>
          <w:tcPr>
            <w:tcW w:w="1430" w:type="dxa"/>
          </w:tcPr>
          <w:p w14:paraId="08AE9534" w14:textId="77777777" w:rsidR="00D44012" w:rsidRDefault="00000000">
            <w:pPr>
              <w:pStyle w:val="TAL"/>
              <w:rPr>
                <w:kern w:val="2"/>
                <w:szCs w:val="22"/>
              </w:rPr>
            </w:pPr>
            <w:r>
              <w:rPr>
                <w:kern w:val="2"/>
                <w:szCs w:val="22"/>
                <w:lang w:eastAsia="zh-CN"/>
              </w:rPr>
              <w:t>status</w:t>
            </w:r>
          </w:p>
        </w:tc>
        <w:tc>
          <w:tcPr>
            <w:tcW w:w="1006" w:type="dxa"/>
          </w:tcPr>
          <w:p w14:paraId="2C9E9C4C" w14:textId="77777777" w:rsidR="00D44012" w:rsidRDefault="00000000">
            <w:pPr>
              <w:pStyle w:val="TAL"/>
              <w:rPr>
                <w:kern w:val="2"/>
                <w:szCs w:val="22"/>
              </w:rPr>
            </w:pPr>
            <w:r>
              <w:rPr>
                <w:kern w:val="2"/>
                <w:szCs w:val="22"/>
                <w:lang w:eastAsia="zh-CN"/>
              </w:rPr>
              <w:t>Delivery</w:t>
            </w:r>
            <w:r>
              <w:rPr>
                <w:kern w:val="2"/>
                <w:szCs w:val="22"/>
              </w:rPr>
              <w:t>Status</w:t>
            </w:r>
          </w:p>
        </w:tc>
        <w:tc>
          <w:tcPr>
            <w:tcW w:w="425" w:type="dxa"/>
          </w:tcPr>
          <w:p w14:paraId="5BDED01F" w14:textId="77777777" w:rsidR="00D44012" w:rsidRDefault="00000000">
            <w:pPr>
              <w:pStyle w:val="TAC"/>
              <w:rPr>
                <w:kern w:val="2"/>
                <w:szCs w:val="22"/>
              </w:rPr>
            </w:pPr>
            <w:r>
              <w:rPr>
                <w:kern w:val="2"/>
                <w:szCs w:val="22"/>
              </w:rPr>
              <w:t>O</w:t>
            </w:r>
          </w:p>
        </w:tc>
        <w:tc>
          <w:tcPr>
            <w:tcW w:w="1368" w:type="dxa"/>
          </w:tcPr>
          <w:p w14:paraId="0DE31E2A" w14:textId="77777777" w:rsidR="00D44012" w:rsidRDefault="00000000">
            <w:pPr>
              <w:pStyle w:val="TAL"/>
              <w:rPr>
                <w:kern w:val="2"/>
                <w:szCs w:val="22"/>
              </w:rPr>
            </w:pPr>
            <w:r>
              <w:rPr>
                <w:kern w:val="2"/>
                <w:szCs w:val="22"/>
              </w:rPr>
              <w:t>0..1</w:t>
            </w:r>
          </w:p>
        </w:tc>
        <w:tc>
          <w:tcPr>
            <w:tcW w:w="3438" w:type="dxa"/>
          </w:tcPr>
          <w:p w14:paraId="5D08F01F" w14:textId="77777777" w:rsidR="00D44012"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3AF0BE50" w14:textId="77777777" w:rsidR="00D44012" w:rsidRDefault="00D44012">
            <w:pPr>
              <w:pStyle w:val="TAL"/>
              <w:rPr>
                <w:rFonts w:cs="Arial"/>
                <w:kern w:val="2"/>
                <w:szCs w:val="18"/>
              </w:rPr>
            </w:pPr>
          </w:p>
        </w:tc>
      </w:tr>
      <w:tr w:rsidR="00D44012" w14:paraId="708468E0" w14:textId="77777777">
        <w:trPr>
          <w:jc w:val="center"/>
        </w:trPr>
        <w:tc>
          <w:tcPr>
            <w:tcW w:w="1430" w:type="dxa"/>
          </w:tcPr>
          <w:p w14:paraId="66503217" w14:textId="77777777" w:rsidR="00D44012" w:rsidRDefault="00000000">
            <w:pPr>
              <w:pStyle w:val="TAL"/>
              <w:rPr>
                <w:kern w:val="2"/>
                <w:szCs w:val="22"/>
              </w:rPr>
            </w:pPr>
            <w:r>
              <w:rPr>
                <w:kern w:val="2"/>
                <w:szCs w:val="22"/>
                <w:lang w:eastAsia="zh-CN"/>
              </w:rPr>
              <w:t>failureCause</w:t>
            </w:r>
          </w:p>
        </w:tc>
        <w:tc>
          <w:tcPr>
            <w:tcW w:w="1006" w:type="dxa"/>
          </w:tcPr>
          <w:p w14:paraId="2D9E9045" w14:textId="77777777" w:rsidR="00D44012" w:rsidRDefault="00000000">
            <w:pPr>
              <w:pStyle w:val="TAL"/>
              <w:rPr>
                <w:kern w:val="2"/>
                <w:szCs w:val="22"/>
              </w:rPr>
            </w:pPr>
            <w:r>
              <w:rPr>
                <w:kern w:val="2"/>
                <w:szCs w:val="22"/>
              </w:rPr>
              <w:t>string</w:t>
            </w:r>
          </w:p>
        </w:tc>
        <w:tc>
          <w:tcPr>
            <w:tcW w:w="425" w:type="dxa"/>
          </w:tcPr>
          <w:p w14:paraId="371180D5" w14:textId="77777777" w:rsidR="00D44012" w:rsidRDefault="00000000">
            <w:pPr>
              <w:pStyle w:val="TAC"/>
              <w:rPr>
                <w:kern w:val="2"/>
                <w:szCs w:val="22"/>
                <w:lang w:eastAsia="zh-CN"/>
              </w:rPr>
            </w:pPr>
            <w:r>
              <w:rPr>
                <w:kern w:val="2"/>
                <w:szCs w:val="22"/>
                <w:lang w:eastAsia="zh-CN"/>
              </w:rPr>
              <w:t>C</w:t>
            </w:r>
          </w:p>
        </w:tc>
        <w:tc>
          <w:tcPr>
            <w:tcW w:w="1368" w:type="dxa"/>
          </w:tcPr>
          <w:p w14:paraId="35883615" w14:textId="77777777" w:rsidR="00D44012" w:rsidRDefault="00000000">
            <w:pPr>
              <w:pStyle w:val="TAL"/>
              <w:rPr>
                <w:kern w:val="2"/>
                <w:szCs w:val="22"/>
              </w:rPr>
            </w:pPr>
            <w:r>
              <w:rPr>
                <w:kern w:val="2"/>
                <w:szCs w:val="22"/>
              </w:rPr>
              <w:t>0..1</w:t>
            </w:r>
          </w:p>
        </w:tc>
        <w:tc>
          <w:tcPr>
            <w:tcW w:w="3438" w:type="dxa"/>
          </w:tcPr>
          <w:p w14:paraId="458FA124" w14:textId="77777777" w:rsidR="00D44012" w:rsidRDefault="00000000">
            <w:pPr>
              <w:pStyle w:val="TAL"/>
              <w:rPr>
                <w:kern w:val="2"/>
                <w:szCs w:val="22"/>
                <w:lang w:eastAsia="zh-CN"/>
              </w:rPr>
            </w:pPr>
            <w:r>
              <w:rPr>
                <w:kern w:val="2"/>
                <w:szCs w:val="22"/>
              </w:rPr>
              <w:t>The reason for failure.</w:t>
            </w:r>
          </w:p>
          <w:p w14:paraId="3225AFEE" w14:textId="77777777" w:rsidR="00D44012"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6ADB0CBC" w14:textId="77777777" w:rsidR="00D44012" w:rsidRDefault="00D44012">
            <w:pPr>
              <w:pStyle w:val="TAL"/>
              <w:rPr>
                <w:rFonts w:cs="Arial"/>
                <w:kern w:val="2"/>
                <w:szCs w:val="18"/>
              </w:rPr>
            </w:pPr>
          </w:p>
        </w:tc>
      </w:tr>
      <w:tr w:rsidR="00D44012" w14:paraId="161A8B76" w14:textId="77777777">
        <w:trPr>
          <w:jc w:val="center"/>
        </w:trPr>
        <w:tc>
          <w:tcPr>
            <w:tcW w:w="9665" w:type="dxa"/>
            <w:gridSpan w:val="6"/>
          </w:tcPr>
          <w:p w14:paraId="22B85ED3" w14:textId="77777777" w:rsidR="00D44012"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364FA4C" w14:textId="77777777" w:rsidR="00D44012" w:rsidRDefault="00D44012">
      <w:pPr>
        <w:rPr>
          <w:lang w:eastAsia="zh-CN"/>
        </w:rPr>
      </w:pPr>
    </w:p>
    <w:p w14:paraId="23E2F394" w14:textId="77777777" w:rsidR="00D44012" w:rsidRDefault="00000000">
      <w:pPr>
        <w:pStyle w:val="Heading5"/>
        <w:rPr>
          <w:lang w:eastAsia="zh-CN"/>
        </w:rPr>
      </w:pPr>
      <w:bookmarkStart w:id="956" w:name="_Toc97197175"/>
      <w:bookmarkStart w:id="957" w:name="_Toc96996769"/>
      <w:bookmarkStart w:id="958" w:name="_Toc93878999"/>
      <w:bookmarkStart w:id="959" w:name="_Toc185509379"/>
      <w:r>
        <w:rPr>
          <w:lang w:eastAsia="zh-CN"/>
        </w:rPr>
        <w:lastRenderedPageBreak/>
        <w:t>8.2.5.2.5</w:t>
      </w:r>
      <w:r>
        <w:rPr>
          <w:lang w:eastAsia="zh-CN"/>
        </w:rPr>
        <w:tab/>
      </w:r>
      <w:r>
        <w:t>Type:MessageSegmentParameters</w:t>
      </w:r>
      <w:bookmarkEnd w:id="956"/>
      <w:bookmarkEnd w:id="957"/>
      <w:bookmarkEnd w:id="958"/>
      <w:bookmarkEnd w:id="959"/>
    </w:p>
    <w:p w14:paraId="54A7308F" w14:textId="77777777" w:rsidR="00D44012"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79DD96F4" w14:textId="77777777">
        <w:trPr>
          <w:jc w:val="center"/>
        </w:trPr>
        <w:tc>
          <w:tcPr>
            <w:tcW w:w="1430" w:type="dxa"/>
            <w:shd w:val="clear" w:color="auto" w:fill="C0C0C0"/>
          </w:tcPr>
          <w:p w14:paraId="2CFEB5D7" w14:textId="77777777" w:rsidR="00D44012" w:rsidRDefault="00000000">
            <w:pPr>
              <w:pStyle w:val="TAH"/>
              <w:rPr>
                <w:kern w:val="2"/>
                <w:szCs w:val="22"/>
              </w:rPr>
            </w:pPr>
            <w:r>
              <w:rPr>
                <w:kern w:val="2"/>
                <w:szCs w:val="22"/>
              </w:rPr>
              <w:t>Attribute name</w:t>
            </w:r>
          </w:p>
        </w:tc>
        <w:tc>
          <w:tcPr>
            <w:tcW w:w="1006" w:type="dxa"/>
            <w:shd w:val="clear" w:color="auto" w:fill="C0C0C0"/>
          </w:tcPr>
          <w:p w14:paraId="4292D56B" w14:textId="77777777" w:rsidR="00D44012" w:rsidRDefault="00000000">
            <w:pPr>
              <w:pStyle w:val="TAH"/>
              <w:rPr>
                <w:kern w:val="2"/>
                <w:szCs w:val="22"/>
              </w:rPr>
            </w:pPr>
            <w:r>
              <w:rPr>
                <w:kern w:val="2"/>
                <w:szCs w:val="22"/>
              </w:rPr>
              <w:t>Data type</w:t>
            </w:r>
          </w:p>
        </w:tc>
        <w:tc>
          <w:tcPr>
            <w:tcW w:w="425" w:type="dxa"/>
            <w:shd w:val="clear" w:color="auto" w:fill="C0C0C0"/>
          </w:tcPr>
          <w:p w14:paraId="16123B52" w14:textId="77777777" w:rsidR="00D44012" w:rsidRDefault="00000000">
            <w:pPr>
              <w:pStyle w:val="TAH"/>
              <w:rPr>
                <w:kern w:val="2"/>
                <w:szCs w:val="22"/>
              </w:rPr>
            </w:pPr>
            <w:r>
              <w:rPr>
                <w:kern w:val="2"/>
                <w:szCs w:val="22"/>
              </w:rPr>
              <w:t>P</w:t>
            </w:r>
          </w:p>
        </w:tc>
        <w:tc>
          <w:tcPr>
            <w:tcW w:w="1368" w:type="dxa"/>
            <w:shd w:val="clear" w:color="auto" w:fill="C0C0C0"/>
          </w:tcPr>
          <w:p w14:paraId="547A7D46"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7A24C104"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6F0DA771" w14:textId="77777777" w:rsidR="00D44012" w:rsidRDefault="00000000">
            <w:pPr>
              <w:pStyle w:val="TAH"/>
              <w:rPr>
                <w:rFonts w:cs="Arial"/>
                <w:kern w:val="2"/>
                <w:szCs w:val="18"/>
              </w:rPr>
            </w:pPr>
            <w:r>
              <w:rPr>
                <w:kern w:val="2"/>
                <w:szCs w:val="22"/>
              </w:rPr>
              <w:t>Applicability</w:t>
            </w:r>
          </w:p>
        </w:tc>
      </w:tr>
      <w:tr w:rsidR="00D44012" w14:paraId="22012E2F" w14:textId="77777777">
        <w:trPr>
          <w:jc w:val="center"/>
        </w:trPr>
        <w:tc>
          <w:tcPr>
            <w:tcW w:w="1430" w:type="dxa"/>
          </w:tcPr>
          <w:p w14:paraId="44F5070D" w14:textId="77777777" w:rsidR="00D44012" w:rsidRDefault="00000000">
            <w:pPr>
              <w:pStyle w:val="TAL"/>
              <w:rPr>
                <w:kern w:val="2"/>
                <w:szCs w:val="22"/>
              </w:rPr>
            </w:pPr>
            <w:r>
              <w:rPr>
                <w:kern w:val="2"/>
                <w:szCs w:val="22"/>
                <w:lang w:eastAsia="zh-CN"/>
              </w:rPr>
              <w:t>segId</w:t>
            </w:r>
          </w:p>
        </w:tc>
        <w:tc>
          <w:tcPr>
            <w:tcW w:w="1006" w:type="dxa"/>
          </w:tcPr>
          <w:p w14:paraId="071C53AB" w14:textId="77777777" w:rsidR="00D44012" w:rsidRDefault="00000000">
            <w:pPr>
              <w:pStyle w:val="TAL"/>
              <w:rPr>
                <w:kern w:val="2"/>
                <w:szCs w:val="22"/>
              </w:rPr>
            </w:pPr>
            <w:r>
              <w:rPr>
                <w:kern w:val="2"/>
                <w:szCs w:val="22"/>
              </w:rPr>
              <w:t>string</w:t>
            </w:r>
          </w:p>
        </w:tc>
        <w:tc>
          <w:tcPr>
            <w:tcW w:w="425" w:type="dxa"/>
          </w:tcPr>
          <w:p w14:paraId="64C287B5" w14:textId="77777777" w:rsidR="00D44012" w:rsidRDefault="00000000">
            <w:pPr>
              <w:pStyle w:val="TAC"/>
              <w:rPr>
                <w:kern w:val="2"/>
                <w:szCs w:val="22"/>
              </w:rPr>
            </w:pPr>
            <w:r>
              <w:rPr>
                <w:kern w:val="2"/>
                <w:szCs w:val="22"/>
              </w:rPr>
              <w:t>O</w:t>
            </w:r>
          </w:p>
        </w:tc>
        <w:tc>
          <w:tcPr>
            <w:tcW w:w="1368" w:type="dxa"/>
          </w:tcPr>
          <w:p w14:paraId="15DD1AA0" w14:textId="77777777" w:rsidR="00D44012" w:rsidRDefault="00000000">
            <w:pPr>
              <w:pStyle w:val="TAL"/>
              <w:rPr>
                <w:kern w:val="2"/>
                <w:szCs w:val="22"/>
              </w:rPr>
            </w:pPr>
            <w:r>
              <w:rPr>
                <w:kern w:val="2"/>
                <w:szCs w:val="22"/>
              </w:rPr>
              <w:t>0..1</w:t>
            </w:r>
          </w:p>
        </w:tc>
        <w:tc>
          <w:tcPr>
            <w:tcW w:w="3438" w:type="dxa"/>
          </w:tcPr>
          <w:p w14:paraId="5E5326DE" w14:textId="77777777" w:rsidR="00D44012"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3706FC13" w14:textId="77777777" w:rsidR="00D44012" w:rsidRDefault="00D44012">
            <w:pPr>
              <w:pStyle w:val="TAL"/>
              <w:rPr>
                <w:rFonts w:cs="Arial"/>
                <w:kern w:val="2"/>
                <w:szCs w:val="18"/>
              </w:rPr>
            </w:pPr>
          </w:p>
        </w:tc>
      </w:tr>
      <w:tr w:rsidR="00D44012" w14:paraId="06DEACFD" w14:textId="77777777">
        <w:trPr>
          <w:jc w:val="center"/>
        </w:trPr>
        <w:tc>
          <w:tcPr>
            <w:tcW w:w="1430" w:type="dxa"/>
          </w:tcPr>
          <w:p w14:paraId="22558D47" w14:textId="77777777" w:rsidR="00D44012" w:rsidRDefault="00000000">
            <w:pPr>
              <w:pStyle w:val="TAL"/>
              <w:rPr>
                <w:kern w:val="2"/>
                <w:szCs w:val="22"/>
              </w:rPr>
            </w:pPr>
            <w:r>
              <w:rPr>
                <w:kern w:val="2"/>
                <w:szCs w:val="22"/>
                <w:lang w:eastAsia="zh-CN"/>
              </w:rPr>
              <w:t>totalSegCount</w:t>
            </w:r>
          </w:p>
        </w:tc>
        <w:tc>
          <w:tcPr>
            <w:tcW w:w="1006" w:type="dxa"/>
          </w:tcPr>
          <w:p w14:paraId="4719AC38" w14:textId="77777777" w:rsidR="00D44012" w:rsidRDefault="00000000">
            <w:pPr>
              <w:pStyle w:val="TAL"/>
              <w:rPr>
                <w:kern w:val="2"/>
                <w:szCs w:val="22"/>
                <w:lang w:eastAsia="zh-CN"/>
              </w:rPr>
            </w:pPr>
            <w:r>
              <w:rPr>
                <w:kern w:val="2"/>
                <w:szCs w:val="22"/>
                <w:lang w:eastAsia="zh-CN"/>
              </w:rPr>
              <w:t>integer</w:t>
            </w:r>
          </w:p>
        </w:tc>
        <w:tc>
          <w:tcPr>
            <w:tcW w:w="425" w:type="dxa"/>
          </w:tcPr>
          <w:p w14:paraId="3EF0A880" w14:textId="77777777" w:rsidR="00D44012" w:rsidRDefault="00000000">
            <w:pPr>
              <w:pStyle w:val="TAC"/>
              <w:rPr>
                <w:kern w:val="2"/>
                <w:szCs w:val="22"/>
              </w:rPr>
            </w:pPr>
            <w:r>
              <w:rPr>
                <w:kern w:val="2"/>
                <w:szCs w:val="22"/>
              </w:rPr>
              <w:t>O</w:t>
            </w:r>
          </w:p>
        </w:tc>
        <w:tc>
          <w:tcPr>
            <w:tcW w:w="1368" w:type="dxa"/>
          </w:tcPr>
          <w:p w14:paraId="317D0D45" w14:textId="77777777" w:rsidR="00D44012" w:rsidRDefault="00000000">
            <w:pPr>
              <w:pStyle w:val="TAL"/>
              <w:rPr>
                <w:kern w:val="2"/>
                <w:szCs w:val="22"/>
              </w:rPr>
            </w:pPr>
            <w:r>
              <w:rPr>
                <w:kern w:val="2"/>
                <w:szCs w:val="22"/>
              </w:rPr>
              <w:t>0..1</w:t>
            </w:r>
          </w:p>
        </w:tc>
        <w:tc>
          <w:tcPr>
            <w:tcW w:w="3438" w:type="dxa"/>
          </w:tcPr>
          <w:p w14:paraId="2572D095" w14:textId="77777777" w:rsidR="00D44012" w:rsidRDefault="00000000">
            <w:pPr>
              <w:pStyle w:val="TAL"/>
              <w:rPr>
                <w:kern w:val="2"/>
                <w:szCs w:val="22"/>
              </w:rPr>
            </w:pPr>
            <w:r>
              <w:rPr>
                <w:kern w:val="2"/>
                <w:szCs w:val="22"/>
              </w:rPr>
              <w:t>Indicates the total number of segments for the message.</w:t>
            </w:r>
          </w:p>
        </w:tc>
        <w:tc>
          <w:tcPr>
            <w:tcW w:w="1998" w:type="dxa"/>
          </w:tcPr>
          <w:p w14:paraId="40B8A6AA" w14:textId="77777777" w:rsidR="00D44012" w:rsidRDefault="00D44012">
            <w:pPr>
              <w:pStyle w:val="TAL"/>
              <w:rPr>
                <w:rFonts w:cs="Arial"/>
                <w:kern w:val="2"/>
                <w:szCs w:val="18"/>
              </w:rPr>
            </w:pPr>
          </w:p>
        </w:tc>
      </w:tr>
      <w:tr w:rsidR="00D44012" w14:paraId="7CE05244" w14:textId="77777777">
        <w:trPr>
          <w:jc w:val="center"/>
        </w:trPr>
        <w:tc>
          <w:tcPr>
            <w:tcW w:w="1430" w:type="dxa"/>
          </w:tcPr>
          <w:p w14:paraId="279F2899" w14:textId="77777777" w:rsidR="00D44012" w:rsidRDefault="00000000">
            <w:pPr>
              <w:pStyle w:val="TAL"/>
              <w:rPr>
                <w:kern w:val="2"/>
                <w:szCs w:val="22"/>
              </w:rPr>
            </w:pPr>
            <w:r>
              <w:rPr>
                <w:kern w:val="2"/>
                <w:szCs w:val="22"/>
                <w:lang w:eastAsia="zh-CN"/>
              </w:rPr>
              <w:t>segNumb</w:t>
            </w:r>
          </w:p>
        </w:tc>
        <w:tc>
          <w:tcPr>
            <w:tcW w:w="1006" w:type="dxa"/>
          </w:tcPr>
          <w:p w14:paraId="1FE54263" w14:textId="77777777" w:rsidR="00D44012" w:rsidRDefault="00000000">
            <w:pPr>
              <w:pStyle w:val="TAL"/>
              <w:rPr>
                <w:kern w:val="2"/>
                <w:szCs w:val="22"/>
                <w:lang w:eastAsia="zh-CN"/>
              </w:rPr>
            </w:pPr>
            <w:r>
              <w:rPr>
                <w:kern w:val="2"/>
                <w:szCs w:val="22"/>
                <w:lang w:eastAsia="zh-CN"/>
              </w:rPr>
              <w:t>integer</w:t>
            </w:r>
          </w:p>
        </w:tc>
        <w:tc>
          <w:tcPr>
            <w:tcW w:w="425" w:type="dxa"/>
          </w:tcPr>
          <w:p w14:paraId="39308A69" w14:textId="77777777" w:rsidR="00D44012" w:rsidRDefault="00000000">
            <w:pPr>
              <w:pStyle w:val="TAC"/>
              <w:rPr>
                <w:kern w:val="2"/>
                <w:szCs w:val="22"/>
              </w:rPr>
            </w:pPr>
            <w:r>
              <w:rPr>
                <w:kern w:val="2"/>
                <w:szCs w:val="22"/>
              </w:rPr>
              <w:t>O</w:t>
            </w:r>
          </w:p>
        </w:tc>
        <w:tc>
          <w:tcPr>
            <w:tcW w:w="1368" w:type="dxa"/>
          </w:tcPr>
          <w:p w14:paraId="163AABB3" w14:textId="77777777" w:rsidR="00D44012" w:rsidRDefault="00000000">
            <w:pPr>
              <w:pStyle w:val="TAL"/>
              <w:rPr>
                <w:kern w:val="2"/>
                <w:szCs w:val="22"/>
              </w:rPr>
            </w:pPr>
            <w:r>
              <w:rPr>
                <w:kern w:val="2"/>
                <w:szCs w:val="22"/>
              </w:rPr>
              <w:t>0..1</w:t>
            </w:r>
          </w:p>
        </w:tc>
        <w:tc>
          <w:tcPr>
            <w:tcW w:w="3438" w:type="dxa"/>
          </w:tcPr>
          <w:p w14:paraId="63D9A56D" w14:textId="77777777" w:rsidR="00D44012"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2FAC37AA" w14:textId="77777777" w:rsidR="00D44012" w:rsidRDefault="00D44012">
            <w:pPr>
              <w:pStyle w:val="TAL"/>
              <w:rPr>
                <w:rFonts w:cs="Arial"/>
                <w:kern w:val="2"/>
                <w:szCs w:val="18"/>
              </w:rPr>
            </w:pPr>
          </w:p>
        </w:tc>
      </w:tr>
      <w:tr w:rsidR="00D44012" w14:paraId="387B070C" w14:textId="77777777">
        <w:trPr>
          <w:jc w:val="center"/>
        </w:trPr>
        <w:tc>
          <w:tcPr>
            <w:tcW w:w="1430" w:type="dxa"/>
          </w:tcPr>
          <w:p w14:paraId="44C0EEEB" w14:textId="77777777" w:rsidR="00D44012" w:rsidRDefault="00000000">
            <w:pPr>
              <w:pStyle w:val="TAL"/>
              <w:rPr>
                <w:kern w:val="2"/>
                <w:szCs w:val="22"/>
              </w:rPr>
            </w:pPr>
            <w:r>
              <w:rPr>
                <w:kern w:val="2"/>
                <w:szCs w:val="22"/>
                <w:lang w:eastAsia="zh-CN"/>
              </w:rPr>
              <w:t>lastSegFlag</w:t>
            </w:r>
          </w:p>
        </w:tc>
        <w:tc>
          <w:tcPr>
            <w:tcW w:w="1006" w:type="dxa"/>
          </w:tcPr>
          <w:p w14:paraId="389A7CB9" w14:textId="77777777" w:rsidR="00D44012" w:rsidRDefault="00000000">
            <w:pPr>
              <w:pStyle w:val="TAL"/>
              <w:rPr>
                <w:kern w:val="2"/>
                <w:szCs w:val="22"/>
                <w:lang w:eastAsia="zh-CN"/>
              </w:rPr>
            </w:pPr>
            <w:r>
              <w:rPr>
                <w:kern w:val="2"/>
                <w:szCs w:val="22"/>
                <w:lang w:eastAsia="zh-CN"/>
              </w:rPr>
              <w:t>boolean</w:t>
            </w:r>
          </w:p>
        </w:tc>
        <w:tc>
          <w:tcPr>
            <w:tcW w:w="425" w:type="dxa"/>
          </w:tcPr>
          <w:p w14:paraId="19AF8666" w14:textId="77777777" w:rsidR="00D44012" w:rsidRDefault="00000000">
            <w:pPr>
              <w:pStyle w:val="TAC"/>
              <w:rPr>
                <w:kern w:val="2"/>
                <w:szCs w:val="22"/>
              </w:rPr>
            </w:pPr>
            <w:r>
              <w:rPr>
                <w:kern w:val="2"/>
                <w:szCs w:val="22"/>
              </w:rPr>
              <w:t>O</w:t>
            </w:r>
          </w:p>
        </w:tc>
        <w:tc>
          <w:tcPr>
            <w:tcW w:w="1368" w:type="dxa"/>
          </w:tcPr>
          <w:p w14:paraId="7DC3AB93" w14:textId="77777777" w:rsidR="00D44012" w:rsidRDefault="00000000">
            <w:pPr>
              <w:pStyle w:val="TAL"/>
            </w:pPr>
            <w:r>
              <w:t>0..1</w:t>
            </w:r>
          </w:p>
        </w:tc>
        <w:tc>
          <w:tcPr>
            <w:tcW w:w="3438" w:type="dxa"/>
          </w:tcPr>
          <w:p w14:paraId="569A3344" w14:textId="77777777" w:rsidR="00D44012" w:rsidRDefault="00000000">
            <w:pPr>
              <w:pStyle w:val="TAL"/>
            </w:pPr>
            <w:r>
              <w:t>An indicator of whether this segmented message is the last segment in the set of segmented messages or not.</w:t>
            </w:r>
          </w:p>
          <w:p w14:paraId="74ADA41F" w14:textId="77777777" w:rsidR="00D44012" w:rsidRDefault="00000000">
            <w:pPr>
              <w:pStyle w:val="TAL"/>
            </w:pPr>
            <w:r>
              <w:t>Set to "true" if the segmented message is the last segment in the set of segmented messages. otherwise set to "false". Default value is "false".</w:t>
            </w:r>
          </w:p>
        </w:tc>
        <w:tc>
          <w:tcPr>
            <w:tcW w:w="1998" w:type="dxa"/>
          </w:tcPr>
          <w:p w14:paraId="447E3318" w14:textId="77777777" w:rsidR="00D44012" w:rsidRDefault="00D44012">
            <w:pPr>
              <w:pStyle w:val="TAL"/>
              <w:rPr>
                <w:szCs w:val="18"/>
              </w:rPr>
            </w:pPr>
          </w:p>
        </w:tc>
      </w:tr>
    </w:tbl>
    <w:p w14:paraId="62CA1D57" w14:textId="77777777" w:rsidR="00D44012" w:rsidRDefault="00D44012">
      <w:pPr>
        <w:rPr>
          <w:lang w:eastAsia="zh-CN"/>
        </w:rPr>
      </w:pPr>
    </w:p>
    <w:p w14:paraId="7ED48578" w14:textId="77777777" w:rsidR="00D44012" w:rsidRDefault="00000000">
      <w:pPr>
        <w:pStyle w:val="Heading5"/>
        <w:rPr>
          <w:lang w:eastAsia="zh-CN"/>
        </w:rPr>
      </w:pPr>
      <w:bookmarkStart w:id="960" w:name="_Toc96996770"/>
      <w:bookmarkStart w:id="961" w:name="_Toc93879000"/>
      <w:bookmarkStart w:id="962" w:name="_Toc97197176"/>
      <w:bookmarkStart w:id="963" w:name="_Toc185509380"/>
      <w:r>
        <w:rPr>
          <w:lang w:eastAsia="zh-CN"/>
        </w:rPr>
        <w:t>8.2.5.2.6</w:t>
      </w:r>
      <w:r>
        <w:rPr>
          <w:lang w:eastAsia="zh-CN"/>
        </w:rPr>
        <w:tab/>
      </w:r>
      <w:r>
        <w:t>Type:StoreAndForwardParameters</w:t>
      </w:r>
      <w:bookmarkEnd w:id="960"/>
      <w:bookmarkEnd w:id="961"/>
      <w:bookmarkEnd w:id="962"/>
      <w:bookmarkEnd w:id="963"/>
    </w:p>
    <w:p w14:paraId="3A1137E4" w14:textId="77777777" w:rsidR="00D44012"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7F8F8BF" w14:textId="77777777">
        <w:trPr>
          <w:jc w:val="center"/>
        </w:trPr>
        <w:tc>
          <w:tcPr>
            <w:tcW w:w="1430" w:type="dxa"/>
            <w:shd w:val="clear" w:color="auto" w:fill="C0C0C0"/>
          </w:tcPr>
          <w:p w14:paraId="419A03DD" w14:textId="77777777" w:rsidR="00D44012" w:rsidRDefault="00000000">
            <w:pPr>
              <w:pStyle w:val="TAH"/>
              <w:rPr>
                <w:kern w:val="2"/>
                <w:szCs w:val="22"/>
              </w:rPr>
            </w:pPr>
            <w:r>
              <w:rPr>
                <w:kern w:val="2"/>
                <w:szCs w:val="22"/>
              </w:rPr>
              <w:t>Attribute name</w:t>
            </w:r>
          </w:p>
        </w:tc>
        <w:tc>
          <w:tcPr>
            <w:tcW w:w="1006" w:type="dxa"/>
            <w:shd w:val="clear" w:color="auto" w:fill="C0C0C0"/>
          </w:tcPr>
          <w:p w14:paraId="4C930D8D" w14:textId="77777777" w:rsidR="00D44012" w:rsidRDefault="00000000">
            <w:pPr>
              <w:pStyle w:val="TAH"/>
              <w:rPr>
                <w:kern w:val="2"/>
                <w:szCs w:val="22"/>
              </w:rPr>
            </w:pPr>
            <w:r>
              <w:rPr>
                <w:kern w:val="2"/>
                <w:szCs w:val="22"/>
              </w:rPr>
              <w:t>Data type</w:t>
            </w:r>
          </w:p>
        </w:tc>
        <w:tc>
          <w:tcPr>
            <w:tcW w:w="425" w:type="dxa"/>
            <w:shd w:val="clear" w:color="auto" w:fill="C0C0C0"/>
          </w:tcPr>
          <w:p w14:paraId="407BB303" w14:textId="77777777" w:rsidR="00D44012" w:rsidRDefault="00000000">
            <w:pPr>
              <w:pStyle w:val="TAH"/>
              <w:rPr>
                <w:kern w:val="2"/>
                <w:szCs w:val="22"/>
              </w:rPr>
            </w:pPr>
            <w:r>
              <w:rPr>
                <w:kern w:val="2"/>
                <w:szCs w:val="22"/>
              </w:rPr>
              <w:t>P</w:t>
            </w:r>
          </w:p>
        </w:tc>
        <w:tc>
          <w:tcPr>
            <w:tcW w:w="1368" w:type="dxa"/>
            <w:shd w:val="clear" w:color="auto" w:fill="C0C0C0"/>
          </w:tcPr>
          <w:p w14:paraId="648F5D4B"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6AFAF2F7"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3847DD13" w14:textId="77777777" w:rsidR="00D44012" w:rsidRDefault="00000000">
            <w:pPr>
              <w:pStyle w:val="TAH"/>
              <w:rPr>
                <w:rFonts w:cs="Arial"/>
                <w:kern w:val="2"/>
                <w:szCs w:val="18"/>
              </w:rPr>
            </w:pPr>
            <w:r>
              <w:rPr>
                <w:kern w:val="2"/>
                <w:szCs w:val="22"/>
              </w:rPr>
              <w:t>Applicability</w:t>
            </w:r>
          </w:p>
        </w:tc>
      </w:tr>
      <w:tr w:rsidR="00D44012" w14:paraId="59997111" w14:textId="77777777">
        <w:trPr>
          <w:jc w:val="center"/>
        </w:trPr>
        <w:tc>
          <w:tcPr>
            <w:tcW w:w="1430" w:type="dxa"/>
          </w:tcPr>
          <w:p w14:paraId="656B7EDE" w14:textId="77777777" w:rsidR="00D44012" w:rsidRDefault="00000000">
            <w:pPr>
              <w:pStyle w:val="TAL"/>
              <w:rPr>
                <w:kern w:val="2"/>
                <w:szCs w:val="22"/>
              </w:rPr>
            </w:pPr>
            <w:r>
              <w:rPr>
                <w:kern w:val="2"/>
                <w:szCs w:val="22"/>
              </w:rPr>
              <w:t>exprTime</w:t>
            </w:r>
          </w:p>
        </w:tc>
        <w:tc>
          <w:tcPr>
            <w:tcW w:w="1006" w:type="dxa"/>
          </w:tcPr>
          <w:p w14:paraId="67EEEF6D" w14:textId="77777777" w:rsidR="00D44012" w:rsidRDefault="00000000">
            <w:pPr>
              <w:pStyle w:val="TAL"/>
              <w:rPr>
                <w:kern w:val="2"/>
                <w:szCs w:val="22"/>
                <w:lang w:eastAsia="zh-CN"/>
              </w:rPr>
            </w:pPr>
            <w:r>
              <w:rPr>
                <w:kern w:val="2"/>
                <w:szCs w:val="22"/>
                <w:lang w:eastAsia="zh-CN"/>
              </w:rPr>
              <w:t>DateTime</w:t>
            </w:r>
          </w:p>
        </w:tc>
        <w:tc>
          <w:tcPr>
            <w:tcW w:w="425" w:type="dxa"/>
          </w:tcPr>
          <w:p w14:paraId="54640E33" w14:textId="77777777" w:rsidR="00D44012" w:rsidRDefault="00000000">
            <w:pPr>
              <w:pStyle w:val="TAC"/>
              <w:rPr>
                <w:kern w:val="2"/>
                <w:szCs w:val="22"/>
              </w:rPr>
            </w:pPr>
            <w:r>
              <w:rPr>
                <w:kern w:val="2"/>
                <w:szCs w:val="22"/>
              </w:rPr>
              <w:t>O</w:t>
            </w:r>
          </w:p>
        </w:tc>
        <w:tc>
          <w:tcPr>
            <w:tcW w:w="1368" w:type="dxa"/>
          </w:tcPr>
          <w:p w14:paraId="1D81A00F" w14:textId="77777777" w:rsidR="00D44012" w:rsidRDefault="00000000">
            <w:pPr>
              <w:pStyle w:val="TAL"/>
              <w:rPr>
                <w:kern w:val="2"/>
                <w:szCs w:val="22"/>
              </w:rPr>
            </w:pPr>
            <w:r>
              <w:rPr>
                <w:kern w:val="2"/>
                <w:szCs w:val="22"/>
              </w:rPr>
              <w:t>0..1</w:t>
            </w:r>
          </w:p>
        </w:tc>
        <w:tc>
          <w:tcPr>
            <w:tcW w:w="3438" w:type="dxa"/>
          </w:tcPr>
          <w:p w14:paraId="10E617A6" w14:textId="77777777" w:rsidR="00D44012" w:rsidRDefault="00000000">
            <w:pPr>
              <w:pStyle w:val="TAL"/>
              <w:rPr>
                <w:rFonts w:cs="Arial"/>
                <w:kern w:val="2"/>
                <w:szCs w:val="18"/>
              </w:rPr>
            </w:pPr>
            <w:r>
              <w:rPr>
                <w:rFonts w:cs="Arial"/>
                <w:kern w:val="2"/>
                <w:szCs w:val="18"/>
              </w:rPr>
              <w:t>Indicates message expiration time.</w:t>
            </w:r>
          </w:p>
        </w:tc>
        <w:tc>
          <w:tcPr>
            <w:tcW w:w="1998" w:type="dxa"/>
          </w:tcPr>
          <w:p w14:paraId="6625F79F" w14:textId="77777777" w:rsidR="00D44012" w:rsidRDefault="00D44012">
            <w:pPr>
              <w:pStyle w:val="TAL"/>
              <w:rPr>
                <w:rFonts w:cs="Arial"/>
                <w:kern w:val="2"/>
                <w:szCs w:val="18"/>
              </w:rPr>
            </w:pPr>
          </w:p>
        </w:tc>
      </w:tr>
    </w:tbl>
    <w:p w14:paraId="6E937F00" w14:textId="77777777" w:rsidR="00D44012" w:rsidRDefault="00D44012">
      <w:pPr>
        <w:rPr>
          <w:lang w:eastAsia="zh-CN"/>
        </w:rPr>
      </w:pPr>
    </w:p>
    <w:p w14:paraId="2B7C1D6F" w14:textId="77777777" w:rsidR="00D44012" w:rsidRDefault="00000000">
      <w:pPr>
        <w:pStyle w:val="Heading5"/>
        <w:rPr>
          <w:lang w:eastAsia="zh-CN"/>
        </w:rPr>
      </w:pPr>
      <w:bookmarkStart w:id="964" w:name="_Toc96996771"/>
      <w:bookmarkStart w:id="965" w:name="_Toc93879001"/>
      <w:bookmarkStart w:id="966" w:name="_Toc97197177"/>
      <w:bookmarkStart w:id="967" w:name="_Toc185509381"/>
      <w:r>
        <w:rPr>
          <w:lang w:eastAsia="zh-CN"/>
        </w:rPr>
        <w:t>8.2.5.2.7</w:t>
      </w:r>
      <w:r>
        <w:rPr>
          <w:lang w:eastAsia="zh-CN"/>
        </w:rPr>
        <w:tab/>
      </w:r>
      <w:r>
        <w:t>Type:DeliveryStatusReport</w:t>
      </w:r>
      <w:bookmarkEnd w:id="964"/>
      <w:bookmarkEnd w:id="965"/>
      <w:bookmarkEnd w:id="966"/>
      <w:bookmarkEnd w:id="967"/>
    </w:p>
    <w:p w14:paraId="5381FDAB" w14:textId="77777777" w:rsidR="00D44012"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E596D6F" w14:textId="77777777">
        <w:trPr>
          <w:jc w:val="center"/>
        </w:trPr>
        <w:tc>
          <w:tcPr>
            <w:tcW w:w="1430" w:type="dxa"/>
            <w:shd w:val="clear" w:color="auto" w:fill="C0C0C0"/>
          </w:tcPr>
          <w:p w14:paraId="3CED7ADD" w14:textId="77777777" w:rsidR="00D44012" w:rsidRDefault="00000000">
            <w:pPr>
              <w:pStyle w:val="TAH"/>
              <w:rPr>
                <w:kern w:val="2"/>
                <w:szCs w:val="22"/>
              </w:rPr>
            </w:pPr>
            <w:r>
              <w:rPr>
                <w:kern w:val="2"/>
                <w:szCs w:val="22"/>
              </w:rPr>
              <w:t>Attribute name</w:t>
            </w:r>
          </w:p>
        </w:tc>
        <w:tc>
          <w:tcPr>
            <w:tcW w:w="1006" w:type="dxa"/>
            <w:shd w:val="clear" w:color="auto" w:fill="C0C0C0"/>
          </w:tcPr>
          <w:p w14:paraId="7D8F3FC8" w14:textId="77777777" w:rsidR="00D44012" w:rsidRDefault="00000000">
            <w:pPr>
              <w:pStyle w:val="TAH"/>
              <w:rPr>
                <w:kern w:val="2"/>
                <w:szCs w:val="22"/>
              </w:rPr>
            </w:pPr>
            <w:r>
              <w:rPr>
                <w:kern w:val="2"/>
                <w:szCs w:val="22"/>
              </w:rPr>
              <w:t>Data type</w:t>
            </w:r>
          </w:p>
        </w:tc>
        <w:tc>
          <w:tcPr>
            <w:tcW w:w="425" w:type="dxa"/>
            <w:shd w:val="clear" w:color="auto" w:fill="C0C0C0"/>
          </w:tcPr>
          <w:p w14:paraId="7B8ED124" w14:textId="77777777" w:rsidR="00D44012" w:rsidRDefault="00000000">
            <w:pPr>
              <w:pStyle w:val="TAH"/>
              <w:rPr>
                <w:kern w:val="2"/>
                <w:szCs w:val="22"/>
              </w:rPr>
            </w:pPr>
            <w:r>
              <w:rPr>
                <w:kern w:val="2"/>
                <w:szCs w:val="22"/>
              </w:rPr>
              <w:t>P</w:t>
            </w:r>
          </w:p>
        </w:tc>
        <w:tc>
          <w:tcPr>
            <w:tcW w:w="1368" w:type="dxa"/>
            <w:shd w:val="clear" w:color="auto" w:fill="C0C0C0"/>
          </w:tcPr>
          <w:p w14:paraId="30FA4B17"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0D1F7252"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0A7179C7" w14:textId="77777777" w:rsidR="00D44012" w:rsidRDefault="00000000">
            <w:pPr>
              <w:pStyle w:val="TAH"/>
              <w:rPr>
                <w:rFonts w:cs="Arial"/>
                <w:kern w:val="2"/>
                <w:szCs w:val="18"/>
              </w:rPr>
            </w:pPr>
            <w:r>
              <w:rPr>
                <w:kern w:val="2"/>
                <w:szCs w:val="22"/>
              </w:rPr>
              <w:t>Applicability</w:t>
            </w:r>
          </w:p>
        </w:tc>
      </w:tr>
      <w:tr w:rsidR="00D44012" w14:paraId="52C3CE54" w14:textId="77777777">
        <w:trPr>
          <w:jc w:val="center"/>
        </w:trPr>
        <w:tc>
          <w:tcPr>
            <w:tcW w:w="1430" w:type="dxa"/>
          </w:tcPr>
          <w:p w14:paraId="07C80043" w14:textId="77777777" w:rsidR="00D44012" w:rsidRDefault="00000000">
            <w:pPr>
              <w:pStyle w:val="TAL"/>
              <w:rPr>
                <w:kern w:val="2"/>
                <w:szCs w:val="22"/>
              </w:rPr>
            </w:pPr>
            <w:r>
              <w:rPr>
                <w:kern w:val="2"/>
                <w:szCs w:val="22"/>
                <w:lang w:eastAsia="zh-CN"/>
              </w:rPr>
              <w:t>oriAddr</w:t>
            </w:r>
          </w:p>
        </w:tc>
        <w:tc>
          <w:tcPr>
            <w:tcW w:w="1006" w:type="dxa"/>
          </w:tcPr>
          <w:p w14:paraId="1EBEC204" w14:textId="77777777" w:rsidR="00D44012" w:rsidRDefault="00000000">
            <w:pPr>
              <w:pStyle w:val="TAL"/>
              <w:rPr>
                <w:kern w:val="2"/>
                <w:szCs w:val="22"/>
              </w:rPr>
            </w:pPr>
            <w:r>
              <w:rPr>
                <w:kern w:val="2"/>
                <w:szCs w:val="22"/>
                <w:lang w:eastAsia="zh-CN"/>
              </w:rPr>
              <w:t>Address</w:t>
            </w:r>
          </w:p>
        </w:tc>
        <w:tc>
          <w:tcPr>
            <w:tcW w:w="425" w:type="dxa"/>
          </w:tcPr>
          <w:p w14:paraId="1725C55C" w14:textId="77777777" w:rsidR="00D44012" w:rsidRDefault="00000000">
            <w:pPr>
              <w:pStyle w:val="TAC"/>
              <w:rPr>
                <w:kern w:val="2"/>
                <w:szCs w:val="22"/>
              </w:rPr>
            </w:pPr>
            <w:r>
              <w:rPr>
                <w:kern w:val="2"/>
                <w:szCs w:val="22"/>
              </w:rPr>
              <w:t>M</w:t>
            </w:r>
          </w:p>
        </w:tc>
        <w:tc>
          <w:tcPr>
            <w:tcW w:w="1368" w:type="dxa"/>
          </w:tcPr>
          <w:p w14:paraId="1F110CDA" w14:textId="77777777" w:rsidR="00D44012" w:rsidRDefault="00000000">
            <w:pPr>
              <w:pStyle w:val="TAL"/>
              <w:rPr>
                <w:kern w:val="2"/>
                <w:szCs w:val="22"/>
              </w:rPr>
            </w:pPr>
            <w:r>
              <w:rPr>
                <w:kern w:val="2"/>
                <w:szCs w:val="22"/>
              </w:rPr>
              <w:t>1</w:t>
            </w:r>
          </w:p>
        </w:tc>
        <w:tc>
          <w:tcPr>
            <w:tcW w:w="3438" w:type="dxa"/>
          </w:tcPr>
          <w:p w14:paraId="6C26C409" w14:textId="77777777" w:rsidR="00D44012"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263B79FE" w14:textId="77777777" w:rsidR="00D44012" w:rsidRDefault="00D44012">
            <w:pPr>
              <w:pStyle w:val="TAL"/>
              <w:rPr>
                <w:rFonts w:cs="Arial"/>
                <w:kern w:val="2"/>
                <w:szCs w:val="18"/>
              </w:rPr>
            </w:pPr>
          </w:p>
        </w:tc>
      </w:tr>
      <w:tr w:rsidR="00D44012" w14:paraId="1BA41F16" w14:textId="77777777">
        <w:trPr>
          <w:jc w:val="center"/>
        </w:trPr>
        <w:tc>
          <w:tcPr>
            <w:tcW w:w="1430" w:type="dxa"/>
          </w:tcPr>
          <w:p w14:paraId="3CCF4A2D" w14:textId="77777777" w:rsidR="00D44012" w:rsidRDefault="00000000">
            <w:pPr>
              <w:pStyle w:val="TAL"/>
              <w:rPr>
                <w:kern w:val="2"/>
                <w:szCs w:val="22"/>
              </w:rPr>
            </w:pPr>
            <w:r>
              <w:rPr>
                <w:kern w:val="2"/>
                <w:szCs w:val="22"/>
                <w:lang w:eastAsia="zh-CN"/>
              </w:rPr>
              <w:t>destAddr</w:t>
            </w:r>
          </w:p>
        </w:tc>
        <w:tc>
          <w:tcPr>
            <w:tcW w:w="1006" w:type="dxa"/>
          </w:tcPr>
          <w:p w14:paraId="775D7C22" w14:textId="77777777" w:rsidR="00D44012" w:rsidRDefault="00000000">
            <w:pPr>
              <w:pStyle w:val="TAL"/>
              <w:rPr>
                <w:kern w:val="2"/>
                <w:szCs w:val="22"/>
                <w:lang w:eastAsia="zh-CN"/>
              </w:rPr>
            </w:pPr>
            <w:r>
              <w:rPr>
                <w:kern w:val="2"/>
                <w:szCs w:val="22"/>
              </w:rPr>
              <w:t>Address</w:t>
            </w:r>
          </w:p>
        </w:tc>
        <w:tc>
          <w:tcPr>
            <w:tcW w:w="425" w:type="dxa"/>
          </w:tcPr>
          <w:p w14:paraId="587011BF" w14:textId="77777777" w:rsidR="00D44012" w:rsidRDefault="00000000">
            <w:pPr>
              <w:pStyle w:val="TAC"/>
              <w:rPr>
                <w:kern w:val="2"/>
                <w:szCs w:val="22"/>
              </w:rPr>
            </w:pPr>
            <w:r>
              <w:rPr>
                <w:kern w:val="2"/>
                <w:szCs w:val="22"/>
              </w:rPr>
              <w:t>M</w:t>
            </w:r>
          </w:p>
        </w:tc>
        <w:tc>
          <w:tcPr>
            <w:tcW w:w="1368" w:type="dxa"/>
          </w:tcPr>
          <w:p w14:paraId="5E65ADB8" w14:textId="77777777" w:rsidR="00D44012" w:rsidRDefault="00000000">
            <w:pPr>
              <w:pStyle w:val="TAL"/>
              <w:rPr>
                <w:kern w:val="2"/>
                <w:szCs w:val="22"/>
              </w:rPr>
            </w:pPr>
            <w:r>
              <w:rPr>
                <w:kern w:val="2"/>
                <w:szCs w:val="22"/>
              </w:rPr>
              <w:t>1</w:t>
            </w:r>
          </w:p>
        </w:tc>
        <w:tc>
          <w:tcPr>
            <w:tcW w:w="3438" w:type="dxa"/>
          </w:tcPr>
          <w:p w14:paraId="7DC643CE" w14:textId="77777777" w:rsidR="00D44012"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3A243F7B" w14:textId="77777777" w:rsidR="00D44012" w:rsidRDefault="00D44012">
            <w:pPr>
              <w:pStyle w:val="TAL"/>
              <w:rPr>
                <w:rFonts w:cs="Arial"/>
                <w:kern w:val="2"/>
                <w:szCs w:val="18"/>
              </w:rPr>
            </w:pPr>
          </w:p>
        </w:tc>
      </w:tr>
      <w:tr w:rsidR="00D44012" w14:paraId="49302669" w14:textId="77777777">
        <w:trPr>
          <w:jc w:val="center"/>
        </w:trPr>
        <w:tc>
          <w:tcPr>
            <w:tcW w:w="1430" w:type="dxa"/>
          </w:tcPr>
          <w:p w14:paraId="02495AD3" w14:textId="77777777" w:rsidR="00D44012" w:rsidRDefault="00000000">
            <w:pPr>
              <w:pStyle w:val="TAL"/>
              <w:rPr>
                <w:kern w:val="2"/>
                <w:szCs w:val="22"/>
              </w:rPr>
            </w:pPr>
            <w:r>
              <w:rPr>
                <w:kern w:val="2"/>
                <w:szCs w:val="22"/>
                <w:lang w:eastAsia="zh-CN"/>
              </w:rPr>
              <w:t>msgId</w:t>
            </w:r>
          </w:p>
        </w:tc>
        <w:tc>
          <w:tcPr>
            <w:tcW w:w="1006" w:type="dxa"/>
          </w:tcPr>
          <w:p w14:paraId="532DFD3C" w14:textId="77777777" w:rsidR="00D44012" w:rsidRDefault="00000000">
            <w:pPr>
              <w:pStyle w:val="TAL"/>
              <w:rPr>
                <w:kern w:val="2"/>
                <w:szCs w:val="22"/>
                <w:lang w:eastAsia="zh-CN"/>
              </w:rPr>
            </w:pPr>
            <w:r>
              <w:rPr>
                <w:kern w:val="2"/>
                <w:szCs w:val="22"/>
              </w:rPr>
              <w:t>string</w:t>
            </w:r>
          </w:p>
        </w:tc>
        <w:tc>
          <w:tcPr>
            <w:tcW w:w="425" w:type="dxa"/>
          </w:tcPr>
          <w:p w14:paraId="2658C390" w14:textId="77777777" w:rsidR="00D44012" w:rsidRDefault="00000000">
            <w:pPr>
              <w:pStyle w:val="TAC"/>
              <w:rPr>
                <w:kern w:val="2"/>
                <w:szCs w:val="22"/>
              </w:rPr>
            </w:pPr>
            <w:r>
              <w:rPr>
                <w:kern w:val="2"/>
                <w:szCs w:val="22"/>
              </w:rPr>
              <w:t>M</w:t>
            </w:r>
          </w:p>
        </w:tc>
        <w:tc>
          <w:tcPr>
            <w:tcW w:w="1368" w:type="dxa"/>
          </w:tcPr>
          <w:p w14:paraId="365330D9" w14:textId="77777777" w:rsidR="00D44012" w:rsidRDefault="00000000">
            <w:pPr>
              <w:pStyle w:val="TAL"/>
              <w:rPr>
                <w:kern w:val="2"/>
                <w:szCs w:val="22"/>
              </w:rPr>
            </w:pPr>
            <w:r>
              <w:rPr>
                <w:kern w:val="2"/>
                <w:szCs w:val="22"/>
              </w:rPr>
              <w:t>1</w:t>
            </w:r>
          </w:p>
        </w:tc>
        <w:tc>
          <w:tcPr>
            <w:tcW w:w="3438" w:type="dxa"/>
          </w:tcPr>
          <w:p w14:paraId="3085BDE3" w14:textId="77777777" w:rsidR="00D44012" w:rsidRDefault="00000000">
            <w:pPr>
              <w:pStyle w:val="TAL"/>
              <w:rPr>
                <w:kern w:val="2"/>
                <w:szCs w:val="22"/>
              </w:rPr>
            </w:pPr>
            <w:r>
              <w:rPr>
                <w:kern w:val="2"/>
                <w:szCs w:val="22"/>
              </w:rPr>
              <w:t>Unique identifier of this message.</w:t>
            </w:r>
          </w:p>
        </w:tc>
        <w:tc>
          <w:tcPr>
            <w:tcW w:w="1998" w:type="dxa"/>
          </w:tcPr>
          <w:p w14:paraId="15D28B21" w14:textId="77777777" w:rsidR="00D44012" w:rsidRDefault="00D44012">
            <w:pPr>
              <w:pStyle w:val="TAL"/>
              <w:rPr>
                <w:rFonts w:cs="Arial"/>
                <w:kern w:val="2"/>
                <w:szCs w:val="18"/>
              </w:rPr>
            </w:pPr>
          </w:p>
        </w:tc>
      </w:tr>
      <w:tr w:rsidR="00D44012" w14:paraId="23E47202" w14:textId="77777777">
        <w:trPr>
          <w:jc w:val="center"/>
        </w:trPr>
        <w:tc>
          <w:tcPr>
            <w:tcW w:w="1430" w:type="dxa"/>
          </w:tcPr>
          <w:p w14:paraId="573E778A" w14:textId="77777777" w:rsidR="00D44012" w:rsidRDefault="00000000">
            <w:pPr>
              <w:pStyle w:val="TAL"/>
              <w:rPr>
                <w:kern w:val="2"/>
                <w:szCs w:val="22"/>
                <w:lang w:eastAsia="zh-CN"/>
              </w:rPr>
            </w:pPr>
            <w:r>
              <w:rPr>
                <w:kern w:val="2"/>
                <w:szCs w:val="22"/>
                <w:lang w:eastAsia="zh-CN"/>
              </w:rPr>
              <w:t>failureCause</w:t>
            </w:r>
          </w:p>
        </w:tc>
        <w:tc>
          <w:tcPr>
            <w:tcW w:w="1006" w:type="dxa"/>
          </w:tcPr>
          <w:p w14:paraId="127CCA78" w14:textId="77777777" w:rsidR="00D44012" w:rsidRDefault="00000000">
            <w:pPr>
              <w:pStyle w:val="TAL"/>
              <w:rPr>
                <w:kern w:val="2"/>
                <w:szCs w:val="22"/>
                <w:lang w:eastAsia="zh-CN"/>
              </w:rPr>
            </w:pPr>
            <w:r>
              <w:rPr>
                <w:kern w:val="2"/>
                <w:szCs w:val="22"/>
              </w:rPr>
              <w:t>string</w:t>
            </w:r>
          </w:p>
        </w:tc>
        <w:tc>
          <w:tcPr>
            <w:tcW w:w="425" w:type="dxa"/>
          </w:tcPr>
          <w:p w14:paraId="58700F32" w14:textId="77777777" w:rsidR="00D44012" w:rsidRDefault="00000000">
            <w:pPr>
              <w:pStyle w:val="TAC"/>
              <w:rPr>
                <w:kern w:val="2"/>
                <w:szCs w:val="22"/>
                <w:lang w:eastAsia="zh-CN"/>
              </w:rPr>
            </w:pPr>
            <w:r>
              <w:rPr>
                <w:kern w:val="2"/>
                <w:szCs w:val="22"/>
                <w:lang w:eastAsia="zh-CN"/>
              </w:rPr>
              <w:t>C</w:t>
            </w:r>
          </w:p>
        </w:tc>
        <w:tc>
          <w:tcPr>
            <w:tcW w:w="1368" w:type="dxa"/>
          </w:tcPr>
          <w:p w14:paraId="5E03D471" w14:textId="77777777" w:rsidR="00D44012" w:rsidRDefault="00000000">
            <w:pPr>
              <w:pStyle w:val="TAL"/>
              <w:rPr>
                <w:kern w:val="2"/>
                <w:szCs w:val="22"/>
              </w:rPr>
            </w:pPr>
            <w:r>
              <w:rPr>
                <w:kern w:val="2"/>
                <w:szCs w:val="22"/>
              </w:rPr>
              <w:t>0..1</w:t>
            </w:r>
          </w:p>
        </w:tc>
        <w:tc>
          <w:tcPr>
            <w:tcW w:w="3438" w:type="dxa"/>
          </w:tcPr>
          <w:p w14:paraId="53F9E6BD" w14:textId="77777777" w:rsidR="00D44012" w:rsidRDefault="00000000">
            <w:pPr>
              <w:pStyle w:val="TAL"/>
              <w:rPr>
                <w:kern w:val="2"/>
                <w:szCs w:val="22"/>
                <w:lang w:eastAsia="zh-CN"/>
              </w:rPr>
            </w:pPr>
            <w:r>
              <w:rPr>
                <w:kern w:val="2"/>
                <w:szCs w:val="22"/>
              </w:rPr>
              <w:t>The Failure Cause indicates the failure reason, if applicable.</w:t>
            </w:r>
          </w:p>
          <w:p w14:paraId="3515CBE2" w14:textId="77777777" w:rsidR="00D44012"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203B742C" w14:textId="77777777" w:rsidR="00D44012" w:rsidRDefault="00D44012">
            <w:pPr>
              <w:pStyle w:val="TAL"/>
              <w:rPr>
                <w:rFonts w:cs="Arial"/>
                <w:kern w:val="2"/>
                <w:szCs w:val="18"/>
              </w:rPr>
            </w:pPr>
          </w:p>
        </w:tc>
      </w:tr>
      <w:tr w:rsidR="00D44012" w14:paraId="6327B378" w14:textId="77777777">
        <w:trPr>
          <w:jc w:val="center"/>
        </w:trPr>
        <w:tc>
          <w:tcPr>
            <w:tcW w:w="1430" w:type="dxa"/>
          </w:tcPr>
          <w:p w14:paraId="0DF68F25" w14:textId="77777777" w:rsidR="00D44012" w:rsidRDefault="00000000">
            <w:pPr>
              <w:pStyle w:val="TAL"/>
              <w:rPr>
                <w:kern w:val="2"/>
                <w:szCs w:val="22"/>
                <w:lang w:eastAsia="zh-CN"/>
              </w:rPr>
            </w:pPr>
            <w:r>
              <w:rPr>
                <w:kern w:val="2"/>
                <w:szCs w:val="22"/>
                <w:lang w:eastAsia="zh-CN"/>
              </w:rPr>
              <w:t>delivSt</w:t>
            </w:r>
          </w:p>
        </w:tc>
        <w:tc>
          <w:tcPr>
            <w:tcW w:w="1006" w:type="dxa"/>
          </w:tcPr>
          <w:p w14:paraId="46DE3ECE" w14:textId="77777777" w:rsidR="00D44012" w:rsidRDefault="00000000">
            <w:pPr>
              <w:pStyle w:val="TAL"/>
              <w:rPr>
                <w:kern w:val="2"/>
                <w:szCs w:val="22"/>
                <w:lang w:eastAsia="zh-CN"/>
              </w:rPr>
            </w:pPr>
            <w:r>
              <w:rPr>
                <w:kern w:val="2"/>
                <w:szCs w:val="22"/>
                <w:lang w:eastAsia="zh-CN"/>
              </w:rPr>
              <w:t>ReportDeliveryStatus</w:t>
            </w:r>
          </w:p>
        </w:tc>
        <w:tc>
          <w:tcPr>
            <w:tcW w:w="425" w:type="dxa"/>
          </w:tcPr>
          <w:p w14:paraId="571C3FCC" w14:textId="77777777" w:rsidR="00D44012" w:rsidRDefault="00000000">
            <w:pPr>
              <w:pStyle w:val="TAC"/>
              <w:rPr>
                <w:kern w:val="2"/>
                <w:szCs w:val="22"/>
              </w:rPr>
            </w:pPr>
            <w:r>
              <w:rPr>
                <w:kern w:val="2"/>
                <w:szCs w:val="22"/>
              </w:rPr>
              <w:t>M</w:t>
            </w:r>
          </w:p>
        </w:tc>
        <w:tc>
          <w:tcPr>
            <w:tcW w:w="1368" w:type="dxa"/>
          </w:tcPr>
          <w:p w14:paraId="71C86294" w14:textId="77777777" w:rsidR="00D44012" w:rsidRDefault="00000000">
            <w:pPr>
              <w:pStyle w:val="TAL"/>
              <w:rPr>
                <w:kern w:val="2"/>
                <w:szCs w:val="22"/>
              </w:rPr>
            </w:pPr>
            <w:r>
              <w:rPr>
                <w:kern w:val="2"/>
                <w:szCs w:val="22"/>
              </w:rPr>
              <w:t>1</w:t>
            </w:r>
          </w:p>
        </w:tc>
        <w:tc>
          <w:tcPr>
            <w:tcW w:w="3438" w:type="dxa"/>
          </w:tcPr>
          <w:p w14:paraId="2F7AB011" w14:textId="77777777" w:rsidR="00D44012"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10C15006" w14:textId="77777777" w:rsidR="00D44012" w:rsidRDefault="00D44012">
            <w:pPr>
              <w:pStyle w:val="TAL"/>
              <w:rPr>
                <w:rFonts w:cs="Arial"/>
                <w:kern w:val="2"/>
                <w:szCs w:val="18"/>
              </w:rPr>
            </w:pPr>
          </w:p>
        </w:tc>
      </w:tr>
      <w:tr w:rsidR="00D44012" w14:paraId="4299F975" w14:textId="77777777">
        <w:trPr>
          <w:jc w:val="center"/>
        </w:trPr>
        <w:tc>
          <w:tcPr>
            <w:tcW w:w="9665" w:type="dxa"/>
            <w:gridSpan w:val="6"/>
          </w:tcPr>
          <w:p w14:paraId="051CF2C4" w14:textId="77777777" w:rsidR="00D44012"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2803D672" w14:textId="77777777" w:rsidR="00D44012" w:rsidRDefault="00D44012">
      <w:pPr>
        <w:rPr>
          <w:lang w:eastAsia="zh-CN"/>
        </w:rPr>
      </w:pPr>
    </w:p>
    <w:p w14:paraId="36469E32" w14:textId="77777777" w:rsidR="00D44012" w:rsidRDefault="00000000">
      <w:pPr>
        <w:pStyle w:val="Heading4"/>
      </w:pPr>
      <w:bookmarkStart w:id="968" w:name="_Toc96996772"/>
      <w:bookmarkStart w:id="969" w:name="_Toc93879002"/>
      <w:bookmarkStart w:id="970" w:name="_Toc97197178"/>
      <w:bookmarkStart w:id="971" w:name="_Toc18550938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4E2FA247" w14:textId="77777777" w:rsidR="00D44012" w:rsidRDefault="00000000">
      <w:pPr>
        <w:pStyle w:val="Heading5"/>
        <w:rPr>
          <w:lang w:eastAsia="zh-CN"/>
        </w:rPr>
      </w:pPr>
      <w:bookmarkStart w:id="972" w:name="_Toc96996773"/>
      <w:bookmarkStart w:id="973" w:name="_Toc97197179"/>
      <w:bookmarkStart w:id="974" w:name="_Toc93879003"/>
      <w:bookmarkStart w:id="975" w:name="_Toc185509383"/>
      <w:r>
        <w:rPr>
          <w:lang w:eastAsia="zh-CN"/>
        </w:rPr>
        <w:t>8.2.5.3.1</w:t>
      </w:r>
      <w:r>
        <w:rPr>
          <w:lang w:eastAsia="zh-CN"/>
        </w:rPr>
        <w:tab/>
        <w:t>Introduction</w:t>
      </w:r>
      <w:bookmarkEnd w:id="972"/>
      <w:bookmarkEnd w:id="973"/>
      <w:bookmarkEnd w:id="974"/>
      <w:bookmarkEnd w:id="975"/>
    </w:p>
    <w:p w14:paraId="14716DE4" w14:textId="77777777" w:rsidR="00D44012" w:rsidRDefault="00000000">
      <w:pPr>
        <w:rPr>
          <w:lang w:eastAsia="zh-CN"/>
        </w:rPr>
      </w:pPr>
      <w:r>
        <w:rPr>
          <w:lang w:eastAsia="zh-CN"/>
        </w:rPr>
        <w:t>This clause defines simple data types and enumerations that can be referenced from data structures defined in the previous clauses.</w:t>
      </w:r>
    </w:p>
    <w:p w14:paraId="5E916D1D" w14:textId="77777777" w:rsidR="00D44012" w:rsidRDefault="00000000">
      <w:pPr>
        <w:pStyle w:val="Heading5"/>
        <w:rPr>
          <w:lang w:eastAsia="zh-CN"/>
        </w:rPr>
      </w:pPr>
      <w:bookmarkStart w:id="976" w:name="_Toc93879004"/>
      <w:bookmarkStart w:id="977" w:name="_Toc97197180"/>
      <w:bookmarkStart w:id="978" w:name="_Toc96996774"/>
      <w:bookmarkStart w:id="979" w:name="_Toc185509384"/>
      <w:r>
        <w:rPr>
          <w:lang w:eastAsia="zh-CN"/>
        </w:rPr>
        <w:t>8.2.5.3.2</w:t>
      </w:r>
      <w:r>
        <w:rPr>
          <w:lang w:eastAsia="zh-CN"/>
        </w:rPr>
        <w:tab/>
        <w:t>Simple data types</w:t>
      </w:r>
      <w:bookmarkEnd w:id="976"/>
      <w:bookmarkEnd w:id="977"/>
      <w:bookmarkEnd w:id="978"/>
      <w:bookmarkEnd w:id="979"/>
    </w:p>
    <w:p w14:paraId="0C13CE99" w14:textId="77777777" w:rsidR="00D44012" w:rsidRDefault="00000000">
      <w:pPr>
        <w:rPr>
          <w:lang w:eastAsia="zh-CN"/>
        </w:rPr>
      </w:pPr>
      <w:r>
        <w:rPr>
          <w:lang w:eastAsia="zh-CN"/>
        </w:rPr>
        <w:t>None.</w:t>
      </w:r>
    </w:p>
    <w:p w14:paraId="6EE98DFC" w14:textId="77777777" w:rsidR="00D44012" w:rsidRDefault="00000000">
      <w:pPr>
        <w:pStyle w:val="Heading5"/>
        <w:rPr>
          <w:lang w:eastAsia="zh-CN"/>
        </w:rPr>
      </w:pPr>
      <w:bookmarkStart w:id="980" w:name="_Toc96996775"/>
      <w:bookmarkStart w:id="981" w:name="_Toc97197181"/>
      <w:bookmarkStart w:id="982" w:name="_Toc93879005"/>
      <w:bookmarkStart w:id="983" w:name="_Toc185509385"/>
      <w:r>
        <w:rPr>
          <w:lang w:eastAsia="zh-CN"/>
        </w:rPr>
        <w:lastRenderedPageBreak/>
        <w:t>8.2.5.3.3</w:t>
      </w:r>
      <w:r>
        <w:rPr>
          <w:lang w:eastAsia="zh-CN"/>
        </w:rPr>
        <w:tab/>
        <w:t>Enumeration: DeliveryStatus</w:t>
      </w:r>
      <w:bookmarkEnd w:id="980"/>
      <w:bookmarkEnd w:id="981"/>
      <w:bookmarkEnd w:id="982"/>
      <w:bookmarkEnd w:id="983"/>
    </w:p>
    <w:p w14:paraId="10F8E48D" w14:textId="77777777" w:rsidR="00D44012"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D44012" w14:paraId="445C2B43" w14:textId="77777777">
        <w:tc>
          <w:tcPr>
            <w:tcW w:w="1392" w:type="pct"/>
            <w:shd w:val="clear" w:color="auto" w:fill="C0C0C0"/>
            <w:tcMar>
              <w:top w:w="0" w:type="dxa"/>
              <w:left w:w="108" w:type="dxa"/>
              <w:bottom w:w="0" w:type="dxa"/>
              <w:right w:w="108" w:type="dxa"/>
            </w:tcMar>
          </w:tcPr>
          <w:p w14:paraId="3764AD32" w14:textId="77777777" w:rsidR="00D44012"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C5524F1" w14:textId="77777777" w:rsidR="00D44012" w:rsidRDefault="00000000">
            <w:pPr>
              <w:pStyle w:val="TAH"/>
              <w:rPr>
                <w:kern w:val="2"/>
                <w:szCs w:val="22"/>
              </w:rPr>
            </w:pPr>
            <w:r>
              <w:rPr>
                <w:kern w:val="2"/>
                <w:szCs w:val="22"/>
              </w:rPr>
              <w:t>Description</w:t>
            </w:r>
          </w:p>
        </w:tc>
        <w:tc>
          <w:tcPr>
            <w:tcW w:w="1278" w:type="pct"/>
            <w:shd w:val="clear" w:color="auto" w:fill="C0C0C0"/>
          </w:tcPr>
          <w:p w14:paraId="5976F9DB" w14:textId="77777777" w:rsidR="00D44012" w:rsidRDefault="00000000">
            <w:pPr>
              <w:pStyle w:val="TAH"/>
              <w:rPr>
                <w:kern w:val="2"/>
                <w:szCs w:val="22"/>
              </w:rPr>
            </w:pPr>
            <w:r>
              <w:rPr>
                <w:kern w:val="2"/>
                <w:szCs w:val="22"/>
              </w:rPr>
              <w:t>Applicability</w:t>
            </w:r>
          </w:p>
        </w:tc>
      </w:tr>
      <w:tr w:rsidR="00D44012" w14:paraId="116DC87B" w14:textId="77777777">
        <w:tc>
          <w:tcPr>
            <w:tcW w:w="1392" w:type="pct"/>
            <w:tcMar>
              <w:top w:w="0" w:type="dxa"/>
              <w:left w:w="108" w:type="dxa"/>
              <w:bottom w:w="0" w:type="dxa"/>
              <w:right w:w="108" w:type="dxa"/>
            </w:tcMar>
          </w:tcPr>
          <w:p w14:paraId="1EF487FA" w14:textId="77777777" w:rsidR="00D44012"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2611451C" w14:textId="77777777" w:rsidR="00D44012" w:rsidRDefault="00000000">
            <w:pPr>
              <w:pStyle w:val="TAL"/>
              <w:rPr>
                <w:kern w:val="2"/>
                <w:szCs w:val="22"/>
              </w:rPr>
            </w:pPr>
            <w:r>
              <w:rPr>
                <w:kern w:val="2"/>
                <w:szCs w:val="22"/>
              </w:rPr>
              <w:t>Indicates that the message delivery is failed.</w:t>
            </w:r>
          </w:p>
        </w:tc>
        <w:tc>
          <w:tcPr>
            <w:tcW w:w="1278" w:type="pct"/>
          </w:tcPr>
          <w:p w14:paraId="7F94FAFD" w14:textId="77777777" w:rsidR="00D44012" w:rsidRDefault="00D44012">
            <w:pPr>
              <w:pStyle w:val="TAL"/>
              <w:rPr>
                <w:kern w:val="2"/>
                <w:szCs w:val="22"/>
              </w:rPr>
            </w:pPr>
          </w:p>
        </w:tc>
      </w:tr>
      <w:tr w:rsidR="00D44012" w14:paraId="11655D43" w14:textId="77777777">
        <w:tc>
          <w:tcPr>
            <w:tcW w:w="1392" w:type="pct"/>
            <w:tcMar>
              <w:top w:w="0" w:type="dxa"/>
              <w:left w:w="108" w:type="dxa"/>
              <w:bottom w:w="0" w:type="dxa"/>
              <w:right w:w="108" w:type="dxa"/>
            </w:tcMar>
          </w:tcPr>
          <w:p w14:paraId="3BB0C0DE" w14:textId="77777777" w:rsidR="00D44012"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06E3E89B" w14:textId="77777777" w:rsidR="00D44012"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705F419F" w14:textId="77777777" w:rsidR="00D44012" w:rsidRDefault="00D44012">
            <w:pPr>
              <w:pStyle w:val="TAL"/>
              <w:rPr>
                <w:kern w:val="2"/>
                <w:szCs w:val="22"/>
              </w:rPr>
            </w:pPr>
          </w:p>
        </w:tc>
      </w:tr>
    </w:tbl>
    <w:p w14:paraId="78B78769" w14:textId="77777777" w:rsidR="00D44012" w:rsidRDefault="00D44012">
      <w:pPr>
        <w:rPr>
          <w:lang w:eastAsia="zh-CN"/>
        </w:rPr>
      </w:pPr>
    </w:p>
    <w:p w14:paraId="33D2D090" w14:textId="77777777" w:rsidR="00D44012" w:rsidRDefault="00000000">
      <w:pPr>
        <w:pStyle w:val="Heading5"/>
        <w:rPr>
          <w:lang w:eastAsia="zh-CN"/>
        </w:rPr>
      </w:pPr>
      <w:bookmarkStart w:id="984" w:name="_Toc97197182"/>
      <w:bookmarkStart w:id="985" w:name="_Toc96996776"/>
      <w:bookmarkStart w:id="986" w:name="_Toc93879006"/>
      <w:bookmarkStart w:id="987" w:name="_Toc185509386"/>
      <w:r>
        <w:rPr>
          <w:lang w:eastAsia="zh-CN"/>
        </w:rPr>
        <w:t>8.2.5.3.4</w:t>
      </w:r>
      <w:r>
        <w:rPr>
          <w:lang w:eastAsia="zh-CN"/>
        </w:rPr>
        <w:tab/>
        <w:t>Enumeration: ReportDeliveryStatus</w:t>
      </w:r>
      <w:bookmarkEnd w:id="984"/>
      <w:bookmarkEnd w:id="985"/>
      <w:bookmarkEnd w:id="986"/>
      <w:bookmarkEnd w:id="987"/>
    </w:p>
    <w:p w14:paraId="3998033F" w14:textId="77777777" w:rsidR="00D44012"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D44012" w14:paraId="0FC5B2A2" w14:textId="77777777">
        <w:tc>
          <w:tcPr>
            <w:tcW w:w="1392" w:type="pct"/>
            <w:shd w:val="clear" w:color="auto" w:fill="C0C0C0"/>
            <w:tcMar>
              <w:top w:w="0" w:type="dxa"/>
              <w:left w:w="108" w:type="dxa"/>
              <w:bottom w:w="0" w:type="dxa"/>
              <w:right w:w="108" w:type="dxa"/>
            </w:tcMar>
          </w:tcPr>
          <w:p w14:paraId="17C1670C" w14:textId="77777777" w:rsidR="00D44012"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19B050F" w14:textId="77777777" w:rsidR="00D44012" w:rsidRDefault="00000000">
            <w:pPr>
              <w:pStyle w:val="TAH"/>
              <w:rPr>
                <w:kern w:val="2"/>
                <w:szCs w:val="22"/>
              </w:rPr>
            </w:pPr>
            <w:r>
              <w:rPr>
                <w:kern w:val="2"/>
                <w:szCs w:val="22"/>
              </w:rPr>
              <w:t>Description</w:t>
            </w:r>
          </w:p>
        </w:tc>
        <w:tc>
          <w:tcPr>
            <w:tcW w:w="1278" w:type="pct"/>
            <w:shd w:val="clear" w:color="auto" w:fill="C0C0C0"/>
          </w:tcPr>
          <w:p w14:paraId="631DF826" w14:textId="77777777" w:rsidR="00D44012" w:rsidRDefault="00000000">
            <w:pPr>
              <w:pStyle w:val="TAH"/>
              <w:rPr>
                <w:kern w:val="2"/>
                <w:szCs w:val="22"/>
              </w:rPr>
            </w:pPr>
            <w:r>
              <w:rPr>
                <w:kern w:val="2"/>
                <w:szCs w:val="22"/>
              </w:rPr>
              <w:t>Applicability</w:t>
            </w:r>
          </w:p>
        </w:tc>
      </w:tr>
      <w:tr w:rsidR="00D44012" w14:paraId="724E8D34" w14:textId="77777777">
        <w:tc>
          <w:tcPr>
            <w:tcW w:w="1392" w:type="pct"/>
            <w:tcMar>
              <w:top w:w="0" w:type="dxa"/>
              <w:left w:w="108" w:type="dxa"/>
              <w:bottom w:w="0" w:type="dxa"/>
              <w:right w:w="108" w:type="dxa"/>
            </w:tcMar>
          </w:tcPr>
          <w:p w14:paraId="2E62A8C0" w14:textId="77777777" w:rsidR="00D44012"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19F0948F" w14:textId="77777777" w:rsidR="00D44012"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3D7FFE60" w14:textId="77777777" w:rsidR="00D44012" w:rsidRDefault="00D44012">
            <w:pPr>
              <w:pStyle w:val="TAL"/>
              <w:rPr>
                <w:kern w:val="2"/>
                <w:szCs w:val="22"/>
              </w:rPr>
            </w:pPr>
          </w:p>
        </w:tc>
      </w:tr>
      <w:tr w:rsidR="00D44012" w14:paraId="5FE742B0" w14:textId="77777777">
        <w:tc>
          <w:tcPr>
            <w:tcW w:w="1392" w:type="pct"/>
            <w:tcMar>
              <w:top w:w="0" w:type="dxa"/>
              <w:left w:w="108" w:type="dxa"/>
              <w:bottom w:w="0" w:type="dxa"/>
              <w:right w:w="108" w:type="dxa"/>
            </w:tcMar>
          </w:tcPr>
          <w:p w14:paraId="4A8BE60C" w14:textId="77777777" w:rsidR="00D44012"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74053266" w14:textId="77777777" w:rsidR="00D44012"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066B5D4F" w14:textId="77777777" w:rsidR="00D44012" w:rsidRDefault="00D44012">
            <w:pPr>
              <w:pStyle w:val="TAL"/>
              <w:rPr>
                <w:kern w:val="2"/>
                <w:szCs w:val="22"/>
              </w:rPr>
            </w:pPr>
          </w:p>
        </w:tc>
      </w:tr>
    </w:tbl>
    <w:p w14:paraId="45F65379" w14:textId="77777777" w:rsidR="00D44012" w:rsidRDefault="00D44012">
      <w:pPr>
        <w:rPr>
          <w:lang w:eastAsia="zh-CN"/>
        </w:rPr>
      </w:pPr>
    </w:p>
    <w:p w14:paraId="15ED1443" w14:textId="77777777" w:rsidR="00D44012" w:rsidRDefault="00000000">
      <w:pPr>
        <w:pStyle w:val="Heading5"/>
        <w:rPr>
          <w:lang w:eastAsia="zh-CN"/>
        </w:rPr>
      </w:pPr>
      <w:bookmarkStart w:id="988" w:name="_Toc96996777"/>
      <w:bookmarkStart w:id="989" w:name="_Toc93879007"/>
      <w:bookmarkStart w:id="990" w:name="_Toc97197183"/>
      <w:bookmarkStart w:id="991" w:name="_Toc185509387"/>
      <w:r>
        <w:rPr>
          <w:lang w:eastAsia="zh-CN"/>
        </w:rPr>
        <w:t>8.2.5.3.5</w:t>
      </w:r>
      <w:r>
        <w:rPr>
          <w:lang w:eastAsia="zh-CN"/>
        </w:rPr>
        <w:tab/>
        <w:t>Enumeration:Priority</w:t>
      </w:r>
      <w:bookmarkEnd w:id="988"/>
      <w:bookmarkEnd w:id="989"/>
      <w:bookmarkEnd w:id="990"/>
      <w:bookmarkEnd w:id="991"/>
    </w:p>
    <w:p w14:paraId="432F16DF" w14:textId="77777777" w:rsidR="00D44012"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D44012" w14:paraId="649C537A" w14:textId="77777777">
        <w:tc>
          <w:tcPr>
            <w:tcW w:w="1392" w:type="pct"/>
            <w:shd w:val="clear" w:color="auto" w:fill="C0C0C0"/>
            <w:tcMar>
              <w:top w:w="0" w:type="dxa"/>
              <w:left w:w="108" w:type="dxa"/>
              <w:bottom w:w="0" w:type="dxa"/>
              <w:right w:w="108" w:type="dxa"/>
            </w:tcMar>
          </w:tcPr>
          <w:p w14:paraId="008D3C43" w14:textId="77777777" w:rsidR="00D44012"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54D823F" w14:textId="77777777" w:rsidR="00D44012" w:rsidRDefault="00000000">
            <w:pPr>
              <w:pStyle w:val="TAH"/>
              <w:rPr>
                <w:kern w:val="2"/>
                <w:szCs w:val="22"/>
              </w:rPr>
            </w:pPr>
            <w:r>
              <w:rPr>
                <w:kern w:val="2"/>
                <w:szCs w:val="22"/>
              </w:rPr>
              <w:t>Description</w:t>
            </w:r>
          </w:p>
        </w:tc>
        <w:tc>
          <w:tcPr>
            <w:tcW w:w="1278" w:type="pct"/>
            <w:shd w:val="clear" w:color="auto" w:fill="C0C0C0"/>
          </w:tcPr>
          <w:p w14:paraId="498A95A9" w14:textId="77777777" w:rsidR="00D44012" w:rsidRDefault="00000000">
            <w:pPr>
              <w:pStyle w:val="TAH"/>
              <w:rPr>
                <w:kern w:val="2"/>
                <w:szCs w:val="22"/>
              </w:rPr>
            </w:pPr>
            <w:r>
              <w:rPr>
                <w:kern w:val="2"/>
                <w:szCs w:val="22"/>
              </w:rPr>
              <w:t>Applicability</w:t>
            </w:r>
          </w:p>
        </w:tc>
      </w:tr>
      <w:tr w:rsidR="00D44012" w14:paraId="7CE535A9" w14:textId="77777777">
        <w:tc>
          <w:tcPr>
            <w:tcW w:w="1392" w:type="pct"/>
            <w:tcMar>
              <w:top w:w="0" w:type="dxa"/>
              <w:left w:w="108" w:type="dxa"/>
              <w:bottom w:w="0" w:type="dxa"/>
              <w:right w:w="108" w:type="dxa"/>
            </w:tcMar>
          </w:tcPr>
          <w:p w14:paraId="5C3B5C6A" w14:textId="77777777" w:rsidR="00D44012"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6C553A54" w14:textId="77777777" w:rsidR="00D44012" w:rsidRDefault="00000000">
            <w:pPr>
              <w:pStyle w:val="TAL"/>
              <w:rPr>
                <w:kern w:val="2"/>
                <w:szCs w:val="22"/>
              </w:rPr>
            </w:pPr>
            <w:r>
              <w:rPr>
                <w:kern w:val="2"/>
                <w:szCs w:val="22"/>
              </w:rPr>
              <w:t>Indicates the messages should be sent in high priority.</w:t>
            </w:r>
          </w:p>
        </w:tc>
        <w:tc>
          <w:tcPr>
            <w:tcW w:w="1278" w:type="pct"/>
          </w:tcPr>
          <w:p w14:paraId="1CAB90F8" w14:textId="77777777" w:rsidR="00D44012" w:rsidRDefault="00D44012">
            <w:pPr>
              <w:pStyle w:val="TAL"/>
              <w:rPr>
                <w:kern w:val="2"/>
                <w:szCs w:val="22"/>
              </w:rPr>
            </w:pPr>
          </w:p>
        </w:tc>
      </w:tr>
      <w:tr w:rsidR="00D44012" w14:paraId="206BFEEA" w14:textId="77777777">
        <w:tc>
          <w:tcPr>
            <w:tcW w:w="1392" w:type="pct"/>
            <w:tcMar>
              <w:top w:w="0" w:type="dxa"/>
              <w:left w:w="108" w:type="dxa"/>
              <w:bottom w:w="0" w:type="dxa"/>
              <w:right w:w="108" w:type="dxa"/>
            </w:tcMar>
          </w:tcPr>
          <w:p w14:paraId="00487DBF" w14:textId="77777777" w:rsidR="00D44012"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780CCAD8" w14:textId="77777777" w:rsidR="00D44012" w:rsidRDefault="00000000">
            <w:pPr>
              <w:pStyle w:val="TAL"/>
              <w:rPr>
                <w:kern w:val="2"/>
                <w:szCs w:val="22"/>
              </w:rPr>
            </w:pPr>
            <w:r>
              <w:rPr>
                <w:kern w:val="2"/>
                <w:szCs w:val="22"/>
              </w:rPr>
              <w:t>Indicates the messages should be sent in middle priority.</w:t>
            </w:r>
          </w:p>
        </w:tc>
        <w:tc>
          <w:tcPr>
            <w:tcW w:w="1278" w:type="pct"/>
          </w:tcPr>
          <w:p w14:paraId="1DCEC518" w14:textId="77777777" w:rsidR="00D44012" w:rsidRDefault="00D44012">
            <w:pPr>
              <w:pStyle w:val="TAL"/>
              <w:rPr>
                <w:kern w:val="2"/>
                <w:szCs w:val="22"/>
              </w:rPr>
            </w:pPr>
          </w:p>
        </w:tc>
      </w:tr>
      <w:tr w:rsidR="00D44012" w14:paraId="145D9692" w14:textId="77777777">
        <w:tc>
          <w:tcPr>
            <w:tcW w:w="1392" w:type="pct"/>
            <w:tcMar>
              <w:top w:w="0" w:type="dxa"/>
              <w:left w:w="108" w:type="dxa"/>
              <w:bottom w:w="0" w:type="dxa"/>
              <w:right w:w="108" w:type="dxa"/>
            </w:tcMar>
          </w:tcPr>
          <w:p w14:paraId="6A1F1EA3" w14:textId="77777777" w:rsidR="00D44012"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46E745EE" w14:textId="77777777" w:rsidR="00D44012" w:rsidRDefault="00000000">
            <w:pPr>
              <w:pStyle w:val="TAL"/>
              <w:rPr>
                <w:kern w:val="2"/>
                <w:szCs w:val="22"/>
              </w:rPr>
            </w:pPr>
            <w:r>
              <w:rPr>
                <w:kern w:val="2"/>
                <w:szCs w:val="22"/>
              </w:rPr>
              <w:t>Indicates the messages should be sent in low priority.</w:t>
            </w:r>
          </w:p>
        </w:tc>
        <w:tc>
          <w:tcPr>
            <w:tcW w:w="1278" w:type="pct"/>
          </w:tcPr>
          <w:p w14:paraId="317298D3" w14:textId="77777777" w:rsidR="00D44012" w:rsidRDefault="00D44012">
            <w:pPr>
              <w:pStyle w:val="TAL"/>
              <w:rPr>
                <w:kern w:val="2"/>
                <w:szCs w:val="22"/>
              </w:rPr>
            </w:pPr>
          </w:p>
        </w:tc>
      </w:tr>
    </w:tbl>
    <w:p w14:paraId="65661031" w14:textId="77777777" w:rsidR="00D44012" w:rsidRDefault="00D44012">
      <w:pPr>
        <w:rPr>
          <w:lang w:eastAsia="zh-CN"/>
        </w:rPr>
      </w:pPr>
    </w:p>
    <w:p w14:paraId="178807A3" w14:textId="77777777" w:rsidR="00D44012" w:rsidRDefault="00000000">
      <w:pPr>
        <w:pStyle w:val="Heading3"/>
      </w:pPr>
      <w:bookmarkStart w:id="992" w:name="_Toc83768371"/>
      <w:bookmarkStart w:id="993" w:name="_Toc97197184"/>
      <w:bookmarkStart w:id="994" w:name="_Toc93879008"/>
      <w:bookmarkStart w:id="995" w:name="_Toc96996778"/>
      <w:bookmarkStart w:id="996" w:name="_Toc185509388"/>
      <w:r>
        <w:rPr>
          <w:lang w:eastAsia="zh-CN"/>
        </w:rPr>
        <w:t>8</w:t>
      </w:r>
      <w:r>
        <w:t>.</w:t>
      </w:r>
      <w:r>
        <w:rPr>
          <w:lang w:eastAsia="zh-CN"/>
        </w:rPr>
        <w:t>2</w:t>
      </w:r>
      <w:r>
        <w:t>.6</w:t>
      </w:r>
      <w:r>
        <w:tab/>
        <w:t>Error Handling</w:t>
      </w:r>
      <w:bookmarkEnd w:id="992"/>
      <w:bookmarkEnd w:id="993"/>
      <w:bookmarkEnd w:id="994"/>
      <w:bookmarkEnd w:id="995"/>
      <w:bookmarkEnd w:id="996"/>
    </w:p>
    <w:p w14:paraId="5899B7E7" w14:textId="77777777" w:rsidR="00D44012" w:rsidRDefault="00000000">
      <w:pPr>
        <w:pStyle w:val="Heading4"/>
      </w:pPr>
      <w:bookmarkStart w:id="997" w:name="_Toc185509389"/>
      <w:r>
        <w:t>8.2.6.1</w:t>
      </w:r>
      <w:r>
        <w:tab/>
        <w:t>General</w:t>
      </w:r>
      <w:bookmarkEnd w:id="997"/>
    </w:p>
    <w:p w14:paraId="1C3101E5" w14:textId="77777777" w:rsidR="00D44012" w:rsidRDefault="00000000">
      <w:r>
        <w:t>HTTP error handling shall be supported as specified in clause 7.7.</w:t>
      </w:r>
    </w:p>
    <w:p w14:paraId="1F227407" w14:textId="77777777" w:rsidR="00D44012" w:rsidRDefault="00000000">
      <w:r>
        <w:t>In addition, the requirements in the following clauses shall apply.</w:t>
      </w:r>
    </w:p>
    <w:p w14:paraId="07C9EF1D" w14:textId="77777777" w:rsidR="00D44012" w:rsidRDefault="00000000">
      <w:pPr>
        <w:pStyle w:val="Heading4"/>
      </w:pPr>
      <w:bookmarkStart w:id="998" w:name="_Toc185509390"/>
      <w:r>
        <w:t>8.2.6.2</w:t>
      </w:r>
      <w:r>
        <w:tab/>
        <w:t>Protocol Errors</w:t>
      </w:r>
      <w:bookmarkEnd w:id="998"/>
    </w:p>
    <w:p w14:paraId="68E6D259" w14:textId="77777777" w:rsidR="00D44012"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7A207D9D" w14:textId="77777777" w:rsidR="00D44012" w:rsidRDefault="00000000">
      <w:pPr>
        <w:pStyle w:val="Heading4"/>
      </w:pPr>
      <w:bookmarkStart w:id="999" w:name="_Toc185509391"/>
      <w:r>
        <w:t>8.2.6.3</w:t>
      </w:r>
      <w:r>
        <w:tab/>
        <w:t>Application Errors</w:t>
      </w:r>
      <w:bookmarkEnd w:id="999"/>
    </w:p>
    <w:p w14:paraId="4B7FF5B5" w14:textId="77777777" w:rsidR="00D44012"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0701FC65" w14:textId="77777777" w:rsidR="00D44012"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7165435E" w14:textId="77777777">
        <w:trPr>
          <w:jc w:val="center"/>
        </w:trPr>
        <w:tc>
          <w:tcPr>
            <w:tcW w:w="3697" w:type="dxa"/>
            <w:shd w:val="clear" w:color="auto" w:fill="C0C0C0"/>
          </w:tcPr>
          <w:p w14:paraId="723C67C9" w14:textId="77777777" w:rsidR="00D44012" w:rsidRDefault="00000000">
            <w:pPr>
              <w:pStyle w:val="TAH"/>
            </w:pPr>
            <w:r>
              <w:t>Application Error</w:t>
            </w:r>
          </w:p>
        </w:tc>
        <w:tc>
          <w:tcPr>
            <w:tcW w:w="1205" w:type="dxa"/>
            <w:shd w:val="clear" w:color="auto" w:fill="C0C0C0"/>
          </w:tcPr>
          <w:p w14:paraId="12667399" w14:textId="77777777" w:rsidR="00D44012" w:rsidRDefault="00000000">
            <w:pPr>
              <w:pStyle w:val="TAH"/>
            </w:pPr>
            <w:r>
              <w:t>HTTP status code</w:t>
            </w:r>
          </w:p>
        </w:tc>
        <w:tc>
          <w:tcPr>
            <w:tcW w:w="3595" w:type="dxa"/>
            <w:shd w:val="clear" w:color="auto" w:fill="C0C0C0"/>
          </w:tcPr>
          <w:p w14:paraId="7F6D6582" w14:textId="77777777" w:rsidR="00D44012" w:rsidRDefault="00000000">
            <w:pPr>
              <w:pStyle w:val="TAH"/>
            </w:pPr>
            <w:r>
              <w:t>Description</w:t>
            </w:r>
          </w:p>
        </w:tc>
        <w:tc>
          <w:tcPr>
            <w:tcW w:w="1280" w:type="dxa"/>
            <w:shd w:val="clear" w:color="auto" w:fill="C0C0C0"/>
          </w:tcPr>
          <w:p w14:paraId="22DC1D85" w14:textId="77777777" w:rsidR="00D44012" w:rsidRDefault="00000000">
            <w:pPr>
              <w:pStyle w:val="TAH"/>
            </w:pPr>
            <w:r>
              <w:t>Applicability</w:t>
            </w:r>
          </w:p>
        </w:tc>
      </w:tr>
      <w:tr w:rsidR="00D44012" w14:paraId="0E0A00A9" w14:textId="77777777">
        <w:trPr>
          <w:jc w:val="center"/>
        </w:trPr>
        <w:tc>
          <w:tcPr>
            <w:tcW w:w="3697" w:type="dxa"/>
          </w:tcPr>
          <w:p w14:paraId="54D65500" w14:textId="77777777" w:rsidR="00D44012" w:rsidRDefault="00D44012">
            <w:pPr>
              <w:pStyle w:val="TAL"/>
            </w:pPr>
          </w:p>
        </w:tc>
        <w:tc>
          <w:tcPr>
            <w:tcW w:w="1205" w:type="dxa"/>
          </w:tcPr>
          <w:p w14:paraId="3D87B18C" w14:textId="77777777" w:rsidR="00D44012" w:rsidRDefault="00D44012">
            <w:pPr>
              <w:pStyle w:val="TAL"/>
            </w:pPr>
          </w:p>
        </w:tc>
        <w:tc>
          <w:tcPr>
            <w:tcW w:w="3595" w:type="dxa"/>
          </w:tcPr>
          <w:p w14:paraId="19B32BD1" w14:textId="77777777" w:rsidR="00D44012" w:rsidRDefault="00D44012">
            <w:pPr>
              <w:pStyle w:val="TAL"/>
            </w:pPr>
          </w:p>
        </w:tc>
        <w:tc>
          <w:tcPr>
            <w:tcW w:w="1280" w:type="dxa"/>
          </w:tcPr>
          <w:p w14:paraId="09A4B03E" w14:textId="77777777" w:rsidR="00D44012" w:rsidRDefault="00D44012">
            <w:pPr>
              <w:pStyle w:val="TAL"/>
            </w:pPr>
          </w:p>
        </w:tc>
      </w:tr>
    </w:tbl>
    <w:p w14:paraId="30C80779" w14:textId="77777777" w:rsidR="00D44012" w:rsidRDefault="00D44012">
      <w:pPr>
        <w:rPr>
          <w:lang w:eastAsia="zh-CN"/>
        </w:rPr>
      </w:pPr>
    </w:p>
    <w:p w14:paraId="04D369A7" w14:textId="77777777" w:rsidR="00D44012" w:rsidRDefault="00000000">
      <w:pPr>
        <w:pStyle w:val="Heading3"/>
      </w:pPr>
      <w:bookmarkStart w:id="1000" w:name="_Toc96996779"/>
      <w:bookmarkStart w:id="1001" w:name="_Toc97197185"/>
      <w:bookmarkStart w:id="1002" w:name="_Toc83768372"/>
      <w:bookmarkStart w:id="1003" w:name="_Toc93879009"/>
      <w:bookmarkStart w:id="1004" w:name="_Toc185509392"/>
      <w:r>
        <w:rPr>
          <w:lang w:eastAsia="zh-CN"/>
        </w:rPr>
        <w:t>8</w:t>
      </w:r>
      <w:r>
        <w:t>.</w:t>
      </w:r>
      <w:r>
        <w:rPr>
          <w:lang w:eastAsia="zh-CN"/>
        </w:rPr>
        <w:t>2</w:t>
      </w:r>
      <w:r>
        <w:t>.7</w:t>
      </w:r>
      <w:r>
        <w:tab/>
        <w:t>Feature negotiation</w:t>
      </w:r>
      <w:bookmarkEnd w:id="1000"/>
      <w:bookmarkEnd w:id="1001"/>
      <w:bookmarkEnd w:id="1002"/>
      <w:bookmarkEnd w:id="1003"/>
      <w:bookmarkEnd w:id="1004"/>
    </w:p>
    <w:p w14:paraId="3D88E417" w14:textId="77777777" w:rsidR="00D44012" w:rsidRDefault="00000000">
      <w:pPr>
        <w:rPr>
          <w:lang w:eastAsia="zh-CN"/>
        </w:rPr>
      </w:pPr>
      <w:r>
        <w:rPr>
          <w:lang w:eastAsia="zh-CN"/>
        </w:rPr>
        <w:t>General feature negotiation procedures are defined in clause 7.8. Table 8.2.7-1 lists the supported features for MSGS_MSGDelivery API.</w:t>
      </w:r>
    </w:p>
    <w:p w14:paraId="47A31794" w14:textId="77777777" w:rsidR="00D44012"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1374F629" w14:textId="77777777">
        <w:trPr>
          <w:jc w:val="center"/>
        </w:trPr>
        <w:tc>
          <w:tcPr>
            <w:tcW w:w="1529" w:type="dxa"/>
            <w:shd w:val="clear" w:color="auto" w:fill="C0C0C0"/>
          </w:tcPr>
          <w:p w14:paraId="56CC5EB5" w14:textId="77777777" w:rsidR="00D44012"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795A2CB4" w14:textId="77777777" w:rsidR="00D44012"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371E543" w14:textId="77777777" w:rsidR="00D44012"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D44012" w14:paraId="7313D0A3" w14:textId="77777777">
        <w:trPr>
          <w:jc w:val="center"/>
        </w:trPr>
        <w:tc>
          <w:tcPr>
            <w:tcW w:w="1529" w:type="dxa"/>
          </w:tcPr>
          <w:p w14:paraId="09144CED" w14:textId="77777777" w:rsidR="00D44012" w:rsidRDefault="00D44012">
            <w:pPr>
              <w:keepNext/>
              <w:keepLines/>
              <w:spacing w:after="0"/>
              <w:rPr>
                <w:rFonts w:ascii="Arial" w:eastAsia="Batang" w:hAnsi="Arial"/>
                <w:kern w:val="2"/>
                <w:sz w:val="18"/>
                <w:szCs w:val="22"/>
              </w:rPr>
            </w:pPr>
          </w:p>
        </w:tc>
        <w:tc>
          <w:tcPr>
            <w:tcW w:w="2207" w:type="dxa"/>
          </w:tcPr>
          <w:p w14:paraId="6AD7E541" w14:textId="77777777" w:rsidR="00D44012" w:rsidRDefault="00D44012">
            <w:pPr>
              <w:keepNext/>
              <w:keepLines/>
              <w:spacing w:after="0"/>
              <w:rPr>
                <w:rFonts w:ascii="Arial" w:eastAsia="Batang" w:hAnsi="Arial"/>
                <w:kern w:val="2"/>
                <w:sz w:val="18"/>
                <w:szCs w:val="22"/>
              </w:rPr>
            </w:pPr>
          </w:p>
        </w:tc>
        <w:tc>
          <w:tcPr>
            <w:tcW w:w="5758" w:type="dxa"/>
          </w:tcPr>
          <w:p w14:paraId="7782E18D" w14:textId="77777777" w:rsidR="00D44012" w:rsidRDefault="00D44012">
            <w:pPr>
              <w:keepNext/>
              <w:keepLines/>
              <w:spacing w:after="0"/>
              <w:rPr>
                <w:rFonts w:ascii="Arial" w:eastAsia="Batang" w:hAnsi="Arial" w:cs="Arial"/>
                <w:kern w:val="2"/>
                <w:sz w:val="18"/>
                <w:szCs w:val="18"/>
              </w:rPr>
            </w:pPr>
          </w:p>
        </w:tc>
      </w:tr>
    </w:tbl>
    <w:p w14:paraId="5A37E524" w14:textId="77777777" w:rsidR="00D44012" w:rsidRDefault="00D44012">
      <w:pPr>
        <w:rPr>
          <w:lang w:eastAsia="zh-CN"/>
        </w:rPr>
      </w:pPr>
    </w:p>
    <w:p w14:paraId="2D5E6D85" w14:textId="77777777" w:rsidR="00D44012" w:rsidRDefault="00000000">
      <w:pPr>
        <w:pStyle w:val="Heading2"/>
        <w:rPr>
          <w:lang w:eastAsia="zh-CN"/>
        </w:rPr>
      </w:pPr>
      <w:bookmarkStart w:id="1005" w:name="_Toc185509393"/>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1A9C602F" w14:textId="77777777" w:rsidR="00D44012" w:rsidRDefault="00000000">
      <w:pPr>
        <w:pStyle w:val="Heading3"/>
      </w:pPr>
      <w:bookmarkStart w:id="1006" w:name="_Toc185509394"/>
      <w:r>
        <w:rPr>
          <w:rFonts w:hint="eastAsia"/>
          <w:lang w:val="en-US" w:eastAsia="zh-CN"/>
        </w:rPr>
        <w:t>8</w:t>
      </w:r>
      <w:r>
        <w:t>.</w:t>
      </w:r>
      <w:r>
        <w:rPr>
          <w:rFonts w:hint="eastAsia"/>
          <w:lang w:val="en-US" w:eastAsia="zh-CN"/>
        </w:rPr>
        <w:t>3</w:t>
      </w:r>
      <w:r>
        <w:t>.1</w:t>
      </w:r>
      <w:r>
        <w:tab/>
        <w:t>API URI</w:t>
      </w:r>
      <w:bookmarkEnd w:id="1006"/>
    </w:p>
    <w:p w14:paraId="7C22AEE2" w14:textId="77777777" w:rsidR="00D44012"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99BFCB3" w14:textId="77777777" w:rsidR="00D44012"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503A4EBF" w14:textId="77777777" w:rsidR="00D44012"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67EBC88E" w14:textId="77777777" w:rsidR="00D44012" w:rsidRDefault="00000000">
      <w:pPr>
        <w:pStyle w:val="B10"/>
      </w:pPr>
      <w:r>
        <w:t>-</w:t>
      </w:r>
      <w:r>
        <w:rPr>
          <w:lang w:eastAsia="zh-CN"/>
        </w:rPr>
        <w:tab/>
      </w:r>
      <w:r>
        <w:t>The &lt;apiVersion&gt; shall be "v1".</w:t>
      </w:r>
    </w:p>
    <w:p w14:paraId="5B79E140" w14:textId="77777777" w:rsidR="00D44012"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6DC34324" w14:textId="77777777" w:rsidR="00D44012" w:rsidRDefault="00000000">
      <w:pPr>
        <w:pStyle w:val="Heading3"/>
      </w:pPr>
      <w:bookmarkStart w:id="1007" w:name="_Toc185509395"/>
      <w:r>
        <w:rPr>
          <w:rFonts w:hint="eastAsia"/>
          <w:lang w:val="en-US" w:eastAsia="zh-CN"/>
        </w:rPr>
        <w:t>8</w:t>
      </w:r>
      <w:r>
        <w:t>.</w:t>
      </w:r>
      <w:r>
        <w:rPr>
          <w:rFonts w:hint="eastAsia"/>
          <w:lang w:val="en-US" w:eastAsia="zh-CN"/>
        </w:rPr>
        <w:t>3</w:t>
      </w:r>
      <w:r>
        <w:t>.2</w:t>
      </w:r>
      <w:r>
        <w:tab/>
        <w:t>Resources</w:t>
      </w:r>
      <w:bookmarkEnd w:id="1007"/>
    </w:p>
    <w:p w14:paraId="76F3B5AF" w14:textId="77777777" w:rsidR="00D44012" w:rsidRDefault="00000000">
      <w:pPr>
        <w:pStyle w:val="Heading4"/>
      </w:pPr>
      <w:bookmarkStart w:id="1008" w:name="_Toc185509396"/>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7E8DF348" w14:textId="77777777" w:rsidR="00D44012" w:rsidRDefault="00000000">
      <w:pPr>
        <w:jc w:val="center"/>
        <w:rPr>
          <w:lang w:eastAsia="zh-CN"/>
        </w:rPr>
      </w:pPr>
      <w:r>
        <w:object w:dxaOrig="6061" w:dyaOrig="4008" w14:anchorId="652ED344">
          <v:shape id="_x0000_i1042" type="#_x0000_t75" style="width:303pt;height:200.45pt" o:ole="">
            <v:imagedata r:id="rId47" o:title=""/>
          </v:shape>
          <o:OLEObject Type="Embed" ProgID="Visio.Drawing.11" ShapeID="_x0000_i1042" DrawAspect="Content" ObjectID="_1796122655" r:id="rId48"/>
        </w:object>
      </w:r>
    </w:p>
    <w:p w14:paraId="26BB02F9" w14:textId="77777777" w:rsidR="00D44012"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F6DE0FF" w14:textId="77777777" w:rsidR="00D44012"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655D8EF8" w14:textId="77777777" w:rsidR="00D44012"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D44012" w14:paraId="6838BB9B" w14:textId="77777777">
        <w:trPr>
          <w:jc w:val="center"/>
        </w:trPr>
        <w:tc>
          <w:tcPr>
            <w:tcW w:w="1269" w:type="pct"/>
            <w:shd w:val="clear" w:color="auto" w:fill="C0C0C0"/>
            <w:vAlign w:val="center"/>
          </w:tcPr>
          <w:p w14:paraId="5142B581" w14:textId="77777777" w:rsidR="00D44012" w:rsidRDefault="00000000">
            <w:pPr>
              <w:pStyle w:val="TAH"/>
              <w:rPr>
                <w:kern w:val="2"/>
                <w:szCs w:val="22"/>
              </w:rPr>
            </w:pPr>
            <w:r>
              <w:rPr>
                <w:kern w:val="2"/>
                <w:szCs w:val="22"/>
              </w:rPr>
              <w:t>Resource name</w:t>
            </w:r>
          </w:p>
        </w:tc>
        <w:tc>
          <w:tcPr>
            <w:tcW w:w="1585" w:type="pct"/>
            <w:shd w:val="clear" w:color="auto" w:fill="C0C0C0"/>
            <w:vAlign w:val="center"/>
          </w:tcPr>
          <w:p w14:paraId="073A07E8" w14:textId="77777777" w:rsidR="00D44012" w:rsidRDefault="00000000">
            <w:pPr>
              <w:pStyle w:val="TAH"/>
              <w:rPr>
                <w:kern w:val="2"/>
                <w:szCs w:val="22"/>
              </w:rPr>
            </w:pPr>
            <w:r>
              <w:rPr>
                <w:kern w:val="2"/>
                <w:szCs w:val="22"/>
              </w:rPr>
              <w:t>Resource URI</w:t>
            </w:r>
          </w:p>
        </w:tc>
        <w:tc>
          <w:tcPr>
            <w:tcW w:w="636" w:type="pct"/>
            <w:shd w:val="clear" w:color="auto" w:fill="C0C0C0"/>
            <w:vAlign w:val="center"/>
          </w:tcPr>
          <w:p w14:paraId="584E144A" w14:textId="77777777" w:rsidR="00D44012" w:rsidRDefault="00000000">
            <w:pPr>
              <w:pStyle w:val="TAH"/>
              <w:rPr>
                <w:kern w:val="2"/>
                <w:szCs w:val="22"/>
              </w:rPr>
            </w:pPr>
            <w:r>
              <w:rPr>
                <w:kern w:val="2"/>
                <w:szCs w:val="22"/>
              </w:rPr>
              <w:t>HTTP method or custom operation</w:t>
            </w:r>
          </w:p>
        </w:tc>
        <w:tc>
          <w:tcPr>
            <w:tcW w:w="1510" w:type="pct"/>
            <w:shd w:val="clear" w:color="auto" w:fill="C0C0C0"/>
            <w:vAlign w:val="center"/>
          </w:tcPr>
          <w:p w14:paraId="466D3FE3" w14:textId="77777777" w:rsidR="00D44012" w:rsidRDefault="00000000">
            <w:pPr>
              <w:pStyle w:val="TAH"/>
              <w:rPr>
                <w:kern w:val="2"/>
                <w:szCs w:val="22"/>
              </w:rPr>
            </w:pPr>
            <w:r>
              <w:rPr>
                <w:kern w:val="2"/>
                <w:szCs w:val="22"/>
              </w:rPr>
              <w:t>Description</w:t>
            </w:r>
          </w:p>
        </w:tc>
      </w:tr>
      <w:tr w:rsidR="00D44012" w14:paraId="3A845554" w14:textId="77777777">
        <w:trPr>
          <w:jc w:val="center"/>
        </w:trPr>
        <w:tc>
          <w:tcPr>
            <w:tcW w:w="0" w:type="auto"/>
          </w:tcPr>
          <w:p w14:paraId="638228D6" w14:textId="77777777" w:rsidR="00D44012" w:rsidRDefault="00000000">
            <w:pPr>
              <w:pStyle w:val="TAL"/>
              <w:rPr>
                <w:kern w:val="2"/>
                <w:szCs w:val="22"/>
              </w:rPr>
            </w:pPr>
            <w:r>
              <w:rPr>
                <w:rFonts w:hint="eastAsia"/>
                <w:kern w:val="2"/>
                <w:szCs w:val="22"/>
              </w:rPr>
              <w:t>Topic List Subscriptions</w:t>
            </w:r>
          </w:p>
        </w:tc>
        <w:tc>
          <w:tcPr>
            <w:tcW w:w="1585" w:type="pct"/>
          </w:tcPr>
          <w:p w14:paraId="1365796E" w14:textId="77777777" w:rsidR="00D44012" w:rsidRDefault="00000000">
            <w:pPr>
              <w:pStyle w:val="TAL"/>
              <w:rPr>
                <w:kern w:val="2"/>
                <w:szCs w:val="22"/>
              </w:rPr>
            </w:pPr>
            <w:r>
              <w:rPr>
                <w:rFonts w:hint="eastAsia"/>
                <w:kern w:val="2"/>
                <w:szCs w:val="22"/>
              </w:rPr>
              <w:t>/topiclist-subscriptions</w:t>
            </w:r>
          </w:p>
        </w:tc>
        <w:tc>
          <w:tcPr>
            <w:tcW w:w="636" w:type="pct"/>
          </w:tcPr>
          <w:p w14:paraId="36F022B7" w14:textId="77777777" w:rsidR="00D44012" w:rsidRDefault="00000000">
            <w:pPr>
              <w:pStyle w:val="TAL"/>
              <w:rPr>
                <w:kern w:val="2"/>
                <w:szCs w:val="22"/>
              </w:rPr>
            </w:pPr>
            <w:r>
              <w:rPr>
                <w:kern w:val="2"/>
                <w:szCs w:val="22"/>
              </w:rPr>
              <w:t>POST</w:t>
            </w:r>
          </w:p>
        </w:tc>
        <w:tc>
          <w:tcPr>
            <w:tcW w:w="1510" w:type="pct"/>
          </w:tcPr>
          <w:p w14:paraId="35709156" w14:textId="77777777" w:rsidR="00D44012" w:rsidRDefault="00000000">
            <w:pPr>
              <w:pStyle w:val="TAL"/>
              <w:rPr>
                <w:kern w:val="2"/>
                <w:szCs w:val="22"/>
              </w:rPr>
            </w:pPr>
            <w:r>
              <w:rPr>
                <w:rFonts w:hint="eastAsia"/>
                <w:kern w:val="2"/>
                <w:szCs w:val="22"/>
              </w:rPr>
              <w:t>Subscribe to a Messaging Topic list on a MSGin5G Server.</w:t>
            </w:r>
          </w:p>
        </w:tc>
      </w:tr>
      <w:tr w:rsidR="00D44012" w14:paraId="63EBA9A8" w14:textId="77777777">
        <w:trPr>
          <w:jc w:val="center"/>
        </w:trPr>
        <w:tc>
          <w:tcPr>
            <w:tcW w:w="0" w:type="auto"/>
          </w:tcPr>
          <w:p w14:paraId="01CA3D21" w14:textId="77777777" w:rsidR="00D44012" w:rsidRDefault="00000000">
            <w:pPr>
              <w:pStyle w:val="TAL"/>
              <w:rPr>
                <w:kern w:val="2"/>
                <w:szCs w:val="22"/>
              </w:rPr>
            </w:pPr>
            <w:r>
              <w:rPr>
                <w:rFonts w:hint="eastAsia"/>
                <w:kern w:val="2"/>
                <w:szCs w:val="22"/>
              </w:rPr>
              <w:t>Individual Topic List Subscription</w:t>
            </w:r>
          </w:p>
        </w:tc>
        <w:tc>
          <w:tcPr>
            <w:tcW w:w="1585" w:type="pct"/>
          </w:tcPr>
          <w:p w14:paraId="4697C4A6" w14:textId="77777777" w:rsidR="00D44012" w:rsidRDefault="00000000">
            <w:pPr>
              <w:pStyle w:val="TAL"/>
              <w:rPr>
                <w:kern w:val="2"/>
                <w:szCs w:val="22"/>
              </w:rPr>
            </w:pPr>
            <w:r>
              <w:rPr>
                <w:rFonts w:hint="eastAsia"/>
                <w:kern w:val="2"/>
                <w:szCs w:val="22"/>
              </w:rPr>
              <w:t>/topiclist-subscriptions/{subscriptionId}</w:t>
            </w:r>
          </w:p>
        </w:tc>
        <w:tc>
          <w:tcPr>
            <w:tcW w:w="636" w:type="pct"/>
          </w:tcPr>
          <w:p w14:paraId="475FEDD9" w14:textId="77777777" w:rsidR="00D44012" w:rsidRDefault="00000000">
            <w:pPr>
              <w:pStyle w:val="TAL"/>
              <w:rPr>
                <w:kern w:val="2"/>
                <w:szCs w:val="22"/>
                <w:lang w:val="en-US" w:eastAsia="zh-CN"/>
              </w:rPr>
            </w:pPr>
            <w:r>
              <w:rPr>
                <w:rFonts w:hint="eastAsia"/>
                <w:kern w:val="2"/>
                <w:szCs w:val="22"/>
                <w:lang w:val="en-US" w:eastAsia="zh-CN"/>
              </w:rPr>
              <w:t>DELETE</w:t>
            </w:r>
          </w:p>
        </w:tc>
        <w:tc>
          <w:tcPr>
            <w:tcW w:w="1510" w:type="pct"/>
          </w:tcPr>
          <w:p w14:paraId="46346AA2" w14:textId="77777777" w:rsidR="00D44012" w:rsidRDefault="00000000">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62D885F2" w14:textId="77777777" w:rsidR="00D44012" w:rsidRDefault="00D44012">
      <w:pPr>
        <w:rPr>
          <w:lang w:eastAsia="zh-CN"/>
        </w:rPr>
      </w:pPr>
    </w:p>
    <w:p w14:paraId="27976EAE" w14:textId="77777777" w:rsidR="00D44012" w:rsidRDefault="00000000">
      <w:pPr>
        <w:pStyle w:val="Heading4"/>
      </w:pPr>
      <w:bookmarkStart w:id="1009" w:name="_Toc1855093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777DD3E9" w14:textId="77777777" w:rsidR="00D44012" w:rsidRDefault="00000000">
      <w:pPr>
        <w:pStyle w:val="Heading5"/>
      </w:pPr>
      <w:bookmarkStart w:id="1010" w:name="_Toc185509398"/>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31379585" w14:textId="77777777" w:rsidR="00D44012" w:rsidRDefault="00000000">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3C6FDD2B" w14:textId="77777777" w:rsidR="00D44012" w:rsidRDefault="00000000">
      <w:pPr>
        <w:pStyle w:val="Heading5"/>
      </w:pPr>
      <w:bookmarkStart w:id="1011" w:name="_Toc18550939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2A8489E6" w14:textId="77777777" w:rsidR="00D44012"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39AAF6C6" w14:textId="77777777" w:rsidR="00D44012" w:rsidRDefault="00000000">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6EC9E8F0" w14:textId="77777777" w:rsidR="00D44012"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44012" w14:paraId="588BFBE1" w14:textId="77777777">
        <w:trPr>
          <w:jc w:val="center"/>
        </w:trPr>
        <w:tc>
          <w:tcPr>
            <w:tcW w:w="559" w:type="pct"/>
            <w:shd w:val="clear" w:color="000000" w:fill="C0C0C0"/>
          </w:tcPr>
          <w:p w14:paraId="52FA2550" w14:textId="77777777" w:rsidR="00D44012" w:rsidRDefault="00000000">
            <w:pPr>
              <w:pStyle w:val="TAH"/>
              <w:rPr>
                <w:kern w:val="2"/>
                <w:szCs w:val="22"/>
              </w:rPr>
            </w:pPr>
            <w:r>
              <w:rPr>
                <w:kern w:val="2"/>
                <w:szCs w:val="22"/>
              </w:rPr>
              <w:t>Name</w:t>
            </w:r>
          </w:p>
        </w:tc>
        <w:tc>
          <w:tcPr>
            <w:tcW w:w="708" w:type="pct"/>
            <w:shd w:val="clear" w:color="000000" w:fill="C0C0C0"/>
          </w:tcPr>
          <w:p w14:paraId="61765E14" w14:textId="77777777" w:rsidR="00D44012" w:rsidRDefault="00000000">
            <w:pPr>
              <w:pStyle w:val="TAH"/>
              <w:rPr>
                <w:kern w:val="2"/>
                <w:szCs w:val="22"/>
              </w:rPr>
            </w:pPr>
            <w:r>
              <w:rPr>
                <w:kern w:val="2"/>
                <w:szCs w:val="22"/>
              </w:rPr>
              <w:t>Data Type</w:t>
            </w:r>
          </w:p>
        </w:tc>
        <w:tc>
          <w:tcPr>
            <w:tcW w:w="3733" w:type="pct"/>
            <w:shd w:val="clear" w:color="000000" w:fill="C0C0C0"/>
            <w:vAlign w:val="center"/>
          </w:tcPr>
          <w:p w14:paraId="15041450" w14:textId="77777777" w:rsidR="00D44012" w:rsidRDefault="00000000">
            <w:pPr>
              <w:pStyle w:val="TAH"/>
              <w:rPr>
                <w:kern w:val="2"/>
                <w:szCs w:val="22"/>
              </w:rPr>
            </w:pPr>
            <w:r>
              <w:rPr>
                <w:kern w:val="2"/>
                <w:szCs w:val="22"/>
              </w:rPr>
              <w:t>Definition</w:t>
            </w:r>
          </w:p>
        </w:tc>
      </w:tr>
      <w:tr w:rsidR="00D44012" w14:paraId="09CCEB87" w14:textId="77777777">
        <w:trPr>
          <w:jc w:val="center"/>
        </w:trPr>
        <w:tc>
          <w:tcPr>
            <w:tcW w:w="559" w:type="pct"/>
          </w:tcPr>
          <w:p w14:paraId="0D4AD722" w14:textId="77777777" w:rsidR="00D44012" w:rsidRDefault="00000000">
            <w:pPr>
              <w:pStyle w:val="TAL"/>
              <w:rPr>
                <w:kern w:val="2"/>
                <w:szCs w:val="22"/>
              </w:rPr>
            </w:pPr>
            <w:r>
              <w:rPr>
                <w:kern w:val="2"/>
                <w:szCs w:val="22"/>
              </w:rPr>
              <w:t>apiRoot</w:t>
            </w:r>
          </w:p>
        </w:tc>
        <w:tc>
          <w:tcPr>
            <w:tcW w:w="708" w:type="pct"/>
          </w:tcPr>
          <w:p w14:paraId="0B2BF884" w14:textId="77777777" w:rsidR="00D44012" w:rsidRDefault="00000000">
            <w:pPr>
              <w:pStyle w:val="TAL"/>
              <w:rPr>
                <w:kern w:val="2"/>
                <w:szCs w:val="22"/>
              </w:rPr>
            </w:pPr>
            <w:r>
              <w:rPr>
                <w:kern w:val="2"/>
                <w:szCs w:val="22"/>
              </w:rPr>
              <w:t>string</w:t>
            </w:r>
          </w:p>
        </w:tc>
        <w:tc>
          <w:tcPr>
            <w:tcW w:w="3733" w:type="pct"/>
            <w:vAlign w:val="center"/>
          </w:tcPr>
          <w:p w14:paraId="30E9862B" w14:textId="77777777" w:rsidR="00D44012" w:rsidRDefault="00000000">
            <w:pPr>
              <w:pStyle w:val="TAL"/>
              <w:rPr>
                <w:kern w:val="2"/>
                <w:szCs w:val="22"/>
              </w:rPr>
            </w:pPr>
            <w:r>
              <w:rPr>
                <w:kern w:val="2"/>
                <w:szCs w:val="22"/>
              </w:rPr>
              <w:t>See clause 7.5</w:t>
            </w:r>
          </w:p>
        </w:tc>
      </w:tr>
      <w:tr w:rsidR="00D44012" w14:paraId="41EDF767" w14:textId="77777777">
        <w:trPr>
          <w:jc w:val="center"/>
        </w:trPr>
        <w:tc>
          <w:tcPr>
            <w:tcW w:w="559" w:type="pct"/>
          </w:tcPr>
          <w:p w14:paraId="15744D99" w14:textId="77777777" w:rsidR="00D44012" w:rsidRDefault="00000000">
            <w:pPr>
              <w:pStyle w:val="TAL"/>
              <w:rPr>
                <w:kern w:val="2"/>
                <w:szCs w:val="22"/>
                <w:lang w:eastAsia="zh-CN"/>
              </w:rPr>
            </w:pPr>
            <w:r>
              <w:rPr>
                <w:kern w:val="2"/>
                <w:szCs w:val="22"/>
                <w:lang w:eastAsia="zh-CN"/>
              </w:rPr>
              <w:t>apiVersion</w:t>
            </w:r>
          </w:p>
        </w:tc>
        <w:tc>
          <w:tcPr>
            <w:tcW w:w="708" w:type="pct"/>
          </w:tcPr>
          <w:p w14:paraId="29D198DC" w14:textId="77777777" w:rsidR="00D44012" w:rsidRDefault="00000000">
            <w:pPr>
              <w:pStyle w:val="TAL"/>
              <w:rPr>
                <w:kern w:val="2"/>
                <w:szCs w:val="22"/>
                <w:lang w:eastAsia="zh-CN"/>
              </w:rPr>
            </w:pPr>
            <w:r>
              <w:rPr>
                <w:kern w:val="2"/>
                <w:szCs w:val="22"/>
              </w:rPr>
              <w:t>string</w:t>
            </w:r>
          </w:p>
        </w:tc>
        <w:tc>
          <w:tcPr>
            <w:tcW w:w="3733" w:type="pct"/>
            <w:vAlign w:val="center"/>
          </w:tcPr>
          <w:p w14:paraId="68E20530" w14:textId="77777777" w:rsidR="00D44012"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6138F2A6" w14:textId="77777777" w:rsidR="00D44012" w:rsidRDefault="00D44012">
      <w:pPr>
        <w:rPr>
          <w:lang w:eastAsia="zh-CN"/>
        </w:rPr>
      </w:pPr>
    </w:p>
    <w:p w14:paraId="60C1A80A" w14:textId="77777777" w:rsidR="00D44012" w:rsidRDefault="00000000">
      <w:pPr>
        <w:pStyle w:val="Heading5"/>
      </w:pPr>
      <w:bookmarkStart w:id="1012" w:name="_Toc185509400"/>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0586A64" w14:textId="77777777" w:rsidR="00D44012" w:rsidRDefault="00000000">
      <w:pPr>
        <w:pStyle w:val="Heading6"/>
        <w:rPr>
          <w:lang w:eastAsia="zh-CN"/>
        </w:rPr>
      </w:pPr>
      <w:bookmarkStart w:id="1013" w:name="_Toc185509401"/>
      <w:r>
        <w:rPr>
          <w:lang w:eastAsia="zh-CN"/>
        </w:rPr>
        <w:t>8.</w:t>
      </w:r>
      <w:r>
        <w:rPr>
          <w:rFonts w:hint="eastAsia"/>
          <w:lang w:val="en-US" w:eastAsia="zh-CN"/>
        </w:rPr>
        <w:t>3</w:t>
      </w:r>
      <w:r>
        <w:rPr>
          <w:lang w:eastAsia="zh-CN"/>
        </w:rPr>
        <w:t>.2.2.3.1</w:t>
      </w:r>
      <w:r>
        <w:rPr>
          <w:lang w:eastAsia="zh-CN"/>
        </w:rPr>
        <w:tab/>
        <w:t>POST</w:t>
      </w:r>
      <w:bookmarkEnd w:id="1013"/>
    </w:p>
    <w:p w14:paraId="5AF6413D" w14:textId="77777777" w:rsidR="00D44012"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3431A2DF" w14:textId="77777777" w:rsidR="00D44012"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D44012" w14:paraId="686E89A5" w14:textId="77777777">
        <w:trPr>
          <w:jc w:val="center"/>
        </w:trPr>
        <w:tc>
          <w:tcPr>
            <w:tcW w:w="844" w:type="pct"/>
            <w:shd w:val="clear" w:color="auto" w:fill="C0C0C0"/>
          </w:tcPr>
          <w:p w14:paraId="6F42017A" w14:textId="77777777" w:rsidR="00D44012" w:rsidRDefault="00000000">
            <w:pPr>
              <w:pStyle w:val="TAH"/>
              <w:rPr>
                <w:kern w:val="2"/>
                <w:szCs w:val="22"/>
              </w:rPr>
            </w:pPr>
            <w:r>
              <w:rPr>
                <w:kern w:val="2"/>
                <w:szCs w:val="22"/>
              </w:rPr>
              <w:t>Name</w:t>
            </w:r>
          </w:p>
        </w:tc>
        <w:tc>
          <w:tcPr>
            <w:tcW w:w="947" w:type="pct"/>
            <w:shd w:val="clear" w:color="auto" w:fill="C0C0C0"/>
          </w:tcPr>
          <w:p w14:paraId="523F9590" w14:textId="77777777" w:rsidR="00D44012" w:rsidRDefault="00000000">
            <w:pPr>
              <w:pStyle w:val="TAH"/>
              <w:rPr>
                <w:kern w:val="2"/>
                <w:szCs w:val="22"/>
              </w:rPr>
            </w:pPr>
            <w:r>
              <w:rPr>
                <w:kern w:val="2"/>
                <w:szCs w:val="22"/>
              </w:rPr>
              <w:t>Data type</w:t>
            </w:r>
          </w:p>
        </w:tc>
        <w:tc>
          <w:tcPr>
            <w:tcW w:w="209" w:type="pct"/>
            <w:shd w:val="clear" w:color="auto" w:fill="C0C0C0"/>
          </w:tcPr>
          <w:p w14:paraId="6C59930C" w14:textId="77777777" w:rsidR="00D44012" w:rsidRDefault="00000000">
            <w:pPr>
              <w:pStyle w:val="TAH"/>
              <w:rPr>
                <w:kern w:val="2"/>
                <w:szCs w:val="22"/>
              </w:rPr>
            </w:pPr>
            <w:r>
              <w:rPr>
                <w:kern w:val="2"/>
                <w:szCs w:val="22"/>
              </w:rPr>
              <w:t>P</w:t>
            </w:r>
          </w:p>
        </w:tc>
        <w:tc>
          <w:tcPr>
            <w:tcW w:w="608" w:type="pct"/>
            <w:shd w:val="clear" w:color="auto" w:fill="C0C0C0"/>
          </w:tcPr>
          <w:p w14:paraId="436B161D" w14:textId="77777777" w:rsidR="00D44012" w:rsidRDefault="00000000">
            <w:pPr>
              <w:pStyle w:val="TAH"/>
              <w:rPr>
                <w:kern w:val="2"/>
                <w:szCs w:val="22"/>
              </w:rPr>
            </w:pPr>
            <w:r>
              <w:rPr>
                <w:kern w:val="2"/>
                <w:szCs w:val="22"/>
              </w:rPr>
              <w:t>Cardinality</w:t>
            </w:r>
          </w:p>
        </w:tc>
        <w:tc>
          <w:tcPr>
            <w:tcW w:w="2392" w:type="pct"/>
            <w:shd w:val="clear" w:color="auto" w:fill="C0C0C0"/>
            <w:vAlign w:val="center"/>
          </w:tcPr>
          <w:p w14:paraId="7E3C3FF5" w14:textId="77777777" w:rsidR="00D44012" w:rsidRDefault="00000000">
            <w:pPr>
              <w:pStyle w:val="TAH"/>
              <w:rPr>
                <w:kern w:val="2"/>
                <w:szCs w:val="22"/>
              </w:rPr>
            </w:pPr>
            <w:r>
              <w:rPr>
                <w:kern w:val="2"/>
                <w:szCs w:val="22"/>
              </w:rPr>
              <w:t>Description</w:t>
            </w:r>
          </w:p>
        </w:tc>
      </w:tr>
      <w:tr w:rsidR="00D44012" w14:paraId="6BEF6B81" w14:textId="77777777">
        <w:trPr>
          <w:jc w:val="center"/>
        </w:trPr>
        <w:tc>
          <w:tcPr>
            <w:tcW w:w="844" w:type="pct"/>
            <w:shd w:val="clear" w:color="auto" w:fill="auto"/>
          </w:tcPr>
          <w:p w14:paraId="73A371A7" w14:textId="77777777" w:rsidR="00D44012" w:rsidRDefault="00000000">
            <w:pPr>
              <w:pStyle w:val="TAL"/>
              <w:rPr>
                <w:kern w:val="2"/>
                <w:szCs w:val="22"/>
              </w:rPr>
            </w:pPr>
            <w:r>
              <w:rPr>
                <w:kern w:val="2"/>
                <w:szCs w:val="22"/>
              </w:rPr>
              <w:t>n/a</w:t>
            </w:r>
          </w:p>
        </w:tc>
        <w:tc>
          <w:tcPr>
            <w:tcW w:w="947" w:type="pct"/>
          </w:tcPr>
          <w:p w14:paraId="604C1764" w14:textId="77777777" w:rsidR="00D44012" w:rsidRDefault="00D44012">
            <w:pPr>
              <w:pStyle w:val="TAL"/>
              <w:rPr>
                <w:kern w:val="2"/>
                <w:szCs w:val="22"/>
              </w:rPr>
            </w:pPr>
          </w:p>
        </w:tc>
        <w:tc>
          <w:tcPr>
            <w:tcW w:w="209" w:type="pct"/>
          </w:tcPr>
          <w:p w14:paraId="622A3DC1" w14:textId="77777777" w:rsidR="00D44012" w:rsidRDefault="00D44012">
            <w:pPr>
              <w:pStyle w:val="TAC"/>
              <w:rPr>
                <w:kern w:val="2"/>
                <w:szCs w:val="22"/>
              </w:rPr>
            </w:pPr>
          </w:p>
        </w:tc>
        <w:tc>
          <w:tcPr>
            <w:tcW w:w="608" w:type="pct"/>
          </w:tcPr>
          <w:p w14:paraId="098FFA92" w14:textId="77777777" w:rsidR="00D44012" w:rsidRDefault="00D44012">
            <w:pPr>
              <w:pStyle w:val="TAL"/>
              <w:rPr>
                <w:kern w:val="2"/>
                <w:szCs w:val="22"/>
              </w:rPr>
            </w:pPr>
          </w:p>
        </w:tc>
        <w:tc>
          <w:tcPr>
            <w:tcW w:w="2392" w:type="pct"/>
            <w:shd w:val="clear" w:color="auto" w:fill="auto"/>
            <w:vAlign w:val="center"/>
          </w:tcPr>
          <w:p w14:paraId="738C6444" w14:textId="77777777" w:rsidR="00D44012" w:rsidRDefault="00D44012">
            <w:pPr>
              <w:pStyle w:val="TAL"/>
              <w:rPr>
                <w:kern w:val="2"/>
                <w:szCs w:val="22"/>
              </w:rPr>
            </w:pPr>
          </w:p>
        </w:tc>
      </w:tr>
    </w:tbl>
    <w:p w14:paraId="5AFC15CB" w14:textId="77777777" w:rsidR="00D44012" w:rsidRDefault="00D44012">
      <w:pPr>
        <w:rPr>
          <w:lang w:eastAsia="zh-CN"/>
        </w:rPr>
      </w:pPr>
    </w:p>
    <w:p w14:paraId="13DCF62C" w14:textId="77777777" w:rsidR="00D44012"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1EDCBF44" w14:textId="77777777" w:rsidR="00D44012"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6C898D05" w14:textId="77777777">
        <w:trPr>
          <w:jc w:val="center"/>
        </w:trPr>
        <w:tc>
          <w:tcPr>
            <w:tcW w:w="1604" w:type="dxa"/>
            <w:tcBorders>
              <w:bottom w:val="single" w:sz="6" w:space="0" w:color="auto"/>
            </w:tcBorders>
            <w:shd w:val="clear" w:color="auto" w:fill="C0C0C0"/>
          </w:tcPr>
          <w:p w14:paraId="15A25FE8" w14:textId="77777777" w:rsidR="00D4401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114616B5" w14:textId="77777777" w:rsidR="00D4401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48E1E5E9" w14:textId="77777777" w:rsidR="00D4401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1D3DF26A" w14:textId="77777777" w:rsidR="00D44012" w:rsidRDefault="00000000">
            <w:pPr>
              <w:pStyle w:val="TAH"/>
              <w:rPr>
                <w:kern w:val="2"/>
                <w:szCs w:val="22"/>
              </w:rPr>
            </w:pPr>
            <w:r>
              <w:rPr>
                <w:kern w:val="2"/>
                <w:szCs w:val="22"/>
              </w:rPr>
              <w:t>Description</w:t>
            </w:r>
          </w:p>
        </w:tc>
      </w:tr>
      <w:tr w:rsidR="00D44012" w14:paraId="6FB744DB" w14:textId="77777777">
        <w:trPr>
          <w:jc w:val="center"/>
        </w:trPr>
        <w:tc>
          <w:tcPr>
            <w:tcW w:w="1604" w:type="dxa"/>
            <w:tcBorders>
              <w:top w:val="single" w:sz="6" w:space="0" w:color="auto"/>
            </w:tcBorders>
            <w:shd w:val="clear" w:color="auto" w:fill="auto"/>
          </w:tcPr>
          <w:p w14:paraId="73F3E1B7" w14:textId="77777777" w:rsidR="00D44012"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6E270EB5" w14:textId="77777777" w:rsidR="00D44012" w:rsidRDefault="00000000">
            <w:pPr>
              <w:pStyle w:val="TAC"/>
              <w:rPr>
                <w:kern w:val="2"/>
                <w:szCs w:val="22"/>
              </w:rPr>
            </w:pPr>
            <w:r>
              <w:rPr>
                <w:kern w:val="2"/>
                <w:szCs w:val="22"/>
              </w:rPr>
              <w:t>M</w:t>
            </w:r>
          </w:p>
        </w:tc>
        <w:tc>
          <w:tcPr>
            <w:tcW w:w="2268" w:type="dxa"/>
            <w:tcBorders>
              <w:top w:val="single" w:sz="6" w:space="0" w:color="auto"/>
            </w:tcBorders>
          </w:tcPr>
          <w:p w14:paraId="6B6C1EE0" w14:textId="77777777" w:rsidR="00D44012"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2DE97196" w14:textId="77777777" w:rsidR="00D44012" w:rsidRDefault="00000000">
            <w:pPr>
              <w:pStyle w:val="TAL"/>
              <w:rPr>
                <w:kern w:val="2"/>
                <w:szCs w:val="22"/>
              </w:rPr>
            </w:pPr>
            <w:r>
              <w:rPr>
                <w:rFonts w:hint="eastAsia"/>
                <w:kern w:val="2"/>
                <w:szCs w:val="22"/>
              </w:rPr>
              <w:t>Messaging Topic list subscription request information.</w:t>
            </w:r>
          </w:p>
        </w:tc>
      </w:tr>
    </w:tbl>
    <w:p w14:paraId="64D97CB1" w14:textId="77777777" w:rsidR="00D44012" w:rsidRDefault="00D44012">
      <w:pPr>
        <w:rPr>
          <w:lang w:eastAsia="zh-CN"/>
        </w:rPr>
      </w:pPr>
    </w:p>
    <w:p w14:paraId="06918B50" w14:textId="77777777" w:rsidR="00D44012"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D44012" w14:paraId="13B6285F" w14:textId="77777777">
        <w:trPr>
          <w:jc w:val="center"/>
        </w:trPr>
        <w:tc>
          <w:tcPr>
            <w:tcW w:w="825" w:type="pct"/>
            <w:shd w:val="clear" w:color="auto" w:fill="C0C0C0"/>
          </w:tcPr>
          <w:p w14:paraId="189A3CF4" w14:textId="77777777" w:rsidR="00D44012" w:rsidRDefault="00000000">
            <w:pPr>
              <w:pStyle w:val="TAH"/>
              <w:rPr>
                <w:kern w:val="2"/>
                <w:szCs w:val="22"/>
              </w:rPr>
            </w:pPr>
            <w:r>
              <w:rPr>
                <w:kern w:val="2"/>
                <w:szCs w:val="22"/>
              </w:rPr>
              <w:t>Data type</w:t>
            </w:r>
          </w:p>
        </w:tc>
        <w:tc>
          <w:tcPr>
            <w:tcW w:w="499" w:type="pct"/>
            <w:shd w:val="clear" w:color="auto" w:fill="C0C0C0"/>
          </w:tcPr>
          <w:p w14:paraId="70211BA7" w14:textId="77777777" w:rsidR="00D44012" w:rsidRDefault="00000000">
            <w:pPr>
              <w:pStyle w:val="TAH"/>
              <w:rPr>
                <w:kern w:val="2"/>
                <w:szCs w:val="22"/>
              </w:rPr>
            </w:pPr>
            <w:r>
              <w:rPr>
                <w:kern w:val="2"/>
                <w:szCs w:val="22"/>
              </w:rPr>
              <w:t>P</w:t>
            </w:r>
          </w:p>
        </w:tc>
        <w:tc>
          <w:tcPr>
            <w:tcW w:w="738" w:type="pct"/>
            <w:shd w:val="clear" w:color="auto" w:fill="C0C0C0"/>
          </w:tcPr>
          <w:p w14:paraId="412ECCA8" w14:textId="77777777" w:rsidR="00D44012" w:rsidRDefault="00000000">
            <w:pPr>
              <w:pStyle w:val="TAH"/>
              <w:rPr>
                <w:kern w:val="2"/>
                <w:szCs w:val="22"/>
              </w:rPr>
            </w:pPr>
            <w:r>
              <w:rPr>
                <w:kern w:val="2"/>
                <w:szCs w:val="22"/>
              </w:rPr>
              <w:t>Cardinality</w:t>
            </w:r>
          </w:p>
        </w:tc>
        <w:tc>
          <w:tcPr>
            <w:tcW w:w="967" w:type="pct"/>
            <w:shd w:val="clear" w:color="auto" w:fill="C0C0C0"/>
          </w:tcPr>
          <w:p w14:paraId="3B6E0D97" w14:textId="77777777" w:rsidR="00D44012" w:rsidRDefault="00000000">
            <w:pPr>
              <w:pStyle w:val="TAH"/>
              <w:rPr>
                <w:kern w:val="2"/>
                <w:szCs w:val="22"/>
              </w:rPr>
            </w:pPr>
            <w:r>
              <w:rPr>
                <w:kern w:val="2"/>
                <w:szCs w:val="22"/>
              </w:rPr>
              <w:t>Response</w:t>
            </w:r>
          </w:p>
          <w:p w14:paraId="080C3B6A" w14:textId="77777777" w:rsidR="00D44012" w:rsidRDefault="00000000">
            <w:pPr>
              <w:pStyle w:val="TAH"/>
              <w:rPr>
                <w:kern w:val="2"/>
                <w:szCs w:val="22"/>
              </w:rPr>
            </w:pPr>
            <w:r>
              <w:rPr>
                <w:kern w:val="2"/>
                <w:szCs w:val="22"/>
              </w:rPr>
              <w:t>codes</w:t>
            </w:r>
          </w:p>
        </w:tc>
        <w:tc>
          <w:tcPr>
            <w:tcW w:w="1971" w:type="pct"/>
            <w:shd w:val="clear" w:color="auto" w:fill="C0C0C0"/>
          </w:tcPr>
          <w:p w14:paraId="58501804" w14:textId="77777777" w:rsidR="00D44012" w:rsidRDefault="00000000">
            <w:pPr>
              <w:pStyle w:val="TAH"/>
              <w:rPr>
                <w:kern w:val="2"/>
                <w:szCs w:val="22"/>
              </w:rPr>
            </w:pPr>
            <w:r>
              <w:rPr>
                <w:kern w:val="2"/>
                <w:szCs w:val="22"/>
              </w:rPr>
              <w:t>Description</w:t>
            </w:r>
          </w:p>
        </w:tc>
      </w:tr>
      <w:tr w:rsidR="00D44012" w14:paraId="740F4479" w14:textId="77777777">
        <w:trPr>
          <w:jc w:val="center"/>
        </w:trPr>
        <w:tc>
          <w:tcPr>
            <w:tcW w:w="825" w:type="pct"/>
            <w:shd w:val="clear" w:color="auto" w:fill="auto"/>
          </w:tcPr>
          <w:p w14:paraId="4E3792F6" w14:textId="77777777" w:rsidR="00D44012" w:rsidRDefault="00000000">
            <w:pPr>
              <w:pStyle w:val="TAL"/>
              <w:rPr>
                <w:kern w:val="2"/>
                <w:szCs w:val="22"/>
              </w:rPr>
            </w:pPr>
            <w:r>
              <w:rPr>
                <w:rFonts w:hint="eastAsia"/>
                <w:kern w:val="2"/>
                <w:szCs w:val="22"/>
              </w:rPr>
              <w:t>TopicListSubscription</w:t>
            </w:r>
          </w:p>
        </w:tc>
        <w:tc>
          <w:tcPr>
            <w:tcW w:w="499" w:type="pct"/>
          </w:tcPr>
          <w:p w14:paraId="450DC806" w14:textId="77777777" w:rsidR="00D44012" w:rsidRDefault="00000000">
            <w:pPr>
              <w:pStyle w:val="TAC"/>
              <w:rPr>
                <w:kern w:val="2"/>
                <w:szCs w:val="22"/>
              </w:rPr>
            </w:pPr>
            <w:r>
              <w:rPr>
                <w:kern w:val="2"/>
                <w:szCs w:val="22"/>
              </w:rPr>
              <w:t>M</w:t>
            </w:r>
          </w:p>
        </w:tc>
        <w:tc>
          <w:tcPr>
            <w:tcW w:w="738" w:type="pct"/>
          </w:tcPr>
          <w:p w14:paraId="3CBF7428" w14:textId="77777777" w:rsidR="00D44012" w:rsidRDefault="00000000">
            <w:pPr>
              <w:pStyle w:val="TAL"/>
              <w:rPr>
                <w:kern w:val="2"/>
                <w:szCs w:val="22"/>
              </w:rPr>
            </w:pPr>
            <w:r>
              <w:rPr>
                <w:kern w:val="2"/>
                <w:szCs w:val="22"/>
              </w:rPr>
              <w:t>1</w:t>
            </w:r>
          </w:p>
        </w:tc>
        <w:tc>
          <w:tcPr>
            <w:tcW w:w="967" w:type="pct"/>
          </w:tcPr>
          <w:p w14:paraId="17D8048A" w14:textId="77777777" w:rsidR="00D44012" w:rsidRDefault="00000000">
            <w:pPr>
              <w:pStyle w:val="TAL"/>
              <w:rPr>
                <w:kern w:val="2"/>
                <w:szCs w:val="22"/>
                <w:lang w:eastAsia="zh-CN"/>
              </w:rPr>
            </w:pPr>
            <w:r>
              <w:rPr>
                <w:kern w:val="2"/>
                <w:szCs w:val="22"/>
                <w:lang w:eastAsia="zh-CN"/>
              </w:rPr>
              <w:t>201 Created</w:t>
            </w:r>
          </w:p>
        </w:tc>
        <w:tc>
          <w:tcPr>
            <w:tcW w:w="1971" w:type="pct"/>
            <w:shd w:val="clear" w:color="auto" w:fill="auto"/>
          </w:tcPr>
          <w:p w14:paraId="5532EC16" w14:textId="77777777" w:rsidR="00D44012" w:rsidRDefault="00000000">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1D97EC8C" w14:textId="77777777" w:rsidR="00D44012" w:rsidRDefault="00D44012">
            <w:pPr>
              <w:pStyle w:val="TAL"/>
              <w:rPr>
                <w:kern w:val="2"/>
                <w:szCs w:val="22"/>
              </w:rPr>
            </w:pPr>
          </w:p>
          <w:p w14:paraId="685A878E" w14:textId="77777777" w:rsidR="00D44012" w:rsidRDefault="00000000">
            <w:pPr>
              <w:pStyle w:val="TAL"/>
              <w:rPr>
                <w:kern w:val="2"/>
                <w:szCs w:val="22"/>
              </w:rPr>
            </w:pPr>
            <w:r>
              <w:rPr>
                <w:rFonts w:hint="eastAsia"/>
                <w:kern w:val="2"/>
                <w:szCs w:val="22"/>
              </w:rPr>
              <w:t>The URI of the created resource shall be returned in the "Location" HTTP header.</w:t>
            </w:r>
          </w:p>
        </w:tc>
      </w:tr>
      <w:tr w:rsidR="00D44012" w14:paraId="3628AE6F" w14:textId="77777777">
        <w:trPr>
          <w:jc w:val="center"/>
        </w:trPr>
        <w:tc>
          <w:tcPr>
            <w:tcW w:w="5000" w:type="pct"/>
            <w:gridSpan w:val="5"/>
            <w:shd w:val="clear" w:color="auto" w:fill="auto"/>
          </w:tcPr>
          <w:p w14:paraId="08C2D9C2" w14:textId="77777777" w:rsidR="00D44012"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1B8B2B0" w14:textId="77777777" w:rsidR="00D44012" w:rsidRDefault="00D44012"/>
    <w:p w14:paraId="35ABE606" w14:textId="77777777" w:rsidR="00D44012"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D44012" w14:paraId="697F7B50" w14:textId="77777777">
        <w:trPr>
          <w:jc w:val="center"/>
        </w:trPr>
        <w:tc>
          <w:tcPr>
            <w:tcW w:w="1271" w:type="pct"/>
            <w:tcBorders>
              <w:bottom w:val="single" w:sz="6" w:space="0" w:color="auto"/>
            </w:tcBorders>
            <w:shd w:val="clear" w:color="auto" w:fill="C0C0C0"/>
          </w:tcPr>
          <w:p w14:paraId="1EA45716" w14:textId="77777777" w:rsidR="00D44012"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21ADB7D8"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0728C92"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587923B" w14:textId="77777777" w:rsidR="00D4401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D01CF6E" w14:textId="77777777" w:rsidR="00D44012" w:rsidRDefault="00000000">
            <w:pPr>
              <w:pStyle w:val="TAH"/>
              <w:rPr>
                <w:kern w:val="2"/>
                <w:szCs w:val="22"/>
              </w:rPr>
            </w:pPr>
            <w:r>
              <w:rPr>
                <w:kern w:val="2"/>
                <w:szCs w:val="22"/>
              </w:rPr>
              <w:t>Description</w:t>
            </w:r>
          </w:p>
        </w:tc>
      </w:tr>
      <w:tr w:rsidR="00D44012" w14:paraId="7C57D876" w14:textId="77777777">
        <w:trPr>
          <w:jc w:val="center"/>
        </w:trPr>
        <w:tc>
          <w:tcPr>
            <w:tcW w:w="1271" w:type="pct"/>
            <w:tcBorders>
              <w:top w:val="single" w:sz="6" w:space="0" w:color="auto"/>
            </w:tcBorders>
            <w:shd w:val="clear" w:color="auto" w:fill="auto"/>
          </w:tcPr>
          <w:p w14:paraId="5AAA896C" w14:textId="77777777" w:rsidR="00D44012" w:rsidRDefault="00000000">
            <w:pPr>
              <w:pStyle w:val="TAL"/>
              <w:rPr>
                <w:kern w:val="2"/>
                <w:szCs w:val="22"/>
              </w:rPr>
            </w:pPr>
            <w:r>
              <w:rPr>
                <w:kern w:val="2"/>
                <w:szCs w:val="22"/>
              </w:rPr>
              <w:t>n/a</w:t>
            </w:r>
          </w:p>
        </w:tc>
        <w:tc>
          <w:tcPr>
            <w:tcW w:w="666" w:type="pct"/>
            <w:tcBorders>
              <w:top w:val="single" w:sz="6" w:space="0" w:color="auto"/>
            </w:tcBorders>
          </w:tcPr>
          <w:p w14:paraId="5B66DA83" w14:textId="77777777" w:rsidR="00D44012" w:rsidRDefault="00D44012">
            <w:pPr>
              <w:pStyle w:val="TAL"/>
              <w:rPr>
                <w:kern w:val="2"/>
                <w:szCs w:val="22"/>
              </w:rPr>
            </w:pPr>
          </w:p>
        </w:tc>
        <w:tc>
          <w:tcPr>
            <w:tcW w:w="282" w:type="pct"/>
            <w:tcBorders>
              <w:top w:val="single" w:sz="6" w:space="0" w:color="auto"/>
            </w:tcBorders>
          </w:tcPr>
          <w:p w14:paraId="13D9AB1C" w14:textId="77777777" w:rsidR="00D44012" w:rsidRDefault="00D44012">
            <w:pPr>
              <w:pStyle w:val="TAC"/>
              <w:rPr>
                <w:kern w:val="2"/>
                <w:szCs w:val="22"/>
              </w:rPr>
            </w:pPr>
          </w:p>
        </w:tc>
        <w:tc>
          <w:tcPr>
            <w:tcW w:w="582" w:type="pct"/>
            <w:tcBorders>
              <w:top w:val="single" w:sz="6" w:space="0" w:color="auto"/>
            </w:tcBorders>
          </w:tcPr>
          <w:p w14:paraId="20860AA5" w14:textId="77777777" w:rsidR="00D44012" w:rsidRDefault="00D44012">
            <w:pPr>
              <w:pStyle w:val="TAL"/>
              <w:rPr>
                <w:kern w:val="2"/>
                <w:szCs w:val="22"/>
              </w:rPr>
            </w:pPr>
          </w:p>
        </w:tc>
        <w:tc>
          <w:tcPr>
            <w:tcW w:w="2199" w:type="pct"/>
            <w:tcBorders>
              <w:top w:val="single" w:sz="6" w:space="0" w:color="auto"/>
            </w:tcBorders>
            <w:shd w:val="clear" w:color="auto" w:fill="auto"/>
            <w:vAlign w:val="center"/>
          </w:tcPr>
          <w:p w14:paraId="51531BA1" w14:textId="77777777" w:rsidR="00D44012" w:rsidRDefault="00D44012">
            <w:pPr>
              <w:pStyle w:val="TAL"/>
              <w:rPr>
                <w:kern w:val="2"/>
                <w:szCs w:val="22"/>
              </w:rPr>
            </w:pPr>
          </w:p>
        </w:tc>
      </w:tr>
    </w:tbl>
    <w:p w14:paraId="51181310" w14:textId="77777777" w:rsidR="00D44012" w:rsidRDefault="00D44012"/>
    <w:p w14:paraId="23A031BE" w14:textId="77777777" w:rsidR="00D44012"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D44012" w14:paraId="16A0956B" w14:textId="77777777">
        <w:trPr>
          <w:jc w:val="center"/>
        </w:trPr>
        <w:tc>
          <w:tcPr>
            <w:tcW w:w="1202" w:type="pct"/>
            <w:tcBorders>
              <w:bottom w:val="single" w:sz="6" w:space="0" w:color="auto"/>
            </w:tcBorders>
            <w:shd w:val="clear" w:color="auto" w:fill="C0C0C0"/>
          </w:tcPr>
          <w:p w14:paraId="53A11333" w14:textId="77777777" w:rsidR="00D44012"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656A68D0" w14:textId="77777777" w:rsidR="00D44012"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3E43D2DF" w14:textId="77777777" w:rsidR="00D44012"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4AFD90A6" w14:textId="77777777" w:rsidR="00D4401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CA30FC3" w14:textId="77777777" w:rsidR="00D44012" w:rsidRDefault="00000000">
            <w:pPr>
              <w:pStyle w:val="TAH"/>
              <w:rPr>
                <w:kern w:val="2"/>
                <w:szCs w:val="22"/>
              </w:rPr>
            </w:pPr>
            <w:r>
              <w:rPr>
                <w:kern w:val="2"/>
                <w:szCs w:val="22"/>
              </w:rPr>
              <w:t>Description</w:t>
            </w:r>
          </w:p>
        </w:tc>
      </w:tr>
      <w:tr w:rsidR="00D44012" w14:paraId="014F508F" w14:textId="77777777">
        <w:trPr>
          <w:jc w:val="center"/>
        </w:trPr>
        <w:tc>
          <w:tcPr>
            <w:tcW w:w="1202" w:type="pct"/>
            <w:tcBorders>
              <w:top w:val="single" w:sz="6" w:space="0" w:color="auto"/>
            </w:tcBorders>
            <w:shd w:val="clear" w:color="auto" w:fill="auto"/>
          </w:tcPr>
          <w:p w14:paraId="2990DACD" w14:textId="77777777" w:rsidR="00D44012" w:rsidRDefault="00000000">
            <w:pPr>
              <w:pStyle w:val="TAL"/>
              <w:rPr>
                <w:kern w:val="2"/>
                <w:szCs w:val="22"/>
              </w:rPr>
            </w:pPr>
            <w:r>
              <w:rPr>
                <w:kern w:val="2"/>
                <w:szCs w:val="22"/>
              </w:rPr>
              <w:t>Location</w:t>
            </w:r>
          </w:p>
        </w:tc>
        <w:tc>
          <w:tcPr>
            <w:tcW w:w="731" w:type="pct"/>
            <w:tcBorders>
              <w:top w:val="single" w:sz="6" w:space="0" w:color="auto"/>
            </w:tcBorders>
          </w:tcPr>
          <w:p w14:paraId="3526B567" w14:textId="77777777" w:rsidR="00D44012" w:rsidRDefault="00000000">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2909FC79" w14:textId="77777777" w:rsidR="00D44012"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7F276F71" w14:textId="77777777" w:rsidR="00D44012"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26EB38D0" w14:textId="77777777" w:rsidR="00D44012" w:rsidRDefault="00000000">
            <w:pPr>
              <w:pStyle w:val="TAL"/>
              <w:rPr>
                <w:kern w:val="2"/>
                <w:szCs w:val="22"/>
              </w:rPr>
            </w:pPr>
            <w:r>
              <w:rPr>
                <w:rFonts w:hint="eastAsia"/>
                <w:kern w:val="2"/>
                <w:szCs w:val="22"/>
              </w:rPr>
              <w:t>Contains the URI of the newly created resource, according to the structure:</w:t>
            </w:r>
          </w:p>
          <w:p w14:paraId="28EF59A8" w14:textId="77777777" w:rsidR="00D44012" w:rsidRDefault="00000000">
            <w:pPr>
              <w:pStyle w:val="TAL"/>
              <w:rPr>
                <w:kern w:val="2"/>
                <w:szCs w:val="22"/>
              </w:rPr>
            </w:pPr>
            <w:r>
              <w:rPr>
                <w:rFonts w:hint="eastAsia"/>
                <w:kern w:val="2"/>
                <w:szCs w:val="22"/>
              </w:rPr>
              <w:t>{apiRoot}/msgs-topiclistevent/&lt;apiVersion&gt;/topiclist-subscriptions/{subscriptionId}</w:t>
            </w:r>
          </w:p>
        </w:tc>
      </w:tr>
    </w:tbl>
    <w:p w14:paraId="5AD23F36" w14:textId="77777777" w:rsidR="00D44012" w:rsidRDefault="00D44012"/>
    <w:p w14:paraId="4ECFDC79" w14:textId="77777777" w:rsidR="00D44012" w:rsidRDefault="00000000">
      <w:pPr>
        <w:pStyle w:val="Heading4"/>
      </w:pPr>
      <w:bookmarkStart w:id="1014" w:name="_Toc185509402"/>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1749FBCE" w14:textId="77777777" w:rsidR="00D44012" w:rsidRDefault="00000000">
      <w:pPr>
        <w:pStyle w:val="Heading5"/>
      </w:pPr>
      <w:bookmarkStart w:id="1015" w:name="_Toc18550940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0C4DCC41" w14:textId="77777777" w:rsidR="00D44012"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1FA198DB" w14:textId="77777777" w:rsidR="00D44012" w:rsidRDefault="00000000">
      <w:pPr>
        <w:pStyle w:val="Heading5"/>
      </w:pPr>
      <w:bookmarkStart w:id="1016" w:name="_Toc18550940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1571C8BA" w14:textId="77777777" w:rsidR="00D44012"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92E3FC4" w14:textId="77777777" w:rsidR="00D44012"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0E5124E3" w14:textId="77777777" w:rsidR="00D44012"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D44012" w14:paraId="0FD7E65F" w14:textId="77777777">
        <w:trPr>
          <w:jc w:val="center"/>
        </w:trPr>
        <w:tc>
          <w:tcPr>
            <w:tcW w:w="559" w:type="pct"/>
            <w:shd w:val="clear" w:color="000000" w:fill="C0C0C0"/>
          </w:tcPr>
          <w:p w14:paraId="5A00D468" w14:textId="77777777" w:rsidR="00D44012" w:rsidRDefault="00000000">
            <w:pPr>
              <w:pStyle w:val="TAH"/>
              <w:rPr>
                <w:kern w:val="2"/>
                <w:szCs w:val="22"/>
              </w:rPr>
            </w:pPr>
            <w:r>
              <w:rPr>
                <w:kern w:val="2"/>
                <w:szCs w:val="22"/>
              </w:rPr>
              <w:t>Name</w:t>
            </w:r>
          </w:p>
        </w:tc>
        <w:tc>
          <w:tcPr>
            <w:tcW w:w="708" w:type="pct"/>
            <w:shd w:val="clear" w:color="000000" w:fill="C0C0C0"/>
          </w:tcPr>
          <w:p w14:paraId="6CE17F9B" w14:textId="77777777" w:rsidR="00D44012" w:rsidRDefault="00000000">
            <w:pPr>
              <w:pStyle w:val="TAH"/>
              <w:rPr>
                <w:kern w:val="2"/>
                <w:szCs w:val="22"/>
              </w:rPr>
            </w:pPr>
            <w:r>
              <w:rPr>
                <w:kern w:val="2"/>
                <w:szCs w:val="22"/>
              </w:rPr>
              <w:t>Data Type</w:t>
            </w:r>
          </w:p>
        </w:tc>
        <w:tc>
          <w:tcPr>
            <w:tcW w:w="3733" w:type="pct"/>
            <w:shd w:val="clear" w:color="000000" w:fill="C0C0C0"/>
            <w:vAlign w:val="center"/>
          </w:tcPr>
          <w:p w14:paraId="21E957BE" w14:textId="77777777" w:rsidR="00D44012" w:rsidRDefault="00000000">
            <w:pPr>
              <w:pStyle w:val="TAH"/>
              <w:rPr>
                <w:kern w:val="2"/>
                <w:szCs w:val="22"/>
              </w:rPr>
            </w:pPr>
            <w:r>
              <w:rPr>
                <w:kern w:val="2"/>
                <w:szCs w:val="22"/>
              </w:rPr>
              <w:t>Definition</w:t>
            </w:r>
          </w:p>
        </w:tc>
      </w:tr>
      <w:tr w:rsidR="00D44012" w14:paraId="3B9D4A3A" w14:textId="77777777">
        <w:trPr>
          <w:jc w:val="center"/>
        </w:trPr>
        <w:tc>
          <w:tcPr>
            <w:tcW w:w="559" w:type="pct"/>
          </w:tcPr>
          <w:p w14:paraId="68AD95E3" w14:textId="77777777" w:rsidR="00D44012" w:rsidRDefault="00000000">
            <w:pPr>
              <w:pStyle w:val="TAL"/>
              <w:rPr>
                <w:kern w:val="2"/>
                <w:szCs w:val="22"/>
              </w:rPr>
            </w:pPr>
            <w:r>
              <w:rPr>
                <w:kern w:val="2"/>
                <w:szCs w:val="22"/>
              </w:rPr>
              <w:t>apiRoot</w:t>
            </w:r>
          </w:p>
        </w:tc>
        <w:tc>
          <w:tcPr>
            <w:tcW w:w="708" w:type="pct"/>
          </w:tcPr>
          <w:p w14:paraId="665C1B53" w14:textId="77777777" w:rsidR="00D44012" w:rsidRDefault="00000000">
            <w:pPr>
              <w:pStyle w:val="TAL"/>
              <w:rPr>
                <w:kern w:val="2"/>
                <w:szCs w:val="22"/>
              </w:rPr>
            </w:pPr>
            <w:r>
              <w:rPr>
                <w:kern w:val="2"/>
                <w:szCs w:val="22"/>
              </w:rPr>
              <w:t>string</w:t>
            </w:r>
          </w:p>
        </w:tc>
        <w:tc>
          <w:tcPr>
            <w:tcW w:w="3733" w:type="pct"/>
            <w:vAlign w:val="center"/>
          </w:tcPr>
          <w:p w14:paraId="769134A3" w14:textId="77777777" w:rsidR="00D44012" w:rsidRDefault="00000000">
            <w:pPr>
              <w:pStyle w:val="TAL"/>
              <w:rPr>
                <w:kern w:val="2"/>
                <w:szCs w:val="22"/>
              </w:rPr>
            </w:pPr>
            <w:r>
              <w:rPr>
                <w:kern w:val="2"/>
                <w:szCs w:val="22"/>
              </w:rPr>
              <w:t>See clause 7.5</w:t>
            </w:r>
          </w:p>
        </w:tc>
      </w:tr>
      <w:tr w:rsidR="00D44012" w14:paraId="096160D6" w14:textId="77777777">
        <w:trPr>
          <w:jc w:val="center"/>
        </w:trPr>
        <w:tc>
          <w:tcPr>
            <w:tcW w:w="559" w:type="pct"/>
          </w:tcPr>
          <w:p w14:paraId="1C355409" w14:textId="77777777" w:rsidR="00D44012" w:rsidRDefault="00000000">
            <w:pPr>
              <w:pStyle w:val="TAL"/>
              <w:rPr>
                <w:kern w:val="2"/>
                <w:szCs w:val="22"/>
                <w:lang w:eastAsia="zh-CN"/>
              </w:rPr>
            </w:pPr>
            <w:r>
              <w:rPr>
                <w:kern w:val="2"/>
                <w:szCs w:val="22"/>
                <w:lang w:eastAsia="zh-CN"/>
              </w:rPr>
              <w:t>apiVersion</w:t>
            </w:r>
          </w:p>
        </w:tc>
        <w:tc>
          <w:tcPr>
            <w:tcW w:w="708" w:type="pct"/>
          </w:tcPr>
          <w:p w14:paraId="44E5A341" w14:textId="77777777" w:rsidR="00D44012" w:rsidRDefault="00000000">
            <w:pPr>
              <w:pStyle w:val="TAL"/>
              <w:rPr>
                <w:kern w:val="2"/>
                <w:szCs w:val="22"/>
                <w:lang w:eastAsia="zh-CN"/>
              </w:rPr>
            </w:pPr>
            <w:r>
              <w:rPr>
                <w:kern w:val="2"/>
                <w:szCs w:val="22"/>
              </w:rPr>
              <w:t>string</w:t>
            </w:r>
          </w:p>
        </w:tc>
        <w:tc>
          <w:tcPr>
            <w:tcW w:w="3733" w:type="pct"/>
            <w:vAlign w:val="center"/>
          </w:tcPr>
          <w:p w14:paraId="38B4C11E" w14:textId="77777777" w:rsidR="00D44012"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D44012" w14:paraId="141F80CB" w14:textId="77777777">
        <w:trPr>
          <w:jc w:val="center"/>
        </w:trPr>
        <w:tc>
          <w:tcPr>
            <w:tcW w:w="559" w:type="pct"/>
          </w:tcPr>
          <w:p w14:paraId="77CCA969" w14:textId="77777777" w:rsidR="00D44012" w:rsidRDefault="00000000">
            <w:pPr>
              <w:pStyle w:val="TAL"/>
              <w:rPr>
                <w:kern w:val="2"/>
                <w:szCs w:val="22"/>
                <w:lang w:eastAsia="zh-CN"/>
              </w:rPr>
            </w:pPr>
            <w:r>
              <w:rPr>
                <w:rFonts w:hint="eastAsia"/>
                <w:kern w:val="2"/>
                <w:szCs w:val="22"/>
                <w:lang w:eastAsia="zh-CN"/>
              </w:rPr>
              <w:t>subscriptionId</w:t>
            </w:r>
          </w:p>
        </w:tc>
        <w:tc>
          <w:tcPr>
            <w:tcW w:w="708" w:type="pct"/>
          </w:tcPr>
          <w:p w14:paraId="018C1FC7" w14:textId="77777777" w:rsidR="00D44012" w:rsidRDefault="00000000">
            <w:pPr>
              <w:pStyle w:val="TAL"/>
              <w:rPr>
                <w:kern w:val="2"/>
                <w:szCs w:val="22"/>
              </w:rPr>
            </w:pPr>
            <w:r>
              <w:rPr>
                <w:rFonts w:hint="eastAsia"/>
                <w:kern w:val="2"/>
                <w:szCs w:val="22"/>
              </w:rPr>
              <w:t>string</w:t>
            </w:r>
          </w:p>
        </w:tc>
        <w:tc>
          <w:tcPr>
            <w:tcW w:w="3733" w:type="pct"/>
            <w:vAlign w:val="center"/>
          </w:tcPr>
          <w:p w14:paraId="77ABC7DE" w14:textId="77777777" w:rsidR="00D44012" w:rsidRDefault="00000000">
            <w:pPr>
              <w:pStyle w:val="TAL"/>
              <w:rPr>
                <w:kern w:val="2"/>
                <w:szCs w:val="22"/>
              </w:rPr>
            </w:pPr>
            <w:r>
              <w:rPr>
                <w:rFonts w:hint="eastAsia"/>
                <w:kern w:val="2"/>
                <w:szCs w:val="22"/>
              </w:rPr>
              <w:t>The MSGin5G Server Messaging Topic list subscription resource id</w:t>
            </w:r>
          </w:p>
        </w:tc>
      </w:tr>
    </w:tbl>
    <w:p w14:paraId="179CB567" w14:textId="77777777" w:rsidR="00D44012" w:rsidRDefault="00D44012">
      <w:pPr>
        <w:rPr>
          <w:lang w:eastAsia="zh-CN"/>
        </w:rPr>
      </w:pPr>
    </w:p>
    <w:p w14:paraId="71E7F918" w14:textId="77777777" w:rsidR="00D44012" w:rsidRDefault="00000000">
      <w:pPr>
        <w:pStyle w:val="Heading5"/>
      </w:pPr>
      <w:bookmarkStart w:id="1017" w:name="_Toc18550940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6B4C1543" w14:textId="77777777" w:rsidR="00D44012" w:rsidRDefault="00000000">
      <w:pPr>
        <w:pStyle w:val="Heading6"/>
        <w:rPr>
          <w:lang w:val="en-US" w:eastAsia="zh-CN"/>
        </w:rPr>
      </w:pPr>
      <w:bookmarkStart w:id="1018" w:name="_Toc185509406"/>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60D89BCE" w14:textId="77777777" w:rsidR="00D44012"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0DE2066" w14:textId="77777777" w:rsidR="00D44012"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D44012" w14:paraId="195F0B1D" w14:textId="77777777">
        <w:trPr>
          <w:jc w:val="center"/>
        </w:trPr>
        <w:tc>
          <w:tcPr>
            <w:tcW w:w="844" w:type="pct"/>
            <w:shd w:val="clear" w:color="auto" w:fill="C0C0C0"/>
          </w:tcPr>
          <w:p w14:paraId="148DDED8" w14:textId="77777777" w:rsidR="00D44012" w:rsidRDefault="00000000">
            <w:pPr>
              <w:pStyle w:val="TAH"/>
              <w:rPr>
                <w:kern w:val="2"/>
                <w:szCs w:val="22"/>
              </w:rPr>
            </w:pPr>
            <w:r>
              <w:rPr>
                <w:kern w:val="2"/>
                <w:szCs w:val="22"/>
              </w:rPr>
              <w:t>Name</w:t>
            </w:r>
          </w:p>
        </w:tc>
        <w:tc>
          <w:tcPr>
            <w:tcW w:w="947" w:type="pct"/>
            <w:shd w:val="clear" w:color="auto" w:fill="C0C0C0"/>
          </w:tcPr>
          <w:p w14:paraId="21AACCA0" w14:textId="77777777" w:rsidR="00D44012" w:rsidRDefault="00000000">
            <w:pPr>
              <w:pStyle w:val="TAH"/>
              <w:rPr>
                <w:kern w:val="2"/>
                <w:szCs w:val="22"/>
              </w:rPr>
            </w:pPr>
            <w:r>
              <w:rPr>
                <w:kern w:val="2"/>
                <w:szCs w:val="22"/>
              </w:rPr>
              <w:t>Data type</w:t>
            </w:r>
          </w:p>
        </w:tc>
        <w:tc>
          <w:tcPr>
            <w:tcW w:w="209" w:type="pct"/>
            <w:shd w:val="clear" w:color="auto" w:fill="C0C0C0"/>
          </w:tcPr>
          <w:p w14:paraId="3078ECE5" w14:textId="77777777" w:rsidR="00D44012" w:rsidRDefault="00000000">
            <w:pPr>
              <w:pStyle w:val="TAH"/>
              <w:rPr>
                <w:kern w:val="2"/>
                <w:szCs w:val="22"/>
              </w:rPr>
            </w:pPr>
            <w:r>
              <w:rPr>
                <w:kern w:val="2"/>
                <w:szCs w:val="22"/>
              </w:rPr>
              <w:t>P</w:t>
            </w:r>
          </w:p>
        </w:tc>
        <w:tc>
          <w:tcPr>
            <w:tcW w:w="608" w:type="pct"/>
            <w:shd w:val="clear" w:color="auto" w:fill="C0C0C0"/>
          </w:tcPr>
          <w:p w14:paraId="2A24CDB5" w14:textId="77777777" w:rsidR="00D44012" w:rsidRDefault="00000000">
            <w:pPr>
              <w:pStyle w:val="TAH"/>
              <w:rPr>
                <w:kern w:val="2"/>
                <w:szCs w:val="22"/>
              </w:rPr>
            </w:pPr>
            <w:r>
              <w:rPr>
                <w:kern w:val="2"/>
                <w:szCs w:val="22"/>
              </w:rPr>
              <w:t>Cardinality</w:t>
            </w:r>
          </w:p>
        </w:tc>
        <w:tc>
          <w:tcPr>
            <w:tcW w:w="2392" w:type="pct"/>
            <w:shd w:val="clear" w:color="auto" w:fill="C0C0C0"/>
            <w:vAlign w:val="center"/>
          </w:tcPr>
          <w:p w14:paraId="60F45B4A" w14:textId="77777777" w:rsidR="00D44012" w:rsidRDefault="00000000">
            <w:pPr>
              <w:pStyle w:val="TAH"/>
              <w:rPr>
                <w:kern w:val="2"/>
                <w:szCs w:val="22"/>
              </w:rPr>
            </w:pPr>
            <w:r>
              <w:rPr>
                <w:kern w:val="2"/>
                <w:szCs w:val="22"/>
              </w:rPr>
              <w:t>Description</w:t>
            </w:r>
          </w:p>
        </w:tc>
      </w:tr>
      <w:tr w:rsidR="00D44012" w14:paraId="349BB8FE" w14:textId="77777777">
        <w:trPr>
          <w:jc w:val="center"/>
        </w:trPr>
        <w:tc>
          <w:tcPr>
            <w:tcW w:w="844" w:type="pct"/>
            <w:shd w:val="clear" w:color="auto" w:fill="auto"/>
          </w:tcPr>
          <w:p w14:paraId="6E3A1A38" w14:textId="77777777" w:rsidR="00D44012" w:rsidRDefault="00000000">
            <w:pPr>
              <w:pStyle w:val="TAL"/>
              <w:rPr>
                <w:kern w:val="2"/>
                <w:szCs w:val="22"/>
              </w:rPr>
            </w:pPr>
            <w:r>
              <w:rPr>
                <w:kern w:val="2"/>
                <w:szCs w:val="22"/>
              </w:rPr>
              <w:t>n/a</w:t>
            </w:r>
          </w:p>
        </w:tc>
        <w:tc>
          <w:tcPr>
            <w:tcW w:w="947" w:type="pct"/>
          </w:tcPr>
          <w:p w14:paraId="460CC982" w14:textId="77777777" w:rsidR="00D44012" w:rsidRDefault="00D44012">
            <w:pPr>
              <w:pStyle w:val="TAL"/>
              <w:rPr>
                <w:kern w:val="2"/>
                <w:szCs w:val="22"/>
              </w:rPr>
            </w:pPr>
          </w:p>
        </w:tc>
        <w:tc>
          <w:tcPr>
            <w:tcW w:w="209" w:type="pct"/>
          </w:tcPr>
          <w:p w14:paraId="739B611B" w14:textId="77777777" w:rsidR="00D44012" w:rsidRDefault="00D44012">
            <w:pPr>
              <w:pStyle w:val="TAC"/>
              <w:rPr>
                <w:kern w:val="2"/>
                <w:szCs w:val="22"/>
              </w:rPr>
            </w:pPr>
          </w:p>
        </w:tc>
        <w:tc>
          <w:tcPr>
            <w:tcW w:w="608" w:type="pct"/>
          </w:tcPr>
          <w:p w14:paraId="2AE943B1" w14:textId="77777777" w:rsidR="00D44012" w:rsidRDefault="00D44012">
            <w:pPr>
              <w:pStyle w:val="TAL"/>
              <w:rPr>
                <w:kern w:val="2"/>
                <w:szCs w:val="22"/>
              </w:rPr>
            </w:pPr>
          </w:p>
        </w:tc>
        <w:tc>
          <w:tcPr>
            <w:tcW w:w="2392" w:type="pct"/>
            <w:shd w:val="clear" w:color="auto" w:fill="auto"/>
            <w:vAlign w:val="center"/>
          </w:tcPr>
          <w:p w14:paraId="51D6B2F1" w14:textId="77777777" w:rsidR="00D44012" w:rsidRDefault="00D44012">
            <w:pPr>
              <w:pStyle w:val="TAL"/>
              <w:rPr>
                <w:kern w:val="2"/>
                <w:szCs w:val="22"/>
              </w:rPr>
            </w:pPr>
          </w:p>
        </w:tc>
      </w:tr>
    </w:tbl>
    <w:p w14:paraId="5514C243" w14:textId="77777777" w:rsidR="00D44012" w:rsidRDefault="00D44012">
      <w:pPr>
        <w:rPr>
          <w:lang w:eastAsia="zh-CN"/>
        </w:rPr>
      </w:pPr>
    </w:p>
    <w:p w14:paraId="186D63F3" w14:textId="77777777" w:rsidR="00D44012"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37A0326D" w14:textId="77777777" w:rsidR="00D44012"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062A66A3" w14:textId="77777777">
        <w:trPr>
          <w:jc w:val="center"/>
        </w:trPr>
        <w:tc>
          <w:tcPr>
            <w:tcW w:w="1604" w:type="dxa"/>
            <w:tcBorders>
              <w:bottom w:val="single" w:sz="6" w:space="0" w:color="auto"/>
            </w:tcBorders>
            <w:shd w:val="clear" w:color="auto" w:fill="C0C0C0"/>
          </w:tcPr>
          <w:p w14:paraId="17BB4E93" w14:textId="77777777" w:rsidR="00D4401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07C2221E" w14:textId="77777777" w:rsidR="00D4401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DA37BAA" w14:textId="77777777" w:rsidR="00D4401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3CC0D63" w14:textId="77777777" w:rsidR="00D44012" w:rsidRDefault="00000000">
            <w:pPr>
              <w:pStyle w:val="TAH"/>
              <w:rPr>
                <w:kern w:val="2"/>
                <w:szCs w:val="22"/>
              </w:rPr>
            </w:pPr>
            <w:r>
              <w:rPr>
                <w:kern w:val="2"/>
                <w:szCs w:val="22"/>
              </w:rPr>
              <w:t>Description</w:t>
            </w:r>
          </w:p>
        </w:tc>
      </w:tr>
      <w:tr w:rsidR="00D44012" w14:paraId="0E04AF6F" w14:textId="77777777">
        <w:trPr>
          <w:jc w:val="center"/>
        </w:trPr>
        <w:tc>
          <w:tcPr>
            <w:tcW w:w="1604" w:type="dxa"/>
            <w:tcBorders>
              <w:top w:val="single" w:sz="6" w:space="0" w:color="auto"/>
            </w:tcBorders>
            <w:shd w:val="clear" w:color="auto" w:fill="auto"/>
          </w:tcPr>
          <w:p w14:paraId="23B01C43" w14:textId="77777777" w:rsidR="00D44012" w:rsidRDefault="00000000">
            <w:pPr>
              <w:pStyle w:val="TAL"/>
              <w:rPr>
                <w:kern w:val="2"/>
                <w:szCs w:val="22"/>
              </w:rPr>
            </w:pPr>
            <w:r>
              <w:rPr>
                <w:rFonts w:hint="eastAsia"/>
                <w:kern w:val="2"/>
                <w:szCs w:val="22"/>
              </w:rPr>
              <w:t>n/a</w:t>
            </w:r>
          </w:p>
        </w:tc>
        <w:tc>
          <w:tcPr>
            <w:tcW w:w="518" w:type="dxa"/>
            <w:tcBorders>
              <w:top w:val="single" w:sz="6" w:space="0" w:color="auto"/>
            </w:tcBorders>
          </w:tcPr>
          <w:p w14:paraId="3638EDCA" w14:textId="77777777" w:rsidR="00D44012" w:rsidRDefault="00D44012">
            <w:pPr>
              <w:pStyle w:val="TAC"/>
              <w:rPr>
                <w:kern w:val="2"/>
                <w:szCs w:val="22"/>
              </w:rPr>
            </w:pPr>
          </w:p>
        </w:tc>
        <w:tc>
          <w:tcPr>
            <w:tcW w:w="2268" w:type="dxa"/>
            <w:tcBorders>
              <w:top w:val="single" w:sz="6" w:space="0" w:color="auto"/>
            </w:tcBorders>
          </w:tcPr>
          <w:p w14:paraId="410721BE" w14:textId="77777777" w:rsidR="00D44012" w:rsidRDefault="00D44012">
            <w:pPr>
              <w:pStyle w:val="TAL"/>
              <w:rPr>
                <w:kern w:val="2"/>
                <w:szCs w:val="22"/>
              </w:rPr>
            </w:pPr>
          </w:p>
        </w:tc>
        <w:tc>
          <w:tcPr>
            <w:tcW w:w="5239" w:type="dxa"/>
            <w:tcBorders>
              <w:top w:val="single" w:sz="6" w:space="0" w:color="auto"/>
            </w:tcBorders>
            <w:shd w:val="clear" w:color="auto" w:fill="auto"/>
          </w:tcPr>
          <w:p w14:paraId="49A65B2D" w14:textId="77777777" w:rsidR="00D44012" w:rsidRDefault="00D44012">
            <w:pPr>
              <w:pStyle w:val="TAL"/>
              <w:rPr>
                <w:kern w:val="2"/>
                <w:szCs w:val="22"/>
              </w:rPr>
            </w:pPr>
          </w:p>
        </w:tc>
      </w:tr>
    </w:tbl>
    <w:p w14:paraId="64CADFE2" w14:textId="77777777" w:rsidR="00D44012" w:rsidRDefault="00D44012">
      <w:pPr>
        <w:rPr>
          <w:lang w:eastAsia="zh-CN"/>
        </w:rPr>
      </w:pPr>
    </w:p>
    <w:p w14:paraId="55FBC189" w14:textId="77777777" w:rsidR="00D44012" w:rsidRDefault="00000000">
      <w:pPr>
        <w:pStyle w:val="TH"/>
      </w:pPr>
      <w:r>
        <w:lastRenderedPageBreak/>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D44012" w14:paraId="752A537B" w14:textId="77777777">
        <w:trPr>
          <w:jc w:val="center"/>
        </w:trPr>
        <w:tc>
          <w:tcPr>
            <w:tcW w:w="824" w:type="pct"/>
            <w:shd w:val="clear" w:color="auto" w:fill="C0C0C0"/>
          </w:tcPr>
          <w:p w14:paraId="363C75D8" w14:textId="77777777" w:rsidR="00D44012" w:rsidRDefault="00000000">
            <w:pPr>
              <w:pStyle w:val="TAH"/>
              <w:rPr>
                <w:kern w:val="2"/>
                <w:szCs w:val="22"/>
              </w:rPr>
            </w:pPr>
            <w:r>
              <w:rPr>
                <w:kern w:val="2"/>
                <w:szCs w:val="22"/>
              </w:rPr>
              <w:t>Data type</w:t>
            </w:r>
          </w:p>
        </w:tc>
        <w:tc>
          <w:tcPr>
            <w:tcW w:w="498" w:type="pct"/>
            <w:shd w:val="clear" w:color="auto" w:fill="C0C0C0"/>
          </w:tcPr>
          <w:p w14:paraId="4881A77A" w14:textId="77777777" w:rsidR="00D44012" w:rsidRDefault="00000000">
            <w:pPr>
              <w:pStyle w:val="TAH"/>
              <w:rPr>
                <w:kern w:val="2"/>
                <w:szCs w:val="22"/>
              </w:rPr>
            </w:pPr>
            <w:r>
              <w:rPr>
                <w:kern w:val="2"/>
                <w:szCs w:val="22"/>
              </w:rPr>
              <w:t>P</w:t>
            </w:r>
          </w:p>
        </w:tc>
        <w:tc>
          <w:tcPr>
            <w:tcW w:w="737" w:type="pct"/>
            <w:shd w:val="clear" w:color="auto" w:fill="C0C0C0"/>
          </w:tcPr>
          <w:p w14:paraId="3102BC27" w14:textId="77777777" w:rsidR="00D44012" w:rsidRDefault="00000000">
            <w:pPr>
              <w:pStyle w:val="TAH"/>
              <w:rPr>
                <w:kern w:val="2"/>
                <w:szCs w:val="22"/>
              </w:rPr>
            </w:pPr>
            <w:r>
              <w:rPr>
                <w:kern w:val="2"/>
                <w:szCs w:val="22"/>
              </w:rPr>
              <w:t>Cardinality</w:t>
            </w:r>
          </w:p>
        </w:tc>
        <w:tc>
          <w:tcPr>
            <w:tcW w:w="966" w:type="pct"/>
            <w:shd w:val="clear" w:color="auto" w:fill="C0C0C0"/>
          </w:tcPr>
          <w:p w14:paraId="50F8ECEC" w14:textId="77777777" w:rsidR="00D44012" w:rsidRDefault="00000000">
            <w:pPr>
              <w:pStyle w:val="TAH"/>
              <w:rPr>
                <w:kern w:val="2"/>
                <w:szCs w:val="22"/>
              </w:rPr>
            </w:pPr>
            <w:r>
              <w:rPr>
                <w:kern w:val="2"/>
                <w:szCs w:val="22"/>
              </w:rPr>
              <w:t>Response</w:t>
            </w:r>
          </w:p>
          <w:p w14:paraId="78A601E2" w14:textId="77777777" w:rsidR="00D44012" w:rsidRDefault="00000000">
            <w:pPr>
              <w:pStyle w:val="TAH"/>
              <w:rPr>
                <w:kern w:val="2"/>
                <w:szCs w:val="22"/>
              </w:rPr>
            </w:pPr>
            <w:r>
              <w:rPr>
                <w:kern w:val="2"/>
                <w:szCs w:val="22"/>
              </w:rPr>
              <w:t>codes</w:t>
            </w:r>
          </w:p>
        </w:tc>
        <w:tc>
          <w:tcPr>
            <w:tcW w:w="1972" w:type="pct"/>
            <w:shd w:val="clear" w:color="auto" w:fill="C0C0C0"/>
          </w:tcPr>
          <w:p w14:paraId="13A32760" w14:textId="77777777" w:rsidR="00D44012" w:rsidRDefault="00000000">
            <w:pPr>
              <w:pStyle w:val="TAH"/>
              <w:rPr>
                <w:kern w:val="2"/>
                <w:szCs w:val="22"/>
              </w:rPr>
            </w:pPr>
            <w:r>
              <w:rPr>
                <w:kern w:val="2"/>
                <w:szCs w:val="22"/>
              </w:rPr>
              <w:t>Description</w:t>
            </w:r>
          </w:p>
        </w:tc>
      </w:tr>
      <w:tr w:rsidR="00D44012" w14:paraId="7AB87F9D" w14:textId="77777777">
        <w:trPr>
          <w:jc w:val="center"/>
        </w:trPr>
        <w:tc>
          <w:tcPr>
            <w:tcW w:w="824" w:type="pct"/>
            <w:shd w:val="clear" w:color="auto" w:fill="auto"/>
          </w:tcPr>
          <w:p w14:paraId="73D18C11" w14:textId="77777777" w:rsidR="00D44012" w:rsidRDefault="00000000">
            <w:pPr>
              <w:pStyle w:val="TAL"/>
              <w:rPr>
                <w:kern w:val="2"/>
                <w:szCs w:val="22"/>
              </w:rPr>
            </w:pPr>
            <w:r>
              <w:rPr>
                <w:rFonts w:hint="eastAsia"/>
                <w:kern w:val="2"/>
                <w:szCs w:val="22"/>
              </w:rPr>
              <w:t>n/a</w:t>
            </w:r>
          </w:p>
        </w:tc>
        <w:tc>
          <w:tcPr>
            <w:tcW w:w="498" w:type="pct"/>
          </w:tcPr>
          <w:p w14:paraId="48F76814" w14:textId="77777777" w:rsidR="00D44012" w:rsidRDefault="00D44012">
            <w:pPr>
              <w:pStyle w:val="TAC"/>
              <w:rPr>
                <w:kern w:val="2"/>
                <w:szCs w:val="22"/>
              </w:rPr>
            </w:pPr>
          </w:p>
        </w:tc>
        <w:tc>
          <w:tcPr>
            <w:tcW w:w="737" w:type="pct"/>
          </w:tcPr>
          <w:p w14:paraId="5660A380" w14:textId="77777777" w:rsidR="00D44012" w:rsidRDefault="00D44012">
            <w:pPr>
              <w:pStyle w:val="TAL"/>
              <w:rPr>
                <w:kern w:val="2"/>
                <w:szCs w:val="22"/>
              </w:rPr>
            </w:pPr>
          </w:p>
        </w:tc>
        <w:tc>
          <w:tcPr>
            <w:tcW w:w="966" w:type="pct"/>
          </w:tcPr>
          <w:p w14:paraId="546D5657" w14:textId="77777777" w:rsidR="00D44012" w:rsidRDefault="00000000">
            <w:pPr>
              <w:pStyle w:val="TAL"/>
              <w:rPr>
                <w:kern w:val="2"/>
                <w:szCs w:val="22"/>
                <w:lang w:eastAsia="zh-CN"/>
              </w:rPr>
            </w:pPr>
            <w:r>
              <w:rPr>
                <w:rFonts w:hint="eastAsia"/>
                <w:kern w:val="2"/>
                <w:szCs w:val="22"/>
                <w:lang w:eastAsia="zh-CN"/>
              </w:rPr>
              <w:t>204 No Content</w:t>
            </w:r>
          </w:p>
        </w:tc>
        <w:tc>
          <w:tcPr>
            <w:tcW w:w="1972" w:type="pct"/>
            <w:shd w:val="clear" w:color="auto" w:fill="auto"/>
          </w:tcPr>
          <w:p w14:paraId="01963694" w14:textId="77777777" w:rsidR="00D44012" w:rsidRDefault="00000000">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D44012" w14:paraId="362734F6" w14:textId="77777777">
        <w:trPr>
          <w:jc w:val="center"/>
        </w:trPr>
        <w:tc>
          <w:tcPr>
            <w:tcW w:w="824" w:type="pct"/>
            <w:shd w:val="clear" w:color="auto" w:fill="auto"/>
          </w:tcPr>
          <w:p w14:paraId="13049E8E" w14:textId="77777777" w:rsidR="00D44012" w:rsidRDefault="00000000">
            <w:pPr>
              <w:pStyle w:val="TAL"/>
              <w:rPr>
                <w:kern w:val="2"/>
                <w:szCs w:val="22"/>
              </w:rPr>
            </w:pPr>
            <w:r>
              <w:rPr>
                <w:rFonts w:hint="eastAsia"/>
                <w:kern w:val="2"/>
                <w:szCs w:val="22"/>
              </w:rPr>
              <w:t>n/a</w:t>
            </w:r>
          </w:p>
        </w:tc>
        <w:tc>
          <w:tcPr>
            <w:tcW w:w="498" w:type="pct"/>
          </w:tcPr>
          <w:p w14:paraId="3343579F" w14:textId="77777777" w:rsidR="00D44012" w:rsidRDefault="00D44012">
            <w:pPr>
              <w:pStyle w:val="TAC"/>
              <w:rPr>
                <w:kern w:val="2"/>
                <w:szCs w:val="22"/>
              </w:rPr>
            </w:pPr>
          </w:p>
        </w:tc>
        <w:tc>
          <w:tcPr>
            <w:tcW w:w="737" w:type="pct"/>
          </w:tcPr>
          <w:p w14:paraId="398544C8" w14:textId="77777777" w:rsidR="00D44012" w:rsidRDefault="00D44012">
            <w:pPr>
              <w:pStyle w:val="TAL"/>
              <w:rPr>
                <w:kern w:val="2"/>
                <w:szCs w:val="22"/>
              </w:rPr>
            </w:pPr>
          </w:p>
        </w:tc>
        <w:tc>
          <w:tcPr>
            <w:tcW w:w="966" w:type="pct"/>
          </w:tcPr>
          <w:p w14:paraId="48AC7436" w14:textId="77777777" w:rsidR="00D44012" w:rsidRDefault="00000000">
            <w:pPr>
              <w:pStyle w:val="TAL"/>
              <w:rPr>
                <w:kern w:val="2"/>
                <w:szCs w:val="22"/>
                <w:lang w:eastAsia="zh-CN"/>
              </w:rPr>
            </w:pPr>
            <w:r>
              <w:rPr>
                <w:rFonts w:hint="eastAsia"/>
                <w:kern w:val="2"/>
                <w:szCs w:val="22"/>
                <w:lang w:eastAsia="zh-CN"/>
              </w:rPr>
              <w:t>307 Temporary Redirect</w:t>
            </w:r>
          </w:p>
        </w:tc>
        <w:tc>
          <w:tcPr>
            <w:tcW w:w="1972" w:type="pct"/>
            <w:shd w:val="clear" w:color="auto" w:fill="auto"/>
          </w:tcPr>
          <w:p w14:paraId="1AF3275E" w14:textId="77777777" w:rsidR="00D44012" w:rsidRDefault="00000000">
            <w:pPr>
              <w:pStyle w:val="TAL"/>
              <w:rPr>
                <w:kern w:val="2"/>
                <w:szCs w:val="22"/>
              </w:rPr>
            </w:pPr>
            <w:r>
              <w:rPr>
                <w:rFonts w:hint="eastAsia"/>
                <w:kern w:val="2"/>
                <w:szCs w:val="22"/>
              </w:rPr>
              <w:t>Temporary redirection.</w:t>
            </w:r>
          </w:p>
          <w:p w14:paraId="7D39FC43" w14:textId="77777777" w:rsidR="00D44012" w:rsidRDefault="00D44012">
            <w:pPr>
              <w:pStyle w:val="TAL"/>
              <w:rPr>
                <w:kern w:val="2"/>
                <w:szCs w:val="22"/>
              </w:rPr>
            </w:pPr>
          </w:p>
          <w:p w14:paraId="348FA29B" w14:textId="77777777" w:rsidR="00D44012"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055DEF5A" w14:textId="77777777" w:rsidR="00D44012" w:rsidRDefault="00D44012">
            <w:pPr>
              <w:pStyle w:val="TAL"/>
              <w:rPr>
                <w:kern w:val="2"/>
                <w:szCs w:val="22"/>
              </w:rPr>
            </w:pPr>
          </w:p>
          <w:p w14:paraId="7FB3F767" w14:textId="77777777" w:rsidR="00D44012" w:rsidRDefault="00000000">
            <w:pPr>
              <w:pStyle w:val="TAL"/>
              <w:rPr>
                <w:kern w:val="2"/>
                <w:szCs w:val="22"/>
              </w:rPr>
            </w:pPr>
            <w:r>
              <w:rPr>
                <w:rFonts w:hint="eastAsia"/>
                <w:kern w:val="2"/>
                <w:szCs w:val="22"/>
              </w:rPr>
              <w:t>Redirection handling is described in clause 5.2.10 of 3GPP TS 29.122 [24].</w:t>
            </w:r>
          </w:p>
        </w:tc>
      </w:tr>
      <w:tr w:rsidR="00D44012" w14:paraId="7D1A7A5F" w14:textId="77777777">
        <w:trPr>
          <w:jc w:val="center"/>
        </w:trPr>
        <w:tc>
          <w:tcPr>
            <w:tcW w:w="824" w:type="pct"/>
            <w:shd w:val="clear" w:color="auto" w:fill="auto"/>
          </w:tcPr>
          <w:p w14:paraId="192795AA" w14:textId="77777777" w:rsidR="00D44012" w:rsidRDefault="00000000">
            <w:pPr>
              <w:pStyle w:val="TAL"/>
              <w:rPr>
                <w:kern w:val="2"/>
                <w:szCs w:val="22"/>
              </w:rPr>
            </w:pPr>
            <w:r>
              <w:rPr>
                <w:rFonts w:hint="eastAsia"/>
                <w:kern w:val="2"/>
                <w:szCs w:val="22"/>
              </w:rPr>
              <w:t>n/a</w:t>
            </w:r>
          </w:p>
        </w:tc>
        <w:tc>
          <w:tcPr>
            <w:tcW w:w="498" w:type="pct"/>
          </w:tcPr>
          <w:p w14:paraId="1EA55B80" w14:textId="77777777" w:rsidR="00D44012" w:rsidRDefault="00D44012">
            <w:pPr>
              <w:pStyle w:val="TAC"/>
              <w:rPr>
                <w:kern w:val="2"/>
                <w:szCs w:val="22"/>
              </w:rPr>
            </w:pPr>
          </w:p>
        </w:tc>
        <w:tc>
          <w:tcPr>
            <w:tcW w:w="737" w:type="pct"/>
          </w:tcPr>
          <w:p w14:paraId="48B3EE94" w14:textId="77777777" w:rsidR="00D44012" w:rsidRDefault="00D44012">
            <w:pPr>
              <w:pStyle w:val="TAL"/>
              <w:rPr>
                <w:kern w:val="2"/>
                <w:szCs w:val="22"/>
              </w:rPr>
            </w:pPr>
          </w:p>
        </w:tc>
        <w:tc>
          <w:tcPr>
            <w:tcW w:w="966" w:type="pct"/>
          </w:tcPr>
          <w:p w14:paraId="39D47CA2" w14:textId="77777777" w:rsidR="00D44012" w:rsidRDefault="00000000">
            <w:pPr>
              <w:pStyle w:val="TAL"/>
              <w:rPr>
                <w:kern w:val="2"/>
                <w:szCs w:val="22"/>
                <w:lang w:eastAsia="zh-CN"/>
              </w:rPr>
            </w:pPr>
            <w:r>
              <w:rPr>
                <w:rFonts w:hint="eastAsia"/>
                <w:kern w:val="2"/>
                <w:szCs w:val="22"/>
                <w:lang w:eastAsia="zh-CN"/>
              </w:rPr>
              <w:t>308 Permanent Redirect</w:t>
            </w:r>
          </w:p>
        </w:tc>
        <w:tc>
          <w:tcPr>
            <w:tcW w:w="1972" w:type="pct"/>
            <w:shd w:val="clear" w:color="auto" w:fill="auto"/>
          </w:tcPr>
          <w:p w14:paraId="27BE16AA" w14:textId="77777777" w:rsidR="00D44012" w:rsidRDefault="00000000">
            <w:pPr>
              <w:pStyle w:val="TAL"/>
              <w:rPr>
                <w:kern w:val="2"/>
                <w:szCs w:val="22"/>
              </w:rPr>
            </w:pPr>
            <w:r>
              <w:rPr>
                <w:rFonts w:hint="eastAsia"/>
                <w:kern w:val="2"/>
                <w:szCs w:val="22"/>
              </w:rPr>
              <w:t>Permanent redirection.</w:t>
            </w:r>
          </w:p>
          <w:p w14:paraId="427839FF" w14:textId="77777777" w:rsidR="00D44012" w:rsidRDefault="00D44012">
            <w:pPr>
              <w:pStyle w:val="TAL"/>
              <w:rPr>
                <w:kern w:val="2"/>
                <w:szCs w:val="22"/>
              </w:rPr>
            </w:pPr>
          </w:p>
          <w:p w14:paraId="1955B4FF" w14:textId="77777777" w:rsidR="00D44012"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080D4773" w14:textId="77777777" w:rsidR="00D44012" w:rsidRDefault="00D44012">
            <w:pPr>
              <w:pStyle w:val="TAL"/>
              <w:rPr>
                <w:kern w:val="2"/>
                <w:szCs w:val="22"/>
              </w:rPr>
            </w:pPr>
          </w:p>
          <w:p w14:paraId="007AABB9" w14:textId="77777777" w:rsidR="00D44012" w:rsidRDefault="00000000">
            <w:pPr>
              <w:pStyle w:val="TAL"/>
              <w:rPr>
                <w:kern w:val="2"/>
                <w:szCs w:val="22"/>
              </w:rPr>
            </w:pPr>
            <w:r>
              <w:rPr>
                <w:rFonts w:hint="eastAsia"/>
                <w:kern w:val="2"/>
                <w:szCs w:val="22"/>
              </w:rPr>
              <w:t>Redirection handling is described in clause 5.2.10 of 3GPP TS 29.122 [24].</w:t>
            </w:r>
          </w:p>
        </w:tc>
      </w:tr>
      <w:tr w:rsidR="00D44012" w14:paraId="49D3EB26" w14:textId="77777777">
        <w:trPr>
          <w:jc w:val="center"/>
        </w:trPr>
        <w:tc>
          <w:tcPr>
            <w:tcW w:w="5000" w:type="pct"/>
            <w:gridSpan w:val="5"/>
            <w:shd w:val="clear" w:color="auto" w:fill="auto"/>
          </w:tcPr>
          <w:p w14:paraId="7BD5881E" w14:textId="77777777" w:rsidR="00D44012"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1F0DB35" w14:textId="77777777" w:rsidR="00D44012" w:rsidRDefault="00D44012"/>
    <w:p w14:paraId="70166840" w14:textId="77777777" w:rsidR="00D44012" w:rsidRDefault="00000000">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772CDCEE" w14:textId="77777777">
        <w:trPr>
          <w:jc w:val="center"/>
        </w:trPr>
        <w:tc>
          <w:tcPr>
            <w:tcW w:w="824" w:type="pct"/>
            <w:shd w:val="clear" w:color="auto" w:fill="C0C0C0"/>
            <w:vAlign w:val="center"/>
          </w:tcPr>
          <w:p w14:paraId="26AA63F3" w14:textId="77777777" w:rsidR="00D44012" w:rsidRDefault="00000000">
            <w:pPr>
              <w:pStyle w:val="TAH"/>
            </w:pPr>
            <w:r>
              <w:t>Name</w:t>
            </w:r>
          </w:p>
        </w:tc>
        <w:tc>
          <w:tcPr>
            <w:tcW w:w="732" w:type="pct"/>
            <w:shd w:val="clear" w:color="auto" w:fill="C0C0C0"/>
            <w:vAlign w:val="center"/>
          </w:tcPr>
          <w:p w14:paraId="71C92F20" w14:textId="77777777" w:rsidR="00D44012" w:rsidRDefault="00000000">
            <w:pPr>
              <w:pStyle w:val="TAH"/>
            </w:pPr>
            <w:r>
              <w:t>Data type</w:t>
            </w:r>
          </w:p>
        </w:tc>
        <w:tc>
          <w:tcPr>
            <w:tcW w:w="217" w:type="pct"/>
            <w:shd w:val="clear" w:color="auto" w:fill="C0C0C0"/>
            <w:vAlign w:val="center"/>
          </w:tcPr>
          <w:p w14:paraId="4E21D443" w14:textId="77777777" w:rsidR="00D44012" w:rsidRDefault="00000000">
            <w:pPr>
              <w:pStyle w:val="TAH"/>
            </w:pPr>
            <w:r>
              <w:t>P</w:t>
            </w:r>
          </w:p>
        </w:tc>
        <w:tc>
          <w:tcPr>
            <w:tcW w:w="581" w:type="pct"/>
            <w:shd w:val="clear" w:color="auto" w:fill="C0C0C0"/>
            <w:vAlign w:val="center"/>
          </w:tcPr>
          <w:p w14:paraId="02D8EF14" w14:textId="77777777" w:rsidR="00D44012" w:rsidRDefault="00000000">
            <w:pPr>
              <w:pStyle w:val="TAH"/>
            </w:pPr>
            <w:r>
              <w:t>Cardinality</w:t>
            </w:r>
          </w:p>
        </w:tc>
        <w:tc>
          <w:tcPr>
            <w:tcW w:w="2645" w:type="pct"/>
            <w:shd w:val="clear" w:color="auto" w:fill="C0C0C0"/>
            <w:vAlign w:val="center"/>
          </w:tcPr>
          <w:p w14:paraId="5758727C" w14:textId="77777777" w:rsidR="00D44012" w:rsidRDefault="00000000">
            <w:pPr>
              <w:pStyle w:val="TAH"/>
            </w:pPr>
            <w:r>
              <w:t>Description</w:t>
            </w:r>
          </w:p>
        </w:tc>
      </w:tr>
      <w:tr w:rsidR="00D44012" w14:paraId="20FF4267" w14:textId="77777777">
        <w:trPr>
          <w:jc w:val="center"/>
        </w:trPr>
        <w:tc>
          <w:tcPr>
            <w:tcW w:w="824" w:type="pct"/>
            <w:shd w:val="clear" w:color="auto" w:fill="auto"/>
            <w:vAlign w:val="center"/>
          </w:tcPr>
          <w:p w14:paraId="0F249E29" w14:textId="77777777" w:rsidR="00D44012" w:rsidRDefault="00000000">
            <w:pPr>
              <w:pStyle w:val="TAL"/>
            </w:pPr>
            <w:r>
              <w:t>Location</w:t>
            </w:r>
          </w:p>
        </w:tc>
        <w:tc>
          <w:tcPr>
            <w:tcW w:w="732" w:type="pct"/>
            <w:vAlign w:val="center"/>
          </w:tcPr>
          <w:p w14:paraId="0AD43C93" w14:textId="77777777" w:rsidR="00D44012" w:rsidRDefault="00000000">
            <w:pPr>
              <w:pStyle w:val="TAL"/>
            </w:pPr>
            <w:r>
              <w:t>string</w:t>
            </w:r>
          </w:p>
        </w:tc>
        <w:tc>
          <w:tcPr>
            <w:tcW w:w="217" w:type="pct"/>
            <w:vAlign w:val="center"/>
          </w:tcPr>
          <w:p w14:paraId="0B24974A" w14:textId="77777777" w:rsidR="00D44012" w:rsidRDefault="00000000">
            <w:pPr>
              <w:pStyle w:val="TAC"/>
            </w:pPr>
            <w:r>
              <w:t>M</w:t>
            </w:r>
          </w:p>
        </w:tc>
        <w:tc>
          <w:tcPr>
            <w:tcW w:w="581" w:type="pct"/>
            <w:vAlign w:val="center"/>
          </w:tcPr>
          <w:p w14:paraId="15CCBB17" w14:textId="77777777" w:rsidR="00D44012" w:rsidRDefault="00000000">
            <w:pPr>
              <w:pStyle w:val="TAC"/>
            </w:pPr>
            <w:r>
              <w:t>1</w:t>
            </w:r>
          </w:p>
        </w:tc>
        <w:tc>
          <w:tcPr>
            <w:tcW w:w="2645" w:type="pct"/>
            <w:shd w:val="clear" w:color="auto" w:fill="auto"/>
            <w:vAlign w:val="center"/>
          </w:tcPr>
          <w:p w14:paraId="6A322696" w14:textId="77777777" w:rsidR="00D44012" w:rsidRDefault="00000000">
            <w:pPr>
              <w:pStyle w:val="TAL"/>
            </w:pPr>
            <w:r>
              <w:t>Contains an alternative URI of the resource located in an alternative MSGin5G Server.</w:t>
            </w:r>
          </w:p>
        </w:tc>
      </w:tr>
    </w:tbl>
    <w:p w14:paraId="7BA33132" w14:textId="77777777" w:rsidR="00D44012" w:rsidRDefault="00D44012"/>
    <w:p w14:paraId="3EA34BD1" w14:textId="77777777" w:rsidR="00D44012" w:rsidRDefault="00000000">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31BA8842" w14:textId="77777777">
        <w:trPr>
          <w:jc w:val="center"/>
        </w:trPr>
        <w:tc>
          <w:tcPr>
            <w:tcW w:w="824" w:type="pct"/>
            <w:shd w:val="clear" w:color="auto" w:fill="C0C0C0"/>
            <w:vAlign w:val="center"/>
          </w:tcPr>
          <w:p w14:paraId="19A0661F" w14:textId="77777777" w:rsidR="00D44012" w:rsidRDefault="00000000">
            <w:pPr>
              <w:pStyle w:val="TAH"/>
            </w:pPr>
            <w:r>
              <w:t>Name</w:t>
            </w:r>
          </w:p>
        </w:tc>
        <w:tc>
          <w:tcPr>
            <w:tcW w:w="732" w:type="pct"/>
            <w:shd w:val="clear" w:color="auto" w:fill="C0C0C0"/>
            <w:vAlign w:val="center"/>
          </w:tcPr>
          <w:p w14:paraId="397A7AE5" w14:textId="77777777" w:rsidR="00D44012" w:rsidRDefault="00000000">
            <w:pPr>
              <w:pStyle w:val="TAH"/>
            </w:pPr>
            <w:r>
              <w:t>Data type</w:t>
            </w:r>
          </w:p>
        </w:tc>
        <w:tc>
          <w:tcPr>
            <w:tcW w:w="217" w:type="pct"/>
            <w:shd w:val="clear" w:color="auto" w:fill="C0C0C0"/>
            <w:vAlign w:val="center"/>
          </w:tcPr>
          <w:p w14:paraId="2AC96F8C" w14:textId="77777777" w:rsidR="00D44012" w:rsidRDefault="00000000">
            <w:pPr>
              <w:pStyle w:val="TAH"/>
            </w:pPr>
            <w:r>
              <w:t>P</w:t>
            </w:r>
          </w:p>
        </w:tc>
        <w:tc>
          <w:tcPr>
            <w:tcW w:w="581" w:type="pct"/>
            <w:shd w:val="clear" w:color="auto" w:fill="C0C0C0"/>
            <w:vAlign w:val="center"/>
          </w:tcPr>
          <w:p w14:paraId="0CC904DC" w14:textId="77777777" w:rsidR="00D44012" w:rsidRDefault="00000000">
            <w:pPr>
              <w:pStyle w:val="TAH"/>
            </w:pPr>
            <w:r>
              <w:t>Cardinality</w:t>
            </w:r>
          </w:p>
        </w:tc>
        <w:tc>
          <w:tcPr>
            <w:tcW w:w="2645" w:type="pct"/>
            <w:shd w:val="clear" w:color="auto" w:fill="C0C0C0"/>
            <w:vAlign w:val="center"/>
          </w:tcPr>
          <w:p w14:paraId="16CC2BD7" w14:textId="77777777" w:rsidR="00D44012" w:rsidRDefault="00000000">
            <w:pPr>
              <w:pStyle w:val="TAH"/>
            </w:pPr>
            <w:r>
              <w:t>Description</w:t>
            </w:r>
          </w:p>
        </w:tc>
      </w:tr>
      <w:tr w:rsidR="00D44012" w14:paraId="6B895C01" w14:textId="77777777">
        <w:trPr>
          <w:jc w:val="center"/>
        </w:trPr>
        <w:tc>
          <w:tcPr>
            <w:tcW w:w="824" w:type="pct"/>
            <w:shd w:val="clear" w:color="auto" w:fill="auto"/>
            <w:vAlign w:val="center"/>
          </w:tcPr>
          <w:p w14:paraId="5C0A2BCF" w14:textId="77777777" w:rsidR="00D44012" w:rsidRDefault="00000000">
            <w:pPr>
              <w:pStyle w:val="TAL"/>
            </w:pPr>
            <w:r>
              <w:t>Location</w:t>
            </w:r>
          </w:p>
        </w:tc>
        <w:tc>
          <w:tcPr>
            <w:tcW w:w="732" w:type="pct"/>
            <w:vAlign w:val="center"/>
          </w:tcPr>
          <w:p w14:paraId="0D3F8A41" w14:textId="77777777" w:rsidR="00D44012" w:rsidRDefault="00000000">
            <w:pPr>
              <w:pStyle w:val="TAL"/>
            </w:pPr>
            <w:r>
              <w:t>string</w:t>
            </w:r>
          </w:p>
        </w:tc>
        <w:tc>
          <w:tcPr>
            <w:tcW w:w="217" w:type="pct"/>
            <w:vAlign w:val="center"/>
          </w:tcPr>
          <w:p w14:paraId="59A7A239" w14:textId="77777777" w:rsidR="00D44012" w:rsidRDefault="00000000">
            <w:pPr>
              <w:pStyle w:val="TAC"/>
            </w:pPr>
            <w:r>
              <w:t>M</w:t>
            </w:r>
          </w:p>
        </w:tc>
        <w:tc>
          <w:tcPr>
            <w:tcW w:w="581" w:type="pct"/>
            <w:vAlign w:val="center"/>
          </w:tcPr>
          <w:p w14:paraId="0F0750E8" w14:textId="77777777" w:rsidR="00D44012" w:rsidRDefault="00000000">
            <w:pPr>
              <w:pStyle w:val="TAC"/>
            </w:pPr>
            <w:r>
              <w:t>1</w:t>
            </w:r>
          </w:p>
        </w:tc>
        <w:tc>
          <w:tcPr>
            <w:tcW w:w="2645" w:type="pct"/>
            <w:shd w:val="clear" w:color="auto" w:fill="auto"/>
            <w:vAlign w:val="center"/>
          </w:tcPr>
          <w:p w14:paraId="26B792D9" w14:textId="77777777" w:rsidR="00D44012" w:rsidRDefault="00000000">
            <w:pPr>
              <w:pStyle w:val="TAL"/>
            </w:pPr>
            <w:r>
              <w:t>Contains an alternative URI of the resource located in an alternative MSGin5G Server.</w:t>
            </w:r>
          </w:p>
        </w:tc>
      </w:tr>
    </w:tbl>
    <w:p w14:paraId="0F9B9604" w14:textId="77777777" w:rsidR="00D44012" w:rsidRDefault="00D44012"/>
    <w:p w14:paraId="5ED6D079" w14:textId="77777777" w:rsidR="00D44012" w:rsidRDefault="00000000">
      <w:pPr>
        <w:pStyle w:val="Heading3"/>
      </w:pPr>
      <w:bookmarkStart w:id="1019" w:name="_Toc185509407"/>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7208948F" w14:textId="77777777" w:rsidR="00D44012" w:rsidRDefault="00000000">
      <w:pPr>
        <w:pStyle w:val="Heading4"/>
      </w:pPr>
      <w:bookmarkStart w:id="1020" w:name="_Toc185509408"/>
      <w:r>
        <w:rPr>
          <w:rFonts w:hint="eastAsia"/>
          <w:lang w:val="en-US" w:eastAsia="zh-CN"/>
        </w:rPr>
        <w:t>8</w:t>
      </w:r>
      <w:r>
        <w:t>.</w:t>
      </w:r>
      <w:r>
        <w:rPr>
          <w:rFonts w:hint="eastAsia"/>
          <w:lang w:val="en-US" w:eastAsia="zh-CN"/>
        </w:rPr>
        <w:t>3</w:t>
      </w:r>
      <w:r>
        <w:t>.3.1</w:t>
      </w:r>
      <w:r>
        <w:tab/>
        <w:t>Overview</w:t>
      </w:r>
      <w:bookmarkEnd w:id="1020"/>
    </w:p>
    <w:p w14:paraId="4E3833A6" w14:textId="77777777" w:rsidR="00D44012"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5D225154" w14:textId="77777777" w:rsidR="00D44012" w:rsidRDefault="00000000">
      <w:pPr>
        <w:jc w:val="center"/>
        <w:rPr>
          <w:lang w:eastAsia="zh-CN"/>
        </w:rPr>
      </w:pPr>
      <w:r>
        <w:object w:dxaOrig="7630" w:dyaOrig="3826" w14:anchorId="506BB404">
          <v:shape id="_x0000_i1043" type="#_x0000_t75" style="width:381.3pt;height:191.25pt" o:ole="">
            <v:imagedata r:id="rId49" o:title="" cropbottom="7081f" cropright="4734f"/>
          </v:shape>
          <o:OLEObject Type="Embed" ProgID="Visio.Drawing.15" ShapeID="_x0000_i1043" DrawAspect="Content" ObjectID="_1796122656" r:id="rId50"/>
        </w:object>
      </w:r>
    </w:p>
    <w:p w14:paraId="0896DE2F" w14:textId="77777777" w:rsidR="00D44012" w:rsidRDefault="00000000">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ED65C4F" w14:textId="77777777" w:rsidR="00D44012"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20A0151F" w14:textId="77777777" w:rsidR="00D44012"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D44012" w14:paraId="6493D7D5" w14:textId="77777777">
        <w:trPr>
          <w:jc w:val="center"/>
        </w:trPr>
        <w:tc>
          <w:tcPr>
            <w:tcW w:w="1851" w:type="pct"/>
            <w:shd w:val="clear" w:color="auto" w:fill="C0C0C0"/>
            <w:vAlign w:val="center"/>
          </w:tcPr>
          <w:p w14:paraId="3857189C" w14:textId="77777777" w:rsidR="00D44012" w:rsidRDefault="00000000">
            <w:pPr>
              <w:pStyle w:val="TAH"/>
            </w:pPr>
            <w:r>
              <w:t>Custom operation URI</w:t>
            </w:r>
          </w:p>
        </w:tc>
        <w:tc>
          <w:tcPr>
            <w:tcW w:w="964" w:type="pct"/>
            <w:shd w:val="clear" w:color="auto" w:fill="C0C0C0"/>
            <w:vAlign w:val="center"/>
          </w:tcPr>
          <w:p w14:paraId="0057E40E" w14:textId="77777777" w:rsidR="00D44012" w:rsidRDefault="00000000">
            <w:pPr>
              <w:pStyle w:val="TAH"/>
            </w:pPr>
            <w:r>
              <w:t>Mapped HTTP method</w:t>
            </w:r>
          </w:p>
        </w:tc>
        <w:tc>
          <w:tcPr>
            <w:tcW w:w="2185" w:type="pct"/>
            <w:shd w:val="clear" w:color="auto" w:fill="C0C0C0"/>
            <w:vAlign w:val="center"/>
          </w:tcPr>
          <w:p w14:paraId="46D49639" w14:textId="77777777" w:rsidR="00D44012" w:rsidRDefault="00000000">
            <w:pPr>
              <w:pStyle w:val="TAH"/>
            </w:pPr>
            <w:r>
              <w:t>Description</w:t>
            </w:r>
          </w:p>
        </w:tc>
      </w:tr>
      <w:tr w:rsidR="00D44012" w14:paraId="3A1A7029" w14:textId="77777777">
        <w:trPr>
          <w:jc w:val="center"/>
        </w:trPr>
        <w:tc>
          <w:tcPr>
            <w:tcW w:w="1851" w:type="pct"/>
          </w:tcPr>
          <w:p w14:paraId="16CBE76A" w14:textId="77777777" w:rsidR="00D44012" w:rsidRDefault="00000000">
            <w:pPr>
              <w:pStyle w:val="TAL"/>
            </w:pPr>
            <w:r>
              <w:rPr>
                <w:rFonts w:hint="eastAsia"/>
              </w:rPr>
              <w:t>{apiRoot}/msgs-topiclistevent/&lt;apiVersion&gt;/request-topic-subscription</w:t>
            </w:r>
          </w:p>
        </w:tc>
        <w:tc>
          <w:tcPr>
            <w:tcW w:w="964" w:type="pct"/>
          </w:tcPr>
          <w:p w14:paraId="2779899A" w14:textId="77777777" w:rsidR="00D44012" w:rsidRDefault="00000000">
            <w:pPr>
              <w:pStyle w:val="TAL"/>
            </w:pPr>
            <w:r>
              <w:t>POST</w:t>
            </w:r>
          </w:p>
        </w:tc>
        <w:tc>
          <w:tcPr>
            <w:tcW w:w="2185" w:type="pct"/>
          </w:tcPr>
          <w:p w14:paraId="7CA0A658" w14:textId="77777777" w:rsidR="00D44012" w:rsidRDefault="00000000">
            <w:pPr>
              <w:pStyle w:val="TAL"/>
            </w:pPr>
            <w:r>
              <w:rPr>
                <w:rFonts w:hint="eastAsia"/>
              </w:rPr>
              <w:t>Request of MSGin5G Server to deliver Messaging Topic subscription to another given MSGin5G Server.</w:t>
            </w:r>
          </w:p>
        </w:tc>
      </w:tr>
      <w:tr w:rsidR="00D44012" w14:paraId="5CBBB2B1" w14:textId="77777777">
        <w:trPr>
          <w:jc w:val="center"/>
        </w:trPr>
        <w:tc>
          <w:tcPr>
            <w:tcW w:w="1851" w:type="pct"/>
          </w:tcPr>
          <w:p w14:paraId="234DA7D8" w14:textId="77777777" w:rsidR="00D44012" w:rsidRDefault="00000000">
            <w:pPr>
              <w:pStyle w:val="TAL"/>
            </w:pPr>
            <w:r>
              <w:rPr>
                <w:rFonts w:hint="eastAsia"/>
              </w:rPr>
              <w:t>{apiRoot}/msgs-topiclistevent/&lt;apiVersion&gt;/request-topic-unsubscription</w:t>
            </w:r>
          </w:p>
        </w:tc>
        <w:tc>
          <w:tcPr>
            <w:tcW w:w="964" w:type="pct"/>
          </w:tcPr>
          <w:p w14:paraId="752CBFDD" w14:textId="77777777" w:rsidR="00D44012" w:rsidRDefault="00000000">
            <w:pPr>
              <w:pStyle w:val="TAL"/>
            </w:pPr>
            <w:r>
              <w:t>POST</w:t>
            </w:r>
          </w:p>
        </w:tc>
        <w:tc>
          <w:tcPr>
            <w:tcW w:w="2185" w:type="pct"/>
          </w:tcPr>
          <w:p w14:paraId="50C97C8B" w14:textId="77777777" w:rsidR="00D44012" w:rsidRDefault="00000000">
            <w:pPr>
              <w:pStyle w:val="TAL"/>
            </w:pPr>
            <w:r>
              <w:rPr>
                <w:rFonts w:hint="eastAsia"/>
              </w:rPr>
              <w:t>Request of MSGin5G Server to deliver Messaging Topic unsubscription to another given MSGin5G Server.</w:t>
            </w:r>
          </w:p>
        </w:tc>
      </w:tr>
    </w:tbl>
    <w:p w14:paraId="27C3141B" w14:textId="77777777" w:rsidR="00D44012" w:rsidRDefault="00D44012"/>
    <w:p w14:paraId="01E7278E" w14:textId="77777777" w:rsidR="00D44012" w:rsidRDefault="00000000">
      <w:pPr>
        <w:pStyle w:val="Heading4"/>
      </w:pPr>
      <w:bookmarkStart w:id="1021" w:name="_Toc185509409"/>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14:paraId="1BE51A9A" w14:textId="77777777" w:rsidR="00D44012" w:rsidRDefault="00000000">
      <w:pPr>
        <w:pStyle w:val="Heading5"/>
      </w:pPr>
      <w:bookmarkStart w:id="1022" w:name="_Toc185509410"/>
      <w:r>
        <w:rPr>
          <w:rFonts w:hint="eastAsia"/>
          <w:lang w:val="en-US" w:eastAsia="zh-CN"/>
        </w:rPr>
        <w:t>8</w:t>
      </w:r>
      <w:r>
        <w:t>.</w:t>
      </w:r>
      <w:r>
        <w:rPr>
          <w:rFonts w:hint="eastAsia"/>
          <w:lang w:val="en-US" w:eastAsia="zh-CN"/>
        </w:rPr>
        <w:t>3</w:t>
      </w:r>
      <w:r>
        <w:t>.3.2.1</w:t>
      </w:r>
      <w:r>
        <w:tab/>
        <w:t>Description</w:t>
      </w:r>
      <w:bookmarkEnd w:id="1022"/>
    </w:p>
    <w:p w14:paraId="3F3A3946" w14:textId="77777777" w:rsidR="00D44012" w:rsidRDefault="00000000">
      <w:pPr>
        <w:rPr>
          <w:lang w:eastAsia="zh-CN"/>
        </w:rPr>
      </w:pPr>
      <w:r>
        <w:rPr>
          <w:rFonts w:hint="eastAsia"/>
          <w:lang w:eastAsia="zh-CN"/>
        </w:rPr>
        <w:t>The operation is used by the MSGin5G Server to request the other MSGin5G Server to create a subscription for one or more Messaging Topic(s).</w:t>
      </w:r>
    </w:p>
    <w:p w14:paraId="37B40D2B" w14:textId="77777777" w:rsidR="00D44012" w:rsidRDefault="00000000">
      <w:pPr>
        <w:pStyle w:val="Heading5"/>
      </w:pPr>
      <w:bookmarkStart w:id="1023" w:name="_Toc185509411"/>
      <w:r>
        <w:rPr>
          <w:rFonts w:hint="eastAsia"/>
          <w:lang w:val="en-US" w:eastAsia="zh-CN"/>
        </w:rPr>
        <w:t>8</w:t>
      </w:r>
      <w:r>
        <w:t>.</w:t>
      </w:r>
      <w:r>
        <w:rPr>
          <w:rFonts w:hint="eastAsia"/>
          <w:lang w:val="en-US" w:eastAsia="zh-CN"/>
        </w:rPr>
        <w:t>3</w:t>
      </w:r>
      <w:r>
        <w:t>.3.2.2</w:t>
      </w:r>
      <w:r>
        <w:tab/>
        <w:t>Operation Definition</w:t>
      </w:r>
      <w:bookmarkEnd w:id="1023"/>
    </w:p>
    <w:p w14:paraId="116A0331" w14:textId="77777777" w:rsidR="00D44012"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2B0916BD" w14:textId="77777777" w:rsidR="00D44012"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2FC054E3" w14:textId="77777777">
        <w:trPr>
          <w:jc w:val="center"/>
        </w:trPr>
        <w:tc>
          <w:tcPr>
            <w:tcW w:w="1604" w:type="dxa"/>
            <w:tcBorders>
              <w:bottom w:val="single" w:sz="6" w:space="0" w:color="auto"/>
            </w:tcBorders>
            <w:shd w:val="clear" w:color="auto" w:fill="C0C0C0"/>
          </w:tcPr>
          <w:p w14:paraId="16BA2362" w14:textId="77777777" w:rsidR="00D44012" w:rsidRDefault="00000000">
            <w:pPr>
              <w:pStyle w:val="TAH"/>
            </w:pPr>
            <w:r>
              <w:t>Data type</w:t>
            </w:r>
          </w:p>
        </w:tc>
        <w:tc>
          <w:tcPr>
            <w:tcW w:w="518" w:type="dxa"/>
            <w:tcBorders>
              <w:bottom w:val="single" w:sz="6" w:space="0" w:color="auto"/>
            </w:tcBorders>
            <w:shd w:val="clear" w:color="auto" w:fill="C0C0C0"/>
          </w:tcPr>
          <w:p w14:paraId="7DEC2E74" w14:textId="77777777" w:rsidR="00D44012" w:rsidRDefault="00000000">
            <w:pPr>
              <w:pStyle w:val="TAH"/>
            </w:pPr>
            <w:r>
              <w:t>P</w:t>
            </w:r>
          </w:p>
        </w:tc>
        <w:tc>
          <w:tcPr>
            <w:tcW w:w="2268" w:type="dxa"/>
            <w:tcBorders>
              <w:bottom w:val="single" w:sz="6" w:space="0" w:color="auto"/>
            </w:tcBorders>
            <w:shd w:val="clear" w:color="auto" w:fill="C0C0C0"/>
          </w:tcPr>
          <w:p w14:paraId="68BF1FC2"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07324CFE" w14:textId="77777777" w:rsidR="00D44012" w:rsidRDefault="00000000">
            <w:pPr>
              <w:pStyle w:val="TAH"/>
            </w:pPr>
            <w:r>
              <w:t>Description</w:t>
            </w:r>
          </w:p>
        </w:tc>
      </w:tr>
      <w:tr w:rsidR="00D44012" w14:paraId="2D12F078" w14:textId="77777777">
        <w:trPr>
          <w:jc w:val="center"/>
        </w:trPr>
        <w:tc>
          <w:tcPr>
            <w:tcW w:w="1604" w:type="dxa"/>
            <w:tcBorders>
              <w:top w:val="single" w:sz="6" w:space="0" w:color="auto"/>
            </w:tcBorders>
            <w:shd w:val="clear" w:color="auto" w:fill="auto"/>
          </w:tcPr>
          <w:p w14:paraId="00854D2E" w14:textId="77777777" w:rsidR="00D44012" w:rsidRDefault="00000000">
            <w:pPr>
              <w:pStyle w:val="TAL"/>
            </w:pPr>
            <w:r>
              <w:rPr>
                <w:rFonts w:hint="eastAsia"/>
              </w:rPr>
              <w:t>TopicSubscription</w:t>
            </w:r>
          </w:p>
        </w:tc>
        <w:tc>
          <w:tcPr>
            <w:tcW w:w="518" w:type="dxa"/>
            <w:tcBorders>
              <w:top w:val="single" w:sz="6" w:space="0" w:color="auto"/>
            </w:tcBorders>
          </w:tcPr>
          <w:p w14:paraId="14EE807B" w14:textId="77777777" w:rsidR="00D44012" w:rsidRDefault="00000000">
            <w:pPr>
              <w:pStyle w:val="TAC"/>
            </w:pPr>
            <w:r>
              <w:t>M</w:t>
            </w:r>
          </w:p>
        </w:tc>
        <w:tc>
          <w:tcPr>
            <w:tcW w:w="2268" w:type="dxa"/>
            <w:tcBorders>
              <w:top w:val="single" w:sz="6" w:space="0" w:color="auto"/>
            </w:tcBorders>
          </w:tcPr>
          <w:p w14:paraId="1CC3ACF4" w14:textId="77777777" w:rsidR="00D44012" w:rsidRDefault="00000000">
            <w:pPr>
              <w:pStyle w:val="TAL"/>
            </w:pPr>
            <w:r>
              <w:t>1</w:t>
            </w:r>
          </w:p>
        </w:tc>
        <w:tc>
          <w:tcPr>
            <w:tcW w:w="5239" w:type="dxa"/>
            <w:tcBorders>
              <w:top w:val="single" w:sz="6" w:space="0" w:color="auto"/>
            </w:tcBorders>
            <w:shd w:val="clear" w:color="auto" w:fill="auto"/>
          </w:tcPr>
          <w:p w14:paraId="19CEC973" w14:textId="77777777" w:rsidR="00D44012" w:rsidRDefault="00000000">
            <w:pPr>
              <w:pStyle w:val="TAL"/>
            </w:pPr>
            <w:r>
              <w:rPr>
                <w:rFonts w:hint="eastAsia"/>
              </w:rPr>
              <w:t>Information about the Messaging Topic subscription that the MSGin5G Server shall create.</w:t>
            </w:r>
          </w:p>
        </w:tc>
      </w:tr>
    </w:tbl>
    <w:p w14:paraId="4AA009D1" w14:textId="77777777" w:rsidR="00D44012" w:rsidRDefault="00D44012">
      <w:pPr>
        <w:rPr>
          <w:lang w:eastAsia="zh-CN"/>
        </w:rPr>
      </w:pPr>
    </w:p>
    <w:p w14:paraId="78A56D6D" w14:textId="77777777" w:rsidR="00D44012" w:rsidRDefault="00000000">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7CD34BF1" w14:textId="77777777">
        <w:trPr>
          <w:jc w:val="center"/>
        </w:trPr>
        <w:tc>
          <w:tcPr>
            <w:tcW w:w="825" w:type="pct"/>
            <w:shd w:val="clear" w:color="auto" w:fill="C0C0C0"/>
          </w:tcPr>
          <w:p w14:paraId="7D63F6AA" w14:textId="77777777" w:rsidR="00D44012" w:rsidRDefault="00000000">
            <w:pPr>
              <w:pStyle w:val="TAH"/>
            </w:pPr>
            <w:r>
              <w:t>Data type</w:t>
            </w:r>
          </w:p>
        </w:tc>
        <w:tc>
          <w:tcPr>
            <w:tcW w:w="498" w:type="pct"/>
            <w:shd w:val="clear" w:color="auto" w:fill="C0C0C0"/>
          </w:tcPr>
          <w:p w14:paraId="7EFAD290" w14:textId="77777777" w:rsidR="00D44012" w:rsidRDefault="00000000">
            <w:pPr>
              <w:pStyle w:val="TAH"/>
            </w:pPr>
            <w:r>
              <w:t>P</w:t>
            </w:r>
          </w:p>
        </w:tc>
        <w:tc>
          <w:tcPr>
            <w:tcW w:w="737" w:type="pct"/>
            <w:shd w:val="clear" w:color="auto" w:fill="C0C0C0"/>
          </w:tcPr>
          <w:p w14:paraId="776CD36C" w14:textId="77777777" w:rsidR="00D44012" w:rsidRDefault="00000000">
            <w:pPr>
              <w:pStyle w:val="TAH"/>
            </w:pPr>
            <w:r>
              <w:t>Cardinality</w:t>
            </w:r>
          </w:p>
        </w:tc>
        <w:tc>
          <w:tcPr>
            <w:tcW w:w="966" w:type="pct"/>
            <w:shd w:val="clear" w:color="auto" w:fill="C0C0C0"/>
          </w:tcPr>
          <w:p w14:paraId="24F7D2D8" w14:textId="77777777" w:rsidR="00D44012" w:rsidRDefault="00000000">
            <w:pPr>
              <w:pStyle w:val="TAH"/>
            </w:pPr>
            <w:r>
              <w:t>Response</w:t>
            </w:r>
          </w:p>
          <w:p w14:paraId="52605EA4" w14:textId="77777777" w:rsidR="00D44012" w:rsidRDefault="00000000">
            <w:pPr>
              <w:pStyle w:val="TAH"/>
            </w:pPr>
            <w:r>
              <w:t>codes</w:t>
            </w:r>
          </w:p>
        </w:tc>
        <w:tc>
          <w:tcPr>
            <w:tcW w:w="1971" w:type="pct"/>
            <w:shd w:val="clear" w:color="auto" w:fill="C0C0C0"/>
          </w:tcPr>
          <w:p w14:paraId="561B9FEE" w14:textId="77777777" w:rsidR="00D44012" w:rsidRDefault="00000000">
            <w:pPr>
              <w:pStyle w:val="TAH"/>
            </w:pPr>
            <w:r>
              <w:t>Description</w:t>
            </w:r>
          </w:p>
        </w:tc>
      </w:tr>
      <w:tr w:rsidR="00D44012" w14:paraId="3C6B2F6B" w14:textId="77777777">
        <w:trPr>
          <w:jc w:val="center"/>
        </w:trPr>
        <w:tc>
          <w:tcPr>
            <w:tcW w:w="825" w:type="pct"/>
            <w:shd w:val="clear" w:color="auto" w:fill="auto"/>
          </w:tcPr>
          <w:p w14:paraId="51155EA0" w14:textId="77777777" w:rsidR="00D44012" w:rsidRDefault="00000000">
            <w:pPr>
              <w:pStyle w:val="TAL"/>
            </w:pPr>
            <w:r>
              <w:rPr>
                <w:rFonts w:hint="eastAsia"/>
              </w:rPr>
              <w:t>TopicSubscriptionAck</w:t>
            </w:r>
          </w:p>
        </w:tc>
        <w:tc>
          <w:tcPr>
            <w:tcW w:w="498" w:type="pct"/>
          </w:tcPr>
          <w:p w14:paraId="3BDC068D" w14:textId="77777777" w:rsidR="00D44012" w:rsidRDefault="00000000">
            <w:pPr>
              <w:pStyle w:val="TAC"/>
            </w:pPr>
            <w:r>
              <w:rPr>
                <w:rFonts w:hint="eastAsia"/>
              </w:rPr>
              <w:t>M</w:t>
            </w:r>
          </w:p>
        </w:tc>
        <w:tc>
          <w:tcPr>
            <w:tcW w:w="737" w:type="pct"/>
          </w:tcPr>
          <w:p w14:paraId="02F434AE" w14:textId="77777777" w:rsidR="00D44012" w:rsidRDefault="00000000">
            <w:pPr>
              <w:pStyle w:val="TAL"/>
              <w:rPr>
                <w:lang w:val="en-US" w:eastAsia="zh-CN"/>
              </w:rPr>
            </w:pPr>
            <w:r>
              <w:rPr>
                <w:rFonts w:hint="eastAsia"/>
                <w:lang w:val="en-US" w:eastAsia="zh-CN"/>
              </w:rPr>
              <w:t>1</w:t>
            </w:r>
          </w:p>
        </w:tc>
        <w:tc>
          <w:tcPr>
            <w:tcW w:w="966" w:type="pct"/>
          </w:tcPr>
          <w:p w14:paraId="6D95A870" w14:textId="77777777" w:rsidR="00D44012" w:rsidRDefault="00000000">
            <w:pPr>
              <w:pStyle w:val="TAL"/>
            </w:pPr>
            <w:r>
              <w:rPr>
                <w:rFonts w:hint="eastAsia"/>
              </w:rPr>
              <w:t>200 OK</w:t>
            </w:r>
          </w:p>
        </w:tc>
        <w:tc>
          <w:tcPr>
            <w:tcW w:w="1971" w:type="pct"/>
            <w:shd w:val="clear" w:color="auto" w:fill="auto"/>
          </w:tcPr>
          <w:p w14:paraId="216BB77E" w14:textId="77777777" w:rsidR="00D44012" w:rsidRDefault="00000000">
            <w:pPr>
              <w:pStyle w:val="TAL"/>
            </w:pPr>
            <w:r>
              <w:rPr>
                <w:rFonts w:hint="eastAsia"/>
              </w:rPr>
              <w:t>Successful request to trigger the creation of a subscription for Messaging Topic at the MSGin5G Server.</w:t>
            </w:r>
          </w:p>
        </w:tc>
      </w:tr>
      <w:tr w:rsidR="00D44012" w14:paraId="301ADBEF" w14:textId="77777777">
        <w:trPr>
          <w:jc w:val="center"/>
        </w:trPr>
        <w:tc>
          <w:tcPr>
            <w:tcW w:w="825" w:type="pct"/>
            <w:shd w:val="clear" w:color="auto" w:fill="auto"/>
          </w:tcPr>
          <w:p w14:paraId="7707031F" w14:textId="77777777" w:rsidR="00D44012" w:rsidRDefault="00000000">
            <w:pPr>
              <w:pStyle w:val="TAL"/>
            </w:pPr>
            <w:r>
              <w:rPr>
                <w:rFonts w:hint="eastAsia"/>
              </w:rPr>
              <w:t>n/a</w:t>
            </w:r>
          </w:p>
        </w:tc>
        <w:tc>
          <w:tcPr>
            <w:tcW w:w="498" w:type="pct"/>
          </w:tcPr>
          <w:p w14:paraId="630FA1A3" w14:textId="77777777" w:rsidR="00D44012" w:rsidRDefault="00D44012">
            <w:pPr>
              <w:pStyle w:val="TAC"/>
            </w:pPr>
          </w:p>
        </w:tc>
        <w:tc>
          <w:tcPr>
            <w:tcW w:w="737" w:type="pct"/>
          </w:tcPr>
          <w:p w14:paraId="69B8E146" w14:textId="77777777" w:rsidR="00D44012" w:rsidRDefault="00D44012">
            <w:pPr>
              <w:pStyle w:val="TAL"/>
              <w:rPr>
                <w:lang w:val="en-US" w:eastAsia="zh-CN"/>
              </w:rPr>
            </w:pPr>
          </w:p>
        </w:tc>
        <w:tc>
          <w:tcPr>
            <w:tcW w:w="966" w:type="pct"/>
          </w:tcPr>
          <w:p w14:paraId="74A72C51" w14:textId="77777777" w:rsidR="00D44012" w:rsidRDefault="00000000">
            <w:pPr>
              <w:pStyle w:val="TAL"/>
            </w:pPr>
            <w:r>
              <w:rPr>
                <w:rFonts w:hint="eastAsia"/>
              </w:rPr>
              <w:t>307 Temporary Redirect</w:t>
            </w:r>
          </w:p>
        </w:tc>
        <w:tc>
          <w:tcPr>
            <w:tcW w:w="1971" w:type="pct"/>
            <w:shd w:val="clear" w:color="auto" w:fill="auto"/>
          </w:tcPr>
          <w:p w14:paraId="4C5C2339" w14:textId="77777777" w:rsidR="00D44012" w:rsidRDefault="00000000">
            <w:pPr>
              <w:pStyle w:val="TAL"/>
            </w:pPr>
            <w:r>
              <w:rPr>
                <w:rFonts w:hint="eastAsia"/>
              </w:rPr>
              <w:t>Temporary redirection.</w:t>
            </w:r>
          </w:p>
          <w:p w14:paraId="05C02F08" w14:textId="77777777" w:rsidR="00D44012" w:rsidRDefault="00D44012">
            <w:pPr>
              <w:pStyle w:val="TAL"/>
            </w:pPr>
          </w:p>
          <w:p w14:paraId="38D8F9E8" w14:textId="77777777" w:rsidR="00D44012" w:rsidRDefault="00000000">
            <w:pPr>
              <w:pStyle w:val="TAL"/>
            </w:pPr>
            <w:r>
              <w:rPr>
                <w:rFonts w:hint="eastAsia"/>
              </w:rPr>
              <w:t>The response shall include a Location header field containing an alternative URI of the resource located in an alternative MSGin5G Server.</w:t>
            </w:r>
          </w:p>
          <w:p w14:paraId="76F8155D" w14:textId="77777777" w:rsidR="00D44012" w:rsidRDefault="00D44012">
            <w:pPr>
              <w:pStyle w:val="TAL"/>
            </w:pPr>
          </w:p>
          <w:p w14:paraId="26589A0E" w14:textId="77777777" w:rsidR="00D44012" w:rsidRDefault="00000000">
            <w:pPr>
              <w:pStyle w:val="TAL"/>
            </w:pPr>
            <w:r>
              <w:rPr>
                <w:rFonts w:hint="eastAsia"/>
              </w:rPr>
              <w:t>Redirection handling is described in clause 5.2.10 of 3GPP TS 29.122 [24].</w:t>
            </w:r>
          </w:p>
        </w:tc>
      </w:tr>
      <w:tr w:rsidR="00D44012" w14:paraId="19EABE83" w14:textId="77777777">
        <w:trPr>
          <w:jc w:val="center"/>
        </w:trPr>
        <w:tc>
          <w:tcPr>
            <w:tcW w:w="825" w:type="pct"/>
            <w:shd w:val="clear" w:color="auto" w:fill="auto"/>
          </w:tcPr>
          <w:p w14:paraId="1174394B" w14:textId="77777777" w:rsidR="00D44012" w:rsidRDefault="00000000">
            <w:pPr>
              <w:pStyle w:val="TAL"/>
            </w:pPr>
            <w:r>
              <w:rPr>
                <w:rFonts w:hint="eastAsia"/>
              </w:rPr>
              <w:t>n/a</w:t>
            </w:r>
          </w:p>
        </w:tc>
        <w:tc>
          <w:tcPr>
            <w:tcW w:w="498" w:type="pct"/>
          </w:tcPr>
          <w:p w14:paraId="32C6A114" w14:textId="77777777" w:rsidR="00D44012" w:rsidRDefault="00D44012">
            <w:pPr>
              <w:pStyle w:val="TAC"/>
            </w:pPr>
          </w:p>
        </w:tc>
        <w:tc>
          <w:tcPr>
            <w:tcW w:w="737" w:type="pct"/>
          </w:tcPr>
          <w:p w14:paraId="091E43E7" w14:textId="77777777" w:rsidR="00D44012" w:rsidRDefault="00D44012">
            <w:pPr>
              <w:pStyle w:val="TAL"/>
              <w:rPr>
                <w:lang w:val="en-US" w:eastAsia="zh-CN"/>
              </w:rPr>
            </w:pPr>
          </w:p>
        </w:tc>
        <w:tc>
          <w:tcPr>
            <w:tcW w:w="966" w:type="pct"/>
          </w:tcPr>
          <w:p w14:paraId="691F9AE8" w14:textId="77777777" w:rsidR="00D44012" w:rsidRDefault="00000000">
            <w:pPr>
              <w:pStyle w:val="TAL"/>
            </w:pPr>
            <w:r>
              <w:rPr>
                <w:rFonts w:hint="eastAsia"/>
              </w:rPr>
              <w:t>308 Permanent Redirect</w:t>
            </w:r>
          </w:p>
        </w:tc>
        <w:tc>
          <w:tcPr>
            <w:tcW w:w="1971" w:type="pct"/>
            <w:shd w:val="clear" w:color="auto" w:fill="auto"/>
          </w:tcPr>
          <w:p w14:paraId="7C8693A3" w14:textId="77777777" w:rsidR="00D44012" w:rsidRDefault="00000000">
            <w:pPr>
              <w:pStyle w:val="TAL"/>
            </w:pPr>
            <w:r>
              <w:rPr>
                <w:rFonts w:hint="eastAsia"/>
              </w:rPr>
              <w:t>Permanent redirection.</w:t>
            </w:r>
          </w:p>
          <w:p w14:paraId="51DAE0DB" w14:textId="77777777" w:rsidR="00D44012" w:rsidRDefault="00D44012">
            <w:pPr>
              <w:pStyle w:val="TAL"/>
            </w:pPr>
          </w:p>
          <w:p w14:paraId="54F10926" w14:textId="77777777" w:rsidR="00D44012" w:rsidRDefault="00000000">
            <w:pPr>
              <w:pStyle w:val="TAL"/>
            </w:pPr>
            <w:r>
              <w:rPr>
                <w:rFonts w:hint="eastAsia"/>
              </w:rPr>
              <w:t>The response shall include a Location header field containing an alternative URI of the resource located in an alternative MSGin5G Server.</w:t>
            </w:r>
          </w:p>
          <w:p w14:paraId="3DF8DD9B" w14:textId="77777777" w:rsidR="00D44012" w:rsidRDefault="00D44012">
            <w:pPr>
              <w:pStyle w:val="TAL"/>
            </w:pPr>
          </w:p>
          <w:p w14:paraId="0F5A653E" w14:textId="77777777" w:rsidR="00D44012" w:rsidRDefault="00000000">
            <w:pPr>
              <w:pStyle w:val="TAL"/>
            </w:pPr>
            <w:r>
              <w:rPr>
                <w:rFonts w:hint="eastAsia"/>
              </w:rPr>
              <w:t>Redirection handling is described in clause 5.2.10 of 3GPP TS 29.122 [24].</w:t>
            </w:r>
          </w:p>
        </w:tc>
      </w:tr>
      <w:tr w:rsidR="00D44012" w14:paraId="2E3A933E" w14:textId="77777777">
        <w:trPr>
          <w:jc w:val="center"/>
        </w:trPr>
        <w:tc>
          <w:tcPr>
            <w:tcW w:w="5000" w:type="pct"/>
            <w:gridSpan w:val="5"/>
            <w:shd w:val="clear" w:color="auto" w:fill="auto"/>
          </w:tcPr>
          <w:p w14:paraId="5D9B69E6"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82F8093" w14:textId="77777777" w:rsidR="00D44012" w:rsidRDefault="00D44012"/>
    <w:p w14:paraId="71645314" w14:textId="77777777" w:rsidR="00D44012" w:rsidRDefault="00000000">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6327E17A" w14:textId="77777777">
        <w:trPr>
          <w:jc w:val="center"/>
        </w:trPr>
        <w:tc>
          <w:tcPr>
            <w:tcW w:w="824" w:type="pct"/>
            <w:shd w:val="clear" w:color="auto" w:fill="C0C0C0"/>
            <w:vAlign w:val="center"/>
          </w:tcPr>
          <w:p w14:paraId="30D411A4" w14:textId="77777777" w:rsidR="00D44012" w:rsidRDefault="00000000">
            <w:pPr>
              <w:pStyle w:val="TAH"/>
            </w:pPr>
            <w:r>
              <w:t>Name</w:t>
            </w:r>
          </w:p>
        </w:tc>
        <w:tc>
          <w:tcPr>
            <w:tcW w:w="732" w:type="pct"/>
            <w:shd w:val="clear" w:color="auto" w:fill="C0C0C0"/>
            <w:vAlign w:val="center"/>
          </w:tcPr>
          <w:p w14:paraId="52B57F4B" w14:textId="77777777" w:rsidR="00D44012" w:rsidRDefault="00000000">
            <w:pPr>
              <w:pStyle w:val="TAH"/>
            </w:pPr>
            <w:r>
              <w:t>Data type</w:t>
            </w:r>
          </w:p>
        </w:tc>
        <w:tc>
          <w:tcPr>
            <w:tcW w:w="217" w:type="pct"/>
            <w:shd w:val="clear" w:color="auto" w:fill="C0C0C0"/>
            <w:vAlign w:val="center"/>
          </w:tcPr>
          <w:p w14:paraId="17E13B5D" w14:textId="77777777" w:rsidR="00D44012" w:rsidRDefault="00000000">
            <w:pPr>
              <w:pStyle w:val="TAH"/>
            </w:pPr>
            <w:r>
              <w:t>P</w:t>
            </w:r>
          </w:p>
        </w:tc>
        <w:tc>
          <w:tcPr>
            <w:tcW w:w="581" w:type="pct"/>
            <w:shd w:val="clear" w:color="auto" w:fill="C0C0C0"/>
            <w:vAlign w:val="center"/>
          </w:tcPr>
          <w:p w14:paraId="36AF0D77" w14:textId="77777777" w:rsidR="00D44012" w:rsidRDefault="00000000">
            <w:pPr>
              <w:pStyle w:val="TAH"/>
            </w:pPr>
            <w:r>
              <w:t>Cardinality</w:t>
            </w:r>
          </w:p>
        </w:tc>
        <w:tc>
          <w:tcPr>
            <w:tcW w:w="2645" w:type="pct"/>
            <w:shd w:val="clear" w:color="auto" w:fill="C0C0C0"/>
            <w:vAlign w:val="center"/>
          </w:tcPr>
          <w:p w14:paraId="74A46E49" w14:textId="77777777" w:rsidR="00D44012" w:rsidRDefault="00000000">
            <w:pPr>
              <w:pStyle w:val="TAH"/>
            </w:pPr>
            <w:r>
              <w:t>Description</w:t>
            </w:r>
          </w:p>
        </w:tc>
      </w:tr>
      <w:tr w:rsidR="00D44012" w14:paraId="31059868" w14:textId="77777777">
        <w:trPr>
          <w:jc w:val="center"/>
        </w:trPr>
        <w:tc>
          <w:tcPr>
            <w:tcW w:w="824" w:type="pct"/>
            <w:shd w:val="clear" w:color="auto" w:fill="auto"/>
            <w:vAlign w:val="center"/>
          </w:tcPr>
          <w:p w14:paraId="0C01E203" w14:textId="77777777" w:rsidR="00D44012" w:rsidRDefault="00000000">
            <w:pPr>
              <w:pStyle w:val="TAL"/>
            </w:pPr>
            <w:r>
              <w:t>Location</w:t>
            </w:r>
          </w:p>
        </w:tc>
        <w:tc>
          <w:tcPr>
            <w:tcW w:w="732" w:type="pct"/>
            <w:vAlign w:val="center"/>
          </w:tcPr>
          <w:p w14:paraId="3F4834A7" w14:textId="77777777" w:rsidR="00D44012" w:rsidRDefault="00000000">
            <w:pPr>
              <w:pStyle w:val="TAL"/>
            </w:pPr>
            <w:r>
              <w:t>string</w:t>
            </w:r>
          </w:p>
        </w:tc>
        <w:tc>
          <w:tcPr>
            <w:tcW w:w="217" w:type="pct"/>
            <w:vAlign w:val="center"/>
          </w:tcPr>
          <w:p w14:paraId="5018C0E9" w14:textId="77777777" w:rsidR="00D44012" w:rsidRDefault="00000000">
            <w:pPr>
              <w:pStyle w:val="TAC"/>
            </w:pPr>
            <w:r>
              <w:t>M</w:t>
            </w:r>
          </w:p>
        </w:tc>
        <w:tc>
          <w:tcPr>
            <w:tcW w:w="581" w:type="pct"/>
            <w:vAlign w:val="center"/>
          </w:tcPr>
          <w:p w14:paraId="60AD871B" w14:textId="77777777" w:rsidR="00D44012" w:rsidRDefault="00000000">
            <w:pPr>
              <w:pStyle w:val="TAC"/>
            </w:pPr>
            <w:r>
              <w:t>1</w:t>
            </w:r>
          </w:p>
        </w:tc>
        <w:tc>
          <w:tcPr>
            <w:tcW w:w="2645" w:type="pct"/>
            <w:shd w:val="clear" w:color="auto" w:fill="auto"/>
            <w:vAlign w:val="center"/>
          </w:tcPr>
          <w:p w14:paraId="7C24F630" w14:textId="77777777" w:rsidR="00D44012" w:rsidRDefault="00000000">
            <w:pPr>
              <w:pStyle w:val="TAL"/>
            </w:pPr>
            <w:r>
              <w:t>Contains an alternative URI of the resource located in an alternative MSGin5G Server.</w:t>
            </w:r>
          </w:p>
        </w:tc>
      </w:tr>
    </w:tbl>
    <w:p w14:paraId="3EB4A91F" w14:textId="77777777" w:rsidR="00D44012" w:rsidRDefault="00D44012"/>
    <w:p w14:paraId="33C8CDD9" w14:textId="77777777" w:rsidR="00D44012" w:rsidRDefault="00000000">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623580E9" w14:textId="77777777">
        <w:trPr>
          <w:jc w:val="center"/>
        </w:trPr>
        <w:tc>
          <w:tcPr>
            <w:tcW w:w="824" w:type="pct"/>
            <w:shd w:val="clear" w:color="auto" w:fill="C0C0C0"/>
            <w:vAlign w:val="center"/>
          </w:tcPr>
          <w:p w14:paraId="398DD187" w14:textId="77777777" w:rsidR="00D44012" w:rsidRDefault="00000000">
            <w:pPr>
              <w:pStyle w:val="TAH"/>
            </w:pPr>
            <w:r>
              <w:t>Name</w:t>
            </w:r>
          </w:p>
        </w:tc>
        <w:tc>
          <w:tcPr>
            <w:tcW w:w="732" w:type="pct"/>
            <w:shd w:val="clear" w:color="auto" w:fill="C0C0C0"/>
            <w:vAlign w:val="center"/>
          </w:tcPr>
          <w:p w14:paraId="10ABFDC4" w14:textId="77777777" w:rsidR="00D44012" w:rsidRDefault="00000000">
            <w:pPr>
              <w:pStyle w:val="TAH"/>
            </w:pPr>
            <w:r>
              <w:t>Data type</w:t>
            </w:r>
          </w:p>
        </w:tc>
        <w:tc>
          <w:tcPr>
            <w:tcW w:w="217" w:type="pct"/>
            <w:shd w:val="clear" w:color="auto" w:fill="C0C0C0"/>
            <w:vAlign w:val="center"/>
          </w:tcPr>
          <w:p w14:paraId="3132F3E3" w14:textId="77777777" w:rsidR="00D44012" w:rsidRDefault="00000000">
            <w:pPr>
              <w:pStyle w:val="TAH"/>
            </w:pPr>
            <w:r>
              <w:t>P</w:t>
            </w:r>
          </w:p>
        </w:tc>
        <w:tc>
          <w:tcPr>
            <w:tcW w:w="581" w:type="pct"/>
            <w:shd w:val="clear" w:color="auto" w:fill="C0C0C0"/>
            <w:vAlign w:val="center"/>
          </w:tcPr>
          <w:p w14:paraId="0AC32156" w14:textId="77777777" w:rsidR="00D44012" w:rsidRDefault="00000000">
            <w:pPr>
              <w:pStyle w:val="TAH"/>
            </w:pPr>
            <w:r>
              <w:t>Cardinality</w:t>
            </w:r>
          </w:p>
        </w:tc>
        <w:tc>
          <w:tcPr>
            <w:tcW w:w="2645" w:type="pct"/>
            <w:shd w:val="clear" w:color="auto" w:fill="C0C0C0"/>
            <w:vAlign w:val="center"/>
          </w:tcPr>
          <w:p w14:paraId="7AE299DC" w14:textId="77777777" w:rsidR="00D44012" w:rsidRDefault="00000000">
            <w:pPr>
              <w:pStyle w:val="TAH"/>
            </w:pPr>
            <w:r>
              <w:t>Description</w:t>
            </w:r>
          </w:p>
        </w:tc>
      </w:tr>
      <w:tr w:rsidR="00D44012" w14:paraId="39217732" w14:textId="77777777">
        <w:trPr>
          <w:jc w:val="center"/>
        </w:trPr>
        <w:tc>
          <w:tcPr>
            <w:tcW w:w="824" w:type="pct"/>
            <w:shd w:val="clear" w:color="auto" w:fill="auto"/>
            <w:vAlign w:val="center"/>
          </w:tcPr>
          <w:p w14:paraId="399F4B61" w14:textId="77777777" w:rsidR="00D44012" w:rsidRDefault="00000000">
            <w:pPr>
              <w:pStyle w:val="TAL"/>
            </w:pPr>
            <w:r>
              <w:t>Location</w:t>
            </w:r>
          </w:p>
        </w:tc>
        <w:tc>
          <w:tcPr>
            <w:tcW w:w="732" w:type="pct"/>
            <w:vAlign w:val="center"/>
          </w:tcPr>
          <w:p w14:paraId="2F1B8ED2" w14:textId="77777777" w:rsidR="00D44012" w:rsidRDefault="00000000">
            <w:pPr>
              <w:pStyle w:val="TAL"/>
            </w:pPr>
            <w:r>
              <w:t>string</w:t>
            </w:r>
          </w:p>
        </w:tc>
        <w:tc>
          <w:tcPr>
            <w:tcW w:w="217" w:type="pct"/>
            <w:vAlign w:val="center"/>
          </w:tcPr>
          <w:p w14:paraId="4F42EC2C" w14:textId="77777777" w:rsidR="00D44012" w:rsidRDefault="00000000">
            <w:pPr>
              <w:pStyle w:val="TAC"/>
            </w:pPr>
            <w:r>
              <w:t>M</w:t>
            </w:r>
          </w:p>
        </w:tc>
        <w:tc>
          <w:tcPr>
            <w:tcW w:w="581" w:type="pct"/>
            <w:vAlign w:val="center"/>
          </w:tcPr>
          <w:p w14:paraId="556B44AD" w14:textId="77777777" w:rsidR="00D44012" w:rsidRDefault="00000000">
            <w:pPr>
              <w:pStyle w:val="TAC"/>
            </w:pPr>
            <w:r>
              <w:t>1</w:t>
            </w:r>
          </w:p>
        </w:tc>
        <w:tc>
          <w:tcPr>
            <w:tcW w:w="2645" w:type="pct"/>
            <w:shd w:val="clear" w:color="auto" w:fill="auto"/>
            <w:vAlign w:val="center"/>
          </w:tcPr>
          <w:p w14:paraId="0F3681E2" w14:textId="77777777" w:rsidR="00D44012" w:rsidRDefault="00000000">
            <w:pPr>
              <w:pStyle w:val="TAL"/>
            </w:pPr>
            <w:r>
              <w:t>Contains an alternative URI of the resource located in an alternative MSGin5G Server.</w:t>
            </w:r>
          </w:p>
        </w:tc>
      </w:tr>
    </w:tbl>
    <w:p w14:paraId="53E68690" w14:textId="77777777" w:rsidR="00D44012" w:rsidRDefault="00D44012"/>
    <w:p w14:paraId="4DC53481" w14:textId="77777777" w:rsidR="00D44012" w:rsidRDefault="00000000">
      <w:pPr>
        <w:pStyle w:val="Heading4"/>
      </w:pPr>
      <w:bookmarkStart w:id="1024" w:name="_Toc185509412"/>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24"/>
    </w:p>
    <w:p w14:paraId="217C0BD0" w14:textId="77777777" w:rsidR="00D44012" w:rsidRDefault="00000000">
      <w:pPr>
        <w:pStyle w:val="Heading5"/>
      </w:pPr>
      <w:bookmarkStart w:id="1025" w:name="_Toc185509413"/>
      <w:r>
        <w:rPr>
          <w:rFonts w:hint="eastAsia"/>
          <w:lang w:val="en-US" w:eastAsia="zh-CN"/>
        </w:rPr>
        <w:t>8</w:t>
      </w:r>
      <w:r>
        <w:t>.</w:t>
      </w:r>
      <w:r>
        <w:rPr>
          <w:rFonts w:hint="eastAsia"/>
          <w:lang w:val="en-US" w:eastAsia="zh-CN"/>
        </w:rPr>
        <w:t>3</w:t>
      </w:r>
      <w:r>
        <w:t>.3.3.1</w:t>
      </w:r>
      <w:r>
        <w:tab/>
        <w:t>Description</w:t>
      </w:r>
      <w:bookmarkEnd w:id="1025"/>
    </w:p>
    <w:p w14:paraId="2EDDE0F6" w14:textId="77777777" w:rsidR="00D44012" w:rsidRDefault="00000000">
      <w:pPr>
        <w:rPr>
          <w:lang w:eastAsia="zh-CN"/>
        </w:rPr>
      </w:pPr>
      <w:r>
        <w:rPr>
          <w:rFonts w:hint="eastAsia"/>
          <w:lang w:eastAsia="zh-CN"/>
        </w:rPr>
        <w:t>The operation is used by the MSGin5G Server to request the other MSGin5G Server to remove a subscription for one or more Messaging Topic(s).</w:t>
      </w:r>
    </w:p>
    <w:p w14:paraId="110C1244" w14:textId="77777777" w:rsidR="00D44012" w:rsidRDefault="00000000">
      <w:pPr>
        <w:pStyle w:val="Heading5"/>
      </w:pPr>
      <w:bookmarkStart w:id="1026" w:name="_Toc185509414"/>
      <w:r>
        <w:rPr>
          <w:rFonts w:hint="eastAsia"/>
          <w:lang w:val="en-US" w:eastAsia="zh-CN"/>
        </w:rPr>
        <w:t>8</w:t>
      </w:r>
      <w:r>
        <w:t>.</w:t>
      </w:r>
      <w:r>
        <w:rPr>
          <w:rFonts w:hint="eastAsia"/>
          <w:lang w:val="en-US" w:eastAsia="zh-CN"/>
        </w:rPr>
        <w:t>3</w:t>
      </w:r>
      <w:r>
        <w:t>.3.3.2</w:t>
      </w:r>
      <w:r>
        <w:tab/>
        <w:t>Operation Definition</w:t>
      </w:r>
      <w:bookmarkEnd w:id="1026"/>
    </w:p>
    <w:p w14:paraId="17256677" w14:textId="77777777" w:rsidR="00D44012"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0D899B5" w14:textId="77777777" w:rsidR="00D44012"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388CDAD4" w14:textId="77777777">
        <w:trPr>
          <w:jc w:val="center"/>
        </w:trPr>
        <w:tc>
          <w:tcPr>
            <w:tcW w:w="1604" w:type="dxa"/>
            <w:tcBorders>
              <w:bottom w:val="single" w:sz="6" w:space="0" w:color="auto"/>
            </w:tcBorders>
            <w:shd w:val="clear" w:color="auto" w:fill="C0C0C0"/>
          </w:tcPr>
          <w:p w14:paraId="608D6A40" w14:textId="77777777" w:rsidR="00D44012" w:rsidRDefault="00000000">
            <w:pPr>
              <w:pStyle w:val="TAH"/>
            </w:pPr>
            <w:r>
              <w:t>Data type</w:t>
            </w:r>
          </w:p>
        </w:tc>
        <w:tc>
          <w:tcPr>
            <w:tcW w:w="518" w:type="dxa"/>
            <w:tcBorders>
              <w:bottom w:val="single" w:sz="6" w:space="0" w:color="auto"/>
            </w:tcBorders>
            <w:shd w:val="clear" w:color="auto" w:fill="C0C0C0"/>
          </w:tcPr>
          <w:p w14:paraId="2C320D9D" w14:textId="77777777" w:rsidR="00D44012" w:rsidRDefault="00000000">
            <w:pPr>
              <w:pStyle w:val="TAH"/>
            </w:pPr>
            <w:r>
              <w:t>P</w:t>
            </w:r>
          </w:p>
        </w:tc>
        <w:tc>
          <w:tcPr>
            <w:tcW w:w="2268" w:type="dxa"/>
            <w:tcBorders>
              <w:bottom w:val="single" w:sz="6" w:space="0" w:color="auto"/>
            </w:tcBorders>
            <w:shd w:val="clear" w:color="auto" w:fill="C0C0C0"/>
          </w:tcPr>
          <w:p w14:paraId="17411D40"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380BD23A" w14:textId="77777777" w:rsidR="00D44012" w:rsidRDefault="00000000">
            <w:pPr>
              <w:pStyle w:val="TAH"/>
            </w:pPr>
            <w:r>
              <w:t>Description</w:t>
            </w:r>
          </w:p>
        </w:tc>
      </w:tr>
      <w:tr w:rsidR="00D44012" w14:paraId="5B04D252" w14:textId="77777777">
        <w:trPr>
          <w:jc w:val="center"/>
        </w:trPr>
        <w:tc>
          <w:tcPr>
            <w:tcW w:w="1604" w:type="dxa"/>
            <w:tcBorders>
              <w:top w:val="single" w:sz="6" w:space="0" w:color="auto"/>
            </w:tcBorders>
            <w:shd w:val="clear" w:color="auto" w:fill="auto"/>
          </w:tcPr>
          <w:p w14:paraId="0EB3D61A" w14:textId="77777777" w:rsidR="00D44012" w:rsidRDefault="00000000">
            <w:pPr>
              <w:pStyle w:val="TAL"/>
            </w:pPr>
            <w:r>
              <w:rPr>
                <w:rFonts w:hint="eastAsia"/>
              </w:rPr>
              <w:t>TopicUnsubscription</w:t>
            </w:r>
          </w:p>
        </w:tc>
        <w:tc>
          <w:tcPr>
            <w:tcW w:w="518" w:type="dxa"/>
            <w:tcBorders>
              <w:top w:val="single" w:sz="6" w:space="0" w:color="auto"/>
            </w:tcBorders>
          </w:tcPr>
          <w:p w14:paraId="24296A2E" w14:textId="77777777" w:rsidR="00D44012" w:rsidRDefault="00000000">
            <w:pPr>
              <w:pStyle w:val="TAC"/>
            </w:pPr>
            <w:r>
              <w:t>M</w:t>
            </w:r>
          </w:p>
        </w:tc>
        <w:tc>
          <w:tcPr>
            <w:tcW w:w="2268" w:type="dxa"/>
            <w:tcBorders>
              <w:top w:val="single" w:sz="6" w:space="0" w:color="auto"/>
            </w:tcBorders>
          </w:tcPr>
          <w:p w14:paraId="63DB2C2B" w14:textId="77777777" w:rsidR="00D44012" w:rsidRDefault="00000000">
            <w:pPr>
              <w:pStyle w:val="TAL"/>
            </w:pPr>
            <w:r>
              <w:t>1</w:t>
            </w:r>
          </w:p>
        </w:tc>
        <w:tc>
          <w:tcPr>
            <w:tcW w:w="5239" w:type="dxa"/>
            <w:tcBorders>
              <w:top w:val="single" w:sz="6" w:space="0" w:color="auto"/>
            </w:tcBorders>
            <w:shd w:val="clear" w:color="auto" w:fill="auto"/>
          </w:tcPr>
          <w:p w14:paraId="6A3A5612" w14:textId="77777777" w:rsidR="00D44012" w:rsidRDefault="00000000">
            <w:pPr>
              <w:pStyle w:val="TAL"/>
            </w:pPr>
            <w:r>
              <w:rPr>
                <w:rFonts w:hint="eastAsia"/>
              </w:rPr>
              <w:t>Reference used to identify the Messaging Topic subscription that the MSGin5G Server shall remove.</w:t>
            </w:r>
          </w:p>
        </w:tc>
      </w:tr>
    </w:tbl>
    <w:p w14:paraId="63056F33" w14:textId="77777777" w:rsidR="00D44012" w:rsidRDefault="00D44012">
      <w:pPr>
        <w:rPr>
          <w:lang w:eastAsia="zh-CN"/>
        </w:rPr>
      </w:pPr>
    </w:p>
    <w:p w14:paraId="6287E871" w14:textId="77777777" w:rsidR="00D44012"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648C686E" w14:textId="77777777">
        <w:trPr>
          <w:jc w:val="center"/>
        </w:trPr>
        <w:tc>
          <w:tcPr>
            <w:tcW w:w="825" w:type="pct"/>
            <w:shd w:val="clear" w:color="auto" w:fill="C0C0C0"/>
          </w:tcPr>
          <w:p w14:paraId="12ED2CFE" w14:textId="77777777" w:rsidR="00D44012" w:rsidRDefault="00000000">
            <w:pPr>
              <w:pStyle w:val="TAH"/>
            </w:pPr>
            <w:r>
              <w:t>Data type</w:t>
            </w:r>
          </w:p>
        </w:tc>
        <w:tc>
          <w:tcPr>
            <w:tcW w:w="498" w:type="pct"/>
            <w:shd w:val="clear" w:color="auto" w:fill="C0C0C0"/>
          </w:tcPr>
          <w:p w14:paraId="2FE3BC01" w14:textId="77777777" w:rsidR="00D44012" w:rsidRDefault="00000000">
            <w:pPr>
              <w:pStyle w:val="TAH"/>
            </w:pPr>
            <w:r>
              <w:t>P</w:t>
            </w:r>
          </w:p>
        </w:tc>
        <w:tc>
          <w:tcPr>
            <w:tcW w:w="737" w:type="pct"/>
            <w:shd w:val="clear" w:color="auto" w:fill="C0C0C0"/>
          </w:tcPr>
          <w:p w14:paraId="4EB040E3" w14:textId="77777777" w:rsidR="00D44012" w:rsidRDefault="00000000">
            <w:pPr>
              <w:pStyle w:val="TAH"/>
            </w:pPr>
            <w:r>
              <w:t>Cardinality</w:t>
            </w:r>
          </w:p>
        </w:tc>
        <w:tc>
          <w:tcPr>
            <w:tcW w:w="966" w:type="pct"/>
            <w:shd w:val="clear" w:color="auto" w:fill="C0C0C0"/>
          </w:tcPr>
          <w:p w14:paraId="5AB62C17" w14:textId="77777777" w:rsidR="00D44012" w:rsidRDefault="00000000">
            <w:pPr>
              <w:pStyle w:val="TAH"/>
            </w:pPr>
            <w:r>
              <w:t>Response</w:t>
            </w:r>
          </w:p>
          <w:p w14:paraId="19C65037" w14:textId="77777777" w:rsidR="00D44012" w:rsidRDefault="00000000">
            <w:pPr>
              <w:pStyle w:val="TAH"/>
            </w:pPr>
            <w:r>
              <w:t>codes</w:t>
            </w:r>
          </w:p>
        </w:tc>
        <w:tc>
          <w:tcPr>
            <w:tcW w:w="1971" w:type="pct"/>
            <w:shd w:val="clear" w:color="auto" w:fill="C0C0C0"/>
          </w:tcPr>
          <w:p w14:paraId="680009FF" w14:textId="77777777" w:rsidR="00D44012" w:rsidRDefault="00000000">
            <w:pPr>
              <w:pStyle w:val="TAH"/>
            </w:pPr>
            <w:r>
              <w:t>Description</w:t>
            </w:r>
          </w:p>
        </w:tc>
      </w:tr>
      <w:tr w:rsidR="00D44012" w14:paraId="4D7708A4" w14:textId="77777777">
        <w:trPr>
          <w:jc w:val="center"/>
        </w:trPr>
        <w:tc>
          <w:tcPr>
            <w:tcW w:w="825" w:type="pct"/>
            <w:shd w:val="clear" w:color="auto" w:fill="auto"/>
          </w:tcPr>
          <w:p w14:paraId="798F3A45" w14:textId="77777777" w:rsidR="00D44012" w:rsidRDefault="00000000">
            <w:pPr>
              <w:pStyle w:val="TAL"/>
            </w:pPr>
            <w:r>
              <w:t>n/a</w:t>
            </w:r>
          </w:p>
        </w:tc>
        <w:tc>
          <w:tcPr>
            <w:tcW w:w="498" w:type="pct"/>
          </w:tcPr>
          <w:p w14:paraId="06BB6201" w14:textId="77777777" w:rsidR="00D44012" w:rsidRDefault="00D44012">
            <w:pPr>
              <w:pStyle w:val="TAC"/>
            </w:pPr>
          </w:p>
        </w:tc>
        <w:tc>
          <w:tcPr>
            <w:tcW w:w="737" w:type="pct"/>
          </w:tcPr>
          <w:p w14:paraId="5DAB7A6E" w14:textId="77777777" w:rsidR="00D44012" w:rsidRDefault="00D44012">
            <w:pPr>
              <w:pStyle w:val="TAL"/>
            </w:pPr>
          </w:p>
        </w:tc>
        <w:tc>
          <w:tcPr>
            <w:tcW w:w="966" w:type="pct"/>
          </w:tcPr>
          <w:p w14:paraId="1684C566" w14:textId="77777777" w:rsidR="00D44012" w:rsidRDefault="00000000">
            <w:pPr>
              <w:pStyle w:val="TAL"/>
            </w:pPr>
            <w:r>
              <w:t>204 No Content</w:t>
            </w:r>
          </w:p>
        </w:tc>
        <w:tc>
          <w:tcPr>
            <w:tcW w:w="1971" w:type="pct"/>
            <w:shd w:val="clear" w:color="auto" w:fill="auto"/>
          </w:tcPr>
          <w:p w14:paraId="7E95A20F" w14:textId="77777777" w:rsidR="00D44012" w:rsidRDefault="00000000">
            <w:pPr>
              <w:pStyle w:val="TAL"/>
            </w:pPr>
            <w:r>
              <w:rPr>
                <w:rFonts w:hint="eastAsia"/>
              </w:rPr>
              <w:t>Successful request to trigger the removal of a subscription for Messaging Topic(s) on the MSGin5G Server.</w:t>
            </w:r>
          </w:p>
        </w:tc>
      </w:tr>
      <w:tr w:rsidR="00D44012" w14:paraId="097668F1" w14:textId="77777777">
        <w:trPr>
          <w:jc w:val="center"/>
        </w:trPr>
        <w:tc>
          <w:tcPr>
            <w:tcW w:w="825" w:type="pct"/>
            <w:shd w:val="clear" w:color="auto" w:fill="auto"/>
          </w:tcPr>
          <w:p w14:paraId="6A936AB2" w14:textId="77777777" w:rsidR="00D44012" w:rsidRDefault="00000000">
            <w:pPr>
              <w:pStyle w:val="TAL"/>
            </w:pPr>
            <w:r>
              <w:rPr>
                <w:rFonts w:hint="eastAsia"/>
              </w:rPr>
              <w:t>n/a</w:t>
            </w:r>
          </w:p>
        </w:tc>
        <w:tc>
          <w:tcPr>
            <w:tcW w:w="498" w:type="pct"/>
          </w:tcPr>
          <w:p w14:paraId="347116D1" w14:textId="77777777" w:rsidR="00D44012" w:rsidRDefault="00D44012">
            <w:pPr>
              <w:pStyle w:val="TAC"/>
            </w:pPr>
          </w:p>
        </w:tc>
        <w:tc>
          <w:tcPr>
            <w:tcW w:w="737" w:type="pct"/>
          </w:tcPr>
          <w:p w14:paraId="718515D5" w14:textId="77777777" w:rsidR="00D44012" w:rsidRDefault="00D44012">
            <w:pPr>
              <w:pStyle w:val="TAL"/>
            </w:pPr>
          </w:p>
        </w:tc>
        <w:tc>
          <w:tcPr>
            <w:tcW w:w="966" w:type="pct"/>
          </w:tcPr>
          <w:p w14:paraId="19A37847" w14:textId="77777777" w:rsidR="00D44012" w:rsidRDefault="00000000">
            <w:pPr>
              <w:pStyle w:val="TAL"/>
            </w:pPr>
            <w:r>
              <w:rPr>
                <w:rFonts w:hint="eastAsia"/>
              </w:rPr>
              <w:t>307 Temporary Redirect</w:t>
            </w:r>
          </w:p>
        </w:tc>
        <w:tc>
          <w:tcPr>
            <w:tcW w:w="1971" w:type="pct"/>
            <w:shd w:val="clear" w:color="auto" w:fill="auto"/>
          </w:tcPr>
          <w:p w14:paraId="2F4A04D9" w14:textId="77777777" w:rsidR="00D44012" w:rsidRDefault="00000000">
            <w:pPr>
              <w:pStyle w:val="TAL"/>
            </w:pPr>
            <w:r>
              <w:rPr>
                <w:rFonts w:hint="eastAsia"/>
              </w:rPr>
              <w:t>Temporary redirection.</w:t>
            </w:r>
          </w:p>
          <w:p w14:paraId="45A8D67E" w14:textId="77777777" w:rsidR="00D44012" w:rsidRDefault="00D44012">
            <w:pPr>
              <w:pStyle w:val="TAL"/>
            </w:pPr>
          </w:p>
          <w:p w14:paraId="79397B8F" w14:textId="77777777" w:rsidR="00D44012" w:rsidRDefault="00000000">
            <w:pPr>
              <w:pStyle w:val="TAL"/>
            </w:pPr>
            <w:r>
              <w:rPr>
                <w:rFonts w:hint="eastAsia"/>
              </w:rPr>
              <w:t>The response shall include a Location header field containing an alternative URI of the resource located in an alternative MSGin5G Server.</w:t>
            </w:r>
          </w:p>
          <w:p w14:paraId="2D460A59" w14:textId="77777777" w:rsidR="00D44012" w:rsidRDefault="00D44012">
            <w:pPr>
              <w:pStyle w:val="TAL"/>
            </w:pPr>
          </w:p>
          <w:p w14:paraId="7307B34C" w14:textId="77777777" w:rsidR="00D44012" w:rsidRDefault="00000000">
            <w:pPr>
              <w:pStyle w:val="TAL"/>
            </w:pPr>
            <w:r>
              <w:rPr>
                <w:rFonts w:hint="eastAsia"/>
              </w:rPr>
              <w:t>Redirection handling is described in clause 5.2.10 of 3GPP TS 29.122 [24].</w:t>
            </w:r>
          </w:p>
        </w:tc>
      </w:tr>
      <w:tr w:rsidR="00D44012" w14:paraId="3B65125A" w14:textId="77777777">
        <w:trPr>
          <w:jc w:val="center"/>
        </w:trPr>
        <w:tc>
          <w:tcPr>
            <w:tcW w:w="825" w:type="pct"/>
            <w:shd w:val="clear" w:color="auto" w:fill="auto"/>
          </w:tcPr>
          <w:p w14:paraId="1EA4A29F" w14:textId="77777777" w:rsidR="00D44012" w:rsidRDefault="00000000">
            <w:pPr>
              <w:pStyle w:val="TAL"/>
            </w:pPr>
            <w:r>
              <w:rPr>
                <w:rFonts w:hint="eastAsia"/>
              </w:rPr>
              <w:t>n/a</w:t>
            </w:r>
          </w:p>
        </w:tc>
        <w:tc>
          <w:tcPr>
            <w:tcW w:w="498" w:type="pct"/>
          </w:tcPr>
          <w:p w14:paraId="2CFF62AA" w14:textId="77777777" w:rsidR="00D44012" w:rsidRDefault="00D44012">
            <w:pPr>
              <w:pStyle w:val="TAC"/>
            </w:pPr>
          </w:p>
        </w:tc>
        <w:tc>
          <w:tcPr>
            <w:tcW w:w="737" w:type="pct"/>
          </w:tcPr>
          <w:p w14:paraId="5C78D060" w14:textId="77777777" w:rsidR="00D44012" w:rsidRDefault="00D44012">
            <w:pPr>
              <w:pStyle w:val="TAL"/>
            </w:pPr>
          </w:p>
        </w:tc>
        <w:tc>
          <w:tcPr>
            <w:tcW w:w="966" w:type="pct"/>
          </w:tcPr>
          <w:p w14:paraId="21DECAB1" w14:textId="77777777" w:rsidR="00D44012" w:rsidRDefault="00000000">
            <w:pPr>
              <w:pStyle w:val="TAL"/>
            </w:pPr>
            <w:r>
              <w:rPr>
                <w:rFonts w:hint="eastAsia"/>
              </w:rPr>
              <w:t>308 Permanent Redirect</w:t>
            </w:r>
          </w:p>
        </w:tc>
        <w:tc>
          <w:tcPr>
            <w:tcW w:w="1971" w:type="pct"/>
            <w:shd w:val="clear" w:color="auto" w:fill="auto"/>
          </w:tcPr>
          <w:p w14:paraId="7B12BDA4" w14:textId="77777777" w:rsidR="00D44012" w:rsidRDefault="00000000">
            <w:pPr>
              <w:pStyle w:val="TAL"/>
            </w:pPr>
            <w:r>
              <w:rPr>
                <w:rFonts w:hint="eastAsia"/>
              </w:rPr>
              <w:t>Permanent redirection.</w:t>
            </w:r>
          </w:p>
          <w:p w14:paraId="19023883" w14:textId="77777777" w:rsidR="00D44012" w:rsidRDefault="00D44012">
            <w:pPr>
              <w:pStyle w:val="TAL"/>
            </w:pPr>
          </w:p>
          <w:p w14:paraId="053EBDDA" w14:textId="77777777" w:rsidR="00D44012" w:rsidRDefault="00000000">
            <w:pPr>
              <w:pStyle w:val="TAL"/>
            </w:pPr>
            <w:r>
              <w:rPr>
                <w:rFonts w:hint="eastAsia"/>
              </w:rPr>
              <w:t>The response shall include a Location header field containing an alternative URI of the resource located in an alternative MSGin5G Server.</w:t>
            </w:r>
          </w:p>
          <w:p w14:paraId="530619E1" w14:textId="77777777" w:rsidR="00D44012" w:rsidRDefault="00D44012">
            <w:pPr>
              <w:pStyle w:val="TAL"/>
            </w:pPr>
          </w:p>
          <w:p w14:paraId="2C1BA3BB" w14:textId="77777777" w:rsidR="00D44012" w:rsidRDefault="00000000">
            <w:pPr>
              <w:pStyle w:val="TAL"/>
            </w:pPr>
            <w:r>
              <w:rPr>
                <w:rFonts w:hint="eastAsia"/>
              </w:rPr>
              <w:t>Redirection handling is described in clause 5.2.10 of 3GPP TS 29.122 [24].</w:t>
            </w:r>
          </w:p>
        </w:tc>
      </w:tr>
      <w:tr w:rsidR="00D44012" w14:paraId="0B8334CA" w14:textId="77777777">
        <w:trPr>
          <w:jc w:val="center"/>
        </w:trPr>
        <w:tc>
          <w:tcPr>
            <w:tcW w:w="5000" w:type="pct"/>
            <w:gridSpan w:val="5"/>
            <w:shd w:val="clear" w:color="auto" w:fill="auto"/>
          </w:tcPr>
          <w:p w14:paraId="2F7DE33C"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38CE181" w14:textId="77777777" w:rsidR="00D44012" w:rsidRDefault="00D44012">
      <w:pPr>
        <w:rPr>
          <w:lang w:eastAsia="zh-CN"/>
        </w:rPr>
      </w:pPr>
    </w:p>
    <w:p w14:paraId="0EB3ED94" w14:textId="77777777" w:rsidR="00D44012" w:rsidRDefault="00000000">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347210B0" w14:textId="77777777">
        <w:trPr>
          <w:jc w:val="center"/>
        </w:trPr>
        <w:tc>
          <w:tcPr>
            <w:tcW w:w="824" w:type="pct"/>
            <w:shd w:val="clear" w:color="auto" w:fill="C0C0C0"/>
            <w:vAlign w:val="center"/>
          </w:tcPr>
          <w:p w14:paraId="27AE06D5" w14:textId="77777777" w:rsidR="00D44012" w:rsidRDefault="00000000">
            <w:pPr>
              <w:pStyle w:val="TAH"/>
            </w:pPr>
            <w:r>
              <w:t>Name</w:t>
            </w:r>
          </w:p>
        </w:tc>
        <w:tc>
          <w:tcPr>
            <w:tcW w:w="732" w:type="pct"/>
            <w:shd w:val="clear" w:color="auto" w:fill="C0C0C0"/>
            <w:vAlign w:val="center"/>
          </w:tcPr>
          <w:p w14:paraId="5A48D878" w14:textId="77777777" w:rsidR="00D44012" w:rsidRDefault="00000000">
            <w:pPr>
              <w:pStyle w:val="TAH"/>
            </w:pPr>
            <w:r>
              <w:t>Data type</w:t>
            </w:r>
          </w:p>
        </w:tc>
        <w:tc>
          <w:tcPr>
            <w:tcW w:w="217" w:type="pct"/>
            <w:shd w:val="clear" w:color="auto" w:fill="C0C0C0"/>
            <w:vAlign w:val="center"/>
          </w:tcPr>
          <w:p w14:paraId="37A54B30" w14:textId="77777777" w:rsidR="00D44012" w:rsidRDefault="00000000">
            <w:pPr>
              <w:pStyle w:val="TAH"/>
            </w:pPr>
            <w:r>
              <w:t>P</w:t>
            </w:r>
          </w:p>
        </w:tc>
        <w:tc>
          <w:tcPr>
            <w:tcW w:w="581" w:type="pct"/>
            <w:shd w:val="clear" w:color="auto" w:fill="C0C0C0"/>
            <w:vAlign w:val="center"/>
          </w:tcPr>
          <w:p w14:paraId="5B4230E0" w14:textId="77777777" w:rsidR="00D44012" w:rsidRDefault="00000000">
            <w:pPr>
              <w:pStyle w:val="TAH"/>
            </w:pPr>
            <w:r>
              <w:t>Cardinality</w:t>
            </w:r>
          </w:p>
        </w:tc>
        <w:tc>
          <w:tcPr>
            <w:tcW w:w="2645" w:type="pct"/>
            <w:shd w:val="clear" w:color="auto" w:fill="C0C0C0"/>
            <w:vAlign w:val="center"/>
          </w:tcPr>
          <w:p w14:paraId="1559E34F" w14:textId="77777777" w:rsidR="00D44012" w:rsidRDefault="00000000">
            <w:pPr>
              <w:pStyle w:val="TAH"/>
            </w:pPr>
            <w:r>
              <w:t>Description</w:t>
            </w:r>
          </w:p>
        </w:tc>
      </w:tr>
      <w:tr w:rsidR="00D44012" w14:paraId="6A12159C" w14:textId="77777777">
        <w:trPr>
          <w:jc w:val="center"/>
        </w:trPr>
        <w:tc>
          <w:tcPr>
            <w:tcW w:w="824" w:type="pct"/>
            <w:shd w:val="clear" w:color="auto" w:fill="auto"/>
            <w:vAlign w:val="center"/>
          </w:tcPr>
          <w:p w14:paraId="16F6F240" w14:textId="77777777" w:rsidR="00D44012" w:rsidRDefault="00000000">
            <w:pPr>
              <w:pStyle w:val="TAL"/>
            </w:pPr>
            <w:r>
              <w:t>Location</w:t>
            </w:r>
          </w:p>
        </w:tc>
        <w:tc>
          <w:tcPr>
            <w:tcW w:w="732" w:type="pct"/>
            <w:vAlign w:val="center"/>
          </w:tcPr>
          <w:p w14:paraId="1AB85193" w14:textId="77777777" w:rsidR="00D44012" w:rsidRDefault="00000000">
            <w:pPr>
              <w:pStyle w:val="TAL"/>
            </w:pPr>
            <w:r>
              <w:t>string</w:t>
            </w:r>
          </w:p>
        </w:tc>
        <w:tc>
          <w:tcPr>
            <w:tcW w:w="217" w:type="pct"/>
            <w:vAlign w:val="center"/>
          </w:tcPr>
          <w:p w14:paraId="2C1E4374" w14:textId="77777777" w:rsidR="00D44012" w:rsidRDefault="00000000">
            <w:pPr>
              <w:pStyle w:val="TAC"/>
            </w:pPr>
            <w:r>
              <w:t>M</w:t>
            </w:r>
          </w:p>
        </w:tc>
        <w:tc>
          <w:tcPr>
            <w:tcW w:w="581" w:type="pct"/>
            <w:vAlign w:val="center"/>
          </w:tcPr>
          <w:p w14:paraId="200E84D2" w14:textId="77777777" w:rsidR="00D44012" w:rsidRDefault="00000000">
            <w:pPr>
              <w:pStyle w:val="TAC"/>
            </w:pPr>
            <w:r>
              <w:t>1</w:t>
            </w:r>
          </w:p>
        </w:tc>
        <w:tc>
          <w:tcPr>
            <w:tcW w:w="2645" w:type="pct"/>
            <w:shd w:val="clear" w:color="auto" w:fill="auto"/>
            <w:vAlign w:val="center"/>
          </w:tcPr>
          <w:p w14:paraId="680A314C" w14:textId="77777777" w:rsidR="00D44012" w:rsidRDefault="00000000">
            <w:pPr>
              <w:pStyle w:val="TAL"/>
            </w:pPr>
            <w:r>
              <w:t>Contains an alternative URI of the resource located in an alternative MSGin5G Server.</w:t>
            </w:r>
          </w:p>
        </w:tc>
      </w:tr>
    </w:tbl>
    <w:p w14:paraId="52D3FC2E" w14:textId="77777777" w:rsidR="00D44012" w:rsidRDefault="00D44012"/>
    <w:p w14:paraId="297E49E1" w14:textId="77777777" w:rsidR="00D44012" w:rsidRDefault="00000000">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19411EA1" w14:textId="77777777">
        <w:trPr>
          <w:jc w:val="center"/>
        </w:trPr>
        <w:tc>
          <w:tcPr>
            <w:tcW w:w="824" w:type="pct"/>
            <w:shd w:val="clear" w:color="auto" w:fill="C0C0C0"/>
            <w:vAlign w:val="center"/>
          </w:tcPr>
          <w:p w14:paraId="6CE4F60E" w14:textId="77777777" w:rsidR="00D44012" w:rsidRDefault="00000000">
            <w:pPr>
              <w:pStyle w:val="TAH"/>
            </w:pPr>
            <w:r>
              <w:t>Name</w:t>
            </w:r>
          </w:p>
        </w:tc>
        <w:tc>
          <w:tcPr>
            <w:tcW w:w="732" w:type="pct"/>
            <w:shd w:val="clear" w:color="auto" w:fill="C0C0C0"/>
            <w:vAlign w:val="center"/>
          </w:tcPr>
          <w:p w14:paraId="26C07591" w14:textId="77777777" w:rsidR="00D44012" w:rsidRDefault="00000000">
            <w:pPr>
              <w:pStyle w:val="TAH"/>
            </w:pPr>
            <w:r>
              <w:t>Data type</w:t>
            </w:r>
          </w:p>
        </w:tc>
        <w:tc>
          <w:tcPr>
            <w:tcW w:w="217" w:type="pct"/>
            <w:shd w:val="clear" w:color="auto" w:fill="C0C0C0"/>
            <w:vAlign w:val="center"/>
          </w:tcPr>
          <w:p w14:paraId="406B0688" w14:textId="77777777" w:rsidR="00D44012" w:rsidRDefault="00000000">
            <w:pPr>
              <w:pStyle w:val="TAH"/>
            </w:pPr>
            <w:r>
              <w:t>P</w:t>
            </w:r>
          </w:p>
        </w:tc>
        <w:tc>
          <w:tcPr>
            <w:tcW w:w="581" w:type="pct"/>
            <w:shd w:val="clear" w:color="auto" w:fill="C0C0C0"/>
            <w:vAlign w:val="center"/>
          </w:tcPr>
          <w:p w14:paraId="64E6547D" w14:textId="77777777" w:rsidR="00D44012" w:rsidRDefault="00000000">
            <w:pPr>
              <w:pStyle w:val="TAH"/>
            </w:pPr>
            <w:r>
              <w:t>Cardinality</w:t>
            </w:r>
          </w:p>
        </w:tc>
        <w:tc>
          <w:tcPr>
            <w:tcW w:w="2645" w:type="pct"/>
            <w:shd w:val="clear" w:color="auto" w:fill="C0C0C0"/>
            <w:vAlign w:val="center"/>
          </w:tcPr>
          <w:p w14:paraId="73442B61" w14:textId="77777777" w:rsidR="00D44012" w:rsidRDefault="00000000">
            <w:pPr>
              <w:pStyle w:val="TAH"/>
            </w:pPr>
            <w:r>
              <w:t>Description</w:t>
            </w:r>
          </w:p>
        </w:tc>
      </w:tr>
      <w:tr w:rsidR="00D44012" w14:paraId="2DBB1787" w14:textId="77777777">
        <w:trPr>
          <w:jc w:val="center"/>
        </w:trPr>
        <w:tc>
          <w:tcPr>
            <w:tcW w:w="824" w:type="pct"/>
            <w:shd w:val="clear" w:color="auto" w:fill="auto"/>
            <w:vAlign w:val="center"/>
          </w:tcPr>
          <w:p w14:paraId="7240B9A9" w14:textId="77777777" w:rsidR="00D44012" w:rsidRDefault="00000000">
            <w:pPr>
              <w:pStyle w:val="TAL"/>
            </w:pPr>
            <w:r>
              <w:t>Location</w:t>
            </w:r>
          </w:p>
        </w:tc>
        <w:tc>
          <w:tcPr>
            <w:tcW w:w="732" w:type="pct"/>
            <w:vAlign w:val="center"/>
          </w:tcPr>
          <w:p w14:paraId="381F8AEC" w14:textId="77777777" w:rsidR="00D44012" w:rsidRDefault="00000000">
            <w:pPr>
              <w:pStyle w:val="TAL"/>
            </w:pPr>
            <w:r>
              <w:t>string</w:t>
            </w:r>
          </w:p>
        </w:tc>
        <w:tc>
          <w:tcPr>
            <w:tcW w:w="217" w:type="pct"/>
            <w:vAlign w:val="center"/>
          </w:tcPr>
          <w:p w14:paraId="2D214365" w14:textId="77777777" w:rsidR="00D44012" w:rsidRDefault="00000000">
            <w:pPr>
              <w:pStyle w:val="TAC"/>
            </w:pPr>
            <w:r>
              <w:t>M</w:t>
            </w:r>
          </w:p>
        </w:tc>
        <w:tc>
          <w:tcPr>
            <w:tcW w:w="581" w:type="pct"/>
            <w:vAlign w:val="center"/>
          </w:tcPr>
          <w:p w14:paraId="7023545A" w14:textId="77777777" w:rsidR="00D44012" w:rsidRDefault="00000000">
            <w:pPr>
              <w:pStyle w:val="TAC"/>
            </w:pPr>
            <w:r>
              <w:t>1</w:t>
            </w:r>
          </w:p>
        </w:tc>
        <w:tc>
          <w:tcPr>
            <w:tcW w:w="2645" w:type="pct"/>
            <w:shd w:val="clear" w:color="auto" w:fill="auto"/>
            <w:vAlign w:val="center"/>
          </w:tcPr>
          <w:p w14:paraId="1667F8A9" w14:textId="77777777" w:rsidR="00D44012" w:rsidRDefault="00000000">
            <w:pPr>
              <w:pStyle w:val="TAL"/>
            </w:pPr>
            <w:r>
              <w:t>Contains an alternative URI of the resource located in an alternative MSGin5G Server.</w:t>
            </w:r>
          </w:p>
        </w:tc>
      </w:tr>
    </w:tbl>
    <w:p w14:paraId="7D826F5B" w14:textId="77777777" w:rsidR="00D44012" w:rsidRDefault="00D44012">
      <w:pPr>
        <w:rPr>
          <w:lang w:eastAsia="zh-CN"/>
        </w:rPr>
      </w:pPr>
    </w:p>
    <w:p w14:paraId="0FF6E3AF" w14:textId="77777777" w:rsidR="00D44012" w:rsidRDefault="00000000">
      <w:pPr>
        <w:pStyle w:val="Heading3"/>
      </w:pPr>
      <w:bookmarkStart w:id="1027" w:name="_Toc185509415"/>
      <w:r>
        <w:rPr>
          <w:rFonts w:hint="eastAsia"/>
          <w:lang w:val="en-US" w:eastAsia="zh-CN"/>
        </w:rPr>
        <w:t>8</w:t>
      </w:r>
      <w:r>
        <w:t>.</w:t>
      </w:r>
      <w:r>
        <w:rPr>
          <w:rFonts w:hint="eastAsia"/>
          <w:lang w:val="en-US" w:eastAsia="zh-CN"/>
        </w:rPr>
        <w:t>3</w:t>
      </w:r>
      <w:r>
        <w:t>.4</w:t>
      </w:r>
      <w:r>
        <w:tab/>
        <w:t>Notifications</w:t>
      </w:r>
      <w:bookmarkEnd w:id="1027"/>
    </w:p>
    <w:p w14:paraId="0D895A2A" w14:textId="77777777" w:rsidR="00D44012" w:rsidRDefault="00000000">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954A977" w14:textId="77777777" w:rsidR="00D44012"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D44012" w14:paraId="43803B9F" w14:textId="77777777">
        <w:trPr>
          <w:jc w:val="center"/>
        </w:trPr>
        <w:tc>
          <w:tcPr>
            <w:tcW w:w="1153" w:type="pct"/>
            <w:shd w:val="clear" w:color="auto" w:fill="C0C0C0"/>
            <w:vAlign w:val="center"/>
          </w:tcPr>
          <w:p w14:paraId="6FF61A83" w14:textId="77777777" w:rsidR="00D44012" w:rsidRDefault="00000000">
            <w:pPr>
              <w:pStyle w:val="TAH"/>
            </w:pPr>
            <w:r>
              <w:t>Notification</w:t>
            </w:r>
          </w:p>
        </w:tc>
        <w:tc>
          <w:tcPr>
            <w:tcW w:w="2061" w:type="pct"/>
            <w:shd w:val="clear" w:color="auto" w:fill="C0C0C0"/>
            <w:vAlign w:val="center"/>
          </w:tcPr>
          <w:p w14:paraId="4F63FD17" w14:textId="77777777" w:rsidR="00D44012" w:rsidRDefault="00000000">
            <w:pPr>
              <w:pStyle w:val="TAH"/>
            </w:pPr>
            <w:r>
              <w:t>Callback URI</w:t>
            </w:r>
          </w:p>
        </w:tc>
        <w:tc>
          <w:tcPr>
            <w:tcW w:w="688" w:type="pct"/>
            <w:shd w:val="clear" w:color="auto" w:fill="C0C0C0"/>
            <w:vAlign w:val="center"/>
          </w:tcPr>
          <w:p w14:paraId="49F12B9A" w14:textId="77777777" w:rsidR="00D44012" w:rsidRDefault="00000000">
            <w:pPr>
              <w:pStyle w:val="TAH"/>
            </w:pPr>
            <w:r>
              <w:t>HTTP method or custom operation</w:t>
            </w:r>
          </w:p>
        </w:tc>
        <w:tc>
          <w:tcPr>
            <w:tcW w:w="1096" w:type="pct"/>
            <w:shd w:val="clear" w:color="auto" w:fill="C0C0C0"/>
            <w:vAlign w:val="center"/>
          </w:tcPr>
          <w:p w14:paraId="4422A164" w14:textId="77777777" w:rsidR="00D44012" w:rsidRDefault="00000000">
            <w:pPr>
              <w:pStyle w:val="TAH"/>
            </w:pPr>
            <w:r>
              <w:t>Description</w:t>
            </w:r>
          </w:p>
          <w:p w14:paraId="7F964920" w14:textId="77777777" w:rsidR="00D44012" w:rsidRDefault="00000000">
            <w:pPr>
              <w:pStyle w:val="TAH"/>
            </w:pPr>
            <w:r>
              <w:t>(service operation)</w:t>
            </w:r>
          </w:p>
        </w:tc>
      </w:tr>
      <w:tr w:rsidR="00D44012" w14:paraId="633AC14F" w14:textId="77777777">
        <w:trPr>
          <w:jc w:val="center"/>
        </w:trPr>
        <w:tc>
          <w:tcPr>
            <w:tcW w:w="1153" w:type="pct"/>
            <w:vAlign w:val="center"/>
          </w:tcPr>
          <w:p w14:paraId="297C2B4A" w14:textId="77777777" w:rsidR="00D44012"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1B957846" w14:textId="77777777" w:rsidR="00D44012" w:rsidRDefault="00000000">
            <w:pPr>
              <w:pStyle w:val="TAL"/>
              <w:rPr>
                <w:lang w:val="en-US"/>
              </w:rPr>
            </w:pPr>
            <w:r>
              <w:rPr>
                <w:lang w:val="en-US"/>
              </w:rPr>
              <w:t>{notificationURI}</w:t>
            </w:r>
          </w:p>
        </w:tc>
        <w:tc>
          <w:tcPr>
            <w:tcW w:w="688" w:type="pct"/>
          </w:tcPr>
          <w:p w14:paraId="5033C65B" w14:textId="77777777" w:rsidR="00D44012" w:rsidRDefault="00D44012">
            <w:pPr>
              <w:pStyle w:val="TAC"/>
              <w:rPr>
                <w:lang w:val="fr-FR"/>
              </w:rPr>
            </w:pPr>
          </w:p>
          <w:p w14:paraId="6D4D8259" w14:textId="77777777" w:rsidR="00D44012" w:rsidRDefault="00000000">
            <w:pPr>
              <w:pStyle w:val="TAC"/>
              <w:rPr>
                <w:lang w:val="fr-FR"/>
              </w:rPr>
            </w:pPr>
            <w:r>
              <w:rPr>
                <w:lang w:val="fr-FR"/>
              </w:rPr>
              <w:t>POST</w:t>
            </w:r>
          </w:p>
        </w:tc>
        <w:tc>
          <w:tcPr>
            <w:tcW w:w="1096" w:type="pct"/>
          </w:tcPr>
          <w:p w14:paraId="518E82BF" w14:textId="77777777" w:rsidR="00D44012"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016F16D" w14:textId="77777777" w:rsidR="00D44012" w:rsidRDefault="00D44012">
      <w:pPr>
        <w:rPr>
          <w:lang w:eastAsia="zh-CN"/>
        </w:rPr>
      </w:pPr>
    </w:p>
    <w:p w14:paraId="6B38DADB" w14:textId="77777777" w:rsidR="00D44012" w:rsidRDefault="00000000">
      <w:pPr>
        <w:pStyle w:val="Heading4"/>
      </w:pPr>
      <w:bookmarkStart w:id="1028" w:name="_Toc100940017"/>
      <w:bookmarkStart w:id="1029" w:name="_Toc72766466"/>
      <w:bookmarkStart w:id="1030" w:name="_Toc104546883"/>
      <w:bookmarkStart w:id="1031" w:name="_Toc138693996"/>
      <w:bookmarkStart w:id="1032" w:name="_Toc81242829"/>
      <w:bookmarkStart w:id="1033" w:name="_Toc97037808"/>
      <w:bookmarkStart w:id="1034" w:name="_Toc89426612"/>
      <w:bookmarkStart w:id="1035" w:name="_Toc114134687"/>
      <w:bookmarkStart w:id="1036" w:name="_Toc97034931"/>
      <w:bookmarkStart w:id="1037" w:name="_Toc73042485"/>
      <w:bookmarkStart w:id="1038" w:name="_Toc133434813"/>
      <w:bookmarkStart w:id="1039" w:name="_Toc112937930"/>
      <w:bookmarkStart w:id="1040" w:name="_Toc120681626"/>
      <w:bookmarkStart w:id="1041" w:name="_Toc72767033"/>
      <w:bookmarkStart w:id="1042" w:name="_Toc94020397"/>
      <w:bookmarkStart w:id="1043" w:name="_Toc144388500"/>
      <w:bookmarkStart w:id="1044" w:name="_Toc185509416"/>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F30F1D9" w14:textId="77777777" w:rsidR="00D44012" w:rsidRDefault="00000000">
      <w:pPr>
        <w:pStyle w:val="Heading5"/>
      </w:pPr>
      <w:bookmarkStart w:id="1045" w:name="_Toc72766467"/>
      <w:bookmarkStart w:id="1046" w:name="_Toc104546884"/>
      <w:bookmarkStart w:id="1047" w:name="_Toc100940018"/>
      <w:bookmarkStart w:id="1048" w:name="_Toc72767034"/>
      <w:bookmarkStart w:id="1049" w:name="_Toc81242830"/>
      <w:bookmarkStart w:id="1050" w:name="_Toc138693997"/>
      <w:bookmarkStart w:id="1051" w:name="_Toc133434814"/>
      <w:bookmarkStart w:id="1052" w:name="_Toc120681627"/>
      <w:bookmarkStart w:id="1053" w:name="_Toc112937931"/>
      <w:bookmarkStart w:id="1054" w:name="_Toc97034932"/>
      <w:bookmarkStart w:id="1055" w:name="_Toc73042486"/>
      <w:bookmarkStart w:id="1056" w:name="_Toc94020398"/>
      <w:bookmarkStart w:id="1057" w:name="_Toc89426613"/>
      <w:bookmarkStart w:id="1058" w:name="_Toc97037809"/>
      <w:bookmarkStart w:id="1059" w:name="_Toc114134688"/>
      <w:bookmarkStart w:id="1060" w:name="_Toc144388501"/>
      <w:bookmarkStart w:id="1061" w:name="_Toc185509417"/>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BB206C" w14:textId="77777777" w:rsidR="00D44012"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0CD79C30" w14:textId="77777777" w:rsidR="00D44012" w:rsidRDefault="00000000">
      <w:pPr>
        <w:pStyle w:val="Heading5"/>
      </w:pPr>
      <w:bookmarkStart w:id="1062" w:name="_Toc100940019"/>
      <w:bookmarkStart w:id="1063" w:name="_Toc81242831"/>
      <w:bookmarkStart w:id="1064" w:name="_Toc133434815"/>
      <w:bookmarkStart w:id="1065" w:name="_Toc112937932"/>
      <w:bookmarkStart w:id="1066" w:name="_Toc120681628"/>
      <w:bookmarkStart w:id="1067" w:name="_Toc72766468"/>
      <w:bookmarkStart w:id="1068" w:name="_Toc94020399"/>
      <w:bookmarkStart w:id="1069" w:name="_Toc97034933"/>
      <w:bookmarkStart w:id="1070" w:name="_Toc89426614"/>
      <w:bookmarkStart w:id="1071" w:name="_Toc104546885"/>
      <w:bookmarkStart w:id="1072" w:name="_Toc97037810"/>
      <w:bookmarkStart w:id="1073" w:name="_Toc138693998"/>
      <w:bookmarkStart w:id="1074" w:name="_Toc144388502"/>
      <w:bookmarkStart w:id="1075" w:name="_Toc114134689"/>
      <w:bookmarkStart w:id="1076" w:name="_Toc72767035"/>
      <w:bookmarkStart w:id="1077" w:name="_Toc73042487"/>
      <w:bookmarkStart w:id="1078" w:name="_Toc185509418"/>
      <w:r>
        <w:rPr>
          <w:rFonts w:hint="eastAsia"/>
          <w:lang w:eastAsia="zh-CN"/>
        </w:rPr>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468FA5D1" w14:textId="77777777" w:rsidR="00D44012"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0FD92E9A" w14:textId="77777777" w:rsidR="00D44012"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44012" w14:paraId="3A627BB0" w14:textId="77777777">
        <w:trPr>
          <w:jc w:val="center"/>
        </w:trPr>
        <w:tc>
          <w:tcPr>
            <w:tcW w:w="1924" w:type="dxa"/>
            <w:shd w:val="clear" w:color="000000" w:fill="C0C0C0"/>
          </w:tcPr>
          <w:p w14:paraId="19DD7E19" w14:textId="77777777" w:rsidR="00D44012" w:rsidRDefault="00000000">
            <w:pPr>
              <w:pStyle w:val="TAH"/>
            </w:pPr>
            <w:r>
              <w:t>Name</w:t>
            </w:r>
          </w:p>
        </w:tc>
        <w:tc>
          <w:tcPr>
            <w:tcW w:w="7814" w:type="dxa"/>
            <w:shd w:val="clear" w:color="000000" w:fill="C0C0C0"/>
            <w:vAlign w:val="center"/>
          </w:tcPr>
          <w:p w14:paraId="613B48BE" w14:textId="77777777" w:rsidR="00D44012" w:rsidRDefault="00000000">
            <w:pPr>
              <w:pStyle w:val="TAH"/>
            </w:pPr>
            <w:r>
              <w:t>Definition</w:t>
            </w:r>
          </w:p>
        </w:tc>
      </w:tr>
      <w:tr w:rsidR="00D44012" w14:paraId="2E84BC26" w14:textId="77777777">
        <w:trPr>
          <w:jc w:val="center"/>
        </w:trPr>
        <w:tc>
          <w:tcPr>
            <w:tcW w:w="1924" w:type="dxa"/>
          </w:tcPr>
          <w:p w14:paraId="6F2FE088" w14:textId="77777777" w:rsidR="00D44012" w:rsidRDefault="00000000">
            <w:pPr>
              <w:pStyle w:val="TAL"/>
            </w:pPr>
            <w:r>
              <w:t>notificationURI</w:t>
            </w:r>
          </w:p>
        </w:tc>
        <w:tc>
          <w:tcPr>
            <w:tcW w:w="7814" w:type="dxa"/>
            <w:vAlign w:val="center"/>
          </w:tcPr>
          <w:p w14:paraId="1AC5BA31" w14:textId="77777777" w:rsidR="00D44012" w:rsidRDefault="00000000">
            <w:pPr>
              <w:pStyle w:val="TAL"/>
            </w:pPr>
            <w:r>
              <w:t>String formatted as URI with the Callback Uri</w:t>
            </w:r>
          </w:p>
        </w:tc>
      </w:tr>
    </w:tbl>
    <w:p w14:paraId="3532C92F" w14:textId="77777777" w:rsidR="00D44012" w:rsidRDefault="00D44012"/>
    <w:p w14:paraId="785CDF92" w14:textId="77777777" w:rsidR="00D44012" w:rsidRDefault="00000000">
      <w:pPr>
        <w:pStyle w:val="Heading5"/>
      </w:pPr>
      <w:bookmarkStart w:id="1079" w:name="_Toc72766469"/>
      <w:bookmarkStart w:id="1080" w:name="_Toc133434816"/>
      <w:bookmarkStart w:id="1081" w:name="_Toc114134690"/>
      <w:bookmarkStart w:id="1082" w:name="_Toc94020400"/>
      <w:bookmarkStart w:id="1083" w:name="_Toc97034934"/>
      <w:bookmarkStart w:id="1084" w:name="_Toc72767036"/>
      <w:bookmarkStart w:id="1085" w:name="_Toc120681629"/>
      <w:bookmarkStart w:id="1086" w:name="_Toc138693999"/>
      <w:bookmarkStart w:id="1087" w:name="_Toc81242832"/>
      <w:bookmarkStart w:id="1088" w:name="_Toc112937933"/>
      <w:bookmarkStart w:id="1089" w:name="_Toc97037811"/>
      <w:bookmarkStart w:id="1090" w:name="_Toc73042488"/>
      <w:bookmarkStart w:id="1091" w:name="_Toc104546886"/>
      <w:bookmarkStart w:id="1092" w:name="_Toc100940020"/>
      <w:bookmarkStart w:id="1093" w:name="_Toc89426615"/>
      <w:bookmarkStart w:id="1094" w:name="_Toc144388503"/>
      <w:bookmarkStart w:id="1095" w:name="_Toc185509419"/>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DF9D987" w14:textId="77777777" w:rsidR="00D44012" w:rsidRDefault="00000000">
      <w:pPr>
        <w:pStyle w:val="Heading6"/>
      </w:pPr>
      <w:bookmarkStart w:id="1096" w:name="_Toc89426616"/>
      <w:bookmarkStart w:id="1097" w:name="_Toc72766470"/>
      <w:bookmarkStart w:id="1098" w:name="_Toc81242833"/>
      <w:bookmarkStart w:id="1099" w:name="_Toc114134691"/>
      <w:bookmarkStart w:id="1100" w:name="_Toc72767037"/>
      <w:bookmarkStart w:id="1101" w:name="_Toc112937934"/>
      <w:bookmarkStart w:id="1102" w:name="_Toc97034935"/>
      <w:bookmarkStart w:id="1103" w:name="_Toc73042489"/>
      <w:bookmarkStart w:id="1104" w:name="_Toc97037812"/>
      <w:bookmarkStart w:id="1105" w:name="_Toc144388504"/>
      <w:bookmarkStart w:id="1106" w:name="_Toc138694000"/>
      <w:bookmarkStart w:id="1107" w:name="_Toc120681630"/>
      <w:bookmarkStart w:id="1108" w:name="_Toc100940021"/>
      <w:bookmarkStart w:id="1109" w:name="_Toc104546887"/>
      <w:bookmarkStart w:id="1110" w:name="_Toc94020401"/>
      <w:bookmarkStart w:id="1111" w:name="_Toc133434817"/>
      <w:bookmarkStart w:id="1112" w:name="_Toc185509420"/>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51AE2B1" w14:textId="77777777" w:rsidR="00D44012"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43776130" w14:textId="77777777" w:rsidR="00D44012"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44012" w14:paraId="0C1D707E" w14:textId="77777777">
        <w:trPr>
          <w:jc w:val="center"/>
        </w:trPr>
        <w:tc>
          <w:tcPr>
            <w:tcW w:w="2899" w:type="dxa"/>
            <w:tcBorders>
              <w:bottom w:val="single" w:sz="6" w:space="0" w:color="auto"/>
            </w:tcBorders>
            <w:shd w:val="clear" w:color="auto" w:fill="C0C0C0"/>
          </w:tcPr>
          <w:p w14:paraId="55D853D1" w14:textId="77777777" w:rsidR="00D44012" w:rsidRDefault="00000000">
            <w:pPr>
              <w:pStyle w:val="TAH"/>
            </w:pPr>
            <w:r>
              <w:t>Data type</w:t>
            </w:r>
          </w:p>
        </w:tc>
        <w:tc>
          <w:tcPr>
            <w:tcW w:w="450" w:type="dxa"/>
            <w:tcBorders>
              <w:bottom w:val="single" w:sz="6" w:space="0" w:color="auto"/>
            </w:tcBorders>
            <w:shd w:val="clear" w:color="auto" w:fill="C0C0C0"/>
          </w:tcPr>
          <w:p w14:paraId="6714498C" w14:textId="77777777" w:rsidR="00D44012" w:rsidRDefault="00000000">
            <w:pPr>
              <w:pStyle w:val="TAH"/>
            </w:pPr>
            <w:r>
              <w:t>P</w:t>
            </w:r>
          </w:p>
        </w:tc>
        <w:tc>
          <w:tcPr>
            <w:tcW w:w="1170" w:type="dxa"/>
            <w:tcBorders>
              <w:bottom w:val="single" w:sz="6" w:space="0" w:color="auto"/>
            </w:tcBorders>
            <w:shd w:val="clear" w:color="auto" w:fill="C0C0C0"/>
          </w:tcPr>
          <w:p w14:paraId="10566AC9" w14:textId="77777777" w:rsidR="00D44012" w:rsidRDefault="00000000">
            <w:pPr>
              <w:pStyle w:val="TAH"/>
            </w:pPr>
            <w:r>
              <w:t>Cardinality</w:t>
            </w:r>
          </w:p>
        </w:tc>
        <w:tc>
          <w:tcPr>
            <w:tcW w:w="5160" w:type="dxa"/>
            <w:tcBorders>
              <w:bottom w:val="single" w:sz="6" w:space="0" w:color="auto"/>
            </w:tcBorders>
            <w:shd w:val="clear" w:color="auto" w:fill="C0C0C0"/>
            <w:vAlign w:val="center"/>
          </w:tcPr>
          <w:p w14:paraId="5E4B5C36" w14:textId="77777777" w:rsidR="00D44012" w:rsidRDefault="00000000">
            <w:pPr>
              <w:pStyle w:val="TAH"/>
            </w:pPr>
            <w:r>
              <w:t>Description</w:t>
            </w:r>
          </w:p>
        </w:tc>
      </w:tr>
      <w:tr w:rsidR="00D44012" w14:paraId="352F884D" w14:textId="77777777">
        <w:trPr>
          <w:jc w:val="center"/>
        </w:trPr>
        <w:tc>
          <w:tcPr>
            <w:tcW w:w="2899" w:type="dxa"/>
            <w:tcBorders>
              <w:top w:val="single" w:sz="6" w:space="0" w:color="auto"/>
            </w:tcBorders>
          </w:tcPr>
          <w:p w14:paraId="60714253" w14:textId="77777777" w:rsidR="00D44012"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740A5EF6" w14:textId="77777777" w:rsidR="00D44012" w:rsidRDefault="00000000">
            <w:pPr>
              <w:pStyle w:val="TAC"/>
            </w:pPr>
            <w:r>
              <w:t>M</w:t>
            </w:r>
          </w:p>
        </w:tc>
        <w:tc>
          <w:tcPr>
            <w:tcW w:w="1170" w:type="dxa"/>
            <w:tcBorders>
              <w:top w:val="single" w:sz="6" w:space="0" w:color="auto"/>
            </w:tcBorders>
          </w:tcPr>
          <w:p w14:paraId="4CEA0A63" w14:textId="77777777" w:rsidR="00D44012" w:rsidRDefault="00000000">
            <w:pPr>
              <w:pStyle w:val="TAC"/>
            </w:pPr>
            <w:r>
              <w:t>1</w:t>
            </w:r>
          </w:p>
        </w:tc>
        <w:tc>
          <w:tcPr>
            <w:tcW w:w="5160" w:type="dxa"/>
            <w:tcBorders>
              <w:top w:val="single" w:sz="6" w:space="0" w:color="auto"/>
            </w:tcBorders>
          </w:tcPr>
          <w:p w14:paraId="499D5E18" w14:textId="77777777" w:rsidR="00D44012"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7B8CB3AE" w14:textId="77777777" w:rsidR="00D44012" w:rsidRDefault="00D44012"/>
    <w:p w14:paraId="5FD625E0" w14:textId="77777777" w:rsidR="00D44012" w:rsidRDefault="00000000">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D44012" w14:paraId="3DAA944E"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3577F265" w14:textId="77777777" w:rsidR="00D44012"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559AD55F" w14:textId="77777777" w:rsidR="00D44012"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2FF87EB2" w14:textId="77777777" w:rsidR="00D44012"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6B213CB1" w14:textId="77777777" w:rsidR="00D44012"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5223DD2" w14:textId="77777777" w:rsidR="00D44012" w:rsidRDefault="00000000">
            <w:pPr>
              <w:pStyle w:val="TAH"/>
            </w:pPr>
            <w:r>
              <w:t>Description</w:t>
            </w:r>
          </w:p>
        </w:tc>
      </w:tr>
      <w:tr w:rsidR="00D44012" w14:paraId="4D4B5546"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54084748" w14:textId="77777777" w:rsidR="00D44012"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5CA371EB" w14:textId="77777777" w:rsidR="00D44012" w:rsidRDefault="00D44012">
            <w:pPr>
              <w:pStyle w:val="TAC"/>
            </w:pPr>
          </w:p>
        </w:tc>
        <w:tc>
          <w:tcPr>
            <w:tcW w:w="1260" w:type="dxa"/>
            <w:tcBorders>
              <w:top w:val="single" w:sz="6" w:space="0" w:color="auto"/>
              <w:left w:val="single" w:sz="6" w:space="0" w:color="auto"/>
              <w:bottom w:val="single" w:sz="6" w:space="0" w:color="auto"/>
              <w:right w:val="single" w:sz="6" w:space="0" w:color="auto"/>
            </w:tcBorders>
          </w:tcPr>
          <w:p w14:paraId="05561945" w14:textId="77777777" w:rsidR="00D44012" w:rsidRDefault="00D44012">
            <w:pPr>
              <w:pStyle w:val="TAC"/>
            </w:pPr>
          </w:p>
        </w:tc>
        <w:tc>
          <w:tcPr>
            <w:tcW w:w="1442" w:type="dxa"/>
            <w:tcBorders>
              <w:top w:val="single" w:sz="6" w:space="0" w:color="auto"/>
              <w:left w:val="single" w:sz="6" w:space="0" w:color="auto"/>
              <w:bottom w:val="single" w:sz="6" w:space="0" w:color="auto"/>
              <w:right w:val="single" w:sz="6" w:space="0" w:color="auto"/>
            </w:tcBorders>
          </w:tcPr>
          <w:p w14:paraId="531417D3" w14:textId="77777777" w:rsidR="00D44012"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44E2D67D" w14:textId="77777777" w:rsidR="00D44012" w:rsidRDefault="00000000">
            <w:pPr>
              <w:pStyle w:val="TAL"/>
            </w:pPr>
            <w:r>
              <w:t xml:space="preserve">The receipt of the Notification is acknowledged. </w:t>
            </w:r>
          </w:p>
        </w:tc>
      </w:tr>
      <w:tr w:rsidR="00D44012" w14:paraId="60F89340"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5E132C6E" w14:textId="77777777" w:rsidR="00D44012"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209C552D" w14:textId="77777777" w:rsidR="00D44012" w:rsidRDefault="00D44012">
            <w:pPr>
              <w:pStyle w:val="TAC"/>
            </w:pPr>
          </w:p>
        </w:tc>
        <w:tc>
          <w:tcPr>
            <w:tcW w:w="1260" w:type="dxa"/>
            <w:tcBorders>
              <w:top w:val="single" w:sz="6" w:space="0" w:color="auto"/>
              <w:left w:val="single" w:sz="6" w:space="0" w:color="auto"/>
              <w:bottom w:val="single" w:sz="6" w:space="0" w:color="auto"/>
              <w:right w:val="single" w:sz="6" w:space="0" w:color="auto"/>
            </w:tcBorders>
          </w:tcPr>
          <w:p w14:paraId="287C5154" w14:textId="77777777" w:rsidR="00D44012" w:rsidRDefault="00D44012">
            <w:pPr>
              <w:pStyle w:val="TAC"/>
            </w:pPr>
          </w:p>
        </w:tc>
        <w:tc>
          <w:tcPr>
            <w:tcW w:w="1442" w:type="dxa"/>
            <w:tcBorders>
              <w:top w:val="single" w:sz="6" w:space="0" w:color="auto"/>
              <w:left w:val="single" w:sz="6" w:space="0" w:color="auto"/>
              <w:bottom w:val="single" w:sz="6" w:space="0" w:color="auto"/>
              <w:right w:val="single" w:sz="6" w:space="0" w:color="auto"/>
            </w:tcBorders>
          </w:tcPr>
          <w:p w14:paraId="4448BCE9" w14:textId="77777777" w:rsidR="00D44012" w:rsidRDefault="00000000">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358415BB" w14:textId="77777777" w:rsidR="00D44012" w:rsidRDefault="00000000">
            <w:pPr>
              <w:pStyle w:val="TAL"/>
            </w:pPr>
            <w:r>
              <w:rPr>
                <w:rFonts w:hint="eastAsia"/>
              </w:rPr>
              <w:t>Temporary redirection.</w:t>
            </w:r>
          </w:p>
          <w:p w14:paraId="27426DAB" w14:textId="77777777" w:rsidR="00D44012" w:rsidRDefault="00D44012">
            <w:pPr>
              <w:pStyle w:val="TAL"/>
            </w:pPr>
          </w:p>
          <w:p w14:paraId="3A75FE95" w14:textId="77777777" w:rsidR="00D44012" w:rsidRDefault="00000000">
            <w:pPr>
              <w:pStyle w:val="TAL"/>
            </w:pPr>
            <w:r>
              <w:rPr>
                <w:rFonts w:hint="eastAsia"/>
              </w:rPr>
              <w:t>The response shall include a Location header field containing an alternative URI representing the end point of an alternative service consumer towards which the notification should be sent.</w:t>
            </w:r>
          </w:p>
          <w:p w14:paraId="5BB45C37" w14:textId="77777777" w:rsidR="00D44012" w:rsidRDefault="00D44012">
            <w:pPr>
              <w:pStyle w:val="TAL"/>
            </w:pPr>
          </w:p>
          <w:p w14:paraId="31428BC3" w14:textId="77777777" w:rsidR="00D44012" w:rsidRDefault="00000000">
            <w:pPr>
              <w:pStyle w:val="TAL"/>
            </w:pPr>
            <w:r>
              <w:rPr>
                <w:rFonts w:hint="eastAsia"/>
              </w:rPr>
              <w:t>Redirection handling is described in clause 5.2.10 of 3GPP TS 29.122 [24].</w:t>
            </w:r>
          </w:p>
        </w:tc>
      </w:tr>
      <w:tr w:rsidR="00D44012" w14:paraId="2D658256"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B35EF2B" w14:textId="77777777" w:rsidR="00D44012"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F251433" w14:textId="77777777" w:rsidR="00D44012" w:rsidRDefault="00D44012">
            <w:pPr>
              <w:pStyle w:val="TAC"/>
            </w:pPr>
          </w:p>
        </w:tc>
        <w:tc>
          <w:tcPr>
            <w:tcW w:w="1260" w:type="dxa"/>
            <w:tcBorders>
              <w:top w:val="single" w:sz="6" w:space="0" w:color="auto"/>
              <w:left w:val="single" w:sz="6" w:space="0" w:color="auto"/>
              <w:bottom w:val="single" w:sz="6" w:space="0" w:color="auto"/>
              <w:right w:val="single" w:sz="6" w:space="0" w:color="auto"/>
            </w:tcBorders>
          </w:tcPr>
          <w:p w14:paraId="6C849841" w14:textId="77777777" w:rsidR="00D44012" w:rsidRDefault="00D44012">
            <w:pPr>
              <w:pStyle w:val="TAC"/>
            </w:pPr>
          </w:p>
        </w:tc>
        <w:tc>
          <w:tcPr>
            <w:tcW w:w="1442" w:type="dxa"/>
            <w:tcBorders>
              <w:top w:val="single" w:sz="6" w:space="0" w:color="auto"/>
              <w:left w:val="single" w:sz="6" w:space="0" w:color="auto"/>
              <w:bottom w:val="single" w:sz="6" w:space="0" w:color="auto"/>
              <w:right w:val="single" w:sz="6" w:space="0" w:color="auto"/>
            </w:tcBorders>
          </w:tcPr>
          <w:p w14:paraId="35D1EA81" w14:textId="77777777" w:rsidR="00D44012" w:rsidRDefault="00000000">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511E1820" w14:textId="77777777" w:rsidR="00D44012" w:rsidRDefault="00000000">
            <w:pPr>
              <w:pStyle w:val="TAL"/>
            </w:pPr>
            <w:r>
              <w:rPr>
                <w:rFonts w:hint="eastAsia"/>
              </w:rPr>
              <w:t>Permanent redirection.</w:t>
            </w:r>
          </w:p>
          <w:p w14:paraId="0A90657C" w14:textId="77777777" w:rsidR="00D44012" w:rsidRDefault="00D44012">
            <w:pPr>
              <w:pStyle w:val="TAL"/>
            </w:pPr>
          </w:p>
          <w:p w14:paraId="60920210" w14:textId="77777777" w:rsidR="00D44012" w:rsidRDefault="00000000">
            <w:pPr>
              <w:pStyle w:val="TAL"/>
            </w:pPr>
            <w:r>
              <w:rPr>
                <w:rFonts w:hint="eastAsia"/>
              </w:rPr>
              <w:t>The response shall include a Location header field containing an alternative URI representing the end point of an alternative service consumer towards which the notification should be sent.</w:t>
            </w:r>
          </w:p>
          <w:p w14:paraId="5C660C9B" w14:textId="77777777" w:rsidR="00D44012" w:rsidRDefault="00D44012">
            <w:pPr>
              <w:pStyle w:val="TAL"/>
            </w:pPr>
          </w:p>
          <w:p w14:paraId="51FE8C9F" w14:textId="77777777" w:rsidR="00D44012" w:rsidRDefault="00000000">
            <w:pPr>
              <w:pStyle w:val="TAL"/>
            </w:pPr>
            <w:r>
              <w:rPr>
                <w:rFonts w:hint="eastAsia"/>
              </w:rPr>
              <w:t>Redirection handling is described in clause 5.2.10 of 3GPP TS 29.122 [24].</w:t>
            </w:r>
          </w:p>
        </w:tc>
      </w:tr>
      <w:tr w:rsidR="00D44012" w14:paraId="545C2965"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2A45D72A" w14:textId="77777777" w:rsidR="00D44012" w:rsidRDefault="00000000">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6EACD7F0" w14:textId="77777777" w:rsidR="00D44012" w:rsidRDefault="00D44012">
      <w:pPr>
        <w:rPr>
          <w:lang w:eastAsia="zh-CN"/>
        </w:rPr>
      </w:pPr>
    </w:p>
    <w:p w14:paraId="77E500A1" w14:textId="77777777" w:rsidR="00D44012" w:rsidRDefault="00000000">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634E8C96" w14:textId="77777777">
        <w:trPr>
          <w:jc w:val="center"/>
        </w:trPr>
        <w:tc>
          <w:tcPr>
            <w:tcW w:w="824" w:type="pct"/>
            <w:shd w:val="clear" w:color="auto" w:fill="C0C0C0"/>
            <w:vAlign w:val="center"/>
          </w:tcPr>
          <w:p w14:paraId="275616CD" w14:textId="77777777" w:rsidR="00D44012" w:rsidRDefault="00000000">
            <w:pPr>
              <w:pStyle w:val="TAH"/>
            </w:pPr>
            <w:r>
              <w:t>Name</w:t>
            </w:r>
          </w:p>
        </w:tc>
        <w:tc>
          <w:tcPr>
            <w:tcW w:w="732" w:type="pct"/>
            <w:shd w:val="clear" w:color="auto" w:fill="C0C0C0"/>
            <w:vAlign w:val="center"/>
          </w:tcPr>
          <w:p w14:paraId="2CB5891F" w14:textId="77777777" w:rsidR="00D44012" w:rsidRDefault="00000000">
            <w:pPr>
              <w:pStyle w:val="TAH"/>
            </w:pPr>
            <w:r>
              <w:t>Data type</w:t>
            </w:r>
          </w:p>
        </w:tc>
        <w:tc>
          <w:tcPr>
            <w:tcW w:w="217" w:type="pct"/>
            <w:shd w:val="clear" w:color="auto" w:fill="C0C0C0"/>
            <w:vAlign w:val="center"/>
          </w:tcPr>
          <w:p w14:paraId="4B5A2B26" w14:textId="77777777" w:rsidR="00D44012" w:rsidRDefault="00000000">
            <w:pPr>
              <w:pStyle w:val="TAH"/>
            </w:pPr>
            <w:r>
              <w:t>P</w:t>
            </w:r>
          </w:p>
        </w:tc>
        <w:tc>
          <w:tcPr>
            <w:tcW w:w="581" w:type="pct"/>
            <w:shd w:val="clear" w:color="auto" w:fill="C0C0C0"/>
            <w:vAlign w:val="center"/>
          </w:tcPr>
          <w:p w14:paraId="5D36362E" w14:textId="77777777" w:rsidR="00D44012" w:rsidRDefault="00000000">
            <w:pPr>
              <w:pStyle w:val="TAH"/>
            </w:pPr>
            <w:r>
              <w:t>Cardinality</w:t>
            </w:r>
          </w:p>
        </w:tc>
        <w:tc>
          <w:tcPr>
            <w:tcW w:w="2645" w:type="pct"/>
            <w:shd w:val="clear" w:color="auto" w:fill="C0C0C0"/>
            <w:vAlign w:val="center"/>
          </w:tcPr>
          <w:p w14:paraId="03C979B3" w14:textId="77777777" w:rsidR="00D44012" w:rsidRDefault="00000000">
            <w:pPr>
              <w:pStyle w:val="TAH"/>
            </w:pPr>
            <w:r>
              <w:t>Description</w:t>
            </w:r>
          </w:p>
        </w:tc>
      </w:tr>
      <w:tr w:rsidR="00D44012" w14:paraId="37560B36" w14:textId="77777777">
        <w:trPr>
          <w:jc w:val="center"/>
        </w:trPr>
        <w:tc>
          <w:tcPr>
            <w:tcW w:w="824" w:type="pct"/>
            <w:shd w:val="clear" w:color="auto" w:fill="auto"/>
            <w:vAlign w:val="center"/>
          </w:tcPr>
          <w:p w14:paraId="5774380C" w14:textId="77777777" w:rsidR="00D44012" w:rsidRDefault="00000000">
            <w:pPr>
              <w:pStyle w:val="TAL"/>
            </w:pPr>
            <w:r>
              <w:t>Location</w:t>
            </w:r>
          </w:p>
        </w:tc>
        <w:tc>
          <w:tcPr>
            <w:tcW w:w="732" w:type="pct"/>
            <w:vAlign w:val="center"/>
          </w:tcPr>
          <w:p w14:paraId="2097113C" w14:textId="77777777" w:rsidR="00D44012" w:rsidRDefault="00000000">
            <w:pPr>
              <w:pStyle w:val="TAL"/>
            </w:pPr>
            <w:r>
              <w:t>string</w:t>
            </w:r>
          </w:p>
        </w:tc>
        <w:tc>
          <w:tcPr>
            <w:tcW w:w="217" w:type="pct"/>
            <w:vAlign w:val="center"/>
          </w:tcPr>
          <w:p w14:paraId="5E7CDB59" w14:textId="77777777" w:rsidR="00D44012" w:rsidRDefault="00000000">
            <w:pPr>
              <w:pStyle w:val="TAC"/>
            </w:pPr>
            <w:r>
              <w:t>M</w:t>
            </w:r>
          </w:p>
        </w:tc>
        <w:tc>
          <w:tcPr>
            <w:tcW w:w="581" w:type="pct"/>
            <w:vAlign w:val="center"/>
          </w:tcPr>
          <w:p w14:paraId="76F7DA24" w14:textId="77777777" w:rsidR="00D44012" w:rsidRDefault="00000000">
            <w:pPr>
              <w:pStyle w:val="TAC"/>
            </w:pPr>
            <w:r>
              <w:t>1</w:t>
            </w:r>
          </w:p>
        </w:tc>
        <w:tc>
          <w:tcPr>
            <w:tcW w:w="2645" w:type="pct"/>
            <w:shd w:val="clear" w:color="auto" w:fill="auto"/>
            <w:vAlign w:val="center"/>
          </w:tcPr>
          <w:p w14:paraId="1D789E1A" w14:textId="77777777" w:rsidR="00D44012" w:rsidRDefault="00000000">
            <w:pPr>
              <w:pStyle w:val="TAL"/>
            </w:pPr>
            <w:r>
              <w:t>Contains an alternative URI representing the end point of an alternative service consumer towards which the notification should be redirected.</w:t>
            </w:r>
          </w:p>
        </w:tc>
      </w:tr>
    </w:tbl>
    <w:p w14:paraId="7AF8E032" w14:textId="77777777" w:rsidR="00D44012" w:rsidRDefault="00D44012"/>
    <w:p w14:paraId="38BDC63E" w14:textId="77777777" w:rsidR="00D44012" w:rsidRDefault="00000000">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622CB098" w14:textId="77777777">
        <w:trPr>
          <w:jc w:val="center"/>
        </w:trPr>
        <w:tc>
          <w:tcPr>
            <w:tcW w:w="824" w:type="pct"/>
            <w:shd w:val="clear" w:color="auto" w:fill="C0C0C0"/>
            <w:vAlign w:val="center"/>
          </w:tcPr>
          <w:p w14:paraId="636AF789" w14:textId="77777777" w:rsidR="00D44012" w:rsidRDefault="00000000">
            <w:pPr>
              <w:pStyle w:val="TAH"/>
            </w:pPr>
            <w:r>
              <w:t>Name</w:t>
            </w:r>
          </w:p>
        </w:tc>
        <w:tc>
          <w:tcPr>
            <w:tcW w:w="732" w:type="pct"/>
            <w:shd w:val="clear" w:color="auto" w:fill="C0C0C0"/>
            <w:vAlign w:val="center"/>
          </w:tcPr>
          <w:p w14:paraId="19A739C2" w14:textId="77777777" w:rsidR="00D44012" w:rsidRDefault="00000000">
            <w:pPr>
              <w:pStyle w:val="TAH"/>
            </w:pPr>
            <w:r>
              <w:t>Data type</w:t>
            </w:r>
          </w:p>
        </w:tc>
        <w:tc>
          <w:tcPr>
            <w:tcW w:w="217" w:type="pct"/>
            <w:shd w:val="clear" w:color="auto" w:fill="C0C0C0"/>
            <w:vAlign w:val="center"/>
          </w:tcPr>
          <w:p w14:paraId="3F5F8C09" w14:textId="77777777" w:rsidR="00D44012" w:rsidRDefault="00000000">
            <w:pPr>
              <w:pStyle w:val="TAH"/>
            </w:pPr>
            <w:r>
              <w:t>P</w:t>
            </w:r>
          </w:p>
        </w:tc>
        <w:tc>
          <w:tcPr>
            <w:tcW w:w="581" w:type="pct"/>
            <w:shd w:val="clear" w:color="auto" w:fill="C0C0C0"/>
            <w:vAlign w:val="center"/>
          </w:tcPr>
          <w:p w14:paraId="4F8C16D3" w14:textId="77777777" w:rsidR="00D44012" w:rsidRDefault="00000000">
            <w:pPr>
              <w:pStyle w:val="TAH"/>
            </w:pPr>
            <w:r>
              <w:t>Cardinality</w:t>
            </w:r>
          </w:p>
        </w:tc>
        <w:tc>
          <w:tcPr>
            <w:tcW w:w="2645" w:type="pct"/>
            <w:shd w:val="clear" w:color="auto" w:fill="C0C0C0"/>
            <w:vAlign w:val="center"/>
          </w:tcPr>
          <w:p w14:paraId="4C548986" w14:textId="77777777" w:rsidR="00D44012" w:rsidRDefault="00000000">
            <w:pPr>
              <w:pStyle w:val="TAH"/>
            </w:pPr>
            <w:r>
              <w:t>Description</w:t>
            </w:r>
          </w:p>
        </w:tc>
      </w:tr>
      <w:tr w:rsidR="00D44012" w14:paraId="13FC5A4A" w14:textId="77777777">
        <w:trPr>
          <w:jc w:val="center"/>
        </w:trPr>
        <w:tc>
          <w:tcPr>
            <w:tcW w:w="824" w:type="pct"/>
            <w:shd w:val="clear" w:color="auto" w:fill="auto"/>
            <w:vAlign w:val="center"/>
          </w:tcPr>
          <w:p w14:paraId="677FAC08" w14:textId="77777777" w:rsidR="00D44012" w:rsidRDefault="00000000">
            <w:pPr>
              <w:pStyle w:val="TAL"/>
            </w:pPr>
            <w:r>
              <w:t>Location</w:t>
            </w:r>
          </w:p>
        </w:tc>
        <w:tc>
          <w:tcPr>
            <w:tcW w:w="732" w:type="pct"/>
            <w:vAlign w:val="center"/>
          </w:tcPr>
          <w:p w14:paraId="27F78F91" w14:textId="77777777" w:rsidR="00D44012" w:rsidRDefault="00000000">
            <w:pPr>
              <w:pStyle w:val="TAL"/>
            </w:pPr>
            <w:r>
              <w:t>string</w:t>
            </w:r>
          </w:p>
        </w:tc>
        <w:tc>
          <w:tcPr>
            <w:tcW w:w="217" w:type="pct"/>
            <w:vAlign w:val="center"/>
          </w:tcPr>
          <w:p w14:paraId="5F4B6D4A" w14:textId="77777777" w:rsidR="00D44012" w:rsidRDefault="00000000">
            <w:pPr>
              <w:pStyle w:val="TAC"/>
            </w:pPr>
            <w:r>
              <w:t>M</w:t>
            </w:r>
          </w:p>
        </w:tc>
        <w:tc>
          <w:tcPr>
            <w:tcW w:w="581" w:type="pct"/>
            <w:vAlign w:val="center"/>
          </w:tcPr>
          <w:p w14:paraId="6BAC91E3" w14:textId="77777777" w:rsidR="00D44012" w:rsidRDefault="00000000">
            <w:pPr>
              <w:pStyle w:val="TAC"/>
            </w:pPr>
            <w:r>
              <w:t>1</w:t>
            </w:r>
          </w:p>
        </w:tc>
        <w:tc>
          <w:tcPr>
            <w:tcW w:w="2645" w:type="pct"/>
            <w:shd w:val="clear" w:color="auto" w:fill="auto"/>
            <w:vAlign w:val="center"/>
          </w:tcPr>
          <w:p w14:paraId="5665A1C8" w14:textId="77777777" w:rsidR="00D44012" w:rsidRDefault="00000000">
            <w:pPr>
              <w:pStyle w:val="TAL"/>
            </w:pPr>
            <w:r>
              <w:t>Contains an alternative URI representing the end point of an alternative service consumer towards which the notification should be redirected.</w:t>
            </w:r>
          </w:p>
        </w:tc>
      </w:tr>
    </w:tbl>
    <w:p w14:paraId="53207A2F" w14:textId="77777777" w:rsidR="00D44012" w:rsidRDefault="00D44012">
      <w:pPr>
        <w:rPr>
          <w:lang w:eastAsia="zh-CN"/>
        </w:rPr>
      </w:pPr>
    </w:p>
    <w:p w14:paraId="1FFC4AD9" w14:textId="77777777" w:rsidR="00D44012" w:rsidRDefault="00000000">
      <w:pPr>
        <w:pStyle w:val="Heading3"/>
      </w:pPr>
      <w:bookmarkStart w:id="1113" w:name="_Toc185509421"/>
      <w:r>
        <w:rPr>
          <w:rFonts w:hint="eastAsia"/>
          <w:lang w:eastAsia="zh-CN"/>
        </w:rPr>
        <w:t>8.3</w:t>
      </w:r>
      <w:r>
        <w:t>.5</w:t>
      </w:r>
      <w:r>
        <w:tab/>
        <w:t>Data Model</w:t>
      </w:r>
      <w:bookmarkEnd w:id="1113"/>
    </w:p>
    <w:p w14:paraId="2CD01E48" w14:textId="77777777" w:rsidR="00D44012" w:rsidRDefault="00000000">
      <w:pPr>
        <w:pStyle w:val="Heading4"/>
        <w:rPr>
          <w:lang w:eastAsia="zh-CN"/>
        </w:rPr>
      </w:pPr>
      <w:bookmarkStart w:id="1114" w:name="_Toc185509422"/>
      <w:r>
        <w:rPr>
          <w:rFonts w:hint="eastAsia"/>
          <w:lang w:eastAsia="zh-CN"/>
        </w:rPr>
        <w:t>8.3</w:t>
      </w:r>
      <w:r>
        <w:rPr>
          <w:lang w:eastAsia="zh-CN"/>
        </w:rPr>
        <w:t>.5.1</w:t>
      </w:r>
      <w:r>
        <w:rPr>
          <w:lang w:eastAsia="zh-CN"/>
        </w:rPr>
        <w:tab/>
        <w:t>General</w:t>
      </w:r>
      <w:bookmarkEnd w:id="1114"/>
    </w:p>
    <w:p w14:paraId="47267384" w14:textId="77777777" w:rsidR="00D44012"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92A741C" w14:textId="77777777" w:rsidR="00D44012" w:rsidRDefault="00000000">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17DF83D0" w14:textId="77777777">
        <w:trPr>
          <w:jc w:val="center"/>
        </w:trPr>
        <w:tc>
          <w:tcPr>
            <w:tcW w:w="2868" w:type="dxa"/>
            <w:shd w:val="clear" w:color="auto" w:fill="C0C0C0"/>
          </w:tcPr>
          <w:p w14:paraId="5CB511E3" w14:textId="77777777" w:rsidR="00D44012" w:rsidRDefault="00000000">
            <w:pPr>
              <w:pStyle w:val="TAH"/>
            </w:pPr>
            <w:r>
              <w:t>Data type</w:t>
            </w:r>
          </w:p>
        </w:tc>
        <w:tc>
          <w:tcPr>
            <w:tcW w:w="1297" w:type="dxa"/>
            <w:shd w:val="clear" w:color="auto" w:fill="C0C0C0"/>
          </w:tcPr>
          <w:p w14:paraId="297C28C1" w14:textId="77777777" w:rsidR="00D44012" w:rsidRDefault="00000000">
            <w:pPr>
              <w:pStyle w:val="TAH"/>
            </w:pPr>
            <w:r>
              <w:t>Section defined</w:t>
            </w:r>
          </w:p>
        </w:tc>
        <w:tc>
          <w:tcPr>
            <w:tcW w:w="2887" w:type="dxa"/>
            <w:shd w:val="clear" w:color="auto" w:fill="C0C0C0"/>
          </w:tcPr>
          <w:p w14:paraId="1B342E2F" w14:textId="77777777" w:rsidR="00D44012" w:rsidRDefault="00000000">
            <w:pPr>
              <w:pStyle w:val="TAH"/>
            </w:pPr>
            <w:r>
              <w:t>Description</w:t>
            </w:r>
          </w:p>
        </w:tc>
        <w:tc>
          <w:tcPr>
            <w:tcW w:w="2725" w:type="dxa"/>
            <w:shd w:val="clear" w:color="auto" w:fill="C0C0C0"/>
          </w:tcPr>
          <w:p w14:paraId="3BDC9226" w14:textId="77777777" w:rsidR="00D44012" w:rsidRDefault="00000000">
            <w:pPr>
              <w:pStyle w:val="TAH"/>
            </w:pPr>
            <w:r>
              <w:t>Applicability</w:t>
            </w:r>
          </w:p>
        </w:tc>
      </w:tr>
      <w:tr w:rsidR="00D44012" w14:paraId="639BC0DC" w14:textId="77777777">
        <w:trPr>
          <w:jc w:val="center"/>
        </w:trPr>
        <w:tc>
          <w:tcPr>
            <w:tcW w:w="2868" w:type="dxa"/>
          </w:tcPr>
          <w:p w14:paraId="74D08B64" w14:textId="77777777" w:rsidR="00D44012" w:rsidRDefault="00000000">
            <w:pPr>
              <w:pStyle w:val="TAL"/>
              <w:rPr>
                <w:kern w:val="2"/>
                <w:szCs w:val="22"/>
              </w:rPr>
            </w:pPr>
            <w:r>
              <w:rPr>
                <w:rFonts w:hint="eastAsia"/>
                <w:kern w:val="2"/>
                <w:szCs w:val="22"/>
              </w:rPr>
              <w:t>TopicListSubscription</w:t>
            </w:r>
          </w:p>
        </w:tc>
        <w:tc>
          <w:tcPr>
            <w:tcW w:w="1297" w:type="dxa"/>
          </w:tcPr>
          <w:p w14:paraId="7F806A71" w14:textId="77777777" w:rsidR="00D44012" w:rsidRDefault="00000000">
            <w:pPr>
              <w:pStyle w:val="TAL"/>
              <w:rPr>
                <w:kern w:val="2"/>
                <w:szCs w:val="22"/>
              </w:rPr>
            </w:pPr>
            <w:r>
              <w:rPr>
                <w:rFonts w:hint="eastAsia"/>
                <w:kern w:val="2"/>
                <w:szCs w:val="22"/>
                <w:lang w:eastAsia="zh-CN"/>
              </w:rPr>
              <w:t>8.3</w:t>
            </w:r>
            <w:r>
              <w:rPr>
                <w:kern w:val="2"/>
                <w:szCs w:val="22"/>
              </w:rPr>
              <w:t>.5.2.2</w:t>
            </w:r>
          </w:p>
        </w:tc>
        <w:tc>
          <w:tcPr>
            <w:tcW w:w="2887" w:type="dxa"/>
          </w:tcPr>
          <w:p w14:paraId="7C807FA3" w14:textId="77777777" w:rsidR="00D44012"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68AD8387" w14:textId="77777777" w:rsidR="00D44012" w:rsidRDefault="00D44012">
            <w:pPr>
              <w:pStyle w:val="TAL"/>
              <w:rPr>
                <w:kern w:val="2"/>
                <w:szCs w:val="22"/>
              </w:rPr>
            </w:pPr>
          </w:p>
        </w:tc>
      </w:tr>
      <w:tr w:rsidR="00D44012" w14:paraId="4C293B09" w14:textId="77777777">
        <w:trPr>
          <w:jc w:val="center"/>
        </w:trPr>
        <w:tc>
          <w:tcPr>
            <w:tcW w:w="2868" w:type="dxa"/>
          </w:tcPr>
          <w:p w14:paraId="6942AA8F" w14:textId="77777777" w:rsidR="00D44012"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3D962CB5" w14:textId="77777777" w:rsidR="00D44012"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453DDFCA" w14:textId="77777777" w:rsidR="00D44012"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71BF1F86" w14:textId="77777777" w:rsidR="00D44012" w:rsidRDefault="00D44012">
            <w:pPr>
              <w:pStyle w:val="TAL"/>
              <w:rPr>
                <w:kern w:val="2"/>
                <w:szCs w:val="22"/>
              </w:rPr>
            </w:pPr>
          </w:p>
        </w:tc>
      </w:tr>
      <w:tr w:rsidR="00D44012" w14:paraId="053F58FE" w14:textId="77777777">
        <w:trPr>
          <w:jc w:val="center"/>
        </w:trPr>
        <w:tc>
          <w:tcPr>
            <w:tcW w:w="2868" w:type="dxa"/>
          </w:tcPr>
          <w:p w14:paraId="64CA9CB6" w14:textId="77777777" w:rsidR="00D44012" w:rsidRDefault="00000000">
            <w:pPr>
              <w:pStyle w:val="TAL"/>
              <w:rPr>
                <w:kern w:val="2"/>
                <w:szCs w:val="22"/>
              </w:rPr>
            </w:pPr>
            <w:r>
              <w:rPr>
                <w:rFonts w:hint="eastAsia"/>
                <w:kern w:val="2"/>
                <w:szCs w:val="22"/>
              </w:rPr>
              <w:t>TopicSubscription</w:t>
            </w:r>
          </w:p>
        </w:tc>
        <w:tc>
          <w:tcPr>
            <w:tcW w:w="1297" w:type="dxa"/>
          </w:tcPr>
          <w:p w14:paraId="4BEAE728" w14:textId="77777777" w:rsidR="00D4401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0DB2B8BC" w14:textId="77777777" w:rsidR="00D44012" w:rsidRDefault="00000000">
            <w:pPr>
              <w:pStyle w:val="TAL"/>
              <w:rPr>
                <w:kern w:val="2"/>
                <w:szCs w:val="22"/>
              </w:rPr>
            </w:pPr>
            <w:r>
              <w:rPr>
                <w:rFonts w:hint="eastAsia"/>
                <w:kern w:val="2"/>
                <w:szCs w:val="22"/>
              </w:rPr>
              <w:t>The Messaging Topic subscription request information.</w:t>
            </w:r>
          </w:p>
        </w:tc>
        <w:tc>
          <w:tcPr>
            <w:tcW w:w="2725" w:type="dxa"/>
          </w:tcPr>
          <w:p w14:paraId="1C65B78D" w14:textId="77777777" w:rsidR="00D44012" w:rsidRDefault="00D44012">
            <w:pPr>
              <w:pStyle w:val="TAL"/>
              <w:rPr>
                <w:kern w:val="2"/>
                <w:szCs w:val="22"/>
              </w:rPr>
            </w:pPr>
          </w:p>
        </w:tc>
      </w:tr>
      <w:tr w:rsidR="00D44012" w14:paraId="67B29A1E" w14:textId="77777777">
        <w:trPr>
          <w:jc w:val="center"/>
        </w:trPr>
        <w:tc>
          <w:tcPr>
            <w:tcW w:w="2868" w:type="dxa"/>
          </w:tcPr>
          <w:p w14:paraId="6A45C7A9" w14:textId="77777777" w:rsidR="00D44012" w:rsidRDefault="00000000">
            <w:pPr>
              <w:pStyle w:val="TAL"/>
              <w:rPr>
                <w:kern w:val="2"/>
                <w:szCs w:val="22"/>
              </w:rPr>
            </w:pPr>
            <w:r>
              <w:rPr>
                <w:rFonts w:hint="eastAsia"/>
                <w:kern w:val="2"/>
                <w:szCs w:val="22"/>
              </w:rPr>
              <w:t>TopicSubscriptionAck</w:t>
            </w:r>
          </w:p>
        </w:tc>
        <w:tc>
          <w:tcPr>
            <w:tcW w:w="1297" w:type="dxa"/>
          </w:tcPr>
          <w:p w14:paraId="120991DD" w14:textId="77777777" w:rsidR="00D4401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142D7B3E" w14:textId="77777777" w:rsidR="00D44012"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2FDDB697" w14:textId="77777777" w:rsidR="00D44012" w:rsidRDefault="00D44012">
            <w:pPr>
              <w:pStyle w:val="TAL"/>
              <w:rPr>
                <w:kern w:val="2"/>
                <w:szCs w:val="22"/>
              </w:rPr>
            </w:pPr>
          </w:p>
        </w:tc>
      </w:tr>
      <w:tr w:rsidR="00D44012" w14:paraId="60690104" w14:textId="77777777">
        <w:trPr>
          <w:jc w:val="center"/>
        </w:trPr>
        <w:tc>
          <w:tcPr>
            <w:tcW w:w="2868" w:type="dxa"/>
          </w:tcPr>
          <w:p w14:paraId="49CF53E1" w14:textId="77777777" w:rsidR="00D44012" w:rsidRDefault="00000000">
            <w:pPr>
              <w:pStyle w:val="TAL"/>
              <w:rPr>
                <w:kern w:val="2"/>
                <w:szCs w:val="22"/>
              </w:rPr>
            </w:pPr>
            <w:r>
              <w:rPr>
                <w:rFonts w:hint="eastAsia"/>
                <w:kern w:val="2"/>
                <w:szCs w:val="22"/>
              </w:rPr>
              <w:t>TopicUnsubscription</w:t>
            </w:r>
          </w:p>
        </w:tc>
        <w:tc>
          <w:tcPr>
            <w:tcW w:w="1297" w:type="dxa"/>
          </w:tcPr>
          <w:p w14:paraId="31D1B68E" w14:textId="77777777" w:rsidR="00D4401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5553AEE" w14:textId="77777777" w:rsidR="00D44012"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1C29207" w14:textId="77777777" w:rsidR="00D44012" w:rsidRDefault="00D44012">
            <w:pPr>
              <w:pStyle w:val="TAL"/>
              <w:rPr>
                <w:kern w:val="2"/>
                <w:szCs w:val="22"/>
              </w:rPr>
            </w:pPr>
          </w:p>
        </w:tc>
      </w:tr>
      <w:tr w:rsidR="00D44012" w14:paraId="3C547CF6" w14:textId="77777777">
        <w:trPr>
          <w:jc w:val="center"/>
        </w:trPr>
        <w:tc>
          <w:tcPr>
            <w:tcW w:w="2868" w:type="dxa"/>
          </w:tcPr>
          <w:p w14:paraId="3758D490" w14:textId="77777777" w:rsidR="00D44012" w:rsidRDefault="00000000">
            <w:pPr>
              <w:pStyle w:val="TAL"/>
              <w:rPr>
                <w:kern w:val="2"/>
                <w:szCs w:val="22"/>
              </w:rPr>
            </w:pPr>
            <w:r>
              <w:rPr>
                <w:rFonts w:hint="eastAsia"/>
                <w:kern w:val="2"/>
                <w:szCs w:val="22"/>
              </w:rPr>
              <w:t>TopicListNotification</w:t>
            </w:r>
          </w:p>
        </w:tc>
        <w:tc>
          <w:tcPr>
            <w:tcW w:w="1297" w:type="dxa"/>
          </w:tcPr>
          <w:p w14:paraId="65DF778B" w14:textId="77777777" w:rsidR="00D4401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8FA0A87" w14:textId="77777777" w:rsidR="00D44012"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3B72C0A0" w14:textId="77777777" w:rsidR="00D44012" w:rsidRDefault="00D44012">
            <w:pPr>
              <w:pStyle w:val="TAL"/>
              <w:rPr>
                <w:kern w:val="2"/>
                <w:szCs w:val="22"/>
              </w:rPr>
            </w:pPr>
          </w:p>
        </w:tc>
      </w:tr>
      <w:tr w:rsidR="00D44012" w14:paraId="4A921865" w14:textId="77777777">
        <w:trPr>
          <w:jc w:val="center"/>
        </w:trPr>
        <w:tc>
          <w:tcPr>
            <w:tcW w:w="2868" w:type="dxa"/>
          </w:tcPr>
          <w:p w14:paraId="104AC41C" w14:textId="77777777" w:rsidR="00D44012"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1F521860" w14:textId="77777777" w:rsidR="00D4401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2B7DE92D" w14:textId="77777777" w:rsidR="00D44012"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18673612" w14:textId="77777777" w:rsidR="00D44012" w:rsidRDefault="00D44012">
            <w:pPr>
              <w:pStyle w:val="TAL"/>
              <w:rPr>
                <w:kern w:val="2"/>
                <w:szCs w:val="22"/>
              </w:rPr>
            </w:pPr>
          </w:p>
        </w:tc>
      </w:tr>
    </w:tbl>
    <w:p w14:paraId="61BEBBF2" w14:textId="77777777" w:rsidR="00D44012" w:rsidRDefault="00D44012">
      <w:pPr>
        <w:rPr>
          <w:lang w:eastAsia="zh-CN"/>
        </w:rPr>
      </w:pPr>
    </w:p>
    <w:p w14:paraId="6D3D2A46" w14:textId="77777777" w:rsidR="00D44012"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5E8BA6D4" w14:textId="77777777" w:rsidR="00D44012"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44012" w14:paraId="4B5AD3F3" w14:textId="77777777">
        <w:trPr>
          <w:jc w:val="center"/>
        </w:trPr>
        <w:tc>
          <w:tcPr>
            <w:tcW w:w="2638" w:type="dxa"/>
            <w:shd w:val="clear" w:color="auto" w:fill="C0C0C0"/>
          </w:tcPr>
          <w:p w14:paraId="2E8C0655" w14:textId="77777777" w:rsidR="00D44012" w:rsidRDefault="00000000">
            <w:pPr>
              <w:pStyle w:val="TAH"/>
              <w:rPr>
                <w:kern w:val="2"/>
                <w:szCs w:val="22"/>
              </w:rPr>
            </w:pPr>
            <w:r>
              <w:rPr>
                <w:kern w:val="2"/>
                <w:szCs w:val="22"/>
              </w:rPr>
              <w:t>Data type</w:t>
            </w:r>
          </w:p>
        </w:tc>
        <w:tc>
          <w:tcPr>
            <w:tcW w:w="1770" w:type="dxa"/>
            <w:shd w:val="clear" w:color="auto" w:fill="C0C0C0"/>
          </w:tcPr>
          <w:p w14:paraId="4CDBB342" w14:textId="77777777" w:rsidR="00D44012" w:rsidRDefault="00000000">
            <w:pPr>
              <w:pStyle w:val="TAH"/>
              <w:rPr>
                <w:kern w:val="2"/>
                <w:szCs w:val="22"/>
              </w:rPr>
            </w:pPr>
            <w:r>
              <w:rPr>
                <w:kern w:val="2"/>
                <w:szCs w:val="22"/>
              </w:rPr>
              <w:t>Reference</w:t>
            </w:r>
          </w:p>
        </w:tc>
        <w:tc>
          <w:tcPr>
            <w:tcW w:w="2802" w:type="dxa"/>
            <w:shd w:val="clear" w:color="auto" w:fill="C0C0C0"/>
          </w:tcPr>
          <w:p w14:paraId="2378D6A7" w14:textId="77777777" w:rsidR="00D44012" w:rsidRDefault="00000000">
            <w:pPr>
              <w:pStyle w:val="TAH"/>
              <w:rPr>
                <w:kern w:val="2"/>
                <w:szCs w:val="22"/>
              </w:rPr>
            </w:pPr>
            <w:r>
              <w:rPr>
                <w:kern w:val="2"/>
                <w:szCs w:val="22"/>
              </w:rPr>
              <w:t>Comments</w:t>
            </w:r>
          </w:p>
        </w:tc>
        <w:tc>
          <w:tcPr>
            <w:tcW w:w="2567" w:type="dxa"/>
            <w:shd w:val="clear" w:color="auto" w:fill="C0C0C0"/>
          </w:tcPr>
          <w:p w14:paraId="6DCF78D1" w14:textId="77777777" w:rsidR="00D44012" w:rsidRDefault="00000000">
            <w:pPr>
              <w:pStyle w:val="TAH"/>
              <w:rPr>
                <w:kern w:val="2"/>
                <w:szCs w:val="22"/>
              </w:rPr>
            </w:pPr>
            <w:r>
              <w:rPr>
                <w:kern w:val="2"/>
                <w:szCs w:val="22"/>
              </w:rPr>
              <w:t>Applicability</w:t>
            </w:r>
          </w:p>
        </w:tc>
      </w:tr>
      <w:tr w:rsidR="00D44012" w14:paraId="14D82059" w14:textId="77777777">
        <w:trPr>
          <w:jc w:val="center"/>
        </w:trPr>
        <w:tc>
          <w:tcPr>
            <w:tcW w:w="2638" w:type="dxa"/>
          </w:tcPr>
          <w:p w14:paraId="7681EC03" w14:textId="77777777" w:rsidR="00D44012" w:rsidRDefault="00000000">
            <w:pPr>
              <w:pStyle w:val="TAL"/>
              <w:rPr>
                <w:kern w:val="2"/>
                <w:szCs w:val="22"/>
                <w:lang w:eastAsia="zh-CN"/>
              </w:rPr>
            </w:pPr>
            <w:r>
              <w:rPr>
                <w:kern w:val="2"/>
                <w:szCs w:val="22"/>
                <w:lang w:eastAsia="zh-CN"/>
              </w:rPr>
              <w:t>Uri</w:t>
            </w:r>
          </w:p>
        </w:tc>
        <w:tc>
          <w:tcPr>
            <w:tcW w:w="1770" w:type="dxa"/>
          </w:tcPr>
          <w:p w14:paraId="71482E04" w14:textId="77777777" w:rsidR="00D44012"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91A4443" w14:textId="77777777" w:rsidR="00D44012" w:rsidRDefault="00D44012">
            <w:pPr>
              <w:pStyle w:val="TAL"/>
              <w:rPr>
                <w:kern w:val="2"/>
                <w:szCs w:val="22"/>
              </w:rPr>
            </w:pPr>
          </w:p>
        </w:tc>
        <w:tc>
          <w:tcPr>
            <w:tcW w:w="2567" w:type="dxa"/>
          </w:tcPr>
          <w:p w14:paraId="7FB9C56F" w14:textId="77777777" w:rsidR="00D44012" w:rsidRDefault="00D44012">
            <w:pPr>
              <w:pStyle w:val="TAL"/>
              <w:rPr>
                <w:kern w:val="2"/>
                <w:szCs w:val="22"/>
              </w:rPr>
            </w:pPr>
          </w:p>
        </w:tc>
      </w:tr>
      <w:tr w:rsidR="00D44012" w14:paraId="5C7ABC4E" w14:textId="77777777">
        <w:trPr>
          <w:jc w:val="center"/>
        </w:trPr>
        <w:tc>
          <w:tcPr>
            <w:tcW w:w="2638" w:type="dxa"/>
          </w:tcPr>
          <w:p w14:paraId="425DB4E6" w14:textId="77777777" w:rsidR="00D44012" w:rsidRDefault="00000000">
            <w:pPr>
              <w:pStyle w:val="TAL"/>
              <w:rPr>
                <w:kern w:val="2"/>
                <w:szCs w:val="22"/>
                <w:lang w:eastAsia="zh-CN"/>
              </w:rPr>
            </w:pPr>
            <w:r>
              <w:rPr>
                <w:rFonts w:hint="eastAsia"/>
                <w:kern w:val="2"/>
                <w:szCs w:val="22"/>
                <w:lang w:eastAsia="zh-CN"/>
              </w:rPr>
              <w:t>SupportedFeatures</w:t>
            </w:r>
          </w:p>
        </w:tc>
        <w:tc>
          <w:tcPr>
            <w:tcW w:w="1770" w:type="dxa"/>
          </w:tcPr>
          <w:p w14:paraId="1FF1A8BC" w14:textId="77777777" w:rsidR="00D44012"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4E2EB39" w14:textId="77777777" w:rsidR="00D44012"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6066A2A7" w14:textId="77777777" w:rsidR="00D44012" w:rsidRDefault="00D44012">
            <w:pPr>
              <w:pStyle w:val="TAL"/>
              <w:rPr>
                <w:kern w:val="2"/>
                <w:szCs w:val="22"/>
              </w:rPr>
            </w:pPr>
          </w:p>
        </w:tc>
      </w:tr>
    </w:tbl>
    <w:p w14:paraId="6B96DBCB" w14:textId="77777777" w:rsidR="00D44012" w:rsidRDefault="00D44012">
      <w:pPr>
        <w:rPr>
          <w:lang w:eastAsia="zh-CN"/>
        </w:rPr>
      </w:pPr>
    </w:p>
    <w:p w14:paraId="157AE453" w14:textId="77777777" w:rsidR="00D44012" w:rsidRDefault="00000000">
      <w:pPr>
        <w:pStyle w:val="Heading4"/>
        <w:rPr>
          <w:lang w:eastAsia="zh-CN"/>
        </w:rPr>
      </w:pPr>
      <w:bookmarkStart w:id="1115" w:name="_Toc185509423"/>
      <w:r>
        <w:rPr>
          <w:rFonts w:hint="eastAsia"/>
          <w:lang w:eastAsia="zh-CN"/>
        </w:rPr>
        <w:t>8.3</w:t>
      </w:r>
      <w:r>
        <w:rPr>
          <w:lang w:eastAsia="zh-CN"/>
        </w:rPr>
        <w:t>.5.2</w:t>
      </w:r>
      <w:r>
        <w:rPr>
          <w:lang w:eastAsia="zh-CN"/>
        </w:rPr>
        <w:tab/>
        <w:t>Structured data types</w:t>
      </w:r>
      <w:bookmarkEnd w:id="1115"/>
    </w:p>
    <w:p w14:paraId="2695F515" w14:textId="77777777" w:rsidR="00D44012" w:rsidRDefault="00000000">
      <w:pPr>
        <w:pStyle w:val="Heading5"/>
        <w:rPr>
          <w:lang w:eastAsia="zh-CN"/>
        </w:rPr>
      </w:pPr>
      <w:bookmarkStart w:id="1116" w:name="_Toc185509424"/>
      <w:r>
        <w:rPr>
          <w:rFonts w:hint="eastAsia"/>
          <w:lang w:eastAsia="zh-CN"/>
        </w:rPr>
        <w:t>8.3</w:t>
      </w:r>
      <w:r>
        <w:rPr>
          <w:lang w:eastAsia="zh-CN"/>
        </w:rPr>
        <w:t>.5.2.1</w:t>
      </w:r>
      <w:r>
        <w:rPr>
          <w:lang w:eastAsia="zh-CN"/>
        </w:rPr>
        <w:tab/>
        <w:t>Introduction</w:t>
      </w:r>
      <w:bookmarkEnd w:id="1116"/>
    </w:p>
    <w:p w14:paraId="61E7F18E" w14:textId="77777777" w:rsidR="00D44012" w:rsidRDefault="00000000">
      <w:pPr>
        <w:pStyle w:val="Heading5"/>
        <w:rPr>
          <w:lang w:eastAsia="zh-CN"/>
        </w:rPr>
      </w:pPr>
      <w:bookmarkStart w:id="1117" w:name="_Toc185509425"/>
      <w:r>
        <w:rPr>
          <w:rFonts w:hint="eastAsia"/>
          <w:lang w:eastAsia="zh-CN"/>
        </w:rPr>
        <w:t>8.3</w:t>
      </w:r>
      <w:r>
        <w:rPr>
          <w:lang w:eastAsia="zh-CN"/>
        </w:rPr>
        <w:t>.5.2.2</w:t>
      </w:r>
      <w:r>
        <w:rPr>
          <w:lang w:eastAsia="zh-CN"/>
        </w:rPr>
        <w:tab/>
        <w:t xml:space="preserve">Type: </w:t>
      </w:r>
      <w:r>
        <w:rPr>
          <w:rFonts w:hint="eastAsia"/>
        </w:rPr>
        <w:t>TopicListSubscription</w:t>
      </w:r>
      <w:bookmarkEnd w:id="1117"/>
    </w:p>
    <w:p w14:paraId="1A2AC701" w14:textId="77777777" w:rsidR="00D44012"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0CC6D5B3" w14:textId="77777777">
        <w:trPr>
          <w:jc w:val="center"/>
        </w:trPr>
        <w:tc>
          <w:tcPr>
            <w:tcW w:w="1430" w:type="dxa"/>
            <w:shd w:val="clear" w:color="auto" w:fill="C0C0C0"/>
          </w:tcPr>
          <w:p w14:paraId="762132D9" w14:textId="77777777" w:rsidR="00D44012" w:rsidRDefault="00000000">
            <w:pPr>
              <w:pStyle w:val="TAH"/>
              <w:rPr>
                <w:kern w:val="2"/>
                <w:szCs w:val="22"/>
              </w:rPr>
            </w:pPr>
            <w:r>
              <w:rPr>
                <w:kern w:val="2"/>
                <w:szCs w:val="22"/>
              </w:rPr>
              <w:t>Attribute name</w:t>
            </w:r>
          </w:p>
        </w:tc>
        <w:tc>
          <w:tcPr>
            <w:tcW w:w="1006" w:type="dxa"/>
            <w:shd w:val="clear" w:color="auto" w:fill="C0C0C0"/>
          </w:tcPr>
          <w:p w14:paraId="72A8A597" w14:textId="77777777" w:rsidR="00D44012" w:rsidRDefault="00000000">
            <w:pPr>
              <w:pStyle w:val="TAH"/>
              <w:rPr>
                <w:kern w:val="2"/>
                <w:szCs w:val="22"/>
              </w:rPr>
            </w:pPr>
            <w:r>
              <w:rPr>
                <w:kern w:val="2"/>
                <w:szCs w:val="22"/>
              </w:rPr>
              <w:t>Data type</w:t>
            </w:r>
          </w:p>
        </w:tc>
        <w:tc>
          <w:tcPr>
            <w:tcW w:w="425" w:type="dxa"/>
            <w:shd w:val="clear" w:color="auto" w:fill="C0C0C0"/>
          </w:tcPr>
          <w:p w14:paraId="4AE58E50" w14:textId="77777777" w:rsidR="00D44012" w:rsidRDefault="00000000">
            <w:pPr>
              <w:pStyle w:val="TAH"/>
              <w:rPr>
                <w:kern w:val="2"/>
                <w:szCs w:val="22"/>
              </w:rPr>
            </w:pPr>
            <w:r>
              <w:rPr>
                <w:kern w:val="2"/>
                <w:szCs w:val="22"/>
              </w:rPr>
              <w:t>P</w:t>
            </w:r>
          </w:p>
        </w:tc>
        <w:tc>
          <w:tcPr>
            <w:tcW w:w="1368" w:type="dxa"/>
            <w:shd w:val="clear" w:color="auto" w:fill="C0C0C0"/>
          </w:tcPr>
          <w:p w14:paraId="639161A9" w14:textId="77777777" w:rsidR="00D44012" w:rsidRDefault="00000000">
            <w:pPr>
              <w:pStyle w:val="TAH"/>
              <w:rPr>
                <w:kern w:val="2"/>
                <w:szCs w:val="22"/>
              </w:rPr>
            </w:pPr>
            <w:r>
              <w:rPr>
                <w:kern w:val="2"/>
                <w:szCs w:val="22"/>
              </w:rPr>
              <w:t>Cardinality</w:t>
            </w:r>
          </w:p>
        </w:tc>
        <w:tc>
          <w:tcPr>
            <w:tcW w:w="3438" w:type="dxa"/>
            <w:shd w:val="clear" w:color="auto" w:fill="C0C0C0"/>
          </w:tcPr>
          <w:p w14:paraId="5B5C7EFD" w14:textId="77777777" w:rsidR="00D44012" w:rsidRDefault="00000000">
            <w:pPr>
              <w:pStyle w:val="TAH"/>
              <w:rPr>
                <w:kern w:val="2"/>
                <w:szCs w:val="22"/>
              </w:rPr>
            </w:pPr>
            <w:r>
              <w:rPr>
                <w:kern w:val="2"/>
                <w:szCs w:val="22"/>
              </w:rPr>
              <w:t>Description</w:t>
            </w:r>
          </w:p>
        </w:tc>
        <w:tc>
          <w:tcPr>
            <w:tcW w:w="1998" w:type="dxa"/>
            <w:shd w:val="clear" w:color="auto" w:fill="C0C0C0"/>
          </w:tcPr>
          <w:p w14:paraId="06808DA6" w14:textId="77777777" w:rsidR="00D44012" w:rsidRDefault="00000000">
            <w:pPr>
              <w:pStyle w:val="TAH"/>
              <w:rPr>
                <w:kern w:val="2"/>
                <w:szCs w:val="22"/>
              </w:rPr>
            </w:pPr>
            <w:r>
              <w:rPr>
                <w:kern w:val="2"/>
                <w:szCs w:val="22"/>
              </w:rPr>
              <w:t>Applicability</w:t>
            </w:r>
          </w:p>
        </w:tc>
      </w:tr>
      <w:tr w:rsidR="00D44012" w14:paraId="0FBA13AA" w14:textId="77777777">
        <w:trPr>
          <w:jc w:val="center"/>
        </w:trPr>
        <w:tc>
          <w:tcPr>
            <w:tcW w:w="1430" w:type="dxa"/>
          </w:tcPr>
          <w:p w14:paraId="4300F6F0" w14:textId="77777777" w:rsidR="00D44012" w:rsidRDefault="00000000">
            <w:pPr>
              <w:pStyle w:val="TAL"/>
              <w:rPr>
                <w:kern w:val="2"/>
                <w:szCs w:val="22"/>
                <w:lang w:eastAsia="zh-CN"/>
              </w:rPr>
            </w:pPr>
            <w:r>
              <w:rPr>
                <w:rFonts w:hint="eastAsia"/>
                <w:kern w:val="2"/>
                <w:szCs w:val="22"/>
              </w:rPr>
              <w:t>oriAddr</w:t>
            </w:r>
          </w:p>
        </w:tc>
        <w:tc>
          <w:tcPr>
            <w:tcW w:w="1006" w:type="dxa"/>
          </w:tcPr>
          <w:p w14:paraId="170E36E6" w14:textId="77777777" w:rsidR="00D44012" w:rsidRDefault="00000000">
            <w:pPr>
              <w:pStyle w:val="TAL"/>
              <w:rPr>
                <w:kern w:val="2"/>
                <w:szCs w:val="22"/>
                <w:lang w:val="en-US" w:eastAsia="zh-CN"/>
              </w:rPr>
            </w:pPr>
            <w:r>
              <w:rPr>
                <w:rFonts w:hint="eastAsia"/>
                <w:kern w:val="2"/>
                <w:szCs w:val="22"/>
                <w:lang w:val="en-US" w:eastAsia="zh-CN"/>
              </w:rPr>
              <w:t>Address</w:t>
            </w:r>
          </w:p>
        </w:tc>
        <w:tc>
          <w:tcPr>
            <w:tcW w:w="425" w:type="dxa"/>
          </w:tcPr>
          <w:p w14:paraId="175CC3A3" w14:textId="77777777" w:rsidR="00D44012" w:rsidRDefault="00000000">
            <w:pPr>
              <w:pStyle w:val="TAC"/>
              <w:rPr>
                <w:kern w:val="2"/>
                <w:szCs w:val="22"/>
              </w:rPr>
            </w:pPr>
            <w:r>
              <w:rPr>
                <w:kern w:val="2"/>
                <w:szCs w:val="22"/>
              </w:rPr>
              <w:t>M</w:t>
            </w:r>
          </w:p>
        </w:tc>
        <w:tc>
          <w:tcPr>
            <w:tcW w:w="1368" w:type="dxa"/>
          </w:tcPr>
          <w:p w14:paraId="5CCA12E3" w14:textId="77777777" w:rsidR="00D44012" w:rsidRDefault="00000000">
            <w:pPr>
              <w:pStyle w:val="TAL"/>
              <w:rPr>
                <w:kern w:val="2"/>
                <w:szCs w:val="22"/>
              </w:rPr>
            </w:pPr>
            <w:r>
              <w:rPr>
                <w:kern w:val="2"/>
                <w:szCs w:val="22"/>
              </w:rPr>
              <w:t>1</w:t>
            </w:r>
          </w:p>
        </w:tc>
        <w:tc>
          <w:tcPr>
            <w:tcW w:w="3438" w:type="dxa"/>
          </w:tcPr>
          <w:p w14:paraId="4F438407" w14:textId="77777777" w:rsidR="00D44012"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C2CDA28" w14:textId="77777777" w:rsidR="00D44012" w:rsidRDefault="00D44012">
            <w:pPr>
              <w:pStyle w:val="TAL"/>
              <w:rPr>
                <w:kern w:val="2"/>
                <w:szCs w:val="22"/>
              </w:rPr>
            </w:pPr>
          </w:p>
        </w:tc>
      </w:tr>
      <w:tr w:rsidR="00D44012" w14:paraId="57D7696D" w14:textId="77777777">
        <w:trPr>
          <w:jc w:val="center"/>
        </w:trPr>
        <w:tc>
          <w:tcPr>
            <w:tcW w:w="1430" w:type="dxa"/>
          </w:tcPr>
          <w:p w14:paraId="70912038" w14:textId="77777777" w:rsidR="00D44012" w:rsidRDefault="00000000">
            <w:pPr>
              <w:pStyle w:val="TAL"/>
              <w:rPr>
                <w:kern w:val="2"/>
                <w:szCs w:val="22"/>
              </w:rPr>
            </w:pPr>
            <w:r>
              <w:rPr>
                <w:kern w:val="2"/>
                <w:szCs w:val="22"/>
                <w:lang w:eastAsia="zh-CN"/>
              </w:rPr>
              <w:t>destAddr</w:t>
            </w:r>
          </w:p>
        </w:tc>
        <w:tc>
          <w:tcPr>
            <w:tcW w:w="1006" w:type="dxa"/>
          </w:tcPr>
          <w:p w14:paraId="0A8DFEC8" w14:textId="77777777" w:rsidR="00D44012" w:rsidRDefault="00000000">
            <w:pPr>
              <w:pStyle w:val="TAL"/>
              <w:rPr>
                <w:kern w:val="2"/>
                <w:szCs w:val="22"/>
              </w:rPr>
            </w:pPr>
            <w:r>
              <w:rPr>
                <w:rFonts w:hint="eastAsia"/>
                <w:kern w:val="2"/>
                <w:szCs w:val="22"/>
                <w:lang w:val="en-US" w:eastAsia="zh-CN"/>
              </w:rPr>
              <w:t>Address</w:t>
            </w:r>
          </w:p>
        </w:tc>
        <w:tc>
          <w:tcPr>
            <w:tcW w:w="425" w:type="dxa"/>
          </w:tcPr>
          <w:p w14:paraId="0473EAA5" w14:textId="77777777" w:rsidR="00D44012" w:rsidRDefault="00000000">
            <w:pPr>
              <w:pStyle w:val="TAC"/>
              <w:rPr>
                <w:kern w:val="2"/>
                <w:szCs w:val="22"/>
                <w:lang w:eastAsia="zh-CN"/>
              </w:rPr>
            </w:pPr>
            <w:r>
              <w:rPr>
                <w:rFonts w:hint="eastAsia"/>
                <w:kern w:val="2"/>
                <w:szCs w:val="22"/>
                <w:lang w:eastAsia="zh-CN"/>
              </w:rPr>
              <w:t>M</w:t>
            </w:r>
          </w:p>
        </w:tc>
        <w:tc>
          <w:tcPr>
            <w:tcW w:w="1368" w:type="dxa"/>
          </w:tcPr>
          <w:p w14:paraId="6DFD60F4" w14:textId="77777777" w:rsidR="00D44012" w:rsidRDefault="00000000">
            <w:pPr>
              <w:pStyle w:val="TAL"/>
              <w:rPr>
                <w:kern w:val="2"/>
                <w:szCs w:val="22"/>
              </w:rPr>
            </w:pPr>
            <w:r>
              <w:rPr>
                <w:kern w:val="2"/>
                <w:szCs w:val="22"/>
              </w:rPr>
              <w:t>1</w:t>
            </w:r>
          </w:p>
        </w:tc>
        <w:tc>
          <w:tcPr>
            <w:tcW w:w="3438" w:type="dxa"/>
          </w:tcPr>
          <w:p w14:paraId="2C7D6681" w14:textId="77777777" w:rsidR="00D44012"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61D23210" w14:textId="77777777" w:rsidR="00D44012" w:rsidRDefault="00D44012">
            <w:pPr>
              <w:pStyle w:val="TAL"/>
              <w:rPr>
                <w:kern w:val="2"/>
                <w:szCs w:val="22"/>
              </w:rPr>
            </w:pPr>
          </w:p>
        </w:tc>
      </w:tr>
      <w:tr w:rsidR="00D44012" w14:paraId="46C90913" w14:textId="77777777">
        <w:trPr>
          <w:jc w:val="center"/>
        </w:trPr>
        <w:tc>
          <w:tcPr>
            <w:tcW w:w="1430" w:type="dxa"/>
          </w:tcPr>
          <w:p w14:paraId="7DF45DB9" w14:textId="77777777" w:rsidR="00D44012" w:rsidRDefault="00000000">
            <w:pPr>
              <w:pStyle w:val="TAL"/>
              <w:rPr>
                <w:kern w:val="2"/>
                <w:szCs w:val="22"/>
                <w:lang w:val="en-US" w:eastAsia="zh-CN"/>
              </w:rPr>
            </w:pPr>
            <w:r>
              <w:rPr>
                <w:kern w:val="2"/>
                <w:szCs w:val="22"/>
                <w:lang w:val="en-US" w:eastAsia="zh-CN"/>
              </w:rPr>
              <w:t>notificationURI</w:t>
            </w:r>
          </w:p>
        </w:tc>
        <w:tc>
          <w:tcPr>
            <w:tcW w:w="1006" w:type="dxa"/>
          </w:tcPr>
          <w:p w14:paraId="22BC8E53" w14:textId="77777777" w:rsidR="00D44012" w:rsidRDefault="00000000">
            <w:pPr>
              <w:pStyle w:val="TAL"/>
              <w:rPr>
                <w:kern w:val="2"/>
                <w:szCs w:val="22"/>
                <w:lang w:val="en-US" w:eastAsia="zh-CN"/>
              </w:rPr>
            </w:pPr>
            <w:r>
              <w:rPr>
                <w:rFonts w:hint="eastAsia"/>
                <w:kern w:val="2"/>
                <w:szCs w:val="22"/>
                <w:lang w:val="en-US" w:eastAsia="zh-CN"/>
              </w:rPr>
              <w:t>Uri</w:t>
            </w:r>
          </w:p>
        </w:tc>
        <w:tc>
          <w:tcPr>
            <w:tcW w:w="425" w:type="dxa"/>
          </w:tcPr>
          <w:p w14:paraId="36ACD368" w14:textId="77777777" w:rsidR="00D44012" w:rsidRDefault="00000000">
            <w:pPr>
              <w:pStyle w:val="TAC"/>
              <w:rPr>
                <w:kern w:val="2"/>
                <w:szCs w:val="22"/>
                <w:lang w:val="en-US" w:eastAsia="zh-CN"/>
              </w:rPr>
            </w:pPr>
            <w:r>
              <w:rPr>
                <w:rFonts w:hint="eastAsia"/>
                <w:kern w:val="2"/>
                <w:szCs w:val="22"/>
                <w:lang w:val="en-US" w:eastAsia="zh-CN"/>
              </w:rPr>
              <w:t>M</w:t>
            </w:r>
          </w:p>
        </w:tc>
        <w:tc>
          <w:tcPr>
            <w:tcW w:w="1368" w:type="dxa"/>
          </w:tcPr>
          <w:p w14:paraId="1F36FAAD" w14:textId="77777777" w:rsidR="00D44012" w:rsidRDefault="00000000">
            <w:pPr>
              <w:pStyle w:val="TAL"/>
              <w:rPr>
                <w:kern w:val="2"/>
                <w:szCs w:val="22"/>
                <w:lang w:val="en-US" w:eastAsia="zh-CN"/>
              </w:rPr>
            </w:pPr>
            <w:r>
              <w:rPr>
                <w:rFonts w:hint="eastAsia"/>
                <w:kern w:val="2"/>
                <w:szCs w:val="22"/>
                <w:lang w:val="en-US" w:eastAsia="zh-CN"/>
              </w:rPr>
              <w:t>1</w:t>
            </w:r>
          </w:p>
        </w:tc>
        <w:tc>
          <w:tcPr>
            <w:tcW w:w="3438" w:type="dxa"/>
          </w:tcPr>
          <w:p w14:paraId="1B3B73AD" w14:textId="77777777" w:rsidR="00D44012"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2D1697F" w14:textId="77777777" w:rsidR="00D44012" w:rsidRDefault="00D44012">
            <w:pPr>
              <w:pStyle w:val="TAL"/>
              <w:rPr>
                <w:kern w:val="2"/>
                <w:szCs w:val="22"/>
              </w:rPr>
            </w:pPr>
          </w:p>
        </w:tc>
      </w:tr>
      <w:tr w:rsidR="00D44012" w14:paraId="6E4BCFC2" w14:textId="77777777">
        <w:trPr>
          <w:jc w:val="center"/>
        </w:trPr>
        <w:tc>
          <w:tcPr>
            <w:tcW w:w="1430" w:type="dxa"/>
          </w:tcPr>
          <w:p w14:paraId="296DF2DF" w14:textId="77777777" w:rsidR="00D44012" w:rsidRDefault="00000000">
            <w:pPr>
              <w:pStyle w:val="TAL"/>
              <w:rPr>
                <w:kern w:val="2"/>
                <w:szCs w:val="22"/>
              </w:rPr>
            </w:pPr>
            <w:r>
              <w:rPr>
                <w:kern w:val="2"/>
                <w:szCs w:val="22"/>
                <w:lang w:eastAsia="zh-CN"/>
              </w:rPr>
              <w:t>secCred</w:t>
            </w:r>
          </w:p>
        </w:tc>
        <w:tc>
          <w:tcPr>
            <w:tcW w:w="1006" w:type="dxa"/>
          </w:tcPr>
          <w:p w14:paraId="7A0B2E19" w14:textId="77777777" w:rsidR="00D44012" w:rsidRDefault="00000000">
            <w:pPr>
              <w:pStyle w:val="TAL"/>
              <w:rPr>
                <w:kern w:val="2"/>
                <w:szCs w:val="22"/>
              </w:rPr>
            </w:pPr>
            <w:r>
              <w:rPr>
                <w:kern w:val="2"/>
                <w:szCs w:val="22"/>
              </w:rPr>
              <w:t>string</w:t>
            </w:r>
          </w:p>
        </w:tc>
        <w:tc>
          <w:tcPr>
            <w:tcW w:w="425" w:type="dxa"/>
          </w:tcPr>
          <w:p w14:paraId="19F4742A" w14:textId="77777777" w:rsidR="00D44012" w:rsidRDefault="00000000">
            <w:pPr>
              <w:pStyle w:val="TAC"/>
              <w:rPr>
                <w:kern w:val="2"/>
                <w:szCs w:val="22"/>
              </w:rPr>
            </w:pPr>
            <w:r>
              <w:rPr>
                <w:kern w:val="2"/>
                <w:szCs w:val="22"/>
              </w:rPr>
              <w:t>O</w:t>
            </w:r>
          </w:p>
        </w:tc>
        <w:tc>
          <w:tcPr>
            <w:tcW w:w="1368" w:type="dxa"/>
          </w:tcPr>
          <w:p w14:paraId="52192521" w14:textId="77777777" w:rsidR="00D44012" w:rsidRDefault="00000000">
            <w:pPr>
              <w:pStyle w:val="TAL"/>
              <w:rPr>
                <w:kern w:val="2"/>
                <w:szCs w:val="22"/>
              </w:rPr>
            </w:pPr>
            <w:r>
              <w:rPr>
                <w:kern w:val="2"/>
                <w:szCs w:val="22"/>
              </w:rPr>
              <w:t>0..1</w:t>
            </w:r>
          </w:p>
        </w:tc>
        <w:tc>
          <w:tcPr>
            <w:tcW w:w="3438" w:type="dxa"/>
          </w:tcPr>
          <w:p w14:paraId="29B253D5" w14:textId="77777777" w:rsidR="00D44012" w:rsidRDefault="00000000">
            <w:pPr>
              <w:pStyle w:val="TAL"/>
              <w:rPr>
                <w:kern w:val="2"/>
                <w:szCs w:val="22"/>
              </w:rPr>
            </w:pPr>
            <w:r>
              <w:rPr>
                <w:kern w:val="2"/>
                <w:szCs w:val="22"/>
                <w:lang w:eastAsia="zh-CN"/>
              </w:rPr>
              <w:t>Security information required by the MSGin5G Server.</w:t>
            </w:r>
          </w:p>
        </w:tc>
        <w:tc>
          <w:tcPr>
            <w:tcW w:w="1998" w:type="dxa"/>
          </w:tcPr>
          <w:p w14:paraId="3946DAFC" w14:textId="77777777" w:rsidR="00D44012" w:rsidRDefault="00D44012">
            <w:pPr>
              <w:pStyle w:val="TAL"/>
              <w:rPr>
                <w:rFonts w:cs="Arial"/>
                <w:kern w:val="2"/>
                <w:szCs w:val="18"/>
              </w:rPr>
            </w:pPr>
          </w:p>
        </w:tc>
      </w:tr>
      <w:tr w:rsidR="00D44012" w14:paraId="1DFD386C" w14:textId="77777777">
        <w:trPr>
          <w:jc w:val="center"/>
        </w:trPr>
        <w:tc>
          <w:tcPr>
            <w:tcW w:w="1430" w:type="dxa"/>
          </w:tcPr>
          <w:p w14:paraId="6D6E39FD" w14:textId="77777777" w:rsidR="00D44012" w:rsidRDefault="00000000">
            <w:pPr>
              <w:pStyle w:val="TAL"/>
              <w:rPr>
                <w:kern w:val="2"/>
                <w:szCs w:val="22"/>
                <w:lang w:val="en-US" w:eastAsia="zh-CN"/>
              </w:rPr>
            </w:pPr>
            <w:r>
              <w:rPr>
                <w:rFonts w:hint="eastAsia"/>
                <w:kern w:val="2"/>
                <w:szCs w:val="22"/>
                <w:lang w:val="en-US" w:eastAsia="zh-CN"/>
              </w:rPr>
              <w:t>exprTime</w:t>
            </w:r>
          </w:p>
        </w:tc>
        <w:tc>
          <w:tcPr>
            <w:tcW w:w="1006" w:type="dxa"/>
          </w:tcPr>
          <w:p w14:paraId="38B38A22" w14:textId="77777777" w:rsidR="00D44012" w:rsidRDefault="00000000">
            <w:pPr>
              <w:pStyle w:val="TAL"/>
              <w:rPr>
                <w:kern w:val="2"/>
                <w:szCs w:val="22"/>
                <w:lang w:val="en-US" w:eastAsia="zh-CN"/>
              </w:rPr>
            </w:pPr>
            <w:r>
              <w:rPr>
                <w:rFonts w:hint="eastAsia"/>
                <w:kern w:val="2"/>
                <w:szCs w:val="22"/>
                <w:lang w:val="en-US" w:eastAsia="zh-CN"/>
              </w:rPr>
              <w:t>DateTime</w:t>
            </w:r>
          </w:p>
        </w:tc>
        <w:tc>
          <w:tcPr>
            <w:tcW w:w="425" w:type="dxa"/>
          </w:tcPr>
          <w:p w14:paraId="5AC7117E" w14:textId="77777777" w:rsidR="00D44012" w:rsidRDefault="00000000">
            <w:pPr>
              <w:pStyle w:val="TAC"/>
              <w:rPr>
                <w:kern w:val="2"/>
                <w:szCs w:val="22"/>
              </w:rPr>
            </w:pPr>
            <w:r>
              <w:rPr>
                <w:kern w:val="2"/>
                <w:szCs w:val="22"/>
              </w:rPr>
              <w:t>O</w:t>
            </w:r>
          </w:p>
        </w:tc>
        <w:tc>
          <w:tcPr>
            <w:tcW w:w="1368" w:type="dxa"/>
          </w:tcPr>
          <w:p w14:paraId="21F6F221" w14:textId="77777777" w:rsidR="00D44012" w:rsidRDefault="00000000">
            <w:pPr>
              <w:pStyle w:val="TAL"/>
              <w:rPr>
                <w:kern w:val="2"/>
                <w:szCs w:val="22"/>
              </w:rPr>
            </w:pPr>
            <w:r>
              <w:rPr>
                <w:kern w:val="2"/>
                <w:szCs w:val="22"/>
              </w:rPr>
              <w:t>0..1</w:t>
            </w:r>
          </w:p>
        </w:tc>
        <w:tc>
          <w:tcPr>
            <w:tcW w:w="3438" w:type="dxa"/>
          </w:tcPr>
          <w:p w14:paraId="19B3B049" w14:textId="77777777" w:rsidR="00D44012" w:rsidRDefault="00000000">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1D7EA143" w14:textId="77777777" w:rsidR="00D44012" w:rsidRDefault="00D44012">
            <w:pPr>
              <w:pStyle w:val="TAL"/>
              <w:rPr>
                <w:kern w:val="2"/>
                <w:szCs w:val="22"/>
              </w:rPr>
            </w:pPr>
          </w:p>
        </w:tc>
      </w:tr>
      <w:tr w:rsidR="00D44012" w14:paraId="29F96056" w14:textId="77777777">
        <w:trPr>
          <w:jc w:val="center"/>
        </w:trPr>
        <w:tc>
          <w:tcPr>
            <w:tcW w:w="1430" w:type="dxa"/>
          </w:tcPr>
          <w:p w14:paraId="166A39BD" w14:textId="77777777" w:rsidR="00D44012" w:rsidRDefault="00000000">
            <w:pPr>
              <w:pStyle w:val="TAL"/>
              <w:rPr>
                <w:kern w:val="2"/>
                <w:szCs w:val="22"/>
                <w:lang w:val="en-US" w:eastAsia="zh-CN"/>
              </w:rPr>
            </w:pPr>
            <w:r>
              <w:rPr>
                <w:rFonts w:hint="eastAsia"/>
                <w:kern w:val="2"/>
                <w:szCs w:val="22"/>
                <w:lang w:val="en-US" w:eastAsia="zh-CN"/>
              </w:rPr>
              <w:t>suppFeat</w:t>
            </w:r>
          </w:p>
        </w:tc>
        <w:tc>
          <w:tcPr>
            <w:tcW w:w="1006" w:type="dxa"/>
          </w:tcPr>
          <w:p w14:paraId="0435CB79" w14:textId="77777777" w:rsidR="00D44012"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1ECBA332" w14:textId="77777777" w:rsidR="00D44012" w:rsidRDefault="00000000">
            <w:pPr>
              <w:pStyle w:val="TAC"/>
              <w:rPr>
                <w:kern w:val="2"/>
                <w:szCs w:val="22"/>
                <w:lang w:val="en-US" w:eastAsia="zh-CN"/>
              </w:rPr>
            </w:pPr>
            <w:r>
              <w:rPr>
                <w:rFonts w:hint="eastAsia"/>
                <w:kern w:val="2"/>
                <w:szCs w:val="22"/>
                <w:lang w:val="en-US" w:eastAsia="zh-CN"/>
              </w:rPr>
              <w:t>C</w:t>
            </w:r>
          </w:p>
        </w:tc>
        <w:tc>
          <w:tcPr>
            <w:tcW w:w="1368" w:type="dxa"/>
          </w:tcPr>
          <w:p w14:paraId="05407E86" w14:textId="77777777" w:rsidR="00D44012" w:rsidRDefault="00000000">
            <w:pPr>
              <w:pStyle w:val="TAL"/>
              <w:rPr>
                <w:kern w:val="2"/>
                <w:szCs w:val="22"/>
              </w:rPr>
            </w:pPr>
            <w:r>
              <w:rPr>
                <w:kern w:val="2"/>
                <w:szCs w:val="22"/>
              </w:rPr>
              <w:t>0..1</w:t>
            </w:r>
          </w:p>
        </w:tc>
        <w:tc>
          <w:tcPr>
            <w:tcW w:w="3438" w:type="dxa"/>
          </w:tcPr>
          <w:p w14:paraId="1642877D" w14:textId="77777777" w:rsidR="00D44012"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115491B7" w14:textId="77777777" w:rsidR="00D44012"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466E202" w14:textId="77777777" w:rsidR="00D44012" w:rsidRDefault="00D44012">
            <w:pPr>
              <w:pStyle w:val="TAL"/>
              <w:rPr>
                <w:kern w:val="2"/>
                <w:szCs w:val="22"/>
              </w:rPr>
            </w:pPr>
          </w:p>
        </w:tc>
      </w:tr>
    </w:tbl>
    <w:p w14:paraId="5EF19596" w14:textId="77777777" w:rsidR="00D44012" w:rsidRDefault="00D44012">
      <w:pPr>
        <w:rPr>
          <w:lang w:eastAsia="zh-CN"/>
        </w:rPr>
      </w:pPr>
    </w:p>
    <w:p w14:paraId="75048D3B" w14:textId="77777777" w:rsidR="00D44012" w:rsidRDefault="00000000">
      <w:pPr>
        <w:pStyle w:val="Heading5"/>
        <w:rPr>
          <w:lang w:val="en-US" w:eastAsia="zh-CN"/>
        </w:rPr>
      </w:pPr>
      <w:bookmarkStart w:id="1118" w:name="_Toc185509426"/>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4AAB064C" w14:textId="77777777" w:rsidR="00D44012" w:rsidRDefault="00000000">
      <w:pPr>
        <w:pStyle w:val="Heading5"/>
        <w:rPr>
          <w:lang w:val="en-US" w:eastAsia="zh-CN"/>
        </w:rPr>
      </w:pPr>
      <w:bookmarkStart w:id="1119" w:name="_Toc185509427"/>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1E1D60D0" w14:textId="77777777" w:rsidR="00D44012" w:rsidRDefault="00000000">
      <w:pPr>
        <w:pStyle w:val="Heading5"/>
        <w:rPr>
          <w:lang w:eastAsia="zh-CN"/>
        </w:rPr>
      </w:pPr>
      <w:bookmarkStart w:id="1120" w:name="_Toc185509428"/>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20"/>
    </w:p>
    <w:p w14:paraId="6817BED0" w14:textId="77777777" w:rsidR="00D44012"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02EC7712" w14:textId="77777777">
        <w:trPr>
          <w:jc w:val="center"/>
        </w:trPr>
        <w:tc>
          <w:tcPr>
            <w:tcW w:w="1430" w:type="dxa"/>
            <w:shd w:val="clear" w:color="auto" w:fill="C0C0C0"/>
          </w:tcPr>
          <w:p w14:paraId="720014B1" w14:textId="77777777" w:rsidR="00D44012" w:rsidRDefault="00000000">
            <w:pPr>
              <w:pStyle w:val="TAH"/>
              <w:rPr>
                <w:kern w:val="2"/>
                <w:szCs w:val="22"/>
              </w:rPr>
            </w:pPr>
            <w:r>
              <w:rPr>
                <w:kern w:val="2"/>
                <w:szCs w:val="22"/>
              </w:rPr>
              <w:t>Attribute name</w:t>
            </w:r>
          </w:p>
        </w:tc>
        <w:tc>
          <w:tcPr>
            <w:tcW w:w="1006" w:type="dxa"/>
            <w:shd w:val="clear" w:color="auto" w:fill="C0C0C0"/>
          </w:tcPr>
          <w:p w14:paraId="0826B00F" w14:textId="77777777" w:rsidR="00D44012" w:rsidRDefault="00000000">
            <w:pPr>
              <w:pStyle w:val="TAH"/>
              <w:rPr>
                <w:kern w:val="2"/>
                <w:szCs w:val="22"/>
              </w:rPr>
            </w:pPr>
            <w:r>
              <w:rPr>
                <w:kern w:val="2"/>
                <w:szCs w:val="22"/>
              </w:rPr>
              <w:t>Data type</w:t>
            </w:r>
          </w:p>
        </w:tc>
        <w:tc>
          <w:tcPr>
            <w:tcW w:w="425" w:type="dxa"/>
            <w:shd w:val="clear" w:color="auto" w:fill="C0C0C0"/>
          </w:tcPr>
          <w:p w14:paraId="4F3CD656" w14:textId="77777777" w:rsidR="00D44012" w:rsidRDefault="00000000">
            <w:pPr>
              <w:pStyle w:val="TAH"/>
              <w:rPr>
                <w:kern w:val="2"/>
                <w:szCs w:val="22"/>
              </w:rPr>
            </w:pPr>
            <w:r>
              <w:rPr>
                <w:kern w:val="2"/>
                <w:szCs w:val="22"/>
              </w:rPr>
              <w:t>P</w:t>
            </w:r>
          </w:p>
        </w:tc>
        <w:tc>
          <w:tcPr>
            <w:tcW w:w="1368" w:type="dxa"/>
            <w:shd w:val="clear" w:color="auto" w:fill="C0C0C0"/>
          </w:tcPr>
          <w:p w14:paraId="6BF7857E" w14:textId="77777777" w:rsidR="00D44012" w:rsidRDefault="00000000">
            <w:pPr>
              <w:pStyle w:val="TAH"/>
              <w:rPr>
                <w:kern w:val="2"/>
                <w:szCs w:val="22"/>
              </w:rPr>
            </w:pPr>
            <w:r>
              <w:rPr>
                <w:kern w:val="2"/>
                <w:szCs w:val="22"/>
              </w:rPr>
              <w:t>Cardinality</w:t>
            </w:r>
          </w:p>
        </w:tc>
        <w:tc>
          <w:tcPr>
            <w:tcW w:w="3438" w:type="dxa"/>
            <w:shd w:val="clear" w:color="auto" w:fill="C0C0C0"/>
          </w:tcPr>
          <w:p w14:paraId="11C93454" w14:textId="77777777" w:rsidR="00D44012" w:rsidRDefault="00000000">
            <w:pPr>
              <w:pStyle w:val="TAH"/>
              <w:rPr>
                <w:kern w:val="2"/>
                <w:szCs w:val="22"/>
              </w:rPr>
            </w:pPr>
            <w:r>
              <w:rPr>
                <w:kern w:val="2"/>
                <w:szCs w:val="22"/>
              </w:rPr>
              <w:t>Description</w:t>
            </w:r>
          </w:p>
        </w:tc>
        <w:tc>
          <w:tcPr>
            <w:tcW w:w="1998" w:type="dxa"/>
            <w:shd w:val="clear" w:color="auto" w:fill="C0C0C0"/>
          </w:tcPr>
          <w:p w14:paraId="6EE9303D" w14:textId="77777777" w:rsidR="00D44012" w:rsidRDefault="00000000">
            <w:pPr>
              <w:pStyle w:val="TAH"/>
              <w:rPr>
                <w:kern w:val="2"/>
                <w:szCs w:val="22"/>
              </w:rPr>
            </w:pPr>
            <w:r>
              <w:rPr>
                <w:kern w:val="2"/>
                <w:szCs w:val="22"/>
              </w:rPr>
              <w:t>Applicability</w:t>
            </w:r>
          </w:p>
        </w:tc>
      </w:tr>
      <w:tr w:rsidR="00D44012" w14:paraId="7A923574" w14:textId="77777777">
        <w:trPr>
          <w:jc w:val="center"/>
        </w:trPr>
        <w:tc>
          <w:tcPr>
            <w:tcW w:w="1430" w:type="dxa"/>
          </w:tcPr>
          <w:p w14:paraId="44A09806" w14:textId="77777777" w:rsidR="00D44012" w:rsidRDefault="00000000">
            <w:pPr>
              <w:pStyle w:val="TAL"/>
              <w:rPr>
                <w:kern w:val="2"/>
                <w:szCs w:val="22"/>
                <w:lang w:eastAsia="zh-CN"/>
              </w:rPr>
            </w:pPr>
            <w:r>
              <w:rPr>
                <w:rFonts w:hint="eastAsia"/>
                <w:kern w:val="2"/>
                <w:szCs w:val="22"/>
              </w:rPr>
              <w:t>subStat</w:t>
            </w:r>
          </w:p>
        </w:tc>
        <w:tc>
          <w:tcPr>
            <w:tcW w:w="1006" w:type="dxa"/>
          </w:tcPr>
          <w:p w14:paraId="5FF4F7A5" w14:textId="77777777" w:rsidR="00D44012" w:rsidRDefault="00000000">
            <w:pPr>
              <w:pStyle w:val="TAL"/>
              <w:rPr>
                <w:kern w:val="2"/>
                <w:szCs w:val="22"/>
              </w:rPr>
            </w:pPr>
            <w:r>
              <w:rPr>
                <w:kern w:val="2"/>
                <w:szCs w:val="22"/>
              </w:rPr>
              <w:t>string</w:t>
            </w:r>
          </w:p>
        </w:tc>
        <w:tc>
          <w:tcPr>
            <w:tcW w:w="425" w:type="dxa"/>
          </w:tcPr>
          <w:p w14:paraId="53CD6123" w14:textId="77777777" w:rsidR="00D44012" w:rsidRDefault="00000000">
            <w:pPr>
              <w:pStyle w:val="TAC"/>
              <w:rPr>
                <w:kern w:val="2"/>
                <w:szCs w:val="22"/>
              </w:rPr>
            </w:pPr>
            <w:r>
              <w:rPr>
                <w:kern w:val="2"/>
                <w:szCs w:val="22"/>
              </w:rPr>
              <w:t>M</w:t>
            </w:r>
          </w:p>
        </w:tc>
        <w:tc>
          <w:tcPr>
            <w:tcW w:w="1368" w:type="dxa"/>
          </w:tcPr>
          <w:p w14:paraId="091460A6" w14:textId="77777777" w:rsidR="00D44012" w:rsidRDefault="00000000">
            <w:pPr>
              <w:pStyle w:val="TAL"/>
              <w:rPr>
                <w:kern w:val="2"/>
                <w:szCs w:val="22"/>
              </w:rPr>
            </w:pPr>
            <w:r>
              <w:rPr>
                <w:kern w:val="2"/>
                <w:szCs w:val="22"/>
              </w:rPr>
              <w:t>1</w:t>
            </w:r>
          </w:p>
        </w:tc>
        <w:tc>
          <w:tcPr>
            <w:tcW w:w="3438" w:type="dxa"/>
          </w:tcPr>
          <w:p w14:paraId="6DCC671D" w14:textId="77777777" w:rsidR="00D44012"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559CC72F" w14:textId="77777777" w:rsidR="00D44012" w:rsidRDefault="00D44012">
            <w:pPr>
              <w:pStyle w:val="TAL"/>
              <w:rPr>
                <w:kern w:val="2"/>
                <w:szCs w:val="22"/>
              </w:rPr>
            </w:pPr>
          </w:p>
        </w:tc>
      </w:tr>
    </w:tbl>
    <w:p w14:paraId="5619AC1C" w14:textId="77777777" w:rsidR="00D44012" w:rsidRDefault="00D44012">
      <w:pPr>
        <w:rPr>
          <w:lang w:eastAsia="zh-CN"/>
        </w:rPr>
      </w:pPr>
    </w:p>
    <w:p w14:paraId="31EC8983" w14:textId="77777777" w:rsidR="00D44012" w:rsidRDefault="00000000">
      <w:pPr>
        <w:pStyle w:val="Heading5"/>
        <w:rPr>
          <w:lang w:eastAsia="zh-CN"/>
        </w:rPr>
      </w:pPr>
      <w:bookmarkStart w:id="1121" w:name="_Toc185509429"/>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21"/>
    </w:p>
    <w:p w14:paraId="5A642A2D" w14:textId="77777777" w:rsidR="00D44012"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44012" w14:paraId="73DBCA44" w14:textId="77777777">
        <w:trPr>
          <w:jc w:val="center"/>
        </w:trPr>
        <w:tc>
          <w:tcPr>
            <w:tcW w:w="1430" w:type="dxa"/>
            <w:shd w:val="clear" w:color="auto" w:fill="C0C0C0"/>
          </w:tcPr>
          <w:p w14:paraId="4FB2D40B" w14:textId="77777777" w:rsidR="00D44012" w:rsidRDefault="00000000">
            <w:pPr>
              <w:pStyle w:val="TAH"/>
              <w:rPr>
                <w:kern w:val="2"/>
                <w:szCs w:val="22"/>
              </w:rPr>
            </w:pPr>
            <w:r>
              <w:rPr>
                <w:kern w:val="2"/>
                <w:szCs w:val="22"/>
              </w:rPr>
              <w:t>Attribute name</w:t>
            </w:r>
          </w:p>
        </w:tc>
        <w:tc>
          <w:tcPr>
            <w:tcW w:w="1117" w:type="dxa"/>
            <w:shd w:val="clear" w:color="auto" w:fill="C0C0C0"/>
          </w:tcPr>
          <w:p w14:paraId="1A7D7FB7" w14:textId="77777777" w:rsidR="00D44012" w:rsidRDefault="00000000">
            <w:pPr>
              <w:pStyle w:val="TAH"/>
              <w:rPr>
                <w:kern w:val="2"/>
                <w:szCs w:val="22"/>
              </w:rPr>
            </w:pPr>
            <w:r>
              <w:rPr>
                <w:kern w:val="2"/>
                <w:szCs w:val="22"/>
              </w:rPr>
              <w:t>Data type</w:t>
            </w:r>
          </w:p>
        </w:tc>
        <w:tc>
          <w:tcPr>
            <w:tcW w:w="314" w:type="dxa"/>
            <w:shd w:val="clear" w:color="auto" w:fill="C0C0C0"/>
          </w:tcPr>
          <w:p w14:paraId="5B996187" w14:textId="77777777" w:rsidR="00D44012" w:rsidRDefault="00000000">
            <w:pPr>
              <w:pStyle w:val="TAH"/>
              <w:rPr>
                <w:kern w:val="2"/>
                <w:szCs w:val="22"/>
              </w:rPr>
            </w:pPr>
            <w:r>
              <w:rPr>
                <w:kern w:val="2"/>
                <w:szCs w:val="22"/>
              </w:rPr>
              <w:t>P</w:t>
            </w:r>
          </w:p>
        </w:tc>
        <w:tc>
          <w:tcPr>
            <w:tcW w:w="1368" w:type="dxa"/>
            <w:shd w:val="clear" w:color="auto" w:fill="C0C0C0"/>
          </w:tcPr>
          <w:p w14:paraId="263F4DEA" w14:textId="77777777" w:rsidR="00D44012" w:rsidRDefault="00000000">
            <w:pPr>
              <w:pStyle w:val="TAH"/>
              <w:rPr>
                <w:kern w:val="2"/>
                <w:szCs w:val="22"/>
              </w:rPr>
            </w:pPr>
            <w:r>
              <w:rPr>
                <w:kern w:val="2"/>
                <w:szCs w:val="22"/>
              </w:rPr>
              <w:t>Cardinality</w:t>
            </w:r>
          </w:p>
        </w:tc>
        <w:tc>
          <w:tcPr>
            <w:tcW w:w="3438" w:type="dxa"/>
            <w:shd w:val="clear" w:color="auto" w:fill="C0C0C0"/>
          </w:tcPr>
          <w:p w14:paraId="659CC3A0" w14:textId="77777777" w:rsidR="00D44012" w:rsidRDefault="00000000">
            <w:pPr>
              <w:pStyle w:val="TAH"/>
              <w:rPr>
                <w:kern w:val="2"/>
                <w:szCs w:val="22"/>
              </w:rPr>
            </w:pPr>
            <w:r>
              <w:rPr>
                <w:kern w:val="2"/>
                <w:szCs w:val="22"/>
              </w:rPr>
              <w:t>Description</w:t>
            </w:r>
          </w:p>
        </w:tc>
        <w:tc>
          <w:tcPr>
            <w:tcW w:w="1998" w:type="dxa"/>
            <w:shd w:val="clear" w:color="auto" w:fill="C0C0C0"/>
          </w:tcPr>
          <w:p w14:paraId="4A09C51D" w14:textId="77777777" w:rsidR="00D44012" w:rsidRDefault="00000000">
            <w:pPr>
              <w:pStyle w:val="TAH"/>
              <w:rPr>
                <w:kern w:val="2"/>
                <w:szCs w:val="22"/>
              </w:rPr>
            </w:pPr>
            <w:r>
              <w:rPr>
                <w:kern w:val="2"/>
                <w:szCs w:val="22"/>
              </w:rPr>
              <w:t>Applicability</w:t>
            </w:r>
          </w:p>
        </w:tc>
      </w:tr>
      <w:tr w:rsidR="00D44012" w14:paraId="4A25D730" w14:textId="77777777">
        <w:trPr>
          <w:jc w:val="center"/>
        </w:trPr>
        <w:tc>
          <w:tcPr>
            <w:tcW w:w="1430" w:type="dxa"/>
          </w:tcPr>
          <w:p w14:paraId="51EB7FA6" w14:textId="77777777" w:rsidR="00D44012" w:rsidRDefault="00000000">
            <w:pPr>
              <w:pStyle w:val="TAL"/>
              <w:rPr>
                <w:kern w:val="2"/>
                <w:szCs w:val="22"/>
              </w:rPr>
            </w:pPr>
            <w:r>
              <w:rPr>
                <w:rFonts w:hint="eastAsia"/>
                <w:kern w:val="2"/>
                <w:szCs w:val="22"/>
              </w:rPr>
              <w:t>oriAddr</w:t>
            </w:r>
          </w:p>
        </w:tc>
        <w:tc>
          <w:tcPr>
            <w:tcW w:w="1117" w:type="dxa"/>
          </w:tcPr>
          <w:p w14:paraId="528CE157" w14:textId="77777777" w:rsidR="00D44012" w:rsidRDefault="00000000">
            <w:pPr>
              <w:pStyle w:val="TAL"/>
              <w:rPr>
                <w:kern w:val="2"/>
                <w:szCs w:val="22"/>
              </w:rPr>
            </w:pPr>
            <w:r>
              <w:rPr>
                <w:kern w:val="2"/>
                <w:szCs w:val="22"/>
              </w:rPr>
              <w:t>string</w:t>
            </w:r>
          </w:p>
        </w:tc>
        <w:tc>
          <w:tcPr>
            <w:tcW w:w="314" w:type="dxa"/>
          </w:tcPr>
          <w:p w14:paraId="01AD9EE0" w14:textId="77777777" w:rsidR="00D44012" w:rsidRDefault="00000000">
            <w:pPr>
              <w:pStyle w:val="TAC"/>
              <w:rPr>
                <w:kern w:val="2"/>
                <w:szCs w:val="22"/>
                <w:lang w:val="en-US" w:eastAsia="zh-CN"/>
              </w:rPr>
            </w:pPr>
            <w:r>
              <w:rPr>
                <w:rFonts w:hint="eastAsia"/>
                <w:kern w:val="2"/>
                <w:szCs w:val="22"/>
                <w:lang w:val="en-US" w:eastAsia="zh-CN"/>
              </w:rPr>
              <w:t>M</w:t>
            </w:r>
          </w:p>
        </w:tc>
        <w:tc>
          <w:tcPr>
            <w:tcW w:w="1368" w:type="dxa"/>
          </w:tcPr>
          <w:p w14:paraId="7CB4A9CC" w14:textId="77777777" w:rsidR="00D44012" w:rsidRDefault="00000000">
            <w:pPr>
              <w:pStyle w:val="TAL"/>
              <w:rPr>
                <w:kern w:val="2"/>
                <w:szCs w:val="22"/>
              </w:rPr>
            </w:pPr>
            <w:r>
              <w:rPr>
                <w:kern w:val="2"/>
                <w:szCs w:val="22"/>
              </w:rPr>
              <w:t>1</w:t>
            </w:r>
          </w:p>
        </w:tc>
        <w:tc>
          <w:tcPr>
            <w:tcW w:w="3438" w:type="dxa"/>
          </w:tcPr>
          <w:p w14:paraId="39E300AE" w14:textId="77777777" w:rsidR="00D44012"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549DF0A5" w14:textId="77777777" w:rsidR="00D44012" w:rsidRDefault="00D44012">
            <w:pPr>
              <w:pStyle w:val="TAL"/>
              <w:rPr>
                <w:kern w:val="2"/>
                <w:szCs w:val="22"/>
              </w:rPr>
            </w:pPr>
          </w:p>
        </w:tc>
      </w:tr>
      <w:tr w:rsidR="00D44012" w14:paraId="769C3818" w14:textId="77777777">
        <w:trPr>
          <w:jc w:val="center"/>
        </w:trPr>
        <w:tc>
          <w:tcPr>
            <w:tcW w:w="1430" w:type="dxa"/>
          </w:tcPr>
          <w:p w14:paraId="28BD1FD6" w14:textId="77777777" w:rsidR="00D44012" w:rsidRDefault="00000000">
            <w:pPr>
              <w:pStyle w:val="TAL"/>
              <w:rPr>
                <w:kern w:val="2"/>
                <w:szCs w:val="22"/>
                <w:lang w:val="en-US" w:eastAsia="zh-CN"/>
              </w:rPr>
            </w:pPr>
            <w:r>
              <w:rPr>
                <w:rFonts w:hint="eastAsia"/>
                <w:kern w:val="2"/>
                <w:szCs w:val="22"/>
                <w:lang w:val="en-US" w:eastAsia="zh-CN"/>
              </w:rPr>
              <w:t>msgTopics</w:t>
            </w:r>
          </w:p>
        </w:tc>
        <w:tc>
          <w:tcPr>
            <w:tcW w:w="1117" w:type="dxa"/>
          </w:tcPr>
          <w:p w14:paraId="7A7B0E95" w14:textId="77777777" w:rsidR="00D44012" w:rsidRDefault="00000000">
            <w:pPr>
              <w:pStyle w:val="TAL"/>
              <w:rPr>
                <w:kern w:val="2"/>
                <w:szCs w:val="22"/>
              </w:rPr>
            </w:pPr>
            <w:r>
              <w:rPr>
                <w:rFonts w:hint="eastAsia"/>
                <w:kern w:val="2"/>
                <w:szCs w:val="22"/>
                <w:lang w:val="en-US" w:eastAsia="zh-CN"/>
              </w:rPr>
              <w:t>array(string)</w:t>
            </w:r>
          </w:p>
        </w:tc>
        <w:tc>
          <w:tcPr>
            <w:tcW w:w="314" w:type="dxa"/>
          </w:tcPr>
          <w:p w14:paraId="5DEB7305" w14:textId="77777777" w:rsidR="00D44012" w:rsidRDefault="00000000">
            <w:pPr>
              <w:pStyle w:val="TAC"/>
              <w:rPr>
                <w:kern w:val="2"/>
                <w:szCs w:val="22"/>
              </w:rPr>
            </w:pPr>
            <w:r>
              <w:rPr>
                <w:kern w:val="2"/>
                <w:szCs w:val="22"/>
              </w:rPr>
              <w:t>M</w:t>
            </w:r>
          </w:p>
        </w:tc>
        <w:tc>
          <w:tcPr>
            <w:tcW w:w="1368" w:type="dxa"/>
          </w:tcPr>
          <w:p w14:paraId="2CA881A0" w14:textId="77777777" w:rsidR="00D44012" w:rsidRDefault="00000000">
            <w:pPr>
              <w:pStyle w:val="TAL"/>
              <w:rPr>
                <w:kern w:val="2"/>
                <w:szCs w:val="22"/>
              </w:rPr>
            </w:pPr>
            <w:r>
              <w:rPr>
                <w:kern w:val="2"/>
                <w:szCs w:val="22"/>
              </w:rPr>
              <w:t>1..N</w:t>
            </w:r>
          </w:p>
        </w:tc>
        <w:tc>
          <w:tcPr>
            <w:tcW w:w="3438" w:type="dxa"/>
          </w:tcPr>
          <w:p w14:paraId="5781A5CC" w14:textId="77777777" w:rsidR="00D44012"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23C278AD" w14:textId="77777777" w:rsidR="00D44012" w:rsidRDefault="00D44012">
            <w:pPr>
              <w:pStyle w:val="TAL"/>
              <w:rPr>
                <w:kern w:val="2"/>
                <w:szCs w:val="22"/>
              </w:rPr>
            </w:pPr>
          </w:p>
        </w:tc>
      </w:tr>
      <w:tr w:rsidR="00D44012" w14:paraId="14200F3F" w14:textId="77777777">
        <w:trPr>
          <w:jc w:val="center"/>
        </w:trPr>
        <w:tc>
          <w:tcPr>
            <w:tcW w:w="1430" w:type="dxa"/>
          </w:tcPr>
          <w:p w14:paraId="6220FA36" w14:textId="77777777" w:rsidR="00D44012" w:rsidRDefault="00000000">
            <w:pPr>
              <w:pStyle w:val="TAL"/>
              <w:rPr>
                <w:kern w:val="2"/>
                <w:szCs w:val="22"/>
                <w:lang w:eastAsia="zh-CN"/>
              </w:rPr>
            </w:pPr>
            <w:r>
              <w:rPr>
                <w:rFonts w:hint="eastAsia"/>
                <w:kern w:val="2"/>
                <w:szCs w:val="22"/>
                <w:lang w:val="en-US" w:eastAsia="zh-CN"/>
              </w:rPr>
              <w:t>secCred</w:t>
            </w:r>
          </w:p>
        </w:tc>
        <w:tc>
          <w:tcPr>
            <w:tcW w:w="1117" w:type="dxa"/>
          </w:tcPr>
          <w:p w14:paraId="262BCF72" w14:textId="77777777" w:rsidR="00D44012" w:rsidRDefault="00000000">
            <w:pPr>
              <w:pStyle w:val="TAL"/>
              <w:rPr>
                <w:kern w:val="2"/>
                <w:szCs w:val="22"/>
              </w:rPr>
            </w:pPr>
            <w:r>
              <w:rPr>
                <w:rFonts w:hint="eastAsia"/>
                <w:kern w:val="2"/>
                <w:szCs w:val="22"/>
                <w:lang w:val="en-US" w:eastAsia="zh-CN"/>
              </w:rPr>
              <w:t>string</w:t>
            </w:r>
          </w:p>
        </w:tc>
        <w:tc>
          <w:tcPr>
            <w:tcW w:w="314" w:type="dxa"/>
          </w:tcPr>
          <w:p w14:paraId="79C21C7B" w14:textId="77777777" w:rsidR="00D44012" w:rsidRDefault="00000000">
            <w:pPr>
              <w:pStyle w:val="TAC"/>
              <w:rPr>
                <w:kern w:val="2"/>
                <w:szCs w:val="22"/>
              </w:rPr>
            </w:pPr>
            <w:r>
              <w:rPr>
                <w:kern w:val="2"/>
                <w:szCs w:val="22"/>
              </w:rPr>
              <w:t>O</w:t>
            </w:r>
          </w:p>
        </w:tc>
        <w:tc>
          <w:tcPr>
            <w:tcW w:w="1368" w:type="dxa"/>
          </w:tcPr>
          <w:p w14:paraId="26CB933F" w14:textId="77777777" w:rsidR="00D44012" w:rsidRDefault="00000000">
            <w:pPr>
              <w:pStyle w:val="TAL"/>
              <w:rPr>
                <w:kern w:val="2"/>
                <w:szCs w:val="22"/>
              </w:rPr>
            </w:pPr>
            <w:r>
              <w:rPr>
                <w:kern w:val="2"/>
                <w:szCs w:val="22"/>
              </w:rPr>
              <w:t>0..1</w:t>
            </w:r>
          </w:p>
        </w:tc>
        <w:tc>
          <w:tcPr>
            <w:tcW w:w="3438" w:type="dxa"/>
          </w:tcPr>
          <w:p w14:paraId="6ADC9567" w14:textId="77777777" w:rsidR="00D44012" w:rsidRDefault="00000000">
            <w:pPr>
              <w:pStyle w:val="TAL"/>
              <w:rPr>
                <w:kern w:val="2"/>
                <w:szCs w:val="22"/>
                <w:lang w:val="en-US"/>
              </w:rPr>
            </w:pPr>
            <w:r>
              <w:rPr>
                <w:kern w:val="2"/>
                <w:szCs w:val="22"/>
                <w:lang w:eastAsia="zh-CN"/>
              </w:rPr>
              <w:t>Security information required by the MSGin5G Server.</w:t>
            </w:r>
          </w:p>
        </w:tc>
        <w:tc>
          <w:tcPr>
            <w:tcW w:w="1998" w:type="dxa"/>
          </w:tcPr>
          <w:p w14:paraId="2B5C6F21" w14:textId="77777777" w:rsidR="00D44012" w:rsidRDefault="00D44012">
            <w:pPr>
              <w:pStyle w:val="TAL"/>
              <w:rPr>
                <w:kern w:val="2"/>
                <w:szCs w:val="22"/>
              </w:rPr>
            </w:pPr>
          </w:p>
        </w:tc>
      </w:tr>
      <w:tr w:rsidR="00D44012" w14:paraId="39A00AAF" w14:textId="77777777">
        <w:trPr>
          <w:jc w:val="center"/>
        </w:trPr>
        <w:tc>
          <w:tcPr>
            <w:tcW w:w="1430" w:type="dxa"/>
          </w:tcPr>
          <w:p w14:paraId="2CF59797" w14:textId="77777777" w:rsidR="00D44012" w:rsidRDefault="00000000">
            <w:pPr>
              <w:pStyle w:val="TAL"/>
              <w:rPr>
                <w:kern w:val="2"/>
                <w:szCs w:val="22"/>
                <w:lang w:eastAsia="zh-CN"/>
              </w:rPr>
            </w:pPr>
            <w:r>
              <w:rPr>
                <w:rFonts w:hint="eastAsia"/>
                <w:kern w:val="2"/>
                <w:szCs w:val="22"/>
                <w:lang w:val="en-US" w:eastAsia="zh-CN"/>
              </w:rPr>
              <w:t>exprTime</w:t>
            </w:r>
          </w:p>
        </w:tc>
        <w:tc>
          <w:tcPr>
            <w:tcW w:w="1117" w:type="dxa"/>
          </w:tcPr>
          <w:p w14:paraId="64C53C11" w14:textId="77777777" w:rsidR="00D44012" w:rsidRDefault="00000000">
            <w:pPr>
              <w:pStyle w:val="TAL"/>
              <w:rPr>
                <w:kern w:val="2"/>
                <w:szCs w:val="22"/>
              </w:rPr>
            </w:pPr>
            <w:r>
              <w:rPr>
                <w:rFonts w:hint="eastAsia"/>
                <w:kern w:val="2"/>
                <w:szCs w:val="22"/>
                <w:lang w:val="en-US" w:eastAsia="zh-CN"/>
              </w:rPr>
              <w:t>DateTime</w:t>
            </w:r>
          </w:p>
        </w:tc>
        <w:tc>
          <w:tcPr>
            <w:tcW w:w="314" w:type="dxa"/>
          </w:tcPr>
          <w:p w14:paraId="7D9E4B90" w14:textId="77777777" w:rsidR="00D44012" w:rsidRDefault="00000000">
            <w:pPr>
              <w:pStyle w:val="TAC"/>
              <w:rPr>
                <w:kern w:val="2"/>
                <w:szCs w:val="22"/>
              </w:rPr>
            </w:pPr>
            <w:r>
              <w:rPr>
                <w:kern w:val="2"/>
                <w:szCs w:val="22"/>
              </w:rPr>
              <w:t>O</w:t>
            </w:r>
          </w:p>
        </w:tc>
        <w:tc>
          <w:tcPr>
            <w:tcW w:w="1368" w:type="dxa"/>
          </w:tcPr>
          <w:p w14:paraId="3CC5C906" w14:textId="77777777" w:rsidR="00D44012" w:rsidRDefault="00000000">
            <w:pPr>
              <w:pStyle w:val="TAL"/>
              <w:rPr>
                <w:kern w:val="2"/>
                <w:szCs w:val="22"/>
              </w:rPr>
            </w:pPr>
            <w:r>
              <w:rPr>
                <w:kern w:val="2"/>
                <w:szCs w:val="22"/>
              </w:rPr>
              <w:t>0..1</w:t>
            </w:r>
          </w:p>
        </w:tc>
        <w:tc>
          <w:tcPr>
            <w:tcW w:w="3438" w:type="dxa"/>
          </w:tcPr>
          <w:p w14:paraId="0ABDD2CF" w14:textId="77777777" w:rsidR="00D44012"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2F4D0AB2" w14:textId="77777777" w:rsidR="00D44012" w:rsidRDefault="00D44012">
            <w:pPr>
              <w:pStyle w:val="TAL"/>
              <w:rPr>
                <w:kern w:val="2"/>
                <w:szCs w:val="22"/>
              </w:rPr>
            </w:pPr>
          </w:p>
        </w:tc>
      </w:tr>
    </w:tbl>
    <w:p w14:paraId="4BC6A202" w14:textId="77777777" w:rsidR="00D44012" w:rsidRDefault="00D44012">
      <w:pPr>
        <w:rPr>
          <w:lang w:eastAsia="zh-CN"/>
        </w:rPr>
      </w:pPr>
    </w:p>
    <w:p w14:paraId="1E41F6AD" w14:textId="77777777" w:rsidR="00D44012" w:rsidRDefault="00000000">
      <w:pPr>
        <w:pStyle w:val="Heading5"/>
        <w:rPr>
          <w:lang w:eastAsia="zh-CN"/>
        </w:rPr>
      </w:pPr>
      <w:bookmarkStart w:id="1122" w:name="_Toc185509430"/>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22"/>
    </w:p>
    <w:p w14:paraId="63A11D6B" w14:textId="77777777" w:rsidR="00D44012"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5789FA4D" w14:textId="77777777">
        <w:trPr>
          <w:jc w:val="center"/>
        </w:trPr>
        <w:tc>
          <w:tcPr>
            <w:tcW w:w="1430" w:type="dxa"/>
            <w:shd w:val="clear" w:color="auto" w:fill="C0C0C0"/>
          </w:tcPr>
          <w:p w14:paraId="36F27228" w14:textId="77777777" w:rsidR="00D44012" w:rsidRDefault="00000000">
            <w:pPr>
              <w:pStyle w:val="TAH"/>
              <w:rPr>
                <w:kern w:val="2"/>
                <w:szCs w:val="22"/>
              </w:rPr>
            </w:pPr>
            <w:r>
              <w:rPr>
                <w:kern w:val="2"/>
                <w:szCs w:val="22"/>
              </w:rPr>
              <w:t>Attribute name</w:t>
            </w:r>
          </w:p>
        </w:tc>
        <w:tc>
          <w:tcPr>
            <w:tcW w:w="1006" w:type="dxa"/>
            <w:shd w:val="clear" w:color="auto" w:fill="C0C0C0"/>
          </w:tcPr>
          <w:p w14:paraId="0E122BAC" w14:textId="77777777" w:rsidR="00D44012" w:rsidRDefault="00000000">
            <w:pPr>
              <w:pStyle w:val="TAH"/>
              <w:rPr>
                <w:kern w:val="2"/>
                <w:szCs w:val="22"/>
              </w:rPr>
            </w:pPr>
            <w:r>
              <w:rPr>
                <w:kern w:val="2"/>
                <w:szCs w:val="22"/>
              </w:rPr>
              <w:t>Data type</w:t>
            </w:r>
          </w:p>
        </w:tc>
        <w:tc>
          <w:tcPr>
            <w:tcW w:w="425" w:type="dxa"/>
            <w:shd w:val="clear" w:color="auto" w:fill="C0C0C0"/>
          </w:tcPr>
          <w:p w14:paraId="6A220F5E" w14:textId="77777777" w:rsidR="00D44012" w:rsidRDefault="00000000">
            <w:pPr>
              <w:pStyle w:val="TAH"/>
              <w:rPr>
                <w:kern w:val="2"/>
                <w:szCs w:val="22"/>
              </w:rPr>
            </w:pPr>
            <w:r>
              <w:rPr>
                <w:kern w:val="2"/>
                <w:szCs w:val="22"/>
              </w:rPr>
              <w:t>P</w:t>
            </w:r>
          </w:p>
        </w:tc>
        <w:tc>
          <w:tcPr>
            <w:tcW w:w="1368" w:type="dxa"/>
            <w:shd w:val="clear" w:color="auto" w:fill="C0C0C0"/>
          </w:tcPr>
          <w:p w14:paraId="37B47798" w14:textId="77777777" w:rsidR="00D44012" w:rsidRDefault="00000000">
            <w:pPr>
              <w:pStyle w:val="TAH"/>
              <w:rPr>
                <w:kern w:val="2"/>
                <w:szCs w:val="22"/>
              </w:rPr>
            </w:pPr>
            <w:r>
              <w:rPr>
                <w:kern w:val="2"/>
                <w:szCs w:val="22"/>
              </w:rPr>
              <w:t>Cardinality</w:t>
            </w:r>
          </w:p>
        </w:tc>
        <w:tc>
          <w:tcPr>
            <w:tcW w:w="3438" w:type="dxa"/>
            <w:shd w:val="clear" w:color="auto" w:fill="C0C0C0"/>
          </w:tcPr>
          <w:p w14:paraId="215CD205" w14:textId="77777777" w:rsidR="00D44012" w:rsidRDefault="00000000">
            <w:pPr>
              <w:pStyle w:val="TAH"/>
              <w:rPr>
                <w:kern w:val="2"/>
                <w:szCs w:val="22"/>
              </w:rPr>
            </w:pPr>
            <w:r>
              <w:rPr>
                <w:kern w:val="2"/>
                <w:szCs w:val="22"/>
              </w:rPr>
              <w:t>Description</w:t>
            </w:r>
          </w:p>
        </w:tc>
        <w:tc>
          <w:tcPr>
            <w:tcW w:w="1998" w:type="dxa"/>
            <w:shd w:val="clear" w:color="auto" w:fill="C0C0C0"/>
          </w:tcPr>
          <w:p w14:paraId="00F1CE74" w14:textId="77777777" w:rsidR="00D44012" w:rsidRDefault="00000000">
            <w:pPr>
              <w:pStyle w:val="TAH"/>
              <w:rPr>
                <w:kern w:val="2"/>
                <w:szCs w:val="22"/>
              </w:rPr>
            </w:pPr>
            <w:r>
              <w:rPr>
                <w:kern w:val="2"/>
                <w:szCs w:val="22"/>
              </w:rPr>
              <w:t>Applicability</w:t>
            </w:r>
          </w:p>
        </w:tc>
      </w:tr>
      <w:tr w:rsidR="00D44012" w14:paraId="7214A4FA" w14:textId="77777777">
        <w:trPr>
          <w:jc w:val="center"/>
        </w:trPr>
        <w:tc>
          <w:tcPr>
            <w:tcW w:w="1430" w:type="dxa"/>
          </w:tcPr>
          <w:p w14:paraId="635444B9" w14:textId="77777777" w:rsidR="00D44012" w:rsidRDefault="00000000">
            <w:pPr>
              <w:pStyle w:val="TAL"/>
              <w:rPr>
                <w:kern w:val="2"/>
                <w:szCs w:val="22"/>
                <w:lang w:val="en-US" w:eastAsia="zh-CN"/>
              </w:rPr>
            </w:pPr>
            <w:r>
              <w:rPr>
                <w:rFonts w:hint="eastAsia"/>
                <w:kern w:val="2"/>
                <w:szCs w:val="22"/>
                <w:lang w:val="en-US" w:eastAsia="zh-CN"/>
              </w:rPr>
              <w:t>subStat</w:t>
            </w:r>
          </w:p>
        </w:tc>
        <w:tc>
          <w:tcPr>
            <w:tcW w:w="1006" w:type="dxa"/>
          </w:tcPr>
          <w:p w14:paraId="32DD4FF7" w14:textId="77777777" w:rsidR="00D44012" w:rsidRDefault="00000000">
            <w:pPr>
              <w:pStyle w:val="TAL"/>
              <w:rPr>
                <w:kern w:val="2"/>
                <w:szCs w:val="22"/>
              </w:rPr>
            </w:pPr>
            <w:r>
              <w:rPr>
                <w:kern w:val="2"/>
                <w:szCs w:val="22"/>
              </w:rPr>
              <w:t>string</w:t>
            </w:r>
          </w:p>
        </w:tc>
        <w:tc>
          <w:tcPr>
            <w:tcW w:w="425" w:type="dxa"/>
          </w:tcPr>
          <w:p w14:paraId="6F5179A4" w14:textId="77777777" w:rsidR="00D44012" w:rsidRDefault="00000000">
            <w:pPr>
              <w:pStyle w:val="TAC"/>
              <w:rPr>
                <w:kern w:val="2"/>
                <w:szCs w:val="22"/>
              </w:rPr>
            </w:pPr>
            <w:r>
              <w:rPr>
                <w:kern w:val="2"/>
                <w:szCs w:val="22"/>
              </w:rPr>
              <w:t>M</w:t>
            </w:r>
          </w:p>
        </w:tc>
        <w:tc>
          <w:tcPr>
            <w:tcW w:w="1368" w:type="dxa"/>
          </w:tcPr>
          <w:p w14:paraId="23B46A49" w14:textId="77777777" w:rsidR="00D44012" w:rsidRDefault="00000000">
            <w:pPr>
              <w:pStyle w:val="TAL"/>
              <w:rPr>
                <w:kern w:val="2"/>
                <w:szCs w:val="22"/>
              </w:rPr>
            </w:pPr>
            <w:r>
              <w:rPr>
                <w:kern w:val="2"/>
                <w:szCs w:val="22"/>
              </w:rPr>
              <w:t>1</w:t>
            </w:r>
          </w:p>
        </w:tc>
        <w:tc>
          <w:tcPr>
            <w:tcW w:w="3438" w:type="dxa"/>
          </w:tcPr>
          <w:p w14:paraId="5B5E46F6" w14:textId="77777777" w:rsidR="00D44012"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4AD54068" w14:textId="77777777" w:rsidR="00D44012" w:rsidRDefault="00D44012">
            <w:pPr>
              <w:pStyle w:val="TAL"/>
              <w:rPr>
                <w:kern w:val="2"/>
                <w:szCs w:val="22"/>
              </w:rPr>
            </w:pPr>
          </w:p>
        </w:tc>
      </w:tr>
      <w:tr w:rsidR="00D44012" w14:paraId="3BA2BB5E" w14:textId="77777777">
        <w:trPr>
          <w:jc w:val="center"/>
        </w:trPr>
        <w:tc>
          <w:tcPr>
            <w:tcW w:w="1430" w:type="dxa"/>
          </w:tcPr>
          <w:p w14:paraId="1D0A0ACD" w14:textId="77777777" w:rsidR="00D44012" w:rsidRDefault="00000000">
            <w:pPr>
              <w:pStyle w:val="TAL"/>
              <w:rPr>
                <w:kern w:val="2"/>
                <w:szCs w:val="22"/>
                <w:lang w:eastAsia="zh-CN"/>
              </w:rPr>
            </w:pPr>
            <w:r>
              <w:rPr>
                <w:rFonts w:hint="eastAsia"/>
                <w:kern w:val="2"/>
                <w:szCs w:val="22"/>
                <w:lang w:val="en-US" w:eastAsia="zh-CN"/>
              </w:rPr>
              <w:t>exprTime</w:t>
            </w:r>
          </w:p>
        </w:tc>
        <w:tc>
          <w:tcPr>
            <w:tcW w:w="1006" w:type="dxa"/>
          </w:tcPr>
          <w:p w14:paraId="254D173E" w14:textId="77777777" w:rsidR="00D44012" w:rsidRDefault="00000000">
            <w:pPr>
              <w:pStyle w:val="TAL"/>
              <w:rPr>
                <w:kern w:val="2"/>
                <w:szCs w:val="22"/>
                <w:lang w:val="en-US" w:eastAsia="zh-CN"/>
              </w:rPr>
            </w:pPr>
            <w:r>
              <w:rPr>
                <w:rFonts w:hint="eastAsia"/>
                <w:kern w:val="2"/>
                <w:szCs w:val="22"/>
                <w:lang w:val="en-US" w:eastAsia="zh-CN"/>
              </w:rPr>
              <w:t>DateTime</w:t>
            </w:r>
          </w:p>
        </w:tc>
        <w:tc>
          <w:tcPr>
            <w:tcW w:w="425" w:type="dxa"/>
          </w:tcPr>
          <w:p w14:paraId="198164EA" w14:textId="77777777" w:rsidR="00D44012" w:rsidRDefault="00000000">
            <w:pPr>
              <w:pStyle w:val="TAC"/>
              <w:rPr>
                <w:kern w:val="2"/>
                <w:szCs w:val="22"/>
              </w:rPr>
            </w:pPr>
            <w:r>
              <w:rPr>
                <w:kern w:val="2"/>
                <w:szCs w:val="22"/>
              </w:rPr>
              <w:t>O</w:t>
            </w:r>
          </w:p>
        </w:tc>
        <w:tc>
          <w:tcPr>
            <w:tcW w:w="1368" w:type="dxa"/>
          </w:tcPr>
          <w:p w14:paraId="1409321D" w14:textId="77777777" w:rsidR="00D44012" w:rsidRDefault="00000000">
            <w:pPr>
              <w:pStyle w:val="TAL"/>
              <w:rPr>
                <w:kern w:val="2"/>
                <w:szCs w:val="22"/>
              </w:rPr>
            </w:pPr>
            <w:r>
              <w:rPr>
                <w:kern w:val="2"/>
                <w:szCs w:val="22"/>
              </w:rPr>
              <w:t>0..1</w:t>
            </w:r>
          </w:p>
        </w:tc>
        <w:tc>
          <w:tcPr>
            <w:tcW w:w="3438" w:type="dxa"/>
          </w:tcPr>
          <w:p w14:paraId="3FD4327D" w14:textId="77777777" w:rsidR="00D44012"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AA1C8D7" w14:textId="77777777" w:rsidR="00D44012" w:rsidRDefault="00D44012">
            <w:pPr>
              <w:pStyle w:val="TAL"/>
              <w:rPr>
                <w:kern w:val="2"/>
                <w:szCs w:val="22"/>
              </w:rPr>
            </w:pPr>
          </w:p>
        </w:tc>
      </w:tr>
    </w:tbl>
    <w:p w14:paraId="6CFAE820" w14:textId="77777777" w:rsidR="00D44012" w:rsidRDefault="00D44012">
      <w:pPr>
        <w:rPr>
          <w:lang w:eastAsia="zh-CN"/>
        </w:rPr>
      </w:pPr>
    </w:p>
    <w:p w14:paraId="70A811CD" w14:textId="77777777" w:rsidR="00D44012" w:rsidRDefault="00000000">
      <w:pPr>
        <w:pStyle w:val="Heading5"/>
        <w:rPr>
          <w:lang w:eastAsia="zh-CN"/>
        </w:rPr>
      </w:pPr>
      <w:bookmarkStart w:id="1123" w:name="_Toc185509431"/>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23"/>
    </w:p>
    <w:p w14:paraId="7ABFE12D" w14:textId="77777777" w:rsidR="00D44012"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5ADCE345" w14:textId="77777777">
        <w:trPr>
          <w:jc w:val="center"/>
        </w:trPr>
        <w:tc>
          <w:tcPr>
            <w:tcW w:w="1430" w:type="dxa"/>
            <w:shd w:val="clear" w:color="auto" w:fill="C0C0C0"/>
          </w:tcPr>
          <w:p w14:paraId="2E2E775B" w14:textId="77777777" w:rsidR="00D44012" w:rsidRDefault="00000000">
            <w:pPr>
              <w:pStyle w:val="TAH"/>
              <w:rPr>
                <w:kern w:val="2"/>
                <w:szCs w:val="22"/>
              </w:rPr>
            </w:pPr>
            <w:r>
              <w:rPr>
                <w:kern w:val="2"/>
                <w:szCs w:val="22"/>
              </w:rPr>
              <w:t>Attribute name</w:t>
            </w:r>
          </w:p>
        </w:tc>
        <w:tc>
          <w:tcPr>
            <w:tcW w:w="1006" w:type="dxa"/>
            <w:shd w:val="clear" w:color="auto" w:fill="C0C0C0"/>
          </w:tcPr>
          <w:p w14:paraId="47A5A936" w14:textId="77777777" w:rsidR="00D44012" w:rsidRDefault="00000000">
            <w:pPr>
              <w:pStyle w:val="TAH"/>
              <w:rPr>
                <w:kern w:val="2"/>
                <w:szCs w:val="22"/>
              </w:rPr>
            </w:pPr>
            <w:r>
              <w:rPr>
                <w:kern w:val="2"/>
                <w:szCs w:val="22"/>
              </w:rPr>
              <w:t>Data type</w:t>
            </w:r>
          </w:p>
        </w:tc>
        <w:tc>
          <w:tcPr>
            <w:tcW w:w="425" w:type="dxa"/>
            <w:shd w:val="clear" w:color="auto" w:fill="C0C0C0"/>
          </w:tcPr>
          <w:p w14:paraId="39595D93" w14:textId="77777777" w:rsidR="00D44012" w:rsidRDefault="00000000">
            <w:pPr>
              <w:pStyle w:val="TAH"/>
              <w:rPr>
                <w:kern w:val="2"/>
                <w:szCs w:val="22"/>
              </w:rPr>
            </w:pPr>
            <w:r>
              <w:rPr>
                <w:kern w:val="2"/>
                <w:szCs w:val="22"/>
              </w:rPr>
              <w:t>P</w:t>
            </w:r>
          </w:p>
        </w:tc>
        <w:tc>
          <w:tcPr>
            <w:tcW w:w="1368" w:type="dxa"/>
            <w:shd w:val="clear" w:color="auto" w:fill="C0C0C0"/>
          </w:tcPr>
          <w:p w14:paraId="3467ABE4" w14:textId="77777777" w:rsidR="00D44012" w:rsidRDefault="00000000">
            <w:pPr>
              <w:pStyle w:val="TAH"/>
              <w:rPr>
                <w:kern w:val="2"/>
                <w:szCs w:val="22"/>
              </w:rPr>
            </w:pPr>
            <w:r>
              <w:rPr>
                <w:kern w:val="2"/>
                <w:szCs w:val="22"/>
              </w:rPr>
              <w:t>Cardinality</w:t>
            </w:r>
          </w:p>
        </w:tc>
        <w:tc>
          <w:tcPr>
            <w:tcW w:w="3438" w:type="dxa"/>
            <w:shd w:val="clear" w:color="auto" w:fill="C0C0C0"/>
          </w:tcPr>
          <w:p w14:paraId="083A1B5B" w14:textId="77777777" w:rsidR="00D44012" w:rsidRDefault="00000000">
            <w:pPr>
              <w:pStyle w:val="TAH"/>
              <w:rPr>
                <w:kern w:val="2"/>
                <w:szCs w:val="22"/>
              </w:rPr>
            </w:pPr>
            <w:r>
              <w:rPr>
                <w:kern w:val="2"/>
                <w:szCs w:val="22"/>
              </w:rPr>
              <w:t>Description</w:t>
            </w:r>
          </w:p>
        </w:tc>
        <w:tc>
          <w:tcPr>
            <w:tcW w:w="1998" w:type="dxa"/>
            <w:shd w:val="clear" w:color="auto" w:fill="C0C0C0"/>
          </w:tcPr>
          <w:p w14:paraId="38381726" w14:textId="77777777" w:rsidR="00D44012" w:rsidRDefault="00000000">
            <w:pPr>
              <w:pStyle w:val="TAH"/>
              <w:rPr>
                <w:kern w:val="2"/>
                <w:szCs w:val="22"/>
              </w:rPr>
            </w:pPr>
            <w:r>
              <w:rPr>
                <w:kern w:val="2"/>
                <w:szCs w:val="22"/>
              </w:rPr>
              <w:t>Applicability</w:t>
            </w:r>
          </w:p>
        </w:tc>
      </w:tr>
      <w:tr w:rsidR="00D44012" w14:paraId="6387722E" w14:textId="77777777">
        <w:trPr>
          <w:jc w:val="center"/>
        </w:trPr>
        <w:tc>
          <w:tcPr>
            <w:tcW w:w="1430" w:type="dxa"/>
          </w:tcPr>
          <w:p w14:paraId="6707BF6E" w14:textId="77777777" w:rsidR="00D44012" w:rsidRDefault="00000000">
            <w:pPr>
              <w:pStyle w:val="TAL"/>
              <w:rPr>
                <w:kern w:val="2"/>
                <w:szCs w:val="22"/>
                <w:lang w:eastAsia="zh-CN"/>
              </w:rPr>
            </w:pPr>
            <w:r>
              <w:rPr>
                <w:rFonts w:hint="eastAsia"/>
                <w:kern w:val="2"/>
                <w:szCs w:val="22"/>
              </w:rPr>
              <w:t>oriAddr</w:t>
            </w:r>
          </w:p>
        </w:tc>
        <w:tc>
          <w:tcPr>
            <w:tcW w:w="1006" w:type="dxa"/>
          </w:tcPr>
          <w:p w14:paraId="2F47D859" w14:textId="77777777" w:rsidR="00D44012" w:rsidRDefault="00000000">
            <w:pPr>
              <w:pStyle w:val="TAL"/>
              <w:rPr>
                <w:kern w:val="2"/>
                <w:szCs w:val="22"/>
              </w:rPr>
            </w:pPr>
            <w:r>
              <w:rPr>
                <w:kern w:val="2"/>
                <w:szCs w:val="22"/>
              </w:rPr>
              <w:t>string</w:t>
            </w:r>
          </w:p>
        </w:tc>
        <w:tc>
          <w:tcPr>
            <w:tcW w:w="425" w:type="dxa"/>
          </w:tcPr>
          <w:p w14:paraId="72438BB2" w14:textId="77777777" w:rsidR="00D44012" w:rsidRDefault="00000000">
            <w:pPr>
              <w:pStyle w:val="TAC"/>
              <w:rPr>
                <w:kern w:val="2"/>
                <w:szCs w:val="22"/>
              </w:rPr>
            </w:pPr>
            <w:r>
              <w:rPr>
                <w:rFonts w:hint="eastAsia"/>
                <w:kern w:val="2"/>
                <w:szCs w:val="22"/>
                <w:lang w:val="en-US" w:eastAsia="zh-CN"/>
              </w:rPr>
              <w:t>M</w:t>
            </w:r>
          </w:p>
        </w:tc>
        <w:tc>
          <w:tcPr>
            <w:tcW w:w="1368" w:type="dxa"/>
          </w:tcPr>
          <w:p w14:paraId="245322CD" w14:textId="77777777" w:rsidR="00D44012" w:rsidRDefault="00000000">
            <w:pPr>
              <w:pStyle w:val="TAL"/>
              <w:rPr>
                <w:kern w:val="2"/>
                <w:szCs w:val="22"/>
              </w:rPr>
            </w:pPr>
            <w:r>
              <w:rPr>
                <w:kern w:val="2"/>
                <w:szCs w:val="22"/>
              </w:rPr>
              <w:t>0..1</w:t>
            </w:r>
          </w:p>
        </w:tc>
        <w:tc>
          <w:tcPr>
            <w:tcW w:w="3438" w:type="dxa"/>
          </w:tcPr>
          <w:p w14:paraId="246AE51F" w14:textId="77777777" w:rsidR="00D44012"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33E49727" w14:textId="77777777" w:rsidR="00D44012" w:rsidRDefault="00D44012">
            <w:pPr>
              <w:pStyle w:val="TAL"/>
              <w:rPr>
                <w:kern w:val="2"/>
                <w:szCs w:val="22"/>
              </w:rPr>
            </w:pPr>
          </w:p>
        </w:tc>
      </w:tr>
      <w:tr w:rsidR="00D44012" w14:paraId="33A68A1A" w14:textId="77777777">
        <w:trPr>
          <w:jc w:val="center"/>
        </w:trPr>
        <w:tc>
          <w:tcPr>
            <w:tcW w:w="1430" w:type="dxa"/>
          </w:tcPr>
          <w:p w14:paraId="5E3445B2" w14:textId="77777777" w:rsidR="00D44012" w:rsidRDefault="00000000">
            <w:pPr>
              <w:pStyle w:val="TAL"/>
              <w:rPr>
                <w:kern w:val="2"/>
                <w:szCs w:val="22"/>
                <w:lang w:val="en-US" w:eastAsia="zh-CN"/>
              </w:rPr>
            </w:pPr>
            <w:r>
              <w:rPr>
                <w:rFonts w:hint="eastAsia"/>
                <w:kern w:val="2"/>
                <w:szCs w:val="22"/>
                <w:lang w:val="en-US" w:eastAsia="zh-CN"/>
              </w:rPr>
              <w:t>secCred</w:t>
            </w:r>
          </w:p>
        </w:tc>
        <w:tc>
          <w:tcPr>
            <w:tcW w:w="1006" w:type="dxa"/>
          </w:tcPr>
          <w:p w14:paraId="1662A897" w14:textId="77777777" w:rsidR="00D44012" w:rsidRDefault="00000000">
            <w:pPr>
              <w:pStyle w:val="TAL"/>
              <w:rPr>
                <w:kern w:val="2"/>
                <w:szCs w:val="22"/>
              </w:rPr>
            </w:pPr>
            <w:r>
              <w:rPr>
                <w:rFonts w:hint="eastAsia"/>
                <w:kern w:val="2"/>
                <w:szCs w:val="22"/>
                <w:lang w:val="en-US" w:eastAsia="zh-CN"/>
              </w:rPr>
              <w:t>string</w:t>
            </w:r>
          </w:p>
        </w:tc>
        <w:tc>
          <w:tcPr>
            <w:tcW w:w="425" w:type="dxa"/>
          </w:tcPr>
          <w:p w14:paraId="61EA640C" w14:textId="77777777" w:rsidR="00D44012" w:rsidRDefault="00000000">
            <w:pPr>
              <w:pStyle w:val="TAC"/>
              <w:rPr>
                <w:kern w:val="2"/>
                <w:szCs w:val="22"/>
                <w:lang w:eastAsia="zh-CN"/>
              </w:rPr>
            </w:pPr>
            <w:r>
              <w:rPr>
                <w:rFonts w:hint="eastAsia"/>
                <w:kern w:val="2"/>
                <w:szCs w:val="22"/>
                <w:lang w:val="en-US" w:eastAsia="zh-CN"/>
              </w:rPr>
              <w:t>O</w:t>
            </w:r>
          </w:p>
        </w:tc>
        <w:tc>
          <w:tcPr>
            <w:tcW w:w="1368" w:type="dxa"/>
          </w:tcPr>
          <w:p w14:paraId="780D0D3A" w14:textId="77777777" w:rsidR="00D44012" w:rsidRDefault="00000000">
            <w:pPr>
              <w:pStyle w:val="TAL"/>
              <w:rPr>
                <w:kern w:val="2"/>
                <w:szCs w:val="22"/>
              </w:rPr>
            </w:pPr>
            <w:r>
              <w:rPr>
                <w:kern w:val="2"/>
                <w:szCs w:val="22"/>
              </w:rPr>
              <w:t>0..1</w:t>
            </w:r>
          </w:p>
        </w:tc>
        <w:tc>
          <w:tcPr>
            <w:tcW w:w="3438" w:type="dxa"/>
          </w:tcPr>
          <w:p w14:paraId="27C1675A" w14:textId="77777777" w:rsidR="00D44012"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14:paraId="41A6B625" w14:textId="77777777" w:rsidR="00D44012" w:rsidRDefault="00D44012">
            <w:pPr>
              <w:pStyle w:val="TAL"/>
              <w:rPr>
                <w:kern w:val="2"/>
                <w:szCs w:val="22"/>
              </w:rPr>
            </w:pPr>
          </w:p>
        </w:tc>
      </w:tr>
      <w:tr w:rsidR="00D44012" w14:paraId="53B1822F" w14:textId="77777777">
        <w:trPr>
          <w:jc w:val="center"/>
        </w:trPr>
        <w:tc>
          <w:tcPr>
            <w:tcW w:w="1430" w:type="dxa"/>
          </w:tcPr>
          <w:p w14:paraId="170CC710" w14:textId="77777777" w:rsidR="00D44012" w:rsidRDefault="00000000">
            <w:pPr>
              <w:pStyle w:val="TAL"/>
              <w:rPr>
                <w:kern w:val="2"/>
                <w:szCs w:val="22"/>
                <w:lang w:val="en-US" w:eastAsia="zh-CN"/>
              </w:rPr>
            </w:pPr>
            <w:r>
              <w:rPr>
                <w:rFonts w:hint="eastAsia"/>
                <w:kern w:val="2"/>
                <w:szCs w:val="22"/>
                <w:lang w:val="en-US" w:eastAsia="zh-CN"/>
              </w:rPr>
              <w:t>msgTopics</w:t>
            </w:r>
          </w:p>
        </w:tc>
        <w:tc>
          <w:tcPr>
            <w:tcW w:w="1006" w:type="dxa"/>
          </w:tcPr>
          <w:p w14:paraId="603D6C74" w14:textId="77777777" w:rsidR="00D44012" w:rsidRDefault="00000000">
            <w:pPr>
              <w:pStyle w:val="TAL"/>
              <w:rPr>
                <w:kern w:val="2"/>
                <w:szCs w:val="22"/>
              </w:rPr>
            </w:pPr>
            <w:r>
              <w:rPr>
                <w:rFonts w:hint="eastAsia"/>
                <w:kern w:val="2"/>
                <w:szCs w:val="22"/>
                <w:lang w:val="en-US" w:eastAsia="zh-CN"/>
              </w:rPr>
              <w:t>array(string)</w:t>
            </w:r>
          </w:p>
        </w:tc>
        <w:tc>
          <w:tcPr>
            <w:tcW w:w="425" w:type="dxa"/>
          </w:tcPr>
          <w:p w14:paraId="2F768E76" w14:textId="77777777" w:rsidR="00D44012" w:rsidRDefault="00000000">
            <w:pPr>
              <w:pStyle w:val="TAC"/>
              <w:rPr>
                <w:kern w:val="2"/>
                <w:szCs w:val="22"/>
              </w:rPr>
            </w:pPr>
            <w:r>
              <w:rPr>
                <w:kern w:val="2"/>
                <w:szCs w:val="22"/>
              </w:rPr>
              <w:t>M</w:t>
            </w:r>
          </w:p>
        </w:tc>
        <w:tc>
          <w:tcPr>
            <w:tcW w:w="1368" w:type="dxa"/>
          </w:tcPr>
          <w:p w14:paraId="7244030E" w14:textId="77777777" w:rsidR="00D44012" w:rsidRDefault="00000000">
            <w:pPr>
              <w:pStyle w:val="TAL"/>
              <w:rPr>
                <w:kern w:val="2"/>
                <w:szCs w:val="22"/>
              </w:rPr>
            </w:pPr>
            <w:r>
              <w:rPr>
                <w:kern w:val="2"/>
                <w:szCs w:val="22"/>
              </w:rPr>
              <w:t>1..N</w:t>
            </w:r>
          </w:p>
        </w:tc>
        <w:tc>
          <w:tcPr>
            <w:tcW w:w="3438" w:type="dxa"/>
          </w:tcPr>
          <w:p w14:paraId="36362726" w14:textId="77777777" w:rsidR="00D44012"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688A868" w14:textId="77777777" w:rsidR="00D44012" w:rsidRDefault="00D44012">
            <w:pPr>
              <w:pStyle w:val="TAL"/>
              <w:rPr>
                <w:kern w:val="2"/>
                <w:szCs w:val="22"/>
              </w:rPr>
            </w:pPr>
          </w:p>
        </w:tc>
      </w:tr>
    </w:tbl>
    <w:p w14:paraId="5BDC2E32" w14:textId="77777777" w:rsidR="00D44012" w:rsidRDefault="00D44012">
      <w:pPr>
        <w:rPr>
          <w:lang w:eastAsia="zh-CN"/>
        </w:rPr>
      </w:pPr>
    </w:p>
    <w:p w14:paraId="28E52E4D" w14:textId="77777777" w:rsidR="00D44012" w:rsidRDefault="00000000">
      <w:pPr>
        <w:pStyle w:val="Heading5"/>
        <w:rPr>
          <w:lang w:eastAsia="zh-CN"/>
        </w:rPr>
      </w:pPr>
      <w:bookmarkStart w:id="1124" w:name="_Toc185509432"/>
      <w:r>
        <w:rPr>
          <w:rFonts w:hint="eastAsia"/>
          <w:lang w:eastAsia="zh-CN"/>
        </w:rPr>
        <w:lastRenderedPageBreak/>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24"/>
    </w:p>
    <w:p w14:paraId="7B2DF64B" w14:textId="77777777" w:rsidR="00D44012"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6BA94DEA" w14:textId="77777777">
        <w:trPr>
          <w:jc w:val="center"/>
        </w:trPr>
        <w:tc>
          <w:tcPr>
            <w:tcW w:w="1430" w:type="dxa"/>
            <w:shd w:val="clear" w:color="auto" w:fill="C0C0C0"/>
          </w:tcPr>
          <w:p w14:paraId="2D4E8F89" w14:textId="77777777" w:rsidR="00D44012" w:rsidRDefault="00000000">
            <w:pPr>
              <w:pStyle w:val="TAH"/>
              <w:rPr>
                <w:kern w:val="2"/>
                <w:szCs w:val="22"/>
              </w:rPr>
            </w:pPr>
            <w:r>
              <w:rPr>
                <w:kern w:val="2"/>
                <w:szCs w:val="22"/>
              </w:rPr>
              <w:t>Attribute name</w:t>
            </w:r>
          </w:p>
        </w:tc>
        <w:tc>
          <w:tcPr>
            <w:tcW w:w="1006" w:type="dxa"/>
            <w:shd w:val="clear" w:color="auto" w:fill="C0C0C0"/>
          </w:tcPr>
          <w:p w14:paraId="39E55103" w14:textId="77777777" w:rsidR="00D44012" w:rsidRDefault="00000000">
            <w:pPr>
              <w:pStyle w:val="TAH"/>
              <w:rPr>
                <w:kern w:val="2"/>
                <w:szCs w:val="22"/>
              </w:rPr>
            </w:pPr>
            <w:r>
              <w:rPr>
                <w:kern w:val="2"/>
                <w:szCs w:val="22"/>
              </w:rPr>
              <w:t>Data type</w:t>
            </w:r>
          </w:p>
        </w:tc>
        <w:tc>
          <w:tcPr>
            <w:tcW w:w="425" w:type="dxa"/>
            <w:shd w:val="clear" w:color="auto" w:fill="C0C0C0"/>
          </w:tcPr>
          <w:p w14:paraId="2D61BC8E" w14:textId="77777777" w:rsidR="00D44012" w:rsidRDefault="00000000">
            <w:pPr>
              <w:pStyle w:val="TAH"/>
              <w:rPr>
                <w:kern w:val="2"/>
                <w:szCs w:val="22"/>
              </w:rPr>
            </w:pPr>
            <w:r>
              <w:rPr>
                <w:kern w:val="2"/>
                <w:szCs w:val="22"/>
              </w:rPr>
              <w:t>P</w:t>
            </w:r>
          </w:p>
        </w:tc>
        <w:tc>
          <w:tcPr>
            <w:tcW w:w="1368" w:type="dxa"/>
            <w:shd w:val="clear" w:color="auto" w:fill="C0C0C0"/>
          </w:tcPr>
          <w:p w14:paraId="198B4C9C" w14:textId="77777777" w:rsidR="00D44012" w:rsidRDefault="00000000">
            <w:pPr>
              <w:pStyle w:val="TAH"/>
              <w:rPr>
                <w:kern w:val="2"/>
                <w:szCs w:val="22"/>
              </w:rPr>
            </w:pPr>
            <w:r>
              <w:rPr>
                <w:kern w:val="2"/>
                <w:szCs w:val="22"/>
              </w:rPr>
              <w:t>Cardinality</w:t>
            </w:r>
          </w:p>
        </w:tc>
        <w:tc>
          <w:tcPr>
            <w:tcW w:w="3438" w:type="dxa"/>
            <w:shd w:val="clear" w:color="auto" w:fill="C0C0C0"/>
          </w:tcPr>
          <w:p w14:paraId="1006B8EB" w14:textId="77777777" w:rsidR="00D44012" w:rsidRDefault="00000000">
            <w:pPr>
              <w:pStyle w:val="TAH"/>
              <w:rPr>
                <w:kern w:val="2"/>
                <w:szCs w:val="22"/>
              </w:rPr>
            </w:pPr>
            <w:r>
              <w:rPr>
                <w:kern w:val="2"/>
                <w:szCs w:val="22"/>
              </w:rPr>
              <w:t>Description</w:t>
            </w:r>
          </w:p>
        </w:tc>
        <w:tc>
          <w:tcPr>
            <w:tcW w:w="1998" w:type="dxa"/>
            <w:shd w:val="clear" w:color="auto" w:fill="C0C0C0"/>
          </w:tcPr>
          <w:p w14:paraId="6CF0C458" w14:textId="77777777" w:rsidR="00D44012" w:rsidRDefault="00000000">
            <w:pPr>
              <w:pStyle w:val="TAH"/>
              <w:rPr>
                <w:kern w:val="2"/>
                <w:szCs w:val="22"/>
              </w:rPr>
            </w:pPr>
            <w:r>
              <w:rPr>
                <w:kern w:val="2"/>
                <w:szCs w:val="22"/>
              </w:rPr>
              <w:t>Applicability</w:t>
            </w:r>
          </w:p>
        </w:tc>
      </w:tr>
      <w:tr w:rsidR="00D44012" w14:paraId="2E6587F6" w14:textId="77777777">
        <w:trPr>
          <w:jc w:val="center"/>
        </w:trPr>
        <w:tc>
          <w:tcPr>
            <w:tcW w:w="1430" w:type="dxa"/>
          </w:tcPr>
          <w:p w14:paraId="591F0437" w14:textId="77777777" w:rsidR="00D44012" w:rsidRDefault="00000000">
            <w:pPr>
              <w:pStyle w:val="TAL"/>
              <w:rPr>
                <w:kern w:val="2"/>
                <w:szCs w:val="22"/>
                <w:lang w:val="en-US" w:eastAsia="zh-CN"/>
              </w:rPr>
            </w:pPr>
            <w:r>
              <w:rPr>
                <w:rFonts w:hint="eastAsia"/>
                <w:kern w:val="2"/>
                <w:szCs w:val="22"/>
                <w:lang w:val="en-US" w:eastAsia="zh-CN"/>
              </w:rPr>
              <w:t>exprTime</w:t>
            </w:r>
          </w:p>
        </w:tc>
        <w:tc>
          <w:tcPr>
            <w:tcW w:w="1006" w:type="dxa"/>
          </w:tcPr>
          <w:p w14:paraId="15F195B7" w14:textId="77777777" w:rsidR="00D44012" w:rsidRDefault="00000000">
            <w:pPr>
              <w:pStyle w:val="TAL"/>
              <w:rPr>
                <w:kern w:val="2"/>
                <w:szCs w:val="22"/>
                <w:lang w:val="en-US" w:eastAsia="zh-CN"/>
              </w:rPr>
            </w:pPr>
            <w:r>
              <w:rPr>
                <w:rFonts w:hint="eastAsia"/>
                <w:kern w:val="2"/>
                <w:szCs w:val="22"/>
                <w:lang w:val="en-US" w:eastAsia="zh-CN"/>
              </w:rPr>
              <w:t>DateTime</w:t>
            </w:r>
          </w:p>
        </w:tc>
        <w:tc>
          <w:tcPr>
            <w:tcW w:w="425" w:type="dxa"/>
          </w:tcPr>
          <w:p w14:paraId="700937E3" w14:textId="77777777" w:rsidR="00D44012" w:rsidRDefault="00000000">
            <w:pPr>
              <w:pStyle w:val="TAC"/>
              <w:rPr>
                <w:kern w:val="2"/>
                <w:szCs w:val="22"/>
              </w:rPr>
            </w:pPr>
            <w:r>
              <w:rPr>
                <w:kern w:val="2"/>
                <w:szCs w:val="22"/>
              </w:rPr>
              <w:t>O</w:t>
            </w:r>
          </w:p>
        </w:tc>
        <w:tc>
          <w:tcPr>
            <w:tcW w:w="1368" w:type="dxa"/>
          </w:tcPr>
          <w:p w14:paraId="2CB1F853" w14:textId="77777777" w:rsidR="00D44012" w:rsidRDefault="00000000">
            <w:pPr>
              <w:pStyle w:val="TAL"/>
              <w:rPr>
                <w:kern w:val="2"/>
                <w:szCs w:val="22"/>
              </w:rPr>
            </w:pPr>
            <w:r>
              <w:rPr>
                <w:kern w:val="2"/>
                <w:szCs w:val="22"/>
              </w:rPr>
              <w:t>0..1</w:t>
            </w:r>
          </w:p>
        </w:tc>
        <w:tc>
          <w:tcPr>
            <w:tcW w:w="3438" w:type="dxa"/>
          </w:tcPr>
          <w:p w14:paraId="4290618B" w14:textId="77777777" w:rsidR="00D44012"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37FADFB9" w14:textId="77777777" w:rsidR="00D44012" w:rsidRDefault="00D44012">
            <w:pPr>
              <w:pStyle w:val="TAL"/>
              <w:rPr>
                <w:kern w:val="2"/>
                <w:szCs w:val="22"/>
              </w:rPr>
            </w:pPr>
          </w:p>
        </w:tc>
      </w:tr>
      <w:tr w:rsidR="00D44012" w14:paraId="42569CBD" w14:textId="77777777">
        <w:trPr>
          <w:jc w:val="center"/>
        </w:trPr>
        <w:tc>
          <w:tcPr>
            <w:tcW w:w="1430" w:type="dxa"/>
          </w:tcPr>
          <w:p w14:paraId="081DB459" w14:textId="77777777" w:rsidR="00D44012" w:rsidRDefault="00000000">
            <w:pPr>
              <w:pStyle w:val="TAL"/>
              <w:rPr>
                <w:kern w:val="2"/>
                <w:szCs w:val="22"/>
                <w:lang w:val="en-US" w:eastAsia="zh-CN"/>
              </w:rPr>
            </w:pPr>
            <w:r>
              <w:rPr>
                <w:rFonts w:hint="eastAsia"/>
                <w:kern w:val="2"/>
                <w:szCs w:val="22"/>
                <w:lang w:val="en-US" w:eastAsia="zh-CN"/>
              </w:rPr>
              <w:t>msgTopics</w:t>
            </w:r>
          </w:p>
        </w:tc>
        <w:tc>
          <w:tcPr>
            <w:tcW w:w="1006" w:type="dxa"/>
          </w:tcPr>
          <w:p w14:paraId="769C74D9" w14:textId="77777777" w:rsidR="00D44012"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6B3BA3B6" w14:textId="77777777" w:rsidR="00D44012" w:rsidRDefault="00000000">
            <w:pPr>
              <w:pStyle w:val="TAC"/>
              <w:rPr>
                <w:kern w:val="2"/>
                <w:szCs w:val="22"/>
              </w:rPr>
            </w:pPr>
            <w:r>
              <w:rPr>
                <w:kern w:val="2"/>
                <w:szCs w:val="22"/>
              </w:rPr>
              <w:t>M</w:t>
            </w:r>
          </w:p>
        </w:tc>
        <w:tc>
          <w:tcPr>
            <w:tcW w:w="1368" w:type="dxa"/>
          </w:tcPr>
          <w:p w14:paraId="6A04791F" w14:textId="77777777" w:rsidR="00D44012" w:rsidRDefault="00000000">
            <w:pPr>
              <w:pStyle w:val="TAL"/>
              <w:rPr>
                <w:kern w:val="2"/>
                <w:szCs w:val="22"/>
              </w:rPr>
            </w:pPr>
            <w:r>
              <w:rPr>
                <w:kern w:val="2"/>
                <w:szCs w:val="22"/>
              </w:rPr>
              <w:t>1..N</w:t>
            </w:r>
          </w:p>
        </w:tc>
        <w:tc>
          <w:tcPr>
            <w:tcW w:w="3438" w:type="dxa"/>
          </w:tcPr>
          <w:p w14:paraId="48A78BC7" w14:textId="77777777" w:rsidR="00D44012"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5EAA3240" w14:textId="77777777" w:rsidR="00D44012" w:rsidRDefault="00D44012">
            <w:pPr>
              <w:pStyle w:val="TAL"/>
              <w:rPr>
                <w:kern w:val="2"/>
                <w:szCs w:val="22"/>
              </w:rPr>
            </w:pPr>
          </w:p>
        </w:tc>
      </w:tr>
    </w:tbl>
    <w:p w14:paraId="0FC7D02F" w14:textId="77777777" w:rsidR="00D44012" w:rsidRDefault="00D44012">
      <w:pPr>
        <w:rPr>
          <w:lang w:eastAsia="zh-CN"/>
        </w:rPr>
      </w:pPr>
    </w:p>
    <w:p w14:paraId="7F8A6686" w14:textId="77777777" w:rsidR="00D44012" w:rsidRDefault="00000000">
      <w:pPr>
        <w:pStyle w:val="Heading5"/>
        <w:rPr>
          <w:lang w:val="en-US" w:eastAsia="zh-CN"/>
        </w:rPr>
      </w:pPr>
      <w:bookmarkStart w:id="1125" w:name="_Toc185509433"/>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25"/>
    </w:p>
    <w:p w14:paraId="7B8C1F82" w14:textId="77777777" w:rsidR="00D44012"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6B01259E" w14:textId="77777777">
        <w:trPr>
          <w:jc w:val="center"/>
        </w:trPr>
        <w:tc>
          <w:tcPr>
            <w:tcW w:w="1430" w:type="dxa"/>
            <w:shd w:val="clear" w:color="auto" w:fill="C0C0C0"/>
          </w:tcPr>
          <w:p w14:paraId="49A1AFBE" w14:textId="77777777" w:rsidR="00D44012" w:rsidRDefault="00000000">
            <w:pPr>
              <w:pStyle w:val="TAH"/>
              <w:rPr>
                <w:kern w:val="2"/>
                <w:szCs w:val="22"/>
              </w:rPr>
            </w:pPr>
            <w:r>
              <w:rPr>
                <w:kern w:val="2"/>
                <w:szCs w:val="22"/>
              </w:rPr>
              <w:t>Attribute name</w:t>
            </w:r>
          </w:p>
        </w:tc>
        <w:tc>
          <w:tcPr>
            <w:tcW w:w="1006" w:type="dxa"/>
            <w:shd w:val="clear" w:color="auto" w:fill="C0C0C0"/>
          </w:tcPr>
          <w:p w14:paraId="5ADFED0E" w14:textId="77777777" w:rsidR="00D44012" w:rsidRDefault="00000000">
            <w:pPr>
              <w:pStyle w:val="TAH"/>
              <w:rPr>
                <w:kern w:val="2"/>
                <w:szCs w:val="22"/>
              </w:rPr>
            </w:pPr>
            <w:r>
              <w:rPr>
                <w:kern w:val="2"/>
                <w:szCs w:val="22"/>
              </w:rPr>
              <w:t>Data type</w:t>
            </w:r>
          </w:p>
        </w:tc>
        <w:tc>
          <w:tcPr>
            <w:tcW w:w="425" w:type="dxa"/>
            <w:shd w:val="clear" w:color="auto" w:fill="C0C0C0"/>
          </w:tcPr>
          <w:p w14:paraId="5B96148A" w14:textId="77777777" w:rsidR="00D44012" w:rsidRDefault="00000000">
            <w:pPr>
              <w:pStyle w:val="TAH"/>
              <w:rPr>
                <w:kern w:val="2"/>
                <w:szCs w:val="22"/>
              </w:rPr>
            </w:pPr>
            <w:r>
              <w:rPr>
                <w:kern w:val="2"/>
                <w:szCs w:val="22"/>
              </w:rPr>
              <w:t>P</w:t>
            </w:r>
          </w:p>
        </w:tc>
        <w:tc>
          <w:tcPr>
            <w:tcW w:w="1368" w:type="dxa"/>
            <w:shd w:val="clear" w:color="auto" w:fill="C0C0C0"/>
          </w:tcPr>
          <w:p w14:paraId="279EE5E6" w14:textId="77777777" w:rsidR="00D44012" w:rsidRDefault="00000000">
            <w:pPr>
              <w:pStyle w:val="TAH"/>
              <w:rPr>
                <w:kern w:val="2"/>
                <w:szCs w:val="22"/>
              </w:rPr>
            </w:pPr>
            <w:r>
              <w:rPr>
                <w:kern w:val="2"/>
                <w:szCs w:val="22"/>
              </w:rPr>
              <w:t>Cardinality</w:t>
            </w:r>
          </w:p>
        </w:tc>
        <w:tc>
          <w:tcPr>
            <w:tcW w:w="3438" w:type="dxa"/>
            <w:shd w:val="clear" w:color="auto" w:fill="C0C0C0"/>
          </w:tcPr>
          <w:p w14:paraId="15E67463" w14:textId="77777777" w:rsidR="00D44012" w:rsidRDefault="00000000">
            <w:pPr>
              <w:pStyle w:val="TAH"/>
              <w:rPr>
                <w:kern w:val="2"/>
                <w:szCs w:val="22"/>
              </w:rPr>
            </w:pPr>
            <w:r>
              <w:rPr>
                <w:kern w:val="2"/>
                <w:szCs w:val="22"/>
              </w:rPr>
              <w:t>Description</w:t>
            </w:r>
          </w:p>
        </w:tc>
        <w:tc>
          <w:tcPr>
            <w:tcW w:w="1998" w:type="dxa"/>
            <w:shd w:val="clear" w:color="auto" w:fill="C0C0C0"/>
          </w:tcPr>
          <w:p w14:paraId="450BA68C" w14:textId="77777777" w:rsidR="00D44012" w:rsidRDefault="00000000">
            <w:pPr>
              <w:pStyle w:val="TAH"/>
              <w:rPr>
                <w:kern w:val="2"/>
                <w:szCs w:val="22"/>
              </w:rPr>
            </w:pPr>
            <w:r>
              <w:rPr>
                <w:kern w:val="2"/>
                <w:szCs w:val="22"/>
              </w:rPr>
              <w:t>Applicability</w:t>
            </w:r>
          </w:p>
        </w:tc>
      </w:tr>
      <w:tr w:rsidR="00D44012" w14:paraId="3706DDFF" w14:textId="77777777">
        <w:trPr>
          <w:jc w:val="center"/>
        </w:trPr>
        <w:tc>
          <w:tcPr>
            <w:tcW w:w="1430" w:type="dxa"/>
          </w:tcPr>
          <w:p w14:paraId="260D19A8" w14:textId="77777777" w:rsidR="00D44012" w:rsidRDefault="00000000">
            <w:pPr>
              <w:pStyle w:val="TAL"/>
              <w:rPr>
                <w:kern w:val="2"/>
                <w:szCs w:val="22"/>
                <w:lang w:val="en-US" w:eastAsia="zh-CN"/>
              </w:rPr>
            </w:pPr>
            <w:r>
              <w:rPr>
                <w:rFonts w:hint="eastAsia"/>
                <w:kern w:val="2"/>
                <w:szCs w:val="22"/>
                <w:lang w:val="en-US" w:eastAsia="zh-CN"/>
              </w:rPr>
              <w:t>msgTopic</w:t>
            </w:r>
          </w:p>
        </w:tc>
        <w:tc>
          <w:tcPr>
            <w:tcW w:w="1006" w:type="dxa"/>
          </w:tcPr>
          <w:p w14:paraId="5F9E143A" w14:textId="77777777" w:rsidR="00D44012" w:rsidRDefault="00000000">
            <w:pPr>
              <w:pStyle w:val="TAL"/>
              <w:rPr>
                <w:kern w:val="2"/>
                <w:szCs w:val="22"/>
              </w:rPr>
            </w:pPr>
            <w:r>
              <w:rPr>
                <w:kern w:val="2"/>
                <w:szCs w:val="22"/>
              </w:rPr>
              <w:t>string</w:t>
            </w:r>
          </w:p>
        </w:tc>
        <w:tc>
          <w:tcPr>
            <w:tcW w:w="425" w:type="dxa"/>
          </w:tcPr>
          <w:p w14:paraId="4E7AD8E0" w14:textId="77777777" w:rsidR="00D44012" w:rsidRDefault="00000000">
            <w:pPr>
              <w:pStyle w:val="TAC"/>
              <w:rPr>
                <w:kern w:val="2"/>
                <w:szCs w:val="22"/>
              </w:rPr>
            </w:pPr>
            <w:r>
              <w:rPr>
                <w:kern w:val="2"/>
                <w:szCs w:val="22"/>
              </w:rPr>
              <w:t>M</w:t>
            </w:r>
          </w:p>
        </w:tc>
        <w:tc>
          <w:tcPr>
            <w:tcW w:w="1368" w:type="dxa"/>
          </w:tcPr>
          <w:p w14:paraId="59DEE11D" w14:textId="77777777" w:rsidR="00D44012" w:rsidRDefault="00000000">
            <w:pPr>
              <w:pStyle w:val="TAL"/>
              <w:rPr>
                <w:kern w:val="2"/>
                <w:szCs w:val="22"/>
              </w:rPr>
            </w:pPr>
            <w:r>
              <w:rPr>
                <w:kern w:val="2"/>
                <w:szCs w:val="22"/>
              </w:rPr>
              <w:t>1</w:t>
            </w:r>
          </w:p>
        </w:tc>
        <w:tc>
          <w:tcPr>
            <w:tcW w:w="3438" w:type="dxa"/>
          </w:tcPr>
          <w:p w14:paraId="566F0A46" w14:textId="77777777" w:rsidR="00D44012"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7CE9F91E" w14:textId="77777777" w:rsidR="00D44012" w:rsidRDefault="00D44012">
            <w:pPr>
              <w:pStyle w:val="TAL"/>
              <w:rPr>
                <w:kern w:val="2"/>
                <w:szCs w:val="22"/>
              </w:rPr>
            </w:pPr>
          </w:p>
        </w:tc>
      </w:tr>
      <w:tr w:rsidR="00D44012" w14:paraId="3AC5F560" w14:textId="77777777">
        <w:trPr>
          <w:jc w:val="center"/>
        </w:trPr>
        <w:tc>
          <w:tcPr>
            <w:tcW w:w="1430" w:type="dxa"/>
          </w:tcPr>
          <w:p w14:paraId="1D7F6145" w14:textId="77777777" w:rsidR="00D44012" w:rsidRDefault="00000000">
            <w:pPr>
              <w:pStyle w:val="TAL"/>
              <w:rPr>
                <w:kern w:val="2"/>
                <w:szCs w:val="22"/>
                <w:lang w:val="en-US" w:eastAsia="zh-CN"/>
              </w:rPr>
            </w:pPr>
            <w:r>
              <w:rPr>
                <w:rFonts w:hint="eastAsia"/>
                <w:kern w:val="2"/>
                <w:szCs w:val="22"/>
                <w:lang w:val="en-US" w:eastAsia="zh-CN"/>
              </w:rPr>
              <w:t>updateStat</w:t>
            </w:r>
          </w:p>
        </w:tc>
        <w:tc>
          <w:tcPr>
            <w:tcW w:w="1006" w:type="dxa"/>
          </w:tcPr>
          <w:p w14:paraId="3AC3618B" w14:textId="77777777" w:rsidR="00D44012" w:rsidRDefault="00000000">
            <w:pPr>
              <w:pStyle w:val="TAL"/>
              <w:rPr>
                <w:kern w:val="2"/>
                <w:szCs w:val="22"/>
              </w:rPr>
            </w:pPr>
            <w:r>
              <w:rPr>
                <w:rFonts w:hint="eastAsia"/>
                <w:kern w:val="2"/>
                <w:szCs w:val="22"/>
                <w:lang w:val="en-US" w:eastAsia="zh-CN"/>
              </w:rPr>
              <w:t>UpdateStatus</w:t>
            </w:r>
          </w:p>
        </w:tc>
        <w:tc>
          <w:tcPr>
            <w:tcW w:w="425" w:type="dxa"/>
          </w:tcPr>
          <w:p w14:paraId="7481E44A" w14:textId="77777777" w:rsidR="00D44012" w:rsidRDefault="00000000">
            <w:pPr>
              <w:pStyle w:val="TAC"/>
              <w:rPr>
                <w:kern w:val="2"/>
                <w:szCs w:val="22"/>
              </w:rPr>
            </w:pPr>
            <w:r>
              <w:rPr>
                <w:kern w:val="2"/>
                <w:szCs w:val="22"/>
              </w:rPr>
              <w:t>M</w:t>
            </w:r>
          </w:p>
        </w:tc>
        <w:tc>
          <w:tcPr>
            <w:tcW w:w="1368" w:type="dxa"/>
          </w:tcPr>
          <w:p w14:paraId="361FE012" w14:textId="77777777" w:rsidR="00D44012" w:rsidRDefault="00000000">
            <w:pPr>
              <w:pStyle w:val="TAL"/>
              <w:rPr>
                <w:kern w:val="2"/>
                <w:szCs w:val="22"/>
              </w:rPr>
            </w:pPr>
            <w:r>
              <w:rPr>
                <w:kern w:val="2"/>
                <w:szCs w:val="22"/>
              </w:rPr>
              <w:t>1</w:t>
            </w:r>
          </w:p>
        </w:tc>
        <w:tc>
          <w:tcPr>
            <w:tcW w:w="3438" w:type="dxa"/>
          </w:tcPr>
          <w:p w14:paraId="7FE3EFAC" w14:textId="77777777" w:rsidR="00D44012"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666E9138" w14:textId="77777777" w:rsidR="00D44012" w:rsidRDefault="00D44012">
            <w:pPr>
              <w:pStyle w:val="TAL"/>
              <w:rPr>
                <w:kern w:val="2"/>
                <w:szCs w:val="22"/>
              </w:rPr>
            </w:pPr>
          </w:p>
        </w:tc>
      </w:tr>
    </w:tbl>
    <w:p w14:paraId="57632A28" w14:textId="77777777" w:rsidR="00D44012" w:rsidRDefault="00D44012">
      <w:pPr>
        <w:rPr>
          <w:lang w:eastAsia="zh-CN"/>
        </w:rPr>
      </w:pPr>
    </w:p>
    <w:p w14:paraId="125528E9" w14:textId="77777777" w:rsidR="00D44012" w:rsidRDefault="00000000">
      <w:pPr>
        <w:pStyle w:val="Heading4"/>
        <w:rPr>
          <w:lang w:eastAsia="zh-CN"/>
        </w:rPr>
      </w:pPr>
      <w:bookmarkStart w:id="1126" w:name="_Toc185509434"/>
      <w:r>
        <w:rPr>
          <w:rFonts w:hint="eastAsia"/>
          <w:lang w:eastAsia="zh-CN"/>
        </w:rPr>
        <w:t>8.3</w:t>
      </w:r>
      <w:r>
        <w:rPr>
          <w:lang w:eastAsia="zh-CN"/>
        </w:rPr>
        <w:t>.5.3</w:t>
      </w:r>
      <w:r>
        <w:rPr>
          <w:lang w:eastAsia="zh-CN"/>
        </w:rPr>
        <w:tab/>
        <w:t>Simple data types and enumerations</w:t>
      </w:r>
      <w:bookmarkEnd w:id="1126"/>
    </w:p>
    <w:p w14:paraId="680F2718" w14:textId="77777777" w:rsidR="00D44012" w:rsidRDefault="00000000">
      <w:pPr>
        <w:pStyle w:val="Heading5"/>
      </w:pPr>
      <w:bookmarkStart w:id="1127" w:name="_Toc185509435"/>
      <w:r>
        <w:rPr>
          <w:rFonts w:hint="eastAsia"/>
          <w:lang w:val="en-US" w:eastAsia="zh-CN"/>
        </w:rPr>
        <w:t>8.3</w:t>
      </w:r>
      <w:r>
        <w:t>.5.3.1</w:t>
      </w:r>
      <w:r>
        <w:tab/>
        <w:t>Introduction</w:t>
      </w:r>
      <w:bookmarkEnd w:id="1127"/>
    </w:p>
    <w:p w14:paraId="285BA341" w14:textId="77777777" w:rsidR="00D44012" w:rsidRDefault="00000000">
      <w:pPr>
        <w:rPr>
          <w:lang w:eastAsia="zh-CN"/>
        </w:rPr>
      </w:pPr>
      <w:r>
        <w:rPr>
          <w:lang w:eastAsia="zh-CN"/>
        </w:rPr>
        <w:t>This clause defines simple data types and enumerations that can be referenced from data structures defined in the previous clauses.</w:t>
      </w:r>
    </w:p>
    <w:p w14:paraId="5E92BECA" w14:textId="77777777" w:rsidR="00D44012" w:rsidRDefault="00000000">
      <w:pPr>
        <w:pStyle w:val="Heading5"/>
      </w:pPr>
      <w:bookmarkStart w:id="1128" w:name="_Toc185509436"/>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28"/>
    </w:p>
    <w:p w14:paraId="3EAE44D8" w14:textId="77777777" w:rsidR="00D44012"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D44012" w14:paraId="663DA6F2" w14:textId="77777777">
        <w:tc>
          <w:tcPr>
            <w:tcW w:w="1391" w:type="pct"/>
            <w:shd w:val="clear" w:color="auto" w:fill="C0C0C0"/>
            <w:tcMar>
              <w:top w:w="0" w:type="dxa"/>
              <w:left w:w="108" w:type="dxa"/>
              <w:bottom w:w="0" w:type="dxa"/>
              <w:right w:w="108" w:type="dxa"/>
            </w:tcMar>
          </w:tcPr>
          <w:p w14:paraId="3E93D6CE" w14:textId="77777777" w:rsidR="00D44012" w:rsidRDefault="00000000">
            <w:pPr>
              <w:pStyle w:val="TAH"/>
            </w:pPr>
            <w:r>
              <w:t>Enumeration value</w:t>
            </w:r>
          </w:p>
        </w:tc>
        <w:tc>
          <w:tcPr>
            <w:tcW w:w="2330" w:type="pct"/>
            <w:shd w:val="clear" w:color="auto" w:fill="C0C0C0"/>
            <w:tcMar>
              <w:top w:w="0" w:type="dxa"/>
              <w:left w:w="108" w:type="dxa"/>
              <w:bottom w:w="0" w:type="dxa"/>
              <w:right w:w="108" w:type="dxa"/>
            </w:tcMar>
          </w:tcPr>
          <w:p w14:paraId="48A4697D" w14:textId="77777777" w:rsidR="00D44012" w:rsidRDefault="00000000">
            <w:pPr>
              <w:pStyle w:val="TAH"/>
            </w:pPr>
            <w:r>
              <w:t>Description</w:t>
            </w:r>
          </w:p>
        </w:tc>
        <w:tc>
          <w:tcPr>
            <w:tcW w:w="1278" w:type="pct"/>
            <w:shd w:val="clear" w:color="auto" w:fill="C0C0C0"/>
          </w:tcPr>
          <w:p w14:paraId="666FB347" w14:textId="77777777" w:rsidR="00D44012" w:rsidRDefault="00000000">
            <w:pPr>
              <w:pStyle w:val="TAH"/>
            </w:pPr>
            <w:r>
              <w:t>Applicability</w:t>
            </w:r>
          </w:p>
        </w:tc>
      </w:tr>
      <w:tr w:rsidR="00D44012" w14:paraId="49EC141B" w14:textId="77777777">
        <w:tc>
          <w:tcPr>
            <w:tcW w:w="1391" w:type="pct"/>
            <w:tcMar>
              <w:top w:w="0" w:type="dxa"/>
              <w:left w:w="108" w:type="dxa"/>
              <w:bottom w:w="0" w:type="dxa"/>
              <w:right w:w="108" w:type="dxa"/>
            </w:tcMar>
          </w:tcPr>
          <w:p w14:paraId="663A914A" w14:textId="77777777" w:rsidR="00D44012"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6FE4BBFE" w14:textId="77777777" w:rsidR="00D44012" w:rsidRDefault="00000000">
            <w:pPr>
              <w:pStyle w:val="TAL"/>
            </w:pPr>
            <w:r>
              <w:t xml:space="preserve">The </w:t>
            </w:r>
            <w:r>
              <w:rPr>
                <w:rFonts w:hint="eastAsia"/>
                <w:lang w:val="en-US" w:eastAsia="zh-CN"/>
              </w:rPr>
              <w:t>Messaging Topic is newly created.</w:t>
            </w:r>
          </w:p>
        </w:tc>
        <w:tc>
          <w:tcPr>
            <w:tcW w:w="1278" w:type="pct"/>
          </w:tcPr>
          <w:p w14:paraId="350CDFA2" w14:textId="77777777" w:rsidR="00D44012" w:rsidRDefault="00D44012">
            <w:pPr>
              <w:pStyle w:val="TAL"/>
            </w:pPr>
          </w:p>
        </w:tc>
      </w:tr>
      <w:tr w:rsidR="00D44012" w14:paraId="006AB7F5" w14:textId="77777777">
        <w:tc>
          <w:tcPr>
            <w:tcW w:w="1391" w:type="pct"/>
            <w:tcMar>
              <w:top w:w="0" w:type="dxa"/>
              <w:left w:w="108" w:type="dxa"/>
              <w:bottom w:w="0" w:type="dxa"/>
              <w:right w:w="108" w:type="dxa"/>
            </w:tcMar>
          </w:tcPr>
          <w:p w14:paraId="00CC29E0" w14:textId="77777777" w:rsidR="00D44012"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36F3697" w14:textId="77777777" w:rsidR="00D44012" w:rsidRDefault="00000000">
            <w:pPr>
              <w:pStyle w:val="TAL"/>
            </w:pPr>
            <w:r>
              <w:t xml:space="preserve">The </w:t>
            </w:r>
            <w:r>
              <w:rPr>
                <w:rFonts w:hint="eastAsia"/>
                <w:lang w:val="en-US" w:eastAsia="zh-CN"/>
              </w:rPr>
              <w:t>Messaging Topic is newly deleted.</w:t>
            </w:r>
          </w:p>
        </w:tc>
        <w:tc>
          <w:tcPr>
            <w:tcW w:w="1278" w:type="pct"/>
          </w:tcPr>
          <w:p w14:paraId="4C8E0BE2" w14:textId="77777777" w:rsidR="00D44012" w:rsidRDefault="00D44012">
            <w:pPr>
              <w:pStyle w:val="TAL"/>
            </w:pPr>
          </w:p>
        </w:tc>
      </w:tr>
    </w:tbl>
    <w:p w14:paraId="191FDB84" w14:textId="77777777" w:rsidR="00D44012" w:rsidRDefault="00D44012">
      <w:pPr>
        <w:rPr>
          <w:lang w:val="en-US" w:eastAsia="zh-CN"/>
        </w:rPr>
      </w:pPr>
    </w:p>
    <w:p w14:paraId="7635228E" w14:textId="77777777" w:rsidR="00D44012" w:rsidRDefault="00000000">
      <w:pPr>
        <w:pStyle w:val="Heading3"/>
      </w:pPr>
      <w:bookmarkStart w:id="1129" w:name="_Toc185509437"/>
      <w:r>
        <w:rPr>
          <w:rFonts w:hint="eastAsia"/>
          <w:lang w:eastAsia="zh-CN"/>
        </w:rPr>
        <w:t>8.3</w:t>
      </w:r>
      <w:r>
        <w:t>.6</w:t>
      </w:r>
      <w:r>
        <w:tab/>
        <w:t>Error Handling</w:t>
      </w:r>
      <w:bookmarkEnd w:id="1129"/>
    </w:p>
    <w:p w14:paraId="6F7B917D" w14:textId="77777777" w:rsidR="00D44012" w:rsidRDefault="00000000">
      <w:pPr>
        <w:pStyle w:val="Heading4"/>
      </w:pPr>
      <w:bookmarkStart w:id="1130" w:name="_Toc185509438"/>
      <w:r>
        <w:rPr>
          <w:rFonts w:hint="eastAsia"/>
          <w:lang w:eastAsia="zh-CN"/>
        </w:rPr>
        <w:t>8.3</w:t>
      </w:r>
      <w:r>
        <w:t>.6.1</w:t>
      </w:r>
      <w:r>
        <w:tab/>
        <w:t>General</w:t>
      </w:r>
      <w:bookmarkEnd w:id="1130"/>
    </w:p>
    <w:p w14:paraId="72896038" w14:textId="77777777" w:rsidR="00D44012" w:rsidRDefault="00000000">
      <w:r>
        <w:t>HTTP error handling shall be supported as specified in clause 7.7.</w:t>
      </w:r>
    </w:p>
    <w:p w14:paraId="1B3D2F45" w14:textId="77777777" w:rsidR="00D44012" w:rsidRDefault="00000000">
      <w:r>
        <w:t>In addition, the requirements in the following clauses shall apply.</w:t>
      </w:r>
    </w:p>
    <w:p w14:paraId="154B2556" w14:textId="77777777" w:rsidR="00D44012" w:rsidRDefault="00000000">
      <w:pPr>
        <w:pStyle w:val="Heading4"/>
      </w:pPr>
      <w:bookmarkStart w:id="1131" w:name="_Toc185509439"/>
      <w:r>
        <w:rPr>
          <w:rFonts w:hint="eastAsia"/>
          <w:lang w:eastAsia="zh-CN"/>
        </w:rPr>
        <w:t>8.3</w:t>
      </w:r>
      <w:r>
        <w:t>.6.2</w:t>
      </w:r>
      <w:r>
        <w:tab/>
        <w:t>Protocol Errors</w:t>
      </w:r>
      <w:bookmarkEnd w:id="1131"/>
    </w:p>
    <w:p w14:paraId="7EE421B7" w14:textId="77777777" w:rsidR="00D44012"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10EE62A5" w14:textId="77777777" w:rsidR="00D44012" w:rsidRDefault="00000000">
      <w:pPr>
        <w:pStyle w:val="Heading4"/>
      </w:pPr>
      <w:bookmarkStart w:id="1132" w:name="_Toc185509440"/>
      <w:r>
        <w:rPr>
          <w:rFonts w:hint="eastAsia"/>
          <w:lang w:eastAsia="zh-CN"/>
        </w:rPr>
        <w:t>8.3</w:t>
      </w:r>
      <w:r>
        <w:t>.6.3</w:t>
      </w:r>
      <w:r>
        <w:tab/>
        <w:t>Application Errors</w:t>
      </w:r>
      <w:bookmarkEnd w:id="1132"/>
    </w:p>
    <w:p w14:paraId="244AFC7B" w14:textId="77777777" w:rsidR="00D44012"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BC4B86C" w14:textId="77777777" w:rsidR="00D44012"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0B81D53E" w14:textId="77777777">
        <w:trPr>
          <w:jc w:val="center"/>
        </w:trPr>
        <w:tc>
          <w:tcPr>
            <w:tcW w:w="3697" w:type="dxa"/>
            <w:shd w:val="clear" w:color="auto" w:fill="C0C0C0"/>
          </w:tcPr>
          <w:p w14:paraId="74E3FAD9" w14:textId="77777777" w:rsidR="00D44012" w:rsidRDefault="00000000">
            <w:pPr>
              <w:pStyle w:val="TAH"/>
            </w:pPr>
            <w:r>
              <w:t>Application Error</w:t>
            </w:r>
          </w:p>
        </w:tc>
        <w:tc>
          <w:tcPr>
            <w:tcW w:w="1205" w:type="dxa"/>
            <w:shd w:val="clear" w:color="auto" w:fill="C0C0C0"/>
          </w:tcPr>
          <w:p w14:paraId="691B3B29" w14:textId="77777777" w:rsidR="00D44012" w:rsidRDefault="00000000">
            <w:pPr>
              <w:pStyle w:val="TAH"/>
            </w:pPr>
            <w:r>
              <w:t>HTTP status code</w:t>
            </w:r>
          </w:p>
        </w:tc>
        <w:tc>
          <w:tcPr>
            <w:tcW w:w="3595" w:type="dxa"/>
            <w:shd w:val="clear" w:color="auto" w:fill="C0C0C0"/>
          </w:tcPr>
          <w:p w14:paraId="54B97620" w14:textId="77777777" w:rsidR="00D44012" w:rsidRDefault="00000000">
            <w:pPr>
              <w:pStyle w:val="TAH"/>
            </w:pPr>
            <w:r>
              <w:t>Description</w:t>
            </w:r>
          </w:p>
        </w:tc>
        <w:tc>
          <w:tcPr>
            <w:tcW w:w="1280" w:type="dxa"/>
            <w:shd w:val="clear" w:color="auto" w:fill="C0C0C0"/>
          </w:tcPr>
          <w:p w14:paraId="69F5887B" w14:textId="77777777" w:rsidR="00D44012" w:rsidRDefault="00000000">
            <w:pPr>
              <w:pStyle w:val="TAH"/>
            </w:pPr>
            <w:r>
              <w:t>Applicability</w:t>
            </w:r>
          </w:p>
        </w:tc>
      </w:tr>
      <w:tr w:rsidR="00D44012" w14:paraId="56DEF038" w14:textId="77777777">
        <w:trPr>
          <w:jc w:val="center"/>
        </w:trPr>
        <w:tc>
          <w:tcPr>
            <w:tcW w:w="3697" w:type="dxa"/>
          </w:tcPr>
          <w:p w14:paraId="0EDE56FC" w14:textId="77777777" w:rsidR="00D44012" w:rsidRDefault="00D44012">
            <w:pPr>
              <w:pStyle w:val="TAL"/>
            </w:pPr>
          </w:p>
        </w:tc>
        <w:tc>
          <w:tcPr>
            <w:tcW w:w="1205" w:type="dxa"/>
          </w:tcPr>
          <w:p w14:paraId="02BBC284" w14:textId="77777777" w:rsidR="00D44012" w:rsidRDefault="00D44012">
            <w:pPr>
              <w:pStyle w:val="TAL"/>
            </w:pPr>
          </w:p>
        </w:tc>
        <w:tc>
          <w:tcPr>
            <w:tcW w:w="3595" w:type="dxa"/>
          </w:tcPr>
          <w:p w14:paraId="7821E192" w14:textId="77777777" w:rsidR="00D44012" w:rsidRDefault="00D44012">
            <w:pPr>
              <w:pStyle w:val="TAL"/>
            </w:pPr>
          </w:p>
        </w:tc>
        <w:tc>
          <w:tcPr>
            <w:tcW w:w="1280" w:type="dxa"/>
          </w:tcPr>
          <w:p w14:paraId="46D790E8" w14:textId="77777777" w:rsidR="00D44012" w:rsidRDefault="00D44012">
            <w:pPr>
              <w:pStyle w:val="TAL"/>
            </w:pPr>
          </w:p>
        </w:tc>
      </w:tr>
    </w:tbl>
    <w:p w14:paraId="41B26950" w14:textId="77777777" w:rsidR="00D44012" w:rsidRDefault="00D44012">
      <w:pPr>
        <w:rPr>
          <w:lang w:eastAsia="zh-CN"/>
        </w:rPr>
      </w:pPr>
    </w:p>
    <w:p w14:paraId="747EFB26" w14:textId="77777777" w:rsidR="00D44012" w:rsidRDefault="00000000">
      <w:pPr>
        <w:pStyle w:val="Heading3"/>
      </w:pPr>
      <w:bookmarkStart w:id="1133" w:name="_Toc185509441"/>
      <w:r>
        <w:rPr>
          <w:rFonts w:hint="eastAsia"/>
          <w:lang w:eastAsia="zh-CN"/>
        </w:rPr>
        <w:lastRenderedPageBreak/>
        <w:t>8.3</w:t>
      </w:r>
      <w:r>
        <w:t>.7</w:t>
      </w:r>
      <w:r>
        <w:tab/>
        <w:t>Feature negotiation</w:t>
      </w:r>
      <w:bookmarkEnd w:id="1133"/>
    </w:p>
    <w:p w14:paraId="4675DFE2" w14:textId="77777777" w:rsidR="00D44012" w:rsidRDefault="00000000">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31ABD57" w14:textId="77777777" w:rsidR="00D44012" w:rsidRDefault="00000000">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5D18D042" w14:textId="77777777">
        <w:trPr>
          <w:jc w:val="center"/>
        </w:trPr>
        <w:tc>
          <w:tcPr>
            <w:tcW w:w="1529" w:type="dxa"/>
            <w:shd w:val="clear" w:color="auto" w:fill="C0C0C0"/>
          </w:tcPr>
          <w:p w14:paraId="23DE7D16" w14:textId="77777777" w:rsidR="00D44012" w:rsidRDefault="00000000">
            <w:pPr>
              <w:pStyle w:val="TAH"/>
              <w:rPr>
                <w:kern w:val="2"/>
                <w:szCs w:val="22"/>
              </w:rPr>
            </w:pPr>
            <w:r>
              <w:rPr>
                <w:kern w:val="2"/>
                <w:szCs w:val="22"/>
              </w:rPr>
              <w:t>Feature number</w:t>
            </w:r>
          </w:p>
        </w:tc>
        <w:tc>
          <w:tcPr>
            <w:tcW w:w="2207" w:type="dxa"/>
            <w:shd w:val="clear" w:color="auto" w:fill="C0C0C0"/>
          </w:tcPr>
          <w:p w14:paraId="29717D99" w14:textId="77777777" w:rsidR="00D44012" w:rsidRDefault="00000000">
            <w:pPr>
              <w:pStyle w:val="TAH"/>
              <w:rPr>
                <w:kern w:val="2"/>
                <w:szCs w:val="22"/>
              </w:rPr>
            </w:pPr>
            <w:r>
              <w:rPr>
                <w:kern w:val="2"/>
                <w:szCs w:val="22"/>
              </w:rPr>
              <w:t>Feature Name</w:t>
            </w:r>
          </w:p>
        </w:tc>
        <w:tc>
          <w:tcPr>
            <w:tcW w:w="5758" w:type="dxa"/>
            <w:shd w:val="clear" w:color="auto" w:fill="C0C0C0"/>
          </w:tcPr>
          <w:p w14:paraId="01EC30CD" w14:textId="77777777" w:rsidR="00D44012" w:rsidRDefault="00000000">
            <w:pPr>
              <w:pStyle w:val="TAH"/>
              <w:rPr>
                <w:kern w:val="2"/>
                <w:szCs w:val="22"/>
              </w:rPr>
            </w:pPr>
            <w:r>
              <w:rPr>
                <w:kern w:val="2"/>
                <w:szCs w:val="22"/>
              </w:rPr>
              <w:t>Description</w:t>
            </w:r>
          </w:p>
        </w:tc>
      </w:tr>
      <w:tr w:rsidR="00D44012" w14:paraId="166C6408" w14:textId="77777777">
        <w:trPr>
          <w:jc w:val="center"/>
        </w:trPr>
        <w:tc>
          <w:tcPr>
            <w:tcW w:w="1529" w:type="dxa"/>
          </w:tcPr>
          <w:p w14:paraId="1BFA5F21" w14:textId="77777777" w:rsidR="00D44012" w:rsidRDefault="00D44012">
            <w:pPr>
              <w:pStyle w:val="TAL"/>
              <w:rPr>
                <w:kern w:val="2"/>
                <w:szCs w:val="22"/>
              </w:rPr>
            </w:pPr>
          </w:p>
        </w:tc>
        <w:tc>
          <w:tcPr>
            <w:tcW w:w="2207" w:type="dxa"/>
          </w:tcPr>
          <w:p w14:paraId="6F2035B9" w14:textId="77777777" w:rsidR="00D44012" w:rsidRDefault="00D44012">
            <w:pPr>
              <w:pStyle w:val="TAL"/>
              <w:rPr>
                <w:kern w:val="2"/>
                <w:szCs w:val="22"/>
              </w:rPr>
            </w:pPr>
          </w:p>
        </w:tc>
        <w:tc>
          <w:tcPr>
            <w:tcW w:w="5758" w:type="dxa"/>
          </w:tcPr>
          <w:p w14:paraId="41B9F803" w14:textId="77777777" w:rsidR="00D44012" w:rsidRDefault="00D44012">
            <w:pPr>
              <w:pStyle w:val="TAL"/>
              <w:rPr>
                <w:kern w:val="2"/>
                <w:szCs w:val="22"/>
              </w:rPr>
            </w:pPr>
          </w:p>
        </w:tc>
      </w:tr>
    </w:tbl>
    <w:p w14:paraId="574651AF" w14:textId="77777777" w:rsidR="00D44012" w:rsidRDefault="00D44012">
      <w:pPr>
        <w:rPr>
          <w:lang w:eastAsia="zh-CN"/>
        </w:rPr>
      </w:pPr>
    </w:p>
    <w:p w14:paraId="3FB88B0E" w14:textId="77777777" w:rsidR="00D44012" w:rsidRDefault="00000000">
      <w:pPr>
        <w:pStyle w:val="Heading1"/>
      </w:pPr>
      <w:bookmarkStart w:id="1134" w:name="_Toc96996780"/>
      <w:bookmarkStart w:id="1135" w:name="_Toc83768409"/>
      <w:bookmarkStart w:id="1136" w:name="_Toc93879046"/>
      <w:bookmarkStart w:id="1137" w:name="_Toc97197186"/>
      <w:bookmarkStart w:id="1138" w:name="_Toc185509442"/>
      <w:r>
        <w:rPr>
          <w:lang w:eastAsia="zh-CN"/>
        </w:rPr>
        <w:t>9</w:t>
      </w:r>
      <w:r>
        <w:tab/>
      </w:r>
      <w:r>
        <w:rPr>
          <w:lang w:eastAsia="zh-CN"/>
        </w:rPr>
        <w:t>Message Gateway API definition</w:t>
      </w:r>
      <w:bookmarkEnd w:id="1134"/>
      <w:bookmarkEnd w:id="1135"/>
      <w:bookmarkEnd w:id="1136"/>
      <w:bookmarkEnd w:id="1137"/>
      <w:bookmarkEnd w:id="1138"/>
    </w:p>
    <w:p w14:paraId="25BB61D1" w14:textId="77777777" w:rsidR="00D44012" w:rsidRDefault="00000000">
      <w:pPr>
        <w:pStyle w:val="Heading2"/>
        <w:rPr>
          <w:lang w:eastAsia="zh-CN"/>
        </w:rPr>
      </w:pPr>
      <w:bookmarkStart w:id="1139" w:name="_Toc97197187"/>
      <w:bookmarkStart w:id="1140" w:name="_Toc96996781"/>
      <w:bookmarkStart w:id="1141" w:name="_Toc83768410"/>
      <w:bookmarkStart w:id="1142" w:name="_Toc93879047"/>
      <w:bookmarkStart w:id="1143" w:name="_Toc185509443"/>
      <w:r>
        <w:rPr>
          <w:lang w:eastAsia="zh-CN"/>
        </w:rPr>
        <w:t>9.1</w:t>
      </w:r>
      <w:r>
        <w:rPr>
          <w:lang w:eastAsia="zh-CN"/>
        </w:rPr>
        <w:tab/>
        <w:t>MSGG_L3GDelivery API</w:t>
      </w:r>
      <w:bookmarkEnd w:id="1139"/>
      <w:bookmarkEnd w:id="1140"/>
      <w:bookmarkEnd w:id="1141"/>
      <w:bookmarkEnd w:id="1142"/>
      <w:bookmarkEnd w:id="1143"/>
    </w:p>
    <w:p w14:paraId="20A45E94" w14:textId="77777777" w:rsidR="00D44012" w:rsidRDefault="00000000">
      <w:pPr>
        <w:pStyle w:val="Heading3"/>
      </w:pPr>
      <w:bookmarkStart w:id="1144" w:name="_Toc81332251"/>
      <w:bookmarkStart w:id="1145" w:name="_Toc97197188"/>
      <w:bookmarkStart w:id="1146" w:name="_Toc96996782"/>
      <w:bookmarkStart w:id="1147" w:name="_Toc83768411"/>
      <w:bookmarkStart w:id="1148" w:name="_Toc93879048"/>
      <w:bookmarkStart w:id="1149" w:name="_Toc185509444"/>
      <w:r>
        <w:rPr>
          <w:lang w:eastAsia="zh-CN"/>
        </w:rPr>
        <w:t>9</w:t>
      </w:r>
      <w:r>
        <w:t>.1.1</w:t>
      </w:r>
      <w:r>
        <w:tab/>
        <w:t>API URI</w:t>
      </w:r>
      <w:bookmarkEnd w:id="1144"/>
      <w:bookmarkEnd w:id="1145"/>
      <w:bookmarkEnd w:id="1146"/>
      <w:bookmarkEnd w:id="1147"/>
      <w:bookmarkEnd w:id="1148"/>
      <w:bookmarkEnd w:id="1149"/>
    </w:p>
    <w:p w14:paraId="5CCD0A76" w14:textId="77777777" w:rsidR="00D44012"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411741A2" w14:textId="77777777" w:rsidR="00D44012"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343DCBDA" w14:textId="77777777" w:rsidR="00D44012" w:rsidRDefault="00000000">
      <w:pPr>
        <w:pStyle w:val="B10"/>
      </w:pPr>
      <w:r>
        <w:t>-</w:t>
      </w:r>
      <w:r>
        <w:tab/>
        <w:t>The &lt;apiName&gt; shall be "msgg</w:t>
      </w:r>
      <w:r>
        <w:rPr>
          <w:lang w:eastAsia="zh-CN"/>
        </w:rPr>
        <w:t>-</w:t>
      </w:r>
      <w:r>
        <w:t>l3gdelivery".</w:t>
      </w:r>
    </w:p>
    <w:p w14:paraId="41C24888" w14:textId="77777777" w:rsidR="00D44012" w:rsidRDefault="00000000">
      <w:pPr>
        <w:pStyle w:val="B10"/>
      </w:pPr>
      <w:r>
        <w:t>-</w:t>
      </w:r>
      <w:r>
        <w:tab/>
        <w:t>The &lt;apiVersion&gt; shall be "v1".</w:t>
      </w:r>
    </w:p>
    <w:p w14:paraId="5565572E" w14:textId="77777777" w:rsidR="00D44012" w:rsidRDefault="00000000">
      <w:pPr>
        <w:pStyle w:val="B10"/>
      </w:pPr>
      <w:r>
        <w:t>-</w:t>
      </w:r>
      <w:r>
        <w:tab/>
        <w:t>The &lt;apiSpecificResourceUriPart&gt; shall be set as described in clause 9.1.3.</w:t>
      </w:r>
    </w:p>
    <w:p w14:paraId="2BCE6E62" w14:textId="77777777" w:rsidR="00D44012" w:rsidRDefault="00000000">
      <w:pPr>
        <w:pStyle w:val="Heading3"/>
      </w:pPr>
      <w:bookmarkStart w:id="1150" w:name="_Toc81332252"/>
      <w:bookmarkStart w:id="1151" w:name="_Toc93879049"/>
      <w:bookmarkStart w:id="1152" w:name="_Toc83768412"/>
      <w:bookmarkStart w:id="1153" w:name="_Toc96996783"/>
      <w:bookmarkStart w:id="1154" w:name="_Toc97197189"/>
      <w:bookmarkStart w:id="1155" w:name="_Toc185509445"/>
      <w:r>
        <w:rPr>
          <w:lang w:eastAsia="zh-CN"/>
        </w:rPr>
        <w:t>9</w:t>
      </w:r>
      <w:r>
        <w:t>.1.2</w:t>
      </w:r>
      <w:r>
        <w:tab/>
        <w:t>Resources</w:t>
      </w:r>
      <w:bookmarkEnd w:id="1150"/>
      <w:bookmarkEnd w:id="1151"/>
      <w:bookmarkEnd w:id="1152"/>
      <w:bookmarkEnd w:id="1153"/>
      <w:bookmarkEnd w:id="1154"/>
      <w:bookmarkEnd w:id="1155"/>
    </w:p>
    <w:p w14:paraId="296D63F2" w14:textId="77777777" w:rsidR="00D44012" w:rsidRDefault="00000000">
      <w:pPr>
        <w:rPr>
          <w:lang w:eastAsia="zh-CN"/>
        </w:rPr>
      </w:pPr>
      <w:r>
        <w:rPr>
          <w:lang w:eastAsia="zh-CN"/>
        </w:rPr>
        <w:t>None.</w:t>
      </w:r>
    </w:p>
    <w:p w14:paraId="649FF32F" w14:textId="77777777" w:rsidR="00D44012" w:rsidRDefault="00000000">
      <w:pPr>
        <w:pStyle w:val="Heading3"/>
      </w:pPr>
      <w:bookmarkStart w:id="1156" w:name="_Toc93879050"/>
      <w:bookmarkStart w:id="1157" w:name="_Toc81332269"/>
      <w:bookmarkStart w:id="1158" w:name="_Toc97197190"/>
      <w:bookmarkStart w:id="1159" w:name="_Toc96996784"/>
      <w:bookmarkStart w:id="1160" w:name="_Toc83768413"/>
      <w:bookmarkStart w:id="1161" w:name="_Toc185509446"/>
      <w:r>
        <w:rPr>
          <w:lang w:eastAsia="zh-CN"/>
        </w:rPr>
        <w:t>9</w:t>
      </w:r>
      <w:r>
        <w:t>.1.3</w:t>
      </w:r>
      <w:r>
        <w:tab/>
        <w:t>Custom Operations without associated resources</w:t>
      </w:r>
      <w:bookmarkEnd w:id="1156"/>
      <w:bookmarkEnd w:id="1157"/>
      <w:bookmarkEnd w:id="1158"/>
      <w:bookmarkEnd w:id="1159"/>
      <w:bookmarkEnd w:id="1160"/>
      <w:bookmarkEnd w:id="1161"/>
    </w:p>
    <w:p w14:paraId="67413BB9" w14:textId="77777777" w:rsidR="00D44012" w:rsidRDefault="00000000">
      <w:pPr>
        <w:pStyle w:val="Heading4"/>
      </w:pPr>
      <w:bookmarkStart w:id="1162" w:name="_Toc97197191"/>
      <w:bookmarkStart w:id="1163" w:name="_Toc96996785"/>
      <w:bookmarkStart w:id="1164" w:name="_Toc93879051"/>
      <w:bookmarkStart w:id="1165" w:name="_Toc185509447"/>
      <w:r>
        <w:t>9.1.3.1</w:t>
      </w:r>
      <w:r>
        <w:tab/>
        <w:t>Overview</w:t>
      </w:r>
      <w:bookmarkEnd w:id="1162"/>
      <w:bookmarkEnd w:id="1163"/>
      <w:bookmarkEnd w:id="1164"/>
      <w:bookmarkEnd w:id="1165"/>
    </w:p>
    <w:p w14:paraId="4C9D0664" w14:textId="77777777" w:rsidR="00D44012" w:rsidRDefault="00000000">
      <w:pPr>
        <w:rPr>
          <w:lang w:eastAsia="zh-CN"/>
        </w:rPr>
      </w:pPr>
      <w:r>
        <w:rPr>
          <w:lang w:eastAsia="zh-CN"/>
        </w:rPr>
        <w:t>The structure of the custom operation URIs of the MSGG_L3GDelivery service is shown in Figure</w:t>
      </w:r>
      <w:r>
        <w:t> </w:t>
      </w:r>
      <w:r>
        <w:rPr>
          <w:lang w:eastAsia="zh-CN"/>
        </w:rPr>
        <w:t>9.1.3.1-1.</w:t>
      </w:r>
    </w:p>
    <w:p w14:paraId="3F0B1088" w14:textId="77777777" w:rsidR="00D44012" w:rsidRDefault="00000000">
      <w:pPr>
        <w:pStyle w:val="TH"/>
      </w:pPr>
      <w:r>
        <w:object w:dxaOrig="6770" w:dyaOrig="3127" w14:anchorId="4EE5CEE6">
          <v:shape id="_x0000_i1044" type="#_x0000_t75" style="width:338.7pt;height:156.1pt" o:ole="">
            <v:imagedata r:id="rId51" o:title=""/>
          </v:shape>
          <o:OLEObject Type="Embed" ProgID="Visio.Drawing.11" ShapeID="_x0000_i1044" DrawAspect="Content" ObjectID="_1796122657" r:id="rId52"/>
        </w:object>
      </w:r>
    </w:p>
    <w:p w14:paraId="268601F5" w14:textId="77777777" w:rsidR="00D44012" w:rsidRDefault="00000000">
      <w:pPr>
        <w:pStyle w:val="TF"/>
      </w:pPr>
      <w:r>
        <w:t>Figure 9.1.3.1-1: Custom operation URI structure of the MSGG_L3GDelivery API</w:t>
      </w:r>
    </w:p>
    <w:p w14:paraId="7E05D197" w14:textId="77777777" w:rsidR="00D44012" w:rsidRDefault="00000000">
      <w:pPr>
        <w:rPr>
          <w:lang w:eastAsia="zh-CN"/>
        </w:rPr>
      </w:pPr>
      <w:r>
        <w:rPr>
          <w:lang w:eastAsia="zh-CN"/>
        </w:rPr>
        <w:t>Table</w:t>
      </w:r>
      <w:r>
        <w:t> </w:t>
      </w:r>
      <w:r>
        <w:rPr>
          <w:lang w:eastAsia="zh-CN"/>
        </w:rPr>
        <w:t>9.1.3.1-1 provides an overview of the custom operations and applicable HTTP methods.</w:t>
      </w:r>
    </w:p>
    <w:p w14:paraId="404699E6" w14:textId="77777777" w:rsidR="00D44012" w:rsidRDefault="00000000">
      <w:pPr>
        <w:pStyle w:val="TH"/>
      </w:pPr>
      <w:r>
        <w:lastRenderedPageBreak/>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D44012" w14:paraId="49078E73" w14:textId="77777777">
        <w:trPr>
          <w:jc w:val="center"/>
        </w:trPr>
        <w:tc>
          <w:tcPr>
            <w:tcW w:w="1851" w:type="pct"/>
            <w:shd w:val="clear" w:color="auto" w:fill="C0C0C0"/>
            <w:vAlign w:val="center"/>
          </w:tcPr>
          <w:p w14:paraId="6F8AD2C3" w14:textId="77777777" w:rsidR="00D44012" w:rsidRDefault="00000000">
            <w:pPr>
              <w:pStyle w:val="TAH"/>
            </w:pPr>
            <w:r>
              <w:t>Custom operation URI</w:t>
            </w:r>
          </w:p>
        </w:tc>
        <w:tc>
          <w:tcPr>
            <w:tcW w:w="964" w:type="pct"/>
            <w:shd w:val="clear" w:color="auto" w:fill="C0C0C0"/>
            <w:vAlign w:val="center"/>
          </w:tcPr>
          <w:p w14:paraId="3BC4643F" w14:textId="77777777" w:rsidR="00D44012" w:rsidRDefault="00000000">
            <w:pPr>
              <w:pStyle w:val="TAH"/>
            </w:pPr>
            <w:r>
              <w:t>Mapped HTTP method</w:t>
            </w:r>
          </w:p>
        </w:tc>
        <w:tc>
          <w:tcPr>
            <w:tcW w:w="2185" w:type="pct"/>
            <w:shd w:val="clear" w:color="auto" w:fill="C0C0C0"/>
            <w:vAlign w:val="center"/>
          </w:tcPr>
          <w:p w14:paraId="7846A3D1" w14:textId="77777777" w:rsidR="00D44012" w:rsidRDefault="00000000">
            <w:pPr>
              <w:pStyle w:val="TAH"/>
            </w:pPr>
            <w:r>
              <w:t>Description</w:t>
            </w:r>
          </w:p>
        </w:tc>
      </w:tr>
      <w:tr w:rsidR="00D44012" w14:paraId="717BE53E" w14:textId="77777777">
        <w:trPr>
          <w:jc w:val="center"/>
        </w:trPr>
        <w:tc>
          <w:tcPr>
            <w:tcW w:w="1851" w:type="pct"/>
          </w:tcPr>
          <w:p w14:paraId="41F09FA1" w14:textId="77777777" w:rsidR="00D44012" w:rsidRDefault="00000000">
            <w:pPr>
              <w:pStyle w:val="TAL"/>
            </w:pPr>
            <w:r>
              <w:t>{apiRoot}/msgg-l3gdelivery/&lt;apiVersion&gt;/deliver-message</w:t>
            </w:r>
          </w:p>
        </w:tc>
        <w:tc>
          <w:tcPr>
            <w:tcW w:w="964" w:type="pct"/>
          </w:tcPr>
          <w:p w14:paraId="4728B2C3" w14:textId="77777777" w:rsidR="00D44012" w:rsidRDefault="00000000">
            <w:pPr>
              <w:pStyle w:val="TAL"/>
            </w:pPr>
            <w:r>
              <w:t>POST</w:t>
            </w:r>
          </w:p>
        </w:tc>
        <w:tc>
          <w:tcPr>
            <w:tcW w:w="2185" w:type="pct"/>
          </w:tcPr>
          <w:p w14:paraId="7F5EC36B" w14:textId="77777777" w:rsidR="00D44012" w:rsidRDefault="00000000">
            <w:pPr>
              <w:pStyle w:val="TAL"/>
            </w:pPr>
            <w:r>
              <w:t>Request of MSGin5G Server to deliver message to a given Legacy 3GPP Message Gateway.</w:t>
            </w:r>
          </w:p>
        </w:tc>
      </w:tr>
      <w:tr w:rsidR="00D44012" w14:paraId="291E5990" w14:textId="77777777">
        <w:trPr>
          <w:jc w:val="center"/>
        </w:trPr>
        <w:tc>
          <w:tcPr>
            <w:tcW w:w="1851" w:type="pct"/>
          </w:tcPr>
          <w:p w14:paraId="391661A7" w14:textId="77777777" w:rsidR="00D44012" w:rsidRDefault="00000000">
            <w:pPr>
              <w:pStyle w:val="TAL"/>
            </w:pPr>
            <w:r>
              <w:t>{apiRoot}/msgg-l3gdelivery/&lt;apiVersion&gt;/deliver-report</w:t>
            </w:r>
          </w:p>
        </w:tc>
        <w:tc>
          <w:tcPr>
            <w:tcW w:w="964" w:type="pct"/>
          </w:tcPr>
          <w:p w14:paraId="2AAD0D53" w14:textId="77777777" w:rsidR="00D44012" w:rsidRDefault="00000000">
            <w:pPr>
              <w:pStyle w:val="TAL"/>
            </w:pPr>
            <w:r>
              <w:t>POST</w:t>
            </w:r>
          </w:p>
        </w:tc>
        <w:tc>
          <w:tcPr>
            <w:tcW w:w="2185" w:type="pct"/>
          </w:tcPr>
          <w:p w14:paraId="4BE4F1D5" w14:textId="77777777" w:rsidR="00D44012" w:rsidRDefault="00000000">
            <w:pPr>
              <w:pStyle w:val="TAL"/>
            </w:pPr>
            <w:r>
              <w:t>Request of MSGin5G Server to deliver status report to a given Legacy 3GPP Message Gateway.</w:t>
            </w:r>
          </w:p>
        </w:tc>
      </w:tr>
    </w:tbl>
    <w:p w14:paraId="0C5EB358" w14:textId="77777777" w:rsidR="00D44012" w:rsidRDefault="00D44012">
      <w:bookmarkStart w:id="1166" w:name="_Toc93879052"/>
      <w:bookmarkStart w:id="1167" w:name="_Toc96996786"/>
    </w:p>
    <w:p w14:paraId="2812FC21" w14:textId="77777777" w:rsidR="00D44012" w:rsidRDefault="00000000">
      <w:pPr>
        <w:pStyle w:val="Heading4"/>
      </w:pPr>
      <w:bookmarkStart w:id="1168" w:name="_Toc97197192"/>
      <w:bookmarkStart w:id="1169" w:name="_Toc185509448"/>
      <w:r>
        <w:t>9.1.3.2</w:t>
      </w:r>
      <w:r>
        <w:tab/>
        <w:t>Operation: deliver-message</w:t>
      </w:r>
      <w:bookmarkEnd w:id="1166"/>
      <w:bookmarkEnd w:id="1167"/>
      <w:bookmarkEnd w:id="1168"/>
      <w:bookmarkEnd w:id="1169"/>
    </w:p>
    <w:p w14:paraId="7B5F4A90" w14:textId="77777777" w:rsidR="00D44012" w:rsidRDefault="00000000">
      <w:pPr>
        <w:pStyle w:val="Heading5"/>
      </w:pPr>
      <w:bookmarkStart w:id="1170" w:name="_Toc93879053"/>
      <w:bookmarkStart w:id="1171" w:name="_Toc97197193"/>
      <w:bookmarkStart w:id="1172" w:name="_Toc96996787"/>
      <w:bookmarkStart w:id="1173" w:name="_Toc185509449"/>
      <w:r>
        <w:t>9.1.3.2.1</w:t>
      </w:r>
      <w:r>
        <w:tab/>
        <w:t>Description</w:t>
      </w:r>
      <w:bookmarkEnd w:id="1170"/>
      <w:bookmarkEnd w:id="1171"/>
      <w:bookmarkEnd w:id="1172"/>
      <w:bookmarkEnd w:id="1173"/>
    </w:p>
    <w:p w14:paraId="11BC6895" w14:textId="77777777" w:rsidR="00D44012" w:rsidRDefault="00000000">
      <w:pPr>
        <w:rPr>
          <w:lang w:eastAsia="zh-CN"/>
        </w:rPr>
      </w:pPr>
      <w:r>
        <w:rPr>
          <w:lang w:eastAsia="zh-CN"/>
        </w:rPr>
        <w:t>This operation is used by the MSGin5G Server to deliver message to a given Legacy 3GPP Message Gateway.</w:t>
      </w:r>
    </w:p>
    <w:p w14:paraId="0404CFC2" w14:textId="77777777" w:rsidR="00D44012" w:rsidRDefault="00000000">
      <w:pPr>
        <w:pStyle w:val="Heading5"/>
      </w:pPr>
      <w:bookmarkStart w:id="1174" w:name="_Toc97197194"/>
      <w:bookmarkStart w:id="1175" w:name="_Toc93879054"/>
      <w:bookmarkStart w:id="1176" w:name="_Toc96996788"/>
      <w:bookmarkStart w:id="1177" w:name="_Toc185509450"/>
      <w:r>
        <w:t>9.1.3.2.2</w:t>
      </w:r>
      <w:r>
        <w:tab/>
        <w:t>Operation Definition</w:t>
      </w:r>
      <w:bookmarkEnd w:id="1174"/>
      <w:bookmarkEnd w:id="1175"/>
      <w:bookmarkEnd w:id="1176"/>
      <w:bookmarkEnd w:id="1177"/>
    </w:p>
    <w:p w14:paraId="47A2FEB9" w14:textId="77777777" w:rsidR="00D44012"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5312D05B" w14:textId="77777777" w:rsidR="00D44012"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610563F7" w14:textId="77777777">
        <w:trPr>
          <w:jc w:val="center"/>
        </w:trPr>
        <w:tc>
          <w:tcPr>
            <w:tcW w:w="1604" w:type="dxa"/>
            <w:tcBorders>
              <w:bottom w:val="single" w:sz="6" w:space="0" w:color="auto"/>
            </w:tcBorders>
            <w:shd w:val="clear" w:color="auto" w:fill="C0C0C0"/>
          </w:tcPr>
          <w:p w14:paraId="13D00209" w14:textId="77777777" w:rsidR="00D44012" w:rsidRDefault="00000000">
            <w:pPr>
              <w:pStyle w:val="TAH"/>
            </w:pPr>
            <w:r>
              <w:t>Data type</w:t>
            </w:r>
          </w:p>
        </w:tc>
        <w:tc>
          <w:tcPr>
            <w:tcW w:w="518" w:type="dxa"/>
            <w:tcBorders>
              <w:bottom w:val="single" w:sz="6" w:space="0" w:color="auto"/>
            </w:tcBorders>
            <w:shd w:val="clear" w:color="auto" w:fill="C0C0C0"/>
          </w:tcPr>
          <w:p w14:paraId="2DEAD7FB" w14:textId="77777777" w:rsidR="00D44012" w:rsidRDefault="00000000">
            <w:pPr>
              <w:pStyle w:val="TAH"/>
            </w:pPr>
            <w:r>
              <w:t>P</w:t>
            </w:r>
          </w:p>
        </w:tc>
        <w:tc>
          <w:tcPr>
            <w:tcW w:w="2268" w:type="dxa"/>
            <w:tcBorders>
              <w:bottom w:val="single" w:sz="6" w:space="0" w:color="auto"/>
            </w:tcBorders>
            <w:shd w:val="clear" w:color="auto" w:fill="C0C0C0"/>
          </w:tcPr>
          <w:p w14:paraId="256C8151"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4EA9BEB1" w14:textId="77777777" w:rsidR="00D44012" w:rsidRDefault="00000000">
            <w:pPr>
              <w:pStyle w:val="TAH"/>
            </w:pPr>
            <w:r>
              <w:t>Description</w:t>
            </w:r>
          </w:p>
        </w:tc>
      </w:tr>
      <w:tr w:rsidR="00D44012" w14:paraId="03406033" w14:textId="77777777">
        <w:trPr>
          <w:jc w:val="center"/>
        </w:trPr>
        <w:tc>
          <w:tcPr>
            <w:tcW w:w="1604" w:type="dxa"/>
            <w:tcBorders>
              <w:top w:val="single" w:sz="6" w:space="0" w:color="auto"/>
            </w:tcBorders>
            <w:shd w:val="clear" w:color="auto" w:fill="auto"/>
          </w:tcPr>
          <w:p w14:paraId="26D8E881" w14:textId="77777777" w:rsidR="00D44012" w:rsidRDefault="00000000">
            <w:pPr>
              <w:pStyle w:val="TAL"/>
            </w:pPr>
            <w:r>
              <w:t>L3gMessageDelivery</w:t>
            </w:r>
          </w:p>
        </w:tc>
        <w:tc>
          <w:tcPr>
            <w:tcW w:w="518" w:type="dxa"/>
            <w:tcBorders>
              <w:top w:val="single" w:sz="6" w:space="0" w:color="auto"/>
            </w:tcBorders>
          </w:tcPr>
          <w:p w14:paraId="6A5C544F" w14:textId="77777777" w:rsidR="00D44012" w:rsidRDefault="00000000">
            <w:pPr>
              <w:pStyle w:val="TAC"/>
            </w:pPr>
            <w:r>
              <w:t>M</w:t>
            </w:r>
          </w:p>
        </w:tc>
        <w:tc>
          <w:tcPr>
            <w:tcW w:w="2268" w:type="dxa"/>
            <w:tcBorders>
              <w:top w:val="single" w:sz="6" w:space="0" w:color="auto"/>
            </w:tcBorders>
          </w:tcPr>
          <w:p w14:paraId="731B446C" w14:textId="77777777" w:rsidR="00D44012" w:rsidRDefault="00000000">
            <w:pPr>
              <w:pStyle w:val="TAL"/>
            </w:pPr>
            <w:r>
              <w:t>1</w:t>
            </w:r>
          </w:p>
        </w:tc>
        <w:tc>
          <w:tcPr>
            <w:tcW w:w="5239" w:type="dxa"/>
            <w:tcBorders>
              <w:top w:val="single" w:sz="6" w:space="0" w:color="auto"/>
            </w:tcBorders>
            <w:shd w:val="clear" w:color="auto" w:fill="auto"/>
          </w:tcPr>
          <w:p w14:paraId="781CC862" w14:textId="77777777" w:rsidR="00D44012" w:rsidRDefault="00000000">
            <w:pPr>
              <w:pStyle w:val="TAL"/>
            </w:pPr>
            <w:r>
              <w:t>Represents the data to be used for MSGin5G Server to deliver message.</w:t>
            </w:r>
          </w:p>
        </w:tc>
      </w:tr>
    </w:tbl>
    <w:p w14:paraId="57B73D19" w14:textId="77777777" w:rsidR="00D44012" w:rsidRDefault="00D44012">
      <w:pPr>
        <w:rPr>
          <w:lang w:eastAsia="zh-CN"/>
        </w:rPr>
      </w:pPr>
    </w:p>
    <w:p w14:paraId="2BAFC73F" w14:textId="77777777" w:rsidR="00D44012" w:rsidRDefault="00000000">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596E4EB9" w14:textId="77777777">
        <w:trPr>
          <w:jc w:val="center"/>
        </w:trPr>
        <w:tc>
          <w:tcPr>
            <w:tcW w:w="825" w:type="pct"/>
            <w:shd w:val="clear" w:color="auto" w:fill="C0C0C0"/>
          </w:tcPr>
          <w:p w14:paraId="117B7A3B" w14:textId="77777777" w:rsidR="00D44012" w:rsidRDefault="00000000">
            <w:pPr>
              <w:pStyle w:val="TAH"/>
            </w:pPr>
            <w:r>
              <w:t>Data type</w:t>
            </w:r>
          </w:p>
        </w:tc>
        <w:tc>
          <w:tcPr>
            <w:tcW w:w="498" w:type="pct"/>
            <w:shd w:val="clear" w:color="auto" w:fill="C0C0C0"/>
          </w:tcPr>
          <w:p w14:paraId="490CE1B4" w14:textId="77777777" w:rsidR="00D44012" w:rsidRDefault="00000000">
            <w:pPr>
              <w:pStyle w:val="TAH"/>
            </w:pPr>
            <w:r>
              <w:t>P</w:t>
            </w:r>
          </w:p>
        </w:tc>
        <w:tc>
          <w:tcPr>
            <w:tcW w:w="737" w:type="pct"/>
            <w:shd w:val="clear" w:color="auto" w:fill="C0C0C0"/>
          </w:tcPr>
          <w:p w14:paraId="0E3BA00B" w14:textId="77777777" w:rsidR="00D44012" w:rsidRDefault="00000000">
            <w:pPr>
              <w:pStyle w:val="TAH"/>
            </w:pPr>
            <w:r>
              <w:t>Cardinality</w:t>
            </w:r>
          </w:p>
        </w:tc>
        <w:tc>
          <w:tcPr>
            <w:tcW w:w="966" w:type="pct"/>
            <w:shd w:val="clear" w:color="auto" w:fill="C0C0C0"/>
          </w:tcPr>
          <w:p w14:paraId="20777DD2" w14:textId="77777777" w:rsidR="00D44012" w:rsidRDefault="00000000">
            <w:pPr>
              <w:pStyle w:val="TAH"/>
            </w:pPr>
            <w:r>
              <w:t>Response</w:t>
            </w:r>
          </w:p>
          <w:p w14:paraId="2322A121" w14:textId="77777777" w:rsidR="00D44012" w:rsidRDefault="00000000">
            <w:pPr>
              <w:pStyle w:val="TAH"/>
            </w:pPr>
            <w:r>
              <w:t>codes</w:t>
            </w:r>
          </w:p>
        </w:tc>
        <w:tc>
          <w:tcPr>
            <w:tcW w:w="1971" w:type="pct"/>
            <w:shd w:val="clear" w:color="auto" w:fill="C0C0C0"/>
          </w:tcPr>
          <w:p w14:paraId="028C3F8A" w14:textId="77777777" w:rsidR="00D44012" w:rsidRDefault="00000000">
            <w:pPr>
              <w:pStyle w:val="TAH"/>
            </w:pPr>
            <w:r>
              <w:t>Description</w:t>
            </w:r>
          </w:p>
        </w:tc>
      </w:tr>
      <w:tr w:rsidR="00D44012" w14:paraId="528266D1" w14:textId="77777777">
        <w:trPr>
          <w:jc w:val="center"/>
        </w:trPr>
        <w:tc>
          <w:tcPr>
            <w:tcW w:w="825" w:type="pct"/>
            <w:shd w:val="clear" w:color="auto" w:fill="auto"/>
          </w:tcPr>
          <w:p w14:paraId="77CEF4E2" w14:textId="77777777" w:rsidR="00D44012" w:rsidRDefault="00000000">
            <w:pPr>
              <w:pStyle w:val="TAL"/>
            </w:pPr>
            <w:r>
              <w:t>n/a</w:t>
            </w:r>
          </w:p>
        </w:tc>
        <w:tc>
          <w:tcPr>
            <w:tcW w:w="498" w:type="pct"/>
          </w:tcPr>
          <w:p w14:paraId="59958599" w14:textId="77777777" w:rsidR="00D44012" w:rsidRDefault="00D44012">
            <w:pPr>
              <w:pStyle w:val="TAC"/>
            </w:pPr>
          </w:p>
        </w:tc>
        <w:tc>
          <w:tcPr>
            <w:tcW w:w="737" w:type="pct"/>
          </w:tcPr>
          <w:p w14:paraId="58333664" w14:textId="77777777" w:rsidR="00D44012" w:rsidRDefault="00D44012">
            <w:pPr>
              <w:pStyle w:val="TAL"/>
            </w:pPr>
          </w:p>
        </w:tc>
        <w:tc>
          <w:tcPr>
            <w:tcW w:w="966" w:type="pct"/>
          </w:tcPr>
          <w:p w14:paraId="3FBA852D" w14:textId="77777777" w:rsidR="00D44012" w:rsidRDefault="00000000">
            <w:pPr>
              <w:pStyle w:val="TAL"/>
            </w:pPr>
            <w:r>
              <w:t>204 No Content</w:t>
            </w:r>
          </w:p>
        </w:tc>
        <w:tc>
          <w:tcPr>
            <w:tcW w:w="1971" w:type="pct"/>
            <w:shd w:val="clear" w:color="auto" w:fill="auto"/>
          </w:tcPr>
          <w:p w14:paraId="7193E9EF" w14:textId="77777777" w:rsidR="00D44012" w:rsidRDefault="00000000">
            <w:pPr>
              <w:pStyle w:val="TAL"/>
            </w:pPr>
            <w:r>
              <w:t>The Message is Delivered successfully.</w:t>
            </w:r>
          </w:p>
        </w:tc>
      </w:tr>
      <w:tr w:rsidR="00D44012" w14:paraId="50664D81" w14:textId="77777777">
        <w:trPr>
          <w:jc w:val="center"/>
        </w:trPr>
        <w:tc>
          <w:tcPr>
            <w:tcW w:w="825" w:type="pct"/>
            <w:shd w:val="clear" w:color="auto" w:fill="auto"/>
          </w:tcPr>
          <w:p w14:paraId="6FAF3677" w14:textId="77777777" w:rsidR="00D44012" w:rsidRDefault="00000000">
            <w:pPr>
              <w:pStyle w:val="TAL"/>
            </w:pPr>
            <w:r>
              <w:t>n/a</w:t>
            </w:r>
          </w:p>
        </w:tc>
        <w:tc>
          <w:tcPr>
            <w:tcW w:w="498" w:type="pct"/>
          </w:tcPr>
          <w:p w14:paraId="2FC96B91" w14:textId="77777777" w:rsidR="00D44012" w:rsidRDefault="00D44012">
            <w:pPr>
              <w:pStyle w:val="TAC"/>
            </w:pPr>
          </w:p>
        </w:tc>
        <w:tc>
          <w:tcPr>
            <w:tcW w:w="737" w:type="pct"/>
          </w:tcPr>
          <w:p w14:paraId="5D3068B9" w14:textId="77777777" w:rsidR="00D44012" w:rsidRDefault="00D44012">
            <w:pPr>
              <w:pStyle w:val="TAL"/>
            </w:pPr>
          </w:p>
        </w:tc>
        <w:tc>
          <w:tcPr>
            <w:tcW w:w="966" w:type="pct"/>
          </w:tcPr>
          <w:p w14:paraId="252E7340" w14:textId="77777777" w:rsidR="00D44012" w:rsidRDefault="00000000">
            <w:pPr>
              <w:pStyle w:val="TAL"/>
            </w:pPr>
            <w:r>
              <w:rPr>
                <w:rFonts w:hint="eastAsia"/>
              </w:rPr>
              <w:t>307 Temporary Redirect</w:t>
            </w:r>
          </w:p>
        </w:tc>
        <w:tc>
          <w:tcPr>
            <w:tcW w:w="1971" w:type="pct"/>
            <w:shd w:val="clear" w:color="auto" w:fill="auto"/>
          </w:tcPr>
          <w:p w14:paraId="02082343" w14:textId="77777777" w:rsidR="00D44012" w:rsidRDefault="00000000">
            <w:pPr>
              <w:pStyle w:val="TAL"/>
            </w:pPr>
            <w:r>
              <w:rPr>
                <w:rFonts w:hint="eastAsia"/>
              </w:rPr>
              <w:t>Temporary redirection.</w:t>
            </w:r>
          </w:p>
          <w:p w14:paraId="0D3D7FFC" w14:textId="77777777" w:rsidR="00D44012" w:rsidRDefault="00D44012">
            <w:pPr>
              <w:pStyle w:val="TAL"/>
            </w:pPr>
          </w:p>
          <w:p w14:paraId="0B639455"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063E4AAE" w14:textId="77777777" w:rsidR="00D44012" w:rsidRDefault="00D44012">
            <w:pPr>
              <w:pStyle w:val="TAL"/>
            </w:pPr>
          </w:p>
          <w:p w14:paraId="1EC39636" w14:textId="77777777" w:rsidR="00D44012" w:rsidRDefault="00000000">
            <w:pPr>
              <w:pStyle w:val="TAL"/>
            </w:pPr>
            <w:r>
              <w:rPr>
                <w:rFonts w:hint="eastAsia"/>
              </w:rPr>
              <w:t>Redirection handling is described in clause 5.2.10 of 3GPP TS 29.122 [24].</w:t>
            </w:r>
          </w:p>
        </w:tc>
      </w:tr>
      <w:tr w:rsidR="00D44012" w14:paraId="4CDDD02F" w14:textId="77777777">
        <w:trPr>
          <w:jc w:val="center"/>
        </w:trPr>
        <w:tc>
          <w:tcPr>
            <w:tcW w:w="825" w:type="pct"/>
            <w:shd w:val="clear" w:color="auto" w:fill="auto"/>
          </w:tcPr>
          <w:p w14:paraId="7FB82BC8" w14:textId="77777777" w:rsidR="00D44012" w:rsidRDefault="00000000">
            <w:pPr>
              <w:pStyle w:val="TAL"/>
            </w:pPr>
            <w:r>
              <w:t>n/a</w:t>
            </w:r>
          </w:p>
        </w:tc>
        <w:tc>
          <w:tcPr>
            <w:tcW w:w="498" w:type="pct"/>
          </w:tcPr>
          <w:p w14:paraId="57749EFA" w14:textId="77777777" w:rsidR="00D44012" w:rsidRDefault="00D44012">
            <w:pPr>
              <w:pStyle w:val="TAC"/>
            </w:pPr>
          </w:p>
        </w:tc>
        <w:tc>
          <w:tcPr>
            <w:tcW w:w="737" w:type="pct"/>
          </w:tcPr>
          <w:p w14:paraId="3003B875" w14:textId="77777777" w:rsidR="00D44012" w:rsidRDefault="00D44012">
            <w:pPr>
              <w:pStyle w:val="TAL"/>
            </w:pPr>
          </w:p>
        </w:tc>
        <w:tc>
          <w:tcPr>
            <w:tcW w:w="966" w:type="pct"/>
          </w:tcPr>
          <w:p w14:paraId="19C83FF7" w14:textId="77777777" w:rsidR="00D44012" w:rsidRDefault="00000000">
            <w:pPr>
              <w:pStyle w:val="TAL"/>
            </w:pPr>
            <w:r>
              <w:rPr>
                <w:rFonts w:hint="eastAsia"/>
              </w:rPr>
              <w:t>308 Permanent Redirect</w:t>
            </w:r>
          </w:p>
        </w:tc>
        <w:tc>
          <w:tcPr>
            <w:tcW w:w="1971" w:type="pct"/>
            <w:shd w:val="clear" w:color="auto" w:fill="auto"/>
          </w:tcPr>
          <w:p w14:paraId="324AA9F1" w14:textId="77777777" w:rsidR="00D44012" w:rsidRDefault="00000000">
            <w:pPr>
              <w:pStyle w:val="TAL"/>
            </w:pPr>
            <w:r>
              <w:rPr>
                <w:rFonts w:hint="eastAsia"/>
              </w:rPr>
              <w:t>Permanent redirection.</w:t>
            </w:r>
          </w:p>
          <w:p w14:paraId="756659C4" w14:textId="77777777" w:rsidR="00D44012" w:rsidRDefault="00D44012">
            <w:pPr>
              <w:pStyle w:val="TAL"/>
            </w:pPr>
          </w:p>
          <w:p w14:paraId="728E9E86"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6464714A" w14:textId="77777777" w:rsidR="00D44012" w:rsidRDefault="00D44012">
            <w:pPr>
              <w:pStyle w:val="TAL"/>
            </w:pPr>
          </w:p>
          <w:p w14:paraId="7C5B1266" w14:textId="77777777" w:rsidR="00D44012" w:rsidRDefault="00000000">
            <w:pPr>
              <w:pStyle w:val="TAL"/>
            </w:pPr>
            <w:r>
              <w:rPr>
                <w:rFonts w:hint="eastAsia"/>
              </w:rPr>
              <w:t>Redirection handling is described in clause 5.2.10 of 3GPP TS 29.122 [24].</w:t>
            </w:r>
          </w:p>
        </w:tc>
      </w:tr>
      <w:tr w:rsidR="00D44012" w14:paraId="33F3EFEB" w14:textId="77777777">
        <w:trPr>
          <w:jc w:val="center"/>
        </w:trPr>
        <w:tc>
          <w:tcPr>
            <w:tcW w:w="5000" w:type="pct"/>
            <w:gridSpan w:val="5"/>
            <w:shd w:val="clear" w:color="auto" w:fill="auto"/>
          </w:tcPr>
          <w:p w14:paraId="74888219"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047E782" w14:textId="77777777" w:rsidR="00D44012" w:rsidRDefault="00D44012">
      <w:bookmarkStart w:id="1178" w:name="_Toc96996789"/>
      <w:bookmarkStart w:id="1179" w:name="_Toc93879055"/>
    </w:p>
    <w:p w14:paraId="51893799" w14:textId="77777777" w:rsidR="00D44012" w:rsidRDefault="00000000">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26F44874" w14:textId="77777777">
        <w:trPr>
          <w:jc w:val="center"/>
        </w:trPr>
        <w:tc>
          <w:tcPr>
            <w:tcW w:w="824" w:type="pct"/>
            <w:shd w:val="clear" w:color="auto" w:fill="C0C0C0"/>
            <w:vAlign w:val="center"/>
          </w:tcPr>
          <w:p w14:paraId="1826CC77" w14:textId="77777777" w:rsidR="00D44012" w:rsidRDefault="00000000">
            <w:pPr>
              <w:pStyle w:val="TAH"/>
            </w:pPr>
            <w:r>
              <w:t>Name</w:t>
            </w:r>
          </w:p>
        </w:tc>
        <w:tc>
          <w:tcPr>
            <w:tcW w:w="732" w:type="pct"/>
            <w:shd w:val="clear" w:color="auto" w:fill="C0C0C0"/>
            <w:vAlign w:val="center"/>
          </w:tcPr>
          <w:p w14:paraId="237EA994" w14:textId="77777777" w:rsidR="00D44012" w:rsidRDefault="00000000">
            <w:pPr>
              <w:pStyle w:val="TAH"/>
            </w:pPr>
            <w:r>
              <w:t>Data type</w:t>
            </w:r>
          </w:p>
        </w:tc>
        <w:tc>
          <w:tcPr>
            <w:tcW w:w="217" w:type="pct"/>
            <w:shd w:val="clear" w:color="auto" w:fill="C0C0C0"/>
            <w:vAlign w:val="center"/>
          </w:tcPr>
          <w:p w14:paraId="4D3C5D05" w14:textId="77777777" w:rsidR="00D44012" w:rsidRDefault="00000000">
            <w:pPr>
              <w:pStyle w:val="TAH"/>
            </w:pPr>
            <w:r>
              <w:t>P</w:t>
            </w:r>
          </w:p>
        </w:tc>
        <w:tc>
          <w:tcPr>
            <w:tcW w:w="581" w:type="pct"/>
            <w:shd w:val="clear" w:color="auto" w:fill="C0C0C0"/>
            <w:vAlign w:val="center"/>
          </w:tcPr>
          <w:p w14:paraId="1FC962E2" w14:textId="77777777" w:rsidR="00D44012" w:rsidRDefault="00000000">
            <w:pPr>
              <w:pStyle w:val="TAH"/>
            </w:pPr>
            <w:r>
              <w:t>Cardinality</w:t>
            </w:r>
          </w:p>
        </w:tc>
        <w:tc>
          <w:tcPr>
            <w:tcW w:w="2645" w:type="pct"/>
            <w:shd w:val="clear" w:color="auto" w:fill="C0C0C0"/>
            <w:vAlign w:val="center"/>
          </w:tcPr>
          <w:p w14:paraId="0BE33852" w14:textId="77777777" w:rsidR="00D44012" w:rsidRDefault="00000000">
            <w:pPr>
              <w:pStyle w:val="TAH"/>
            </w:pPr>
            <w:r>
              <w:t>Description</w:t>
            </w:r>
          </w:p>
        </w:tc>
      </w:tr>
      <w:tr w:rsidR="00D44012" w14:paraId="446E418D" w14:textId="77777777">
        <w:trPr>
          <w:jc w:val="center"/>
        </w:trPr>
        <w:tc>
          <w:tcPr>
            <w:tcW w:w="824" w:type="pct"/>
            <w:shd w:val="clear" w:color="auto" w:fill="auto"/>
            <w:vAlign w:val="center"/>
          </w:tcPr>
          <w:p w14:paraId="048C597E" w14:textId="77777777" w:rsidR="00D44012" w:rsidRDefault="00000000">
            <w:pPr>
              <w:pStyle w:val="TAL"/>
            </w:pPr>
            <w:r>
              <w:t>Location</w:t>
            </w:r>
          </w:p>
        </w:tc>
        <w:tc>
          <w:tcPr>
            <w:tcW w:w="732" w:type="pct"/>
            <w:vAlign w:val="center"/>
          </w:tcPr>
          <w:p w14:paraId="1751F7F7" w14:textId="77777777" w:rsidR="00D44012" w:rsidRDefault="00000000">
            <w:pPr>
              <w:pStyle w:val="TAL"/>
            </w:pPr>
            <w:r>
              <w:t>string</w:t>
            </w:r>
          </w:p>
        </w:tc>
        <w:tc>
          <w:tcPr>
            <w:tcW w:w="217" w:type="pct"/>
            <w:vAlign w:val="center"/>
          </w:tcPr>
          <w:p w14:paraId="3EA27341" w14:textId="77777777" w:rsidR="00D44012" w:rsidRDefault="00000000">
            <w:pPr>
              <w:pStyle w:val="TAC"/>
            </w:pPr>
            <w:r>
              <w:t>M</w:t>
            </w:r>
          </w:p>
        </w:tc>
        <w:tc>
          <w:tcPr>
            <w:tcW w:w="581" w:type="pct"/>
            <w:vAlign w:val="center"/>
          </w:tcPr>
          <w:p w14:paraId="792C6B1D" w14:textId="77777777" w:rsidR="00D44012" w:rsidRDefault="00000000">
            <w:pPr>
              <w:pStyle w:val="TAC"/>
            </w:pPr>
            <w:r>
              <w:t>1</w:t>
            </w:r>
          </w:p>
        </w:tc>
        <w:tc>
          <w:tcPr>
            <w:tcW w:w="2645" w:type="pct"/>
            <w:shd w:val="clear" w:color="auto" w:fill="auto"/>
            <w:vAlign w:val="center"/>
          </w:tcPr>
          <w:p w14:paraId="381623F5"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54D58601" w14:textId="77777777" w:rsidR="00D44012" w:rsidRDefault="00D44012"/>
    <w:p w14:paraId="1E82AEA7" w14:textId="77777777" w:rsidR="00D44012" w:rsidRDefault="00000000">
      <w:pPr>
        <w:pStyle w:val="TH"/>
      </w:pPr>
      <w:r>
        <w:lastRenderedPageBreak/>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27A0CC41" w14:textId="77777777">
        <w:trPr>
          <w:jc w:val="center"/>
        </w:trPr>
        <w:tc>
          <w:tcPr>
            <w:tcW w:w="824" w:type="pct"/>
            <w:shd w:val="clear" w:color="auto" w:fill="C0C0C0"/>
            <w:vAlign w:val="center"/>
          </w:tcPr>
          <w:p w14:paraId="167311CA" w14:textId="77777777" w:rsidR="00D44012" w:rsidRDefault="00000000">
            <w:pPr>
              <w:pStyle w:val="TAH"/>
            </w:pPr>
            <w:r>
              <w:t>Name</w:t>
            </w:r>
          </w:p>
        </w:tc>
        <w:tc>
          <w:tcPr>
            <w:tcW w:w="732" w:type="pct"/>
            <w:shd w:val="clear" w:color="auto" w:fill="C0C0C0"/>
            <w:vAlign w:val="center"/>
          </w:tcPr>
          <w:p w14:paraId="577E330B" w14:textId="77777777" w:rsidR="00D44012" w:rsidRDefault="00000000">
            <w:pPr>
              <w:pStyle w:val="TAH"/>
            </w:pPr>
            <w:r>
              <w:t>Data type</w:t>
            </w:r>
          </w:p>
        </w:tc>
        <w:tc>
          <w:tcPr>
            <w:tcW w:w="217" w:type="pct"/>
            <w:shd w:val="clear" w:color="auto" w:fill="C0C0C0"/>
            <w:vAlign w:val="center"/>
          </w:tcPr>
          <w:p w14:paraId="1F7923D6" w14:textId="77777777" w:rsidR="00D44012" w:rsidRDefault="00000000">
            <w:pPr>
              <w:pStyle w:val="TAH"/>
            </w:pPr>
            <w:r>
              <w:t>P</w:t>
            </w:r>
          </w:p>
        </w:tc>
        <w:tc>
          <w:tcPr>
            <w:tcW w:w="581" w:type="pct"/>
            <w:shd w:val="clear" w:color="auto" w:fill="C0C0C0"/>
            <w:vAlign w:val="center"/>
          </w:tcPr>
          <w:p w14:paraId="05607F5E" w14:textId="77777777" w:rsidR="00D44012" w:rsidRDefault="00000000">
            <w:pPr>
              <w:pStyle w:val="TAH"/>
            </w:pPr>
            <w:r>
              <w:t>Cardinality</w:t>
            </w:r>
          </w:p>
        </w:tc>
        <w:tc>
          <w:tcPr>
            <w:tcW w:w="2645" w:type="pct"/>
            <w:shd w:val="clear" w:color="auto" w:fill="C0C0C0"/>
            <w:vAlign w:val="center"/>
          </w:tcPr>
          <w:p w14:paraId="6202FC95" w14:textId="77777777" w:rsidR="00D44012" w:rsidRDefault="00000000">
            <w:pPr>
              <w:pStyle w:val="TAH"/>
            </w:pPr>
            <w:r>
              <w:t>Description</w:t>
            </w:r>
          </w:p>
        </w:tc>
      </w:tr>
      <w:tr w:rsidR="00D44012" w14:paraId="2F3DD74E" w14:textId="77777777">
        <w:trPr>
          <w:jc w:val="center"/>
        </w:trPr>
        <w:tc>
          <w:tcPr>
            <w:tcW w:w="824" w:type="pct"/>
            <w:shd w:val="clear" w:color="auto" w:fill="auto"/>
            <w:vAlign w:val="center"/>
          </w:tcPr>
          <w:p w14:paraId="5EC89135" w14:textId="77777777" w:rsidR="00D44012" w:rsidRDefault="00000000">
            <w:pPr>
              <w:pStyle w:val="TAL"/>
            </w:pPr>
            <w:r>
              <w:t>Location</w:t>
            </w:r>
          </w:p>
        </w:tc>
        <w:tc>
          <w:tcPr>
            <w:tcW w:w="732" w:type="pct"/>
            <w:vAlign w:val="center"/>
          </w:tcPr>
          <w:p w14:paraId="4F7795EA" w14:textId="77777777" w:rsidR="00D44012" w:rsidRDefault="00000000">
            <w:pPr>
              <w:pStyle w:val="TAL"/>
            </w:pPr>
            <w:r>
              <w:t>string</w:t>
            </w:r>
          </w:p>
        </w:tc>
        <w:tc>
          <w:tcPr>
            <w:tcW w:w="217" w:type="pct"/>
            <w:vAlign w:val="center"/>
          </w:tcPr>
          <w:p w14:paraId="39BF0EEB" w14:textId="77777777" w:rsidR="00D44012" w:rsidRDefault="00000000">
            <w:pPr>
              <w:pStyle w:val="TAC"/>
            </w:pPr>
            <w:r>
              <w:t>M</w:t>
            </w:r>
          </w:p>
        </w:tc>
        <w:tc>
          <w:tcPr>
            <w:tcW w:w="581" w:type="pct"/>
            <w:vAlign w:val="center"/>
          </w:tcPr>
          <w:p w14:paraId="71AC3033" w14:textId="77777777" w:rsidR="00D44012" w:rsidRDefault="00000000">
            <w:pPr>
              <w:pStyle w:val="TAC"/>
            </w:pPr>
            <w:r>
              <w:t>1</w:t>
            </w:r>
          </w:p>
        </w:tc>
        <w:tc>
          <w:tcPr>
            <w:tcW w:w="2645" w:type="pct"/>
            <w:shd w:val="clear" w:color="auto" w:fill="auto"/>
            <w:vAlign w:val="center"/>
          </w:tcPr>
          <w:p w14:paraId="75C204C4"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727987CD" w14:textId="77777777" w:rsidR="00D44012" w:rsidRDefault="00D44012"/>
    <w:p w14:paraId="3B5BB3B7" w14:textId="77777777" w:rsidR="00D44012" w:rsidRDefault="00000000">
      <w:pPr>
        <w:pStyle w:val="Heading4"/>
      </w:pPr>
      <w:bookmarkStart w:id="1180" w:name="_Toc97197195"/>
      <w:bookmarkStart w:id="1181" w:name="_Toc185509451"/>
      <w:r>
        <w:t>9.1.3.3</w:t>
      </w:r>
      <w:r>
        <w:tab/>
        <w:t>Operation: deliver-report</w:t>
      </w:r>
      <w:bookmarkEnd w:id="1178"/>
      <w:bookmarkEnd w:id="1179"/>
      <w:bookmarkEnd w:id="1180"/>
      <w:bookmarkEnd w:id="1181"/>
    </w:p>
    <w:p w14:paraId="480A5137" w14:textId="77777777" w:rsidR="00D44012" w:rsidRDefault="00000000">
      <w:pPr>
        <w:pStyle w:val="Heading5"/>
      </w:pPr>
      <w:bookmarkStart w:id="1182" w:name="_Toc93879056"/>
      <w:bookmarkStart w:id="1183" w:name="_Toc96996790"/>
      <w:bookmarkStart w:id="1184" w:name="_Toc97197196"/>
      <w:bookmarkStart w:id="1185" w:name="_Toc185509452"/>
      <w:r>
        <w:t>9.1.3.3.1</w:t>
      </w:r>
      <w:r>
        <w:tab/>
        <w:t>Description</w:t>
      </w:r>
      <w:bookmarkEnd w:id="1182"/>
      <w:bookmarkEnd w:id="1183"/>
      <w:bookmarkEnd w:id="1184"/>
      <w:bookmarkEnd w:id="1185"/>
    </w:p>
    <w:p w14:paraId="4EDA8DBC" w14:textId="77777777" w:rsidR="00D44012" w:rsidRDefault="00000000">
      <w:pPr>
        <w:rPr>
          <w:lang w:eastAsia="zh-CN"/>
        </w:rPr>
      </w:pPr>
      <w:r>
        <w:rPr>
          <w:lang w:eastAsia="zh-CN"/>
        </w:rPr>
        <w:t>This operation is used by the MSGin5G Server to deliver status report to a given Legacy 3GPP Message Gateway.</w:t>
      </w:r>
      <w:bookmarkStart w:id="1186" w:name="_Toc93879057"/>
    </w:p>
    <w:p w14:paraId="317C4E93" w14:textId="77777777" w:rsidR="00D44012" w:rsidRDefault="00000000">
      <w:pPr>
        <w:pStyle w:val="Heading5"/>
      </w:pPr>
      <w:bookmarkStart w:id="1187" w:name="_Toc96996791"/>
      <w:bookmarkStart w:id="1188" w:name="_Toc97197197"/>
      <w:bookmarkStart w:id="1189" w:name="_Toc185509453"/>
      <w:r>
        <w:t>9.1.3.3.2</w:t>
      </w:r>
      <w:r>
        <w:tab/>
        <w:t>Operation Definition</w:t>
      </w:r>
      <w:bookmarkEnd w:id="1186"/>
      <w:bookmarkEnd w:id="1187"/>
      <w:bookmarkEnd w:id="1188"/>
      <w:bookmarkEnd w:id="1189"/>
    </w:p>
    <w:p w14:paraId="08DF18C0" w14:textId="77777777" w:rsidR="00D44012"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1C52BD4" w14:textId="77777777" w:rsidR="00D44012"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5A52EEEA" w14:textId="77777777">
        <w:trPr>
          <w:jc w:val="center"/>
        </w:trPr>
        <w:tc>
          <w:tcPr>
            <w:tcW w:w="1604" w:type="dxa"/>
            <w:tcBorders>
              <w:bottom w:val="single" w:sz="6" w:space="0" w:color="auto"/>
            </w:tcBorders>
            <w:shd w:val="clear" w:color="auto" w:fill="C0C0C0"/>
          </w:tcPr>
          <w:p w14:paraId="342F590E" w14:textId="77777777" w:rsidR="00D44012" w:rsidRDefault="00000000">
            <w:pPr>
              <w:pStyle w:val="TAH"/>
            </w:pPr>
            <w:r>
              <w:t>Data type</w:t>
            </w:r>
          </w:p>
        </w:tc>
        <w:tc>
          <w:tcPr>
            <w:tcW w:w="518" w:type="dxa"/>
            <w:tcBorders>
              <w:bottom w:val="single" w:sz="6" w:space="0" w:color="auto"/>
            </w:tcBorders>
            <w:shd w:val="clear" w:color="auto" w:fill="C0C0C0"/>
          </w:tcPr>
          <w:p w14:paraId="17783D70" w14:textId="77777777" w:rsidR="00D44012" w:rsidRDefault="00000000">
            <w:pPr>
              <w:pStyle w:val="TAH"/>
            </w:pPr>
            <w:r>
              <w:t>P</w:t>
            </w:r>
          </w:p>
        </w:tc>
        <w:tc>
          <w:tcPr>
            <w:tcW w:w="2268" w:type="dxa"/>
            <w:tcBorders>
              <w:bottom w:val="single" w:sz="6" w:space="0" w:color="auto"/>
            </w:tcBorders>
            <w:shd w:val="clear" w:color="auto" w:fill="C0C0C0"/>
          </w:tcPr>
          <w:p w14:paraId="7AD9B2DF"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0CB01644" w14:textId="77777777" w:rsidR="00D44012" w:rsidRDefault="00000000">
            <w:pPr>
              <w:pStyle w:val="TAH"/>
            </w:pPr>
            <w:r>
              <w:t>Description</w:t>
            </w:r>
          </w:p>
        </w:tc>
      </w:tr>
      <w:tr w:rsidR="00D44012" w14:paraId="575D8FAF" w14:textId="77777777">
        <w:trPr>
          <w:jc w:val="center"/>
        </w:trPr>
        <w:tc>
          <w:tcPr>
            <w:tcW w:w="1604" w:type="dxa"/>
            <w:tcBorders>
              <w:top w:val="single" w:sz="6" w:space="0" w:color="auto"/>
            </w:tcBorders>
            <w:shd w:val="clear" w:color="auto" w:fill="auto"/>
          </w:tcPr>
          <w:p w14:paraId="3AA47A66" w14:textId="77777777" w:rsidR="00D44012" w:rsidRDefault="00000000">
            <w:pPr>
              <w:pStyle w:val="TAL"/>
            </w:pPr>
            <w:r>
              <w:t>DeliveryStatusReport</w:t>
            </w:r>
          </w:p>
        </w:tc>
        <w:tc>
          <w:tcPr>
            <w:tcW w:w="518" w:type="dxa"/>
            <w:tcBorders>
              <w:top w:val="single" w:sz="6" w:space="0" w:color="auto"/>
            </w:tcBorders>
          </w:tcPr>
          <w:p w14:paraId="52F86A67" w14:textId="77777777" w:rsidR="00D44012" w:rsidRDefault="00000000">
            <w:pPr>
              <w:pStyle w:val="TAC"/>
            </w:pPr>
            <w:r>
              <w:t>M</w:t>
            </w:r>
          </w:p>
        </w:tc>
        <w:tc>
          <w:tcPr>
            <w:tcW w:w="2268" w:type="dxa"/>
            <w:tcBorders>
              <w:top w:val="single" w:sz="6" w:space="0" w:color="auto"/>
            </w:tcBorders>
          </w:tcPr>
          <w:p w14:paraId="1F16D8F9" w14:textId="77777777" w:rsidR="00D44012" w:rsidRDefault="00000000">
            <w:pPr>
              <w:pStyle w:val="TAL"/>
            </w:pPr>
            <w:r>
              <w:t>1</w:t>
            </w:r>
          </w:p>
        </w:tc>
        <w:tc>
          <w:tcPr>
            <w:tcW w:w="5239" w:type="dxa"/>
            <w:tcBorders>
              <w:top w:val="single" w:sz="6" w:space="0" w:color="auto"/>
            </w:tcBorders>
            <w:shd w:val="clear" w:color="auto" w:fill="auto"/>
          </w:tcPr>
          <w:p w14:paraId="4A8E7CFB" w14:textId="77777777" w:rsidR="00D44012" w:rsidRDefault="00000000">
            <w:pPr>
              <w:pStyle w:val="TAL"/>
            </w:pPr>
            <w:r>
              <w:t>Represents the data to be used for MSGin5G Server to deliver status report.</w:t>
            </w:r>
          </w:p>
        </w:tc>
      </w:tr>
    </w:tbl>
    <w:p w14:paraId="3B5E18FF" w14:textId="77777777" w:rsidR="00D44012" w:rsidRDefault="00D44012">
      <w:pPr>
        <w:rPr>
          <w:lang w:eastAsia="zh-CN"/>
        </w:rPr>
      </w:pPr>
    </w:p>
    <w:p w14:paraId="23F1C21C" w14:textId="77777777" w:rsidR="00D44012" w:rsidRDefault="00000000">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446EDAF3" w14:textId="77777777">
        <w:trPr>
          <w:jc w:val="center"/>
        </w:trPr>
        <w:tc>
          <w:tcPr>
            <w:tcW w:w="825" w:type="pct"/>
            <w:shd w:val="clear" w:color="auto" w:fill="C0C0C0"/>
          </w:tcPr>
          <w:p w14:paraId="0CB06CFD" w14:textId="77777777" w:rsidR="00D44012" w:rsidRDefault="00000000">
            <w:pPr>
              <w:pStyle w:val="TAH"/>
            </w:pPr>
            <w:r>
              <w:t>Data type</w:t>
            </w:r>
          </w:p>
        </w:tc>
        <w:tc>
          <w:tcPr>
            <w:tcW w:w="498" w:type="pct"/>
            <w:shd w:val="clear" w:color="auto" w:fill="C0C0C0"/>
          </w:tcPr>
          <w:p w14:paraId="6751DDF4" w14:textId="77777777" w:rsidR="00D44012" w:rsidRDefault="00000000">
            <w:pPr>
              <w:pStyle w:val="TAH"/>
            </w:pPr>
            <w:r>
              <w:t>P</w:t>
            </w:r>
          </w:p>
        </w:tc>
        <w:tc>
          <w:tcPr>
            <w:tcW w:w="737" w:type="pct"/>
            <w:shd w:val="clear" w:color="auto" w:fill="C0C0C0"/>
          </w:tcPr>
          <w:p w14:paraId="4ABCD4BF" w14:textId="77777777" w:rsidR="00D44012" w:rsidRDefault="00000000">
            <w:pPr>
              <w:pStyle w:val="TAH"/>
            </w:pPr>
            <w:r>
              <w:t>Cardinality</w:t>
            </w:r>
          </w:p>
        </w:tc>
        <w:tc>
          <w:tcPr>
            <w:tcW w:w="966" w:type="pct"/>
            <w:shd w:val="clear" w:color="auto" w:fill="C0C0C0"/>
          </w:tcPr>
          <w:p w14:paraId="493A8DEF" w14:textId="77777777" w:rsidR="00D44012" w:rsidRDefault="00000000">
            <w:pPr>
              <w:pStyle w:val="TAH"/>
            </w:pPr>
            <w:r>
              <w:t>Response</w:t>
            </w:r>
          </w:p>
          <w:p w14:paraId="6663EEE7" w14:textId="77777777" w:rsidR="00D44012" w:rsidRDefault="00000000">
            <w:pPr>
              <w:pStyle w:val="TAH"/>
            </w:pPr>
            <w:r>
              <w:t>codes</w:t>
            </w:r>
          </w:p>
        </w:tc>
        <w:tc>
          <w:tcPr>
            <w:tcW w:w="1971" w:type="pct"/>
            <w:shd w:val="clear" w:color="auto" w:fill="C0C0C0"/>
          </w:tcPr>
          <w:p w14:paraId="22D0EF08" w14:textId="77777777" w:rsidR="00D44012" w:rsidRDefault="00000000">
            <w:pPr>
              <w:pStyle w:val="TAH"/>
            </w:pPr>
            <w:r>
              <w:t>Description</w:t>
            </w:r>
          </w:p>
        </w:tc>
      </w:tr>
      <w:tr w:rsidR="00D44012" w14:paraId="20C95838" w14:textId="77777777">
        <w:trPr>
          <w:jc w:val="center"/>
        </w:trPr>
        <w:tc>
          <w:tcPr>
            <w:tcW w:w="825" w:type="pct"/>
            <w:shd w:val="clear" w:color="auto" w:fill="auto"/>
          </w:tcPr>
          <w:p w14:paraId="6BD27C55" w14:textId="77777777" w:rsidR="00D44012" w:rsidRDefault="00000000">
            <w:pPr>
              <w:pStyle w:val="TAL"/>
            </w:pPr>
            <w:r>
              <w:t>n/a</w:t>
            </w:r>
          </w:p>
        </w:tc>
        <w:tc>
          <w:tcPr>
            <w:tcW w:w="498" w:type="pct"/>
          </w:tcPr>
          <w:p w14:paraId="04F8C3D7" w14:textId="77777777" w:rsidR="00D44012" w:rsidRDefault="00D44012">
            <w:pPr>
              <w:pStyle w:val="TAC"/>
            </w:pPr>
          </w:p>
        </w:tc>
        <w:tc>
          <w:tcPr>
            <w:tcW w:w="737" w:type="pct"/>
          </w:tcPr>
          <w:p w14:paraId="567DC56D" w14:textId="77777777" w:rsidR="00D44012" w:rsidRDefault="00D44012">
            <w:pPr>
              <w:pStyle w:val="TAL"/>
            </w:pPr>
          </w:p>
        </w:tc>
        <w:tc>
          <w:tcPr>
            <w:tcW w:w="966" w:type="pct"/>
          </w:tcPr>
          <w:p w14:paraId="320BDAE3" w14:textId="77777777" w:rsidR="00D44012" w:rsidRDefault="00000000">
            <w:pPr>
              <w:pStyle w:val="TAL"/>
            </w:pPr>
            <w:r>
              <w:t>204 No Content</w:t>
            </w:r>
          </w:p>
        </w:tc>
        <w:tc>
          <w:tcPr>
            <w:tcW w:w="1971" w:type="pct"/>
            <w:shd w:val="clear" w:color="auto" w:fill="auto"/>
          </w:tcPr>
          <w:p w14:paraId="0BD90CB6" w14:textId="77777777" w:rsidR="00D44012" w:rsidRDefault="00000000">
            <w:pPr>
              <w:pStyle w:val="TAL"/>
            </w:pPr>
            <w:r>
              <w:t>The status report is Delivered successfully.</w:t>
            </w:r>
          </w:p>
        </w:tc>
      </w:tr>
      <w:tr w:rsidR="00D44012" w14:paraId="41BBD978" w14:textId="77777777">
        <w:trPr>
          <w:jc w:val="center"/>
        </w:trPr>
        <w:tc>
          <w:tcPr>
            <w:tcW w:w="825" w:type="pct"/>
            <w:shd w:val="clear" w:color="auto" w:fill="auto"/>
          </w:tcPr>
          <w:p w14:paraId="674A155D" w14:textId="77777777" w:rsidR="00D44012" w:rsidRDefault="00000000">
            <w:pPr>
              <w:pStyle w:val="TAL"/>
            </w:pPr>
            <w:r>
              <w:t>n/a</w:t>
            </w:r>
          </w:p>
        </w:tc>
        <w:tc>
          <w:tcPr>
            <w:tcW w:w="498" w:type="pct"/>
          </w:tcPr>
          <w:p w14:paraId="20227365" w14:textId="77777777" w:rsidR="00D44012" w:rsidRDefault="00D44012">
            <w:pPr>
              <w:pStyle w:val="TAC"/>
            </w:pPr>
          </w:p>
        </w:tc>
        <w:tc>
          <w:tcPr>
            <w:tcW w:w="737" w:type="pct"/>
          </w:tcPr>
          <w:p w14:paraId="64B19EAA" w14:textId="77777777" w:rsidR="00D44012" w:rsidRDefault="00D44012">
            <w:pPr>
              <w:pStyle w:val="TAL"/>
            </w:pPr>
          </w:p>
        </w:tc>
        <w:tc>
          <w:tcPr>
            <w:tcW w:w="966" w:type="pct"/>
          </w:tcPr>
          <w:p w14:paraId="0D20C9B6" w14:textId="77777777" w:rsidR="00D44012" w:rsidRDefault="00000000">
            <w:pPr>
              <w:pStyle w:val="TAL"/>
            </w:pPr>
            <w:r>
              <w:rPr>
                <w:rFonts w:hint="eastAsia"/>
              </w:rPr>
              <w:t>307 Temporary Redirect</w:t>
            </w:r>
          </w:p>
        </w:tc>
        <w:tc>
          <w:tcPr>
            <w:tcW w:w="1971" w:type="pct"/>
            <w:shd w:val="clear" w:color="auto" w:fill="auto"/>
          </w:tcPr>
          <w:p w14:paraId="3DE6F873" w14:textId="77777777" w:rsidR="00D44012" w:rsidRDefault="00000000">
            <w:pPr>
              <w:pStyle w:val="TAL"/>
            </w:pPr>
            <w:r>
              <w:rPr>
                <w:rFonts w:hint="eastAsia"/>
              </w:rPr>
              <w:t>Temporary redirection.</w:t>
            </w:r>
          </w:p>
          <w:p w14:paraId="60D6297E" w14:textId="77777777" w:rsidR="00D44012" w:rsidRDefault="00D44012">
            <w:pPr>
              <w:pStyle w:val="TAL"/>
            </w:pPr>
          </w:p>
          <w:p w14:paraId="1302BF30"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6B6D43F1" w14:textId="77777777" w:rsidR="00D44012" w:rsidRDefault="00D44012">
            <w:pPr>
              <w:pStyle w:val="TAL"/>
            </w:pPr>
          </w:p>
          <w:p w14:paraId="59D45488" w14:textId="77777777" w:rsidR="00D44012" w:rsidRDefault="00000000">
            <w:pPr>
              <w:pStyle w:val="TAL"/>
            </w:pPr>
            <w:r>
              <w:rPr>
                <w:rFonts w:hint="eastAsia"/>
              </w:rPr>
              <w:t>Redirection handling is described in clause 5.2.10 of 3GPP TS 29.122 [24].</w:t>
            </w:r>
          </w:p>
        </w:tc>
      </w:tr>
      <w:tr w:rsidR="00D44012" w14:paraId="14560C9C" w14:textId="77777777">
        <w:trPr>
          <w:jc w:val="center"/>
        </w:trPr>
        <w:tc>
          <w:tcPr>
            <w:tcW w:w="825" w:type="pct"/>
            <w:shd w:val="clear" w:color="auto" w:fill="auto"/>
          </w:tcPr>
          <w:p w14:paraId="5E92B84B" w14:textId="77777777" w:rsidR="00D44012" w:rsidRDefault="00000000">
            <w:pPr>
              <w:pStyle w:val="TAL"/>
            </w:pPr>
            <w:r>
              <w:t>n/a</w:t>
            </w:r>
          </w:p>
        </w:tc>
        <w:tc>
          <w:tcPr>
            <w:tcW w:w="498" w:type="pct"/>
          </w:tcPr>
          <w:p w14:paraId="3DB4FE12" w14:textId="77777777" w:rsidR="00D44012" w:rsidRDefault="00D44012">
            <w:pPr>
              <w:pStyle w:val="TAC"/>
            </w:pPr>
          </w:p>
        </w:tc>
        <w:tc>
          <w:tcPr>
            <w:tcW w:w="737" w:type="pct"/>
          </w:tcPr>
          <w:p w14:paraId="6383D6CC" w14:textId="77777777" w:rsidR="00D44012" w:rsidRDefault="00D44012">
            <w:pPr>
              <w:pStyle w:val="TAL"/>
            </w:pPr>
          </w:p>
        </w:tc>
        <w:tc>
          <w:tcPr>
            <w:tcW w:w="966" w:type="pct"/>
          </w:tcPr>
          <w:p w14:paraId="53D43D47" w14:textId="77777777" w:rsidR="00D44012" w:rsidRDefault="00000000">
            <w:pPr>
              <w:pStyle w:val="TAL"/>
            </w:pPr>
            <w:r>
              <w:rPr>
                <w:rFonts w:hint="eastAsia"/>
              </w:rPr>
              <w:t>308 Permanent Redirect</w:t>
            </w:r>
          </w:p>
        </w:tc>
        <w:tc>
          <w:tcPr>
            <w:tcW w:w="1971" w:type="pct"/>
            <w:shd w:val="clear" w:color="auto" w:fill="auto"/>
          </w:tcPr>
          <w:p w14:paraId="103FBF96" w14:textId="77777777" w:rsidR="00D44012" w:rsidRDefault="00000000">
            <w:pPr>
              <w:pStyle w:val="TAL"/>
            </w:pPr>
            <w:r>
              <w:rPr>
                <w:rFonts w:hint="eastAsia"/>
              </w:rPr>
              <w:t>Permanent redirection.</w:t>
            </w:r>
          </w:p>
          <w:p w14:paraId="78A59B74" w14:textId="77777777" w:rsidR="00D44012" w:rsidRDefault="00D44012">
            <w:pPr>
              <w:pStyle w:val="TAL"/>
            </w:pPr>
          </w:p>
          <w:p w14:paraId="0449B9AA"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1B646070" w14:textId="77777777" w:rsidR="00D44012" w:rsidRDefault="00D44012">
            <w:pPr>
              <w:pStyle w:val="TAL"/>
            </w:pPr>
          </w:p>
          <w:p w14:paraId="74D46C92" w14:textId="77777777" w:rsidR="00D44012" w:rsidRDefault="00000000">
            <w:pPr>
              <w:pStyle w:val="TAL"/>
            </w:pPr>
            <w:r>
              <w:rPr>
                <w:rFonts w:hint="eastAsia"/>
              </w:rPr>
              <w:t>Redirection handling is described in clause 5.2.10 of 3GPP TS 29.122 [24].</w:t>
            </w:r>
          </w:p>
        </w:tc>
      </w:tr>
      <w:tr w:rsidR="00D44012" w14:paraId="473D54B2" w14:textId="77777777">
        <w:trPr>
          <w:jc w:val="center"/>
        </w:trPr>
        <w:tc>
          <w:tcPr>
            <w:tcW w:w="5000" w:type="pct"/>
            <w:gridSpan w:val="5"/>
            <w:shd w:val="clear" w:color="auto" w:fill="auto"/>
          </w:tcPr>
          <w:p w14:paraId="442E81FB"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6E71AB1" w14:textId="77777777" w:rsidR="00D44012" w:rsidRDefault="00D44012">
      <w:pPr>
        <w:rPr>
          <w:lang w:eastAsia="zh-CN"/>
        </w:rPr>
      </w:pPr>
    </w:p>
    <w:p w14:paraId="3AF7AC9A" w14:textId="77777777" w:rsidR="00D44012" w:rsidRDefault="00000000">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45DBC061" w14:textId="77777777">
        <w:trPr>
          <w:jc w:val="center"/>
        </w:trPr>
        <w:tc>
          <w:tcPr>
            <w:tcW w:w="824" w:type="pct"/>
            <w:shd w:val="clear" w:color="auto" w:fill="C0C0C0"/>
            <w:vAlign w:val="center"/>
          </w:tcPr>
          <w:p w14:paraId="4AA5618B" w14:textId="77777777" w:rsidR="00D44012" w:rsidRDefault="00000000">
            <w:pPr>
              <w:pStyle w:val="TAH"/>
            </w:pPr>
            <w:r>
              <w:t>Name</w:t>
            </w:r>
          </w:p>
        </w:tc>
        <w:tc>
          <w:tcPr>
            <w:tcW w:w="732" w:type="pct"/>
            <w:shd w:val="clear" w:color="auto" w:fill="C0C0C0"/>
            <w:vAlign w:val="center"/>
          </w:tcPr>
          <w:p w14:paraId="459BE3EB" w14:textId="77777777" w:rsidR="00D44012" w:rsidRDefault="00000000">
            <w:pPr>
              <w:pStyle w:val="TAH"/>
            </w:pPr>
            <w:r>
              <w:t>Data type</w:t>
            </w:r>
          </w:p>
        </w:tc>
        <w:tc>
          <w:tcPr>
            <w:tcW w:w="217" w:type="pct"/>
            <w:shd w:val="clear" w:color="auto" w:fill="C0C0C0"/>
            <w:vAlign w:val="center"/>
          </w:tcPr>
          <w:p w14:paraId="088380B9" w14:textId="77777777" w:rsidR="00D44012" w:rsidRDefault="00000000">
            <w:pPr>
              <w:pStyle w:val="TAH"/>
            </w:pPr>
            <w:r>
              <w:t>P</w:t>
            </w:r>
          </w:p>
        </w:tc>
        <w:tc>
          <w:tcPr>
            <w:tcW w:w="581" w:type="pct"/>
            <w:shd w:val="clear" w:color="auto" w:fill="C0C0C0"/>
            <w:vAlign w:val="center"/>
          </w:tcPr>
          <w:p w14:paraId="37EDDE39" w14:textId="77777777" w:rsidR="00D44012" w:rsidRDefault="00000000">
            <w:pPr>
              <w:pStyle w:val="TAH"/>
            </w:pPr>
            <w:r>
              <w:t>Cardinality</w:t>
            </w:r>
          </w:p>
        </w:tc>
        <w:tc>
          <w:tcPr>
            <w:tcW w:w="2645" w:type="pct"/>
            <w:shd w:val="clear" w:color="auto" w:fill="C0C0C0"/>
            <w:vAlign w:val="center"/>
          </w:tcPr>
          <w:p w14:paraId="3B730035" w14:textId="77777777" w:rsidR="00D44012" w:rsidRDefault="00000000">
            <w:pPr>
              <w:pStyle w:val="TAH"/>
            </w:pPr>
            <w:r>
              <w:t>Description</w:t>
            </w:r>
          </w:p>
        </w:tc>
      </w:tr>
      <w:tr w:rsidR="00D44012" w14:paraId="762E0780" w14:textId="77777777">
        <w:trPr>
          <w:jc w:val="center"/>
        </w:trPr>
        <w:tc>
          <w:tcPr>
            <w:tcW w:w="824" w:type="pct"/>
            <w:shd w:val="clear" w:color="auto" w:fill="auto"/>
            <w:vAlign w:val="center"/>
          </w:tcPr>
          <w:p w14:paraId="1A701BE3" w14:textId="77777777" w:rsidR="00D44012" w:rsidRDefault="00000000">
            <w:pPr>
              <w:pStyle w:val="TAL"/>
            </w:pPr>
            <w:r>
              <w:t>Location</w:t>
            </w:r>
          </w:p>
        </w:tc>
        <w:tc>
          <w:tcPr>
            <w:tcW w:w="732" w:type="pct"/>
            <w:vAlign w:val="center"/>
          </w:tcPr>
          <w:p w14:paraId="59EA945A" w14:textId="77777777" w:rsidR="00D44012" w:rsidRDefault="00000000">
            <w:pPr>
              <w:pStyle w:val="TAL"/>
            </w:pPr>
            <w:r>
              <w:t>string</w:t>
            </w:r>
          </w:p>
        </w:tc>
        <w:tc>
          <w:tcPr>
            <w:tcW w:w="217" w:type="pct"/>
            <w:vAlign w:val="center"/>
          </w:tcPr>
          <w:p w14:paraId="174A2613" w14:textId="77777777" w:rsidR="00D44012" w:rsidRDefault="00000000">
            <w:pPr>
              <w:pStyle w:val="TAC"/>
            </w:pPr>
            <w:r>
              <w:t>M</w:t>
            </w:r>
          </w:p>
        </w:tc>
        <w:tc>
          <w:tcPr>
            <w:tcW w:w="581" w:type="pct"/>
            <w:vAlign w:val="center"/>
          </w:tcPr>
          <w:p w14:paraId="12A37787" w14:textId="77777777" w:rsidR="00D44012" w:rsidRDefault="00000000">
            <w:pPr>
              <w:pStyle w:val="TAC"/>
            </w:pPr>
            <w:r>
              <w:t>1</w:t>
            </w:r>
          </w:p>
        </w:tc>
        <w:tc>
          <w:tcPr>
            <w:tcW w:w="2645" w:type="pct"/>
            <w:shd w:val="clear" w:color="auto" w:fill="auto"/>
            <w:vAlign w:val="center"/>
          </w:tcPr>
          <w:p w14:paraId="242D3A9B"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5EE2A65F" w14:textId="77777777" w:rsidR="00D44012" w:rsidRDefault="00D44012"/>
    <w:p w14:paraId="38156181" w14:textId="77777777" w:rsidR="00D44012" w:rsidRDefault="00000000">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79AD42F2" w14:textId="77777777">
        <w:trPr>
          <w:jc w:val="center"/>
        </w:trPr>
        <w:tc>
          <w:tcPr>
            <w:tcW w:w="824" w:type="pct"/>
            <w:shd w:val="clear" w:color="auto" w:fill="C0C0C0"/>
            <w:vAlign w:val="center"/>
          </w:tcPr>
          <w:p w14:paraId="274A6749" w14:textId="77777777" w:rsidR="00D44012" w:rsidRDefault="00000000">
            <w:pPr>
              <w:pStyle w:val="TAH"/>
            </w:pPr>
            <w:r>
              <w:t>Name</w:t>
            </w:r>
          </w:p>
        </w:tc>
        <w:tc>
          <w:tcPr>
            <w:tcW w:w="732" w:type="pct"/>
            <w:shd w:val="clear" w:color="auto" w:fill="C0C0C0"/>
            <w:vAlign w:val="center"/>
          </w:tcPr>
          <w:p w14:paraId="6C6911B1" w14:textId="77777777" w:rsidR="00D44012" w:rsidRDefault="00000000">
            <w:pPr>
              <w:pStyle w:val="TAH"/>
            </w:pPr>
            <w:r>
              <w:t>Data type</w:t>
            </w:r>
          </w:p>
        </w:tc>
        <w:tc>
          <w:tcPr>
            <w:tcW w:w="217" w:type="pct"/>
            <w:shd w:val="clear" w:color="auto" w:fill="C0C0C0"/>
            <w:vAlign w:val="center"/>
          </w:tcPr>
          <w:p w14:paraId="15D899A8" w14:textId="77777777" w:rsidR="00D44012" w:rsidRDefault="00000000">
            <w:pPr>
              <w:pStyle w:val="TAH"/>
            </w:pPr>
            <w:r>
              <w:t>P</w:t>
            </w:r>
          </w:p>
        </w:tc>
        <w:tc>
          <w:tcPr>
            <w:tcW w:w="581" w:type="pct"/>
            <w:shd w:val="clear" w:color="auto" w:fill="C0C0C0"/>
            <w:vAlign w:val="center"/>
          </w:tcPr>
          <w:p w14:paraId="318B7A4E" w14:textId="77777777" w:rsidR="00D44012" w:rsidRDefault="00000000">
            <w:pPr>
              <w:pStyle w:val="TAH"/>
            </w:pPr>
            <w:r>
              <w:t>Cardinality</w:t>
            </w:r>
          </w:p>
        </w:tc>
        <w:tc>
          <w:tcPr>
            <w:tcW w:w="2645" w:type="pct"/>
            <w:shd w:val="clear" w:color="auto" w:fill="C0C0C0"/>
            <w:vAlign w:val="center"/>
          </w:tcPr>
          <w:p w14:paraId="4EDFC59F" w14:textId="77777777" w:rsidR="00D44012" w:rsidRDefault="00000000">
            <w:pPr>
              <w:pStyle w:val="TAH"/>
            </w:pPr>
            <w:r>
              <w:t>Description</w:t>
            </w:r>
          </w:p>
        </w:tc>
      </w:tr>
      <w:tr w:rsidR="00D44012" w14:paraId="4DDDA206" w14:textId="77777777">
        <w:trPr>
          <w:jc w:val="center"/>
        </w:trPr>
        <w:tc>
          <w:tcPr>
            <w:tcW w:w="824" w:type="pct"/>
            <w:shd w:val="clear" w:color="auto" w:fill="auto"/>
            <w:vAlign w:val="center"/>
          </w:tcPr>
          <w:p w14:paraId="06EE241F" w14:textId="77777777" w:rsidR="00D44012" w:rsidRDefault="00000000">
            <w:pPr>
              <w:pStyle w:val="TAL"/>
            </w:pPr>
            <w:r>
              <w:t>Location</w:t>
            </w:r>
          </w:p>
        </w:tc>
        <w:tc>
          <w:tcPr>
            <w:tcW w:w="732" w:type="pct"/>
            <w:vAlign w:val="center"/>
          </w:tcPr>
          <w:p w14:paraId="78EC6371" w14:textId="77777777" w:rsidR="00D44012" w:rsidRDefault="00000000">
            <w:pPr>
              <w:pStyle w:val="TAL"/>
            </w:pPr>
            <w:r>
              <w:t>string</w:t>
            </w:r>
          </w:p>
        </w:tc>
        <w:tc>
          <w:tcPr>
            <w:tcW w:w="217" w:type="pct"/>
            <w:vAlign w:val="center"/>
          </w:tcPr>
          <w:p w14:paraId="1FAFF05F" w14:textId="77777777" w:rsidR="00D44012" w:rsidRDefault="00000000">
            <w:pPr>
              <w:pStyle w:val="TAC"/>
            </w:pPr>
            <w:r>
              <w:t>M</w:t>
            </w:r>
          </w:p>
        </w:tc>
        <w:tc>
          <w:tcPr>
            <w:tcW w:w="581" w:type="pct"/>
            <w:vAlign w:val="center"/>
          </w:tcPr>
          <w:p w14:paraId="3BA52BFA" w14:textId="77777777" w:rsidR="00D44012" w:rsidRDefault="00000000">
            <w:pPr>
              <w:pStyle w:val="TAC"/>
            </w:pPr>
            <w:r>
              <w:t>1</w:t>
            </w:r>
          </w:p>
        </w:tc>
        <w:tc>
          <w:tcPr>
            <w:tcW w:w="2645" w:type="pct"/>
            <w:shd w:val="clear" w:color="auto" w:fill="auto"/>
            <w:vAlign w:val="center"/>
          </w:tcPr>
          <w:p w14:paraId="4A94E9E4"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4A9DA3FC" w14:textId="77777777" w:rsidR="00D44012" w:rsidRDefault="00D44012">
      <w:pPr>
        <w:rPr>
          <w:lang w:eastAsia="zh-CN"/>
        </w:rPr>
      </w:pPr>
    </w:p>
    <w:p w14:paraId="1CA8D24A" w14:textId="77777777" w:rsidR="00D44012" w:rsidRDefault="00000000">
      <w:pPr>
        <w:pStyle w:val="Heading3"/>
      </w:pPr>
      <w:bookmarkStart w:id="1190" w:name="_Toc96996792"/>
      <w:bookmarkStart w:id="1191" w:name="_Toc81332270"/>
      <w:bookmarkStart w:id="1192" w:name="_Toc83768414"/>
      <w:bookmarkStart w:id="1193" w:name="_Toc93879058"/>
      <w:bookmarkStart w:id="1194" w:name="_Toc97197198"/>
      <w:bookmarkStart w:id="1195" w:name="_Toc185509454"/>
      <w:r>
        <w:rPr>
          <w:lang w:eastAsia="zh-CN"/>
        </w:rPr>
        <w:lastRenderedPageBreak/>
        <w:t>9</w:t>
      </w:r>
      <w:r>
        <w:t>.1.4</w:t>
      </w:r>
      <w:r>
        <w:tab/>
        <w:t>Notifications</w:t>
      </w:r>
      <w:bookmarkEnd w:id="1190"/>
      <w:bookmarkEnd w:id="1191"/>
      <w:bookmarkEnd w:id="1192"/>
      <w:bookmarkEnd w:id="1193"/>
      <w:bookmarkEnd w:id="1194"/>
      <w:bookmarkEnd w:id="1195"/>
    </w:p>
    <w:p w14:paraId="13982F43" w14:textId="77777777" w:rsidR="00D44012" w:rsidRDefault="00000000">
      <w:r>
        <w:t>None.</w:t>
      </w:r>
    </w:p>
    <w:p w14:paraId="5059D0AA" w14:textId="77777777" w:rsidR="00D44012" w:rsidRDefault="00000000">
      <w:pPr>
        <w:pStyle w:val="Heading3"/>
      </w:pPr>
      <w:bookmarkStart w:id="1196" w:name="_Toc97197199"/>
      <w:bookmarkStart w:id="1197" w:name="_Toc81332271"/>
      <w:bookmarkStart w:id="1198" w:name="_Toc96996793"/>
      <w:bookmarkStart w:id="1199" w:name="_Toc93879059"/>
      <w:bookmarkStart w:id="1200" w:name="_Toc83768415"/>
      <w:bookmarkStart w:id="1201" w:name="_Toc185509455"/>
      <w:r>
        <w:rPr>
          <w:lang w:eastAsia="zh-CN"/>
        </w:rPr>
        <w:t>9</w:t>
      </w:r>
      <w:r>
        <w:t>.1.5</w:t>
      </w:r>
      <w:r>
        <w:tab/>
        <w:t>Data Model</w:t>
      </w:r>
      <w:bookmarkEnd w:id="1196"/>
      <w:bookmarkEnd w:id="1197"/>
      <w:bookmarkEnd w:id="1198"/>
      <w:bookmarkEnd w:id="1199"/>
      <w:bookmarkEnd w:id="1200"/>
      <w:bookmarkEnd w:id="1201"/>
    </w:p>
    <w:p w14:paraId="20A6F3DC" w14:textId="77777777" w:rsidR="00D44012" w:rsidRDefault="00000000">
      <w:pPr>
        <w:pStyle w:val="Heading4"/>
      </w:pPr>
      <w:bookmarkStart w:id="1202" w:name="_Toc96996794"/>
      <w:bookmarkStart w:id="1203" w:name="_Toc97197200"/>
      <w:bookmarkStart w:id="1204" w:name="_Toc93879060"/>
      <w:bookmarkStart w:id="1205" w:name="_Toc185509456"/>
      <w:r>
        <w:t>9.1.5.1</w:t>
      </w:r>
      <w:r>
        <w:tab/>
        <w:t>General</w:t>
      </w:r>
      <w:bookmarkEnd w:id="1202"/>
      <w:bookmarkEnd w:id="1203"/>
      <w:bookmarkEnd w:id="1204"/>
      <w:bookmarkEnd w:id="1205"/>
    </w:p>
    <w:p w14:paraId="3FE5FA31" w14:textId="77777777" w:rsidR="00D44012"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74BBF746" w14:textId="77777777" w:rsidR="00D44012"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78F2F478" w14:textId="77777777">
        <w:trPr>
          <w:jc w:val="center"/>
        </w:trPr>
        <w:tc>
          <w:tcPr>
            <w:tcW w:w="2868" w:type="dxa"/>
            <w:shd w:val="clear" w:color="auto" w:fill="C0C0C0"/>
          </w:tcPr>
          <w:p w14:paraId="6A0A3196" w14:textId="77777777" w:rsidR="00D44012" w:rsidRDefault="00000000">
            <w:pPr>
              <w:pStyle w:val="TAH"/>
            </w:pPr>
            <w:r>
              <w:t>Data type</w:t>
            </w:r>
          </w:p>
        </w:tc>
        <w:tc>
          <w:tcPr>
            <w:tcW w:w="1297" w:type="dxa"/>
            <w:shd w:val="clear" w:color="auto" w:fill="C0C0C0"/>
          </w:tcPr>
          <w:p w14:paraId="241D3CC2" w14:textId="77777777" w:rsidR="00D44012" w:rsidRDefault="00000000">
            <w:pPr>
              <w:pStyle w:val="TAH"/>
            </w:pPr>
            <w:r>
              <w:t>Section defined</w:t>
            </w:r>
          </w:p>
        </w:tc>
        <w:tc>
          <w:tcPr>
            <w:tcW w:w="2887" w:type="dxa"/>
            <w:shd w:val="clear" w:color="auto" w:fill="C0C0C0"/>
          </w:tcPr>
          <w:p w14:paraId="10B09C38" w14:textId="77777777" w:rsidR="00D44012" w:rsidRDefault="00000000">
            <w:pPr>
              <w:pStyle w:val="TAH"/>
            </w:pPr>
            <w:r>
              <w:t>Description</w:t>
            </w:r>
          </w:p>
        </w:tc>
        <w:tc>
          <w:tcPr>
            <w:tcW w:w="2725" w:type="dxa"/>
            <w:shd w:val="clear" w:color="auto" w:fill="C0C0C0"/>
          </w:tcPr>
          <w:p w14:paraId="6265DD98" w14:textId="77777777" w:rsidR="00D44012" w:rsidRDefault="00000000">
            <w:pPr>
              <w:pStyle w:val="TAH"/>
            </w:pPr>
            <w:r>
              <w:t>Applicability</w:t>
            </w:r>
          </w:p>
        </w:tc>
      </w:tr>
      <w:tr w:rsidR="00D44012" w14:paraId="72264D16" w14:textId="77777777">
        <w:trPr>
          <w:jc w:val="center"/>
        </w:trPr>
        <w:tc>
          <w:tcPr>
            <w:tcW w:w="2868" w:type="dxa"/>
          </w:tcPr>
          <w:p w14:paraId="1B99A126" w14:textId="77777777" w:rsidR="00D44012" w:rsidRDefault="00000000">
            <w:pPr>
              <w:pStyle w:val="TAL"/>
            </w:pPr>
            <w:r>
              <w:t>L3gMessageDelivery</w:t>
            </w:r>
          </w:p>
        </w:tc>
        <w:tc>
          <w:tcPr>
            <w:tcW w:w="1297" w:type="dxa"/>
          </w:tcPr>
          <w:p w14:paraId="6FC7E487" w14:textId="77777777" w:rsidR="00D44012" w:rsidRDefault="00000000">
            <w:pPr>
              <w:pStyle w:val="TAL"/>
            </w:pPr>
            <w:r>
              <w:t>9.1.5.2.2</w:t>
            </w:r>
          </w:p>
        </w:tc>
        <w:tc>
          <w:tcPr>
            <w:tcW w:w="2887" w:type="dxa"/>
          </w:tcPr>
          <w:p w14:paraId="6296F1F2" w14:textId="77777777" w:rsidR="00D44012" w:rsidRDefault="00000000">
            <w:pPr>
              <w:pStyle w:val="TAL"/>
              <w:rPr>
                <w:szCs w:val="18"/>
              </w:rPr>
            </w:pPr>
            <w:r>
              <w:rPr>
                <w:szCs w:val="18"/>
              </w:rPr>
              <w:t>Information within message delivery request.</w:t>
            </w:r>
          </w:p>
        </w:tc>
        <w:tc>
          <w:tcPr>
            <w:tcW w:w="2725" w:type="dxa"/>
          </w:tcPr>
          <w:p w14:paraId="53CCC820" w14:textId="77777777" w:rsidR="00D44012" w:rsidRDefault="00D44012">
            <w:pPr>
              <w:pStyle w:val="TAL"/>
              <w:rPr>
                <w:szCs w:val="18"/>
              </w:rPr>
            </w:pPr>
          </w:p>
        </w:tc>
      </w:tr>
    </w:tbl>
    <w:p w14:paraId="4268408D" w14:textId="77777777" w:rsidR="00D44012" w:rsidRDefault="00D44012">
      <w:pPr>
        <w:rPr>
          <w:lang w:eastAsia="zh-CN"/>
        </w:rPr>
      </w:pPr>
    </w:p>
    <w:p w14:paraId="348128EE" w14:textId="77777777" w:rsidR="00D44012" w:rsidRDefault="00000000">
      <w:pPr>
        <w:rPr>
          <w:lang w:eastAsia="zh-CN"/>
        </w:rPr>
      </w:pPr>
      <w:r>
        <w:rPr>
          <w:lang w:eastAsia="zh-CN"/>
        </w:rPr>
        <w:t>Table</w:t>
      </w:r>
      <w:r>
        <w:t> </w:t>
      </w:r>
      <w:r>
        <w:rPr>
          <w:lang w:eastAsia="zh-CN"/>
        </w:rPr>
        <w:t>9.1.5.1-2 specifies data types re-used by the MSGG_L3GDelivery API service.</w:t>
      </w:r>
    </w:p>
    <w:p w14:paraId="5A0C05C8" w14:textId="77777777" w:rsidR="00D44012"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D44012" w14:paraId="6221276D" w14:textId="77777777">
        <w:trPr>
          <w:jc w:val="center"/>
        </w:trPr>
        <w:tc>
          <w:tcPr>
            <w:tcW w:w="2558" w:type="dxa"/>
            <w:shd w:val="clear" w:color="auto" w:fill="C0C0C0"/>
          </w:tcPr>
          <w:p w14:paraId="1A46A2E6" w14:textId="77777777" w:rsidR="00D44012" w:rsidRDefault="00000000">
            <w:pPr>
              <w:pStyle w:val="TAH"/>
            </w:pPr>
            <w:r>
              <w:t>Data type</w:t>
            </w:r>
          </w:p>
        </w:tc>
        <w:tc>
          <w:tcPr>
            <w:tcW w:w="1732" w:type="dxa"/>
            <w:shd w:val="clear" w:color="auto" w:fill="C0C0C0"/>
          </w:tcPr>
          <w:p w14:paraId="22E411D8" w14:textId="77777777" w:rsidR="00D44012" w:rsidRDefault="00000000">
            <w:pPr>
              <w:pStyle w:val="TAH"/>
            </w:pPr>
            <w:r>
              <w:t>Reference</w:t>
            </w:r>
          </w:p>
        </w:tc>
        <w:tc>
          <w:tcPr>
            <w:tcW w:w="2851" w:type="dxa"/>
            <w:shd w:val="clear" w:color="auto" w:fill="C0C0C0"/>
          </w:tcPr>
          <w:p w14:paraId="228D5F77" w14:textId="77777777" w:rsidR="00D44012" w:rsidRDefault="00000000">
            <w:pPr>
              <w:pStyle w:val="TAH"/>
            </w:pPr>
            <w:r>
              <w:t>Comments</w:t>
            </w:r>
          </w:p>
        </w:tc>
        <w:tc>
          <w:tcPr>
            <w:tcW w:w="2636" w:type="dxa"/>
            <w:shd w:val="clear" w:color="auto" w:fill="C0C0C0"/>
          </w:tcPr>
          <w:p w14:paraId="24942376" w14:textId="77777777" w:rsidR="00D44012" w:rsidRDefault="00000000">
            <w:pPr>
              <w:pStyle w:val="TAH"/>
            </w:pPr>
            <w:r>
              <w:t>Applicability</w:t>
            </w:r>
          </w:p>
        </w:tc>
      </w:tr>
      <w:tr w:rsidR="00D44012" w14:paraId="41862DE2" w14:textId="77777777">
        <w:trPr>
          <w:jc w:val="center"/>
        </w:trPr>
        <w:tc>
          <w:tcPr>
            <w:tcW w:w="2558" w:type="dxa"/>
          </w:tcPr>
          <w:p w14:paraId="2CF27E54" w14:textId="77777777" w:rsidR="00D44012" w:rsidRDefault="00000000">
            <w:pPr>
              <w:pStyle w:val="TAL"/>
            </w:pPr>
            <w:r>
              <w:t>DeliveryStatusReport</w:t>
            </w:r>
          </w:p>
        </w:tc>
        <w:tc>
          <w:tcPr>
            <w:tcW w:w="1732" w:type="dxa"/>
          </w:tcPr>
          <w:p w14:paraId="6DE52E69" w14:textId="77777777" w:rsidR="00D44012" w:rsidRDefault="00000000">
            <w:pPr>
              <w:pStyle w:val="TAL"/>
            </w:pPr>
            <w:r>
              <w:rPr>
                <w:szCs w:val="18"/>
              </w:rPr>
              <w:t>8.2.5.2.7</w:t>
            </w:r>
          </w:p>
        </w:tc>
        <w:tc>
          <w:tcPr>
            <w:tcW w:w="2851" w:type="dxa"/>
          </w:tcPr>
          <w:p w14:paraId="0C326071" w14:textId="77777777" w:rsidR="00D44012" w:rsidRDefault="00000000">
            <w:pPr>
              <w:pStyle w:val="TAL"/>
              <w:rPr>
                <w:szCs w:val="18"/>
              </w:rPr>
            </w:pPr>
            <w:r>
              <w:rPr>
                <w:szCs w:val="18"/>
              </w:rPr>
              <w:t>The message delivery status report request information.</w:t>
            </w:r>
          </w:p>
        </w:tc>
        <w:tc>
          <w:tcPr>
            <w:tcW w:w="2636" w:type="dxa"/>
          </w:tcPr>
          <w:p w14:paraId="03AA90EB" w14:textId="77777777" w:rsidR="00D44012" w:rsidRDefault="00D44012">
            <w:pPr>
              <w:pStyle w:val="TAL"/>
              <w:rPr>
                <w:szCs w:val="18"/>
              </w:rPr>
            </w:pPr>
          </w:p>
        </w:tc>
      </w:tr>
      <w:tr w:rsidR="00D44012" w14:paraId="453AA0A0" w14:textId="77777777">
        <w:trPr>
          <w:jc w:val="center"/>
        </w:trPr>
        <w:tc>
          <w:tcPr>
            <w:tcW w:w="2558" w:type="dxa"/>
          </w:tcPr>
          <w:p w14:paraId="539B1EE0" w14:textId="77777777" w:rsidR="00D44012" w:rsidRDefault="00000000">
            <w:pPr>
              <w:pStyle w:val="TAL"/>
            </w:pPr>
            <w:r>
              <w:t>MessageSegmentPa</w:t>
            </w:r>
            <w:r>
              <w:rPr>
                <w:rFonts w:hint="eastAsia"/>
                <w:lang w:val="en-US" w:eastAsia="zh-CN"/>
              </w:rPr>
              <w:t>r</w:t>
            </w:r>
            <w:r>
              <w:t>ameters</w:t>
            </w:r>
          </w:p>
        </w:tc>
        <w:tc>
          <w:tcPr>
            <w:tcW w:w="1732" w:type="dxa"/>
          </w:tcPr>
          <w:p w14:paraId="00FC672C" w14:textId="77777777" w:rsidR="00D44012" w:rsidRDefault="00000000">
            <w:pPr>
              <w:pStyle w:val="TAL"/>
            </w:pPr>
            <w:r>
              <w:t>8.2.5.2.5</w:t>
            </w:r>
          </w:p>
        </w:tc>
        <w:tc>
          <w:tcPr>
            <w:tcW w:w="2851" w:type="dxa"/>
          </w:tcPr>
          <w:p w14:paraId="6E0EB6C2" w14:textId="77777777" w:rsidR="00D44012" w:rsidRDefault="00000000">
            <w:pPr>
              <w:pStyle w:val="TAL"/>
              <w:rPr>
                <w:szCs w:val="18"/>
              </w:rPr>
            </w:pPr>
            <w:r>
              <w:rPr>
                <w:szCs w:val="18"/>
              </w:rPr>
              <w:t>Contains the message segment information of the message.</w:t>
            </w:r>
          </w:p>
        </w:tc>
        <w:tc>
          <w:tcPr>
            <w:tcW w:w="2636" w:type="dxa"/>
          </w:tcPr>
          <w:p w14:paraId="45861E06" w14:textId="77777777" w:rsidR="00D44012" w:rsidRDefault="00D44012">
            <w:pPr>
              <w:pStyle w:val="TAL"/>
              <w:rPr>
                <w:szCs w:val="18"/>
              </w:rPr>
            </w:pPr>
          </w:p>
        </w:tc>
      </w:tr>
    </w:tbl>
    <w:p w14:paraId="7530E8CC" w14:textId="77777777" w:rsidR="00D44012" w:rsidRDefault="00D44012">
      <w:pPr>
        <w:rPr>
          <w:lang w:eastAsia="zh-CN"/>
        </w:rPr>
      </w:pPr>
    </w:p>
    <w:p w14:paraId="705FCFAB" w14:textId="77777777" w:rsidR="00D44012" w:rsidRDefault="00000000">
      <w:pPr>
        <w:pStyle w:val="Heading4"/>
      </w:pPr>
      <w:bookmarkStart w:id="1206" w:name="_Toc97197201"/>
      <w:bookmarkStart w:id="1207" w:name="_Toc93879061"/>
      <w:bookmarkStart w:id="1208" w:name="_Toc96996795"/>
      <w:bookmarkStart w:id="1209" w:name="_Toc185509457"/>
      <w:r>
        <w:lastRenderedPageBreak/>
        <w:t>9.1.5.2</w:t>
      </w:r>
      <w:r>
        <w:tab/>
        <w:t>Structured data types</w:t>
      </w:r>
      <w:bookmarkEnd w:id="1206"/>
      <w:bookmarkEnd w:id="1207"/>
      <w:bookmarkEnd w:id="1208"/>
      <w:bookmarkEnd w:id="1209"/>
    </w:p>
    <w:p w14:paraId="26AED32D" w14:textId="77777777" w:rsidR="00D44012" w:rsidRDefault="00000000">
      <w:pPr>
        <w:pStyle w:val="Heading5"/>
      </w:pPr>
      <w:bookmarkStart w:id="1210" w:name="_Toc96996796"/>
      <w:bookmarkStart w:id="1211" w:name="_Toc93879062"/>
      <w:bookmarkStart w:id="1212" w:name="_Toc97197202"/>
      <w:bookmarkStart w:id="1213" w:name="_Toc185509458"/>
      <w:r>
        <w:t>9.1.5.2.1</w:t>
      </w:r>
      <w:r>
        <w:tab/>
        <w:t>Introduction</w:t>
      </w:r>
      <w:bookmarkEnd w:id="1210"/>
      <w:bookmarkEnd w:id="1211"/>
      <w:bookmarkEnd w:id="1212"/>
      <w:bookmarkEnd w:id="1213"/>
    </w:p>
    <w:p w14:paraId="1BE82929" w14:textId="77777777" w:rsidR="00D44012" w:rsidRDefault="00000000">
      <w:pPr>
        <w:pStyle w:val="Heading5"/>
      </w:pPr>
      <w:bookmarkStart w:id="1214" w:name="_Toc96996797"/>
      <w:bookmarkStart w:id="1215" w:name="_Toc93879063"/>
      <w:bookmarkStart w:id="1216" w:name="_Toc97197203"/>
      <w:bookmarkStart w:id="1217" w:name="_Toc185509459"/>
      <w:r>
        <w:t>9.1.5.2.2</w:t>
      </w:r>
      <w:r>
        <w:tab/>
        <w:t>Type: L3gMessageDelivery</w:t>
      </w:r>
      <w:bookmarkEnd w:id="1214"/>
      <w:bookmarkEnd w:id="1215"/>
      <w:bookmarkEnd w:id="1216"/>
      <w:bookmarkEnd w:id="1217"/>
    </w:p>
    <w:p w14:paraId="347FCC22" w14:textId="77777777" w:rsidR="00D44012"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D6B190D" w14:textId="77777777">
        <w:trPr>
          <w:jc w:val="center"/>
        </w:trPr>
        <w:tc>
          <w:tcPr>
            <w:tcW w:w="1430" w:type="dxa"/>
            <w:shd w:val="clear" w:color="auto" w:fill="C0C0C0"/>
          </w:tcPr>
          <w:p w14:paraId="25C6FDB5" w14:textId="77777777" w:rsidR="00D44012" w:rsidRDefault="00000000">
            <w:pPr>
              <w:pStyle w:val="TAH"/>
            </w:pPr>
            <w:r>
              <w:t>Attribute name</w:t>
            </w:r>
          </w:p>
        </w:tc>
        <w:tc>
          <w:tcPr>
            <w:tcW w:w="1006" w:type="dxa"/>
            <w:shd w:val="clear" w:color="auto" w:fill="C0C0C0"/>
          </w:tcPr>
          <w:p w14:paraId="5DFFDBEC" w14:textId="77777777" w:rsidR="00D44012" w:rsidRDefault="00000000">
            <w:pPr>
              <w:pStyle w:val="TAH"/>
            </w:pPr>
            <w:r>
              <w:t>Data type</w:t>
            </w:r>
          </w:p>
        </w:tc>
        <w:tc>
          <w:tcPr>
            <w:tcW w:w="425" w:type="dxa"/>
            <w:shd w:val="clear" w:color="auto" w:fill="C0C0C0"/>
          </w:tcPr>
          <w:p w14:paraId="3BA4DE67" w14:textId="77777777" w:rsidR="00D44012" w:rsidRDefault="00000000">
            <w:pPr>
              <w:pStyle w:val="TAH"/>
            </w:pPr>
            <w:r>
              <w:t>P</w:t>
            </w:r>
          </w:p>
        </w:tc>
        <w:tc>
          <w:tcPr>
            <w:tcW w:w="1368" w:type="dxa"/>
            <w:shd w:val="clear" w:color="auto" w:fill="C0C0C0"/>
          </w:tcPr>
          <w:p w14:paraId="3EF4DDF3" w14:textId="77777777" w:rsidR="00D44012" w:rsidRDefault="00000000">
            <w:pPr>
              <w:pStyle w:val="TAH"/>
            </w:pPr>
            <w:r>
              <w:t>Cardinality</w:t>
            </w:r>
          </w:p>
        </w:tc>
        <w:tc>
          <w:tcPr>
            <w:tcW w:w="3438" w:type="dxa"/>
            <w:shd w:val="clear" w:color="auto" w:fill="C0C0C0"/>
          </w:tcPr>
          <w:p w14:paraId="52F38686" w14:textId="77777777" w:rsidR="00D44012" w:rsidRDefault="00000000">
            <w:pPr>
              <w:pStyle w:val="TAH"/>
            </w:pPr>
            <w:r>
              <w:t>Description</w:t>
            </w:r>
          </w:p>
        </w:tc>
        <w:tc>
          <w:tcPr>
            <w:tcW w:w="1998" w:type="dxa"/>
            <w:shd w:val="clear" w:color="auto" w:fill="C0C0C0"/>
          </w:tcPr>
          <w:p w14:paraId="637C94F3" w14:textId="77777777" w:rsidR="00D44012" w:rsidRDefault="00000000">
            <w:pPr>
              <w:pStyle w:val="TAH"/>
            </w:pPr>
            <w:r>
              <w:t>Applicability</w:t>
            </w:r>
          </w:p>
        </w:tc>
      </w:tr>
      <w:tr w:rsidR="00D44012" w14:paraId="53A50D9A" w14:textId="77777777">
        <w:trPr>
          <w:jc w:val="center"/>
        </w:trPr>
        <w:tc>
          <w:tcPr>
            <w:tcW w:w="1430" w:type="dxa"/>
            <w:shd w:val="clear" w:color="auto" w:fill="FFFFFF" w:themeFill="background1"/>
          </w:tcPr>
          <w:p w14:paraId="50ACDB58" w14:textId="77777777" w:rsidR="00D44012" w:rsidRDefault="00000000">
            <w:pPr>
              <w:pStyle w:val="TAL"/>
            </w:pPr>
            <w:r>
              <w:t>oriAddr</w:t>
            </w:r>
          </w:p>
        </w:tc>
        <w:tc>
          <w:tcPr>
            <w:tcW w:w="1006" w:type="dxa"/>
            <w:shd w:val="clear" w:color="auto" w:fill="FFFFFF" w:themeFill="background1"/>
          </w:tcPr>
          <w:p w14:paraId="12678DB9" w14:textId="77777777" w:rsidR="00D44012" w:rsidRDefault="00000000">
            <w:pPr>
              <w:pStyle w:val="TAL"/>
            </w:pPr>
            <w:r>
              <w:t>Address</w:t>
            </w:r>
          </w:p>
        </w:tc>
        <w:tc>
          <w:tcPr>
            <w:tcW w:w="425" w:type="dxa"/>
            <w:shd w:val="clear" w:color="auto" w:fill="FFFFFF" w:themeFill="background1"/>
          </w:tcPr>
          <w:p w14:paraId="29B4A203" w14:textId="77777777" w:rsidR="00D44012" w:rsidRDefault="00000000">
            <w:pPr>
              <w:pStyle w:val="TAC"/>
            </w:pPr>
            <w:r>
              <w:t>M</w:t>
            </w:r>
          </w:p>
        </w:tc>
        <w:tc>
          <w:tcPr>
            <w:tcW w:w="1368" w:type="dxa"/>
            <w:shd w:val="clear" w:color="auto" w:fill="FFFFFF" w:themeFill="background1"/>
          </w:tcPr>
          <w:p w14:paraId="11B82296" w14:textId="77777777" w:rsidR="00D44012" w:rsidRDefault="00000000">
            <w:pPr>
              <w:pStyle w:val="TAL"/>
            </w:pPr>
            <w:r>
              <w:t>1</w:t>
            </w:r>
          </w:p>
        </w:tc>
        <w:tc>
          <w:tcPr>
            <w:tcW w:w="3438" w:type="dxa"/>
            <w:shd w:val="clear" w:color="auto" w:fill="FFFFFF" w:themeFill="background1"/>
          </w:tcPr>
          <w:p w14:paraId="601391A2" w14:textId="77777777" w:rsidR="00D44012" w:rsidRDefault="00000000">
            <w:pPr>
              <w:pStyle w:val="TAL"/>
              <w:rPr>
                <w:szCs w:val="18"/>
              </w:rPr>
            </w:pPr>
            <w:r>
              <w:rPr>
                <w:szCs w:val="18"/>
              </w:rPr>
              <w:t>The service identity of the originating MSGin5G Client or the originating Application Server.</w:t>
            </w:r>
          </w:p>
          <w:p w14:paraId="69C6D615" w14:textId="77777777" w:rsidR="00D44012"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0C0FC27E" w14:textId="77777777" w:rsidR="00D44012" w:rsidRDefault="00D44012">
            <w:pPr>
              <w:pStyle w:val="TAL"/>
            </w:pPr>
          </w:p>
        </w:tc>
      </w:tr>
      <w:tr w:rsidR="00D44012" w14:paraId="197728B8" w14:textId="77777777">
        <w:trPr>
          <w:jc w:val="center"/>
        </w:trPr>
        <w:tc>
          <w:tcPr>
            <w:tcW w:w="1430" w:type="dxa"/>
            <w:shd w:val="clear" w:color="auto" w:fill="FFFFFF" w:themeFill="background1"/>
          </w:tcPr>
          <w:p w14:paraId="7E079EC3" w14:textId="77777777" w:rsidR="00D44012" w:rsidRDefault="00000000">
            <w:pPr>
              <w:pStyle w:val="TAL"/>
            </w:pPr>
            <w:r>
              <w:t>destAddr</w:t>
            </w:r>
          </w:p>
        </w:tc>
        <w:tc>
          <w:tcPr>
            <w:tcW w:w="1006" w:type="dxa"/>
            <w:shd w:val="clear" w:color="auto" w:fill="FFFFFF" w:themeFill="background1"/>
          </w:tcPr>
          <w:p w14:paraId="0562AC88" w14:textId="77777777" w:rsidR="00D44012" w:rsidRDefault="00000000">
            <w:pPr>
              <w:pStyle w:val="TAL"/>
            </w:pPr>
            <w:r>
              <w:t>Address</w:t>
            </w:r>
          </w:p>
        </w:tc>
        <w:tc>
          <w:tcPr>
            <w:tcW w:w="425" w:type="dxa"/>
            <w:shd w:val="clear" w:color="auto" w:fill="FFFFFF" w:themeFill="background1"/>
          </w:tcPr>
          <w:p w14:paraId="3581A377" w14:textId="77777777" w:rsidR="00D44012" w:rsidRDefault="00000000">
            <w:pPr>
              <w:pStyle w:val="TAC"/>
            </w:pPr>
            <w:r>
              <w:t>M</w:t>
            </w:r>
          </w:p>
        </w:tc>
        <w:tc>
          <w:tcPr>
            <w:tcW w:w="1368" w:type="dxa"/>
            <w:shd w:val="clear" w:color="auto" w:fill="FFFFFF" w:themeFill="background1"/>
          </w:tcPr>
          <w:p w14:paraId="4968DFB3" w14:textId="77777777" w:rsidR="00D44012" w:rsidRDefault="00000000">
            <w:pPr>
              <w:pStyle w:val="TAL"/>
            </w:pPr>
            <w:r>
              <w:t>1</w:t>
            </w:r>
          </w:p>
        </w:tc>
        <w:tc>
          <w:tcPr>
            <w:tcW w:w="3438" w:type="dxa"/>
            <w:shd w:val="clear" w:color="auto" w:fill="FFFFFF" w:themeFill="background1"/>
          </w:tcPr>
          <w:p w14:paraId="575ABD34" w14:textId="77777777" w:rsidR="00D44012"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4F19524D" w14:textId="77777777" w:rsidR="00D44012" w:rsidRDefault="00D44012">
            <w:pPr>
              <w:pStyle w:val="TAL"/>
            </w:pPr>
          </w:p>
        </w:tc>
      </w:tr>
      <w:tr w:rsidR="00D44012" w14:paraId="254909FD" w14:textId="77777777">
        <w:trPr>
          <w:jc w:val="center"/>
        </w:trPr>
        <w:tc>
          <w:tcPr>
            <w:tcW w:w="1430" w:type="dxa"/>
          </w:tcPr>
          <w:p w14:paraId="0B61DF08" w14:textId="77777777" w:rsidR="00D44012" w:rsidRDefault="00000000">
            <w:pPr>
              <w:pStyle w:val="TAL"/>
            </w:pPr>
            <w:r>
              <w:t>appId</w:t>
            </w:r>
          </w:p>
        </w:tc>
        <w:tc>
          <w:tcPr>
            <w:tcW w:w="1006" w:type="dxa"/>
          </w:tcPr>
          <w:p w14:paraId="44B5F49F" w14:textId="77777777" w:rsidR="00D44012" w:rsidRDefault="00000000">
            <w:pPr>
              <w:pStyle w:val="TAL"/>
            </w:pPr>
            <w:r>
              <w:t>string</w:t>
            </w:r>
          </w:p>
        </w:tc>
        <w:tc>
          <w:tcPr>
            <w:tcW w:w="425" w:type="dxa"/>
          </w:tcPr>
          <w:p w14:paraId="137652E1" w14:textId="77777777" w:rsidR="00D44012" w:rsidRDefault="00000000">
            <w:pPr>
              <w:pStyle w:val="TAC"/>
            </w:pPr>
            <w:r>
              <w:t>O</w:t>
            </w:r>
          </w:p>
        </w:tc>
        <w:tc>
          <w:tcPr>
            <w:tcW w:w="1368" w:type="dxa"/>
          </w:tcPr>
          <w:p w14:paraId="3D56306B" w14:textId="77777777" w:rsidR="00D44012" w:rsidRDefault="00000000">
            <w:pPr>
              <w:pStyle w:val="TAL"/>
            </w:pPr>
            <w:r>
              <w:t>0..1</w:t>
            </w:r>
          </w:p>
        </w:tc>
        <w:tc>
          <w:tcPr>
            <w:tcW w:w="3438" w:type="dxa"/>
          </w:tcPr>
          <w:p w14:paraId="2E8C58EE" w14:textId="77777777" w:rsidR="00D44012"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93C770E" w14:textId="77777777" w:rsidR="00D44012" w:rsidRDefault="00000000">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FB030B2" w14:textId="77777777" w:rsidR="00D44012" w:rsidRDefault="00D44012">
            <w:pPr>
              <w:pStyle w:val="TAL"/>
              <w:rPr>
                <w:szCs w:val="18"/>
              </w:rPr>
            </w:pPr>
          </w:p>
        </w:tc>
      </w:tr>
      <w:tr w:rsidR="00D44012" w14:paraId="5CF939B9" w14:textId="77777777">
        <w:trPr>
          <w:jc w:val="center"/>
        </w:trPr>
        <w:tc>
          <w:tcPr>
            <w:tcW w:w="1430" w:type="dxa"/>
          </w:tcPr>
          <w:p w14:paraId="7E10E2FB" w14:textId="77777777" w:rsidR="00D44012" w:rsidRDefault="00000000">
            <w:pPr>
              <w:pStyle w:val="TAL"/>
            </w:pPr>
            <w:r>
              <w:t>msgId</w:t>
            </w:r>
          </w:p>
        </w:tc>
        <w:tc>
          <w:tcPr>
            <w:tcW w:w="1006" w:type="dxa"/>
          </w:tcPr>
          <w:p w14:paraId="68E0C09A" w14:textId="77777777" w:rsidR="00D44012" w:rsidRDefault="00000000">
            <w:pPr>
              <w:pStyle w:val="TAL"/>
            </w:pPr>
            <w:r>
              <w:t>string</w:t>
            </w:r>
          </w:p>
        </w:tc>
        <w:tc>
          <w:tcPr>
            <w:tcW w:w="425" w:type="dxa"/>
          </w:tcPr>
          <w:p w14:paraId="1149B2E2" w14:textId="77777777" w:rsidR="00D44012" w:rsidRDefault="00000000">
            <w:pPr>
              <w:pStyle w:val="TAC"/>
            </w:pPr>
            <w:r>
              <w:t>M</w:t>
            </w:r>
          </w:p>
        </w:tc>
        <w:tc>
          <w:tcPr>
            <w:tcW w:w="1368" w:type="dxa"/>
          </w:tcPr>
          <w:p w14:paraId="536040E5" w14:textId="77777777" w:rsidR="00D44012" w:rsidRDefault="00000000">
            <w:pPr>
              <w:pStyle w:val="TAL"/>
            </w:pPr>
            <w:r>
              <w:t>1</w:t>
            </w:r>
          </w:p>
        </w:tc>
        <w:tc>
          <w:tcPr>
            <w:tcW w:w="3438" w:type="dxa"/>
          </w:tcPr>
          <w:p w14:paraId="2EA68542" w14:textId="77777777" w:rsidR="00D44012" w:rsidRDefault="00000000">
            <w:pPr>
              <w:pStyle w:val="TAL"/>
              <w:rPr>
                <w:szCs w:val="18"/>
              </w:rPr>
            </w:pPr>
            <w:r>
              <w:rPr>
                <w:szCs w:val="18"/>
              </w:rPr>
              <w:t>Unique identifier of this message.</w:t>
            </w:r>
          </w:p>
          <w:p w14:paraId="4552F650" w14:textId="77777777" w:rsidR="00D44012"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1AC043E4" w14:textId="77777777" w:rsidR="00D44012" w:rsidRDefault="00D44012">
            <w:pPr>
              <w:pStyle w:val="TAL"/>
              <w:rPr>
                <w:szCs w:val="18"/>
              </w:rPr>
            </w:pPr>
          </w:p>
        </w:tc>
      </w:tr>
      <w:tr w:rsidR="00D44012" w14:paraId="75421C03" w14:textId="77777777">
        <w:trPr>
          <w:jc w:val="center"/>
        </w:trPr>
        <w:tc>
          <w:tcPr>
            <w:tcW w:w="1430" w:type="dxa"/>
          </w:tcPr>
          <w:p w14:paraId="60285B60" w14:textId="77777777" w:rsidR="00D44012" w:rsidRDefault="00000000">
            <w:pPr>
              <w:pStyle w:val="TAL"/>
              <w:rPr>
                <w:lang w:eastAsia="zh-CN"/>
              </w:rPr>
            </w:pPr>
            <w:r>
              <w:rPr>
                <w:lang w:eastAsia="zh-CN"/>
              </w:rPr>
              <w:t>d</w:t>
            </w:r>
            <w:r>
              <w:t>elivStReq</w:t>
            </w:r>
            <w:r>
              <w:rPr>
                <w:lang w:eastAsia="zh-CN"/>
              </w:rPr>
              <w:t>Ind</w:t>
            </w:r>
          </w:p>
        </w:tc>
        <w:tc>
          <w:tcPr>
            <w:tcW w:w="1006" w:type="dxa"/>
          </w:tcPr>
          <w:p w14:paraId="074664AB" w14:textId="77777777" w:rsidR="00D44012" w:rsidRDefault="00000000">
            <w:pPr>
              <w:pStyle w:val="TAL"/>
            </w:pPr>
            <w:r>
              <w:t>boolean</w:t>
            </w:r>
          </w:p>
        </w:tc>
        <w:tc>
          <w:tcPr>
            <w:tcW w:w="425" w:type="dxa"/>
          </w:tcPr>
          <w:p w14:paraId="3290B217" w14:textId="77777777" w:rsidR="00D44012" w:rsidRDefault="00000000">
            <w:pPr>
              <w:pStyle w:val="TAC"/>
            </w:pPr>
            <w:r>
              <w:t>O</w:t>
            </w:r>
          </w:p>
        </w:tc>
        <w:tc>
          <w:tcPr>
            <w:tcW w:w="1368" w:type="dxa"/>
          </w:tcPr>
          <w:p w14:paraId="740CD825" w14:textId="77777777" w:rsidR="00D44012" w:rsidRDefault="00000000">
            <w:pPr>
              <w:pStyle w:val="TAL"/>
            </w:pPr>
            <w:r>
              <w:t>0..1</w:t>
            </w:r>
          </w:p>
        </w:tc>
        <w:tc>
          <w:tcPr>
            <w:tcW w:w="3438" w:type="dxa"/>
          </w:tcPr>
          <w:p w14:paraId="2BCD01B2" w14:textId="77777777" w:rsidR="00D44012" w:rsidRDefault="00000000">
            <w:pPr>
              <w:pStyle w:val="TAL"/>
              <w:rPr>
                <w:szCs w:val="18"/>
              </w:rPr>
            </w:pPr>
            <w:r>
              <w:rPr>
                <w:szCs w:val="18"/>
              </w:rPr>
              <w:t>Indicates if delivery acknowledgement from the recipient is requested.</w:t>
            </w:r>
          </w:p>
          <w:p w14:paraId="72C6E60C" w14:textId="77777777" w:rsidR="00D44012" w:rsidRDefault="00000000">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53745923" w14:textId="77777777" w:rsidR="00D44012"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18C7A71" w14:textId="77777777" w:rsidR="00D44012" w:rsidRDefault="00D44012">
            <w:pPr>
              <w:pStyle w:val="TAL"/>
              <w:rPr>
                <w:szCs w:val="18"/>
              </w:rPr>
            </w:pPr>
          </w:p>
        </w:tc>
      </w:tr>
      <w:tr w:rsidR="00D44012" w14:paraId="2DA518B8" w14:textId="77777777">
        <w:trPr>
          <w:jc w:val="center"/>
        </w:trPr>
        <w:tc>
          <w:tcPr>
            <w:tcW w:w="1430" w:type="dxa"/>
          </w:tcPr>
          <w:p w14:paraId="04398C90" w14:textId="77777777" w:rsidR="00D44012" w:rsidRDefault="00000000">
            <w:pPr>
              <w:pStyle w:val="TAL"/>
            </w:pPr>
            <w:r>
              <w:t>payload</w:t>
            </w:r>
          </w:p>
        </w:tc>
        <w:tc>
          <w:tcPr>
            <w:tcW w:w="1006" w:type="dxa"/>
          </w:tcPr>
          <w:p w14:paraId="2ED23253" w14:textId="77777777" w:rsidR="00D44012" w:rsidRDefault="00000000">
            <w:pPr>
              <w:pStyle w:val="TAL"/>
            </w:pPr>
            <w:r>
              <w:t>string</w:t>
            </w:r>
          </w:p>
        </w:tc>
        <w:tc>
          <w:tcPr>
            <w:tcW w:w="425" w:type="dxa"/>
          </w:tcPr>
          <w:p w14:paraId="50E174F7" w14:textId="77777777" w:rsidR="00D44012" w:rsidRDefault="00000000">
            <w:pPr>
              <w:pStyle w:val="TAC"/>
            </w:pPr>
            <w:r>
              <w:t>O</w:t>
            </w:r>
          </w:p>
        </w:tc>
        <w:tc>
          <w:tcPr>
            <w:tcW w:w="1368" w:type="dxa"/>
          </w:tcPr>
          <w:p w14:paraId="74510743" w14:textId="77777777" w:rsidR="00D44012" w:rsidRDefault="00000000">
            <w:pPr>
              <w:pStyle w:val="TAL"/>
            </w:pPr>
            <w:r>
              <w:t>0..1</w:t>
            </w:r>
          </w:p>
        </w:tc>
        <w:tc>
          <w:tcPr>
            <w:tcW w:w="3438" w:type="dxa"/>
          </w:tcPr>
          <w:p w14:paraId="639085E1" w14:textId="77777777" w:rsidR="00D44012" w:rsidRDefault="00000000">
            <w:pPr>
              <w:pStyle w:val="TAL"/>
              <w:rPr>
                <w:szCs w:val="18"/>
              </w:rPr>
            </w:pPr>
            <w:r>
              <w:rPr>
                <w:szCs w:val="18"/>
              </w:rPr>
              <w:t>Payload of the message.</w:t>
            </w:r>
          </w:p>
          <w:p w14:paraId="3A6D0259" w14:textId="77777777" w:rsidR="00D44012"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02FFE29B" w14:textId="77777777" w:rsidR="00D44012" w:rsidRDefault="00D44012">
            <w:pPr>
              <w:pStyle w:val="TAL"/>
              <w:rPr>
                <w:szCs w:val="18"/>
              </w:rPr>
            </w:pPr>
          </w:p>
        </w:tc>
      </w:tr>
      <w:tr w:rsidR="00D44012" w14:paraId="092CA68F" w14:textId="77777777">
        <w:trPr>
          <w:jc w:val="center"/>
        </w:trPr>
        <w:tc>
          <w:tcPr>
            <w:tcW w:w="1430" w:type="dxa"/>
          </w:tcPr>
          <w:p w14:paraId="31B21E78" w14:textId="77777777" w:rsidR="00D44012" w:rsidRDefault="00000000">
            <w:pPr>
              <w:pStyle w:val="TAL"/>
              <w:rPr>
                <w:lang w:eastAsia="zh-CN"/>
              </w:rPr>
            </w:pPr>
            <w:r>
              <w:t>seg</w:t>
            </w:r>
            <w:r>
              <w:rPr>
                <w:lang w:eastAsia="zh-CN"/>
              </w:rPr>
              <w:t>Ind</w:t>
            </w:r>
          </w:p>
        </w:tc>
        <w:tc>
          <w:tcPr>
            <w:tcW w:w="1006" w:type="dxa"/>
          </w:tcPr>
          <w:p w14:paraId="1947A0FC" w14:textId="77777777" w:rsidR="00D44012" w:rsidRDefault="00000000">
            <w:pPr>
              <w:pStyle w:val="TAL"/>
            </w:pPr>
            <w:r>
              <w:t>boolean</w:t>
            </w:r>
          </w:p>
        </w:tc>
        <w:tc>
          <w:tcPr>
            <w:tcW w:w="425" w:type="dxa"/>
          </w:tcPr>
          <w:p w14:paraId="6BF7B0A5" w14:textId="77777777" w:rsidR="00D44012" w:rsidRDefault="00000000">
            <w:pPr>
              <w:pStyle w:val="TAC"/>
            </w:pPr>
            <w:r>
              <w:t>O</w:t>
            </w:r>
          </w:p>
        </w:tc>
        <w:tc>
          <w:tcPr>
            <w:tcW w:w="1368" w:type="dxa"/>
          </w:tcPr>
          <w:p w14:paraId="1840A6A0" w14:textId="77777777" w:rsidR="00D44012" w:rsidRDefault="00000000">
            <w:pPr>
              <w:pStyle w:val="TAL"/>
            </w:pPr>
            <w:r>
              <w:t>0..1</w:t>
            </w:r>
          </w:p>
        </w:tc>
        <w:tc>
          <w:tcPr>
            <w:tcW w:w="3438" w:type="dxa"/>
          </w:tcPr>
          <w:p w14:paraId="03450532" w14:textId="77777777" w:rsidR="00D44012" w:rsidRDefault="00000000">
            <w:pPr>
              <w:pStyle w:val="TAL"/>
              <w:rPr>
                <w:szCs w:val="18"/>
                <w:lang w:eastAsia="zh-CN"/>
              </w:rPr>
            </w:pPr>
            <w:r>
              <w:rPr>
                <w:szCs w:val="18"/>
              </w:rPr>
              <w:t>Indicates this message is part of a segmented message.</w:t>
            </w:r>
          </w:p>
          <w:p w14:paraId="09E50411" w14:textId="77777777" w:rsidR="00D44012"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31D9BCCC" w14:textId="77777777" w:rsidR="00D44012" w:rsidRDefault="00D44012">
            <w:pPr>
              <w:pStyle w:val="TAL"/>
              <w:rPr>
                <w:szCs w:val="18"/>
              </w:rPr>
            </w:pPr>
          </w:p>
        </w:tc>
      </w:tr>
      <w:tr w:rsidR="00D44012" w14:paraId="4823C8FD" w14:textId="77777777">
        <w:trPr>
          <w:jc w:val="center"/>
        </w:trPr>
        <w:tc>
          <w:tcPr>
            <w:tcW w:w="1430" w:type="dxa"/>
          </w:tcPr>
          <w:p w14:paraId="10FE78FB" w14:textId="77777777" w:rsidR="00D44012" w:rsidRDefault="00000000">
            <w:pPr>
              <w:pStyle w:val="TAL"/>
            </w:pPr>
            <w:r>
              <w:t>segParams</w:t>
            </w:r>
          </w:p>
        </w:tc>
        <w:tc>
          <w:tcPr>
            <w:tcW w:w="1006" w:type="dxa"/>
          </w:tcPr>
          <w:p w14:paraId="0D73F9C9" w14:textId="77777777" w:rsidR="00D44012" w:rsidRDefault="00000000">
            <w:pPr>
              <w:pStyle w:val="TAL"/>
            </w:pPr>
            <w:r>
              <w:t>MessageSegmentPa</w:t>
            </w:r>
            <w:r>
              <w:rPr>
                <w:lang w:eastAsia="zh-CN"/>
              </w:rPr>
              <w:t>r</w:t>
            </w:r>
            <w:r>
              <w:t>ameters</w:t>
            </w:r>
          </w:p>
        </w:tc>
        <w:tc>
          <w:tcPr>
            <w:tcW w:w="425" w:type="dxa"/>
          </w:tcPr>
          <w:p w14:paraId="35423F84" w14:textId="77777777" w:rsidR="00D44012" w:rsidRDefault="00000000">
            <w:pPr>
              <w:pStyle w:val="TAC"/>
              <w:rPr>
                <w:lang w:eastAsia="zh-CN"/>
              </w:rPr>
            </w:pPr>
            <w:r>
              <w:rPr>
                <w:rFonts w:hint="eastAsia"/>
                <w:lang w:val="en-US" w:eastAsia="zh-CN"/>
              </w:rPr>
              <w:t>C</w:t>
            </w:r>
          </w:p>
        </w:tc>
        <w:tc>
          <w:tcPr>
            <w:tcW w:w="1368" w:type="dxa"/>
          </w:tcPr>
          <w:p w14:paraId="498B8295" w14:textId="77777777" w:rsidR="00D44012" w:rsidRDefault="00000000">
            <w:pPr>
              <w:pStyle w:val="TAL"/>
            </w:pPr>
            <w:r>
              <w:t>0..1</w:t>
            </w:r>
          </w:p>
        </w:tc>
        <w:tc>
          <w:tcPr>
            <w:tcW w:w="3438" w:type="dxa"/>
          </w:tcPr>
          <w:p w14:paraId="081D653D" w14:textId="77777777" w:rsidR="00D44012" w:rsidRDefault="00000000">
            <w:pPr>
              <w:pStyle w:val="TAL"/>
              <w:rPr>
                <w:szCs w:val="18"/>
              </w:rPr>
            </w:pPr>
            <w:r>
              <w:rPr>
                <w:szCs w:val="18"/>
              </w:rPr>
              <w:t>The message segment parameters.</w:t>
            </w:r>
          </w:p>
          <w:p w14:paraId="6AC17B85" w14:textId="77777777" w:rsidR="00D44012" w:rsidRDefault="00000000">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BAC9D85" w14:textId="77777777" w:rsidR="00D44012" w:rsidRDefault="00D44012">
            <w:pPr>
              <w:pStyle w:val="TAL"/>
              <w:rPr>
                <w:szCs w:val="18"/>
              </w:rPr>
            </w:pPr>
          </w:p>
        </w:tc>
      </w:tr>
      <w:tr w:rsidR="00D44012" w14:paraId="4C3B3733" w14:textId="77777777">
        <w:trPr>
          <w:jc w:val="center"/>
        </w:trPr>
        <w:tc>
          <w:tcPr>
            <w:tcW w:w="9665" w:type="dxa"/>
            <w:gridSpan w:val="6"/>
          </w:tcPr>
          <w:p w14:paraId="1FE26B4D" w14:textId="77777777" w:rsidR="00D44012" w:rsidRDefault="00000000">
            <w:pPr>
              <w:pStyle w:val="TAN"/>
              <w:rPr>
                <w:szCs w:val="18"/>
              </w:rPr>
            </w:pPr>
            <w:r>
              <w:rPr>
                <w:szCs w:val="22"/>
              </w:rPr>
              <w:t>NOTE</w:t>
            </w:r>
            <w:r>
              <w:t>:</w:t>
            </w:r>
            <w:r>
              <w:tab/>
              <w:t>The addrType in Address data type shall only include AS or UE to represent the originating of message request.</w:t>
            </w:r>
          </w:p>
        </w:tc>
      </w:tr>
    </w:tbl>
    <w:p w14:paraId="16C16B48" w14:textId="77777777" w:rsidR="00D44012" w:rsidRDefault="00D44012">
      <w:bookmarkStart w:id="1218" w:name="_Toc93879064"/>
      <w:bookmarkStart w:id="1219" w:name="_Toc96996798"/>
    </w:p>
    <w:p w14:paraId="153D7523" w14:textId="77777777" w:rsidR="00D44012" w:rsidRDefault="00000000">
      <w:pPr>
        <w:pStyle w:val="Heading5"/>
      </w:pPr>
      <w:bookmarkStart w:id="1220" w:name="_Toc97197204"/>
      <w:bookmarkStart w:id="1221" w:name="_Toc185509460"/>
      <w:r>
        <w:t>9.1.5.2.3</w:t>
      </w:r>
      <w:r>
        <w:tab/>
        <w:t>Type: Address</w:t>
      </w:r>
      <w:bookmarkEnd w:id="1218"/>
      <w:bookmarkEnd w:id="1219"/>
      <w:bookmarkEnd w:id="1220"/>
      <w:bookmarkEnd w:id="1221"/>
    </w:p>
    <w:p w14:paraId="71C37A3B" w14:textId="77777777" w:rsidR="00D44012"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07671592" w14:textId="77777777">
        <w:trPr>
          <w:jc w:val="center"/>
        </w:trPr>
        <w:tc>
          <w:tcPr>
            <w:tcW w:w="1430" w:type="dxa"/>
            <w:shd w:val="clear" w:color="auto" w:fill="C0C0C0"/>
          </w:tcPr>
          <w:p w14:paraId="73352450" w14:textId="77777777" w:rsidR="00D44012" w:rsidRDefault="00000000">
            <w:pPr>
              <w:pStyle w:val="TAH"/>
            </w:pPr>
            <w:r>
              <w:t>Attribute name</w:t>
            </w:r>
          </w:p>
        </w:tc>
        <w:tc>
          <w:tcPr>
            <w:tcW w:w="1006" w:type="dxa"/>
            <w:shd w:val="clear" w:color="auto" w:fill="C0C0C0"/>
          </w:tcPr>
          <w:p w14:paraId="58BF0D11" w14:textId="77777777" w:rsidR="00D44012" w:rsidRDefault="00000000">
            <w:pPr>
              <w:pStyle w:val="TAH"/>
            </w:pPr>
            <w:r>
              <w:t>Data type</w:t>
            </w:r>
          </w:p>
        </w:tc>
        <w:tc>
          <w:tcPr>
            <w:tcW w:w="425" w:type="dxa"/>
            <w:shd w:val="clear" w:color="auto" w:fill="C0C0C0"/>
          </w:tcPr>
          <w:p w14:paraId="346536B1" w14:textId="77777777" w:rsidR="00D44012" w:rsidRDefault="00000000">
            <w:pPr>
              <w:pStyle w:val="TAH"/>
            </w:pPr>
            <w:r>
              <w:t>P</w:t>
            </w:r>
          </w:p>
        </w:tc>
        <w:tc>
          <w:tcPr>
            <w:tcW w:w="1368" w:type="dxa"/>
            <w:shd w:val="clear" w:color="auto" w:fill="C0C0C0"/>
          </w:tcPr>
          <w:p w14:paraId="29F00542" w14:textId="77777777" w:rsidR="00D44012" w:rsidRDefault="00000000">
            <w:pPr>
              <w:pStyle w:val="TAH"/>
            </w:pPr>
            <w:r>
              <w:t>Cardinality</w:t>
            </w:r>
          </w:p>
        </w:tc>
        <w:tc>
          <w:tcPr>
            <w:tcW w:w="3438" w:type="dxa"/>
            <w:shd w:val="clear" w:color="auto" w:fill="C0C0C0"/>
          </w:tcPr>
          <w:p w14:paraId="78069076" w14:textId="77777777" w:rsidR="00D44012" w:rsidRDefault="00000000">
            <w:pPr>
              <w:pStyle w:val="TAH"/>
              <w:rPr>
                <w:szCs w:val="18"/>
              </w:rPr>
            </w:pPr>
            <w:r>
              <w:rPr>
                <w:szCs w:val="18"/>
              </w:rPr>
              <w:t>Description</w:t>
            </w:r>
          </w:p>
        </w:tc>
        <w:tc>
          <w:tcPr>
            <w:tcW w:w="1998" w:type="dxa"/>
            <w:shd w:val="clear" w:color="auto" w:fill="C0C0C0"/>
          </w:tcPr>
          <w:p w14:paraId="2EE0F6C1" w14:textId="77777777" w:rsidR="00D44012" w:rsidRDefault="00000000">
            <w:pPr>
              <w:pStyle w:val="TAH"/>
              <w:rPr>
                <w:szCs w:val="18"/>
              </w:rPr>
            </w:pPr>
            <w:r>
              <w:t>Applicability</w:t>
            </w:r>
          </w:p>
        </w:tc>
      </w:tr>
      <w:tr w:rsidR="00D44012" w14:paraId="0BBCBB30" w14:textId="77777777">
        <w:trPr>
          <w:jc w:val="center"/>
        </w:trPr>
        <w:tc>
          <w:tcPr>
            <w:tcW w:w="1430" w:type="dxa"/>
          </w:tcPr>
          <w:p w14:paraId="18B33225" w14:textId="77777777" w:rsidR="00D44012" w:rsidRDefault="00000000">
            <w:pPr>
              <w:pStyle w:val="TAL"/>
            </w:pPr>
            <w:r>
              <w:t>addrType</w:t>
            </w:r>
          </w:p>
        </w:tc>
        <w:tc>
          <w:tcPr>
            <w:tcW w:w="1006" w:type="dxa"/>
          </w:tcPr>
          <w:p w14:paraId="2D978072" w14:textId="77777777" w:rsidR="00D44012" w:rsidRDefault="00000000">
            <w:pPr>
              <w:pStyle w:val="TAL"/>
            </w:pPr>
            <w:r>
              <w:t>AddressType</w:t>
            </w:r>
          </w:p>
        </w:tc>
        <w:tc>
          <w:tcPr>
            <w:tcW w:w="425" w:type="dxa"/>
          </w:tcPr>
          <w:p w14:paraId="28276870" w14:textId="77777777" w:rsidR="00D44012" w:rsidRDefault="00000000">
            <w:pPr>
              <w:pStyle w:val="TAC"/>
            </w:pPr>
            <w:r>
              <w:t>M</w:t>
            </w:r>
          </w:p>
        </w:tc>
        <w:tc>
          <w:tcPr>
            <w:tcW w:w="1368" w:type="dxa"/>
          </w:tcPr>
          <w:p w14:paraId="0ADE4E0F" w14:textId="77777777" w:rsidR="00D44012" w:rsidRDefault="00000000">
            <w:pPr>
              <w:pStyle w:val="TAL"/>
            </w:pPr>
            <w:r>
              <w:t>1</w:t>
            </w:r>
          </w:p>
        </w:tc>
        <w:tc>
          <w:tcPr>
            <w:tcW w:w="3438" w:type="dxa"/>
          </w:tcPr>
          <w:p w14:paraId="0D653FDD" w14:textId="77777777" w:rsidR="00D44012" w:rsidRDefault="00000000">
            <w:pPr>
              <w:pStyle w:val="TAL"/>
              <w:rPr>
                <w:szCs w:val="18"/>
              </w:rPr>
            </w:pPr>
            <w:r>
              <w:t>Represent the type of message request.</w:t>
            </w:r>
          </w:p>
        </w:tc>
        <w:tc>
          <w:tcPr>
            <w:tcW w:w="1998" w:type="dxa"/>
          </w:tcPr>
          <w:p w14:paraId="004FAD6C" w14:textId="77777777" w:rsidR="00D44012" w:rsidRDefault="00D44012">
            <w:pPr>
              <w:pStyle w:val="TAL"/>
              <w:rPr>
                <w:szCs w:val="18"/>
              </w:rPr>
            </w:pPr>
          </w:p>
        </w:tc>
      </w:tr>
      <w:tr w:rsidR="00D44012" w14:paraId="066067FE" w14:textId="77777777">
        <w:trPr>
          <w:jc w:val="center"/>
        </w:trPr>
        <w:tc>
          <w:tcPr>
            <w:tcW w:w="1430" w:type="dxa"/>
          </w:tcPr>
          <w:p w14:paraId="6265E7B2" w14:textId="77777777" w:rsidR="00D44012" w:rsidRDefault="00000000">
            <w:pPr>
              <w:pStyle w:val="TAL"/>
            </w:pPr>
            <w:r>
              <w:t>addr</w:t>
            </w:r>
          </w:p>
        </w:tc>
        <w:tc>
          <w:tcPr>
            <w:tcW w:w="1006" w:type="dxa"/>
          </w:tcPr>
          <w:p w14:paraId="7A7675E9" w14:textId="77777777" w:rsidR="00D44012" w:rsidRDefault="00000000">
            <w:pPr>
              <w:pStyle w:val="TAL"/>
            </w:pPr>
            <w:r>
              <w:t>string</w:t>
            </w:r>
          </w:p>
        </w:tc>
        <w:tc>
          <w:tcPr>
            <w:tcW w:w="425" w:type="dxa"/>
          </w:tcPr>
          <w:p w14:paraId="2D966FE5" w14:textId="77777777" w:rsidR="00D44012" w:rsidRDefault="00000000">
            <w:pPr>
              <w:pStyle w:val="TAC"/>
            </w:pPr>
            <w:r>
              <w:t>M</w:t>
            </w:r>
          </w:p>
        </w:tc>
        <w:tc>
          <w:tcPr>
            <w:tcW w:w="1368" w:type="dxa"/>
          </w:tcPr>
          <w:p w14:paraId="7F4F6E97" w14:textId="77777777" w:rsidR="00D44012" w:rsidRDefault="00000000">
            <w:pPr>
              <w:pStyle w:val="TAL"/>
            </w:pPr>
            <w:r>
              <w:t>1</w:t>
            </w:r>
          </w:p>
        </w:tc>
        <w:tc>
          <w:tcPr>
            <w:tcW w:w="3438" w:type="dxa"/>
          </w:tcPr>
          <w:p w14:paraId="2552A539" w14:textId="77777777" w:rsidR="00D44012" w:rsidRDefault="00000000">
            <w:pPr>
              <w:pStyle w:val="TAL"/>
            </w:pPr>
            <w:r>
              <w:t>Refer to UE Service ID or AS Service ID or Group Service ID or Broadcast Area ID or Messaging Topic.</w:t>
            </w:r>
          </w:p>
        </w:tc>
        <w:tc>
          <w:tcPr>
            <w:tcW w:w="1998" w:type="dxa"/>
          </w:tcPr>
          <w:p w14:paraId="6E9933AD" w14:textId="77777777" w:rsidR="00D44012" w:rsidRDefault="00D44012">
            <w:pPr>
              <w:pStyle w:val="TAL"/>
              <w:rPr>
                <w:szCs w:val="18"/>
              </w:rPr>
            </w:pPr>
          </w:p>
        </w:tc>
      </w:tr>
    </w:tbl>
    <w:p w14:paraId="3B821D5E" w14:textId="77777777" w:rsidR="00D44012" w:rsidRDefault="00D44012">
      <w:pPr>
        <w:rPr>
          <w:lang w:eastAsia="zh-CN"/>
        </w:rPr>
      </w:pPr>
    </w:p>
    <w:p w14:paraId="09AD6B6E" w14:textId="77777777" w:rsidR="00D44012" w:rsidRDefault="00000000">
      <w:pPr>
        <w:pStyle w:val="Heading4"/>
      </w:pPr>
      <w:bookmarkStart w:id="1222" w:name="_Toc93879065"/>
      <w:bookmarkStart w:id="1223" w:name="_Toc96996799"/>
      <w:bookmarkStart w:id="1224" w:name="_Toc97197205"/>
      <w:bookmarkStart w:id="1225" w:name="_Toc185509461"/>
      <w:r>
        <w:lastRenderedPageBreak/>
        <w:t>9.1.5.3</w:t>
      </w:r>
      <w:r>
        <w:tab/>
        <w:t>Simple data types and enumerations</w:t>
      </w:r>
      <w:bookmarkEnd w:id="1222"/>
      <w:bookmarkEnd w:id="1223"/>
      <w:bookmarkEnd w:id="1224"/>
      <w:bookmarkEnd w:id="1225"/>
    </w:p>
    <w:p w14:paraId="5CFF0AFD" w14:textId="77777777" w:rsidR="00D44012" w:rsidRDefault="00000000">
      <w:pPr>
        <w:pStyle w:val="Heading5"/>
      </w:pPr>
      <w:bookmarkStart w:id="1226" w:name="_Toc96996800"/>
      <w:bookmarkStart w:id="1227" w:name="_Toc97197206"/>
      <w:bookmarkStart w:id="1228" w:name="_Toc93879066"/>
      <w:bookmarkStart w:id="1229" w:name="_Toc185509462"/>
      <w:r>
        <w:t>9.1.5.3.1</w:t>
      </w:r>
      <w:r>
        <w:tab/>
        <w:t>Introduction</w:t>
      </w:r>
      <w:bookmarkEnd w:id="1226"/>
      <w:bookmarkEnd w:id="1227"/>
      <w:bookmarkEnd w:id="1228"/>
      <w:bookmarkEnd w:id="1229"/>
    </w:p>
    <w:p w14:paraId="3F55764F" w14:textId="77777777" w:rsidR="00D44012" w:rsidRDefault="00000000">
      <w:pPr>
        <w:rPr>
          <w:lang w:eastAsia="zh-CN"/>
        </w:rPr>
      </w:pPr>
      <w:r>
        <w:rPr>
          <w:lang w:eastAsia="zh-CN"/>
        </w:rPr>
        <w:t>This clause defines simple data types and enumerations that can be referenced from data structures defined in the previous clauses.</w:t>
      </w:r>
    </w:p>
    <w:p w14:paraId="4CA88BD7" w14:textId="77777777" w:rsidR="00D44012" w:rsidRDefault="00000000">
      <w:pPr>
        <w:pStyle w:val="Heading5"/>
      </w:pPr>
      <w:bookmarkStart w:id="1230" w:name="_Toc97197207"/>
      <w:bookmarkStart w:id="1231" w:name="_Toc96996801"/>
      <w:bookmarkStart w:id="1232" w:name="_Toc93879067"/>
      <w:bookmarkStart w:id="1233" w:name="_Toc185509463"/>
      <w:r>
        <w:t>9.1.5.3.2</w:t>
      </w:r>
      <w:r>
        <w:tab/>
        <w:t>Enumeration: AddressType</w:t>
      </w:r>
      <w:bookmarkEnd w:id="1230"/>
      <w:bookmarkEnd w:id="1231"/>
      <w:bookmarkEnd w:id="1232"/>
      <w:bookmarkEnd w:id="1233"/>
    </w:p>
    <w:p w14:paraId="79099A75" w14:textId="77777777" w:rsidR="00D44012"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D44012" w14:paraId="49C64F85" w14:textId="77777777">
        <w:tc>
          <w:tcPr>
            <w:tcW w:w="1392" w:type="pct"/>
            <w:shd w:val="clear" w:color="auto" w:fill="C0C0C0"/>
            <w:tcMar>
              <w:top w:w="0" w:type="dxa"/>
              <w:left w:w="108" w:type="dxa"/>
              <w:bottom w:w="0" w:type="dxa"/>
              <w:right w:w="108" w:type="dxa"/>
            </w:tcMar>
          </w:tcPr>
          <w:p w14:paraId="0077752A" w14:textId="77777777" w:rsidR="00D44012" w:rsidRDefault="00000000">
            <w:pPr>
              <w:pStyle w:val="TAH"/>
            </w:pPr>
            <w:r>
              <w:t>Enumeration value</w:t>
            </w:r>
          </w:p>
        </w:tc>
        <w:tc>
          <w:tcPr>
            <w:tcW w:w="2330" w:type="pct"/>
            <w:shd w:val="clear" w:color="auto" w:fill="C0C0C0"/>
            <w:tcMar>
              <w:top w:w="0" w:type="dxa"/>
              <w:left w:w="108" w:type="dxa"/>
              <w:bottom w:w="0" w:type="dxa"/>
              <w:right w:w="108" w:type="dxa"/>
            </w:tcMar>
          </w:tcPr>
          <w:p w14:paraId="01D68D13" w14:textId="77777777" w:rsidR="00D44012" w:rsidRDefault="00000000">
            <w:pPr>
              <w:pStyle w:val="TAH"/>
            </w:pPr>
            <w:r>
              <w:t>Description</w:t>
            </w:r>
          </w:p>
        </w:tc>
        <w:tc>
          <w:tcPr>
            <w:tcW w:w="1278" w:type="pct"/>
            <w:shd w:val="clear" w:color="auto" w:fill="C0C0C0"/>
          </w:tcPr>
          <w:p w14:paraId="1EEEC9F4" w14:textId="77777777" w:rsidR="00D44012" w:rsidRDefault="00000000">
            <w:pPr>
              <w:pStyle w:val="TAH"/>
            </w:pPr>
            <w:r>
              <w:t>Applicability</w:t>
            </w:r>
          </w:p>
        </w:tc>
      </w:tr>
      <w:tr w:rsidR="00D44012" w14:paraId="1EB806F0" w14:textId="77777777">
        <w:tc>
          <w:tcPr>
            <w:tcW w:w="1392" w:type="pct"/>
            <w:tcMar>
              <w:top w:w="0" w:type="dxa"/>
              <w:left w:w="108" w:type="dxa"/>
              <w:bottom w:w="0" w:type="dxa"/>
              <w:right w:w="108" w:type="dxa"/>
            </w:tcMar>
          </w:tcPr>
          <w:p w14:paraId="57E58382" w14:textId="77777777" w:rsidR="00D44012" w:rsidRDefault="00000000">
            <w:pPr>
              <w:pStyle w:val="TAL"/>
            </w:pPr>
            <w:r>
              <w:t>UE</w:t>
            </w:r>
          </w:p>
        </w:tc>
        <w:tc>
          <w:tcPr>
            <w:tcW w:w="2330" w:type="pct"/>
            <w:tcMar>
              <w:top w:w="0" w:type="dxa"/>
              <w:left w:w="108" w:type="dxa"/>
              <w:bottom w:w="0" w:type="dxa"/>
              <w:right w:w="108" w:type="dxa"/>
            </w:tcMar>
          </w:tcPr>
          <w:p w14:paraId="1AF300D3" w14:textId="77777777" w:rsidR="00D44012" w:rsidRDefault="00000000">
            <w:pPr>
              <w:pStyle w:val="TAL"/>
            </w:pPr>
            <w:r>
              <w:t>The address type is UE.</w:t>
            </w:r>
          </w:p>
        </w:tc>
        <w:tc>
          <w:tcPr>
            <w:tcW w:w="1278" w:type="pct"/>
          </w:tcPr>
          <w:p w14:paraId="77735605" w14:textId="77777777" w:rsidR="00D44012" w:rsidRDefault="00D44012">
            <w:pPr>
              <w:pStyle w:val="TAL"/>
            </w:pPr>
          </w:p>
        </w:tc>
      </w:tr>
      <w:tr w:rsidR="00D44012" w14:paraId="123B7119" w14:textId="77777777">
        <w:tc>
          <w:tcPr>
            <w:tcW w:w="1392" w:type="pct"/>
            <w:tcMar>
              <w:top w:w="0" w:type="dxa"/>
              <w:left w:w="108" w:type="dxa"/>
              <w:bottom w:w="0" w:type="dxa"/>
              <w:right w:w="108" w:type="dxa"/>
            </w:tcMar>
          </w:tcPr>
          <w:p w14:paraId="14EEE840" w14:textId="77777777" w:rsidR="00D44012" w:rsidRDefault="00000000">
            <w:pPr>
              <w:pStyle w:val="TAL"/>
            </w:pPr>
            <w:r>
              <w:t>AS</w:t>
            </w:r>
          </w:p>
        </w:tc>
        <w:tc>
          <w:tcPr>
            <w:tcW w:w="2330" w:type="pct"/>
            <w:tcMar>
              <w:top w:w="0" w:type="dxa"/>
              <w:left w:w="108" w:type="dxa"/>
              <w:bottom w:w="0" w:type="dxa"/>
              <w:right w:w="108" w:type="dxa"/>
            </w:tcMar>
          </w:tcPr>
          <w:p w14:paraId="2C50A888" w14:textId="77777777" w:rsidR="00D44012" w:rsidRDefault="00000000">
            <w:pPr>
              <w:pStyle w:val="TAL"/>
            </w:pPr>
            <w:r>
              <w:t>The address type is AS.</w:t>
            </w:r>
          </w:p>
        </w:tc>
        <w:tc>
          <w:tcPr>
            <w:tcW w:w="1278" w:type="pct"/>
          </w:tcPr>
          <w:p w14:paraId="2D5E359C" w14:textId="77777777" w:rsidR="00D44012" w:rsidRDefault="00D44012">
            <w:pPr>
              <w:pStyle w:val="TAL"/>
            </w:pPr>
          </w:p>
        </w:tc>
      </w:tr>
      <w:tr w:rsidR="00D44012" w14:paraId="5220E95B" w14:textId="77777777">
        <w:tc>
          <w:tcPr>
            <w:tcW w:w="1392" w:type="pct"/>
            <w:tcMar>
              <w:top w:w="0" w:type="dxa"/>
              <w:left w:w="108" w:type="dxa"/>
              <w:bottom w:w="0" w:type="dxa"/>
              <w:right w:w="108" w:type="dxa"/>
            </w:tcMar>
          </w:tcPr>
          <w:p w14:paraId="0D6E943E" w14:textId="77777777" w:rsidR="00D44012" w:rsidRDefault="00000000">
            <w:pPr>
              <w:pStyle w:val="TAL"/>
            </w:pPr>
            <w:r>
              <w:t>GROUP</w:t>
            </w:r>
          </w:p>
        </w:tc>
        <w:tc>
          <w:tcPr>
            <w:tcW w:w="2330" w:type="pct"/>
            <w:tcMar>
              <w:top w:w="0" w:type="dxa"/>
              <w:left w:w="108" w:type="dxa"/>
              <w:bottom w:w="0" w:type="dxa"/>
              <w:right w:w="108" w:type="dxa"/>
            </w:tcMar>
          </w:tcPr>
          <w:p w14:paraId="6639BEED" w14:textId="77777777" w:rsidR="00D44012" w:rsidRDefault="00000000">
            <w:pPr>
              <w:pStyle w:val="TAL"/>
            </w:pPr>
            <w:r>
              <w:t>The address type is GROUP.</w:t>
            </w:r>
          </w:p>
        </w:tc>
        <w:tc>
          <w:tcPr>
            <w:tcW w:w="1278" w:type="pct"/>
          </w:tcPr>
          <w:p w14:paraId="505E70F9" w14:textId="77777777" w:rsidR="00D44012" w:rsidRDefault="00D44012">
            <w:pPr>
              <w:pStyle w:val="TAL"/>
            </w:pPr>
          </w:p>
        </w:tc>
      </w:tr>
      <w:tr w:rsidR="00D44012" w14:paraId="28C433EB" w14:textId="77777777">
        <w:tc>
          <w:tcPr>
            <w:tcW w:w="1392" w:type="pct"/>
            <w:tcMar>
              <w:top w:w="0" w:type="dxa"/>
              <w:left w:w="108" w:type="dxa"/>
              <w:bottom w:w="0" w:type="dxa"/>
              <w:right w:w="108" w:type="dxa"/>
            </w:tcMar>
          </w:tcPr>
          <w:p w14:paraId="53A52D49" w14:textId="77777777" w:rsidR="00D44012" w:rsidRDefault="00000000">
            <w:pPr>
              <w:pStyle w:val="TAL"/>
            </w:pPr>
            <w:r>
              <w:t>BC</w:t>
            </w:r>
          </w:p>
        </w:tc>
        <w:tc>
          <w:tcPr>
            <w:tcW w:w="2330" w:type="pct"/>
            <w:tcMar>
              <w:top w:w="0" w:type="dxa"/>
              <w:left w:w="108" w:type="dxa"/>
              <w:bottom w:w="0" w:type="dxa"/>
              <w:right w:w="108" w:type="dxa"/>
            </w:tcMar>
          </w:tcPr>
          <w:p w14:paraId="02C73293" w14:textId="77777777" w:rsidR="00D44012" w:rsidRDefault="00000000">
            <w:pPr>
              <w:pStyle w:val="TAL"/>
            </w:pPr>
            <w:r>
              <w:t>The address type is BC.</w:t>
            </w:r>
          </w:p>
        </w:tc>
        <w:tc>
          <w:tcPr>
            <w:tcW w:w="1278" w:type="pct"/>
          </w:tcPr>
          <w:p w14:paraId="2EEBD7D8" w14:textId="77777777" w:rsidR="00D44012" w:rsidRDefault="00D44012">
            <w:pPr>
              <w:pStyle w:val="TAL"/>
            </w:pPr>
          </w:p>
        </w:tc>
      </w:tr>
      <w:tr w:rsidR="00D44012" w14:paraId="7AC4C9D5" w14:textId="77777777">
        <w:tc>
          <w:tcPr>
            <w:tcW w:w="1392" w:type="pct"/>
            <w:tcMar>
              <w:top w:w="0" w:type="dxa"/>
              <w:left w:w="108" w:type="dxa"/>
              <w:bottom w:w="0" w:type="dxa"/>
              <w:right w:w="108" w:type="dxa"/>
            </w:tcMar>
          </w:tcPr>
          <w:p w14:paraId="0A087C91" w14:textId="77777777" w:rsidR="00D44012" w:rsidRDefault="00000000">
            <w:pPr>
              <w:pStyle w:val="TAL"/>
            </w:pPr>
            <w:r>
              <w:t>TOPIC</w:t>
            </w:r>
          </w:p>
        </w:tc>
        <w:tc>
          <w:tcPr>
            <w:tcW w:w="2330" w:type="pct"/>
            <w:tcMar>
              <w:top w:w="0" w:type="dxa"/>
              <w:left w:w="108" w:type="dxa"/>
              <w:bottom w:w="0" w:type="dxa"/>
              <w:right w:w="108" w:type="dxa"/>
            </w:tcMar>
          </w:tcPr>
          <w:p w14:paraId="029F7104" w14:textId="77777777" w:rsidR="00D44012" w:rsidRDefault="00000000">
            <w:pPr>
              <w:pStyle w:val="TAL"/>
            </w:pPr>
            <w:r>
              <w:t>The address type is TOPIC.</w:t>
            </w:r>
          </w:p>
        </w:tc>
        <w:tc>
          <w:tcPr>
            <w:tcW w:w="1278" w:type="pct"/>
          </w:tcPr>
          <w:p w14:paraId="39BF4B9E" w14:textId="77777777" w:rsidR="00D44012" w:rsidRDefault="00D44012">
            <w:pPr>
              <w:pStyle w:val="TAL"/>
            </w:pPr>
          </w:p>
        </w:tc>
      </w:tr>
    </w:tbl>
    <w:p w14:paraId="6A7FF4A0" w14:textId="77777777" w:rsidR="00D44012" w:rsidRDefault="00D44012">
      <w:pPr>
        <w:rPr>
          <w:lang w:eastAsia="zh-CN"/>
        </w:rPr>
      </w:pPr>
    </w:p>
    <w:p w14:paraId="49D88EE4" w14:textId="77777777" w:rsidR="00D44012" w:rsidRDefault="00000000">
      <w:pPr>
        <w:pStyle w:val="Heading3"/>
      </w:pPr>
      <w:bookmarkStart w:id="1234" w:name="_Toc97197208"/>
      <w:bookmarkStart w:id="1235" w:name="_Toc96996802"/>
      <w:bookmarkStart w:id="1236" w:name="_Toc93879068"/>
      <w:bookmarkStart w:id="1237" w:name="_Toc83768416"/>
      <w:bookmarkStart w:id="1238" w:name="_Toc81332281"/>
      <w:bookmarkStart w:id="1239" w:name="_Toc185509464"/>
      <w:r>
        <w:rPr>
          <w:lang w:eastAsia="zh-CN"/>
        </w:rPr>
        <w:t>9</w:t>
      </w:r>
      <w:r>
        <w:t>.1.6</w:t>
      </w:r>
      <w:r>
        <w:tab/>
        <w:t>Error Handling</w:t>
      </w:r>
      <w:bookmarkEnd w:id="1234"/>
      <w:bookmarkEnd w:id="1235"/>
      <w:bookmarkEnd w:id="1236"/>
      <w:bookmarkEnd w:id="1237"/>
      <w:bookmarkEnd w:id="1238"/>
      <w:bookmarkEnd w:id="1239"/>
    </w:p>
    <w:p w14:paraId="13EEA8D5" w14:textId="77777777" w:rsidR="00D44012" w:rsidRDefault="00000000">
      <w:pPr>
        <w:pStyle w:val="Heading4"/>
      </w:pPr>
      <w:bookmarkStart w:id="1240" w:name="_Toc185509465"/>
      <w:r>
        <w:t>9.1.6.1</w:t>
      </w:r>
      <w:r>
        <w:tab/>
        <w:t>General</w:t>
      </w:r>
      <w:bookmarkEnd w:id="1240"/>
    </w:p>
    <w:p w14:paraId="45CFAB5A" w14:textId="77777777" w:rsidR="00D44012" w:rsidRDefault="00000000">
      <w:r>
        <w:t>HTTP error handling shall be supported as specified in clause 7.7.</w:t>
      </w:r>
    </w:p>
    <w:p w14:paraId="4AED6978" w14:textId="77777777" w:rsidR="00D44012" w:rsidRDefault="00000000">
      <w:r>
        <w:t>In addition, the requirements in the following clauses shall apply.</w:t>
      </w:r>
    </w:p>
    <w:p w14:paraId="10F40F44" w14:textId="77777777" w:rsidR="00D44012" w:rsidRDefault="00000000">
      <w:pPr>
        <w:pStyle w:val="Heading4"/>
      </w:pPr>
      <w:bookmarkStart w:id="1241" w:name="_Toc185509466"/>
      <w:r>
        <w:t>9.1.6.2</w:t>
      </w:r>
      <w:r>
        <w:tab/>
        <w:t>Protocol Errors</w:t>
      </w:r>
      <w:bookmarkEnd w:id="1241"/>
    </w:p>
    <w:p w14:paraId="7DFA620A" w14:textId="77777777" w:rsidR="00D44012"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09901EA2" w14:textId="77777777" w:rsidR="00D44012" w:rsidRDefault="00000000">
      <w:pPr>
        <w:pStyle w:val="Heading4"/>
      </w:pPr>
      <w:bookmarkStart w:id="1242" w:name="_Toc185509467"/>
      <w:r>
        <w:t>9.1.6.3</w:t>
      </w:r>
      <w:r>
        <w:tab/>
        <w:t>Application Errors</w:t>
      </w:r>
      <w:bookmarkEnd w:id="1242"/>
    </w:p>
    <w:p w14:paraId="78F3F035" w14:textId="77777777" w:rsidR="00D44012"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41532CC5" w14:textId="77777777" w:rsidR="00D44012"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17FCFFEF" w14:textId="77777777">
        <w:trPr>
          <w:jc w:val="center"/>
        </w:trPr>
        <w:tc>
          <w:tcPr>
            <w:tcW w:w="3697" w:type="dxa"/>
            <w:shd w:val="clear" w:color="auto" w:fill="C0C0C0"/>
          </w:tcPr>
          <w:p w14:paraId="2EE963CC" w14:textId="77777777" w:rsidR="00D44012" w:rsidRDefault="00000000">
            <w:pPr>
              <w:pStyle w:val="TAH"/>
            </w:pPr>
            <w:r>
              <w:t>Application Error</w:t>
            </w:r>
          </w:p>
        </w:tc>
        <w:tc>
          <w:tcPr>
            <w:tcW w:w="1205" w:type="dxa"/>
            <w:shd w:val="clear" w:color="auto" w:fill="C0C0C0"/>
          </w:tcPr>
          <w:p w14:paraId="4AA667F8" w14:textId="77777777" w:rsidR="00D44012" w:rsidRDefault="00000000">
            <w:pPr>
              <w:pStyle w:val="TAH"/>
            </w:pPr>
            <w:r>
              <w:t>HTTP status code</w:t>
            </w:r>
          </w:p>
        </w:tc>
        <w:tc>
          <w:tcPr>
            <w:tcW w:w="3595" w:type="dxa"/>
            <w:shd w:val="clear" w:color="auto" w:fill="C0C0C0"/>
          </w:tcPr>
          <w:p w14:paraId="6CEF6D48" w14:textId="77777777" w:rsidR="00D44012" w:rsidRDefault="00000000">
            <w:pPr>
              <w:pStyle w:val="TAH"/>
            </w:pPr>
            <w:r>
              <w:t>Description</w:t>
            </w:r>
          </w:p>
        </w:tc>
        <w:tc>
          <w:tcPr>
            <w:tcW w:w="1280" w:type="dxa"/>
            <w:shd w:val="clear" w:color="auto" w:fill="C0C0C0"/>
          </w:tcPr>
          <w:p w14:paraId="38405B58" w14:textId="77777777" w:rsidR="00D44012" w:rsidRDefault="00000000">
            <w:pPr>
              <w:pStyle w:val="TAH"/>
            </w:pPr>
            <w:r>
              <w:t>Applicability</w:t>
            </w:r>
          </w:p>
        </w:tc>
      </w:tr>
      <w:tr w:rsidR="00D44012" w14:paraId="77F72BB3" w14:textId="77777777">
        <w:trPr>
          <w:jc w:val="center"/>
        </w:trPr>
        <w:tc>
          <w:tcPr>
            <w:tcW w:w="3697" w:type="dxa"/>
          </w:tcPr>
          <w:p w14:paraId="5FF339CE" w14:textId="77777777" w:rsidR="00D44012" w:rsidRDefault="00D44012">
            <w:pPr>
              <w:pStyle w:val="TAL"/>
            </w:pPr>
          </w:p>
        </w:tc>
        <w:tc>
          <w:tcPr>
            <w:tcW w:w="1205" w:type="dxa"/>
          </w:tcPr>
          <w:p w14:paraId="10FD86B4" w14:textId="77777777" w:rsidR="00D44012" w:rsidRDefault="00D44012">
            <w:pPr>
              <w:pStyle w:val="TAL"/>
            </w:pPr>
          </w:p>
        </w:tc>
        <w:tc>
          <w:tcPr>
            <w:tcW w:w="3595" w:type="dxa"/>
          </w:tcPr>
          <w:p w14:paraId="69256C53" w14:textId="77777777" w:rsidR="00D44012" w:rsidRDefault="00D44012">
            <w:pPr>
              <w:pStyle w:val="TAL"/>
            </w:pPr>
          </w:p>
        </w:tc>
        <w:tc>
          <w:tcPr>
            <w:tcW w:w="1280" w:type="dxa"/>
          </w:tcPr>
          <w:p w14:paraId="5BB98A30" w14:textId="77777777" w:rsidR="00D44012" w:rsidRDefault="00D44012">
            <w:pPr>
              <w:pStyle w:val="TAL"/>
            </w:pPr>
          </w:p>
        </w:tc>
      </w:tr>
    </w:tbl>
    <w:p w14:paraId="6054712E" w14:textId="77777777" w:rsidR="00D44012" w:rsidRDefault="00D44012">
      <w:pPr>
        <w:rPr>
          <w:lang w:eastAsia="zh-CN"/>
        </w:rPr>
      </w:pPr>
    </w:p>
    <w:p w14:paraId="2286D4FE" w14:textId="77777777" w:rsidR="00D44012" w:rsidRDefault="00000000">
      <w:pPr>
        <w:pStyle w:val="Heading3"/>
      </w:pPr>
      <w:bookmarkStart w:id="1243" w:name="_Toc97197209"/>
      <w:bookmarkStart w:id="1244" w:name="_Toc96996803"/>
      <w:bookmarkStart w:id="1245" w:name="_Toc81332282"/>
      <w:bookmarkStart w:id="1246" w:name="_Toc83768417"/>
      <w:bookmarkStart w:id="1247" w:name="_Toc93879069"/>
      <w:bookmarkStart w:id="1248" w:name="_Toc185509468"/>
      <w:r>
        <w:rPr>
          <w:lang w:eastAsia="zh-CN"/>
        </w:rPr>
        <w:t>9</w:t>
      </w:r>
      <w:r>
        <w:t>.1.7</w:t>
      </w:r>
      <w:r>
        <w:tab/>
        <w:t>Feature negotiation</w:t>
      </w:r>
      <w:bookmarkEnd w:id="1243"/>
      <w:bookmarkEnd w:id="1244"/>
      <w:bookmarkEnd w:id="1245"/>
      <w:bookmarkEnd w:id="1246"/>
      <w:bookmarkEnd w:id="1247"/>
      <w:bookmarkEnd w:id="1248"/>
    </w:p>
    <w:p w14:paraId="29A5E19A" w14:textId="77777777" w:rsidR="00D44012"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5BCC95CE" w14:textId="77777777" w:rsidR="00D44012"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40D70C7A" w14:textId="77777777">
        <w:trPr>
          <w:jc w:val="center"/>
        </w:trPr>
        <w:tc>
          <w:tcPr>
            <w:tcW w:w="1529" w:type="dxa"/>
            <w:shd w:val="clear" w:color="auto" w:fill="C0C0C0"/>
          </w:tcPr>
          <w:p w14:paraId="529BD6E7" w14:textId="77777777" w:rsidR="00D44012" w:rsidRDefault="00000000">
            <w:pPr>
              <w:pStyle w:val="TAH"/>
            </w:pPr>
            <w:r>
              <w:t>Feature number</w:t>
            </w:r>
          </w:p>
        </w:tc>
        <w:tc>
          <w:tcPr>
            <w:tcW w:w="2207" w:type="dxa"/>
            <w:shd w:val="clear" w:color="auto" w:fill="C0C0C0"/>
          </w:tcPr>
          <w:p w14:paraId="3F90384E" w14:textId="77777777" w:rsidR="00D44012" w:rsidRDefault="00000000">
            <w:pPr>
              <w:pStyle w:val="TAH"/>
            </w:pPr>
            <w:r>
              <w:t>Feature Name</w:t>
            </w:r>
          </w:p>
        </w:tc>
        <w:tc>
          <w:tcPr>
            <w:tcW w:w="5758" w:type="dxa"/>
            <w:shd w:val="clear" w:color="auto" w:fill="C0C0C0"/>
          </w:tcPr>
          <w:p w14:paraId="1ACCE0C1" w14:textId="77777777" w:rsidR="00D44012" w:rsidRDefault="00000000">
            <w:pPr>
              <w:pStyle w:val="TAH"/>
            </w:pPr>
            <w:r>
              <w:t>Description</w:t>
            </w:r>
          </w:p>
        </w:tc>
      </w:tr>
      <w:tr w:rsidR="00D44012" w14:paraId="6B216D71" w14:textId="77777777">
        <w:trPr>
          <w:jc w:val="center"/>
        </w:trPr>
        <w:tc>
          <w:tcPr>
            <w:tcW w:w="1529" w:type="dxa"/>
          </w:tcPr>
          <w:p w14:paraId="15067F49" w14:textId="77777777" w:rsidR="00D44012" w:rsidRDefault="00D44012">
            <w:pPr>
              <w:pStyle w:val="TAL"/>
            </w:pPr>
          </w:p>
        </w:tc>
        <w:tc>
          <w:tcPr>
            <w:tcW w:w="2207" w:type="dxa"/>
          </w:tcPr>
          <w:p w14:paraId="354DDAA1" w14:textId="77777777" w:rsidR="00D44012" w:rsidRDefault="00D44012">
            <w:pPr>
              <w:pStyle w:val="TAL"/>
            </w:pPr>
          </w:p>
        </w:tc>
        <w:tc>
          <w:tcPr>
            <w:tcW w:w="5758" w:type="dxa"/>
          </w:tcPr>
          <w:p w14:paraId="06C9146E" w14:textId="77777777" w:rsidR="00D44012" w:rsidRDefault="00D44012">
            <w:pPr>
              <w:pStyle w:val="TAL"/>
              <w:rPr>
                <w:szCs w:val="18"/>
              </w:rPr>
            </w:pPr>
          </w:p>
        </w:tc>
      </w:tr>
    </w:tbl>
    <w:p w14:paraId="7C706BB4" w14:textId="77777777" w:rsidR="00D44012" w:rsidRDefault="00D44012">
      <w:pPr>
        <w:rPr>
          <w:lang w:eastAsia="zh-CN"/>
        </w:rPr>
      </w:pPr>
    </w:p>
    <w:p w14:paraId="7FE0C8B4" w14:textId="77777777" w:rsidR="00D44012" w:rsidRDefault="00000000">
      <w:pPr>
        <w:pStyle w:val="Heading2"/>
        <w:rPr>
          <w:lang w:eastAsia="zh-CN"/>
        </w:rPr>
      </w:pPr>
      <w:bookmarkStart w:id="1249" w:name="_Toc93879070"/>
      <w:bookmarkStart w:id="1250" w:name="_Toc97197210"/>
      <w:bookmarkStart w:id="1251" w:name="_Toc83768418"/>
      <w:bookmarkStart w:id="1252" w:name="_Toc96996804"/>
      <w:bookmarkStart w:id="1253" w:name="_Toc185509469"/>
      <w:r>
        <w:rPr>
          <w:lang w:eastAsia="zh-CN"/>
        </w:rPr>
        <w:t>9.2</w:t>
      </w:r>
      <w:r>
        <w:rPr>
          <w:lang w:eastAsia="zh-CN"/>
        </w:rPr>
        <w:tab/>
        <w:t>MSGG_N3GDelivery API</w:t>
      </w:r>
      <w:bookmarkEnd w:id="1249"/>
      <w:bookmarkEnd w:id="1250"/>
      <w:bookmarkEnd w:id="1251"/>
      <w:bookmarkEnd w:id="1252"/>
      <w:bookmarkEnd w:id="1253"/>
    </w:p>
    <w:p w14:paraId="6D80AC61" w14:textId="77777777" w:rsidR="00D44012" w:rsidRDefault="00000000">
      <w:pPr>
        <w:pStyle w:val="Heading3"/>
      </w:pPr>
      <w:bookmarkStart w:id="1254" w:name="_Toc93879071"/>
      <w:bookmarkStart w:id="1255" w:name="_Toc96996805"/>
      <w:bookmarkStart w:id="1256" w:name="_Toc97197211"/>
      <w:bookmarkStart w:id="1257" w:name="_Toc83768419"/>
      <w:bookmarkStart w:id="1258" w:name="_Toc185509470"/>
      <w:r>
        <w:rPr>
          <w:lang w:eastAsia="zh-CN"/>
        </w:rPr>
        <w:t>9</w:t>
      </w:r>
      <w:r>
        <w:t>.</w:t>
      </w:r>
      <w:r>
        <w:rPr>
          <w:lang w:eastAsia="zh-CN"/>
        </w:rPr>
        <w:t>2</w:t>
      </w:r>
      <w:r>
        <w:t>.1</w:t>
      </w:r>
      <w:r>
        <w:tab/>
        <w:t>API URI</w:t>
      </w:r>
      <w:bookmarkEnd w:id="1254"/>
      <w:bookmarkEnd w:id="1255"/>
      <w:bookmarkEnd w:id="1256"/>
      <w:bookmarkEnd w:id="1257"/>
      <w:bookmarkEnd w:id="1258"/>
    </w:p>
    <w:p w14:paraId="7C620357" w14:textId="77777777" w:rsidR="00D44012"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5727156B" w14:textId="77777777" w:rsidR="00D44012"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116D8A9B" w14:textId="77777777" w:rsidR="00D44012" w:rsidRDefault="00000000">
      <w:pPr>
        <w:pStyle w:val="B10"/>
      </w:pPr>
      <w:r>
        <w:t>-</w:t>
      </w:r>
      <w:r>
        <w:tab/>
        <w:t>The &lt;apiName&gt; shall be "msgg</w:t>
      </w:r>
      <w:r>
        <w:rPr>
          <w:lang w:eastAsia="zh-CN"/>
        </w:rPr>
        <w:t>-</w:t>
      </w:r>
      <w:r>
        <w:t>n3gdelivery".</w:t>
      </w:r>
    </w:p>
    <w:p w14:paraId="326B22E4" w14:textId="77777777" w:rsidR="00D44012" w:rsidRDefault="00000000">
      <w:pPr>
        <w:pStyle w:val="B10"/>
      </w:pPr>
      <w:r>
        <w:lastRenderedPageBreak/>
        <w:t>-</w:t>
      </w:r>
      <w:r>
        <w:tab/>
        <w:t>The &lt;apiVersion&gt; shall be "v1".</w:t>
      </w:r>
    </w:p>
    <w:p w14:paraId="532662B6" w14:textId="77777777" w:rsidR="00D44012" w:rsidRDefault="00000000">
      <w:pPr>
        <w:pStyle w:val="B10"/>
      </w:pPr>
      <w:r>
        <w:t>-</w:t>
      </w:r>
      <w:r>
        <w:tab/>
        <w:t>The &lt;apiSpecificResourceUriPart&gt; shall be set as described in clause 9.2.3.</w:t>
      </w:r>
    </w:p>
    <w:p w14:paraId="02A5D0D0" w14:textId="77777777" w:rsidR="00D44012" w:rsidRDefault="00000000">
      <w:pPr>
        <w:pStyle w:val="Heading3"/>
      </w:pPr>
      <w:bookmarkStart w:id="1259" w:name="_Toc97197212"/>
      <w:bookmarkStart w:id="1260" w:name="_Toc93879072"/>
      <w:bookmarkStart w:id="1261" w:name="_Toc96996806"/>
      <w:bookmarkStart w:id="1262" w:name="_Toc83768420"/>
      <w:bookmarkStart w:id="1263" w:name="_Toc185509471"/>
      <w:r>
        <w:rPr>
          <w:lang w:eastAsia="zh-CN"/>
        </w:rPr>
        <w:t>9</w:t>
      </w:r>
      <w:r>
        <w:t>.</w:t>
      </w:r>
      <w:r>
        <w:rPr>
          <w:lang w:eastAsia="zh-CN"/>
        </w:rPr>
        <w:t>2</w:t>
      </w:r>
      <w:r>
        <w:t>.2</w:t>
      </w:r>
      <w:r>
        <w:tab/>
        <w:t>Resources</w:t>
      </w:r>
      <w:bookmarkEnd w:id="1259"/>
      <w:bookmarkEnd w:id="1260"/>
      <w:bookmarkEnd w:id="1261"/>
      <w:bookmarkEnd w:id="1262"/>
      <w:bookmarkEnd w:id="1263"/>
    </w:p>
    <w:p w14:paraId="2E48763C" w14:textId="77777777" w:rsidR="00D44012" w:rsidRDefault="00000000">
      <w:pPr>
        <w:rPr>
          <w:lang w:eastAsia="zh-CN"/>
        </w:rPr>
      </w:pPr>
      <w:r>
        <w:rPr>
          <w:lang w:eastAsia="zh-CN"/>
        </w:rPr>
        <w:t>None.</w:t>
      </w:r>
    </w:p>
    <w:p w14:paraId="2CEC97E5" w14:textId="77777777" w:rsidR="00D44012" w:rsidRDefault="00000000">
      <w:pPr>
        <w:pStyle w:val="Heading3"/>
      </w:pPr>
      <w:bookmarkStart w:id="1264" w:name="_Toc83768421"/>
      <w:bookmarkStart w:id="1265" w:name="_Toc97197213"/>
      <w:bookmarkStart w:id="1266" w:name="_Toc93879073"/>
      <w:bookmarkStart w:id="1267" w:name="_Toc96996807"/>
      <w:bookmarkStart w:id="1268" w:name="_Toc185509472"/>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14:paraId="0B8BEA3C" w14:textId="77777777" w:rsidR="00D44012" w:rsidRDefault="00000000">
      <w:pPr>
        <w:pStyle w:val="Heading4"/>
      </w:pPr>
      <w:bookmarkStart w:id="1269" w:name="_Toc97197214"/>
      <w:bookmarkStart w:id="1270" w:name="_Toc93879074"/>
      <w:bookmarkStart w:id="1271" w:name="_Toc96996808"/>
      <w:bookmarkStart w:id="1272" w:name="_Toc185509473"/>
      <w:r>
        <w:t>9.2.3.1</w:t>
      </w:r>
      <w:r>
        <w:tab/>
        <w:t>Overview</w:t>
      </w:r>
      <w:bookmarkEnd w:id="1269"/>
      <w:bookmarkEnd w:id="1270"/>
      <w:bookmarkEnd w:id="1271"/>
      <w:bookmarkEnd w:id="1272"/>
    </w:p>
    <w:p w14:paraId="11A5C290" w14:textId="77777777" w:rsidR="00D44012" w:rsidRDefault="00000000">
      <w:pPr>
        <w:rPr>
          <w:lang w:eastAsia="zh-CN"/>
        </w:rPr>
      </w:pPr>
      <w:r>
        <w:t>The structure of the custom operation URIs of the MSGG_N3GDelivery service is shown in Figure 9.2.3.1-1.</w:t>
      </w:r>
    </w:p>
    <w:p w14:paraId="1F25BBB9" w14:textId="77777777" w:rsidR="00D44012" w:rsidRDefault="00000000">
      <w:pPr>
        <w:pStyle w:val="TH"/>
      </w:pPr>
      <w:r>
        <w:object w:dxaOrig="6770" w:dyaOrig="3127" w14:anchorId="613F3867">
          <v:shape id="_x0000_i1045" type="#_x0000_t75" style="width:338.7pt;height:156.1pt" o:ole="">
            <v:imagedata r:id="rId53" o:title=""/>
          </v:shape>
          <o:OLEObject Type="Embed" ProgID="Visio.Drawing.11" ShapeID="_x0000_i1045" DrawAspect="Content" ObjectID="_1796122658" r:id="rId54"/>
        </w:object>
      </w:r>
    </w:p>
    <w:p w14:paraId="059F5E89" w14:textId="77777777" w:rsidR="00D44012" w:rsidRDefault="00000000">
      <w:pPr>
        <w:pStyle w:val="TF"/>
      </w:pPr>
      <w:r>
        <w:t>Figure 9.2.3.1-1: Custom operation URI structure of the MSGG_N3GDelivery API</w:t>
      </w:r>
    </w:p>
    <w:p w14:paraId="4DFA5555" w14:textId="77777777" w:rsidR="00D44012" w:rsidRDefault="00000000">
      <w:pPr>
        <w:rPr>
          <w:lang w:eastAsia="zh-CN"/>
        </w:rPr>
      </w:pPr>
      <w:r>
        <w:rPr>
          <w:lang w:eastAsia="zh-CN"/>
        </w:rPr>
        <w:t>Table</w:t>
      </w:r>
      <w:r>
        <w:t> </w:t>
      </w:r>
      <w:r>
        <w:rPr>
          <w:lang w:eastAsia="zh-CN"/>
        </w:rPr>
        <w:t>9.2.3.1-1 provides an overview of the custom operations and applicable HTTP methods.</w:t>
      </w:r>
    </w:p>
    <w:p w14:paraId="17A87420" w14:textId="77777777" w:rsidR="00D44012"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D44012" w14:paraId="0DE0B235" w14:textId="77777777">
        <w:trPr>
          <w:jc w:val="center"/>
        </w:trPr>
        <w:tc>
          <w:tcPr>
            <w:tcW w:w="1851" w:type="pct"/>
            <w:shd w:val="clear" w:color="auto" w:fill="C0C0C0"/>
            <w:vAlign w:val="center"/>
          </w:tcPr>
          <w:p w14:paraId="347BA5B9" w14:textId="77777777" w:rsidR="00D44012" w:rsidRDefault="00000000">
            <w:pPr>
              <w:pStyle w:val="TAH"/>
            </w:pPr>
            <w:r>
              <w:t>Custom operation URI</w:t>
            </w:r>
          </w:p>
        </w:tc>
        <w:tc>
          <w:tcPr>
            <w:tcW w:w="964" w:type="pct"/>
            <w:shd w:val="clear" w:color="auto" w:fill="C0C0C0"/>
            <w:vAlign w:val="center"/>
          </w:tcPr>
          <w:p w14:paraId="06918998" w14:textId="77777777" w:rsidR="00D44012" w:rsidRDefault="00000000">
            <w:pPr>
              <w:pStyle w:val="TAH"/>
            </w:pPr>
            <w:r>
              <w:t>Mapped HTTP method</w:t>
            </w:r>
          </w:p>
        </w:tc>
        <w:tc>
          <w:tcPr>
            <w:tcW w:w="2185" w:type="pct"/>
            <w:shd w:val="clear" w:color="auto" w:fill="C0C0C0"/>
            <w:vAlign w:val="center"/>
          </w:tcPr>
          <w:p w14:paraId="18584877" w14:textId="77777777" w:rsidR="00D44012" w:rsidRDefault="00000000">
            <w:pPr>
              <w:pStyle w:val="TAH"/>
            </w:pPr>
            <w:r>
              <w:t>Description</w:t>
            </w:r>
          </w:p>
        </w:tc>
      </w:tr>
      <w:tr w:rsidR="00D44012" w14:paraId="498E473C" w14:textId="77777777">
        <w:trPr>
          <w:jc w:val="center"/>
        </w:trPr>
        <w:tc>
          <w:tcPr>
            <w:tcW w:w="1851" w:type="pct"/>
          </w:tcPr>
          <w:p w14:paraId="00215ED8" w14:textId="77777777" w:rsidR="00D44012" w:rsidRDefault="00000000">
            <w:pPr>
              <w:pStyle w:val="TAL"/>
            </w:pPr>
            <w:r>
              <w:t>{apiRoot}/msgg-n3gdelivery/&lt;apiVersion&gt;/deliver-message</w:t>
            </w:r>
          </w:p>
        </w:tc>
        <w:tc>
          <w:tcPr>
            <w:tcW w:w="964" w:type="pct"/>
          </w:tcPr>
          <w:p w14:paraId="1B4031CE" w14:textId="77777777" w:rsidR="00D44012" w:rsidRDefault="00000000">
            <w:pPr>
              <w:pStyle w:val="TAL"/>
            </w:pPr>
            <w:r>
              <w:t>POST</w:t>
            </w:r>
          </w:p>
        </w:tc>
        <w:tc>
          <w:tcPr>
            <w:tcW w:w="2185" w:type="pct"/>
          </w:tcPr>
          <w:p w14:paraId="08C35B32" w14:textId="77777777" w:rsidR="00D44012" w:rsidRDefault="00000000">
            <w:pPr>
              <w:pStyle w:val="TAL"/>
            </w:pPr>
            <w:r>
              <w:t>Request of MSGin5G Server to deliver message to a given Non-3GPP Message Gateway</w:t>
            </w:r>
          </w:p>
        </w:tc>
      </w:tr>
      <w:tr w:rsidR="00D44012" w14:paraId="7745F901" w14:textId="77777777">
        <w:trPr>
          <w:jc w:val="center"/>
        </w:trPr>
        <w:tc>
          <w:tcPr>
            <w:tcW w:w="1851" w:type="pct"/>
          </w:tcPr>
          <w:p w14:paraId="724F99DE" w14:textId="77777777" w:rsidR="00D44012" w:rsidRDefault="00000000">
            <w:pPr>
              <w:pStyle w:val="TAL"/>
            </w:pPr>
            <w:r>
              <w:t>{apiRoot}/msgg-n3gdelivery/&lt;apiVersion&gt;/deliver-report</w:t>
            </w:r>
          </w:p>
        </w:tc>
        <w:tc>
          <w:tcPr>
            <w:tcW w:w="964" w:type="pct"/>
          </w:tcPr>
          <w:p w14:paraId="72CEC804" w14:textId="77777777" w:rsidR="00D44012" w:rsidRDefault="00000000">
            <w:pPr>
              <w:pStyle w:val="TAL"/>
            </w:pPr>
            <w:r>
              <w:t>POST</w:t>
            </w:r>
          </w:p>
        </w:tc>
        <w:tc>
          <w:tcPr>
            <w:tcW w:w="2185" w:type="pct"/>
          </w:tcPr>
          <w:p w14:paraId="01DC30BA" w14:textId="77777777" w:rsidR="00D44012" w:rsidRDefault="00000000">
            <w:pPr>
              <w:pStyle w:val="TAL"/>
            </w:pPr>
            <w:r>
              <w:t>Request of MSGin5G Server to deliver status report to a given Non-3GPP Message Gateway</w:t>
            </w:r>
          </w:p>
        </w:tc>
      </w:tr>
    </w:tbl>
    <w:p w14:paraId="526E865D" w14:textId="77777777" w:rsidR="00D44012" w:rsidRDefault="00D44012">
      <w:pPr>
        <w:rPr>
          <w:lang w:eastAsia="zh-CN"/>
        </w:rPr>
      </w:pPr>
    </w:p>
    <w:p w14:paraId="75257706" w14:textId="77777777" w:rsidR="00D44012" w:rsidRDefault="00000000">
      <w:pPr>
        <w:pStyle w:val="Heading4"/>
      </w:pPr>
      <w:bookmarkStart w:id="1273" w:name="_Toc97197215"/>
      <w:bookmarkStart w:id="1274" w:name="_Toc93879075"/>
      <w:bookmarkStart w:id="1275" w:name="_Toc96996809"/>
      <w:bookmarkStart w:id="1276" w:name="_Toc185509474"/>
      <w:r>
        <w:t>9.2.3.2</w:t>
      </w:r>
      <w:r>
        <w:tab/>
        <w:t>Operation: deliver-message</w:t>
      </w:r>
      <w:bookmarkEnd w:id="1273"/>
      <w:bookmarkEnd w:id="1274"/>
      <w:bookmarkEnd w:id="1275"/>
      <w:bookmarkEnd w:id="1276"/>
    </w:p>
    <w:p w14:paraId="395407D5" w14:textId="77777777" w:rsidR="00D44012" w:rsidRDefault="00000000">
      <w:pPr>
        <w:pStyle w:val="Heading5"/>
      </w:pPr>
      <w:bookmarkStart w:id="1277" w:name="_Toc97197216"/>
      <w:bookmarkStart w:id="1278" w:name="_Toc93879076"/>
      <w:bookmarkStart w:id="1279" w:name="_Toc96996810"/>
      <w:bookmarkStart w:id="1280" w:name="_Toc185509475"/>
      <w:r>
        <w:t>9.2.3.2.1</w:t>
      </w:r>
      <w:r>
        <w:tab/>
        <w:t>Description</w:t>
      </w:r>
      <w:bookmarkEnd w:id="1277"/>
      <w:bookmarkEnd w:id="1278"/>
      <w:bookmarkEnd w:id="1279"/>
      <w:bookmarkEnd w:id="1280"/>
    </w:p>
    <w:p w14:paraId="67BD4A85" w14:textId="77777777" w:rsidR="00D44012" w:rsidRDefault="00000000">
      <w:pPr>
        <w:rPr>
          <w:lang w:eastAsia="zh-CN"/>
        </w:rPr>
      </w:pPr>
      <w:r>
        <w:rPr>
          <w:lang w:eastAsia="zh-CN"/>
        </w:rPr>
        <w:t>This operation is used by the MSGin5G Server to deliver message to a given Non-3GPP Message Gateway.</w:t>
      </w:r>
    </w:p>
    <w:p w14:paraId="63E0CFD8" w14:textId="77777777" w:rsidR="00D44012" w:rsidRDefault="00000000">
      <w:pPr>
        <w:pStyle w:val="Heading5"/>
      </w:pPr>
      <w:bookmarkStart w:id="1281" w:name="_Toc96996811"/>
      <w:bookmarkStart w:id="1282" w:name="_Toc97197217"/>
      <w:bookmarkStart w:id="1283" w:name="_Toc93879077"/>
      <w:bookmarkStart w:id="1284" w:name="_Toc185509476"/>
      <w:r>
        <w:t>9.2.3.2.2</w:t>
      </w:r>
      <w:r>
        <w:tab/>
        <w:t>Operation Definition</w:t>
      </w:r>
      <w:bookmarkEnd w:id="1281"/>
      <w:bookmarkEnd w:id="1282"/>
      <w:bookmarkEnd w:id="1283"/>
      <w:bookmarkEnd w:id="1284"/>
    </w:p>
    <w:p w14:paraId="42927127" w14:textId="77777777" w:rsidR="00D44012"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70BBD4A" w14:textId="77777777" w:rsidR="00D44012"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D44012" w14:paraId="57AD3F02" w14:textId="77777777">
        <w:trPr>
          <w:jc w:val="center"/>
        </w:trPr>
        <w:tc>
          <w:tcPr>
            <w:tcW w:w="1629" w:type="dxa"/>
            <w:tcBorders>
              <w:bottom w:val="single" w:sz="6" w:space="0" w:color="auto"/>
            </w:tcBorders>
            <w:shd w:val="clear" w:color="auto" w:fill="C0C0C0"/>
          </w:tcPr>
          <w:p w14:paraId="6869645F" w14:textId="77777777" w:rsidR="00D44012" w:rsidRDefault="00000000">
            <w:pPr>
              <w:pStyle w:val="TAH"/>
            </w:pPr>
            <w:r>
              <w:t>Data type</w:t>
            </w:r>
          </w:p>
        </w:tc>
        <w:tc>
          <w:tcPr>
            <w:tcW w:w="526" w:type="dxa"/>
            <w:tcBorders>
              <w:bottom w:val="single" w:sz="6" w:space="0" w:color="auto"/>
            </w:tcBorders>
            <w:shd w:val="clear" w:color="auto" w:fill="C0C0C0"/>
          </w:tcPr>
          <w:p w14:paraId="2E3C7BF6" w14:textId="77777777" w:rsidR="00D44012" w:rsidRDefault="00000000">
            <w:pPr>
              <w:pStyle w:val="TAH"/>
            </w:pPr>
            <w:r>
              <w:t>P</w:t>
            </w:r>
          </w:p>
        </w:tc>
        <w:tc>
          <w:tcPr>
            <w:tcW w:w="2302" w:type="dxa"/>
            <w:tcBorders>
              <w:bottom w:val="single" w:sz="6" w:space="0" w:color="auto"/>
            </w:tcBorders>
            <w:shd w:val="clear" w:color="auto" w:fill="C0C0C0"/>
          </w:tcPr>
          <w:p w14:paraId="616C51F9" w14:textId="77777777" w:rsidR="00D44012" w:rsidRDefault="00000000">
            <w:pPr>
              <w:pStyle w:val="TAH"/>
            </w:pPr>
            <w:r>
              <w:t>Cardinality</w:t>
            </w:r>
          </w:p>
        </w:tc>
        <w:tc>
          <w:tcPr>
            <w:tcW w:w="5318" w:type="dxa"/>
            <w:tcBorders>
              <w:bottom w:val="single" w:sz="6" w:space="0" w:color="auto"/>
            </w:tcBorders>
            <w:shd w:val="clear" w:color="auto" w:fill="C0C0C0"/>
            <w:vAlign w:val="center"/>
          </w:tcPr>
          <w:p w14:paraId="1391B3D9" w14:textId="77777777" w:rsidR="00D44012" w:rsidRDefault="00000000">
            <w:pPr>
              <w:pStyle w:val="TAH"/>
            </w:pPr>
            <w:r>
              <w:t>Description</w:t>
            </w:r>
          </w:p>
        </w:tc>
      </w:tr>
      <w:tr w:rsidR="00D44012" w14:paraId="38568984" w14:textId="77777777">
        <w:trPr>
          <w:jc w:val="center"/>
        </w:trPr>
        <w:tc>
          <w:tcPr>
            <w:tcW w:w="1629" w:type="dxa"/>
            <w:tcBorders>
              <w:top w:val="single" w:sz="6" w:space="0" w:color="auto"/>
            </w:tcBorders>
            <w:shd w:val="clear" w:color="auto" w:fill="auto"/>
          </w:tcPr>
          <w:p w14:paraId="2C570BE4" w14:textId="77777777" w:rsidR="00D44012" w:rsidRDefault="00000000">
            <w:pPr>
              <w:pStyle w:val="TAL"/>
            </w:pPr>
            <w:r>
              <w:t>N3gMessageDelivery</w:t>
            </w:r>
          </w:p>
        </w:tc>
        <w:tc>
          <w:tcPr>
            <w:tcW w:w="526" w:type="dxa"/>
            <w:tcBorders>
              <w:top w:val="single" w:sz="6" w:space="0" w:color="auto"/>
            </w:tcBorders>
          </w:tcPr>
          <w:p w14:paraId="226FED57" w14:textId="77777777" w:rsidR="00D44012" w:rsidRDefault="00000000">
            <w:pPr>
              <w:pStyle w:val="TAC"/>
            </w:pPr>
            <w:r>
              <w:t>M</w:t>
            </w:r>
          </w:p>
        </w:tc>
        <w:tc>
          <w:tcPr>
            <w:tcW w:w="2302" w:type="dxa"/>
            <w:tcBorders>
              <w:top w:val="single" w:sz="6" w:space="0" w:color="auto"/>
            </w:tcBorders>
          </w:tcPr>
          <w:p w14:paraId="3AF0EF55" w14:textId="77777777" w:rsidR="00D44012" w:rsidRDefault="00000000">
            <w:pPr>
              <w:pStyle w:val="TAL"/>
            </w:pPr>
            <w:r>
              <w:t>1</w:t>
            </w:r>
          </w:p>
        </w:tc>
        <w:tc>
          <w:tcPr>
            <w:tcW w:w="5318" w:type="dxa"/>
            <w:tcBorders>
              <w:top w:val="single" w:sz="6" w:space="0" w:color="auto"/>
            </w:tcBorders>
            <w:shd w:val="clear" w:color="auto" w:fill="auto"/>
          </w:tcPr>
          <w:p w14:paraId="481A69B8" w14:textId="77777777" w:rsidR="00D44012" w:rsidRDefault="00000000">
            <w:pPr>
              <w:pStyle w:val="TAL"/>
            </w:pPr>
            <w:r>
              <w:t>Represents the data to be used for MSGin5G Server to deliver message.</w:t>
            </w:r>
          </w:p>
        </w:tc>
      </w:tr>
    </w:tbl>
    <w:p w14:paraId="6AE66657" w14:textId="77777777" w:rsidR="00D44012" w:rsidRDefault="00D44012">
      <w:pPr>
        <w:rPr>
          <w:lang w:eastAsia="zh-CN"/>
        </w:rPr>
      </w:pPr>
    </w:p>
    <w:p w14:paraId="23F10C32" w14:textId="77777777" w:rsidR="00D44012" w:rsidRDefault="00000000">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5C53FE0B" w14:textId="77777777">
        <w:trPr>
          <w:jc w:val="center"/>
        </w:trPr>
        <w:tc>
          <w:tcPr>
            <w:tcW w:w="825" w:type="pct"/>
            <w:shd w:val="clear" w:color="auto" w:fill="C0C0C0"/>
          </w:tcPr>
          <w:p w14:paraId="716DA5EA" w14:textId="77777777" w:rsidR="00D44012" w:rsidRDefault="00000000">
            <w:pPr>
              <w:pStyle w:val="TAH"/>
            </w:pPr>
            <w:r>
              <w:t>Data type</w:t>
            </w:r>
          </w:p>
        </w:tc>
        <w:tc>
          <w:tcPr>
            <w:tcW w:w="498" w:type="pct"/>
            <w:shd w:val="clear" w:color="auto" w:fill="C0C0C0"/>
          </w:tcPr>
          <w:p w14:paraId="1682F45A" w14:textId="77777777" w:rsidR="00D44012" w:rsidRDefault="00000000">
            <w:pPr>
              <w:pStyle w:val="TAH"/>
            </w:pPr>
            <w:r>
              <w:t>P</w:t>
            </w:r>
          </w:p>
        </w:tc>
        <w:tc>
          <w:tcPr>
            <w:tcW w:w="737" w:type="pct"/>
            <w:shd w:val="clear" w:color="auto" w:fill="C0C0C0"/>
          </w:tcPr>
          <w:p w14:paraId="38E4DB5D" w14:textId="77777777" w:rsidR="00D44012" w:rsidRDefault="00000000">
            <w:pPr>
              <w:pStyle w:val="TAH"/>
            </w:pPr>
            <w:r>
              <w:t>Cardinality</w:t>
            </w:r>
          </w:p>
        </w:tc>
        <w:tc>
          <w:tcPr>
            <w:tcW w:w="966" w:type="pct"/>
            <w:shd w:val="clear" w:color="auto" w:fill="C0C0C0"/>
          </w:tcPr>
          <w:p w14:paraId="3EC0613E" w14:textId="77777777" w:rsidR="00D44012" w:rsidRDefault="00000000">
            <w:pPr>
              <w:pStyle w:val="TAH"/>
            </w:pPr>
            <w:r>
              <w:t>Response</w:t>
            </w:r>
          </w:p>
          <w:p w14:paraId="755F54EC" w14:textId="77777777" w:rsidR="00D44012" w:rsidRDefault="00000000">
            <w:pPr>
              <w:pStyle w:val="TAH"/>
            </w:pPr>
            <w:r>
              <w:t>codes</w:t>
            </w:r>
          </w:p>
        </w:tc>
        <w:tc>
          <w:tcPr>
            <w:tcW w:w="1971" w:type="pct"/>
            <w:shd w:val="clear" w:color="auto" w:fill="C0C0C0"/>
          </w:tcPr>
          <w:p w14:paraId="6549D3EC" w14:textId="77777777" w:rsidR="00D44012" w:rsidRDefault="00000000">
            <w:pPr>
              <w:pStyle w:val="TAH"/>
            </w:pPr>
            <w:r>
              <w:t>Description</w:t>
            </w:r>
          </w:p>
        </w:tc>
      </w:tr>
      <w:tr w:rsidR="00D44012" w14:paraId="0945757B" w14:textId="77777777">
        <w:trPr>
          <w:jc w:val="center"/>
        </w:trPr>
        <w:tc>
          <w:tcPr>
            <w:tcW w:w="825" w:type="pct"/>
            <w:shd w:val="clear" w:color="auto" w:fill="auto"/>
          </w:tcPr>
          <w:p w14:paraId="1D45C8C2" w14:textId="77777777" w:rsidR="00D44012" w:rsidRDefault="00000000">
            <w:pPr>
              <w:pStyle w:val="TAL"/>
            </w:pPr>
            <w:r>
              <w:t>n/a</w:t>
            </w:r>
          </w:p>
        </w:tc>
        <w:tc>
          <w:tcPr>
            <w:tcW w:w="498" w:type="pct"/>
          </w:tcPr>
          <w:p w14:paraId="19338F5F" w14:textId="77777777" w:rsidR="00D44012" w:rsidRDefault="00D44012">
            <w:pPr>
              <w:pStyle w:val="TAC"/>
            </w:pPr>
          </w:p>
        </w:tc>
        <w:tc>
          <w:tcPr>
            <w:tcW w:w="737" w:type="pct"/>
          </w:tcPr>
          <w:p w14:paraId="6A1001A2" w14:textId="77777777" w:rsidR="00D44012" w:rsidRDefault="00D44012">
            <w:pPr>
              <w:pStyle w:val="TAL"/>
            </w:pPr>
          </w:p>
        </w:tc>
        <w:tc>
          <w:tcPr>
            <w:tcW w:w="966" w:type="pct"/>
          </w:tcPr>
          <w:p w14:paraId="031B80B1" w14:textId="77777777" w:rsidR="00D44012" w:rsidRDefault="00000000">
            <w:pPr>
              <w:pStyle w:val="TAL"/>
            </w:pPr>
            <w:r>
              <w:t>204 No Content</w:t>
            </w:r>
          </w:p>
        </w:tc>
        <w:tc>
          <w:tcPr>
            <w:tcW w:w="1971" w:type="pct"/>
            <w:shd w:val="clear" w:color="auto" w:fill="auto"/>
          </w:tcPr>
          <w:p w14:paraId="5124BBCD" w14:textId="77777777" w:rsidR="00D44012" w:rsidRDefault="00000000">
            <w:pPr>
              <w:pStyle w:val="TAL"/>
            </w:pPr>
            <w:r>
              <w:t>The Message is Delivered successfully.</w:t>
            </w:r>
          </w:p>
        </w:tc>
      </w:tr>
      <w:tr w:rsidR="00D44012" w14:paraId="68AA9BFC" w14:textId="77777777">
        <w:trPr>
          <w:jc w:val="center"/>
        </w:trPr>
        <w:tc>
          <w:tcPr>
            <w:tcW w:w="825" w:type="pct"/>
            <w:shd w:val="clear" w:color="auto" w:fill="auto"/>
          </w:tcPr>
          <w:p w14:paraId="48B8972C" w14:textId="77777777" w:rsidR="00D44012" w:rsidRDefault="00000000">
            <w:pPr>
              <w:pStyle w:val="TAL"/>
            </w:pPr>
            <w:r>
              <w:t>n/a</w:t>
            </w:r>
          </w:p>
        </w:tc>
        <w:tc>
          <w:tcPr>
            <w:tcW w:w="498" w:type="pct"/>
          </w:tcPr>
          <w:p w14:paraId="6C8C4242" w14:textId="77777777" w:rsidR="00D44012" w:rsidRDefault="00D44012">
            <w:pPr>
              <w:pStyle w:val="TAC"/>
            </w:pPr>
          </w:p>
        </w:tc>
        <w:tc>
          <w:tcPr>
            <w:tcW w:w="737" w:type="pct"/>
          </w:tcPr>
          <w:p w14:paraId="5BD6BE8F" w14:textId="77777777" w:rsidR="00D44012" w:rsidRDefault="00D44012">
            <w:pPr>
              <w:pStyle w:val="TAL"/>
            </w:pPr>
          </w:p>
        </w:tc>
        <w:tc>
          <w:tcPr>
            <w:tcW w:w="966" w:type="pct"/>
          </w:tcPr>
          <w:p w14:paraId="58595308" w14:textId="77777777" w:rsidR="00D44012" w:rsidRDefault="00000000">
            <w:pPr>
              <w:pStyle w:val="TAL"/>
            </w:pPr>
            <w:r>
              <w:rPr>
                <w:rFonts w:hint="eastAsia"/>
              </w:rPr>
              <w:t>307 Temporary Redirect</w:t>
            </w:r>
          </w:p>
        </w:tc>
        <w:tc>
          <w:tcPr>
            <w:tcW w:w="1971" w:type="pct"/>
            <w:shd w:val="clear" w:color="auto" w:fill="auto"/>
          </w:tcPr>
          <w:p w14:paraId="75D34700" w14:textId="77777777" w:rsidR="00D44012" w:rsidRDefault="00000000">
            <w:pPr>
              <w:pStyle w:val="TAL"/>
            </w:pPr>
            <w:r>
              <w:rPr>
                <w:rFonts w:hint="eastAsia"/>
              </w:rPr>
              <w:t>Temporary redirection.</w:t>
            </w:r>
          </w:p>
          <w:p w14:paraId="4557B6D2" w14:textId="77777777" w:rsidR="00D44012" w:rsidRDefault="00D44012">
            <w:pPr>
              <w:pStyle w:val="TAL"/>
            </w:pPr>
          </w:p>
          <w:p w14:paraId="510D7ED0"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0DC6DA51" w14:textId="77777777" w:rsidR="00D44012" w:rsidRDefault="00D44012">
            <w:pPr>
              <w:pStyle w:val="TAL"/>
            </w:pPr>
          </w:p>
          <w:p w14:paraId="20B2065B" w14:textId="77777777" w:rsidR="00D44012" w:rsidRDefault="00000000">
            <w:pPr>
              <w:pStyle w:val="TAL"/>
            </w:pPr>
            <w:r>
              <w:rPr>
                <w:rFonts w:hint="eastAsia"/>
              </w:rPr>
              <w:t>Redirection handling is described in clause 5.2.10 of 3GPP TS 29.122 [24].</w:t>
            </w:r>
          </w:p>
        </w:tc>
      </w:tr>
      <w:tr w:rsidR="00D44012" w14:paraId="5141B62A" w14:textId="77777777">
        <w:trPr>
          <w:jc w:val="center"/>
        </w:trPr>
        <w:tc>
          <w:tcPr>
            <w:tcW w:w="825" w:type="pct"/>
            <w:shd w:val="clear" w:color="auto" w:fill="auto"/>
          </w:tcPr>
          <w:p w14:paraId="742F04F6" w14:textId="77777777" w:rsidR="00D44012" w:rsidRDefault="00000000">
            <w:pPr>
              <w:pStyle w:val="TAL"/>
            </w:pPr>
            <w:r>
              <w:t>n/a</w:t>
            </w:r>
          </w:p>
        </w:tc>
        <w:tc>
          <w:tcPr>
            <w:tcW w:w="498" w:type="pct"/>
          </w:tcPr>
          <w:p w14:paraId="4ADE3938" w14:textId="77777777" w:rsidR="00D44012" w:rsidRDefault="00D44012">
            <w:pPr>
              <w:pStyle w:val="TAC"/>
            </w:pPr>
          </w:p>
        </w:tc>
        <w:tc>
          <w:tcPr>
            <w:tcW w:w="737" w:type="pct"/>
          </w:tcPr>
          <w:p w14:paraId="4A45E9E4" w14:textId="77777777" w:rsidR="00D44012" w:rsidRDefault="00D44012">
            <w:pPr>
              <w:pStyle w:val="TAL"/>
            </w:pPr>
          </w:p>
        </w:tc>
        <w:tc>
          <w:tcPr>
            <w:tcW w:w="966" w:type="pct"/>
          </w:tcPr>
          <w:p w14:paraId="772AB3C8" w14:textId="77777777" w:rsidR="00D44012" w:rsidRDefault="00000000">
            <w:pPr>
              <w:pStyle w:val="TAL"/>
            </w:pPr>
            <w:r>
              <w:rPr>
                <w:rFonts w:hint="eastAsia"/>
              </w:rPr>
              <w:t>308 Permanent Redirect</w:t>
            </w:r>
          </w:p>
        </w:tc>
        <w:tc>
          <w:tcPr>
            <w:tcW w:w="1971" w:type="pct"/>
            <w:shd w:val="clear" w:color="auto" w:fill="auto"/>
          </w:tcPr>
          <w:p w14:paraId="3C3FE556" w14:textId="77777777" w:rsidR="00D44012" w:rsidRDefault="00000000">
            <w:pPr>
              <w:pStyle w:val="TAL"/>
            </w:pPr>
            <w:r>
              <w:rPr>
                <w:rFonts w:hint="eastAsia"/>
              </w:rPr>
              <w:t>Permanent redirection.</w:t>
            </w:r>
          </w:p>
          <w:p w14:paraId="7A4DDA72" w14:textId="77777777" w:rsidR="00D44012" w:rsidRDefault="00D44012">
            <w:pPr>
              <w:pStyle w:val="TAL"/>
            </w:pPr>
          </w:p>
          <w:p w14:paraId="17C24F30"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14649D03" w14:textId="77777777" w:rsidR="00D44012" w:rsidRDefault="00D44012">
            <w:pPr>
              <w:pStyle w:val="TAL"/>
            </w:pPr>
          </w:p>
          <w:p w14:paraId="72E834E2" w14:textId="77777777" w:rsidR="00D44012" w:rsidRDefault="00000000">
            <w:pPr>
              <w:pStyle w:val="TAL"/>
            </w:pPr>
            <w:r>
              <w:rPr>
                <w:rFonts w:hint="eastAsia"/>
              </w:rPr>
              <w:t>Redirection handling is described in clause 5.2.10 of 3GPP TS 29.122 [24].</w:t>
            </w:r>
          </w:p>
        </w:tc>
      </w:tr>
      <w:tr w:rsidR="00D44012" w14:paraId="648F8FB3" w14:textId="77777777">
        <w:trPr>
          <w:jc w:val="center"/>
        </w:trPr>
        <w:tc>
          <w:tcPr>
            <w:tcW w:w="5000" w:type="pct"/>
            <w:gridSpan w:val="5"/>
            <w:shd w:val="clear" w:color="auto" w:fill="auto"/>
          </w:tcPr>
          <w:p w14:paraId="60F65108"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288A02A" w14:textId="77777777" w:rsidR="00D44012" w:rsidRDefault="00D44012">
      <w:bookmarkStart w:id="1285" w:name="_Toc93879078"/>
      <w:bookmarkStart w:id="1286" w:name="_Toc96996812"/>
    </w:p>
    <w:p w14:paraId="7E7558CD" w14:textId="77777777" w:rsidR="00D44012" w:rsidRDefault="00000000">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2C732DB2" w14:textId="77777777">
        <w:trPr>
          <w:jc w:val="center"/>
        </w:trPr>
        <w:tc>
          <w:tcPr>
            <w:tcW w:w="824" w:type="pct"/>
            <w:shd w:val="clear" w:color="auto" w:fill="C0C0C0"/>
            <w:vAlign w:val="center"/>
          </w:tcPr>
          <w:p w14:paraId="76DC9FE3" w14:textId="77777777" w:rsidR="00D44012" w:rsidRDefault="00000000">
            <w:pPr>
              <w:pStyle w:val="TAH"/>
            </w:pPr>
            <w:r>
              <w:t>Name</w:t>
            </w:r>
          </w:p>
        </w:tc>
        <w:tc>
          <w:tcPr>
            <w:tcW w:w="732" w:type="pct"/>
            <w:shd w:val="clear" w:color="auto" w:fill="C0C0C0"/>
            <w:vAlign w:val="center"/>
          </w:tcPr>
          <w:p w14:paraId="08EECB91" w14:textId="77777777" w:rsidR="00D44012" w:rsidRDefault="00000000">
            <w:pPr>
              <w:pStyle w:val="TAH"/>
            </w:pPr>
            <w:r>
              <w:t>Data type</w:t>
            </w:r>
          </w:p>
        </w:tc>
        <w:tc>
          <w:tcPr>
            <w:tcW w:w="217" w:type="pct"/>
            <w:shd w:val="clear" w:color="auto" w:fill="C0C0C0"/>
            <w:vAlign w:val="center"/>
          </w:tcPr>
          <w:p w14:paraId="4C043624" w14:textId="77777777" w:rsidR="00D44012" w:rsidRDefault="00000000">
            <w:pPr>
              <w:pStyle w:val="TAH"/>
            </w:pPr>
            <w:r>
              <w:t>P</w:t>
            </w:r>
          </w:p>
        </w:tc>
        <w:tc>
          <w:tcPr>
            <w:tcW w:w="581" w:type="pct"/>
            <w:shd w:val="clear" w:color="auto" w:fill="C0C0C0"/>
            <w:vAlign w:val="center"/>
          </w:tcPr>
          <w:p w14:paraId="589DF352" w14:textId="77777777" w:rsidR="00D44012" w:rsidRDefault="00000000">
            <w:pPr>
              <w:pStyle w:val="TAH"/>
            </w:pPr>
            <w:r>
              <w:t>Cardinality</w:t>
            </w:r>
          </w:p>
        </w:tc>
        <w:tc>
          <w:tcPr>
            <w:tcW w:w="2645" w:type="pct"/>
            <w:shd w:val="clear" w:color="auto" w:fill="C0C0C0"/>
            <w:vAlign w:val="center"/>
          </w:tcPr>
          <w:p w14:paraId="3E8C6E60" w14:textId="77777777" w:rsidR="00D44012" w:rsidRDefault="00000000">
            <w:pPr>
              <w:pStyle w:val="TAH"/>
            </w:pPr>
            <w:r>
              <w:t>Description</w:t>
            </w:r>
          </w:p>
        </w:tc>
      </w:tr>
      <w:tr w:rsidR="00D44012" w14:paraId="12EC61C5" w14:textId="77777777">
        <w:trPr>
          <w:jc w:val="center"/>
        </w:trPr>
        <w:tc>
          <w:tcPr>
            <w:tcW w:w="824" w:type="pct"/>
            <w:shd w:val="clear" w:color="auto" w:fill="auto"/>
            <w:vAlign w:val="center"/>
          </w:tcPr>
          <w:p w14:paraId="59ACD0D1" w14:textId="77777777" w:rsidR="00D44012" w:rsidRDefault="00000000">
            <w:pPr>
              <w:pStyle w:val="TAL"/>
            </w:pPr>
            <w:r>
              <w:t>Location</w:t>
            </w:r>
          </w:p>
        </w:tc>
        <w:tc>
          <w:tcPr>
            <w:tcW w:w="732" w:type="pct"/>
            <w:vAlign w:val="center"/>
          </w:tcPr>
          <w:p w14:paraId="55D3C2E2" w14:textId="77777777" w:rsidR="00D44012" w:rsidRDefault="00000000">
            <w:pPr>
              <w:pStyle w:val="TAL"/>
            </w:pPr>
            <w:r>
              <w:t>string</w:t>
            </w:r>
          </w:p>
        </w:tc>
        <w:tc>
          <w:tcPr>
            <w:tcW w:w="217" w:type="pct"/>
            <w:vAlign w:val="center"/>
          </w:tcPr>
          <w:p w14:paraId="37E83397" w14:textId="77777777" w:rsidR="00D44012" w:rsidRDefault="00000000">
            <w:pPr>
              <w:pStyle w:val="TAC"/>
            </w:pPr>
            <w:r>
              <w:t>M</w:t>
            </w:r>
          </w:p>
        </w:tc>
        <w:tc>
          <w:tcPr>
            <w:tcW w:w="581" w:type="pct"/>
            <w:vAlign w:val="center"/>
          </w:tcPr>
          <w:p w14:paraId="620FF960" w14:textId="77777777" w:rsidR="00D44012" w:rsidRDefault="00000000">
            <w:pPr>
              <w:pStyle w:val="TAC"/>
            </w:pPr>
            <w:r>
              <w:t>1</w:t>
            </w:r>
          </w:p>
        </w:tc>
        <w:tc>
          <w:tcPr>
            <w:tcW w:w="2645" w:type="pct"/>
            <w:shd w:val="clear" w:color="auto" w:fill="auto"/>
            <w:vAlign w:val="center"/>
          </w:tcPr>
          <w:p w14:paraId="19DEC9B2"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116F8D93" w14:textId="77777777" w:rsidR="00D44012" w:rsidRDefault="00D44012"/>
    <w:p w14:paraId="7F96ED0E" w14:textId="77777777" w:rsidR="00D44012" w:rsidRDefault="00000000">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0DDD3289" w14:textId="77777777">
        <w:trPr>
          <w:jc w:val="center"/>
        </w:trPr>
        <w:tc>
          <w:tcPr>
            <w:tcW w:w="824" w:type="pct"/>
            <w:shd w:val="clear" w:color="auto" w:fill="C0C0C0"/>
            <w:vAlign w:val="center"/>
          </w:tcPr>
          <w:p w14:paraId="5C113C2D" w14:textId="77777777" w:rsidR="00D44012" w:rsidRDefault="00000000">
            <w:pPr>
              <w:pStyle w:val="TAH"/>
            </w:pPr>
            <w:r>
              <w:t>Name</w:t>
            </w:r>
          </w:p>
        </w:tc>
        <w:tc>
          <w:tcPr>
            <w:tcW w:w="732" w:type="pct"/>
            <w:shd w:val="clear" w:color="auto" w:fill="C0C0C0"/>
            <w:vAlign w:val="center"/>
          </w:tcPr>
          <w:p w14:paraId="1C3E8190" w14:textId="77777777" w:rsidR="00D44012" w:rsidRDefault="00000000">
            <w:pPr>
              <w:pStyle w:val="TAH"/>
            </w:pPr>
            <w:r>
              <w:t>Data type</w:t>
            </w:r>
          </w:p>
        </w:tc>
        <w:tc>
          <w:tcPr>
            <w:tcW w:w="217" w:type="pct"/>
            <w:shd w:val="clear" w:color="auto" w:fill="C0C0C0"/>
            <w:vAlign w:val="center"/>
          </w:tcPr>
          <w:p w14:paraId="24FD246A" w14:textId="77777777" w:rsidR="00D44012" w:rsidRDefault="00000000">
            <w:pPr>
              <w:pStyle w:val="TAH"/>
            </w:pPr>
            <w:r>
              <w:t>P</w:t>
            </w:r>
          </w:p>
        </w:tc>
        <w:tc>
          <w:tcPr>
            <w:tcW w:w="581" w:type="pct"/>
            <w:shd w:val="clear" w:color="auto" w:fill="C0C0C0"/>
            <w:vAlign w:val="center"/>
          </w:tcPr>
          <w:p w14:paraId="1E6ACBB4" w14:textId="77777777" w:rsidR="00D44012" w:rsidRDefault="00000000">
            <w:pPr>
              <w:pStyle w:val="TAH"/>
            </w:pPr>
            <w:r>
              <w:t>Cardinality</w:t>
            </w:r>
          </w:p>
        </w:tc>
        <w:tc>
          <w:tcPr>
            <w:tcW w:w="2645" w:type="pct"/>
            <w:shd w:val="clear" w:color="auto" w:fill="C0C0C0"/>
            <w:vAlign w:val="center"/>
          </w:tcPr>
          <w:p w14:paraId="02158007" w14:textId="77777777" w:rsidR="00D44012" w:rsidRDefault="00000000">
            <w:pPr>
              <w:pStyle w:val="TAH"/>
            </w:pPr>
            <w:r>
              <w:t>Description</w:t>
            </w:r>
          </w:p>
        </w:tc>
      </w:tr>
      <w:tr w:rsidR="00D44012" w14:paraId="71568336" w14:textId="77777777">
        <w:trPr>
          <w:jc w:val="center"/>
        </w:trPr>
        <w:tc>
          <w:tcPr>
            <w:tcW w:w="824" w:type="pct"/>
            <w:shd w:val="clear" w:color="auto" w:fill="auto"/>
            <w:vAlign w:val="center"/>
          </w:tcPr>
          <w:p w14:paraId="79E868C4" w14:textId="77777777" w:rsidR="00D44012" w:rsidRDefault="00000000">
            <w:pPr>
              <w:pStyle w:val="TAL"/>
            </w:pPr>
            <w:r>
              <w:t>Location</w:t>
            </w:r>
          </w:p>
        </w:tc>
        <w:tc>
          <w:tcPr>
            <w:tcW w:w="732" w:type="pct"/>
            <w:vAlign w:val="center"/>
          </w:tcPr>
          <w:p w14:paraId="6408247B" w14:textId="77777777" w:rsidR="00D44012" w:rsidRDefault="00000000">
            <w:pPr>
              <w:pStyle w:val="TAL"/>
            </w:pPr>
            <w:r>
              <w:t>string</w:t>
            </w:r>
          </w:p>
        </w:tc>
        <w:tc>
          <w:tcPr>
            <w:tcW w:w="217" w:type="pct"/>
            <w:vAlign w:val="center"/>
          </w:tcPr>
          <w:p w14:paraId="276C7780" w14:textId="77777777" w:rsidR="00D44012" w:rsidRDefault="00000000">
            <w:pPr>
              <w:pStyle w:val="TAC"/>
            </w:pPr>
            <w:r>
              <w:t>M</w:t>
            </w:r>
          </w:p>
        </w:tc>
        <w:tc>
          <w:tcPr>
            <w:tcW w:w="581" w:type="pct"/>
            <w:vAlign w:val="center"/>
          </w:tcPr>
          <w:p w14:paraId="073123CC" w14:textId="77777777" w:rsidR="00D44012" w:rsidRDefault="00000000">
            <w:pPr>
              <w:pStyle w:val="TAC"/>
            </w:pPr>
            <w:r>
              <w:t>1</w:t>
            </w:r>
          </w:p>
        </w:tc>
        <w:tc>
          <w:tcPr>
            <w:tcW w:w="2645" w:type="pct"/>
            <w:shd w:val="clear" w:color="auto" w:fill="auto"/>
            <w:vAlign w:val="center"/>
          </w:tcPr>
          <w:p w14:paraId="033708BA"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1EF49EF0" w14:textId="77777777" w:rsidR="00D44012" w:rsidRDefault="00D44012"/>
    <w:p w14:paraId="29823262" w14:textId="77777777" w:rsidR="00D44012" w:rsidRDefault="00000000">
      <w:pPr>
        <w:pStyle w:val="Heading4"/>
      </w:pPr>
      <w:bookmarkStart w:id="1287" w:name="_Toc97197218"/>
      <w:bookmarkStart w:id="1288" w:name="_Toc185509477"/>
      <w:r>
        <w:t>9.2.3.3</w:t>
      </w:r>
      <w:r>
        <w:tab/>
        <w:t>Operation: deliver-</w:t>
      </w:r>
      <w:bookmarkEnd w:id="1285"/>
      <w:r>
        <w:t>report</w:t>
      </w:r>
      <w:bookmarkEnd w:id="1286"/>
      <w:bookmarkEnd w:id="1287"/>
      <w:bookmarkEnd w:id="1288"/>
    </w:p>
    <w:p w14:paraId="02D3A13D" w14:textId="77777777" w:rsidR="00D44012" w:rsidRDefault="00000000">
      <w:pPr>
        <w:pStyle w:val="Heading5"/>
      </w:pPr>
      <w:bookmarkStart w:id="1289" w:name="_Toc97197219"/>
      <w:bookmarkStart w:id="1290" w:name="_Toc96996813"/>
      <w:bookmarkStart w:id="1291" w:name="_Toc93879079"/>
      <w:bookmarkStart w:id="1292" w:name="_Toc185509478"/>
      <w:r>
        <w:t>9.2.3.3.1</w:t>
      </w:r>
      <w:r>
        <w:tab/>
        <w:t>Description</w:t>
      </w:r>
      <w:bookmarkEnd w:id="1289"/>
      <w:bookmarkEnd w:id="1290"/>
      <w:bookmarkEnd w:id="1291"/>
      <w:bookmarkEnd w:id="1292"/>
    </w:p>
    <w:p w14:paraId="0BDD4727" w14:textId="77777777" w:rsidR="00D44012" w:rsidRDefault="00000000">
      <w:pPr>
        <w:rPr>
          <w:lang w:eastAsia="zh-CN"/>
        </w:rPr>
      </w:pPr>
      <w:r>
        <w:rPr>
          <w:lang w:eastAsia="zh-CN"/>
        </w:rPr>
        <w:t>This operation is used by the MSGin5G Server to deliver status report to a given Non-3GPP Message Gateway.</w:t>
      </w:r>
    </w:p>
    <w:p w14:paraId="42FF5A2B" w14:textId="77777777" w:rsidR="00D44012" w:rsidRDefault="00000000">
      <w:pPr>
        <w:pStyle w:val="Heading5"/>
      </w:pPr>
      <w:bookmarkStart w:id="1293" w:name="_Toc96996814"/>
      <w:bookmarkStart w:id="1294" w:name="_Toc97197220"/>
      <w:bookmarkStart w:id="1295" w:name="_Toc93879080"/>
      <w:bookmarkStart w:id="1296" w:name="_Toc185509479"/>
      <w:r>
        <w:t>9.2.3.3.2</w:t>
      </w:r>
      <w:r>
        <w:tab/>
        <w:t>Operation Definition</w:t>
      </w:r>
      <w:bookmarkEnd w:id="1293"/>
      <w:bookmarkEnd w:id="1294"/>
      <w:bookmarkEnd w:id="1295"/>
      <w:bookmarkEnd w:id="1296"/>
    </w:p>
    <w:p w14:paraId="5932FA87" w14:textId="77777777" w:rsidR="00D44012"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13C1F293" w14:textId="77777777" w:rsidR="00D44012"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D44012" w14:paraId="7B5971A2" w14:textId="77777777">
        <w:trPr>
          <w:jc w:val="center"/>
        </w:trPr>
        <w:tc>
          <w:tcPr>
            <w:tcW w:w="1629" w:type="dxa"/>
            <w:tcBorders>
              <w:bottom w:val="single" w:sz="6" w:space="0" w:color="auto"/>
            </w:tcBorders>
            <w:shd w:val="clear" w:color="auto" w:fill="C0C0C0"/>
          </w:tcPr>
          <w:p w14:paraId="1283A99A" w14:textId="77777777" w:rsidR="00D44012" w:rsidRDefault="00000000">
            <w:pPr>
              <w:pStyle w:val="TAH"/>
            </w:pPr>
            <w:r>
              <w:t>Data type</w:t>
            </w:r>
          </w:p>
        </w:tc>
        <w:tc>
          <w:tcPr>
            <w:tcW w:w="526" w:type="dxa"/>
            <w:tcBorders>
              <w:bottom w:val="single" w:sz="6" w:space="0" w:color="auto"/>
            </w:tcBorders>
            <w:shd w:val="clear" w:color="auto" w:fill="C0C0C0"/>
          </w:tcPr>
          <w:p w14:paraId="600E3543" w14:textId="77777777" w:rsidR="00D44012" w:rsidRDefault="00000000">
            <w:pPr>
              <w:pStyle w:val="TAH"/>
            </w:pPr>
            <w:r>
              <w:t>P</w:t>
            </w:r>
          </w:p>
        </w:tc>
        <w:tc>
          <w:tcPr>
            <w:tcW w:w="2302" w:type="dxa"/>
            <w:tcBorders>
              <w:bottom w:val="single" w:sz="6" w:space="0" w:color="auto"/>
            </w:tcBorders>
            <w:shd w:val="clear" w:color="auto" w:fill="C0C0C0"/>
          </w:tcPr>
          <w:p w14:paraId="1C1E2DA6" w14:textId="77777777" w:rsidR="00D44012" w:rsidRDefault="00000000">
            <w:pPr>
              <w:pStyle w:val="TAH"/>
            </w:pPr>
            <w:r>
              <w:t>Cardinality</w:t>
            </w:r>
          </w:p>
        </w:tc>
        <w:tc>
          <w:tcPr>
            <w:tcW w:w="5318" w:type="dxa"/>
            <w:tcBorders>
              <w:bottom w:val="single" w:sz="6" w:space="0" w:color="auto"/>
            </w:tcBorders>
            <w:shd w:val="clear" w:color="auto" w:fill="C0C0C0"/>
            <w:vAlign w:val="center"/>
          </w:tcPr>
          <w:p w14:paraId="4CC9F8C5" w14:textId="77777777" w:rsidR="00D44012" w:rsidRDefault="00000000">
            <w:pPr>
              <w:pStyle w:val="TAH"/>
            </w:pPr>
            <w:r>
              <w:t>Description</w:t>
            </w:r>
          </w:p>
        </w:tc>
      </w:tr>
      <w:tr w:rsidR="00D44012" w14:paraId="101A10C5" w14:textId="77777777">
        <w:trPr>
          <w:jc w:val="center"/>
        </w:trPr>
        <w:tc>
          <w:tcPr>
            <w:tcW w:w="1629" w:type="dxa"/>
            <w:tcBorders>
              <w:top w:val="single" w:sz="6" w:space="0" w:color="auto"/>
            </w:tcBorders>
            <w:shd w:val="clear" w:color="auto" w:fill="auto"/>
          </w:tcPr>
          <w:p w14:paraId="31694C6A" w14:textId="77777777" w:rsidR="00D44012" w:rsidRDefault="00000000">
            <w:pPr>
              <w:pStyle w:val="TAL"/>
            </w:pPr>
            <w:r>
              <w:t>DeliveryStatusReport</w:t>
            </w:r>
          </w:p>
        </w:tc>
        <w:tc>
          <w:tcPr>
            <w:tcW w:w="526" w:type="dxa"/>
            <w:tcBorders>
              <w:top w:val="single" w:sz="6" w:space="0" w:color="auto"/>
            </w:tcBorders>
          </w:tcPr>
          <w:p w14:paraId="2FA53C06" w14:textId="77777777" w:rsidR="00D44012" w:rsidRDefault="00000000">
            <w:pPr>
              <w:pStyle w:val="TAC"/>
            </w:pPr>
            <w:r>
              <w:t>M</w:t>
            </w:r>
          </w:p>
        </w:tc>
        <w:tc>
          <w:tcPr>
            <w:tcW w:w="2302" w:type="dxa"/>
            <w:tcBorders>
              <w:top w:val="single" w:sz="6" w:space="0" w:color="auto"/>
            </w:tcBorders>
          </w:tcPr>
          <w:p w14:paraId="70FC90E3" w14:textId="77777777" w:rsidR="00D44012" w:rsidRDefault="00000000">
            <w:pPr>
              <w:pStyle w:val="TAL"/>
            </w:pPr>
            <w:r>
              <w:t>1</w:t>
            </w:r>
          </w:p>
        </w:tc>
        <w:tc>
          <w:tcPr>
            <w:tcW w:w="5318" w:type="dxa"/>
            <w:tcBorders>
              <w:top w:val="single" w:sz="6" w:space="0" w:color="auto"/>
            </w:tcBorders>
            <w:shd w:val="clear" w:color="auto" w:fill="auto"/>
          </w:tcPr>
          <w:p w14:paraId="244F4516" w14:textId="77777777" w:rsidR="00D44012" w:rsidRDefault="00000000">
            <w:pPr>
              <w:pStyle w:val="TAL"/>
            </w:pPr>
            <w:r>
              <w:t>Represents the data to be used for MSGin5G Server to deliver status report.</w:t>
            </w:r>
          </w:p>
        </w:tc>
      </w:tr>
    </w:tbl>
    <w:p w14:paraId="53021CBF" w14:textId="77777777" w:rsidR="00D44012" w:rsidRDefault="00D44012">
      <w:pPr>
        <w:rPr>
          <w:lang w:eastAsia="zh-CN"/>
        </w:rPr>
      </w:pPr>
    </w:p>
    <w:p w14:paraId="1315BAA9" w14:textId="77777777" w:rsidR="00D44012" w:rsidRDefault="00000000">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5B36D12B" w14:textId="77777777">
        <w:trPr>
          <w:jc w:val="center"/>
        </w:trPr>
        <w:tc>
          <w:tcPr>
            <w:tcW w:w="825" w:type="pct"/>
            <w:shd w:val="clear" w:color="auto" w:fill="C0C0C0"/>
          </w:tcPr>
          <w:p w14:paraId="43A68EC1" w14:textId="77777777" w:rsidR="00D44012" w:rsidRDefault="00000000">
            <w:pPr>
              <w:pStyle w:val="TAH"/>
            </w:pPr>
            <w:r>
              <w:t>Data type</w:t>
            </w:r>
          </w:p>
        </w:tc>
        <w:tc>
          <w:tcPr>
            <w:tcW w:w="498" w:type="pct"/>
            <w:shd w:val="clear" w:color="auto" w:fill="C0C0C0"/>
          </w:tcPr>
          <w:p w14:paraId="67BF6624" w14:textId="77777777" w:rsidR="00D44012" w:rsidRDefault="00000000">
            <w:pPr>
              <w:pStyle w:val="TAH"/>
            </w:pPr>
            <w:r>
              <w:t>P</w:t>
            </w:r>
          </w:p>
        </w:tc>
        <w:tc>
          <w:tcPr>
            <w:tcW w:w="737" w:type="pct"/>
            <w:shd w:val="clear" w:color="auto" w:fill="C0C0C0"/>
          </w:tcPr>
          <w:p w14:paraId="34BE5FBA" w14:textId="77777777" w:rsidR="00D44012" w:rsidRDefault="00000000">
            <w:pPr>
              <w:pStyle w:val="TAH"/>
            </w:pPr>
            <w:r>
              <w:t>Cardinality</w:t>
            </w:r>
          </w:p>
        </w:tc>
        <w:tc>
          <w:tcPr>
            <w:tcW w:w="966" w:type="pct"/>
            <w:shd w:val="clear" w:color="auto" w:fill="C0C0C0"/>
          </w:tcPr>
          <w:p w14:paraId="066B2496" w14:textId="77777777" w:rsidR="00D44012" w:rsidRDefault="00000000">
            <w:pPr>
              <w:pStyle w:val="TAH"/>
            </w:pPr>
            <w:r>
              <w:t>Response</w:t>
            </w:r>
          </w:p>
          <w:p w14:paraId="576742F1" w14:textId="77777777" w:rsidR="00D44012" w:rsidRDefault="00000000">
            <w:pPr>
              <w:pStyle w:val="TAH"/>
            </w:pPr>
            <w:r>
              <w:t>codes</w:t>
            </w:r>
          </w:p>
        </w:tc>
        <w:tc>
          <w:tcPr>
            <w:tcW w:w="1971" w:type="pct"/>
            <w:shd w:val="clear" w:color="auto" w:fill="C0C0C0"/>
          </w:tcPr>
          <w:p w14:paraId="2F7FF716" w14:textId="77777777" w:rsidR="00D44012" w:rsidRDefault="00000000">
            <w:pPr>
              <w:pStyle w:val="TAH"/>
            </w:pPr>
            <w:r>
              <w:t>Description</w:t>
            </w:r>
          </w:p>
        </w:tc>
      </w:tr>
      <w:tr w:rsidR="00D44012" w14:paraId="39942CC4" w14:textId="77777777">
        <w:trPr>
          <w:jc w:val="center"/>
        </w:trPr>
        <w:tc>
          <w:tcPr>
            <w:tcW w:w="825" w:type="pct"/>
            <w:shd w:val="clear" w:color="auto" w:fill="auto"/>
          </w:tcPr>
          <w:p w14:paraId="61035814" w14:textId="77777777" w:rsidR="00D44012" w:rsidRDefault="00000000">
            <w:pPr>
              <w:pStyle w:val="TAL"/>
            </w:pPr>
            <w:r>
              <w:t>n/a</w:t>
            </w:r>
          </w:p>
        </w:tc>
        <w:tc>
          <w:tcPr>
            <w:tcW w:w="498" w:type="pct"/>
          </w:tcPr>
          <w:p w14:paraId="5856E1F6" w14:textId="77777777" w:rsidR="00D44012" w:rsidRDefault="00D44012">
            <w:pPr>
              <w:pStyle w:val="TAC"/>
            </w:pPr>
          </w:p>
        </w:tc>
        <w:tc>
          <w:tcPr>
            <w:tcW w:w="737" w:type="pct"/>
          </w:tcPr>
          <w:p w14:paraId="18278D63" w14:textId="77777777" w:rsidR="00D44012" w:rsidRDefault="00D44012">
            <w:pPr>
              <w:pStyle w:val="TAL"/>
            </w:pPr>
          </w:p>
        </w:tc>
        <w:tc>
          <w:tcPr>
            <w:tcW w:w="966" w:type="pct"/>
          </w:tcPr>
          <w:p w14:paraId="4067BB79" w14:textId="77777777" w:rsidR="00D44012" w:rsidRDefault="00000000">
            <w:pPr>
              <w:pStyle w:val="TAL"/>
            </w:pPr>
            <w:r>
              <w:t>204 No Content</w:t>
            </w:r>
          </w:p>
        </w:tc>
        <w:tc>
          <w:tcPr>
            <w:tcW w:w="1971" w:type="pct"/>
            <w:shd w:val="clear" w:color="auto" w:fill="auto"/>
          </w:tcPr>
          <w:p w14:paraId="668FE6BF" w14:textId="77777777" w:rsidR="00D44012" w:rsidRDefault="00000000">
            <w:pPr>
              <w:pStyle w:val="TAL"/>
            </w:pPr>
            <w:r>
              <w:t>The status report is Delivered successfully.</w:t>
            </w:r>
          </w:p>
        </w:tc>
      </w:tr>
      <w:tr w:rsidR="00D44012" w14:paraId="75237FB3" w14:textId="77777777">
        <w:trPr>
          <w:jc w:val="center"/>
        </w:trPr>
        <w:tc>
          <w:tcPr>
            <w:tcW w:w="825" w:type="pct"/>
            <w:shd w:val="clear" w:color="auto" w:fill="auto"/>
          </w:tcPr>
          <w:p w14:paraId="04862CF4" w14:textId="77777777" w:rsidR="00D44012" w:rsidRDefault="00000000">
            <w:pPr>
              <w:pStyle w:val="TAL"/>
            </w:pPr>
            <w:r>
              <w:t>n/a</w:t>
            </w:r>
          </w:p>
        </w:tc>
        <w:tc>
          <w:tcPr>
            <w:tcW w:w="498" w:type="pct"/>
          </w:tcPr>
          <w:p w14:paraId="2A7746A3" w14:textId="77777777" w:rsidR="00D44012" w:rsidRDefault="00D44012">
            <w:pPr>
              <w:pStyle w:val="TAC"/>
            </w:pPr>
          </w:p>
        </w:tc>
        <w:tc>
          <w:tcPr>
            <w:tcW w:w="737" w:type="pct"/>
          </w:tcPr>
          <w:p w14:paraId="3CDDA552" w14:textId="77777777" w:rsidR="00D44012" w:rsidRDefault="00D44012">
            <w:pPr>
              <w:pStyle w:val="TAL"/>
            </w:pPr>
          </w:p>
        </w:tc>
        <w:tc>
          <w:tcPr>
            <w:tcW w:w="966" w:type="pct"/>
          </w:tcPr>
          <w:p w14:paraId="1E1C06EB" w14:textId="77777777" w:rsidR="00D44012" w:rsidRDefault="00000000">
            <w:pPr>
              <w:pStyle w:val="TAL"/>
            </w:pPr>
            <w:r>
              <w:rPr>
                <w:rFonts w:hint="eastAsia"/>
              </w:rPr>
              <w:t>307 Temporary Redirect</w:t>
            </w:r>
          </w:p>
        </w:tc>
        <w:tc>
          <w:tcPr>
            <w:tcW w:w="1971" w:type="pct"/>
            <w:shd w:val="clear" w:color="auto" w:fill="auto"/>
          </w:tcPr>
          <w:p w14:paraId="34422DD4" w14:textId="77777777" w:rsidR="00D44012" w:rsidRDefault="00000000">
            <w:pPr>
              <w:pStyle w:val="TAL"/>
            </w:pPr>
            <w:r>
              <w:rPr>
                <w:rFonts w:hint="eastAsia"/>
              </w:rPr>
              <w:t>Temporary redirection.</w:t>
            </w:r>
          </w:p>
          <w:p w14:paraId="69E4EA4A" w14:textId="77777777" w:rsidR="00D44012" w:rsidRDefault="00D44012">
            <w:pPr>
              <w:pStyle w:val="TAL"/>
            </w:pPr>
          </w:p>
          <w:p w14:paraId="0DFD15A4"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4133F89D" w14:textId="77777777" w:rsidR="00D44012" w:rsidRDefault="00D44012">
            <w:pPr>
              <w:pStyle w:val="TAL"/>
            </w:pPr>
          </w:p>
          <w:p w14:paraId="01D5762E" w14:textId="77777777" w:rsidR="00D44012" w:rsidRDefault="00000000">
            <w:pPr>
              <w:pStyle w:val="TAL"/>
            </w:pPr>
            <w:r>
              <w:rPr>
                <w:rFonts w:hint="eastAsia"/>
              </w:rPr>
              <w:t>Redirection handling is described in clause 5.2.10 of 3GPP TS 29.122 [24].</w:t>
            </w:r>
          </w:p>
        </w:tc>
      </w:tr>
      <w:tr w:rsidR="00D44012" w14:paraId="096F9488" w14:textId="77777777">
        <w:trPr>
          <w:jc w:val="center"/>
        </w:trPr>
        <w:tc>
          <w:tcPr>
            <w:tcW w:w="825" w:type="pct"/>
            <w:shd w:val="clear" w:color="auto" w:fill="auto"/>
          </w:tcPr>
          <w:p w14:paraId="6DE6F0AF" w14:textId="77777777" w:rsidR="00D44012" w:rsidRDefault="00000000">
            <w:pPr>
              <w:pStyle w:val="TAL"/>
            </w:pPr>
            <w:r>
              <w:t>n/a</w:t>
            </w:r>
          </w:p>
        </w:tc>
        <w:tc>
          <w:tcPr>
            <w:tcW w:w="498" w:type="pct"/>
          </w:tcPr>
          <w:p w14:paraId="4FAC67AE" w14:textId="77777777" w:rsidR="00D44012" w:rsidRDefault="00D44012">
            <w:pPr>
              <w:pStyle w:val="TAC"/>
            </w:pPr>
          </w:p>
        </w:tc>
        <w:tc>
          <w:tcPr>
            <w:tcW w:w="737" w:type="pct"/>
          </w:tcPr>
          <w:p w14:paraId="24124CAA" w14:textId="77777777" w:rsidR="00D44012" w:rsidRDefault="00D44012">
            <w:pPr>
              <w:pStyle w:val="TAL"/>
            </w:pPr>
          </w:p>
        </w:tc>
        <w:tc>
          <w:tcPr>
            <w:tcW w:w="966" w:type="pct"/>
          </w:tcPr>
          <w:p w14:paraId="6D13D00D" w14:textId="77777777" w:rsidR="00D44012" w:rsidRDefault="00000000">
            <w:pPr>
              <w:pStyle w:val="TAL"/>
            </w:pPr>
            <w:r>
              <w:rPr>
                <w:rFonts w:hint="eastAsia"/>
              </w:rPr>
              <w:t>308 Permanent Redirect</w:t>
            </w:r>
          </w:p>
        </w:tc>
        <w:tc>
          <w:tcPr>
            <w:tcW w:w="1971" w:type="pct"/>
            <w:shd w:val="clear" w:color="auto" w:fill="auto"/>
          </w:tcPr>
          <w:p w14:paraId="2C2168B4" w14:textId="77777777" w:rsidR="00D44012" w:rsidRDefault="00000000">
            <w:pPr>
              <w:pStyle w:val="TAL"/>
            </w:pPr>
            <w:r>
              <w:rPr>
                <w:rFonts w:hint="eastAsia"/>
              </w:rPr>
              <w:t>Permanent redirection.</w:t>
            </w:r>
          </w:p>
          <w:p w14:paraId="18BA7D1C" w14:textId="77777777" w:rsidR="00D44012" w:rsidRDefault="00D44012">
            <w:pPr>
              <w:pStyle w:val="TAL"/>
            </w:pPr>
          </w:p>
          <w:p w14:paraId="455E6C18"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5265B527" w14:textId="77777777" w:rsidR="00D44012" w:rsidRDefault="00D44012">
            <w:pPr>
              <w:pStyle w:val="TAL"/>
            </w:pPr>
          </w:p>
          <w:p w14:paraId="22E36A3E" w14:textId="77777777" w:rsidR="00D44012" w:rsidRDefault="00000000">
            <w:pPr>
              <w:pStyle w:val="TAL"/>
            </w:pPr>
            <w:r>
              <w:rPr>
                <w:rFonts w:hint="eastAsia"/>
              </w:rPr>
              <w:t>Redirection handling is described in clause 5.2.10 of 3GPP TS 29.122 [24].</w:t>
            </w:r>
          </w:p>
        </w:tc>
      </w:tr>
      <w:tr w:rsidR="00D44012" w14:paraId="173D62EB" w14:textId="77777777">
        <w:trPr>
          <w:jc w:val="center"/>
        </w:trPr>
        <w:tc>
          <w:tcPr>
            <w:tcW w:w="5000" w:type="pct"/>
            <w:gridSpan w:val="5"/>
            <w:shd w:val="clear" w:color="auto" w:fill="auto"/>
          </w:tcPr>
          <w:p w14:paraId="18A1EE3D"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9089329" w14:textId="77777777" w:rsidR="00D44012" w:rsidRDefault="00D44012">
      <w:pPr>
        <w:rPr>
          <w:lang w:eastAsia="zh-CN"/>
        </w:rPr>
      </w:pPr>
    </w:p>
    <w:p w14:paraId="490251CD" w14:textId="77777777" w:rsidR="00D44012" w:rsidRDefault="00000000">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7866C89C" w14:textId="77777777">
        <w:trPr>
          <w:jc w:val="center"/>
        </w:trPr>
        <w:tc>
          <w:tcPr>
            <w:tcW w:w="824" w:type="pct"/>
            <w:shd w:val="clear" w:color="auto" w:fill="C0C0C0"/>
            <w:vAlign w:val="center"/>
          </w:tcPr>
          <w:p w14:paraId="7909115E" w14:textId="77777777" w:rsidR="00D44012" w:rsidRDefault="00000000">
            <w:pPr>
              <w:pStyle w:val="TAH"/>
            </w:pPr>
            <w:r>
              <w:t>Name</w:t>
            </w:r>
          </w:p>
        </w:tc>
        <w:tc>
          <w:tcPr>
            <w:tcW w:w="732" w:type="pct"/>
            <w:shd w:val="clear" w:color="auto" w:fill="C0C0C0"/>
            <w:vAlign w:val="center"/>
          </w:tcPr>
          <w:p w14:paraId="6BEC3291" w14:textId="77777777" w:rsidR="00D44012" w:rsidRDefault="00000000">
            <w:pPr>
              <w:pStyle w:val="TAH"/>
            </w:pPr>
            <w:r>
              <w:t>Data type</w:t>
            </w:r>
          </w:p>
        </w:tc>
        <w:tc>
          <w:tcPr>
            <w:tcW w:w="217" w:type="pct"/>
            <w:shd w:val="clear" w:color="auto" w:fill="C0C0C0"/>
            <w:vAlign w:val="center"/>
          </w:tcPr>
          <w:p w14:paraId="5F5CC269" w14:textId="77777777" w:rsidR="00D44012" w:rsidRDefault="00000000">
            <w:pPr>
              <w:pStyle w:val="TAH"/>
            </w:pPr>
            <w:r>
              <w:t>P</w:t>
            </w:r>
          </w:p>
        </w:tc>
        <w:tc>
          <w:tcPr>
            <w:tcW w:w="581" w:type="pct"/>
            <w:shd w:val="clear" w:color="auto" w:fill="C0C0C0"/>
            <w:vAlign w:val="center"/>
          </w:tcPr>
          <w:p w14:paraId="049B18FB" w14:textId="77777777" w:rsidR="00D44012" w:rsidRDefault="00000000">
            <w:pPr>
              <w:pStyle w:val="TAH"/>
            </w:pPr>
            <w:r>
              <w:t>Cardinality</w:t>
            </w:r>
          </w:p>
        </w:tc>
        <w:tc>
          <w:tcPr>
            <w:tcW w:w="2645" w:type="pct"/>
            <w:shd w:val="clear" w:color="auto" w:fill="C0C0C0"/>
            <w:vAlign w:val="center"/>
          </w:tcPr>
          <w:p w14:paraId="4D19F8B3" w14:textId="77777777" w:rsidR="00D44012" w:rsidRDefault="00000000">
            <w:pPr>
              <w:pStyle w:val="TAH"/>
            </w:pPr>
            <w:r>
              <w:t>Description</w:t>
            </w:r>
          </w:p>
        </w:tc>
      </w:tr>
      <w:tr w:rsidR="00D44012" w14:paraId="03C0FD95" w14:textId="77777777">
        <w:trPr>
          <w:jc w:val="center"/>
        </w:trPr>
        <w:tc>
          <w:tcPr>
            <w:tcW w:w="824" w:type="pct"/>
            <w:shd w:val="clear" w:color="auto" w:fill="auto"/>
            <w:vAlign w:val="center"/>
          </w:tcPr>
          <w:p w14:paraId="1A2B03DB" w14:textId="77777777" w:rsidR="00D44012" w:rsidRDefault="00000000">
            <w:pPr>
              <w:pStyle w:val="TAL"/>
            </w:pPr>
            <w:r>
              <w:t>Location</w:t>
            </w:r>
          </w:p>
        </w:tc>
        <w:tc>
          <w:tcPr>
            <w:tcW w:w="732" w:type="pct"/>
            <w:vAlign w:val="center"/>
          </w:tcPr>
          <w:p w14:paraId="7F3FB3B5" w14:textId="77777777" w:rsidR="00D44012" w:rsidRDefault="00000000">
            <w:pPr>
              <w:pStyle w:val="TAL"/>
            </w:pPr>
            <w:r>
              <w:t>string</w:t>
            </w:r>
          </w:p>
        </w:tc>
        <w:tc>
          <w:tcPr>
            <w:tcW w:w="217" w:type="pct"/>
            <w:vAlign w:val="center"/>
          </w:tcPr>
          <w:p w14:paraId="49DE2E13" w14:textId="77777777" w:rsidR="00D44012" w:rsidRDefault="00000000">
            <w:pPr>
              <w:pStyle w:val="TAC"/>
            </w:pPr>
            <w:r>
              <w:t>M</w:t>
            </w:r>
          </w:p>
        </w:tc>
        <w:tc>
          <w:tcPr>
            <w:tcW w:w="581" w:type="pct"/>
            <w:vAlign w:val="center"/>
          </w:tcPr>
          <w:p w14:paraId="6B9A6A8A" w14:textId="77777777" w:rsidR="00D44012" w:rsidRDefault="00000000">
            <w:pPr>
              <w:pStyle w:val="TAC"/>
            </w:pPr>
            <w:r>
              <w:t>1</w:t>
            </w:r>
          </w:p>
        </w:tc>
        <w:tc>
          <w:tcPr>
            <w:tcW w:w="2645" w:type="pct"/>
            <w:shd w:val="clear" w:color="auto" w:fill="auto"/>
            <w:vAlign w:val="center"/>
          </w:tcPr>
          <w:p w14:paraId="1DF60F98"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1DCCFBEC" w14:textId="77777777" w:rsidR="00D44012" w:rsidRDefault="00D44012"/>
    <w:p w14:paraId="5BE94873" w14:textId="77777777" w:rsidR="00D44012" w:rsidRDefault="00000000">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70BEBE82" w14:textId="77777777">
        <w:trPr>
          <w:jc w:val="center"/>
        </w:trPr>
        <w:tc>
          <w:tcPr>
            <w:tcW w:w="824" w:type="pct"/>
            <w:shd w:val="clear" w:color="auto" w:fill="C0C0C0"/>
            <w:vAlign w:val="center"/>
          </w:tcPr>
          <w:p w14:paraId="1F8D5B11" w14:textId="77777777" w:rsidR="00D44012" w:rsidRDefault="00000000">
            <w:pPr>
              <w:pStyle w:val="TAH"/>
            </w:pPr>
            <w:r>
              <w:t>Name</w:t>
            </w:r>
          </w:p>
        </w:tc>
        <w:tc>
          <w:tcPr>
            <w:tcW w:w="732" w:type="pct"/>
            <w:shd w:val="clear" w:color="auto" w:fill="C0C0C0"/>
            <w:vAlign w:val="center"/>
          </w:tcPr>
          <w:p w14:paraId="0CEB5540" w14:textId="77777777" w:rsidR="00D44012" w:rsidRDefault="00000000">
            <w:pPr>
              <w:pStyle w:val="TAH"/>
            </w:pPr>
            <w:r>
              <w:t>Data type</w:t>
            </w:r>
          </w:p>
        </w:tc>
        <w:tc>
          <w:tcPr>
            <w:tcW w:w="217" w:type="pct"/>
            <w:shd w:val="clear" w:color="auto" w:fill="C0C0C0"/>
            <w:vAlign w:val="center"/>
          </w:tcPr>
          <w:p w14:paraId="3B3222F6" w14:textId="77777777" w:rsidR="00D44012" w:rsidRDefault="00000000">
            <w:pPr>
              <w:pStyle w:val="TAH"/>
            </w:pPr>
            <w:r>
              <w:t>P</w:t>
            </w:r>
          </w:p>
        </w:tc>
        <w:tc>
          <w:tcPr>
            <w:tcW w:w="581" w:type="pct"/>
            <w:shd w:val="clear" w:color="auto" w:fill="C0C0C0"/>
            <w:vAlign w:val="center"/>
          </w:tcPr>
          <w:p w14:paraId="0D73FF60" w14:textId="77777777" w:rsidR="00D44012" w:rsidRDefault="00000000">
            <w:pPr>
              <w:pStyle w:val="TAH"/>
            </w:pPr>
            <w:r>
              <w:t>Cardinality</w:t>
            </w:r>
          </w:p>
        </w:tc>
        <w:tc>
          <w:tcPr>
            <w:tcW w:w="2645" w:type="pct"/>
            <w:shd w:val="clear" w:color="auto" w:fill="C0C0C0"/>
            <w:vAlign w:val="center"/>
          </w:tcPr>
          <w:p w14:paraId="3618CEB5" w14:textId="77777777" w:rsidR="00D44012" w:rsidRDefault="00000000">
            <w:pPr>
              <w:pStyle w:val="TAH"/>
            </w:pPr>
            <w:r>
              <w:t>Description</w:t>
            </w:r>
          </w:p>
        </w:tc>
      </w:tr>
      <w:tr w:rsidR="00D44012" w14:paraId="1FDF599D" w14:textId="77777777">
        <w:trPr>
          <w:jc w:val="center"/>
        </w:trPr>
        <w:tc>
          <w:tcPr>
            <w:tcW w:w="824" w:type="pct"/>
            <w:shd w:val="clear" w:color="auto" w:fill="auto"/>
            <w:vAlign w:val="center"/>
          </w:tcPr>
          <w:p w14:paraId="609F6960" w14:textId="77777777" w:rsidR="00D44012" w:rsidRDefault="00000000">
            <w:pPr>
              <w:pStyle w:val="TAL"/>
            </w:pPr>
            <w:r>
              <w:t>Location</w:t>
            </w:r>
          </w:p>
        </w:tc>
        <w:tc>
          <w:tcPr>
            <w:tcW w:w="732" w:type="pct"/>
            <w:vAlign w:val="center"/>
          </w:tcPr>
          <w:p w14:paraId="5E9A744B" w14:textId="77777777" w:rsidR="00D44012" w:rsidRDefault="00000000">
            <w:pPr>
              <w:pStyle w:val="TAL"/>
            </w:pPr>
            <w:r>
              <w:t>string</w:t>
            </w:r>
          </w:p>
        </w:tc>
        <w:tc>
          <w:tcPr>
            <w:tcW w:w="217" w:type="pct"/>
            <w:vAlign w:val="center"/>
          </w:tcPr>
          <w:p w14:paraId="666C5B14" w14:textId="77777777" w:rsidR="00D44012" w:rsidRDefault="00000000">
            <w:pPr>
              <w:pStyle w:val="TAC"/>
            </w:pPr>
            <w:r>
              <w:t>M</w:t>
            </w:r>
          </w:p>
        </w:tc>
        <w:tc>
          <w:tcPr>
            <w:tcW w:w="581" w:type="pct"/>
            <w:vAlign w:val="center"/>
          </w:tcPr>
          <w:p w14:paraId="65EEF571" w14:textId="77777777" w:rsidR="00D44012" w:rsidRDefault="00000000">
            <w:pPr>
              <w:pStyle w:val="TAC"/>
            </w:pPr>
            <w:r>
              <w:t>1</w:t>
            </w:r>
          </w:p>
        </w:tc>
        <w:tc>
          <w:tcPr>
            <w:tcW w:w="2645" w:type="pct"/>
            <w:shd w:val="clear" w:color="auto" w:fill="auto"/>
            <w:vAlign w:val="center"/>
          </w:tcPr>
          <w:p w14:paraId="1B4ACE77"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567DA038" w14:textId="77777777" w:rsidR="00D44012" w:rsidRDefault="00D44012">
      <w:pPr>
        <w:rPr>
          <w:lang w:eastAsia="zh-CN"/>
        </w:rPr>
      </w:pPr>
    </w:p>
    <w:p w14:paraId="2C78696C" w14:textId="77777777" w:rsidR="00D44012" w:rsidRDefault="00000000">
      <w:pPr>
        <w:pStyle w:val="Heading3"/>
      </w:pPr>
      <w:bookmarkStart w:id="1297" w:name="_Toc83768422"/>
      <w:bookmarkStart w:id="1298" w:name="_Toc96996815"/>
      <w:bookmarkStart w:id="1299" w:name="_Toc93879081"/>
      <w:bookmarkStart w:id="1300" w:name="_Toc97197221"/>
      <w:bookmarkStart w:id="1301" w:name="_Toc185509480"/>
      <w:r>
        <w:rPr>
          <w:lang w:eastAsia="zh-CN"/>
        </w:rPr>
        <w:t>9</w:t>
      </w:r>
      <w:r>
        <w:t>.</w:t>
      </w:r>
      <w:r>
        <w:rPr>
          <w:lang w:eastAsia="zh-CN"/>
        </w:rPr>
        <w:t>2</w:t>
      </w:r>
      <w:r>
        <w:t>.4</w:t>
      </w:r>
      <w:r>
        <w:tab/>
        <w:t>Notifications</w:t>
      </w:r>
      <w:bookmarkEnd w:id="1297"/>
      <w:bookmarkEnd w:id="1298"/>
      <w:bookmarkEnd w:id="1299"/>
      <w:bookmarkEnd w:id="1300"/>
      <w:bookmarkEnd w:id="1301"/>
    </w:p>
    <w:p w14:paraId="22712F59" w14:textId="77777777" w:rsidR="00D44012" w:rsidRDefault="00000000">
      <w:r>
        <w:t>None.</w:t>
      </w:r>
    </w:p>
    <w:p w14:paraId="6B323E60" w14:textId="77777777" w:rsidR="00D44012" w:rsidRDefault="00000000">
      <w:pPr>
        <w:pStyle w:val="Heading3"/>
      </w:pPr>
      <w:bookmarkStart w:id="1302" w:name="_Toc97197222"/>
      <w:bookmarkStart w:id="1303" w:name="_Toc96996816"/>
      <w:bookmarkStart w:id="1304" w:name="_Toc93879082"/>
      <w:bookmarkStart w:id="1305" w:name="_Toc83768423"/>
      <w:bookmarkStart w:id="1306" w:name="_Toc185509481"/>
      <w:r>
        <w:rPr>
          <w:lang w:eastAsia="zh-CN"/>
        </w:rPr>
        <w:t>9</w:t>
      </w:r>
      <w:r>
        <w:t>.</w:t>
      </w:r>
      <w:r>
        <w:rPr>
          <w:lang w:eastAsia="zh-CN"/>
        </w:rPr>
        <w:t>2</w:t>
      </w:r>
      <w:r>
        <w:t>.5</w:t>
      </w:r>
      <w:r>
        <w:tab/>
        <w:t>Data Model</w:t>
      </w:r>
      <w:bookmarkEnd w:id="1302"/>
      <w:bookmarkEnd w:id="1303"/>
      <w:bookmarkEnd w:id="1304"/>
      <w:bookmarkEnd w:id="1305"/>
      <w:bookmarkEnd w:id="1306"/>
    </w:p>
    <w:p w14:paraId="018FC8F0" w14:textId="77777777" w:rsidR="00D44012" w:rsidRDefault="00000000">
      <w:pPr>
        <w:pStyle w:val="Heading4"/>
      </w:pPr>
      <w:bookmarkStart w:id="1307" w:name="_Toc97197223"/>
      <w:bookmarkStart w:id="1308" w:name="_Toc93879083"/>
      <w:bookmarkStart w:id="1309" w:name="_Toc96996817"/>
      <w:bookmarkStart w:id="1310" w:name="_Toc185509482"/>
      <w:r>
        <w:t>9.2.5.1</w:t>
      </w:r>
      <w:r>
        <w:tab/>
        <w:t>General</w:t>
      </w:r>
      <w:bookmarkEnd w:id="1307"/>
      <w:bookmarkEnd w:id="1308"/>
      <w:bookmarkEnd w:id="1309"/>
      <w:bookmarkEnd w:id="1310"/>
    </w:p>
    <w:p w14:paraId="041C4D92" w14:textId="77777777" w:rsidR="00D44012"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4CD89E39" w14:textId="77777777" w:rsidR="00D44012"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209F1F17" w14:textId="77777777">
        <w:trPr>
          <w:jc w:val="center"/>
        </w:trPr>
        <w:tc>
          <w:tcPr>
            <w:tcW w:w="2868" w:type="dxa"/>
            <w:shd w:val="clear" w:color="auto" w:fill="C0C0C0"/>
          </w:tcPr>
          <w:p w14:paraId="2D3AE149" w14:textId="77777777" w:rsidR="00D44012" w:rsidRDefault="00000000">
            <w:pPr>
              <w:pStyle w:val="TAH"/>
            </w:pPr>
            <w:r>
              <w:t>Data type</w:t>
            </w:r>
          </w:p>
        </w:tc>
        <w:tc>
          <w:tcPr>
            <w:tcW w:w="1297" w:type="dxa"/>
            <w:shd w:val="clear" w:color="auto" w:fill="C0C0C0"/>
          </w:tcPr>
          <w:p w14:paraId="46E16950" w14:textId="77777777" w:rsidR="00D44012" w:rsidRDefault="00000000">
            <w:pPr>
              <w:pStyle w:val="TAH"/>
            </w:pPr>
            <w:r>
              <w:t>Section defined</w:t>
            </w:r>
          </w:p>
        </w:tc>
        <w:tc>
          <w:tcPr>
            <w:tcW w:w="2887" w:type="dxa"/>
            <w:shd w:val="clear" w:color="auto" w:fill="C0C0C0"/>
          </w:tcPr>
          <w:p w14:paraId="5091F9F4" w14:textId="77777777" w:rsidR="00D44012" w:rsidRDefault="00000000">
            <w:pPr>
              <w:pStyle w:val="TAH"/>
            </w:pPr>
            <w:r>
              <w:t>Description</w:t>
            </w:r>
          </w:p>
        </w:tc>
        <w:tc>
          <w:tcPr>
            <w:tcW w:w="2725" w:type="dxa"/>
            <w:shd w:val="clear" w:color="auto" w:fill="C0C0C0"/>
          </w:tcPr>
          <w:p w14:paraId="0B2EE1F5" w14:textId="77777777" w:rsidR="00D44012" w:rsidRDefault="00000000">
            <w:pPr>
              <w:pStyle w:val="TAH"/>
            </w:pPr>
            <w:r>
              <w:t>Applicability</w:t>
            </w:r>
          </w:p>
        </w:tc>
      </w:tr>
      <w:tr w:rsidR="00D44012" w14:paraId="558E905A" w14:textId="77777777">
        <w:trPr>
          <w:jc w:val="center"/>
        </w:trPr>
        <w:tc>
          <w:tcPr>
            <w:tcW w:w="2868" w:type="dxa"/>
          </w:tcPr>
          <w:p w14:paraId="137879D8" w14:textId="77777777" w:rsidR="00D44012" w:rsidRDefault="00000000">
            <w:pPr>
              <w:pStyle w:val="TAL"/>
            </w:pPr>
            <w:r>
              <w:t>N3gMessageDelivery</w:t>
            </w:r>
          </w:p>
        </w:tc>
        <w:tc>
          <w:tcPr>
            <w:tcW w:w="1297" w:type="dxa"/>
          </w:tcPr>
          <w:p w14:paraId="0FE707B2" w14:textId="77777777" w:rsidR="00D44012" w:rsidRDefault="00000000">
            <w:pPr>
              <w:pStyle w:val="TAL"/>
            </w:pPr>
            <w:r>
              <w:t>9.2.5.2.2</w:t>
            </w:r>
          </w:p>
        </w:tc>
        <w:tc>
          <w:tcPr>
            <w:tcW w:w="2887" w:type="dxa"/>
          </w:tcPr>
          <w:p w14:paraId="2D1F024B" w14:textId="77777777" w:rsidR="00D44012" w:rsidRDefault="00000000">
            <w:pPr>
              <w:pStyle w:val="TAL"/>
              <w:rPr>
                <w:szCs w:val="18"/>
              </w:rPr>
            </w:pPr>
            <w:r>
              <w:rPr>
                <w:szCs w:val="18"/>
              </w:rPr>
              <w:t>Information within message delivery request.</w:t>
            </w:r>
          </w:p>
        </w:tc>
        <w:tc>
          <w:tcPr>
            <w:tcW w:w="2725" w:type="dxa"/>
          </w:tcPr>
          <w:p w14:paraId="19A7CDCA" w14:textId="77777777" w:rsidR="00D44012" w:rsidRDefault="00D44012">
            <w:pPr>
              <w:pStyle w:val="TAL"/>
              <w:rPr>
                <w:szCs w:val="18"/>
              </w:rPr>
            </w:pPr>
          </w:p>
        </w:tc>
      </w:tr>
    </w:tbl>
    <w:p w14:paraId="5944C1F5" w14:textId="77777777" w:rsidR="00D44012" w:rsidRDefault="00D44012">
      <w:pPr>
        <w:rPr>
          <w:lang w:eastAsia="zh-CN"/>
        </w:rPr>
      </w:pPr>
    </w:p>
    <w:p w14:paraId="3DD1B81C" w14:textId="77777777" w:rsidR="00D44012"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190D76D" w14:textId="77777777" w:rsidR="00D44012"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D44012" w14:paraId="61DF5780" w14:textId="77777777">
        <w:trPr>
          <w:jc w:val="center"/>
        </w:trPr>
        <w:tc>
          <w:tcPr>
            <w:tcW w:w="2558" w:type="dxa"/>
            <w:shd w:val="clear" w:color="auto" w:fill="C0C0C0"/>
          </w:tcPr>
          <w:p w14:paraId="1CA52E7E" w14:textId="77777777" w:rsidR="00D44012" w:rsidRDefault="00000000">
            <w:pPr>
              <w:pStyle w:val="TAH"/>
            </w:pPr>
            <w:r>
              <w:t>Data type</w:t>
            </w:r>
          </w:p>
        </w:tc>
        <w:tc>
          <w:tcPr>
            <w:tcW w:w="1732" w:type="dxa"/>
            <w:shd w:val="clear" w:color="auto" w:fill="C0C0C0"/>
          </w:tcPr>
          <w:p w14:paraId="07F54C9A" w14:textId="77777777" w:rsidR="00D44012" w:rsidRDefault="00000000">
            <w:pPr>
              <w:pStyle w:val="TAH"/>
            </w:pPr>
            <w:r>
              <w:t>Reference</w:t>
            </w:r>
          </w:p>
        </w:tc>
        <w:tc>
          <w:tcPr>
            <w:tcW w:w="2851" w:type="dxa"/>
            <w:shd w:val="clear" w:color="auto" w:fill="C0C0C0"/>
          </w:tcPr>
          <w:p w14:paraId="68886598" w14:textId="77777777" w:rsidR="00D44012" w:rsidRDefault="00000000">
            <w:pPr>
              <w:pStyle w:val="TAH"/>
            </w:pPr>
            <w:r>
              <w:t>Comments</w:t>
            </w:r>
          </w:p>
        </w:tc>
        <w:tc>
          <w:tcPr>
            <w:tcW w:w="2636" w:type="dxa"/>
            <w:shd w:val="clear" w:color="auto" w:fill="C0C0C0"/>
          </w:tcPr>
          <w:p w14:paraId="53AE5428" w14:textId="77777777" w:rsidR="00D44012" w:rsidRDefault="00000000">
            <w:pPr>
              <w:pStyle w:val="TAH"/>
            </w:pPr>
            <w:r>
              <w:t>Applicability</w:t>
            </w:r>
          </w:p>
        </w:tc>
      </w:tr>
      <w:tr w:rsidR="00D44012" w14:paraId="06954030" w14:textId="77777777">
        <w:trPr>
          <w:jc w:val="center"/>
        </w:trPr>
        <w:tc>
          <w:tcPr>
            <w:tcW w:w="2558" w:type="dxa"/>
          </w:tcPr>
          <w:p w14:paraId="502CA297" w14:textId="77777777" w:rsidR="00D44012" w:rsidRDefault="00000000">
            <w:pPr>
              <w:pStyle w:val="TAL"/>
            </w:pPr>
            <w:r>
              <w:t>DeliveryStatusReport</w:t>
            </w:r>
          </w:p>
        </w:tc>
        <w:tc>
          <w:tcPr>
            <w:tcW w:w="1732" w:type="dxa"/>
          </w:tcPr>
          <w:p w14:paraId="5B665392" w14:textId="77777777" w:rsidR="00D44012" w:rsidRDefault="00000000">
            <w:pPr>
              <w:pStyle w:val="TAL"/>
            </w:pPr>
            <w:r>
              <w:rPr>
                <w:szCs w:val="18"/>
              </w:rPr>
              <w:t>8.2.5.2.7</w:t>
            </w:r>
          </w:p>
        </w:tc>
        <w:tc>
          <w:tcPr>
            <w:tcW w:w="2851" w:type="dxa"/>
          </w:tcPr>
          <w:p w14:paraId="7FA0E446" w14:textId="77777777" w:rsidR="00D44012" w:rsidRDefault="00000000">
            <w:pPr>
              <w:pStyle w:val="TAL"/>
              <w:rPr>
                <w:szCs w:val="18"/>
              </w:rPr>
            </w:pPr>
            <w:r>
              <w:rPr>
                <w:szCs w:val="18"/>
              </w:rPr>
              <w:t>The message delivery status report request information.</w:t>
            </w:r>
          </w:p>
        </w:tc>
        <w:tc>
          <w:tcPr>
            <w:tcW w:w="2636" w:type="dxa"/>
          </w:tcPr>
          <w:p w14:paraId="5A624245" w14:textId="77777777" w:rsidR="00D44012" w:rsidRDefault="00D44012">
            <w:pPr>
              <w:pStyle w:val="TAL"/>
              <w:rPr>
                <w:szCs w:val="18"/>
              </w:rPr>
            </w:pPr>
          </w:p>
        </w:tc>
      </w:tr>
      <w:tr w:rsidR="00D44012" w14:paraId="64195E37" w14:textId="77777777">
        <w:trPr>
          <w:jc w:val="center"/>
        </w:trPr>
        <w:tc>
          <w:tcPr>
            <w:tcW w:w="2558" w:type="dxa"/>
          </w:tcPr>
          <w:p w14:paraId="26CC333A" w14:textId="77777777" w:rsidR="00D44012" w:rsidRDefault="00000000">
            <w:pPr>
              <w:pStyle w:val="TAL"/>
            </w:pPr>
            <w:r>
              <w:t>MessageSegmentPa</w:t>
            </w:r>
            <w:r>
              <w:rPr>
                <w:rFonts w:hint="eastAsia"/>
                <w:lang w:val="en-US" w:eastAsia="zh-CN"/>
              </w:rPr>
              <w:t>r</w:t>
            </w:r>
            <w:r>
              <w:t>ameters</w:t>
            </w:r>
          </w:p>
        </w:tc>
        <w:tc>
          <w:tcPr>
            <w:tcW w:w="1732" w:type="dxa"/>
          </w:tcPr>
          <w:p w14:paraId="02D5FDFC" w14:textId="77777777" w:rsidR="00D44012" w:rsidRDefault="00000000">
            <w:pPr>
              <w:pStyle w:val="TAL"/>
            </w:pPr>
            <w:r>
              <w:t>8.2.5.2.5</w:t>
            </w:r>
          </w:p>
        </w:tc>
        <w:tc>
          <w:tcPr>
            <w:tcW w:w="2851" w:type="dxa"/>
          </w:tcPr>
          <w:p w14:paraId="667D4BB7" w14:textId="77777777" w:rsidR="00D44012" w:rsidRDefault="00000000">
            <w:pPr>
              <w:pStyle w:val="TAL"/>
              <w:rPr>
                <w:szCs w:val="18"/>
              </w:rPr>
            </w:pPr>
            <w:r>
              <w:rPr>
                <w:szCs w:val="18"/>
              </w:rPr>
              <w:t>Contains the message segment information of the message.</w:t>
            </w:r>
          </w:p>
        </w:tc>
        <w:tc>
          <w:tcPr>
            <w:tcW w:w="2636" w:type="dxa"/>
          </w:tcPr>
          <w:p w14:paraId="6FCE9AE6" w14:textId="77777777" w:rsidR="00D44012" w:rsidRDefault="00D44012">
            <w:pPr>
              <w:pStyle w:val="TAL"/>
              <w:rPr>
                <w:szCs w:val="18"/>
              </w:rPr>
            </w:pPr>
          </w:p>
        </w:tc>
      </w:tr>
      <w:tr w:rsidR="00D44012" w14:paraId="4F85ED62" w14:textId="77777777">
        <w:trPr>
          <w:jc w:val="center"/>
        </w:trPr>
        <w:tc>
          <w:tcPr>
            <w:tcW w:w="2558" w:type="dxa"/>
          </w:tcPr>
          <w:p w14:paraId="3C405D24" w14:textId="77777777" w:rsidR="00D44012" w:rsidRDefault="00000000">
            <w:pPr>
              <w:pStyle w:val="TAL"/>
            </w:pPr>
            <w:r>
              <w:t>Address</w:t>
            </w:r>
          </w:p>
        </w:tc>
        <w:tc>
          <w:tcPr>
            <w:tcW w:w="1732" w:type="dxa"/>
          </w:tcPr>
          <w:p w14:paraId="0C41FCE8" w14:textId="77777777" w:rsidR="00D44012" w:rsidRDefault="00000000">
            <w:pPr>
              <w:pStyle w:val="TAL"/>
            </w:pPr>
            <w:r>
              <w:t>9.1.5.2.3</w:t>
            </w:r>
          </w:p>
        </w:tc>
        <w:tc>
          <w:tcPr>
            <w:tcW w:w="2851" w:type="dxa"/>
          </w:tcPr>
          <w:p w14:paraId="5A90070D" w14:textId="77777777" w:rsidR="00D44012" w:rsidRDefault="00000000">
            <w:pPr>
              <w:pStyle w:val="TAL"/>
              <w:rPr>
                <w:szCs w:val="18"/>
              </w:rPr>
            </w:pPr>
            <w:r>
              <w:rPr>
                <w:szCs w:val="18"/>
              </w:rPr>
              <w:t>The data type of the oriAddr and destAddr.</w:t>
            </w:r>
          </w:p>
        </w:tc>
        <w:tc>
          <w:tcPr>
            <w:tcW w:w="2636" w:type="dxa"/>
          </w:tcPr>
          <w:p w14:paraId="626B7575" w14:textId="77777777" w:rsidR="00D44012" w:rsidRDefault="00D44012">
            <w:pPr>
              <w:pStyle w:val="TAL"/>
              <w:rPr>
                <w:szCs w:val="18"/>
              </w:rPr>
            </w:pPr>
          </w:p>
        </w:tc>
      </w:tr>
    </w:tbl>
    <w:p w14:paraId="5FF0A74F" w14:textId="77777777" w:rsidR="00D44012" w:rsidRDefault="00D44012">
      <w:pPr>
        <w:rPr>
          <w:lang w:eastAsia="zh-CN"/>
        </w:rPr>
      </w:pPr>
    </w:p>
    <w:p w14:paraId="2E4F7251" w14:textId="77777777" w:rsidR="00D44012" w:rsidRDefault="00000000">
      <w:pPr>
        <w:pStyle w:val="Heading4"/>
      </w:pPr>
      <w:bookmarkStart w:id="1311" w:name="_Toc97197224"/>
      <w:bookmarkStart w:id="1312" w:name="_Toc96996818"/>
      <w:bookmarkStart w:id="1313" w:name="_Toc93879084"/>
      <w:bookmarkStart w:id="1314" w:name="_Toc185509483"/>
      <w:r>
        <w:t>9.2.5.2</w:t>
      </w:r>
      <w:r>
        <w:tab/>
        <w:t>Structured data types</w:t>
      </w:r>
      <w:bookmarkEnd w:id="1311"/>
      <w:bookmarkEnd w:id="1312"/>
      <w:bookmarkEnd w:id="1313"/>
      <w:bookmarkEnd w:id="1314"/>
    </w:p>
    <w:p w14:paraId="38E1677E" w14:textId="77777777" w:rsidR="00D44012" w:rsidRDefault="00000000">
      <w:pPr>
        <w:pStyle w:val="Heading5"/>
      </w:pPr>
      <w:bookmarkStart w:id="1315" w:name="_Toc93879085"/>
      <w:bookmarkStart w:id="1316" w:name="_Toc97197225"/>
      <w:bookmarkStart w:id="1317" w:name="_Toc96996819"/>
      <w:bookmarkStart w:id="1318" w:name="_Toc185509484"/>
      <w:r>
        <w:t>9.2.5.2.1</w:t>
      </w:r>
      <w:r>
        <w:tab/>
        <w:t>Introduction</w:t>
      </w:r>
      <w:bookmarkEnd w:id="1315"/>
      <w:bookmarkEnd w:id="1316"/>
      <w:bookmarkEnd w:id="1317"/>
      <w:bookmarkEnd w:id="1318"/>
    </w:p>
    <w:p w14:paraId="3A4C0CFD" w14:textId="77777777" w:rsidR="00D44012" w:rsidRDefault="00000000">
      <w:pPr>
        <w:pStyle w:val="Heading5"/>
      </w:pPr>
      <w:bookmarkStart w:id="1319" w:name="_Toc93879086"/>
      <w:bookmarkStart w:id="1320" w:name="_Toc96996820"/>
      <w:bookmarkStart w:id="1321" w:name="_Toc97197226"/>
      <w:bookmarkStart w:id="1322" w:name="_Toc185509485"/>
      <w:r>
        <w:t>9.2.5.2.2</w:t>
      </w:r>
      <w:r>
        <w:tab/>
        <w:t>Type: N3gMessageDelivery</w:t>
      </w:r>
      <w:bookmarkEnd w:id="1319"/>
      <w:bookmarkEnd w:id="1320"/>
      <w:bookmarkEnd w:id="1321"/>
      <w:bookmarkEnd w:id="1322"/>
    </w:p>
    <w:p w14:paraId="129B12F1" w14:textId="77777777" w:rsidR="00D44012"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BFD8675" w14:textId="77777777">
        <w:trPr>
          <w:jc w:val="center"/>
        </w:trPr>
        <w:tc>
          <w:tcPr>
            <w:tcW w:w="1430" w:type="dxa"/>
            <w:shd w:val="clear" w:color="auto" w:fill="C0C0C0"/>
          </w:tcPr>
          <w:p w14:paraId="62325089" w14:textId="77777777" w:rsidR="00D44012" w:rsidRDefault="00000000">
            <w:pPr>
              <w:pStyle w:val="TAH"/>
            </w:pPr>
            <w:r>
              <w:t>Attribute name</w:t>
            </w:r>
          </w:p>
        </w:tc>
        <w:tc>
          <w:tcPr>
            <w:tcW w:w="1006" w:type="dxa"/>
            <w:shd w:val="clear" w:color="auto" w:fill="C0C0C0"/>
          </w:tcPr>
          <w:p w14:paraId="3F487F52" w14:textId="77777777" w:rsidR="00D44012" w:rsidRDefault="00000000">
            <w:pPr>
              <w:pStyle w:val="TAH"/>
            </w:pPr>
            <w:r>
              <w:t>Data type</w:t>
            </w:r>
          </w:p>
        </w:tc>
        <w:tc>
          <w:tcPr>
            <w:tcW w:w="425" w:type="dxa"/>
            <w:shd w:val="clear" w:color="auto" w:fill="C0C0C0"/>
          </w:tcPr>
          <w:p w14:paraId="5B4947AD" w14:textId="77777777" w:rsidR="00D44012" w:rsidRDefault="00000000">
            <w:pPr>
              <w:pStyle w:val="TAH"/>
            </w:pPr>
            <w:r>
              <w:t>P</w:t>
            </w:r>
          </w:p>
        </w:tc>
        <w:tc>
          <w:tcPr>
            <w:tcW w:w="1368" w:type="dxa"/>
            <w:shd w:val="clear" w:color="auto" w:fill="C0C0C0"/>
          </w:tcPr>
          <w:p w14:paraId="254F9E5A" w14:textId="77777777" w:rsidR="00D44012" w:rsidRDefault="00000000">
            <w:pPr>
              <w:pStyle w:val="TAH"/>
            </w:pPr>
            <w:r>
              <w:t>Cardinality</w:t>
            </w:r>
          </w:p>
        </w:tc>
        <w:tc>
          <w:tcPr>
            <w:tcW w:w="3438" w:type="dxa"/>
            <w:shd w:val="clear" w:color="auto" w:fill="C0C0C0"/>
          </w:tcPr>
          <w:p w14:paraId="7A7AA8C0" w14:textId="77777777" w:rsidR="00D44012" w:rsidRDefault="00000000">
            <w:pPr>
              <w:pStyle w:val="TAH"/>
            </w:pPr>
            <w:r>
              <w:t>Description</w:t>
            </w:r>
          </w:p>
        </w:tc>
        <w:tc>
          <w:tcPr>
            <w:tcW w:w="1998" w:type="dxa"/>
            <w:shd w:val="clear" w:color="auto" w:fill="C0C0C0"/>
          </w:tcPr>
          <w:p w14:paraId="4EA8C795" w14:textId="77777777" w:rsidR="00D44012" w:rsidRDefault="00000000">
            <w:pPr>
              <w:pStyle w:val="TAH"/>
            </w:pPr>
            <w:r>
              <w:t>Applicability</w:t>
            </w:r>
          </w:p>
        </w:tc>
      </w:tr>
      <w:tr w:rsidR="00D44012" w14:paraId="3E0EAC01" w14:textId="77777777">
        <w:trPr>
          <w:jc w:val="center"/>
        </w:trPr>
        <w:tc>
          <w:tcPr>
            <w:tcW w:w="1430" w:type="dxa"/>
            <w:shd w:val="clear" w:color="auto" w:fill="FFFFFF" w:themeFill="background1"/>
          </w:tcPr>
          <w:p w14:paraId="081BFC7E" w14:textId="77777777" w:rsidR="00D44012" w:rsidRDefault="00000000">
            <w:pPr>
              <w:pStyle w:val="TAL"/>
            </w:pPr>
            <w:r>
              <w:t>oriAddr</w:t>
            </w:r>
          </w:p>
        </w:tc>
        <w:tc>
          <w:tcPr>
            <w:tcW w:w="1006" w:type="dxa"/>
            <w:shd w:val="clear" w:color="auto" w:fill="FFFFFF" w:themeFill="background1"/>
          </w:tcPr>
          <w:p w14:paraId="34B213EA" w14:textId="77777777" w:rsidR="00D44012" w:rsidRDefault="00000000">
            <w:pPr>
              <w:pStyle w:val="TAL"/>
            </w:pPr>
            <w:r>
              <w:t>Address</w:t>
            </w:r>
          </w:p>
        </w:tc>
        <w:tc>
          <w:tcPr>
            <w:tcW w:w="425" w:type="dxa"/>
            <w:shd w:val="clear" w:color="auto" w:fill="FFFFFF" w:themeFill="background1"/>
          </w:tcPr>
          <w:p w14:paraId="2EB2BCF1" w14:textId="77777777" w:rsidR="00D44012" w:rsidRDefault="00000000">
            <w:pPr>
              <w:pStyle w:val="TAC"/>
            </w:pPr>
            <w:r>
              <w:t>M</w:t>
            </w:r>
          </w:p>
        </w:tc>
        <w:tc>
          <w:tcPr>
            <w:tcW w:w="1368" w:type="dxa"/>
            <w:shd w:val="clear" w:color="auto" w:fill="FFFFFF" w:themeFill="background1"/>
          </w:tcPr>
          <w:p w14:paraId="1A074797" w14:textId="77777777" w:rsidR="00D44012" w:rsidRDefault="00000000">
            <w:pPr>
              <w:pStyle w:val="TAL"/>
            </w:pPr>
            <w:r>
              <w:t>1</w:t>
            </w:r>
          </w:p>
        </w:tc>
        <w:tc>
          <w:tcPr>
            <w:tcW w:w="3438" w:type="dxa"/>
            <w:shd w:val="clear" w:color="auto" w:fill="FFFFFF" w:themeFill="background1"/>
          </w:tcPr>
          <w:p w14:paraId="24521DC2" w14:textId="77777777" w:rsidR="00D44012" w:rsidRDefault="00000000">
            <w:pPr>
              <w:pStyle w:val="TAL"/>
            </w:pPr>
            <w:r>
              <w:t>The oriAddr is the service identity of the originating MSGin5G Client or the originating Application Server.</w:t>
            </w:r>
          </w:p>
          <w:p w14:paraId="7D4C7443" w14:textId="77777777" w:rsidR="00D44012" w:rsidRDefault="00000000">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791537E8" w14:textId="77777777" w:rsidR="00D44012" w:rsidRDefault="00D44012">
            <w:pPr>
              <w:pStyle w:val="TAL"/>
            </w:pPr>
          </w:p>
        </w:tc>
      </w:tr>
      <w:tr w:rsidR="00D44012" w14:paraId="576646B9" w14:textId="77777777">
        <w:trPr>
          <w:jc w:val="center"/>
        </w:trPr>
        <w:tc>
          <w:tcPr>
            <w:tcW w:w="1430" w:type="dxa"/>
            <w:shd w:val="clear" w:color="auto" w:fill="FFFFFF" w:themeFill="background1"/>
          </w:tcPr>
          <w:p w14:paraId="53E96B6B" w14:textId="77777777" w:rsidR="00D44012" w:rsidRDefault="00000000">
            <w:pPr>
              <w:pStyle w:val="TAL"/>
            </w:pPr>
            <w:r>
              <w:t>destAddr</w:t>
            </w:r>
          </w:p>
        </w:tc>
        <w:tc>
          <w:tcPr>
            <w:tcW w:w="1006" w:type="dxa"/>
            <w:shd w:val="clear" w:color="auto" w:fill="FFFFFF" w:themeFill="background1"/>
          </w:tcPr>
          <w:p w14:paraId="3CCAC588" w14:textId="77777777" w:rsidR="00D44012" w:rsidRDefault="00000000">
            <w:pPr>
              <w:pStyle w:val="TAL"/>
            </w:pPr>
            <w:r>
              <w:t>Address</w:t>
            </w:r>
          </w:p>
        </w:tc>
        <w:tc>
          <w:tcPr>
            <w:tcW w:w="425" w:type="dxa"/>
            <w:shd w:val="clear" w:color="auto" w:fill="FFFFFF" w:themeFill="background1"/>
          </w:tcPr>
          <w:p w14:paraId="4A08CE31" w14:textId="77777777" w:rsidR="00D44012" w:rsidRDefault="00000000">
            <w:pPr>
              <w:pStyle w:val="TAC"/>
            </w:pPr>
            <w:r>
              <w:t>M</w:t>
            </w:r>
          </w:p>
        </w:tc>
        <w:tc>
          <w:tcPr>
            <w:tcW w:w="1368" w:type="dxa"/>
            <w:shd w:val="clear" w:color="auto" w:fill="FFFFFF" w:themeFill="background1"/>
          </w:tcPr>
          <w:p w14:paraId="4EDB1B32" w14:textId="77777777" w:rsidR="00D44012" w:rsidRDefault="00000000">
            <w:pPr>
              <w:pStyle w:val="TAL"/>
            </w:pPr>
            <w:r>
              <w:t>1</w:t>
            </w:r>
          </w:p>
        </w:tc>
        <w:tc>
          <w:tcPr>
            <w:tcW w:w="3438" w:type="dxa"/>
            <w:shd w:val="clear" w:color="auto" w:fill="FFFFFF" w:themeFill="background1"/>
          </w:tcPr>
          <w:p w14:paraId="46AF2E7F" w14:textId="77777777" w:rsidR="00D44012"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997961A" w14:textId="77777777" w:rsidR="00D44012" w:rsidRDefault="00D44012">
            <w:pPr>
              <w:pStyle w:val="TAL"/>
            </w:pPr>
          </w:p>
        </w:tc>
      </w:tr>
      <w:tr w:rsidR="00D44012" w14:paraId="4F735210" w14:textId="77777777">
        <w:trPr>
          <w:jc w:val="center"/>
        </w:trPr>
        <w:tc>
          <w:tcPr>
            <w:tcW w:w="1430" w:type="dxa"/>
          </w:tcPr>
          <w:p w14:paraId="09B41AE6" w14:textId="77777777" w:rsidR="00D44012" w:rsidRDefault="00000000">
            <w:pPr>
              <w:pStyle w:val="TAL"/>
            </w:pPr>
            <w:r>
              <w:t>appId</w:t>
            </w:r>
          </w:p>
        </w:tc>
        <w:tc>
          <w:tcPr>
            <w:tcW w:w="1006" w:type="dxa"/>
          </w:tcPr>
          <w:p w14:paraId="5D78AE6A" w14:textId="77777777" w:rsidR="00D44012" w:rsidRDefault="00000000">
            <w:pPr>
              <w:pStyle w:val="TAL"/>
            </w:pPr>
            <w:r>
              <w:t>string</w:t>
            </w:r>
          </w:p>
        </w:tc>
        <w:tc>
          <w:tcPr>
            <w:tcW w:w="425" w:type="dxa"/>
          </w:tcPr>
          <w:p w14:paraId="79C7EF92" w14:textId="77777777" w:rsidR="00D44012" w:rsidRDefault="00000000">
            <w:pPr>
              <w:pStyle w:val="TAC"/>
            </w:pPr>
            <w:r>
              <w:t>O</w:t>
            </w:r>
          </w:p>
        </w:tc>
        <w:tc>
          <w:tcPr>
            <w:tcW w:w="1368" w:type="dxa"/>
          </w:tcPr>
          <w:p w14:paraId="063EB6CB" w14:textId="77777777" w:rsidR="00D44012" w:rsidRDefault="00000000">
            <w:pPr>
              <w:pStyle w:val="TAL"/>
            </w:pPr>
            <w:r>
              <w:t>0..1</w:t>
            </w:r>
          </w:p>
        </w:tc>
        <w:tc>
          <w:tcPr>
            <w:tcW w:w="3438" w:type="dxa"/>
          </w:tcPr>
          <w:p w14:paraId="2EF73BE0" w14:textId="77777777" w:rsidR="00D44012" w:rsidRDefault="00000000">
            <w:pPr>
              <w:pStyle w:val="TAL"/>
            </w:pPr>
            <w:r>
              <w:t xml:space="preserve">Identifies the application(s) for which the </w:t>
            </w:r>
            <w:r>
              <w:rPr>
                <w:rFonts w:hint="eastAsia"/>
                <w:lang w:val="en-US" w:eastAsia="zh-CN"/>
              </w:rPr>
              <w:t>content</w:t>
            </w:r>
            <w:r>
              <w:t xml:space="preserve"> is intended.</w:t>
            </w:r>
          </w:p>
          <w:p w14:paraId="5DC0C7B5" w14:textId="77777777" w:rsidR="00D44012" w:rsidRDefault="00000000">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47BA4198" w14:textId="77777777" w:rsidR="00D44012" w:rsidRDefault="00D44012">
            <w:pPr>
              <w:pStyle w:val="TAL"/>
              <w:rPr>
                <w:szCs w:val="18"/>
              </w:rPr>
            </w:pPr>
          </w:p>
        </w:tc>
      </w:tr>
      <w:tr w:rsidR="00D44012" w14:paraId="5D4289C4" w14:textId="77777777">
        <w:trPr>
          <w:jc w:val="center"/>
        </w:trPr>
        <w:tc>
          <w:tcPr>
            <w:tcW w:w="1430" w:type="dxa"/>
          </w:tcPr>
          <w:p w14:paraId="16201498" w14:textId="77777777" w:rsidR="00D44012" w:rsidRDefault="00000000">
            <w:pPr>
              <w:pStyle w:val="TAL"/>
            </w:pPr>
            <w:r>
              <w:t>msgId</w:t>
            </w:r>
          </w:p>
        </w:tc>
        <w:tc>
          <w:tcPr>
            <w:tcW w:w="1006" w:type="dxa"/>
          </w:tcPr>
          <w:p w14:paraId="67C2CA75" w14:textId="77777777" w:rsidR="00D44012" w:rsidRDefault="00000000">
            <w:pPr>
              <w:pStyle w:val="TAL"/>
            </w:pPr>
            <w:r>
              <w:t>string</w:t>
            </w:r>
          </w:p>
        </w:tc>
        <w:tc>
          <w:tcPr>
            <w:tcW w:w="425" w:type="dxa"/>
          </w:tcPr>
          <w:p w14:paraId="36DDD008" w14:textId="77777777" w:rsidR="00D44012" w:rsidRDefault="00000000">
            <w:pPr>
              <w:pStyle w:val="TAC"/>
            </w:pPr>
            <w:r>
              <w:t>M</w:t>
            </w:r>
          </w:p>
        </w:tc>
        <w:tc>
          <w:tcPr>
            <w:tcW w:w="1368" w:type="dxa"/>
          </w:tcPr>
          <w:p w14:paraId="7682A176" w14:textId="77777777" w:rsidR="00D44012" w:rsidRDefault="00000000">
            <w:pPr>
              <w:pStyle w:val="TAL"/>
            </w:pPr>
            <w:r>
              <w:t>1</w:t>
            </w:r>
          </w:p>
        </w:tc>
        <w:tc>
          <w:tcPr>
            <w:tcW w:w="3438" w:type="dxa"/>
          </w:tcPr>
          <w:p w14:paraId="0C7934EA" w14:textId="77777777" w:rsidR="00D44012" w:rsidRDefault="00000000">
            <w:pPr>
              <w:pStyle w:val="TAL"/>
            </w:pPr>
            <w:r>
              <w:t>Unique identifier of this message.</w:t>
            </w:r>
          </w:p>
          <w:p w14:paraId="20EFB107" w14:textId="77777777" w:rsidR="00D44012" w:rsidRDefault="00000000">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26671FFA" w14:textId="77777777" w:rsidR="00D44012" w:rsidRDefault="00D44012">
            <w:pPr>
              <w:pStyle w:val="TAL"/>
              <w:rPr>
                <w:szCs w:val="18"/>
              </w:rPr>
            </w:pPr>
          </w:p>
        </w:tc>
      </w:tr>
      <w:tr w:rsidR="00D44012" w14:paraId="79FA5770" w14:textId="77777777">
        <w:trPr>
          <w:jc w:val="center"/>
        </w:trPr>
        <w:tc>
          <w:tcPr>
            <w:tcW w:w="1430" w:type="dxa"/>
          </w:tcPr>
          <w:p w14:paraId="5CAC1D23" w14:textId="77777777" w:rsidR="00D44012" w:rsidRDefault="00000000">
            <w:pPr>
              <w:pStyle w:val="TAL"/>
              <w:rPr>
                <w:lang w:eastAsia="zh-CN"/>
              </w:rPr>
            </w:pPr>
            <w:r>
              <w:rPr>
                <w:lang w:eastAsia="zh-CN"/>
              </w:rPr>
              <w:t>d</w:t>
            </w:r>
            <w:r>
              <w:t>elivStReq</w:t>
            </w:r>
            <w:r>
              <w:rPr>
                <w:lang w:eastAsia="zh-CN"/>
              </w:rPr>
              <w:t>Ind</w:t>
            </w:r>
          </w:p>
        </w:tc>
        <w:tc>
          <w:tcPr>
            <w:tcW w:w="1006" w:type="dxa"/>
          </w:tcPr>
          <w:p w14:paraId="51E6A7FF" w14:textId="77777777" w:rsidR="00D44012" w:rsidRDefault="00000000">
            <w:pPr>
              <w:pStyle w:val="TAL"/>
            </w:pPr>
            <w:r>
              <w:t>boolean</w:t>
            </w:r>
          </w:p>
        </w:tc>
        <w:tc>
          <w:tcPr>
            <w:tcW w:w="425" w:type="dxa"/>
          </w:tcPr>
          <w:p w14:paraId="18C7CB23" w14:textId="77777777" w:rsidR="00D44012" w:rsidRDefault="00000000">
            <w:pPr>
              <w:pStyle w:val="TAC"/>
            </w:pPr>
            <w:r>
              <w:t>O</w:t>
            </w:r>
          </w:p>
        </w:tc>
        <w:tc>
          <w:tcPr>
            <w:tcW w:w="1368" w:type="dxa"/>
          </w:tcPr>
          <w:p w14:paraId="43C8CDF7" w14:textId="77777777" w:rsidR="00D44012" w:rsidRDefault="00000000">
            <w:pPr>
              <w:pStyle w:val="TAL"/>
            </w:pPr>
            <w:r>
              <w:t>0..1</w:t>
            </w:r>
          </w:p>
        </w:tc>
        <w:tc>
          <w:tcPr>
            <w:tcW w:w="3438" w:type="dxa"/>
          </w:tcPr>
          <w:p w14:paraId="099244D1" w14:textId="77777777" w:rsidR="00D44012" w:rsidRDefault="00000000">
            <w:pPr>
              <w:pStyle w:val="TAL"/>
            </w:pPr>
            <w:r>
              <w:t>Indicates if delivery acknowledgement from the recipient is requested.</w:t>
            </w:r>
          </w:p>
          <w:p w14:paraId="4B66AF5C" w14:textId="77777777" w:rsidR="00D44012" w:rsidRDefault="00000000">
            <w:pPr>
              <w:pStyle w:val="TAL"/>
              <w:rPr>
                <w:lang w:eastAsia="zh-CN"/>
              </w:rPr>
            </w:pPr>
            <w:r>
              <w:t xml:space="preserve">This </w:t>
            </w:r>
            <w:r>
              <w:rPr>
                <w:rFonts w:hint="eastAsia"/>
              </w:rPr>
              <w:t>attribute</w:t>
            </w:r>
            <w:r>
              <w:t xml:space="preserve"> is copied from the associated inbound message.</w:t>
            </w:r>
          </w:p>
          <w:p w14:paraId="3D62476C" w14:textId="77777777" w:rsidR="00D44012"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E5ABC65" w14:textId="77777777" w:rsidR="00D44012" w:rsidRDefault="00D44012">
            <w:pPr>
              <w:pStyle w:val="TAL"/>
              <w:rPr>
                <w:szCs w:val="18"/>
              </w:rPr>
            </w:pPr>
          </w:p>
        </w:tc>
      </w:tr>
      <w:tr w:rsidR="00D44012" w14:paraId="0257DDBA" w14:textId="77777777">
        <w:trPr>
          <w:jc w:val="center"/>
        </w:trPr>
        <w:tc>
          <w:tcPr>
            <w:tcW w:w="1430" w:type="dxa"/>
          </w:tcPr>
          <w:p w14:paraId="13F9617F" w14:textId="77777777" w:rsidR="00D44012" w:rsidRDefault="00000000">
            <w:pPr>
              <w:pStyle w:val="TAL"/>
            </w:pPr>
            <w:r>
              <w:t>payload</w:t>
            </w:r>
          </w:p>
        </w:tc>
        <w:tc>
          <w:tcPr>
            <w:tcW w:w="1006" w:type="dxa"/>
          </w:tcPr>
          <w:p w14:paraId="611DF7B6" w14:textId="77777777" w:rsidR="00D44012" w:rsidRDefault="00000000">
            <w:pPr>
              <w:pStyle w:val="TAL"/>
            </w:pPr>
            <w:r>
              <w:t>string</w:t>
            </w:r>
          </w:p>
        </w:tc>
        <w:tc>
          <w:tcPr>
            <w:tcW w:w="425" w:type="dxa"/>
          </w:tcPr>
          <w:p w14:paraId="55B4F242" w14:textId="77777777" w:rsidR="00D44012" w:rsidRDefault="00000000">
            <w:pPr>
              <w:pStyle w:val="TAC"/>
            </w:pPr>
            <w:r>
              <w:t>O</w:t>
            </w:r>
          </w:p>
        </w:tc>
        <w:tc>
          <w:tcPr>
            <w:tcW w:w="1368" w:type="dxa"/>
          </w:tcPr>
          <w:p w14:paraId="19BEB275" w14:textId="77777777" w:rsidR="00D44012" w:rsidRDefault="00000000">
            <w:pPr>
              <w:pStyle w:val="TAL"/>
            </w:pPr>
            <w:r>
              <w:t>0..1</w:t>
            </w:r>
          </w:p>
        </w:tc>
        <w:tc>
          <w:tcPr>
            <w:tcW w:w="3438" w:type="dxa"/>
          </w:tcPr>
          <w:p w14:paraId="43D0FC3C" w14:textId="77777777" w:rsidR="00D44012" w:rsidRDefault="00000000">
            <w:pPr>
              <w:pStyle w:val="TAL"/>
            </w:pPr>
            <w:r>
              <w:t>Payload of the message.</w:t>
            </w:r>
          </w:p>
          <w:p w14:paraId="43695972" w14:textId="77777777" w:rsidR="00D44012" w:rsidRDefault="00000000">
            <w:pPr>
              <w:pStyle w:val="TAL"/>
              <w:rPr>
                <w:szCs w:val="18"/>
              </w:rPr>
            </w:pPr>
            <w:r>
              <w:t xml:space="preserve">This </w:t>
            </w:r>
            <w:r>
              <w:rPr>
                <w:rFonts w:hint="eastAsia"/>
              </w:rPr>
              <w:t>attribute</w:t>
            </w:r>
            <w:r>
              <w:t xml:space="preserve"> is copied from the associated inbound message.</w:t>
            </w:r>
          </w:p>
        </w:tc>
        <w:tc>
          <w:tcPr>
            <w:tcW w:w="1998" w:type="dxa"/>
          </w:tcPr>
          <w:p w14:paraId="3B99477A" w14:textId="77777777" w:rsidR="00D44012" w:rsidRDefault="00D44012">
            <w:pPr>
              <w:pStyle w:val="TAL"/>
              <w:rPr>
                <w:szCs w:val="18"/>
              </w:rPr>
            </w:pPr>
          </w:p>
        </w:tc>
      </w:tr>
      <w:tr w:rsidR="00D44012" w14:paraId="3993D522" w14:textId="77777777">
        <w:trPr>
          <w:jc w:val="center"/>
        </w:trPr>
        <w:tc>
          <w:tcPr>
            <w:tcW w:w="1430" w:type="dxa"/>
          </w:tcPr>
          <w:p w14:paraId="7FE1EA34" w14:textId="77777777" w:rsidR="00D44012" w:rsidRDefault="00000000">
            <w:pPr>
              <w:pStyle w:val="TAL"/>
              <w:rPr>
                <w:lang w:eastAsia="zh-CN"/>
              </w:rPr>
            </w:pPr>
            <w:r>
              <w:t>seg</w:t>
            </w:r>
            <w:r>
              <w:rPr>
                <w:lang w:eastAsia="zh-CN"/>
              </w:rPr>
              <w:t>Ind</w:t>
            </w:r>
          </w:p>
        </w:tc>
        <w:tc>
          <w:tcPr>
            <w:tcW w:w="1006" w:type="dxa"/>
          </w:tcPr>
          <w:p w14:paraId="18E2D198" w14:textId="77777777" w:rsidR="00D44012" w:rsidRDefault="00000000">
            <w:pPr>
              <w:pStyle w:val="TAL"/>
            </w:pPr>
            <w:r>
              <w:t>boolean</w:t>
            </w:r>
          </w:p>
        </w:tc>
        <w:tc>
          <w:tcPr>
            <w:tcW w:w="425" w:type="dxa"/>
          </w:tcPr>
          <w:p w14:paraId="508F72A2" w14:textId="77777777" w:rsidR="00D44012" w:rsidRDefault="00000000">
            <w:pPr>
              <w:pStyle w:val="TAC"/>
            </w:pPr>
            <w:r>
              <w:t>O</w:t>
            </w:r>
          </w:p>
        </w:tc>
        <w:tc>
          <w:tcPr>
            <w:tcW w:w="1368" w:type="dxa"/>
          </w:tcPr>
          <w:p w14:paraId="2A2D9675" w14:textId="77777777" w:rsidR="00D44012" w:rsidRDefault="00000000">
            <w:pPr>
              <w:pStyle w:val="TAL"/>
            </w:pPr>
            <w:r>
              <w:t>0..1</w:t>
            </w:r>
          </w:p>
        </w:tc>
        <w:tc>
          <w:tcPr>
            <w:tcW w:w="3438" w:type="dxa"/>
          </w:tcPr>
          <w:p w14:paraId="31F1C5AB" w14:textId="77777777" w:rsidR="00D44012" w:rsidRDefault="00000000">
            <w:pPr>
              <w:pStyle w:val="TAL"/>
              <w:rPr>
                <w:lang w:eastAsia="zh-CN"/>
              </w:rPr>
            </w:pPr>
            <w:r>
              <w:rPr>
                <w:szCs w:val="18"/>
              </w:rPr>
              <w:t>I</w:t>
            </w:r>
            <w:r>
              <w:t>ndicates this message is part of a segmented message.</w:t>
            </w:r>
          </w:p>
          <w:p w14:paraId="23390FAF" w14:textId="77777777" w:rsidR="00D44012"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5F1B68E4" w14:textId="77777777" w:rsidR="00D44012" w:rsidRDefault="00D44012">
            <w:pPr>
              <w:pStyle w:val="TAL"/>
              <w:rPr>
                <w:szCs w:val="18"/>
              </w:rPr>
            </w:pPr>
          </w:p>
        </w:tc>
      </w:tr>
      <w:tr w:rsidR="00D44012" w14:paraId="753622D3" w14:textId="77777777">
        <w:trPr>
          <w:jc w:val="center"/>
        </w:trPr>
        <w:tc>
          <w:tcPr>
            <w:tcW w:w="1430" w:type="dxa"/>
          </w:tcPr>
          <w:p w14:paraId="77645F2D" w14:textId="77777777" w:rsidR="00D44012" w:rsidRDefault="00000000">
            <w:pPr>
              <w:pStyle w:val="TAL"/>
            </w:pPr>
            <w:r>
              <w:t>segParams</w:t>
            </w:r>
          </w:p>
        </w:tc>
        <w:tc>
          <w:tcPr>
            <w:tcW w:w="1006" w:type="dxa"/>
          </w:tcPr>
          <w:p w14:paraId="60A43BC7" w14:textId="77777777" w:rsidR="00D44012" w:rsidRDefault="00000000">
            <w:pPr>
              <w:pStyle w:val="TAL"/>
            </w:pPr>
            <w:r>
              <w:t>MessageSegmentPa</w:t>
            </w:r>
            <w:r>
              <w:rPr>
                <w:lang w:eastAsia="zh-CN"/>
              </w:rPr>
              <w:t>r</w:t>
            </w:r>
            <w:r>
              <w:t>ameters</w:t>
            </w:r>
          </w:p>
        </w:tc>
        <w:tc>
          <w:tcPr>
            <w:tcW w:w="425" w:type="dxa"/>
          </w:tcPr>
          <w:p w14:paraId="17963A01" w14:textId="77777777" w:rsidR="00D44012" w:rsidRDefault="00000000">
            <w:pPr>
              <w:pStyle w:val="TAC"/>
              <w:rPr>
                <w:lang w:eastAsia="zh-CN"/>
              </w:rPr>
            </w:pPr>
            <w:r>
              <w:rPr>
                <w:rFonts w:hint="eastAsia"/>
                <w:lang w:val="en-US" w:eastAsia="zh-CN"/>
              </w:rPr>
              <w:t>C</w:t>
            </w:r>
          </w:p>
        </w:tc>
        <w:tc>
          <w:tcPr>
            <w:tcW w:w="1368" w:type="dxa"/>
          </w:tcPr>
          <w:p w14:paraId="793C03BD" w14:textId="77777777" w:rsidR="00D44012" w:rsidRDefault="00000000">
            <w:pPr>
              <w:pStyle w:val="TAL"/>
            </w:pPr>
            <w:r>
              <w:t>0..1</w:t>
            </w:r>
          </w:p>
        </w:tc>
        <w:tc>
          <w:tcPr>
            <w:tcW w:w="3438" w:type="dxa"/>
          </w:tcPr>
          <w:p w14:paraId="0E685F87" w14:textId="77777777" w:rsidR="00D44012" w:rsidRDefault="00000000">
            <w:pPr>
              <w:pStyle w:val="TAL"/>
            </w:pPr>
            <w:r>
              <w:t>The message segment parameters.</w:t>
            </w:r>
          </w:p>
          <w:p w14:paraId="552566E1" w14:textId="77777777" w:rsidR="00D44012" w:rsidRDefault="00000000">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6E89F5B" w14:textId="77777777" w:rsidR="00D44012" w:rsidRDefault="00D44012">
            <w:pPr>
              <w:pStyle w:val="TAL"/>
              <w:rPr>
                <w:szCs w:val="18"/>
              </w:rPr>
            </w:pPr>
          </w:p>
        </w:tc>
      </w:tr>
      <w:tr w:rsidR="00D44012" w14:paraId="727B0908" w14:textId="77777777">
        <w:trPr>
          <w:jc w:val="center"/>
        </w:trPr>
        <w:tc>
          <w:tcPr>
            <w:tcW w:w="9665" w:type="dxa"/>
            <w:gridSpan w:val="6"/>
          </w:tcPr>
          <w:p w14:paraId="38E2DE68" w14:textId="77777777" w:rsidR="00D44012" w:rsidRDefault="00000000">
            <w:pPr>
              <w:pStyle w:val="TAN"/>
              <w:rPr>
                <w:szCs w:val="18"/>
              </w:rPr>
            </w:pPr>
            <w:r>
              <w:rPr>
                <w:szCs w:val="22"/>
              </w:rPr>
              <w:t>NOTE</w:t>
            </w:r>
            <w:r>
              <w:t>:</w:t>
            </w:r>
            <w:r>
              <w:tab/>
              <w:t>The addrType in Address data type shall only include AS or UE to represent the originating of message request.</w:t>
            </w:r>
          </w:p>
        </w:tc>
      </w:tr>
    </w:tbl>
    <w:p w14:paraId="75165C28" w14:textId="77777777" w:rsidR="00D44012" w:rsidRDefault="00D44012">
      <w:pPr>
        <w:rPr>
          <w:lang w:eastAsia="zh-CN"/>
        </w:rPr>
      </w:pPr>
    </w:p>
    <w:p w14:paraId="75DA6C3B" w14:textId="77777777" w:rsidR="00D44012" w:rsidRDefault="00000000">
      <w:pPr>
        <w:pStyle w:val="Heading3"/>
      </w:pPr>
      <w:bookmarkStart w:id="1323" w:name="_Toc83768424"/>
      <w:bookmarkStart w:id="1324" w:name="_Toc96996821"/>
      <w:bookmarkStart w:id="1325" w:name="_Toc93879087"/>
      <w:bookmarkStart w:id="1326" w:name="_Toc97197227"/>
      <w:bookmarkStart w:id="1327" w:name="_Toc185509486"/>
      <w:r>
        <w:rPr>
          <w:lang w:eastAsia="zh-CN"/>
        </w:rPr>
        <w:lastRenderedPageBreak/>
        <w:t>9</w:t>
      </w:r>
      <w:r>
        <w:t>.</w:t>
      </w:r>
      <w:r>
        <w:rPr>
          <w:lang w:eastAsia="zh-CN"/>
        </w:rPr>
        <w:t>2</w:t>
      </w:r>
      <w:r>
        <w:t>.6</w:t>
      </w:r>
      <w:r>
        <w:tab/>
        <w:t>Error Handling</w:t>
      </w:r>
      <w:bookmarkEnd w:id="1323"/>
      <w:bookmarkEnd w:id="1324"/>
      <w:bookmarkEnd w:id="1325"/>
      <w:bookmarkEnd w:id="1326"/>
      <w:bookmarkEnd w:id="1327"/>
    </w:p>
    <w:p w14:paraId="5776FD75" w14:textId="77777777" w:rsidR="00D44012" w:rsidRDefault="00000000">
      <w:pPr>
        <w:pStyle w:val="Heading4"/>
      </w:pPr>
      <w:bookmarkStart w:id="1328" w:name="_Toc185509487"/>
      <w:r>
        <w:t>9.2.6.1</w:t>
      </w:r>
      <w:r>
        <w:tab/>
        <w:t>General</w:t>
      </w:r>
      <w:bookmarkEnd w:id="1328"/>
    </w:p>
    <w:p w14:paraId="0AE64C3F" w14:textId="77777777" w:rsidR="00D44012" w:rsidRDefault="00000000">
      <w:r>
        <w:t>HTTP error handling shall be supported as specified in clause 7.7.</w:t>
      </w:r>
    </w:p>
    <w:p w14:paraId="4007BF17" w14:textId="77777777" w:rsidR="00D44012" w:rsidRDefault="00000000">
      <w:r>
        <w:t>In addition, the requirements in the following clauses shall apply.</w:t>
      </w:r>
    </w:p>
    <w:p w14:paraId="043AA3A9" w14:textId="77777777" w:rsidR="00D44012" w:rsidRDefault="00000000">
      <w:pPr>
        <w:pStyle w:val="Heading4"/>
      </w:pPr>
      <w:bookmarkStart w:id="1329" w:name="_Toc185509488"/>
      <w:r>
        <w:t>9.2.6.2</w:t>
      </w:r>
      <w:r>
        <w:tab/>
        <w:t>Protocol Errors</w:t>
      </w:r>
      <w:bookmarkEnd w:id="1329"/>
    </w:p>
    <w:p w14:paraId="58A536C0" w14:textId="77777777" w:rsidR="00D44012"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553251F8" w14:textId="77777777" w:rsidR="00D44012" w:rsidRDefault="00000000">
      <w:pPr>
        <w:pStyle w:val="Heading4"/>
      </w:pPr>
      <w:bookmarkStart w:id="1330" w:name="_Toc185509489"/>
      <w:r>
        <w:t>9.2.6.3</w:t>
      </w:r>
      <w:r>
        <w:tab/>
        <w:t>Application Errors</w:t>
      </w:r>
      <w:bookmarkEnd w:id="1330"/>
    </w:p>
    <w:p w14:paraId="067F785B" w14:textId="77777777" w:rsidR="00D44012"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338E5B1" w14:textId="77777777" w:rsidR="00D44012"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13388EE1" w14:textId="77777777">
        <w:trPr>
          <w:jc w:val="center"/>
        </w:trPr>
        <w:tc>
          <w:tcPr>
            <w:tcW w:w="3697" w:type="dxa"/>
            <w:shd w:val="clear" w:color="auto" w:fill="C0C0C0"/>
          </w:tcPr>
          <w:p w14:paraId="18D09EB4" w14:textId="77777777" w:rsidR="00D44012" w:rsidRDefault="00000000">
            <w:pPr>
              <w:pStyle w:val="TAH"/>
            </w:pPr>
            <w:r>
              <w:t>Application Error</w:t>
            </w:r>
          </w:p>
        </w:tc>
        <w:tc>
          <w:tcPr>
            <w:tcW w:w="1205" w:type="dxa"/>
            <w:shd w:val="clear" w:color="auto" w:fill="C0C0C0"/>
          </w:tcPr>
          <w:p w14:paraId="16652C58" w14:textId="77777777" w:rsidR="00D44012" w:rsidRDefault="00000000">
            <w:pPr>
              <w:pStyle w:val="TAH"/>
            </w:pPr>
            <w:r>
              <w:t>HTTP status code</w:t>
            </w:r>
          </w:p>
        </w:tc>
        <w:tc>
          <w:tcPr>
            <w:tcW w:w="3595" w:type="dxa"/>
            <w:shd w:val="clear" w:color="auto" w:fill="C0C0C0"/>
          </w:tcPr>
          <w:p w14:paraId="4262F45A" w14:textId="77777777" w:rsidR="00D44012" w:rsidRDefault="00000000">
            <w:pPr>
              <w:pStyle w:val="TAH"/>
            </w:pPr>
            <w:r>
              <w:t>Description</w:t>
            </w:r>
          </w:p>
        </w:tc>
        <w:tc>
          <w:tcPr>
            <w:tcW w:w="1280" w:type="dxa"/>
            <w:shd w:val="clear" w:color="auto" w:fill="C0C0C0"/>
          </w:tcPr>
          <w:p w14:paraId="6944E600" w14:textId="77777777" w:rsidR="00D44012" w:rsidRDefault="00000000">
            <w:pPr>
              <w:pStyle w:val="TAH"/>
            </w:pPr>
            <w:r>
              <w:t>Applicability</w:t>
            </w:r>
          </w:p>
        </w:tc>
      </w:tr>
      <w:tr w:rsidR="00D44012" w14:paraId="74A2F915" w14:textId="77777777">
        <w:trPr>
          <w:jc w:val="center"/>
        </w:trPr>
        <w:tc>
          <w:tcPr>
            <w:tcW w:w="3697" w:type="dxa"/>
          </w:tcPr>
          <w:p w14:paraId="7BCE1165" w14:textId="77777777" w:rsidR="00D44012" w:rsidRDefault="00D44012">
            <w:pPr>
              <w:pStyle w:val="TAL"/>
            </w:pPr>
          </w:p>
        </w:tc>
        <w:tc>
          <w:tcPr>
            <w:tcW w:w="1205" w:type="dxa"/>
          </w:tcPr>
          <w:p w14:paraId="2B7E50B8" w14:textId="77777777" w:rsidR="00D44012" w:rsidRDefault="00D44012">
            <w:pPr>
              <w:pStyle w:val="TAL"/>
            </w:pPr>
          </w:p>
        </w:tc>
        <w:tc>
          <w:tcPr>
            <w:tcW w:w="3595" w:type="dxa"/>
          </w:tcPr>
          <w:p w14:paraId="27EB7498" w14:textId="77777777" w:rsidR="00D44012" w:rsidRDefault="00D44012">
            <w:pPr>
              <w:pStyle w:val="TAL"/>
            </w:pPr>
          </w:p>
        </w:tc>
        <w:tc>
          <w:tcPr>
            <w:tcW w:w="1280" w:type="dxa"/>
          </w:tcPr>
          <w:p w14:paraId="0EE4A537" w14:textId="77777777" w:rsidR="00D44012" w:rsidRDefault="00D44012">
            <w:pPr>
              <w:pStyle w:val="TAL"/>
            </w:pPr>
          </w:p>
        </w:tc>
      </w:tr>
    </w:tbl>
    <w:p w14:paraId="2B3A8D1F" w14:textId="77777777" w:rsidR="00D44012" w:rsidRDefault="00D44012">
      <w:pPr>
        <w:rPr>
          <w:lang w:eastAsia="zh-CN"/>
        </w:rPr>
      </w:pPr>
    </w:p>
    <w:p w14:paraId="0044A6B9" w14:textId="77777777" w:rsidR="00D44012" w:rsidRDefault="00000000">
      <w:pPr>
        <w:pStyle w:val="Heading3"/>
      </w:pPr>
      <w:bookmarkStart w:id="1331" w:name="_Toc97197228"/>
      <w:bookmarkStart w:id="1332" w:name="_Toc83768425"/>
      <w:bookmarkStart w:id="1333" w:name="_Toc93879088"/>
      <w:bookmarkStart w:id="1334" w:name="_Toc96996822"/>
      <w:bookmarkStart w:id="1335" w:name="_Toc122117502"/>
      <w:bookmarkStart w:id="1336" w:name="_Toc185509490"/>
      <w:r>
        <w:rPr>
          <w:lang w:eastAsia="zh-CN"/>
        </w:rPr>
        <w:t>9</w:t>
      </w:r>
      <w:r>
        <w:t>.</w:t>
      </w:r>
      <w:r>
        <w:rPr>
          <w:lang w:eastAsia="zh-CN"/>
        </w:rPr>
        <w:t>2</w:t>
      </w:r>
      <w:r>
        <w:t>.7</w:t>
      </w:r>
      <w:r>
        <w:tab/>
        <w:t>Feature negotiation</w:t>
      </w:r>
      <w:bookmarkEnd w:id="1331"/>
      <w:bookmarkEnd w:id="1332"/>
      <w:bookmarkEnd w:id="1333"/>
      <w:bookmarkEnd w:id="1334"/>
      <w:bookmarkEnd w:id="1335"/>
      <w:bookmarkEnd w:id="1336"/>
    </w:p>
    <w:p w14:paraId="64BCAD1E" w14:textId="77777777" w:rsidR="00D44012"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54A54A8" w14:textId="77777777" w:rsidR="00D44012"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541105D4" w14:textId="77777777">
        <w:trPr>
          <w:jc w:val="center"/>
        </w:trPr>
        <w:tc>
          <w:tcPr>
            <w:tcW w:w="1529" w:type="dxa"/>
            <w:shd w:val="clear" w:color="auto" w:fill="C0C0C0"/>
          </w:tcPr>
          <w:p w14:paraId="7F9E8373" w14:textId="77777777" w:rsidR="00D44012" w:rsidRDefault="00000000">
            <w:pPr>
              <w:pStyle w:val="TAH"/>
            </w:pPr>
            <w:r>
              <w:t>Feature number</w:t>
            </w:r>
          </w:p>
        </w:tc>
        <w:tc>
          <w:tcPr>
            <w:tcW w:w="2207" w:type="dxa"/>
            <w:shd w:val="clear" w:color="auto" w:fill="C0C0C0"/>
          </w:tcPr>
          <w:p w14:paraId="7F25CB7C" w14:textId="77777777" w:rsidR="00D44012" w:rsidRDefault="00000000">
            <w:pPr>
              <w:pStyle w:val="TAH"/>
            </w:pPr>
            <w:r>
              <w:t>Feature Name</w:t>
            </w:r>
          </w:p>
        </w:tc>
        <w:tc>
          <w:tcPr>
            <w:tcW w:w="5758" w:type="dxa"/>
            <w:shd w:val="clear" w:color="auto" w:fill="C0C0C0"/>
          </w:tcPr>
          <w:p w14:paraId="67FC45DC" w14:textId="77777777" w:rsidR="00D44012" w:rsidRDefault="00000000">
            <w:pPr>
              <w:pStyle w:val="TAH"/>
            </w:pPr>
            <w:r>
              <w:t>Description</w:t>
            </w:r>
          </w:p>
        </w:tc>
      </w:tr>
      <w:tr w:rsidR="00D44012" w14:paraId="2D439D97" w14:textId="77777777">
        <w:trPr>
          <w:jc w:val="center"/>
        </w:trPr>
        <w:tc>
          <w:tcPr>
            <w:tcW w:w="1529" w:type="dxa"/>
          </w:tcPr>
          <w:p w14:paraId="2C1967FD" w14:textId="77777777" w:rsidR="00D44012" w:rsidRDefault="00D44012">
            <w:pPr>
              <w:pStyle w:val="TAL"/>
            </w:pPr>
          </w:p>
        </w:tc>
        <w:tc>
          <w:tcPr>
            <w:tcW w:w="2207" w:type="dxa"/>
          </w:tcPr>
          <w:p w14:paraId="65B723CF" w14:textId="77777777" w:rsidR="00D44012" w:rsidRDefault="00D44012">
            <w:pPr>
              <w:pStyle w:val="TAL"/>
            </w:pPr>
          </w:p>
        </w:tc>
        <w:tc>
          <w:tcPr>
            <w:tcW w:w="5758" w:type="dxa"/>
          </w:tcPr>
          <w:p w14:paraId="3DE5A04E" w14:textId="77777777" w:rsidR="00D44012" w:rsidRDefault="00D44012">
            <w:pPr>
              <w:pStyle w:val="TAL"/>
              <w:rPr>
                <w:szCs w:val="18"/>
              </w:rPr>
            </w:pPr>
          </w:p>
        </w:tc>
      </w:tr>
    </w:tbl>
    <w:p w14:paraId="160167C0" w14:textId="77777777" w:rsidR="00D44012" w:rsidRDefault="00D44012">
      <w:pPr>
        <w:rPr>
          <w:lang w:eastAsia="zh-CN"/>
        </w:rPr>
      </w:pPr>
    </w:p>
    <w:p w14:paraId="4EF5E593" w14:textId="77777777" w:rsidR="00D44012" w:rsidRDefault="00000000">
      <w:pPr>
        <w:pStyle w:val="Heading2"/>
        <w:rPr>
          <w:lang w:eastAsia="zh-CN"/>
        </w:rPr>
      </w:pPr>
      <w:bookmarkStart w:id="1337" w:name="_Toc185509491"/>
      <w:r>
        <w:rPr>
          <w:lang w:eastAsia="zh-CN"/>
        </w:rPr>
        <w:t>9.</w:t>
      </w:r>
      <w:r>
        <w:rPr>
          <w:rFonts w:hint="eastAsia"/>
          <w:lang w:val="en-US" w:eastAsia="zh-CN"/>
        </w:rPr>
        <w:t>3</w:t>
      </w:r>
      <w:r>
        <w:rPr>
          <w:lang w:eastAsia="zh-CN"/>
        </w:rPr>
        <w:tab/>
        <w:t>MSGG_BGDelivery API</w:t>
      </w:r>
      <w:bookmarkEnd w:id="1337"/>
    </w:p>
    <w:p w14:paraId="4A75146A" w14:textId="77777777" w:rsidR="00D44012" w:rsidRDefault="00000000">
      <w:pPr>
        <w:pStyle w:val="Heading3"/>
      </w:pPr>
      <w:bookmarkStart w:id="1338" w:name="_Toc185509492"/>
      <w:r>
        <w:rPr>
          <w:lang w:eastAsia="zh-CN"/>
        </w:rPr>
        <w:t>9</w:t>
      </w:r>
      <w:r>
        <w:t>.</w:t>
      </w:r>
      <w:r>
        <w:rPr>
          <w:rFonts w:hint="eastAsia"/>
          <w:lang w:val="en-US" w:eastAsia="zh-CN"/>
        </w:rPr>
        <w:t>3</w:t>
      </w:r>
      <w:r>
        <w:t>.1</w:t>
      </w:r>
      <w:r>
        <w:tab/>
        <w:t>API URI</w:t>
      </w:r>
      <w:bookmarkEnd w:id="1338"/>
    </w:p>
    <w:p w14:paraId="089D0273" w14:textId="77777777" w:rsidR="00D44012" w:rsidRDefault="00000000">
      <w:pPr>
        <w:rPr>
          <w:lang w:eastAsia="zh-CN"/>
        </w:rPr>
      </w:pPr>
      <w:r>
        <w:rPr>
          <w:lang w:eastAsia="zh-CN"/>
        </w:rPr>
        <w:t>The MSGG_BGDelivery service shall use the MSGG_BGDelivery API, The MSGG_BGDelivery API corresponding to Mbg APIs as defined in in 3GPP TS 23.554 [2].</w:t>
      </w:r>
    </w:p>
    <w:p w14:paraId="0A73A463" w14:textId="77777777" w:rsidR="00D44012"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11761CB2" w14:textId="77777777" w:rsidR="00D44012" w:rsidRDefault="00000000">
      <w:pPr>
        <w:pStyle w:val="B10"/>
      </w:pPr>
      <w:r>
        <w:t>-</w:t>
      </w:r>
      <w:r>
        <w:tab/>
        <w:t>The &lt;apiName&gt; shall be "msgg</w:t>
      </w:r>
      <w:r>
        <w:rPr>
          <w:lang w:eastAsia="zh-CN"/>
        </w:rPr>
        <w:t>-</w:t>
      </w:r>
      <w:r>
        <w:t>bgdelivery".</w:t>
      </w:r>
    </w:p>
    <w:p w14:paraId="7B378B03" w14:textId="77777777" w:rsidR="00D44012" w:rsidRDefault="00000000">
      <w:pPr>
        <w:pStyle w:val="B10"/>
      </w:pPr>
      <w:r>
        <w:t>-</w:t>
      </w:r>
      <w:r>
        <w:tab/>
        <w:t>The &lt;apiVersion&gt; shall be "v1".</w:t>
      </w:r>
    </w:p>
    <w:p w14:paraId="1CDCF4B1" w14:textId="77777777" w:rsidR="00D44012" w:rsidRDefault="00000000">
      <w:pPr>
        <w:pStyle w:val="B10"/>
      </w:pPr>
      <w:r>
        <w:t>-</w:t>
      </w:r>
      <w:r>
        <w:tab/>
        <w:t>The &lt;apiSpecificResourceUriPart&gt; shall be set as described in clause 9.</w:t>
      </w:r>
      <w:r>
        <w:rPr>
          <w:rFonts w:hint="eastAsia"/>
          <w:lang w:val="en-US" w:eastAsia="zh-CN"/>
        </w:rPr>
        <w:t>3</w:t>
      </w:r>
      <w:r>
        <w:t>.3.</w:t>
      </w:r>
    </w:p>
    <w:p w14:paraId="63A3F4DA" w14:textId="77777777" w:rsidR="00D44012" w:rsidRDefault="00000000">
      <w:pPr>
        <w:pStyle w:val="Heading3"/>
      </w:pPr>
      <w:bookmarkStart w:id="1339" w:name="_Toc185509493"/>
      <w:r>
        <w:rPr>
          <w:lang w:eastAsia="zh-CN"/>
        </w:rPr>
        <w:t>9</w:t>
      </w:r>
      <w:r>
        <w:t>.</w:t>
      </w:r>
      <w:r>
        <w:rPr>
          <w:rFonts w:hint="eastAsia"/>
          <w:lang w:val="en-US" w:eastAsia="zh-CN"/>
        </w:rPr>
        <w:t>3</w:t>
      </w:r>
      <w:r>
        <w:t>.2</w:t>
      </w:r>
      <w:r>
        <w:tab/>
        <w:t>Resources</w:t>
      </w:r>
      <w:bookmarkEnd w:id="1339"/>
    </w:p>
    <w:p w14:paraId="23F54522" w14:textId="77777777" w:rsidR="00D44012" w:rsidRDefault="00000000">
      <w:pPr>
        <w:rPr>
          <w:lang w:eastAsia="zh-CN"/>
        </w:rPr>
      </w:pPr>
      <w:r>
        <w:rPr>
          <w:lang w:eastAsia="zh-CN"/>
        </w:rPr>
        <w:t>None.</w:t>
      </w:r>
    </w:p>
    <w:p w14:paraId="1369FF72" w14:textId="77777777" w:rsidR="00D44012" w:rsidRDefault="00000000">
      <w:pPr>
        <w:pStyle w:val="Heading3"/>
      </w:pPr>
      <w:bookmarkStart w:id="1340" w:name="_Toc185509494"/>
      <w:r>
        <w:rPr>
          <w:lang w:eastAsia="zh-CN"/>
        </w:rPr>
        <w:t>9</w:t>
      </w:r>
      <w:r>
        <w:t>.</w:t>
      </w:r>
      <w:r>
        <w:rPr>
          <w:rFonts w:hint="eastAsia"/>
          <w:lang w:val="en-US" w:eastAsia="zh-CN"/>
        </w:rPr>
        <w:t>3</w:t>
      </w:r>
      <w:r>
        <w:t>.3</w:t>
      </w:r>
      <w:r>
        <w:tab/>
        <w:t>Custom Operations without associated resources</w:t>
      </w:r>
      <w:bookmarkEnd w:id="1340"/>
    </w:p>
    <w:p w14:paraId="647986F0" w14:textId="77777777" w:rsidR="00D44012" w:rsidRDefault="00000000">
      <w:pPr>
        <w:pStyle w:val="Heading4"/>
      </w:pPr>
      <w:bookmarkStart w:id="1341" w:name="_Toc185509495"/>
      <w:r>
        <w:t>9.</w:t>
      </w:r>
      <w:r>
        <w:rPr>
          <w:rFonts w:hint="eastAsia"/>
          <w:lang w:val="en-US" w:eastAsia="zh-CN"/>
        </w:rPr>
        <w:t>3</w:t>
      </w:r>
      <w:r>
        <w:t>.3.1</w:t>
      </w:r>
      <w:r>
        <w:tab/>
        <w:t>Overview</w:t>
      </w:r>
      <w:bookmarkEnd w:id="1341"/>
    </w:p>
    <w:p w14:paraId="253A8CD1" w14:textId="77777777" w:rsidR="00D44012"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5238E96B" w14:textId="77777777" w:rsidR="00D44012" w:rsidRDefault="00000000">
      <w:pPr>
        <w:keepNext/>
        <w:keepLines/>
        <w:spacing w:before="60"/>
        <w:jc w:val="center"/>
        <w:rPr>
          <w:rFonts w:ascii="Arial" w:eastAsia="DengXian" w:hAnsi="Arial"/>
          <w:b/>
        </w:rPr>
      </w:pPr>
      <w:r>
        <w:rPr>
          <w:rFonts w:ascii="Arial" w:eastAsia="DengXian" w:hAnsi="Arial"/>
          <w:b/>
        </w:rPr>
        <w:object w:dxaOrig="6835" w:dyaOrig="2300" w14:anchorId="5163A201">
          <v:shape id="_x0000_i1046" type="#_x0000_t75" style="width:341.55pt;height:115.2pt" o:ole="">
            <v:imagedata r:id="rId55" o:title=""/>
          </v:shape>
          <o:OLEObject Type="Embed" ProgID="Visio.Drawing.11" ShapeID="_x0000_i1046" DrawAspect="Content" ObjectID="_1796122659" r:id="rId56"/>
        </w:object>
      </w:r>
    </w:p>
    <w:p w14:paraId="6C5F9040" w14:textId="77777777" w:rsidR="00D44012" w:rsidRDefault="00000000">
      <w:pPr>
        <w:pStyle w:val="TF"/>
      </w:pPr>
      <w:r>
        <w:t>Figure 9.</w:t>
      </w:r>
      <w:r>
        <w:rPr>
          <w:rFonts w:hint="eastAsia"/>
          <w:lang w:val="en-US" w:eastAsia="zh-CN"/>
        </w:rPr>
        <w:t>3</w:t>
      </w:r>
      <w:r>
        <w:t>.3.1-1: Custom operation URI structure of the MSGG_BGDelivery API</w:t>
      </w:r>
    </w:p>
    <w:p w14:paraId="292DD40C" w14:textId="77777777" w:rsidR="00D44012"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5E2CA04E" w14:textId="77777777" w:rsidR="00D44012"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D44012" w14:paraId="38399A80" w14:textId="77777777">
        <w:trPr>
          <w:jc w:val="center"/>
        </w:trPr>
        <w:tc>
          <w:tcPr>
            <w:tcW w:w="1851" w:type="pct"/>
            <w:shd w:val="clear" w:color="auto" w:fill="C0C0C0"/>
            <w:vAlign w:val="center"/>
          </w:tcPr>
          <w:p w14:paraId="710EC944" w14:textId="77777777" w:rsidR="00D44012" w:rsidRDefault="00000000">
            <w:pPr>
              <w:pStyle w:val="TAH"/>
            </w:pPr>
            <w:r>
              <w:t>Custom operation URI</w:t>
            </w:r>
          </w:p>
        </w:tc>
        <w:tc>
          <w:tcPr>
            <w:tcW w:w="964" w:type="pct"/>
            <w:shd w:val="clear" w:color="auto" w:fill="C0C0C0"/>
            <w:vAlign w:val="center"/>
          </w:tcPr>
          <w:p w14:paraId="5F4C3C59" w14:textId="77777777" w:rsidR="00D44012" w:rsidRDefault="00000000">
            <w:pPr>
              <w:pStyle w:val="TAH"/>
            </w:pPr>
            <w:r>
              <w:t>Mapped HTTP method</w:t>
            </w:r>
          </w:p>
        </w:tc>
        <w:tc>
          <w:tcPr>
            <w:tcW w:w="2185" w:type="pct"/>
            <w:shd w:val="clear" w:color="auto" w:fill="C0C0C0"/>
            <w:vAlign w:val="center"/>
          </w:tcPr>
          <w:p w14:paraId="0AB40BE9" w14:textId="77777777" w:rsidR="00D44012" w:rsidRDefault="00000000">
            <w:pPr>
              <w:pStyle w:val="TAH"/>
            </w:pPr>
            <w:r>
              <w:t>Description</w:t>
            </w:r>
          </w:p>
        </w:tc>
      </w:tr>
      <w:tr w:rsidR="00D44012" w14:paraId="68F79C17" w14:textId="77777777">
        <w:trPr>
          <w:jc w:val="center"/>
        </w:trPr>
        <w:tc>
          <w:tcPr>
            <w:tcW w:w="1851" w:type="pct"/>
          </w:tcPr>
          <w:p w14:paraId="14E8E477" w14:textId="77777777" w:rsidR="00D44012" w:rsidRDefault="00000000">
            <w:pPr>
              <w:pStyle w:val="TAL"/>
            </w:pPr>
            <w:r>
              <w:t>{apiRoot}/msgg-bgdelivery/&lt;apiVersion&gt;/deliver-message</w:t>
            </w:r>
          </w:p>
        </w:tc>
        <w:tc>
          <w:tcPr>
            <w:tcW w:w="964" w:type="pct"/>
          </w:tcPr>
          <w:p w14:paraId="4591530A" w14:textId="77777777" w:rsidR="00D44012" w:rsidRDefault="00000000">
            <w:pPr>
              <w:pStyle w:val="TAL"/>
            </w:pPr>
            <w:r>
              <w:t>POST</w:t>
            </w:r>
          </w:p>
        </w:tc>
        <w:tc>
          <w:tcPr>
            <w:tcW w:w="2185" w:type="pct"/>
          </w:tcPr>
          <w:p w14:paraId="732B8E1B" w14:textId="77777777" w:rsidR="00D44012" w:rsidRDefault="00000000">
            <w:pPr>
              <w:pStyle w:val="TAL"/>
            </w:pPr>
            <w:r>
              <w:t>Request of MSGin5G Server to deliver message to a given Broadcast Message Gateway.</w:t>
            </w:r>
          </w:p>
        </w:tc>
      </w:tr>
    </w:tbl>
    <w:p w14:paraId="7E2C08FA" w14:textId="77777777" w:rsidR="00D44012" w:rsidRDefault="00D44012">
      <w:pPr>
        <w:rPr>
          <w:lang w:eastAsia="zh-CN"/>
        </w:rPr>
      </w:pPr>
    </w:p>
    <w:p w14:paraId="7A614ADD" w14:textId="77777777" w:rsidR="00D44012" w:rsidRDefault="00000000">
      <w:pPr>
        <w:pStyle w:val="Heading4"/>
      </w:pPr>
      <w:bookmarkStart w:id="1342" w:name="_Toc185509496"/>
      <w:r>
        <w:t>9.</w:t>
      </w:r>
      <w:r>
        <w:rPr>
          <w:rFonts w:hint="eastAsia"/>
          <w:lang w:val="en-US" w:eastAsia="zh-CN"/>
        </w:rPr>
        <w:t>3</w:t>
      </w:r>
      <w:r>
        <w:t>.3.2</w:t>
      </w:r>
      <w:r>
        <w:tab/>
        <w:t>Operation: deliver-message</w:t>
      </w:r>
      <w:bookmarkEnd w:id="1342"/>
    </w:p>
    <w:p w14:paraId="0181FDCB" w14:textId="77777777" w:rsidR="00D44012" w:rsidRDefault="00000000">
      <w:pPr>
        <w:pStyle w:val="Heading5"/>
      </w:pPr>
      <w:bookmarkStart w:id="1343" w:name="_Toc185509497"/>
      <w:r>
        <w:t>9.</w:t>
      </w:r>
      <w:r>
        <w:rPr>
          <w:rFonts w:hint="eastAsia"/>
          <w:lang w:val="en-US" w:eastAsia="zh-CN"/>
        </w:rPr>
        <w:t>3</w:t>
      </w:r>
      <w:r>
        <w:t>.3.2.1</w:t>
      </w:r>
      <w:r>
        <w:tab/>
        <w:t>Description</w:t>
      </w:r>
      <w:bookmarkEnd w:id="1343"/>
    </w:p>
    <w:p w14:paraId="72F211CF" w14:textId="77777777" w:rsidR="00D44012" w:rsidRDefault="00000000">
      <w:pPr>
        <w:rPr>
          <w:lang w:eastAsia="zh-CN"/>
        </w:rPr>
      </w:pPr>
      <w:r>
        <w:rPr>
          <w:lang w:eastAsia="zh-CN"/>
        </w:rPr>
        <w:t>This operation is used by the MSGin5G Server to deliver message to a given Broadcast Message Gateway.</w:t>
      </w:r>
    </w:p>
    <w:p w14:paraId="4BA233D3" w14:textId="77777777" w:rsidR="00D44012" w:rsidRDefault="00000000">
      <w:pPr>
        <w:pStyle w:val="Heading5"/>
      </w:pPr>
      <w:bookmarkStart w:id="1344" w:name="_Toc185509498"/>
      <w:r>
        <w:t>9.</w:t>
      </w:r>
      <w:r>
        <w:rPr>
          <w:rFonts w:hint="eastAsia"/>
          <w:lang w:val="en-US" w:eastAsia="zh-CN"/>
        </w:rPr>
        <w:t>3</w:t>
      </w:r>
      <w:r>
        <w:t>.3.2.</w:t>
      </w:r>
      <w:r>
        <w:rPr>
          <w:rFonts w:hint="eastAsia"/>
          <w:lang w:val="en-US" w:eastAsia="zh-CN"/>
        </w:rPr>
        <w:t>2</w:t>
      </w:r>
      <w:r>
        <w:tab/>
        <w:t>Operation Definition</w:t>
      </w:r>
      <w:bookmarkEnd w:id="1344"/>
    </w:p>
    <w:p w14:paraId="28AB142C" w14:textId="77777777" w:rsidR="00D44012"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4631B2C0" w14:textId="77777777" w:rsidR="00D44012"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D44012" w14:paraId="6AF1862E" w14:textId="77777777">
        <w:trPr>
          <w:jc w:val="center"/>
        </w:trPr>
        <w:tc>
          <w:tcPr>
            <w:tcW w:w="1629" w:type="dxa"/>
            <w:tcBorders>
              <w:bottom w:val="single" w:sz="6" w:space="0" w:color="auto"/>
            </w:tcBorders>
            <w:shd w:val="clear" w:color="auto" w:fill="C0C0C0"/>
          </w:tcPr>
          <w:p w14:paraId="7BA356A0" w14:textId="77777777" w:rsidR="00D44012" w:rsidRDefault="00000000">
            <w:pPr>
              <w:pStyle w:val="TAH"/>
            </w:pPr>
            <w:r>
              <w:t>Data type</w:t>
            </w:r>
          </w:p>
        </w:tc>
        <w:tc>
          <w:tcPr>
            <w:tcW w:w="526" w:type="dxa"/>
            <w:tcBorders>
              <w:bottom w:val="single" w:sz="6" w:space="0" w:color="auto"/>
            </w:tcBorders>
            <w:shd w:val="clear" w:color="auto" w:fill="C0C0C0"/>
          </w:tcPr>
          <w:p w14:paraId="443F2106" w14:textId="77777777" w:rsidR="00D44012" w:rsidRDefault="00000000">
            <w:pPr>
              <w:pStyle w:val="TAH"/>
            </w:pPr>
            <w:r>
              <w:t>P</w:t>
            </w:r>
          </w:p>
        </w:tc>
        <w:tc>
          <w:tcPr>
            <w:tcW w:w="2302" w:type="dxa"/>
            <w:tcBorders>
              <w:bottom w:val="single" w:sz="6" w:space="0" w:color="auto"/>
            </w:tcBorders>
            <w:shd w:val="clear" w:color="auto" w:fill="C0C0C0"/>
          </w:tcPr>
          <w:p w14:paraId="44E2C868" w14:textId="77777777" w:rsidR="00D44012" w:rsidRDefault="00000000">
            <w:pPr>
              <w:pStyle w:val="TAH"/>
            </w:pPr>
            <w:r>
              <w:t>Cardinality</w:t>
            </w:r>
          </w:p>
        </w:tc>
        <w:tc>
          <w:tcPr>
            <w:tcW w:w="5318" w:type="dxa"/>
            <w:tcBorders>
              <w:bottom w:val="single" w:sz="6" w:space="0" w:color="auto"/>
            </w:tcBorders>
            <w:shd w:val="clear" w:color="auto" w:fill="C0C0C0"/>
            <w:vAlign w:val="center"/>
          </w:tcPr>
          <w:p w14:paraId="4B2F26D5" w14:textId="77777777" w:rsidR="00D44012" w:rsidRDefault="00000000">
            <w:pPr>
              <w:pStyle w:val="TAH"/>
            </w:pPr>
            <w:r>
              <w:t>Description</w:t>
            </w:r>
          </w:p>
        </w:tc>
      </w:tr>
      <w:tr w:rsidR="00D44012" w14:paraId="59ACE620" w14:textId="77777777">
        <w:trPr>
          <w:jc w:val="center"/>
        </w:trPr>
        <w:tc>
          <w:tcPr>
            <w:tcW w:w="1629" w:type="dxa"/>
            <w:tcBorders>
              <w:top w:val="single" w:sz="6" w:space="0" w:color="auto"/>
            </w:tcBorders>
            <w:shd w:val="clear" w:color="auto" w:fill="auto"/>
          </w:tcPr>
          <w:p w14:paraId="4EB57385" w14:textId="77777777" w:rsidR="00D44012" w:rsidRDefault="00000000">
            <w:pPr>
              <w:pStyle w:val="TAL"/>
            </w:pPr>
            <w:r>
              <w:t>BgMessageDelivery</w:t>
            </w:r>
          </w:p>
        </w:tc>
        <w:tc>
          <w:tcPr>
            <w:tcW w:w="526" w:type="dxa"/>
            <w:tcBorders>
              <w:top w:val="single" w:sz="6" w:space="0" w:color="auto"/>
            </w:tcBorders>
          </w:tcPr>
          <w:p w14:paraId="221D82DF" w14:textId="77777777" w:rsidR="00D44012" w:rsidRDefault="00000000">
            <w:pPr>
              <w:pStyle w:val="TAC"/>
            </w:pPr>
            <w:r>
              <w:t>M</w:t>
            </w:r>
          </w:p>
        </w:tc>
        <w:tc>
          <w:tcPr>
            <w:tcW w:w="2302" w:type="dxa"/>
            <w:tcBorders>
              <w:top w:val="single" w:sz="6" w:space="0" w:color="auto"/>
            </w:tcBorders>
          </w:tcPr>
          <w:p w14:paraId="61325869" w14:textId="77777777" w:rsidR="00D44012" w:rsidRDefault="00000000">
            <w:pPr>
              <w:pStyle w:val="TAL"/>
            </w:pPr>
            <w:r>
              <w:t>1</w:t>
            </w:r>
          </w:p>
        </w:tc>
        <w:tc>
          <w:tcPr>
            <w:tcW w:w="5318" w:type="dxa"/>
            <w:tcBorders>
              <w:top w:val="single" w:sz="6" w:space="0" w:color="auto"/>
            </w:tcBorders>
            <w:shd w:val="clear" w:color="auto" w:fill="auto"/>
          </w:tcPr>
          <w:p w14:paraId="6376A536" w14:textId="77777777" w:rsidR="00D44012" w:rsidRDefault="00000000">
            <w:pPr>
              <w:pStyle w:val="TAL"/>
            </w:pPr>
            <w:r>
              <w:t>Represents the data to be used for MSGin5G Server to deliver message.</w:t>
            </w:r>
          </w:p>
        </w:tc>
      </w:tr>
    </w:tbl>
    <w:p w14:paraId="59054DD6" w14:textId="77777777" w:rsidR="00D44012" w:rsidRDefault="00D44012">
      <w:pPr>
        <w:rPr>
          <w:lang w:eastAsia="zh-CN"/>
        </w:rPr>
      </w:pPr>
    </w:p>
    <w:p w14:paraId="3B880061" w14:textId="77777777" w:rsidR="00D44012" w:rsidRDefault="00000000">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1AD7831A" w14:textId="77777777">
        <w:trPr>
          <w:jc w:val="center"/>
        </w:trPr>
        <w:tc>
          <w:tcPr>
            <w:tcW w:w="825" w:type="pct"/>
            <w:shd w:val="clear" w:color="auto" w:fill="C0C0C0"/>
          </w:tcPr>
          <w:p w14:paraId="6B8369D2" w14:textId="77777777" w:rsidR="00D44012" w:rsidRDefault="00000000">
            <w:pPr>
              <w:pStyle w:val="TAH"/>
            </w:pPr>
            <w:r>
              <w:t>Data type</w:t>
            </w:r>
          </w:p>
        </w:tc>
        <w:tc>
          <w:tcPr>
            <w:tcW w:w="498" w:type="pct"/>
            <w:shd w:val="clear" w:color="auto" w:fill="C0C0C0"/>
          </w:tcPr>
          <w:p w14:paraId="2B7F7C4D" w14:textId="77777777" w:rsidR="00D44012" w:rsidRDefault="00000000">
            <w:pPr>
              <w:pStyle w:val="TAH"/>
            </w:pPr>
            <w:r>
              <w:t>P</w:t>
            </w:r>
          </w:p>
        </w:tc>
        <w:tc>
          <w:tcPr>
            <w:tcW w:w="737" w:type="pct"/>
            <w:shd w:val="clear" w:color="auto" w:fill="C0C0C0"/>
          </w:tcPr>
          <w:p w14:paraId="54D055BC" w14:textId="77777777" w:rsidR="00D44012" w:rsidRDefault="00000000">
            <w:pPr>
              <w:pStyle w:val="TAH"/>
            </w:pPr>
            <w:r>
              <w:t>Cardinality</w:t>
            </w:r>
          </w:p>
        </w:tc>
        <w:tc>
          <w:tcPr>
            <w:tcW w:w="966" w:type="pct"/>
            <w:shd w:val="clear" w:color="auto" w:fill="C0C0C0"/>
          </w:tcPr>
          <w:p w14:paraId="5775FD3D" w14:textId="77777777" w:rsidR="00D44012" w:rsidRDefault="00000000">
            <w:pPr>
              <w:pStyle w:val="TAH"/>
            </w:pPr>
            <w:r>
              <w:t>Response</w:t>
            </w:r>
          </w:p>
          <w:p w14:paraId="6480F53C" w14:textId="77777777" w:rsidR="00D44012" w:rsidRDefault="00000000">
            <w:pPr>
              <w:pStyle w:val="TAH"/>
            </w:pPr>
            <w:r>
              <w:t>codes</w:t>
            </w:r>
          </w:p>
        </w:tc>
        <w:tc>
          <w:tcPr>
            <w:tcW w:w="1971" w:type="pct"/>
            <w:shd w:val="clear" w:color="auto" w:fill="C0C0C0"/>
          </w:tcPr>
          <w:p w14:paraId="424CE41A" w14:textId="77777777" w:rsidR="00D44012" w:rsidRDefault="00000000">
            <w:pPr>
              <w:pStyle w:val="TAH"/>
            </w:pPr>
            <w:r>
              <w:t>Description</w:t>
            </w:r>
          </w:p>
        </w:tc>
      </w:tr>
      <w:tr w:rsidR="00D44012" w14:paraId="49F69903" w14:textId="77777777">
        <w:trPr>
          <w:jc w:val="center"/>
        </w:trPr>
        <w:tc>
          <w:tcPr>
            <w:tcW w:w="825" w:type="pct"/>
            <w:shd w:val="clear" w:color="auto" w:fill="auto"/>
          </w:tcPr>
          <w:p w14:paraId="58CD4520" w14:textId="77777777" w:rsidR="00D44012" w:rsidRDefault="00000000">
            <w:pPr>
              <w:pStyle w:val="TAL"/>
            </w:pPr>
            <w:r>
              <w:t>n/a</w:t>
            </w:r>
          </w:p>
        </w:tc>
        <w:tc>
          <w:tcPr>
            <w:tcW w:w="498" w:type="pct"/>
          </w:tcPr>
          <w:p w14:paraId="55E1BDCE" w14:textId="77777777" w:rsidR="00D44012" w:rsidRDefault="00D44012">
            <w:pPr>
              <w:pStyle w:val="TAC"/>
            </w:pPr>
          </w:p>
        </w:tc>
        <w:tc>
          <w:tcPr>
            <w:tcW w:w="737" w:type="pct"/>
          </w:tcPr>
          <w:p w14:paraId="503B783A" w14:textId="77777777" w:rsidR="00D44012" w:rsidRDefault="00D44012">
            <w:pPr>
              <w:pStyle w:val="TAL"/>
            </w:pPr>
          </w:p>
        </w:tc>
        <w:tc>
          <w:tcPr>
            <w:tcW w:w="966" w:type="pct"/>
          </w:tcPr>
          <w:p w14:paraId="14803498" w14:textId="77777777" w:rsidR="00D44012" w:rsidRDefault="00000000">
            <w:pPr>
              <w:pStyle w:val="TAL"/>
            </w:pPr>
            <w:r>
              <w:t>204 No Content</w:t>
            </w:r>
          </w:p>
        </w:tc>
        <w:tc>
          <w:tcPr>
            <w:tcW w:w="1971" w:type="pct"/>
            <w:shd w:val="clear" w:color="auto" w:fill="auto"/>
          </w:tcPr>
          <w:p w14:paraId="156E77CC" w14:textId="77777777" w:rsidR="00D44012" w:rsidRDefault="00000000">
            <w:pPr>
              <w:pStyle w:val="TAL"/>
            </w:pPr>
            <w:r>
              <w:t xml:space="preserve">The Message is </w:t>
            </w:r>
            <w:r>
              <w:rPr>
                <w:rFonts w:hint="eastAsia"/>
                <w:lang w:val="en-US" w:eastAsia="zh-CN"/>
              </w:rPr>
              <w:t>d</w:t>
            </w:r>
            <w:r>
              <w:t>elivered successfully.</w:t>
            </w:r>
          </w:p>
        </w:tc>
      </w:tr>
      <w:tr w:rsidR="00D44012" w14:paraId="2D3FC25D" w14:textId="77777777">
        <w:trPr>
          <w:jc w:val="center"/>
        </w:trPr>
        <w:tc>
          <w:tcPr>
            <w:tcW w:w="825" w:type="pct"/>
            <w:shd w:val="clear" w:color="auto" w:fill="auto"/>
          </w:tcPr>
          <w:p w14:paraId="1458E202" w14:textId="77777777" w:rsidR="00D44012" w:rsidRDefault="00000000">
            <w:pPr>
              <w:pStyle w:val="TAL"/>
            </w:pPr>
            <w:r>
              <w:t>n/a</w:t>
            </w:r>
          </w:p>
        </w:tc>
        <w:tc>
          <w:tcPr>
            <w:tcW w:w="498" w:type="pct"/>
          </w:tcPr>
          <w:p w14:paraId="30E31901" w14:textId="77777777" w:rsidR="00D44012" w:rsidRDefault="00D44012">
            <w:pPr>
              <w:pStyle w:val="TAC"/>
            </w:pPr>
          </w:p>
        </w:tc>
        <w:tc>
          <w:tcPr>
            <w:tcW w:w="737" w:type="pct"/>
          </w:tcPr>
          <w:p w14:paraId="134310A2" w14:textId="77777777" w:rsidR="00D44012" w:rsidRDefault="00D44012">
            <w:pPr>
              <w:pStyle w:val="TAL"/>
            </w:pPr>
          </w:p>
        </w:tc>
        <w:tc>
          <w:tcPr>
            <w:tcW w:w="966" w:type="pct"/>
          </w:tcPr>
          <w:p w14:paraId="0EE1E574" w14:textId="77777777" w:rsidR="00D44012" w:rsidRDefault="00000000">
            <w:pPr>
              <w:pStyle w:val="TAL"/>
            </w:pPr>
            <w:r>
              <w:rPr>
                <w:rFonts w:hint="eastAsia"/>
              </w:rPr>
              <w:t>307 Temporary Redirect</w:t>
            </w:r>
          </w:p>
        </w:tc>
        <w:tc>
          <w:tcPr>
            <w:tcW w:w="1971" w:type="pct"/>
            <w:shd w:val="clear" w:color="auto" w:fill="auto"/>
          </w:tcPr>
          <w:p w14:paraId="0B2C5B60" w14:textId="77777777" w:rsidR="00D44012" w:rsidRDefault="00000000">
            <w:pPr>
              <w:pStyle w:val="TAL"/>
            </w:pPr>
            <w:r>
              <w:rPr>
                <w:rFonts w:hint="eastAsia"/>
              </w:rPr>
              <w:t>Temporary redirection.</w:t>
            </w:r>
          </w:p>
          <w:p w14:paraId="3FBA293F" w14:textId="77777777" w:rsidR="00D44012" w:rsidRDefault="00D44012">
            <w:pPr>
              <w:pStyle w:val="TAL"/>
            </w:pPr>
          </w:p>
          <w:p w14:paraId="63CD38A4"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5302D4DA" w14:textId="77777777" w:rsidR="00D44012" w:rsidRDefault="00D44012">
            <w:pPr>
              <w:pStyle w:val="TAL"/>
            </w:pPr>
          </w:p>
          <w:p w14:paraId="2EAC90E7" w14:textId="77777777" w:rsidR="00D44012" w:rsidRDefault="00000000">
            <w:pPr>
              <w:pStyle w:val="TAL"/>
            </w:pPr>
            <w:r>
              <w:rPr>
                <w:rFonts w:hint="eastAsia"/>
              </w:rPr>
              <w:t>Redirection handling is described in clause 5.2.10 of 3GPP TS 29.122 [24].</w:t>
            </w:r>
          </w:p>
        </w:tc>
      </w:tr>
      <w:tr w:rsidR="00D44012" w14:paraId="530AC662" w14:textId="77777777">
        <w:trPr>
          <w:jc w:val="center"/>
        </w:trPr>
        <w:tc>
          <w:tcPr>
            <w:tcW w:w="825" w:type="pct"/>
            <w:shd w:val="clear" w:color="auto" w:fill="auto"/>
          </w:tcPr>
          <w:p w14:paraId="02103877" w14:textId="77777777" w:rsidR="00D44012" w:rsidRDefault="00000000">
            <w:pPr>
              <w:pStyle w:val="TAL"/>
            </w:pPr>
            <w:r>
              <w:t>n/a</w:t>
            </w:r>
          </w:p>
        </w:tc>
        <w:tc>
          <w:tcPr>
            <w:tcW w:w="498" w:type="pct"/>
          </w:tcPr>
          <w:p w14:paraId="4352D611" w14:textId="77777777" w:rsidR="00D44012" w:rsidRDefault="00D44012">
            <w:pPr>
              <w:pStyle w:val="TAC"/>
            </w:pPr>
          </w:p>
        </w:tc>
        <w:tc>
          <w:tcPr>
            <w:tcW w:w="737" w:type="pct"/>
          </w:tcPr>
          <w:p w14:paraId="5BEB23CA" w14:textId="77777777" w:rsidR="00D44012" w:rsidRDefault="00D44012">
            <w:pPr>
              <w:pStyle w:val="TAL"/>
            </w:pPr>
          </w:p>
        </w:tc>
        <w:tc>
          <w:tcPr>
            <w:tcW w:w="966" w:type="pct"/>
          </w:tcPr>
          <w:p w14:paraId="66C8F684" w14:textId="77777777" w:rsidR="00D44012" w:rsidRDefault="00000000">
            <w:pPr>
              <w:pStyle w:val="TAL"/>
            </w:pPr>
            <w:r>
              <w:rPr>
                <w:rFonts w:hint="eastAsia"/>
              </w:rPr>
              <w:t>308 Permanent Redirect</w:t>
            </w:r>
          </w:p>
        </w:tc>
        <w:tc>
          <w:tcPr>
            <w:tcW w:w="1971" w:type="pct"/>
            <w:shd w:val="clear" w:color="auto" w:fill="auto"/>
          </w:tcPr>
          <w:p w14:paraId="46A602A4" w14:textId="77777777" w:rsidR="00D44012" w:rsidRDefault="00000000">
            <w:pPr>
              <w:pStyle w:val="TAL"/>
            </w:pPr>
            <w:r>
              <w:rPr>
                <w:rFonts w:hint="eastAsia"/>
              </w:rPr>
              <w:t>Permanent redirection.</w:t>
            </w:r>
          </w:p>
          <w:p w14:paraId="69C01B80" w14:textId="77777777" w:rsidR="00D44012" w:rsidRDefault="00D44012">
            <w:pPr>
              <w:pStyle w:val="TAL"/>
            </w:pPr>
          </w:p>
          <w:p w14:paraId="09EBFA1C"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3CE6BA45" w14:textId="77777777" w:rsidR="00D44012" w:rsidRDefault="00D44012">
            <w:pPr>
              <w:pStyle w:val="TAL"/>
            </w:pPr>
          </w:p>
          <w:p w14:paraId="7A84C872" w14:textId="77777777" w:rsidR="00D44012" w:rsidRDefault="00000000">
            <w:pPr>
              <w:pStyle w:val="TAL"/>
            </w:pPr>
            <w:r>
              <w:rPr>
                <w:rFonts w:hint="eastAsia"/>
              </w:rPr>
              <w:t>Redirection handling is described in clause 5.2.10 of 3GPP TS 29.122 [24].</w:t>
            </w:r>
          </w:p>
        </w:tc>
      </w:tr>
      <w:tr w:rsidR="00D44012" w14:paraId="6C517922" w14:textId="77777777">
        <w:trPr>
          <w:jc w:val="center"/>
        </w:trPr>
        <w:tc>
          <w:tcPr>
            <w:tcW w:w="5000" w:type="pct"/>
            <w:gridSpan w:val="5"/>
            <w:shd w:val="clear" w:color="auto" w:fill="auto"/>
          </w:tcPr>
          <w:p w14:paraId="5F6978F0"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CA1076A" w14:textId="77777777" w:rsidR="00D44012" w:rsidRDefault="00D44012">
      <w:pPr>
        <w:rPr>
          <w:lang w:eastAsia="zh-CN"/>
        </w:rPr>
      </w:pPr>
    </w:p>
    <w:p w14:paraId="18A61CF1" w14:textId="77777777" w:rsidR="00D44012" w:rsidRDefault="00000000">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0B647885" w14:textId="77777777">
        <w:trPr>
          <w:jc w:val="center"/>
        </w:trPr>
        <w:tc>
          <w:tcPr>
            <w:tcW w:w="824" w:type="pct"/>
            <w:shd w:val="clear" w:color="auto" w:fill="C0C0C0"/>
            <w:vAlign w:val="center"/>
          </w:tcPr>
          <w:p w14:paraId="37B0FC34" w14:textId="77777777" w:rsidR="00D44012" w:rsidRDefault="00000000">
            <w:pPr>
              <w:pStyle w:val="TAH"/>
            </w:pPr>
            <w:r>
              <w:t>Name</w:t>
            </w:r>
          </w:p>
        </w:tc>
        <w:tc>
          <w:tcPr>
            <w:tcW w:w="732" w:type="pct"/>
            <w:shd w:val="clear" w:color="auto" w:fill="C0C0C0"/>
            <w:vAlign w:val="center"/>
          </w:tcPr>
          <w:p w14:paraId="1BC828A4" w14:textId="77777777" w:rsidR="00D44012" w:rsidRDefault="00000000">
            <w:pPr>
              <w:pStyle w:val="TAH"/>
            </w:pPr>
            <w:r>
              <w:t>Data type</w:t>
            </w:r>
          </w:p>
        </w:tc>
        <w:tc>
          <w:tcPr>
            <w:tcW w:w="217" w:type="pct"/>
            <w:shd w:val="clear" w:color="auto" w:fill="C0C0C0"/>
            <w:vAlign w:val="center"/>
          </w:tcPr>
          <w:p w14:paraId="68CBD592" w14:textId="77777777" w:rsidR="00D44012" w:rsidRDefault="00000000">
            <w:pPr>
              <w:pStyle w:val="TAH"/>
            </w:pPr>
            <w:r>
              <w:t>P</w:t>
            </w:r>
          </w:p>
        </w:tc>
        <w:tc>
          <w:tcPr>
            <w:tcW w:w="581" w:type="pct"/>
            <w:shd w:val="clear" w:color="auto" w:fill="C0C0C0"/>
            <w:vAlign w:val="center"/>
          </w:tcPr>
          <w:p w14:paraId="6ECD3281" w14:textId="77777777" w:rsidR="00D44012" w:rsidRDefault="00000000">
            <w:pPr>
              <w:pStyle w:val="TAH"/>
            </w:pPr>
            <w:r>
              <w:t>Cardinality</w:t>
            </w:r>
          </w:p>
        </w:tc>
        <w:tc>
          <w:tcPr>
            <w:tcW w:w="2645" w:type="pct"/>
            <w:shd w:val="clear" w:color="auto" w:fill="C0C0C0"/>
            <w:vAlign w:val="center"/>
          </w:tcPr>
          <w:p w14:paraId="5117715A" w14:textId="77777777" w:rsidR="00D44012" w:rsidRDefault="00000000">
            <w:pPr>
              <w:pStyle w:val="TAH"/>
            </w:pPr>
            <w:r>
              <w:t>Description</w:t>
            </w:r>
          </w:p>
        </w:tc>
      </w:tr>
      <w:tr w:rsidR="00D44012" w14:paraId="5A5F3BDF" w14:textId="77777777">
        <w:trPr>
          <w:jc w:val="center"/>
        </w:trPr>
        <w:tc>
          <w:tcPr>
            <w:tcW w:w="824" w:type="pct"/>
            <w:shd w:val="clear" w:color="auto" w:fill="auto"/>
            <w:vAlign w:val="center"/>
          </w:tcPr>
          <w:p w14:paraId="28702C3B" w14:textId="77777777" w:rsidR="00D44012" w:rsidRDefault="00000000">
            <w:pPr>
              <w:pStyle w:val="TAL"/>
            </w:pPr>
            <w:r>
              <w:t>Location</w:t>
            </w:r>
          </w:p>
        </w:tc>
        <w:tc>
          <w:tcPr>
            <w:tcW w:w="732" w:type="pct"/>
            <w:vAlign w:val="center"/>
          </w:tcPr>
          <w:p w14:paraId="725DA9D3" w14:textId="77777777" w:rsidR="00D44012" w:rsidRDefault="00000000">
            <w:pPr>
              <w:pStyle w:val="TAL"/>
            </w:pPr>
            <w:r>
              <w:t>string</w:t>
            </w:r>
          </w:p>
        </w:tc>
        <w:tc>
          <w:tcPr>
            <w:tcW w:w="217" w:type="pct"/>
            <w:vAlign w:val="center"/>
          </w:tcPr>
          <w:p w14:paraId="0E48EE0E" w14:textId="77777777" w:rsidR="00D44012" w:rsidRDefault="00000000">
            <w:pPr>
              <w:pStyle w:val="TAC"/>
            </w:pPr>
            <w:r>
              <w:t>M</w:t>
            </w:r>
          </w:p>
        </w:tc>
        <w:tc>
          <w:tcPr>
            <w:tcW w:w="581" w:type="pct"/>
            <w:vAlign w:val="center"/>
          </w:tcPr>
          <w:p w14:paraId="1EE13FDE" w14:textId="77777777" w:rsidR="00D44012" w:rsidRDefault="00000000">
            <w:pPr>
              <w:pStyle w:val="TAC"/>
            </w:pPr>
            <w:r>
              <w:t>1</w:t>
            </w:r>
          </w:p>
        </w:tc>
        <w:tc>
          <w:tcPr>
            <w:tcW w:w="2645" w:type="pct"/>
            <w:shd w:val="clear" w:color="auto" w:fill="auto"/>
            <w:vAlign w:val="center"/>
          </w:tcPr>
          <w:p w14:paraId="425BE4A4"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1288C11E" w14:textId="77777777" w:rsidR="00D44012" w:rsidRDefault="00D44012"/>
    <w:p w14:paraId="23654CFB" w14:textId="77777777" w:rsidR="00D44012" w:rsidRDefault="00000000">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004D2EB1" w14:textId="77777777">
        <w:trPr>
          <w:jc w:val="center"/>
        </w:trPr>
        <w:tc>
          <w:tcPr>
            <w:tcW w:w="824" w:type="pct"/>
            <w:shd w:val="clear" w:color="auto" w:fill="C0C0C0"/>
            <w:vAlign w:val="center"/>
          </w:tcPr>
          <w:p w14:paraId="0046EBB1" w14:textId="77777777" w:rsidR="00D44012" w:rsidRDefault="00000000">
            <w:pPr>
              <w:pStyle w:val="TAH"/>
            </w:pPr>
            <w:r>
              <w:t>Name</w:t>
            </w:r>
          </w:p>
        </w:tc>
        <w:tc>
          <w:tcPr>
            <w:tcW w:w="732" w:type="pct"/>
            <w:shd w:val="clear" w:color="auto" w:fill="C0C0C0"/>
            <w:vAlign w:val="center"/>
          </w:tcPr>
          <w:p w14:paraId="3BCC82C0" w14:textId="77777777" w:rsidR="00D44012" w:rsidRDefault="00000000">
            <w:pPr>
              <w:pStyle w:val="TAH"/>
            </w:pPr>
            <w:r>
              <w:t>Data type</w:t>
            </w:r>
          </w:p>
        </w:tc>
        <w:tc>
          <w:tcPr>
            <w:tcW w:w="217" w:type="pct"/>
            <w:shd w:val="clear" w:color="auto" w:fill="C0C0C0"/>
            <w:vAlign w:val="center"/>
          </w:tcPr>
          <w:p w14:paraId="2FC0C1FD" w14:textId="77777777" w:rsidR="00D44012" w:rsidRDefault="00000000">
            <w:pPr>
              <w:pStyle w:val="TAH"/>
            </w:pPr>
            <w:r>
              <w:t>P</w:t>
            </w:r>
          </w:p>
        </w:tc>
        <w:tc>
          <w:tcPr>
            <w:tcW w:w="581" w:type="pct"/>
            <w:shd w:val="clear" w:color="auto" w:fill="C0C0C0"/>
            <w:vAlign w:val="center"/>
          </w:tcPr>
          <w:p w14:paraId="10DEDEA8" w14:textId="77777777" w:rsidR="00D44012" w:rsidRDefault="00000000">
            <w:pPr>
              <w:pStyle w:val="TAH"/>
            </w:pPr>
            <w:r>
              <w:t>Cardinality</w:t>
            </w:r>
          </w:p>
        </w:tc>
        <w:tc>
          <w:tcPr>
            <w:tcW w:w="2645" w:type="pct"/>
            <w:shd w:val="clear" w:color="auto" w:fill="C0C0C0"/>
            <w:vAlign w:val="center"/>
          </w:tcPr>
          <w:p w14:paraId="51107B0B" w14:textId="77777777" w:rsidR="00D44012" w:rsidRDefault="00000000">
            <w:pPr>
              <w:pStyle w:val="TAH"/>
            </w:pPr>
            <w:r>
              <w:t>Description</w:t>
            </w:r>
          </w:p>
        </w:tc>
      </w:tr>
      <w:tr w:rsidR="00D44012" w14:paraId="49AB21C4" w14:textId="77777777">
        <w:trPr>
          <w:jc w:val="center"/>
        </w:trPr>
        <w:tc>
          <w:tcPr>
            <w:tcW w:w="824" w:type="pct"/>
            <w:shd w:val="clear" w:color="auto" w:fill="auto"/>
            <w:vAlign w:val="center"/>
          </w:tcPr>
          <w:p w14:paraId="2C04D9AD" w14:textId="77777777" w:rsidR="00D44012" w:rsidRDefault="00000000">
            <w:pPr>
              <w:pStyle w:val="TAL"/>
            </w:pPr>
            <w:r>
              <w:t>Location</w:t>
            </w:r>
          </w:p>
        </w:tc>
        <w:tc>
          <w:tcPr>
            <w:tcW w:w="732" w:type="pct"/>
            <w:vAlign w:val="center"/>
          </w:tcPr>
          <w:p w14:paraId="511F7D1E" w14:textId="77777777" w:rsidR="00D44012" w:rsidRDefault="00000000">
            <w:pPr>
              <w:pStyle w:val="TAL"/>
            </w:pPr>
            <w:r>
              <w:t>string</w:t>
            </w:r>
          </w:p>
        </w:tc>
        <w:tc>
          <w:tcPr>
            <w:tcW w:w="217" w:type="pct"/>
            <w:vAlign w:val="center"/>
          </w:tcPr>
          <w:p w14:paraId="400FC3C3" w14:textId="77777777" w:rsidR="00D44012" w:rsidRDefault="00000000">
            <w:pPr>
              <w:pStyle w:val="TAC"/>
            </w:pPr>
            <w:r>
              <w:t>M</w:t>
            </w:r>
          </w:p>
        </w:tc>
        <w:tc>
          <w:tcPr>
            <w:tcW w:w="581" w:type="pct"/>
            <w:vAlign w:val="center"/>
          </w:tcPr>
          <w:p w14:paraId="37D5DDD7" w14:textId="77777777" w:rsidR="00D44012" w:rsidRDefault="00000000">
            <w:pPr>
              <w:pStyle w:val="TAC"/>
            </w:pPr>
            <w:r>
              <w:t>1</w:t>
            </w:r>
          </w:p>
        </w:tc>
        <w:tc>
          <w:tcPr>
            <w:tcW w:w="2645" w:type="pct"/>
            <w:shd w:val="clear" w:color="auto" w:fill="auto"/>
            <w:vAlign w:val="center"/>
          </w:tcPr>
          <w:p w14:paraId="22AC5E52"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453B3BF6" w14:textId="77777777" w:rsidR="00D44012" w:rsidRDefault="00D44012">
      <w:pPr>
        <w:rPr>
          <w:lang w:eastAsia="zh-CN"/>
        </w:rPr>
      </w:pPr>
    </w:p>
    <w:p w14:paraId="0C782B74" w14:textId="77777777" w:rsidR="00D44012" w:rsidRDefault="00000000">
      <w:pPr>
        <w:pStyle w:val="Heading3"/>
      </w:pPr>
      <w:bookmarkStart w:id="1345" w:name="_Toc185509499"/>
      <w:r>
        <w:rPr>
          <w:lang w:eastAsia="zh-CN"/>
        </w:rPr>
        <w:t>9</w:t>
      </w:r>
      <w:r>
        <w:t>.</w:t>
      </w:r>
      <w:r>
        <w:rPr>
          <w:rFonts w:hint="eastAsia"/>
          <w:lang w:val="en-US" w:eastAsia="zh-CN"/>
        </w:rPr>
        <w:t>3</w:t>
      </w:r>
      <w:r>
        <w:t>.4</w:t>
      </w:r>
      <w:r>
        <w:tab/>
        <w:t>Notifications</w:t>
      </w:r>
      <w:bookmarkEnd w:id="1345"/>
    </w:p>
    <w:p w14:paraId="7927C7DF" w14:textId="77777777" w:rsidR="00D44012" w:rsidRDefault="00000000">
      <w:r>
        <w:t>None.</w:t>
      </w:r>
    </w:p>
    <w:p w14:paraId="062BA1D6" w14:textId="77777777" w:rsidR="00D44012" w:rsidRDefault="00000000">
      <w:pPr>
        <w:pStyle w:val="Heading3"/>
      </w:pPr>
      <w:bookmarkStart w:id="1346" w:name="_Toc185509500"/>
      <w:r>
        <w:rPr>
          <w:lang w:eastAsia="zh-CN"/>
        </w:rPr>
        <w:t>9</w:t>
      </w:r>
      <w:r>
        <w:t>.</w:t>
      </w:r>
      <w:r>
        <w:rPr>
          <w:rFonts w:hint="eastAsia"/>
          <w:lang w:val="en-US" w:eastAsia="zh-CN"/>
        </w:rPr>
        <w:t>3</w:t>
      </w:r>
      <w:r>
        <w:t>.5</w:t>
      </w:r>
      <w:r>
        <w:tab/>
        <w:t>Data Model</w:t>
      </w:r>
      <w:bookmarkEnd w:id="1346"/>
    </w:p>
    <w:p w14:paraId="52EC50E7" w14:textId="77777777" w:rsidR="00D44012" w:rsidRDefault="00000000">
      <w:pPr>
        <w:pStyle w:val="Heading4"/>
      </w:pPr>
      <w:bookmarkStart w:id="1347" w:name="_Toc185509501"/>
      <w:r>
        <w:t>9.</w:t>
      </w:r>
      <w:r>
        <w:rPr>
          <w:rFonts w:hint="eastAsia"/>
          <w:lang w:val="en-US" w:eastAsia="zh-CN"/>
        </w:rPr>
        <w:t>3</w:t>
      </w:r>
      <w:r>
        <w:t>.5.1</w:t>
      </w:r>
      <w:r>
        <w:tab/>
        <w:t>General</w:t>
      </w:r>
      <w:bookmarkEnd w:id="1347"/>
    </w:p>
    <w:p w14:paraId="4EE896AB" w14:textId="77777777" w:rsidR="00D44012"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4BE8F56A" w14:textId="77777777" w:rsidR="00D44012"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1BC148EE" w14:textId="77777777">
        <w:trPr>
          <w:jc w:val="center"/>
        </w:trPr>
        <w:tc>
          <w:tcPr>
            <w:tcW w:w="2868" w:type="dxa"/>
            <w:shd w:val="clear" w:color="auto" w:fill="C0C0C0"/>
          </w:tcPr>
          <w:p w14:paraId="431BAE70" w14:textId="77777777" w:rsidR="00D44012" w:rsidRDefault="00000000">
            <w:pPr>
              <w:pStyle w:val="TAH"/>
            </w:pPr>
            <w:r>
              <w:t>Data type</w:t>
            </w:r>
          </w:p>
        </w:tc>
        <w:tc>
          <w:tcPr>
            <w:tcW w:w="1297" w:type="dxa"/>
            <w:shd w:val="clear" w:color="auto" w:fill="C0C0C0"/>
          </w:tcPr>
          <w:p w14:paraId="17FFCABE" w14:textId="77777777" w:rsidR="00D44012" w:rsidRDefault="00000000">
            <w:pPr>
              <w:pStyle w:val="TAH"/>
            </w:pPr>
            <w:r>
              <w:t>Section defined</w:t>
            </w:r>
          </w:p>
        </w:tc>
        <w:tc>
          <w:tcPr>
            <w:tcW w:w="2887" w:type="dxa"/>
            <w:shd w:val="clear" w:color="auto" w:fill="C0C0C0"/>
          </w:tcPr>
          <w:p w14:paraId="4B119C83" w14:textId="77777777" w:rsidR="00D44012" w:rsidRDefault="00000000">
            <w:pPr>
              <w:pStyle w:val="TAH"/>
            </w:pPr>
            <w:r>
              <w:t>Description</w:t>
            </w:r>
          </w:p>
        </w:tc>
        <w:tc>
          <w:tcPr>
            <w:tcW w:w="2725" w:type="dxa"/>
            <w:shd w:val="clear" w:color="auto" w:fill="C0C0C0"/>
          </w:tcPr>
          <w:p w14:paraId="7DAE1DFC" w14:textId="77777777" w:rsidR="00D44012" w:rsidRDefault="00000000">
            <w:pPr>
              <w:pStyle w:val="TAH"/>
            </w:pPr>
            <w:r>
              <w:t>Applicability</w:t>
            </w:r>
          </w:p>
        </w:tc>
      </w:tr>
      <w:tr w:rsidR="00D44012" w14:paraId="01CDAE88" w14:textId="77777777">
        <w:trPr>
          <w:jc w:val="center"/>
        </w:trPr>
        <w:tc>
          <w:tcPr>
            <w:tcW w:w="2868" w:type="dxa"/>
          </w:tcPr>
          <w:p w14:paraId="61179A04" w14:textId="77777777" w:rsidR="00D44012" w:rsidRDefault="00000000">
            <w:pPr>
              <w:pStyle w:val="TAL"/>
            </w:pPr>
            <w:r>
              <w:t>BgMessageDelivery</w:t>
            </w:r>
          </w:p>
        </w:tc>
        <w:tc>
          <w:tcPr>
            <w:tcW w:w="1297" w:type="dxa"/>
          </w:tcPr>
          <w:p w14:paraId="617C7733" w14:textId="77777777" w:rsidR="00D44012" w:rsidRDefault="00000000">
            <w:pPr>
              <w:pStyle w:val="TAL"/>
            </w:pPr>
            <w:r>
              <w:t>9.</w:t>
            </w:r>
            <w:r>
              <w:rPr>
                <w:rFonts w:hint="eastAsia"/>
                <w:lang w:val="en-US" w:eastAsia="zh-CN"/>
              </w:rPr>
              <w:t>3</w:t>
            </w:r>
            <w:r>
              <w:t>.5.2.2</w:t>
            </w:r>
          </w:p>
        </w:tc>
        <w:tc>
          <w:tcPr>
            <w:tcW w:w="2887" w:type="dxa"/>
          </w:tcPr>
          <w:p w14:paraId="7EF5C101" w14:textId="77777777" w:rsidR="00D44012"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34FA4FA1" w14:textId="77777777" w:rsidR="00D44012" w:rsidRDefault="00D44012">
            <w:pPr>
              <w:pStyle w:val="TAL"/>
              <w:rPr>
                <w:szCs w:val="18"/>
              </w:rPr>
            </w:pPr>
          </w:p>
        </w:tc>
      </w:tr>
    </w:tbl>
    <w:p w14:paraId="4AAD3F1E" w14:textId="77777777" w:rsidR="00D44012" w:rsidRDefault="00D44012">
      <w:pPr>
        <w:rPr>
          <w:lang w:eastAsia="zh-CN"/>
        </w:rPr>
      </w:pPr>
    </w:p>
    <w:p w14:paraId="735B4614" w14:textId="77777777" w:rsidR="00D44012"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0F9C587E" w14:textId="77777777" w:rsidR="00D44012" w:rsidRDefault="00000000">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44012" w14:paraId="4478CA51" w14:textId="77777777">
        <w:trPr>
          <w:jc w:val="center"/>
        </w:trPr>
        <w:tc>
          <w:tcPr>
            <w:tcW w:w="2638" w:type="dxa"/>
            <w:shd w:val="clear" w:color="auto" w:fill="C0C0C0"/>
          </w:tcPr>
          <w:p w14:paraId="7BFB8A8C" w14:textId="77777777" w:rsidR="00D44012" w:rsidRDefault="00000000">
            <w:pPr>
              <w:pStyle w:val="TAH"/>
              <w:rPr>
                <w:kern w:val="2"/>
                <w:szCs w:val="22"/>
              </w:rPr>
            </w:pPr>
            <w:r>
              <w:rPr>
                <w:kern w:val="2"/>
                <w:szCs w:val="22"/>
              </w:rPr>
              <w:t>Data type</w:t>
            </w:r>
          </w:p>
        </w:tc>
        <w:tc>
          <w:tcPr>
            <w:tcW w:w="1770" w:type="dxa"/>
            <w:shd w:val="clear" w:color="auto" w:fill="C0C0C0"/>
          </w:tcPr>
          <w:p w14:paraId="7BFF2693" w14:textId="77777777" w:rsidR="00D44012" w:rsidRDefault="00000000">
            <w:pPr>
              <w:pStyle w:val="TAH"/>
              <w:rPr>
                <w:kern w:val="2"/>
                <w:szCs w:val="22"/>
              </w:rPr>
            </w:pPr>
            <w:r>
              <w:rPr>
                <w:kern w:val="2"/>
                <w:szCs w:val="22"/>
              </w:rPr>
              <w:t>Reference</w:t>
            </w:r>
          </w:p>
        </w:tc>
        <w:tc>
          <w:tcPr>
            <w:tcW w:w="2802" w:type="dxa"/>
            <w:shd w:val="clear" w:color="auto" w:fill="C0C0C0"/>
          </w:tcPr>
          <w:p w14:paraId="0677D037" w14:textId="77777777" w:rsidR="00D44012" w:rsidRDefault="00000000">
            <w:pPr>
              <w:pStyle w:val="TAH"/>
              <w:rPr>
                <w:kern w:val="2"/>
                <w:szCs w:val="22"/>
              </w:rPr>
            </w:pPr>
            <w:r>
              <w:rPr>
                <w:kern w:val="2"/>
                <w:szCs w:val="22"/>
              </w:rPr>
              <w:t>Comments</w:t>
            </w:r>
          </w:p>
        </w:tc>
        <w:tc>
          <w:tcPr>
            <w:tcW w:w="2567" w:type="dxa"/>
            <w:shd w:val="clear" w:color="auto" w:fill="C0C0C0"/>
          </w:tcPr>
          <w:p w14:paraId="3D7B765E" w14:textId="77777777" w:rsidR="00D44012" w:rsidRDefault="00000000">
            <w:pPr>
              <w:pStyle w:val="TAH"/>
              <w:rPr>
                <w:kern w:val="2"/>
                <w:szCs w:val="22"/>
              </w:rPr>
            </w:pPr>
            <w:r>
              <w:rPr>
                <w:kern w:val="2"/>
                <w:szCs w:val="22"/>
              </w:rPr>
              <w:t>Applicability</w:t>
            </w:r>
          </w:p>
        </w:tc>
      </w:tr>
      <w:tr w:rsidR="00D44012" w14:paraId="5BDBA5CF" w14:textId="77777777">
        <w:trPr>
          <w:jc w:val="center"/>
        </w:trPr>
        <w:tc>
          <w:tcPr>
            <w:tcW w:w="2638" w:type="dxa"/>
          </w:tcPr>
          <w:p w14:paraId="68F65AEB" w14:textId="77777777" w:rsidR="00D44012" w:rsidRDefault="00000000">
            <w:pPr>
              <w:pStyle w:val="TAL"/>
              <w:rPr>
                <w:kern w:val="2"/>
                <w:szCs w:val="22"/>
              </w:rPr>
            </w:pPr>
            <w:r>
              <w:rPr>
                <w:rFonts w:hint="eastAsia"/>
                <w:kern w:val="2"/>
                <w:szCs w:val="22"/>
              </w:rPr>
              <w:t>Address</w:t>
            </w:r>
          </w:p>
        </w:tc>
        <w:tc>
          <w:tcPr>
            <w:tcW w:w="1770" w:type="dxa"/>
          </w:tcPr>
          <w:p w14:paraId="4E0ACCE0" w14:textId="77777777" w:rsidR="00D44012" w:rsidRDefault="00000000">
            <w:pPr>
              <w:pStyle w:val="TAL"/>
              <w:rPr>
                <w:kern w:val="2"/>
                <w:szCs w:val="22"/>
              </w:rPr>
            </w:pPr>
            <w:r>
              <w:rPr>
                <w:rFonts w:hint="eastAsia"/>
                <w:kern w:val="2"/>
                <w:szCs w:val="22"/>
              </w:rPr>
              <w:t>9.1.5.2.3</w:t>
            </w:r>
          </w:p>
        </w:tc>
        <w:tc>
          <w:tcPr>
            <w:tcW w:w="2802" w:type="dxa"/>
          </w:tcPr>
          <w:p w14:paraId="0F628F9C" w14:textId="77777777" w:rsidR="00D44012" w:rsidRDefault="00000000">
            <w:pPr>
              <w:pStyle w:val="TAL"/>
              <w:rPr>
                <w:kern w:val="2"/>
                <w:szCs w:val="22"/>
              </w:rPr>
            </w:pPr>
            <w:r>
              <w:rPr>
                <w:rFonts w:hint="eastAsia"/>
                <w:kern w:val="2"/>
                <w:szCs w:val="22"/>
              </w:rPr>
              <w:t>The data type of the oriAddr and destAddr.</w:t>
            </w:r>
          </w:p>
        </w:tc>
        <w:tc>
          <w:tcPr>
            <w:tcW w:w="2567" w:type="dxa"/>
          </w:tcPr>
          <w:p w14:paraId="532C0C2B" w14:textId="77777777" w:rsidR="00D44012" w:rsidRDefault="00D44012">
            <w:pPr>
              <w:pStyle w:val="TAL"/>
              <w:rPr>
                <w:kern w:val="2"/>
                <w:szCs w:val="22"/>
              </w:rPr>
            </w:pPr>
          </w:p>
        </w:tc>
      </w:tr>
      <w:tr w:rsidR="00D44012" w14:paraId="461AE54F" w14:textId="77777777">
        <w:trPr>
          <w:jc w:val="center"/>
        </w:trPr>
        <w:tc>
          <w:tcPr>
            <w:tcW w:w="2638" w:type="dxa"/>
          </w:tcPr>
          <w:p w14:paraId="1474EE63" w14:textId="77777777" w:rsidR="00D44012" w:rsidRDefault="00000000">
            <w:pPr>
              <w:pStyle w:val="TAL"/>
              <w:rPr>
                <w:kern w:val="2"/>
                <w:szCs w:val="22"/>
                <w:lang w:val="en-US" w:eastAsia="zh-CN"/>
              </w:rPr>
            </w:pPr>
            <w:r>
              <w:rPr>
                <w:rFonts w:eastAsia="DengXian"/>
                <w:szCs w:val="18"/>
              </w:rPr>
              <w:t>MessageSegmentParameters</w:t>
            </w:r>
          </w:p>
        </w:tc>
        <w:tc>
          <w:tcPr>
            <w:tcW w:w="1770" w:type="dxa"/>
          </w:tcPr>
          <w:p w14:paraId="64EA0CED" w14:textId="77777777" w:rsidR="00D44012" w:rsidRDefault="00000000">
            <w:pPr>
              <w:pStyle w:val="TAL"/>
              <w:rPr>
                <w:kern w:val="2"/>
                <w:szCs w:val="22"/>
              </w:rPr>
            </w:pPr>
            <w:r>
              <w:rPr>
                <w:rFonts w:eastAsia="DengXian"/>
                <w:szCs w:val="18"/>
              </w:rPr>
              <w:t>8.2.5.2.5</w:t>
            </w:r>
          </w:p>
        </w:tc>
        <w:tc>
          <w:tcPr>
            <w:tcW w:w="2802" w:type="dxa"/>
          </w:tcPr>
          <w:p w14:paraId="01FECC73" w14:textId="77777777" w:rsidR="00D44012" w:rsidRDefault="00000000">
            <w:pPr>
              <w:pStyle w:val="TAL"/>
              <w:rPr>
                <w:kern w:val="2"/>
                <w:szCs w:val="22"/>
              </w:rPr>
            </w:pPr>
            <w:r>
              <w:rPr>
                <w:rFonts w:eastAsia="DengXian"/>
                <w:szCs w:val="18"/>
              </w:rPr>
              <w:t>The data type of the segParams</w:t>
            </w:r>
          </w:p>
        </w:tc>
        <w:tc>
          <w:tcPr>
            <w:tcW w:w="2567" w:type="dxa"/>
          </w:tcPr>
          <w:p w14:paraId="26F5FDEB" w14:textId="77777777" w:rsidR="00D44012" w:rsidRDefault="00D44012">
            <w:pPr>
              <w:pStyle w:val="TAL"/>
              <w:rPr>
                <w:kern w:val="2"/>
                <w:szCs w:val="22"/>
              </w:rPr>
            </w:pPr>
          </w:p>
        </w:tc>
      </w:tr>
      <w:tr w:rsidR="00D44012" w14:paraId="66389C61" w14:textId="77777777">
        <w:trPr>
          <w:jc w:val="center"/>
        </w:trPr>
        <w:tc>
          <w:tcPr>
            <w:tcW w:w="2638" w:type="dxa"/>
          </w:tcPr>
          <w:p w14:paraId="10DBD661" w14:textId="77777777" w:rsidR="00D44012" w:rsidRDefault="00000000">
            <w:pPr>
              <w:pStyle w:val="TAL"/>
              <w:rPr>
                <w:kern w:val="2"/>
                <w:szCs w:val="22"/>
              </w:rPr>
            </w:pPr>
            <w:r>
              <w:rPr>
                <w:rFonts w:eastAsia="DengXian"/>
                <w:szCs w:val="18"/>
              </w:rPr>
              <w:t>Priority</w:t>
            </w:r>
          </w:p>
        </w:tc>
        <w:tc>
          <w:tcPr>
            <w:tcW w:w="1770" w:type="dxa"/>
          </w:tcPr>
          <w:p w14:paraId="5CBBF013" w14:textId="77777777" w:rsidR="00D44012" w:rsidRDefault="00000000">
            <w:pPr>
              <w:pStyle w:val="TAL"/>
              <w:rPr>
                <w:kern w:val="2"/>
                <w:szCs w:val="22"/>
              </w:rPr>
            </w:pPr>
            <w:r>
              <w:rPr>
                <w:rFonts w:eastAsia="DengXian" w:hint="eastAsia"/>
                <w:szCs w:val="18"/>
              </w:rPr>
              <w:t>8</w:t>
            </w:r>
            <w:r>
              <w:rPr>
                <w:rFonts w:eastAsia="DengXian"/>
                <w:szCs w:val="18"/>
              </w:rPr>
              <w:t>.2.5.3.5</w:t>
            </w:r>
          </w:p>
        </w:tc>
        <w:tc>
          <w:tcPr>
            <w:tcW w:w="2802" w:type="dxa"/>
          </w:tcPr>
          <w:p w14:paraId="30F5E285" w14:textId="77777777" w:rsidR="00D44012"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63FFC515" w14:textId="77777777" w:rsidR="00D44012" w:rsidRDefault="00D44012">
            <w:pPr>
              <w:pStyle w:val="TAL"/>
              <w:rPr>
                <w:kern w:val="2"/>
                <w:szCs w:val="22"/>
              </w:rPr>
            </w:pPr>
          </w:p>
        </w:tc>
      </w:tr>
    </w:tbl>
    <w:p w14:paraId="24D428B4" w14:textId="77777777" w:rsidR="00D44012" w:rsidRDefault="00D44012">
      <w:pPr>
        <w:rPr>
          <w:lang w:eastAsia="zh-CN"/>
        </w:rPr>
      </w:pPr>
    </w:p>
    <w:p w14:paraId="7A2A57B4" w14:textId="77777777" w:rsidR="00D44012" w:rsidRDefault="00000000">
      <w:pPr>
        <w:pStyle w:val="Heading4"/>
      </w:pPr>
      <w:bookmarkStart w:id="1348" w:name="_Toc185509502"/>
      <w:r>
        <w:t>9.</w:t>
      </w:r>
      <w:r>
        <w:rPr>
          <w:rFonts w:hint="eastAsia"/>
          <w:lang w:val="en-US" w:eastAsia="zh-CN"/>
        </w:rPr>
        <w:t>3</w:t>
      </w:r>
      <w:r>
        <w:t>.5.2</w:t>
      </w:r>
      <w:r>
        <w:tab/>
        <w:t>Structured data types</w:t>
      </w:r>
      <w:bookmarkEnd w:id="1348"/>
    </w:p>
    <w:p w14:paraId="45739E2F" w14:textId="77777777" w:rsidR="00D44012" w:rsidRDefault="00000000">
      <w:pPr>
        <w:pStyle w:val="Heading5"/>
      </w:pPr>
      <w:bookmarkStart w:id="1349" w:name="_Toc185509503"/>
      <w:r>
        <w:t>9.</w:t>
      </w:r>
      <w:r>
        <w:rPr>
          <w:rFonts w:hint="eastAsia"/>
          <w:lang w:val="en-US" w:eastAsia="zh-CN"/>
        </w:rPr>
        <w:t>3</w:t>
      </w:r>
      <w:r>
        <w:t>.5.2.1</w:t>
      </w:r>
      <w:r>
        <w:tab/>
        <w:t>Introduction</w:t>
      </w:r>
      <w:bookmarkEnd w:id="1349"/>
    </w:p>
    <w:p w14:paraId="7F884C69" w14:textId="77777777" w:rsidR="00D44012" w:rsidRDefault="00000000">
      <w:pPr>
        <w:pStyle w:val="Heading5"/>
      </w:pPr>
      <w:bookmarkStart w:id="1350" w:name="_Toc185509504"/>
      <w:r>
        <w:t>9.</w:t>
      </w:r>
      <w:r>
        <w:rPr>
          <w:rFonts w:hint="eastAsia"/>
          <w:lang w:val="en-US" w:eastAsia="zh-CN"/>
        </w:rPr>
        <w:t>3</w:t>
      </w:r>
      <w:r>
        <w:t>.5.2.2</w:t>
      </w:r>
      <w:r>
        <w:tab/>
        <w:t>Type: BgMessageDelivery</w:t>
      </w:r>
      <w:bookmarkEnd w:id="1350"/>
    </w:p>
    <w:p w14:paraId="2AE84218" w14:textId="77777777" w:rsidR="00D44012"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60BCC601" w14:textId="77777777">
        <w:trPr>
          <w:jc w:val="center"/>
        </w:trPr>
        <w:tc>
          <w:tcPr>
            <w:tcW w:w="1430" w:type="dxa"/>
            <w:shd w:val="clear" w:color="auto" w:fill="C0C0C0"/>
          </w:tcPr>
          <w:p w14:paraId="2B3C6691" w14:textId="77777777" w:rsidR="00D44012" w:rsidRDefault="00000000">
            <w:pPr>
              <w:pStyle w:val="TAH"/>
            </w:pPr>
            <w:r>
              <w:t>Attribute name</w:t>
            </w:r>
          </w:p>
        </w:tc>
        <w:tc>
          <w:tcPr>
            <w:tcW w:w="1006" w:type="dxa"/>
            <w:shd w:val="clear" w:color="auto" w:fill="C0C0C0"/>
          </w:tcPr>
          <w:p w14:paraId="473785F8" w14:textId="77777777" w:rsidR="00D44012" w:rsidRDefault="00000000">
            <w:pPr>
              <w:pStyle w:val="TAH"/>
            </w:pPr>
            <w:r>
              <w:t>Data type</w:t>
            </w:r>
          </w:p>
        </w:tc>
        <w:tc>
          <w:tcPr>
            <w:tcW w:w="425" w:type="dxa"/>
            <w:shd w:val="clear" w:color="auto" w:fill="C0C0C0"/>
          </w:tcPr>
          <w:p w14:paraId="381B44E6" w14:textId="77777777" w:rsidR="00D44012" w:rsidRDefault="00000000">
            <w:pPr>
              <w:pStyle w:val="TAH"/>
            </w:pPr>
            <w:r>
              <w:t>P</w:t>
            </w:r>
          </w:p>
        </w:tc>
        <w:tc>
          <w:tcPr>
            <w:tcW w:w="1368" w:type="dxa"/>
            <w:shd w:val="clear" w:color="auto" w:fill="C0C0C0"/>
          </w:tcPr>
          <w:p w14:paraId="092F022D" w14:textId="77777777" w:rsidR="00D44012" w:rsidRDefault="00000000">
            <w:pPr>
              <w:pStyle w:val="TAH"/>
            </w:pPr>
            <w:r>
              <w:t>Cardinality</w:t>
            </w:r>
          </w:p>
        </w:tc>
        <w:tc>
          <w:tcPr>
            <w:tcW w:w="3438" w:type="dxa"/>
            <w:shd w:val="clear" w:color="auto" w:fill="C0C0C0"/>
          </w:tcPr>
          <w:p w14:paraId="6B732AEC" w14:textId="77777777" w:rsidR="00D44012" w:rsidRDefault="00000000">
            <w:pPr>
              <w:pStyle w:val="TAH"/>
            </w:pPr>
            <w:r>
              <w:t>Description</w:t>
            </w:r>
          </w:p>
        </w:tc>
        <w:tc>
          <w:tcPr>
            <w:tcW w:w="1998" w:type="dxa"/>
            <w:shd w:val="clear" w:color="auto" w:fill="C0C0C0"/>
          </w:tcPr>
          <w:p w14:paraId="3C4290E0" w14:textId="77777777" w:rsidR="00D44012" w:rsidRDefault="00000000">
            <w:pPr>
              <w:pStyle w:val="TAH"/>
            </w:pPr>
            <w:r>
              <w:t>Applicability</w:t>
            </w:r>
          </w:p>
        </w:tc>
      </w:tr>
      <w:tr w:rsidR="00D44012" w14:paraId="52A2E08D" w14:textId="77777777">
        <w:trPr>
          <w:jc w:val="center"/>
        </w:trPr>
        <w:tc>
          <w:tcPr>
            <w:tcW w:w="1430" w:type="dxa"/>
            <w:shd w:val="clear" w:color="auto" w:fill="FFFFFF" w:themeFill="background1"/>
          </w:tcPr>
          <w:p w14:paraId="4504EC08" w14:textId="77777777" w:rsidR="00D44012" w:rsidRDefault="00000000">
            <w:pPr>
              <w:pStyle w:val="TAL"/>
            </w:pPr>
            <w:r>
              <w:t>oriAddr</w:t>
            </w:r>
          </w:p>
        </w:tc>
        <w:tc>
          <w:tcPr>
            <w:tcW w:w="1006" w:type="dxa"/>
            <w:shd w:val="clear" w:color="auto" w:fill="FFFFFF" w:themeFill="background1"/>
          </w:tcPr>
          <w:p w14:paraId="68DFB650" w14:textId="77777777" w:rsidR="00D44012" w:rsidRDefault="00000000">
            <w:pPr>
              <w:pStyle w:val="TAL"/>
            </w:pPr>
            <w:r>
              <w:t>Address</w:t>
            </w:r>
          </w:p>
        </w:tc>
        <w:tc>
          <w:tcPr>
            <w:tcW w:w="425" w:type="dxa"/>
            <w:shd w:val="clear" w:color="auto" w:fill="FFFFFF" w:themeFill="background1"/>
          </w:tcPr>
          <w:p w14:paraId="6961F8DF" w14:textId="77777777" w:rsidR="00D44012" w:rsidRDefault="00000000">
            <w:pPr>
              <w:pStyle w:val="TAC"/>
            </w:pPr>
            <w:r>
              <w:t>M</w:t>
            </w:r>
          </w:p>
        </w:tc>
        <w:tc>
          <w:tcPr>
            <w:tcW w:w="1368" w:type="dxa"/>
            <w:shd w:val="clear" w:color="auto" w:fill="FFFFFF" w:themeFill="background1"/>
          </w:tcPr>
          <w:p w14:paraId="6E956CBC" w14:textId="77777777" w:rsidR="00D44012" w:rsidRDefault="00000000">
            <w:pPr>
              <w:pStyle w:val="TAL"/>
            </w:pPr>
            <w:r>
              <w:t>1</w:t>
            </w:r>
          </w:p>
        </w:tc>
        <w:tc>
          <w:tcPr>
            <w:tcW w:w="3438" w:type="dxa"/>
            <w:shd w:val="clear" w:color="auto" w:fill="FFFFFF" w:themeFill="background1"/>
          </w:tcPr>
          <w:p w14:paraId="75794D72" w14:textId="77777777" w:rsidR="00D44012" w:rsidRDefault="00000000">
            <w:pPr>
              <w:pStyle w:val="TAL"/>
              <w:rPr>
                <w:szCs w:val="18"/>
              </w:rPr>
            </w:pPr>
            <w:r>
              <w:rPr>
                <w:szCs w:val="18"/>
              </w:rPr>
              <w:t>The service identity of the originating MSGin5G Client or the originating Application Server.</w:t>
            </w:r>
          </w:p>
          <w:p w14:paraId="499D1702" w14:textId="77777777" w:rsidR="00D44012" w:rsidRDefault="00000000">
            <w:pPr>
              <w:pStyle w:val="TAL"/>
              <w:rPr>
                <w:szCs w:val="18"/>
              </w:rPr>
            </w:pPr>
            <w:r>
              <w:rPr>
                <w:szCs w:val="18"/>
              </w:rPr>
              <w:t xml:space="preserve"> (NOTE).</w:t>
            </w:r>
          </w:p>
        </w:tc>
        <w:tc>
          <w:tcPr>
            <w:tcW w:w="1998" w:type="dxa"/>
            <w:shd w:val="clear" w:color="auto" w:fill="FFFFFF" w:themeFill="background1"/>
          </w:tcPr>
          <w:p w14:paraId="2A8886AA" w14:textId="77777777" w:rsidR="00D44012" w:rsidRDefault="00D44012">
            <w:pPr>
              <w:pStyle w:val="TAL"/>
            </w:pPr>
          </w:p>
        </w:tc>
      </w:tr>
      <w:tr w:rsidR="00D44012" w14:paraId="6E4CA2DE" w14:textId="77777777">
        <w:trPr>
          <w:jc w:val="center"/>
        </w:trPr>
        <w:tc>
          <w:tcPr>
            <w:tcW w:w="1430" w:type="dxa"/>
            <w:shd w:val="clear" w:color="auto" w:fill="FFFFFF" w:themeFill="background1"/>
          </w:tcPr>
          <w:p w14:paraId="4D8D7549" w14:textId="77777777" w:rsidR="00D44012" w:rsidRDefault="00000000">
            <w:pPr>
              <w:pStyle w:val="TAL"/>
            </w:pPr>
            <w:r>
              <w:t>destAddr</w:t>
            </w:r>
          </w:p>
        </w:tc>
        <w:tc>
          <w:tcPr>
            <w:tcW w:w="1006" w:type="dxa"/>
            <w:shd w:val="clear" w:color="auto" w:fill="FFFFFF" w:themeFill="background1"/>
          </w:tcPr>
          <w:p w14:paraId="46D95938" w14:textId="77777777" w:rsidR="00D44012" w:rsidRDefault="00000000">
            <w:pPr>
              <w:pStyle w:val="TAL"/>
            </w:pPr>
            <w:r>
              <w:t>Address</w:t>
            </w:r>
          </w:p>
        </w:tc>
        <w:tc>
          <w:tcPr>
            <w:tcW w:w="425" w:type="dxa"/>
            <w:shd w:val="clear" w:color="auto" w:fill="FFFFFF" w:themeFill="background1"/>
          </w:tcPr>
          <w:p w14:paraId="1B40A22C" w14:textId="77777777" w:rsidR="00D44012" w:rsidRDefault="00000000">
            <w:pPr>
              <w:pStyle w:val="TAC"/>
            </w:pPr>
            <w:r>
              <w:t>O</w:t>
            </w:r>
          </w:p>
        </w:tc>
        <w:tc>
          <w:tcPr>
            <w:tcW w:w="1368" w:type="dxa"/>
            <w:shd w:val="clear" w:color="auto" w:fill="FFFFFF" w:themeFill="background1"/>
          </w:tcPr>
          <w:p w14:paraId="199A29E2" w14:textId="77777777" w:rsidR="00D44012" w:rsidRDefault="00000000">
            <w:pPr>
              <w:pStyle w:val="TAL"/>
            </w:pPr>
            <w:r>
              <w:t>0..1</w:t>
            </w:r>
          </w:p>
        </w:tc>
        <w:tc>
          <w:tcPr>
            <w:tcW w:w="3438" w:type="dxa"/>
            <w:shd w:val="clear" w:color="auto" w:fill="FFFFFF" w:themeFill="background1"/>
          </w:tcPr>
          <w:p w14:paraId="4A4589E9" w14:textId="77777777" w:rsidR="00D44012"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8C87C12" w14:textId="77777777" w:rsidR="00D44012" w:rsidRDefault="00D44012">
            <w:pPr>
              <w:pStyle w:val="TAL"/>
            </w:pPr>
          </w:p>
        </w:tc>
      </w:tr>
      <w:tr w:rsidR="00D44012" w14:paraId="6E789D6F" w14:textId="77777777">
        <w:trPr>
          <w:jc w:val="center"/>
        </w:trPr>
        <w:tc>
          <w:tcPr>
            <w:tcW w:w="1430" w:type="dxa"/>
          </w:tcPr>
          <w:p w14:paraId="0D1100CF" w14:textId="77777777" w:rsidR="00D44012" w:rsidRDefault="00000000">
            <w:pPr>
              <w:pStyle w:val="TAL"/>
            </w:pPr>
            <w:r>
              <w:t>appId</w:t>
            </w:r>
          </w:p>
        </w:tc>
        <w:tc>
          <w:tcPr>
            <w:tcW w:w="1006" w:type="dxa"/>
          </w:tcPr>
          <w:p w14:paraId="6058B6E0" w14:textId="77777777" w:rsidR="00D44012" w:rsidRDefault="00000000">
            <w:pPr>
              <w:pStyle w:val="TAL"/>
            </w:pPr>
            <w:r>
              <w:t>string</w:t>
            </w:r>
          </w:p>
        </w:tc>
        <w:tc>
          <w:tcPr>
            <w:tcW w:w="425" w:type="dxa"/>
          </w:tcPr>
          <w:p w14:paraId="466C99A0" w14:textId="77777777" w:rsidR="00D44012" w:rsidRDefault="00000000">
            <w:pPr>
              <w:pStyle w:val="TAC"/>
            </w:pPr>
            <w:r>
              <w:t>O</w:t>
            </w:r>
          </w:p>
        </w:tc>
        <w:tc>
          <w:tcPr>
            <w:tcW w:w="1368" w:type="dxa"/>
          </w:tcPr>
          <w:p w14:paraId="4F4E5854" w14:textId="77777777" w:rsidR="00D44012" w:rsidRDefault="00000000">
            <w:pPr>
              <w:pStyle w:val="TAL"/>
            </w:pPr>
            <w:r>
              <w:t>0..1</w:t>
            </w:r>
          </w:p>
        </w:tc>
        <w:tc>
          <w:tcPr>
            <w:tcW w:w="3438" w:type="dxa"/>
          </w:tcPr>
          <w:p w14:paraId="0B9F7A1E" w14:textId="77777777" w:rsidR="00D44012" w:rsidRDefault="00000000">
            <w:pPr>
              <w:pStyle w:val="TAL"/>
            </w:pPr>
            <w:r>
              <w:t xml:space="preserve">Identifies the application(s) for which the </w:t>
            </w:r>
            <w:r>
              <w:rPr>
                <w:rFonts w:hint="eastAsia"/>
                <w:lang w:val="en-US" w:eastAsia="zh-CN"/>
              </w:rPr>
              <w:t>content</w:t>
            </w:r>
            <w:r>
              <w:t xml:space="preserve"> is intended.</w:t>
            </w:r>
          </w:p>
          <w:p w14:paraId="001C7E16" w14:textId="77777777" w:rsidR="00D44012" w:rsidRDefault="00000000">
            <w:pPr>
              <w:pStyle w:val="TAL"/>
              <w:rPr>
                <w:szCs w:val="18"/>
              </w:rPr>
            </w:pPr>
            <w:r>
              <w:t>This list of Application IDs IE is required when the message is sent to one or multiple Application Clients served by same MSGin5G Client.</w:t>
            </w:r>
          </w:p>
        </w:tc>
        <w:tc>
          <w:tcPr>
            <w:tcW w:w="1998" w:type="dxa"/>
          </w:tcPr>
          <w:p w14:paraId="601DB369" w14:textId="77777777" w:rsidR="00D44012" w:rsidRDefault="00D44012">
            <w:pPr>
              <w:pStyle w:val="TAL"/>
              <w:rPr>
                <w:szCs w:val="18"/>
              </w:rPr>
            </w:pPr>
          </w:p>
        </w:tc>
      </w:tr>
      <w:tr w:rsidR="00D44012" w14:paraId="21E532F0" w14:textId="77777777">
        <w:trPr>
          <w:jc w:val="center"/>
        </w:trPr>
        <w:tc>
          <w:tcPr>
            <w:tcW w:w="1430" w:type="dxa"/>
          </w:tcPr>
          <w:p w14:paraId="243C8ED5" w14:textId="77777777" w:rsidR="00D44012" w:rsidRDefault="00000000">
            <w:pPr>
              <w:pStyle w:val="TAL"/>
            </w:pPr>
            <w:r>
              <w:t>msgId</w:t>
            </w:r>
          </w:p>
        </w:tc>
        <w:tc>
          <w:tcPr>
            <w:tcW w:w="1006" w:type="dxa"/>
          </w:tcPr>
          <w:p w14:paraId="42403D3F" w14:textId="77777777" w:rsidR="00D44012" w:rsidRDefault="00000000">
            <w:pPr>
              <w:pStyle w:val="TAL"/>
            </w:pPr>
            <w:r>
              <w:t>string</w:t>
            </w:r>
          </w:p>
        </w:tc>
        <w:tc>
          <w:tcPr>
            <w:tcW w:w="425" w:type="dxa"/>
          </w:tcPr>
          <w:p w14:paraId="357A78BF" w14:textId="77777777" w:rsidR="00D44012" w:rsidRDefault="00000000">
            <w:pPr>
              <w:pStyle w:val="TAC"/>
            </w:pPr>
            <w:r>
              <w:t>M</w:t>
            </w:r>
          </w:p>
        </w:tc>
        <w:tc>
          <w:tcPr>
            <w:tcW w:w="1368" w:type="dxa"/>
          </w:tcPr>
          <w:p w14:paraId="36770F94" w14:textId="77777777" w:rsidR="00D44012" w:rsidRDefault="00000000">
            <w:pPr>
              <w:pStyle w:val="TAL"/>
            </w:pPr>
            <w:r>
              <w:t>1</w:t>
            </w:r>
          </w:p>
        </w:tc>
        <w:tc>
          <w:tcPr>
            <w:tcW w:w="3438" w:type="dxa"/>
          </w:tcPr>
          <w:p w14:paraId="109D7297" w14:textId="77777777" w:rsidR="00D44012" w:rsidRDefault="00000000">
            <w:pPr>
              <w:pStyle w:val="TAL"/>
              <w:rPr>
                <w:szCs w:val="18"/>
              </w:rPr>
            </w:pPr>
            <w:r>
              <w:rPr>
                <w:szCs w:val="18"/>
              </w:rPr>
              <w:t>Unique identifier of this message.</w:t>
            </w:r>
          </w:p>
          <w:p w14:paraId="0341CBD3" w14:textId="77777777" w:rsidR="00D44012" w:rsidRDefault="00D44012">
            <w:pPr>
              <w:pStyle w:val="TAL"/>
              <w:rPr>
                <w:szCs w:val="18"/>
              </w:rPr>
            </w:pPr>
          </w:p>
        </w:tc>
        <w:tc>
          <w:tcPr>
            <w:tcW w:w="1998" w:type="dxa"/>
          </w:tcPr>
          <w:p w14:paraId="0E34FD47" w14:textId="77777777" w:rsidR="00D44012" w:rsidRDefault="00D44012">
            <w:pPr>
              <w:pStyle w:val="TAL"/>
              <w:rPr>
                <w:szCs w:val="18"/>
              </w:rPr>
            </w:pPr>
          </w:p>
        </w:tc>
      </w:tr>
      <w:tr w:rsidR="00D44012" w14:paraId="04708504" w14:textId="77777777">
        <w:trPr>
          <w:jc w:val="center"/>
        </w:trPr>
        <w:tc>
          <w:tcPr>
            <w:tcW w:w="1430" w:type="dxa"/>
          </w:tcPr>
          <w:p w14:paraId="70DFD6C2" w14:textId="77777777" w:rsidR="00D44012" w:rsidRDefault="00000000">
            <w:pPr>
              <w:pStyle w:val="TAL"/>
              <w:rPr>
                <w:lang w:eastAsia="zh-CN"/>
              </w:rPr>
            </w:pPr>
            <w:r>
              <w:rPr>
                <w:lang w:eastAsia="zh-CN"/>
              </w:rPr>
              <w:t>d</w:t>
            </w:r>
            <w:r>
              <w:t>elivStReq</w:t>
            </w:r>
            <w:r>
              <w:rPr>
                <w:lang w:eastAsia="zh-CN"/>
              </w:rPr>
              <w:t>Ind</w:t>
            </w:r>
          </w:p>
        </w:tc>
        <w:tc>
          <w:tcPr>
            <w:tcW w:w="1006" w:type="dxa"/>
          </w:tcPr>
          <w:p w14:paraId="563ECBCF" w14:textId="77777777" w:rsidR="00D44012" w:rsidRDefault="00000000">
            <w:pPr>
              <w:pStyle w:val="TAL"/>
            </w:pPr>
            <w:r>
              <w:t>boolean</w:t>
            </w:r>
          </w:p>
        </w:tc>
        <w:tc>
          <w:tcPr>
            <w:tcW w:w="425" w:type="dxa"/>
          </w:tcPr>
          <w:p w14:paraId="421D9D70" w14:textId="77777777" w:rsidR="00D44012" w:rsidRDefault="00000000">
            <w:pPr>
              <w:pStyle w:val="TAC"/>
            </w:pPr>
            <w:r>
              <w:t>O</w:t>
            </w:r>
          </w:p>
        </w:tc>
        <w:tc>
          <w:tcPr>
            <w:tcW w:w="1368" w:type="dxa"/>
          </w:tcPr>
          <w:p w14:paraId="052DB858" w14:textId="77777777" w:rsidR="00D44012" w:rsidRDefault="00000000">
            <w:pPr>
              <w:pStyle w:val="TAL"/>
            </w:pPr>
            <w:r>
              <w:t>0..1</w:t>
            </w:r>
          </w:p>
        </w:tc>
        <w:tc>
          <w:tcPr>
            <w:tcW w:w="3438" w:type="dxa"/>
          </w:tcPr>
          <w:p w14:paraId="4605B59A" w14:textId="77777777" w:rsidR="00D44012" w:rsidRDefault="00000000">
            <w:pPr>
              <w:pStyle w:val="TAL"/>
              <w:rPr>
                <w:szCs w:val="18"/>
                <w:lang w:eastAsia="zh-CN"/>
              </w:rPr>
            </w:pPr>
            <w:r>
              <w:rPr>
                <w:szCs w:val="18"/>
                <w:lang w:eastAsia="zh-CN"/>
              </w:rPr>
              <w:t>Indicates if delivery acknowledgement from the recipient is requested.</w:t>
            </w:r>
          </w:p>
          <w:p w14:paraId="6414A02C" w14:textId="77777777" w:rsidR="00D44012"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19FEA" w14:textId="77777777" w:rsidR="00D44012" w:rsidRDefault="00D44012">
            <w:pPr>
              <w:pStyle w:val="TAL"/>
              <w:rPr>
                <w:szCs w:val="18"/>
              </w:rPr>
            </w:pPr>
          </w:p>
        </w:tc>
      </w:tr>
      <w:tr w:rsidR="00D44012" w14:paraId="138963F9" w14:textId="77777777">
        <w:trPr>
          <w:jc w:val="center"/>
        </w:trPr>
        <w:tc>
          <w:tcPr>
            <w:tcW w:w="1430" w:type="dxa"/>
          </w:tcPr>
          <w:p w14:paraId="6BAB95FC" w14:textId="77777777" w:rsidR="00D44012" w:rsidRDefault="00000000">
            <w:pPr>
              <w:pStyle w:val="TAL"/>
            </w:pPr>
            <w:r>
              <w:t>payload</w:t>
            </w:r>
          </w:p>
        </w:tc>
        <w:tc>
          <w:tcPr>
            <w:tcW w:w="1006" w:type="dxa"/>
          </w:tcPr>
          <w:p w14:paraId="30A5D2D8" w14:textId="77777777" w:rsidR="00D44012" w:rsidRDefault="00000000">
            <w:pPr>
              <w:pStyle w:val="TAL"/>
            </w:pPr>
            <w:r>
              <w:t>string</w:t>
            </w:r>
          </w:p>
        </w:tc>
        <w:tc>
          <w:tcPr>
            <w:tcW w:w="425" w:type="dxa"/>
          </w:tcPr>
          <w:p w14:paraId="64966A54" w14:textId="77777777" w:rsidR="00D44012" w:rsidRDefault="00000000">
            <w:pPr>
              <w:pStyle w:val="TAC"/>
              <w:rPr>
                <w:lang w:val="en-US" w:eastAsia="zh-CN"/>
              </w:rPr>
            </w:pPr>
            <w:r>
              <w:rPr>
                <w:rFonts w:hint="eastAsia"/>
                <w:lang w:val="en-US" w:eastAsia="zh-CN"/>
              </w:rPr>
              <w:t>O</w:t>
            </w:r>
          </w:p>
        </w:tc>
        <w:tc>
          <w:tcPr>
            <w:tcW w:w="1368" w:type="dxa"/>
          </w:tcPr>
          <w:p w14:paraId="797A0BC1" w14:textId="77777777" w:rsidR="00D44012" w:rsidRDefault="00000000">
            <w:pPr>
              <w:pStyle w:val="TAL"/>
            </w:pPr>
            <w:r>
              <w:rPr>
                <w:rFonts w:hint="eastAsia"/>
              </w:rPr>
              <w:t>0..</w:t>
            </w:r>
            <w:r>
              <w:t>1</w:t>
            </w:r>
          </w:p>
        </w:tc>
        <w:tc>
          <w:tcPr>
            <w:tcW w:w="3438" w:type="dxa"/>
          </w:tcPr>
          <w:p w14:paraId="5A21D2E3" w14:textId="77777777" w:rsidR="00D44012" w:rsidRDefault="00000000">
            <w:pPr>
              <w:pStyle w:val="TAL"/>
              <w:rPr>
                <w:szCs w:val="18"/>
              </w:rPr>
            </w:pPr>
            <w:r>
              <w:rPr>
                <w:szCs w:val="18"/>
              </w:rPr>
              <w:t>Payload of the message.</w:t>
            </w:r>
          </w:p>
          <w:p w14:paraId="5EA43E55" w14:textId="77777777" w:rsidR="00D44012" w:rsidRDefault="00D44012">
            <w:pPr>
              <w:pStyle w:val="TAL"/>
              <w:rPr>
                <w:szCs w:val="18"/>
              </w:rPr>
            </w:pPr>
          </w:p>
        </w:tc>
        <w:tc>
          <w:tcPr>
            <w:tcW w:w="1998" w:type="dxa"/>
          </w:tcPr>
          <w:p w14:paraId="5DF823FC" w14:textId="77777777" w:rsidR="00D44012" w:rsidRDefault="00D44012">
            <w:pPr>
              <w:pStyle w:val="TAL"/>
              <w:rPr>
                <w:szCs w:val="18"/>
              </w:rPr>
            </w:pPr>
          </w:p>
        </w:tc>
      </w:tr>
      <w:tr w:rsidR="00D44012" w14:paraId="5E7B2688" w14:textId="77777777">
        <w:trPr>
          <w:jc w:val="center"/>
        </w:trPr>
        <w:tc>
          <w:tcPr>
            <w:tcW w:w="1430" w:type="dxa"/>
          </w:tcPr>
          <w:p w14:paraId="18CD10BD" w14:textId="77777777" w:rsidR="00D44012" w:rsidRDefault="00000000">
            <w:pPr>
              <w:pStyle w:val="TAL"/>
            </w:pPr>
            <w:r>
              <w:rPr>
                <w:rFonts w:hint="eastAsia"/>
              </w:rPr>
              <w:t>grpSrvId</w:t>
            </w:r>
          </w:p>
        </w:tc>
        <w:tc>
          <w:tcPr>
            <w:tcW w:w="1006" w:type="dxa"/>
          </w:tcPr>
          <w:p w14:paraId="0E07EEDE" w14:textId="77777777" w:rsidR="00D44012" w:rsidRDefault="00000000">
            <w:pPr>
              <w:pStyle w:val="TAL"/>
            </w:pPr>
            <w:r>
              <w:rPr>
                <w:rFonts w:hint="eastAsia"/>
              </w:rPr>
              <w:t>string</w:t>
            </w:r>
          </w:p>
        </w:tc>
        <w:tc>
          <w:tcPr>
            <w:tcW w:w="425" w:type="dxa"/>
          </w:tcPr>
          <w:p w14:paraId="616363B5" w14:textId="77777777" w:rsidR="00D44012" w:rsidRDefault="00000000">
            <w:pPr>
              <w:pStyle w:val="TAC"/>
              <w:rPr>
                <w:lang w:val="en-US" w:eastAsia="zh-CN"/>
              </w:rPr>
            </w:pPr>
            <w:r>
              <w:rPr>
                <w:rFonts w:hint="eastAsia"/>
                <w:lang w:val="en-US" w:eastAsia="zh-CN"/>
              </w:rPr>
              <w:t>O</w:t>
            </w:r>
          </w:p>
        </w:tc>
        <w:tc>
          <w:tcPr>
            <w:tcW w:w="1368" w:type="dxa"/>
          </w:tcPr>
          <w:p w14:paraId="3CF50546" w14:textId="77777777" w:rsidR="00D44012" w:rsidRDefault="00000000">
            <w:pPr>
              <w:pStyle w:val="TAL"/>
            </w:pPr>
            <w:r>
              <w:rPr>
                <w:rFonts w:hint="eastAsia"/>
              </w:rPr>
              <w:t>0..1</w:t>
            </w:r>
          </w:p>
        </w:tc>
        <w:tc>
          <w:tcPr>
            <w:tcW w:w="3438" w:type="dxa"/>
          </w:tcPr>
          <w:p w14:paraId="1ED82533" w14:textId="77777777" w:rsidR="00D44012" w:rsidRDefault="00000000">
            <w:pPr>
              <w:pStyle w:val="TAL"/>
              <w:rPr>
                <w:szCs w:val="18"/>
              </w:rPr>
            </w:pPr>
            <w:r>
              <w:rPr>
                <w:rFonts w:hint="eastAsia"/>
                <w:szCs w:val="18"/>
              </w:rPr>
              <w:t>Identifies Service Identifier of a Group.</w:t>
            </w:r>
          </w:p>
        </w:tc>
        <w:tc>
          <w:tcPr>
            <w:tcW w:w="1998" w:type="dxa"/>
          </w:tcPr>
          <w:p w14:paraId="6517D60A" w14:textId="77777777" w:rsidR="00D44012" w:rsidRDefault="00D44012">
            <w:pPr>
              <w:pStyle w:val="TAL"/>
              <w:rPr>
                <w:szCs w:val="18"/>
              </w:rPr>
            </w:pPr>
          </w:p>
        </w:tc>
      </w:tr>
      <w:tr w:rsidR="00D44012" w14:paraId="23164257" w14:textId="77777777">
        <w:trPr>
          <w:jc w:val="center"/>
        </w:trPr>
        <w:tc>
          <w:tcPr>
            <w:tcW w:w="1430" w:type="dxa"/>
          </w:tcPr>
          <w:p w14:paraId="358214A3" w14:textId="77777777" w:rsidR="00D44012" w:rsidRDefault="00000000">
            <w:pPr>
              <w:pStyle w:val="TAL"/>
            </w:pPr>
            <w:r>
              <w:rPr>
                <w:rFonts w:hint="eastAsia"/>
              </w:rPr>
              <w:t>msgTopic</w:t>
            </w:r>
          </w:p>
        </w:tc>
        <w:tc>
          <w:tcPr>
            <w:tcW w:w="1006" w:type="dxa"/>
          </w:tcPr>
          <w:p w14:paraId="5A5E73E6" w14:textId="77777777" w:rsidR="00D44012" w:rsidRDefault="00000000">
            <w:pPr>
              <w:pStyle w:val="TAL"/>
            </w:pPr>
            <w:r>
              <w:rPr>
                <w:rFonts w:hint="eastAsia"/>
              </w:rPr>
              <w:t>string</w:t>
            </w:r>
          </w:p>
        </w:tc>
        <w:tc>
          <w:tcPr>
            <w:tcW w:w="425" w:type="dxa"/>
          </w:tcPr>
          <w:p w14:paraId="749131B7" w14:textId="77777777" w:rsidR="00D44012" w:rsidRDefault="00000000">
            <w:pPr>
              <w:pStyle w:val="TAC"/>
              <w:rPr>
                <w:lang w:val="en-US" w:eastAsia="zh-CN"/>
              </w:rPr>
            </w:pPr>
            <w:r>
              <w:rPr>
                <w:rFonts w:hint="eastAsia"/>
                <w:lang w:val="en-US" w:eastAsia="zh-CN"/>
              </w:rPr>
              <w:t>O</w:t>
            </w:r>
          </w:p>
        </w:tc>
        <w:tc>
          <w:tcPr>
            <w:tcW w:w="1368" w:type="dxa"/>
          </w:tcPr>
          <w:p w14:paraId="012D40A8" w14:textId="77777777" w:rsidR="00D44012" w:rsidRDefault="00000000">
            <w:pPr>
              <w:pStyle w:val="TAL"/>
            </w:pPr>
            <w:r>
              <w:rPr>
                <w:rFonts w:hint="eastAsia"/>
              </w:rPr>
              <w:t>0..1</w:t>
            </w:r>
          </w:p>
        </w:tc>
        <w:tc>
          <w:tcPr>
            <w:tcW w:w="3438" w:type="dxa"/>
          </w:tcPr>
          <w:p w14:paraId="40161438" w14:textId="77777777" w:rsidR="00D44012" w:rsidRDefault="00000000">
            <w:pPr>
              <w:pStyle w:val="TAL"/>
              <w:rPr>
                <w:szCs w:val="18"/>
              </w:rPr>
            </w:pPr>
            <w:r>
              <w:rPr>
                <w:rFonts w:hint="eastAsia"/>
                <w:szCs w:val="18"/>
              </w:rPr>
              <w:t>Indicates the related Messaging Topic.</w:t>
            </w:r>
          </w:p>
        </w:tc>
        <w:tc>
          <w:tcPr>
            <w:tcW w:w="1998" w:type="dxa"/>
          </w:tcPr>
          <w:p w14:paraId="2A12821C" w14:textId="77777777" w:rsidR="00D44012" w:rsidRDefault="00D44012">
            <w:pPr>
              <w:pStyle w:val="TAL"/>
              <w:rPr>
                <w:szCs w:val="18"/>
              </w:rPr>
            </w:pPr>
          </w:p>
        </w:tc>
      </w:tr>
      <w:tr w:rsidR="00D44012" w14:paraId="561B9467" w14:textId="77777777">
        <w:trPr>
          <w:jc w:val="center"/>
        </w:trPr>
        <w:tc>
          <w:tcPr>
            <w:tcW w:w="1430" w:type="dxa"/>
          </w:tcPr>
          <w:p w14:paraId="27FBD91A" w14:textId="77777777" w:rsidR="00D44012" w:rsidRDefault="00000000">
            <w:pPr>
              <w:pStyle w:val="TAL"/>
            </w:pPr>
            <w:r>
              <w:rPr>
                <w:rFonts w:eastAsia="DengXian"/>
              </w:rPr>
              <w:t>segInd</w:t>
            </w:r>
          </w:p>
        </w:tc>
        <w:tc>
          <w:tcPr>
            <w:tcW w:w="1006" w:type="dxa"/>
          </w:tcPr>
          <w:p w14:paraId="03C47797" w14:textId="77777777" w:rsidR="00D44012" w:rsidRDefault="00000000">
            <w:pPr>
              <w:pStyle w:val="TAL"/>
            </w:pPr>
            <w:r>
              <w:rPr>
                <w:rFonts w:eastAsia="DengXian"/>
              </w:rPr>
              <w:t>boolean</w:t>
            </w:r>
          </w:p>
        </w:tc>
        <w:tc>
          <w:tcPr>
            <w:tcW w:w="425" w:type="dxa"/>
          </w:tcPr>
          <w:p w14:paraId="232C97BA" w14:textId="77777777" w:rsidR="00D44012" w:rsidRDefault="00000000">
            <w:pPr>
              <w:pStyle w:val="TAC"/>
              <w:rPr>
                <w:lang w:val="en-US" w:eastAsia="zh-CN"/>
              </w:rPr>
            </w:pPr>
            <w:r>
              <w:rPr>
                <w:rFonts w:eastAsia="DengXian"/>
              </w:rPr>
              <w:t>O</w:t>
            </w:r>
          </w:p>
        </w:tc>
        <w:tc>
          <w:tcPr>
            <w:tcW w:w="1368" w:type="dxa"/>
          </w:tcPr>
          <w:p w14:paraId="00C57312" w14:textId="77777777" w:rsidR="00D44012" w:rsidRDefault="00000000">
            <w:pPr>
              <w:pStyle w:val="TAL"/>
            </w:pPr>
            <w:r>
              <w:rPr>
                <w:rFonts w:eastAsia="DengXian"/>
              </w:rPr>
              <w:t>0..1</w:t>
            </w:r>
          </w:p>
        </w:tc>
        <w:tc>
          <w:tcPr>
            <w:tcW w:w="3438" w:type="dxa"/>
          </w:tcPr>
          <w:p w14:paraId="31DC2B5E" w14:textId="77777777" w:rsidR="00D44012" w:rsidRDefault="00000000">
            <w:pPr>
              <w:pStyle w:val="TAL"/>
              <w:rPr>
                <w:rFonts w:eastAsia="DengXian"/>
              </w:rPr>
            </w:pPr>
            <w:r>
              <w:rPr>
                <w:rFonts w:eastAsia="DengXian"/>
              </w:rPr>
              <w:t>Indicates this message is part of a segmented message.</w:t>
            </w:r>
          </w:p>
          <w:p w14:paraId="667886F8" w14:textId="77777777" w:rsidR="00D44012" w:rsidRDefault="00000000">
            <w:pPr>
              <w:pStyle w:val="TAL"/>
              <w:rPr>
                <w:szCs w:val="18"/>
              </w:rPr>
            </w:pPr>
            <w:r>
              <w:rPr>
                <w:rFonts w:eastAsia="DengXian"/>
              </w:rPr>
              <w:t>Set to "true" if the message is part of a segmented message. otherwise set to "false". Default value is "false".</w:t>
            </w:r>
          </w:p>
        </w:tc>
        <w:tc>
          <w:tcPr>
            <w:tcW w:w="1998" w:type="dxa"/>
          </w:tcPr>
          <w:p w14:paraId="38DECAEC" w14:textId="77777777" w:rsidR="00D44012" w:rsidRDefault="00D44012">
            <w:pPr>
              <w:pStyle w:val="TAL"/>
              <w:rPr>
                <w:szCs w:val="18"/>
              </w:rPr>
            </w:pPr>
          </w:p>
        </w:tc>
      </w:tr>
      <w:tr w:rsidR="00D44012" w14:paraId="027D8E1D" w14:textId="77777777">
        <w:trPr>
          <w:jc w:val="center"/>
        </w:trPr>
        <w:tc>
          <w:tcPr>
            <w:tcW w:w="1430" w:type="dxa"/>
          </w:tcPr>
          <w:p w14:paraId="7B1916FF" w14:textId="77777777" w:rsidR="00D44012" w:rsidRDefault="00000000">
            <w:pPr>
              <w:pStyle w:val="TAL"/>
            </w:pPr>
            <w:r>
              <w:rPr>
                <w:rFonts w:eastAsia="DengXian"/>
              </w:rPr>
              <w:t>segParams</w:t>
            </w:r>
          </w:p>
        </w:tc>
        <w:tc>
          <w:tcPr>
            <w:tcW w:w="1006" w:type="dxa"/>
          </w:tcPr>
          <w:p w14:paraId="0C941DD7" w14:textId="77777777" w:rsidR="00D44012" w:rsidRDefault="00000000">
            <w:pPr>
              <w:pStyle w:val="TAL"/>
            </w:pPr>
            <w:r>
              <w:rPr>
                <w:rFonts w:eastAsia="DengXian"/>
              </w:rPr>
              <w:t>MessageSegmentParameters</w:t>
            </w:r>
          </w:p>
        </w:tc>
        <w:tc>
          <w:tcPr>
            <w:tcW w:w="425" w:type="dxa"/>
          </w:tcPr>
          <w:p w14:paraId="2949757B" w14:textId="77777777" w:rsidR="00D44012" w:rsidRDefault="00000000">
            <w:pPr>
              <w:pStyle w:val="TAC"/>
              <w:rPr>
                <w:lang w:val="en-US" w:eastAsia="zh-CN"/>
              </w:rPr>
            </w:pPr>
            <w:r>
              <w:rPr>
                <w:rFonts w:eastAsia="DengXian"/>
              </w:rPr>
              <w:t>C</w:t>
            </w:r>
          </w:p>
        </w:tc>
        <w:tc>
          <w:tcPr>
            <w:tcW w:w="1368" w:type="dxa"/>
          </w:tcPr>
          <w:p w14:paraId="022CC841" w14:textId="77777777" w:rsidR="00D44012" w:rsidRDefault="00000000">
            <w:pPr>
              <w:pStyle w:val="TAL"/>
            </w:pPr>
            <w:r>
              <w:rPr>
                <w:rFonts w:eastAsia="DengXian"/>
              </w:rPr>
              <w:t>0..1</w:t>
            </w:r>
          </w:p>
        </w:tc>
        <w:tc>
          <w:tcPr>
            <w:tcW w:w="3438" w:type="dxa"/>
          </w:tcPr>
          <w:p w14:paraId="0B0B0D8E" w14:textId="77777777" w:rsidR="00D44012" w:rsidRDefault="00000000">
            <w:pPr>
              <w:pStyle w:val="TAL"/>
              <w:rPr>
                <w:szCs w:val="18"/>
              </w:rPr>
            </w:pPr>
            <w:r>
              <w:rPr>
                <w:szCs w:val="18"/>
              </w:rPr>
              <w:t>The message segment parameters.</w:t>
            </w:r>
          </w:p>
          <w:p w14:paraId="4213ACF2" w14:textId="77777777" w:rsidR="00D44012" w:rsidRDefault="00000000">
            <w:pPr>
              <w:pStyle w:val="TAL"/>
              <w:rPr>
                <w:szCs w:val="18"/>
              </w:rPr>
            </w:pPr>
            <w:r>
              <w:rPr>
                <w:szCs w:val="18"/>
              </w:rPr>
              <w:t>This IE shall be included only if the value of the attribute segInd is set to “true”.</w:t>
            </w:r>
          </w:p>
        </w:tc>
        <w:tc>
          <w:tcPr>
            <w:tcW w:w="1998" w:type="dxa"/>
          </w:tcPr>
          <w:p w14:paraId="07DE9EC5" w14:textId="77777777" w:rsidR="00D44012" w:rsidRDefault="00D44012">
            <w:pPr>
              <w:pStyle w:val="TAL"/>
              <w:rPr>
                <w:szCs w:val="18"/>
              </w:rPr>
            </w:pPr>
          </w:p>
        </w:tc>
      </w:tr>
      <w:tr w:rsidR="00D44012" w14:paraId="49DE3BF8" w14:textId="77777777">
        <w:trPr>
          <w:jc w:val="center"/>
        </w:trPr>
        <w:tc>
          <w:tcPr>
            <w:tcW w:w="1430" w:type="dxa"/>
          </w:tcPr>
          <w:p w14:paraId="25C197E6" w14:textId="77777777" w:rsidR="00D44012" w:rsidRDefault="00000000">
            <w:pPr>
              <w:pStyle w:val="TAL"/>
            </w:pPr>
            <w:r>
              <w:rPr>
                <w:rFonts w:eastAsia="DengXian"/>
              </w:rPr>
              <w:t>priority</w:t>
            </w:r>
          </w:p>
        </w:tc>
        <w:tc>
          <w:tcPr>
            <w:tcW w:w="1006" w:type="dxa"/>
          </w:tcPr>
          <w:p w14:paraId="0EED103A" w14:textId="77777777" w:rsidR="00D44012" w:rsidRDefault="00000000">
            <w:pPr>
              <w:pStyle w:val="TAL"/>
            </w:pPr>
            <w:r>
              <w:rPr>
                <w:rFonts w:eastAsia="DengXian"/>
              </w:rPr>
              <w:t>Priority</w:t>
            </w:r>
          </w:p>
        </w:tc>
        <w:tc>
          <w:tcPr>
            <w:tcW w:w="425" w:type="dxa"/>
          </w:tcPr>
          <w:p w14:paraId="379437FE" w14:textId="77777777" w:rsidR="00D44012" w:rsidRDefault="00000000">
            <w:pPr>
              <w:pStyle w:val="TAC"/>
              <w:rPr>
                <w:lang w:val="en-US" w:eastAsia="zh-CN"/>
              </w:rPr>
            </w:pPr>
            <w:r>
              <w:rPr>
                <w:rFonts w:eastAsia="DengXian"/>
              </w:rPr>
              <w:t>O</w:t>
            </w:r>
          </w:p>
        </w:tc>
        <w:tc>
          <w:tcPr>
            <w:tcW w:w="1368" w:type="dxa"/>
          </w:tcPr>
          <w:p w14:paraId="4C34EA95" w14:textId="77777777" w:rsidR="00D44012" w:rsidRDefault="00000000">
            <w:pPr>
              <w:pStyle w:val="TAL"/>
            </w:pPr>
            <w:r>
              <w:rPr>
                <w:rFonts w:eastAsia="DengXian"/>
              </w:rPr>
              <w:t>0..1</w:t>
            </w:r>
          </w:p>
        </w:tc>
        <w:tc>
          <w:tcPr>
            <w:tcW w:w="3438" w:type="dxa"/>
          </w:tcPr>
          <w:p w14:paraId="251831C5" w14:textId="77777777" w:rsidR="00D44012" w:rsidRDefault="00000000">
            <w:pPr>
              <w:pStyle w:val="TAL"/>
              <w:rPr>
                <w:szCs w:val="18"/>
              </w:rPr>
            </w:pPr>
            <w:r>
              <w:rPr>
                <w:szCs w:val="18"/>
              </w:rPr>
              <w:t>Application priority level requested for this message.</w:t>
            </w:r>
          </w:p>
        </w:tc>
        <w:tc>
          <w:tcPr>
            <w:tcW w:w="1998" w:type="dxa"/>
          </w:tcPr>
          <w:p w14:paraId="2C3A0BAA" w14:textId="77777777" w:rsidR="00D44012" w:rsidRDefault="00D44012">
            <w:pPr>
              <w:pStyle w:val="TAL"/>
              <w:rPr>
                <w:szCs w:val="18"/>
              </w:rPr>
            </w:pPr>
          </w:p>
        </w:tc>
      </w:tr>
      <w:tr w:rsidR="00D44012" w14:paraId="7E747105" w14:textId="77777777">
        <w:trPr>
          <w:jc w:val="center"/>
        </w:trPr>
        <w:tc>
          <w:tcPr>
            <w:tcW w:w="9665" w:type="dxa"/>
            <w:gridSpan w:val="6"/>
          </w:tcPr>
          <w:p w14:paraId="6DAF704F" w14:textId="77777777" w:rsidR="00D44012" w:rsidRDefault="00000000">
            <w:pPr>
              <w:pStyle w:val="TAN"/>
              <w:rPr>
                <w:szCs w:val="18"/>
              </w:rPr>
            </w:pPr>
            <w:r>
              <w:rPr>
                <w:szCs w:val="22"/>
              </w:rPr>
              <w:t>NOTE</w:t>
            </w:r>
            <w:r>
              <w:t>:</w:t>
            </w:r>
            <w:r>
              <w:tab/>
              <w:t>The addrType in Address data type shall only include AS or UE to represent the originating of message request.</w:t>
            </w:r>
          </w:p>
        </w:tc>
      </w:tr>
    </w:tbl>
    <w:p w14:paraId="5420C36D" w14:textId="77777777" w:rsidR="00D44012" w:rsidRDefault="00D44012">
      <w:pPr>
        <w:rPr>
          <w:lang w:eastAsia="zh-CN"/>
        </w:rPr>
      </w:pPr>
    </w:p>
    <w:p w14:paraId="07F61B1F" w14:textId="77777777" w:rsidR="00D44012" w:rsidRDefault="00D44012">
      <w:pPr>
        <w:rPr>
          <w:lang w:eastAsia="zh-CN"/>
        </w:rPr>
      </w:pPr>
    </w:p>
    <w:p w14:paraId="077B24AB" w14:textId="77777777" w:rsidR="00D44012" w:rsidRDefault="00000000">
      <w:pPr>
        <w:pStyle w:val="Heading4"/>
      </w:pPr>
      <w:bookmarkStart w:id="1351" w:name="_Toc185509505"/>
      <w:r>
        <w:t>9.</w:t>
      </w:r>
      <w:r>
        <w:rPr>
          <w:rFonts w:hint="eastAsia"/>
          <w:lang w:val="en-US" w:eastAsia="zh-CN"/>
        </w:rPr>
        <w:t>3</w:t>
      </w:r>
      <w:r>
        <w:t>.5.3</w:t>
      </w:r>
      <w:r>
        <w:tab/>
        <w:t>Simple data types and enumerations</w:t>
      </w:r>
      <w:bookmarkEnd w:id="1351"/>
    </w:p>
    <w:p w14:paraId="1A3A74A3" w14:textId="77777777" w:rsidR="00D44012" w:rsidRDefault="00000000">
      <w:pPr>
        <w:rPr>
          <w:lang w:eastAsia="zh-CN"/>
        </w:rPr>
      </w:pPr>
      <w:r>
        <w:rPr>
          <w:rFonts w:hint="eastAsia"/>
          <w:lang w:eastAsia="zh-CN"/>
        </w:rPr>
        <w:t>N</w:t>
      </w:r>
      <w:r>
        <w:rPr>
          <w:lang w:eastAsia="zh-CN"/>
        </w:rPr>
        <w:t>one.</w:t>
      </w:r>
    </w:p>
    <w:p w14:paraId="4F9953C0" w14:textId="77777777" w:rsidR="00D44012" w:rsidRDefault="00000000">
      <w:pPr>
        <w:pStyle w:val="Heading3"/>
      </w:pPr>
      <w:bookmarkStart w:id="1352" w:name="_Toc185509506"/>
      <w:r>
        <w:rPr>
          <w:lang w:eastAsia="zh-CN"/>
        </w:rPr>
        <w:lastRenderedPageBreak/>
        <w:t>9</w:t>
      </w:r>
      <w:r>
        <w:t>.</w:t>
      </w:r>
      <w:r>
        <w:rPr>
          <w:rFonts w:hint="eastAsia"/>
          <w:lang w:val="en-US" w:eastAsia="zh-CN"/>
        </w:rPr>
        <w:t>3</w:t>
      </w:r>
      <w:r>
        <w:t>.6</w:t>
      </w:r>
      <w:r>
        <w:tab/>
        <w:t>Error Handling</w:t>
      </w:r>
      <w:bookmarkEnd w:id="1352"/>
    </w:p>
    <w:p w14:paraId="482ED1FA" w14:textId="77777777" w:rsidR="00D44012" w:rsidRDefault="00000000">
      <w:pPr>
        <w:pStyle w:val="Heading4"/>
      </w:pPr>
      <w:bookmarkStart w:id="1353" w:name="_Toc185509507"/>
      <w:r>
        <w:t>9.</w:t>
      </w:r>
      <w:r>
        <w:rPr>
          <w:rFonts w:hint="eastAsia"/>
          <w:lang w:val="en-US" w:eastAsia="zh-CN"/>
        </w:rPr>
        <w:t>3</w:t>
      </w:r>
      <w:r>
        <w:t>.6.1</w:t>
      </w:r>
      <w:r>
        <w:tab/>
        <w:t>General</w:t>
      </w:r>
      <w:bookmarkEnd w:id="1353"/>
    </w:p>
    <w:p w14:paraId="473A4CDF" w14:textId="77777777" w:rsidR="00D44012" w:rsidRDefault="00000000">
      <w:pPr>
        <w:rPr>
          <w:lang w:eastAsia="zh-CN"/>
        </w:rPr>
      </w:pPr>
      <w:r>
        <w:rPr>
          <w:lang w:eastAsia="zh-CN"/>
        </w:rPr>
        <w:t>HTTP error handling shall be supported as specified in clause 7.7.</w:t>
      </w:r>
    </w:p>
    <w:p w14:paraId="22A3D3D1" w14:textId="77777777" w:rsidR="00D44012" w:rsidRDefault="00000000">
      <w:pPr>
        <w:rPr>
          <w:lang w:eastAsia="zh-CN"/>
        </w:rPr>
      </w:pPr>
      <w:r>
        <w:rPr>
          <w:lang w:eastAsia="zh-CN"/>
        </w:rPr>
        <w:t>In addition, the requirements in the following clauses shall apply.</w:t>
      </w:r>
    </w:p>
    <w:p w14:paraId="0201B360" w14:textId="77777777" w:rsidR="00D44012" w:rsidRDefault="00000000">
      <w:pPr>
        <w:pStyle w:val="Heading4"/>
      </w:pPr>
      <w:bookmarkStart w:id="1354" w:name="_Toc185509508"/>
      <w:r>
        <w:t>9.</w:t>
      </w:r>
      <w:r>
        <w:rPr>
          <w:rFonts w:hint="eastAsia"/>
          <w:lang w:val="en-US" w:eastAsia="zh-CN"/>
        </w:rPr>
        <w:t>3</w:t>
      </w:r>
      <w:r>
        <w:t>.6.2</w:t>
      </w:r>
      <w:r>
        <w:tab/>
        <w:t>Protocol Errors</w:t>
      </w:r>
      <w:bookmarkEnd w:id="1354"/>
    </w:p>
    <w:p w14:paraId="164B1111" w14:textId="77777777" w:rsidR="00D44012"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58DA6C94" w14:textId="77777777" w:rsidR="00D44012" w:rsidRDefault="00000000">
      <w:pPr>
        <w:pStyle w:val="Heading4"/>
      </w:pPr>
      <w:bookmarkStart w:id="1355" w:name="_Toc185509509"/>
      <w:r>
        <w:t>9.</w:t>
      </w:r>
      <w:r>
        <w:rPr>
          <w:rFonts w:hint="eastAsia"/>
          <w:lang w:val="en-US" w:eastAsia="zh-CN"/>
        </w:rPr>
        <w:t>3</w:t>
      </w:r>
      <w:r>
        <w:t>.6.3</w:t>
      </w:r>
      <w:r>
        <w:tab/>
        <w:t>Application Errors</w:t>
      </w:r>
      <w:bookmarkEnd w:id="1355"/>
    </w:p>
    <w:p w14:paraId="4E844B79" w14:textId="77777777" w:rsidR="00D44012"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44503567" w14:textId="77777777" w:rsidR="00D44012"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6CB562AC" w14:textId="77777777">
        <w:trPr>
          <w:jc w:val="center"/>
        </w:trPr>
        <w:tc>
          <w:tcPr>
            <w:tcW w:w="3697" w:type="dxa"/>
            <w:shd w:val="clear" w:color="auto" w:fill="C0C0C0"/>
          </w:tcPr>
          <w:p w14:paraId="541D7F17" w14:textId="77777777" w:rsidR="00D44012" w:rsidRDefault="00000000">
            <w:pPr>
              <w:pStyle w:val="TAH"/>
            </w:pPr>
            <w:r>
              <w:t>Application Error</w:t>
            </w:r>
          </w:p>
        </w:tc>
        <w:tc>
          <w:tcPr>
            <w:tcW w:w="1205" w:type="dxa"/>
            <w:shd w:val="clear" w:color="auto" w:fill="C0C0C0"/>
          </w:tcPr>
          <w:p w14:paraId="0AA18AEC" w14:textId="77777777" w:rsidR="00D44012" w:rsidRDefault="00000000">
            <w:pPr>
              <w:pStyle w:val="TAH"/>
            </w:pPr>
            <w:r>
              <w:t>HTTP status code</w:t>
            </w:r>
          </w:p>
        </w:tc>
        <w:tc>
          <w:tcPr>
            <w:tcW w:w="3595" w:type="dxa"/>
            <w:shd w:val="clear" w:color="auto" w:fill="C0C0C0"/>
          </w:tcPr>
          <w:p w14:paraId="725B32FC" w14:textId="77777777" w:rsidR="00D44012" w:rsidRDefault="00000000">
            <w:pPr>
              <w:pStyle w:val="TAH"/>
            </w:pPr>
            <w:r>
              <w:t>Description</w:t>
            </w:r>
          </w:p>
        </w:tc>
        <w:tc>
          <w:tcPr>
            <w:tcW w:w="1280" w:type="dxa"/>
            <w:shd w:val="clear" w:color="auto" w:fill="C0C0C0"/>
          </w:tcPr>
          <w:p w14:paraId="2FBFD0AE" w14:textId="77777777" w:rsidR="00D44012" w:rsidRDefault="00000000">
            <w:pPr>
              <w:pStyle w:val="TAH"/>
            </w:pPr>
            <w:r>
              <w:t>Applicability</w:t>
            </w:r>
          </w:p>
        </w:tc>
      </w:tr>
      <w:tr w:rsidR="00D44012" w14:paraId="0F08E762" w14:textId="77777777">
        <w:trPr>
          <w:jc w:val="center"/>
        </w:trPr>
        <w:tc>
          <w:tcPr>
            <w:tcW w:w="3697" w:type="dxa"/>
          </w:tcPr>
          <w:p w14:paraId="05975AEC" w14:textId="77777777" w:rsidR="00D44012" w:rsidRDefault="00D44012">
            <w:pPr>
              <w:pStyle w:val="TAL"/>
            </w:pPr>
          </w:p>
        </w:tc>
        <w:tc>
          <w:tcPr>
            <w:tcW w:w="1205" w:type="dxa"/>
          </w:tcPr>
          <w:p w14:paraId="1A87BBB8" w14:textId="77777777" w:rsidR="00D44012" w:rsidRDefault="00D44012">
            <w:pPr>
              <w:pStyle w:val="TAL"/>
            </w:pPr>
          </w:p>
        </w:tc>
        <w:tc>
          <w:tcPr>
            <w:tcW w:w="3595" w:type="dxa"/>
          </w:tcPr>
          <w:p w14:paraId="64394D38" w14:textId="77777777" w:rsidR="00D44012" w:rsidRDefault="00D44012">
            <w:pPr>
              <w:pStyle w:val="TAL"/>
            </w:pPr>
          </w:p>
        </w:tc>
        <w:tc>
          <w:tcPr>
            <w:tcW w:w="1280" w:type="dxa"/>
          </w:tcPr>
          <w:p w14:paraId="05545336" w14:textId="77777777" w:rsidR="00D44012" w:rsidRDefault="00D44012">
            <w:pPr>
              <w:pStyle w:val="TAL"/>
            </w:pPr>
          </w:p>
        </w:tc>
      </w:tr>
    </w:tbl>
    <w:p w14:paraId="63A146E2" w14:textId="77777777" w:rsidR="00D44012" w:rsidRDefault="00D44012">
      <w:pPr>
        <w:rPr>
          <w:lang w:eastAsia="zh-CN"/>
        </w:rPr>
      </w:pPr>
    </w:p>
    <w:p w14:paraId="3D29335A" w14:textId="77777777" w:rsidR="00D44012" w:rsidRDefault="00000000">
      <w:pPr>
        <w:pStyle w:val="Heading3"/>
      </w:pPr>
      <w:bookmarkStart w:id="1356" w:name="_Toc185509510"/>
      <w:r>
        <w:rPr>
          <w:lang w:eastAsia="zh-CN"/>
        </w:rPr>
        <w:t>9</w:t>
      </w:r>
      <w:r>
        <w:t>.</w:t>
      </w:r>
      <w:r>
        <w:rPr>
          <w:rFonts w:hint="eastAsia"/>
          <w:lang w:val="en-US" w:eastAsia="zh-CN"/>
        </w:rPr>
        <w:t>3</w:t>
      </w:r>
      <w:r>
        <w:t>.7</w:t>
      </w:r>
      <w:r>
        <w:tab/>
        <w:t>Feature negotiation</w:t>
      </w:r>
      <w:bookmarkEnd w:id="1356"/>
    </w:p>
    <w:p w14:paraId="70A3E912" w14:textId="77777777" w:rsidR="00D44012"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B314E86" w14:textId="77777777" w:rsidR="00D44012"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6562E86D" w14:textId="77777777">
        <w:trPr>
          <w:jc w:val="center"/>
        </w:trPr>
        <w:tc>
          <w:tcPr>
            <w:tcW w:w="1529" w:type="dxa"/>
            <w:shd w:val="clear" w:color="auto" w:fill="C0C0C0"/>
          </w:tcPr>
          <w:p w14:paraId="0D9E559B" w14:textId="77777777" w:rsidR="00D44012" w:rsidRDefault="00000000">
            <w:pPr>
              <w:pStyle w:val="TAH"/>
            </w:pPr>
            <w:r>
              <w:t>Feature number</w:t>
            </w:r>
          </w:p>
        </w:tc>
        <w:tc>
          <w:tcPr>
            <w:tcW w:w="2207" w:type="dxa"/>
            <w:shd w:val="clear" w:color="auto" w:fill="C0C0C0"/>
          </w:tcPr>
          <w:p w14:paraId="0E46D681" w14:textId="77777777" w:rsidR="00D44012" w:rsidRDefault="00000000">
            <w:pPr>
              <w:pStyle w:val="TAH"/>
            </w:pPr>
            <w:r>
              <w:t>Feature Name</w:t>
            </w:r>
          </w:p>
        </w:tc>
        <w:tc>
          <w:tcPr>
            <w:tcW w:w="5758" w:type="dxa"/>
            <w:shd w:val="clear" w:color="auto" w:fill="C0C0C0"/>
          </w:tcPr>
          <w:p w14:paraId="4E9FD95F" w14:textId="77777777" w:rsidR="00D44012" w:rsidRDefault="00000000">
            <w:pPr>
              <w:pStyle w:val="TAH"/>
            </w:pPr>
            <w:r>
              <w:t>Description</w:t>
            </w:r>
          </w:p>
        </w:tc>
      </w:tr>
      <w:tr w:rsidR="00D44012" w14:paraId="3886D9C9" w14:textId="77777777">
        <w:trPr>
          <w:jc w:val="center"/>
        </w:trPr>
        <w:tc>
          <w:tcPr>
            <w:tcW w:w="1529" w:type="dxa"/>
          </w:tcPr>
          <w:p w14:paraId="1E7B926A" w14:textId="77777777" w:rsidR="00D44012" w:rsidRDefault="00D44012">
            <w:pPr>
              <w:pStyle w:val="TAL"/>
            </w:pPr>
          </w:p>
        </w:tc>
        <w:tc>
          <w:tcPr>
            <w:tcW w:w="2207" w:type="dxa"/>
          </w:tcPr>
          <w:p w14:paraId="05ACA6CE" w14:textId="77777777" w:rsidR="00D44012" w:rsidRDefault="00D44012">
            <w:pPr>
              <w:pStyle w:val="TAL"/>
            </w:pPr>
          </w:p>
        </w:tc>
        <w:tc>
          <w:tcPr>
            <w:tcW w:w="5758" w:type="dxa"/>
          </w:tcPr>
          <w:p w14:paraId="4B87EC73" w14:textId="77777777" w:rsidR="00D44012" w:rsidRDefault="00D44012">
            <w:pPr>
              <w:pStyle w:val="TAL"/>
              <w:rPr>
                <w:szCs w:val="18"/>
              </w:rPr>
            </w:pPr>
          </w:p>
        </w:tc>
      </w:tr>
    </w:tbl>
    <w:p w14:paraId="285DBDFA" w14:textId="77777777" w:rsidR="00D44012" w:rsidRDefault="00D44012">
      <w:pPr>
        <w:rPr>
          <w:lang w:eastAsia="zh-CN"/>
        </w:rPr>
      </w:pPr>
    </w:p>
    <w:p w14:paraId="2F4DDE03" w14:textId="77777777" w:rsidR="00D44012" w:rsidRDefault="00000000">
      <w:pPr>
        <w:pStyle w:val="Heading1"/>
      </w:pPr>
      <w:bookmarkStart w:id="1357" w:name="_Toc36037879"/>
      <w:bookmarkStart w:id="1358" w:name="_Toc75351816"/>
      <w:bookmarkStart w:id="1359" w:name="_Toc122117503"/>
      <w:bookmarkStart w:id="1360" w:name="_Toc45132982"/>
      <w:bookmarkStart w:id="1361" w:name="_Toc96996823"/>
      <w:bookmarkStart w:id="1362" w:name="_Toc97197229"/>
      <w:bookmarkStart w:id="1363" w:name="_Toc66282318"/>
      <w:bookmarkStart w:id="1364" w:name="_Toc36037575"/>
      <w:bookmarkStart w:id="1365" w:name="_Toc73435999"/>
      <w:bookmarkStart w:id="1366" w:name="_Toc70426549"/>
      <w:bookmarkStart w:id="1367" w:name="_Toc68166194"/>
      <w:bookmarkStart w:id="1368" w:name="_Toc73433951"/>
      <w:bookmarkStart w:id="1369" w:name="_Toc83768462"/>
      <w:bookmarkStart w:id="1370" w:name="_Toc38877721"/>
      <w:bookmarkStart w:id="1371" w:name="_Toc73437406"/>
      <w:bookmarkStart w:id="1372" w:name="_Toc59015725"/>
      <w:bookmarkStart w:id="1373" w:name="_Toc43199803"/>
      <w:bookmarkStart w:id="1374" w:name="_Toc34035582"/>
      <w:bookmarkStart w:id="1375" w:name="_Toc63171281"/>
      <w:bookmarkStart w:id="1376" w:name="_Toc93879125"/>
      <w:bookmarkStart w:id="1377" w:name="_Toc185509511"/>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94AE9C9" w14:textId="77777777" w:rsidR="00D44012"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29F7B5EA" w14:textId="77777777" w:rsidR="00D44012" w:rsidRDefault="00000000">
      <w:pPr>
        <w:pStyle w:val="Heading1"/>
        <w:rPr>
          <w:lang w:eastAsia="zh-CN"/>
        </w:rPr>
      </w:pPr>
      <w:bookmarkStart w:id="1378" w:name="_Toc57206200"/>
      <w:bookmarkStart w:id="1379" w:name="_Toc97197230"/>
      <w:bookmarkStart w:id="1380" w:name="_Toc34154179"/>
      <w:bookmarkStart w:id="1381" w:name="_Toc51189292"/>
      <w:bookmarkStart w:id="1382" w:name="_Toc43481483"/>
      <w:bookmarkStart w:id="1383" w:name="_Toc93879126"/>
      <w:bookmarkStart w:id="1384" w:name="_Toc74770092"/>
      <w:bookmarkStart w:id="1385" w:name="_Toc83768463"/>
      <w:bookmarkStart w:id="1386" w:name="_Toc45134760"/>
      <w:bookmarkStart w:id="1387" w:name="_Toc36041436"/>
      <w:bookmarkStart w:id="1388" w:name="_Toc122117504"/>
      <w:bookmarkStart w:id="1389" w:name="_Toc68170214"/>
      <w:bookmarkStart w:id="1390" w:name="_Toc59019541"/>
      <w:bookmarkStart w:id="1391" w:name="_Toc96996824"/>
      <w:bookmarkStart w:id="1392" w:name="_Toc51763968"/>
      <w:bookmarkStart w:id="1393" w:name="_Toc43196713"/>
      <w:bookmarkStart w:id="1394" w:name="_Toc24868674"/>
      <w:bookmarkStart w:id="1395" w:name="_Toc36041123"/>
      <w:bookmarkStart w:id="1396" w:name="_Toc185509512"/>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F0A8915" w14:textId="77777777" w:rsidR="00D44012" w:rsidRDefault="00000000">
      <w:pPr>
        <w:pStyle w:val="Heading2"/>
        <w:rPr>
          <w:lang w:eastAsia="zh-CN"/>
        </w:rPr>
      </w:pPr>
      <w:bookmarkStart w:id="1397" w:name="_Toc24868675"/>
      <w:bookmarkStart w:id="1398" w:name="_Toc51763969"/>
      <w:bookmarkStart w:id="1399" w:name="_Toc93879127"/>
      <w:bookmarkStart w:id="1400" w:name="_Toc43196714"/>
      <w:bookmarkStart w:id="1401" w:name="_Toc74770093"/>
      <w:bookmarkStart w:id="1402" w:name="_Toc45134761"/>
      <w:bookmarkStart w:id="1403" w:name="_Toc122117505"/>
      <w:bookmarkStart w:id="1404" w:name="_Toc43481484"/>
      <w:bookmarkStart w:id="1405" w:name="_Toc36041437"/>
      <w:bookmarkStart w:id="1406" w:name="_Toc96996825"/>
      <w:bookmarkStart w:id="1407" w:name="_Toc59019542"/>
      <w:bookmarkStart w:id="1408" w:name="_Toc51189293"/>
      <w:bookmarkStart w:id="1409" w:name="_Toc68170215"/>
      <w:bookmarkStart w:id="1410" w:name="_Toc83768464"/>
      <w:bookmarkStart w:id="1411" w:name="_Toc57206201"/>
      <w:bookmarkStart w:id="1412" w:name="_Toc34154180"/>
      <w:bookmarkStart w:id="1413" w:name="_Toc97197231"/>
      <w:bookmarkStart w:id="1414" w:name="_Toc36041124"/>
      <w:bookmarkStart w:id="1415" w:name="_Toc185509513"/>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239B182" w14:textId="77777777" w:rsidR="00D44012"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2A5BC1FD" w14:textId="77777777" w:rsidR="00D44012" w:rsidRDefault="00000000">
      <w:pPr>
        <w:pStyle w:val="B10"/>
      </w:pPr>
      <w:r>
        <w:t>-</w:t>
      </w:r>
      <w:r>
        <w:tab/>
        <w:t>the API exposing function and related APIs over CAPIF-2/2e and CAPIF-3/3e reference points;</w:t>
      </w:r>
    </w:p>
    <w:p w14:paraId="1D2DC0D5" w14:textId="77777777" w:rsidR="00D44012" w:rsidRDefault="00000000">
      <w:pPr>
        <w:pStyle w:val="B10"/>
      </w:pPr>
      <w:r>
        <w:t>-</w:t>
      </w:r>
      <w:r>
        <w:tab/>
        <w:t>the API publishing function and related APIs over CAPIF-4/4e reference point;</w:t>
      </w:r>
    </w:p>
    <w:p w14:paraId="7F4B6E83" w14:textId="77777777" w:rsidR="00D44012" w:rsidRDefault="00000000">
      <w:pPr>
        <w:pStyle w:val="B10"/>
      </w:pPr>
      <w:r>
        <w:t>-</w:t>
      </w:r>
      <w:r>
        <w:tab/>
        <w:t>the API management function and related APIs over CAPIF-5/5e reference point; and</w:t>
      </w:r>
    </w:p>
    <w:p w14:paraId="0BDB8E34" w14:textId="77777777" w:rsidR="00D44012" w:rsidRDefault="00000000">
      <w:pPr>
        <w:pStyle w:val="B10"/>
      </w:pPr>
      <w:r>
        <w:t>-</w:t>
      </w:r>
      <w:r>
        <w:tab/>
        <w:t>at least one of the security methods for authentication and authorization, and related security mechanisms.</w:t>
      </w:r>
    </w:p>
    <w:p w14:paraId="00EB290D" w14:textId="77777777" w:rsidR="00D44012"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8928820" w14:textId="77777777" w:rsidR="00D44012" w:rsidRDefault="00000000">
      <w:pPr>
        <w:rPr>
          <w:lang w:eastAsia="zh-CN"/>
        </w:rPr>
      </w:pPr>
      <w:r>
        <w:rPr>
          <w:lang w:eastAsia="zh-CN"/>
        </w:rPr>
        <w:lastRenderedPageBreak/>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087D1A82" w14:textId="77777777" w:rsidR="00D44012" w:rsidRDefault="00000000">
      <w:pPr>
        <w:pStyle w:val="Heading2"/>
      </w:pPr>
      <w:bookmarkStart w:id="1416" w:name="_Toc45134762"/>
      <w:bookmarkStart w:id="1417" w:name="_Toc83768465"/>
      <w:bookmarkStart w:id="1418" w:name="_Toc34154181"/>
      <w:bookmarkStart w:id="1419" w:name="_Toc43196715"/>
      <w:bookmarkStart w:id="1420" w:name="_Toc36041438"/>
      <w:bookmarkStart w:id="1421" w:name="_Toc57206202"/>
      <w:bookmarkStart w:id="1422" w:name="_Toc96996826"/>
      <w:bookmarkStart w:id="1423" w:name="_Toc93879128"/>
      <w:bookmarkStart w:id="1424" w:name="_Toc59019543"/>
      <w:bookmarkStart w:id="1425" w:name="_Toc97197232"/>
      <w:bookmarkStart w:id="1426" w:name="_Toc43481485"/>
      <w:bookmarkStart w:id="1427" w:name="_Toc51189294"/>
      <w:bookmarkStart w:id="1428" w:name="_Toc122117506"/>
      <w:bookmarkStart w:id="1429" w:name="_Toc68170216"/>
      <w:bookmarkStart w:id="1430" w:name="_Toc24868676"/>
      <w:bookmarkStart w:id="1431" w:name="_Toc36041125"/>
      <w:bookmarkStart w:id="1432" w:name="_Toc51763970"/>
      <w:bookmarkStart w:id="1433" w:name="_Toc74770094"/>
      <w:bookmarkStart w:id="1434" w:name="_Toc185509514"/>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426E94DD" w14:textId="77777777" w:rsidR="00D44012"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2751BF7F" w14:textId="77777777" w:rsidR="00D44012"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062C437B" w14:textId="77777777" w:rsidR="00D44012"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6B257F14" w14:textId="77777777" w:rsidR="00D44012" w:rsidRDefault="00000000">
      <w:pPr>
        <w:pStyle w:val="NO"/>
      </w:pPr>
      <w:r>
        <w:t>NOTE 1:</w:t>
      </w:r>
      <w:r>
        <w:tab/>
        <w:t>In this release, only "Client Credentials" authorization grant is supported.</w:t>
      </w:r>
    </w:p>
    <w:p w14:paraId="1889015A" w14:textId="77777777" w:rsidR="00D44012"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5B05A080" w14:textId="77777777" w:rsidR="00D44012"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1EB414B" w14:textId="77777777" w:rsidR="00D44012"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39349836" w14:textId="77777777" w:rsidR="00D44012" w:rsidRDefault="00000000">
      <w:pPr>
        <w:pStyle w:val="Heading1"/>
      </w:pPr>
      <w:bookmarkStart w:id="1435" w:name="_Toc122117507"/>
      <w:bookmarkStart w:id="1436" w:name="_Toc185509515"/>
      <w:r>
        <w:t>1</w:t>
      </w:r>
      <w:r>
        <w:rPr>
          <w:rFonts w:hint="eastAsia"/>
        </w:rPr>
        <w:t>2</w:t>
      </w:r>
      <w:r>
        <w:tab/>
        <w:t>Usage of Network Capabilities</w:t>
      </w:r>
      <w:bookmarkEnd w:id="1435"/>
      <w:bookmarkEnd w:id="1436"/>
    </w:p>
    <w:p w14:paraId="31C031C7" w14:textId="77777777" w:rsidR="00D44012"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354267D3" w14:textId="77777777" w:rsidR="00D44012"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F95DCE6" w14:textId="77777777" w:rsidR="00D44012" w:rsidRDefault="00000000">
      <w:pPr>
        <w:pStyle w:val="B10"/>
      </w:pPr>
      <w:r>
        <w:t>-</w:t>
      </w:r>
      <w:r>
        <w:tab/>
        <w:t>by using the recipient's availability information provided by MSGin5G Client at registration as specified in clause 8.2.1 of 3GPP TS 23.554 [2].</w:t>
      </w:r>
    </w:p>
    <w:p w14:paraId="434835D3" w14:textId="77777777" w:rsidR="00D44012"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4445CA6D" w14:textId="77777777" w:rsidR="00D44012"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4738B38" w14:textId="77777777" w:rsidR="00D44012" w:rsidRDefault="00000000">
      <w:pPr>
        <w:pStyle w:val="Heading8"/>
      </w:pPr>
      <w:r>
        <w:br w:type="page"/>
      </w:r>
      <w:bookmarkStart w:id="1438" w:name="_Toc122117508"/>
      <w:bookmarkStart w:id="1439" w:name="_Toc185509516"/>
      <w:r>
        <w:lastRenderedPageBreak/>
        <w:t>Annex A (normative):</w:t>
      </w:r>
      <w:r>
        <w:br/>
        <w:t>OpenAPI specification</w:t>
      </w:r>
      <w:bookmarkEnd w:id="1438"/>
      <w:bookmarkEnd w:id="1439"/>
    </w:p>
    <w:p w14:paraId="1FB0B218" w14:textId="77777777" w:rsidR="00D44012" w:rsidRDefault="00000000">
      <w:pPr>
        <w:pStyle w:val="Heading1"/>
      </w:pPr>
      <w:bookmarkStart w:id="1440" w:name="_Toc122117509"/>
      <w:bookmarkStart w:id="1441" w:name="_Toc96996828"/>
      <w:bookmarkStart w:id="1442" w:name="_Toc97197234"/>
      <w:bookmarkStart w:id="1443" w:name="_Toc185509517"/>
      <w:r>
        <w:t>A.1</w:t>
      </w:r>
      <w:r>
        <w:tab/>
        <w:t>General</w:t>
      </w:r>
      <w:bookmarkEnd w:id="1440"/>
      <w:bookmarkEnd w:id="1441"/>
      <w:bookmarkEnd w:id="1442"/>
      <w:bookmarkEnd w:id="1443"/>
    </w:p>
    <w:p w14:paraId="58AD18E3" w14:textId="77777777" w:rsidR="00D44012"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03A091F6" w14:textId="77777777" w:rsidR="00D44012" w:rsidRDefault="00000000">
      <w:pPr>
        <w:pStyle w:val="NO"/>
      </w:pPr>
      <w:r>
        <w:t>NOTE 1:</w:t>
      </w:r>
      <w:r>
        <w:tab/>
        <w:t>An OpenAPIs representation embeds JSON Schema representations of HTTP message bodies.</w:t>
      </w:r>
    </w:p>
    <w:p w14:paraId="420C4782" w14:textId="77777777" w:rsidR="00D44012"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6C202875" w14:textId="77777777" w:rsidR="00D44012"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28BCEF5D" w14:textId="77777777" w:rsidR="00D44012"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379B1F" w14:textId="77777777" w:rsidR="00D44012" w:rsidRDefault="00000000">
      <w:pPr>
        <w:pStyle w:val="Heading1"/>
        <w:rPr>
          <w:lang w:eastAsia="zh-CN"/>
        </w:rPr>
      </w:pPr>
      <w:bookmarkStart w:id="1444" w:name="_Toc96996829"/>
      <w:bookmarkStart w:id="1445" w:name="_Toc122117510"/>
      <w:bookmarkStart w:id="1446" w:name="_Toc97197235"/>
      <w:bookmarkStart w:id="1447" w:name="_Toc185509518"/>
      <w:r>
        <w:rPr>
          <w:lang w:eastAsia="zh-CN"/>
        </w:rPr>
        <w:t>A.2</w:t>
      </w:r>
      <w:r>
        <w:rPr>
          <w:lang w:eastAsia="zh-CN"/>
        </w:rPr>
        <w:tab/>
        <w:t>MSGS_ASRegistration API</w:t>
      </w:r>
      <w:bookmarkEnd w:id="1444"/>
      <w:bookmarkEnd w:id="1445"/>
      <w:bookmarkEnd w:id="1446"/>
      <w:bookmarkEnd w:id="1447"/>
    </w:p>
    <w:p w14:paraId="3746FA62" w14:textId="77777777" w:rsidR="00D44012" w:rsidRDefault="00000000">
      <w:pPr>
        <w:pStyle w:val="PL"/>
        <w:rPr>
          <w:lang w:eastAsia="zh-CN"/>
        </w:rPr>
      </w:pPr>
      <w:r>
        <w:rPr>
          <w:lang w:eastAsia="zh-CN"/>
        </w:rPr>
        <w:t>openapi: 3.0.0</w:t>
      </w:r>
    </w:p>
    <w:p w14:paraId="390060D6" w14:textId="77777777" w:rsidR="00D44012" w:rsidRDefault="00000000">
      <w:pPr>
        <w:pStyle w:val="PL"/>
        <w:rPr>
          <w:lang w:eastAsia="zh-CN"/>
        </w:rPr>
      </w:pPr>
      <w:r>
        <w:rPr>
          <w:lang w:eastAsia="zh-CN"/>
        </w:rPr>
        <w:t>info:</w:t>
      </w:r>
    </w:p>
    <w:p w14:paraId="5E8FC669" w14:textId="77777777" w:rsidR="00D44012" w:rsidRDefault="00000000">
      <w:pPr>
        <w:pStyle w:val="PL"/>
        <w:rPr>
          <w:lang w:eastAsia="zh-CN"/>
        </w:rPr>
      </w:pPr>
      <w:r>
        <w:rPr>
          <w:lang w:eastAsia="zh-CN"/>
        </w:rPr>
        <w:t xml:space="preserve">  title: MSGS_ASRegistration</w:t>
      </w:r>
    </w:p>
    <w:p w14:paraId="4CBB8DB9" w14:textId="77777777" w:rsidR="00D44012" w:rsidRDefault="00000000">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5238DB68" w14:textId="77777777" w:rsidR="00D44012" w:rsidRDefault="00000000">
      <w:pPr>
        <w:pStyle w:val="PL"/>
        <w:rPr>
          <w:lang w:eastAsia="zh-CN"/>
        </w:rPr>
      </w:pPr>
      <w:r>
        <w:rPr>
          <w:lang w:eastAsia="zh-CN"/>
        </w:rPr>
        <w:t xml:space="preserve">  description: |</w:t>
      </w:r>
    </w:p>
    <w:p w14:paraId="6A45FF84" w14:textId="77777777" w:rsidR="00D44012" w:rsidRDefault="00000000">
      <w:pPr>
        <w:pStyle w:val="PL"/>
        <w:rPr>
          <w:lang w:eastAsia="zh-CN"/>
        </w:rPr>
      </w:pPr>
      <w:r>
        <w:rPr>
          <w:lang w:eastAsia="zh-CN"/>
        </w:rPr>
        <w:t xml:space="preserve">    API for MSGS AS Registration Service.  </w:t>
      </w:r>
    </w:p>
    <w:p w14:paraId="1A6869E2" w14:textId="77777777" w:rsidR="00D44012"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2B2D167" w14:textId="77777777" w:rsidR="00D44012" w:rsidRDefault="00000000">
      <w:pPr>
        <w:pStyle w:val="PL"/>
        <w:rPr>
          <w:lang w:eastAsia="zh-CN"/>
        </w:rPr>
      </w:pPr>
      <w:r>
        <w:rPr>
          <w:lang w:eastAsia="zh-CN"/>
        </w:rPr>
        <w:t xml:space="preserve">    All rights reserved.</w:t>
      </w:r>
    </w:p>
    <w:p w14:paraId="11182F24" w14:textId="77777777" w:rsidR="00D44012" w:rsidRDefault="00D44012">
      <w:pPr>
        <w:pStyle w:val="PL"/>
        <w:rPr>
          <w:lang w:eastAsia="zh-CN"/>
        </w:rPr>
      </w:pPr>
    </w:p>
    <w:p w14:paraId="67D53FEF" w14:textId="77777777" w:rsidR="00D44012" w:rsidRDefault="00000000">
      <w:pPr>
        <w:pStyle w:val="PL"/>
        <w:rPr>
          <w:lang w:eastAsia="zh-CN"/>
        </w:rPr>
      </w:pPr>
      <w:r>
        <w:rPr>
          <w:lang w:eastAsia="zh-CN"/>
        </w:rPr>
        <w:t>externalDocs:</w:t>
      </w:r>
    </w:p>
    <w:p w14:paraId="7B029514" w14:textId="77777777" w:rsidR="00D44012" w:rsidRDefault="00000000">
      <w:pPr>
        <w:pStyle w:val="PL"/>
        <w:rPr>
          <w:lang w:eastAsia="zh-CN"/>
        </w:rPr>
      </w:pPr>
      <w:r>
        <w:rPr>
          <w:lang w:eastAsia="zh-CN"/>
        </w:rPr>
        <w:t xml:space="preserve">  description: &gt;</w:t>
      </w:r>
    </w:p>
    <w:p w14:paraId="2D1E17A1" w14:textId="77777777" w:rsidR="00D4401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767D3C99" w14:textId="77777777" w:rsidR="00D44012" w:rsidRDefault="00000000">
      <w:pPr>
        <w:pStyle w:val="PL"/>
        <w:rPr>
          <w:lang w:eastAsia="zh-CN"/>
        </w:rPr>
      </w:pPr>
      <w:r>
        <w:rPr>
          <w:lang w:eastAsia="zh-CN"/>
        </w:rPr>
        <w:t xml:space="preserve">    specification; Stage 3</w:t>
      </w:r>
    </w:p>
    <w:p w14:paraId="3D8AB3DE" w14:textId="77777777" w:rsidR="00D44012" w:rsidRDefault="00000000">
      <w:pPr>
        <w:pStyle w:val="PL"/>
        <w:rPr>
          <w:lang w:eastAsia="zh-CN"/>
        </w:rPr>
      </w:pPr>
      <w:r>
        <w:rPr>
          <w:lang w:eastAsia="zh-CN"/>
        </w:rPr>
        <w:t xml:space="preserve">  url: https://www.3gpp.org/ftp/Specs/archive/29_series/29.538/</w:t>
      </w:r>
    </w:p>
    <w:p w14:paraId="0D230FE9" w14:textId="77777777" w:rsidR="00D44012" w:rsidRDefault="00D44012">
      <w:pPr>
        <w:pStyle w:val="PL"/>
        <w:rPr>
          <w:lang w:eastAsia="zh-CN"/>
        </w:rPr>
      </w:pPr>
    </w:p>
    <w:p w14:paraId="15262355" w14:textId="77777777" w:rsidR="00D44012" w:rsidRDefault="00000000">
      <w:pPr>
        <w:pStyle w:val="PL"/>
        <w:rPr>
          <w:lang w:eastAsia="zh-CN"/>
        </w:rPr>
      </w:pPr>
      <w:r>
        <w:rPr>
          <w:lang w:eastAsia="zh-CN"/>
        </w:rPr>
        <w:t>servers:</w:t>
      </w:r>
    </w:p>
    <w:p w14:paraId="73262481" w14:textId="77777777" w:rsidR="00D44012" w:rsidRDefault="00000000">
      <w:pPr>
        <w:pStyle w:val="PL"/>
        <w:rPr>
          <w:lang w:eastAsia="zh-CN"/>
        </w:rPr>
      </w:pPr>
      <w:r>
        <w:rPr>
          <w:lang w:eastAsia="zh-CN"/>
        </w:rPr>
        <w:t xml:space="preserve">  - url: '{apiRoot}/msgs-asregistration/v1'</w:t>
      </w:r>
    </w:p>
    <w:p w14:paraId="195364A6" w14:textId="77777777" w:rsidR="00D44012" w:rsidRDefault="00000000">
      <w:pPr>
        <w:pStyle w:val="PL"/>
        <w:rPr>
          <w:lang w:eastAsia="zh-CN"/>
        </w:rPr>
      </w:pPr>
      <w:r>
        <w:rPr>
          <w:lang w:eastAsia="zh-CN"/>
        </w:rPr>
        <w:t xml:space="preserve">    variables:</w:t>
      </w:r>
    </w:p>
    <w:p w14:paraId="2F48EA7B" w14:textId="77777777" w:rsidR="00D44012" w:rsidRDefault="00000000">
      <w:pPr>
        <w:pStyle w:val="PL"/>
        <w:rPr>
          <w:lang w:eastAsia="zh-CN"/>
        </w:rPr>
      </w:pPr>
      <w:r>
        <w:rPr>
          <w:lang w:eastAsia="zh-CN"/>
        </w:rPr>
        <w:t xml:space="preserve">      apiRoot:</w:t>
      </w:r>
    </w:p>
    <w:p w14:paraId="1B5830AD" w14:textId="77777777" w:rsidR="00D44012" w:rsidRDefault="00000000">
      <w:pPr>
        <w:pStyle w:val="PL"/>
        <w:rPr>
          <w:lang w:eastAsia="zh-CN"/>
        </w:rPr>
      </w:pPr>
      <w:r>
        <w:rPr>
          <w:lang w:eastAsia="zh-CN"/>
        </w:rPr>
        <w:t xml:space="preserve">        default: https://example.com</w:t>
      </w:r>
    </w:p>
    <w:p w14:paraId="215014F9" w14:textId="77777777" w:rsidR="00D44012" w:rsidRDefault="00000000">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184149CF" w14:textId="77777777" w:rsidR="00D44012" w:rsidRDefault="00D44012">
      <w:pPr>
        <w:pStyle w:val="PL"/>
        <w:rPr>
          <w:lang w:eastAsia="zh-CN"/>
        </w:rPr>
      </w:pPr>
    </w:p>
    <w:p w14:paraId="1BB94A44" w14:textId="77777777" w:rsidR="00D44012" w:rsidRDefault="00000000">
      <w:pPr>
        <w:pStyle w:val="PL"/>
        <w:rPr>
          <w:lang w:eastAsia="zh-CN"/>
        </w:rPr>
      </w:pPr>
      <w:r>
        <w:rPr>
          <w:lang w:eastAsia="zh-CN"/>
        </w:rPr>
        <w:t>security:</w:t>
      </w:r>
    </w:p>
    <w:p w14:paraId="2E62D1CB" w14:textId="77777777" w:rsidR="00D44012" w:rsidRDefault="00000000">
      <w:pPr>
        <w:pStyle w:val="PL"/>
        <w:rPr>
          <w:lang w:eastAsia="zh-CN"/>
        </w:rPr>
      </w:pPr>
      <w:r>
        <w:rPr>
          <w:lang w:eastAsia="zh-CN"/>
        </w:rPr>
        <w:t xml:space="preserve">  - {}</w:t>
      </w:r>
    </w:p>
    <w:p w14:paraId="20173057" w14:textId="77777777" w:rsidR="00D44012" w:rsidRDefault="00000000">
      <w:pPr>
        <w:pStyle w:val="PL"/>
        <w:rPr>
          <w:lang w:eastAsia="zh-CN"/>
        </w:rPr>
      </w:pPr>
      <w:r>
        <w:rPr>
          <w:lang w:eastAsia="zh-CN"/>
        </w:rPr>
        <w:t xml:space="preserve">  - oAuth2ClientCredentials:</w:t>
      </w:r>
      <w:r>
        <w:rPr>
          <w:rFonts w:eastAsia="DengXian"/>
          <w:lang w:eastAsia="zh-CN"/>
        </w:rPr>
        <w:t xml:space="preserve"> []</w:t>
      </w:r>
    </w:p>
    <w:p w14:paraId="34A63A0B" w14:textId="77777777" w:rsidR="00D44012" w:rsidRDefault="00D44012">
      <w:pPr>
        <w:pStyle w:val="PL"/>
        <w:rPr>
          <w:lang w:eastAsia="zh-CN"/>
        </w:rPr>
      </w:pPr>
    </w:p>
    <w:p w14:paraId="680D99ED" w14:textId="77777777" w:rsidR="00D44012" w:rsidRDefault="00000000">
      <w:pPr>
        <w:pStyle w:val="PL"/>
        <w:rPr>
          <w:lang w:eastAsia="zh-CN"/>
        </w:rPr>
      </w:pPr>
      <w:r>
        <w:rPr>
          <w:lang w:eastAsia="zh-CN"/>
        </w:rPr>
        <w:t>paths:</w:t>
      </w:r>
    </w:p>
    <w:p w14:paraId="6CD70272" w14:textId="77777777" w:rsidR="00D44012" w:rsidRDefault="00000000">
      <w:pPr>
        <w:pStyle w:val="PL"/>
        <w:rPr>
          <w:lang w:eastAsia="zh-CN"/>
        </w:rPr>
      </w:pPr>
      <w:r>
        <w:rPr>
          <w:lang w:eastAsia="zh-CN"/>
        </w:rPr>
        <w:t xml:space="preserve">  /registrations:</w:t>
      </w:r>
    </w:p>
    <w:p w14:paraId="0F85B818" w14:textId="77777777" w:rsidR="00D44012" w:rsidRDefault="00000000">
      <w:pPr>
        <w:pStyle w:val="PL"/>
        <w:rPr>
          <w:lang w:eastAsia="zh-CN"/>
        </w:rPr>
      </w:pPr>
      <w:r>
        <w:rPr>
          <w:lang w:eastAsia="zh-CN"/>
        </w:rPr>
        <w:t xml:space="preserve">    post:</w:t>
      </w:r>
    </w:p>
    <w:p w14:paraId="17F41AC2" w14:textId="77777777" w:rsidR="00D44012" w:rsidRDefault="00000000">
      <w:pPr>
        <w:pStyle w:val="PL"/>
        <w:rPr>
          <w:lang w:eastAsia="zh-CN"/>
        </w:rPr>
      </w:pPr>
      <w:r>
        <w:rPr>
          <w:lang w:eastAsia="zh-CN"/>
        </w:rPr>
        <w:t xml:space="preserve">      summary: Registers a new AS at a MSGin5G Server</w:t>
      </w:r>
    </w:p>
    <w:p w14:paraId="0AB33422" w14:textId="77777777" w:rsidR="00D44012" w:rsidRDefault="00000000">
      <w:pPr>
        <w:pStyle w:val="PL"/>
        <w:rPr>
          <w:lang w:eastAsia="zh-CN"/>
        </w:rPr>
      </w:pPr>
      <w:r>
        <w:rPr>
          <w:lang w:eastAsia="zh-CN"/>
        </w:rPr>
        <w:t xml:space="preserve">      tags:</w:t>
      </w:r>
    </w:p>
    <w:p w14:paraId="17E3C3E9" w14:textId="77777777" w:rsidR="00D44012" w:rsidRDefault="00000000">
      <w:pPr>
        <w:pStyle w:val="PL"/>
        <w:rPr>
          <w:lang w:eastAsia="zh-CN"/>
        </w:rPr>
      </w:pPr>
      <w:r>
        <w:rPr>
          <w:lang w:eastAsia="zh-CN"/>
        </w:rPr>
        <w:t xml:space="preserve">        - AS registration</w:t>
      </w:r>
    </w:p>
    <w:p w14:paraId="17DF8708" w14:textId="77777777" w:rsidR="00D44012" w:rsidRDefault="00000000">
      <w:pPr>
        <w:pStyle w:val="PL"/>
        <w:rPr>
          <w:lang w:eastAsia="zh-CN"/>
        </w:rPr>
      </w:pPr>
      <w:r>
        <w:rPr>
          <w:lang w:eastAsia="zh-CN"/>
        </w:rPr>
        <w:t xml:space="preserve">      requestBody:</w:t>
      </w:r>
    </w:p>
    <w:p w14:paraId="754BF906" w14:textId="77777777" w:rsidR="00D44012" w:rsidRDefault="00000000">
      <w:pPr>
        <w:pStyle w:val="PL"/>
        <w:rPr>
          <w:lang w:eastAsia="zh-CN"/>
        </w:rPr>
      </w:pPr>
      <w:r>
        <w:rPr>
          <w:lang w:eastAsia="zh-CN"/>
        </w:rPr>
        <w:t xml:space="preserve">        required: true</w:t>
      </w:r>
    </w:p>
    <w:p w14:paraId="7E9D4114" w14:textId="77777777" w:rsidR="00D44012" w:rsidRDefault="00000000">
      <w:pPr>
        <w:pStyle w:val="PL"/>
        <w:rPr>
          <w:lang w:eastAsia="zh-CN"/>
        </w:rPr>
      </w:pPr>
      <w:r>
        <w:rPr>
          <w:lang w:eastAsia="zh-CN"/>
        </w:rPr>
        <w:t xml:space="preserve">        content:</w:t>
      </w:r>
    </w:p>
    <w:p w14:paraId="71D69DAA" w14:textId="77777777" w:rsidR="00D44012" w:rsidRDefault="00000000">
      <w:pPr>
        <w:pStyle w:val="PL"/>
        <w:rPr>
          <w:lang w:eastAsia="zh-CN"/>
        </w:rPr>
      </w:pPr>
      <w:r>
        <w:rPr>
          <w:lang w:eastAsia="zh-CN"/>
        </w:rPr>
        <w:t xml:space="preserve">          application/json:</w:t>
      </w:r>
    </w:p>
    <w:p w14:paraId="516B7745" w14:textId="77777777" w:rsidR="00D44012" w:rsidRDefault="00000000">
      <w:pPr>
        <w:pStyle w:val="PL"/>
        <w:rPr>
          <w:lang w:eastAsia="zh-CN"/>
        </w:rPr>
      </w:pPr>
      <w:r>
        <w:rPr>
          <w:lang w:eastAsia="zh-CN"/>
        </w:rPr>
        <w:t xml:space="preserve">            schema:</w:t>
      </w:r>
    </w:p>
    <w:p w14:paraId="22CB7D4A" w14:textId="77777777" w:rsidR="00D44012" w:rsidRDefault="00000000">
      <w:pPr>
        <w:pStyle w:val="PL"/>
        <w:rPr>
          <w:lang w:eastAsia="zh-CN"/>
        </w:rPr>
      </w:pPr>
      <w:r>
        <w:rPr>
          <w:lang w:eastAsia="zh-CN"/>
        </w:rPr>
        <w:t xml:space="preserve">              $ref: '#/components/schemas/ASRegistration'</w:t>
      </w:r>
    </w:p>
    <w:p w14:paraId="739256F2" w14:textId="77777777" w:rsidR="00D44012" w:rsidRDefault="00000000">
      <w:pPr>
        <w:pStyle w:val="PL"/>
        <w:rPr>
          <w:lang w:eastAsia="zh-CN"/>
        </w:rPr>
      </w:pPr>
      <w:r>
        <w:rPr>
          <w:lang w:eastAsia="zh-CN"/>
        </w:rPr>
        <w:t xml:space="preserve">      responses:</w:t>
      </w:r>
    </w:p>
    <w:p w14:paraId="501E84AA" w14:textId="77777777" w:rsidR="00D44012" w:rsidRDefault="00000000">
      <w:pPr>
        <w:pStyle w:val="PL"/>
        <w:rPr>
          <w:lang w:eastAsia="zh-CN"/>
        </w:rPr>
      </w:pPr>
      <w:r>
        <w:rPr>
          <w:lang w:eastAsia="zh-CN"/>
        </w:rPr>
        <w:t xml:space="preserve">        '201':</w:t>
      </w:r>
    </w:p>
    <w:p w14:paraId="3DD44640" w14:textId="77777777" w:rsidR="00D44012" w:rsidRDefault="00000000">
      <w:pPr>
        <w:pStyle w:val="PL"/>
        <w:rPr>
          <w:lang w:eastAsia="zh-CN"/>
        </w:rPr>
      </w:pPr>
      <w:r>
        <w:rPr>
          <w:lang w:eastAsia="zh-CN"/>
        </w:rPr>
        <w:t xml:space="preserve">          description: AS information is registered successfully at MSGin5G Server</w:t>
      </w:r>
    </w:p>
    <w:p w14:paraId="1397CC96" w14:textId="77777777" w:rsidR="00D44012" w:rsidRDefault="00000000">
      <w:pPr>
        <w:pStyle w:val="PL"/>
        <w:rPr>
          <w:lang w:eastAsia="zh-CN"/>
        </w:rPr>
      </w:pPr>
      <w:r>
        <w:rPr>
          <w:lang w:eastAsia="zh-CN"/>
        </w:rPr>
        <w:t xml:space="preserve">          content:</w:t>
      </w:r>
    </w:p>
    <w:p w14:paraId="419046F9" w14:textId="77777777" w:rsidR="00D44012" w:rsidRDefault="00000000">
      <w:pPr>
        <w:pStyle w:val="PL"/>
        <w:rPr>
          <w:lang w:eastAsia="zh-CN"/>
        </w:rPr>
      </w:pPr>
      <w:r>
        <w:rPr>
          <w:lang w:eastAsia="zh-CN"/>
        </w:rPr>
        <w:t xml:space="preserve">            application/json:</w:t>
      </w:r>
    </w:p>
    <w:p w14:paraId="56FF85F0" w14:textId="77777777" w:rsidR="00D44012" w:rsidRDefault="00000000">
      <w:pPr>
        <w:pStyle w:val="PL"/>
        <w:rPr>
          <w:lang w:eastAsia="zh-CN"/>
        </w:rPr>
      </w:pPr>
      <w:r>
        <w:rPr>
          <w:lang w:eastAsia="zh-CN"/>
        </w:rPr>
        <w:t xml:space="preserve">              schema:</w:t>
      </w:r>
    </w:p>
    <w:p w14:paraId="23C22CF8" w14:textId="77777777" w:rsidR="00D44012" w:rsidRDefault="00000000">
      <w:pPr>
        <w:pStyle w:val="PL"/>
      </w:pPr>
      <w:r>
        <w:t xml:space="preserve">                $ref: '#/components/schemas/ASRegistrationAck'</w:t>
      </w:r>
    </w:p>
    <w:p w14:paraId="6B43E555" w14:textId="77777777" w:rsidR="00D44012" w:rsidRDefault="00000000">
      <w:pPr>
        <w:pStyle w:val="PL"/>
        <w:rPr>
          <w:lang w:eastAsia="zh-CN"/>
        </w:rPr>
      </w:pPr>
      <w:r>
        <w:rPr>
          <w:lang w:eastAsia="zh-CN"/>
        </w:rPr>
        <w:t xml:space="preserve">          headers:</w:t>
      </w:r>
    </w:p>
    <w:p w14:paraId="26C1D369" w14:textId="77777777" w:rsidR="00D44012" w:rsidRDefault="00000000">
      <w:pPr>
        <w:pStyle w:val="PL"/>
        <w:rPr>
          <w:lang w:eastAsia="zh-CN"/>
        </w:rPr>
      </w:pPr>
      <w:r>
        <w:rPr>
          <w:lang w:eastAsia="zh-CN"/>
        </w:rPr>
        <w:lastRenderedPageBreak/>
        <w:t xml:space="preserve">            Location:</w:t>
      </w:r>
    </w:p>
    <w:p w14:paraId="74D81B6A" w14:textId="77777777" w:rsidR="00D44012" w:rsidRDefault="00000000">
      <w:pPr>
        <w:pStyle w:val="PL"/>
        <w:rPr>
          <w:lang w:eastAsia="zh-CN"/>
        </w:rPr>
      </w:pPr>
      <w:r>
        <w:rPr>
          <w:lang w:eastAsia="zh-CN"/>
        </w:rPr>
        <w:t xml:space="preserve">              description: 'Contains the URI of the newly created resource'</w:t>
      </w:r>
    </w:p>
    <w:p w14:paraId="21A09B29" w14:textId="77777777" w:rsidR="00D44012" w:rsidRDefault="00000000">
      <w:pPr>
        <w:pStyle w:val="PL"/>
        <w:rPr>
          <w:lang w:eastAsia="zh-CN"/>
        </w:rPr>
      </w:pPr>
      <w:r>
        <w:rPr>
          <w:lang w:eastAsia="zh-CN"/>
        </w:rPr>
        <w:t xml:space="preserve">              required: true</w:t>
      </w:r>
    </w:p>
    <w:p w14:paraId="296D2BDE" w14:textId="77777777" w:rsidR="00D44012" w:rsidRDefault="00000000">
      <w:pPr>
        <w:pStyle w:val="PL"/>
        <w:rPr>
          <w:lang w:eastAsia="zh-CN"/>
        </w:rPr>
      </w:pPr>
      <w:r>
        <w:rPr>
          <w:lang w:eastAsia="zh-CN"/>
        </w:rPr>
        <w:t xml:space="preserve">              schema:</w:t>
      </w:r>
    </w:p>
    <w:p w14:paraId="5C38B16C" w14:textId="77777777" w:rsidR="00D44012" w:rsidRDefault="00000000">
      <w:pPr>
        <w:pStyle w:val="PL"/>
        <w:rPr>
          <w:lang w:eastAsia="zh-CN"/>
        </w:rPr>
      </w:pPr>
      <w:r>
        <w:rPr>
          <w:lang w:eastAsia="zh-CN"/>
        </w:rPr>
        <w:t xml:space="preserve">                type: string</w:t>
      </w:r>
    </w:p>
    <w:p w14:paraId="05FB6AE8" w14:textId="77777777" w:rsidR="00D44012" w:rsidRDefault="00000000">
      <w:pPr>
        <w:pStyle w:val="PL"/>
        <w:rPr>
          <w:lang w:eastAsia="zh-CN"/>
        </w:rPr>
      </w:pPr>
      <w:r>
        <w:rPr>
          <w:lang w:eastAsia="zh-CN"/>
        </w:rPr>
        <w:t xml:space="preserve">        '400':</w:t>
      </w:r>
    </w:p>
    <w:p w14:paraId="194104A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E5B2665" w14:textId="77777777" w:rsidR="00D44012" w:rsidRDefault="00000000">
      <w:pPr>
        <w:pStyle w:val="PL"/>
        <w:rPr>
          <w:lang w:eastAsia="zh-CN"/>
        </w:rPr>
      </w:pPr>
      <w:r>
        <w:rPr>
          <w:lang w:eastAsia="zh-CN"/>
        </w:rPr>
        <w:t xml:space="preserve">        '401':</w:t>
      </w:r>
    </w:p>
    <w:p w14:paraId="39DCDA5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8B119F0" w14:textId="77777777" w:rsidR="00D44012" w:rsidRDefault="00000000">
      <w:pPr>
        <w:pStyle w:val="PL"/>
        <w:rPr>
          <w:lang w:eastAsia="zh-CN"/>
        </w:rPr>
      </w:pPr>
      <w:r>
        <w:rPr>
          <w:lang w:eastAsia="zh-CN"/>
        </w:rPr>
        <w:t xml:space="preserve">        '403':</w:t>
      </w:r>
    </w:p>
    <w:p w14:paraId="6D3D005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58425ED2" w14:textId="77777777" w:rsidR="00D44012" w:rsidRDefault="00000000">
      <w:pPr>
        <w:pStyle w:val="PL"/>
        <w:rPr>
          <w:lang w:eastAsia="zh-CN"/>
        </w:rPr>
      </w:pPr>
      <w:r>
        <w:rPr>
          <w:lang w:eastAsia="zh-CN"/>
        </w:rPr>
        <w:t xml:space="preserve">        '404':</w:t>
      </w:r>
    </w:p>
    <w:p w14:paraId="053C831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7D7D08C6" w14:textId="77777777" w:rsidR="00D44012" w:rsidRDefault="00000000">
      <w:pPr>
        <w:pStyle w:val="PL"/>
        <w:rPr>
          <w:lang w:eastAsia="zh-CN"/>
        </w:rPr>
      </w:pPr>
      <w:r>
        <w:rPr>
          <w:lang w:eastAsia="zh-CN"/>
        </w:rPr>
        <w:t xml:space="preserve">        '411':</w:t>
      </w:r>
    </w:p>
    <w:p w14:paraId="40C69FD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EEE19ED" w14:textId="77777777" w:rsidR="00D44012" w:rsidRDefault="00000000">
      <w:pPr>
        <w:pStyle w:val="PL"/>
        <w:rPr>
          <w:lang w:eastAsia="zh-CN"/>
        </w:rPr>
      </w:pPr>
      <w:r>
        <w:rPr>
          <w:lang w:eastAsia="zh-CN"/>
        </w:rPr>
        <w:t xml:space="preserve">        '413':</w:t>
      </w:r>
    </w:p>
    <w:p w14:paraId="2F655C6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5E95F9C9" w14:textId="77777777" w:rsidR="00D44012" w:rsidRDefault="00000000">
      <w:pPr>
        <w:pStyle w:val="PL"/>
        <w:rPr>
          <w:lang w:eastAsia="zh-CN"/>
        </w:rPr>
      </w:pPr>
      <w:r>
        <w:rPr>
          <w:lang w:eastAsia="zh-CN"/>
        </w:rPr>
        <w:t xml:space="preserve">        '415':</w:t>
      </w:r>
    </w:p>
    <w:p w14:paraId="3A9C7A3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2009AD42" w14:textId="77777777" w:rsidR="00D44012" w:rsidRDefault="00000000">
      <w:pPr>
        <w:pStyle w:val="PL"/>
        <w:rPr>
          <w:lang w:eastAsia="zh-CN"/>
        </w:rPr>
      </w:pPr>
      <w:r>
        <w:rPr>
          <w:lang w:eastAsia="zh-CN"/>
        </w:rPr>
        <w:t xml:space="preserve">        '429':</w:t>
      </w:r>
    </w:p>
    <w:p w14:paraId="2E487A9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2D92F25B" w14:textId="77777777" w:rsidR="00D44012" w:rsidRDefault="00000000">
      <w:pPr>
        <w:pStyle w:val="PL"/>
        <w:rPr>
          <w:lang w:eastAsia="zh-CN"/>
        </w:rPr>
      </w:pPr>
      <w:r>
        <w:rPr>
          <w:lang w:eastAsia="zh-CN"/>
        </w:rPr>
        <w:t xml:space="preserve">        '500':</w:t>
      </w:r>
    </w:p>
    <w:p w14:paraId="7968533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24C593E" w14:textId="77777777" w:rsidR="00D44012" w:rsidRDefault="00000000">
      <w:pPr>
        <w:pStyle w:val="PL"/>
        <w:rPr>
          <w:lang w:eastAsia="zh-CN"/>
        </w:rPr>
      </w:pPr>
      <w:r>
        <w:rPr>
          <w:lang w:eastAsia="zh-CN"/>
        </w:rPr>
        <w:t xml:space="preserve">        '503':</w:t>
      </w:r>
    </w:p>
    <w:p w14:paraId="36085C4B"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9C968A2" w14:textId="77777777" w:rsidR="00D44012" w:rsidRDefault="00000000">
      <w:pPr>
        <w:pStyle w:val="PL"/>
        <w:rPr>
          <w:lang w:eastAsia="zh-CN"/>
        </w:rPr>
      </w:pPr>
      <w:r>
        <w:rPr>
          <w:lang w:eastAsia="zh-CN"/>
        </w:rPr>
        <w:t xml:space="preserve">        default:</w:t>
      </w:r>
    </w:p>
    <w:p w14:paraId="3EC0025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725B3D1" w14:textId="77777777" w:rsidR="00D44012" w:rsidRDefault="00D44012">
      <w:pPr>
        <w:pStyle w:val="PL"/>
        <w:rPr>
          <w:lang w:eastAsia="zh-CN"/>
        </w:rPr>
      </w:pPr>
    </w:p>
    <w:p w14:paraId="2C704353" w14:textId="77777777" w:rsidR="00D44012" w:rsidRDefault="00000000">
      <w:pPr>
        <w:pStyle w:val="PL"/>
        <w:rPr>
          <w:lang w:eastAsia="zh-CN"/>
        </w:rPr>
      </w:pPr>
      <w:r>
        <w:rPr>
          <w:lang w:eastAsia="zh-CN"/>
        </w:rPr>
        <w:t xml:space="preserve">  /registrations/{registrationId}:</w:t>
      </w:r>
    </w:p>
    <w:p w14:paraId="69D39E4B" w14:textId="77777777" w:rsidR="00D44012" w:rsidRDefault="00000000">
      <w:pPr>
        <w:pStyle w:val="PL"/>
        <w:rPr>
          <w:lang w:eastAsia="zh-CN"/>
        </w:rPr>
      </w:pPr>
      <w:r>
        <w:rPr>
          <w:lang w:eastAsia="zh-CN"/>
        </w:rPr>
        <w:t xml:space="preserve">    delete:</w:t>
      </w:r>
    </w:p>
    <w:p w14:paraId="766C8699" w14:textId="77777777" w:rsidR="00D44012" w:rsidRDefault="00000000">
      <w:pPr>
        <w:pStyle w:val="PL"/>
        <w:rPr>
          <w:lang w:eastAsia="zh-CN"/>
        </w:rPr>
      </w:pPr>
      <w:r>
        <w:rPr>
          <w:lang w:eastAsia="zh-CN"/>
        </w:rPr>
        <w:t xml:space="preserve">      summary: Delete an existing AS registration at MSGin5G Server</w:t>
      </w:r>
    </w:p>
    <w:p w14:paraId="3C74963D" w14:textId="77777777" w:rsidR="00D44012" w:rsidRDefault="00000000">
      <w:pPr>
        <w:pStyle w:val="PL"/>
        <w:rPr>
          <w:lang w:eastAsia="zh-CN"/>
        </w:rPr>
      </w:pPr>
      <w:r>
        <w:rPr>
          <w:lang w:eastAsia="zh-CN"/>
        </w:rPr>
        <w:t xml:space="preserve">      tags:</w:t>
      </w:r>
    </w:p>
    <w:p w14:paraId="5FB48956" w14:textId="77777777" w:rsidR="00D44012" w:rsidRDefault="00000000">
      <w:pPr>
        <w:pStyle w:val="PL"/>
        <w:rPr>
          <w:lang w:eastAsia="zh-CN"/>
        </w:rPr>
      </w:pPr>
      <w:r>
        <w:rPr>
          <w:lang w:eastAsia="zh-CN"/>
        </w:rPr>
        <w:t xml:space="preserve">        - AS DeRegistration</w:t>
      </w:r>
    </w:p>
    <w:p w14:paraId="2C0586A7" w14:textId="77777777" w:rsidR="00D44012" w:rsidRDefault="00000000">
      <w:pPr>
        <w:pStyle w:val="PL"/>
        <w:rPr>
          <w:lang w:eastAsia="zh-CN"/>
        </w:rPr>
      </w:pPr>
      <w:r>
        <w:rPr>
          <w:lang w:eastAsia="zh-CN"/>
        </w:rPr>
        <w:t xml:space="preserve">      parameters:</w:t>
      </w:r>
    </w:p>
    <w:p w14:paraId="6B0B8969" w14:textId="77777777" w:rsidR="00D44012" w:rsidRDefault="00000000">
      <w:pPr>
        <w:pStyle w:val="PL"/>
        <w:rPr>
          <w:lang w:eastAsia="zh-CN"/>
        </w:rPr>
      </w:pPr>
      <w:r>
        <w:rPr>
          <w:lang w:eastAsia="zh-CN"/>
        </w:rPr>
        <w:t xml:space="preserve">        - name: registrationId</w:t>
      </w:r>
    </w:p>
    <w:p w14:paraId="34A36BB2" w14:textId="77777777" w:rsidR="00D44012" w:rsidRDefault="00000000">
      <w:pPr>
        <w:pStyle w:val="PL"/>
        <w:rPr>
          <w:lang w:eastAsia="zh-CN"/>
        </w:rPr>
      </w:pPr>
      <w:r>
        <w:rPr>
          <w:lang w:eastAsia="zh-CN"/>
        </w:rPr>
        <w:t xml:space="preserve">          in: path</w:t>
      </w:r>
    </w:p>
    <w:p w14:paraId="7C674A87" w14:textId="77777777" w:rsidR="00D44012" w:rsidRDefault="00000000">
      <w:pPr>
        <w:pStyle w:val="PL"/>
        <w:rPr>
          <w:lang w:eastAsia="zh-CN"/>
        </w:rPr>
      </w:pPr>
      <w:r>
        <w:rPr>
          <w:lang w:eastAsia="zh-CN"/>
        </w:rPr>
        <w:t xml:space="preserve">          description: AS registration Id</w:t>
      </w:r>
    </w:p>
    <w:p w14:paraId="21A30618" w14:textId="77777777" w:rsidR="00D44012" w:rsidRDefault="00000000">
      <w:pPr>
        <w:pStyle w:val="PL"/>
        <w:rPr>
          <w:lang w:eastAsia="zh-CN"/>
        </w:rPr>
      </w:pPr>
      <w:r>
        <w:rPr>
          <w:lang w:eastAsia="zh-CN"/>
        </w:rPr>
        <w:t xml:space="preserve">          required: true</w:t>
      </w:r>
    </w:p>
    <w:p w14:paraId="062D93AD" w14:textId="77777777" w:rsidR="00D44012" w:rsidRDefault="00000000">
      <w:pPr>
        <w:pStyle w:val="PL"/>
        <w:rPr>
          <w:lang w:eastAsia="zh-CN"/>
        </w:rPr>
      </w:pPr>
      <w:r>
        <w:rPr>
          <w:lang w:eastAsia="zh-CN"/>
        </w:rPr>
        <w:t xml:space="preserve">          schema:</w:t>
      </w:r>
    </w:p>
    <w:p w14:paraId="1D86F5DE" w14:textId="77777777" w:rsidR="00D44012" w:rsidRDefault="00000000">
      <w:pPr>
        <w:pStyle w:val="PL"/>
        <w:rPr>
          <w:lang w:eastAsia="zh-CN"/>
        </w:rPr>
      </w:pPr>
      <w:r>
        <w:rPr>
          <w:lang w:eastAsia="zh-CN"/>
        </w:rPr>
        <w:t xml:space="preserve">            type: string</w:t>
      </w:r>
    </w:p>
    <w:p w14:paraId="5D930AF5" w14:textId="77777777" w:rsidR="00D44012" w:rsidRDefault="00000000">
      <w:pPr>
        <w:pStyle w:val="PL"/>
        <w:rPr>
          <w:lang w:eastAsia="zh-CN"/>
        </w:rPr>
      </w:pPr>
      <w:r>
        <w:rPr>
          <w:lang w:eastAsia="zh-CN"/>
        </w:rPr>
        <w:t xml:space="preserve">      responses:</w:t>
      </w:r>
    </w:p>
    <w:p w14:paraId="6D183384" w14:textId="77777777" w:rsidR="00D44012" w:rsidRDefault="00000000">
      <w:pPr>
        <w:pStyle w:val="PL"/>
        <w:rPr>
          <w:lang w:eastAsia="zh-CN"/>
        </w:rPr>
      </w:pPr>
      <w:r>
        <w:rPr>
          <w:lang w:eastAsia="zh-CN"/>
        </w:rPr>
        <w:t xml:space="preserve">        '200':</w:t>
      </w:r>
    </w:p>
    <w:p w14:paraId="547D38FA" w14:textId="77777777" w:rsidR="00D44012" w:rsidRDefault="00000000">
      <w:pPr>
        <w:pStyle w:val="PL"/>
        <w:rPr>
          <w:lang w:eastAsia="zh-CN"/>
        </w:rPr>
      </w:pPr>
      <w:r>
        <w:rPr>
          <w:lang w:eastAsia="zh-CN"/>
        </w:rPr>
        <w:t xml:space="preserve">          description: The individual AS registration is deleted successfully.</w:t>
      </w:r>
    </w:p>
    <w:p w14:paraId="62FFA98F" w14:textId="77777777" w:rsidR="00D44012" w:rsidRDefault="00000000">
      <w:pPr>
        <w:pStyle w:val="PL"/>
        <w:rPr>
          <w:lang w:eastAsia="zh-CN"/>
        </w:rPr>
      </w:pPr>
      <w:r>
        <w:rPr>
          <w:lang w:eastAsia="zh-CN"/>
        </w:rPr>
        <w:t xml:space="preserve">          content:</w:t>
      </w:r>
    </w:p>
    <w:p w14:paraId="0518AB85" w14:textId="77777777" w:rsidR="00D44012" w:rsidRDefault="00000000">
      <w:pPr>
        <w:pStyle w:val="PL"/>
        <w:rPr>
          <w:lang w:eastAsia="zh-CN"/>
        </w:rPr>
      </w:pPr>
      <w:r>
        <w:rPr>
          <w:lang w:eastAsia="zh-CN"/>
        </w:rPr>
        <w:t xml:space="preserve">            application/json:</w:t>
      </w:r>
    </w:p>
    <w:p w14:paraId="1E78B541" w14:textId="77777777" w:rsidR="00D44012" w:rsidRDefault="00000000">
      <w:pPr>
        <w:pStyle w:val="PL"/>
        <w:rPr>
          <w:lang w:eastAsia="zh-CN"/>
        </w:rPr>
      </w:pPr>
      <w:r>
        <w:rPr>
          <w:lang w:eastAsia="zh-CN"/>
        </w:rPr>
        <w:t xml:space="preserve">              schema:</w:t>
      </w:r>
    </w:p>
    <w:p w14:paraId="17CE5156" w14:textId="77777777" w:rsidR="00D44012" w:rsidRDefault="00000000">
      <w:pPr>
        <w:pStyle w:val="PL"/>
        <w:rPr>
          <w:lang w:eastAsia="zh-CN"/>
        </w:rPr>
      </w:pPr>
      <w:r>
        <w:t xml:space="preserve">                $ref: '#/components/schemas/ASRegistrationAck'</w:t>
      </w:r>
    </w:p>
    <w:p w14:paraId="61131819" w14:textId="77777777" w:rsidR="00D44012" w:rsidRDefault="00000000">
      <w:pPr>
        <w:pStyle w:val="PL"/>
      </w:pPr>
      <w:r>
        <w:t xml:space="preserve">        '204':</w:t>
      </w:r>
    </w:p>
    <w:p w14:paraId="34905857" w14:textId="77777777" w:rsidR="00D44012" w:rsidRDefault="00000000">
      <w:pPr>
        <w:pStyle w:val="PL"/>
      </w:pPr>
      <w:r>
        <w:t xml:space="preserve">          description: &gt;</w:t>
      </w:r>
    </w:p>
    <w:p w14:paraId="2099D29B" w14:textId="77777777" w:rsidR="00D44012" w:rsidRDefault="00000000">
      <w:pPr>
        <w:pStyle w:val="PL"/>
      </w:pPr>
      <w:r>
        <w:t xml:space="preserve">            No Content. The individual AS registration resource is deleted successfully.</w:t>
      </w:r>
    </w:p>
    <w:p w14:paraId="48314559" w14:textId="77777777" w:rsidR="00D44012" w:rsidRDefault="00000000">
      <w:pPr>
        <w:pStyle w:val="PL"/>
        <w:rPr>
          <w:lang w:val="en-US" w:eastAsia="es-ES"/>
        </w:rPr>
      </w:pPr>
      <w:r>
        <w:rPr>
          <w:lang w:val="en-US" w:eastAsia="es-ES"/>
        </w:rPr>
        <w:t xml:space="preserve">        '307':</w:t>
      </w:r>
    </w:p>
    <w:p w14:paraId="253E3449" w14:textId="77777777" w:rsidR="00D44012" w:rsidRDefault="00000000">
      <w:pPr>
        <w:pStyle w:val="PL"/>
        <w:rPr>
          <w:lang w:val="en-US" w:eastAsia="es-ES"/>
        </w:rPr>
      </w:pPr>
      <w:r>
        <w:rPr>
          <w:lang w:val="en-US" w:eastAsia="es-ES"/>
        </w:rPr>
        <w:t xml:space="preserve">          $ref: 'TS29122_CommonData.yaml#/components/responses/307'</w:t>
      </w:r>
    </w:p>
    <w:p w14:paraId="5E689CE6" w14:textId="77777777" w:rsidR="00D44012" w:rsidRDefault="00000000">
      <w:pPr>
        <w:pStyle w:val="PL"/>
        <w:rPr>
          <w:lang w:val="en-US" w:eastAsia="es-ES"/>
        </w:rPr>
      </w:pPr>
      <w:r>
        <w:rPr>
          <w:lang w:val="en-US" w:eastAsia="es-ES"/>
        </w:rPr>
        <w:t xml:space="preserve">        '308':</w:t>
      </w:r>
    </w:p>
    <w:p w14:paraId="6E580F39" w14:textId="77777777" w:rsidR="00D44012" w:rsidRDefault="00000000">
      <w:pPr>
        <w:pStyle w:val="PL"/>
        <w:rPr>
          <w:lang w:val="en-US" w:eastAsia="es-ES"/>
        </w:rPr>
      </w:pPr>
      <w:r>
        <w:rPr>
          <w:lang w:val="en-US" w:eastAsia="es-ES"/>
        </w:rPr>
        <w:t xml:space="preserve">          $ref: 'TS29122_CommonData.yaml#/components/responses/308'</w:t>
      </w:r>
    </w:p>
    <w:p w14:paraId="434CFE95" w14:textId="77777777" w:rsidR="00D44012" w:rsidRDefault="00000000">
      <w:pPr>
        <w:pStyle w:val="PL"/>
        <w:rPr>
          <w:lang w:eastAsia="zh-CN"/>
        </w:rPr>
      </w:pPr>
      <w:r>
        <w:rPr>
          <w:lang w:eastAsia="zh-CN"/>
        </w:rPr>
        <w:t xml:space="preserve">        '400':</w:t>
      </w:r>
    </w:p>
    <w:p w14:paraId="7BCF842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30DA6D4" w14:textId="77777777" w:rsidR="00D44012" w:rsidRDefault="00000000">
      <w:pPr>
        <w:pStyle w:val="PL"/>
        <w:rPr>
          <w:lang w:eastAsia="zh-CN"/>
        </w:rPr>
      </w:pPr>
      <w:r>
        <w:rPr>
          <w:lang w:eastAsia="zh-CN"/>
        </w:rPr>
        <w:t xml:space="preserve">        '401':</w:t>
      </w:r>
    </w:p>
    <w:p w14:paraId="1DC60B2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1A5AAFB" w14:textId="77777777" w:rsidR="00D44012" w:rsidRDefault="00000000">
      <w:pPr>
        <w:pStyle w:val="PL"/>
        <w:rPr>
          <w:lang w:eastAsia="zh-CN"/>
        </w:rPr>
      </w:pPr>
      <w:r>
        <w:rPr>
          <w:lang w:eastAsia="zh-CN"/>
        </w:rPr>
        <w:t xml:space="preserve">        '403':</w:t>
      </w:r>
    </w:p>
    <w:p w14:paraId="5B9D4FA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D0585CC" w14:textId="77777777" w:rsidR="00D44012" w:rsidRDefault="00000000">
      <w:pPr>
        <w:pStyle w:val="PL"/>
        <w:rPr>
          <w:lang w:eastAsia="zh-CN"/>
        </w:rPr>
      </w:pPr>
      <w:r>
        <w:rPr>
          <w:lang w:eastAsia="zh-CN"/>
        </w:rPr>
        <w:t xml:space="preserve">        '404':</w:t>
      </w:r>
    </w:p>
    <w:p w14:paraId="17EAAB9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0C4A5F4" w14:textId="77777777" w:rsidR="00D44012" w:rsidRDefault="00000000">
      <w:pPr>
        <w:pStyle w:val="PL"/>
        <w:rPr>
          <w:lang w:eastAsia="zh-CN"/>
        </w:rPr>
      </w:pPr>
      <w:r>
        <w:rPr>
          <w:lang w:eastAsia="zh-CN"/>
        </w:rPr>
        <w:t xml:space="preserve">        '429':</w:t>
      </w:r>
    </w:p>
    <w:p w14:paraId="331F580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81154E" w14:textId="77777777" w:rsidR="00D44012" w:rsidRDefault="00000000">
      <w:pPr>
        <w:pStyle w:val="PL"/>
        <w:rPr>
          <w:lang w:eastAsia="zh-CN"/>
        </w:rPr>
      </w:pPr>
      <w:r>
        <w:rPr>
          <w:lang w:eastAsia="zh-CN"/>
        </w:rPr>
        <w:t xml:space="preserve">        '500':</w:t>
      </w:r>
    </w:p>
    <w:p w14:paraId="771B287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67ECB3AC" w14:textId="77777777" w:rsidR="00D44012" w:rsidRDefault="00000000">
      <w:pPr>
        <w:pStyle w:val="PL"/>
        <w:rPr>
          <w:lang w:eastAsia="zh-CN"/>
        </w:rPr>
      </w:pPr>
      <w:r>
        <w:rPr>
          <w:lang w:eastAsia="zh-CN"/>
        </w:rPr>
        <w:t xml:space="preserve">        '503':</w:t>
      </w:r>
    </w:p>
    <w:p w14:paraId="7EB5C84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ED1B3EC" w14:textId="77777777" w:rsidR="00D44012" w:rsidRDefault="00000000">
      <w:pPr>
        <w:pStyle w:val="PL"/>
        <w:rPr>
          <w:lang w:eastAsia="zh-CN"/>
        </w:rPr>
      </w:pPr>
      <w:r>
        <w:rPr>
          <w:lang w:eastAsia="zh-CN"/>
        </w:rPr>
        <w:t xml:space="preserve">        default:</w:t>
      </w:r>
    </w:p>
    <w:p w14:paraId="6DF03415"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30AF12E" w14:textId="77777777" w:rsidR="00D44012" w:rsidRDefault="00D44012">
      <w:pPr>
        <w:pStyle w:val="PL"/>
        <w:rPr>
          <w:lang w:eastAsia="zh-CN"/>
        </w:rPr>
      </w:pPr>
    </w:p>
    <w:p w14:paraId="45D34CC0" w14:textId="77777777" w:rsidR="00D44012" w:rsidRDefault="00D44012">
      <w:pPr>
        <w:pStyle w:val="PL"/>
        <w:rPr>
          <w:lang w:eastAsia="zh-CN"/>
        </w:rPr>
      </w:pPr>
    </w:p>
    <w:p w14:paraId="56342FD3" w14:textId="77777777" w:rsidR="00D44012" w:rsidRDefault="00000000">
      <w:pPr>
        <w:pStyle w:val="PL"/>
        <w:rPr>
          <w:lang w:eastAsia="zh-CN"/>
        </w:rPr>
      </w:pPr>
      <w:r>
        <w:rPr>
          <w:lang w:eastAsia="zh-CN"/>
        </w:rPr>
        <w:t>components:</w:t>
      </w:r>
    </w:p>
    <w:p w14:paraId="2B1B95D5" w14:textId="77777777" w:rsidR="00D44012" w:rsidRDefault="00000000">
      <w:pPr>
        <w:pStyle w:val="PL"/>
        <w:rPr>
          <w:lang w:eastAsia="zh-CN"/>
        </w:rPr>
      </w:pPr>
      <w:r>
        <w:rPr>
          <w:lang w:eastAsia="zh-CN"/>
        </w:rPr>
        <w:t xml:space="preserve">  securitySchemes:</w:t>
      </w:r>
    </w:p>
    <w:p w14:paraId="5C4FE099" w14:textId="77777777" w:rsidR="00D44012" w:rsidRDefault="00000000">
      <w:pPr>
        <w:pStyle w:val="PL"/>
        <w:rPr>
          <w:lang w:eastAsia="zh-CN"/>
        </w:rPr>
      </w:pPr>
      <w:r>
        <w:rPr>
          <w:lang w:eastAsia="zh-CN"/>
        </w:rPr>
        <w:t xml:space="preserve">    oAuth2ClientCredentials:</w:t>
      </w:r>
    </w:p>
    <w:p w14:paraId="7F682DB6" w14:textId="77777777" w:rsidR="00D44012" w:rsidRDefault="00000000">
      <w:pPr>
        <w:pStyle w:val="PL"/>
        <w:rPr>
          <w:lang w:eastAsia="zh-CN"/>
        </w:rPr>
      </w:pPr>
      <w:r>
        <w:rPr>
          <w:lang w:eastAsia="zh-CN"/>
        </w:rPr>
        <w:t xml:space="preserve">      type: oauth2</w:t>
      </w:r>
    </w:p>
    <w:p w14:paraId="5AAEA10B" w14:textId="77777777" w:rsidR="00D44012" w:rsidRDefault="00000000">
      <w:pPr>
        <w:pStyle w:val="PL"/>
        <w:rPr>
          <w:lang w:eastAsia="zh-CN"/>
        </w:rPr>
      </w:pPr>
      <w:r>
        <w:rPr>
          <w:lang w:eastAsia="zh-CN"/>
        </w:rPr>
        <w:t xml:space="preserve">      flows:</w:t>
      </w:r>
    </w:p>
    <w:p w14:paraId="7864FBA2" w14:textId="77777777" w:rsidR="00D44012" w:rsidRDefault="00000000">
      <w:pPr>
        <w:pStyle w:val="PL"/>
        <w:rPr>
          <w:lang w:eastAsia="zh-CN"/>
        </w:rPr>
      </w:pPr>
      <w:r>
        <w:rPr>
          <w:lang w:eastAsia="zh-CN"/>
        </w:rPr>
        <w:t xml:space="preserve">        clientCredentials:</w:t>
      </w:r>
    </w:p>
    <w:p w14:paraId="5516717B" w14:textId="77777777" w:rsidR="00D44012" w:rsidRDefault="00000000">
      <w:pPr>
        <w:pStyle w:val="PL"/>
        <w:rPr>
          <w:lang w:eastAsia="zh-CN"/>
        </w:rPr>
      </w:pPr>
      <w:r>
        <w:rPr>
          <w:lang w:eastAsia="zh-CN"/>
        </w:rPr>
        <w:lastRenderedPageBreak/>
        <w:t xml:space="preserve">          tokenUrl: '{</w:t>
      </w:r>
      <w:r>
        <w:rPr>
          <w:rFonts w:eastAsia="DengXian"/>
          <w:lang w:eastAsia="zh-CN"/>
        </w:rPr>
        <w:t>tokenUrl</w:t>
      </w:r>
      <w:r>
        <w:rPr>
          <w:lang w:eastAsia="zh-CN"/>
        </w:rPr>
        <w:t>}'</w:t>
      </w:r>
    </w:p>
    <w:p w14:paraId="590C70CC" w14:textId="77777777" w:rsidR="00D44012" w:rsidRDefault="00000000">
      <w:pPr>
        <w:pStyle w:val="PL"/>
        <w:rPr>
          <w:lang w:eastAsia="zh-CN"/>
        </w:rPr>
      </w:pPr>
      <w:r>
        <w:rPr>
          <w:lang w:eastAsia="zh-CN"/>
        </w:rPr>
        <w:t xml:space="preserve">          scopes:</w:t>
      </w:r>
      <w:r>
        <w:rPr>
          <w:rFonts w:eastAsia="DengXian"/>
          <w:lang w:eastAsia="zh-CN"/>
        </w:rPr>
        <w:t xml:space="preserve"> {}</w:t>
      </w:r>
    </w:p>
    <w:p w14:paraId="4D501847" w14:textId="77777777" w:rsidR="00D44012" w:rsidRDefault="00D44012">
      <w:pPr>
        <w:pStyle w:val="PL"/>
        <w:rPr>
          <w:lang w:eastAsia="zh-CN"/>
        </w:rPr>
      </w:pPr>
    </w:p>
    <w:p w14:paraId="14C0314A" w14:textId="77777777" w:rsidR="00D44012" w:rsidRDefault="00D44012">
      <w:pPr>
        <w:pStyle w:val="PL"/>
        <w:rPr>
          <w:lang w:eastAsia="zh-CN"/>
        </w:rPr>
      </w:pPr>
    </w:p>
    <w:p w14:paraId="2C2FA107" w14:textId="77777777" w:rsidR="00D44012" w:rsidRDefault="00000000">
      <w:pPr>
        <w:pStyle w:val="PL"/>
        <w:rPr>
          <w:lang w:eastAsia="zh-CN"/>
        </w:rPr>
      </w:pPr>
      <w:r>
        <w:rPr>
          <w:lang w:eastAsia="zh-CN"/>
        </w:rPr>
        <w:t xml:space="preserve">  schemas:</w:t>
      </w:r>
    </w:p>
    <w:p w14:paraId="3A414569" w14:textId="77777777" w:rsidR="00D44012" w:rsidRDefault="00000000">
      <w:pPr>
        <w:pStyle w:val="PL"/>
        <w:rPr>
          <w:lang w:eastAsia="zh-CN"/>
        </w:rPr>
      </w:pPr>
      <w:r>
        <w:rPr>
          <w:lang w:eastAsia="zh-CN"/>
        </w:rPr>
        <w:t>#</w:t>
      </w:r>
    </w:p>
    <w:p w14:paraId="7510AC00" w14:textId="77777777" w:rsidR="00D44012" w:rsidRDefault="00000000">
      <w:pPr>
        <w:pStyle w:val="PL"/>
        <w:rPr>
          <w:lang w:eastAsia="zh-CN"/>
        </w:rPr>
      </w:pPr>
      <w:r>
        <w:rPr>
          <w:lang w:eastAsia="zh-CN"/>
        </w:rPr>
        <w:t># STRUCTURED DATA TYPES</w:t>
      </w:r>
    </w:p>
    <w:p w14:paraId="1BA37A8E" w14:textId="77777777" w:rsidR="00D44012" w:rsidRDefault="00000000">
      <w:pPr>
        <w:pStyle w:val="PL"/>
        <w:rPr>
          <w:lang w:eastAsia="zh-CN"/>
        </w:rPr>
      </w:pPr>
      <w:r>
        <w:rPr>
          <w:lang w:eastAsia="zh-CN"/>
        </w:rPr>
        <w:t>#</w:t>
      </w:r>
    </w:p>
    <w:p w14:paraId="69A16B7B" w14:textId="77777777" w:rsidR="00D44012" w:rsidRDefault="00000000">
      <w:pPr>
        <w:pStyle w:val="PL"/>
        <w:rPr>
          <w:lang w:eastAsia="zh-CN"/>
        </w:rPr>
      </w:pPr>
      <w:r>
        <w:rPr>
          <w:lang w:eastAsia="zh-CN"/>
        </w:rPr>
        <w:t xml:space="preserve">    ASRegistration:</w:t>
      </w:r>
    </w:p>
    <w:p w14:paraId="70A53BFA" w14:textId="77777777" w:rsidR="00D44012" w:rsidRDefault="00000000">
      <w:pPr>
        <w:pStyle w:val="PL"/>
        <w:rPr>
          <w:lang w:eastAsia="zh-CN"/>
        </w:rPr>
      </w:pPr>
      <w:r>
        <w:rPr>
          <w:lang w:eastAsia="zh-CN"/>
        </w:rPr>
        <w:t xml:space="preserve">      description: AS registration data</w:t>
      </w:r>
    </w:p>
    <w:p w14:paraId="0DFACE0D" w14:textId="77777777" w:rsidR="00D44012" w:rsidRDefault="00000000">
      <w:pPr>
        <w:pStyle w:val="PL"/>
        <w:rPr>
          <w:lang w:eastAsia="zh-CN"/>
        </w:rPr>
      </w:pPr>
      <w:r>
        <w:rPr>
          <w:lang w:eastAsia="zh-CN"/>
        </w:rPr>
        <w:t xml:space="preserve">      type: object</w:t>
      </w:r>
    </w:p>
    <w:p w14:paraId="69BF6F4F" w14:textId="77777777" w:rsidR="00D44012" w:rsidRDefault="00000000">
      <w:pPr>
        <w:pStyle w:val="PL"/>
        <w:rPr>
          <w:lang w:eastAsia="zh-CN"/>
        </w:rPr>
      </w:pPr>
      <w:r>
        <w:rPr>
          <w:lang w:eastAsia="zh-CN"/>
        </w:rPr>
        <w:t xml:space="preserve">      required:</w:t>
      </w:r>
    </w:p>
    <w:p w14:paraId="701E1871" w14:textId="77777777" w:rsidR="00D44012" w:rsidRDefault="00000000">
      <w:pPr>
        <w:pStyle w:val="PL"/>
        <w:rPr>
          <w:lang w:eastAsia="zh-CN"/>
        </w:rPr>
      </w:pPr>
      <w:r>
        <w:rPr>
          <w:lang w:eastAsia="zh-CN"/>
        </w:rPr>
        <w:t xml:space="preserve">        - asSvcId</w:t>
      </w:r>
    </w:p>
    <w:p w14:paraId="4D9C92B9" w14:textId="77777777" w:rsidR="00D44012" w:rsidRDefault="00000000">
      <w:pPr>
        <w:pStyle w:val="PL"/>
        <w:rPr>
          <w:lang w:eastAsia="zh-CN"/>
        </w:rPr>
      </w:pPr>
      <w:r>
        <w:rPr>
          <w:lang w:eastAsia="zh-CN"/>
        </w:rPr>
        <w:t xml:space="preserve">      properties:</w:t>
      </w:r>
    </w:p>
    <w:p w14:paraId="0AB59DCD" w14:textId="77777777" w:rsidR="00D44012" w:rsidRDefault="00000000">
      <w:pPr>
        <w:pStyle w:val="PL"/>
        <w:rPr>
          <w:lang w:eastAsia="zh-CN"/>
        </w:rPr>
      </w:pPr>
      <w:r>
        <w:rPr>
          <w:lang w:eastAsia="zh-CN"/>
        </w:rPr>
        <w:t xml:space="preserve">        asSvcId:</w:t>
      </w:r>
    </w:p>
    <w:p w14:paraId="747365BC" w14:textId="77777777" w:rsidR="00D44012" w:rsidRDefault="00000000">
      <w:pPr>
        <w:pStyle w:val="PL"/>
        <w:rPr>
          <w:lang w:eastAsia="zh-CN"/>
        </w:rPr>
      </w:pPr>
      <w:r>
        <w:rPr>
          <w:lang w:eastAsia="zh-CN"/>
        </w:rPr>
        <w:t xml:space="preserve">          type: string</w:t>
      </w:r>
    </w:p>
    <w:p w14:paraId="0A12DA35" w14:textId="77777777" w:rsidR="00D44012" w:rsidRDefault="00000000">
      <w:pPr>
        <w:pStyle w:val="PL"/>
        <w:rPr>
          <w:lang w:eastAsia="zh-CN"/>
        </w:rPr>
      </w:pPr>
      <w:r>
        <w:rPr>
          <w:lang w:eastAsia="zh-CN"/>
        </w:rPr>
        <w:t xml:space="preserve">        appId:</w:t>
      </w:r>
    </w:p>
    <w:p w14:paraId="1049CEF1" w14:textId="77777777" w:rsidR="00D44012" w:rsidRDefault="00000000">
      <w:pPr>
        <w:pStyle w:val="PL"/>
        <w:rPr>
          <w:lang w:eastAsia="zh-CN"/>
        </w:rPr>
      </w:pPr>
      <w:r>
        <w:rPr>
          <w:lang w:eastAsia="zh-CN"/>
        </w:rPr>
        <w:t xml:space="preserve">          type: string</w:t>
      </w:r>
    </w:p>
    <w:p w14:paraId="7A94A30D" w14:textId="77777777" w:rsidR="00D44012" w:rsidRDefault="00000000">
      <w:pPr>
        <w:pStyle w:val="PL"/>
        <w:rPr>
          <w:lang w:eastAsia="zh-CN"/>
        </w:rPr>
      </w:pPr>
      <w:r>
        <w:rPr>
          <w:lang w:eastAsia="zh-CN"/>
        </w:rPr>
        <w:t xml:space="preserve">        targetUri:</w:t>
      </w:r>
    </w:p>
    <w:p w14:paraId="3340301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4080F03D" w14:textId="77777777" w:rsidR="00D44012" w:rsidRDefault="00000000">
      <w:pPr>
        <w:pStyle w:val="PL"/>
        <w:rPr>
          <w:lang w:eastAsia="zh-CN"/>
        </w:rPr>
      </w:pPr>
      <w:r>
        <w:rPr>
          <w:lang w:eastAsia="zh-CN"/>
        </w:rPr>
        <w:t xml:space="preserve">        asProf:</w:t>
      </w:r>
    </w:p>
    <w:p w14:paraId="2D8D3BDD" w14:textId="77777777" w:rsidR="00D44012" w:rsidRDefault="00000000">
      <w:pPr>
        <w:pStyle w:val="PL"/>
        <w:rPr>
          <w:lang w:eastAsia="zh-CN"/>
        </w:rPr>
      </w:pPr>
      <w:r>
        <w:rPr>
          <w:lang w:eastAsia="zh-CN"/>
        </w:rPr>
        <w:t xml:space="preserve">          $ref: '#/components/schemas/ASProfile'</w:t>
      </w:r>
    </w:p>
    <w:p w14:paraId="1E3E4FC0" w14:textId="77777777" w:rsidR="00D44012" w:rsidRDefault="00D44012">
      <w:pPr>
        <w:pStyle w:val="PL"/>
        <w:rPr>
          <w:lang w:eastAsia="zh-CN"/>
        </w:rPr>
      </w:pPr>
    </w:p>
    <w:p w14:paraId="578630A5" w14:textId="77777777" w:rsidR="00D44012" w:rsidRDefault="00000000">
      <w:pPr>
        <w:pStyle w:val="PL"/>
        <w:rPr>
          <w:lang w:eastAsia="zh-CN"/>
        </w:rPr>
      </w:pPr>
      <w:r>
        <w:rPr>
          <w:lang w:eastAsia="zh-CN"/>
        </w:rPr>
        <w:t xml:space="preserve">    ASRegistrationAck:</w:t>
      </w:r>
    </w:p>
    <w:p w14:paraId="5205171C" w14:textId="77777777" w:rsidR="00D44012" w:rsidRDefault="00000000">
      <w:pPr>
        <w:pStyle w:val="PL"/>
        <w:rPr>
          <w:lang w:eastAsia="zh-CN"/>
        </w:rPr>
      </w:pPr>
      <w:r>
        <w:rPr>
          <w:lang w:eastAsia="zh-CN"/>
        </w:rPr>
        <w:t xml:space="preserve">      description: AS registration response data</w:t>
      </w:r>
    </w:p>
    <w:p w14:paraId="28547FF7" w14:textId="77777777" w:rsidR="00D44012" w:rsidRDefault="00000000">
      <w:pPr>
        <w:pStyle w:val="PL"/>
        <w:rPr>
          <w:lang w:eastAsia="zh-CN"/>
        </w:rPr>
      </w:pPr>
      <w:r>
        <w:rPr>
          <w:lang w:eastAsia="zh-CN"/>
        </w:rPr>
        <w:t xml:space="preserve">      type: object</w:t>
      </w:r>
    </w:p>
    <w:p w14:paraId="4CBDE4B2" w14:textId="77777777" w:rsidR="00D44012" w:rsidRDefault="00000000">
      <w:pPr>
        <w:pStyle w:val="PL"/>
        <w:rPr>
          <w:lang w:eastAsia="zh-CN"/>
        </w:rPr>
      </w:pPr>
      <w:r>
        <w:rPr>
          <w:lang w:eastAsia="zh-CN"/>
        </w:rPr>
        <w:t xml:space="preserve">      required:</w:t>
      </w:r>
    </w:p>
    <w:p w14:paraId="2BFB62D2" w14:textId="77777777" w:rsidR="00D44012" w:rsidRDefault="00000000">
      <w:pPr>
        <w:pStyle w:val="PL"/>
        <w:rPr>
          <w:lang w:eastAsia="zh-CN"/>
        </w:rPr>
      </w:pPr>
      <w:r>
        <w:rPr>
          <w:lang w:eastAsia="zh-CN"/>
        </w:rPr>
        <w:t xml:space="preserve">        - asSvcId</w:t>
      </w:r>
    </w:p>
    <w:p w14:paraId="660AEA2E" w14:textId="77777777" w:rsidR="00D44012" w:rsidRDefault="00000000">
      <w:pPr>
        <w:pStyle w:val="PL"/>
        <w:rPr>
          <w:lang w:eastAsia="zh-CN"/>
        </w:rPr>
      </w:pPr>
      <w:r>
        <w:rPr>
          <w:lang w:eastAsia="zh-CN"/>
        </w:rPr>
        <w:t xml:space="preserve">        - result</w:t>
      </w:r>
    </w:p>
    <w:p w14:paraId="4BC6C306" w14:textId="77777777" w:rsidR="00D44012" w:rsidRDefault="00000000">
      <w:pPr>
        <w:pStyle w:val="PL"/>
        <w:rPr>
          <w:lang w:eastAsia="zh-CN"/>
        </w:rPr>
      </w:pPr>
      <w:r>
        <w:rPr>
          <w:lang w:eastAsia="zh-CN"/>
        </w:rPr>
        <w:t xml:space="preserve">      properties:</w:t>
      </w:r>
    </w:p>
    <w:p w14:paraId="23348EA1" w14:textId="77777777" w:rsidR="00D44012" w:rsidRDefault="00000000">
      <w:pPr>
        <w:pStyle w:val="PL"/>
        <w:rPr>
          <w:lang w:eastAsia="zh-CN"/>
        </w:rPr>
      </w:pPr>
      <w:r>
        <w:rPr>
          <w:lang w:eastAsia="zh-CN"/>
        </w:rPr>
        <w:t xml:space="preserve">        asSvcId:</w:t>
      </w:r>
    </w:p>
    <w:p w14:paraId="32507AF9" w14:textId="77777777" w:rsidR="00D44012" w:rsidRDefault="00000000">
      <w:pPr>
        <w:pStyle w:val="PL"/>
        <w:rPr>
          <w:lang w:eastAsia="zh-CN"/>
        </w:rPr>
      </w:pPr>
      <w:r>
        <w:rPr>
          <w:lang w:eastAsia="zh-CN"/>
        </w:rPr>
        <w:t xml:space="preserve">          type: string</w:t>
      </w:r>
    </w:p>
    <w:p w14:paraId="548A7D0B" w14:textId="77777777" w:rsidR="00D44012" w:rsidRDefault="00000000">
      <w:pPr>
        <w:pStyle w:val="PL"/>
        <w:rPr>
          <w:lang w:eastAsia="zh-CN"/>
        </w:rPr>
      </w:pPr>
      <w:r>
        <w:rPr>
          <w:lang w:eastAsia="zh-CN"/>
        </w:rPr>
        <w:t xml:space="preserve">        result:</w:t>
      </w:r>
    </w:p>
    <w:p w14:paraId="5FEBFFFD"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7BC86373" w14:textId="77777777" w:rsidR="00D44012" w:rsidRDefault="00D44012">
      <w:pPr>
        <w:pStyle w:val="PL"/>
        <w:rPr>
          <w:lang w:eastAsia="zh-CN"/>
        </w:rPr>
      </w:pPr>
    </w:p>
    <w:p w14:paraId="519C2B1D" w14:textId="77777777" w:rsidR="00D44012" w:rsidRDefault="00D44012">
      <w:pPr>
        <w:pStyle w:val="PL"/>
        <w:rPr>
          <w:lang w:eastAsia="zh-CN"/>
        </w:rPr>
      </w:pPr>
    </w:p>
    <w:p w14:paraId="6F2EC695" w14:textId="77777777" w:rsidR="00D44012" w:rsidRDefault="00000000">
      <w:pPr>
        <w:pStyle w:val="PL"/>
        <w:rPr>
          <w:lang w:eastAsia="zh-CN"/>
        </w:rPr>
      </w:pPr>
      <w:r>
        <w:rPr>
          <w:lang w:eastAsia="zh-CN"/>
        </w:rPr>
        <w:t xml:space="preserve">    ASProfile:</w:t>
      </w:r>
    </w:p>
    <w:p w14:paraId="7085342B" w14:textId="77777777" w:rsidR="00D44012" w:rsidRDefault="00000000">
      <w:pPr>
        <w:pStyle w:val="PL"/>
        <w:rPr>
          <w:lang w:eastAsia="zh-CN"/>
        </w:rPr>
      </w:pPr>
      <w:r>
        <w:rPr>
          <w:lang w:eastAsia="zh-CN"/>
        </w:rPr>
        <w:t xml:space="preserve">      description: AS profile information</w:t>
      </w:r>
    </w:p>
    <w:p w14:paraId="412F4125" w14:textId="77777777" w:rsidR="00D44012" w:rsidRDefault="00000000">
      <w:pPr>
        <w:pStyle w:val="PL"/>
        <w:rPr>
          <w:lang w:eastAsia="zh-CN"/>
        </w:rPr>
      </w:pPr>
      <w:r>
        <w:rPr>
          <w:lang w:eastAsia="zh-CN"/>
        </w:rPr>
        <w:t xml:space="preserve">      type: object</w:t>
      </w:r>
    </w:p>
    <w:p w14:paraId="4CE2F518" w14:textId="77777777" w:rsidR="00D44012" w:rsidRDefault="00000000">
      <w:pPr>
        <w:pStyle w:val="PL"/>
        <w:rPr>
          <w:lang w:eastAsia="zh-CN"/>
        </w:rPr>
      </w:pPr>
      <w:r>
        <w:rPr>
          <w:lang w:eastAsia="zh-CN"/>
        </w:rPr>
        <w:t xml:space="preserve">      properties:</w:t>
      </w:r>
    </w:p>
    <w:p w14:paraId="39E16C97" w14:textId="77777777" w:rsidR="00D44012" w:rsidRDefault="00000000">
      <w:pPr>
        <w:pStyle w:val="PL"/>
        <w:rPr>
          <w:lang w:eastAsia="zh-CN"/>
        </w:rPr>
      </w:pPr>
      <w:r>
        <w:rPr>
          <w:lang w:eastAsia="zh-CN"/>
        </w:rPr>
        <w:t xml:space="preserve">        appName:</w:t>
      </w:r>
    </w:p>
    <w:p w14:paraId="180FB2A7" w14:textId="77777777" w:rsidR="00D44012" w:rsidRDefault="00000000">
      <w:pPr>
        <w:pStyle w:val="PL"/>
        <w:rPr>
          <w:lang w:eastAsia="zh-CN"/>
        </w:rPr>
      </w:pPr>
      <w:r>
        <w:rPr>
          <w:lang w:eastAsia="zh-CN"/>
        </w:rPr>
        <w:t xml:space="preserve">          type: string</w:t>
      </w:r>
    </w:p>
    <w:p w14:paraId="2D456352" w14:textId="77777777" w:rsidR="00D44012" w:rsidRDefault="00000000">
      <w:pPr>
        <w:pStyle w:val="PL"/>
        <w:rPr>
          <w:lang w:eastAsia="zh-CN"/>
        </w:rPr>
      </w:pPr>
      <w:r>
        <w:rPr>
          <w:lang w:eastAsia="zh-CN"/>
        </w:rPr>
        <w:t xml:space="preserve">        appProviders:</w:t>
      </w:r>
    </w:p>
    <w:p w14:paraId="5A001289" w14:textId="77777777" w:rsidR="00D44012" w:rsidRDefault="00000000">
      <w:pPr>
        <w:pStyle w:val="PL"/>
        <w:rPr>
          <w:lang w:eastAsia="zh-CN"/>
        </w:rPr>
      </w:pPr>
      <w:r>
        <w:rPr>
          <w:lang w:eastAsia="zh-CN"/>
        </w:rPr>
        <w:t xml:space="preserve">          type: array</w:t>
      </w:r>
    </w:p>
    <w:p w14:paraId="4FD3F220" w14:textId="77777777" w:rsidR="00D44012" w:rsidRDefault="00000000">
      <w:pPr>
        <w:pStyle w:val="PL"/>
        <w:rPr>
          <w:lang w:eastAsia="zh-CN"/>
        </w:rPr>
      </w:pPr>
      <w:r>
        <w:rPr>
          <w:lang w:eastAsia="zh-CN"/>
        </w:rPr>
        <w:t xml:space="preserve">          items:</w:t>
      </w:r>
    </w:p>
    <w:p w14:paraId="10FCA618" w14:textId="77777777" w:rsidR="00D44012" w:rsidRDefault="00000000">
      <w:pPr>
        <w:pStyle w:val="PL"/>
        <w:rPr>
          <w:lang w:eastAsia="zh-CN"/>
        </w:rPr>
      </w:pPr>
      <w:r>
        <w:rPr>
          <w:lang w:eastAsia="zh-CN"/>
        </w:rPr>
        <w:t xml:space="preserve">            type: string</w:t>
      </w:r>
    </w:p>
    <w:p w14:paraId="477CB2D9" w14:textId="77777777" w:rsidR="00D44012" w:rsidRDefault="00000000">
      <w:pPr>
        <w:pStyle w:val="PL"/>
        <w:rPr>
          <w:lang w:eastAsia="zh-CN"/>
        </w:rPr>
      </w:pPr>
      <w:r>
        <w:rPr>
          <w:lang w:eastAsia="zh-CN"/>
        </w:rPr>
        <w:t xml:space="preserve">          minItems: 1</w:t>
      </w:r>
    </w:p>
    <w:p w14:paraId="15E5F74A" w14:textId="77777777" w:rsidR="00D44012" w:rsidRDefault="00000000">
      <w:pPr>
        <w:pStyle w:val="PL"/>
        <w:rPr>
          <w:lang w:eastAsia="zh-CN"/>
        </w:rPr>
      </w:pPr>
      <w:r>
        <w:rPr>
          <w:lang w:eastAsia="zh-CN"/>
        </w:rPr>
        <w:t xml:space="preserve">          description: The provider of the AS.</w:t>
      </w:r>
    </w:p>
    <w:p w14:paraId="324C9E29" w14:textId="77777777" w:rsidR="00D44012" w:rsidRDefault="00000000">
      <w:pPr>
        <w:pStyle w:val="PL"/>
        <w:rPr>
          <w:lang w:eastAsia="zh-CN"/>
        </w:rPr>
      </w:pPr>
      <w:r>
        <w:rPr>
          <w:lang w:eastAsia="zh-CN"/>
        </w:rPr>
        <w:t xml:space="preserve">        appSenarios:</w:t>
      </w:r>
    </w:p>
    <w:p w14:paraId="405C614A" w14:textId="77777777" w:rsidR="00D44012" w:rsidRDefault="00000000">
      <w:pPr>
        <w:pStyle w:val="PL"/>
        <w:rPr>
          <w:lang w:eastAsia="zh-CN"/>
        </w:rPr>
      </w:pPr>
      <w:r>
        <w:rPr>
          <w:lang w:eastAsia="zh-CN"/>
        </w:rPr>
        <w:t xml:space="preserve">          type: array</w:t>
      </w:r>
    </w:p>
    <w:p w14:paraId="330D17EB" w14:textId="77777777" w:rsidR="00D44012" w:rsidRDefault="00000000">
      <w:pPr>
        <w:pStyle w:val="PL"/>
        <w:rPr>
          <w:lang w:eastAsia="zh-CN"/>
        </w:rPr>
      </w:pPr>
      <w:r>
        <w:rPr>
          <w:lang w:eastAsia="zh-CN"/>
        </w:rPr>
        <w:t xml:space="preserve">          items:</w:t>
      </w:r>
    </w:p>
    <w:p w14:paraId="185B6984" w14:textId="77777777" w:rsidR="00D44012" w:rsidRDefault="00000000">
      <w:pPr>
        <w:pStyle w:val="PL"/>
        <w:rPr>
          <w:lang w:eastAsia="zh-CN"/>
        </w:rPr>
      </w:pPr>
      <w:r>
        <w:rPr>
          <w:lang w:eastAsia="zh-CN"/>
        </w:rPr>
        <w:t xml:space="preserve">            type: string</w:t>
      </w:r>
    </w:p>
    <w:p w14:paraId="05EBA9F3" w14:textId="77777777" w:rsidR="00D44012" w:rsidRDefault="00000000">
      <w:pPr>
        <w:pStyle w:val="PL"/>
        <w:rPr>
          <w:lang w:eastAsia="zh-CN"/>
        </w:rPr>
      </w:pPr>
      <w:r>
        <w:rPr>
          <w:lang w:eastAsia="zh-CN"/>
        </w:rPr>
        <w:t xml:space="preserve">          minItems: 1</w:t>
      </w:r>
    </w:p>
    <w:p w14:paraId="3CE37D35" w14:textId="77777777" w:rsidR="00D44012" w:rsidRDefault="00000000">
      <w:pPr>
        <w:pStyle w:val="PL"/>
        <w:rPr>
          <w:lang w:eastAsia="zh-CN"/>
        </w:rPr>
      </w:pPr>
      <w:r>
        <w:rPr>
          <w:lang w:eastAsia="zh-CN"/>
        </w:rPr>
        <w:t xml:space="preserve">          description: The application scenario.</w:t>
      </w:r>
    </w:p>
    <w:p w14:paraId="7E47415A" w14:textId="77777777" w:rsidR="00D44012" w:rsidRDefault="00000000">
      <w:pPr>
        <w:pStyle w:val="PL"/>
        <w:rPr>
          <w:lang w:eastAsia="zh-CN"/>
        </w:rPr>
      </w:pPr>
      <w:r>
        <w:rPr>
          <w:lang w:eastAsia="zh-CN"/>
        </w:rPr>
        <w:t xml:space="preserve">        appCategory:</w:t>
      </w:r>
    </w:p>
    <w:p w14:paraId="0EA31781" w14:textId="77777777" w:rsidR="00D44012" w:rsidRDefault="00000000">
      <w:pPr>
        <w:pStyle w:val="PL"/>
        <w:rPr>
          <w:lang w:eastAsia="zh-CN"/>
        </w:rPr>
      </w:pPr>
      <w:r>
        <w:rPr>
          <w:lang w:eastAsia="zh-CN"/>
        </w:rPr>
        <w:t xml:space="preserve">          type: string</w:t>
      </w:r>
    </w:p>
    <w:p w14:paraId="21C96271" w14:textId="77777777" w:rsidR="00D44012" w:rsidRDefault="00000000">
      <w:pPr>
        <w:pStyle w:val="PL"/>
        <w:rPr>
          <w:lang w:eastAsia="zh-CN"/>
        </w:rPr>
      </w:pPr>
      <w:r>
        <w:rPr>
          <w:lang w:eastAsia="zh-CN"/>
        </w:rPr>
        <w:t xml:space="preserve">        asStatus:</w:t>
      </w:r>
    </w:p>
    <w:p w14:paraId="45D253D4" w14:textId="77777777" w:rsidR="00D44012" w:rsidRDefault="00000000">
      <w:pPr>
        <w:pStyle w:val="PL"/>
        <w:rPr>
          <w:lang w:eastAsia="zh-CN"/>
        </w:rPr>
      </w:pPr>
      <w:r>
        <w:rPr>
          <w:lang w:eastAsia="zh-CN"/>
        </w:rPr>
        <w:t xml:space="preserve">          type: string</w:t>
      </w:r>
    </w:p>
    <w:p w14:paraId="30E6D07F" w14:textId="77777777" w:rsidR="00D44012" w:rsidRDefault="00000000">
      <w:pPr>
        <w:pStyle w:val="Heading1"/>
        <w:rPr>
          <w:lang w:eastAsia="zh-CN"/>
        </w:rPr>
      </w:pPr>
      <w:bookmarkStart w:id="1448" w:name="_Toc96996830"/>
      <w:bookmarkStart w:id="1449" w:name="_Toc122117511"/>
      <w:bookmarkStart w:id="1450" w:name="_Toc97197236"/>
      <w:bookmarkStart w:id="1451" w:name="_Toc185509519"/>
      <w:r>
        <w:rPr>
          <w:lang w:eastAsia="zh-CN"/>
        </w:rPr>
        <w:t>A.3</w:t>
      </w:r>
      <w:r>
        <w:rPr>
          <w:lang w:eastAsia="zh-CN"/>
        </w:rPr>
        <w:tab/>
        <w:t>MSGS_MSGDelivery API</w:t>
      </w:r>
      <w:bookmarkEnd w:id="1448"/>
      <w:bookmarkEnd w:id="1449"/>
      <w:bookmarkEnd w:id="1450"/>
      <w:bookmarkEnd w:id="1451"/>
    </w:p>
    <w:p w14:paraId="21D961DE" w14:textId="77777777" w:rsidR="00D44012" w:rsidRDefault="00000000">
      <w:pPr>
        <w:pStyle w:val="PL"/>
        <w:rPr>
          <w:lang w:eastAsia="zh-CN"/>
        </w:rPr>
      </w:pPr>
      <w:r>
        <w:rPr>
          <w:lang w:eastAsia="zh-CN"/>
        </w:rPr>
        <w:t>openapi: 3.0.0</w:t>
      </w:r>
    </w:p>
    <w:p w14:paraId="2B8C514C" w14:textId="77777777" w:rsidR="00D44012" w:rsidRDefault="00000000">
      <w:pPr>
        <w:pStyle w:val="PL"/>
        <w:rPr>
          <w:lang w:eastAsia="zh-CN"/>
        </w:rPr>
      </w:pPr>
      <w:r>
        <w:rPr>
          <w:lang w:eastAsia="zh-CN"/>
        </w:rPr>
        <w:t>info:</w:t>
      </w:r>
    </w:p>
    <w:p w14:paraId="4117ADAC" w14:textId="77777777" w:rsidR="00D44012" w:rsidRDefault="00000000">
      <w:pPr>
        <w:pStyle w:val="PL"/>
        <w:rPr>
          <w:lang w:eastAsia="zh-CN"/>
        </w:rPr>
      </w:pPr>
      <w:r>
        <w:rPr>
          <w:lang w:eastAsia="zh-CN"/>
        </w:rPr>
        <w:t xml:space="preserve">  title: MSGS_MSGDelivery</w:t>
      </w:r>
    </w:p>
    <w:p w14:paraId="446E69E3" w14:textId="77777777" w:rsidR="00D44012" w:rsidRDefault="00000000">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5AE11177" w14:textId="77777777" w:rsidR="00D44012" w:rsidRDefault="00000000">
      <w:pPr>
        <w:pStyle w:val="PL"/>
        <w:rPr>
          <w:lang w:eastAsia="zh-CN"/>
        </w:rPr>
      </w:pPr>
      <w:r>
        <w:rPr>
          <w:lang w:eastAsia="zh-CN"/>
        </w:rPr>
        <w:t xml:space="preserve">  description: |</w:t>
      </w:r>
    </w:p>
    <w:p w14:paraId="0767E092" w14:textId="77777777" w:rsidR="00D44012" w:rsidRDefault="00000000">
      <w:pPr>
        <w:pStyle w:val="PL"/>
        <w:rPr>
          <w:lang w:eastAsia="zh-CN"/>
        </w:rPr>
      </w:pPr>
      <w:r>
        <w:rPr>
          <w:lang w:eastAsia="zh-CN"/>
        </w:rPr>
        <w:t xml:space="preserve">    API for MSGG MSGin5G Server Message Delivery Service.  </w:t>
      </w:r>
    </w:p>
    <w:p w14:paraId="371EE874" w14:textId="77777777" w:rsidR="00D44012"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7C87272" w14:textId="77777777" w:rsidR="00D44012" w:rsidRDefault="00000000">
      <w:pPr>
        <w:pStyle w:val="PL"/>
        <w:rPr>
          <w:lang w:eastAsia="zh-CN"/>
        </w:rPr>
      </w:pPr>
      <w:r>
        <w:rPr>
          <w:lang w:eastAsia="zh-CN"/>
        </w:rPr>
        <w:t xml:space="preserve">    All rights reserved.</w:t>
      </w:r>
    </w:p>
    <w:p w14:paraId="1FDB641F" w14:textId="77777777" w:rsidR="00D44012" w:rsidRDefault="00D44012">
      <w:pPr>
        <w:pStyle w:val="PL"/>
        <w:rPr>
          <w:lang w:eastAsia="zh-CN"/>
        </w:rPr>
      </w:pPr>
    </w:p>
    <w:p w14:paraId="3E9CB189" w14:textId="77777777" w:rsidR="00D44012" w:rsidRDefault="00000000">
      <w:pPr>
        <w:pStyle w:val="PL"/>
        <w:rPr>
          <w:lang w:eastAsia="zh-CN"/>
        </w:rPr>
      </w:pPr>
      <w:r>
        <w:rPr>
          <w:lang w:eastAsia="zh-CN"/>
        </w:rPr>
        <w:t>externalDocs:</w:t>
      </w:r>
    </w:p>
    <w:p w14:paraId="1C53980F" w14:textId="77777777" w:rsidR="00D44012" w:rsidRDefault="00000000">
      <w:pPr>
        <w:pStyle w:val="PL"/>
        <w:rPr>
          <w:lang w:eastAsia="zh-CN"/>
        </w:rPr>
      </w:pPr>
      <w:r>
        <w:rPr>
          <w:lang w:eastAsia="zh-CN"/>
        </w:rPr>
        <w:t xml:space="preserve">  description: &gt;</w:t>
      </w:r>
    </w:p>
    <w:p w14:paraId="4DFD2F45" w14:textId="77777777" w:rsidR="00D4401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50B5046" w14:textId="77777777" w:rsidR="00D44012" w:rsidRDefault="00000000">
      <w:pPr>
        <w:pStyle w:val="PL"/>
        <w:rPr>
          <w:lang w:eastAsia="zh-CN"/>
        </w:rPr>
      </w:pPr>
      <w:r>
        <w:rPr>
          <w:lang w:eastAsia="zh-CN"/>
        </w:rPr>
        <w:t xml:space="preserve">    specification; Stage 3</w:t>
      </w:r>
    </w:p>
    <w:p w14:paraId="1E13379E" w14:textId="77777777" w:rsidR="00D44012" w:rsidRDefault="00000000">
      <w:pPr>
        <w:pStyle w:val="PL"/>
        <w:rPr>
          <w:lang w:eastAsia="zh-CN"/>
        </w:rPr>
      </w:pPr>
      <w:r>
        <w:rPr>
          <w:lang w:eastAsia="zh-CN"/>
        </w:rPr>
        <w:t xml:space="preserve">  url: https://www.3gpp.org/ftp/Specs/archive/29_series/29.538/</w:t>
      </w:r>
    </w:p>
    <w:p w14:paraId="624965FD" w14:textId="77777777" w:rsidR="00D44012" w:rsidRDefault="00D44012">
      <w:pPr>
        <w:pStyle w:val="PL"/>
        <w:rPr>
          <w:lang w:eastAsia="zh-CN"/>
        </w:rPr>
      </w:pPr>
    </w:p>
    <w:p w14:paraId="34DA8097" w14:textId="77777777" w:rsidR="00D44012" w:rsidRDefault="00000000">
      <w:pPr>
        <w:pStyle w:val="PL"/>
        <w:rPr>
          <w:lang w:eastAsia="zh-CN"/>
        </w:rPr>
      </w:pPr>
      <w:r>
        <w:rPr>
          <w:lang w:eastAsia="zh-CN"/>
        </w:rPr>
        <w:lastRenderedPageBreak/>
        <w:t>servers:</w:t>
      </w:r>
    </w:p>
    <w:p w14:paraId="3D83E6FD" w14:textId="77777777" w:rsidR="00D44012" w:rsidRDefault="00000000">
      <w:pPr>
        <w:pStyle w:val="PL"/>
        <w:rPr>
          <w:lang w:eastAsia="zh-CN"/>
        </w:rPr>
      </w:pPr>
      <w:r>
        <w:rPr>
          <w:lang w:eastAsia="zh-CN"/>
        </w:rPr>
        <w:t xml:space="preserve">  - url: '{apiRoot}/msgs-msgdelivery/v1'</w:t>
      </w:r>
    </w:p>
    <w:p w14:paraId="0841525A" w14:textId="77777777" w:rsidR="00D44012" w:rsidRDefault="00000000">
      <w:pPr>
        <w:pStyle w:val="PL"/>
        <w:rPr>
          <w:lang w:eastAsia="zh-CN"/>
        </w:rPr>
      </w:pPr>
      <w:r>
        <w:rPr>
          <w:lang w:eastAsia="zh-CN"/>
        </w:rPr>
        <w:t xml:space="preserve">    variables:</w:t>
      </w:r>
    </w:p>
    <w:p w14:paraId="4D010363" w14:textId="77777777" w:rsidR="00D44012" w:rsidRDefault="00000000">
      <w:pPr>
        <w:pStyle w:val="PL"/>
        <w:rPr>
          <w:lang w:eastAsia="zh-CN"/>
        </w:rPr>
      </w:pPr>
      <w:r>
        <w:rPr>
          <w:lang w:eastAsia="zh-CN"/>
        </w:rPr>
        <w:t xml:space="preserve">      apiRoot:</w:t>
      </w:r>
    </w:p>
    <w:p w14:paraId="3AEBCBC0" w14:textId="77777777" w:rsidR="00D44012" w:rsidRDefault="00000000">
      <w:pPr>
        <w:pStyle w:val="PL"/>
        <w:rPr>
          <w:lang w:eastAsia="zh-CN"/>
        </w:rPr>
      </w:pPr>
      <w:r>
        <w:rPr>
          <w:lang w:eastAsia="zh-CN"/>
        </w:rPr>
        <w:t xml:space="preserve">        default: https://example.com</w:t>
      </w:r>
    </w:p>
    <w:p w14:paraId="02F455FA" w14:textId="77777777" w:rsidR="00D44012"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2930766" w14:textId="77777777" w:rsidR="00D44012" w:rsidRDefault="00D44012">
      <w:pPr>
        <w:pStyle w:val="PL"/>
        <w:rPr>
          <w:lang w:eastAsia="zh-CN"/>
        </w:rPr>
      </w:pPr>
    </w:p>
    <w:p w14:paraId="0D8FBB03" w14:textId="77777777" w:rsidR="00D44012" w:rsidRDefault="00000000">
      <w:pPr>
        <w:pStyle w:val="PL"/>
        <w:rPr>
          <w:lang w:eastAsia="zh-CN"/>
        </w:rPr>
      </w:pPr>
      <w:r>
        <w:rPr>
          <w:lang w:eastAsia="zh-CN"/>
        </w:rPr>
        <w:t>security:</w:t>
      </w:r>
    </w:p>
    <w:p w14:paraId="5E061C4F" w14:textId="77777777" w:rsidR="00D44012" w:rsidRDefault="00000000">
      <w:pPr>
        <w:pStyle w:val="PL"/>
        <w:rPr>
          <w:lang w:eastAsia="zh-CN"/>
        </w:rPr>
      </w:pPr>
      <w:r>
        <w:rPr>
          <w:lang w:eastAsia="zh-CN"/>
        </w:rPr>
        <w:t xml:space="preserve">  - {}</w:t>
      </w:r>
    </w:p>
    <w:p w14:paraId="2B78E1B6" w14:textId="77777777" w:rsidR="00D44012" w:rsidRDefault="00000000">
      <w:pPr>
        <w:pStyle w:val="PL"/>
        <w:rPr>
          <w:lang w:eastAsia="zh-CN"/>
        </w:rPr>
      </w:pPr>
      <w:r>
        <w:rPr>
          <w:lang w:eastAsia="zh-CN"/>
        </w:rPr>
        <w:t xml:space="preserve">  - oAuth2ClientCredentials:</w:t>
      </w:r>
      <w:r>
        <w:rPr>
          <w:rFonts w:eastAsia="DengXian"/>
          <w:lang w:eastAsia="zh-CN"/>
        </w:rPr>
        <w:t xml:space="preserve"> []</w:t>
      </w:r>
    </w:p>
    <w:p w14:paraId="5777C2E1" w14:textId="77777777" w:rsidR="00D44012" w:rsidRDefault="00D44012">
      <w:pPr>
        <w:pStyle w:val="PL"/>
        <w:rPr>
          <w:lang w:eastAsia="zh-CN"/>
        </w:rPr>
      </w:pPr>
    </w:p>
    <w:p w14:paraId="287C21AF" w14:textId="77777777" w:rsidR="00D44012" w:rsidRDefault="00D44012">
      <w:pPr>
        <w:pStyle w:val="PL"/>
        <w:rPr>
          <w:lang w:eastAsia="zh-CN"/>
        </w:rPr>
      </w:pPr>
    </w:p>
    <w:p w14:paraId="3D24F849" w14:textId="77777777" w:rsidR="00D44012" w:rsidRDefault="00000000">
      <w:pPr>
        <w:pStyle w:val="PL"/>
        <w:rPr>
          <w:lang w:eastAsia="zh-CN"/>
        </w:rPr>
      </w:pPr>
      <w:r>
        <w:rPr>
          <w:lang w:eastAsia="zh-CN"/>
        </w:rPr>
        <w:t>paths:</w:t>
      </w:r>
    </w:p>
    <w:p w14:paraId="4E55EDD2" w14:textId="77777777" w:rsidR="00D44012" w:rsidRDefault="00000000">
      <w:pPr>
        <w:pStyle w:val="PL"/>
        <w:rPr>
          <w:lang w:eastAsia="zh-CN"/>
        </w:rPr>
      </w:pPr>
      <w:r>
        <w:rPr>
          <w:lang w:eastAsia="zh-CN"/>
        </w:rPr>
        <w:t xml:space="preserve">  /deliver-as-message:</w:t>
      </w:r>
    </w:p>
    <w:p w14:paraId="5191814E" w14:textId="77777777" w:rsidR="00D44012" w:rsidRDefault="00000000">
      <w:pPr>
        <w:pStyle w:val="PL"/>
        <w:rPr>
          <w:lang w:eastAsia="zh-CN"/>
        </w:rPr>
      </w:pPr>
      <w:r>
        <w:rPr>
          <w:lang w:eastAsia="zh-CN"/>
        </w:rPr>
        <w:t xml:space="preserve">    post:</w:t>
      </w:r>
    </w:p>
    <w:p w14:paraId="561A7C61" w14:textId="77777777" w:rsidR="00D44012" w:rsidRDefault="00000000">
      <w:pPr>
        <w:pStyle w:val="PL"/>
        <w:rPr>
          <w:lang w:eastAsia="zh-CN"/>
        </w:rPr>
      </w:pPr>
      <w:r>
        <w:rPr>
          <w:lang w:eastAsia="zh-CN"/>
        </w:rPr>
        <w:t xml:space="preserve">      summary: AS deliver message to MSGin5G Server</w:t>
      </w:r>
    </w:p>
    <w:p w14:paraId="5122766B" w14:textId="77777777" w:rsidR="00D44012" w:rsidRDefault="00000000">
      <w:pPr>
        <w:pStyle w:val="PL"/>
        <w:rPr>
          <w:lang w:eastAsia="zh-CN"/>
        </w:rPr>
      </w:pPr>
      <w:r>
        <w:rPr>
          <w:lang w:eastAsia="zh-CN"/>
        </w:rPr>
        <w:t xml:space="preserve">      tags:</w:t>
      </w:r>
    </w:p>
    <w:p w14:paraId="3225D744" w14:textId="77777777" w:rsidR="00D44012" w:rsidRDefault="00000000">
      <w:pPr>
        <w:pStyle w:val="PL"/>
        <w:rPr>
          <w:lang w:eastAsia="zh-CN"/>
        </w:rPr>
      </w:pPr>
      <w:r>
        <w:rPr>
          <w:lang w:eastAsia="zh-CN"/>
        </w:rPr>
        <w:t xml:space="preserve">        - AS Message delivery</w:t>
      </w:r>
    </w:p>
    <w:p w14:paraId="70C010DC" w14:textId="77777777" w:rsidR="00D44012" w:rsidRDefault="00000000">
      <w:pPr>
        <w:pStyle w:val="PL"/>
        <w:rPr>
          <w:lang w:eastAsia="zh-CN"/>
        </w:rPr>
      </w:pPr>
      <w:r>
        <w:rPr>
          <w:lang w:eastAsia="zh-CN"/>
        </w:rPr>
        <w:t xml:space="preserve">      requestBody:</w:t>
      </w:r>
    </w:p>
    <w:p w14:paraId="1353BADD" w14:textId="77777777" w:rsidR="00D44012" w:rsidRDefault="00000000">
      <w:pPr>
        <w:pStyle w:val="PL"/>
        <w:rPr>
          <w:lang w:eastAsia="zh-CN"/>
        </w:rPr>
      </w:pPr>
      <w:r>
        <w:rPr>
          <w:lang w:eastAsia="zh-CN"/>
        </w:rPr>
        <w:t xml:space="preserve">        required: true</w:t>
      </w:r>
    </w:p>
    <w:p w14:paraId="0E347C57" w14:textId="77777777" w:rsidR="00D44012" w:rsidRDefault="00000000">
      <w:pPr>
        <w:pStyle w:val="PL"/>
        <w:rPr>
          <w:lang w:eastAsia="zh-CN"/>
        </w:rPr>
      </w:pPr>
      <w:r>
        <w:rPr>
          <w:lang w:eastAsia="zh-CN"/>
        </w:rPr>
        <w:t xml:space="preserve">        content:</w:t>
      </w:r>
    </w:p>
    <w:p w14:paraId="0E92D719" w14:textId="77777777" w:rsidR="00D44012" w:rsidRDefault="00000000">
      <w:pPr>
        <w:pStyle w:val="PL"/>
        <w:rPr>
          <w:lang w:eastAsia="zh-CN"/>
        </w:rPr>
      </w:pPr>
      <w:r>
        <w:rPr>
          <w:lang w:eastAsia="zh-CN"/>
        </w:rPr>
        <w:t xml:space="preserve">          application/json:</w:t>
      </w:r>
    </w:p>
    <w:p w14:paraId="3252841E" w14:textId="77777777" w:rsidR="00D44012" w:rsidRDefault="00000000">
      <w:pPr>
        <w:pStyle w:val="PL"/>
        <w:rPr>
          <w:lang w:eastAsia="zh-CN"/>
        </w:rPr>
      </w:pPr>
      <w:r>
        <w:rPr>
          <w:lang w:eastAsia="zh-CN"/>
        </w:rPr>
        <w:t xml:space="preserve">            schema:</w:t>
      </w:r>
    </w:p>
    <w:p w14:paraId="22A348EB" w14:textId="77777777" w:rsidR="00D44012" w:rsidRDefault="00000000">
      <w:pPr>
        <w:pStyle w:val="PL"/>
        <w:rPr>
          <w:lang w:eastAsia="zh-CN"/>
        </w:rPr>
      </w:pPr>
      <w:r>
        <w:rPr>
          <w:lang w:eastAsia="zh-CN"/>
        </w:rPr>
        <w:t xml:space="preserve">              $ref: '#/components/schemas/ASMessageDelivery'</w:t>
      </w:r>
    </w:p>
    <w:p w14:paraId="6D3126ED" w14:textId="77777777" w:rsidR="00D44012" w:rsidRDefault="00000000">
      <w:pPr>
        <w:pStyle w:val="PL"/>
        <w:rPr>
          <w:lang w:eastAsia="zh-CN"/>
        </w:rPr>
      </w:pPr>
      <w:r>
        <w:rPr>
          <w:lang w:eastAsia="zh-CN"/>
        </w:rPr>
        <w:t xml:space="preserve">      responses:</w:t>
      </w:r>
    </w:p>
    <w:p w14:paraId="11AF3DD9" w14:textId="77777777" w:rsidR="00D44012" w:rsidRDefault="00000000">
      <w:pPr>
        <w:pStyle w:val="PL"/>
        <w:rPr>
          <w:lang w:eastAsia="zh-CN"/>
        </w:rPr>
      </w:pPr>
      <w:r>
        <w:rPr>
          <w:lang w:eastAsia="zh-CN"/>
        </w:rPr>
        <w:t xml:space="preserve">        '200':</w:t>
      </w:r>
    </w:p>
    <w:p w14:paraId="0AE4691B" w14:textId="77777777" w:rsidR="00D44012" w:rsidRDefault="00000000">
      <w:pPr>
        <w:pStyle w:val="PL"/>
        <w:rPr>
          <w:lang w:eastAsia="zh-CN"/>
        </w:rPr>
      </w:pPr>
      <w:r>
        <w:rPr>
          <w:lang w:eastAsia="zh-CN"/>
        </w:rPr>
        <w:t xml:space="preserve">          description: OK, AS Message delivery successful</w:t>
      </w:r>
    </w:p>
    <w:p w14:paraId="77A0D7EB" w14:textId="77777777" w:rsidR="00D44012" w:rsidRDefault="00000000">
      <w:pPr>
        <w:pStyle w:val="PL"/>
        <w:rPr>
          <w:lang w:eastAsia="zh-CN"/>
        </w:rPr>
      </w:pPr>
      <w:r>
        <w:rPr>
          <w:lang w:eastAsia="zh-CN"/>
        </w:rPr>
        <w:t xml:space="preserve">          content:</w:t>
      </w:r>
    </w:p>
    <w:p w14:paraId="70884B87" w14:textId="77777777" w:rsidR="00D44012" w:rsidRDefault="00000000">
      <w:pPr>
        <w:pStyle w:val="PL"/>
        <w:rPr>
          <w:lang w:eastAsia="zh-CN"/>
        </w:rPr>
      </w:pPr>
      <w:r>
        <w:rPr>
          <w:lang w:eastAsia="zh-CN"/>
        </w:rPr>
        <w:t xml:space="preserve">            application/json:</w:t>
      </w:r>
    </w:p>
    <w:p w14:paraId="37C66F4E" w14:textId="77777777" w:rsidR="00D44012" w:rsidRDefault="00000000">
      <w:pPr>
        <w:pStyle w:val="PL"/>
        <w:rPr>
          <w:lang w:eastAsia="zh-CN"/>
        </w:rPr>
      </w:pPr>
      <w:r>
        <w:rPr>
          <w:lang w:eastAsia="zh-CN"/>
        </w:rPr>
        <w:t xml:space="preserve">              schema:</w:t>
      </w:r>
    </w:p>
    <w:p w14:paraId="52A8E784" w14:textId="77777777" w:rsidR="00D44012" w:rsidRDefault="00000000">
      <w:pPr>
        <w:pStyle w:val="PL"/>
        <w:rPr>
          <w:lang w:eastAsia="zh-CN"/>
        </w:rPr>
      </w:pPr>
      <w:r>
        <w:rPr>
          <w:lang w:eastAsia="zh-CN"/>
        </w:rPr>
        <w:t xml:space="preserve">                $ref: '#/components/schemas/MessageDeliveryAck'</w:t>
      </w:r>
    </w:p>
    <w:p w14:paraId="34C6872C" w14:textId="77777777" w:rsidR="00D44012" w:rsidRDefault="00000000">
      <w:pPr>
        <w:pStyle w:val="PL"/>
        <w:rPr>
          <w:lang w:val="en-US" w:eastAsia="es-ES"/>
        </w:rPr>
      </w:pPr>
      <w:r>
        <w:rPr>
          <w:lang w:val="en-US" w:eastAsia="es-ES"/>
        </w:rPr>
        <w:t xml:space="preserve">        '307':</w:t>
      </w:r>
    </w:p>
    <w:p w14:paraId="3F3C831E" w14:textId="77777777" w:rsidR="00D44012" w:rsidRDefault="00000000">
      <w:pPr>
        <w:pStyle w:val="PL"/>
        <w:rPr>
          <w:lang w:val="en-US" w:eastAsia="es-ES"/>
        </w:rPr>
      </w:pPr>
      <w:r>
        <w:rPr>
          <w:lang w:val="en-US" w:eastAsia="es-ES"/>
        </w:rPr>
        <w:t xml:space="preserve">          $ref: 'TS29122_CommonData.yaml#/components/responses/307'</w:t>
      </w:r>
    </w:p>
    <w:p w14:paraId="0F7EF177" w14:textId="77777777" w:rsidR="00D44012" w:rsidRDefault="00000000">
      <w:pPr>
        <w:pStyle w:val="PL"/>
        <w:rPr>
          <w:lang w:val="en-US" w:eastAsia="es-ES"/>
        </w:rPr>
      </w:pPr>
      <w:r>
        <w:rPr>
          <w:lang w:val="en-US" w:eastAsia="es-ES"/>
        </w:rPr>
        <w:t xml:space="preserve">        '308':</w:t>
      </w:r>
    </w:p>
    <w:p w14:paraId="1402145C" w14:textId="77777777" w:rsidR="00D44012" w:rsidRDefault="00000000">
      <w:pPr>
        <w:pStyle w:val="PL"/>
        <w:rPr>
          <w:lang w:val="en-US" w:eastAsia="es-ES"/>
        </w:rPr>
      </w:pPr>
      <w:r>
        <w:rPr>
          <w:lang w:val="en-US" w:eastAsia="es-ES"/>
        </w:rPr>
        <w:t xml:space="preserve">          $ref: 'TS29122_CommonData.yaml#/components/responses/308'</w:t>
      </w:r>
    </w:p>
    <w:p w14:paraId="2ED3D4C1" w14:textId="77777777" w:rsidR="00D44012" w:rsidRDefault="00000000">
      <w:pPr>
        <w:pStyle w:val="PL"/>
        <w:rPr>
          <w:lang w:eastAsia="zh-CN"/>
        </w:rPr>
      </w:pPr>
      <w:r>
        <w:rPr>
          <w:lang w:eastAsia="zh-CN"/>
        </w:rPr>
        <w:t xml:space="preserve">        '400':</w:t>
      </w:r>
    </w:p>
    <w:p w14:paraId="0F95C6F5" w14:textId="77777777" w:rsidR="00D44012" w:rsidRDefault="00000000">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7FFE6C7B" w14:textId="77777777" w:rsidR="00D44012" w:rsidRDefault="00000000">
      <w:pPr>
        <w:pStyle w:val="PL"/>
        <w:rPr>
          <w:lang w:eastAsia="zh-CN"/>
        </w:rPr>
      </w:pPr>
      <w:r>
        <w:rPr>
          <w:lang w:eastAsia="zh-CN"/>
        </w:rPr>
        <w:t xml:space="preserve">        '401':</w:t>
      </w:r>
    </w:p>
    <w:p w14:paraId="5E94B5D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A104555" w14:textId="77777777" w:rsidR="00D44012" w:rsidRDefault="00000000">
      <w:pPr>
        <w:pStyle w:val="PL"/>
        <w:rPr>
          <w:lang w:eastAsia="zh-CN"/>
        </w:rPr>
      </w:pPr>
      <w:r>
        <w:rPr>
          <w:lang w:eastAsia="zh-CN"/>
        </w:rPr>
        <w:t xml:space="preserve">        '403':</w:t>
      </w:r>
    </w:p>
    <w:p w14:paraId="2D40940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B1188" w14:textId="77777777" w:rsidR="00D44012" w:rsidRDefault="00000000">
      <w:pPr>
        <w:pStyle w:val="PL"/>
        <w:rPr>
          <w:lang w:eastAsia="zh-CN"/>
        </w:rPr>
      </w:pPr>
      <w:r>
        <w:rPr>
          <w:lang w:eastAsia="zh-CN"/>
        </w:rPr>
        <w:t xml:space="preserve">        '404':</w:t>
      </w:r>
    </w:p>
    <w:p w14:paraId="095C4B1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4B9DCDE" w14:textId="77777777" w:rsidR="00D44012" w:rsidRDefault="00000000">
      <w:pPr>
        <w:pStyle w:val="PL"/>
        <w:rPr>
          <w:lang w:eastAsia="zh-CN"/>
        </w:rPr>
      </w:pPr>
      <w:r>
        <w:rPr>
          <w:lang w:eastAsia="zh-CN"/>
        </w:rPr>
        <w:t xml:space="preserve">        '411':</w:t>
      </w:r>
    </w:p>
    <w:p w14:paraId="595B01D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3639DF5" w14:textId="77777777" w:rsidR="00D44012" w:rsidRDefault="00000000">
      <w:pPr>
        <w:pStyle w:val="PL"/>
        <w:rPr>
          <w:lang w:eastAsia="zh-CN"/>
        </w:rPr>
      </w:pPr>
      <w:r>
        <w:rPr>
          <w:lang w:eastAsia="zh-CN"/>
        </w:rPr>
        <w:t xml:space="preserve">        '413':</w:t>
      </w:r>
    </w:p>
    <w:p w14:paraId="6FAF809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AE510B9" w14:textId="77777777" w:rsidR="00D44012" w:rsidRDefault="00000000">
      <w:pPr>
        <w:pStyle w:val="PL"/>
        <w:rPr>
          <w:lang w:eastAsia="zh-CN"/>
        </w:rPr>
      </w:pPr>
      <w:r>
        <w:rPr>
          <w:lang w:eastAsia="zh-CN"/>
        </w:rPr>
        <w:t xml:space="preserve">        '415':</w:t>
      </w:r>
    </w:p>
    <w:p w14:paraId="00BF6A65"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A61485B" w14:textId="77777777" w:rsidR="00D44012" w:rsidRDefault="00000000">
      <w:pPr>
        <w:pStyle w:val="PL"/>
        <w:rPr>
          <w:lang w:eastAsia="zh-CN"/>
        </w:rPr>
      </w:pPr>
      <w:r>
        <w:rPr>
          <w:lang w:eastAsia="zh-CN"/>
        </w:rPr>
        <w:t xml:space="preserve">        '429':</w:t>
      </w:r>
    </w:p>
    <w:p w14:paraId="1121B69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5664A2B" w14:textId="77777777" w:rsidR="00D44012" w:rsidRDefault="00000000">
      <w:pPr>
        <w:pStyle w:val="PL"/>
        <w:rPr>
          <w:lang w:eastAsia="zh-CN"/>
        </w:rPr>
      </w:pPr>
      <w:r>
        <w:rPr>
          <w:lang w:eastAsia="zh-CN"/>
        </w:rPr>
        <w:t xml:space="preserve">        '500':</w:t>
      </w:r>
    </w:p>
    <w:p w14:paraId="50383DD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8AA5D38" w14:textId="77777777" w:rsidR="00D44012" w:rsidRDefault="00000000">
      <w:pPr>
        <w:pStyle w:val="PL"/>
        <w:rPr>
          <w:lang w:eastAsia="zh-CN"/>
        </w:rPr>
      </w:pPr>
      <w:r>
        <w:rPr>
          <w:lang w:eastAsia="zh-CN"/>
        </w:rPr>
        <w:t xml:space="preserve">        '503':</w:t>
      </w:r>
    </w:p>
    <w:p w14:paraId="5AC6F294"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D54EB50" w14:textId="77777777" w:rsidR="00D44012" w:rsidRDefault="00000000">
      <w:pPr>
        <w:pStyle w:val="PL"/>
        <w:rPr>
          <w:lang w:eastAsia="zh-CN"/>
        </w:rPr>
      </w:pPr>
      <w:r>
        <w:rPr>
          <w:lang w:eastAsia="zh-CN"/>
        </w:rPr>
        <w:t xml:space="preserve">        default:</w:t>
      </w:r>
    </w:p>
    <w:p w14:paraId="5DD423D8"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E6FEFC2" w14:textId="77777777" w:rsidR="00D44012" w:rsidRDefault="00D44012">
      <w:pPr>
        <w:pStyle w:val="PL"/>
        <w:rPr>
          <w:lang w:eastAsia="zh-CN"/>
        </w:rPr>
      </w:pPr>
    </w:p>
    <w:p w14:paraId="174DBA99" w14:textId="77777777" w:rsidR="00D44012" w:rsidRDefault="00000000">
      <w:pPr>
        <w:pStyle w:val="PL"/>
        <w:rPr>
          <w:lang w:eastAsia="zh-CN"/>
        </w:rPr>
      </w:pPr>
      <w:r>
        <w:rPr>
          <w:lang w:eastAsia="zh-CN"/>
        </w:rPr>
        <w:t xml:space="preserve">  /deliver-ue-message:</w:t>
      </w:r>
    </w:p>
    <w:p w14:paraId="1BFC403F" w14:textId="77777777" w:rsidR="00D44012" w:rsidRDefault="00000000">
      <w:pPr>
        <w:pStyle w:val="PL"/>
        <w:rPr>
          <w:lang w:eastAsia="zh-CN"/>
        </w:rPr>
      </w:pPr>
      <w:r>
        <w:rPr>
          <w:lang w:eastAsia="zh-CN"/>
        </w:rPr>
        <w:t xml:space="preserve">    post:</w:t>
      </w:r>
    </w:p>
    <w:p w14:paraId="3739815C" w14:textId="77777777" w:rsidR="00D44012" w:rsidRDefault="00000000">
      <w:pPr>
        <w:pStyle w:val="PL"/>
        <w:rPr>
          <w:lang w:eastAsia="zh-CN"/>
        </w:rPr>
      </w:pPr>
      <w:r>
        <w:rPr>
          <w:lang w:eastAsia="zh-CN"/>
        </w:rPr>
        <w:t xml:space="preserve">      summary: UE deliver message to MSGin5G Server</w:t>
      </w:r>
    </w:p>
    <w:p w14:paraId="34248369" w14:textId="77777777" w:rsidR="00D44012" w:rsidRDefault="00000000">
      <w:pPr>
        <w:pStyle w:val="PL"/>
        <w:rPr>
          <w:lang w:eastAsia="zh-CN"/>
        </w:rPr>
      </w:pPr>
      <w:r>
        <w:rPr>
          <w:lang w:eastAsia="zh-CN"/>
        </w:rPr>
        <w:t xml:space="preserve">      tags:</w:t>
      </w:r>
    </w:p>
    <w:p w14:paraId="77D21694" w14:textId="77777777" w:rsidR="00D44012" w:rsidRDefault="00000000">
      <w:pPr>
        <w:pStyle w:val="PL"/>
        <w:rPr>
          <w:lang w:eastAsia="zh-CN"/>
        </w:rPr>
      </w:pPr>
      <w:r>
        <w:rPr>
          <w:lang w:eastAsia="zh-CN"/>
        </w:rPr>
        <w:t xml:space="preserve">        - UE Message delivery</w:t>
      </w:r>
    </w:p>
    <w:p w14:paraId="51B917E3" w14:textId="77777777" w:rsidR="00D44012" w:rsidRDefault="00000000">
      <w:pPr>
        <w:pStyle w:val="PL"/>
        <w:rPr>
          <w:lang w:eastAsia="zh-CN"/>
        </w:rPr>
      </w:pPr>
      <w:r>
        <w:rPr>
          <w:lang w:eastAsia="zh-CN"/>
        </w:rPr>
        <w:t xml:space="preserve">      requestBody:</w:t>
      </w:r>
    </w:p>
    <w:p w14:paraId="44D63D80" w14:textId="77777777" w:rsidR="00D44012" w:rsidRDefault="00000000">
      <w:pPr>
        <w:pStyle w:val="PL"/>
        <w:rPr>
          <w:lang w:eastAsia="zh-CN"/>
        </w:rPr>
      </w:pPr>
      <w:r>
        <w:rPr>
          <w:lang w:eastAsia="zh-CN"/>
        </w:rPr>
        <w:t xml:space="preserve">        required: true</w:t>
      </w:r>
    </w:p>
    <w:p w14:paraId="6A022FC3" w14:textId="77777777" w:rsidR="00D44012" w:rsidRDefault="00000000">
      <w:pPr>
        <w:pStyle w:val="PL"/>
        <w:rPr>
          <w:lang w:eastAsia="zh-CN"/>
        </w:rPr>
      </w:pPr>
      <w:r>
        <w:rPr>
          <w:lang w:eastAsia="zh-CN"/>
        </w:rPr>
        <w:t xml:space="preserve">        content:</w:t>
      </w:r>
    </w:p>
    <w:p w14:paraId="70EF4AFE" w14:textId="77777777" w:rsidR="00D44012" w:rsidRDefault="00000000">
      <w:pPr>
        <w:pStyle w:val="PL"/>
        <w:rPr>
          <w:lang w:eastAsia="zh-CN"/>
        </w:rPr>
      </w:pPr>
      <w:r>
        <w:rPr>
          <w:lang w:eastAsia="zh-CN"/>
        </w:rPr>
        <w:t xml:space="preserve">          application/json:</w:t>
      </w:r>
    </w:p>
    <w:p w14:paraId="271CD57B" w14:textId="77777777" w:rsidR="00D44012" w:rsidRDefault="00000000">
      <w:pPr>
        <w:pStyle w:val="PL"/>
        <w:rPr>
          <w:lang w:eastAsia="zh-CN"/>
        </w:rPr>
      </w:pPr>
      <w:r>
        <w:rPr>
          <w:lang w:eastAsia="zh-CN"/>
        </w:rPr>
        <w:t xml:space="preserve">            schema:</w:t>
      </w:r>
    </w:p>
    <w:p w14:paraId="1836960B" w14:textId="77777777" w:rsidR="00D44012" w:rsidRDefault="00000000">
      <w:pPr>
        <w:pStyle w:val="PL"/>
        <w:rPr>
          <w:lang w:eastAsia="zh-CN"/>
        </w:rPr>
      </w:pPr>
      <w:r>
        <w:rPr>
          <w:lang w:eastAsia="zh-CN"/>
        </w:rPr>
        <w:t xml:space="preserve">              $ref: '#/components/schemas/UEMessageDelivery'</w:t>
      </w:r>
    </w:p>
    <w:p w14:paraId="0126ECFB" w14:textId="77777777" w:rsidR="00D44012" w:rsidRDefault="00000000">
      <w:pPr>
        <w:pStyle w:val="PL"/>
        <w:rPr>
          <w:lang w:eastAsia="zh-CN"/>
        </w:rPr>
      </w:pPr>
      <w:r>
        <w:rPr>
          <w:lang w:eastAsia="zh-CN"/>
        </w:rPr>
        <w:t xml:space="preserve">      responses:</w:t>
      </w:r>
    </w:p>
    <w:p w14:paraId="4D5E0983" w14:textId="77777777" w:rsidR="00D44012" w:rsidRDefault="00000000">
      <w:pPr>
        <w:pStyle w:val="PL"/>
        <w:rPr>
          <w:lang w:eastAsia="zh-CN"/>
        </w:rPr>
      </w:pPr>
      <w:r>
        <w:rPr>
          <w:lang w:eastAsia="zh-CN"/>
        </w:rPr>
        <w:t xml:space="preserve">        '200':</w:t>
      </w:r>
    </w:p>
    <w:p w14:paraId="2B9FC680" w14:textId="77777777" w:rsidR="00D44012" w:rsidRDefault="00000000">
      <w:pPr>
        <w:pStyle w:val="PL"/>
        <w:rPr>
          <w:lang w:eastAsia="zh-CN"/>
        </w:rPr>
      </w:pPr>
      <w:r>
        <w:rPr>
          <w:lang w:eastAsia="zh-CN"/>
        </w:rPr>
        <w:t xml:space="preserve">          description: OK, UE Message delivery successful</w:t>
      </w:r>
    </w:p>
    <w:p w14:paraId="2B8EEE9F" w14:textId="77777777" w:rsidR="00D44012" w:rsidRDefault="00000000">
      <w:pPr>
        <w:pStyle w:val="PL"/>
        <w:rPr>
          <w:lang w:eastAsia="zh-CN"/>
        </w:rPr>
      </w:pPr>
      <w:r>
        <w:rPr>
          <w:lang w:eastAsia="zh-CN"/>
        </w:rPr>
        <w:t xml:space="preserve">          content:</w:t>
      </w:r>
    </w:p>
    <w:p w14:paraId="2565269A" w14:textId="77777777" w:rsidR="00D44012" w:rsidRDefault="00000000">
      <w:pPr>
        <w:pStyle w:val="PL"/>
        <w:rPr>
          <w:lang w:eastAsia="zh-CN"/>
        </w:rPr>
      </w:pPr>
      <w:r>
        <w:rPr>
          <w:lang w:eastAsia="zh-CN"/>
        </w:rPr>
        <w:t xml:space="preserve">            application/json:</w:t>
      </w:r>
    </w:p>
    <w:p w14:paraId="34869772" w14:textId="77777777" w:rsidR="00D44012" w:rsidRDefault="00000000">
      <w:pPr>
        <w:pStyle w:val="PL"/>
        <w:rPr>
          <w:lang w:eastAsia="zh-CN"/>
        </w:rPr>
      </w:pPr>
      <w:r>
        <w:rPr>
          <w:lang w:eastAsia="zh-CN"/>
        </w:rPr>
        <w:t xml:space="preserve">              schema:</w:t>
      </w:r>
    </w:p>
    <w:p w14:paraId="2A6CBE6B" w14:textId="77777777" w:rsidR="00D44012" w:rsidRDefault="00000000">
      <w:pPr>
        <w:pStyle w:val="PL"/>
        <w:rPr>
          <w:lang w:eastAsia="zh-CN"/>
        </w:rPr>
      </w:pPr>
      <w:r>
        <w:rPr>
          <w:lang w:eastAsia="zh-CN"/>
        </w:rPr>
        <w:t xml:space="preserve">                $ref: '#/components/schemas/MessageDeliveryAck'</w:t>
      </w:r>
    </w:p>
    <w:p w14:paraId="28D1C5B8" w14:textId="77777777" w:rsidR="00D44012" w:rsidRDefault="00000000">
      <w:pPr>
        <w:pStyle w:val="PL"/>
        <w:rPr>
          <w:lang w:val="en-US" w:eastAsia="es-ES"/>
        </w:rPr>
      </w:pPr>
      <w:r>
        <w:rPr>
          <w:lang w:val="en-US" w:eastAsia="es-ES"/>
        </w:rPr>
        <w:t xml:space="preserve">        '307':</w:t>
      </w:r>
    </w:p>
    <w:p w14:paraId="129AFC30" w14:textId="77777777" w:rsidR="00D44012" w:rsidRDefault="00000000">
      <w:pPr>
        <w:pStyle w:val="PL"/>
        <w:rPr>
          <w:lang w:val="en-US" w:eastAsia="es-ES"/>
        </w:rPr>
      </w:pPr>
      <w:r>
        <w:rPr>
          <w:lang w:val="en-US" w:eastAsia="es-ES"/>
        </w:rPr>
        <w:t xml:space="preserve">          $ref: 'TS29122_CommonData.yaml#/components/responses/307'</w:t>
      </w:r>
    </w:p>
    <w:p w14:paraId="5EC976D5" w14:textId="77777777" w:rsidR="00D44012" w:rsidRDefault="00000000">
      <w:pPr>
        <w:pStyle w:val="PL"/>
        <w:rPr>
          <w:lang w:val="en-US" w:eastAsia="es-ES"/>
        </w:rPr>
      </w:pPr>
      <w:r>
        <w:rPr>
          <w:lang w:val="en-US" w:eastAsia="es-ES"/>
        </w:rPr>
        <w:lastRenderedPageBreak/>
        <w:t xml:space="preserve">        '308':</w:t>
      </w:r>
    </w:p>
    <w:p w14:paraId="71E0A876" w14:textId="77777777" w:rsidR="00D44012" w:rsidRDefault="00000000">
      <w:pPr>
        <w:pStyle w:val="PL"/>
        <w:rPr>
          <w:lang w:val="en-US" w:eastAsia="es-ES"/>
        </w:rPr>
      </w:pPr>
      <w:r>
        <w:rPr>
          <w:lang w:val="en-US" w:eastAsia="es-ES"/>
        </w:rPr>
        <w:t xml:space="preserve">          $ref: 'TS29122_CommonData.yaml#/components/responses/308'</w:t>
      </w:r>
    </w:p>
    <w:p w14:paraId="52ABA3F6" w14:textId="77777777" w:rsidR="00D44012" w:rsidRDefault="00000000">
      <w:pPr>
        <w:pStyle w:val="PL"/>
        <w:rPr>
          <w:lang w:eastAsia="zh-CN"/>
        </w:rPr>
      </w:pPr>
      <w:r>
        <w:rPr>
          <w:lang w:eastAsia="zh-CN"/>
        </w:rPr>
        <w:t xml:space="preserve">        '400':</w:t>
      </w:r>
    </w:p>
    <w:p w14:paraId="1DBE003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D1A19E4" w14:textId="77777777" w:rsidR="00D44012" w:rsidRDefault="00000000">
      <w:pPr>
        <w:pStyle w:val="PL"/>
        <w:rPr>
          <w:lang w:eastAsia="zh-CN"/>
        </w:rPr>
      </w:pPr>
      <w:r>
        <w:rPr>
          <w:lang w:eastAsia="zh-CN"/>
        </w:rPr>
        <w:t xml:space="preserve">        '401':</w:t>
      </w:r>
    </w:p>
    <w:p w14:paraId="0D5FFB4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6367B4D" w14:textId="77777777" w:rsidR="00D44012" w:rsidRDefault="00000000">
      <w:pPr>
        <w:pStyle w:val="PL"/>
        <w:rPr>
          <w:lang w:eastAsia="zh-CN"/>
        </w:rPr>
      </w:pPr>
      <w:r>
        <w:rPr>
          <w:lang w:eastAsia="zh-CN"/>
        </w:rPr>
        <w:t xml:space="preserve">        '403':</w:t>
      </w:r>
    </w:p>
    <w:p w14:paraId="6325038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E05219F" w14:textId="77777777" w:rsidR="00D44012" w:rsidRDefault="00000000">
      <w:pPr>
        <w:pStyle w:val="PL"/>
        <w:rPr>
          <w:lang w:eastAsia="zh-CN"/>
        </w:rPr>
      </w:pPr>
      <w:r>
        <w:rPr>
          <w:lang w:eastAsia="zh-CN"/>
        </w:rPr>
        <w:t xml:space="preserve">        '404':</w:t>
      </w:r>
    </w:p>
    <w:p w14:paraId="45E7807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D39304C" w14:textId="77777777" w:rsidR="00D44012" w:rsidRDefault="00000000">
      <w:pPr>
        <w:pStyle w:val="PL"/>
        <w:rPr>
          <w:lang w:eastAsia="zh-CN"/>
        </w:rPr>
      </w:pPr>
      <w:r>
        <w:rPr>
          <w:lang w:eastAsia="zh-CN"/>
        </w:rPr>
        <w:t xml:space="preserve">        '411':</w:t>
      </w:r>
    </w:p>
    <w:p w14:paraId="75FEBB3B"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861CEA7" w14:textId="77777777" w:rsidR="00D44012" w:rsidRDefault="00000000">
      <w:pPr>
        <w:pStyle w:val="PL"/>
        <w:rPr>
          <w:lang w:eastAsia="zh-CN"/>
        </w:rPr>
      </w:pPr>
      <w:r>
        <w:rPr>
          <w:lang w:eastAsia="zh-CN"/>
        </w:rPr>
        <w:t xml:space="preserve">        '413':</w:t>
      </w:r>
    </w:p>
    <w:p w14:paraId="6B41BF3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5450DBE5" w14:textId="77777777" w:rsidR="00D44012" w:rsidRDefault="00000000">
      <w:pPr>
        <w:pStyle w:val="PL"/>
        <w:rPr>
          <w:lang w:eastAsia="zh-CN"/>
        </w:rPr>
      </w:pPr>
      <w:r>
        <w:rPr>
          <w:lang w:eastAsia="zh-CN"/>
        </w:rPr>
        <w:t xml:space="preserve">        '415':</w:t>
      </w:r>
    </w:p>
    <w:p w14:paraId="3D10CE6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CB7367" w14:textId="77777777" w:rsidR="00D44012" w:rsidRDefault="00000000">
      <w:pPr>
        <w:pStyle w:val="PL"/>
        <w:rPr>
          <w:lang w:eastAsia="zh-CN"/>
        </w:rPr>
      </w:pPr>
      <w:r>
        <w:rPr>
          <w:lang w:eastAsia="zh-CN"/>
        </w:rPr>
        <w:t xml:space="preserve">        '429':</w:t>
      </w:r>
    </w:p>
    <w:p w14:paraId="4017076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E8454E9" w14:textId="77777777" w:rsidR="00D44012" w:rsidRDefault="00000000">
      <w:pPr>
        <w:pStyle w:val="PL"/>
        <w:rPr>
          <w:lang w:eastAsia="zh-CN"/>
        </w:rPr>
      </w:pPr>
      <w:r>
        <w:rPr>
          <w:lang w:eastAsia="zh-CN"/>
        </w:rPr>
        <w:t xml:space="preserve">        '500':</w:t>
      </w:r>
    </w:p>
    <w:p w14:paraId="45BA3B9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48D24F7" w14:textId="77777777" w:rsidR="00D44012" w:rsidRDefault="00000000">
      <w:pPr>
        <w:pStyle w:val="PL"/>
        <w:rPr>
          <w:lang w:eastAsia="zh-CN"/>
        </w:rPr>
      </w:pPr>
      <w:r>
        <w:rPr>
          <w:lang w:eastAsia="zh-CN"/>
        </w:rPr>
        <w:t xml:space="preserve">        '503':</w:t>
      </w:r>
    </w:p>
    <w:p w14:paraId="05CFDD0B"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25FA326" w14:textId="77777777" w:rsidR="00D44012" w:rsidRDefault="00000000">
      <w:pPr>
        <w:pStyle w:val="PL"/>
        <w:rPr>
          <w:lang w:eastAsia="zh-CN"/>
        </w:rPr>
      </w:pPr>
      <w:r>
        <w:rPr>
          <w:lang w:eastAsia="zh-CN"/>
        </w:rPr>
        <w:t xml:space="preserve">        default:</w:t>
      </w:r>
    </w:p>
    <w:p w14:paraId="7A02AC7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39F2BE5" w14:textId="77777777" w:rsidR="00D44012" w:rsidRDefault="00D44012">
      <w:pPr>
        <w:pStyle w:val="PL"/>
        <w:rPr>
          <w:lang w:eastAsia="zh-CN"/>
        </w:rPr>
      </w:pPr>
    </w:p>
    <w:p w14:paraId="1C63C1F1" w14:textId="77777777" w:rsidR="00D44012" w:rsidRDefault="00000000">
      <w:pPr>
        <w:pStyle w:val="PL"/>
        <w:rPr>
          <w:lang w:eastAsia="zh-CN"/>
        </w:rPr>
      </w:pPr>
      <w:r>
        <w:rPr>
          <w:lang w:eastAsia="zh-CN"/>
        </w:rPr>
        <w:t xml:space="preserve">  /deliver-report:</w:t>
      </w:r>
    </w:p>
    <w:p w14:paraId="3A13F48C" w14:textId="77777777" w:rsidR="00D44012" w:rsidRDefault="00000000">
      <w:pPr>
        <w:pStyle w:val="PL"/>
        <w:rPr>
          <w:lang w:eastAsia="zh-CN"/>
        </w:rPr>
      </w:pPr>
      <w:r>
        <w:rPr>
          <w:lang w:eastAsia="zh-CN"/>
        </w:rPr>
        <w:t xml:space="preserve">    post:</w:t>
      </w:r>
    </w:p>
    <w:p w14:paraId="2A9968F7" w14:textId="77777777" w:rsidR="00D44012" w:rsidRDefault="00000000">
      <w:pPr>
        <w:pStyle w:val="PL"/>
        <w:rPr>
          <w:lang w:eastAsia="zh-CN"/>
        </w:rPr>
      </w:pPr>
      <w:r>
        <w:rPr>
          <w:lang w:eastAsia="zh-CN"/>
        </w:rPr>
        <w:t xml:space="preserve">      summary: AS or UE deliver status report to MSGin5G Server</w:t>
      </w:r>
    </w:p>
    <w:p w14:paraId="5A5C97DB" w14:textId="77777777" w:rsidR="00D44012" w:rsidRDefault="00000000">
      <w:pPr>
        <w:pStyle w:val="PL"/>
        <w:rPr>
          <w:lang w:eastAsia="zh-CN"/>
        </w:rPr>
      </w:pPr>
      <w:r>
        <w:rPr>
          <w:lang w:eastAsia="zh-CN"/>
        </w:rPr>
        <w:t xml:space="preserve">      tags:</w:t>
      </w:r>
    </w:p>
    <w:p w14:paraId="2D3A9B61" w14:textId="77777777" w:rsidR="00D44012" w:rsidRDefault="00000000">
      <w:pPr>
        <w:pStyle w:val="PL"/>
        <w:rPr>
          <w:lang w:eastAsia="zh-CN"/>
        </w:rPr>
      </w:pPr>
      <w:r>
        <w:rPr>
          <w:lang w:eastAsia="zh-CN"/>
        </w:rPr>
        <w:t xml:space="preserve">        - AS/UE status report delivery</w:t>
      </w:r>
    </w:p>
    <w:p w14:paraId="3C67A484" w14:textId="77777777" w:rsidR="00D44012" w:rsidRDefault="00000000">
      <w:pPr>
        <w:pStyle w:val="PL"/>
        <w:rPr>
          <w:lang w:eastAsia="zh-CN"/>
        </w:rPr>
      </w:pPr>
      <w:r>
        <w:rPr>
          <w:lang w:eastAsia="zh-CN"/>
        </w:rPr>
        <w:t xml:space="preserve">      requestBody:</w:t>
      </w:r>
    </w:p>
    <w:p w14:paraId="6F1F3258" w14:textId="77777777" w:rsidR="00D44012" w:rsidRDefault="00000000">
      <w:pPr>
        <w:pStyle w:val="PL"/>
        <w:rPr>
          <w:lang w:eastAsia="zh-CN"/>
        </w:rPr>
      </w:pPr>
      <w:r>
        <w:rPr>
          <w:lang w:eastAsia="zh-CN"/>
        </w:rPr>
        <w:t xml:space="preserve">        required: true</w:t>
      </w:r>
    </w:p>
    <w:p w14:paraId="1ADB445F" w14:textId="77777777" w:rsidR="00D44012" w:rsidRDefault="00000000">
      <w:pPr>
        <w:pStyle w:val="PL"/>
        <w:rPr>
          <w:lang w:eastAsia="zh-CN"/>
        </w:rPr>
      </w:pPr>
      <w:r>
        <w:rPr>
          <w:lang w:eastAsia="zh-CN"/>
        </w:rPr>
        <w:t xml:space="preserve">        content:</w:t>
      </w:r>
    </w:p>
    <w:p w14:paraId="68DAA14A" w14:textId="77777777" w:rsidR="00D44012" w:rsidRDefault="00000000">
      <w:pPr>
        <w:pStyle w:val="PL"/>
        <w:rPr>
          <w:lang w:eastAsia="zh-CN"/>
        </w:rPr>
      </w:pPr>
      <w:r>
        <w:rPr>
          <w:lang w:eastAsia="zh-CN"/>
        </w:rPr>
        <w:t xml:space="preserve">          application/json:</w:t>
      </w:r>
    </w:p>
    <w:p w14:paraId="266A773D" w14:textId="77777777" w:rsidR="00D44012" w:rsidRDefault="00000000">
      <w:pPr>
        <w:pStyle w:val="PL"/>
        <w:rPr>
          <w:lang w:eastAsia="zh-CN"/>
        </w:rPr>
      </w:pPr>
      <w:r>
        <w:rPr>
          <w:lang w:eastAsia="zh-CN"/>
        </w:rPr>
        <w:t xml:space="preserve">            schema:</w:t>
      </w:r>
    </w:p>
    <w:p w14:paraId="5D6D3374" w14:textId="77777777" w:rsidR="00D44012" w:rsidRDefault="00000000">
      <w:pPr>
        <w:pStyle w:val="PL"/>
        <w:rPr>
          <w:lang w:eastAsia="zh-CN"/>
        </w:rPr>
      </w:pPr>
      <w:r>
        <w:rPr>
          <w:lang w:eastAsia="zh-CN"/>
        </w:rPr>
        <w:t xml:space="preserve">              $ref: '#/components/schemas/DeliveryStatusReport'</w:t>
      </w:r>
    </w:p>
    <w:p w14:paraId="415BD03E" w14:textId="77777777" w:rsidR="00D44012" w:rsidRDefault="00000000">
      <w:pPr>
        <w:pStyle w:val="PL"/>
        <w:rPr>
          <w:lang w:eastAsia="zh-CN"/>
        </w:rPr>
      </w:pPr>
      <w:r>
        <w:rPr>
          <w:lang w:eastAsia="zh-CN"/>
        </w:rPr>
        <w:t xml:space="preserve">      responses:</w:t>
      </w:r>
    </w:p>
    <w:p w14:paraId="7A50B1F6" w14:textId="77777777" w:rsidR="00D44012" w:rsidRDefault="00000000">
      <w:pPr>
        <w:pStyle w:val="PL"/>
        <w:rPr>
          <w:lang w:eastAsia="zh-CN"/>
        </w:rPr>
      </w:pPr>
      <w:r>
        <w:rPr>
          <w:lang w:eastAsia="zh-CN"/>
        </w:rPr>
        <w:t xml:space="preserve">        '200':</w:t>
      </w:r>
    </w:p>
    <w:p w14:paraId="04C82999" w14:textId="77777777" w:rsidR="00D44012" w:rsidRDefault="00000000">
      <w:pPr>
        <w:pStyle w:val="PL"/>
        <w:rPr>
          <w:lang w:eastAsia="zh-CN"/>
        </w:rPr>
      </w:pPr>
      <w:r>
        <w:rPr>
          <w:lang w:eastAsia="zh-CN"/>
        </w:rPr>
        <w:t xml:space="preserve">          description: OK, status report delivery successfully</w:t>
      </w:r>
    </w:p>
    <w:p w14:paraId="0DF0968C" w14:textId="77777777" w:rsidR="00D44012" w:rsidRDefault="00000000">
      <w:pPr>
        <w:pStyle w:val="PL"/>
        <w:rPr>
          <w:lang w:eastAsia="zh-CN"/>
        </w:rPr>
      </w:pPr>
      <w:r>
        <w:rPr>
          <w:lang w:eastAsia="zh-CN"/>
        </w:rPr>
        <w:t xml:space="preserve">          content:</w:t>
      </w:r>
    </w:p>
    <w:p w14:paraId="61CC22AB" w14:textId="77777777" w:rsidR="00D44012" w:rsidRDefault="00000000">
      <w:pPr>
        <w:pStyle w:val="PL"/>
        <w:rPr>
          <w:lang w:eastAsia="zh-CN"/>
        </w:rPr>
      </w:pPr>
      <w:r>
        <w:rPr>
          <w:lang w:eastAsia="zh-CN"/>
        </w:rPr>
        <w:t xml:space="preserve">            application/json:</w:t>
      </w:r>
    </w:p>
    <w:p w14:paraId="6F5AE198" w14:textId="77777777" w:rsidR="00D44012" w:rsidRDefault="00000000">
      <w:pPr>
        <w:pStyle w:val="PL"/>
        <w:rPr>
          <w:lang w:eastAsia="zh-CN"/>
        </w:rPr>
      </w:pPr>
      <w:r>
        <w:rPr>
          <w:lang w:eastAsia="zh-CN"/>
        </w:rPr>
        <w:t xml:space="preserve">              schema:</w:t>
      </w:r>
    </w:p>
    <w:p w14:paraId="0C8D7E81" w14:textId="77777777" w:rsidR="00D44012" w:rsidRDefault="00000000">
      <w:pPr>
        <w:pStyle w:val="PL"/>
        <w:rPr>
          <w:lang w:eastAsia="zh-CN"/>
        </w:rPr>
      </w:pPr>
      <w:r>
        <w:rPr>
          <w:lang w:eastAsia="zh-CN"/>
        </w:rPr>
        <w:t xml:space="preserve">                $ref: '#/components/schemas/MessageDeliveryAck'</w:t>
      </w:r>
    </w:p>
    <w:p w14:paraId="2B3ADF20" w14:textId="77777777" w:rsidR="00D44012" w:rsidRDefault="00000000">
      <w:pPr>
        <w:pStyle w:val="PL"/>
        <w:rPr>
          <w:lang w:val="en-US" w:eastAsia="es-ES"/>
        </w:rPr>
      </w:pPr>
      <w:r>
        <w:rPr>
          <w:lang w:val="en-US" w:eastAsia="es-ES"/>
        </w:rPr>
        <w:t xml:space="preserve">        '307':</w:t>
      </w:r>
    </w:p>
    <w:p w14:paraId="0C8E9450" w14:textId="77777777" w:rsidR="00D44012" w:rsidRDefault="00000000">
      <w:pPr>
        <w:pStyle w:val="PL"/>
        <w:rPr>
          <w:lang w:val="en-US" w:eastAsia="es-ES"/>
        </w:rPr>
      </w:pPr>
      <w:r>
        <w:rPr>
          <w:lang w:val="en-US" w:eastAsia="es-ES"/>
        </w:rPr>
        <w:t xml:space="preserve">          $ref: 'TS29122_CommonData.yaml#/components/responses/307'</w:t>
      </w:r>
    </w:p>
    <w:p w14:paraId="54DC71B1" w14:textId="77777777" w:rsidR="00D44012" w:rsidRDefault="00000000">
      <w:pPr>
        <w:pStyle w:val="PL"/>
        <w:rPr>
          <w:lang w:val="en-US" w:eastAsia="es-ES"/>
        </w:rPr>
      </w:pPr>
      <w:r>
        <w:rPr>
          <w:lang w:val="en-US" w:eastAsia="es-ES"/>
        </w:rPr>
        <w:t xml:space="preserve">        '308':</w:t>
      </w:r>
    </w:p>
    <w:p w14:paraId="280268B9" w14:textId="77777777" w:rsidR="00D44012" w:rsidRDefault="00000000">
      <w:pPr>
        <w:pStyle w:val="PL"/>
        <w:rPr>
          <w:lang w:val="en-US" w:eastAsia="es-ES"/>
        </w:rPr>
      </w:pPr>
      <w:r>
        <w:rPr>
          <w:lang w:val="en-US" w:eastAsia="es-ES"/>
        </w:rPr>
        <w:t xml:space="preserve">          $ref: 'TS29122_CommonData.yaml#/components/responses/308'</w:t>
      </w:r>
    </w:p>
    <w:p w14:paraId="7F783760" w14:textId="77777777" w:rsidR="00D44012" w:rsidRDefault="00000000">
      <w:pPr>
        <w:pStyle w:val="PL"/>
        <w:rPr>
          <w:lang w:eastAsia="zh-CN"/>
        </w:rPr>
      </w:pPr>
      <w:r>
        <w:rPr>
          <w:lang w:eastAsia="zh-CN"/>
        </w:rPr>
        <w:t xml:space="preserve">        '400':</w:t>
      </w:r>
    </w:p>
    <w:p w14:paraId="41F16A9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593017D" w14:textId="77777777" w:rsidR="00D44012" w:rsidRDefault="00000000">
      <w:pPr>
        <w:pStyle w:val="PL"/>
        <w:rPr>
          <w:lang w:eastAsia="zh-CN"/>
        </w:rPr>
      </w:pPr>
      <w:r>
        <w:rPr>
          <w:lang w:eastAsia="zh-CN"/>
        </w:rPr>
        <w:t xml:space="preserve">        '401':</w:t>
      </w:r>
    </w:p>
    <w:p w14:paraId="53AD020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F34D7A3" w14:textId="77777777" w:rsidR="00D44012" w:rsidRDefault="00000000">
      <w:pPr>
        <w:pStyle w:val="PL"/>
        <w:rPr>
          <w:lang w:eastAsia="zh-CN"/>
        </w:rPr>
      </w:pPr>
      <w:r>
        <w:rPr>
          <w:lang w:eastAsia="zh-CN"/>
        </w:rPr>
        <w:t xml:space="preserve">        '403':</w:t>
      </w:r>
    </w:p>
    <w:p w14:paraId="1941480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87611A1" w14:textId="77777777" w:rsidR="00D44012" w:rsidRDefault="00000000">
      <w:pPr>
        <w:pStyle w:val="PL"/>
        <w:rPr>
          <w:lang w:eastAsia="zh-CN"/>
        </w:rPr>
      </w:pPr>
      <w:r>
        <w:rPr>
          <w:lang w:eastAsia="zh-CN"/>
        </w:rPr>
        <w:t xml:space="preserve">        '404':</w:t>
      </w:r>
    </w:p>
    <w:p w14:paraId="648F57C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6A285FA9" w14:textId="77777777" w:rsidR="00D44012" w:rsidRDefault="00000000">
      <w:pPr>
        <w:pStyle w:val="PL"/>
        <w:rPr>
          <w:lang w:eastAsia="zh-CN"/>
        </w:rPr>
      </w:pPr>
      <w:r>
        <w:rPr>
          <w:lang w:eastAsia="zh-CN"/>
        </w:rPr>
        <w:t xml:space="preserve">        '411':</w:t>
      </w:r>
    </w:p>
    <w:p w14:paraId="29EAD0D4"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05A2737" w14:textId="77777777" w:rsidR="00D44012" w:rsidRDefault="00000000">
      <w:pPr>
        <w:pStyle w:val="PL"/>
        <w:rPr>
          <w:lang w:eastAsia="zh-CN"/>
        </w:rPr>
      </w:pPr>
      <w:r>
        <w:rPr>
          <w:lang w:eastAsia="zh-CN"/>
        </w:rPr>
        <w:t xml:space="preserve">        '413':</w:t>
      </w:r>
    </w:p>
    <w:p w14:paraId="0D9F266D"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D91D4FA" w14:textId="77777777" w:rsidR="00D44012" w:rsidRDefault="00000000">
      <w:pPr>
        <w:pStyle w:val="PL"/>
        <w:rPr>
          <w:lang w:eastAsia="zh-CN"/>
        </w:rPr>
      </w:pPr>
      <w:r>
        <w:rPr>
          <w:lang w:eastAsia="zh-CN"/>
        </w:rPr>
        <w:t xml:space="preserve">        '415':</w:t>
      </w:r>
    </w:p>
    <w:p w14:paraId="4EA4493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F98DCDB" w14:textId="77777777" w:rsidR="00D44012" w:rsidRDefault="00000000">
      <w:pPr>
        <w:pStyle w:val="PL"/>
        <w:rPr>
          <w:lang w:eastAsia="zh-CN"/>
        </w:rPr>
      </w:pPr>
      <w:r>
        <w:rPr>
          <w:lang w:eastAsia="zh-CN"/>
        </w:rPr>
        <w:t xml:space="preserve">        '429':</w:t>
      </w:r>
    </w:p>
    <w:p w14:paraId="765D814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C35FBE0" w14:textId="77777777" w:rsidR="00D44012" w:rsidRDefault="00000000">
      <w:pPr>
        <w:pStyle w:val="PL"/>
        <w:rPr>
          <w:lang w:eastAsia="zh-CN"/>
        </w:rPr>
      </w:pPr>
      <w:r>
        <w:rPr>
          <w:lang w:eastAsia="zh-CN"/>
        </w:rPr>
        <w:t xml:space="preserve">        '500':</w:t>
      </w:r>
    </w:p>
    <w:p w14:paraId="3E0CB44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86D54BA" w14:textId="77777777" w:rsidR="00D44012" w:rsidRDefault="00000000">
      <w:pPr>
        <w:pStyle w:val="PL"/>
        <w:rPr>
          <w:lang w:eastAsia="zh-CN"/>
        </w:rPr>
      </w:pPr>
      <w:r>
        <w:rPr>
          <w:lang w:eastAsia="zh-CN"/>
        </w:rPr>
        <w:t xml:space="preserve">        '503':</w:t>
      </w:r>
    </w:p>
    <w:p w14:paraId="65580EE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E3FA720" w14:textId="77777777" w:rsidR="00D44012" w:rsidRDefault="00000000">
      <w:pPr>
        <w:pStyle w:val="PL"/>
        <w:rPr>
          <w:lang w:eastAsia="zh-CN"/>
        </w:rPr>
      </w:pPr>
      <w:r>
        <w:rPr>
          <w:lang w:eastAsia="zh-CN"/>
        </w:rPr>
        <w:t xml:space="preserve">        default:</w:t>
      </w:r>
    </w:p>
    <w:p w14:paraId="6AFB6B3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A4CE8BC" w14:textId="77777777" w:rsidR="00D44012" w:rsidRDefault="00D44012">
      <w:pPr>
        <w:pStyle w:val="PL"/>
        <w:rPr>
          <w:lang w:eastAsia="zh-CN"/>
        </w:rPr>
      </w:pPr>
    </w:p>
    <w:p w14:paraId="0389405A" w14:textId="77777777" w:rsidR="00D44012" w:rsidRDefault="00D44012">
      <w:pPr>
        <w:pStyle w:val="PL"/>
        <w:rPr>
          <w:lang w:eastAsia="zh-CN"/>
        </w:rPr>
      </w:pPr>
    </w:p>
    <w:p w14:paraId="43767E2F" w14:textId="77777777" w:rsidR="00D44012" w:rsidRDefault="00000000">
      <w:pPr>
        <w:pStyle w:val="PL"/>
        <w:rPr>
          <w:lang w:eastAsia="zh-CN"/>
        </w:rPr>
      </w:pPr>
      <w:r>
        <w:rPr>
          <w:lang w:eastAsia="zh-CN"/>
        </w:rPr>
        <w:t>components:</w:t>
      </w:r>
    </w:p>
    <w:p w14:paraId="33D3A179" w14:textId="77777777" w:rsidR="00D44012" w:rsidRDefault="00000000">
      <w:pPr>
        <w:pStyle w:val="PL"/>
        <w:rPr>
          <w:lang w:eastAsia="zh-CN"/>
        </w:rPr>
      </w:pPr>
      <w:r>
        <w:rPr>
          <w:lang w:eastAsia="zh-CN"/>
        </w:rPr>
        <w:t xml:space="preserve">  securitySchemes:</w:t>
      </w:r>
    </w:p>
    <w:p w14:paraId="58E674F9" w14:textId="77777777" w:rsidR="00D44012" w:rsidRDefault="00000000">
      <w:pPr>
        <w:pStyle w:val="PL"/>
        <w:rPr>
          <w:lang w:eastAsia="zh-CN"/>
        </w:rPr>
      </w:pPr>
      <w:r>
        <w:rPr>
          <w:lang w:eastAsia="zh-CN"/>
        </w:rPr>
        <w:t xml:space="preserve">    oAuth2ClientCredentials:</w:t>
      </w:r>
    </w:p>
    <w:p w14:paraId="1C226261" w14:textId="77777777" w:rsidR="00D44012" w:rsidRDefault="00000000">
      <w:pPr>
        <w:pStyle w:val="PL"/>
        <w:rPr>
          <w:lang w:eastAsia="zh-CN"/>
        </w:rPr>
      </w:pPr>
      <w:r>
        <w:rPr>
          <w:lang w:eastAsia="zh-CN"/>
        </w:rPr>
        <w:t xml:space="preserve">      type: oauth2</w:t>
      </w:r>
    </w:p>
    <w:p w14:paraId="6E24E89F" w14:textId="77777777" w:rsidR="00D44012" w:rsidRDefault="00000000">
      <w:pPr>
        <w:pStyle w:val="PL"/>
        <w:rPr>
          <w:lang w:eastAsia="zh-CN"/>
        </w:rPr>
      </w:pPr>
      <w:r>
        <w:rPr>
          <w:lang w:eastAsia="zh-CN"/>
        </w:rPr>
        <w:t xml:space="preserve">      flows:</w:t>
      </w:r>
    </w:p>
    <w:p w14:paraId="18FCFD3F" w14:textId="77777777" w:rsidR="00D44012" w:rsidRDefault="00000000">
      <w:pPr>
        <w:pStyle w:val="PL"/>
        <w:rPr>
          <w:lang w:eastAsia="zh-CN"/>
        </w:rPr>
      </w:pPr>
      <w:r>
        <w:rPr>
          <w:lang w:eastAsia="zh-CN"/>
        </w:rPr>
        <w:t xml:space="preserve">        clientCredentials:</w:t>
      </w:r>
    </w:p>
    <w:p w14:paraId="3C8C1980" w14:textId="77777777" w:rsidR="00D44012" w:rsidRDefault="00000000">
      <w:pPr>
        <w:pStyle w:val="PL"/>
        <w:rPr>
          <w:lang w:eastAsia="zh-CN"/>
        </w:rPr>
      </w:pPr>
      <w:r>
        <w:rPr>
          <w:lang w:eastAsia="zh-CN"/>
        </w:rPr>
        <w:t xml:space="preserve">          tokenUrl: '{</w:t>
      </w:r>
      <w:r>
        <w:rPr>
          <w:rFonts w:hint="eastAsia"/>
          <w:lang w:eastAsia="zh-CN"/>
        </w:rPr>
        <w:t>tokenUrl</w:t>
      </w:r>
      <w:r>
        <w:rPr>
          <w:lang w:eastAsia="zh-CN"/>
        </w:rPr>
        <w:t>}'</w:t>
      </w:r>
    </w:p>
    <w:p w14:paraId="65BB2581" w14:textId="77777777" w:rsidR="00D44012" w:rsidRDefault="00000000">
      <w:pPr>
        <w:pStyle w:val="PL"/>
        <w:rPr>
          <w:lang w:eastAsia="zh-CN"/>
        </w:rPr>
      </w:pPr>
      <w:r>
        <w:rPr>
          <w:lang w:eastAsia="zh-CN"/>
        </w:rPr>
        <w:lastRenderedPageBreak/>
        <w:t xml:space="preserve">          scopes:</w:t>
      </w:r>
      <w:r>
        <w:rPr>
          <w:rFonts w:eastAsia="DengXian"/>
          <w:lang w:eastAsia="zh-CN"/>
        </w:rPr>
        <w:t xml:space="preserve"> {}</w:t>
      </w:r>
    </w:p>
    <w:p w14:paraId="579AB62E" w14:textId="77777777" w:rsidR="00D44012" w:rsidRDefault="00D44012">
      <w:pPr>
        <w:pStyle w:val="PL"/>
        <w:rPr>
          <w:lang w:eastAsia="zh-CN"/>
        </w:rPr>
      </w:pPr>
    </w:p>
    <w:p w14:paraId="654BE743" w14:textId="77777777" w:rsidR="00D44012" w:rsidRDefault="00D44012">
      <w:pPr>
        <w:pStyle w:val="PL"/>
        <w:rPr>
          <w:lang w:eastAsia="zh-CN"/>
        </w:rPr>
      </w:pPr>
    </w:p>
    <w:p w14:paraId="2BF3EC67" w14:textId="77777777" w:rsidR="00D44012" w:rsidRDefault="00000000">
      <w:pPr>
        <w:pStyle w:val="PL"/>
        <w:rPr>
          <w:lang w:eastAsia="zh-CN"/>
        </w:rPr>
      </w:pPr>
      <w:r>
        <w:rPr>
          <w:lang w:eastAsia="zh-CN"/>
        </w:rPr>
        <w:t xml:space="preserve">  schemas:</w:t>
      </w:r>
    </w:p>
    <w:p w14:paraId="47C0F6F2" w14:textId="77777777" w:rsidR="00D44012" w:rsidRDefault="00000000">
      <w:pPr>
        <w:pStyle w:val="PL"/>
        <w:rPr>
          <w:lang w:eastAsia="zh-CN"/>
        </w:rPr>
      </w:pPr>
      <w:r>
        <w:rPr>
          <w:lang w:eastAsia="zh-CN"/>
        </w:rPr>
        <w:t>#</w:t>
      </w:r>
    </w:p>
    <w:p w14:paraId="50CE7F59" w14:textId="77777777" w:rsidR="00D44012" w:rsidRDefault="00000000">
      <w:pPr>
        <w:pStyle w:val="PL"/>
        <w:rPr>
          <w:lang w:eastAsia="zh-CN"/>
        </w:rPr>
      </w:pPr>
      <w:r>
        <w:rPr>
          <w:lang w:eastAsia="zh-CN"/>
        </w:rPr>
        <w:t># STRUCTURED DATA TYPES</w:t>
      </w:r>
    </w:p>
    <w:p w14:paraId="1CF86694" w14:textId="77777777" w:rsidR="00D44012" w:rsidRDefault="00000000">
      <w:pPr>
        <w:pStyle w:val="PL"/>
        <w:rPr>
          <w:lang w:eastAsia="zh-CN"/>
        </w:rPr>
      </w:pPr>
      <w:r>
        <w:rPr>
          <w:lang w:eastAsia="zh-CN"/>
        </w:rPr>
        <w:t>#</w:t>
      </w:r>
    </w:p>
    <w:p w14:paraId="00840F2A" w14:textId="77777777" w:rsidR="00D44012" w:rsidRDefault="00000000">
      <w:pPr>
        <w:pStyle w:val="PL"/>
        <w:rPr>
          <w:lang w:eastAsia="zh-CN"/>
        </w:rPr>
      </w:pPr>
      <w:r>
        <w:rPr>
          <w:lang w:eastAsia="zh-CN"/>
        </w:rPr>
        <w:t xml:space="preserve">    ASMessageDelivery:</w:t>
      </w:r>
    </w:p>
    <w:p w14:paraId="6546781A" w14:textId="77777777" w:rsidR="00D44012" w:rsidRDefault="00000000">
      <w:pPr>
        <w:pStyle w:val="PL"/>
        <w:rPr>
          <w:lang w:eastAsia="zh-CN"/>
        </w:rPr>
      </w:pPr>
      <w:r>
        <w:rPr>
          <w:lang w:eastAsia="zh-CN"/>
        </w:rPr>
        <w:t xml:space="preserve">      description: Contains the AS message delivery data</w:t>
      </w:r>
    </w:p>
    <w:p w14:paraId="5B7A5FFA" w14:textId="77777777" w:rsidR="00D44012" w:rsidRDefault="00000000">
      <w:pPr>
        <w:pStyle w:val="PL"/>
        <w:rPr>
          <w:lang w:eastAsia="zh-CN"/>
        </w:rPr>
      </w:pPr>
      <w:r>
        <w:rPr>
          <w:lang w:eastAsia="zh-CN"/>
        </w:rPr>
        <w:t xml:space="preserve">      type: object</w:t>
      </w:r>
    </w:p>
    <w:p w14:paraId="00C0D9A8" w14:textId="77777777" w:rsidR="00D44012" w:rsidRDefault="00000000">
      <w:pPr>
        <w:pStyle w:val="PL"/>
        <w:rPr>
          <w:lang w:eastAsia="zh-CN"/>
        </w:rPr>
      </w:pPr>
      <w:r>
        <w:rPr>
          <w:lang w:eastAsia="zh-CN"/>
        </w:rPr>
        <w:t xml:space="preserve">      required:</w:t>
      </w:r>
    </w:p>
    <w:p w14:paraId="016AC1B9" w14:textId="77777777" w:rsidR="00D44012" w:rsidRDefault="00000000">
      <w:pPr>
        <w:pStyle w:val="PL"/>
        <w:rPr>
          <w:lang w:eastAsia="zh-CN"/>
        </w:rPr>
      </w:pPr>
      <w:r>
        <w:rPr>
          <w:lang w:eastAsia="zh-CN"/>
        </w:rPr>
        <w:t xml:space="preserve">        - oriAddr</w:t>
      </w:r>
    </w:p>
    <w:p w14:paraId="779698D1" w14:textId="77777777" w:rsidR="00D44012" w:rsidRDefault="00000000">
      <w:pPr>
        <w:pStyle w:val="PL"/>
        <w:rPr>
          <w:lang w:eastAsia="zh-CN"/>
        </w:rPr>
      </w:pPr>
      <w:r>
        <w:rPr>
          <w:lang w:eastAsia="zh-CN"/>
        </w:rPr>
        <w:t xml:space="preserve">        - destAddr</w:t>
      </w:r>
    </w:p>
    <w:p w14:paraId="6771819F" w14:textId="77777777" w:rsidR="00D44012" w:rsidRDefault="00000000">
      <w:pPr>
        <w:pStyle w:val="PL"/>
        <w:rPr>
          <w:lang w:eastAsia="zh-CN"/>
        </w:rPr>
      </w:pPr>
      <w:r>
        <w:rPr>
          <w:lang w:eastAsia="zh-CN"/>
        </w:rPr>
        <w:t xml:space="preserve">        - msgId</w:t>
      </w:r>
    </w:p>
    <w:p w14:paraId="08868D74" w14:textId="77777777" w:rsidR="00D44012" w:rsidRDefault="00000000">
      <w:pPr>
        <w:pStyle w:val="PL"/>
        <w:rPr>
          <w:lang w:eastAsia="zh-CN"/>
        </w:rPr>
      </w:pPr>
      <w:r>
        <w:rPr>
          <w:lang w:eastAsia="zh-CN"/>
        </w:rPr>
        <w:t xml:space="preserve">        - stoAndFwInd</w:t>
      </w:r>
    </w:p>
    <w:p w14:paraId="2CED42B4" w14:textId="77777777" w:rsidR="00D44012" w:rsidRDefault="00000000">
      <w:pPr>
        <w:pStyle w:val="PL"/>
        <w:rPr>
          <w:lang w:eastAsia="zh-CN"/>
        </w:rPr>
      </w:pPr>
      <w:r>
        <w:rPr>
          <w:lang w:eastAsia="zh-CN"/>
        </w:rPr>
        <w:t xml:space="preserve">      properties:</w:t>
      </w:r>
    </w:p>
    <w:p w14:paraId="2524C9A3" w14:textId="77777777" w:rsidR="00D44012" w:rsidRDefault="00000000">
      <w:pPr>
        <w:pStyle w:val="PL"/>
        <w:rPr>
          <w:lang w:eastAsia="zh-CN"/>
        </w:rPr>
      </w:pPr>
      <w:r>
        <w:rPr>
          <w:lang w:eastAsia="zh-CN"/>
        </w:rPr>
        <w:t xml:space="preserve">        oriAddr:</w:t>
      </w:r>
    </w:p>
    <w:p w14:paraId="0F582851" w14:textId="77777777" w:rsidR="00D44012" w:rsidRDefault="00000000">
      <w:pPr>
        <w:pStyle w:val="PL"/>
        <w:rPr>
          <w:lang w:eastAsia="zh-CN"/>
        </w:rPr>
      </w:pPr>
      <w:r>
        <w:rPr>
          <w:lang w:eastAsia="zh-CN"/>
        </w:rPr>
        <w:t xml:space="preserve">          $ref: 'TS29538_MSGG_L3GDelivery.yaml#/components/schemas/Address'</w:t>
      </w:r>
    </w:p>
    <w:p w14:paraId="440F6472" w14:textId="77777777" w:rsidR="00D44012" w:rsidRDefault="00000000">
      <w:pPr>
        <w:pStyle w:val="PL"/>
        <w:rPr>
          <w:lang w:eastAsia="zh-CN"/>
        </w:rPr>
      </w:pPr>
      <w:r>
        <w:rPr>
          <w:lang w:eastAsia="zh-CN"/>
        </w:rPr>
        <w:t xml:space="preserve">        destAddr:</w:t>
      </w:r>
    </w:p>
    <w:p w14:paraId="1D8D4C06" w14:textId="77777777" w:rsidR="00D44012" w:rsidRDefault="00000000">
      <w:pPr>
        <w:pStyle w:val="PL"/>
        <w:rPr>
          <w:lang w:eastAsia="zh-CN"/>
        </w:rPr>
      </w:pPr>
      <w:r>
        <w:rPr>
          <w:lang w:eastAsia="zh-CN"/>
        </w:rPr>
        <w:t xml:space="preserve">          $ref: 'TS29538_MSGG_L3GDelivery.yaml#/components/schemas/Address'</w:t>
      </w:r>
    </w:p>
    <w:p w14:paraId="50AA3727" w14:textId="77777777" w:rsidR="00D44012" w:rsidRDefault="00000000">
      <w:pPr>
        <w:pStyle w:val="PL"/>
        <w:rPr>
          <w:lang w:eastAsia="zh-CN"/>
        </w:rPr>
      </w:pPr>
      <w:r>
        <w:rPr>
          <w:lang w:eastAsia="zh-CN"/>
        </w:rPr>
        <w:t xml:space="preserve">        appId:</w:t>
      </w:r>
    </w:p>
    <w:p w14:paraId="2D12BD1E" w14:textId="77777777" w:rsidR="00D44012" w:rsidRDefault="00000000">
      <w:pPr>
        <w:pStyle w:val="PL"/>
        <w:rPr>
          <w:lang w:eastAsia="zh-CN"/>
        </w:rPr>
      </w:pPr>
      <w:r>
        <w:rPr>
          <w:lang w:eastAsia="zh-CN"/>
        </w:rPr>
        <w:t xml:space="preserve">          type: string</w:t>
      </w:r>
    </w:p>
    <w:p w14:paraId="42EDFB98" w14:textId="77777777" w:rsidR="00D44012" w:rsidRDefault="00000000">
      <w:pPr>
        <w:pStyle w:val="PL"/>
        <w:rPr>
          <w:lang w:eastAsia="zh-CN"/>
        </w:rPr>
      </w:pPr>
      <w:r>
        <w:rPr>
          <w:lang w:eastAsia="zh-CN"/>
        </w:rPr>
        <w:t xml:space="preserve">        msgId:</w:t>
      </w:r>
    </w:p>
    <w:p w14:paraId="3ED9CBF0" w14:textId="77777777" w:rsidR="00D44012" w:rsidRDefault="00000000">
      <w:pPr>
        <w:pStyle w:val="PL"/>
        <w:rPr>
          <w:lang w:eastAsia="zh-CN"/>
        </w:rPr>
      </w:pPr>
      <w:r>
        <w:rPr>
          <w:lang w:eastAsia="zh-CN"/>
        </w:rPr>
        <w:t xml:space="preserve">          type: string</w:t>
      </w:r>
    </w:p>
    <w:p w14:paraId="4471883C" w14:textId="77777777" w:rsidR="00D44012" w:rsidRDefault="00000000">
      <w:pPr>
        <w:pStyle w:val="PL"/>
        <w:rPr>
          <w:lang w:eastAsia="zh-CN"/>
        </w:rPr>
      </w:pPr>
      <w:r>
        <w:rPr>
          <w:lang w:eastAsia="zh-CN"/>
        </w:rPr>
        <w:t xml:space="preserve">        delivStReqInd:</w:t>
      </w:r>
    </w:p>
    <w:p w14:paraId="52843BAA" w14:textId="77777777" w:rsidR="00D44012" w:rsidRDefault="00000000">
      <w:pPr>
        <w:pStyle w:val="PL"/>
        <w:rPr>
          <w:lang w:eastAsia="zh-CN"/>
        </w:rPr>
      </w:pPr>
      <w:r>
        <w:rPr>
          <w:lang w:eastAsia="zh-CN"/>
        </w:rPr>
        <w:t xml:space="preserve">          type: boolean</w:t>
      </w:r>
    </w:p>
    <w:p w14:paraId="35F1C8BE" w14:textId="77777777" w:rsidR="00D44012" w:rsidRDefault="00000000">
      <w:pPr>
        <w:pStyle w:val="PL"/>
        <w:rPr>
          <w:lang w:eastAsia="zh-CN"/>
        </w:rPr>
      </w:pPr>
      <w:r>
        <w:rPr>
          <w:lang w:eastAsia="zh-CN"/>
        </w:rPr>
        <w:t xml:space="preserve">        payload:</w:t>
      </w:r>
    </w:p>
    <w:p w14:paraId="17AEEEA7" w14:textId="77777777" w:rsidR="00D44012" w:rsidRDefault="00000000">
      <w:pPr>
        <w:pStyle w:val="PL"/>
        <w:rPr>
          <w:lang w:eastAsia="zh-CN"/>
        </w:rPr>
      </w:pPr>
      <w:r>
        <w:rPr>
          <w:lang w:eastAsia="zh-CN"/>
        </w:rPr>
        <w:t xml:space="preserve">          type: string</w:t>
      </w:r>
    </w:p>
    <w:p w14:paraId="2D06370A" w14:textId="77777777" w:rsidR="00D44012" w:rsidRDefault="00000000">
      <w:pPr>
        <w:pStyle w:val="PL"/>
        <w:rPr>
          <w:lang w:eastAsia="zh-CN"/>
        </w:rPr>
      </w:pPr>
      <w:r>
        <w:rPr>
          <w:lang w:eastAsia="zh-CN"/>
        </w:rPr>
        <w:t xml:space="preserve">        priority:</w:t>
      </w:r>
    </w:p>
    <w:p w14:paraId="627A4137" w14:textId="77777777" w:rsidR="00D44012" w:rsidRDefault="00000000">
      <w:pPr>
        <w:pStyle w:val="PL"/>
        <w:rPr>
          <w:lang w:eastAsia="zh-CN"/>
        </w:rPr>
      </w:pPr>
      <w:r>
        <w:rPr>
          <w:lang w:eastAsia="zh-CN"/>
        </w:rPr>
        <w:t xml:space="preserve">          $ref: '#/components/schemas/Priority'</w:t>
      </w:r>
    </w:p>
    <w:p w14:paraId="0724B8DF" w14:textId="77777777" w:rsidR="00D44012" w:rsidRDefault="00000000">
      <w:pPr>
        <w:pStyle w:val="PL"/>
        <w:rPr>
          <w:lang w:eastAsia="zh-CN"/>
        </w:rPr>
      </w:pPr>
      <w:r>
        <w:rPr>
          <w:lang w:eastAsia="zh-CN"/>
        </w:rPr>
        <w:t xml:space="preserve">        segInd:</w:t>
      </w:r>
    </w:p>
    <w:p w14:paraId="26D4E6FB" w14:textId="77777777" w:rsidR="00D44012" w:rsidRDefault="00000000">
      <w:pPr>
        <w:pStyle w:val="PL"/>
        <w:rPr>
          <w:lang w:eastAsia="zh-CN"/>
        </w:rPr>
      </w:pPr>
      <w:r>
        <w:rPr>
          <w:lang w:eastAsia="zh-CN"/>
        </w:rPr>
        <w:t xml:space="preserve">          type: boolean</w:t>
      </w:r>
    </w:p>
    <w:p w14:paraId="50ADE5DA" w14:textId="77777777" w:rsidR="00D44012" w:rsidRDefault="00000000">
      <w:pPr>
        <w:pStyle w:val="PL"/>
        <w:rPr>
          <w:lang w:eastAsia="zh-CN"/>
        </w:rPr>
      </w:pPr>
      <w:r>
        <w:rPr>
          <w:lang w:eastAsia="zh-CN"/>
        </w:rPr>
        <w:t xml:space="preserve">        segParams:</w:t>
      </w:r>
    </w:p>
    <w:p w14:paraId="3A57BEA7" w14:textId="77777777" w:rsidR="00D44012" w:rsidRDefault="00000000">
      <w:pPr>
        <w:pStyle w:val="PL"/>
        <w:rPr>
          <w:lang w:eastAsia="zh-CN"/>
        </w:rPr>
      </w:pPr>
      <w:r>
        <w:rPr>
          <w:lang w:eastAsia="zh-CN"/>
        </w:rPr>
        <w:t xml:space="preserve">          $ref: '#/components/schemas/MessageSegmentParameters'</w:t>
      </w:r>
    </w:p>
    <w:p w14:paraId="5339DA11" w14:textId="77777777" w:rsidR="00D44012" w:rsidRDefault="00000000">
      <w:pPr>
        <w:pStyle w:val="PL"/>
        <w:rPr>
          <w:lang w:eastAsia="zh-CN"/>
        </w:rPr>
      </w:pPr>
      <w:r>
        <w:rPr>
          <w:lang w:eastAsia="zh-CN"/>
        </w:rPr>
        <w:t xml:space="preserve">        stoAndFwInd:</w:t>
      </w:r>
    </w:p>
    <w:p w14:paraId="6D6FB05D" w14:textId="77777777" w:rsidR="00D44012" w:rsidRDefault="00000000">
      <w:pPr>
        <w:pStyle w:val="PL"/>
        <w:rPr>
          <w:lang w:eastAsia="zh-CN"/>
        </w:rPr>
      </w:pPr>
      <w:r>
        <w:rPr>
          <w:lang w:eastAsia="zh-CN"/>
        </w:rPr>
        <w:t xml:space="preserve">          type: boolean</w:t>
      </w:r>
    </w:p>
    <w:p w14:paraId="70CDD917" w14:textId="77777777" w:rsidR="00D44012" w:rsidRDefault="00000000">
      <w:pPr>
        <w:pStyle w:val="PL"/>
        <w:rPr>
          <w:lang w:eastAsia="zh-CN"/>
        </w:rPr>
      </w:pPr>
      <w:r>
        <w:rPr>
          <w:lang w:eastAsia="zh-CN"/>
        </w:rPr>
        <w:t xml:space="preserve">        stoAndFwParams:</w:t>
      </w:r>
    </w:p>
    <w:p w14:paraId="240E4A8F" w14:textId="77777777" w:rsidR="00D44012" w:rsidRDefault="00000000">
      <w:pPr>
        <w:pStyle w:val="PL"/>
        <w:rPr>
          <w:lang w:eastAsia="zh-CN"/>
        </w:rPr>
      </w:pPr>
      <w:r>
        <w:rPr>
          <w:lang w:eastAsia="zh-CN"/>
        </w:rPr>
        <w:t xml:space="preserve">          $ref: '#/components/schemas/StoreAndForwardParameters'</w:t>
      </w:r>
    </w:p>
    <w:p w14:paraId="534F0586" w14:textId="77777777" w:rsidR="00D44012" w:rsidRDefault="00000000">
      <w:pPr>
        <w:pStyle w:val="PL"/>
        <w:rPr>
          <w:lang w:eastAsia="zh-CN"/>
        </w:rPr>
      </w:pPr>
      <w:r>
        <w:rPr>
          <w:lang w:eastAsia="zh-CN"/>
        </w:rPr>
        <w:t xml:space="preserve">        latency:</w:t>
      </w:r>
    </w:p>
    <w:p w14:paraId="1993BAA7" w14:textId="77777777" w:rsidR="00D44012" w:rsidRDefault="00000000">
      <w:pPr>
        <w:pStyle w:val="PL"/>
        <w:rPr>
          <w:lang w:eastAsia="zh-CN"/>
        </w:rPr>
      </w:pPr>
      <w:r>
        <w:rPr>
          <w:lang w:eastAsia="zh-CN"/>
        </w:rPr>
        <w:t xml:space="preserve">          type: integer</w:t>
      </w:r>
    </w:p>
    <w:p w14:paraId="536C4B65" w14:textId="77777777" w:rsidR="00D44012" w:rsidRDefault="00D44012">
      <w:pPr>
        <w:pStyle w:val="PL"/>
        <w:rPr>
          <w:lang w:eastAsia="zh-CN"/>
        </w:rPr>
      </w:pPr>
    </w:p>
    <w:p w14:paraId="7C953A67" w14:textId="77777777" w:rsidR="00D44012" w:rsidRDefault="00000000">
      <w:pPr>
        <w:pStyle w:val="PL"/>
        <w:rPr>
          <w:lang w:eastAsia="zh-CN"/>
        </w:rPr>
      </w:pPr>
      <w:r>
        <w:rPr>
          <w:lang w:eastAsia="zh-CN"/>
        </w:rPr>
        <w:t xml:space="preserve">    UEMessageDelivery:</w:t>
      </w:r>
    </w:p>
    <w:p w14:paraId="03EE8406" w14:textId="77777777" w:rsidR="00D44012" w:rsidRDefault="00000000">
      <w:pPr>
        <w:pStyle w:val="PL"/>
        <w:rPr>
          <w:lang w:eastAsia="zh-CN"/>
        </w:rPr>
      </w:pPr>
      <w:r>
        <w:rPr>
          <w:lang w:eastAsia="zh-CN"/>
        </w:rPr>
        <w:t xml:space="preserve">      description: Contains the UE message delivery data</w:t>
      </w:r>
    </w:p>
    <w:p w14:paraId="704B7E5E" w14:textId="77777777" w:rsidR="00D44012" w:rsidRDefault="00000000">
      <w:pPr>
        <w:pStyle w:val="PL"/>
        <w:rPr>
          <w:lang w:eastAsia="zh-CN"/>
        </w:rPr>
      </w:pPr>
      <w:r>
        <w:rPr>
          <w:lang w:eastAsia="zh-CN"/>
        </w:rPr>
        <w:t xml:space="preserve">      type: object</w:t>
      </w:r>
    </w:p>
    <w:p w14:paraId="1B3BD217" w14:textId="77777777" w:rsidR="00D44012" w:rsidRDefault="00000000">
      <w:pPr>
        <w:pStyle w:val="PL"/>
        <w:rPr>
          <w:lang w:eastAsia="zh-CN"/>
        </w:rPr>
      </w:pPr>
      <w:r>
        <w:rPr>
          <w:lang w:eastAsia="zh-CN"/>
        </w:rPr>
        <w:t xml:space="preserve">      required:</w:t>
      </w:r>
    </w:p>
    <w:p w14:paraId="60F76C3C" w14:textId="77777777" w:rsidR="00D44012" w:rsidRDefault="00000000">
      <w:pPr>
        <w:pStyle w:val="PL"/>
        <w:rPr>
          <w:lang w:eastAsia="zh-CN"/>
        </w:rPr>
      </w:pPr>
      <w:r>
        <w:rPr>
          <w:lang w:eastAsia="zh-CN"/>
        </w:rPr>
        <w:t xml:space="preserve">        - oriAddr</w:t>
      </w:r>
    </w:p>
    <w:p w14:paraId="0F001643" w14:textId="77777777" w:rsidR="00D44012" w:rsidRDefault="00000000">
      <w:pPr>
        <w:pStyle w:val="PL"/>
        <w:rPr>
          <w:lang w:eastAsia="zh-CN"/>
        </w:rPr>
      </w:pPr>
      <w:r>
        <w:rPr>
          <w:lang w:eastAsia="zh-CN"/>
        </w:rPr>
        <w:t xml:space="preserve">        - destAddr</w:t>
      </w:r>
    </w:p>
    <w:p w14:paraId="1162C15D" w14:textId="77777777" w:rsidR="00D44012" w:rsidRDefault="00000000">
      <w:pPr>
        <w:pStyle w:val="PL"/>
        <w:rPr>
          <w:lang w:eastAsia="zh-CN"/>
        </w:rPr>
      </w:pPr>
      <w:r>
        <w:rPr>
          <w:lang w:eastAsia="zh-CN"/>
        </w:rPr>
        <w:t xml:space="preserve">        - msgId</w:t>
      </w:r>
    </w:p>
    <w:p w14:paraId="14A0C908" w14:textId="77777777" w:rsidR="00D44012" w:rsidRDefault="00000000">
      <w:pPr>
        <w:pStyle w:val="PL"/>
        <w:rPr>
          <w:lang w:eastAsia="zh-CN"/>
        </w:rPr>
      </w:pPr>
      <w:r>
        <w:rPr>
          <w:lang w:eastAsia="zh-CN"/>
        </w:rPr>
        <w:t xml:space="preserve">        - stoAndFwInd</w:t>
      </w:r>
    </w:p>
    <w:p w14:paraId="774CECE1" w14:textId="77777777" w:rsidR="00D44012" w:rsidRDefault="00000000">
      <w:pPr>
        <w:pStyle w:val="PL"/>
        <w:rPr>
          <w:lang w:eastAsia="zh-CN"/>
        </w:rPr>
      </w:pPr>
      <w:r>
        <w:rPr>
          <w:lang w:eastAsia="zh-CN"/>
        </w:rPr>
        <w:t xml:space="preserve">      properties:</w:t>
      </w:r>
    </w:p>
    <w:p w14:paraId="5D285DAF" w14:textId="77777777" w:rsidR="00D44012" w:rsidRDefault="00000000">
      <w:pPr>
        <w:pStyle w:val="PL"/>
        <w:rPr>
          <w:lang w:eastAsia="zh-CN"/>
        </w:rPr>
      </w:pPr>
      <w:r>
        <w:rPr>
          <w:lang w:eastAsia="zh-CN"/>
        </w:rPr>
        <w:t xml:space="preserve">        oriAddr:</w:t>
      </w:r>
    </w:p>
    <w:p w14:paraId="709EFCC8" w14:textId="77777777" w:rsidR="00D44012" w:rsidRDefault="00000000">
      <w:pPr>
        <w:pStyle w:val="PL"/>
        <w:rPr>
          <w:lang w:eastAsia="zh-CN"/>
        </w:rPr>
      </w:pPr>
      <w:r>
        <w:rPr>
          <w:lang w:eastAsia="zh-CN"/>
        </w:rPr>
        <w:t xml:space="preserve">          $ref: 'TS29538_MSGG_L3GDelivery.yaml#/components/schemas/Address'</w:t>
      </w:r>
    </w:p>
    <w:p w14:paraId="1E546850" w14:textId="77777777" w:rsidR="00D44012" w:rsidRDefault="00000000">
      <w:pPr>
        <w:pStyle w:val="PL"/>
        <w:rPr>
          <w:lang w:eastAsia="zh-CN"/>
        </w:rPr>
      </w:pPr>
      <w:r>
        <w:rPr>
          <w:lang w:eastAsia="zh-CN"/>
        </w:rPr>
        <w:t xml:space="preserve">        destAddr:</w:t>
      </w:r>
    </w:p>
    <w:p w14:paraId="27328F05" w14:textId="77777777" w:rsidR="00D44012" w:rsidRDefault="00000000">
      <w:pPr>
        <w:pStyle w:val="PL"/>
        <w:rPr>
          <w:lang w:eastAsia="zh-CN"/>
        </w:rPr>
      </w:pPr>
      <w:r>
        <w:rPr>
          <w:lang w:eastAsia="zh-CN"/>
        </w:rPr>
        <w:t xml:space="preserve">          $ref: 'TS29538_MSGG_L3GDelivery.yaml#/components/schemas/Address'</w:t>
      </w:r>
    </w:p>
    <w:p w14:paraId="59A57101" w14:textId="77777777" w:rsidR="00D44012" w:rsidRDefault="00000000">
      <w:pPr>
        <w:pStyle w:val="PL"/>
        <w:rPr>
          <w:lang w:eastAsia="zh-CN"/>
        </w:rPr>
      </w:pPr>
      <w:r>
        <w:rPr>
          <w:lang w:eastAsia="zh-CN"/>
        </w:rPr>
        <w:t xml:space="preserve">        appId:</w:t>
      </w:r>
    </w:p>
    <w:p w14:paraId="3AED2A6D" w14:textId="77777777" w:rsidR="00D44012" w:rsidRDefault="00000000">
      <w:pPr>
        <w:pStyle w:val="PL"/>
        <w:rPr>
          <w:lang w:eastAsia="zh-CN"/>
        </w:rPr>
      </w:pPr>
      <w:r>
        <w:rPr>
          <w:lang w:eastAsia="zh-CN"/>
        </w:rPr>
        <w:t xml:space="preserve">          type: string</w:t>
      </w:r>
    </w:p>
    <w:p w14:paraId="37816320" w14:textId="77777777" w:rsidR="00D44012" w:rsidRDefault="00000000">
      <w:pPr>
        <w:pStyle w:val="PL"/>
        <w:rPr>
          <w:lang w:eastAsia="zh-CN"/>
        </w:rPr>
      </w:pPr>
      <w:r>
        <w:rPr>
          <w:lang w:eastAsia="zh-CN"/>
        </w:rPr>
        <w:t xml:space="preserve">        msgId:</w:t>
      </w:r>
    </w:p>
    <w:p w14:paraId="79C4A00F" w14:textId="77777777" w:rsidR="00D44012" w:rsidRDefault="00000000">
      <w:pPr>
        <w:pStyle w:val="PL"/>
        <w:rPr>
          <w:lang w:eastAsia="zh-CN"/>
        </w:rPr>
      </w:pPr>
      <w:r>
        <w:rPr>
          <w:lang w:eastAsia="zh-CN"/>
        </w:rPr>
        <w:t xml:space="preserve">          type: string</w:t>
      </w:r>
    </w:p>
    <w:p w14:paraId="073D4CB3" w14:textId="77777777" w:rsidR="00D44012" w:rsidRDefault="00000000">
      <w:pPr>
        <w:pStyle w:val="PL"/>
        <w:rPr>
          <w:lang w:eastAsia="zh-CN"/>
        </w:rPr>
      </w:pPr>
      <w:r>
        <w:rPr>
          <w:lang w:eastAsia="zh-CN"/>
        </w:rPr>
        <w:t xml:space="preserve">        delivStReqInd:</w:t>
      </w:r>
    </w:p>
    <w:p w14:paraId="55B41C35" w14:textId="77777777" w:rsidR="00D44012" w:rsidRDefault="00000000">
      <w:pPr>
        <w:pStyle w:val="PL"/>
        <w:rPr>
          <w:lang w:eastAsia="zh-CN"/>
        </w:rPr>
      </w:pPr>
      <w:r>
        <w:rPr>
          <w:lang w:eastAsia="zh-CN"/>
        </w:rPr>
        <w:t xml:space="preserve">          type: boolean</w:t>
      </w:r>
    </w:p>
    <w:p w14:paraId="79AB0B65" w14:textId="77777777" w:rsidR="00D44012" w:rsidRDefault="00000000">
      <w:pPr>
        <w:pStyle w:val="PL"/>
        <w:rPr>
          <w:lang w:eastAsia="zh-CN"/>
        </w:rPr>
      </w:pPr>
      <w:r>
        <w:rPr>
          <w:lang w:eastAsia="zh-CN"/>
        </w:rPr>
        <w:t xml:space="preserve">        payload:</w:t>
      </w:r>
    </w:p>
    <w:p w14:paraId="31E12258" w14:textId="77777777" w:rsidR="00D44012" w:rsidRDefault="00000000">
      <w:pPr>
        <w:pStyle w:val="PL"/>
        <w:rPr>
          <w:lang w:eastAsia="zh-CN"/>
        </w:rPr>
      </w:pPr>
      <w:r>
        <w:rPr>
          <w:lang w:eastAsia="zh-CN"/>
        </w:rPr>
        <w:t xml:space="preserve">          type: string</w:t>
      </w:r>
    </w:p>
    <w:p w14:paraId="24EF5F2A" w14:textId="77777777" w:rsidR="00D44012" w:rsidRDefault="00000000">
      <w:pPr>
        <w:pStyle w:val="PL"/>
        <w:rPr>
          <w:lang w:eastAsia="zh-CN"/>
        </w:rPr>
      </w:pPr>
      <w:r>
        <w:rPr>
          <w:lang w:eastAsia="zh-CN"/>
        </w:rPr>
        <w:t xml:space="preserve">        segInd:</w:t>
      </w:r>
    </w:p>
    <w:p w14:paraId="0E2295E5" w14:textId="77777777" w:rsidR="00D44012" w:rsidRDefault="00000000">
      <w:pPr>
        <w:pStyle w:val="PL"/>
        <w:rPr>
          <w:lang w:eastAsia="zh-CN"/>
        </w:rPr>
      </w:pPr>
      <w:r>
        <w:rPr>
          <w:lang w:eastAsia="zh-CN"/>
        </w:rPr>
        <w:t xml:space="preserve">          type: boolean</w:t>
      </w:r>
    </w:p>
    <w:p w14:paraId="5FDD182E" w14:textId="77777777" w:rsidR="00D44012" w:rsidRDefault="00000000">
      <w:pPr>
        <w:pStyle w:val="PL"/>
        <w:rPr>
          <w:lang w:eastAsia="zh-CN"/>
        </w:rPr>
      </w:pPr>
      <w:r>
        <w:rPr>
          <w:lang w:eastAsia="zh-CN"/>
        </w:rPr>
        <w:t xml:space="preserve">        segParams:</w:t>
      </w:r>
    </w:p>
    <w:p w14:paraId="3FF57A12" w14:textId="77777777" w:rsidR="00D44012" w:rsidRDefault="00000000">
      <w:pPr>
        <w:pStyle w:val="PL"/>
        <w:rPr>
          <w:lang w:eastAsia="zh-CN"/>
        </w:rPr>
      </w:pPr>
      <w:r>
        <w:rPr>
          <w:lang w:eastAsia="zh-CN"/>
        </w:rPr>
        <w:t xml:space="preserve">          $ref: '#/components/schemas/MessageSegmentParameters'</w:t>
      </w:r>
    </w:p>
    <w:p w14:paraId="4758EAD1" w14:textId="77777777" w:rsidR="00D44012" w:rsidRDefault="00000000">
      <w:pPr>
        <w:pStyle w:val="PL"/>
        <w:rPr>
          <w:lang w:eastAsia="zh-CN"/>
        </w:rPr>
      </w:pPr>
      <w:r>
        <w:rPr>
          <w:lang w:eastAsia="zh-CN"/>
        </w:rPr>
        <w:t xml:space="preserve">        stoAndFwInd:</w:t>
      </w:r>
    </w:p>
    <w:p w14:paraId="39352B71" w14:textId="77777777" w:rsidR="00D44012" w:rsidRDefault="00000000">
      <w:pPr>
        <w:pStyle w:val="PL"/>
        <w:rPr>
          <w:lang w:eastAsia="zh-CN"/>
        </w:rPr>
      </w:pPr>
      <w:r>
        <w:rPr>
          <w:lang w:eastAsia="zh-CN"/>
        </w:rPr>
        <w:t xml:space="preserve">          type: boolean</w:t>
      </w:r>
    </w:p>
    <w:p w14:paraId="47D06DE2" w14:textId="77777777" w:rsidR="00D44012" w:rsidRDefault="00000000">
      <w:pPr>
        <w:pStyle w:val="PL"/>
        <w:rPr>
          <w:lang w:eastAsia="zh-CN"/>
        </w:rPr>
      </w:pPr>
      <w:r>
        <w:rPr>
          <w:lang w:eastAsia="zh-CN"/>
        </w:rPr>
        <w:t xml:space="preserve">        stoAndFwParams:</w:t>
      </w:r>
    </w:p>
    <w:p w14:paraId="22145D28" w14:textId="77777777" w:rsidR="00D44012" w:rsidRDefault="00000000">
      <w:pPr>
        <w:pStyle w:val="PL"/>
        <w:rPr>
          <w:lang w:eastAsia="zh-CN"/>
        </w:rPr>
      </w:pPr>
      <w:r>
        <w:rPr>
          <w:lang w:eastAsia="zh-CN"/>
        </w:rPr>
        <w:t xml:space="preserve">          $ref: '#/components/schemas/StoreAndForwardParameters'</w:t>
      </w:r>
    </w:p>
    <w:p w14:paraId="02468A26" w14:textId="77777777" w:rsidR="00D44012" w:rsidRDefault="00D44012">
      <w:pPr>
        <w:pStyle w:val="PL"/>
        <w:rPr>
          <w:lang w:eastAsia="zh-CN"/>
        </w:rPr>
      </w:pPr>
    </w:p>
    <w:p w14:paraId="672E7346" w14:textId="77777777" w:rsidR="00D44012" w:rsidRDefault="00000000">
      <w:pPr>
        <w:pStyle w:val="PL"/>
        <w:rPr>
          <w:lang w:eastAsia="zh-CN"/>
        </w:rPr>
      </w:pPr>
      <w:r>
        <w:rPr>
          <w:lang w:eastAsia="zh-CN"/>
        </w:rPr>
        <w:t xml:space="preserve">    MessageDeliveryAck:</w:t>
      </w:r>
    </w:p>
    <w:p w14:paraId="7C09295B" w14:textId="77777777" w:rsidR="00D44012" w:rsidRDefault="00000000">
      <w:pPr>
        <w:pStyle w:val="PL"/>
        <w:rPr>
          <w:lang w:eastAsia="zh-CN"/>
        </w:rPr>
      </w:pPr>
      <w:r>
        <w:rPr>
          <w:lang w:eastAsia="zh-CN"/>
        </w:rPr>
        <w:t xml:space="preserve">      description: Contains the message delivery ack data</w:t>
      </w:r>
    </w:p>
    <w:p w14:paraId="0684929B" w14:textId="77777777" w:rsidR="00D44012" w:rsidRDefault="00000000">
      <w:pPr>
        <w:pStyle w:val="PL"/>
        <w:rPr>
          <w:lang w:eastAsia="zh-CN"/>
        </w:rPr>
      </w:pPr>
      <w:r>
        <w:rPr>
          <w:lang w:eastAsia="zh-CN"/>
        </w:rPr>
        <w:t xml:space="preserve">      type: object</w:t>
      </w:r>
    </w:p>
    <w:p w14:paraId="26F8F23E" w14:textId="77777777" w:rsidR="00D44012" w:rsidRDefault="00000000">
      <w:pPr>
        <w:pStyle w:val="PL"/>
        <w:rPr>
          <w:lang w:eastAsia="zh-CN"/>
        </w:rPr>
      </w:pPr>
      <w:r>
        <w:rPr>
          <w:lang w:eastAsia="zh-CN"/>
        </w:rPr>
        <w:t xml:space="preserve">      required:</w:t>
      </w:r>
    </w:p>
    <w:p w14:paraId="3771F543" w14:textId="77777777" w:rsidR="00D44012" w:rsidRDefault="00000000">
      <w:pPr>
        <w:pStyle w:val="PL"/>
        <w:rPr>
          <w:lang w:eastAsia="zh-CN"/>
        </w:rPr>
      </w:pPr>
      <w:r>
        <w:rPr>
          <w:lang w:eastAsia="zh-CN"/>
        </w:rPr>
        <w:t xml:space="preserve">        - oriAddr</w:t>
      </w:r>
    </w:p>
    <w:p w14:paraId="29DAE2C8" w14:textId="77777777" w:rsidR="00D44012" w:rsidRDefault="00000000">
      <w:pPr>
        <w:pStyle w:val="PL"/>
        <w:rPr>
          <w:lang w:eastAsia="zh-CN"/>
        </w:rPr>
      </w:pPr>
      <w:r>
        <w:rPr>
          <w:lang w:eastAsia="zh-CN"/>
        </w:rPr>
        <w:t xml:space="preserve">        - msgId</w:t>
      </w:r>
    </w:p>
    <w:p w14:paraId="4D3AEB85" w14:textId="77777777" w:rsidR="00D44012" w:rsidRDefault="00000000">
      <w:pPr>
        <w:pStyle w:val="PL"/>
        <w:rPr>
          <w:lang w:eastAsia="zh-CN"/>
        </w:rPr>
      </w:pPr>
      <w:r>
        <w:rPr>
          <w:lang w:eastAsia="zh-CN"/>
        </w:rPr>
        <w:t xml:space="preserve">      properties:</w:t>
      </w:r>
    </w:p>
    <w:p w14:paraId="686A377D" w14:textId="77777777" w:rsidR="00D44012" w:rsidRDefault="00000000">
      <w:pPr>
        <w:pStyle w:val="PL"/>
        <w:rPr>
          <w:lang w:eastAsia="zh-CN"/>
        </w:rPr>
      </w:pPr>
      <w:r>
        <w:rPr>
          <w:lang w:eastAsia="zh-CN"/>
        </w:rPr>
        <w:lastRenderedPageBreak/>
        <w:t xml:space="preserve">        oriAddr:</w:t>
      </w:r>
    </w:p>
    <w:p w14:paraId="4DDF9F02" w14:textId="77777777" w:rsidR="00D44012" w:rsidRDefault="00000000">
      <w:pPr>
        <w:pStyle w:val="PL"/>
        <w:rPr>
          <w:lang w:eastAsia="zh-CN"/>
        </w:rPr>
      </w:pPr>
      <w:r>
        <w:rPr>
          <w:lang w:eastAsia="zh-CN"/>
        </w:rPr>
        <w:t xml:space="preserve">          $ref: 'TS29538_MSGG_L3GDelivery.yaml#/components/schemas/Address'</w:t>
      </w:r>
    </w:p>
    <w:p w14:paraId="16E3FF73" w14:textId="77777777" w:rsidR="00D44012" w:rsidRDefault="00000000">
      <w:pPr>
        <w:pStyle w:val="PL"/>
        <w:rPr>
          <w:lang w:eastAsia="zh-CN"/>
        </w:rPr>
      </w:pPr>
      <w:r>
        <w:rPr>
          <w:lang w:eastAsia="zh-CN"/>
        </w:rPr>
        <w:t xml:space="preserve">        msgId:</w:t>
      </w:r>
    </w:p>
    <w:p w14:paraId="43CB8B96" w14:textId="77777777" w:rsidR="00D44012" w:rsidRDefault="00000000">
      <w:pPr>
        <w:pStyle w:val="PL"/>
        <w:rPr>
          <w:lang w:eastAsia="zh-CN"/>
        </w:rPr>
      </w:pPr>
      <w:r>
        <w:rPr>
          <w:lang w:eastAsia="zh-CN"/>
        </w:rPr>
        <w:t xml:space="preserve">          type: string</w:t>
      </w:r>
    </w:p>
    <w:p w14:paraId="72B6C4CB" w14:textId="77777777" w:rsidR="00D44012" w:rsidRDefault="00000000">
      <w:pPr>
        <w:pStyle w:val="PL"/>
        <w:rPr>
          <w:lang w:eastAsia="zh-CN"/>
        </w:rPr>
      </w:pPr>
      <w:r>
        <w:rPr>
          <w:lang w:eastAsia="zh-CN"/>
        </w:rPr>
        <w:t xml:space="preserve">        status:</w:t>
      </w:r>
    </w:p>
    <w:p w14:paraId="68A88EA3" w14:textId="77777777" w:rsidR="00D44012" w:rsidRDefault="00000000">
      <w:pPr>
        <w:pStyle w:val="PL"/>
        <w:rPr>
          <w:lang w:eastAsia="zh-CN"/>
        </w:rPr>
      </w:pPr>
      <w:r>
        <w:rPr>
          <w:lang w:eastAsia="zh-CN"/>
        </w:rPr>
        <w:t xml:space="preserve">          $ref: '#/components/schemas/DeliveryStatus'</w:t>
      </w:r>
    </w:p>
    <w:p w14:paraId="2574FCD3" w14:textId="77777777" w:rsidR="00D44012" w:rsidRDefault="00000000">
      <w:pPr>
        <w:pStyle w:val="PL"/>
        <w:rPr>
          <w:lang w:eastAsia="zh-CN"/>
        </w:rPr>
      </w:pPr>
      <w:r>
        <w:rPr>
          <w:lang w:eastAsia="zh-CN"/>
        </w:rPr>
        <w:t xml:space="preserve">        failureCause:</w:t>
      </w:r>
    </w:p>
    <w:p w14:paraId="1413FCED" w14:textId="77777777" w:rsidR="00D44012" w:rsidRDefault="00000000">
      <w:pPr>
        <w:pStyle w:val="PL"/>
        <w:rPr>
          <w:lang w:eastAsia="zh-CN"/>
        </w:rPr>
      </w:pPr>
      <w:r>
        <w:rPr>
          <w:lang w:eastAsia="zh-CN"/>
        </w:rPr>
        <w:t xml:space="preserve">          type: string</w:t>
      </w:r>
    </w:p>
    <w:p w14:paraId="5DDAD481" w14:textId="77777777" w:rsidR="00D44012" w:rsidRDefault="00D44012">
      <w:pPr>
        <w:pStyle w:val="PL"/>
        <w:rPr>
          <w:lang w:eastAsia="zh-CN"/>
        </w:rPr>
      </w:pPr>
    </w:p>
    <w:p w14:paraId="2F1752D9" w14:textId="77777777" w:rsidR="00D44012" w:rsidRDefault="00000000">
      <w:pPr>
        <w:pStyle w:val="PL"/>
        <w:rPr>
          <w:lang w:eastAsia="zh-CN"/>
        </w:rPr>
      </w:pPr>
      <w:r>
        <w:rPr>
          <w:lang w:eastAsia="zh-CN"/>
        </w:rPr>
        <w:t xml:space="preserve">    MessageSegmentParameters:</w:t>
      </w:r>
    </w:p>
    <w:p w14:paraId="2CD21D95" w14:textId="77777777" w:rsidR="00D44012" w:rsidRDefault="00000000">
      <w:pPr>
        <w:pStyle w:val="PL"/>
        <w:rPr>
          <w:lang w:eastAsia="zh-CN"/>
        </w:rPr>
      </w:pPr>
      <w:r>
        <w:rPr>
          <w:lang w:eastAsia="zh-CN"/>
        </w:rPr>
        <w:t xml:space="preserve">      description: Contains the message segment parameters data</w:t>
      </w:r>
    </w:p>
    <w:p w14:paraId="13C5B34D" w14:textId="77777777" w:rsidR="00D44012" w:rsidRDefault="00000000">
      <w:pPr>
        <w:pStyle w:val="PL"/>
        <w:rPr>
          <w:lang w:eastAsia="zh-CN"/>
        </w:rPr>
      </w:pPr>
      <w:r>
        <w:rPr>
          <w:lang w:eastAsia="zh-CN"/>
        </w:rPr>
        <w:t xml:space="preserve">      type: object</w:t>
      </w:r>
    </w:p>
    <w:p w14:paraId="227C401B" w14:textId="77777777" w:rsidR="00D44012" w:rsidRDefault="00000000">
      <w:pPr>
        <w:pStyle w:val="PL"/>
        <w:rPr>
          <w:lang w:eastAsia="zh-CN"/>
        </w:rPr>
      </w:pPr>
      <w:r>
        <w:rPr>
          <w:lang w:eastAsia="zh-CN"/>
        </w:rPr>
        <w:t xml:space="preserve">      properties:</w:t>
      </w:r>
    </w:p>
    <w:p w14:paraId="13B408F4" w14:textId="77777777" w:rsidR="00D44012" w:rsidRDefault="00000000">
      <w:pPr>
        <w:pStyle w:val="PL"/>
        <w:rPr>
          <w:lang w:eastAsia="zh-CN"/>
        </w:rPr>
      </w:pPr>
      <w:r>
        <w:rPr>
          <w:lang w:eastAsia="zh-CN"/>
        </w:rPr>
        <w:t xml:space="preserve">        segId:</w:t>
      </w:r>
    </w:p>
    <w:p w14:paraId="7CC83481" w14:textId="77777777" w:rsidR="00D44012" w:rsidRDefault="00000000">
      <w:pPr>
        <w:pStyle w:val="PL"/>
        <w:rPr>
          <w:lang w:eastAsia="zh-CN"/>
        </w:rPr>
      </w:pPr>
      <w:r>
        <w:rPr>
          <w:lang w:eastAsia="zh-CN"/>
        </w:rPr>
        <w:t xml:space="preserve">          type: string</w:t>
      </w:r>
    </w:p>
    <w:p w14:paraId="27933E16" w14:textId="77777777" w:rsidR="00D44012" w:rsidRDefault="00000000">
      <w:pPr>
        <w:pStyle w:val="PL"/>
        <w:rPr>
          <w:lang w:eastAsia="zh-CN"/>
        </w:rPr>
      </w:pPr>
      <w:r>
        <w:rPr>
          <w:lang w:eastAsia="zh-CN"/>
        </w:rPr>
        <w:t xml:space="preserve">        totalSegCount:</w:t>
      </w:r>
    </w:p>
    <w:p w14:paraId="56C1AA55" w14:textId="77777777" w:rsidR="00D44012" w:rsidRDefault="00000000">
      <w:pPr>
        <w:pStyle w:val="PL"/>
        <w:rPr>
          <w:lang w:eastAsia="zh-CN"/>
        </w:rPr>
      </w:pPr>
      <w:r>
        <w:rPr>
          <w:lang w:eastAsia="zh-CN"/>
        </w:rPr>
        <w:t xml:space="preserve">          type: integer</w:t>
      </w:r>
    </w:p>
    <w:p w14:paraId="5EB05EA3" w14:textId="77777777" w:rsidR="00D44012" w:rsidRDefault="00000000">
      <w:pPr>
        <w:pStyle w:val="PL"/>
        <w:rPr>
          <w:lang w:eastAsia="zh-CN"/>
        </w:rPr>
      </w:pPr>
      <w:r>
        <w:rPr>
          <w:lang w:eastAsia="zh-CN"/>
        </w:rPr>
        <w:t xml:space="preserve">        segNumb:</w:t>
      </w:r>
    </w:p>
    <w:p w14:paraId="2F2B724D" w14:textId="77777777" w:rsidR="00D44012" w:rsidRDefault="00000000">
      <w:pPr>
        <w:pStyle w:val="PL"/>
        <w:rPr>
          <w:lang w:eastAsia="zh-CN"/>
        </w:rPr>
      </w:pPr>
      <w:r>
        <w:rPr>
          <w:lang w:eastAsia="zh-CN"/>
        </w:rPr>
        <w:t xml:space="preserve">          type: integer</w:t>
      </w:r>
    </w:p>
    <w:p w14:paraId="30CCBAB5" w14:textId="77777777" w:rsidR="00D44012" w:rsidRDefault="00000000">
      <w:pPr>
        <w:pStyle w:val="PL"/>
        <w:rPr>
          <w:lang w:eastAsia="zh-CN"/>
        </w:rPr>
      </w:pPr>
      <w:r>
        <w:rPr>
          <w:lang w:eastAsia="zh-CN"/>
        </w:rPr>
        <w:t xml:space="preserve">        lastSegFlag:</w:t>
      </w:r>
    </w:p>
    <w:p w14:paraId="39237737" w14:textId="77777777" w:rsidR="00D44012" w:rsidRDefault="00000000">
      <w:pPr>
        <w:pStyle w:val="PL"/>
        <w:rPr>
          <w:lang w:eastAsia="zh-CN"/>
        </w:rPr>
      </w:pPr>
      <w:r>
        <w:rPr>
          <w:lang w:eastAsia="zh-CN"/>
        </w:rPr>
        <w:t xml:space="preserve">          type: boolean</w:t>
      </w:r>
    </w:p>
    <w:p w14:paraId="20A13B12" w14:textId="77777777" w:rsidR="00D44012" w:rsidRDefault="00D44012">
      <w:pPr>
        <w:pStyle w:val="PL"/>
        <w:rPr>
          <w:lang w:eastAsia="zh-CN"/>
        </w:rPr>
      </w:pPr>
    </w:p>
    <w:p w14:paraId="6463DCF5" w14:textId="77777777" w:rsidR="00D44012" w:rsidRDefault="00000000">
      <w:pPr>
        <w:pStyle w:val="PL"/>
        <w:rPr>
          <w:lang w:eastAsia="zh-CN"/>
        </w:rPr>
      </w:pPr>
      <w:r>
        <w:rPr>
          <w:lang w:eastAsia="zh-CN"/>
        </w:rPr>
        <w:t xml:space="preserve">    StoreAndForwardParameters:</w:t>
      </w:r>
    </w:p>
    <w:p w14:paraId="66207E6A" w14:textId="77777777" w:rsidR="00D44012" w:rsidRDefault="00000000">
      <w:pPr>
        <w:pStyle w:val="PL"/>
        <w:rPr>
          <w:lang w:eastAsia="zh-CN"/>
        </w:rPr>
      </w:pPr>
      <w:r>
        <w:rPr>
          <w:lang w:eastAsia="zh-CN"/>
        </w:rPr>
        <w:t xml:space="preserve">      description: Contains the store and forward parameters data</w:t>
      </w:r>
    </w:p>
    <w:p w14:paraId="079E996E" w14:textId="77777777" w:rsidR="00D44012" w:rsidRDefault="00000000">
      <w:pPr>
        <w:pStyle w:val="PL"/>
        <w:rPr>
          <w:lang w:eastAsia="zh-CN"/>
        </w:rPr>
      </w:pPr>
      <w:r>
        <w:rPr>
          <w:lang w:eastAsia="zh-CN"/>
        </w:rPr>
        <w:t xml:space="preserve">      type: object</w:t>
      </w:r>
    </w:p>
    <w:p w14:paraId="6A70BA2B" w14:textId="77777777" w:rsidR="00D44012" w:rsidRDefault="00000000">
      <w:pPr>
        <w:pStyle w:val="PL"/>
        <w:rPr>
          <w:lang w:eastAsia="zh-CN"/>
        </w:rPr>
      </w:pPr>
      <w:r>
        <w:rPr>
          <w:lang w:eastAsia="zh-CN"/>
        </w:rPr>
        <w:t xml:space="preserve">      properties:</w:t>
      </w:r>
    </w:p>
    <w:p w14:paraId="01A30015" w14:textId="77777777" w:rsidR="00D44012" w:rsidRDefault="00000000">
      <w:pPr>
        <w:pStyle w:val="PL"/>
        <w:rPr>
          <w:lang w:eastAsia="zh-CN"/>
        </w:rPr>
      </w:pPr>
      <w:r>
        <w:rPr>
          <w:lang w:eastAsia="zh-CN"/>
        </w:rPr>
        <w:t xml:space="preserve">        exprTime:</w:t>
      </w:r>
    </w:p>
    <w:p w14:paraId="6546CDC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6851A602" w14:textId="77777777" w:rsidR="00D44012" w:rsidRDefault="00D44012">
      <w:pPr>
        <w:pStyle w:val="PL"/>
        <w:rPr>
          <w:lang w:eastAsia="zh-CN"/>
        </w:rPr>
      </w:pPr>
    </w:p>
    <w:p w14:paraId="1F5A880D" w14:textId="77777777" w:rsidR="00D44012" w:rsidRDefault="00000000">
      <w:pPr>
        <w:pStyle w:val="PL"/>
        <w:rPr>
          <w:lang w:eastAsia="zh-CN"/>
        </w:rPr>
      </w:pPr>
      <w:r>
        <w:rPr>
          <w:lang w:eastAsia="zh-CN"/>
        </w:rPr>
        <w:t xml:space="preserve">    DeliveryStatusReport:</w:t>
      </w:r>
    </w:p>
    <w:p w14:paraId="6F220EB8" w14:textId="77777777" w:rsidR="00D44012" w:rsidRDefault="00000000">
      <w:pPr>
        <w:pStyle w:val="PL"/>
        <w:rPr>
          <w:lang w:eastAsia="zh-CN"/>
        </w:rPr>
      </w:pPr>
      <w:r>
        <w:rPr>
          <w:lang w:eastAsia="zh-CN"/>
        </w:rPr>
        <w:t xml:space="preserve">      description: Contains the delivery status report data</w:t>
      </w:r>
    </w:p>
    <w:p w14:paraId="089BAB4C" w14:textId="77777777" w:rsidR="00D44012" w:rsidRDefault="00000000">
      <w:pPr>
        <w:pStyle w:val="PL"/>
        <w:rPr>
          <w:lang w:eastAsia="zh-CN"/>
        </w:rPr>
      </w:pPr>
      <w:r>
        <w:rPr>
          <w:lang w:eastAsia="zh-CN"/>
        </w:rPr>
        <w:t xml:space="preserve">      type: object</w:t>
      </w:r>
    </w:p>
    <w:p w14:paraId="57073F3A" w14:textId="77777777" w:rsidR="00D44012" w:rsidRDefault="00000000">
      <w:pPr>
        <w:pStyle w:val="PL"/>
        <w:rPr>
          <w:lang w:eastAsia="zh-CN"/>
        </w:rPr>
      </w:pPr>
      <w:r>
        <w:rPr>
          <w:lang w:eastAsia="zh-CN"/>
        </w:rPr>
        <w:t xml:space="preserve">      required:</w:t>
      </w:r>
    </w:p>
    <w:p w14:paraId="4C116BE3" w14:textId="77777777" w:rsidR="00D44012" w:rsidRDefault="00000000">
      <w:pPr>
        <w:pStyle w:val="PL"/>
        <w:rPr>
          <w:lang w:eastAsia="zh-CN"/>
        </w:rPr>
      </w:pPr>
      <w:r>
        <w:rPr>
          <w:lang w:eastAsia="zh-CN"/>
        </w:rPr>
        <w:t xml:space="preserve">        - oriAddr</w:t>
      </w:r>
    </w:p>
    <w:p w14:paraId="5364B8CF" w14:textId="77777777" w:rsidR="00D44012" w:rsidRDefault="00000000">
      <w:pPr>
        <w:pStyle w:val="PL"/>
        <w:rPr>
          <w:lang w:eastAsia="zh-CN"/>
        </w:rPr>
      </w:pPr>
      <w:r>
        <w:rPr>
          <w:lang w:eastAsia="zh-CN"/>
        </w:rPr>
        <w:t xml:space="preserve">        - destAddr</w:t>
      </w:r>
    </w:p>
    <w:p w14:paraId="5A12B2C4" w14:textId="77777777" w:rsidR="00D44012" w:rsidRDefault="00000000">
      <w:pPr>
        <w:pStyle w:val="PL"/>
        <w:rPr>
          <w:lang w:eastAsia="zh-CN"/>
        </w:rPr>
      </w:pPr>
      <w:r>
        <w:rPr>
          <w:lang w:eastAsia="zh-CN"/>
        </w:rPr>
        <w:t xml:space="preserve">        - msgId</w:t>
      </w:r>
    </w:p>
    <w:p w14:paraId="1A60F3AE" w14:textId="77777777" w:rsidR="00D44012" w:rsidRDefault="00000000">
      <w:pPr>
        <w:pStyle w:val="PL"/>
        <w:rPr>
          <w:lang w:eastAsia="zh-CN"/>
        </w:rPr>
      </w:pPr>
      <w:r>
        <w:rPr>
          <w:lang w:eastAsia="zh-CN"/>
        </w:rPr>
        <w:t xml:space="preserve">        - delivSt</w:t>
      </w:r>
    </w:p>
    <w:p w14:paraId="147111F6" w14:textId="77777777" w:rsidR="00D44012" w:rsidRDefault="00000000">
      <w:pPr>
        <w:pStyle w:val="PL"/>
        <w:rPr>
          <w:lang w:eastAsia="zh-CN"/>
        </w:rPr>
      </w:pPr>
      <w:r>
        <w:rPr>
          <w:lang w:eastAsia="zh-CN"/>
        </w:rPr>
        <w:t xml:space="preserve">      properties:</w:t>
      </w:r>
    </w:p>
    <w:p w14:paraId="50CAC33D" w14:textId="77777777" w:rsidR="00D44012" w:rsidRDefault="00000000">
      <w:pPr>
        <w:pStyle w:val="PL"/>
        <w:rPr>
          <w:lang w:eastAsia="zh-CN"/>
        </w:rPr>
      </w:pPr>
      <w:r>
        <w:rPr>
          <w:lang w:eastAsia="zh-CN"/>
        </w:rPr>
        <w:t xml:space="preserve">        oriAddr:</w:t>
      </w:r>
    </w:p>
    <w:p w14:paraId="0DB0CFD5" w14:textId="77777777" w:rsidR="00D44012" w:rsidRDefault="00000000">
      <w:pPr>
        <w:pStyle w:val="PL"/>
        <w:rPr>
          <w:lang w:eastAsia="zh-CN"/>
        </w:rPr>
      </w:pPr>
      <w:r>
        <w:rPr>
          <w:lang w:eastAsia="zh-CN"/>
        </w:rPr>
        <w:t xml:space="preserve">          $ref: 'TS29538_MSGG_L3GDelivery.yaml#/components/schemas/Address'</w:t>
      </w:r>
    </w:p>
    <w:p w14:paraId="5321DB98" w14:textId="77777777" w:rsidR="00D44012" w:rsidRDefault="00000000">
      <w:pPr>
        <w:pStyle w:val="PL"/>
        <w:rPr>
          <w:lang w:eastAsia="zh-CN"/>
        </w:rPr>
      </w:pPr>
      <w:r>
        <w:rPr>
          <w:lang w:eastAsia="zh-CN"/>
        </w:rPr>
        <w:t xml:space="preserve">        destAddr:</w:t>
      </w:r>
    </w:p>
    <w:p w14:paraId="54F23F6B" w14:textId="77777777" w:rsidR="00D44012" w:rsidRDefault="00000000">
      <w:pPr>
        <w:pStyle w:val="PL"/>
        <w:rPr>
          <w:lang w:eastAsia="zh-CN"/>
        </w:rPr>
      </w:pPr>
      <w:r>
        <w:rPr>
          <w:lang w:eastAsia="zh-CN"/>
        </w:rPr>
        <w:t xml:space="preserve">          $ref: 'TS29538_MSGG_L3GDelivery.yaml#/components/schemas/Address'</w:t>
      </w:r>
    </w:p>
    <w:p w14:paraId="6C77C69B" w14:textId="77777777" w:rsidR="00D44012" w:rsidRDefault="00000000">
      <w:pPr>
        <w:pStyle w:val="PL"/>
        <w:rPr>
          <w:lang w:eastAsia="zh-CN"/>
        </w:rPr>
      </w:pPr>
      <w:r>
        <w:rPr>
          <w:lang w:eastAsia="zh-CN"/>
        </w:rPr>
        <w:t xml:space="preserve">        msgId:</w:t>
      </w:r>
    </w:p>
    <w:p w14:paraId="4A0B273D" w14:textId="77777777" w:rsidR="00D44012" w:rsidRDefault="00000000">
      <w:pPr>
        <w:pStyle w:val="PL"/>
        <w:rPr>
          <w:lang w:eastAsia="zh-CN"/>
        </w:rPr>
      </w:pPr>
      <w:r>
        <w:rPr>
          <w:lang w:eastAsia="zh-CN"/>
        </w:rPr>
        <w:t xml:space="preserve">          type: string</w:t>
      </w:r>
    </w:p>
    <w:p w14:paraId="28ED1D9D" w14:textId="77777777" w:rsidR="00D44012" w:rsidRDefault="00000000">
      <w:pPr>
        <w:pStyle w:val="PL"/>
        <w:rPr>
          <w:lang w:eastAsia="zh-CN"/>
        </w:rPr>
      </w:pPr>
      <w:r>
        <w:rPr>
          <w:lang w:eastAsia="zh-CN"/>
        </w:rPr>
        <w:t xml:space="preserve">        failureCause:</w:t>
      </w:r>
    </w:p>
    <w:p w14:paraId="2B95CA55" w14:textId="77777777" w:rsidR="00D44012" w:rsidRDefault="00000000">
      <w:pPr>
        <w:pStyle w:val="PL"/>
        <w:rPr>
          <w:lang w:eastAsia="zh-CN"/>
        </w:rPr>
      </w:pPr>
      <w:r>
        <w:rPr>
          <w:lang w:eastAsia="zh-CN"/>
        </w:rPr>
        <w:t xml:space="preserve">          type: string</w:t>
      </w:r>
    </w:p>
    <w:p w14:paraId="2C7FDE7F" w14:textId="77777777" w:rsidR="00D44012" w:rsidRDefault="00000000">
      <w:pPr>
        <w:pStyle w:val="PL"/>
        <w:rPr>
          <w:lang w:eastAsia="zh-CN"/>
        </w:rPr>
      </w:pPr>
      <w:r>
        <w:rPr>
          <w:lang w:eastAsia="zh-CN"/>
        </w:rPr>
        <w:t xml:space="preserve">        delivSt:</w:t>
      </w:r>
    </w:p>
    <w:p w14:paraId="408769C8" w14:textId="77777777" w:rsidR="00D44012" w:rsidRDefault="00000000">
      <w:pPr>
        <w:pStyle w:val="PL"/>
        <w:rPr>
          <w:lang w:eastAsia="zh-CN"/>
        </w:rPr>
      </w:pPr>
      <w:r>
        <w:rPr>
          <w:lang w:eastAsia="zh-CN"/>
        </w:rPr>
        <w:t xml:space="preserve">          $ref: '#/components/schemas/ReportDeliveryStatus'</w:t>
      </w:r>
    </w:p>
    <w:p w14:paraId="25F1E79D" w14:textId="77777777" w:rsidR="00D44012" w:rsidRDefault="00D44012">
      <w:pPr>
        <w:pStyle w:val="PL"/>
        <w:rPr>
          <w:lang w:eastAsia="zh-CN"/>
        </w:rPr>
      </w:pPr>
    </w:p>
    <w:p w14:paraId="4C4F303A" w14:textId="77777777" w:rsidR="00D44012" w:rsidRDefault="00000000">
      <w:pPr>
        <w:pStyle w:val="PL"/>
        <w:rPr>
          <w:lang w:eastAsia="zh-CN"/>
        </w:rPr>
      </w:pPr>
      <w:r>
        <w:rPr>
          <w:lang w:eastAsia="zh-CN"/>
        </w:rPr>
        <w:t>#</w:t>
      </w:r>
    </w:p>
    <w:p w14:paraId="14F9F1C5" w14:textId="77777777" w:rsidR="00D44012" w:rsidRDefault="00000000">
      <w:pPr>
        <w:pStyle w:val="PL"/>
        <w:rPr>
          <w:lang w:eastAsia="zh-CN"/>
        </w:rPr>
      </w:pPr>
      <w:r>
        <w:rPr>
          <w:lang w:eastAsia="zh-CN"/>
        </w:rPr>
        <w:t># SIMPLE DATA TYPES</w:t>
      </w:r>
    </w:p>
    <w:p w14:paraId="53BCDE18" w14:textId="77777777" w:rsidR="00D44012" w:rsidRDefault="00000000">
      <w:pPr>
        <w:pStyle w:val="PL"/>
        <w:rPr>
          <w:lang w:eastAsia="zh-CN"/>
        </w:rPr>
      </w:pPr>
      <w:r>
        <w:rPr>
          <w:lang w:eastAsia="zh-CN"/>
        </w:rPr>
        <w:t>#</w:t>
      </w:r>
    </w:p>
    <w:p w14:paraId="0FA11C28" w14:textId="77777777" w:rsidR="00D44012" w:rsidRDefault="00D44012">
      <w:pPr>
        <w:pStyle w:val="PL"/>
        <w:rPr>
          <w:lang w:eastAsia="zh-CN"/>
        </w:rPr>
      </w:pPr>
    </w:p>
    <w:p w14:paraId="32C1F16A" w14:textId="77777777" w:rsidR="00D44012" w:rsidRDefault="00000000">
      <w:pPr>
        <w:pStyle w:val="PL"/>
        <w:rPr>
          <w:lang w:eastAsia="zh-CN"/>
        </w:rPr>
      </w:pPr>
      <w:r>
        <w:rPr>
          <w:lang w:eastAsia="zh-CN"/>
        </w:rPr>
        <w:t>#</w:t>
      </w:r>
    </w:p>
    <w:p w14:paraId="555742E7" w14:textId="77777777" w:rsidR="00D44012" w:rsidRDefault="00000000">
      <w:pPr>
        <w:pStyle w:val="PL"/>
        <w:rPr>
          <w:lang w:eastAsia="zh-CN"/>
        </w:rPr>
      </w:pPr>
      <w:r>
        <w:rPr>
          <w:lang w:eastAsia="zh-CN"/>
        </w:rPr>
        <w:t># ENUMERATIONS</w:t>
      </w:r>
    </w:p>
    <w:p w14:paraId="0FAE7821" w14:textId="77777777" w:rsidR="00D44012" w:rsidRDefault="00000000">
      <w:pPr>
        <w:pStyle w:val="PL"/>
        <w:rPr>
          <w:lang w:eastAsia="zh-CN"/>
        </w:rPr>
      </w:pPr>
      <w:r>
        <w:rPr>
          <w:lang w:eastAsia="zh-CN"/>
        </w:rPr>
        <w:t>#</w:t>
      </w:r>
    </w:p>
    <w:p w14:paraId="33434628" w14:textId="77777777" w:rsidR="00D44012" w:rsidRDefault="00D44012">
      <w:pPr>
        <w:pStyle w:val="PL"/>
        <w:rPr>
          <w:lang w:eastAsia="zh-CN"/>
        </w:rPr>
      </w:pPr>
    </w:p>
    <w:p w14:paraId="36E740E7" w14:textId="77777777" w:rsidR="00D44012" w:rsidRDefault="00000000">
      <w:pPr>
        <w:pStyle w:val="PL"/>
        <w:rPr>
          <w:lang w:eastAsia="zh-CN"/>
        </w:rPr>
      </w:pPr>
      <w:r>
        <w:rPr>
          <w:lang w:eastAsia="zh-CN"/>
        </w:rPr>
        <w:t xml:space="preserve">    DeliveryStatus:</w:t>
      </w:r>
    </w:p>
    <w:p w14:paraId="60B1A59F" w14:textId="77777777" w:rsidR="00D44012" w:rsidRDefault="00000000">
      <w:pPr>
        <w:pStyle w:val="PL"/>
        <w:rPr>
          <w:lang w:eastAsia="zh-CN"/>
        </w:rPr>
      </w:pPr>
      <w:r>
        <w:rPr>
          <w:lang w:eastAsia="zh-CN"/>
        </w:rPr>
        <w:t xml:space="preserve">      anyOf:</w:t>
      </w:r>
    </w:p>
    <w:p w14:paraId="1A2BBE73" w14:textId="77777777" w:rsidR="00D44012" w:rsidRDefault="00000000">
      <w:pPr>
        <w:pStyle w:val="PL"/>
        <w:rPr>
          <w:lang w:eastAsia="zh-CN"/>
        </w:rPr>
      </w:pPr>
      <w:r>
        <w:rPr>
          <w:lang w:eastAsia="zh-CN"/>
        </w:rPr>
        <w:t xml:space="preserve">      - type: string</w:t>
      </w:r>
    </w:p>
    <w:p w14:paraId="1B35F4A8" w14:textId="77777777" w:rsidR="00D44012" w:rsidRDefault="00000000">
      <w:pPr>
        <w:pStyle w:val="PL"/>
        <w:rPr>
          <w:lang w:eastAsia="zh-CN"/>
        </w:rPr>
      </w:pPr>
      <w:r>
        <w:rPr>
          <w:lang w:eastAsia="zh-CN"/>
        </w:rPr>
        <w:t xml:space="preserve">        enum:</w:t>
      </w:r>
    </w:p>
    <w:p w14:paraId="7FF79151" w14:textId="77777777" w:rsidR="00D44012" w:rsidRDefault="00000000">
      <w:pPr>
        <w:pStyle w:val="PL"/>
        <w:rPr>
          <w:lang w:eastAsia="zh-CN"/>
        </w:rPr>
      </w:pPr>
      <w:r>
        <w:rPr>
          <w:lang w:eastAsia="zh-CN"/>
        </w:rPr>
        <w:t xml:space="preserve">          - DELY_FAILED</w:t>
      </w:r>
    </w:p>
    <w:p w14:paraId="578ECAC8" w14:textId="77777777" w:rsidR="00D44012" w:rsidRDefault="00000000">
      <w:pPr>
        <w:pStyle w:val="PL"/>
        <w:rPr>
          <w:lang w:eastAsia="zh-CN"/>
        </w:rPr>
      </w:pPr>
      <w:r>
        <w:rPr>
          <w:lang w:eastAsia="zh-CN"/>
        </w:rPr>
        <w:t xml:space="preserve">          - DELY_STORED</w:t>
      </w:r>
    </w:p>
    <w:p w14:paraId="1C064C53" w14:textId="77777777" w:rsidR="00D44012" w:rsidRDefault="00000000">
      <w:pPr>
        <w:pStyle w:val="PL"/>
        <w:rPr>
          <w:lang w:eastAsia="zh-CN"/>
        </w:rPr>
      </w:pPr>
      <w:r>
        <w:rPr>
          <w:lang w:eastAsia="zh-CN"/>
        </w:rPr>
        <w:t xml:space="preserve">      - type: string</w:t>
      </w:r>
    </w:p>
    <w:p w14:paraId="38AAD4AF" w14:textId="77777777" w:rsidR="00D44012" w:rsidRDefault="00000000">
      <w:pPr>
        <w:pStyle w:val="PL"/>
        <w:rPr>
          <w:lang w:eastAsia="zh-CN"/>
        </w:rPr>
      </w:pPr>
      <w:r>
        <w:rPr>
          <w:lang w:eastAsia="zh-CN"/>
        </w:rPr>
        <w:t xml:space="preserve">        description: &gt;</w:t>
      </w:r>
    </w:p>
    <w:p w14:paraId="0CAE10D3" w14:textId="77777777" w:rsidR="00D44012" w:rsidRDefault="00000000">
      <w:pPr>
        <w:pStyle w:val="PL"/>
        <w:rPr>
          <w:lang w:eastAsia="zh-CN"/>
        </w:rPr>
      </w:pPr>
      <w:r>
        <w:rPr>
          <w:lang w:eastAsia="zh-CN"/>
        </w:rPr>
        <w:t xml:space="preserve">          This string provides forward-compatibility with future</w:t>
      </w:r>
    </w:p>
    <w:p w14:paraId="0CC81A90" w14:textId="77777777" w:rsidR="00D44012" w:rsidRDefault="00000000">
      <w:pPr>
        <w:pStyle w:val="PL"/>
        <w:rPr>
          <w:lang w:eastAsia="zh-CN"/>
        </w:rPr>
      </w:pPr>
      <w:r>
        <w:rPr>
          <w:lang w:eastAsia="zh-CN"/>
        </w:rPr>
        <w:t xml:space="preserve">          extensions to the enumeration but is not used to encode</w:t>
      </w:r>
    </w:p>
    <w:p w14:paraId="73AFCAB8" w14:textId="77777777" w:rsidR="00D44012" w:rsidRDefault="00000000">
      <w:pPr>
        <w:pStyle w:val="PL"/>
        <w:rPr>
          <w:lang w:eastAsia="zh-CN"/>
        </w:rPr>
      </w:pPr>
      <w:r>
        <w:rPr>
          <w:lang w:eastAsia="zh-CN"/>
        </w:rPr>
        <w:t xml:space="preserve">          content defined in the present version of this API.</w:t>
      </w:r>
    </w:p>
    <w:p w14:paraId="3A00EED4" w14:textId="77777777" w:rsidR="00D44012" w:rsidRDefault="00000000">
      <w:pPr>
        <w:pStyle w:val="PL"/>
        <w:rPr>
          <w:lang w:eastAsia="zh-CN"/>
        </w:rPr>
      </w:pPr>
      <w:r>
        <w:rPr>
          <w:lang w:eastAsia="zh-CN"/>
        </w:rPr>
        <w:t xml:space="preserve">      description: |</w:t>
      </w:r>
    </w:p>
    <w:p w14:paraId="50D709C4" w14:textId="77777777" w:rsidR="00D44012" w:rsidRDefault="00000000">
      <w:pPr>
        <w:pStyle w:val="PL"/>
        <w:rPr>
          <w:lang w:val="en-US" w:eastAsia="zh-CN"/>
        </w:rPr>
      </w:pPr>
      <w:r>
        <w:rPr>
          <w:rFonts w:hint="eastAsia"/>
          <w:lang w:val="en-US" w:eastAsia="zh-CN"/>
        </w:rPr>
        <w:t xml:space="preserve">        Indicates if delivery is a failure, or if the message is stored for deferred delivery.</w:t>
      </w:r>
    </w:p>
    <w:p w14:paraId="649E7A5E" w14:textId="77777777" w:rsidR="00D44012" w:rsidRDefault="00000000">
      <w:pPr>
        <w:pStyle w:val="PL"/>
        <w:rPr>
          <w:lang w:eastAsia="zh-CN"/>
        </w:rPr>
      </w:pPr>
      <w:r>
        <w:rPr>
          <w:lang w:eastAsia="zh-CN"/>
        </w:rPr>
        <w:t xml:space="preserve">        Possible values are:</w:t>
      </w:r>
    </w:p>
    <w:p w14:paraId="2EC96402" w14:textId="77777777" w:rsidR="00D44012" w:rsidRDefault="00000000">
      <w:pPr>
        <w:pStyle w:val="PL"/>
        <w:rPr>
          <w:lang w:eastAsia="zh-CN"/>
        </w:rPr>
      </w:pPr>
      <w:r>
        <w:rPr>
          <w:lang w:eastAsia="zh-CN"/>
        </w:rPr>
        <w:t xml:space="preserve">        - DELY_FAILED: Indicates that the message delivery is failed.</w:t>
      </w:r>
    </w:p>
    <w:p w14:paraId="7F0E5DDD" w14:textId="77777777" w:rsidR="00D44012" w:rsidRDefault="00000000">
      <w:pPr>
        <w:pStyle w:val="PL"/>
        <w:rPr>
          <w:lang w:eastAsia="zh-CN"/>
        </w:rPr>
      </w:pPr>
      <w:r>
        <w:rPr>
          <w:lang w:eastAsia="zh-CN"/>
        </w:rPr>
        <w:t xml:space="preserve">        - DELY_STORED: Indicates that the message is stored for deferred delivery.</w:t>
      </w:r>
    </w:p>
    <w:p w14:paraId="6533EFE1" w14:textId="77777777" w:rsidR="00D44012" w:rsidRDefault="00D44012">
      <w:pPr>
        <w:pStyle w:val="PL"/>
        <w:rPr>
          <w:lang w:eastAsia="zh-CN"/>
        </w:rPr>
      </w:pPr>
    </w:p>
    <w:p w14:paraId="148669AD" w14:textId="77777777" w:rsidR="00D44012" w:rsidRDefault="00000000">
      <w:pPr>
        <w:pStyle w:val="PL"/>
        <w:rPr>
          <w:lang w:eastAsia="zh-CN"/>
        </w:rPr>
      </w:pPr>
      <w:r>
        <w:rPr>
          <w:lang w:eastAsia="zh-CN"/>
        </w:rPr>
        <w:t xml:space="preserve">    ReportDeliveryStatus:</w:t>
      </w:r>
    </w:p>
    <w:p w14:paraId="0390CAA6" w14:textId="77777777" w:rsidR="00D44012" w:rsidRDefault="00000000">
      <w:pPr>
        <w:pStyle w:val="PL"/>
        <w:rPr>
          <w:lang w:eastAsia="zh-CN"/>
        </w:rPr>
      </w:pPr>
      <w:r>
        <w:rPr>
          <w:lang w:eastAsia="zh-CN"/>
        </w:rPr>
        <w:t xml:space="preserve">      anyOf:</w:t>
      </w:r>
    </w:p>
    <w:p w14:paraId="64BAE9A4" w14:textId="77777777" w:rsidR="00D44012" w:rsidRDefault="00000000">
      <w:pPr>
        <w:pStyle w:val="PL"/>
        <w:rPr>
          <w:lang w:eastAsia="zh-CN"/>
        </w:rPr>
      </w:pPr>
      <w:r>
        <w:rPr>
          <w:lang w:eastAsia="zh-CN"/>
        </w:rPr>
        <w:t xml:space="preserve">      - type: string</w:t>
      </w:r>
    </w:p>
    <w:p w14:paraId="71A22047" w14:textId="77777777" w:rsidR="00D44012" w:rsidRDefault="00000000">
      <w:pPr>
        <w:pStyle w:val="PL"/>
        <w:rPr>
          <w:lang w:eastAsia="zh-CN"/>
        </w:rPr>
      </w:pPr>
      <w:r>
        <w:rPr>
          <w:lang w:eastAsia="zh-CN"/>
        </w:rPr>
        <w:t xml:space="preserve">        enum:</w:t>
      </w:r>
    </w:p>
    <w:p w14:paraId="73BD2C9D" w14:textId="77777777" w:rsidR="00D44012" w:rsidRDefault="00000000">
      <w:pPr>
        <w:pStyle w:val="PL"/>
        <w:rPr>
          <w:lang w:eastAsia="zh-CN"/>
        </w:rPr>
      </w:pPr>
      <w:r>
        <w:rPr>
          <w:lang w:eastAsia="zh-CN"/>
        </w:rPr>
        <w:lastRenderedPageBreak/>
        <w:t xml:space="preserve">          - REPT_DELY_SUCCESS</w:t>
      </w:r>
    </w:p>
    <w:p w14:paraId="3B6587BC" w14:textId="77777777" w:rsidR="00D44012" w:rsidRDefault="00000000">
      <w:pPr>
        <w:pStyle w:val="PL"/>
        <w:rPr>
          <w:lang w:eastAsia="zh-CN"/>
        </w:rPr>
      </w:pPr>
      <w:r>
        <w:rPr>
          <w:lang w:eastAsia="zh-CN"/>
        </w:rPr>
        <w:t xml:space="preserve">          - REPT_DELY_FAILED</w:t>
      </w:r>
    </w:p>
    <w:p w14:paraId="41150526" w14:textId="77777777" w:rsidR="00D44012" w:rsidRDefault="00000000">
      <w:pPr>
        <w:pStyle w:val="PL"/>
        <w:rPr>
          <w:lang w:eastAsia="zh-CN"/>
        </w:rPr>
      </w:pPr>
      <w:r>
        <w:rPr>
          <w:lang w:eastAsia="zh-CN"/>
        </w:rPr>
        <w:t xml:space="preserve">      - type: string</w:t>
      </w:r>
    </w:p>
    <w:p w14:paraId="5E735214" w14:textId="77777777" w:rsidR="00D44012" w:rsidRDefault="00000000">
      <w:pPr>
        <w:pStyle w:val="PL"/>
        <w:rPr>
          <w:lang w:eastAsia="zh-CN"/>
        </w:rPr>
      </w:pPr>
      <w:r>
        <w:rPr>
          <w:lang w:eastAsia="zh-CN"/>
        </w:rPr>
        <w:t xml:space="preserve">        description: &gt;</w:t>
      </w:r>
    </w:p>
    <w:p w14:paraId="0920A9DA" w14:textId="77777777" w:rsidR="00D44012" w:rsidRDefault="00000000">
      <w:pPr>
        <w:pStyle w:val="PL"/>
        <w:rPr>
          <w:lang w:eastAsia="zh-CN"/>
        </w:rPr>
      </w:pPr>
      <w:r>
        <w:rPr>
          <w:lang w:eastAsia="zh-CN"/>
        </w:rPr>
        <w:t xml:space="preserve">          This string provides forward-compatibility with future</w:t>
      </w:r>
    </w:p>
    <w:p w14:paraId="4520C8D7" w14:textId="77777777" w:rsidR="00D44012" w:rsidRDefault="00000000">
      <w:pPr>
        <w:pStyle w:val="PL"/>
        <w:rPr>
          <w:lang w:eastAsia="zh-CN"/>
        </w:rPr>
      </w:pPr>
      <w:r>
        <w:rPr>
          <w:lang w:eastAsia="zh-CN"/>
        </w:rPr>
        <w:t xml:space="preserve">          extensions to the enumeration but is not used to encode</w:t>
      </w:r>
    </w:p>
    <w:p w14:paraId="15C5C63C" w14:textId="77777777" w:rsidR="00D44012" w:rsidRDefault="00000000">
      <w:pPr>
        <w:pStyle w:val="PL"/>
        <w:rPr>
          <w:lang w:eastAsia="zh-CN"/>
        </w:rPr>
      </w:pPr>
      <w:r>
        <w:rPr>
          <w:lang w:eastAsia="zh-CN"/>
        </w:rPr>
        <w:t xml:space="preserve">          content defined in the present version of this API.</w:t>
      </w:r>
    </w:p>
    <w:p w14:paraId="5F52B560" w14:textId="77777777" w:rsidR="00D44012" w:rsidRDefault="00000000">
      <w:pPr>
        <w:pStyle w:val="PL"/>
        <w:rPr>
          <w:lang w:eastAsia="zh-CN"/>
        </w:rPr>
      </w:pPr>
      <w:r>
        <w:rPr>
          <w:lang w:eastAsia="zh-CN"/>
        </w:rPr>
        <w:t xml:space="preserve">      description: |</w:t>
      </w:r>
    </w:p>
    <w:p w14:paraId="03050BF4" w14:textId="77777777" w:rsidR="00D44012" w:rsidRDefault="00000000">
      <w:pPr>
        <w:pStyle w:val="PL"/>
        <w:rPr>
          <w:lang w:val="en-US" w:eastAsia="zh-CN"/>
        </w:rPr>
      </w:pPr>
      <w:r>
        <w:rPr>
          <w:rFonts w:hint="eastAsia"/>
          <w:lang w:val="en-US" w:eastAsia="zh-CN"/>
        </w:rPr>
        <w:t xml:space="preserve">        The delivery status description, including success or failure in delivery.</w:t>
      </w:r>
    </w:p>
    <w:p w14:paraId="73A84E94" w14:textId="77777777" w:rsidR="00D44012" w:rsidRDefault="00000000">
      <w:pPr>
        <w:pStyle w:val="PL"/>
        <w:rPr>
          <w:lang w:eastAsia="zh-CN"/>
        </w:rPr>
      </w:pPr>
      <w:r>
        <w:rPr>
          <w:lang w:eastAsia="zh-CN"/>
        </w:rPr>
        <w:t xml:space="preserve">        Possible values are:</w:t>
      </w:r>
    </w:p>
    <w:p w14:paraId="1ADB73CA" w14:textId="77777777" w:rsidR="00D44012" w:rsidRDefault="00000000">
      <w:pPr>
        <w:pStyle w:val="PL"/>
        <w:rPr>
          <w:lang w:eastAsia="zh-CN"/>
        </w:rPr>
      </w:pPr>
      <w:r>
        <w:rPr>
          <w:lang w:eastAsia="zh-CN"/>
        </w:rPr>
        <w:t xml:space="preserve">        - REPT_DELY_SUCCESS: Indicates that the report delivery is successful.</w:t>
      </w:r>
    </w:p>
    <w:p w14:paraId="6FF5C5B3" w14:textId="77777777" w:rsidR="00D44012" w:rsidRDefault="00000000">
      <w:pPr>
        <w:pStyle w:val="PL"/>
        <w:rPr>
          <w:lang w:eastAsia="zh-CN"/>
        </w:rPr>
      </w:pPr>
      <w:r>
        <w:rPr>
          <w:lang w:eastAsia="zh-CN"/>
        </w:rPr>
        <w:t xml:space="preserve">        - REPT_DELY_FAILED: Indicates that the report delivery is failed.</w:t>
      </w:r>
    </w:p>
    <w:p w14:paraId="42AE6282" w14:textId="77777777" w:rsidR="00D44012" w:rsidRDefault="00D44012">
      <w:pPr>
        <w:pStyle w:val="PL"/>
        <w:rPr>
          <w:lang w:eastAsia="zh-CN"/>
        </w:rPr>
      </w:pPr>
    </w:p>
    <w:p w14:paraId="3705E015" w14:textId="77777777" w:rsidR="00D44012" w:rsidRDefault="00000000">
      <w:pPr>
        <w:pStyle w:val="PL"/>
        <w:rPr>
          <w:lang w:eastAsia="zh-CN"/>
        </w:rPr>
      </w:pPr>
      <w:r>
        <w:rPr>
          <w:lang w:eastAsia="zh-CN"/>
        </w:rPr>
        <w:t xml:space="preserve">    Priority:</w:t>
      </w:r>
    </w:p>
    <w:p w14:paraId="77724AB6" w14:textId="77777777" w:rsidR="00D44012" w:rsidRDefault="00000000">
      <w:pPr>
        <w:pStyle w:val="PL"/>
        <w:rPr>
          <w:lang w:eastAsia="zh-CN"/>
        </w:rPr>
      </w:pPr>
      <w:r>
        <w:rPr>
          <w:lang w:eastAsia="zh-CN"/>
        </w:rPr>
        <w:t xml:space="preserve">      anyOf:</w:t>
      </w:r>
    </w:p>
    <w:p w14:paraId="76A91416" w14:textId="77777777" w:rsidR="00D44012" w:rsidRDefault="00000000">
      <w:pPr>
        <w:pStyle w:val="PL"/>
        <w:rPr>
          <w:lang w:eastAsia="zh-CN"/>
        </w:rPr>
      </w:pPr>
      <w:r>
        <w:rPr>
          <w:lang w:eastAsia="zh-CN"/>
        </w:rPr>
        <w:t xml:space="preserve">      - type: string</w:t>
      </w:r>
    </w:p>
    <w:p w14:paraId="4F748674" w14:textId="77777777" w:rsidR="00D44012" w:rsidRDefault="00000000">
      <w:pPr>
        <w:pStyle w:val="PL"/>
        <w:rPr>
          <w:lang w:eastAsia="zh-CN"/>
        </w:rPr>
      </w:pPr>
      <w:r>
        <w:rPr>
          <w:lang w:eastAsia="zh-CN"/>
        </w:rPr>
        <w:t xml:space="preserve">        enum:</w:t>
      </w:r>
    </w:p>
    <w:p w14:paraId="4456F0B9" w14:textId="77777777" w:rsidR="00D44012" w:rsidRDefault="00000000">
      <w:pPr>
        <w:pStyle w:val="PL"/>
        <w:rPr>
          <w:lang w:eastAsia="zh-CN"/>
        </w:rPr>
      </w:pPr>
      <w:r>
        <w:rPr>
          <w:lang w:eastAsia="zh-CN"/>
        </w:rPr>
        <w:t xml:space="preserve">          - HIGH</w:t>
      </w:r>
    </w:p>
    <w:p w14:paraId="565DC837" w14:textId="77777777" w:rsidR="00D44012" w:rsidRDefault="00000000">
      <w:pPr>
        <w:pStyle w:val="PL"/>
        <w:rPr>
          <w:lang w:eastAsia="zh-CN"/>
        </w:rPr>
      </w:pPr>
      <w:r>
        <w:rPr>
          <w:lang w:eastAsia="zh-CN"/>
        </w:rPr>
        <w:t xml:space="preserve">          - MIDDLE</w:t>
      </w:r>
    </w:p>
    <w:p w14:paraId="66D6CC1B" w14:textId="77777777" w:rsidR="00D44012" w:rsidRDefault="00000000">
      <w:pPr>
        <w:pStyle w:val="PL"/>
        <w:rPr>
          <w:lang w:eastAsia="zh-CN"/>
        </w:rPr>
      </w:pPr>
      <w:r>
        <w:rPr>
          <w:lang w:eastAsia="zh-CN"/>
        </w:rPr>
        <w:t xml:space="preserve">          - LOW</w:t>
      </w:r>
    </w:p>
    <w:p w14:paraId="596117C0" w14:textId="77777777" w:rsidR="00D44012" w:rsidRDefault="00000000">
      <w:pPr>
        <w:pStyle w:val="PL"/>
        <w:rPr>
          <w:lang w:eastAsia="zh-CN"/>
        </w:rPr>
      </w:pPr>
      <w:r>
        <w:rPr>
          <w:lang w:eastAsia="zh-CN"/>
        </w:rPr>
        <w:t xml:space="preserve">      - type: string</w:t>
      </w:r>
    </w:p>
    <w:p w14:paraId="7CD908D2" w14:textId="77777777" w:rsidR="00D44012" w:rsidRDefault="00000000">
      <w:pPr>
        <w:pStyle w:val="PL"/>
        <w:rPr>
          <w:lang w:eastAsia="zh-CN"/>
        </w:rPr>
      </w:pPr>
      <w:r>
        <w:rPr>
          <w:lang w:eastAsia="zh-CN"/>
        </w:rPr>
        <w:t xml:space="preserve">        description: &gt;</w:t>
      </w:r>
    </w:p>
    <w:p w14:paraId="2D346BF5" w14:textId="77777777" w:rsidR="00D44012" w:rsidRDefault="00000000">
      <w:pPr>
        <w:pStyle w:val="PL"/>
        <w:rPr>
          <w:lang w:eastAsia="zh-CN"/>
        </w:rPr>
      </w:pPr>
      <w:r>
        <w:rPr>
          <w:lang w:eastAsia="zh-CN"/>
        </w:rPr>
        <w:t xml:space="preserve">          This string provides forward-compatibility with future</w:t>
      </w:r>
    </w:p>
    <w:p w14:paraId="4F1E5FA8" w14:textId="77777777" w:rsidR="00D44012" w:rsidRDefault="00000000">
      <w:pPr>
        <w:pStyle w:val="PL"/>
        <w:rPr>
          <w:lang w:eastAsia="zh-CN"/>
        </w:rPr>
      </w:pPr>
      <w:r>
        <w:rPr>
          <w:lang w:eastAsia="zh-CN"/>
        </w:rPr>
        <w:t xml:space="preserve">          extensions to the enumeration but is not used to encode</w:t>
      </w:r>
    </w:p>
    <w:p w14:paraId="5B489F13" w14:textId="77777777" w:rsidR="00D44012" w:rsidRDefault="00000000">
      <w:pPr>
        <w:pStyle w:val="PL"/>
        <w:rPr>
          <w:lang w:eastAsia="zh-CN"/>
        </w:rPr>
      </w:pPr>
      <w:r>
        <w:rPr>
          <w:lang w:eastAsia="zh-CN"/>
        </w:rPr>
        <w:t xml:space="preserve">          content defined in the present version of this API.</w:t>
      </w:r>
    </w:p>
    <w:p w14:paraId="0C0B7D16" w14:textId="77777777" w:rsidR="00D44012" w:rsidRDefault="00000000">
      <w:pPr>
        <w:pStyle w:val="PL"/>
        <w:rPr>
          <w:lang w:eastAsia="zh-CN"/>
        </w:rPr>
      </w:pPr>
      <w:r>
        <w:rPr>
          <w:lang w:eastAsia="zh-CN"/>
        </w:rPr>
        <w:t xml:space="preserve">      description: |</w:t>
      </w:r>
    </w:p>
    <w:p w14:paraId="2FCA7F06" w14:textId="77777777" w:rsidR="00D44012" w:rsidRDefault="00000000">
      <w:pPr>
        <w:pStyle w:val="PL"/>
        <w:rPr>
          <w:lang w:val="en-US" w:eastAsia="zh-CN"/>
        </w:rPr>
      </w:pPr>
      <w:r>
        <w:rPr>
          <w:rFonts w:hint="eastAsia"/>
          <w:lang w:val="en-US" w:eastAsia="zh-CN"/>
        </w:rPr>
        <w:t xml:space="preserve">        Application priority level requested for this message.</w:t>
      </w:r>
    </w:p>
    <w:p w14:paraId="0677CE58" w14:textId="77777777" w:rsidR="00D44012" w:rsidRDefault="00000000">
      <w:pPr>
        <w:pStyle w:val="PL"/>
        <w:rPr>
          <w:lang w:eastAsia="zh-CN"/>
        </w:rPr>
      </w:pPr>
      <w:r>
        <w:rPr>
          <w:lang w:eastAsia="zh-CN"/>
        </w:rPr>
        <w:t xml:space="preserve">        Possible values are:</w:t>
      </w:r>
    </w:p>
    <w:p w14:paraId="3D33AC2F" w14:textId="77777777" w:rsidR="00D44012" w:rsidRDefault="00000000">
      <w:pPr>
        <w:pStyle w:val="PL"/>
        <w:rPr>
          <w:lang w:eastAsia="zh-CN"/>
        </w:rPr>
      </w:pPr>
      <w:r>
        <w:rPr>
          <w:lang w:eastAsia="zh-CN"/>
        </w:rPr>
        <w:t xml:space="preserve">        - HIGH: Indicates the messages should be sent in high priority.</w:t>
      </w:r>
    </w:p>
    <w:p w14:paraId="026152FB" w14:textId="77777777" w:rsidR="00D44012" w:rsidRDefault="00000000">
      <w:pPr>
        <w:pStyle w:val="PL"/>
        <w:rPr>
          <w:lang w:eastAsia="zh-CN"/>
        </w:rPr>
      </w:pPr>
      <w:r>
        <w:rPr>
          <w:lang w:eastAsia="zh-CN"/>
        </w:rPr>
        <w:t xml:space="preserve">        - MIDDLE: Indicates the messages should be sent in middle priority.</w:t>
      </w:r>
    </w:p>
    <w:p w14:paraId="6AB91ABB" w14:textId="77777777" w:rsidR="00D44012" w:rsidRDefault="00000000">
      <w:pPr>
        <w:pStyle w:val="PL"/>
        <w:rPr>
          <w:lang w:eastAsia="zh-CN"/>
        </w:rPr>
      </w:pPr>
      <w:r>
        <w:rPr>
          <w:lang w:eastAsia="zh-CN"/>
        </w:rPr>
        <w:t xml:space="preserve">        - LOW: Indicates the messages should be sent in low priority.</w:t>
      </w:r>
    </w:p>
    <w:p w14:paraId="5A4376F0" w14:textId="77777777" w:rsidR="00D44012" w:rsidRDefault="00000000">
      <w:pPr>
        <w:pStyle w:val="Heading1"/>
        <w:rPr>
          <w:lang w:eastAsia="zh-CN"/>
        </w:rPr>
      </w:pPr>
      <w:bookmarkStart w:id="1452" w:name="_Toc97197237"/>
      <w:bookmarkStart w:id="1453" w:name="_Toc122117512"/>
      <w:bookmarkStart w:id="1454" w:name="_Toc96996831"/>
      <w:bookmarkStart w:id="1455" w:name="_Toc185509520"/>
      <w:r>
        <w:rPr>
          <w:lang w:eastAsia="zh-CN"/>
        </w:rPr>
        <w:t>A.4</w:t>
      </w:r>
      <w:r>
        <w:rPr>
          <w:lang w:eastAsia="zh-CN"/>
        </w:rPr>
        <w:tab/>
        <w:t>MSGG_L3GDelivery API</w:t>
      </w:r>
      <w:bookmarkEnd w:id="1452"/>
      <w:bookmarkEnd w:id="1453"/>
      <w:bookmarkEnd w:id="1454"/>
      <w:bookmarkEnd w:id="1455"/>
    </w:p>
    <w:p w14:paraId="6936C175" w14:textId="77777777" w:rsidR="00D44012" w:rsidRDefault="00000000">
      <w:pPr>
        <w:pStyle w:val="PL"/>
        <w:rPr>
          <w:lang w:eastAsia="zh-CN"/>
        </w:rPr>
      </w:pPr>
      <w:r>
        <w:rPr>
          <w:lang w:eastAsia="zh-CN"/>
        </w:rPr>
        <w:t>openapi: 3.0.0</w:t>
      </w:r>
    </w:p>
    <w:p w14:paraId="74A89166" w14:textId="77777777" w:rsidR="00D44012" w:rsidRDefault="00000000">
      <w:pPr>
        <w:pStyle w:val="PL"/>
        <w:rPr>
          <w:lang w:eastAsia="zh-CN"/>
        </w:rPr>
      </w:pPr>
      <w:r>
        <w:rPr>
          <w:lang w:eastAsia="zh-CN"/>
        </w:rPr>
        <w:t>info:</w:t>
      </w:r>
    </w:p>
    <w:p w14:paraId="01DEE57A" w14:textId="77777777" w:rsidR="00D44012" w:rsidRDefault="00000000">
      <w:pPr>
        <w:pStyle w:val="PL"/>
        <w:rPr>
          <w:lang w:eastAsia="zh-CN"/>
        </w:rPr>
      </w:pPr>
      <w:r>
        <w:rPr>
          <w:lang w:eastAsia="zh-CN"/>
        </w:rPr>
        <w:t xml:space="preserve">  title: MSGG_L3GDelivery</w:t>
      </w:r>
    </w:p>
    <w:p w14:paraId="5F1630B1" w14:textId="77777777" w:rsidR="00D44012" w:rsidRDefault="00000000">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7156D90E" w14:textId="77777777" w:rsidR="00D44012" w:rsidRDefault="00000000">
      <w:pPr>
        <w:pStyle w:val="PL"/>
        <w:rPr>
          <w:lang w:eastAsia="zh-CN"/>
        </w:rPr>
      </w:pPr>
      <w:r>
        <w:rPr>
          <w:lang w:eastAsia="zh-CN"/>
        </w:rPr>
        <w:t xml:space="preserve">  description: |</w:t>
      </w:r>
    </w:p>
    <w:p w14:paraId="2BD1EE5D" w14:textId="77777777" w:rsidR="00D44012" w:rsidRDefault="00000000">
      <w:pPr>
        <w:pStyle w:val="PL"/>
        <w:rPr>
          <w:lang w:eastAsia="zh-CN"/>
        </w:rPr>
      </w:pPr>
      <w:r>
        <w:rPr>
          <w:lang w:eastAsia="zh-CN"/>
        </w:rPr>
        <w:t xml:space="preserve">    API for MSGG L3G Message Delivery Service.  </w:t>
      </w:r>
    </w:p>
    <w:p w14:paraId="2FB23E6D" w14:textId="77777777" w:rsidR="00D44012"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6411B0DD" w14:textId="77777777" w:rsidR="00D44012" w:rsidRDefault="00000000">
      <w:pPr>
        <w:pStyle w:val="PL"/>
        <w:rPr>
          <w:lang w:eastAsia="zh-CN"/>
        </w:rPr>
      </w:pPr>
      <w:r>
        <w:rPr>
          <w:lang w:eastAsia="zh-CN"/>
        </w:rPr>
        <w:t xml:space="preserve">    All rights reserved.</w:t>
      </w:r>
    </w:p>
    <w:p w14:paraId="15BB0340" w14:textId="77777777" w:rsidR="00D44012" w:rsidRDefault="00D44012">
      <w:pPr>
        <w:pStyle w:val="PL"/>
        <w:rPr>
          <w:lang w:eastAsia="zh-CN"/>
        </w:rPr>
      </w:pPr>
    </w:p>
    <w:p w14:paraId="4278767B" w14:textId="77777777" w:rsidR="00D44012" w:rsidRDefault="00000000">
      <w:pPr>
        <w:pStyle w:val="PL"/>
        <w:rPr>
          <w:lang w:eastAsia="zh-CN"/>
        </w:rPr>
      </w:pPr>
      <w:r>
        <w:rPr>
          <w:lang w:eastAsia="zh-CN"/>
        </w:rPr>
        <w:t>externalDocs:</w:t>
      </w:r>
    </w:p>
    <w:p w14:paraId="22662A6C" w14:textId="77777777" w:rsidR="00D44012" w:rsidRDefault="00000000">
      <w:pPr>
        <w:pStyle w:val="PL"/>
        <w:rPr>
          <w:lang w:eastAsia="zh-CN"/>
        </w:rPr>
      </w:pPr>
      <w:r>
        <w:rPr>
          <w:lang w:eastAsia="zh-CN"/>
        </w:rPr>
        <w:t xml:space="preserve">  description: &gt;</w:t>
      </w:r>
    </w:p>
    <w:p w14:paraId="44762DA0" w14:textId="77777777" w:rsidR="00D4401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4C13C67" w14:textId="77777777" w:rsidR="00D44012" w:rsidRDefault="00000000">
      <w:pPr>
        <w:pStyle w:val="PL"/>
        <w:rPr>
          <w:lang w:eastAsia="zh-CN"/>
        </w:rPr>
      </w:pPr>
      <w:r>
        <w:rPr>
          <w:lang w:eastAsia="zh-CN"/>
        </w:rPr>
        <w:t xml:space="preserve">    specification; Stage 3</w:t>
      </w:r>
    </w:p>
    <w:p w14:paraId="0436F6C4" w14:textId="77777777" w:rsidR="00D44012" w:rsidRDefault="00000000">
      <w:pPr>
        <w:pStyle w:val="PL"/>
        <w:rPr>
          <w:lang w:eastAsia="zh-CN"/>
        </w:rPr>
      </w:pPr>
      <w:r>
        <w:rPr>
          <w:lang w:eastAsia="zh-CN"/>
        </w:rPr>
        <w:t xml:space="preserve">  url: https://www.3gpp.org/ftp/Specs/archive/29_series/29.538/</w:t>
      </w:r>
    </w:p>
    <w:p w14:paraId="4BA56B49" w14:textId="77777777" w:rsidR="00D44012" w:rsidRDefault="00D44012">
      <w:pPr>
        <w:pStyle w:val="PL"/>
        <w:rPr>
          <w:lang w:eastAsia="zh-CN"/>
        </w:rPr>
      </w:pPr>
    </w:p>
    <w:p w14:paraId="24119E32" w14:textId="77777777" w:rsidR="00D44012" w:rsidRDefault="00000000">
      <w:pPr>
        <w:pStyle w:val="PL"/>
        <w:rPr>
          <w:lang w:eastAsia="zh-CN"/>
        </w:rPr>
      </w:pPr>
      <w:r>
        <w:rPr>
          <w:lang w:eastAsia="zh-CN"/>
        </w:rPr>
        <w:t>servers:</w:t>
      </w:r>
    </w:p>
    <w:p w14:paraId="52EEB35D" w14:textId="77777777" w:rsidR="00D44012" w:rsidRDefault="00000000">
      <w:pPr>
        <w:pStyle w:val="PL"/>
        <w:rPr>
          <w:lang w:eastAsia="zh-CN"/>
        </w:rPr>
      </w:pPr>
      <w:r>
        <w:rPr>
          <w:lang w:eastAsia="zh-CN"/>
        </w:rPr>
        <w:t xml:space="preserve">  - url: '{apiRoot}/msgg-l3gdelivery/v1'</w:t>
      </w:r>
    </w:p>
    <w:p w14:paraId="2A63D067" w14:textId="77777777" w:rsidR="00D44012" w:rsidRDefault="00000000">
      <w:pPr>
        <w:pStyle w:val="PL"/>
        <w:rPr>
          <w:lang w:eastAsia="zh-CN"/>
        </w:rPr>
      </w:pPr>
      <w:r>
        <w:rPr>
          <w:lang w:eastAsia="zh-CN"/>
        </w:rPr>
        <w:t xml:space="preserve">    variables:</w:t>
      </w:r>
    </w:p>
    <w:p w14:paraId="523EBC2F" w14:textId="77777777" w:rsidR="00D44012" w:rsidRDefault="00000000">
      <w:pPr>
        <w:pStyle w:val="PL"/>
        <w:rPr>
          <w:lang w:eastAsia="zh-CN"/>
        </w:rPr>
      </w:pPr>
      <w:r>
        <w:rPr>
          <w:lang w:eastAsia="zh-CN"/>
        </w:rPr>
        <w:t xml:space="preserve">      apiRoot:</w:t>
      </w:r>
    </w:p>
    <w:p w14:paraId="4BC63CD4" w14:textId="77777777" w:rsidR="00D44012" w:rsidRDefault="00000000">
      <w:pPr>
        <w:pStyle w:val="PL"/>
        <w:rPr>
          <w:lang w:eastAsia="zh-CN"/>
        </w:rPr>
      </w:pPr>
      <w:r>
        <w:rPr>
          <w:lang w:eastAsia="zh-CN"/>
        </w:rPr>
        <w:t xml:space="preserve">        default: https://example.com</w:t>
      </w:r>
    </w:p>
    <w:p w14:paraId="0F185E1F" w14:textId="77777777" w:rsidR="00D44012"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34DF7B38" w14:textId="77777777" w:rsidR="00D44012" w:rsidRDefault="00D44012">
      <w:pPr>
        <w:pStyle w:val="PL"/>
        <w:rPr>
          <w:lang w:eastAsia="zh-CN"/>
        </w:rPr>
      </w:pPr>
    </w:p>
    <w:p w14:paraId="7C86D068" w14:textId="77777777" w:rsidR="00D44012" w:rsidRDefault="00000000">
      <w:pPr>
        <w:pStyle w:val="PL"/>
        <w:rPr>
          <w:lang w:eastAsia="zh-CN"/>
        </w:rPr>
      </w:pPr>
      <w:r>
        <w:rPr>
          <w:lang w:eastAsia="zh-CN"/>
        </w:rPr>
        <w:t>security:</w:t>
      </w:r>
    </w:p>
    <w:p w14:paraId="5AF62768" w14:textId="77777777" w:rsidR="00D44012" w:rsidRDefault="00000000">
      <w:pPr>
        <w:pStyle w:val="PL"/>
        <w:rPr>
          <w:lang w:eastAsia="zh-CN"/>
        </w:rPr>
      </w:pPr>
      <w:r>
        <w:rPr>
          <w:lang w:eastAsia="zh-CN"/>
        </w:rPr>
        <w:t xml:space="preserve">  - {}</w:t>
      </w:r>
    </w:p>
    <w:p w14:paraId="3052A3EA" w14:textId="77777777" w:rsidR="00D44012" w:rsidRDefault="00000000">
      <w:pPr>
        <w:pStyle w:val="PL"/>
        <w:rPr>
          <w:lang w:eastAsia="zh-CN"/>
        </w:rPr>
      </w:pPr>
      <w:r>
        <w:rPr>
          <w:lang w:eastAsia="zh-CN"/>
        </w:rPr>
        <w:t xml:space="preserve">  - oAuth2ClientCredentials:</w:t>
      </w:r>
      <w:r>
        <w:rPr>
          <w:rFonts w:eastAsia="DengXian"/>
          <w:lang w:eastAsia="zh-CN"/>
        </w:rPr>
        <w:t xml:space="preserve"> []</w:t>
      </w:r>
    </w:p>
    <w:p w14:paraId="6D670765" w14:textId="77777777" w:rsidR="00D44012" w:rsidRDefault="00D44012">
      <w:pPr>
        <w:pStyle w:val="PL"/>
        <w:rPr>
          <w:lang w:eastAsia="zh-CN"/>
        </w:rPr>
      </w:pPr>
    </w:p>
    <w:p w14:paraId="2493A128" w14:textId="77777777" w:rsidR="00D44012" w:rsidRDefault="00D44012">
      <w:pPr>
        <w:pStyle w:val="PL"/>
        <w:rPr>
          <w:lang w:eastAsia="zh-CN"/>
        </w:rPr>
      </w:pPr>
    </w:p>
    <w:p w14:paraId="4E9A51EC" w14:textId="77777777" w:rsidR="00D44012" w:rsidRDefault="00000000">
      <w:pPr>
        <w:pStyle w:val="PL"/>
        <w:rPr>
          <w:lang w:eastAsia="zh-CN"/>
        </w:rPr>
      </w:pPr>
      <w:r>
        <w:rPr>
          <w:lang w:eastAsia="zh-CN"/>
        </w:rPr>
        <w:t>paths:</w:t>
      </w:r>
    </w:p>
    <w:p w14:paraId="1145B523" w14:textId="77777777" w:rsidR="00D44012" w:rsidRDefault="00000000">
      <w:pPr>
        <w:pStyle w:val="PL"/>
        <w:rPr>
          <w:lang w:eastAsia="zh-CN"/>
        </w:rPr>
      </w:pPr>
      <w:r>
        <w:rPr>
          <w:lang w:eastAsia="zh-CN"/>
        </w:rPr>
        <w:t xml:space="preserve">  /deliver-message:</w:t>
      </w:r>
    </w:p>
    <w:p w14:paraId="3A42B07E" w14:textId="77777777" w:rsidR="00D44012" w:rsidRDefault="00000000">
      <w:pPr>
        <w:pStyle w:val="PL"/>
        <w:rPr>
          <w:lang w:eastAsia="zh-CN"/>
        </w:rPr>
      </w:pPr>
      <w:r>
        <w:rPr>
          <w:lang w:eastAsia="zh-CN"/>
        </w:rPr>
        <w:t xml:space="preserve">    post:</w:t>
      </w:r>
    </w:p>
    <w:p w14:paraId="2B79B521" w14:textId="77777777" w:rsidR="00D44012" w:rsidRDefault="00000000">
      <w:pPr>
        <w:pStyle w:val="PL"/>
        <w:rPr>
          <w:lang w:eastAsia="zh-CN"/>
        </w:rPr>
      </w:pPr>
      <w:r>
        <w:rPr>
          <w:lang w:eastAsia="zh-CN"/>
        </w:rPr>
        <w:t xml:space="preserve">      summary: deliver message to Legacy 3GPP Message Gateway</w:t>
      </w:r>
    </w:p>
    <w:p w14:paraId="77268748" w14:textId="77777777" w:rsidR="00D44012" w:rsidRDefault="00000000">
      <w:pPr>
        <w:pStyle w:val="PL"/>
        <w:rPr>
          <w:lang w:eastAsia="zh-CN"/>
        </w:rPr>
      </w:pPr>
      <w:r>
        <w:rPr>
          <w:lang w:eastAsia="zh-CN"/>
        </w:rPr>
        <w:t xml:space="preserve">      tags:</w:t>
      </w:r>
    </w:p>
    <w:p w14:paraId="1C20BC43" w14:textId="77777777" w:rsidR="00D44012" w:rsidRDefault="00000000">
      <w:pPr>
        <w:pStyle w:val="PL"/>
        <w:rPr>
          <w:lang w:eastAsia="zh-CN"/>
        </w:rPr>
      </w:pPr>
      <w:r>
        <w:rPr>
          <w:lang w:eastAsia="zh-CN"/>
        </w:rPr>
        <w:t xml:space="preserve">        - L3G Message delivery</w:t>
      </w:r>
    </w:p>
    <w:p w14:paraId="2EE3076B" w14:textId="77777777" w:rsidR="00D44012" w:rsidRDefault="00000000">
      <w:pPr>
        <w:pStyle w:val="PL"/>
        <w:rPr>
          <w:lang w:eastAsia="zh-CN"/>
        </w:rPr>
      </w:pPr>
      <w:r>
        <w:rPr>
          <w:lang w:eastAsia="zh-CN"/>
        </w:rPr>
        <w:t xml:space="preserve">      requestBody:</w:t>
      </w:r>
    </w:p>
    <w:p w14:paraId="56A06CBC" w14:textId="77777777" w:rsidR="00D44012" w:rsidRDefault="00000000">
      <w:pPr>
        <w:pStyle w:val="PL"/>
        <w:rPr>
          <w:lang w:eastAsia="zh-CN"/>
        </w:rPr>
      </w:pPr>
      <w:r>
        <w:rPr>
          <w:lang w:eastAsia="zh-CN"/>
        </w:rPr>
        <w:t xml:space="preserve">        required: true</w:t>
      </w:r>
    </w:p>
    <w:p w14:paraId="63785278" w14:textId="77777777" w:rsidR="00D44012" w:rsidRDefault="00000000">
      <w:pPr>
        <w:pStyle w:val="PL"/>
        <w:rPr>
          <w:lang w:eastAsia="zh-CN"/>
        </w:rPr>
      </w:pPr>
      <w:r>
        <w:rPr>
          <w:lang w:eastAsia="zh-CN"/>
        </w:rPr>
        <w:t xml:space="preserve">        content:</w:t>
      </w:r>
    </w:p>
    <w:p w14:paraId="1A00AE32" w14:textId="77777777" w:rsidR="00D44012" w:rsidRDefault="00000000">
      <w:pPr>
        <w:pStyle w:val="PL"/>
        <w:rPr>
          <w:lang w:eastAsia="zh-CN"/>
        </w:rPr>
      </w:pPr>
      <w:r>
        <w:rPr>
          <w:lang w:eastAsia="zh-CN"/>
        </w:rPr>
        <w:t xml:space="preserve">          application/json:</w:t>
      </w:r>
    </w:p>
    <w:p w14:paraId="27277D85" w14:textId="77777777" w:rsidR="00D44012" w:rsidRDefault="00000000">
      <w:pPr>
        <w:pStyle w:val="PL"/>
        <w:rPr>
          <w:lang w:eastAsia="zh-CN"/>
        </w:rPr>
      </w:pPr>
      <w:r>
        <w:rPr>
          <w:lang w:eastAsia="zh-CN"/>
        </w:rPr>
        <w:t xml:space="preserve">            schema:</w:t>
      </w:r>
    </w:p>
    <w:p w14:paraId="31072A7D" w14:textId="77777777" w:rsidR="00D44012" w:rsidRDefault="00000000">
      <w:pPr>
        <w:pStyle w:val="PL"/>
        <w:rPr>
          <w:lang w:eastAsia="zh-CN"/>
        </w:rPr>
      </w:pPr>
      <w:r>
        <w:rPr>
          <w:lang w:eastAsia="zh-CN"/>
        </w:rPr>
        <w:t xml:space="preserve">              $ref: '#/components/schemas/L3gMessageDelivery'</w:t>
      </w:r>
    </w:p>
    <w:p w14:paraId="7AF5C8B6" w14:textId="77777777" w:rsidR="00D44012" w:rsidRDefault="00000000">
      <w:pPr>
        <w:pStyle w:val="PL"/>
        <w:rPr>
          <w:lang w:eastAsia="zh-CN"/>
        </w:rPr>
      </w:pPr>
      <w:r>
        <w:rPr>
          <w:lang w:eastAsia="zh-CN"/>
        </w:rPr>
        <w:t xml:space="preserve">      responses:</w:t>
      </w:r>
    </w:p>
    <w:p w14:paraId="4221DD03" w14:textId="77777777" w:rsidR="00D44012" w:rsidRDefault="00000000">
      <w:pPr>
        <w:pStyle w:val="PL"/>
        <w:rPr>
          <w:lang w:eastAsia="zh-CN"/>
        </w:rPr>
      </w:pPr>
      <w:r>
        <w:rPr>
          <w:lang w:eastAsia="zh-CN"/>
        </w:rPr>
        <w:t xml:space="preserve">        '204':</w:t>
      </w:r>
    </w:p>
    <w:p w14:paraId="28288F56" w14:textId="77777777" w:rsidR="00D44012" w:rsidRDefault="00000000">
      <w:pPr>
        <w:pStyle w:val="PL"/>
        <w:rPr>
          <w:lang w:eastAsia="zh-CN"/>
        </w:rPr>
      </w:pPr>
      <w:r>
        <w:rPr>
          <w:lang w:eastAsia="zh-CN"/>
        </w:rPr>
        <w:t xml:space="preserve">          description: No Content, Message delivery successful</w:t>
      </w:r>
    </w:p>
    <w:p w14:paraId="370FA884" w14:textId="77777777" w:rsidR="00D44012" w:rsidRDefault="00000000">
      <w:pPr>
        <w:pStyle w:val="PL"/>
        <w:rPr>
          <w:lang w:val="en-US" w:eastAsia="es-ES"/>
        </w:rPr>
      </w:pPr>
      <w:r>
        <w:rPr>
          <w:lang w:val="en-US" w:eastAsia="es-ES"/>
        </w:rPr>
        <w:lastRenderedPageBreak/>
        <w:t xml:space="preserve">        '307':</w:t>
      </w:r>
    </w:p>
    <w:p w14:paraId="6EC0945C" w14:textId="77777777" w:rsidR="00D44012" w:rsidRDefault="00000000">
      <w:pPr>
        <w:pStyle w:val="PL"/>
        <w:rPr>
          <w:lang w:val="en-US" w:eastAsia="es-ES"/>
        </w:rPr>
      </w:pPr>
      <w:r>
        <w:rPr>
          <w:lang w:val="en-US" w:eastAsia="es-ES"/>
        </w:rPr>
        <w:t xml:space="preserve">          $ref: 'TS29122_CommonData.yaml#/components/responses/307'</w:t>
      </w:r>
    </w:p>
    <w:p w14:paraId="6D088767" w14:textId="77777777" w:rsidR="00D44012" w:rsidRDefault="00000000">
      <w:pPr>
        <w:pStyle w:val="PL"/>
        <w:rPr>
          <w:lang w:val="en-US" w:eastAsia="es-ES"/>
        </w:rPr>
      </w:pPr>
      <w:r>
        <w:rPr>
          <w:lang w:val="en-US" w:eastAsia="es-ES"/>
        </w:rPr>
        <w:t xml:space="preserve">        '308':</w:t>
      </w:r>
    </w:p>
    <w:p w14:paraId="7B3F6F87" w14:textId="77777777" w:rsidR="00D44012" w:rsidRDefault="00000000">
      <w:pPr>
        <w:pStyle w:val="PL"/>
        <w:rPr>
          <w:lang w:val="en-US" w:eastAsia="es-ES"/>
        </w:rPr>
      </w:pPr>
      <w:r>
        <w:rPr>
          <w:lang w:val="en-US" w:eastAsia="es-ES"/>
        </w:rPr>
        <w:t xml:space="preserve">          $ref: 'TS29122_CommonData.yaml#/components/responses/308'</w:t>
      </w:r>
    </w:p>
    <w:p w14:paraId="4BA68AA6" w14:textId="77777777" w:rsidR="00D44012" w:rsidRDefault="00000000">
      <w:pPr>
        <w:pStyle w:val="PL"/>
        <w:rPr>
          <w:lang w:eastAsia="zh-CN"/>
        </w:rPr>
      </w:pPr>
      <w:r>
        <w:rPr>
          <w:lang w:eastAsia="zh-CN"/>
        </w:rPr>
        <w:t xml:space="preserve">        '400':</w:t>
      </w:r>
    </w:p>
    <w:p w14:paraId="4F21DED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16EC475" w14:textId="77777777" w:rsidR="00D44012" w:rsidRDefault="00000000">
      <w:pPr>
        <w:pStyle w:val="PL"/>
        <w:rPr>
          <w:lang w:eastAsia="zh-CN"/>
        </w:rPr>
      </w:pPr>
      <w:r>
        <w:rPr>
          <w:lang w:eastAsia="zh-CN"/>
        </w:rPr>
        <w:t xml:space="preserve">        '401':</w:t>
      </w:r>
    </w:p>
    <w:p w14:paraId="71739AFC"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B0DB79E" w14:textId="77777777" w:rsidR="00D44012" w:rsidRDefault="00000000">
      <w:pPr>
        <w:pStyle w:val="PL"/>
        <w:rPr>
          <w:lang w:eastAsia="zh-CN"/>
        </w:rPr>
      </w:pPr>
      <w:r>
        <w:rPr>
          <w:lang w:eastAsia="zh-CN"/>
        </w:rPr>
        <w:t xml:space="preserve">        '403':</w:t>
      </w:r>
    </w:p>
    <w:p w14:paraId="584A353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757F7" w14:textId="77777777" w:rsidR="00D44012" w:rsidRDefault="00000000">
      <w:pPr>
        <w:pStyle w:val="PL"/>
        <w:rPr>
          <w:lang w:eastAsia="zh-CN"/>
        </w:rPr>
      </w:pPr>
      <w:r>
        <w:rPr>
          <w:lang w:eastAsia="zh-CN"/>
        </w:rPr>
        <w:t xml:space="preserve">        '404':</w:t>
      </w:r>
    </w:p>
    <w:p w14:paraId="13267D4B"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46A16290" w14:textId="77777777" w:rsidR="00D44012" w:rsidRDefault="00000000">
      <w:pPr>
        <w:pStyle w:val="PL"/>
        <w:rPr>
          <w:lang w:eastAsia="zh-CN"/>
        </w:rPr>
      </w:pPr>
      <w:r>
        <w:rPr>
          <w:lang w:eastAsia="zh-CN"/>
        </w:rPr>
        <w:t xml:space="preserve">        '411':</w:t>
      </w:r>
    </w:p>
    <w:p w14:paraId="384F109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C3D633A" w14:textId="77777777" w:rsidR="00D44012" w:rsidRDefault="00000000">
      <w:pPr>
        <w:pStyle w:val="PL"/>
        <w:rPr>
          <w:lang w:eastAsia="zh-CN"/>
        </w:rPr>
      </w:pPr>
      <w:r>
        <w:rPr>
          <w:lang w:eastAsia="zh-CN"/>
        </w:rPr>
        <w:t xml:space="preserve">        '413':</w:t>
      </w:r>
    </w:p>
    <w:p w14:paraId="6A147C2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EEB4347" w14:textId="77777777" w:rsidR="00D44012" w:rsidRDefault="00000000">
      <w:pPr>
        <w:pStyle w:val="PL"/>
        <w:rPr>
          <w:lang w:eastAsia="zh-CN"/>
        </w:rPr>
      </w:pPr>
      <w:r>
        <w:rPr>
          <w:lang w:eastAsia="zh-CN"/>
        </w:rPr>
        <w:t xml:space="preserve">        '415':</w:t>
      </w:r>
    </w:p>
    <w:p w14:paraId="1280B83D"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F28AD89" w14:textId="77777777" w:rsidR="00D44012" w:rsidRDefault="00000000">
      <w:pPr>
        <w:pStyle w:val="PL"/>
        <w:rPr>
          <w:lang w:eastAsia="zh-CN"/>
        </w:rPr>
      </w:pPr>
      <w:r>
        <w:rPr>
          <w:lang w:eastAsia="zh-CN"/>
        </w:rPr>
        <w:t xml:space="preserve">        '429':</w:t>
      </w:r>
    </w:p>
    <w:p w14:paraId="0696558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05B3611" w14:textId="77777777" w:rsidR="00D44012" w:rsidRDefault="00000000">
      <w:pPr>
        <w:pStyle w:val="PL"/>
        <w:rPr>
          <w:lang w:eastAsia="zh-CN"/>
        </w:rPr>
      </w:pPr>
      <w:r>
        <w:rPr>
          <w:lang w:eastAsia="zh-CN"/>
        </w:rPr>
        <w:t xml:space="preserve">        '500':</w:t>
      </w:r>
    </w:p>
    <w:p w14:paraId="5635FBD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00B8D38" w14:textId="77777777" w:rsidR="00D44012" w:rsidRDefault="00000000">
      <w:pPr>
        <w:pStyle w:val="PL"/>
        <w:rPr>
          <w:lang w:eastAsia="zh-CN"/>
        </w:rPr>
      </w:pPr>
      <w:r>
        <w:rPr>
          <w:lang w:eastAsia="zh-CN"/>
        </w:rPr>
        <w:t xml:space="preserve">        '503':</w:t>
      </w:r>
    </w:p>
    <w:p w14:paraId="063591F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02C4993" w14:textId="77777777" w:rsidR="00D44012" w:rsidRDefault="00000000">
      <w:pPr>
        <w:pStyle w:val="PL"/>
        <w:rPr>
          <w:lang w:eastAsia="zh-CN"/>
        </w:rPr>
      </w:pPr>
      <w:r>
        <w:rPr>
          <w:lang w:eastAsia="zh-CN"/>
        </w:rPr>
        <w:t xml:space="preserve">        default:</w:t>
      </w:r>
    </w:p>
    <w:p w14:paraId="4E0F7EB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37E1FE8" w14:textId="77777777" w:rsidR="00D44012" w:rsidRDefault="00D44012">
      <w:pPr>
        <w:pStyle w:val="PL"/>
        <w:rPr>
          <w:lang w:eastAsia="zh-CN"/>
        </w:rPr>
      </w:pPr>
    </w:p>
    <w:p w14:paraId="589ADBCD" w14:textId="77777777" w:rsidR="00D44012" w:rsidRDefault="00000000">
      <w:pPr>
        <w:pStyle w:val="PL"/>
        <w:rPr>
          <w:lang w:eastAsia="zh-CN"/>
        </w:rPr>
      </w:pPr>
      <w:r>
        <w:rPr>
          <w:lang w:eastAsia="zh-CN"/>
        </w:rPr>
        <w:t xml:space="preserve">  /deliver-report:</w:t>
      </w:r>
    </w:p>
    <w:p w14:paraId="47EF1D1E" w14:textId="77777777" w:rsidR="00D44012" w:rsidRDefault="00000000">
      <w:pPr>
        <w:pStyle w:val="PL"/>
        <w:rPr>
          <w:lang w:eastAsia="zh-CN"/>
        </w:rPr>
      </w:pPr>
      <w:r>
        <w:rPr>
          <w:lang w:eastAsia="zh-CN"/>
        </w:rPr>
        <w:t xml:space="preserve">    post:</w:t>
      </w:r>
    </w:p>
    <w:p w14:paraId="3B3CD2FA" w14:textId="77777777" w:rsidR="00D44012" w:rsidRDefault="00000000">
      <w:pPr>
        <w:pStyle w:val="PL"/>
        <w:rPr>
          <w:lang w:eastAsia="zh-CN"/>
        </w:rPr>
      </w:pPr>
      <w:r>
        <w:rPr>
          <w:lang w:eastAsia="zh-CN"/>
        </w:rPr>
        <w:t xml:space="preserve">      summary: deliver status report to Legacy 3GPP Message Gateway</w:t>
      </w:r>
    </w:p>
    <w:p w14:paraId="27769AD0" w14:textId="77777777" w:rsidR="00D44012" w:rsidRDefault="00000000">
      <w:pPr>
        <w:pStyle w:val="PL"/>
        <w:rPr>
          <w:lang w:eastAsia="zh-CN"/>
        </w:rPr>
      </w:pPr>
      <w:r>
        <w:rPr>
          <w:lang w:eastAsia="zh-CN"/>
        </w:rPr>
        <w:t xml:space="preserve">      tags:</w:t>
      </w:r>
    </w:p>
    <w:p w14:paraId="0C1DD6D0" w14:textId="77777777" w:rsidR="00D44012" w:rsidRDefault="00000000">
      <w:pPr>
        <w:pStyle w:val="PL"/>
        <w:rPr>
          <w:lang w:eastAsia="zh-CN"/>
        </w:rPr>
      </w:pPr>
      <w:r>
        <w:rPr>
          <w:lang w:eastAsia="zh-CN"/>
        </w:rPr>
        <w:t xml:space="preserve">        - L3G status report delivery</w:t>
      </w:r>
    </w:p>
    <w:p w14:paraId="6FC69458" w14:textId="77777777" w:rsidR="00D44012" w:rsidRDefault="00000000">
      <w:pPr>
        <w:pStyle w:val="PL"/>
        <w:rPr>
          <w:lang w:eastAsia="zh-CN"/>
        </w:rPr>
      </w:pPr>
      <w:r>
        <w:rPr>
          <w:lang w:eastAsia="zh-CN"/>
        </w:rPr>
        <w:t xml:space="preserve">      requestBody:</w:t>
      </w:r>
    </w:p>
    <w:p w14:paraId="3035E94F" w14:textId="77777777" w:rsidR="00D44012" w:rsidRDefault="00000000">
      <w:pPr>
        <w:pStyle w:val="PL"/>
        <w:rPr>
          <w:lang w:eastAsia="zh-CN"/>
        </w:rPr>
      </w:pPr>
      <w:r>
        <w:rPr>
          <w:lang w:eastAsia="zh-CN"/>
        </w:rPr>
        <w:t xml:space="preserve">        required: true</w:t>
      </w:r>
    </w:p>
    <w:p w14:paraId="1F444090" w14:textId="77777777" w:rsidR="00D44012" w:rsidRDefault="00000000">
      <w:pPr>
        <w:pStyle w:val="PL"/>
        <w:rPr>
          <w:lang w:eastAsia="zh-CN"/>
        </w:rPr>
      </w:pPr>
      <w:r>
        <w:rPr>
          <w:lang w:eastAsia="zh-CN"/>
        </w:rPr>
        <w:t xml:space="preserve">        content:</w:t>
      </w:r>
    </w:p>
    <w:p w14:paraId="186D8505" w14:textId="77777777" w:rsidR="00D44012" w:rsidRDefault="00000000">
      <w:pPr>
        <w:pStyle w:val="PL"/>
        <w:rPr>
          <w:lang w:eastAsia="zh-CN"/>
        </w:rPr>
      </w:pPr>
      <w:r>
        <w:rPr>
          <w:lang w:eastAsia="zh-CN"/>
        </w:rPr>
        <w:t xml:space="preserve">          application/json:</w:t>
      </w:r>
    </w:p>
    <w:p w14:paraId="3C94C6D7" w14:textId="77777777" w:rsidR="00D44012" w:rsidRDefault="00000000">
      <w:pPr>
        <w:pStyle w:val="PL"/>
        <w:rPr>
          <w:lang w:eastAsia="zh-CN"/>
        </w:rPr>
      </w:pPr>
      <w:r>
        <w:rPr>
          <w:lang w:eastAsia="zh-CN"/>
        </w:rPr>
        <w:t xml:space="preserve">            schema:</w:t>
      </w:r>
    </w:p>
    <w:p w14:paraId="329CFE86" w14:textId="77777777" w:rsidR="00D44012" w:rsidRDefault="00000000">
      <w:pPr>
        <w:pStyle w:val="PL"/>
        <w:rPr>
          <w:lang w:eastAsia="zh-CN"/>
        </w:rPr>
      </w:pPr>
      <w:r>
        <w:rPr>
          <w:lang w:eastAsia="zh-CN"/>
        </w:rPr>
        <w:t xml:space="preserve">              $ref: 'TS29538_MSGS_MSGDelivery.yaml#/components/schemas/DeliveryStatusReport'</w:t>
      </w:r>
    </w:p>
    <w:p w14:paraId="4BDD1B0B" w14:textId="77777777" w:rsidR="00D44012" w:rsidRDefault="00000000">
      <w:pPr>
        <w:pStyle w:val="PL"/>
        <w:rPr>
          <w:lang w:eastAsia="zh-CN"/>
        </w:rPr>
      </w:pPr>
      <w:r>
        <w:rPr>
          <w:lang w:eastAsia="zh-CN"/>
        </w:rPr>
        <w:t xml:space="preserve">      responses:</w:t>
      </w:r>
    </w:p>
    <w:p w14:paraId="7C634FF5" w14:textId="77777777" w:rsidR="00D44012" w:rsidRDefault="00000000">
      <w:pPr>
        <w:pStyle w:val="PL"/>
        <w:rPr>
          <w:lang w:eastAsia="zh-CN"/>
        </w:rPr>
      </w:pPr>
      <w:r>
        <w:rPr>
          <w:lang w:eastAsia="zh-CN"/>
        </w:rPr>
        <w:t xml:space="preserve">        '204':</w:t>
      </w:r>
    </w:p>
    <w:p w14:paraId="08FF577A" w14:textId="77777777" w:rsidR="00D44012" w:rsidRDefault="00000000">
      <w:pPr>
        <w:pStyle w:val="PL"/>
        <w:rPr>
          <w:lang w:eastAsia="zh-CN"/>
        </w:rPr>
      </w:pPr>
      <w:r>
        <w:rPr>
          <w:lang w:eastAsia="zh-CN"/>
        </w:rPr>
        <w:t xml:space="preserve">          description: No Content, status report delivery successfully</w:t>
      </w:r>
    </w:p>
    <w:p w14:paraId="46CBA555" w14:textId="77777777" w:rsidR="00D44012" w:rsidRDefault="00000000">
      <w:pPr>
        <w:pStyle w:val="PL"/>
        <w:rPr>
          <w:lang w:val="en-US" w:eastAsia="es-ES"/>
        </w:rPr>
      </w:pPr>
      <w:r>
        <w:rPr>
          <w:lang w:val="en-US" w:eastAsia="es-ES"/>
        </w:rPr>
        <w:t xml:space="preserve">        '307':</w:t>
      </w:r>
    </w:p>
    <w:p w14:paraId="0D9288B2" w14:textId="77777777" w:rsidR="00D44012" w:rsidRDefault="00000000">
      <w:pPr>
        <w:pStyle w:val="PL"/>
        <w:rPr>
          <w:lang w:val="en-US" w:eastAsia="es-ES"/>
        </w:rPr>
      </w:pPr>
      <w:r>
        <w:rPr>
          <w:lang w:val="en-US" w:eastAsia="es-ES"/>
        </w:rPr>
        <w:t xml:space="preserve">          $ref: 'TS29122_CommonData.yaml#/components/responses/307'</w:t>
      </w:r>
    </w:p>
    <w:p w14:paraId="4992CDD6" w14:textId="77777777" w:rsidR="00D44012" w:rsidRDefault="00000000">
      <w:pPr>
        <w:pStyle w:val="PL"/>
        <w:rPr>
          <w:lang w:val="en-US" w:eastAsia="es-ES"/>
        </w:rPr>
      </w:pPr>
      <w:r>
        <w:rPr>
          <w:lang w:val="en-US" w:eastAsia="es-ES"/>
        </w:rPr>
        <w:t xml:space="preserve">        '308':</w:t>
      </w:r>
    </w:p>
    <w:p w14:paraId="1FEF54EC" w14:textId="77777777" w:rsidR="00D44012" w:rsidRDefault="00000000">
      <w:pPr>
        <w:pStyle w:val="PL"/>
        <w:rPr>
          <w:lang w:val="en-US" w:eastAsia="es-ES"/>
        </w:rPr>
      </w:pPr>
      <w:r>
        <w:rPr>
          <w:lang w:val="en-US" w:eastAsia="es-ES"/>
        </w:rPr>
        <w:t xml:space="preserve">          $ref: 'TS29122_CommonData.yaml#/components/responses/308'</w:t>
      </w:r>
    </w:p>
    <w:p w14:paraId="3B99B4D5" w14:textId="77777777" w:rsidR="00D44012" w:rsidRDefault="00000000">
      <w:pPr>
        <w:pStyle w:val="PL"/>
        <w:rPr>
          <w:lang w:eastAsia="zh-CN"/>
        </w:rPr>
      </w:pPr>
      <w:r>
        <w:rPr>
          <w:lang w:eastAsia="zh-CN"/>
        </w:rPr>
        <w:t xml:space="preserve">        '400':</w:t>
      </w:r>
    </w:p>
    <w:p w14:paraId="12BB13B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DF02022" w14:textId="77777777" w:rsidR="00D44012" w:rsidRDefault="00000000">
      <w:pPr>
        <w:pStyle w:val="PL"/>
        <w:rPr>
          <w:lang w:eastAsia="zh-CN"/>
        </w:rPr>
      </w:pPr>
      <w:r>
        <w:rPr>
          <w:lang w:eastAsia="zh-CN"/>
        </w:rPr>
        <w:t xml:space="preserve">        '401':</w:t>
      </w:r>
    </w:p>
    <w:p w14:paraId="700D8B38"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2A2DF80" w14:textId="77777777" w:rsidR="00D44012" w:rsidRDefault="00000000">
      <w:pPr>
        <w:pStyle w:val="PL"/>
        <w:rPr>
          <w:lang w:eastAsia="zh-CN"/>
        </w:rPr>
      </w:pPr>
      <w:r>
        <w:rPr>
          <w:lang w:eastAsia="zh-CN"/>
        </w:rPr>
        <w:t xml:space="preserve">        '403':</w:t>
      </w:r>
    </w:p>
    <w:p w14:paraId="4D650A9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8541B92" w14:textId="77777777" w:rsidR="00D44012" w:rsidRDefault="00000000">
      <w:pPr>
        <w:pStyle w:val="PL"/>
        <w:rPr>
          <w:lang w:eastAsia="zh-CN"/>
        </w:rPr>
      </w:pPr>
      <w:r>
        <w:rPr>
          <w:lang w:eastAsia="zh-CN"/>
        </w:rPr>
        <w:t xml:space="preserve">        '404':</w:t>
      </w:r>
    </w:p>
    <w:p w14:paraId="0DB28C4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15BC4A46" w14:textId="77777777" w:rsidR="00D44012" w:rsidRDefault="00000000">
      <w:pPr>
        <w:pStyle w:val="PL"/>
        <w:rPr>
          <w:lang w:eastAsia="zh-CN"/>
        </w:rPr>
      </w:pPr>
      <w:r>
        <w:rPr>
          <w:lang w:eastAsia="zh-CN"/>
        </w:rPr>
        <w:t xml:space="preserve">        '411':</w:t>
      </w:r>
    </w:p>
    <w:p w14:paraId="737A2808"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05EBB7C" w14:textId="77777777" w:rsidR="00D44012" w:rsidRDefault="00000000">
      <w:pPr>
        <w:pStyle w:val="PL"/>
        <w:rPr>
          <w:lang w:eastAsia="zh-CN"/>
        </w:rPr>
      </w:pPr>
      <w:r>
        <w:rPr>
          <w:lang w:eastAsia="zh-CN"/>
        </w:rPr>
        <w:t xml:space="preserve">        '413':</w:t>
      </w:r>
    </w:p>
    <w:p w14:paraId="3D4B523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0D9D3351" w14:textId="77777777" w:rsidR="00D44012" w:rsidRDefault="00000000">
      <w:pPr>
        <w:pStyle w:val="PL"/>
        <w:rPr>
          <w:lang w:eastAsia="zh-CN"/>
        </w:rPr>
      </w:pPr>
      <w:r>
        <w:rPr>
          <w:lang w:eastAsia="zh-CN"/>
        </w:rPr>
        <w:t xml:space="preserve">        '415':</w:t>
      </w:r>
    </w:p>
    <w:p w14:paraId="62C6542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D978966" w14:textId="77777777" w:rsidR="00D44012" w:rsidRDefault="00000000">
      <w:pPr>
        <w:pStyle w:val="PL"/>
        <w:rPr>
          <w:lang w:eastAsia="zh-CN"/>
        </w:rPr>
      </w:pPr>
      <w:r>
        <w:rPr>
          <w:lang w:eastAsia="zh-CN"/>
        </w:rPr>
        <w:t xml:space="preserve">        '429':</w:t>
      </w:r>
    </w:p>
    <w:p w14:paraId="697F0C75"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A0DCED4" w14:textId="77777777" w:rsidR="00D44012" w:rsidRDefault="00000000">
      <w:pPr>
        <w:pStyle w:val="PL"/>
        <w:rPr>
          <w:lang w:eastAsia="zh-CN"/>
        </w:rPr>
      </w:pPr>
      <w:r>
        <w:rPr>
          <w:lang w:eastAsia="zh-CN"/>
        </w:rPr>
        <w:t xml:space="preserve">        '500':</w:t>
      </w:r>
    </w:p>
    <w:p w14:paraId="0EC46B3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050F7EA" w14:textId="77777777" w:rsidR="00D44012" w:rsidRDefault="00000000">
      <w:pPr>
        <w:pStyle w:val="PL"/>
        <w:rPr>
          <w:lang w:eastAsia="zh-CN"/>
        </w:rPr>
      </w:pPr>
      <w:r>
        <w:rPr>
          <w:lang w:eastAsia="zh-CN"/>
        </w:rPr>
        <w:t xml:space="preserve">        '503':</w:t>
      </w:r>
    </w:p>
    <w:p w14:paraId="5D439FED"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65B31B9" w14:textId="77777777" w:rsidR="00D44012" w:rsidRDefault="00000000">
      <w:pPr>
        <w:pStyle w:val="PL"/>
        <w:rPr>
          <w:lang w:eastAsia="zh-CN"/>
        </w:rPr>
      </w:pPr>
      <w:r>
        <w:rPr>
          <w:lang w:eastAsia="zh-CN"/>
        </w:rPr>
        <w:t xml:space="preserve">        default:</w:t>
      </w:r>
    </w:p>
    <w:p w14:paraId="738F4BE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B5F40D2" w14:textId="77777777" w:rsidR="00D44012" w:rsidRDefault="00D44012">
      <w:pPr>
        <w:pStyle w:val="PL"/>
        <w:rPr>
          <w:lang w:eastAsia="zh-CN"/>
        </w:rPr>
      </w:pPr>
    </w:p>
    <w:p w14:paraId="70468DC8" w14:textId="77777777" w:rsidR="00D44012" w:rsidRDefault="00D44012">
      <w:pPr>
        <w:pStyle w:val="PL"/>
        <w:rPr>
          <w:lang w:eastAsia="zh-CN"/>
        </w:rPr>
      </w:pPr>
    </w:p>
    <w:p w14:paraId="5DBA1529" w14:textId="77777777" w:rsidR="00D44012" w:rsidRDefault="00000000">
      <w:pPr>
        <w:pStyle w:val="PL"/>
        <w:rPr>
          <w:lang w:eastAsia="zh-CN"/>
        </w:rPr>
      </w:pPr>
      <w:r>
        <w:rPr>
          <w:lang w:eastAsia="zh-CN"/>
        </w:rPr>
        <w:t>components:</w:t>
      </w:r>
    </w:p>
    <w:p w14:paraId="46CAA820" w14:textId="77777777" w:rsidR="00D44012" w:rsidRDefault="00000000">
      <w:pPr>
        <w:pStyle w:val="PL"/>
        <w:rPr>
          <w:lang w:eastAsia="zh-CN"/>
        </w:rPr>
      </w:pPr>
      <w:r>
        <w:rPr>
          <w:lang w:eastAsia="zh-CN"/>
        </w:rPr>
        <w:t xml:space="preserve">  securitySchemes:</w:t>
      </w:r>
    </w:p>
    <w:p w14:paraId="67A0B27B" w14:textId="77777777" w:rsidR="00D44012" w:rsidRDefault="00000000">
      <w:pPr>
        <w:pStyle w:val="PL"/>
        <w:rPr>
          <w:lang w:eastAsia="zh-CN"/>
        </w:rPr>
      </w:pPr>
      <w:r>
        <w:rPr>
          <w:lang w:eastAsia="zh-CN"/>
        </w:rPr>
        <w:t xml:space="preserve">    oAuth2ClientCredentials:</w:t>
      </w:r>
    </w:p>
    <w:p w14:paraId="1AEC173D" w14:textId="77777777" w:rsidR="00D44012" w:rsidRDefault="00000000">
      <w:pPr>
        <w:pStyle w:val="PL"/>
        <w:rPr>
          <w:lang w:eastAsia="zh-CN"/>
        </w:rPr>
      </w:pPr>
      <w:r>
        <w:rPr>
          <w:lang w:eastAsia="zh-CN"/>
        </w:rPr>
        <w:t xml:space="preserve">      type: oauth2</w:t>
      </w:r>
    </w:p>
    <w:p w14:paraId="6E4450FB" w14:textId="77777777" w:rsidR="00D44012" w:rsidRDefault="00000000">
      <w:pPr>
        <w:pStyle w:val="PL"/>
        <w:rPr>
          <w:lang w:eastAsia="zh-CN"/>
        </w:rPr>
      </w:pPr>
      <w:r>
        <w:rPr>
          <w:lang w:eastAsia="zh-CN"/>
        </w:rPr>
        <w:t xml:space="preserve">      flows:</w:t>
      </w:r>
    </w:p>
    <w:p w14:paraId="4DE39482" w14:textId="77777777" w:rsidR="00D44012" w:rsidRDefault="00000000">
      <w:pPr>
        <w:pStyle w:val="PL"/>
        <w:rPr>
          <w:lang w:eastAsia="zh-CN"/>
        </w:rPr>
      </w:pPr>
      <w:r>
        <w:rPr>
          <w:lang w:eastAsia="zh-CN"/>
        </w:rPr>
        <w:t xml:space="preserve">        clientCredentials:</w:t>
      </w:r>
    </w:p>
    <w:p w14:paraId="2EC52BA6" w14:textId="77777777" w:rsidR="00D44012" w:rsidRDefault="00000000">
      <w:pPr>
        <w:pStyle w:val="PL"/>
        <w:rPr>
          <w:lang w:eastAsia="zh-CN"/>
        </w:rPr>
      </w:pPr>
      <w:r>
        <w:rPr>
          <w:lang w:eastAsia="zh-CN"/>
        </w:rPr>
        <w:t xml:space="preserve">          tokenUrl: '{</w:t>
      </w:r>
      <w:r>
        <w:rPr>
          <w:rFonts w:eastAsia="DengXian"/>
          <w:lang w:eastAsia="zh-CN"/>
        </w:rPr>
        <w:t>tokenUrl</w:t>
      </w:r>
      <w:r>
        <w:rPr>
          <w:lang w:eastAsia="zh-CN"/>
        </w:rPr>
        <w:t>}'</w:t>
      </w:r>
    </w:p>
    <w:p w14:paraId="5D2852C6" w14:textId="77777777" w:rsidR="00D44012" w:rsidRDefault="00000000">
      <w:pPr>
        <w:pStyle w:val="PL"/>
        <w:rPr>
          <w:lang w:eastAsia="zh-CN"/>
        </w:rPr>
      </w:pPr>
      <w:r>
        <w:rPr>
          <w:lang w:eastAsia="zh-CN"/>
        </w:rPr>
        <w:t xml:space="preserve">          scopes:</w:t>
      </w:r>
      <w:r>
        <w:rPr>
          <w:rFonts w:eastAsia="DengXian"/>
          <w:lang w:eastAsia="zh-CN"/>
        </w:rPr>
        <w:t xml:space="preserve"> {}</w:t>
      </w:r>
    </w:p>
    <w:p w14:paraId="6EFC5D1A" w14:textId="77777777" w:rsidR="00D44012" w:rsidRDefault="00D44012">
      <w:pPr>
        <w:pStyle w:val="PL"/>
        <w:rPr>
          <w:lang w:eastAsia="zh-CN"/>
        </w:rPr>
      </w:pPr>
    </w:p>
    <w:p w14:paraId="628CB337" w14:textId="77777777" w:rsidR="00D44012" w:rsidRDefault="00D44012">
      <w:pPr>
        <w:pStyle w:val="PL"/>
        <w:rPr>
          <w:lang w:eastAsia="zh-CN"/>
        </w:rPr>
      </w:pPr>
    </w:p>
    <w:p w14:paraId="4AC44016" w14:textId="77777777" w:rsidR="00D44012" w:rsidRDefault="00D44012">
      <w:pPr>
        <w:pStyle w:val="PL"/>
        <w:rPr>
          <w:lang w:eastAsia="zh-CN"/>
        </w:rPr>
      </w:pPr>
    </w:p>
    <w:p w14:paraId="65DB768A" w14:textId="77777777" w:rsidR="00D44012" w:rsidRDefault="00000000">
      <w:pPr>
        <w:pStyle w:val="PL"/>
        <w:rPr>
          <w:lang w:eastAsia="zh-CN"/>
        </w:rPr>
      </w:pPr>
      <w:r>
        <w:rPr>
          <w:lang w:eastAsia="zh-CN"/>
        </w:rPr>
        <w:t xml:space="preserve">  schemas:</w:t>
      </w:r>
    </w:p>
    <w:p w14:paraId="2F5F7136" w14:textId="77777777" w:rsidR="00D44012" w:rsidRDefault="00000000">
      <w:pPr>
        <w:pStyle w:val="PL"/>
        <w:rPr>
          <w:lang w:eastAsia="zh-CN"/>
        </w:rPr>
      </w:pPr>
      <w:r>
        <w:rPr>
          <w:lang w:eastAsia="zh-CN"/>
        </w:rPr>
        <w:t>#</w:t>
      </w:r>
    </w:p>
    <w:p w14:paraId="7B86FFBA" w14:textId="77777777" w:rsidR="00D44012" w:rsidRDefault="00000000">
      <w:pPr>
        <w:pStyle w:val="PL"/>
        <w:rPr>
          <w:lang w:eastAsia="zh-CN"/>
        </w:rPr>
      </w:pPr>
      <w:r>
        <w:rPr>
          <w:lang w:eastAsia="zh-CN"/>
        </w:rPr>
        <w:t># STRUCTURED DATA TYPES</w:t>
      </w:r>
    </w:p>
    <w:p w14:paraId="050D7DFB" w14:textId="77777777" w:rsidR="00D44012" w:rsidRDefault="00000000">
      <w:pPr>
        <w:pStyle w:val="PL"/>
        <w:rPr>
          <w:lang w:eastAsia="zh-CN"/>
        </w:rPr>
      </w:pPr>
      <w:r>
        <w:rPr>
          <w:lang w:eastAsia="zh-CN"/>
        </w:rPr>
        <w:t>#</w:t>
      </w:r>
    </w:p>
    <w:p w14:paraId="71A6BFF3" w14:textId="77777777" w:rsidR="00D44012" w:rsidRDefault="00000000">
      <w:pPr>
        <w:pStyle w:val="PL"/>
        <w:rPr>
          <w:lang w:eastAsia="zh-CN"/>
        </w:rPr>
      </w:pPr>
      <w:r>
        <w:rPr>
          <w:lang w:eastAsia="zh-CN"/>
        </w:rPr>
        <w:t xml:space="preserve">    L3gMessageDelivery:</w:t>
      </w:r>
    </w:p>
    <w:p w14:paraId="251ECF34" w14:textId="77777777" w:rsidR="00D44012" w:rsidRDefault="00000000">
      <w:pPr>
        <w:pStyle w:val="PL"/>
        <w:rPr>
          <w:lang w:eastAsia="zh-CN"/>
        </w:rPr>
      </w:pPr>
      <w:r>
        <w:rPr>
          <w:lang w:eastAsia="zh-CN"/>
        </w:rPr>
        <w:t xml:space="preserve">      description: Contains the L3G message delivery data</w:t>
      </w:r>
    </w:p>
    <w:p w14:paraId="29FFD688" w14:textId="77777777" w:rsidR="00D44012" w:rsidRDefault="00000000">
      <w:pPr>
        <w:pStyle w:val="PL"/>
        <w:rPr>
          <w:lang w:eastAsia="zh-CN"/>
        </w:rPr>
      </w:pPr>
      <w:r>
        <w:rPr>
          <w:lang w:eastAsia="zh-CN"/>
        </w:rPr>
        <w:t xml:space="preserve">      type: object</w:t>
      </w:r>
    </w:p>
    <w:p w14:paraId="56D5F4AC" w14:textId="77777777" w:rsidR="00D44012" w:rsidRDefault="00000000">
      <w:pPr>
        <w:pStyle w:val="PL"/>
        <w:rPr>
          <w:lang w:eastAsia="zh-CN"/>
        </w:rPr>
      </w:pPr>
      <w:r>
        <w:rPr>
          <w:lang w:eastAsia="zh-CN"/>
        </w:rPr>
        <w:t xml:space="preserve">      required:</w:t>
      </w:r>
    </w:p>
    <w:p w14:paraId="69185F72" w14:textId="77777777" w:rsidR="00D44012" w:rsidRDefault="00000000">
      <w:pPr>
        <w:pStyle w:val="PL"/>
        <w:rPr>
          <w:lang w:eastAsia="zh-CN"/>
        </w:rPr>
      </w:pPr>
      <w:r>
        <w:rPr>
          <w:lang w:eastAsia="zh-CN"/>
        </w:rPr>
        <w:t xml:space="preserve">        - oriAddr</w:t>
      </w:r>
    </w:p>
    <w:p w14:paraId="67128702" w14:textId="77777777" w:rsidR="00D44012" w:rsidRDefault="00000000">
      <w:pPr>
        <w:pStyle w:val="PL"/>
        <w:rPr>
          <w:lang w:eastAsia="zh-CN"/>
        </w:rPr>
      </w:pPr>
      <w:r>
        <w:rPr>
          <w:lang w:eastAsia="zh-CN"/>
        </w:rPr>
        <w:t xml:space="preserve">        - destAddr</w:t>
      </w:r>
    </w:p>
    <w:p w14:paraId="4CD23576" w14:textId="77777777" w:rsidR="00D44012" w:rsidRDefault="00000000">
      <w:pPr>
        <w:pStyle w:val="PL"/>
        <w:rPr>
          <w:lang w:eastAsia="zh-CN"/>
        </w:rPr>
      </w:pPr>
      <w:r>
        <w:rPr>
          <w:lang w:eastAsia="zh-CN"/>
        </w:rPr>
        <w:t xml:space="preserve">        - msgId</w:t>
      </w:r>
    </w:p>
    <w:p w14:paraId="3759D2A0" w14:textId="77777777" w:rsidR="00D44012" w:rsidRDefault="00000000">
      <w:pPr>
        <w:pStyle w:val="PL"/>
        <w:rPr>
          <w:lang w:eastAsia="zh-CN"/>
        </w:rPr>
      </w:pPr>
      <w:r>
        <w:rPr>
          <w:lang w:eastAsia="zh-CN"/>
        </w:rPr>
        <w:t xml:space="preserve">      properties:</w:t>
      </w:r>
    </w:p>
    <w:p w14:paraId="0BF2070A" w14:textId="77777777" w:rsidR="00D44012" w:rsidRDefault="00000000">
      <w:pPr>
        <w:pStyle w:val="PL"/>
        <w:rPr>
          <w:lang w:eastAsia="zh-CN"/>
        </w:rPr>
      </w:pPr>
      <w:r>
        <w:rPr>
          <w:lang w:eastAsia="zh-CN"/>
        </w:rPr>
        <w:t xml:space="preserve">        oriAddr:</w:t>
      </w:r>
    </w:p>
    <w:p w14:paraId="5F04C5F9" w14:textId="77777777" w:rsidR="00D44012" w:rsidRDefault="00000000">
      <w:pPr>
        <w:pStyle w:val="PL"/>
        <w:rPr>
          <w:lang w:eastAsia="zh-CN"/>
        </w:rPr>
      </w:pPr>
      <w:r>
        <w:rPr>
          <w:lang w:eastAsia="zh-CN"/>
        </w:rPr>
        <w:t xml:space="preserve">          $ref: '#/components/schemas/Address'</w:t>
      </w:r>
    </w:p>
    <w:p w14:paraId="552BDC43" w14:textId="77777777" w:rsidR="00D44012" w:rsidRDefault="00000000">
      <w:pPr>
        <w:pStyle w:val="PL"/>
        <w:rPr>
          <w:lang w:eastAsia="zh-CN"/>
        </w:rPr>
      </w:pPr>
      <w:r>
        <w:rPr>
          <w:lang w:eastAsia="zh-CN"/>
        </w:rPr>
        <w:t xml:space="preserve">        destAddr:</w:t>
      </w:r>
    </w:p>
    <w:p w14:paraId="0EADEB62" w14:textId="77777777" w:rsidR="00D44012" w:rsidRDefault="00000000">
      <w:pPr>
        <w:pStyle w:val="PL"/>
        <w:rPr>
          <w:lang w:eastAsia="zh-CN"/>
        </w:rPr>
      </w:pPr>
      <w:r>
        <w:rPr>
          <w:lang w:eastAsia="zh-CN"/>
        </w:rPr>
        <w:t xml:space="preserve">          $ref: '#/components/schemas/Address'</w:t>
      </w:r>
    </w:p>
    <w:p w14:paraId="412BB770" w14:textId="77777777" w:rsidR="00D44012" w:rsidRDefault="00000000">
      <w:pPr>
        <w:pStyle w:val="PL"/>
        <w:rPr>
          <w:lang w:eastAsia="zh-CN"/>
        </w:rPr>
      </w:pPr>
      <w:r>
        <w:rPr>
          <w:lang w:eastAsia="zh-CN"/>
        </w:rPr>
        <w:t xml:space="preserve">        appId:</w:t>
      </w:r>
    </w:p>
    <w:p w14:paraId="45291D4D" w14:textId="77777777" w:rsidR="00D44012" w:rsidRDefault="00000000">
      <w:pPr>
        <w:pStyle w:val="PL"/>
        <w:rPr>
          <w:lang w:eastAsia="zh-CN"/>
        </w:rPr>
      </w:pPr>
      <w:r>
        <w:rPr>
          <w:lang w:eastAsia="zh-CN"/>
        </w:rPr>
        <w:t xml:space="preserve">          type: string</w:t>
      </w:r>
    </w:p>
    <w:p w14:paraId="5555F61A" w14:textId="77777777" w:rsidR="00D44012" w:rsidRDefault="00000000">
      <w:pPr>
        <w:pStyle w:val="PL"/>
        <w:rPr>
          <w:lang w:eastAsia="zh-CN"/>
        </w:rPr>
      </w:pPr>
      <w:r>
        <w:rPr>
          <w:lang w:eastAsia="zh-CN"/>
        </w:rPr>
        <w:t xml:space="preserve">        msgId:</w:t>
      </w:r>
    </w:p>
    <w:p w14:paraId="5DCF2932" w14:textId="77777777" w:rsidR="00D44012" w:rsidRDefault="00000000">
      <w:pPr>
        <w:pStyle w:val="PL"/>
        <w:rPr>
          <w:lang w:eastAsia="zh-CN"/>
        </w:rPr>
      </w:pPr>
      <w:r>
        <w:rPr>
          <w:lang w:eastAsia="zh-CN"/>
        </w:rPr>
        <w:t xml:space="preserve">          type: string</w:t>
      </w:r>
    </w:p>
    <w:p w14:paraId="6F6C56A0" w14:textId="77777777" w:rsidR="00D44012" w:rsidRDefault="00000000">
      <w:pPr>
        <w:pStyle w:val="PL"/>
        <w:rPr>
          <w:lang w:eastAsia="zh-CN"/>
        </w:rPr>
      </w:pPr>
      <w:r>
        <w:rPr>
          <w:lang w:eastAsia="zh-CN"/>
        </w:rPr>
        <w:t xml:space="preserve">        delivStReqInd:</w:t>
      </w:r>
    </w:p>
    <w:p w14:paraId="2A4434CF" w14:textId="77777777" w:rsidR="00D44012" w:rsidRDefault="00000000">
      <w:pPr>
        <w:pStyle w:val="PL"/>
        <w:rPr>
          <w:lang w:eastAsia="zh-CN"/>
        </w:rPr>
      </w:pPr>
      <w:r>
        <w:rPr>
          <w:lang w:eastAsia="zh-CN"/>
        </w:rPr>
        <w:t xml:space="preserve">          type: boolean</w:t>
      </w:r>
    </w:p>
    <w:p w14:paraId="15AAA645" w14:textId="77777777" w:rsidR="00D44012" w:rsidRDefault="00000000">
      <w:pPr>
        <w:pStyle w:val="PL"/>
        <w:rPr>
          <w:lang w:eastAsia="zh-CN"/>
        </w:rPr>
      </w:pPr>
      <w:r>
        <w:rPr>
          <w:lang w:eastAsia="zh-CN"/>
        </w:rPr>
        <w:t xml:space="preserve">        payload:</w:t>
      </w:r>
    </w:p>
    <w:p w14:paraId="4EB959F7" w14:textId="77777777" w:rsidR="00D44012" w:rsidRDefault="00000000">
      <w:pPr>
        <w:pStyle w:val="PL"/>
        <w:rPr>
          <w:lang w:eastAsia="zh-CN"/>
        </w:rPr>
      </w:pPr>
      <w:r>
        <w:rPr>
          <w:lang w:eastAsia="zh-CN"/>
        </w:rPr>
        <w:t xml:space="preserve">          type: string</w:t>
      </w:r>
    </w:p>
    <w:p w14:paraId="37BD3BB6" w14:textId="77777777" w:rsidR="00D44012" w:rsidRDefault="00000000">
      <w:pPr>
        <w:pStyle w:val="PL"/>
        <w:rPr>
          <w:lang w:eastAsia="zh-CN"/>
        </w:rPr>
      </w:pPr>
      <w:r>
        <w:rPr>
          <w:lang w:eastAsia="zh-CN"/>
        </w:rPr>
        <w:t xml:space="preserve">        segInd:</w:t>
      </w:r>
    </w:p>
    <w:p w14:paraId="71A88CEE" w14:textId="77777777" w:rsidR="00D44012" w:rsidRDefault="00000000">
      <w:pPr>
        <w:pStyle w:val="PL"/>
        <w:rPr>
          <w:lang w:eastAsia="zh-CN"/>
        </w:rPr>
      </w:pPr>
      <w:r>
        <w:rPr>
          <w:lang w:eastAsia="zh-CN"/>
        </w:rPr>
        <w:t xml:space="preserve">          type: boolean</w:t>
      </w:r>
    </w:p>
    <w:p w14:paraId="6A33822A" w14:textId="77777777" w:rsidR="00D44012" w:rsidRDefault="00000000">
      <w:pPr>
        <w:pStyle w:val="PL"/>
        <w:rPr>
          <w:lang w:eastAsia="zh-CN"/>
        </w:rPr>
      </w:pPr>
      <w:r>
        <w:rPr>
          <w:lang w:eastAsia="zh-CN"/>
        </w:rPr>
        <w:t xml:space="preserve">        segParams:</w:t>
      </w:r>
    </w:p>
    <w:p w14:paraId="55158143" w14:textId="77777777" w:rsidR="00D44012" w:rsidRDefault="00000000">
      <w:pPr>
        <w:pStyle w:val="PL"/>
        <w:rPr>
          <w:lang w:eastAsia="zh-CN"/>
        </w:rPr>
      </w:pPr>
      <w:r>
        <w:rPr>
          <w:lang w:eastAsia="zh-CN"/>
        </w:rPr>
        <w:t xml:space="preserve">          $ref: 'TS29538_MSGS_MSGDelivery.yaml#/components/schemas/MessageSegmentParameters'</w:t>
      </w:r>
    </w:p>
    <w:p w14:paraId="350CD8C8" w14:textId="77777777" w:rsidR="00D44012" w:rsidRDefault="00D44012">
      <w:pPr>
        <w:pStyle w:val="PL"/>
        <w:rPr>
          <w:lang w:eastAsia="zh-CN"/>
        </w:rPr>
      </w:pPr>
    </w:p>
    <w:p w14:paraId="48E54AA5" w14:textId="77777777" w:rsidR="00D44012" w:rsidRDefault="00D44012">
      <w:pPr>
        <w:pStyle w:val="PL"/>
        <w:rPr>
          <w:lang w:eastAsia="zh-CN"/>
        </w:rPr>
      </w:pPr>
    </w:p>
    <w:p w14:paraId="1F6D7B8D" w14:textId="77777777" w:rsidR="00D44012" w:rsidRDefault="00000000">
      <w:pPr>
        <w:pStyle w:val="PL"/>
        <w:rPr>
          <w:lang w:eastAsia="zh-CN"/>
        </w:rPr>
      </w:pPr>
      <w:r>
        <w:rPr>
          <w:lang w:eastAsia="zh-CN"/>
        </w:rPr>
        <w:t xml:space="preserve">    Address:</w:t>
      </w:r>
    </w:p>
    <w:p w14:paraId="4629A15F" w14:textId="77777777" w:rsidR="00D44012" w:rsidRDefault="00000000">
      <w:pPr>
        <w:pStyle w:val="PL"/>
        <w:rPr>
          <w:lang w:eastAsia="zh-CN"/>
        </w:rPr>
      </w:pPr>
      <w:r>
        <w:rPr>
          <w:lang w:eastAsia="zh-CN"/>
        </w:rPr>
        <w:t xml:space="preserve">      description: Contains the Message type data</w:t>
      </w:r>
    </w:p>
    <w:p w14:paraId="4620887C" w14:textId="77777777" w:rsidR="00D44012" w:rsidRDefault="00000000">
      <w:pPr>
        <w:pStyle w:val="PL"/>
        <w:rPr>
          <w:lang w:eastAsia="zh-CN"/>
        </w:rPr>
      </w:pPr>
      <w:r>
        <w:rPr>
          <w:lang w:eastAsia="zh-CN"/>
        </w:rPr>
        <w:t xml:space="preserve">      type: object</w:t>
      </w:r>
    </w:p>
    <w:p w14:paraId="6920E81E" w14:textId="77777777" w:rsidR="00D44012" w:rsidRDefault="00000000">
      <w:pPr>
        <w:pStyle w:val="PL"/>
        <w:rPr>
          <w:lang w:eastAsia="zh-CN"/>
        </w:rPr>
      </w:pPr>
      <w:r>
        <w:rPr>
          <w:lang w:eastAsia="zh-CN"/>
        </w:rPr>
        <w:t xml:space="preserve">      required:</w:t>
      </w:r>
    </w:p>
    <w:p w14:paraId="2E75B665" w14:textId="77777777" w:rsidR="00D44012" w:rsidRDefault="00000000">
      <w:pPr>
        <w:pStyle w:val="PL"/>
        <w:rPr>
          <w:lang w:eastAsia="zh-CN"/>
        </w:rPr>
      </w:pPr>
      <w:r>
        <w:rPr>
          <w:lang w:eastAsia="zh-CN"/>
        </w:rPr>
        <w:t xml:space="preserve">        - addrType</w:t>
      </w:r>
    </w:p>
    <w:p w14:paraId="74E2FEF4" w14:textId="77777777" w:rsidR="00D44012" w:rsidRDefault="00000000">
      <w:pPr>
        <w:pStyle w:val="PL"/>
        <w:rPr>
          <w:lang w:eastAsia="zh-CN"/>
        </w:rPr>
      </w:pPr>
      <w:r>
        <w:rPr>
          <w:lang w:eastAsia="zh-CN"/>
        </w:rPr>
        <w:t xml:space="preserve">        - addr</w:t>
      </w:r>
    </w:p>
    <w:p w14:paraId="435BD4AC" w14:textId="77777777" w:rsidR="00D44012" w:rsidRDefault="00000000">
      <w:pPr>
        <w:pStyle w:val="PL"/>
        <w:rPr>
          <w:lang w:eastAsia="zh-CN"/>
        </w:rPr>
      </w:pPr>
      <w:r>
        <w:rPr>
          <w:lang w:eastAsia="zh-CN"/>
        </w:rPr>
        <w:t xml:space="preserve">      properties:</w:t>
      </w:r>
    </w:p>
    <w:p w14:paraId="34FA920B" w14:textId="77777777" w:rsidR="00D44012" w:rsidRDefault="00000000">
      <w:pPr>
        <w:pStyle w:val="PL"/>
        <w:rPr>
          <w:lang w:eastAsia="zh-CN"/>
        </w:rPr>
      </w:pPr>
      <w:r>
        <w:rPr>
          <w:lang w:eastAsia="zh-CN"/>
        </w:rPr>
        <w:t xml:space="preserve">        addrType:</w:t>
      </w:r>
    </w:p>
    <w:p w14:paraId="0BC17562" w14:textId="77777777" w:rsidR="00D44012" w:rsidRDefault="00000000">
      <w:pPr>
        <w:pStyle w:val="PL"/>
        <w:rPr>
          <w:lang w:eastAsia="zh-CN"/>
        </w:rPr>
      </w:pPr>
      <w:r>
        <w:rPr>
          <w:lang w:eastAsia="zh-CN"/>
        </w:rPr>
        <w:t xml:space="preserve">          $ref: '#/components/schemas/AddressType'</w:t>
      </w:r>
    </w:p>
    <w:p w14:paraId="17C0EBB9" w14:textId="77777777" w:rsidR="00D44012" w:rsidRDefault="00000000">
      <w:pPr>
        <w:pStyle w:val="PL"/>
        <w:rPr>
          <w:lang w:eastAsia="zh-CN"/>
        </w:rPr>
      </w:pPr>
      <w:r>
        <w:rPr>
          <w:lang w:eastAsia="zh-CN"/>
        </w:rPr>
        <w:t xml:space="preserve">        addr:</w:t>
      </w:r>
    </w:p>
    <w:p w14:paraId="5F1FD7BF" w14:textId="77777777" w:rsidR="00D44012" w:rsidRDefault="00000000">
      <w:pPr>
        <w:pStyle w:val="PL"/>
        <w:rPr>
          <w:lang w:eastAsia="zh-CN"/>
        </w:rPr>
      </w:pPr>
      <w:r>
        <w:rPr>
          <w:lang w:eastAsia="zh-CN"/>
        </w:rPr>
        <w:t xml:space="preserve">          type: string</w:t>
      </w:r>
    </w:p>
    <w:p w14:paraId="63A4956C" w14:textId="77777777" w:rsidR="00D44012" w:rsidRDefault="00D44012">
      <w:pPr>
        <w:pStyle w:val="PL"/>
        <w:rPr>
          <w:lang w:eastAsia="zh-CN"/>
        </w:rPr>
      </w:pPr>
    </w:p>
    <w:p w14:paraId="3C0544AC" w14:textId="77777777" w:rsidR="00D44012" w:rsidRDefault="00D44012">
      <w:pPr>
        <w:pStyle w:val="PL"/>
        <w:rPr>
          <w:lang w:eastAsia="zh-CN"/>
        </w:rPr>
      </w:pPr>
    </w:p>
    <w:p w14:paraId="31285EAA" w14:textId="77777777" w:rsidR="00D44012" w:rsidRDefault="00000000">
      <w:pPr>
        <w:pStyle w:val="PL"/>
        <w:rPr>
          <w:lang w:eastAsia="zh-CN"/>
        </w:rPr>
      </w:pPr>
      <w:r>
        <w:rPr>
          <w:lang w:eastAsia="zh-CN"/>
        </w:rPr>
        <w:t>#</w:t>
      </w:r>
    </w:p>
    <w:p w14:paraId="74C473F9" w14:textId="77777777" w:rsidR="00D44012" w:rsidRDefault="00000000">
      <w:pPr>
        <w:pStyle w:val="PL"/>
        <w:rPr>
          <w:lang w:eastAsia="zh-CN"/>
        </w:rPr>
      </w:pPr>
      <w:r>
        <w:rPr>
          <w:lang w:eastAsia="zh-CN"/>
        </w:rPr>
        <w:t># SIMPLE DATA TYPES</w:t>
      </w:r>
    </w:p>
    <w:p w14:paraId="2FA21DF4" w14:textId="77777777" w:rsidR="00D44012" w:rsidRDefault="00000000">
      <w:pPr>
        <w:pStyle w:val="PL"/>
        <w:rPr>
          <w:lang w:eastAsia="zh-CN"/>
        </w:rPr>
      </w:pPr>
      <w:r>
        <w:rPr>
          <w:lang w:eastAsia="zh-CN"/>
        </w:rPr>
        <w:t>#</w:t>
      </w:r>
    </w:p>
    <w:p w14:paraId="7963F546" w14:textId="77777777" w:rsidR="00D44012" w:rsidRDefault="00D44012">
      <w:pPr>
        <w:pStyle w:val="PL"/>
        <w:rPr>
          <w:lang w:eastAsia="zh-CN"/>
        </w:rPr>
      </w:pPr>
    </w:p>
    <w:p w14:paraId="0AC58441" w14:textId="77777777" w:rsidR="00D44012" w:rsidRDefault="00000000">
      <w:pPr>
        <w:pStyle w:val="PL"/>
        <w:rPr>
          <w:lang w:eastAsia="zh-CN"/>
        </w:rPr>
      </w:pPr>
      <w:r>
        <w:rPr>
          <w:lang w:eastAsia="zh-CN"/>
        </w:rPr>
        <w:t>#</w:t>
      </w:r>
    </w:p>
    <w:p w14:paraId="566F74F9" w14:textId="77777777" w:rsidR="00D44012" w:rsidRDefault="00000000">
      <w:pPr>
        <w:pStyle w:val="PL"/>
        <w:rPr>
          <w:lang w:eastAsia="zh-CN"/>
        </w:rPr>
      </w:pPr>
      <w:r>
        <w:rPr>
          <w:lang w:eastAsia="zh-CN"/>
        </w:rPr>
        <w:t># ENUMERATIONS</w:t>
      </w:r>
    </w:p>
    <w:p w14:paraId="0CE7599D" w14:textId="77777777" w:rsidR="00D44012" w:rsidRDefault="00000000">
      <w:pPr>
        <w:pStyle w:val="PL"/>
        <w:rPr>
          <w:lang w:eastAsia="zh-CN"/>
        </w:rPr>
      </w:pPr>
      <w:r>
        <w:rPr>
          <w:lang w:eastAsia="zh-CN"/>
        </w:rPr>
        <w:t>#</w:t>
      </w:r>
    </w:p>
    <w:p w14:paraId="226597C1" w14:textId="77777777" w:rsidR="00D44012" w:rsidRDefault="00D44012">
      <w:pPr>
        <w:pStyle w:val="PL"/>
        <w:rPr>
          <w:lang w:eastAsia="zh-CN"/>
        </w:rPr>
      </w:pPr>
    </w:p>
    <w:p w14:paraId="2E7B980A" w14:textId="77777777" w:rsidR="00D44012" w:rsidRDefault="00000000">
      <w:pPr>
        <w:pStyle w:val="PL"/>
        <w:rPr>
          <w:lang w:eastAsia="zh-CN"/>
        </w:rPr>
      </w:pPr>
      <w:r>
        <w:rPr>
          <w:lang w:eastAsia="zh-CN"/>
        </w:rPr>
        <w:t xml:space="preserve">    AddressType:</w:t>
      </w:r>
    </w:p>
    <w:p w14:paraId="568471B4" w14:textId="77777777" w:rsidR="00D44012" w:rsidRDefault="00000000">
      <w:pPr>
        <w:pStyle w:val="PL"/>
        <w:rPr>
          <w:lang w:eastAsia="zh-CN"/>
        </w:rPr>
      </w:pPr>
      <w:r>
        <w:rPr>
          <w:lang w:eastAsia="zh-CN"/>
        </w:rPr>
        <w:t xml:space="preserve">      anyOf:</w:t>
      </w:r>
    </w:p>
    <w:p w14:paraId="320AD777" w14:textId="77777777" w:rsidR="00D44012" w:rsidRDefault="00000000">
      <w:pPr>
        <w:pStyle w:val="PL"/>
        <w:rPr>
          <w:lang w:eastAsia="zh-CN"/>
        </w:rPr>
      </w:pPr>
      <w:r>
        <w:rPr>
          <w:lang w:eastAsia="zh-CN"/>
        </w:rPr>
        <w:t xml:space="preserve">      - type: string</w:t>
      </w:r>
    </w:p>
    <w:p w14:paraId="64F8B83C" w14:textId="77777777" w:rsidR="00D44012" w:rsidRDefault="00000000">
      <w:pPr>
        <w:pStyle w:val="PL"/>
        <w:rPr>
          <w:lang w:eastAsia="zh-CN"/>
        </w:rPr>
      </w:pPr>
      <w:r>
        <w:rPr>
          <w:lang w:eastAsia="zh-CN"/>
        </w:rPr>
        <w:t xml:space="preserve">        enum:</w:t>
      </w:r>
    </w:p>
    <w:p w14:paraId="34C0C4FE" w14:textId="77777777" w:rsidR="00D44012" w:rsidRDefault="00000000">
      <w:pPr>
        <w:pStyle w:val="PL"/>
        <w:rPr>
          <w:lang w:eastAsia="zh-CN"/>
        </w:rPr>
      </w:pPr>
      <w:r>
        <w:rPr>
          <w:lang w:eastAsia="zh-CN"/>
        </w:rPr>
        <w:t xml:space="preserve">          - UE</w:t>
      </w:r>
    </w:p>
    <w:p w14:paraId="62520D07" w14:textId="77777777" w:rsidR="00D44012" w:rsidRDefault="00000000">
      <w:pPr>
        <w:pStyle w:val="PL"/>
        <w:rPr>
          <w:lang w:eastAsia="zh-CN"/>
        </w:rPr>
      </w:pPr>
      <w:r>
        <w:rPr>
          <w:lang w:eastAsia="zh-CN"/>
        </w:rPr>
        <w:t xml:space="preserve">          - AS</w:t>
      </w:r>
    </w:p>
    <w:p w14:paraId="00CAADB3" w14:textId="77777777" w:rsidR="00D44012" w:rsidRDefault="00000000">
      <w:pPr>
        <w:pStyle w:val="PL"/>
        <w:rPr>
          <w:lang w:eastAsia="zh-CN"/>
        </w:rPr>
      </w:pPr>
      <w:r>
        <w:rPr>
          <w:lang w:eastAsia="zh-CN"/>
        </w:rPr>
        <w:t xml:space="preserve">          - GROUP</w:t>
      </w:r>
    </w:p>
    <w:p w14:paraId="7A764B92" w14:textId="77777777" w:rsidR="00D44012" w:rsidRDefault="00000000">
      <w:pPr>
        <w:pStyle w:val="PL"/>
        <w:rPr>
          <w:lang w:eastAsia="zh-CN"/>
        </w:rPr>
      </w:pPr>
      <w:r>
        <w:rPr>
          <w:lang w:eastAsia="zh-CN"/>
        </w:rPr>
        <w:t xml:space="preserve">          - BC</w:t>
      </w:r>
    </w:p>
    <w:p w14:paraId="273E0BF0" w14:textId="77777777" w:rsidR="00D44012" w:rsidRDefault="00000000">
      <w:pPr>
        <w:pStyle w:val="PL"/>
        <w:rPr>
          <w:lang w:eastAsia="zh-CN"/>
        </w:rPr>
      </w:pPr>
      <w:r>
        <w:rPr>
          <w:lang w:eastAsia="zh-CN"/>
        </w:rPr>
        <w:t xml:space="preserve">          - TOPIC</w:t>
      </w:r>
    </w:p>
    <w:p w14:paraId="125CCAC9" w14:textId="77777777" w:rsidR="00D44012" w:rsidRDefault="00000000">
      <w:pPr>
        <w:pStyle w:val="PL"/>
        <w:rPr>
          <w:lang w:eastAsia="zh-CN"/>
        </w:rPr>
      </w:pPr>
      <w:r>
        <w:rPr>
          <w:lang w:eastAsia="zh-CN"/>
        </w:rPr>
        <w:t xml:space="preserve">      - type: string</w:t>
      </w:r>
    </w:p>
    <w:p w14:paraId="0CDC3745" w14:textId="77777777" w:rsidR="00D44012" w:rsidRDefault="00000000">
      <w:pPr>
        <w:pStyle w:val="PL"/>
        <w:rPr>
          <w:lang w:eastAsia="zh-CN"/>
        </w:rPr>
      </w:pPr>
      <w:r>
        <w:rPr>
          <w:lang w:eastAsia="zh-CN"/>
        </w:rPr>
        <w:t xml:space="preserve">        description: &gt;</w:t>
      </w:r>
    </w:p>
    <w:p w14:paraId="77411905" w14:textId="77777777" w:rsidR="00D44012" w:rsidRDefault="00000000">
      <w:pPr>
        <w:pStyle w:val="PL"/>
        <w:rPr>
          <w:lang w:eastAsia="zh-CN"/>
        </w:rPr>
      </w:pPr>
      <w:r>
        <w:rPr>
          <w:lang w:eastAsia="zh-CN"/>
        </w:rPr>
        <w:t xml:space="preserve">          This string provides forward-compatibility with future</w:t>
      </w:r>
    </w:p>
    <w:p w14:paraId="1769D58C" w14:textId="77777777" w:rsidR="00D44012" w:rsidRDefault="00000000">
      <w:pPr>
        <w:pStyle w:val="PL"/>
        <w:rPr>
          <w:lang w:eastAsia="zh-CN"/>
        </w:rPr>
      </w:pPr>
      <w:r>
        <w:rPr>
          <w:lang w:eastAsia="zh-CN"/>
        </w:rPr>
        <w:t xml:space="preserve">          extensions to the enumeration but is not used to encode</w:t>
      </w:r>
    </w:p>
    <w:p w14:paraId="523211BB" w14:textId="77777777" w:rsidR="00D44012" w:rsidRDefault="00000000">
      <w:pPr>
        <w:pStyle w:val="PL"/>
        <w:rPr>
          <w:lang w:eastAsia="zh-CN"/>
        </w:rPr>
      </w:pPr>
      <w:r>
        <w:rPr>
          <w:lang w:eastAsia="zh-CN"/>
        </w:rPr>
        <w:t xml:space="preserve">          content defined in the present version of this API.</w:t>
      </w:r>
    </w:p>
    <w:p w14:paraId="65DF23C6" w14:textId="77777777" w:rsidR="00D44012" w:rsidRDefault="00000000">
      <w:pPr>
        <w:pStyle w:val="PL"/>
        <w:rPr>
          <w:lang w:eastAsia="zh-CN"/>
        </w:rPr>
      </w:pPr>
      <w:r>
        <w:rPr>
          <w:lang w:eastAsia="zh-CN"/>
        </w:rPr>
        <w:t xml:space="preserve">      description: |</w:t>
      </w:r>
    </w:p>
    <w:p w14:paraId="3C6C51E6" w14:textId="77777777" w:rsidR="00D44012" w:rsidRDefault="00000000">
      <w:pPr>
        <w:pStyle w:val="PL"/>
        <w:rPr>
          <w:lang w:val="en-US" w:eastAsia="zh-CN"/>
        </w:rPr>
      </w:pPr>
      <w:r>
        <w:rPr>
          <w:rFonts w:hint="eastAsia"/>
          <w:lang w:val="en-US" w:eastAsia="zh-CN"/>
        </w:rPr>
        <w:t xml:space="preserve">        Represent the type of message request.</w:t>
      </w:r>
    </w:p>
    <w:p w14:paraId="228EBEC5" w14:textId="77777777" w:rsidR="00D44012" w:rsidRDefault="00000000">
      <w:pPr>
        <w:pStyle w:val="PL"/>
        <w:rPr>
          <w:lang w:eastAsia="zh-CN"/>
        </w:rPr>
      </w:pPr>
      <w:r>
        <w:rPr>
          <w:lang w:eastAsia="zh-CN"/>
        </w:rPr>
        <w:t xml:space="preserve">        Possible values are:</w:t>
      </w:r>
    </w:p>
    <w:p w14:paraId="593959B7" w14:textId="77777777" w:rsidR="00D44012" w:rsidRDefault="00000000">
      <w:pPr>
        <w:pStyle w:val="PL"/>
        <w:rPr>
          <w:lang w:eastAsia="zh-CN"/>
        </w:rPr>
      </w:pPr>
      <w:r>
        <w:rPr>
          <w:lang w:eastAsia="zh-CN"/>
        </w:rPr>
        <w:t xml:space="preserve">        - UE: The address type is UE.</w:t>
      </w:r>
    </w:p>
    <w:p w14:paraId="0833ACA2" w14:textId="77777777" w:rsidR="00D44012" w:rsidRDefault="00000000">
      <w:pPr>
        <w:pStyle w:val="PL"/>
        <w:rPr>
          <w:lang w:eastAsia="zh-CN"/>
        </w:rPr>
      </w:pPr>
      <w:r>
        <w:rPr>
          <w:lang w:eastAsia="zh-CN"/>
        </w:rPr>
        <w:t xml:space="preserve">        - AS: The address type is AS.</w:t>
      </w:r>
    </w:p>
    <w:p w14:paraId="41726C96" w14:textId="77777777" w:rsidR="00D44012" w:rsidRDefault="00000000">
      <w:pPr>
        <w:pStyle w:val="PL"/>
        <w:rPr>
          <w:lang w:eastAsia="zh-CN"/>
        </w:rPr>
      </w:pPr>
      <w:r>
        <w:rPr>
          <w:lang w:eastAsia="zh-CN"/>
        </w:rPr>
        <w:t xml:space="preserve">        - GROUP: The address type is GROUP.</w:t>
      </w:r>
    </w:p>
    <w:p w14:paraId="5DBC9700" w14:textId="77777777" w:rsidR="00D44012" w:rsidRDefault="00000000">
      <w:pPr>
        <w:pStyle w:val="PL"/>
        <w:rPr>
          <w:lang w:eastAsia="zh-CN"/>
        </w:rPr>
      </w:pPr>
      <w:r>
        <w:rPr>
          <w:lang w:eastAsia="zh-CN"/>
        </w:rPr>
        <w:t xml:space="preserve">        - BC: The address type is BC.</w:t>
      </w:r>
    </w:p>
    <w:p w14:paraId="26F9B30B" w14:textId="77777777" w:rsidR="00D44012" w:rsidRDefault="00000000">
      <w:pPr>
        <w:pStyle w:val="PL"/>
        <w:rPr>
          <w:lang w:eastAsia="zh-CN"/>
        </w:rPr>
      </w:pPr>
      <w:r>
        <w:rPr>
          <w:lang w:eastAsia="zh-CN"/>
        </w:rPr>
        <w:t xml:space="preserve">        - TOPIC: The address type is TOPIC.</w:t>
      </w:r>
    </w:p>
    <w:p w14:paraId="545670E1" w14:textId="77777777" w:rsidR="00D44012" w:rsidRDefault="00000000">
      <w:pPr>
        <w:pStyle w:val="Heading1"/>
        <w:rPr>
          <w:lang w:eastAsia="zh-CN"/>
        </w:rPr>
      </w:pPr>
      <w:bookmarkStart w:id="1456" w:name="_Toc96996832"/>
      <w:bookmarkStart w:id="1457" w:name="_Toc97197238"/>
      <w:bookmarkStart w:id="1458" w:name="_Toc122117513"/>
      <w:bookmarkStart w:id="1459" w:name="_Toc185509521"/>
      <w:r>
        <w:rPr>
          <w:lang w:eastAsia="zh-CN"/>
        </w:rPr>
        <w:lastRenderedPageBreak/>
        <w:t>A.5</w:t>
      </w:r>
      <w:r>
        <w:rPr>
          <w:lang w:eastAsia="zh-CN"/>
        </w:rPr>
        <w:tab/>
        <w:t>MSGG_N3GDelivery API</w:t>
      </w:r>
      <w:bookmarkEnd w:id="1456"/>
      <w:bookmarkEnd w:id="1457"/>
      <w:bookmarkEnd w:id="1458"/>
      <w:bookmarkEnd w:id="1459"/>
    </w:p>
    <w:p w14:paraId="1335574F" w14:textId="77777777" w:rsidR="00D44012" w:rsidRDefault="00000000">
      <w:pPr>
        <w:pStyle w:val="PL"/>
        <w:rPr>
          <w:lang w:eastAsia="zh-CN"/>
        </w:rPr>
      </w:pPr>
      <w:r>
        <w:rPr>
          <w:lang w:eastAsia="zh-CN"/>
        </w:rPr>
        <w:t>openapi: 3.0.0</w:t>
      </w:r>
    </w:p>
    <w:p w14:paraId="006336F0" w14:textId="77777777" w:rsidR="00D44012" w:rsidRDefault="00000000">
      <w:pPr>
        <w:pStyle w:val="PL"/>
        <w:rPr>
          <w:lang w:eastAsia="zh-CN"/>
        </w:rPr>
      </w:pPr>
      <w:r>
        <w:rPr>
          <w:lang w:eastAsia="zh-CN"/>
        </w:rPr>
        <w:t>info:</w:t>
      </w:r>
    </w:p>
    <w:p w14:paraId="793F425E" w14:textId="77777777" w:rsidR="00D44012" w:rsidRDefault="00000000">
      <w:pPr>
        <w:pStyle w:val="PL"/>
        <w:rPr>
          <w:lang w:eastAsia="zh-CN"/>
        </w:rPr>
      </w:pPr>
      <w:r>
        <w:rPr>
          <w:lang w:eastAsia="zh-CN"/>
        </w:rPr>
        <w:t xml:space="preserve">  title: MSGG_N3GDelivery</w:t>
      </w:r>
    </w:p>
    <w:p w14:paraId="0AE1FE4C" w14:textId="77777777" w:rsidR="00D44012" w:rsidRDefault="00000000">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AE56BEC" w14:textId="77777777" w:rsidR="00D44012" w:rsidRDefault="00000000">
      <w:pPr>
        <w:pStyle w:val="PL"/>
        <w:rPr>
          <w:lang w:eastAsia="zh-CN"/>
        </w:rPr>
      </w:pPr>
      <w:r>
        <w:rPr>
          <w:lang w:eastAsia="zh-CN"/>
        </w:rPr>
        <w:t xml:space="preserve">  description: |</w:t>
      </w:r>
    </w:p>
    <w:p w14:paraId="6E6A0D0E" w14:textId="77777777" w:rsidR="00D44012" w:rsidRDefault="00000000">
      <w:pPr>
        <w:pStyle w:val="PL"/>
        <w:rPr>
          <w:lang w:eastAsia="zh-CN"/>
        </w:rPr>
      </w:pPr>
      <w:r>
        <w:rPr>
          <w:lang w:eastAsia="zh-CN"/>
        </w:rPr>
        <w:t xml:space="preserve">    API for MSGG N3G Message Delivery Service.  </w:t>
      </w:r>
    </w:p>
    <w:p w14:paraId="7583C77F" w14:textId="77777777" w:rsidR="00D44012"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5B894540" w14:textId="77777777" w:rsidR="00D44012" w:rsidRDefault="00000000">
      <w:pPr>
        <w:pStyle w:val="PL"/>
        <w:rPr>
          <w:lang w:eastAsia="zh-CN"/>
        </w:rPr>
      </w:pPr>
      <w:r>
        <w:rPr>
          <w:lang w:eastAsia="zh-CN"/>
        </w:rPr>
        <w:t xml:space="preserve">    All rights reserved.</w:t>
      </w:r>
    </w:p>
    <w:p w14:paraId="3C329AAB" w14:textId="77777777" w:rsidR="00D44012" w:rsidRDefault="00D44012">
      <w:pPr>
        <w:pStyle w:val="PL"/>
        <w:rPr>
          <w:lang w:eastAsia="zh-CN"/>
        </w:rPr>
      </w:pPr>
    </w:p>
    <w:p w14:paraId="7C64539B" w14:textId="77777777" w:rsidR="00D44012" w:rsidRDefault="00000000">
      <w:pPr>
        <w:pStyle w:val="PL"/>
        <w:rPr>
          <w:lang w:eastAsia="zh-CN"/>
        </w:rPr>
      </w:pPr>
      <w:r>
        <w:rPr>
          <w:lang w:eastAsia="zh-CN"/>
        </w:rPr>
        <w:t>externalDocs:</w:t>
      </w:r>
    </w:p>
    <w:p w14:paraId="2FE85812" w14:textId="77777777" w:rsidR="00D44012" w:rsidRDefault="00000000">
      <w:pPr>
        <w:pStyle w:val="PL"/>
        <w:rPr>
          <w:lang w:eastAsia="zh-CN"/>
        </w:rPr>
      </w:pPr>
      <w:r>
        <w:rPr>
          <w:lang w:eastAsia="zh-CN"/>
        </w:rPr>
        <w:t xml:space="preserve">  description: &gt;</w:t>
      </w:r>
    </w:p>
    <w:p w14:paraId="7F8780A1" w14:textId="77777777" w:rsidR="00D4401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C5E9561" w14:textId="77777777" w:rsidR="00D44012" w:rsidRDefault="00000000">
      <w:pPr>
        <w:pStyle w:val="PL"/>
        <w:rPr>
          <w:lang w:eastAsia="zh-CN"/>
        </w:rPr>
      </w:pPr>
      <w:r>
        <w:rPr>
          <w:lang w:eastAsia="zh-CN"/>
        </w:rPr>
        <w:t xml:space="preserve">    specification; Stage 3</w:t>
      </w:r>
    </w:p>
    <w:p w14:paraId="23956B81" w14:textId="77777777" w:rsidR="00D44012" w:rsidRDefault="00000000">
      <w:pPr>
        <w:pStyle w:val="PL"/>
        <w:rPr>
          <w:lang w:eastAsia="zh-CN"/>
        </w:rPr>
      </w:pPr>
      <w:r>
        <w:rPr>
          <w:lang w:eastAsia="zh-CN"/>
        </w:rPr>
        <w:t xml:space="preserve">  url: https://www.3gpp.org/ftp/Specs/archive/29_series/29.538/</w:t>
      </w:r>
    </w:p>
    <w:p w14:paraId="3649EF5B" w14:textId="77777777" w:rsidR="00D44012" w:rsidRDefault="00D44012">
      <w:pPr>
        <w:pStyle w:val="PL"/>
        <w:rPr>
          <w:lang w:eastAsia="zh-CN"/>
        </w:rPr>
      </w:pPr>
    </w:p>
    <w:p w14:paraId="4D705870" w14:textId="77777777" w:rsidR="00D44012" w:rsidRDefault="00000000">
      <w:pPr>
        <w:pStyle w:val="PL"/>
        <w:rPr>
          <w:lang w:eastAsia="zh-CN"/>
        </w:rPr>
      </w:pPr>
      <w:r>
        <w:rPr>
          <w:lang w:eastAsia="zh-CN"/>
        </w:rPr>
        <w:t>servers:</w:t>
      </w:r>
    </w:p>
    <w:p w14:paraId="69FDAD7B" w14:textId="77777777" w:rsidR="00D44012" w:rsidRDefault="00000000">
      <w:pPr>
        <w:pStyle w:val="PL"/>
        <w:rPr>
          <w:lang w:eastAsia="zh-CN"/>
        </w:rPr>
      </w:pPr>
      <w:r>
        <w:rPr>
          <w:lang w:eastAsia="zh-CN"/>
        </w:rPr>
        <w:t xml:space="preserve">  - url: '{apiRoot}/msgg-n3gdelivery/v1'</w:t>
      </w:r>
    </w:p>
    <w:p w14:paraId="43F53DFF" w14:textId="77777777" w:rsidR="00D44012" w:rsidRDefault="00000000">
      <w:pPr>
        <w:pStyle w:val="PL"/>
        <w:rPr>
          <w:lang w:eastAsia="zh-CN"/>
        </w:rPr>
      </w:pPr>
      <w:r>
        <w:rPr>
          <w:lang w:eastAsia="zh-CN"/>
        </w:rPr>
        <w:t xml:space="preserve">    variables:</w:t>
      </w:r>
    </w:p>
    <w:p w14:paraId="32583235" w14:textId="77777777" w:rsidR="00D44012" w:rsidRDefault="00000000">
      <w:pPr>
        <w:pStyle w:val="PL"/>
        <w:rPr>
          <w:lang w:eastAsia="zh-CN"/>
        </w:rPr>
      </w:pPr>
      <w:r>
        <w:rPr>
          <w:lang w:eastAsia="zh-CN"/>
        </w:rPr>
        <w:t xml:space="preserve">      apiRoot:</w:t>
      </w:r>
    </w:p>
    <w:p w14:paraId="7C8AFB89" w14:textId="77777777" w:rsidR="00D44012" w:rsidRDefault="00000000">
      <w:pPr>
        <w:pStyle w:val="PL"/>
        <w:rPr>
          <w:lang w:eastAsia="zh-CN"/>
        </w:rPr>
      </w:pPr>
      <w:r>
        <w:rPr>
          <w:lang w:eastAsia="zh-CN"/>
        </w:rPr>
        <w:t xml:space="preserve">        default: https://example.com</w:t>
      </w:r>
    </w:p>
    <w:p w14:paraId="7AE0A044" w14:textId="77777777" w:rsidR="00D44012" w:rsidRDefault="00000000">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16714751" w14:textId="77777777" w:rsidR="00D44012" w:rsidRDefault="00D44012">
      <w:pPr>
        <w:pStyle w:val="PL"/>
        <w:rPr>
          <w:lang w:eastAsia="zh-CN"/>
        </w:rPr>
      </w:pPr>
    </w:p>
    <w:p w14:paraId="12C9B696" w14:textId="77777777" w:rsidR="00D44012" w:rsidRDefault="00000000">
      <w:pPr>
        <w:pStyle w:val="PL"/>
        <w:rPr>
          <w:lang w:eastAsia="zh-CN"/>
        </w:rPr>
      </w:pPr>
      <w:r>
        <w:rPr>
          <w:lang w:eastAsia="zh-CN"/>
        </w:rPr>
        <w:t>security:</w:t>
      </w:r>
    </w:p>
    <w:p w14:paraId="5F6E48E5" w14:textId="77777777" w:rsidR="00D44012" w:rsidRDefault="00000000">
      <w:pPr>
        <w:pStyle w:val="PL"/>
        <w:rPr>
          <w:lang w:eastAsia="zh-CN"/>
        </w:rPr>
      </w:pPr>
      <w:r>
        <w:rPr>
          <w:lang w:eastAsia="zh-CN"/>
        </w:rPr>
        <w:t xml:space="preserve">  - {}</w:t>
      </w:r>
    </w:p>
    <w:p w14:paraId="24EF6012" w14:textId="77777777" w:rsidR="00D44012" w:rsidRDefault="00000000">
      <w:pPr>
        <w:pStyle w:val="PL"/>
        <w:rPr>
          <w:lang w:eastAsia="zh-CN"/>
        </w:rPr>
      </w:pPr>
      <w:r>
        <w:rPr>
          <w:lang w:eastAsia="zh-CN"/>
        </w:rPr>
        <w:t xml:space="preserve">  - oAuth2ClientCredentials:</w:t>
      </w:r>
      <w:r>
        <w:rPr>
          <w:rFonts w:eastAsia="DengXian"/>
          <w:lang w:eastAsia="zh-CN"/>
        </w:rPr>
        <w:t xml:space="preserve"> []</w:t>
      </w:r>
    </w:p>
    <w:p w14:paraId="0E455514" w14:textId="77777777" w:rsidR="00D44012" w:rsidRDefault="00D44012">
      <w:pPr>
        <w:pStyle w:val="PL"/>
        <w:rPr>
          <w:lang w:eastAsia="zh-CN"/>
        </w:rPr>
      </w:pPr>
    </w:p>
    <w:p w14:paraId="14DD9F22" w14:textId="77777777" w:rsidR="00D44012" w:rsidRDefault="00000000">
      <w:pPr>
        <w:pStyle w:val="PL"/>
        <w:rPr>
          <w:lang w:eastAsia="zh-CN"/>
        </w:rPr>
      </w:pPr>
      <w:r>
        <w:rPr>
          <w:lang w:eastAsia="zh-CN"/>
        </w:rPr>
        <w:t>paths:</w:t>
      </w:r>
    </w:p>
    <w:p w14:paraId="152E9E0A" w14:textId="77777777" w:rsidR="00D44012" w:rsidRDefault="00000000">
      <w:pPr>
        <w:pStyle w:val="PL"/>
        <w:rPr>
          <w:lang w:eastAsia="zh-CN"/>
        </w:rPr>
      </w:pPr>
      <w:r>
        <w:rPr>
          <w:lang w:eastAsia="zh-CN"/>
        </w:rPr>
        <w:t xml:space="preserve">  /deliver-message:</w:t>
      </w:r>
    </w:p>
    <w:p w14:paraId="3871B26F" w14:textId="77777777" w:rsidR="00D44012" w:rsidRDefault="00000000">
      <w:pPr>
        <w:pStyle w:val="PL"/>
        <w:rPr>
          <w:lang w:eastAsia="zh-CN"/>
        </w:rPr>
      </w:pPr>
      <w:r>
        <w:rPr>
          <w:lang w:eastAsia="zh-CN"/>
        </w:rPr>
        <w:t xml:space="preserve">    post:</w:t>
      </w:r>
    </w:p>
    <w:p w14:paraId="7CD72D21" w14:textId="77777777" w:rsidR="00D44012" w:rsidRDefault="00000000">
      <w:pPr>
        <w:pStyle w:val="PL"/>
        <w:rPr>
          <w:lang w:eastAsia="zh-CN"/>
        </w:rPr>
      </w:pPr>
      <w:r>
        <w:rPr>
          <w:lang w:eastAsia="zh-CN"/>
        </w:rPr>
        <w:t xml:space="preserve">      summary: deliver message to NON-3GPP Message Gateway</w:t>
      </w:r>
    </w:p>
    <w:p w14:paraId="65EB3EE6" w14:textId="77777777" w:rsidR="00D44012" w:rsidRDefault="00000000">
      <w:pPr>
        <w:pStyle w:val="PL"/>
        <w:rPr>
          <w:lang w:eastAsia="zh-CN"/>
        </w:rPr>
      </w:pPr>
      <w:r>
        <w:rPr>
          <w:lang w:eastAsia="zh-CN"/>
        </w:rPr>
        <w:t xml:space="preserve">      tags:</w:t>
      </w:r>
    </w:p>
    <w:p w14:paraId="0CD8FDC3" w14:textId="77777777" w:rsidR="00D44012" w:rsidRDefault="00000000">
      <w:pPr>
        <w:pStyle w:val="PL"/>
        <w:rPr>
          <w:lang w:eastAsia="zh-CN"/>
        </w:rPr>
      </w:pPr>
      <w:r>
        <w:rPr>
          <w:lang w:eastAsia="zh-CN"/>
        </w:rPr>
        <w:t xml:space="preserve">        - N3G Message delivery</w:t>
      </w:r>
    </w:p>
    <w:p w14:paraId="7B8BCD25" w14:textId="77777777" w:rsidR="00D44012" w:rsidRDefault="00000000">
      <w:pPr>
        <w:pStyle w:val="PL"/>
        <w:rPr>
          <w:lang w:eastAsia="zh-CN"/>
        </w:rPr>
      </w:pPr>
      <w:r>
        <w:rPr>
          <w:lang w:eastAsia="zh-CN"/>
        </w:rPr>
        <w:t xml:space="preserve">      requestBody:</w:t>
      </w:r>
    </w:p>
    <w:p w14:paraId="3D4A0432" w14:textId="77777777" w:rsidR="00D44012" w:rsidRDefault="00000000">
      <w:pPr>
        <w:pStyle w:val="PL"/>
        <w:rPr>
          <w:lang w:eastAsia="zh-CN"/>
        </w:rPr>
      </w:pPr>
      <w:r>
        <w:rPr>
          <w:lang w:eastAsia="zh-CN"/>
        </w:rPr>
        <w:t xml:space="preserve">        required: true</w:t>
      </w:r>
    </w:p>
    <w:p w14:paraId="5B8FC076" w14:textId="77777777" w:rsidR="00D44012" w:rsidRDefault="00000000">
      <w:pPr>
        <w:pStyle w:val="PL"/>
        <w:rPr>
          <w:lang w:eastAsia="zh-CN"/>
        </w:rPr>
      </w:pPr>
      <w:r>
        <w:rPr>
          <w:lang w:eastAsia="zh-CN"/>
        </w:rPr>
        <w:t xml:space="preserve">        content:</w:t>
      </w:r>
    </w:p>
    <w:p w14:paraId="34D767F4" w14:textId="77777777" w:rsidR="00D44012" w:rsidRDefault="00000000">
      <w:pPr>
        <w:pStyle w:val="PL"/>
        <w:rPr>
          <w:lang w:eastAsia="zh-CN"/>
        </w:rPr>
      </w:pPr>
      <w:r>
        <w:rPr>
          <w:lang w:eastAsia="zh-CN"/>
        </w:rPr>
        <w:t xml:space="preserve">          application/json:</w:t>
      </w:r>
    </w:p>
    <w:p w14:paraId="46BBC37F" w14:textId="77777777" w:rsidR="00D44012" w:rsidRDefault="00000000">
      <w:pPr>
        <w:pStyle w:val="PL"/>
        <w:rPr>
          <w:lang w:eastAsia="zh-CN"/>
        </w:rPr>
      </w:pPr>
      <w:r>
        <w:rPr>
          <w:lang w:eastAsia="zh-CN"/>
        </w:rPr>
        <w:t xml:space="preserve">            schema:</w:t>
      </w:r>
    </w:p>
    <w:p w14:paraId="2C47C065" w14:textId="77777777" w:rsidR="00D44012" w:rsidRDefault="00000000">
      <w:pPr>
        <w:pStyle w:val="PL"/>
        <w:rPr>
          <w:lang w:eastAsia="zh-CN"/>
        </w:rPr>
      </w:pPr>
      <w:r>
        <w:rPr>
          <w:lang w:eastAsia="zh-CN"/>
        </w:rPr>
        <w:t xml:space="preserve">              $ref: '#/components/schemas/N3gMessageDelivery'</w:t>
      </w:r>
    </w:p>
    <w:p w14:paraId="57ACB3B0" w14:textId="77777777" w:rsidR="00D44012" w:rsidRDefault="00000000">
      <w:pPr>
        <w:pStyle w:val="PL"/>
        <w:rPr>
          <w:lang w:eastAsia="zh-CN"/>
        </w:rPr>
      </w:pPr>
      <w:r>
        <w:rPr>
          <w:lang w:eastAsia="zh-CN"/>
        </w:rPr>
        <w:t xml:space="preserve">      responses:</w:t>
      </w:r>
    </w:p>
    <w:p w14:paraId="17764E57" w14:textId="77777777" w:rsidR="00D44012" w:rsidRDefault="00000000">
      <w:pPr>
        <w:pStyle w:val="PL"/>
        <w:rPr>
          <w:lang w:eastAsia="zh-CN"/>
        </w:rPr>
      </w:pPr>
      <w:r>
        <w:rPr>
          <w:lang w:eastAsia="zh-CN"/>
        </w:rPr>
        <w:t xml:space="preserve">        '204':</w:t>
      </w:r>
    </w:p>
    <w:p w14:paraId="30A82C8F" w14:textId="77777777" w:rsidR="00D44012" w:rsidRDefault="00000000">
      <w:pPr>
        <w:pStyle w:val="PL"/>
        <w:rPr>
          <w:lang w:eastAsia="zh-CN"/>
        </w:rPr>
      </w:pPr>
      <w:r>
        <w:rPr>
          <w:lang w:eastAsia="zh-CN"/>
        </w:rPr>
        <w:t xml:space="preserve">          description: No Content,Message delivery successful</w:t>
      </w:r>
    </w:p>
    <w:p w14:paraId="3EC23255" w14:textId="77777777" w:rsidR="00D44012" w:rsidRDefault="00000000">
      <w:pPr>
        <w:pStyle w:val="PL"/>
        <w:rPr>
          <w:lang w:val="en-US" w:eastAsia="es-ES"/>
        </w:rPr>
      </w:pPr>
      <w:r>
        <w:rPr>
          <w:lang w:val="en-US" w:eastAsia="es-ES"/>
        </w:rPr>
        <w:t xml:space="preserve">        '307':</w:t>
      </w:r>
    </w:p>
    <w:p w14:paraId="3B11AC30" w14:textId="77777777" w:rsidR="00D44012" w:rsidRDefault="00000000">
      <w:pPr>
        <w:pStyle w:val="PL"/>
        <w:rPr>
          <w:lang w:val="en-US" w:eastAsia="es-ES"/>
        </w:rPr>
      </w:pPr>
      <w:r>
        <w:rPr>
          <w:lang w:val="en-US" w:eastAsia="es-ES"/>
        </w:rPr>
        <w:t xml:space="preserve">          $ref: 'TS29122_CommonData.yaml#/components/responses/307'</w:t>
      </w:r>
    </w:p>
    <w:p w14:paraId="300787F4" w14:textId="77777777" w:rsidR="00D44012" w:rsidRDefault="00000000">
      <w:pPr>
        <w:pStyle w:val="PL"/>
        <w:rPr>
          <w:lang w:val="en-US" w:eastAsia="es-ES"/>
        </w:rPr>
      </w:pPr>
      <w:r>
        <w:rPr>
          <w:lang w:val="en-US" w:eastAsia="es-ES"/>
        </w:rPr>
        <w:t xml:space="preserve">        '308':</w:t>
      </w:r>
    </w:p>
    <w:p w14:paraId="2BF75F4D" w14:textId="77777777" w:rsidR="00D44012" w:rsidRDefault="00000000">
      <w:pPr>
        <w:pStyle w:val="PL"/>
        <w:rPr>
          <w:lang w:val="en-US" w:eastAsia="es-ES"/>
        </w:rPr>
      </w:pPr>
      <w:r>
        <w:rPr>
          <w:lang w:val="en-US" w:eastAsia="es-ES"/>
        </w:rPr>
        <w:t xml:space="preserve">          $ref: 'TS29122_CommonData.yaml#/components/responses/308'</w:t>
      </w:r>
    </w:p>
    <w:p w14:paraId="4C0FE7A3" w14:textId="77777777" w:rsidR="00D44012" w:rsidRDefault="00000000">
      <w:pPr>
        <w:pStyle w:val="PL"/>
        <w:rPr>
          <w:lang w:eastAsia="zh-CN"/>
        </w:rPr>
      </w:pPr>
      <w:r>
        <w:rPr>
          <w:lang w:eastAsia="zh-CN"/>
        </w:rPr>
        <w:t xml:space="preserve">        '400':</w:t>
      </w:r>
    </w:p>
    <w:p w14:paraId="193629D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DEEE2FC" w14:textId="77777777" w:rsidR="00D44012" w:rsidRDefault="00000000">
      <w:pPr>
        <w:pStyle w:val="PL"/>
        <w:rPr>
          <w:lang w:eastAsia="zh-CN"/>
        </w:rPr>
      </w:pPr>
      <w:r>
        <w:rPr>
          <w:lang w:eastAsia="zh-CN"/>
        </w:rPr>
        <w:t xml:space="preserve">        '401':</w:t>
      </w:r>
    </w:p>
    <w:p w14:paraId="6086AFE4"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A16AF92" w14:textId="77777777" w:rsidR="00D44012" w:rsidRDefault="00000000">
      <w:pPr>
        <w:pStyle w:val="PL"/>
        <w:rPr>
          <w:lang w:eastAsia="zh-CN"/>
        </w:rPr>
      </w:pPr>
      <w:r>
        <w:rPr>
          <w:lang w:eastAsia="zh-CN"/>
        </w:rPr>
        <w:t xml:space="preserve">        '403':</w:t>
      </w:r>
    </w:p>
    <w:p w14:paraId="435A438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8DDD441" w14:textId="77777777" w:rsidR="00D44012" w:rsidRDefault="00000000">
      <w:pPr>
        <w:pStyle w:val="PL"/>
        <w:rPr>
          <w:lang w:eastAsia="zh-CN"/>
        </w:rPr>
      </w:pPr>
      <w:r>
        <w:rPr>
          <w:lang w:eastAsia="zh-CN"/>
        </w:rPr>
        <w:t xml:space="preserve">        '404':</w:t>
      </w:r>
    </w:p>
    <w:p w14:paraId="7124BA9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9184D17" w14:textId="77777777" w:rsidR="00D44012" w:rsidRDefault="00000000">
      <w:pPr>
        <w:pStyle w:val="PL"/>
        <w:rPr>
          <w:lang w:eastAsia="zh-CN"/>
        </w:rPr>
      </w:pPr>
      <w:r>
        <w:rPr>
          <w:lang w:eastAsia="zh-CN"/>
        </w:rPr>
        <w:t xml:space="preserve">        '411':</w:t>
      </w:r>
    </w:p>
    <w:p w14:paraId="2452316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003E82FB" w14:textId="77777777" w:rsidR="00D44012" w:rsidRDefault="00000000">
      <w:pPr>
        <w:pStyle w:val="PL"/>
        <w:rPr>
          <w:lang w:eastAsia="zh-CN"/>
        </w:rPr>
      </w:pPr>
      <w:r>
        <w:rPr>
          <w:lang w:eastAsia="zh-CN"/>
        </w:rPr>
        <w:t xml:space="preserve">        '413':</w:t>
      </w:r>
    </w:p>
    <w:p w14:paraId="793397F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5AF00C" w14:textId="77777777" w:rsidR="00D44012" w:rsidRDefault="00000000">
      <w:pPr>
        <w:pStyle w:val="PL"/>
        <w:rPr>
          <w:lang w:eastAsia="zh-CN"/>
        </w:rPr>
      </w:pPr>
      <w:r>
        <w:rPr>
          <w:lang w:eastAsia="zh-CN"/>
        </w:rPr>
        <w:t xml:space="preserve">        '415':</w:t>
      </w:r>
    </w:p>
    <w:p w14:paraId="7AB7DF7C"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B05A429" w14:textId="77777777" w:rsidR="00D44012" w:rsidRDefault="00000000">
      <w:pPr>
        <w:pStyle w:val="PL"/>
        <w:rPr>
          <w:lang w:eastAsia="zh-CN"/>
        </w:rPr>
      </w:pPr>
      <w:r>
        <w:rPr>
          <w:lang w:eastAsia="zh-CN"/>
        </w:rPr>
        <w:t xml:space="preserve">        '429':</w:t>
      </w:r>
    </w:p>
    <w:p w14:paraId="2277AC8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421DB8E" w14:textId="77777777" w:rsidR="00D44012" w:rsidRDefault="00000000">
      <w:pPr>
        <w:pStyle w:val="PL"/>
        <w:rPr>
          <w:lang w:eastAsia="zh-CN"/>
        </w:rPr>
      </w:pPr>
      <w:r>
        <w:rPr>
          <w:lang w:eastAsia="zh-CN"/>
        </w:rPr>
        <w:t xml:space="preserve">        '500':</w:t>
      </w:r>
    </w:p>
    <w:p w14:paraId="01F0B8B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AEC28EB" w14:textId="77777777" w:rsidR="00D44012" w:rsidRDefault="00000000">
      <w:pPr>
        <w:pStyle w:val="PL"/>
        <w:rPr>
          <w:lang w:eastAsia="zh-CN"/>
        </w:rPr>
      </w:pPr>
      <w:r>
        <w:rPr>
          <w:lang w:eastAsia="zh-CN"/>
        </w:rPr>
        <w:t xml:space="preserve">        '503':</w:t>
      </w:r>
    </w:p>
    <w:p w14:paraId="20EA755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DA3B33A" w14:textId="77777777" w:rsidR="00D44012" w:rsidRDefault="00000000">
      <w:pPr>
        <w:pStyle w:val="PL"/>
        <w:rPr>
          <w:lang w:eastAsia="zh-CN"/>
        </w:rPr>
      </w:pPr>
      <w:r>
        <w:rPr>
          <w:lang w:eastAsia="zh-CN"/>
        </w:rPr>
        <w:t xml:space="preserve">        default:</w:t>
      </w:r>
    </w:p>
    <w:p w14:paraId="6C1FB0F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16D4E3AD" w14:textId="77777777" w:rsidR="00D44012" w:rsidRDefault="00D44012">
      <w:pPr>
        <w:pStyle w:val="PL"/>
        <w:rPr>
          <w:lang w:eastAsia="zh-CN"/>
        </w:rPr>
      </w:pPr>
    </w:p>
    <w:p w14:paraId="002F25B7" w14:textId="77777777" w:rsidR="00D44012" w:rsidRDefault="00000000">
      <w:pPr>
        <w:pStyle w:val="PL"/>
        <w:rPr>
          <w:lang w:eastAsia="zh-CN"/>
        </w:rPr>
      </w:pPr>
      <w:r>
        <w:rPr>
          <w:lang w:eastAsia="zh-CN"/>
        </w:rPr>
        <w:t xml:space="preserve">  /deliver-report:</w:t>
      </w:r>
    </w:p>
    <w:p w14:paraId="2BC683FF" w14:textId="77777777" w:rsidR="00D44012" w:rsidRDefault="00000000">
      <w:pPr>
        <w:pStyle w:val="PL"/>
        <w:rPr>
          <w:lang w:eastAsia="zh-CN"/>
        </w:rPr>
      </w:pPr>
      <w:r>
        <w:rPr>
          <w:lang w:eastAsia="zh-CN"/>
        </w:rPr>
        <w:t xml:space="preserve">    post:</w:t>
      </w:r>
    </w:p>
    <w:p w14:paraId="79C28F0C" w14:textId="77777777" w:rsidR="00D44012" w:rsidRDefault="00000000">
      <w:pPr>
        <w:pStyle w:val="PL"/>
        <w:rPr>
          <w:lang w:eastAsia="zh-CN"/>
        </w:rPr>
      </w:pPr>
      <w:r>
        <w:rPr>
          <w:lang w:eastAsia="zh-CN"/>
        </w:rPr>
        <w:t xml:space="preserve">      summary: deliver status report to NON-3GPP Message Gateway</w:t>
      </w:r>
    </w:p>
    <w:p w14:paraId="37F6BD8A" w14:textId="77777777" w:rsidR="00D44012" w:rsidRDefault="00000000">
      <w:pPr>
        <w:pStyle w:val="PL"/>
        <w:rPr>
          <w:lang w:eastAsia="zh-CN"/>
        </w:rPr>
      </w:pPr>
      <w:r>
        <w:rPr>
          <w:lang w:eastAsia="zh-CN"/>
        </w:rPr>
        <w:t xml:space="preserve">      tags:</w:t>
      </w:r>
    </w:p>
    <w:p w14:paraId="0FD22C7B" w14:textId="77777777" w:rsidR="00D44012" w:rsidRDefault="00000000">
      <w:pPr>
        <w:pStyle w:val="PL"/>
        <w:rPr>
          <w:lang w:eastAsia="zh-CN"/>
        </w:rPr>
      </w:pPr>
      <w:r>
        <w:rPr>
          <w:lang w:eastAsia="zh-CN"/>
        </w:rPr>
        <w:t xml:space="preserve">        - N3G status report delivery</w:t>
      </w:r>
    </w:p>
    <w:p w14:paraId="0D0119E4" w14:textId="77777777" w:rsidR="00D44012" w:rsidRDefault="00000000">
      <w:pPr>
        <w:pStyle w:val="PL"/>
        <w:rPr>
          <w:lang w:eastAsia="zh-CN"/>
        </w:rPr>
      </w:pPr>
      <w:r>
        <w:rPr>
          <w:lang w:eastAsia="zh-CN"/>
        </w:rPr>
        <w:t xml:space="preserve">      requestBody:</w:t>
      </w:r>
    </w:p>
    <w:p w14:paraId="7E4B03EF" w14:textId="77777777" w:rsidR="00D44012" w:rsidRDefault="00000000">
      <w:pPr>
        <w:pStyle w:val="PL"/>
        <w:rPr>
          <w:lang w:eastAsia="zh-CN"/>
        </w:rPr>
      </w:pPr>
      <w:r>
        <w:rPr>
          <w:lang w:eastAsia="zh-CN"/>
        </w:rPr>
        <w:t xml:space="preserve">        required: true</w:t>
      </w:r>
    </w:p>
    <w:p w14:paraId="1EE2EC4D" w14:textId="77777777" w:rsidR="00D44012" w:rsidRDefault="00000000">
      <w:pPr>
        <w:pStyle w:val="PL"/>
        <w:rPr>
          <w:lang w:eastAsia="zh-CN"/>
        </w:rPr>
      </w:pPr>
      <w:r>
        <w:rPr>
          <w:lang w:eastAsia="zh-CN"/>
        </w:rPr>
        <w:lastRenderedPageBreak/>
        <w:t xml:space="preserve">        content:</w:t>
      </w:r>
    </w:p>
    <w:p w14:paraId="028FFED9" w14:textId="77777777" w:rsidR="00D44012" w:rsidRDefault="00000000">
      <w:pPr>
        <w:pStyle w:val="PL"/>
        <w:rPr>
          <w:lang w:eastAsia="zh-CN"/>
        </w:rPr>
      </w:pPr>
      <w:r>
        <w:rPr>
          <w:lang w:eastAsia="zh-CN"/>
        </w:rPr>
        <w:t xml:space="preserve">          application/json:</w:t>
      </w:r>
    </w:p>
    <w:p w14:paraId="69307923" w14:textId="77777777" w:rsidR="00D44012" w:rsidRDefault="00000000">
      <w:pPr>
        <w:pStyle w:val="PL"/>
        <w:rPr>
          <w:lang w:eastAsia="zh-CN"/>
        </w:rPr>
      </w:pPr>
      <w:r>
        <w:rPr>
          <w:lang w:eastAsia="zh-CN"/>
        </w:rPr>
        <w:t xml:space="preserve">            schema:</w:t>
      </w:r>
    </w:p>
    <w:p w14:paraId="03A4174D" w14:textId="77777777" w:rsidR="00D44012" w:rsidRDefault="00000000">
      <w:pPr>
        <w:pStyle w:val="PL"/>
        <w:rPr>
          <w:lang w:eastAsia="zh-CN"/>
        </w:rPr>
      </w:pPr>
      <w:r>
        <w:rPr>
          <w:lang w:eastAsia="zh-CN"/>
        </w:rPr>
        <w:t xml:space="preserve">              $ref: 'TS29538_MSGS_MSGDelivery.yaml#/components/schemas/DeliveryStatusReport'</w:t>
      </w:r>
    </w:p>
    <w:p w14:paraId="491E9873" w14:textId="77777777" w:rsidR="00D44012" w:rsidRDefault="00000000">
      <w:pPr>
        <w:pStyle w:val="PL"/>
        <w:rPr>
          <w:lang w:eastAsia="zh-CN"/>
        </w:rPr>
      </w:pPr>
      <w:r>
        <w:rPr>
          <w:lang w:eastAsia="zh-CN"/>
        </w:rPr>
        <w:t xml:space="preserve">      responses:</w:t>
      </w:r>
    </w:p>
    <w:p w14:paraId="35CB4573" w14:textId="77777777" w:rsidR="00D44012" w:rsidRDefault="00000000">
      <w:pPr>
        <w:pStyle w:val="PL"/>
        <w:rPr>
          <w:lang w:eastAsia="zh-CN"/>
        </w:rPr>
      </w:pPr>
      <w:r>
        <w:rPr>
          <w:lang w:eastAsia="zh-CN"/>
        </w:rPr>
        <w:t xml:space="preserve">        '204':</w:t>
      </w:r>
    </w:p>
    <w:p w14:paraId="5234262A" w14:textId="77777777" w:rsidR="00D44012" w:rsidRDefault="00000000">
      <w:pPr>
        <w:pStyle w:val="PL"/>
        <w:rPr>
          <w:lang w:eastAsia="zh-CN"/>
        </w:rPr>
      </w:pPr>
      <w:r>
        <w:rPr>
          <w:lang w:eastAsia="zh-CN"/>
        </w:rPr>
        <w:t xml:space="preserve">          description: No Content, status report delivery successfully</w:t>
      </w:r>
    </w:p>
    <w:p w14:paraId="35A90DD9" w14:textId="77777777" w:rsidR="00D44012" w:rsidRDefault="00000000">
      <w:pPr>
        <w:pStyle w:val="PL"/>
        <w:rPr>
          <w:lang w:val="en-US" w:eastAsia="es-ES"/>
        </w:rPr>
      </w:pPr>
      <w:r>
        <w:rPr>
          <w:lang w:val="en-US" w:eastAsia="es-ES"/>
        </w:rPr>
        <w:t xml:space="preserve">        '307':</w:t>
      </w:r>
    </w:p>
    <w:p w14:paraId="31850996" w14:textId="77777777" w:rsidR="00D44012" w:rsidRDefault="00000000">
      <w:pPr>
        <w:pStyle w:val="PL"/>
        <w:rPr>
          <w:lang w:val="en-US" w:eastAsia="es-ES"/>
        </w:rPr>
      </w:pPr>
      <w:r>
        <w:rPr>
          <w:lang w:val="en-US" w:eastAsia="es-ES"/>
        </w:rPr>
        <w:t xml:space="preserve">          $ref: 'TS29122_CommonData.yaml#/components/responses/307'</w:t>
      </w:r>
    </w:p>
    <w:p w14:paraId="57CD8B78" w14:textId="77777777" w:rsidR="00D44012" w:rsidRDefault="00000000">
      <w:pPr>
        <w:pStyle w:val="PL"/>
        <w:rPr>
          <w:lang w:val="en-US" w:eastAsia="es-ES"/>
        </w:rPr>
      </w:pPr>
      <w:r>
        <w:rPr>
          <w:lang w:val="en-US" w:eastAsia="es-ES"/>
        </w:rPr>
        <w:t xml:space="preserve">        '308':</w:t>
      </w:r>
    </w:p>
    <w:p w14:paraId="036C5B7B" w14:textId="77777777" w:rsidR="00D44012" w:rsidRDefault="00000000">
      <w:pPr>
        <w:pStyle w:val="PL"/>
        <w:rPr>
          <w:lang w:val="en-US" w:eastAsia="es-ES"/>
        </w:rPr>
      </w:pPr>
      <w:r>
        <w:rPr>
          <w:lang w:val="en-US" w:eastAsia="es-ES"/>
        </w:rPr>
        <w:t xml:space="preserve">          $ref: 'TS29122_CommonData.yaml#/components/responses/308'</w:t>
      </w:r>
    </w:p>
    <w:p w14:paraId="6EFE2BD6" w14:textId="77777777" w:rsidR="00D44012" w:rsidRDefault="00000000">
      <w:pPr>
        <w:pStyle w:val="PL"/>
        <w:rPr>
          <w:lang w:eastAsia="zh-CN"/>
        </w:rPr>
      </w:pPr>
      <w:r>
        <w:rPr>
          <w:lang w:eastAsia="zh-CN"/>
        </w:rPr>
        <w:t xml:space="preserve">        '400':</w:t>
      </w:r>
    </w:p>
    <w:p w14:paraId="27E4ACC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0AC40CE8" w14:textId="77777777" w:rsidR="00D44012" w:rsidRDefault="00000000">
      <w:pPr>
        <w:pStyle w:val="PL"/>
        <w:rPr>
          <w:lang w:eastAsia="zh-CN"/>
        </w:rPr>
      </w:pPr>
      <w:r>
        <w:rPr>
          <w:lang w:eastAsia="zh-CN"/>
        </w:rPr>
        <w:t xml:space="preserve">        '401':</w:t>
      </w:r>
    </w:p>
    <w:p w14:paraId="1E2FDAE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CEC9EDD" w14:textId="77777777" w:rsidR="00D44012" w:rsidRDefault="00000000">
      <w:pPr>
        <w:pStyle w:val="PL"/>
        <w:rPr>
          <w:lang w:eastAsia="zh-CN"/>
        </w:rPr>
      </w:pPr>
      <w:r>
        <w:rPr>
          <w:lang w:eastAsia="zh-CN"/>
        </w:rPr>
        <w:t xml:space="preserve">        '403':</w:t>
      </w:r>
    </w:p>
    <w:p w14:paraId="0C9755D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4C3B1A7" w14:textId="77777777" w:rsidR="00D44012" w:rsidRDefault="00000000">
      <w:pPr>
        <w:pStyle w:val="PL"/>
        <w:rPr>
          <w:lang w:eastAsia="zh-CN"/>
        </w:rPr>
      </w:pPr>
      <w:r>
        <w:rPr>
          <w:lang w:eastAsia="zh-CN"/>
        </w:rPr>
        <w:t xml:space="preserve">        '404':</w:t>
      </w:r>
    </w:p>
    <w:p w14:paraId="02832A24"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7CF44BB7" w14:textId="77777777" w:rsidR="00D44012" w:rsidRDefault="00000000">
      <w:pPr>
        <w:pStyle w:val="PL"/>
        <w:rPr>
          <w:lang w:eastAsia="zh-CN"/>
        </w:rPr>
      </w:pPr>
      <w:r>
        <w:rPr>
          <w:lang w:eastAsia="zh-CN"/>
        </w:rPr>
        <w:t xml:space="preserve">        '411':</w:t>
      </w:r>
    </w:p>
    <w:p w14:paraId="4309A4D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406AD17" w14:textId="77777777" w:rsidR="00D44012" w:rsidRDefault="00000000">
      <w:pPr>
        <w:pStyle w:val="PL"/>
        <w:rPr>
          <w:lang w:eastAsia="zh-CN"/>
        </w:rPr>
      </w:pPr>
      <w:r>
        <w:rPr>
          <w:lang w:eastAsia="zh-CN"/>
        </w:rPr>
        <w:t xml:space="preserve">        '413':</w:t>
      </w:r>
    </w:p>
    <w:p w14:paraId="6F2B4064"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95231E3" w14:textId="77777777" w:rsidR="00D44012" w:rsidRDefault="00000000">
      <w:pPr>
        <w:pStyle w:val="PL"/>
        <w:rPr>
          <w:lang w:eastAsia="zh-CN"/>
        </w:rPr>
      </w:pPr>
      <w:r>
        <w:rPr>
          <w:lang w:eastAsia="zh-CN"/>
        </w:rPr>
        <w:t xml:space="preserve">        '415':</w:t>
      </w:r>
    </w:p>
    <w:p w14:paraId="1150D185"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4829F0D" w14:textId="77777777" w:rsidR="00D44012" w:rsidRDefault="00000000">
      <w:pPr>
        <w:pStyle w:val="PL"/>
        <w:rPr>
          <w:lang w:eastAsia="zh-CN"/>
        </w:rPr>
      </w:pPr>
      <w:r>
        <w:rPr>
          <w:lang w:eastAsia="zh-CN"/>
        </w:rPr>
        <w:t xml:space="preserve">        '429':</w:t>
      </w:r>
    </w:p>
    <w:p w14:paraId="021C975C"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1DE74B89" w14:textId="77777777" w:rsidR="00D44012" w:rsidRDefault="00000000">
      <w:pPr>
        <w:pStyle w:val="PL"/>
        <w:rPr>
          <w:lang w:eastAsia="zh-CN"/>
        </w:rPr>
      </w:pPr>
      <w:r>
        <w:rPr>
          <w:lang w:eastAsia="zh-CN"/>
        </w:rPr>
        <w:t xml:space="preserve">        '500':</w:t>
      </w:r>
    </w:p>
    <w:p w14:paraId="4D49999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B953582" w14:textId="77777777" w:rsidR="00D44012" w:rsidRDefault="00000000">
      <w:pPr>
        <w:pStyle w:val="PL"/>
        <w:rPr>
          <w:lang w:eastAsia="zh-CN"/>
        </w:rPr>
      </w:pPr>
      <w:r>
        <w:rPr>
          <w:lang w:eastAsia="zh-CN"/>
        </w:rPr>
        <w:t xml:space="preserve">        '503':</w:t>
      </w:r>
    </w:p>
    <w:p w14:paraId="463269E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716C806" w14:textId="77777777" w:rsidR="00D44012" w:rsidRDefault="00000000">
      <w:pPr>
        <w:pStyle w:val="PL"/>
        <w:rPr>
          <w:lang w:eastAsia="zh-CN"/>
        </w:rPr>
      </w:pPr>
      <w:r>
        <w:rPr>
          <w:lang w:eastAsia="zh-CN"/>
        </w:rPr>
        <w:t xml:space="preserve">        default:</w:t>
      </w:r>
    </w:p>
    <w:p w14:paraId="60044B9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1FD5EA81" w14:textId="77777777" w:rsidR="00D44012" w:rsidRDefault="00D44012">
      <w:pPr>
        <w:pStyle w:val="PL"/>
        <w:rPr>
          <w:lang w:eastAsia="zh-CN"/>
        </w:rPr>
      </w:pPr>
    </w:p>
    <w:p w14:paraId="6C92253C" w14:textId="77777777" w:rsidR="00D44012" w:rsidRDefault="00D44012">
      <w:pPr>
        <w:pStyle w:val="PL"/>
        <w:rPr>
          <w:lang w:eastAsia="zh-CN"/>
        </w:rPr>
      </w:pPr>
    </w:p>
    <w:p w14:paraId="3DAB6EDA" w14:textId="77777777" w:rsidR="00D44012" w:rsidRDefault="00000000">
      <w:pPr>
        <w:pStyle w:val="PL"/>
        <w:rPr>
          <w:lang w:eastAsia="zh-CN"/>
        </w:rPr>
      </w:pPr>
      <w:r>
        <w:rPr>
          <w:lang w:eastAsia="zh-CN"/>
        </w:rPr>
        <w:t>components:</w:t>
      </w:r>
    </w:p>
    <w:p w14:paraId="74C86501" w14:textId="77777777" w:rsidR="00D44012" w:rsidRDefault="00000000">
      <w:pPr>
        <w:pStyle w:val="PL"/>
        <w:rPr>
          <w:lang w:eastAsia="zh-CN"/>
        </w:rPr>
      </w:pPr>
      <w:r>
        <w:rPr>
          <w:lang w:eastAsia="zh-CN"/>
        </w:rPr>
        <w:t xml:space="preserve">  securitySchemes:</w:t>
      </w:r>
    </w:p>
    <w:p w14:paraId="46D7BFF7" w14:textId="77777777" w:rsidR="00D44012" w:rsidRDefault="00000000">
      <w:pPr>
        <w:pStyle w:val="PL"/>
        <w:rPr>
          <w:lang w:eastAsia="zh-CN"/>
        </w:rPr>
      </w:pPr>
      <w:r>
        <w:rPr>
          <w:lang w:eastAsia="zh-CN"/>
        </w:rPr>
        <w:t xml:space="preserve">    oAuth2ClientCredentials:</w:t>
      </w:r>
    </w:p>
    <w:p w14:paraId="5DEC3015" w14:textId="77777777" w:rsidR="00D44012" w:rsidRDefault="00000000">
      <w:pPr>
        <w:pStyle w:val="PL"/>
        <w:rPr>
          <w:lang w:eastAsia="zh-CN"/>
        </w:rPr>
      </w:pPr>
      <w:r>
        <w:rPr>
          <w:lang w:eastAsia="zh-CN"/>
        </w:rPr>
        <w:t xml:space="preserve">      type: oauth2</w:t>
      </w:r>
    </w:p>
    <w:p w14:paraId="48FD8F2A" w14:textId="77777777" w:rsidR="00D44012" w:rsidRDefault="00000000">
      <w:pPr>
        <w:pStyle w:val="PL"/>
        <w:rPr>
          <w:lang w:eastAsia="zh-CN"/>
        </w:rPr>
      </w:pPr>
      <w:r>
        <w:rPr>
          <w:lang w:eastAsia="zh-CN"/>
        </w:rPr>
        <w:t xml:space="preserve">      flows:</w:t>
      </w:r>
    </w:p>
    <w:p w14:paraId="426A0990" w14:textId="77777777" w:rsidR="00D44012" w:rsidRDefault="00000000">
      <w:pPr>
        <w:pStyle w:val="PL"/>
        <w:rPr>
          <w:lang w:eastAsia="zh-CN"/>
        </w:rPr>
      </w:pPr>
      <w:r>
        <w:rPr>
          <w:lang w:eastAsia="zh-CN"/>
        </w:rPr>
        <w:t xml:space="preserve">        clientCredentials:</w:t>
      </w:r>
    </w:p>
    <w:p w14:paraId="78FDA1D7" w14:textId="77777777" w:rsidR="00D44012" w:rsidRDefault="00000000">
      <w:pPr>
        <w:pStyle w:val="PL"/>
        <w:rPr>
          <w:lang w:eastAsia="zh-CN"/>
        </w:rPr>
      </w:pPr>
      <w:r>
        <w:rPr>
          <w:lang w:eastAsia="zh-CN"/>
        </w:rPr>
        <w:t xml:space="preserve">          tokenUrl: '{</w:t>
      </w:r>
      <w:r>
        <w:rPr>
          <w:rFonts w:eastAsia="DengXian"/>
          <w:lang w:eastAsia="zh-CN"/>
        </w:rPr>
        <w:t>tokenUrl</w:t>
      </w:r>
      <w:r>
        <w:rPr>
          <w:lang w:eastAsia="zh-CN"/>
        </w:rPr>
        <w:t>}'</w:t>
      </w:r>
    </w:p>
    <w:p w14:paraId="3536AEB7" w14:textId="77777777" w:rsidR="00D44012" w:rsidRDefault="00000000">
      <w:pPr>
        <w:pStyle w:val="PL"/>
        <w:rPr>
          <w:lang w:eastAsia="zh-CN"/>
        </w:rPr>
      </w:pPr>
      <w:r>
        <w:rPr>
          <w:lang w:eastAsia="zh-CN"/>
        </w:rPr>
        <w:t xml:space="preserve">          scopes:</w:t>
      </w:r>
      <w:r>
        <w:rPr>
          <w:rFonts w:eastAsia="DengXian"/>
          <w:lang w:eastAsia="zh-CN"/>
        </w:rPr>
        <w:t xml:space="preserve"> {}</w:t>
      </w:r>
    </w:p>
    <w:p w14:paraId="0DD974D4" w14:textId="77777777" w:rsidR="00D44012" w:rsidRDefault="00D44012">
      <w:pPr>
        <w:pStyle w:val="PL"/>
        <w:rPr>
          <w:lang w:eastAsia="zh-CN"/>
        </w:rPr>
      </w:pPr>
    </w:p>
    <w:p w14:paraId="6A63B464" w14:textId="77777777" w:rsidR="00D44012" w:rsidRDefault="00D44012">
      <w:pPr>
        <w:pStyle w:val="PL"/>
        <w:rPr>
          <w:lang w:eastAsia="zh-CN"/>
        </w:rPr>
      </w:pPr>
    </w:p>
    <w:p w14:paraId="0E0C5632" w14:textId="77777777" w:rsidR="00D44012" w:rsidRDefault="00D44012">
      <w:pPr>
        <w:pStyle w:val="PL"/>
        <w:rPr>
          <w:lang w:eastAsia="zh-CN"/>
        </w:rPr>
      </w:pPr>
    </w:p>
    <w:p w14:paraId="0A5364EE" w14:textId="77777777" w:rsidR="00D44012" w:rsidRDefault="00000000">
      <w:pPr>
        <w:pStyle w:val="PL"/>
        <w:rPr>
          <w:lang w:eastAsia="zh-CN"/>
        </w:rPr>
      </w:pPr>
      <w:r>
        <w:rPr>
          <w:lang w:eastAsia="zh-CN"/>
        </w:rPr>
        <w:t xml:space="preserve">  schemas:</w:t>
      </w:r>
    </w:p>
    <w:p w14:paraId="3C53AABE" w14:textId="77777777" w:rsidR="00D44012" w:rsidRDefault="00000000">
      <w:pPr>
        <w:pStyle w:val="PL"/>
        <w:rPr>
          <w:lang w:eastAsia="zh-CN"/>
        </w:rPr>
      </w:pPr>
      <w:r>
        <w:rPr>
          <w:lang w:eastAsia="zh-CN"/>
        </w:rPr>
        <w:t>#</w:t>
      </w:r>
    </w:p>
    <w:p w14:paraId="70CA2246" w14:textId="77777777" w:rsidR="00D44012" w:rsidRDefault="00000000">
      <w:pPr>
        <w:pStyle w:val="PL"/>
        <w:rPr>
          <w:lang w:eastAsia="zh-CN"/>
        </w:rPr>
      </w:pPr>
      <w:r>
        <w:rPr>
          <w:lang w:eastAsia="zh-CN"/>
        </w:rPr>
        <w:t># STRUCTURED DATA TYPES</w:t>
      </w:r>
    </w:p>
    <w:p w14:paraId="1591BCD0" w14:textId="77777777" w:rsidR="00D44012" w:rsidRDefault="00000000">
      <w:pPr>
        <w:pStyle w:val="PL"/>
        <w:rPr>
          <w:lang w:eastAsia="zh-CN"/>
        </w:rPr>
      </w:pPr>
      <w:r>
        <w:rPr>
          <w:lang w:eastAsia="zh-CN"/>
        </w:rPr>
        <w:t>#</w:t>
      </w:r>
    </w:p>
    <w:p w14:paraId="130521E6" w14:textId="77777777" w:rsidR="00D44012" w:rsidRDefault="00000000">
      <w:pPr>
        <w:pStyle w:val="PL"/>
        <w:rPr>
          <w:lang w:eastAsia="zh-CN"/>
        </w:rPr>
      </w:pPr>
      <w:r>
        <w:rPr>
          <w:lang w:eastAsia="zh-CN"/>
        </w:rPr>
        <w:t xml:space="preserve">    N3gMessageDelivery:</w:t>
      </w:r>
    </w:p>
    <w:p w14:paraId="46F24015" w14:textId="77777777" w:rsidR="00D44012" w:rsidRDefault="00000000">
      <w:pPr>
        <w:pStyle w:val="PL"/>
        <w:rPr>
          <w:lang w:eastAsia="zh-CN"/>
        </w:rPr>
      </w:pPr>
      <w:r>
        <w:rPr>
          <w:lang w:eastAsia="zh-CN"/>
        </w:rPr>
        <w:t xml:space="preserve">      description: N3G message delivery data</w:t>
      </w:r>
    </w:p>
    <w:p w14:paraId="56914310" w14:textId="77777777" w:rsidR="00D44012" w:rsidRDefault="00000000">
      <w:pPr>
        <w:pStyle w:val="PL"/>
        <w:rPr>
          <w:lang w:eastAsia="zh-CN"/>
        </w:rPr>
      </w:pPr>
      <w:r>
        <w:rPr>
          <w:lang w:eastAsia="zh-CN"/>
        </w:rPr>
        <w:t xml:space="preserve">      type: object</w:t>
      </w:r>
    </w:p>
    <w:p w14:paraId="1DC6AA0F" w14:textId="77777777" w:rsidR="00D44012" w:rsidRDefault="00000000">
      <w:pPr>
        <w:pStyle w:val="PL"/>
        <w:rPr>
          <w:lang w:eastAsia="zh-CN"/>
        </w:rPr>
      </w:pPr>
      <w:r>
        <w:rPr>
          <w:lang w:eastAsia="zh-CN"/>
        </w:rPr>
        <w:t xml:space="preserve">      required:</w:t>
      </w:r>
    </w:p>
    <w:p w14:paraId="6976D4D8" w14:textId="77777777" w:rsidR="00D44012" w:rsidRDefault="00000000">
      <w:pPr>
        <w:pStyle w:val="PL"/>
        <w:rPr>
          <w:lang w:eastAsia="zh-CN"/>
        </w:rPr>
      </w:pPr>
      <w:r>
        <w:rPr>
          <w:lang w:eastAsia="zh-CN"/>
        </w:rPr>
        <w:t xml:space="preserve">        - oriAddr</w:t>
      </w:r>
    </w:p>
    <w:p w14:paraId="0ED042AE" w14:textId="77777777" w:rsidR="00D44012" w:rsidRDefault="00000000">
      <w:pPr>
        <w:pStyle w:val="PL"/>
        <w:rPr>
          <w:lang w:eastAsia="zh-CN"/>
        </w:rPr>
      </w:pPr>
      <w:r>
        <w:rPr>
          <w:lang w:eastAsia="zh-CN"/>
        </w:rPr>
        <w:t xml:space="preserve">        - destAddr</w:t>
      </w:r>
    </w:p>
    <w:p w14:paraId="669AC960" w14:textId="77777777" w:rsidR="00D44012" w:rsidRDefault="00000000">
      <w:pPr>
        <w:pStyle w:val="PL"/>
        <w:rPr>
          <w:lang w:eastAsia="zh-CN"/>
        </w:rPr>
      </w:pPr>
      <w:r>
        <w:rPr>
          <w:lang w:eastAsia="zh-CN"/>
        </w:rPr>
        <w:t xml:space="preserve">        - msgId</w:t>
      </w:r>
    </w:p>
    <w:p w14:paraId="5B2C629B" w14:textId="77777777" w:rsidR="00D44012" w:rsidRDefault="00000000">
      <w:pPr>
        <w:pStyle w:val="PL"/>
        <w:rPr>
          <w:lang w:eastAsia="zh-CN"/>
        </w:rPr>
      </w:pPr>
      <w:r>
        <w:rPr>
          <w:lang w:eastAsia="zh-CN"/>
        </w:rPr>
        <w:t xml:space="preserve">      properties:</w:t>
      </w:r>
    </w:p>
    <w:p w14:paraId="50CFC261" w14:textId="77777777" w:rsidR="00D44012" w:rsidRDefault="00000000">
      <w:pPr>
        <w:pStyle w:val="PL"/>
        <w:rPr>
          <w:lang w:eastAsia="zh-CN"/>
        </w:rPr>
      </w:pPr>
      <w:r>
        <w:rPr>
          <w:lang w:eastAsia="zh-CN"/>
        </w:rPr>
        <w:t xml:space="preserve">        oriAddr:</w:t>
      </w:r>
    </w:p>
    <w:p w14:paraId="4D60D68F" w14:textId="77777777" w:rsidR="00D44012" w:rsidRDefault="00000000">
      <w:pPr>
        <w:pStyle w:val="PL"/>
        <w:rPr>
          <w:lang w:eastAsia="zh-CN"/>
        </w:rPr>
      </w:pPr>
      <w:r>
        <w:rPr>
          <w:lang w:eastAsia="zh-CN"/>
        </w:rPr>
        <w:t xml:space="preserve">          $ref: 'TS29538_MSGG_L3GDelivery.yaml#/components/schemas/Address'</w:t>
      </w:r>
    </w:p>
    <w:p w14:paraId="17140531" w14:textId="77777777" w:rsidR="00D44012" w:rsidRDefault="00000000">
      <w:pPr>
        <w:pStyle w:val="PL"/>
        <w:rPr>
          <w:lang w:eastAsia="zh-CN"/>
        </w:rPr>
      </w:pPr>
      <w:r>
        <w:rPr>
          <w:lang w:eastAsia="zh-CN"/>
        </w:rPr>
        <w:t xml:space="preserve">        destAddr:</w:t>
      </w:r>
    </w:p>
    <w:p w14:paraId="7617E916" w14:textId="77777777" w:rsidR="00D44012" w:rsidRDefault="00000000">
      <w:pPr>
        <w:pStyle w:val="PL"/>
        <w:rPr>
          <w:lang w:eastAsia="zh-CN"/>
        </w:rPr>
      </w:pPr>
      <w:r>
        <w:rPr>
          <w:lang w:eastAsia="zh-CN"/>
        </w:rPr>
        <w:t xml:space="preserve">          $ref: 'TS29538_MSGG_L3GDelivery.yaml#/components/schemas/Address'</w:t>
      </w:r>
    </w:p>
    <w:p w14:paraId="0E55EB5A" w14:textId="77777777" w:rsidR="00D44012" w:rsidRDefault="00000000">
      <w:pPr>
        <w:pStyle w:val="PL"/>
        <w:rPr>
          <w:lang w:eastAsia="zh-CN"/>
        </w:rPr>
      </w:pPr>
      <w:r>
        <w:rPr>
          <w:lang w:eastAsia="zh-CN"/>
        </w:rPr>
        <w:t xml:space="preserve">        appId:</w:t>
      </w:r>
    </w:p>
    <w:p w14:paraId="1132A700" w14:textId="77777777" w:rsidR="00D44012" w:rsidRDefault="00000000">
      <w:pPr>
        <w:pStyle w:val="PL"/>
        <w:rPr>
          <w:lang w:eastAsia="zh-CN"/>
        </w:rPr>
      </w:pPr>
      <w:r>
        <w:rPr>
          <w:lang w:eastAsia="zh-CN"/>
        </w:rPr>
        <w:t xml:space="preserve">          type: string</w:t>
      </w:r>
    </w:p>
    <w:p w14:paraId="5F3D7387" w14:textId="77777777" w:rsidR="00D44012" w:rsidRDefault="00000000">
      <w:pPr>
        <w:pStyle w:val="PL"/>
        <w:rPr>
          <w:lang w:eastAsia="zh-CN"/>
        </w:rPr>
      </w:pPr>
      <w:r>
        <w:rPr>
          <w:lang w:eastAsia="zh-CN"/>
        </w:rPr>
        <w:t xml:space="preserve">        msgId:</w:t>
      </w:r>
    </w:p>
    <w:p w14:paraId="5385FBA7" w14:textId="77777777" w:rsidR="00D44012" w:rsidRDefault="00000000">
      <w:pPr>
        <w:pStyle w:val="PL"/>
        <w:rPr>
          <w:lang w:eastAsia="zh-CN"/>
        </w:rPr>
      </w:pPr>
      <w:r>
        <w:rPr>
          <w:lang w:eastAsia="zh-CN"/>
        </w:rPr>
        <w:t xml:space="preserve">          type: string</w:t>
      </w:r>
    </w:p>
    <w:p w14:paraId="561407F0" w14:textId="77777777" w:rsidR="00D44012" w:rsidRDefault="00000000">
      <w:pPr>
        <w:pStyle w:val="PL"/>
        <w:rPr>
          <w:lang w:eastAsia="zh-CN"/>
        </w:rPr>
      </w:pPr>
      <w:r>
        <w:rPr>
          <w:lang w:eastAsia="zh-CN"/>
        </w:rPr>
        <w:t xml:space="preserve">        delivStReqInd:</w:t>
      </w:r>
    </w:p>
    <w:p w14:paraId="59816CF6" w14:textId="77777777" w:rsidR="00D44012" w:rsidRDefault="00000000">
      <w:pPr>
        <w:pStyle w:val="PL"/>
        <w:rPr>
          <w:lang w:eastAsia="zh-CN"/>
        </w:rPr>
      </w:pPr>
      <w:r>
        <w:rPr>
          <w:lang w:eastAsia="zh-CN"/>
        </w:rPr>
        <w:t xml:space="preserve">          type: boolean</w:t>
      </w:r>
    </w:p>
    <w:p w14:paraId="553DECFC" w14:textId="77777777" w:rsidR="00D44012" w:rsidRDefault="00000000">
      <w:pPr>
        <w:pStyle w:val="PL"/>
        <w:rPr>
          <w:lang w:eastAsia="zh-CN"/>
        </w:rPr>
      </w:pPr>
      <w:r>
        <w:rPr>
          <w:lang w:eastAsia="zh-CN"/>
        </w:rPr>
        <w:t xml:space="preserve">        payload:</w:t>
      </w:r>
    </w:p>
    <w:p w14:paraId="43B974A9" w14:textId="77777777" w:rsidR="00D44012" w:rsidRDefault="00000000">
      <w:pPr>
        <w:pStyle w:val="PL"/>
        <w:rPr>
          <w:lang w:eastAsia="zh-CN"/>
        </w:rPr>
      </w:pPr>
      <w:r>
        <w:rPr>
          <w:lang w:eastAsia="zh-CN"/>
        </w:rPr>
        <w:t xml:space="preserve">          type: string</w:t>
      </w:r>
    </w:p>
    <w:p w14:paraId="3CBD4D90" w14:textId="77777777" w:rsidR="00D44012" w:rsidRDefault="00000000">
      <w:pPr>
        <w:pStyle w:val="PL"/>
        <w:rPr>
          <w:lang w:eastAsia="zh-CN"/>
        </w:rPr>
      </w:pPr>
      <w:r>
        <w:rPr>
          <w:lang w:eastAsia="zh-CN"/>
        </w:rPr>
        <w:t xml:space="preserve">        segInd:</w:t>
      </w:r>
    </w:p>
    <w:p w14:paraId="455562CE" w14:textId="77777777" w:rsidR="00D44012" w:rsidRDefault="00000000">
      <w:pPr>
        <w:pStyle w:val="PL"/>
        <w:rPr>
          <w:lang w:eastAsia="zh-CN"/>
        </w:rPr>
      </w:pPr>
      <w:r>
        <w:rPr>
          <w:lang w:eastAsia="zh-CN"/>
        </w:rPr>
        <w:t xml:space="preserve">          type: boolean</w:t>
      </w:r>
    </w:p>
    <w:p w14:paraId="77BC5C56" w14:textId="77777777" w:rsidR="00D44012" w:rsidRDefault="00000000">
      <w:pPr>
        <w:pStyle w:val="PL"/>
        <w:rPr>
          <w:lang w:eastAsia="zh-CN"/>
        </w:rPr>
      </w:pPr>
      <w:r>
        <w:rPr>
          <w:lang w:eastAsia="zh-CN"/>
        </w:rPr>
        <w:t xml:space="preserve">        segParams:</w:t>
      </w:r>
    </w:p>
    <w:p w14:paraId="102F57D7" w14:textId="77777777" w:rsidR="00D44012" w:rsidRDefault="00000000">
      <w:pPr>
        <w:pStyle w:val="PL"/>
        <w:rPr>
          <w:lang w:eastAsia="zh-CN"/>
        </w:rPr>
      </w:pPr>
      <w:r>
        <w:rPr>
          <w:lang w:eastAsia="zh-CN"/>
        </w:rPr>
        <w:t xml:space="preserve">          $ref: 'TS29538_MSGS_MSGDelivery.yaml#/components/schemas/MessageSegmentParameters'</w:t>
      </w:r>
    </w:p>
    <w:p w14:paraId="03498BAE" w14:textId="77777777" w:rsidR="00D44012" w:rsidRDefault="00D44012"/>
    <w:p w14:paraId="37804B02" w14:textId="77777777" w:rsidR="00D44012"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lastRenderedPageBreak/>
        <w:t>A.6</w:t>
      </w:r>
      <w:r>
        <w:rPr>
          <w:rFonts w:ascii="Arial" w:hAnsi="Arial"/>
          <w:sz w:val="36"/>
          <w:lang w:eastAsia="zh-CN"/>
        </w:rPr>
        <w:tab/>
        <w:t>MSGG_BGDelivery API</w:t>
      </w:r>
    </w:p>
    <w:p w14:paraId="4FCA596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0D5A94E"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CCCEB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2F23BB0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08CA758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r>
        <w:rPr>
          <w:rFonts w:ascii="Courier New" w:hAnsi="Courier New" w:cs="Courier New" w:hint="eastAsia"/>
          <w:sz w:val="16"/>
          <w:lang w:val="fr-FR" w:eastAsia="zh-CN"/>
        </w:rPr>
        <w:t>-alpha.1</w:t>
      </w:r>
    </w:p>
    <w:p w14:paraId="5A0C67A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8F266A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659432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5972F0C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98B3365"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3F794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0A1BFBC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E978FA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1</w:t>
      </w:r>
      <w:r>
        <w:rPr>
          <w:rFonts w:ascii="Courier New" w:hAnsi="Courier New" w:cs="Courier New"/>
          <w:sz w:val="16"/>
          <w:lang w:val="fr-FR" w:eastAsia="zh-CN"/>
        </w:rPr>
        <w:t>.0; Enabling MSGin5G Service; Application Programming Interfaces (API)</w:t>
      </w:r>
    </w:p>
    <w:p w14:paraId="476E217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707274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1879AB9A"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B8F5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8A5B54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38291A0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BD823D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DE473E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040567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4F41E760"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56270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A248A5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6DB1D8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3F09285A"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D5DC9C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212C3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54D9D7B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435D41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6017125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702730C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2A8628D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7D999F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1F3AA9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BE4160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682E0D2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9BB0EE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8383C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06FAFD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27B8D97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797A88D5" w14:textId="77777777" w:rsidR="00D44012" w:rsidRDefault="00000000">
      <w:pPr>
        <w:pStyle w:val="PL"/>
        <w:rPr>
          <w:lang w:val="en-US" w:eastAsia="es-ES"/>
        </w:rPr>
      </w:pPr>
      <w:r>
        <w:rPr>
          <w:lang w:val="en-US" w:eastAsia="es-ES"/>
        </w:rPr>
        <w:t xml:space="preserve">        '307':</w:t>
      </w:r>
    </w:p>
    <w:p w14:paraId="6CE049D7" w14:textId="77777777" w:rsidR="00D44012" w:rsidRDefault="00000000">
      <w:pPr>
        <w:pStyle w:val="PL"/>
        <w:rPr>
          <w:lang w:val="en-US" w:eastAsia="es-ES"/>
        </w:rPr>
      </w:pPr>
      <w:r>
        <w:rPr>
          <w:lang w:val="en-US" w:eastAsia="es-ES"/>
        </w:rPr>
        <w:t xml:space="preserve">          $ref: 'TS29122_CommonData.yaml#/components/responses/307'</w:t>
      </w:r>
    </w:p>
    <w:p w14:paraId="737D9DAF" w14:textId="77777777" w:rsidR="00D44012" w:rsidRDefault="00000000">
      <w:pPr>
        <w:pStyle w:val="PL"/>
        <w:rPr>
          <w:lang w:val="en-US" w:eastAsia="es-ES"/>
        </w:rPr>
      </w:pPr>
      <w:r>
        <w:rPr>
          <w:lang w:val="en-US" w:eastAsia="es-ES"/>
        </w:rPr>
        <w:t xml:space="preserve">        '308':</w:t>
      </w:r>
    </w:p>
    <w:p w14:paraId="35174806" w14:textId="77777777" w:rsidR="00D44012" w:rsidRDefault="00000000">
      <w:pPr>
        <w:pStyle w:val="PL"/>
        <w:rPr>
          <w:lang w:val="en-US" w:eastAsia="es-ES"/>
        </w:rPr>
      </w:pPr>
      <w:r>
        <w:rPr>
          <w:lang w:val="en-US" w:eastAsia="es-ES"/>
        </w:rPr>
        <w:t xml:space="preserve">          $ref: 'TS29122_CommonData.yaml#/components/responses/308'</w:t>
      </w:r>
    </w:p>
    <w:p w14:paraId="5932D4F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E21BA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3EF6599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0BD7183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55C80E0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76D00B6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2652198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6A92E6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366C6C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8E5204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3913348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30D313D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CAD993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ADBB8F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A53710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E234A0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5ADC6CA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55400DD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560CC0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D7FDBD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6D22BDB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D62A0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7B16CF5D"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1E22EA"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02E35D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67D5245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6E1161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341A734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C5910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375AC89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clientCredentials:</w:t>
      </w:r>
    </w:p>
    <w:p w14:paraId="30CEF2B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0E41715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7FA5751C"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8AABF6"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7F3A85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498E501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3A2B86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489168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A32A52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63F63D5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89BA4E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611B5D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078D77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6EF919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FB1ADF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E6BC19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EE5DB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18D7D6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C11EA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54C52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2D1B9D6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772D34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2B2060F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434246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2F65E40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72EAB5F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3154A10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6B13AA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2824786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A2BEFC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229B199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0627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623EF93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24EBF92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0BC2AAF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462545A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1EEE10E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2E0B43B6"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317623" w14:textId="77777777" w:rsidR="00D44012" w:rsidRDefault="00000000">
      <w:pPr>
        <w:keepNext/>
        <w:keepLines/>
        <w:pBdr>
          <w:top w:val="single" w:sz="12" w:space="3" w:color="auto"/>
        </w:pBdr>
        <w:spacing w:before="240"/>
        <w:ind w:left="1134" w:hanging="1134"/>
        <w:outlineLvl w:val="0"/>
        <w:rPr>
          <w:rFonts w:ascii="Arial" w:hAnsi="Arial"/>
          <w:sz w:val="36"/>
          <w:lang w:eastAsia="zh-CN"/>
        </w:rPr>
      </w:pPr>
      <w:bookmarkStart w:id="1460" w:name="_Toc85734444"/>
      <w:bookmarkStart w:id="1461" w:name="_Hlk130559617"/>
      <w:bookmarkStart w:id="1462" w:name="_Toc101521584"/>
      <w:bookmarkStart w:id="1463" w:name="_Toc89431743"/>
      <w:bookmarkStart w:id="1464" w:name="_Toc129169779"/>
      <w:bookmarkStart w:id="1465" w:name="_Toc97155444"/>
      <w:bookmarkStart w:id="1466" w:name="_Toc97042555"/>
      <w:bookmarkStart w:id="1467" w:name="_Toc97045699"/>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618DC81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7424772"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BB8F9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A818AE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6B96B2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0-alpha.1</w:t>
      </w:r>
    </w:p>
    <w:p w14:paraId="324F637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AA8D3C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29D2696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0822F0B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F792A7E"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5FFC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B6063E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E58E0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1</w:t>
      </w:r>
      <w:r>
        <w:rPr>
          <w:rFonts w:ascii="Courier New" w:hAnsi="Courier New" w:cs="Courier New"/>
          <w:sz w:val="16"/>
          <w:lang w:val="fr-FR" w:eastAsia="zh-CN"/>
        </w:rPr>
        <w:t>.0; Enabling MSGin5G Service; Application Programming Interfaces (API)</w:t>
      </w:r>
    </w:p>
    <w:p w14:paraId="4085843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D2E399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516499F1"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B7299F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688F29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1ECF799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878CE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6D8D6E2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65C6ABA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11B3DA0C"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C0B09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6A42529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D6823C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6F30915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35444B23"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8034ED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1F543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4922260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3E1A89D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1B2754D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4EEDFA5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1AA8E33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requestBody:</w:t>
      </w:r>
    </w:p>
    <w:p w14:paraId="5C20D2F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24A842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FBDBDD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D29A98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2590BD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D2702C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CA177F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4982F32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3FB6E52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681D5A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1DEEEC6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1F0A2E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37A6768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081EB1C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1C97D04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071D0BB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057CEA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43A01F6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70E1B5D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1E09F8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7F85DF4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4DD2B44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275BD93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9A82A3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368F5D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CAB51B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36A4D1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01D52D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3000AF6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255577B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5ADE0F3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3FA1D6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D47A8C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4122AD6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A6299B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3B0BB4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E0D87E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823A57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4A8F024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B56F49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01F1674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513A10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7D145C2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1120759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254C4D3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7B3B20A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265F9EA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D5712C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50779A5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76974E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43B634E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401784B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614B265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1B09AFF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5DB1707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7B33C90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0CB54A2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21E962E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1183F10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0DC1E9A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632DF5F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75423BC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08FC37D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4EF6A7A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678A206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390B24B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7B8BFA2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4409D36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47FF4F9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289DFAE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4FB0151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3126CA2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38264B7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302982B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4387D38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4CCB05B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23A5FF6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324359A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default:</w:t>
      </w:r>
    </w:p>
    <w:p w14:paraId="5CD20EB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018C4AAC"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194C12"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88597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8DCB9BE" w14:textId="77777777" w:rsidR="00D44012" w:rsidRDefault="00000000">
      <w:pPr>
        <w:pStyle w:val="PL"/>
        <w:rPr>
          <w:lang w:val="en-US" w:eastAsia="es-ES"/>
        </w:rPr>
      </w:pPr>
      <w:r>
        <w:rPr>
          <w:lang w:val="en-US" w:eastAsia="es-ES"/>
        </w:rPr>
        <w:t xml:space="preserve">    parameters:</w:t>
      </w:r>
    </w:p>
    <w:p w14:paraId="36CE7881" w14:textId="77777777" w:rsidR="00D44012" w:rsidRDefault="00000000">
      <w:pPr>
        <w:pStyle w:val="PL"/>
        <w:rPr>
          <w:lang w:val="en-US" w:eastAsia="es-ES"/>
        </w:rPr>
      </w:pPr>
      <w:r>
        <w:rPr>
          <w:lang w:val="en-US" w:eastAsia="es-ES"/>
        </w:rPr>
        <w:t xml:space="preserve">      - name: subscriptionId</w:t>
      </w:r>
    </w:p>
    <w:p w14:paraId="29F1B578" w14:textId="77777777" w:rsidR="00D44012" w:rsidRDefault="00000000">
      <w:pPr>
        <w:pStyle w:val="PL"/>
        <w:rPr>
          <w:lang w:val="en-US" w:eastAsia="es-ES"/>
        </w:rPr>
      </w:pPr>
      <w:r>
        <w:rPr>
          <w:lang w:val="en-US" w:eastAsia="es-ES"/>
        </w:rPr>
        <w:t xml:space="preserve">        in: path</w:t>
      </w:r>
    </w:p>
    <w:p w14:paraId="38CB96CF" w14:textId="77777777" w:rsidR="00D44012" w:rsidRDefault="00000000">
      <w:pPr>
        <w:pStyle w:val="PL"/>
        <w:rPr>
          <w:lang w:val="en-US" w:eastAsia="es-ES"/>
        </w:rPr>
      </w:pPr>
      <w:r>
        <w:rPr>
          <w:lang w:val="en-US" w:eastAsia="es-ES"/>
        </w:rPr>
        <w:t xml:space="preserve">        description: &gt;</w:t>
      </w:r>
    </w:p>
    <w:p w14:paraId="75655159" w14:textId="77777777" w:rsidR="00D44012" w:rsidRDefault="00000000">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4AEEAE7B" w14:textId="77777777" w:rsidR="00D44012" w:rsidRDefault="00000000">
      <w:pPr>
        <w:pStyle w:val="PL"/>
        <w:rPr>
          <w:lang w:val="en-US" w:eastAsia="es-ES"/>
        </w:rPr>
      </w:pPr>
      <w:r>
        <w:rPr>
          <w:lang w:val="en-US" w:eastAsia="es-ES"/>
        </w:rPr>
        <w:t xml:space="preserve">        required: true</w:t>
      </w:r>
    </w:p>
    <w:p w14:paraId="41A874EF" w14:textId="77777777" w:rsidR="00D44012" w:rsidRDefault="00000000">
      <w:pPr>
        <w:pStyle w:val="PL"/>
        <w:rPr>
          <w:lang w:val="en-US" w:eastAsia="es-ES"/>
        </w:rPr>
      </w:pPr>
      <w:r>
        <w:rPr>
          <w:lang w:val="en-US" w:eastAsia="es-ES"/>
        </w:rPr>
        <w:t xml:space="preserve">        schema:</w:t>
      </w:r>
    </w:p>
    <w:p w14:paraId="769ABCE7" w14:textId="77777777" w:rsidR="00D44012" w:rsidRDefault="00000000">
      <w:pPr>
        <w:pStyle w:val="PL"/>
        <w:rPr>
          <w:lang w:val="en-US" w:eastAsia="es-ES"/>
        </w:rPr>
      </w:pPr>
      <w:r>
        <w:rPr>
          <w:lang w:val="en-US" w:eastAsia="es-ES"/>
        </w:rPr>
        <w:t xml:space="preserve">          type: string</w:t>
      </w:r>
    </w:p>
    <w:p w14:paraId="294DE015" w14:textId="77777777" w:rsidR="00D44012" w:rsidRDefault="00D44012">
      <w:pPr>
        <w:pStyle w:val="PL"/>
        <w:rPr>
          <w:lang w:eastAsia="es-ES"/>
        </w:rPr>
      </w:pPr>
    </w:p>
    <w:p w14:paraId="2B9A4A57" w14:textId="77777777" w:rsidR="00D44012" w:rsidRDefault="00000000">
      <w:pPr>
        <w:pStyle w:val="PL"/>
        <w:rPr>
          <w:lang w:val="en-US" w:eastAsia="es-ES"/>
        </w:rPr>
      </w:pPr>
      <w:r>
        <w:rPr>
          <w:lang w:val="en-US" w:eastAsia="es-ES"/>
        </w:rPr>
        <w:t xml:space="preserve">    delete:</w:t>
      </w:r>
    </w:p>
    <w:p w14:paraId="5922B4BC" w14:textId="77777777" w:rsidR="00D44012" w:rsidRDefault="00000000">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237C74ED" w14:textId="77777777" w:rsidR="00D44012" w:rsidRDefault="00000000">
      <w:pPr>
        <w:pStyle w:val="PL"/>
        <w:rPr>
          <w:lang w:val="en-US" w:eastAsia="es-ES"/>
        </w:rPr>
      </w:pPr>
      <w:r>
        <w:rPr>
          <w:lang w:val="en-US" w:eastAsia="es-ES"/>
        </w:rPr>
        <w:t xml:space="preserve">      operationId: </w:t>
      </w:r>
      <w:r>
        <w:rPr>
          <w:rFonts w:cs="Courier New"/>
          <w:szCs w:val="16"/>
        </w:rPr>
        <w:t>DeleteInd</w:t>
      </w:r>
      <w:r>
        <w:t>TopicListSubsc</w:t>
      </w:r>
    </w:p>
    <w:p w14:paraId="789E7FC3" w14:textId="77777777" w:rsidR="00D44012" w:rsidRDefault="00000000">
      <w:pPr>
        <w:pStyle w:val="PL"/>
        <w:rPr>
          <w:lang w:val="en-US" w:eastAsia="es-ES"/>
        </w:rPr>
      </w:pPr>
      <w:r>
        <w:rPr>
          <w:lang w:val="en-US" w:eastAsia="es-ES"/>
        </w:rPr>
        <w:t xml:space="preserve">      tags:</w:t>
      </w:r>
    </w:p>
    <w:p w14:paraId="7398499B" w14:textId="77777777" w:rsidR="00D44012" w:rsidRDefault="00000000">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344CC38F" w14:textId="77777777" w:rsidR="00D44012" w:rsidRDefault="00000000">
      <w:pPr>
        <w:pStyle w:val="PL"/>
        <w:rPr>
          <w:lang w:val="en-US" w:eastAsia="es-ES"/>
        </w:rPr>
      </w:pPr>
      <w:r>
        <w:rPr>
          <w:lang w:val="en-US" w:eastAsia="es-ES"/>
        </w:rPr>
        <w:t xml:space="preserve">      responses:</w:t>
      </w:r>
    </w:p>
    <w:p w14:paraId="7FF70F59" w14:textId="77777777" w:rsidR="00D44012" w:rsidRDefault="00000000">
      <w:pPr>
        <w:pStyle w:val="PL"/>
        <w:rPr>
          <w:lang w:val="en-US" w:eastAsia="es-ES"/>
        </w:rPr>
      </w:pPr>
      <w:r>
        <w:rPr>
          <w:lang w:val="en-US" w:eastAsia="es-ES"/>
        </w:rPr>
        <w:t xml:space="preserve">        '204':</w:t>
      </w:r>
    </w:p>
    <w:p w14:paraId="4414D7B2" w14:textId="77777777" w:rsidR="00D44012" w:rsidRDefault="00000000">
      <w:pPr>
        <w:pStyle w:val="PL"/>
        <w:rPr>
          <w:lang w:val="en-US" w:eastAsia="es-ES"/>
        </w:rPr>
      </w:pPr>
      <w:r>
        <w:rPr>
          <w:lang w:val="en-US" w:eastAsia="es-ES"/>
        </w:rPr>
        <w:t xml:space="preserve">          description: &gt;</w:t>
      </w:r>
    </w:p>
    <w:p w14:paraId="6EA3A5FF" w14:textId="77777777" w:rsidR="00D44012" w:rsidRDefault="00000000">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17241BC7" w14:textId="77777777" w:rsidR="00D44012" w:rsidRDefault="00000000">
      <w:pPr>
        <w:pStyle w:val="PL"/>
        <w:rPr>
          <w:lang w:eastAsia="es-ES"/>
        </w:rPr>
      </w:pPr>
      <w:r>
        <w:t xml:space="preserve">            deleted.</w:t>
      </w:r>
    </w:p>
    <w:p w14:paraId="5F4A69BF" w14:textId="77777777" w:rsidR="00D44012" w:rsidRDefault="00000000">
      <w:pPr>
        <w:pStyle w:val="PL"/>
        <w:rPr>
          <w:lang w:val="en-US" w:eastAsia="es-ES"/>
        </w:rPr>
      </w:pPr>
      <w:r>
        <w:rPr>
          <w:lang w:val="en-US" w:eastAsia="es-ES"/>
        </w:rPr>
        <w:t xml:space="preserve">        '307':</w:t>
      </w:r>
    </w:p>
    <w:p w14:paraId="44C7B707" w14:textId="77777777" w:rsidR="00D44012" w:rsidRDefault="00000000">
      <w:pPr>
        <w:pStyle w:val="PL"/>
        <w:rPr>
          <w:lang w:val="en-US" w:eastAsia="es-ES"/>
        </w:rPr>
      </w:pPr>
      <w:r>
        <w:rPr>
          <w:lang w:val="en-US" w:eastAsia="es-ES"/>
        </w:rPr>
        <w:t xml:space="preserve">          $ref: 'TS29122_CommonData.yaml#/components/responses/307'</w:t>
      </w:r>
    </w:p>
    <w:p w14:paraId="3CC55DF0" w14:textId="77777777" w:rsidR="00D44012" w:rsidRDefault="00000000">
      <w:pPr>
        <w:pStyle w:val="PL"/>
        <w:rPr>
          <w:lang w:val="en-US" w:eastAsia="es-ES"/>
        </w:rPr>
      </w:pPr>
      <w:r>
        <w:rPr>
          <w:lang w:val="en-US" w:eastAsia="es-ES"/>
        </w:rPr>
        <w:t xml:space="preserve">        '308':</w:t>
      </w:r>
    </w:p>
    <w:p w14:paraId="7AB18438" w14:textId="77777777" w:rsidR="00D44012" w:rsidRDefault="00000000">
      <w:pPr>
        <w:pStyle w:val="PL"/>
        <w:rPr>
          <w:lang w:val="en-US" w:eastAsia="es-ES"/>
        </w:rPr>
      </w:pPr>
      <w:r>
        <w:rPr>
          <w:lang w:val="en-US" w:eastAsia="es-ES"/>
        </w:rPr>
        <w:t xml:space="preserve">          $ref: 'TS29122_CommonData.yaml#/components/responses/308'</w:t>
      </w:r>
    </w:p>
    <w:p w14:paraId="072A55DA" w14:textId="77777777" w:rsidR="00D44012" w:rsidRDefault="00000000">
      <w:pPr>
        <w:pStyle w:val="PL"/>
        <w:rPr>
          <w:lang w:val="en-US" w:eastAsia="es-ES"/>
        </w:rPr>
      </w:pPr>
      <w:r>
        <w:rPr>
          <w:lang w:val="en-US" w:eastAsia="es-ES"/>
        </w:rPr>
        <w:t xml:space="preserve">        '400':</w:t>
      </w:r>
    </w:p>
    <w:p w14:paraId="7E2C4942" w14:textId="77777777" w:rsidR="00D44012" w:rsidRDefault="00000000">
      <w:pPr>
        <w:pStyle w:val="PL"/>
        <w:rPr>
          <w:lang w:val="en-US" w:eastAsia="es-ES"/>
        </w:rPr>
      </w:pPr>
      <w:r>
        <w:rPr>
          <w:lang w:val="en-US" w:eastAsia="es-ES"/>
        </w:rPr>
        <w:t xml:space="preserve">          $ref: 'TS29122_CommonData.yaml#/components/responses/400'</w:t>
      </w:r>
    </w:p>
    <w:p w14:paraId="04036A9B" w14:textId="77777777" w:rsidR="00D44012" w:rsidRDefault="00000000">
      <w:pPr>
        <w:pStyle w:val="PL"/>
        <w:rPr>
          <w:lang w:val="en-US" w:eastAsia="es-ES"/>
        </w:rPr>
      </w:pPr>
      <w:r>
        <w:rPr>
          <w:lang w:val="en-US" w:eastAsia="es-ES"/>
        </w:rPr>
        <w:t xml:space="preserve">        '401':</w:t>
      </w:r>
    </w:p>
    <w:p w14:paraId="121D7914" w14:textId="77777777" w:rsidR="00D44012" w:rsidRDefault="00000000">
      <w:pPr>
        <w:pStyle w:val="PL"/>
        <w:rPr>
          <w:lang w:val="en-US" w:eastAsia="es-ES"/>
        </w:rPr>
      </w:pPr>
      <w:r>
        <w:rPr>
          <w:lang w:val="en-US" w:eastAsia="es-ES"/>
        </w:rPr>
        <w:t xml:space="preserve">          $ref: 'TS29122_CommonData.yaml#/components/responses/401'</w:t>
      </w:r>
    </w:p>
    <w:p w14:paraId="0FBAB3A9" w14:textId="77777777" w:rsidR="00D44012" w:rsidRDefault="00000000">
      <w:pPr>
        <w:pStyle w:val="PL"/>
        <w:rPr>
          <w:lang w:val="en-US" w:eastAsia="es-ES"/>
        </w:rPr>
      </w:pPr>
      <w:r>
        <w:rPr>
          <w:lang w:val="en-US" w:eastAsia="es-ES"/>
        </w:rPr>
        <w:t xml:space="preserve">        '403':</w:t>
      </w:r>
    </w:p>
    <w:p w14:paraId="088B0123" w14:textId="77777777" w:rsidR="00D44012" w:rsidRDefault="00000000">
      <w:pPr>
        <w:pStyle w:val="PL"/>
        <w:rPr>
          <w:lang w:val="en-US" w:eastAsia="es-ES"/>
        </w:rPr>
      </w:pPr>
      <w:r>
        <w:rPr>
          <w:lang w:val="en-US" w:eastAsia="es-ES"/>
        </w:rPr>
        <w:t xml:space="preserve">          $ref: 'TS29122_CommonData.yaml#/components/responses/403'</w:t>
      </w:r>
    </w:p>
    <w:p w14:paraId="57B74BAB" w14:textId="77777777" w:rsidR="00D44012" w:rsidRDefault="00000000">
      <w:pPr>
        <w:pStyle w:val="PL"/>
        <w:rPr>
          <w:lang w:val="en-US" w:eastAsia="es-ES"/>
        </w:rPr>
      </w:pPr>
      <w:r>
        <w:rPr>
          <w:lang w:val="en-US" w:eastAsia="es-ES"/>
        </w:rPr>
        <w:t xml:space="preserve">        '404':</w:t>
      </w:r>
    </w:p>
    <w:p w14:paraId="2DDEC28D" w14:textId="77777777" w:rsidR="00D44012" w:rsidRDefault="00000000">
      <w:pPr>
        <w:pStyle w:val="PL"/>
        <w:rPr>
          <w:lang w:val="en-US" w:eastAsia="es-ES"/>
        </w:rPr>
      </w:pPr>
      <w:r>
        <w:rPr>
          <w:lang w:val="en-US" w:eastAsia="es-ES"/>
        </w:rPr>
        <w:t xml:space="preserve">          $ref: 'TS29122_CommonData.yaml#/components/responses/404'</w:t>
      </w:r>
    </w:p>
    <w:p w14:paraId="55DA767C" w14:textId="77777777" w:rsidR="00D44012" w:rsidRDefault="00000000">
      <w:pPr>
        <w:pStyle w:val="PL"/>
        <w:rPr>
          <w:lang w:val="en-US" w:eastAsia="es-ES"/>
        </w:rPr>
      </w:pPr>
      <w:r>
        <w:rPr>
          <w:lang w:val="en-US" w:eastAsia="es-ES"/>
        </w:rPr>
        <w:t xml:space="preserve">        '429':</w:t>
      </w:r>
    </w:p>
    <w:p w14:paraId="39005607" w14:textId="77777777" w:rsidR="00D44012" w:rsidRDefault="00000000">
      <w:pPr>
        <w:pStyle w:val="PL"/>
        <w:rPr>
          <w:lang w:val="en-US" w:eastAsia="es-ES"/>
        </w:rPr>
      </w:pPr>
      <w:r>
        <w:rPr>
          <w:lang w:val="en-US" w:eastAsia="es-ES"/>
        </w:rPr>
        <w:t xml:space="preserve">          $ref: 'TS29122_CommonData.yaml#/components/responses/429'</w:t>
      </w:r>
    </w:p>
    <w:p w14:paraId="5CF1225C" w14:textId="77777777" w:rsidR="00D44012" w:rsidRDefault="00000000">
      <w:pPr>
        <w:pStyle w:val="PL"/>
        <w:rPr>
          <w:lang w:val="en-US" w:eastAsia="es-ES"/>
        </w:rPr>
      </w:pPr>
      <w:r>
        <w:rPr>
          <w:lang w:val="en-US" w:eastAsia="es-ES"/>
        </w:rPr>
        <w:t xml:space="preserve">        '500':</w:t>
      </w:r>
    </w:p>
    <w:p w14:paraId="29BFF8C4" w14:textId="77777777" w:rsidR="00D44012" w:rsidRDefault="00000000">
      <w:pPr>
        <w:pStyle w:val="PL"/>
        <w:rPr>
          <w:lang w:val="en-US" w:eastAsia="es-ES"/>
        </w:rPr>
      </w:pPr>
      <w:r>
        <w:rPr>
          <w:lang w:val="en-US" w:eastAsia="es-ES"/>
        </w:rPr>
        <w:t xml:space="preserve">          $ref: 'TS29122_CommonData.yaml#/components/responses/500'</w:t>
      </w:r>
    </w:p>
    <w:p w14:paraId="44B74CC5" w14:textId="77777777" w:rsidR="00D44012" w:rsidRDefault="00000000">
      <w:pPr>
        <w:pStyle w:val="PL"/>
        <w:rPr>
          <w:lang w:val="en-US" w:eastAsia="es-ES"/>
        </w:rPr>
      </w:pPr>
      <w:r>
        <w:rPr>
          <w:lang w:val="en-US" w:eastAsia="es-ES"/>
        </w:rPr>
        <w:t xml:space="preserve">        '503':</w:t>
      </w:r>
    </w:p>
    <w:p w14:paraId="47090C0A" w14:textId="77777777" w:rsidR="00D44012" w:rsidRDefault="00000000">
      <w:pPr>
        <w:pStyle w:val="PL"/>
        <w:rPr>
          <w:lang w:val="en-US" w:eastAsia="es-ES"/>
        </w:rPr>
      </w:pPr>
      <w:r>
        <w:rPr>
          <w:lang w:val="en-US" w:eastAsia="es-ES"/>
        </w:rPr>
        <w:t xml:space="preserve">          $ref: 'TS29122_CommonData.yaml#/components/responses/503'</w:t>
      </w:r>
    </w:p>
    <w:p w14:paraId="411FB9BE" w14:textId="77777777" w:rsidR="00D44012" w:rsidRDefault="00000000">
      <w:pPr>
        <w:pStyle w:val="PL"/>
        <w:rPr>
          <w:lang w:val="en-US" w:eastAsia="es-ES"/>
        </w:rPr>
      </w:pPr>
      <w:r>
        <w:rPr>
          <w:lang w:val="en-US" w:eastAsia="es-ES"/>
        </w:rPr>
        <w:t xml:space="preserve">        default:</w:t>
      </w:r>
    </w:p>
    <w:p w14:paraId="79258D41" w14:textId="77777777" w:rsidR="00D44012" w:rsidRDefault="00000000">
      <w:pPr>
        <w:pStyle w:val="PL"/>
        <w:rPr>
          <w:lang w:val="en-US" w:eastAsia="es-ES"/>
        </w:rPr>
      </w:pPr>
      <w:r>
        <w:rPr>
          <w:lang w:val="en-US" w:eastAsia="es-ES"/>
        </w:rPr>
        <w:t xml:space="preserve">          $ref: 'TS29122_CommonData.yaml#/components/responses/default'</w:t>
      </w:r>
    </w:p>
    <w:p w14:paraId="30A8F1A6"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4B2AA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AB0D9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D8B8B7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6D727A4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5BC996A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5FA6ADE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869B00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993298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DADEFB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4D25C7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531BC9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101C964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3BE7FF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3FA32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5A6233F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70FBD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D7AA19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4966EC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7A23CBD5" w14:textId="77777777" w:rsidR="00D44012" w:rsidRDefault="00000000">
      <w:pPr>
        <w:pStyle w:val="PL"/>
        <w:rPr>
          <w:lang w:val="en-US" w:eastAsia="es-ES"/>
        </w:rPr>
      </w:pPr>
      <w:r>
        <w:rPr>
          <w:lang w:val="en-US" w:eastAsia="es-ES"/>
        </w:rPr>
        <w:t xml:space="preserve">        '307':</w:t>
      </w:r>
    </w:p>
    <w:p w14:paraId="4A4FB5E5" w14:textId="77777777" w:rsidR="00D44012" w:rsidRDefault="00000000">
      <w:pPr>
        <w:pStyle w:val="PL"/>
        <w:rPr>
          <w:lang w:val="en-US" w:eastAsia="es-ES"/>
        </w:rPr>
      </w:pPr>
      <w:r>
        <w:rPr>
          <w:lang w:val="en-US" w:eastAsia="es-ES"/>
        </w:rPr>
        <w:t xml:space="preserve">          $ref: 'TS29122_CommonData.yaml#/components/responses/307'</w:t>
      </w:r>
    </w:p>
    <w:p w14:paraId="6F01F46B" w14:textId="77777777" w:rsidR="00D44012" w:rsidRDefault="00000000">
      <w:pPr>
        <w:pStyle w:val="PL"/>
        <w:rPr>
          <w:lang w:val="en-US" w:eastAsia="es-ES"/>
        </w:rPr>
      </w:pPr>
      <w:r>
        <w:rPr>
          <w:lang w:val="en-US" w:eastAsia="es-ES"/>
        </w:rPr>
        <w:t xml:space="preserve">        '308':</w:t>
      </w:r>
    </w:p>
    <w:p w14:paraId="390AB218" w14:textId="77777777" w:rsidR="00D44012" w:rsidRDefault="00000000">
      <w:pPr>
        <w:pStyle w:val="PL"/>
        <w:rPr>
          <w:lang w:val="en-US" w:eastAsia="es-ES"/>
        </w:rPr>
      </w:pPr>
      <w:r>
        <w:rPr>
          <w:lang w:val="en-US" w:eastAsia="es-ES"/>
        </w:rPr>
        <w:t xml:space="preserve">          $ref: 'TS29122_CommonData.yaml#/components/responses/308'</w:t>
      </w:r>
    </w:p>
    <w:p w14:paraId="6A5F1B0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5D9DEE3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0EC846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343F3E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7947551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40972F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02FCFF4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3ED9E36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47F6422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4D55EC6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745AF16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5FEBC8E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'TS29122_CommonData.yaml#/components/responses/413'</w:t>
      </w:r>
    </w:p>
    <w:p w14:paraId="7387CAB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3B79C00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48C8A0B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53C9591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E6C1A2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44333C1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7C95A2A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138E18D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4D5BDC3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81C7B0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7A8B334"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EFAEC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6F11D14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1997674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6062668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3A0387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3468B66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3029AB6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49A1C4D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E0A5DC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4EBD638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2A10F8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07DCCEA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CF0FA7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03C5959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4E08FDC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49FC840C" w14:textId="77777777" w:rsidR="00D44012" w:rsidRDefault="00000000">
      <w:pPr>
        <w:pStyle w:val="PL"/>
        <w:rPr>
          <w:lang w:val="en-US" w:eastAsia="es-ES"/>
        </w:rPr>
      </w:pPr>
      <w:r>
        <w:rPr>
          <w:lang w:val="en-US" w:eastAsia="es-ES"/>
        </w:rPr>
        <w:t xml:space="preserve">        '307':</w:t>
      </w:r>
    </w:p>
    <w:p w14:paraId="7762A882" w14:textId="77777777" w:rsidR="00D44012" w:rsidRDefault="00000000">
      <w:pPr>
        <w:pStyle w:val="PL"/>
        <w:rPr>
          <w:lang w:val="en-US" w:eastAsia="es-ES"/>
        </w:rPr>
      </w:pPr>
      <w:r>
        <w:rPr>
          <w:lang w:val="en-US" w:eastAsia="es-ES"/>
        </w:rPr>
        <w:t xml:space="preserve">          $ref: 'TS29122_CommonData.yaml#/components/responses/307'</w:t>
      </w:r>
    </w:p>
    <w:p w14:paraId="1EE76F80" w14:textId="77777777" w:rsidR="00D44012" w:rsidRDefault="00000000">
      <w:pPr>
        <w:pStyle w:val="PL"/>
        <w:rPr>
          <w:lang w:val="en-US" w:eastAsia="es-ES"/>
        </w:rPr>
      </w:pPr>
      <w:r>
        <w:rPr>
          <w:lang w:val="en-US" w:eastAsia="es-ES"/>
        </w:rPr>
        <w:t xml:space="preserve">        '308':</w:t>
      </w:r>
    </w:p>
    <w:p w14:paraId="2FAD471C" w14:textId="77777777" w:rsidR="00D44012" w:rsidRDefault="00000000">
      <w:pPr>
        <w:pStyle w:val="PL"/>
        <w:rPr>
          <w:lang w:val="en-US" w:eastAsia="es-ES"/>
        </w:rPr>
      </w:pPr>
      <w:r>
        <w:rPr>
          <w:lang w:val="en-US" w:eastAsia="es-ES"/>
        </w:rPr>
        <w:t xml:space="preserve">          $ref: 'TS29122_CommonData.yaml#/components/responses/308'</w:t>
      </w:r>
    </w:p>
    <w:p w14:paraId="258DCD3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4C05D0B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1624658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0D58BC1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034D7D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647FA0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250234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476740B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5F2AEDC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CF176D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2669C84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334933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5300C63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5FC174B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1BA75B9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E7056E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36C414C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1B5EA7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19435DF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48781E5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43312BD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06B224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390EFBD3"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DF9510"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663E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176F53B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4EADF2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6180C9C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4CA41A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E461D8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2E8A1A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118E988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67F2FFE"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60E3C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80F7EE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584E29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5F5F0A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71D43A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58B93E7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559E9BD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CE93C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0803F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E8E2B2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0F1A1EA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7816E24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0F4AAE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54DD87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75C73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destAddr:</w:t>
      </w:r>
    </w:p>
    <w:p w14:paraId="1F69349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21479E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06963B7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C74DB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3A0F638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B6A4AD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7C5422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25872FA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4E3AF11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463F71F1"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B03170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109801C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3289D22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C50740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5809B3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1CF894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1D29C7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7C9977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3BC46AF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48BBE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65C966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01F9F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3BDEE31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0BA3D25"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C8AE3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34CFBAD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203E80B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DC234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4222E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440BB2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25971F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C7692B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BE71281"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ABDB62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4B01E77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231965E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67D03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ABEB1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6740D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0B2ECC9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6AE8C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971488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F73C6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1CD5167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5CB54A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547B75D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1F63A30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C71FDB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4C1E20F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3AE4011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809D8B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0CCCDCA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2A38934F"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78057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327719F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1E2C3A9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1D0006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3AD4C6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6A5A1B4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D68F8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4BE7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9F3ACF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43E447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73D625F5"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7B0AD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005B7DB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50F1FA4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E1BE6E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F7674C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E6BB59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212E0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4EF9EC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AB292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C55EC5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2757E00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139548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3F6C10B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FCAF2E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items:</w:t>
      </w:r>
    </w:p>
    <w:p w14:paraId="17D59CB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78EA5B5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51C0102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503843F7"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994437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67ED9CF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21ABEDC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BCCAAC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5C1625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76E5DA8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E293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380F71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7593A61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3C57827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04340AF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5B96288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2A9DD21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3913FF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764F42B0"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9BE4BF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7475A1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FBB798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632BBE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35FC17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B8EF58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566E5EC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33732F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57AA0CE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31BF0E4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0994AC3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27A07B33"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2A3219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74CF52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3E64A0D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57B5E9A"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8E9158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00EAF4B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0BAFE2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30B5DB3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4BA6B9B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5630B12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2508D3B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5EAE4C2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5FAC2AA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6AECB17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15600A0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206E720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4818960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7240B2E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371C4DB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53DF3562" w14:textId="77777777" w:rsidR="00D44012" w:rsidRDefault="00D44012"/>
    <w:p w14:paraId="350FD5C1" w14:textId="77777777" w:rsidR="00D44012" w:rsidRDefault="00000000">
      <w:pPr>
        <w:pStyle w:val="Heading8"/>
      </w:pPr>
      <w:r>
        <w:br w:type="page"/>
      </w:r>
      <w:bookmarkStart w:id="1468" w:name="_Toc122117514"/>
      <w:bookmarkStart w:id="1469" w:name="_Toc185509522"/>
      <w:r>
        <w:lastRenderedPageBreak/>
        <w:t>Annex B (informative):</w:t>
      </w:r>
      <w:r>
        <w:br/>
        <w:t>Change history</w:t>
      </w:r>
      <w:bookmarkEnd w:id="1468"/>
      <w:bookmarkEnd w:id="1469"/>
    </w:p>
    <w:p w14:paraId="3B882F32" w14:textId="77777777" w:rsidR="00D44012" w:rsidRDefault="00D44012">
      <w:pPr>
        <w:pStyle w:val="TH"/>
      </w:pPr>
      <w:bookmarkStart w:id="1470" w:name="historyclause"/>
      <w:bookmarkEnd w:id="1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D44012" w14:paraId="4ECAC66D" w14:textId="77777777">
        <w:trPr>
          <w:cantSplit/>
        </w:trPr>
        <w:tc>
          <w:tcPr>
            <w:tcW w:w="9639" w:type="dxa"/>
            <w:gridSpan w:val="8"/>
            <w:tcBorders>
              <w:bottom w:val="nil"/>
            </w:tcBorders>
            <w:shd w:val="solid" w:color="FFFFFF" w:fill="auto"/>
          </w:tcPr>
          <w:p w14:paraId="72876215" w14:textId="77777777" w:rsidR="00D44012" w:rsidRDefault="00000000">
            <w:pPr>
              <w:pStyle w:val="TAL"/>
              <w:jc w:val="center"/>
              <w:rPr>
                <w:b/>
                <w:sz w:val="16"/>
              </w:rPr>
            </w:pPr>
            <w:r>
              <w:rPr>
                <w:b/>
              </w:rPr>
              <w:lastRenderedPageBreak/>
              <w:t>Change history</w:t>
            </w:r>
          </w:p>
        </w:tc>
      </w:tr>
      <w:tr w:rsidR="00D44012" w14:paraId="7FD6A74F" w14:textId="77777777">
        <w:tc>
          <w:tcPr>
            <w:tcW w:w="800" w:type="dxa"/>
            <w:shd w:val="pct10" w:color="auto" w:fill="FFFFFF"/>
          </w:tcPr>
          <w:p w14:paraId="542B14BE" w14:textId="77777777" w:rsidR="00D44012" w:rsidRDefault="00000000">
            <w:pPr>
              <w:pStyle w:val="TAL"/>
              <w:rPr>
                <w:b/>
                <w:sz w:val="16"/>
              </w:rPr>
            </w:pPr>
            <w:r>
              <w:rPr>
                <w:b/>
                <w:sz w:val="16"/>
              </w:rPr>
              <w:t>Date</w:t>
            </w:r>
          </w:p>
        </w:tc>
        <w:tc>
          <w:tcPr>
            <w:tcW w:w="1279" w:type="dxa"/>
            <w:shd w:val="pct10" w:color="auto" w:fill="FFFFFF"/>
          </w:tcPr>
          <w:p w14:paraId="13C7B25D" w14:textId="77777777" w:rsidR="00D44012" w:rsidRDefault="00000000">
            <w:pPr>
              <w:pStyle w:val="TAL"/>
              <w:rPr>
                <w:b/>
                <w:sz w:val="16"/>
              </w:rPr>
            </w:pPr>
            <w:r>
              <w:rPr>
                <w:b/>
                <w:sz w:val="16"/>
              </w:rPr>
              <w:t>Meeting</w:t>
            </w:r>
          </w:p>
        </w:tc>
        <w:tc>
          <w:tcPr>
            <w:tcW w:w="992" w:type="dxa"/>
            <w:shd w:val="pct10" w:color="auto" w:fill="FFFFFF"/>
          </w:tcPr>
          <w:p w14:paraId="6F125E7E" w14:textId="77777777" w:rsidR="00D44012" w:rsidRDefault="00000000">
            <w:pPr>
              <w:pStyle w:val="TAL"/>
              <w:rPr>
                <w:b/>
                <w:sz w:val="16"/>
              </w:rPr>
            </w:pPr>
            <w:r>
              <w:rPr>
                <w:b/>
                <w:sz w:val="16"/>
              </w:rPr>
              <w:t>TDoc</w:t>
            </w:r>
          </w:p>
        </w:tc>
        <w:tc>
          <w:tcPr>
            <w:tcW w:w="473" w:type="dxa"/>
            <w:shd w:val="pct10" w:color="auto" w:fill="FFFFFF"/>
          </w:tcPr>
          <w:p w14:paraId="2EBFF745" w14:textId="77777777" w:rsidR="00D44012" w:rsidRDefault="00000000">
            <w:pPr>
              <w:pStyle w:val="TAL"/>
              <w:rPr>
                <w:b/>
                <w:sz w:val="16"/>
              </w:rPr>
            </w:pPr>
            <w:r>
              <w:rPr>
                <w:b/>
                <w:sz w:val="16"/>
              </w:rPr>
              <w:t>CR</w:t>
            </w:r>
          </w:p>
        </w:tc>
        <w:tc>
          <w:tcPr>
            <w:tcW w:w="377" w:type="dxa"/>
            <w:shd w:val="pct10" w:color="auto" w:fill="FFFFFF"/>
          </w:tcPr>
          <w:p w14:paraId="157DD056" w14:textId="77777777" w:rsidR="00D44012" w:rsidRDefault="00000000">
            <w:pPr>
              <w:pStyle w:val="TAL"/>
              <w:rPr>
                <w:b/>
                <w:sz w:val="16"/>
              </w:rPr>
            </w:pPr>
            <w:r>
              <w:rPr>
                <w:b/>
                <w:sz w:val="16"/>
              </w:rPr>
              <w:t>Rev</w:t>
            </w:r>
          </w:p>
        </w:tc>
        <w:tc>
          <w:tcPr>
            <w:tcW w:w="426" w:type="dxa"/>
            <w:shd w:val="pct10" w:color="auto" w:fill="FFFFFF"/>
          </w:tcPr>
          <w:p w14:paraId="16AE248C" w14:textId="77777777" w:rsidR="00D44012" w:rsidRDefault="00000000">
            <w:pPr>
              <w:pStyle w:val="TAL"/>
              <w:rPr>
                <w:b/>
                <w:sz w:val="16"/>
              </w:rPr>
            </w:pPr>
            <w:r>
              <w:rPr>
                <w:b/>
                <w:sz w:val="16"/>
              </w:rPr>
              <w:t>Cat</w:t>
            </w:r>
          </w:p>
        </w:tc>
        <w:tc>
          <w:tcPr>
            <w:tcW w:w="4584" w:type="dxa"/>
            <w:shd w:val="pct10" w:color="auto" w:fill="FFFFFF"/>
          </w:tcPr>
          <w:p w14:paraId="31BCD644" w14:textId="77777777" w:rsidR="00D44012" w:rsidRDefault="00000000">
            <w:pPr>
              <w:pStyle w:val="TAL"/>
              <w:rPr>
                <w:b/>
                <w:sz w:val="16"/>
              </w:rPr>
            </w:pPr>
            <w:r>
              <w:rPr>
                <w:b/>
                <w:sz w:val="16"/>
              </w:rPr>
              <w:t>Subject/Comment</w:t>
            </w:r>
          </w:p>
        </w:tc>
        <w:tc>
          <w:tcPr>
            <w:tcW w:w="708" w:type="dxa"/>
            <w:shd w:val="pct10" w:color="auto" w:fill="FFFFFF"/>
          </w:tcPr>
          <w:p w14:paraId="3474CC84" w14:textId="77777777" w:rsidR="00D44012" w:rsidRDefault="00000000">
            <w:pPr>
              <w:pStyle w:val="TAL"/>
              <w:rPr>
                <w:b/>
                <w:sz w:val="16"/>
              </w:rPr>
            </w:pPr>
            <w:r>
              <w:rPr>
                <w:b/>
                <w:sz w:val="16"/>
              </w:rPr>
              <w:t>New version</w:t>
            </w:r>
          </w:p>
        </w:tc>
      </w:tr>
      <w:tr w:rsidR="00D44012" w14:paraId="5E2E4405" w14:textId="77777777">
        <w:tc>
          <w:tcPr>
            <w:tcW w:w="800" w:type="dxa"/>
            <w:shd w:val="solid" w:color="FFFFFF" w:fill="auto"/>
          </w:tcPr>
          <w:p w14:paraId="68DD8D37" w14:textId="77777777" w:rsidR="00D44012" w:rsidRDefault="00000000">
            <w:pPr>
              <w:pStyle w:val="TAC"/>
              <w:rPr>
                <w:sz w:val="16"/>
                <w:szCs w:val="16"/>
              </w:rPr>
            </w:pPr>
            <w:r>
              <w:rPr>
                <w:kern w:val="2"/>
                <w:sz w:val="16"/>
                <w:szCs w:val="16"/>
                <w:lang w:eastAsia="zh-CN"/>
              </w:rPr>
              <w:t>2021-10</w:t>
            </w:r>
          </w:p>
        </w:tc>
        <w:tc>
          <w:tcPr>
            <w:tcW w:w="1279" w:type="dxa"/>
            <w:shd w:val="solid" w:color="FFFFFF" w:fill="auto"/>
          </w:tcPr>
          <w:p w14:paraId="167F5937" w14:textId="77777777" w:rsidR="00D44012"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E8E4B7A" w14:textId="77777777" w:rsidR="00D44012" w:rsidRDefault="00000000">
            <w:pPr>
              <w:pStyle w:val="TAC"/>
              <w:rPr>
                <w:sz w:val="16"/>
                <w:szCs w:val="16"/>
              </w:rPr>
            </w:pPr>
            <w:r>
              <w:rPr>
                <w:kern w:val="2"/>
                <w:sz w:val="16"/>
                <w:szCs w:val="16"/>
                <w:lang w:eastAsia="zh-CN"/>
              </w:rPr>
              <w:t>C3-215030</w:t>
            </w:r>
          </w:p>
        </w:tc>
        <w:tc>
          <w:tcPr>
            <w:tcW w:w="473" w:type="dxa"/>
            <w:shd w:val="solid" w:color="FFFFFF" w:fill="auto"/>
          </w:tcPr>
          <w:p w14:paraId="23F25F83" w14:textId="77777777" w:rsidR="00D44012" w:rsidRDefault="00D44012">
            <w:pPr>
              <w:pStyle w:val="TAL"/>
              <w:rPr>
                <w:sz w:val="16"/>
                <w:szCs w:val="16"/>
              </w:rPr>
            </w:pPr>
          </w:p>
        </w:tc>
        <w:tc>
          <w:tcPr>
            <w:tcW w:w="377" w:type="dxa"/>
            <w:shd w:val="solid" w:color="FFFFFF" w:fill="auto"/>
          </w:tcPr>
          <w:p w14:paraId="2446F66A" w14:textId="77777777" w:rsidR="00D44012" w:rsidRDefault="00D44012">
            <w:pPr>
              <w:pStyle w:val="TAR"/>
              <w:rPr>
                <w:sz w:val="16"/>
                <w:szCs w:val="16"/>
              </w:rPr>
            </w:pPr>
          </w:p>
        </w:tc>
        <w:tc>
          <w:tcPr>
            <w:tcW w:w="426" w:type="dxa"/>
            <w:shd w:val="solid" w:color="FFFFFF" w:fill="auto"/>
          </w:tcPr>
          <w:p w14:paraId="51680178" w14:textId="77777777" w:rsidR="00D44012" w:rsidRDefault="00D44012">
            <w:pPr>
              <w:pStyle w:val="TAC"/>
              <w:rPr>
                <w:sz w:val="16"/>
                <w:szCs w:val="16"/>
              </w:rPr>
            </w:pPr>
          </w:p>
        </w:tc>
        <w:tc>
          <w:tcPr>
            <w:tcW w:w="4584" w:type="dxa"/>
            <w:shd w:val="solid" w:color="FFFFFF" w:fill="auto"/>
          </w:tcPr>
          <w:p w14:paraId="1E0D44F1" w14:textId="77777777" w:rsidR="00D44012"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7E1A9E0D" w14:textId="77777777" w:rsidR="00D44012" w:rsidRDefault="00000000">
            <w:pPr>
              <w:pStyle w:val="TAC"/>
              <w:rPr>
                <w:sz w:val="16"/>
                <w:szCs w:val="16"/>
              </w:rPr>
            </w:pPr>
            <w:r>
              <w:rPr>
                <w:kern w:val="2"/>
                <w:sz w:val="16"/>
                <w:szCs w:val="16"/>
                <w:lang w:eastAsia="zh-CN"/>
              </w:rPr>
              <w:t>0.0.0</w:t>
            </w:r>
          </w:p>
        </w:tc>
      </w:tr>
      <w:tr w:rsidR="00D44012" w14:paraId="261BCF2F" w14:textId="77777777">
        <w:tc>
          <w:tcPr>
            <w:tcW w:w="800" w:type="dxa"/>
            <w:shd w:val="solid" w:color="FFFFFF" w:fill="auto"/>
          </w:tcPr>
          <w:p w14:paraId="2FF451DA" w14:textId="77777777" w:rsidR="00D44012"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4AF4F076" w14:textId="77777777" w:rsidR="00D44012"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1B9B7A9" w14:textId="77777777" w:rsidR="00D44012"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3CC78B3D" w14:textId="77777777" w:rsidR="00D44012" w:rsidRDefault="00D44012">
            <w:pPr>
              <w:pStyle w:val="TAL"/>
              <w:rPr>
                <w:sz w:val="16"/>
                <w:szCs w:val="16"/>
              </w:rPr>
            </w:pPr>
          </w:p>
        </w:tc>
        <w:tc>
          <w:tcPr>
            <w:tcW w:w="377" w:type="dxa"/>
            <w:shd w:val="solid" w:color="FFFFFF" w:fill="auto"/>
          </w:tcPr>
          <w:p w14:paraId="4E356984" w14:textId="77777777" w:rsidR="00D44012" w:rsidRDefault="00D44012">
            <w:pPr>
              <w:pStyle w:val="TAR"/>
              <w:rPr>
                <w:sz w:val="16"/>
                <w:szCs w:val="16"/>
              </w:rPr>
            </w:pPr>
          </w:p>
        </w:tc>
        <w:tc>
          <w:tcPr>
            <w:tcW w:w="426" w:type="dxa"/>
            <w:shd w:val="solid" w:color="FFFFFF" w:fill="auto"/>
          </w:tcPr>
          <w:p w14:paraId="721DDC4B" w14:textId="77777777" w:rsidR="00D44012" w:rsidRDefault="00D44012">
            <w:pPr>
              <w:pStyle w:val="TAC"/>
              <w:rPr>
                <w:sz w:val="16"/>
                <w:szCs w:val="16"/>
              </w:rPr>
            </w:pPr>
          </w:p>
        </w:tc>
        <w:tc>
          <w:tcPr>
            <w:tcW w:w="4584" w:type="dxa"/>
            <w:shd w:val="solid" w:color="FFFFFF" w:fill="auto"/>
          </w:tcPr>
          <w:p w14:paraId="7E99264C" w14:textId="77777777" w:rsidR="00D44012"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545F37F4" w14:textId="77777777" w:rsidR="00D44012" w:rsidRDefault="00000000">
            <w:pPr>
              <w:pStyle w:val="TAL"/>
              <w:rPr>
                <w:kern w:val="2"/>
                <w:sz w:val="16"/>
                <w:szCs w:val="16"/>
                <w:lang w:eastAsia="zh-CN"/>
              </w:rPr>
            </w:pPr>
            <w:r>
              <w:rPr>
                <w:kern w:val="2"/>
                <w:sz w:val="16"/>
                <w:szCs w:val="16"/>
                <w:lang w:eastAsia="zh-CN"/>
              </w:rPr>
              <w:t>Editorial change from the rapporteur.</w:t>
            </w:r>
          </w:p>
          <w:p w14:paraId="63F27FB4" w14:textId="77777777" w:rsidR="00D44012"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691A0417" w14:textId="77777777" w:rsidR="00D44012" w:rsidRDefault="00000000">
            <w:pPr>
              <w:pStyle w:val="TAC"/>
              <w:rPr>
                <w:kern w:val="2"/>
                <w:sz w:val="16"/>
                <w:szCs w:val="16"/>
                <w:lang w:eastAsia="zh-CN"/>
              </w:rPr>
            </w:pPr>
            <w:r>
              <w:rPr>
                <w:kern w:val="2"/>
                <w:sz w:val="16"/>
                <w:szCs w:val="16"/>
                <w:lang w:eastAsia="zh-CN"/>
              </w:rPr>
              <w:t>0.1.0</w:t>
            </w:r>
          </w:p>
        </w:tc>
      </w:tr>
      <w:tr w:rsidR="00D44012" w14:paraId="51421E92" w14:textId="77777777">
        <w:tc>
          <w:tcPr>
            <w:tcW w:w="800" w:type="dxa"/>
            <w:shd w:val="solid" w:color="FFFFFF" w:fill="auto"/>
          </w:tcPr>
          <w:p w14:paraId="13E7F5F9" w14:textId="77777777" w:rsidR="00D44012"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44D41844" w14:textId="77777777" w:rsidR="00D44012"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7B3B522" w14:textId="77777777" w:rsidR="00D44012"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64389751" w14:textId="77777777" w:rsidR="00D44012" w:rsidRDefault="00D44012">
            <w:pPr>
              <w:pStyle w:val="TAL"/>
              <w:rPr>
                <w:sz w:val="16"/>
                <w:szCs w:val="16"/>
              </w:rPr>
            </w:pPr>
          </w:p>
        </w:tc>
        <w:tc>
          <w:tcPr>
            <w:tcW w:w="377" w:type="dxa"/>
            <w:shd w:val="solid" w:color="FFFFFF" w:fill="auto"/>
          </w:tcPr>
          <w:p w14:paraId="6A11E094" w14:textId="77777777" w:rsidR="00D44012" w:rsidRDefault="00D44012">
            <w:pPr>
              <w:pStyle w:val="TAR"/>
              <w:rPr>
                <w:sz w:val="16"/>
                <w:szCs w:val="16"/>
              </w:rPr>
            </w:pPr>
          </w:p>
        </w:tc>
        <w:tc>
          <w:tcPr>
            <w:tcW w:w="426" w:type="dxa"/>
            <w:shd w:val="solid" w:color="FFFFFF" w:fill="auto"/>
          </w:tcPr>
          <w:p w14:paraId="4AE18C05" w14:textId="77777777" w:rsidR="00D44012" w:rsidRDefault="00D44012">
            <w:pPr>
              <w:pStyle w:val="TAC"/>
              <w:rPr>
                <w:sz w:val="16"/>
                <w:szCs w:val="16"/>
              </w:rPr>
            </w:pPr>
          </w:p>
        </w:tc>
        <w:tc>
          <w:tcPr>
            <w:tcW w:w="4584" w:type="dxa"/>
            <w:shd w:val="solid" w:color="FFFFFF" w:fill="auto"/>
          </w:tcPr>
          <w:p w14:paraId="49C57821" w14:textId="77777777" w:rsidR="00D44012"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379E5B70" w14:textId="77777777" w:rsidR="00D44012"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51269C2C" w14:textId="77777777" w:rsidR="00D44012" w:rsidRDefault="00000000">
            <w:pPr>
              <w:pStyle w:val="TAC"/>
              <w:rPr>
                <w:kern w:val="2"/>
                <w:sz w:val="16"/>
                <w:szCs w:val="16"/>
                <w:lang w:eastAsia="zh-CN"/>
              </w:rPr>
            </w:pPr>
            <w:r>
              <w:rPr>
                <w:kern w:val="2"/>
                <w:sz w:val="16"/>
                <w:szCs w:val="16"/>
                <w:lang w:eastAsia="zh-CN"/>
              </w:rPr>
              <w:t>0.2.0</w:t>
            </w:r>
          </w:p>
        </w:tc>
      </w:tr>
      <w:tr w:rsidR="00D44012" w14:paraId="5069F670" w14:textId="77777777">
        <w:tc>
          <w:tcPr>
            <w:tcW w:w="800" w:type="dxa"/>
            <w:shd w:val="solid" w:color="FFFFFF" w:fill="auto"/>
          </w:tcPr>
          <w:p w14:paraId="709BB807" w14:textId="77777777" w:rsidR="00D44012"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20EFE173" w14:textId="77777777" w:rsidR="00D44012"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DA8CAD3" w14:textId="77777777" w:rsidR="00D44012"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3F79D685" w14:textId="77777777" w:rsidR="00D44012" w:rsidRDefault="00D44012">
            <w:pPr>
              <w:pStyle w:val="TAL"/>
              <w:rPr>
                <w:sz w:val="16"/>
                <w:szCs w:val="16"/>
              </w:rPr>
            </w:pPr>
          </w:p>
        </w:tc>
        <w:tc>
          <w:tcPr>
            <w:tcW w:w="377" w:type="dxa"/>
            <w:shd w:val="solid" w:color="FFFFFF" w:fill="auto"/>
          </w:tcPr>
          <w:p w14:paraId="40278C4D" w14:textId="77777777" w:rsidR="00D44012" w:rsidRDefault="00D44012">
            <w:pPr>
              <w:pStyle w:val="TAR"/>
              <w:rPr>
                <w:sz w:val="16"/>
                <w:szCs w:val="16"/>
              </w:rPr>
            </w:pPr>
          </w:p>
        </w:tc>
        <w:tc>
          <w:tcPr>
            <w:tcW w:w="426" w:type="dxa"/>
            <w:shd w:val="solid" w:color="FFFFFF" w:fill="auto"/>
          </w:tcPr>
          <w:p w14:paraId="483E3399" w14:textId="77777777" w:rsidR="00D44012" w:rsidRDefault="00D44012">
            <w:pPr>
              <w:pStyle w:val="TAC"/>
              <w:rPr>
                <w:sz w:val="16"/>
                <w:szCs w:val="16"/>
              </w:rPr>
            </w:pPr>
          </w:p>
        </w:tc>
        <w:tc>
          <w:tcPr>
            <w:tcW w:w="4584" w:type="dxa"/>
            <w:shd w:val="solid" w:color="FFFFFF" w:fill="auto"/>
          </w:tcPr>
          <w:p w14:paraId="154E5551" w14:textId="77777777" w:rsidR="00D44012"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92BCB01" w14:textId="77777777" w:rsidR="00D44012"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017E99D" w14:textId="77777777" w:rsidR="00D44012" w:rsidRDefault="00000000">
            <w:pPr>
              <w:pStyle w:val="TAC"/>
              <w:rPr>
                <w:kern w:val="2"/>
                <w:sz w:val="16"/>
                <w:szCs w:val="16"/>
                <w:lang w:eastAsia="zh-CN"/>
              </w:rPr>
            </w:pPr>
            <w:r>
              <w:rPr>
                <w:kern w:val="2"/>
                <w:sz w:val="16"/>
                <w:szCs w:val="16"/>
                <w:lang w:eastAsia="zh-CN"/>
              </w:rPr>
              <w:t>0.3.0</w:t>
            </w:r>
          </w:p>
        </w:tc>
      </w:tr>
      <w:tr w:rsidR="00D44012" w14:paraId="55C80E58" w14:textId="77777777">
        <w:tc>
          <w:tcPr>
            <w:tcW w:w="800" w:type="dxa"/>
            <w:shd w:val="solid" w:color="FFFFFF" w:fill="auto"/>
          </w:tcPr>
          <w:p w14:paraId="0C200EB1" w14:textId="77777777" w:rsidR="00D44012"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44E05446" w14:textId="77777777" w:rsidR="00D44012"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D0DCF34" w14:textId="77777777" w:rsidR="00D44012"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45D2EC8F" w14:textId="77777777" w:rsidR="00D44012" w:rsidRDefault="00D44012">
            <w:pPr>
              <w:pStyle w:val="TAL"/>
              <w:rPr>
                <w:sz w:val="16"/>
                <w:szCs w:val="16"/>
              </w:rPr>
            </w:pPr>
          </w:p>
        </w:tc>
        <w:tc>
          <w:tcPr>
            <w:tcW w:w="377" w:type="dxa"/>
            <w:shd w:val="solid" w:color="FFFFFF" w:fill="auto"/>
          </w:tcPr>
          <w:p w14:paraId="47CA0EBA" w14:textId="77777777" w:rsidR="00D44012" w:rsidRDefault="00D44012">
            <w:pPr>
              <w:pStyle w:val="TAR"/>
              <w:rPr>
                <w:sz w:val="16"/>
                <w:szCs w:val="16"/>
              </w:rPr>
            </w:pPr>
          </w:p>
        </w:tc>
        <w:tc>
          <w:tcPr>
            <w:tcW w:w="426" w:type="dxa"/>
            <w:shd w:val="solid" w:color="FFFFFF" w:fill="auto"/>
          </w:tcPr>
          <w:p w14:paraId="2DA3DB2D" w14:textId="77777777" w:rsidR="00D44012" w:rsidRDefault="00D44012">
            <w:pPr>
              <w:pStyle w:val="TAC"/>
              <w:rPr>
                <w:sz w:val="16"/>
                <w:szCs w:val="16"/>
              </w:rPr>
            </w:pPr>
          </w:p>
        </w:tc>
        <w:tc>
          <w:tcPr>
            <w:tcW w:w="4584" w:type="dxa"/>
            <w:shd w:val="solid" w:color="FFFFFF" w:fill="auto"/>
          </w:tcPr>
          <w:p w14:paraId="021C0C84" w14:textId="77777777" w:rsidR="00D44012"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0918DC27" w14:textId="77777777" w:rsidR="00D44012"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9C2807E" w14:textId="77777777" w:rsidR="00D44012" w:rsidRDefault="00000000">
            <w:pPr>
              <w:pStyle w:val="TAC"/>
              <w:rPr>
                <w:kern w:val="2"/>
                <w:sz w:val="16"/>
                <w:szCs w:val="16"/>
                <w:lang w:eastAsia="zh-CN"/>
              </w:rPr>
            </w:pPr>
            <w:r>
              <w:rPr>
                <w:kern w:val="2"/>
                <w:sz w:val="16"/>
                <w:szCs w:val="16"/>
                <w:lang w:eastAsia="zh-CN"/>
              </w:rPr>
              <w:t>0.4.0</w:t>
            </w:r>
          </w:p>
        </w:tc>
      </w:tr>
      <w:tr w:rsidR="00D44012" w14:paraId="284932D2" w14:textId="77777777">
        <w:tc>
          <w:tcPr>
            <w:tcW w:w="800" w:type="dxa"/>
            <w:shd w:val="solid" w:color="FFFFFF" w:fill="auto"/>
          </w:tcPr>
          <w:p w14:paraId="76DB39D8" w14:textId="77777777" w:rsidR="00D44012" w:rsidRDefault="00000000">
            <w:pPr>
              <w:pStyle w:val="TAC"/>
              <w:rPr>
                <w:kern w:val="2"/>
                <w:sz w:val="16"/>
                <w:szCs w:val="16"/>
                <w:lang w:eastAsia="zh-CN"/>
              </w:rPr>
            </w:pPr>
            <w:r>
              <w:rPr>
                <w:sz w:val="16"/>
                <w:szCs w:val="16"/>
              </w:rPr>
              <w:t>2022-03</w:t>
            </w:r>
          </w:p>
        </w:tc>
        <w:tc>
          <w:tcPr>
            <w:tcW w:w="1279" w:type="dxa"/>
            <w:shd w:val="solid" w:color="FFFFFF" w:fill="auto"/>
          </w:tcPr>
          <w:p w14:paraId="5346FCF8" w14:textId="77777777" w:rsidR="00D44012" w:rsidRDefault="00000000">
            <w:pPr>
              <w:pStyle w:val="TAC"/>
              <w:rPr>
                <w:kern w:val="2"/>
                <w:sz w:val="16"/>
                <w:szCs w:val="16"/>
                <w:lang w:eastAsia="zh-CN"/>
              </w:rPr>
            </w:pPr>
            <w:r>
              <w:rPr>
                <w:sz w:val="16"/>
                <w:szCs w:val="16"/>
              </w:rPr>
              <w:t>CT#95e</w:t>
            </w:r>
          </w:p>
        </w:tc>
        <w:tc>
          <w:tcPr>
            <w:tcW w:w="992" w:type="dxa"/>
            <w:shd w:val="solid" w:color="FFFFFF" w:fill="auto"/>
          </w:tcPr>
          <w:p w14:paraId="65638657" w14:textId="77777777" w:rsidR="00D44012" w:rsidRDefault="00000000">
            <w:pPr>
              <w:pStyle w:val="TAC"/>
              <w:rPr>
                <w:kern w:val="2"/>
                <w:sz w:val="16"/>
                <w:szCs w:val="16"/>
                <w:lang w:eastAsia="zh-CN"/>
              </w:rPr>
            </w:pPr>
            <w:r>
              <w:rPr>
                <w:sz w:val="16"/>
                <w:szCs w:val="16"/>
              </w:rPr>
              <w:t>CP-220163</w:t>
            </w:r>
          </w:p>
        </w:tc>
        <w:tc>
          <w:tcPr>
            <w:tcW w:w="473" w:type="dxa"/>
            <w:shd w:val="solid" w:color="FFFFFF" w:fill="auto"/>
          </w:tcPr>
          <w:p w14:paraId="3625A60D" w14:textId="77777777" w:rsidR="00D44012" w:rsidRDefault="00D44012">
            <w:pPr>
              <w:pStyle w:val="TAL"/>
              <w:rPr>
                <w:sz w:val="16"/>
                <w:szCs w:val="16"/>
              </w:rPr>
            </w:pPr>
          </w:p>
        </w:tc>
        <w:tc>
          <w:tcPr>
            <w:tcW w:w="377" w:type="dxa"/>
            <w:shd w:val="solid" w:color="FFFFFF" w:fill="auto"/>
          </w:tcPr>
          <w:p w14:paraId="5D601085" w14:textId="77777777" w:rsidR="00D44012" w:rsidRDefault="00D44012">
            <w:pPr>
              <w:pStyle w:val="TAR"/>
              <w:rPr>
                <w:sz w:val="16"/>
                <w:szCs w:val="16"/>
              </w:rPr>
            </w:pPr>
          </w:p>
        </w:tc>
        <w:tc>
          <w:tcPr>
            <w:tcW w:w="426" w:type="dxa"/>
            <w:shd w:val="solid" w:color="FFFFFF" w:fill="auto"/>
          </w:tcPr>
          <w:p w14:paraId="4966A950" w14:textId="77777777" w:rsidR="00D44012" w:rsidRDefault="00D44012">
            <w:pPr>
              <w:pStyle w:val="TAC"/>
              <w:rPr>
                <w:sz w:val="16"/>
                <w:szCs w:val="16"/>
              </w:rPr>
            </w:pPr>
          </w:p>
        </w:tc>
        <w:tc>
          <w:tcPr>
            <w:tcW w:w="4584" w:type="dxa"/>
            <w:shd w:val="solid" w:color="FFFFFF" w:fill="auto"/>
          </w:tcPr>
          <w:p w14:paraId="027A4A97" w14:textId="77777777" w:rsidR="00D44012"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288C453E" w14:textId="77777777" w:rsidR="00D44012" w:rsidRDefault="00000000">
            <w:pPr>
              <w:pStyle w:val="TAC"/>
              <w:rPr>
                <w:kern w:val="2"/>
                <w:sz w:val="16"/>
                <w:szCs w:val="16"/>
                <w:lang w:eastAsia="zh-CN"/>
              </w:rPr>
            </w:pPr>
            <w:r>
              <w:rPr>
                <w:sz w:val="16"/>
                <w:szCs w:val="16"/>
              </w:rPr>
              <w:t>1.0.0</w:t>
            </w:r>
          </w:p>
        </w:tc>
      </w:tr>
      <w:tr w:rsidR="00D44012" w14:paraId="45052482" w14:textId="77777777">
        <w:tc>
          <w:tcPr>
            <w:tcW w:w="800" w:type="dxa"/>
            <w:shd w:val="solid" w:color="FFFFFF" w:fill="auto"/>
          </w:tcPr>
          <w:p w14:paraId="1B2F5DDC" w14:textId="77777777" w:rsidR="00D44012" w:rsidRDefault="00000000">
            <w:pPr>
              <w:pStyle w:val="TAC"/>
              <w:rPr>
                <w:sz w:val="16"/>
                <w:szCs w:val="16"/>
              </w:rPr>
            </w:pPr>
            <w:r>
              <w:rPr>
                <w:sz w:val="16"/>
                <w:szCs w:val="16"/>
              </w:rPr>
              <w:t>2022-03</w:t>
            </w:r>
          </w:p>
        </w:tc>
        <w:tc>
          <w:tcPr>
            <w:tcW w:w="1279" w:type="dxa"/>
            <w:shd w:val="solid" w:color="FFFFFF" w:fill="auto"/>
          </w:tcPr>
          <w:p w14:paraId="033083E9" w14:textId="77777777" w:rsidR="00D44012" w:rsidRDefault="00000000">
            <w:pPr>
              <w:pStyle w:val="TAC"/>
              <w:rPr>
                <w:sz w:val="16"/>
                <w:szCs w:val="16"/>
              </w:rPr>
            </w:pPr>
            <w:r>
              <w:rPr>
                <w:sz w:val="16"/>
                <w:szCs w:val="16"/>
              </w:rPr>
              <w:t>CT#95e</w:t>
            </w:r>
          </w:p>
        </w:tc>
        <w:tc>
          <w:tcPr>
            <w:tcW w:w="992" w:type="dxa"/>
            <w:shd w:val="solid" w:color="FFFFFF" w:fill="auto"/>
          </w:tcPr>
          <w:p w14:paraId="774143F4" w14:textId="77777777" w:rsidR="00D44012" w:rsidRDefault="00000000">
            <w:pPr>
              <w:pStyle w:val="TAC"/>
              <w:rPr>
                <w:sz w:val="16"/>
                <w:szCs w:val="16"/>
              </w:rPr>
            </w:pPr>
            <w:r>
              <w:rPr>
                <w:sz w:val="16"/>
                <w:szCs w:val="16"/>
              </w:rPr>
              <w:t>CP-220163</w:t>
            </w:r>
          </w:p>
        </w:tc>
        <w:tc>
          <w:tcPr>
            <w:tcW w:w="473" w:type="dxa"/>
            <w:shd w:val="solid" w:color="FFFFFF" w:fill="auto"/>
          </w:tcPr>
          <w:p w14:paraId="1DD8DE55" w14:textId="77777777" w:rsidR="00D44012" w:rsidRDefault="00D44012">
            <w:pPr>
              <w:pStyle w:val="TAL"/>
              <w:rPr>
                <w:sz w:val="16"/>
                <w:szCs w:val="16"/>
              </w:rPr>
            </w:pPr>
          </w:p>
        </w:tc>
        <w:tc>
          <w:tcPr>
            <w:tcW w:w="377" w:type="dxa"/>
            <w:shd w:val="solid" w:color="FFFFFF" w:fill="auto"/>
          </w:tcPr>
          <w:p w14:paraId="23D622A5" w14:textId="77777777" w:rsidR="00D44012" w:rsidRDefault="00D44012">
            <w:pPr>
              <w:pStyle w:val="TAR"/>
              <w:rPr>
                <w:sz w:val="16"/>
                <w:szCs w:val="16"/>
              </w:rPr>
            </w:pPr>
          </w:p>
        </w:tc>
        <w:tc>
          <w:tcPr>
            <w:tcW w:w="426" w:type="dxa"/>
            <w:shd w:val="solid" w:color="FFFFFF" w:fill="auto"/>
          </w:tcPr>
          <w:p w14:paraId="68FBDD85" w14:textId="77777777" w:rsidR="00D44012" w:rsidRDefault="00D44012">
            <w:pPr>
              <w:pStyle w:val="TAC"/>
              <w:rPr>
                <w:sz w:val="16"/>
                <w:szCs w:val="16"/>
              </w:rPr>
            </w:pPr>
          </w:p>
        </w:tc>
        <w:tc>
          <w:tcPr>
            <w:tcW w:w="4584" w:type="dxa"/>
            <w:shd w:val="solid" w:color="FFFFFF" w:fill="auto"/>
          </w:tcPr>
          <w:p w14:paraId="216E1F65" w14:textId="77777777" w:rsidR="00D44012" w:rsidRDefault="00000000">
            <w:pPr>
              <w:pStyle w:val="TAL"/>
              <w:rPr>
                <w:sz w:val="16"/>
                <w:szCs w:val="16"/>
              </w:rPr>
            </w:pPr>
            <w:r>
              <w:rPr>
                <w:sz w:val="16"/>
                <w:szCs w:val="16"/>
              </w:rPr>
              <w:t>Approved by TSG CT</w:t>
            </w:r>
          </w:p>
        </w:tc>
        <w:tc>
          <w:tcPr>
            <w:tcW w:w="708" w:type="dxa"/>
            <w:shd w:val="solid" w:color="FFFFFF" w:fill="auto"/>
          </w:tcPr>
          <w:p w14:paraId="18B724A2" w14:textId="77777777" w:rsidR="00D44012" w:rsidRDefault="00000000">
            <w:pPr>
              <w:pStyle w:val="TAC"/>
              <w:rPr>
                <w:sz w:val="16"/>
                <w:szCs w:val="16"/>
              </w:rPr>
            </w:pPr>
            <w:r>
              <w:rPr>
                <w:sz w:val="16"/>
                <w:szCs w:val="16"/>
              </w:rPr>
              <w:t>17.0.0</w:t>
            </w:r>
          </w:p>
        </w:tc>
      </w:tr>
      <w:tr w:rsidR="00D44012" w14:paraId="03274EBA" w14:textId="77777777">
        <w:tc>
          <w:tcPr>
            <w:tcW w:w="800" w:type="dxa"/>
            <w:shd w:val="solid" w:color="FFFFFF" w:fill="auto"/>
          </w:tcPr>
          <w:p w14:paraId="715657E8" w14:textId="77777777" w:rsidR="00D44012"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774077" w14:textId="77777777" w:rsidR="00D44012"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1F0DF56" w14:textId="77777777" w:rsidR="00D44012" w:rsidRDefault="00000000">
            <w:pPr>
              <w:pStyle w:val="TAC"/>
              <w:rPr>
                <w:sz w:val="16"/>
                <w:szCs w:val="16"/>
              </w:rPr>
            </w:pPr>
            <w:r>
              <w:rPr>
                <w:sz w:val="16"/>
                <w:szCs w:val="16"/>
                <w:lang w:eastAsia="zh-CN"/>
              </w:rPr>
              <w:t>CP-221118</w:t>
            </w:r>
          </w:p>
        </w:tc>
        <w:tc>
          <w:tcPr>
            <w:tcW w:w="473" w:type="dxa"/>
            <w:shd w:val="solid" w:color="FFFFFF" w:fill="auto"/>
          </w:tcPr>
          <w:p w14:paraId="00B4B260" w14:textId="77777777" w:rsidR="00D44012" w:rsidRDefault="00000000">
            <w:pPr>
              <w:pStyle w:val="TAL"/>
              <w:rPr>
                <w:sz w:val="16"/>
                <w:szCs w:val="16"/>
              </w:rPr>
            </w:pPr>
            <w:r>
              <w:rPr>
                <w:rFonts w:hint="eastAsia"/>
                <w:sz w:val="16"/>
                <w:szCs w:val="16"/>
                <w:lang w:eastAsia="zh-CN"/>
              </w:rPr>
              <w:t>0001</w:t>
            </w:r>
          </w:p>
        </w:tc>
        <w:tc>
          <w:tcPr>
            <w:tcW w:w="377" w:type="dxa"/>
            <w:shd w:val="solid" w:color="FFFFFF" w:fill="auto"/>
          </w:tcPr>
          <w:p w14:paraId="2F2BAEF8" w14:textId="77777777" w:rsidR="00D44012" w:rsidRDefault="00000000">
            <w:pPr>
              <w:pStyle w:val="TAR"/>
              <w:rPr>
                <w:sz w:val="16"/>
                <w:szCs w:val="16"/>
              </w:rPr>
            </w:pPr>
            <w:r>
              <w:rPr>
                <w:rFonts w:hint="eastAsia"/>
                <w:sz w:val="16"/>
                <w:szCs w:val="16"/>
                <w:lang w:eastAsia="zh-CN"/>
              </w:rPr>
              <w:t>1</w:t>
            </w:r>
          </w:p>
        </w:tc>
        <w:tc>
          <w:tcPr>
            <w:tcW w:w="426" w:type="dxa"/>
            <w:shd w:val="solid" w:color="FFFFFF" w:fill="auto"/>
          </w:tcPr>
          <w:p w14:paraId="39E42C5F" w14:textId="77777777" w:rsidR="00D44012" w:rsidRDefault="00000000">
            <w:pPr>
              <w:pStyle w:val="TAC"/>
              <w:rPr>
                <w:sz w:val="16"/>
                <w:szCs w:val="16"/>
              </w:rPr>
            </w:pPr>
            <w:r>
              <w:rPr>
                <w:rFonts w:hint="eastAsia"/>
                <w:sz w:val="16"/>
                <w:szCs w:val="16"/>
                <w:lang w:eastAsia="zh-CN"/>
              </w:rPr>
              <w:t>B</w:t>
            </w:r>
          </w:p>
        </w:tc>
        <w:tc>
          <w:tcPr>
            <w:tcW w:w="4584" w:type="dxa"/>
            <w:shd w:val="solid" w:color="FFFFFF" w:fill="auto"/>
          </w:tcPr>
          <w:p w14:paraId="01871A69" w14:textId="77777777" w:rsidR="00D44012" w:rsidRDefault="00000000">
            <w:pPr>
              <w:pStyle w:val="TAL"/>
              <w:rPr>
                <w:sz w:val="16"/>
                <w:szCs w:val="16"/>
              </w:rPr>
            </w:pPr>
            <w:r>
              <w:rPr>
                <w:sz w:val="16"/>
                <w:szCs w:val="16"/>
              </w:rPr>
              <w:t>Add Usage of Network Capabilities in MSGin5G Server</w:t>
            </w:r>
          </w:p>
        </w:tc>
        <w:tc>
          <w:tcPr>
            <w:tcW w:w="708" w:type="dxa"/>
            <w:shd w:val="solid" w:color="FFFFFF" w:fill="auto"/>
          </w:tcPr>
          <w:p w14:paraId="370CDA81" w14:textId="77777777" w:rsidR="00D44012" w:rsidRDefault="00000000">
            <w:pPr>
              <w:pStyle w:val="TAC"/>
              <w:rPr>
                <w:sz w:val="16"/>
                <w:szCs w:val="16"/>
              </w:rPr>
            </w:pPr>
            <w:r>
              <w:rPr>
                <w:rFonts w:hint="eastAsia"/>
                <w:sz w:val="16"/>
                <w:szCs w:val="16"/>
                <w:lang w:eastAsia="zh-CN"/>
              </w:rPr>
              <w:t>17.1.0</w:t>
            </w:r>
          </w:p>
        </w:tc>
      </w:tr>
      <w:tr w:rsidR="00D44012" w14:paraId="5620CAB7" w14:textId="77777777">
        <w:tc>
          <w:tcPr>
            <w:tcW w:w="800" w:type="dxa"/>
            <w:shd w:val="solid" w:color="FFFFFF" w:fill="auto"/>
          </w:tcPr>
          <w:p w14:paraId="1603D591" w14:textId="77777777" w:rsidR="00D44012"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C24E4A9" w14:textId="77777777" w:rsidR="00D44012"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E64EEBB" w14:textId="77777777" w:rsidR="00D44012" w:rsidRDefault="00000000">
            <w:pPr>
              <w:pStyle w:val="TAC"/>
              <w:rPr>
                <w:sz w:val="16"/>
                <w:szCs w:val="16"/>
                <w:lang w:eastAsia="zh-CN"/>
              </w:rPr>
            </w:pPr>
            <w:r>
              <w:rPr>
                <w:sz w:val="16"/>
                <w:szCs w:val="16"/>
                <w:lang w:eastAsia="zh-CN"/>
              </w:rPr>
              <w:t>CP-221118</w:t>
            </w:r>
          </w:p>
        </w:tc>
        <w:tc>
          <w:tcPr>
            <w:tcW w:w="473" w:type="dxa"/>
            <w:shd w:val="solid" w:color="FFFFFF" w:fill="auto"/>
          </w:tcPr>
          <w:p w14:paraId="21272C6A" w14:textId="77777777" w:rsidR="00D44012"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76DFA5FD"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CEFBFAF"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499A89E" w14:textId="77777777" w:rsidR="00D44012" w:rsidRDefault="00000000">
            <w:pPr>
              <w:pStyle w:val="TAL"/>
              <w:rPr>
                <w:sz w:val="16"/>
                <w:szCs w:val="16"/>
              </w:rPr>
            </w:pPr>
            <w:r>
              <w:rPr>
                <w:sz w:val="16"/>
                <w:szCs w:val="16"/>
              </w:rPr>
              <w:t>Update of abbreviations and terms</w:t>
            </w:r>
          </w:p>
        </w:tc>
        <w:tc>
          <w:tcPr>
            <w:tcW w:w="708" w:type="dxa"/>
            <w:shd w:val="solid" w:color="FFFFFF" w:fill="auto"/>
          </w:tcPr>
          <w:p w14:paraId="65E67B9B" w14:textId="77777777" w:rsidR="00D44012" w:rsidRDefault="00000000">
            <w:pPr>
              <w:pStyle w:val="TAC"/>
              <w:rPr>
                <w:sz w:val="16"/>
                <w:szCs w:val="16"/>
              </w:rPr>
            </w:pPr>
            <w:r>
              <w:rPr>
                <w:rFonts w:hint="eastAsia"/>
                <w:sz w:val="16"/>
                <w:szCs w:val="16"/>
                <w:lang w:eastAsia="zh-CN"/>
              </w:rPr>
              <w:t>17.1.0</w:t>
            </w:r>
          </w:p>
        </w:tc>
      </w:tr>
      <w:tr w:rsidR="00D44012" w14:paraId="56AE9573" w14:textId="77777777">
        <w:tc>
          <w:tcPr>
            <w:tcW w:w="800" w:type="dxa"/>
            <w:shd w:val="solid" w:color="FFFFFF" w:fill="auto"/>
          </w:tcPr>
          <w:p w14:paraId="430DAD6A" w14:textId="77777777" w:rsidR="00D44012"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EC29AAA" w14:textId="77777777" w:rsidR="00D44012"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AB45FD3" w14:textId="77777777" w:rsidR="00D44012" w:rsidRDefault="00000000">
            <w:pPr>
              <w:pStyle w:val="TAC"/>
              <w:rPr>
                <w:sz w:val="16"/>
                <w:szCs w:val="16"/>
                <w:lang w:eastAsia="zh-CN"/>
              </w:rPr>
            </w:pPr>
            <w:r>
              <w:rPr>
                <w:sz w:val="16"/>
                <w:szCs w:val="16"/>
                <w:lang w:eastAsia="zh-CN"/>
              </w:rPr>
              <w:t>CP-221118</w:t>
            </w:r>
          </w:p>
        </w:tc>
        <w:tc>
          <w:tcPr>
            <w:tcW w:w="473" w:type="dxa"/>
            <w:shd w:val="solid" w:color="FFFFFF" w:fill="auto"/>
          </w:tcPr>
          <w:p w14:paraId="44CCE311" w14:textId="77777777" w:rsidR="00D44012" w:rsidRDefault="00000000">
            <w:pPr>
              <w:pStyle w:val="TAL"/>
              <w:rPr>
                <w:sz w:val="16"/>
                <w:szCs w:val="16"/>
              </w:rPr>
            </w:pPr>
            <w:r>
              <w:rPr>
                <w:rFonts w:hint="eastAsia"/>
                <w:sz w:val="16"/>
                <w:szCs w:val="16"/>
                <w:lang w:eastAsia="zh-CN"/>
              </w:rPr>
              <w:t>0003</w:t>
            </w:r>
          </w:p>
        </w:tc>
        <w:tc>
          <w:tcPr>
            <w:tcW w:w="377" w:type="dxa"/>
            <w:shd w:val="solid" w:color="FFFFFF" w:fill="auto"/>
          </w:tcPr>
          <w:p w14:paraId="032FCC9C"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BC93072"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05472F6" w14:textId="77777777" w:rsidR="00D44012" w:rsidRDefault="00000000">
            <w:pPr>
              <w:pStyle w:val="TAL"/>
              <w:rPr>
                <w:sz w:val="16"/>
                <w:szCs w:val="16"/>
              </w:rPr>
            </w:pPr>
            <w:r>
              <w:rPr>
                <w:sz w:val="16"/>
                <w:szCs w:val="16"/>
              </w:rPr>
              <w:t>Update the Presence condition of appId in Table 8.1.5.2.2-1</w:t>
            </w:r>
          </w:p>
        </w:tc>
        <w:tc>
          <w:tcPr>
            <w:tcW w:w="708" w:type="dxa"/>
            <w:shd w:val="solid" w:color="FFFFFF" w:fill="auto"/>
          </w:tcPr>
          <w:p w14:paraId="52CB2746" w14:textId="77777777" w:rsidR="00D44012" w:rsidRDefault="00000000">
            <w:pPr>
              <w:pStyle w:val="TAC"/>
              <w:rPr>
                <w:sz w:val="16"/>
                <w:szCs w:val="16"/>
              </w:rPr>
            </w:pPr>
            <w:r>
              <w:rPr>
                <w:rFonts w:hint="eastAsia"/>
                <w:sz w:val="16"/>
                <w:szCs w:val="16"/>
                <w:lang w:eastAsia="zh-CN"/>
              </w:rPr>
              <w:t>17.1.0</w:t>
            </w:r>
          </w:p>
        </w:tc>
      </w:tr>
      <w:tr w:rsidR="00D44012" w14:paraId="2B498539" w14:textId="77777777">
        <w:tc>
          <w:tcPr>
            <w:tcW w:w="800" w:type="dxa"/>
            <w:shd w:val="solid" w:color="FFFFFF" w:fill="auto"/>
          </w:tcPr>
          <w:p w14:paraId="02A841A3" w14:textId="77777777" w:rsidR="00D44012"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BEAAA10" w14:textId="77777777" w:rsidR="00D44012"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48AE2DC" w14:textId="77777777" w:rsidR="00D44012" w:rsidRDefault="00000000">
            <w:pPr>
              <w:pStyle w:val="TAC"/>
              <w:rPr>
                <w:sz w:val="16"/>
                <w:szCs w:val="16"/>
                <w:lang w:eastAsia="zh-CN"/>
              </w:rPr>
            </w:pPr>
            <w:r>
              <w:rPr>
                <w:sz w:val="16"/>
                <w:szCs w:val="16"/>
                <w:lang w:eastAsia="zh-CN"/>
              </w:rPr>
              <w:t>CP-221151</w:t>
            </w:r>
          </w:p>
        </w:tc>
        <w:tc>
          <w:tcPr>
            <w:tcW w:w="473" w:type="dxa"/>
            <w:shd w:val="solid" w:color="FFFFFF" w:fill="auto"/>
          </w:tcPr>
          <w:p w14:paraId="1F2DE17D" w14:textId="77777777" w:rsidR="00D44012"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3E303F38" w14:textId="77777777" w:rsidR="00D44012" w:rsidRDefault="00D44012">
            <w:pPr>
              <w:pStyle w:val="TAR"/>
              <w:rPr>
                <w:sz w:val="16"/>
                <w:szCs w:val="16"/>
                <w:lang w:eastAsia="zh-CN"/>
              </w:rPr>
            </w:pPr>
          </w:p>
        </w:tc>
        <w:tc>
          <w:tcPr>
            <w:tcW w:w="426" w:type="dxa"/>
            <w:shd w:val="solid" w:color="FFFFFF" w:fill="auto"/>
          </w:tcPr>
          <w:p w14:paraId="5BF613C5"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A6150E6" w14:textId="77777777" w:rsidR="00D44012" w:rsidRDefault="00000000">
            <w:pPr>
              <w:pStyle w:val="TAL"/>
              <w:rPr>
                <w:sz w:val="16"/>
                <w:szCs w:val="16"/>
              </w:rPr>
            </w:pPr>
            <w:r>
              <w:rPr>
                <w:sz w:val="16"/>
                <w:szCs w:val="16"/>
              </w:rPr>
              <w:t>Update of info and externalDocs fields</w:t>
            </w:r>
          </w:p>
        </w:tc>
        <w:tc>
          <w:tcPr>
            <w:tcW w:w="708" w:type="dxa"/>
            <w:shd w:val="solid" w:color="FFFFFF" w:fill="auto"/>
          </w:tcPr>
          <w:p w14:paraId="52694359" w14:textId="77777777" w:rsidR="00D44012" w:rsidRDefault="00000000">
            <w:pPr>
              <w:pStyle w:val="TAC"/>
              <w:rPr>
                <w:sz w:val="16"/>
                <w:szCs w:val="16"/>
                <w:lang w:eastAsia="zh-CN"/>
              </w:rPr>
            </w:pPr>
            <w:r>
              <w:rPr>
                <w:rFonts w:hint="eastAsia"/>
                <w:sz w:val="16"/>
                <w:szCs w:val="16"/>
                <w:lang w:eastAsia="zh-CN"/>
              </w:rPr>
              <w:t>17.1.0</w:t>
            </w:r>
          </w:p>
        </w:tc>
      </w:tr>
      <w:tr w:rsidR="00D44012" w14:paraId="50DE708A" w14:textId="77777777">
        <w:tc>
          <w:tcPr>
            <w:tcW w:w="800" w:type="dxa"/>
            <w:shd w:val="solid" w:color="FFFFFF" w:fill="auto"/>
          </w:tcPr>
          <w:p w14:paraId="3E88B805" w14:textId="77777777" w:rsidR="00D44012"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1E086944" w14:textId="77777777" w:rsidR="00D44012"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43BB1A30" w14:textId="77777777" w:rsidR="00D44012"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BE87E06" w14:textId="77777777" w:rsidR="00D44012"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21379D2C" w14:textId="77777777" w:rsidR="00D44012"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6D957786"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A174804" w14:textId="77777777" w:rsidR="00D44012" w:rsidRDefault="00000000">
            <w:pPr>
              <w:pStyle w:val="TAL"/>
              <w:rPr>
                <w:sz w:val="16"/>
                <w:szCs w:val="16"/>
              </w:rPr>
            </w:pPr>
            <w:r>
              <w:rPr>
                <w:sz w:val="16"/>
                <w:szCs w:val="16"/>
              </w:rPr>
              <w:t>Update the Presence condition of Store and forward flag</w:t>
            </w:r>
          </w:p>
        </w:tc>
        <w:tc>
          <w:tcPr>
            <w:tcW w:w="708" w:type="dxa"/>
            <w:shd w:val="solid" w:color="FFFFFF" w:fill="auto"/>
          </w:tcPr>
          <w:p w14:paraId="0A329082" w14:textId="77777777" w:rsidR="00D44012" w:rsidRDefault="00000000">
            <w:pPr>
              <w:pStyle w:val="TAC"/>
              <w:rPr>
                <w:sz w:val="16"/>
                <w:szCs w:val="16"/>
                <w:lang w:eastAsia="zh-CN"/>
              </w:rPr>
            </w:pPr>
            <w:r>
              <w:rPr>
                <w:rFonts w:hint="eastAsia"/>
                <w:sz w:val="16"/>
                <w:szCs w:val="16"/>
                <w:lang w:eastAsia="zh-CN"/>
              </w:rPr>
              <w:t>17.2.0</w:t>
            </w:r>
          </w:p>
        </w:tc>
      </w:tr>
      <w:tr w:rsidR="00D44012" w14:paraId="204A5596" w14:textId="77777777">
        <w:tc>
          <w:tcPr>
            <w:tcW w:w="800" w:type="dxa"/>
            <w:shd w:val="solid" w:color="FFFFFF" w:fill="auto"/>
          </w:tcPr>
          <w:p w14:paraId="00904982"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A60BEDE"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C871ECC" w14:textId="77777777" w:rsidR="00D44012"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56B53660" w14:textId="77777777" w:rsidR="00D44012"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00F3D88C"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25C713E8" w14:textId="77777777" w:rsidR="00D44012" w:rsidRDefault="00000000">
            <w:pPr>
              <w:pStyle w:val="TAC"/>
              <w:rPr>
                <w:sz w:val="16"/>
                <w:szCs w:val="16"/>
                <w:lang w:eastAsia="zh-CN"/>
              </w:rPr>
            </w:pPr>
            <w:r>
              <w:rPr>
                <w:sz w:val="16"/>
                <w:szCs w:val="16"/>
                <w:lang w:eastAsia="zh-CN"/>
              </w:rPr>
              <w:t>F</w:t>
            </w:r>
          </w:p>
        </w:tc>
        <w:tc>
          <w:tcPr>
            <w:tcW w:w="4584" w:type="dxa"/>
            <w:shd w:val="solid" w:color="FFFFFF" w:fill="auto"/>
          </w:tcPr>
          <w:p w14:paraId="615362BA" w14:textId="77777777" w:rsidR="00D44012"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56FF6ECB" w14:textId="77777777" w:rsidR="00D44012" w:rsidRDefault="00000000">
            <w:pPr>
              <w:pStyle w:val="TAC"/>
              <w:rPr>
                <w:sz w:val="16"/>
                <w:szCs w:val="16"/>
                <w:lang w:eastAsia="zh-CN"/>
              </w:rPr>
            </w:pPr>
            <w:r>
              <w:rPr>
                <w:rFonts w:hint="eastAsia"/>
                <w:sz w:val="16"/>
                <w:szCs w:val="16"/>
                <w:lang w:eastAsia="zh-CN"/>
              </w:rPr>
              <w:t>18.0.0</w:t>
            </w:r>
          </w:p>
        </w:tc>
      </w:tr>
      <w:tr w:rsidR="00D44012" w14:paraId="46A185D5" w14:textId="77777777">
        <w:tc>
          <w:tcPr>
            <w:tcW w:w="800" w:type="dxa"/>
            <w:shd w:val="solid" w:color="FFFFFF" w:fill="auto"/>
          </w:tcPr>
          <w:p w14:paraId="5EC22E49"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A769BB5"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3404BE5" w14:textId="77777777" w:rsidR="00D44012"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24AC3B34" w14:textId="77777777" w:rsidR="00D44012"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7E67F767"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58B2F7D" w14:textId="77777777" w:rsidR="00D44012" w:rsidRDefault="00000000">
            <w:pPr>
              <w:pStyle w:val="TAC"/>
              <w:rPr>
                <w:sz w:val="16"/>
                <w:szCs w:val="16"/>
                <w:lang w:eastAsia="zh-CN"/>
              </w:rPr>
            </w:pPr>
            <w:r>
              <w:rPr>
                <w:sz w:val="16"/>
                <w:szCs w:val="16"/>
                <w:lang w:eastAsia="zh-CN"/>
              </w:rPr>
              <w:t>F</w:t>
            </w:r>
          </w:p>
        </w:tc>
        <w:tc>
          <w:tcPr>
            <w:tcW w:w="4584" w:type="dxa"/>
            <w:shd w:val="solid" w:color="FFFFFF" w:fill="auto"/>
          </w:tcPr>
          <w:p w14:paraId="77A9BF06" w14:textId="77777777" w:rsidR="00D44012"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461249AF" w14:textId="77777777" w:rsidR="00D44012" w:rsidRDefault="00000000">
            <w:pPr>
              <w:pStyle w:val="TAC"/>
              <w:rPr>
                <w:sz w:val="16"/>
                <w:szCs w:val="16"/>
                <w:lang w:eastAsia="zh-CN"/>
              </w:rPr>
            </w:pPr>
            <w:r>
              <w:rPr>
                <w:rFonts w:hint="eastAsia"/>
                <w:sz w:val="16"/>
                <w:szCs w:val="16"/>
                <w:lang w:eastAsia="zh-CN"/>
              </w:rPr>
              <w:t>18.0.0</w:t>
            </w:r>
          </w:p>
        </w:tc>
      </w:tr>
      <w:tr w:rsidR="00D44012" w14:paraId="56A49A9B" w14:textId="77777777">
        <w:tc>
          <w:tcPr>
            <w:tcW w:w="800" w:type="dxa"/>
            <w:shd w:val="solid" w:color="FFFFFF" w:fill="auto"/>
          </w:tcPr>
          <w:p w14:paraId="3D980C41"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0D1AE538"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BD85362" w14:textId="77777777" w:rsidR="00D44012"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1503BFBB" w14:textId="77777777" w:rsidR="00D44012"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4BDF1657" w14:textId="77777777" w:rsidR="00D44012" w:rsidRDefault="00D44012">
            <w:pPr>
              <w:pStyle w:val="TAR"/>
              <w:rPr>
                <w:sz w:val="16"/>
                <w:szCs w:val="16"/>
                <w:lang w:eastAsia="zh-CN"/>
              </w:rPr>
            </w:pPr>
          </w:p>
        </w:tc>
        <w:tc>
          <w:tcPr>
            <w:tcW w:w="426" w:type="dxa"/>
            <w:shd w:val="solid" w:color="FFFFFF" w:fill="auto"/>
          </w:tcPr>
          <w:p w14:paraId="4868E44B"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B0ADF2B" w14:textId="77777777" w:rsidR="00D44012"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6B207139" w14:textId="77777777" w:rsidR="00D44012" w:rsidRDefault="00000000">
            <w:pPr>
              <w:pStyle w:val="TAC"/>
              <w:rPr>
                <w:sz w:val="16"/>
                <w:szCs w:val="16"/>
                <w:lang w:eastAsia="zh-CN"/>
              </w:rPr>
            </w:pPr>
            <w:r>
              <w:rPr>
                <w:rFonts w:hint="eastAsia"/>
                <w:sz w:val="16"/>
                <w:szCs w:val="16"/>
                <w:lang w:eastAsia="zh-CN"/>
              </w:rPr>
              <w:t>18.0.0</w:t>
            </w:r>
          </w:p>
        </w:tc>
      </w:tr>
      <w:tr w:rsidR="00D44012" w14:paraId="30B7805C" w14:textId="77777777">
        <w:tc>
          <w:tcPr>
            <w:tcW w:w="800" w:type="dxa"/>
            <w:shd w:val="solid" w:color="FFFFFF" w:fill="auto"/>
          </w:tcPr>
          <w:p w14:paraId="03CC12BD"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6F79BC0"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41EEC58" w14:textId="77777777" w:rsidR="00D44012"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515DAC68" w14:textId="77777777" w:rsidR="00D44012"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11ABF3B7"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CB17678" w14:textId="77777777" w:rsidR="00D44012" w:rsidRDefault="00000000">
            <w:pPr>
              <w:pStyle w:val="TAC"/>
              <w:rPr>
                <w:sz w:val="16"/>
                <w:szCs w:val="16"/>
                <w:lang w:eastAsia="zh-CN"/>
              </w:rPr>
            </w:pPr>
            <w:r>
              <w:rPr>
                <w:sz w:val="16"/>
                <w:szCs w:val="16"/>
                <w:lang w:eastAsia="zh-CN"/>
              </w:rPr>
              <w:t>F</w:t>
            </w:r>
          </w:p>
        </w:tc>
        <w:tc>
          <w:tcPr>
            <w:tcW w:w="4584" w:type="dxa"/>
            <w:shd w:val="solid" w:color="FFFFFF" w:fill="auto"/>
          </w:tcPr>
          <w:p w14:paraId="0F1A9BE9" w14:textId="77777777" w:rsidR="00D44012" w:rsidRDefault="00000000">
            <w:pPr>
              <w:pStyle w:val="TAL"/>
              <w:rPr>
                <w:sz w:val="16"/>
                <w:szCs w:val="16"/>
              </w:rPr>
            </w:pPr>
            <w:r>
              <w:rPr>
                <w:sz w:val="16"/>
                <w:szCs w:val="16"/>
              </w:rPr>
              <w:t>Rewording some description of data structure in clasue 5.3.2</w:t>
            </w:r>
          </w:p>
        </w:tc>
        <w:tc>
          <w:tcPr>
            <w:tcW w:w="708" w:type="dxa"/>
            <w:shd w:val="solid" w:color="FFFFFF" w:fill="auto"/>
          </w:tcPr>
          <w:p w14:paraId="0ADBE39C" w14:textId="77777777" w:rsidR="00D44012" w:rsidRDefault="00000000">
            <w:pPr>
              <w:pStyle w:val="TAC"/>
              <w:rPr>
                <w:sz w:val="16"/>
                <w:szCs w:val="16"/>
                <w:lang w:eastAsia="zh-CN"/>
              </w:rPr>
            </w:pPr>
            <w:r>
              <w:rPr>
                <w:rFonts w:hint="eastAsia"/>
                <w:sz w:val="16"/>
                <w:szCs w:val="16"/>
                <w:lang w:eastAsia="zh-CN"/>
              </w:rPr>
              <w:t>18.0.0</w:t>
            </w:r>
          </w:p>
        </w:tc>
      </w:tr>
      <w:tr w:rsidR="00D44012" w14:paraId="13DAD1D9" w14:textId="77777777">
        <w:tc>
          <w:tcPr>
            <w:tcW w:w="800" w:type="dxa"/>
            <w:shd w:val="solid" w:color="FFFFFF" w:fill="auto"/>
          </w:tcPr>
          <w:p w14:paraId="0AC4151A"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F6A4B75"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BDD8625" w14:textId="77777777" w:rsidR="00D44012"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0C700D97" w14:textId="77777777" w:rsidR="00D44012"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41C60CA8"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5E068B6" w14:textId="77777777" w:rsidR="00D44012" w:rsidRDefault="00000000">
            <w:pPr>
              <w:pStyle w:val="TAC"/>
              <w:rPr>
                <w:sz w:val="16"/>
                <w:szCs w:val="16"/>
                <w:lang w:eastAsia="zh-CN"/>
              </w:rPr>
            </w:pPr>
            <w:r>
              <w:rPr>
                <w:sz w:val="16"/>
                <w:szCs w:val="16"/>
                <w:lang w:eastAsia="zh-CN"/>
              </w:rPr>
              <w:t>F</w:t>
            </w:r>
          </w:p>
        </w:tc>
        <w:tc>
          <w:tcPr>
            <w:tcW w:w="4584" w:type="dxa"/>
            <w:shd w:val="solid" w:color="FFFFFF" w:fill="auto"/>
          </w:tcPr>
          <w:p w14:paraId="6D1E0C98" w14:textId="77777777" w:rsidR="00D44012" w:rsidRDefault="00000000">
            <w:pPr>
              <w:pStyle w:val="TAL"/>
              <w:rPr>
                <w:sz w:val="16"/>
                <w:szCs w:val="16"/>
              </w:rPr>
            </w:pPr>
            <w:r>
              <w:rPr>
                <w:sz w:val="16"/>
                <w:szCs w:val="16"/>
              </w:rPr>
              <w:t>Change the underline to hyphen of the apiname in clause 5.1</w:t>
            </w:r>
          </w:p>
        </w:tc>
        <w:tc>
          <w:tcPr>
            <w:tcW w:w="708" w:type="dxa"/>
            <w:shd w:val="solid" w:color="FFFFFF" w:fill="auto"/>
          </w:tcPr>
          <w:p w14:paraId="34D61470" w14:textId="77777777" w:rsidR="00D44012" w:rsidRDefault="00000000">
            <w:pPr>
              <w:pStyle w:val="TAC"/>
              <w:rPr>
                <w:sz w:val="16"/>
                <w:szCs w:val="16"/>
                <w:lang w:eastAsia="zh-CN"/>
              </w:rPr>
            </w:pPr>
            <w:r>
              <w:rPr>
                <w:rFonts w:hint="eastAsia"/>
                <w:sz w:val="16"/>
                <w:szCs w:val="16"/>
                <w:lang w:eastAsia="zh-CN"/>
              </w:rPr>
              <w:t>18.0.0</w:t>
            </w:r>
          </w:p>
        </w:tc>
      </w:tr>
      <w:tr w:rsidR="00D44012" w14:paraId="128E39DD" w14:textId="77777777">
        <w:tc>
          <w:tcPr>
            <w:tcW w:w="800" w:type="dxa"/>
            <w:shd w:val="solid" w:color="FFFFFF" w:fill="auto"/>
          </w:tcPr>
          <w:p w14:paraId="4CB13E69"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6B40E0C"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48BBC47" w14:textId="77777777" w:rsidR="00D44012"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7FC2A211" w14:textId="77777777" w:rsidR="00D44012"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68D061CE" w14:textId="77777777" w:rsidR="00D44012" w:rsidRDefault="00D44012">
            <w:pPr>
              <w:pStyle w:val="TAR"/>
              <w:rPr>
                <w:sz w:val="16"/>
                <w:szCs w:val="16"/>
                <w:lang w:eastAsia="zh-CN"/>
              </w:rPr>
            </w:pPr>
          </w:p>
        </w:tc>
        <w:tc>
          <w:tcPr>
            <w:tcW w:w="426" w:type="dxa"/>
            <w:shd w:val="solid" w:color="FFFFFF" w:fill="auto"/>
          </w:tcPr>
          <w:p w14:paraId="1D4510F4"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DA81071" w14:textId="77777777" w:rsidR="00D44012" w:rsidRDefault="00000000">
            <w:pPr>
              <w:pStyle w:val="TAL"/>
              <w:rPr>
                <w:sz w:val="16"/>
                <w:szCs w:val="16"/>
              </w:rPr>
            </w:pPr>
            <w:r>
              <w:rPr>
                <w:sz w:val="16"/>
                <w:szCs w:val="16"/>
              </w:rPr>
              <w:t>Update of info and externalDocs fields</w:t>
            </w:r>
          </w:p>
        </w:tc>
        <w:tc>
          <w:tcPr>
            <w:tcW w:w="708" w:type="dxa"/>
            <w:shd w:val="solid" w:color="FFFFFF" w:fill="auto"/>
          </w:tcPr>
          <w:p w14:paraId="338BBAE9" w14:textId="77777777" w:rsidR="00D44012" w:rsidRDefault="00000000">
            <w:pPr>
              <w:pStyle w:val="TAC"/>
              <w:rPr>
                <w:sz w:val="16"/>
                <w:szCs w:val="16"/>
                <w:lang w:eastAsia="zh-CN"/>
              </w:rPr>
            </w:pPr>
            <w:r>
              <w:rPr>
                <w:rFonts w:hint="eastAsia"/>
                <w:sz w:val="16"/>
                <w:szCs w:val="16"/>
                <w:lang w:eastAsia="zh-CN"/>
              </w:rPr>
              <w:t>18.0.0</w:t>
            </w:r>
          </w:p>
        </w:tc>
      </w:tr>
      <w:tr w:rsidR="00D44012" w14:paraId="6A65D1EB" w14:textId="77777777">
        <w:tc>
          <w:tcPr>
            <w:tcW w:w="800" w:type="dxa"/>
            <w:shd w:val="solid" w:color="FFFFFF" w:fill="auto"/>
          </w:tcPr>
          <w:p w14:paraId="754E961E" w14:textId="77777777" w:rsidR="00D44012"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62E1FE00" w14:textId="77777777" w:rsidR="00D44012"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2DA1EA5" w14:textId="77777777" w:rsidR="00D44012"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54D64ED8" w14:textId="77777777" w:rsidR="00D44012"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3C9BA96F"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BFCF8E"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B8A5852" w14:textId="77777777" w:rsidR="00D44012"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356B248C"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D44012" w14:paraId="6FF96B8D" w14:textId="77777777">
        <w:tc>
          <w:tcPr>
            <w:tcW w:w="800" w:type="dxa"/>
            <w:shd w:val="solid" w:color="FFFFFF" w:fill="auto"/>
          </w:tcPr>
          <w:p w14:paraId="5F331403" w14:textId="77777777" w:rsidR="00D44012"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4593A9A8" w14:textId="77777777" w:rsidR="00D44012"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4CE06174" w14:textId="77777777" w:rsidR="00D44012"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57078DA9" w14:textId="77777777" w:rsidR="00D44012"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7D26329" w14:textId="77777777" w:rsidR="00D44012" w:rsidRDefault="00D44012">
            <w:pPr>
              <w:pStyle w:val="TAR"/>
              <w:rPr>
                <w:sz w:val="16"/>
                <w:szCs w:val="16"/>
                <w:lang w:val="en-US" w:eastAsia="zh-CN"/>
              </w:rPr>
            </w:pPr>
          </w:p>
        </w:tc>
        <w:tc>
          <w:tcPr>
            <w:tcW w:w="426" w:type="dxa"/>
            <w:shd w:val="solid" w:color="FFFFFF" w:fill="auto"/>
          </w:tcPr>
          <w:p w14:paraId="3D3302C6"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8FE2877" w14:textId="77777777" w:rsidR="00D44012" w:rsidRDefault="00000000">
            <w:pPr>
              <w:pStyle w:val="TAL"/>
              <w:rPr>
                <w:sz w:val="16"/>
                <w:szCs w:val="16"/>
              </w:rPr>
            </w:pPr>
            <w:r>
              <w:rPr>
                <w:sz w:val="16"/>
                <w:szCs w:val="16"/>
              </w:rPr>
              <w:t>Update of info and externalDocs fields</w:t>
            </w:r>
          </w:p>
        </w:tc>
        <w:tc>
          <w:tcPr>
            <w:tcW w:w="708" w:type="dxa"/>
            <w:shd w:val="solid" w:color="FFFFFF" w:fill="auto"/>
          </w:tcPr>
          <w:p w14:paraId="79634275"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D44012" w14:paraId="2691542C" w14:textId="77777777">
        <w:tc>
          <w:tcPr>
            <w:tcW w:w="800" w:type="dxa"/>
            <w:shd w:val="solid" w:color="FFFFFF" w:fill="auto"/>
          </w:tcPr>
          <w:p w14:paraId="4E9FF389"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94EBD96"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CCC1623"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C79ECBF" w14:textId="77777777" w:rsidR="00D44012"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7C1F6C"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0CE4961"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4E1CB3C" w14:textId="77777777" w:rsidR="00D44012"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53E6ABA"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6780C54D" w14:textId="77777777">
        <w:tc>
          <w:tcPr>
            <w:tcW w:w="800" w:type="dxa"/>
            <w:shd w:val="solid" w:color="FFFFFF" w:fill="auto"/>
          </w:tcPr>
          <w:p w14:paraId="3056D41B"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E13EB86"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D3F33BF"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CB0E579" w14:textId="77777777" w:rsidR="00D44012"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596050E9"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F0CE185" w14:textId="77777777" w:rsidR="00D44012"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349438" w14:textId="77777777" w:rsidR="00D44012"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5826E735"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5068A30D" w14:textId="77777777">
        <w:tc>
          <w:tcPr>
            <w:tcW w:w="800" w:type="dxa"/>
            <w:shd w:val="solid" w:color="FFFFFF" w:fill="auto"/>
          </w:tcPr>
          <w:p w14:paraId="521E0E23"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113585"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D3F233B"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A376833" w14:textId="77777777" w:rsidR="00D44012"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AA5373A"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F44AFF2"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91EA4C3" w14:textId="77777777" w:rsidR="00D44012"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27A3C27B"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6D0C3FCD" w14:textId="77777777">
        <w:tc>
          <w:tcPr>
            <w:tcW w:w="800" w:type="dxa"/>
            <w:shd w:val="solid" w:color="FFFFFF" w:fill="auto"/>
          </w:tcPr>
          <w:p w14:paraId="594416AB"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4267C02"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370230D"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FFDB11F" w14:textId="77777777" w:rsidR="00D44012"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3280AE6E"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DB08655"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81E3296" w14:textId="77777777" w:rsidR="00D44012" w:rsidRDefault="00000000">
            <w:pPr>
              <w:pStyle w:val="TAL"/>
              <w:rPr>
                <w:sz w:val="16"/>
                <w:szCs w:val="16"/>
              </w:rPr>
            </w:pPr>
            <w:r>
              <w:rPr>
                <w:sz w:val="16"/>
                <w:szCs w:val="16"/>
              </w:rPr>
              <w:t>MSGG_BGDelivery Service introduction</w:t>
            </w:r>
          </w:p>
        </w:tc>
        <w:tc>
          <w:tcPr>
            <w:tcW w:w="708" w:type="dxa"/>
            <w:shd w:val="solid" w:color="FFFFFF" w:fill="auto"/>
          </w:tcPr>
          <w:p w14:paraId="498777D0"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2CFDF345" w14:textId="77777777">
        <w:tc>
          <w:tcPr>
            <w:tcW w:w="800" w:type="dxa"/>
            <w:shd w:val="solid" w:color="FFFFFF" w:fill="auto"/>
          </w:tcPr>
          <w:p w14:paraId="09F88221"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DA4D9C6"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84333BB"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5246C9E" w14:textId="77777777" w:rsidR="00D44012"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167C185"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477AFCF"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EA05D48" w14:textId="77777777" w:rsidR="00D44012" w:rsidRDefault="00000000">
            <w:pPr>
              <w:pStyle w:val="TAL"/>
              <w:rPr>
                <w:sz w:val="16"/>
                <w:szCs w:val="16"/>
              </w:rPr>
            </w:pPr>
            <w:r>
              <w:rPr>
                <w:sz w:val="16"/>
                <w:szCs w:val="16"/>
              </w:rPr>
              <w:t>MSGG_BGDelivery service description and operations</w:t>
            </w:r>
          </w:p>
        </w:tc>
        <w:tc>
          <w:tcPr>
            <w:tcW w:w="708" w:type="dxa"/>
            <w:shd w:val="solid" w:color="FFFFFF" w:fill="auto"/>
          </w:tcPr>
          <w:p w14:paraId="69278A9F"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790B7CBC" w14:textId="77777777">
        <w:tc>
          <w:tcPr>
            <w:tcW w:w="800" w:type="dxa"/>
            <w:shd w:val="solid" w:color="FFFFFF" w:fill="auto"/>
          </w:tcPr>
          <w:p w14:paraId="256A5B0F"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C3422BD"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25BA1F"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D623510" w14:textId="77777777" w:rsidR="00D44012"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3B9AA61E"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E397C1"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4418C32" w14:textId="77777777" w:rsidR="00D44012" w:rsidRDefault="00000000">
            <w:pPr>
              <w:pStyle w:val="TAL"/>
              <w:rPr>
                <w:sz w:val="16"/>
                <w:szCs w:val="16"/>
              </w:rPr>
            </w:pPr>
            <w:r>
              <w:rPr>
                <w:sz w:val="16"/>
                <w:szCs w:val="16"/>
              </w:rPr>
              <w:t>MSGG_BGDelivery API</w:t>
            </w:r>
          </w:p>
        </w:tc>
        <w:tc>
          <w:tcPr>
            <w:tcW w:w="708" w:type="dxa"/>
            <w:shd w:val="solid" w:color="FFFFFF" w:fill="auto"/>
          </w:tcPr>
          <w:p w14:paraId="71AC4622"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62D92265" w14:textId="77777777">
        <w:tc>
          <w:tcPr>
            <w:tcW w:w="800" w:type="dxa"/>
            <w:shd w:val="solid" w:color="FFFFFF" w:fill="auto"/>
          </w:tcPr>
          <w:p w14:paraId="48BD3833"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E21D8C4"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85A1AF" w14:textId="77777777" w:rsidR="00D44012"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08987F2F" w14:textId="77777777" w:rsidR="00D44012"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5D53E1EC"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0F0F3F"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AC8CF09" w14:textId="77777777" w:rsidR="00D44012" w:rsidRDefault="00000000">
            <w:pPr>
              <w:pStyle w:val="TAL"/>
              <w:rPr>
                <w:sz w:val="16"/>
                <w:szCs w:val="16"/>
              </w:rPr>
            </w:pPr>
            <w:r>
              <w:rPr>
                <w:sz w:val="16"/>
                <w:szCs w:val="16"/>
              </w:rPr>
              <w:t>New OpenAPI file for MSGG_BGDelivery API</w:t>
            </w:r>
          </w:p>
        </w:tc>
        <w:tc>
          <w:tcPr>
            <w:tcW w:w="708" w:type="dxa"/>
            <w:shd w:val="solid" w:color="FFFFFF" w:fill="auto"/>
          </w:tcPr>
          <w:p w14:paraId="44BB5C85" w14:textId="77777777" w:rsidR="00D44012" w:rsidRDefault="00000000">
            <w:pPr>
              <w:pStyle w:val="TAC"/>
              <w:rPr>
                <w:sz w:val="16"/>
                <w:szCs w:val="16"/>
                <w:lang w:val="en-US" w:eastAsia="zh-CN"/>
              </w:rPr>
            </w:pPr>
            <w:r>
              <w:rPr>
                <w:rFonts w:hint="eastAsia"/>
                <w:sz w:val="16"/>
                <w:szCs w:val="16"/>
                <w:lang w:val="en-US" w:eastAsia="zh-CN"/>
              </w:rPr>
              <w:t>18.2.0</w:t>
            </w:r>
          </w:p>
        </w:tc>
      </w:tr>
      <w:tr w:rsidR="00D44012" w14:paraId="6BF2F9A0" w14:textId="77777777">
        <w:tc>
          <w:tcPr>
            <w:tcW w:w="800" w:type="dxa"/>
            <w:shd w:val="solid" w:color="FFFFFF" w:fill="auto"/>
          </w:tcPr>
          <w:p w14:paraId="3F0972DB"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80031"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47C4053"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DBC98E6" w14:textId="77777777" w:rsidR="00D44012"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7742AD35"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3FBBB9F"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B5995DB" w14:textId="77777777" w:rsidR="00D44012"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36D6DD42" w14:textId="77777777" w:rsidR="00D44012" w:rsidRDefault="00000000">
            <w:pPr>
              <w:pStyle w:val="TAC"/>
              <w:rPr>
                <w:sz w:val="16"/>
                <w:szCs w:val="16"/>
                <w:lang w:val="en-US" w:eastAsia="zh-CN"/>
              </w:rPr>
            </w:pPr>
            <w:r>
              <w:rPr>
                <w:rFonts w:hint="eastAsia"/>
                <w:sz w:val="16"/>
                <w:szCs w:val="16"/>
                <w:lang w:val="en-US" w:eastAsia="zh-CN"/>
              </w:rPr>
              <w:t>18.2.0</w:t>
            </w:r>
          </w:p>
        </w:tc>
      </w:tr>
      <w:tr w:rsidR="00D44012" w14:paraId="16335E6C" w14:textId="77777777">
        <w:tc>
          <w:tcPr>
            <w:tcW w:w="800" w:type="dxa"/>
            <w:shd w:val="solid" w:color="FFFFFF" w:fill="auto"/>
          </w:tcPr>
          <w:p w14:paraId="635F685B"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E33675D"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51141BC"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213B92A" w14:textId="77777777" w:rsidR="00D44012"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39B36171"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1ADF615"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9C648C9" w14:textId="77777777" w:rsidR="00D44012"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46E339F6" w14:textId="77777777" w:rsidR="00D44012" w:rsidRDefault="00000000">
            <w:pPr>
              <w:pStyle w:val="TAC"/>
              <w:rPr>
                <w:sz w:val="16"/>
                <w:szCs w:val="16"/>
                <w:lang w:val="en-US" w:eastAsia="zh-CN"/>
              </w:rPr>
            </w:pPr>
            <w:r>
              <w:rPr>
                <w:rFonts w:hint="eastAsia"/>
                <w:sz w:val="16"/>
                <w:szCs w:val="16"/>
                <w:lang w:val="en-US" w:eastAsia="zh-CN"/>
              </w:rPr>
              <w:t>18.2.0</w:t>
            </w:r>
          </w:p>
        </w:tc>
      </w:tr>
      <w:tr w:rsidR="00D44012" w14:paraId="6285AB14" w14:textId="77777777">
        <w:tc>
          <w:tcPr>
            <w:tcW w:w="800" w:type="dxa"/>
            <w:shd w:val="solid" w:color="FFFFFF" w:fill="auto"/>
          </w:tcPr>
          <w:p w14:paraId="4BBA16B9"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D06879B"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E8D1B54"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65E2D12" w14:textId="77777777" w:rsidR="00D44012"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25F3F74A"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B628D01" w14:textId="77777777" w:rsidR="00D44012"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2EC81EE7" w14:textId="77777777" w:rsidR="00D44012"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E565EF5" w14:textId="77777777" w:rsidR="00D44012" w:rsidRDefault="00000000">
            <w:pPr>
              <w:pStyle w:val="TAC"/>
              <w:rPr>
                <w:sz w:val="16"/>
                <w:szCs w:val="16"/>
                <w:lang w:val="en-US" w:eastAsia="zh-CN"/>
              </w:rPr>
            </w:pPr>
            <w:r>
              <w:rPr>
                <w:rFonts w:hint="eastAsia"/>
                <w:sz w:val="16"/>
                <w:szCs w:val="16"/>
                <w:lang w:val="en-US" w:eastAsia="zh-CN"/>
              </w:rPr>
              <w:t>18.2.0</w:t>
            </w:r>
          </w:p>
        </w:tc>
      </w:tr>
      <w:tr w:rsidR="00D44012" w14:paraId="7C2130AF" w14:textId="77777777">
        <w:tc>
          <w:tcPr>
            <w:tcW w:w="800" w:type="dxa"/>
            <w:shd w:val="solid" w:color="FFFFFF" w:fill="auto"/>
          </w:tcPr>
          <w:p w14:paraId="3D010272" w14:textId="77777777" w:rsidR="00D4401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AC7A3A2" w14:textId="77777777" w:rsidR="00D4401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7DD5DFD" w14:textId="77777777" w:rsidR="00D44012"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526B682F" w14:textId="77777777" w:rsidR="00D44012"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7D88B288"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035F4FC"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04187A" w14:textId="77777777" w:rsidR="00D44012"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052BCB41" w14:textId="77777777" w:rsidR="00D44012" w:rsidRDefault="00000000">
            <w:pPr>
              <w:pStyle w:val="TAC"/>
              <w:rPr>
                <w:sz w:val="16"/>
                <w:szCs w:val="16"/>
                <w:lang w:val="en-US" w:eastAsia="zh-CN"/>
              </w:rPr>
            </w:pPr>
            <w:r>
              <w:rPr>
                <w:rFonts w:hint="eastAsia"/>
                <w:sz w:val="16"/>
                <w:szCs w:val="16"/>
                <w:lang w:val="en-US" w:eastAsia="zh-CN"/>
              </w:rPr>
              <w:t>18.3.0</w:t>
            </w:r>
          </w:p>
        </w:tc>
      </w:tr>
      <w:tr w:rsidR="00D44012" w14:paraId="462F1788" w14:textId="77777777">
        <w:tc>
          <w:tcPr>
            <w:tcW w:w="800" w:type="dxa"/>
            <w:shd w:val="solid" w:color="FFFFFF" w:fill="auto"/>
          </w:tcPr>
          <w:p w14:paraId="2055B2FF" w14:textId="77777777" w:rsidR="00D4401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2C09936" w14:textId="77777777" w:rsidR="00D4401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1C2656B" w14:textId="77777777" w:rsidR="00D44012"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9B96136" w14:textId="77777777" w:rsidR="00D44012"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77D315F4" w14:textId="77777777" w:rsidR="00D44012" w:rsidRDefault="00D44012">
            <w:pPr>
              <w:pStyle w:val="TAR"/>
              <w:rPr>
                <w:sz w:val="16"/>
                <w:szCs w:val="16"/>
                <w:lang w:val="en-US" w:eastAsia="zh-CN"/>
              </w:rPr>
            </w:pPr>
          </w:p>
        </w:tc>
        <w:tc>
          <w:tcPr>
            <w:tcW w:w="426" w:type="dxa"/>
            <w:shd w:val="solid" w:color="FFFFFF" w:fill="auto"/>
          </w:tcPr>
          <w:p w14:paraId="77FE3177"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DBC9DEF" w14:textId="77777777" w:rsidR="00D44012"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7803D5D4" w14:textId="77777777" w:rsidR="00D44012" w:rsidRDefault="00000000">
            <w:pPr>
              <w:pStyle w:val="TAC"/>
              <w:rPr>
                <w:sz w:val="16"/>
                <w:szCs w:val="16"/>
                <w:lang w:val="en-US" w:eastAsia="zh-CN"/>
              </w:rPr>
            </w:pPr>
            <w:r>
              <w:rPr>
                <w:rFonts w:hint="eastAsia"/>
                <w:sz w:val="16"/>
                <w:szCs w:val="16"/>
                <w:lang w:val="en-US" w:eastAsia="zh-CN"/>
              </w:rPr>
              <w:t>18.3.0</w:t>
            </w:r>
          </w:p>
        </w:tc>
      </w:tr>
      <w:tr w:rsidR="00D44012" w14:paraId="24B7D98C" w14:textId="77777777">
        <w:tc>
          <w:tcPr>
            <w:tcW w:w="800" w:type="dxa"/>
            <w:shd w:val="solid" w:color="FFFFFF" w:fill="auto"/>
          </w:tcPr>
          <w:p w14:paraId="17A69D71" w14:textId="77777777" w:rsidR="00D4401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DF2B424" w14:textId="77777777" w:rsidR="00D4401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2F5BCD8" w14:textId="77777777" w:rsidR="00D44012"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785A765E" w14:textId="77777777" w:rsidR="00D44012"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417BF46D"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B5CD23D"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2FA436E" w14:textId="77777777" w:rsidR="00D44012"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15F9A190" w14:textId="77777777" w:rsidR="00D44012" w:rsidRDefault="00000000">
            <w:pPr>
              <w:pStyle w:val="TAC"/>
              <w:rPr>
                <w:sz w:val="16"/>
                <w:szCs w:val="16"/>
                <w:lang w:val="en-US" w:eastAsia="zh-CN"/>
              </w:rPr>
            </w:pPr>
            <w:r>
              <w:rPr>
                <w:rFonts w:hint="eastAsia"/>
                <w:sz w:val="16"/>
                <w:szCs w:val="16"/>
                <w:lang w:val="en-US" w:eastAsia="zh-CN"/>
              </w:rPr>
              <w:t>18.3.0</w:t>
            </w:r>
          </w:p>
        </w:tc>
      </w:tr>
      <w:tr w:rsidR="00D44012" w14:paraId="5419DDE7" w14:textId="77777777">
        <w:tc>
          <w:tcPr>
            <w:tcW w:w="800" w:type="dxa"/>
            <w:shd w:val="solid" w:color="FFFFFF" w:fill="auto"/>
          </w:tcPr>
          <w:p w14:paraId="3C21873B" w14:textId="77777777" w:rsidR="00D4401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D4DC530" w14:textId="77777777" w:rsidR="00D4401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B92ABB6" w14:textId="77777777" w:rsidR="00D44012"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4D246E7" w14:textId="77777777" w:rsidR="00D44012"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31F6C0F8" w14:textId="77777777" w:rsidR="00D44012" w:rsidRDefault="00D44012">
            <w:pPr>
              <w:pStyle w:val="TAR"/>
              <w:rPr>
                <w:sz w:val="16"/>
                <w:szCs w:val="16"/>
                <w:lang w:val="en-US" w:eastAsia="zh-CN"/>
              </w:rPr>
            </w:pPr>
          </w:p>
        </w:tc>
        <w:tc>
          <w:tcPr>
            <w:tcW w:w="426" w:type="dxa"/>
            <w:shd w:val="solid" w:color="FFFFFF" w:fill="auto"/>
          </w:tcPr>
          <w:p w14:paraId="6255B4A5"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D0013E2" w14:textId="77777777" w:rsidR="00D44012"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570774D4" w14:textId="77777777" w:rsidR="00D44012" w:rsidRDefault="00000000">
            <w:pPr>
              <w:pStyle w:val="TAC"/>
              <w:rPr>
                <w:sz w:val="16"/>
                <w:szCs w:val="16"/>
                <w:lang w:val="en-US" w:eastAsia="zh-CN"/>
              </w:rPr>
            </w:pPr>
            <w:r>
              <w:rPr>
                <w:rFonts w:hint="eastAsia"/>
                <w:sz w:val="16"/>
                <w:szCs w:val="16"/>
                <w:lang w:val="en-US" w:eastAsia="zh-CN"/>
              </w:rPr>
              <w:t>18.3.0</w:t>
            </w:r>
          </w:p>
        </w:tc>
      </w:tr>
      <w:tr w:rsidR="00D44012" w14:paraId="582A598A" w14:textId="77777777">
        <w:tc>
          <w:tcPr>
            <w:tcW w:w="800" w:type="dxa"/>
            <w:shd w:val="solid" w:color="FFFFFF" w:fill="auto"/>
          </w:tcPr>
          <w:p w14:paraId="7F62CE8A"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C9A8C5B"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0073B3A"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077F470" w14:textId="77777777" w:rsidR="00D44012"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24E95AC2"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74B97CC"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A0B465A" w14:textId="77777777" w:rsidR="00D44012"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D96AAFC"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09DDA59C" w14:textId="77777777">
        <w:tc>
          <w:tcPr>
            <w:tcW w:w="800" w:type="dxa"/>
            <w:shd w:val="solid" w:color="FFFFFF" w:fill="auto"/>
          </w:tcPr>
          <w:p w14:paraId="6BB9F4B9"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7EE4522"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ADF00CA"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82E449D" w14:textId="77777777" w:rsidR="00D44012"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720AFEFE"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AE54CD0"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9C088D3" w14:textId="77777777" w:rsidR="00D44012"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A4DE883"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61F22C2C" w14:textId="77777777">
        <w:tc>
          <w:tcPr>
            <w:tcW w:w="800" w:type="dxa"/>
            <w:shd w:val="solid" w:color="FFFFFF" w:fill="auto"/>
          </w:tcPr>
          <w:p w14:paraId="1727181B"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1D493C2"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3354C0C"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EB348A5" w14:textId="77777777" w:rsidR="00D44012"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0EF6A515"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727C084"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B115009" w14:textId="77777777" w:rsidR="00D44012"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22383912"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01B6A249" w14:textId="77777777">
        <w:tc>
          <w:tcPr>
            <w:tcW w:w="800" w:type="dxa"/>
            <w:shd w:val="solid" w:color="FFFFFF" w:fill="auto"/>
          </w:tcPr>
          <w:p w14:paraId="22957C83"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BD66FFA"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92A11D"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03BA077" w14:textId="77777777" w:rsidR="00D44012"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7A87C148"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50ECF02"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4285046" w14:textId="77777777" w:rsidR="00D44012"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99C7161"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353139D5" w14:textId="77777777">
        <w:tc>
          <w:tcPr>
            <w:tcW w:w="800" w:type="dxa"/>
            <w:shd w:val="solid" w:color="FFFFFF" w:fill="auto"/>
          </w:tcPr>
          <w:p w14:paraId="567C6A5D"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E095331"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C974BD"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9904CE7" w14:textId="77777777" w:rsidR="00D44012"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FE31660"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5DE669E"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013C471" w14:textId="77777777" w:rsidR="00D44012"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4164056F"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4215294A" w14:textId="77777777">
        <w:tc>
          <w:tcPr>
            <w:tcW w:w="800" w:type="dxa"/>
            <w:shd w:val="solid" w:color="FFFFFF" w:fill="auto"/>
          </w:tcPr>
          <w:p w14:paraId="3C84774C"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0E16D0F"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321B91C"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FC726C9" w14:textId="77777777" w:rsidR="00D44012"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7627CF06"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03E097F"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FF31C5" w14:textId="77777777" w:rsidR="00D44012"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572503F1"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697C5A0B" w14:textId="77777777">
        <w:tc>
          <w:tcPr>
            <w:tcW w:w="800" w:type="dxa"/>
            <w:shd w:val="solid" w:color="FFFFFF" w:fill="auto"/>
          </w:tcPr>
          <w:p w14:paraId="40DDD592"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9572C24"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451C59"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65D4FCF" w14:textId="77777777" w:rsidR="00D44012"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34CB8AFF" w14:textId="77777777" w:rsidR="00D44012"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FA02775"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E16B701" w14:textId="77777777" w:rsidR="00D44012"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087772D0"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6C005578" w14:textId="77777777">
        <w:tc>
          <w:tcPr>
            <w:tcW w:w="800" w:type="dxa"/>
            <w:shd w:val="solid" w:color="FFFFFF" w:fill="auto"/>
          </w:tcPr>
          <w:p w14:paraId="629758F2"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33C2CE7"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69396D4"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70DEEA0" w14:textId="77777777" w:rsidR="00D44012"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2C883F07" w14:textId="77777777" w:rsidR="00D44012"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01E6AD4A"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9296C6" w14:textId="77777777" w:rsidR="00D44012"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57AEE7D2"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4A5250D0" w14:textId="77777777">
        <w:tc>
          <w:tcPr>
            <w:tcW w:w="800" w:type="dxa"/>
            <w:shd w:val="solid" w:color="FFFFFF" w:fill="auto"/>
          </w:tcPr>
          <w:p w14:paraId="63DBC69E"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15F7624"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43F548"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8259975" w14:textId="77777777" w:rsidR="00D44012"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57CFBB1"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D07523"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2AB6A1" w14:textId="77777777" w:rsidR="00D44012"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1FACFC28"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2070F5B8" w14:textId="77777777">
        <w:tc>
          <w:tcPr>
            <w:tcW w:w="800" w:type="dxa"/>
            <w:shd w:val="solid" w:color="FFFFFF" w:fill="auto"/>
          </w:tcPr>
          <w:p w14:paraId="52F323F0"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B68900"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9B2A488"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55EE5F3" w14:textId="77777777" w:rsidR="00D44012"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34A86E86" w14:textId="77777777" w:rsidR="00D44012" w:rsidRDefault="00D44012">
            <w:pPr>
              <w:pStyle w:val="TAR"/>
              <w:rPr>
                <w:sz w:val="16"/>
                <w:szCs w:val="16"/>
                <w:lang w:val="en-US" w:eastAsia="zh-CN"/>
              </w:rPr>
            </w:pPr>
          </w:p>
        </w:tc>
        <w:tc>
          <w:tcPr>
            <w:tcW w:w="426" w:type="dxa"/>
            <w:shd w:val="solid" w:color="FFFFFF" w:fill="auto"/>
          </w:tcPr>
          <w:p w14:paraId="3CA4DCF4"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BBD410D" w14:textId="77777777" w:rsidR="00D44012"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46756358"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1DD96B64" w14:textId="77777777">
        <w:tc>
          <w:tcPr>
            <w:tcW w:w="800" w:type="dxa"/>
            <w:shd w:val="solid" w:color="FFFFFF" w:fill="auto"/>
          </w:tcPr>
          <w:p w14:paraId="288F6A03"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E2CA96"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78299A2" w14:textId="77777777" w:rsidR="00D44012"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84CBE16" w14:textId="77777777" w:rsidR="00D44012"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23250A7D"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F103599"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BE526C5" w14:textId="77777777" w:rsidR="00D44012"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710D1487"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6507000C" w14:textId="77777777">
        <w:tc>
          <w:tcPr>
            <w:tcW w:w="800" w:type="dxa"/>
            <w:shd w:val="solid" w:color="FFFFFF" w:fill="auto"/>
          </w:tcPr>
          <w:p w14:paraId="38F9A7FB"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CAE1B0E"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E50BDE2" w14:textId="77777777" w:rsidR="00D44012"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1A9139C1" w14:textId="77777777" w:rsidR="00D44012"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506172DC" w14:textId="77777777" w:rsidR="00D44012" w:rsidRDefault="00D44012">
            <w:pPr>
              <w:pStyle w:val="TAR"/>
              <w:rPr>
                <w:sz w:val="16"/>
                <w:szCs w:val="16"/>
                <w:lang w:val="en-US" w:eastAsia="zh-CN"/>
              </w:rPr>
            </w:pPr>
          </w:p>
        </w:tc>
        <w:tc>
          <w:tcPr>
            <w:tcW w:w="426" w:type="dxa"/>
            <w:shd w:val="solid" w:color="FFFFFF" w:fill="auto"/>
          </w:tcPr>
          <w:p w14:paraId="45804248"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47B8E42" w14:textId="77777777" w:rsidR="00D4401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30D6C77"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581C5760" w14:textId="77777777">
        <w:tc>
          <w:tcPr>
            <w:tcW w:w="800" w:type="dxa"/>
            <w:shd w:val="solid" w:color="FFFFFF" w:fill="auto"/>
          </w:tcPr>
          <w:p w14:paraId="5899BF13" w14:textId="77777777" w:rsidR="00D44012"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1D441944" w14:textId="77777777" w:rsidR="00D44012"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588A059E" w14:textId="77777777" w:rsidR="00D44012"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20655EA" w14:textId="77777777" w:rsidR="00D44012"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081AD1D8" w14:textId="77777777" w:rsidR="00D4401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07F10B29"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4545E681" w14:textId="77777777" w:rsidR="00D44012"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25A8CF10" w14:textId="77777777" w:rsidR="00D44012" w:rsidRDefault="00000000">
            <w:pPr>
              <w:pStyle w:val="TAC"/>
              <w:rPr>
                <w:sz w:val="16"/>
                <w:szCs w:val="16"/>
                <w:lang w:val="en-US" w:eastAsia="zh-CN"/>
              </w:rPr>
            </w:pPr>
            <w:r>
              <w:rPr>
                <w:sz w:val="16"/>
                <w:szCs w:val="16"/>
                <w:lang w:val="en-US" w:eastAsia="zh-CN"/>
              </w:rPr>
              <w:t>18.5.0</w:t>
            </w:r>
          </w:p>
        </w:tc>
      </w:tr>
      <w:tr w:rsidR="00D44012" w14:paraId="3B9C928A" w14:textId="77777777">
        <w:tc>
          <w:tcPr>
            <w:tcW w:w="800" w:type="dxa"/>
            <w:shd w:val="solid" w:color="FFFFFF" w:fill="auto"/>
          </w:tcPr>
          <w:p w14:paraId="5250F16A" w14:textId="77777777" w:rsidR="00D44012"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064A4CCC" w14:textId="77777777" w:rsidR="00D44012"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6B70E70D" w14:textId="77777777" w:rsidR="00D44012"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655CDFB9" w14:textId="77777777" w:rsidR="00D44012"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36FF9BBE" w14:textId="77777777" w:rsidR="00D44012" w:rsidRDefault="00D44012">
            <w:pPr>
              <w:pStyle w:val="TAR"/>
              <w:rPr>
                <w:sz w:val="16"/>
                <w:szCs w:val="16"/>
                <w:lang w:val="en-US" w:eastAsia="zh-CN"/>
              </w:rPr>
            </w:pPr>
          </w:p>
        </w:tc>
        <w:tc>
          <w:tcPr>
            <w:tcW w:w="426" w:type="dxa"/>
            <w:shd w:val="solid" w:color="FFFFFF" w:fill="auto"/>
          </w:tcPr>
          <w:p w14:paraId="07069235"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223A7FD" w14:textId="77777777" w:rsidR="00D44012"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4CF0593F" w14:textId="77777777" w:rsidR="00D44012" w:rsidRDefault="00000000">
            <w:pPr>
              <w:pStyle w:val="TAC"/>
              <w:rPr>
                <w:sz w:val="16"/>
                <w:szCs w:val="16"/>
                <w:lang w:eastAsia="zh-CN"/>
              </w:rPr>
            </w:pPr>
            <w:r>
              <w:rPr>
                <w:sz w:val="16"/>
                <w:szCs w:val="16"/>
                <w:lang w:eastAsia="zh-CN"/>
              </w:rPr>
              <w:t>18.5.0</w:t>
            </w:r>
          </w:p>
        </w:tc>
      </w:tr>
      <w:tr w:rsidR="00D44012" w14:paraId="78EE2B82" w14:textId="77777777">
        <w:tc>
          <w:tcPr>
            <w:tcW w:w="800" w:type="dxa"/>
            <w:shd w:val="solid" w:color="FFFFFF" w:fill="auto"/>
          </w:tcPr>
          <w:p w14:paraId="00AE8B02" w14:textId="77777777" w:rsidR="00D44012"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43177B28" w14:textId="77777777" w:rsidR="00D44012"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76DC868B" w14:textId="77777777" w:rsidR="00D44012"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05228613" w14:textId="77777777" w:rsidR="00D44012"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187E38E2" w14:textId="77777777" w:rsidR="00D4401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D58EF7F" w14:textId="77777777" w:rsidR="00D44012"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17E8BA39" w14:textId="77777777" w:rsidR="00D44012"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563CE370" w14:textId="77777777" w:rsidR="00D44012" w:rsidRDefault="00000000">
            <w:pPr>
              <w:pStyle w:val="TAC"/>
              <w:rPr>
                <w:sz w:val="16"/>
                <w:szCs w:val="16"/>
                <w:lang w:eastAsia="zh-CN"/>
              </w:rPr>
            </w:pPr>
            <w:r>
              <w:rPr>
                <w:sz w:val="16"/>
                <w:szCs w:val="16"/>
                <w:lang w:eastAsia="zh-CN"/>
              </w:rPr>
              <w:t>18.5.0</w:t>
            </w:r>
          </w:p>
        </w:tc>
      </w:tr>
      <w:tr w:rsidR="00D44012" w14:paraId="1AC4FF8B" w14:textId="77777777">
        <w:tc>
          <w:tcPr>
            <w:tcW w:w="800" w:type="dxa"/>
            <w:shd w:val="solid" w:color="FFFFFF" w:fill="auto"/>
          </w:tcPr>
          <w:p w14:paraId="640802AD" w14:textId="77777777" w:rsidR="00D44012" w:rsidRDefault="00000000">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225B88C8" w14:textId="77777777" w:rsidR="00D44012"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C9B23A5" w14:textId="77777777" w:rsidR="00D44012"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56B33340" w14:textId="77777777" w:rsidR="00D44012"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33C214F0" w14:textId="77777777" w:rsidR="00D44012" w:rsidRDefault="00D44012">
            <w:pPr>
              <w:pStyle w:val="TAR"/>
              <w:rPr>
                <w:sz w:val="16"/>
                <w:szCs w:val="16"/>
                <w:lang w:val="en-US" w:eastAsia="zh-CN"/>
              </w:rPr>
            </w:pPr>
          </w:p>
        </w:tc>
        <w:tc>
          <w:tcPr>
            <w:tcW w:w="426" w:type="dxa"/>
            <w:shd w:val="solid" w:color="FFFFFF" w:fill="auto"/>
          </w:tcPr>
          <w:p w14:paraId="37AA0A3D"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15791D7" w14:textId="77777777" w:rsidR="00D4401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782AA1D" w14:textId="77777777" w:rsidR="00D44012" w:rsidRDefault="00000000">
            <w:pPr>
              <w:pStyle w:val="TAC"/>
              <w:rPr>
                <w:sz w:val="16"/>
                <w:szCs w:val="16"/>
                <w:lang w:val="en-US" w:eastAsia="zh-CN"/>
              </w:rPr>
            </w:pPr>
            <w:r>
              <w:rPr>
                <w:rFonts w:hint="eastAsia"/>
                <w:sz w:val="16"/>
                <w:szCs w:val="16"/>
                <w:lang w:val="en-US" w:eastAsia="zh-CN"/>
              </w:rPr>
              <w:t>18.5.0</w:t>
            </w:r>
          </w:p>
        </w:tc>
      </w:tr>
      <w:tr w:rsidR="00D44012" w14:paraId="3870AA63" w14:textId="77777777">
        <w:tc>
          <w:tcPr>
            <w:tcW w:w="800" w:type="dxa"/>
            <w:shd w:val="solid" w:color="FFFFFF" w:fill="auto"/>
          </w:tcPr>
          <w:p w14:paraId="128C2548" w14:textId="77777777" w:rsidR="00D44012" w:rsidRDefault="00000000">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257EEDF6" w14:textId="77777777" w:rsidR="00D44012"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17BAFB1" w14:textId="77777777" w:rsidR="00D44012"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510FCB0D" w14:textId="77777777" w:rsidR="00D44012" w:rsidRDefault="00000000">
            <w:pPr>
              <w:pStyle w:val="TAL"/>
              <w:rPr>
                <w:sz w:val="16"/>
                <w:szCs w:val="16"/>
                <w:lang w:val="en-US" w:eastAsia="zh-CN"/>
              </w:rPr>
            </w:pPr>
            <w:r>
              <w:rPr>
                <w:sz w:val="16"/>
                <w:szCs w:val="16"/>
                <w:lang w:val="en-US" w:eastAsia="zh-CN"/>
              </w:rPr>
              <w:t>0049</w:t>
            </w:r>
          </w:p>
        </w:tc>
        <w:tc>
          <w:tcPr>
            <w:tcW w:w="377" w:type="dxa"/>
            <w:shd w:val="solid" w:color="FFFFFF" w:fill="auto"/>
          </w:tcPr>
          <w:p w14:paraId="65EDA2F0" w14:textId="77777777" w:rsidR="00D4401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6890BCA2"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13A17ED4" w14:textId="77777777" w:rsidR="00D44012" w:rsidRDefault="00000000">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358B34AD" w14:textId="77777777" w:rsidR="00D44012" w:rsidRDefault="00000000">
            <w:pPr>
              <w:pStyle w:val="TAC"/>
              <w:rPr>
                <w:sz w:val="16"/>
                <w:szCs w:val="16"/>
                <w:lang w:val="en-US" w:eastAsia="zh-CN"/>
              </w:rPr>
            </w:pPr>
            <w:r>
              <w:rPr>
                <w:sz w:val="16"/>
                <w:szCs w:val="16"/>
                <w:lang w:val="en-US" w:eastAsia="zh-CN"/>
              </w:rPr>
              <w:t>18.6.0</w:t>
            </w:r>
          </w:p>
        </w:tc>
      </w:tr>
      <w:tr w:rsidR="00D44012" w14:paraId="0AE1649B" w14:textId="77777777">
        <w:tc>
          <w:tcPr>
            <w:tcW w:w="800" w:type="dxa"/>
            <w:shd w:val="solid" w:color="FFFFFF" w:fill="auto"/>
          </w:tcPr>
          <w:p w14:paraId="55457420" w14:textId="77777777" w:rsidR="00D4401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484D97F" w14:textId="77777777" w:rsidR="00D44012"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5798D03A" w14:textId="77777777" w:rsidR="00D44012"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C791AE9" w14:textId="77777777" w:rsidR="00D44012" w:rsidRDefault="00000000">
            <w:pPr>
              <w:pStyle w:val="TAL"/>
              <w:rPr>
                <w:sz w:val="16"/>
                <w:szCs w:val="16"/>
                <w:lang w:val="en-US" w:eastAsia="zh-CN"/>
              </w:rPr>
            </w:pPr>
            <w:r>
              <w:rPr>
                <w:sz w:val="16"/>
                <w:szCs w:val="16"/>
                <w:lang w:val="en-US" w:eastAsia="zh-CN"/>
              </w:rPr>
              <w:t>0050</w:t>
            </w:r>
          </w:p>
        </w:tc>
        <w:tc>
          <w:tcPr>
            <w:tcW w:w="377" w:type="dxa"/>
            <w:shd w:val="solid" w:color="FFFFFF" w:fill="auto"/>
          </w:tcPr>
          <w:p w14:paraId="6D0A2E50" w14:textId="77777777" w:rsidR="00D4401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A9FB2D1"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1B9BCA3A" w14:textId="77777777" w:rsidR="00D44012" w:rsidRDefault="00000000">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2A9E5CB" w14:textId="77777777" w:rsidR="00D44012" w:rsidRDefault="00000000">
            <w:pPr>
              <w:pStyle w:val="TAC"/>
              <w:rPr>
                <w:sz w:val="16"/>
                <w:szCs w:val="16"/>
                <w:lang w:val="en-US" w:eastAsia="zh-CN"/>
              </w:rPr>
            </w:pPr>
            <w:r>
              <w:rPr>
                <w:sz w:val="16"/>
                <w:szCs w:val="16"/>
                <w:lang w:val="en-US" w:eastAsia="zh-CN"/>
              </w:rPr>
              <w:t>18.6.0</w:t>
            </w:r>
          </w:p>
        </w:tc>
      </w:tr>
      <w:tr w:rsidR="00D44012" w14:paraId="2D8099D2" w14:textId="77777777">
        <w:tc>
          <w:tcPr>
            <w:tcW w:w="800" w:type="dxa"/>
            <w:shd w:val="solid" w:color="FFFFFF" w:fill="auto"/>
          </w:tcPr>
          <w:p w14:paraId="03DD4935" w14:textId="77777777" w:rsidR="00D4401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B4E20E3" w14:textId="77777777" w:rsidR="00D44012"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F508BDD" w14:textId="77777777" w:rsidR="00D44012"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12909A" w14:textId="77777777" w:rsidR="00D44012" w:rsidRDefault="00000000">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53422C53" w14:textId="77777777" w:rsidR="00D44012" w:rsidRDefault="00D44012">
            <w:pPr>
              <w:pStyle w:val="TAR"/>
              <w:rPr>
                <w:sz w:val="16"/>
                <w:szCs w:val="16"/>
                <w:lang w:val="en-US" w:eastAsia="zh-CN"/>
              </w:rPr>
            </w:pPr>
          </w:p>
        </w:tc>
        <w:tc>
          <w:tcPr>
            <w:tcW w:w="426" w:type="dxa"/>
            <w:shd w:val="solid" w:color="FFFFFF" w:fill="auto"/>
          </w:tcPr>
          <w:p w14:paraId="2CAB57D3"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55142A" w14:textId="77777777" w:rsidR="00D44012" w:rsidRDefault="00000000">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0EF37949" w14:textId="77777777" w:rsidR="00D44012" w:rsidRDefault="00000000">
            <w:pPr>
              <w:pStyle w:val="TAC"/>
              <w:rPr>
                <w:sz w:val="16"/>
                <w:szCs w:val="16"/>
                <w:lang w:val="en-US" w:eastAsia="zh-CN"/>
              </w:rPr>
            </w:pPr>
            <w:r>
              <w:rPr>
                <w:rFonts w:hint="eastAsia"/>
                <w:sz w:val="16"/>
                <w:szCs w:val="16"/>
                <w:lang w:val="en-US" w:eastAsia="zh-CN"/>
              </w:rPr>
              <w:t>18.6.0</w:t>
            </w:r>
          </w:p>
        </w:tc>
      </w:tr>
      <w:tr w:rsidR="00D44012" w14:paraId="6738EB7E" w14:textId="77777777">
        <w:tc>
          <w:tcPr>
            <w:tcW w:w="800" w:type="dxa"/>
            <w:shd w:val="solid" w:color="FFFFFF" w:fill="auto"/>
          </w:tcPr>
          <w:p w14:paraId="3999DEE3" w14:textId="77777777" w:rsidR="00D4401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F087CE2" w14:textId="77777777" w:rsidR="00D44012"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3ABE2CF" w14:textId="77777777" w:rsidR="00D44012" w:rsidRDefault="00000000">
            <w:pPr>
              <w:pStyle w:val="TAC"/>
              <w:rPr>
                <w:sz w:val="16"/>
                <w:szCs w:val="16"/>
                <w:lang w:val="en-US" w:eastAsia="zh-CN"/>
              </w:rPr>
            </w:pPr>
            <w:r>
              <w:rPr>
                <w:rFonts w:hint="eastAsia"/>
                <w:sz w:val="16"/>
                <w:szCs w:val="16"/>
                <w:lang w:val="en-US" w:eastAsia="zh-CN"/>
              </w:rPr>
              <w:t>CP-241251</w:t>
            </w:r>
          </w:p>
          <w:p w14:paraId="542910F1" w14:textId="77777777" w:rsidR="00D44012" w:rsidRDefault="00D44012">
            <w:pPr>
              <w:pStyle w:val="TAC"/>
              <w:rPr>
                <w:sz w:val="16"/>
                <w:szCs w:val="16"/>
                <w:lang w:val="en-US" w:eastAsia="zh-CN"/>
              </w:rPr>
            </w:pPr>
          </w:p>
        </w:tc>
        <w:tc>
          <w:tcPr>
            <w:tcW w:w="473" w:type="dxa"/>
            <w:shd w:val="solid" w:color="FFFFFF" w:fill="auto"/>
          </w:tcPr>
          <w:p w14:paraId="467BBD0D" w14:textId="77777777" w:rsidR="00D44012" w:rsidRDefault="00000000">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14106ADA" w14:textId="77777777" w:rsidR="00D44012"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54DFD97A"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AA70493" w14:textId="77777777" w:rsidR="00D44012" w:rsidRDefault="00000000">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64673A6A" w14:textId="77777777" w:rsidR="00D44012" w:rsidRDefault="00000000">
            <w:pPr>
              <w:pStyle w:val="TAC"/>
              <w:rPr>
                <w:sz w:val="16"/>
                <w:szCs w:val="16"/>
                <w:lang w:val="en-US" w:eastAsia="zh-CN"/>
              </w:rPr>
            </w:pPr>
            <w:r>
              <w:rPr>
                <w:rFonts w:hint="eastAsia"/>
                <w:sz w:val="16"/>
                <w:szCs w:val="16"/>
                <w:lang w:val="en-US" w:eastAsia="zh-CN"/>
              </w:rPr>
              <w:t>18.6.0</w:t>
            </w:r>
          </w:p>
        </w:tc>
      </w:tr>
      <w:tr w:rsidR="00D44012" w14:paraId="3FA9DF2E" w14:textId="77777777">
        <w:tc>
          <w:tcPr>
            <w:tcW w:w="800" w:type="dxa"/>
            <w:shd w:val="solid" w:color="FFFFFF" w:fill="auto"/>
          </w:tcPr>
          <w:p w14:paraId="0DAF2BB3" w14:textId="77777777" w:rsidR="00D4401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142C2D39" w14:textId="77777777" w:rsidR="00D44012"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DCFAA36" w14:textId="77777777" w:rsidR="00D44012" w:rsidRDefault="00000000">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22C1D6E6" w14:textId="77777777" w:rsidR="00D44012" w:rsidRDefault="00000000">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015E0402" w14:textId="77777777" w:rsidR="00D44012" w:rsidRDefault="00D44012">
            <w:pPr>
              <w:pStyle w:val="TAR"/>
              <w:rPr>
                <w:sz w:val="16"/>
                <w:szCs w:val="16"/>
                <w:lang w:val="en-US" w:eastAsia="zh-CN"/>
              </w:rPr>
            </w:pPr>
          </w:p>
        </w:tc>
        <w:tc>
          <w:tcPr>
            <w:tcW w:w="426" w:type="dxa"/>
            <w:shd w:val="solid" w:color="FFFFFF" w:fill="auto"/>
          </w:tcPr>
          <w:p w14:paraId="0ECC7B06"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59854CB" w14:textId="77777777" w:rsidR="00D4401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FF9DD41" w14:textId="77777777" w:rsidR="00D44012" w:rsidRDefault="00000000">
            <w:pPr>
              <w:pStyle w:val="TAC"/>
              <w:rPr>
                <w:sz w:val="16"/>
                <w:szCs w:val="16"/>
                <w:lang w:val="en-US" w:eastAsia="zh-CN"/>
              </w:rPr>
            </w:pPr>
            <w:r>
              <w:rPr>
                <w:rFonts w:hint="eastAsia"/>
                <w:sz w:val="16"/>
                <w:szCs w:val="16"/>
                <w:lang w:val="en-US" w:eastAsia="zh-CN"/>
              </w:rPr>
              <w:t>18.6.0</w:t>
            </w:r>
          </w:p>
        </w:tc>
      </w:tr>
      <w:tr w:rsidR="00D44012" w14:paraId="0FB9393D" w14:textId="77777777">
        <w:tc>
          <w:tcPr>
            <w:tcW w:w="800" w:type="dxa"/>
            <w:shd w:val="solid" w:color="FFFFFF" w:fill="auto"/>
          </w:tcPr>
          <w:p w14:paraId="72E3B602" w14:textId="77777777" w:rsidR="00D44012" w:rsidRDefault="00000000">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24CA63D0" w14:textId="77777777" w:rsidR="00D44012" w:rsidRDefault="00000000">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0363EA6C" w14:textId="77777777" w:rsidR="00D44012" w:rsidRDefault="00D44012">
            <w:pPr>
              <w:pStyle w:val="TAC"/>
              <w:rPr>
                <w:sz w:val="16"/>
                <w:szCs w:val="16"/>
                <w:lang w:val="en-US" w:eastAsia="zh-CN"/>
              </w:rPr>
            </w:pPr>
          </w:p>
        </w:tc>
        <w:tc>
          <w:tcPr>
            <w:tcW w:w="473" w:type="dxa"/>
            <w:shd w:val="solid" w:color="FFFFFF" w:fill="auto"/>
          </w:tcPr>
          <w:p w14:paraId="2B24EC21" w14:textId="77777777" w:rsidR="00D44012" w:rsidRDefault="00D44012">
            <w:pPr>
              <w:pStyle w:val="TAL"/>
              <w:rPr>
                <w:sz w:val="16"/>
                <w:szCs w:val="16"/>
                <w:lang w:val="en-US" w:eastAsia="zh-CN"/>
              </w:rPr>
            </w:pPr>
          </w:p>
        </w:tc>
        <w:tc>
          <w:tcPr>
            <w:tcW w:w="377" w:type="dxa"/>
            <w:shd w:val="solid" w:color="FFFFFF" w:fill="auto"/>
          </w:tcPr>
          <w:p w14:paraId="42837EFC" w14:textId="77777777" w:rsidR="00D44012" w:rsidRDefault="00D44012">
            <w:pPr>
              <w:pStyle w:val="TAR"/>
              <w:rPr>
                <w:sz w:val="16"/>
                <w:szCs w:val="16"/>
                <w:lang w:val="en-US" w:eastAsia="zh-CN"/>
              </w:rPr>
            </w:pPr>
          </w:p>
        </w:tc>
        <w:tc>
          <w:tcPr>
            <w:tcW w:w="426" w:type="dxa"/>
            <w:shd w:val="solid" w:color="FFFFFF" w:fill="auto"/>
          </w:tcPr>
          <w:p w14:paraId="49AB70F3" w14:textId="77777777" w:rsidR="00D44012" w:rsidRDefault="00D44012">
            <w:pPr>
              <w:pStyle w:val="TAC"/>
              <w:rPr>
                <w:sz w:val="16"/>
                <w:szCs w:val="16"/>
                <w:lang w:val="en-US" w:eastAsia="zh-CN"/>
              </w:rPr>
            </w:pPr>
          </w:p>
        </w:tc>
        <w:tc>
          <w:tcPr>
            <w:tcW w:w="4584" w:type="dxa"/>
            <w:shd w:val="solid" w:color="FFFFFF" w:fill="auto"/>
          </w:tcPr>
          <w:p w14:paraId="5118E73A" w14:textId="77777777" w:rsidR="00D44012" w:rsidRDefault="00000000">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36B8AD0" w14:textId="77777777" w:rsidR="00D44012" w:rsidRDefault="00000000">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D44012" w14:paraId="4EF0D31E" w14:textId="77777777">
        <w:tc>
          <w:tcPr>
            <w:tcW w:w="800" w:type="dxa"/>
            <w:shd w:val="solid" w:color="FFFFFF" w:fill="auto"/>
          </w:tcPr>
          <w:p w14:paraId="4FD58D4F" w14:textId="77777777" w:rsidR="00D4401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E9AF9B9" w14:textId="77777777" w:rsidR="00D4401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A6B08DF" w14:textId="77777777" w:rsidR="00D44012"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6740249B" w14:textId="77777777" w:rsidR="00D44012" w:rsidRDefault="00000000">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22C94718" w14:textId="77777777" w:rsidR="00D44012" w:rsidRDefault="00D44012">
            <w:pPr>
              <w:pStyle w:val="TAR"/>
              <w:rPr>
                <w:sz w:val="16"/>
                <w:szCs w:val="16"/>
                <w:lang w:val="en-US" w:eastAsia="zh-CN"/>
              </w:rPr>
            </w:pPr>
          </w:p>
        </w:tc>
        <w:tc>
          <w:tcPr>
            <w:tcW w:w="426" w:type="dxa"/>
            <w:shd w:val="solid" w:color="FFFFFF" w:fill="auto"/>
          </w:tcPr>
          <w:p w14:paraId="1EB93611"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25BF58E" w14:textId="77777777" w:rsidR="00D44012" w:rsidRDefault="00000000">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5CE81815" w14:textId="77777777" w:rsidR="00D44012" w:rsidRDefault="00000000">
            <w:pPr>
              <w:pStyle w:val="TAC"/>
              <w:rPr>
                <w:sz w:val="16"/>
                <w:szCs w:val="16"/>
                <w:lang w:val="en-US" w:eastAsia="zh-CN"/>
              </w:rPr>
            </w:pPr>
            <w:r>
              <w:rPr>
                <w:rFonts w:hint="eastAsia"/>
                <w:sz w:val="16"/>
                <w:szCs w:val="16"/>
                <w:lang w:val="en-US" w:eastAsia="zh-CN"/>
              </w:rPr>
              <w:t>18.7.0</w:t>
            </w:r>
          </w:p>
        </w:tc>
      </w:tr>
      <w:tr w:rsidR="00D44012" w14:paraId="0A90E5B3" w14:textId="77777777">
        <w:tc>
          <w:tcPr>
            <w:tcW w:w="800" w:type="dxa"/>
            <w:shd w:val="solid" w:color="FFFFFF" w:fill="auto"/>
          </w:tcPr>
          <w:p w14:paraId="07DFF88C" w14:textId="77777777" w:rsidR="00D4401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64ED3C0" w14:textId="77777777" w:rsidR="00D4401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91E2BC5" w14:textId="77777777" w:rsidR="00D44012"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6581CED3" w14:textId="77777777" w:rsidR="00D44012" w:rsidRDefault="00000000">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3FE85F93" w14:textId="77777777" w:rsidR="00D44012" w:rsidRDefault="00D44012">
            <w:pPr>
              <w:pStyle w:val="TAR"/>
              <w:rPr>
                <w:sz w:val="16"/>
                <w:szCs w:val="16"/>
                <w:lang w:val="en-US" w:eastAsia="zh-CN"/>
              </w:rPr>
            </w:pPr>
          </w:p>
        </w:tc>
        <w:tc>
          <w:tcPr>
            <w:tcW w:w="426" w:type="dxa"/>
            <w:shd w:val="solid" w:color="FFFFFF" w:fill="auto"/>
          </w:tcPr>
          <w:p w14:paraId="50A76BF5"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1E582E0" w14:textId="77777777" w:rsidR="00D44012" w:rsidRDefault="00000000">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1CDAA24B" w14:textId="77777777" w:rsidR="00D44012" w:rsidRDefault="00000000">
            <w:pPr>
              <w:pStyle w:val="TAC"/>
              <w:rPr>
                <w:sz w:val="16"/>
                <w:szCs w:val="16"/>
                <w:lang w:val="en-US" w:eastAsia="zh-CN"/>
              </w:rPr>
            </w:pPr>
            <w:r>
              <w:rPr>
                <w:rFonts w:hint="eastAsia"/>
                <w:sz w:val="16"/>
                <w:szCs w:val="16"/>
                <w:lang w:val="en-US" w:eastAsia="zh-CN"/>
              </w:rPr>
              <w:t>18.7.0</w:t>
            </w:r>
          </w:p>
        </w:tc>
      </w:tr>
      <w:tr w:rsidR="00D44012" w14:paraId="5FBB2141" w14:textId="77777777">
        <w:tc>
          <w:tcPr>
            <w:tcW w:w="800" w:type="dxa"/>
            <w:shd w:val="solid" w:color="FFFFFF" w:fill="auto"/>
          </w:tcPr>
          <w:p w14:paraId="73C8BE52" w14:textId="77777777" w:rsidR="00D4401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773A35C3" w14:textId="77777777" w:rsidR="00D4401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F2D824A" w14:textId="77777777" w:rsidR="00D44012" w:rsidRDefault="00000000">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FEBFB84" w14:textId="77777777" w:rsidR="00D44012" w:rsidRDefault="00000000">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7B1CDE5A" w14:textId="77777777" w:rsidR="00D44012" w:rsidRDefault="00D44012">
            <w:pPr>
              <w:pStyle w:val="TAR"/>
              <w:rPr>
                <w:sz w:val="16"/>
                <w:szCs w:val="16"/>
                <w:lang w:val="en-US" w:eastAsia="zh-CN"/>
              </w:rPr>
            </w:pPr>
          </w:p>
        </w:tc>
        <w:tc>
          <w:tcPr>
            <w:tcW w:w="426" w:type="dxa"/>
            <w:shd w:val="solid" w:color="FFFFFF" w:fill="auto"/>
          </w:tcPr>
          <w:p w14:paraId="1D8B1603"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BD8398B" w14:textId="77777777" w:rsidR="00D4401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1247C23" w14:textId="77777777" w:rsidR="00D44012" w:rsidRDefault="00000000">
            <w:pPr>
              <w:pStyle w:val="TAC"/>
              <w:rPr>
                <w:sz w:val="16"/>
                <w:szCs w:val="16"/>
                <w:lang w:val="en-US" w:eastAsia="zh-CN"/>
              </w:rPr>
            </w:pPr>
            <w:r>
              <w:rPr>
                <w:rFonts w:hint="eastAsia"/>
                <w:sz w:val="16"/>
                <w:szCs w:val="16"/>
                <w:lang w:val="en-US" w:eastAsia="zh-CN"/>
              </w:rPr>
              <w:t>18.7.0</w:t>
            </w:r>
          </w:p>
        </w:tc>
      </w:tr>
      <w:tr w:rsidR="00D44012" w14:paraId="7B065917" w14:textId="77777777">
        <w:tc>
          <w:tcPr>
            <w:tcW w:w="800" w:type="dxa"/>
            <w:shd w:val="solid" w:color="FFFFFF" w:fill="auto"/>
          </w:tcPr>
          <w:p w14:paraId="28F7B2F3" w14:textId="77777777" w:rsidR="00D4401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198E32D" w14:textId="77777777" w:rsidR="00D4401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1501974" w14:textId="77777777" w:rsidR="00D44012" w:rsidRDefault="00000000">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18ED4465" w14:textId="77777777" w:rsidR="00D44012" w:rsidRDefault="00000000">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61659495"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101F352"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2E04671" w14:textId="77777777" w:rsidR="00D44012" w:rsidRDefault="00000000">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40FB12A0" w14:textId="77777777" w:rsidR="00D44012" w:rsidRDefault="00000000">
            <w:pPr>
              <w:pStyle w:val="TAC"/>
              <w:rPr>
                <w:sz w:val="16"/>
                <w:szCs w:val="16"/>
                <w:lang w:val="en-US" w:eastAsia="zh-CN"/>
              </w:rPr>
            </w:pPr>
            <w:r>
              <w:rPr>
                <w:rFonts w:hint="eastAsia"/>
                <w:sz w:val="16"/>
                <w:szCs w:val="16"/>
                <w:lang w:val="en-US" w:eastAsia="zh-CN"/>
              </w:rPr>
              <w:t>19.0.0</w:t>
            </w:r>
          </w:p>
        </w:tc>
      </w:tr>
      <w:tr w:rsidR="00D44012" w14:paraId="3A22A04E" w14:textId="77777777">
        <w:tc>
          <w:tcPr>
            <w:tcW w:w="800" w:type="dxa"/>
            <w:shd w:val="solid" w:color="FFFFFF" w:fill="auto"/>
          </w:tcPr>
          <w:p w14:paraId="3D94C6CF" w14:textId="77777777" w:rsidR="00D44012" w:rsidRDefault="00000000">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F9BCBFE" w14:textId="77777777" w:rsidR="00D44012" w:rsidRDefault="00000000">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ED8C1D" w14:textId="77777777" w:rsidR="00D44012" w:rsidRDefault="00000000">
            <w:pPr>
              <w:pStyle w:val="TAC"/>
              <w:rPr>
                <w:sz w:val="16"/>
                <w:szCs w:val="16"/>
                <w:lang w:val="en-US" w:eastAsia="zh-CN"/>
              </w:rPr>
            </w:pPr>
            <w:r>
              <w:rPr>
                <w:sz w:val="16"/>
                <w:szCs w:val="16"/>
                <w:lang w:val="en-US" w:eastAsia="zh-CN"/>
              </w:rPr>
              <w:t>CP-243085</w:t>
            </w:r>
          </w:p>
        </w:tc>
        <w:tc>
          <w:tcPr>
            <w:tcW w:w="473" w:type="dxa"/>
            <w:shd w:val="solid" w:color="FFFFFF" w:fill="auto"/>
          </w:tcPr>
          <w:p w14:paraId="42252142" w14:textId="77777777" w:rsidR="00D44012" w:rsidRDefault="00000000">
            <w:pPr>
              <w:pStyle w:val="TAL"/>
              <w:rPr>
                <w:sz w:val="16"/>
                <w:szCs w:val="16"/>
                <w:lang w:val="en-US" w:eastAsia="zh-CN"/>
              </w:rPr>
            </w:pPr>
            <w:r>
              <w:rPr>
                <w:sz w:val="16"/>
                <w:szCs w:val="16"/>
                <w:lang w:val="en-US" w:eastAsia="zh-CN"/>
              </w:rPr>
              <w:t>0059</w:t>
            </w:r>
          </w:p>
        </w:tc>
        <w:tc>
          <w:tcPr>
            <w:tcW w:w="377" w:type="dxa"/>
            <w:shd w:val="solid" w:color="FFFFFF" w:fill="auto"/>
          </w:tcPr>
          <w:p w14:paraId="2579A9F5" w14:textId="77777777" w:rsidR="00D44012" w:rsidRDefault="00D44012">
            <w:pPr>
              <w:pStyle w:val="TAR"/>
              <w:rPr>
                <w:sz w:val="16"/>
                <w:szCs w:val="16"/>
                <w:lang w:val="en-US" w:eastAsia="zh-CN"/>
              </w:rPr>
            </w:pPr>
          </w:p>
        </w:tc>
        <w:tc>
          <w:tcPr>
            <w:tcW w:w="426" w:type="dxa"/>
            <w:shd w:val="solid" w:color="FFFFFF" w:fill="auto"/>
          </w:tcPr>
          <w:p w14:paraId="4779F2B2"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C607693" w14:textId="77777777" w:rsidR="00D44012" w:rsidRDefault="00000000">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0BB1AC10" w14:textId="77777777" w:rsidR="00D44012" w:rsidRDefault="00000000">
            <w:pPr>
              <w:pStyle w:val="TAC"/>
              <w:rPr>
                <w:sz w:val="16"/>
                <w:szCs w:val="16"/>
                <w:lang w:val="en-US" w:eastAsia="zh-CN"/>
              </w:rPr>
            </w:pPr>
            <w:r>
              <w:rPr>
                <w:sz w:val="16"/>
                <w:szCs w:val="16"/>
                <w:lang w:val="en-US" w:eastAsia="zh-CN"/>
              </w:rPr>
              <w:t>19.1.0</w:t>
            </w:r>
          </w:p>
        </w:tc>
      </w:tr>
      <w:tr w:rsidR="00D44012" w14:paraId="0C8993B3" w14:textId="77777777">
        <w:tc>
          <w:tcPr>
            <w:tcW w:w="800" w:type="dxa"/>
            <w:shd w:val="solid" w:color="FFFFFF" w:fill="auto"/>
          </w:tcPr>
          <w:p w14:paraId="5D6C968B" w14:textId="77777777" w:rsidR="00D44012" w:rsidRDefault="00000000">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D833E8" w14:textId="77777777" w:rsidR="00D44012" w:rsidRDefault="00000000">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4C03DA" w14:textId="77777777" w:rsidR="00D44012" w:rsidRDefault="00000000">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0D3CA15C" w14:textId="77777777" w:rsidR="00D44012" w:rsidRDefault="00000000">
            <w:pPr>
              <w:pStyle w:val="TAL"/>
              <w:rPr>
                <w:sz w:val="16"/>
                <w:szCs w:val="16"/>
                <w:lang w:val="en-US" w:eastAsia="zh-CN"/>
              </w:rPr>
            </w:pPr>
            <w:r>
              <w:rPr>
                <w:sz w:val="16"/>
                <w:szCs w:val="16"/>
                <w:lang w:val="en-US" w:eastAsia="zh-CN"/>
              </w:rPr>
              <w:t>0061</w:t>
            </w:r>
          </w:p>
        </w:tc>
        <w:tc>
          <w:tcPr>
            <w:tcW w:w="377" w:type="dxa"/>
            <w:shd w:val="solid" w:color="FFFFFF" w:fill="auto"/>
          </w:tcPr>
          <w:p w14:paraId="6A06EDC2" w14:textId="77777777" w:rsidR="00D44012" w:rsidRDefault="00D44012">
            <w:pPr>
              <w:pStyle w:val="TAR"/>
              <w:rPr>
                <w:sz w:val="16"/>
                <w:szCs w:val="16"/>
                <w:lang w:val="en-US" w:eastAsia="zh-CN"/>
              </w:rPr>
            </w:pPr>
          </w:p>
        </w:tc>
        <w:tc>
          <w:tcPr>
            <w:tcW w:w="426" w:type="dxa"/>
            <w:shd w:val="solid" w:color="FFFFFF" w:fill="auto"/>
          </w:tcPr>
          <w:p w14:paraId="26DC132E"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63D88E2C" w14:textId="77777777" w:rsidR="00D4401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5D30C3F" w14:textId="77777777" w:rsidR="00D44012" w:rsidRDefault="00000000">
            <w:pPr>
              <w:pStyle w:val="TAC"/>
              <w:rPr>
                <w:sz w:val="16"/>
                <w:szCs w:val="16"/>
                <w:lang w:val="en-US" w:eastAsia="zh-CN"/>
              </w:rPr>
            </w:pPr>
            <w:r>
              <w:rPr>
                <w:sz w:val="16"/>
                <w:szCs w:val="16"/>
                <w:lang w:val="en-US" w:eastAsia="zh-CN"/>
              </w:rPr>
              <w:t>19.1.0</w:t>
            </w:r>
          </w:p>
        </w:tc>
      </w:tr>
    </w:tbl>
    <w:p w14:paraId="14F3E018" w14:textId="77777777" w:rsidR="00D44012" w:rsidRDefault="00D44012"/>
    <w:sectPr w:rsidR="00D4401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9F891" w14:textId="77777777" w:rsidR="00CA1842" w:rsidRDefault="00CA1842">
      <w:pPr>
        <w:spacing w:after="0"/>
      </w:pPr>
      <w:r>
        <w:separator/>
      </w:r>
    </w:p>
  </w:endnote>
  <w:endnote w:type="continuationSeparator" w:id="0">
    <w:p w14:paraId="578406F8" w14:textId="77777777" w:rsidR="00CA1842" w:rsidRDefault="00CA18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2885" w14:textId="77777777" w:rsidR="00D4401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DE115" w14:textId="77777777" w:rsidR="00CA1842" w:rsidRDefault="00CA1842">
      <w:pPr>
        <w:spacing w:after="0"/>
      </w:pPr>
      <w:r>
        <w:separator/>
      </w:r>
    </w:p>
  </w:footnote>
  <w:footnote w:type="continuationSeparator" w:id="0">
    <w:p w14:paraId="4B2D25BD" w14:textId="77777777" w:rsidR="00CA1842" w:rsidRDefault="00CA18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95571" w14:textId="315D1419" w:rsidR="00D4401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F7B">
      <w:rPr>
        <w:rFonts w:ascii="Arial" w:hAnsi="Arial" w:cs="Arial"/>
        <w:b/>
        <w:noProof/>
        <w:sz w:val="18"/>
        <w:szCs w:val="18"/>
      </w:rPr>
      <w:t>3GPP TS 29.538 V19.1.0 (2024-12)</w:t>
    </w:r>
    <w:r>
      <w:rPr>
        <w:rFonts w:ascii="Arial" w:hAnsi="Arial" w:cs="Arial"/>
        <w:b/>
        <w:sz w:val="18"/>
        <w:szCs w:val="18"/>
      </w:rPr>
      <w:fldChar w:fldCharType="end"/>
    </w:r>
  </w:p>
  <w:p w14:paraId="11CFBD86" w14:textId="77777777" w:rsidR="00D4401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9A67F9D" w14:textId="4A1678A2" w:rsidR="00D4401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F7B">
      <w:rPr>
        <w:rFonts w:ascii="Arial" w:hAnsi="Arial" w:cs="Arial"/>
        <w:b/>
        <w:noProof/>
        <w:sz w:val="18"/>
        <w:szCs w:val="18"/>
      </w:rPr>
      <w:t>Release 19</w:t>
    </w:r>
    <w:r>
      <w:rPr>
        <w:rFonts w:ascii="Arial" w:hAnsi="Arial" w:cs="Arial"/>
        <w:b/>
        <w:sz w:val="18"/>
        <w:szCs w:val="18"/>
      </w:rPr>
      <w:fldChar w:fldCharType="end"/>
    </w:r>
  </w:p>
  <w:p w14:paraId="337AA43F" w14:textId="77777777" w:rsidR="00D44012" w:rsidRDefault="00D440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26590159">
    <w:abstractNumId w:val="3"/>
  </w:num>
  <w:num w:numId="2" w16cid:durableId="1918592450">
    <w:abstractNumId w:val="5"/>
  </w:num>
  <w:num w:numId="3" w16cid:durableId="2107577128">
    <w:abstractNumId w:val="8"/>
  </w:num>
  <w:num w:numId="4" w16cid:durableId="1889536342">
    <w:abstractNumId w:val="6"/>
  </w:num>
  <w:num w:numId="5" w16cid:durableId="503516663">
    <w:abstractNumId w:val="2"/>
  </w:num>
  <w:num w:numId="6" w16cid:durableId="1572499709">
    <w:abstractNumId w:val="7"/>
  </w:num>
  <w:num w:numId="7" w16cid:durableId="948319666">
    <w:abstractNumId w:val="4"/>
  </w:num>
  <w:num w:numId="8" w16cid:durableId="1983388911">
    <w:abstractNumId w:val="1"/>
  </w:num>
  <w:num w:numId="9" w16cid:durableId="130825902">
    <w:abstractNumId w:val="0"/>
  </w:num>
  <w:num w:numId="10" w16cid:durableId="3504970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CDC5F42"/>
    <w:rsid w:val="4E376A3B"/>
    <w:rsid w:val="4ED92A70"/>
    <w:rsid w:val="508A1CB1"/>
    <w:rsid w:val="51D763E7"/>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52848"/>
  <w15:docId w15:val="{BCC44BEF-9580-4298-AF07-8EAD7B1F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Normal"/>
    <w:next w:val="Normal"/>
    <w:uiPriority w:val="37"/>
    <w:semiHidden/>
    <w:unhideWhenUsed/>
    <w:qFormat/>
  </w:style>
  <w:style w:type="paragraph" w:customStyle="1" w:styleId="TOCHeading7">
    <w:name w:val="TOC Heading7"/>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FD6F7B"/>
  </w:style>
  <w:style w:type="paragraph" w:styleId="TOCHeading">
    <w:name w:val="TOC Heading"/>
    <w:basedOn w:val="Heading1"/>
    <w:next w:val="Normal"/>
    <w:uiPriority w:val="39"/>
    <w:semiHidden/>
    <w:unhideWhenUsed/>
    <w:qFormat/>
    <w:rsid w:val="00FD6F7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FD6F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oleObject" Target="embeddings/oleObject18.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oleObject12.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97</Pages>
  <Words>29757</Words>
  <Characters>169616</Characters>
  <Application>Microsoft Office Word</Application>
  <DocSecurity>0</DocSecurity>
  <Lines>1413</Lines>
  <Paragraphs>397</Paragraphs>
  <ScaleCrop>false</ScaleCrop>
  <Company>ETSI</Company>
  <LinksUpToDate>false</LinksUpToDate>
  <CharactersWithSpaces>198976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5</cp:revision>
  <cp:lastPrinted>2019-02-25T14:05:00Z</cp:lastPrinted>
  <dcterms:created xsi:type="dcterms:W3CDTF">2024-07-07T22:20:00Z</dcterms:created>
  <dcterms:modified xsi:type="dcterms:W3CDTF">2024-12-19T13:03:00Z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1929FBCA0BDE46888D69C9B1289AF692_13</vt:lpwstr>
  </property>
</Properties>
</file>