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2FE0DDB7"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DC2DA9">
        <w:rPr>
          <w:noProof w:val="0"/>
        </w:rPr>
        <w:t>1</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164F95">
        <w:rPr>
          <w:noProof w:val="0"/>
          <w:sz w:val="32"/>
        </w:rPr>
        <w:t>2-0</w:t>
      </w:r>
      <w:r w:rsidR="00DC2DA9">
        <w:rPr>
          <w:noProof w:val="0"/>
          <w:sz w:val="32"/>
        </w:rPr>
        <w:t>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AE748B2"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164F95">
        <w:rPr>
          <w:sz w:val="18"/>
        </w:rPr>
        <w:t>2</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1B6EC61F" w14:textId="070BFED6" w:rsidR="00C55464"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55464">
        <w:t>Foreword</w:t>
      </w:r>
      <w:r w:rsidR="00C55464">
        <w:tab/>
      </w:r>
      <w:r w:rsidR="00C55464">
        <w:fldChar w:fldCharType="begin" w:fldLock="1"/>
      </w:r>
      <w:r w:rsidR="00C55464">
        <w:instrText xml:space="preserve"> PAGEREF _Toc104996505 \h </w:instrText>
      </w:r>
      <w:r w:rsidR="00C55464">
        <w:fldChar w:fldCharType="separate"/>
      </w:r>
      <w:r w:rsidR="00C55464">
        <w:t>8</w:t>
      </w:r>
      <w:r w:rsidR="00C55464">
        <w:fldChar w:fldCharType="end"/>
      </w:r>
    </w:p>
    <w:p w14:paraId="03B35042" w14:textId="095B9487" w:rsidR="00C55464" w:rsidRDefault="00C5546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_Toc104996506 \h </w:instrText>
      </w:r>
      <w:r>
        <w:fldChar w:fldCharType="separate"/>
      </w:r>
      <w:r>
        <w:t>8</w:t>
      </w:r>
      <w:r>
        <w:fldChar w:fldCharType="end"/>
      </w:r>
    </w:p>
    <w:p w14:paraId="111AAD6A" w14:textId="23CC6E21" w:rsidR="00C55464" w:rsidRDefault="00C554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_Toc104996507 \h </w:instrText>
      </w:r>
      <w:r>
        <w:fldChar w:fldCharType="separate"/>
      </w:r>
      <w:r>
        <w:t>9</w:t>
      </w:r>
      <w:r>
        <w:fldChar w:fldCharType="end"/>
      </w:r>
    </w:p>
    <w:p w14:paraId="477B6488" w14:textId="5D9EC068" w:rsidR="00C55464" w:rsidRDefault="00C554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_Toc104996508 \h </w:instrText>
      </w:r>
      <w:r>
        <w:fldChar w:fldCharType="separate"/>
      </w:r>
      <w:r>
        <w:t>9</w:t>
      </w:r>
      <w:r>
        <w:fldChar w:fldCharType="end"/>
      </w:r>
    </w:p>
    <w:p w14:paraId="63CC8D42" w14:textId="4721D725" w:rsidR="00C55464" w:rsidRDefault="00C554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_Toc104996509 \h </w:instrText>
      </w:r>
      <w:r>
        <w:fldChar w:fldCharType="separate"/>
      </w:r>
      <w:r>
        <w:t>11</w:t>
      </w:r>
      <w:r>
        <w:fldChar w:fldCharType="end"/>
      </w:r>
    </w:p>
    <w:p w14:paraId="39540906" w14:textId="2F4C519F" w:rsidR="00C55464" w:rsidRDefault="00C554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_Toc104996510 \h </w:instrText>
      </w:r>
      <w:r>
        <w:fldChar w:fldCharType="separate"/>
      </w:r>
      <w:r>
        <w:t>11</w:t>
      </w:r>
      <w:r>
        <w:fldChar w:fldCharType="end"/>
      </w:r>
    </w:p>
    <w:p w14:paraId="67EB022B" w14:textId="67ACA0B2" w:rsidR="00C55464" w:rsidRDefault="00C554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_Toc104996511 \h </w:instrText>
      </w:r>
      <w:r>
        <w:fldChar w:fldCharType="separate"/>
      </w:r>
      <w:r>
        <w:t>11</w:t>
      </w:r>
      <w:r>
        <w:fldChar w:fldCharType="end"/>
      </w:r>
    </w:p>
    <w:p w14:paraId="3DBF2767" w14:textId="1B8102BD" w:rsidR="00C55464" w:rsidRDefault="00C554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_Toc104996512 \h </w:instrText>
      </w:r>
      <w:r>
        <w:fldChar w:fldCharType="separate"/>
      </w:r>
      <w:r>
        <w:t>11</w:t>
      </w:r>
      <w:r>
        <w:fldChar w:fldCharType="end"/>
      </w:r>
    </w:p>
    <w:p w14:paraId="695776F4" w14:textId="71413E20" w:rsidR="00C55464" w:rsidRDefault="00C554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_Toc104996513 \h </w:instrText>
      </w:r>
      <w:r>
        <w:fldChar w:fldCharType="separate"/>
      </w:r>
      <w:r>
        <w:t>12</w:t>
      </w:r>
      <w:r>
        <w:fldChar w:fldCharType="end"/>
      </w:r>
    </w:p>
    <w:p w14:paraId="5B7B54FE" w14:textId="28557D0F" w:rsidR="00C55464" w:rsidRDefault="00C554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_Toc104996514 \h </w:instrText>
      </w:r>
      <w:r>
        <w:fldChar w:fldCharType="separate"/>
      </w:r>
      <w:r>
        <w:t>12</w:t>
      </w:r>
      <w:r>
        <w:fldChar w:fldCharType="end"/>
      </w:r>
    </w:p>
    <w:p w14:paraId="257872C3" w14:textId="46ED378F" w:rsidR="00C55464" w:rsidRDefault="00C554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_Toc104996515 \h </w:instrText>
      </w:r>
      <w:r>
        <w:fldChar w:fldCharType="separate"/>
      </w:r>
      <w:r>
        <w:t>13</w:t>
      </w:r>
      <w:r>
        <w:fldChar w:fldCharType="end"/>
      </w:r>
    </w:p>
    <w:p w14:paraId="18D75831" w14:textId="0B140966" w:rsidR="00C55464" w:rsidRDefault="00C554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_Toc104996516 \h </w:instrText>
      </w:r>
      <w:r>
        <w:fldChar w:fldCharType="separate"/>
      </w:r>
      <w:r>
        <w:t>14</w:t>
      </w:r>
      <w:r>
        <w:fldChar w:fldCharType="end"/>
      </w:r>
    </w:p>
    <w:p w14:paraId="185F0FDE" w14:textId="276CA536" w:rsidR="00C55464" w:rsidRDefault="00C5546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_Toc104996517 \h </w:instrText>
      </w:r>
      <w:r>
        <w:fldChar w:fldCharType="separate"/>
      </w:r>
      <w:r>
        <w:t>15</w:t>
      </w:r>
      <w:r>
        <w:fldChar w:fldCharType="end"/>
      </w:r>
    </w:p>
    <w:p w14:paraId="11F076BE" w14:textId="0E545D81" w:rsidR="00C55464" w:rsidRDefault="00C5546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_Toc104996518 \h </w:instrText>
      </w:r>
      <w:r>
        <w:fldChar w:fldCharType="separate"/>
      </w:r>
      <w:r>
        <w:t>15</w:t>
      </w:r>
      <w:r>
        <w:fldChar w:fldCharType="end"/>
      </w:r>
    </w:p>
    <w:p w14:paraId="51080840" w14:textId="67E6F8F6" w:rsidR="00C55464" w:rsidRDefault="00C5546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_Toc104996519 \h </w:instrText>
      </w:r>
      <w:r>
        <w:fldChar w:fldCharType="separate"/>
      </w:r>
      <w:r>
        <w:t>15</w:t>
      </w:r>
      <w:r>
        <w:fldChar w:fldCharType="end"/>
      </w:r>
    </w:p>
    <w:p w14:paraId="3C31660D" w14:textId="15DF2C5D" w:rsidR="00C55464" w:rsidRDefault="00C5546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_Toc104996520 \h </w:instrText>
      </w:r>
      <w:r>
        <w:fldChar w:fldCharType="separate"/>
      </w:r>
      <w:r>
        <w:t>15</w:t>
      </w:r>
      <w:r>
        <w:fldChar w:fldCharType="end"/>
      </w:r>
    </w:p>
    <w:p w14:paraId="4E24E2A7" w14:textId="7D0E1807" w:rsidR="00C55464" w:rsidRDefault="00C55464">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_Toc104996521 \h </w:instrText>
      </w:r>
      <w:r>
        <w:fldChar w:fldCharType="separate"/>
      </w:r>
      <w:r>
        <w:t>15</w:t>
      </w:r>
      <w:r>
        <w:fldChar w:fldCharType="end"/>
      </w:r>
    </w:p>
    <w:p w14:paraId="78180A04" w14:textId="7E6A62B5" w:rsidR="00C55464" w:rsidRDefault="00C55464">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_Toc104996522 \h </w:instrText>
      </w:r>
      <w:r>
        <w:fldChar w:fldCharType="separate"/>
      </w:r>
      <w:r>
        <w:t>15</w:t>
      </w:r>
      <w:r>
        <w:fldChar w:fldCharType="end"/>
      </w:r>
    </w:p>
    <w:p w14:paraId="4D452421" w14:textId="25A0CF15" w:rsidR="00C55464" w:rsidRDefault="00C55464">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_Toc104996523 \h </w:instrText>
      </w:r>
      <w:r>
        <w:fldChar w:fldCharType="separate"/>
      </w:r>
      <w:r>
        <w:t>16</w:t>
      </w:r>
      <w:r>
        <w:fldChar w:fldCharType="end"/>
      </w:r>
    </w:p>
    <w:p w14:paraId="7087D662" w14:textId="3B149FE6" w:rsidR="00C55464" w:rsidRDefault="00C554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_Toc104996524 \h </w:instrText>
      </w:r>
      <w:r>
        <w:fldChar w:fldCharType="separate"/>
      </w:r>
      <w:r>
        <w:t>16</w:t>
      </w:r>
      <w:r>
        <w:fldChar w:fldCharType="end"/>
      </w:r>
    </w:p>
    <w:p w14:paraId="263869FC" w14:textId="04F9527E" w:rsidR="00C55464" w:rsidRDefault="00C554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_Toc104996525 \h </w:instrText>
      </w:r>
      <w:r>
        <w:fldChar w:fldCharType="separate"/>
      </w:r>
      <w:r>
        <w:t>16</w:t>
      </w:r>
      <w:r>
        <w:fldChar w:fldCharType="end"/>
      </w:r>
    </w:p>
    <w:p w14:paraId="5D46B01A" w14:textId="5F44A306" w:rsidR="00C55464" w:rsidRDefault="00C554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_Toc104996526 \h </w:instrText>
      </w:r>
      <w:r>
        <w:fldChar w:fldCharType="separate"/>
      </w:r>
      <w:r>
        <w:t>16</w:t>
      </w:r>
      <w:r>
        <w:fldChar w:fldCharType="end"/>
      </w:r>
    </w:p>
    <w:p w14:paraId="7BDEC130" w14:textId="096D93B9" w:rsidR="00C55464" w:rsidRDefault="00C5546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_Toc104996527 \h </w:instrText>
      </w:r>
      <w:r>
        <w:fldChar w:fldCharType="separate"/>
      </w:r>
      <w:r>
        <w:t>16</w:t>
      </w:r>
      <w:r>
        <w:fldChar w:fldCharType="end"/>
      </w:r>
    </w:p>
    <w:p w14:paraId="2BA65649" w14:textId="51AA8DD8" w:rsidR="00C55464" w:rsidRDefault="00C5546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_Toc104996528 \h </w:instrText>
      </w:r>
      <w:r>
        <w:fldChar w:fldCharType="separate"/>
      </w:r>
      <w:r>
        <w:t>16</w:t>
      </w:r>
      <w:r>
        <w:fldChar w:fldCharType="end"/>
      </w:r>
    </w:p>
    <w:p w14:paraId="2748EE23" w14:textId="14AF5B8F" w:rsidR="00C55464" w:rsidRDefault="00C5546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_Toc104996529 \h </w:instrText>
      </w:r>
      <w:r>
        <w:fldChar w:fldCharType="separate"/>
      </w:r>
      <w:r>
        <w:t>17</w:t>
      </w:r>
      <w:r>
        <w:fldChar w:fldCharType="end"/>
      </w:r>
    </w:p>
    <w:p w14:paraId="33E4705C" w14:textId="195DB799" w:rsidR="00C55464" w:rsidRDefault="00C5546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_Toc104996530 \h </w:instrText>
      </w:r>
      <w:r>
        <w:fldChar w:fldCharType="separate"/>
      </w:r>
      <w:r>
        <w:t>17</w:t>
      </w:r>
      <w:r>
        <w:fldChar w:fldCharType="end"/>
      </w:r>
    </w:p>
    <w:p w14:paraId="5DB74360" w14:textId="7AAC8F39" w:rsidR="00C55464" w:rsidRDefault="00C5546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_Toc104996531 \h </w:instrText>
      </w:r>
      <w:r>
        <w:fldChar w:fldCharType="separate"/>
      </w:r>
      <w:r>
        <w:t>17</w:t>
      </w:r>
      <w:r>
        <w:fldChar w:fldCharType="end"/>
      </w:r>
    </w:p>
    <w:p w14:paraId="5AA09E6D" w14:textId="344B7E89" w:rsidR="00C55464" w:rsidRDefault="00C5546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_Toc104996532 \h </w:instrText>
      </w:r>
      <w:r>
        <w:fldChar w:fldCharType="separate"/>
      </w:r>
      <w:r>
        <w:t>17</w:t>
      </w:r>
      <w:r>
        <w:fldChar w:fldCharType="end"/>
      </w:r>
    </w:p>
    <w:p w14:paraId="5EEAB2A8" w14:textId="2F18218A" w:rsidR="00C55464" w:rsidRDefault="00C5546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_Toc104996533 \h </w:instrText>
      </w:r>
      <w:r>
        <w:fldChar w:fldCharType="separate"/>
      </w:r>
      <w:r>
        <w:t>18</w:t>
      </w:r>
      <w:r>
        <w:fldChar w:fldCharType="end"/>
      </w:r>
    </w:p>
    <w:p w14:paraId="6CD4C8EB" w14:textId="6609C842" w:rsidR="00C55464" w:rsidRDefault="00C554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_Toc104996534 \h </w:instrText>
      </w:r>
      <w:r>
        <w:fldChar w:fldCharType="separate"/>
      </w:r>
      <w:r>
        <w:t>19</w:t>
      </w:r>
      <w:r>
        <w:fldChar w:fldCharType="end"/>
      </w:r>
    </w:p>
    <w:p w14:paraId="3A2CE32C" w14:textId="145F0066" w:rsidR="00C55464" w:rsidRDefault="00C554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_Toc104996535 \h </w:instrText>
      </w:r>
      <w:r>
        <w:fldChar w:fldCharType="separate"/>
      </w:r>
      <w:r>
        <w:t>19</w:t>
      </w:r>
      <w:r>
        <w:fldChar w:fldCharType="end"/>
      </w:r>
    </w:p>
    <w:p w14:paraId="6713D5F0" w14:textId="057D09A4" w:rsidR="00C55464" w:rsidRDefault="00C554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_Toc104996536 \h </w:instrText>
      </w:r>
      <w:r>
        <w:fldChar w:fldCharType="separate"/>
      </w:r>
      <w:r>
        <w:t>19</w:t>
      </w:r>
      <w:r>
        <w:fldChar w:fldCharType="end"/>
      </w:r>
    </w:p>
    <w:p w14:paraId="7F0358E9" w14:textId="38468ABE" w:rsidR="00C55464" w:rsidRDefault="00C5546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_Toc104996537 \h </w:instrText>
      </w:r>
      <w:r>
        <w:fldChar w:fldCharType="separate"/>
      </w:r>
      <w:r>
        <w:t>19</w:t>
      </w:r>
      <w:r>
        <w:fldChar w:fldCharType="end"/>
      </w:r>
    </w:p>
    <w:p w14:paraId="3E76E518" w14:textId="42E4CEB7" w:rsidR="00C55464" w:rsidRDefault="00C5546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_Toc104996538 \h </w:instrText>
      </w:r>
      <w:r>
        <w:fldChar w:fldCharType="separate"/>
      </w:r>
      <w:r>
        <w:t>20</w:t>
      </w:r>
      <w:r>
        <w:fldChar w:fldCharType="end"/>
      </w:r>
    </w:p>
    <w:p w14:paraId="723FACB2" w14:textId="25CC7AD9" w:rsidR="00C55464" w:rsidRDefault="00C554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_Toc104996539 \h </w:instrText>
      </w:r>
      <w:r>
        <w:fldChar w:fldCharType="separate"/>
      </w:r>
      <w:r>
        <w:t>20</w:t>
      </w:r>
      <w:r>
        <w:fldChar w:fldCharType="end"/>
      </w:r>
    </w:p>
    <w:p w14:paraId="0FD126D9" w14:textId="2E65B0D6" w:rsidR="00C55464" w:rsidRDefault="00C5546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_Toc104996540 \h </w:instrText>
      </w:r>
      <w:r>
        <w:fldChar w:fldCharType="separate"/>
      </w:r>
      <w:r>
        <w:t>20</w:t>
      </w:r>
      <w:r>
        <w:fldChar w:fldCharType="end"/>
      </w:r>
    </w:p>
    <w:p w14:paraId="65CC01CF" w14:textId="25C79D6D" w:rsidR="00C55464" w:rsidRDefault="00C55464">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_Toc104996541 \h </w:instrText>
      </w:r>
      <w:r>
        <w:fldChar w:fldCharType="separate"/>
      </w:r>
      <w:r>
        <w:t>20</w:t>
      </w:r>
      <w:r>
        <w:fldChar w:fldCharType="end"/>
      </w:r>
    </w:p>
    <w:p w14:paraId="5E6E5E21" w14:textId="1E071F77" w:rsidR="00C55464" w:rsidRDefault="00C554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_Toc104996542 \h </w:instrText>
      </w:r>
      <w:r>
        <w:fldChar w:fldCharType="separate"/>
      </w:r>
      <w:r>
        <w:t>20</w:t>
      </w:r>
      <w:r>
        <w:fldChar w:fldCharType="end"/>
      </w:r>
    </w:p>
    <w:p w14:paraId="4B1E0276" w14:textId="0E24D920" w:rsidR="00C55464" w:rsidRDefault="00C5546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_Toc104996543 \h </w:instrText>
      </w:r>
      <w:r>
        <w:fldChar w:fldCharType="separate"/>
      </w:r>
      <w:r>
        <w:t>20</w:t>
      </w:r>
      <w:r>
        <w:fldChar w:fldCharType="end"/>
      </w:r>
    </w:p>
    <w:p w14:paraId="595146FA" w14:textId="161826C1" w:rsidR="00C55464" w:rsidRDefault="00C55464">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_Toc104996544 \h </w:instrText>
      </w:r>
      <w:r>
        <w:fldChar w:fldCharType="separate"/>
      </w:r>
      <w:r>
        <w:t>20</w:t>
      </w:r>
      <w:r>
        <w:fldChar w:fldCharType="end"/>
      </w:r>
    </w:p>
    <w:p w14:paraId="1E1CC40E" w14:textId="7B6063BA" w:rsidR="00C55464" w:rsidRDefault="00C55464">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_Toc104996545 \h </w:instrText>
      </w:r>
      <w:r>
        <w:fldChar w:fldCharType="separate"/>
      </w:r>
      <w:r>
        <w:t>20</w:t>
      </w:r>
      <w:r>
        <w:fldChar w:fldCharType="end"/>
      </w:r>
    </w:p>
    <w:p w14:paraId="509A21C1" w14:textId="7894B0A1" w:rsidR="00C55464" w:rsidRDefault="00C55464">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_Toc104996546 \h </w:instrText>
      </w:r>
      <w:r>
        <w:fldChar w:fldCharType="separate"/>
      </w:r>
      <w:r>
        <w:t>21</w:t>
      </w:r>
      <w:r>
        <w:fldChar w:fldCharType="end"/>
      </w:r>
    </w:p>
    <w:p w14:paraId="440DCCB1" w14:textId="0C4AC9BC" w:rsidR="00C55464" w:rsidRDefault="00C55464">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_Toc104996547 \h </w:instrText>
      </w:r>
      <w:r>
        <w:fldChar w:fldCharType="separate"/>
      </w:r>
      <w:r>
        <w:t>21</w:t>
      </w:r>
      <w:r>
        <w:fldChar w:fldCharType="end"/>
      </w:r>
    </w:p>
    <w:p w14:paraId="60728B80" w14:textId="66ACDDD1" w:rsidR="00C55464" w:rsidRDefault="00C5546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_Toc104996548 \h </w:instrText>
      </w:r>
      <w:r>
        <w:fldChar w:fldCharType="separate"/>
      </w:r>
      <w:r>
        <w:t>21</w:t>
      </w:r>
      <w:r>
        <w:fldChar w:fldCharType="end"/>
      </w:r>
    </w:p>
    <w:p w14:paraId="255E883D" w14:textId="49EA2B28" w:rsidR="00C55464" w:rsidRDefault="00C5546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_Toc104996549 \h </w:instrText>
      </w:r>
      <w:r>
        <w:fldChar w:fldCharType="separate"/>
      </w:r>
      <w:r>
        <w:t>21</w:t>
      </w:r>
      <w:r>
        <w:fldChar w:fldCharType="end"/>
      </w:r>
    </w:p>
    <w:p w14:paraId="369D64BA" w14:textId="40995A4C" w:rsidR="00C55464" w:rsidRDefault="00C55464">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_Toc104996550 \h </w:instrText>
      </w:r>
      <w:r>
        <w:fldChar w:fldCharType="separate"/>
      </w:r>
      <w:r>
        <w:t>21</w:t>
      </w:r>
      <w:r>
        <w:fldChar w:fldCharType="end"/>
      </w:r>
    </w:p>
    <w:p w14:paraId="4F2E01DF" w14:textId="2CCB4444" w:rsidR="00C55464" w:rsidRDefault="00C5546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_Toc104996551 \h </w:instrText>
      </w:r>
      <w:r>
        <w:fldChar w:fldCharType="separate"/>
      </w:r>
      <w:r>
        <w:t>22</w:t>
      </w:r>
      <w:r>
        <w:fldChar w:fldCharType="end"/>
      </w:r>
    </w:p>
    <w:p w14:paraId="330A9ABC" w14:textId="4053ED6E" w:rsidR="00C55464" w:rsidRDefault="00C5546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_Toc104996552 \h </w:instrText>
      </w:r>
      <w:r>
        <w:fldChar w:fldCharType="separate"/>
      </w:r>
      <w:r>
        <w:t>22</w:t>
      </w:r>
      <w:r>
        <w:fldChar w:fldCharType="end"/>
      </w:r>
    </w:p>
    <w:p w14:paraId="38DEE627" w14:textId="6740500A" w:rsidR="00C55464" w:rsidRDefault="00C5546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_Toc104996553 \h </w:instrText>
      </w:r>
      <w:r>
        <w:fldChar w:fldCharType="separate"/>
      </w:r>
      <w:r>
        <w:t>22</w:t>
      </w:r>
      <w:r>
        <w:fldChar w:fldCharType="end"/>
      </w:r>
    </w:p>
    <w:p w14:paraId="5A30476C" w14:textId="160863D1" w:rsidR="00C55464" w:rsidRDefault="00C55464">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_Toc104996554 \h </w:instrText>
      </w:r>
      <w:r>
        <w:fldChar w:fldCharType="separate"/>
      </w:r>
      <w:r>
        <w:t>22</w:t>
      </w:r>
      <w:r>
        <w:fldChar w:fldCharType="end"/>
      </w:r>
    </w:p>
    <w:p w14:paraId="0930F199" w14:textId="5BDAC952" w:rsidR="00C55464" w:rsidRDefault="00C55464">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_Toc104996555 \h </w:instrText>
      </w:r>
      <w:r>
        <w:fldChar w:fldCharType="separate"/>
      </w:r>
      <w:r>
        <w:t>23</w:t>
      </w:r>
      <w:r>
        <w:fldChar w:fldCharType="end"/>
      </w:r>
    </w:p>
    <w:p w14:paraId="35B13B9F" w14:textId="33C4F21F" w:rsidR="00C55464" w:rsidRDefault="00C55464">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_Toc104996556 \h </w:instrText>
      </w:r>
      <w:r>
        <w:fldChar w:fldCharType="separate"/>
      </w:r>
      <w:r>
        <w:t>24</w:t>
      </w:r>
      <w:r>
        <w:fldChar w:fldCharType="end"/>
      </w:r>
    </w:p>
    <w:p w14:paraId="6B490FB6" w14:textId="19D78FE7" w:rsidR="00C55464" w:rsidRDefault="00C55464">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_Toc104996557 \h </w:instrText>
      </w:r>
      <w:r>
        <w:fldChar w:fldCharType="separate"/>
      </w:r>
      <w:r>
        <w:t>25</w:t>
      </w:r>
      <w:r>
        <w:fldChar w:fldCharType="end"/>
      </w:r>
    </w:p>
    <w:p w14:paraId="6CECA7DC" w14:textId="6E602E56" w:rsidR="00C55464" w:rsidRDefault="00C55464">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_Toc104996558 \h </w:instrText>
      </w:r>
      <w:r>
        <w:fldChar w:fldCharType="separate"/>
      </w:r>
      <w:r>
        <w:t>25</w:t>
      </w:r>
      <w:r>
        <w:fldChar w:fldCharType="end"/>
      </w:r>
    </w:p>
    <w:p w14:paraId="4DF08EBE" w14:textId="3B4574CB" w:rsidR="00C55464" w:rsidRDefault="00C55464">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_Toc104996559 \h </w:instrText>
      </w:r>
      <w:r>
        <w:fldChar w:fldCharType="separate"/>
      </w:r>
      <w:r>
        <w:t>25</w:t>
      </w:r>
      <w:r>
        <w:fldChar w:fldCharType="end"/>
      </w:r>
    </w:p>
    <w:p w14:paraId="20A0F78D" w14:textId="7596BE92" w:rsidR="00C55464" w:rsidRDefault="00C55464">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_Toc104996560 \h </w:instrText>
      </w:r>
      <w:r>
        <w:fldChar w:fldCharType="separate"/>
      </w:r>
      <w:r>
        <w:t>25</w:t>
      </w:r>
      <w:r>
        <w:fldChar w:fldCharType="end"/>
      </w:r>
    </w:p>
    <w:p w14:paraId="5A459E9C" w14:textId="11518DA2" w:rsidR="00C55464" w:rsidRDefault="00C55464">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_Toc104996561 \h </w:instrText>
      </w:r>
      <w:r>
        <w:fldChar w:fldCharType="separate"/>
      </w:r>
      <w:r>
        <w:t>26</w:t>
      </w:r>
      <w:r>
        <w:fldChar w:fldCharType="end"/>
      </w:r>
    </w:p>
    <w:p w14:paraId="3BE29DF7" w14:textId="26975878" w:rsidR="00C55464" w:rsidRDefault="00C55464">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_Toc104996562 \h </w:instrText>
      </w:r>
      <w:r>
        <w:fldChar w:fldCharType="separate"/>
      </w:r>
      <w:r>
        <w:t>26</w:t>
      </w:r>
      <w:r>
        <w:fldChar w:fldCharType="end"/>
      </w:r>
    </w:p>
    <w:p w14:paraId="7FD2D7A8" w14:textId="361EFAA4" w:rsidR="00C55464" w:rsidRDefault="00C55464">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_Toc104996563 \h </w:instrText>
      </w:r>
      <w:r>
        <w:fldChar w:fldCharType="separate"/>
      </w:r>
      <w:r>
        <w:t>26</w:t>
      </w:r>
      <w:r>
        <w:fldChar w:fldCharType="end"/>
      </w:r>
    </w:p>
    <w:p w14:paraId="56A83A72" w14:textId="22857AF7" w:rsidR="00C55464" w:rsidRDefault="00C55464">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_Toc104996564 \h </w:instrText>
      </w:r>
      <w:r>
        <w:fldChar w:fldCharType="separate"/>
      </w:r>
      <w:r>
        <w:t>26</w:t>
      </w:r>
      <w:r>
        <w:fldChar w:fldCharType="end"/>
      </w:r>
    </w:p>
    <w:p w14:paraId="0ED70F58" w14:textId="7BA647D6" w:rsidR="00C55464" w:rsidRDefault="00C55464">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_Toc104996565 \h </w:instrText>
      </w:r>
      <w:r>
        <w:fldChar w:fldCharType="separate"/>
      </w:r>
      <w:r>
        <w:t>26</w:t>
      </w:r>
      <w:r>
        <w:fldChar w:fldCharType="end"/>
      </w:r>
    </w:p>
    <w:p w14:paraId="6B7453F8" w14:textId="54CAA04D" w:rsidR="00C55464" w:rsidRDefault="00C55464">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_Toc104996566 \h </w:instrText>
      </w:r>
      <w:r>
        <w:fldChar w:fldCharType="separate"/>
      </w:r>
      <w:r>
        <w:t>26</w:t>
      </w:r>
      <w:r>
        <w:fldChar w:fldCharType="end"/>
      </w:r>
    </w:p>
    <w:p w14:paraId="68C6495A" w14:textId="49CEF875" w:rsidR="00C55464" w:rsidRDefault="00C554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_Toc104996567 \h </w:instrText>
      </w:r>
      <w:r>
        <w:fldChar w:fldCharType="separate"/>
      </w:r>
      <w:r>
        <w:t>27</w:t>
      </w:r>
      <w:r>
        <w:fldChar w:fldCharType="end"/>
      </w:r>
    </w:p>
    <w:p w14:paraId="19F8F011" w14:textId="24100034" w:rsidR="00C55464" w:rsidRDefault="00C554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_Toc104996568 \h </w:instrText>
      </w:r>
      <w:r>
        <w:fldChar w:fldCharType="separate"/>
      </w:r>
      <w:r>
        <w:t>27</w:t>
      </w:r>
      <w:r>
        <w:fldChar w:fldCharType="end"/>
      </w:r>
    </w:p>
    <w:p w14:paraId="7E1E8501" w14:textId="1076F2CF" w:rsidR="00C55464" w:rsidRDefault="00C554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_Toc104996569 \h </w:instrText>
      </w:r>
      <w:r>
        <w:fldChar w:fldCharType="separate"/>
      </w:r>
      <w:r>
        <w:t>27</w:t>
      </w:r>
      <w:r>
        <w:fldChar w:fldCharType="end"/>
      </w:r>
    </w:p>
    <w:p w14:paraId="73E1667B" w14:textId="2058CB4B" w:rsidR="00C55464" w:rsidRDefault="00C5546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_Toc104996570 \h </w:instrText>
      </w:r>
      <w:r>
        <w:fldChar w:fldCharType="separate"/>
      </w:r>
      <w:r>
        <w:t>27</w:t>
      </w:r>
      <w:r>
        <w:fldChar w:fldCharType="end"/>
      </w:r>
    </w:p>
    <w:p w14:paraId="292564E9" w14:textId="072C2EFD" w:rsidR="00C55464" w:rsidRDefault="00C5546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_Toc104996571 \h </w:instrText>
      </w:r>
      <w:r>
        <w:fldChar w:fldCharType="separate"/>
      </w:r>
      <w:r>
        <w:t>27</w:t>
      </w:r>
      <w:r>
        <w:fldChar w:fldCharType="end"/>
      </w:r>
    </w:p>
    <w:p w14:paraId="1A9D0B99" w14:textId="0FEF79AD" w:rsidR="00C55464" w:rsidRDefault="00C5546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_Toc104996572 \h </w:instrText>
      </w:r>
      <w:r>
        <w:fldChar w:fldCharType="separate"/>
      </w:r>
      <w:r>
        <w:t>27</w:t>
      </w:r>
      <w:r>
        <w:fldChar w:fldCharType="end"/>
      </w:r>
    </w:p>
    <w:p w14:paraId="15D2B4F7" w14:textId="19B8FE61" w:rsidR="00C55464" w:rsidRDefault="00C5546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_Toc104996573 \h </w:instrText>
      </w:r>
      <w:r>
        <w:fldChar w:fldCharType="separate"/>
      </w:r>
      <w:r>
        <w:t>28</w:t>
      </w:r>
      <w:r>
        <w:fldChar w:fldCharType="end"/>
      </w:r>
    </w:p>
    <w:p w14:paraId="4F752D0A" w14:textId="2F8ED1AC" w:rsidR="00C55464" w:rsidRDefault="00C5546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_Toc104996574 \h </w:instrText>
      </w:r>
      <w:r>
        <w:fldChar w:fldCharType="separate"/>
      </w:r>
      <w:r>
        <w:t>28</w:t>
      </w:r>
      <w:r>
        <w:fldChar w:fldCharType="end"/>
      </w:r>
    </w:p>
    <w:p w14:paraId="5D4DB325" w14:textId="63B78D8A" w:rsidR="00C55464" w:rsidRDefault="00C5546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_Toc104996575 \h </w:instrText>
      </w:r>
      <w:r>
        <w:fldChar w:fldCharType="separate"/>
      </w:r>
      <w:r>
        <w:t>28</w:t>
      </w:r>
      <w:r>
        <w:fldChar w:fldCharType="end"/>
      </w:r>
    </w:p>
    <w:p w14:paraId="08DE7C78" w14:textId="203F61D7" w:rsidR="00C55464" w:rsidRDefault="00C55464">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_Toc104996576 \h </w:instrText>
      </w:r>
      <w:r>
        <w:fldChar w:fldCharType="separate"/>
      </w:r>
      <w:r>
        <w:t>29</w:t>
      </w:r>
      <w:r>
        <w:fldChar w:fldCharType="end"/>
      </w:r>
    </w:p>
    <w:p w14:paraId="5A59BBE4" w14:textId="733AC7DF" w:rsidR="00C55464" w:rsidRDefault="00C55464">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_Toc104996577 \h </w:instrText>
      </w:r>
      <w:r>
        <w:fldChar w:fldCharType="separate"/>
      </w:r>
      <w:r>
        <w:t>30</w:t>
      </w:r>
      <w:r>
        <w:fldChar w:fldCharType="end"/>
      </w:r>
    </w:p>
    <w:p w14:paraId="3F8A11CA" w14:textId="010D9503" w:rsidR="00C55464" w:rsidRDefault="00C55464">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_Toc104996578 \h </w:instrText>
      </w:r>
      <w:r>
        <w:fldChar w:fldCharType="separate"/>
      </w:r>
      <w:r>
        <w:t>31</w:t>
      </w:r>
      <w:r>
        <w:fldChar w:fldCharType="end"/>
      </w:r>
    </w:p>
    <w:p w14:paraId="2ED944CE" w14:textId="1D874CF0" w:rsidR="00C55464" w:rsidRDefault="00C55464">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_Toc104996579 \h </w:instrText>
      </w:r>
      <w:r>
        <w:fldChar w:fldCharType="separate"/>
      </w:r>
      <w:r>
        <w:t>32</w:t>
      </w:r>
      <w:r>
        <w:fldChar w:fldCharType="end"/>
      </w:r>
    </w:p>
    <w:p w14:paraId="6031652E" w14:textId="209B650D" w:rsidR="00C55464" w:rsidRDefault="00C55464">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_Toc104996580 \h </w:instrText>
      </w:r>
      <w:r>
        <w:fldChar w:fldCharType="separate"/>
      </w:r>
      <w:r>
        <w:t>33</w:t>
      </w:r>
      <w:r>
        <w:fldChar w:fldCharType="end"/>
      </w:r>
    </w:p>
    <w:p w14:paraId="62038773" w14:textId="7595AD34" w:rsidR="00C55464" w:rsidRDefault="00C5546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_Toc104996581 \h </w:instrText>
      </w:r>
      <w:r>
        <w:fldChar w:fldCharType="separate"/>
      </w:r>
      <w:r>
        <w:t>33</w:t>
      </w:r>
      <w:r>
        <w:fldChar w:fldCharType="end"/>
      </w:r>
    </w:p>
    <w:p w14:paraId="3C703CA4" w14:textId="509C39CE" w:rsidR="00C55464" w:rsidRDefault="00C5546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_Toc104996582 \h </w:instrText>
      </w:r>
      <w:r>
        <w:fldChar w:fldCharType="separate"/>
      </w:r>
      <w:r>
        <w:t>34</w:t>
      </w:r>
      <w:r>
        <w:fldChar w:fldCharType="end"/>
      </w:r>
    </w:p>
    <w:p w14:paraId="38D32EB4" w14:textId="021ABD7D" w:rsidR="00C55464" w:rsidRDefault="00C5546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_Toc104996583 \h </w:instrText>
      </w:r>
      <w:r>
        <w:fldChar w:fldCharType="separate"/>
      </w:r>
      <w:r>
        <w:t>34</w:t>
      </w:r>
      <w:r>
        <w:fldChar w:fldCharType="end"/>
      </w:r>
    </w:p>
    <w:p w14:paraId="18B3820A" w14:textId="74D86CF7" w:rsidR="00C55464" w:rsidRDefault="00C55464">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_Toc104996584 \h </w:instrText>
      </w:r>
      <w:r>
        <w:fldChar w:fldCharType="separate"/>
      </w:r>
      <w:r>
        <w:t>34</w:t>
      </w:r>
      <w:r>
        <w:fldChar w:fldCharType="end"/>
      </w:r>
    </w:p>
    <w:p w14:paraId="39907A85" w14:textId="6EAAFCBF" w:rsidR="00C55464" w:rsidRDefault="00C55464">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_Toc104996585 \h </w:instrText>
      </w:r>
      <w:r>
        <w:fldChar w:fldCharType="separate"/>
      </w:r>
      <w:r>
        <w:t>34</w:t>
      </w:r>
      <w:r>
        <w:fldChar w:fldCharType="end"/>
      </w:r>
    </w:p>
    <w:p w14:paraId="76B925B1" w14:textId="76351922" w:rsidR="00C55464" w:rsidRDefault="00C55464">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_Toc104996586 \h </w:instrText>
      </w:r>
      <w:r>
        <w:fldChar w:fldCharType="separate"/>
      </w:r>
      <w:r>
        <w:t>35</w:t>
      </w:r>
      <w:r>
        <w:fldChar w:fldCharType="end"/>
      </w:r>
    </w:p>
    <w:p w14:paraId="37E7EE4A" w14:textId="5ED85418" w:rsidR="00C55464" w:rsidRDefault="00C55464">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_Toc104996587 \h </w:instrText>
      </w:r>
      <w:r>
        <w:fldChar w:fldCharType="separate"/>
      </w:r>
      <w:r>
        <w:t>36</w:t>
      </w:r>
      <w:r>
        <w:fldChar w:fldCharType="end"/>
      </w:r>
    </w:p>
    <w:p w14:paraId="57AD5171" w14:textId="5672D0DD" w:rsidR="00C55464" w:rsidRDefault="00C5546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_Toc104996588 \h </w:instrText>
      </w:r>
      <w:r>
        <w:fldChar w:fldCharType="separate"/>
      </w:r>
      <w:r>
        <w:t>36</w:t>
      </w:r>
      <w:r>
        <w:fldChar w:fldCharType="end"/>
      </w:r>
    </w:p>
    <w:p w14:paraId="2F1A3D9C" w14:textId="145EE677" w:rsidR="00C55464" w:rsidRDefault="00C5546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_Toc104996589 \h </w:instrText>
      </w:r>
      <w:r>
        <w:fldChar w:fldCharType="separate"/>
      </w:r>
      <w:r>
        <w:t>36</w:t>
      </w:r>
      <w:r>
        <w:fldChar w:fldCharType="end"/>
      </w:r>
    </w:p>
    <w:p w14:paraId="1CBA502F" w14:textId="1B8EAF4C" w:rsidR="00C55464" w:rsidRDefault="00C55464">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_Toc104996590 \h </w:instrText>
      </w:r>
      <w:r>
        <w:fldChar w:fldCharType="separate"/>
      </w:r>
      <w:r>
        <w:t>36</w:t>
      </w:r>
      <w:r>
        <w:fldChar w:fldCharType="end"/>
      </w:r>
    </w:p>
    <w:p w14:paraId="32A2CBA1" w14:textId="6AA00B98" w:rsidR="00C55464" w:rsidRDefault="00C55464">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_Toc104996591 \h </w:instrText>
      </w:r>
      <w:r>
        <w:fldChar w:fldCharType="separate"/>
      </w:r>
      <w:r>
        <w:t>36</w:t>
      </w:r>
      <w:r>
        <w:fldChar w:fldCharType="end"/>
      </w:r>
    </w:p>
    <w:p w14:paraId="2A6AADF1" w14:textId="52EB29CE" w:rsidR="00C55464" w:rsidRDefault="00C55464">
      <w:pPr>
        <w:pStyle w:val="TOC5"/>
        <w:rPr>
          <w:rFonts w:asciiTheme="minorHAnsi" w:eastAsiaTheme="minorEastAsia" w:hAnsiTheme="minorHAnsi" w:cstheme="minorBidi"/>
          <w:sz w:val="22"/>
          <w:szCs w:val="22"/>
          <w:lang w:eastAsia="en-GB"/>
        </w:rPr>
      </w:pPr>
      <w:r w:rsidRPr="00EC6A7A">
        <w:rPr>
          <w:rFonts w:eastAsiaTheme="minorHAnsi"/>
          <w:lang w:val="en-US"/>
        </w:rPr>
        <w:t>6.2.3.1.3</w:t>
      </w:r>
      <w:r>
        <w:rPr>
          <w:rFonts w:asciiTheme="minorHAnsi" w:eastAsiaTheme="minorEastAsia" w:hAnsiTheme="minorHAnsi" w:cstheme="minorBidi"/>
          <w:sz w:val="22"/>
          <w:szCs w:val="22"/>
          <w:lang w:eastAsia="en-GB"/>
        </w:rPr>
        <w:tab/>
      </w:r>
      <w:r w:rsidRPr="00EC6A7A">
        <w:rPr>
          <w:rFonts w:eastAsiaTheme="minorHAnsi"/>
          <w:lang w:val="en-US"/>
        </w:rPr>
        <w:t>Provisioning of the MDF2</w:t>
      </w:r>
      <w:r>
        <w:tab/>
      </w:r>
      <w:r>
        <w:fldChar w:fldCharType="begin" w:fldLock="1"/>
      </w:r>
      <w:r>
        <w:instrText xml:space="preserve"> PAGEREF _Toc104996592 \h </w:instrText>
      </w:r>
      <w:r>
        <w:fldChar w:fldCharType="separate"/>
      </w:r>
      <w:r>
        <w:t>37</w:t>
      </w:r>
      <w:r>
        <w:fldChar w:fldCharType="end"/>
      </w:r>
    </w:p>
    <w:p w14:paraId="599FB0D8" w14:textId="0090F461" w:rsidR="00C55464" w:rsidRDefault="00C55464">
      <w:pPr>
        <w:pStyle w:val="TOC5"/>
        <w:rPr>
          <w:rFonts w:asciiTheme="minorHAnsi" w:eastAsiaTheme="minorEastAsia" w:hAnsiTheme="minorHAnsi" w:cstheme="minorBidi"/>
          <w:sz w:val="22"/>
          <w:szCs w:val="22"/>
          <w:lang w:eastAsia="en-GB"/>
        </w:rPr>
      </w:pPr>
      <w:r w:rsidRPr="00EC6A7A">
        <w:rPr>
          <w:rFonts w:eastAsiaTheme="minorHAnsi"/>
          <w:lang w:val="en-US"/>
        </w:rPr>
        <w:t>6.2.3.1.4</w:t>
      </w:r>
      <w:r>
        <w:rPr>
          <w:rFonts w:asciiTheme="minorHAnsi" w:eastAsiaTheme="minorEastAsia" w:hAnsiTheme="minorHAnsi" w:cstheme="minorBidi"/>
          <w:sz w:val="22"/>
          <w:szCs w:val="22"/>
          <w:lang w:eastAsia="en-GB"/>
        </w:rPr>
        <w:tab/>
      </w:r>
      <w:r w:rsidRPr="00EC6A7A">
        <w:rPr>
          <w:rFonts w:eastAsiaTheme="minorHAnsi"/>
          <w:lang w:val="en-US"/>
        </w:rPr>
        <w:t>Provisioning of the MDF3</w:t>
      </w:r>
      <w:r>
        <w:tab/>
      </w:r>
      <w:r>
        <w:fldChar w:fldCharType="begin" w:fldLock="1"/>
      </w:r>
      <w:r>
        <w:instrText xml:space="preserve"> PAGEREF _Toc104996593 \h </w:instrText>
      </w:r>
      <w:r>
        <w:fldChar w:fldCharType="separate"/>
      </w:r>
      <w:r>
        <w:t>38</w:t>
      </w:r>
      <w:r>
        <w:fldChar w:fldCharType="end"/>
      </w:r>
    </w:p>
    <w:p w14:paraId="5E503472" w14:textId="57C01640" w:rsidR="00C55464" w:rsidRDefault="00C5546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_Toc104996594 \h </w:instrText>
      </w:r>
      <w:r>
        <w:fldChar w:fldCharType="separate"/>
      </w:r>
      <w:r>
        <w:t>39</w:t>
      </w:r>
      <w:r>
        <w:fldChar w:fldCharType="end"/>
      </w:r>
    </w:p>
    <w:p w14:paraId="45F8DB6C" w14:textId="78801BA7" w:rsidR="00C55464" w:rsidRDefault="00C5546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_Toc104996595 \h </w:instrText>
      </w:r>
      <w:r>
        <w:fldChar w:fldCharType="separate"/>
      </w:r>
      <w:r>
        <w:t>39</w:t>
      </w:r>
      <w:r>
        <w:fldChar w:fldCharType="end"/>
      </w:r>
    </w:p>
    <w:p w14:paraId="77068830" w14:textId="6196BC41" w:rsidR="00C55464" w:rsidRDefault="00C5546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_Toc104996596 \h </w:instrText>
      </w:r>
      <w:r>
        <w:fldChar w:fldCharType="separate"/>
      </w:r>
      <w:r>
        <w:t>39</w:t>
      </w:r>
      <w:r>
        <w:fldChar w:fldCharType="end"/>
      </w:r>
    </w:p>
    <w:p w14:paraId="50A37DFE" w14:textId="4B91609D" w:rsidR="00C55464" w:rsidRDefault="00C55464">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_Toc104996597 \h </w:instrText>
      </w:r>
      <w:r>
        <w:fldChar w:fldCharType="separate"/>
      </w:r>
      <w:r>
        <w:t>40</w:t>
      </w:r>
      <w:r>
        <w:fldChar w:fldCharType="end"/>
      </w:r>
    </w:p>
    <w:p w14:paraId="2B254A1F" w14:textId="1B4AC0C3" w:rsidR="00C55464" w:rsidRDefault="00C55464">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_Toc104996598 \h </w:instrText>
      </w:r>
      <w:r>
        <w:fldChar w:fldCharType="separate"/>
      </w:r>
      <w:r>
        <w:t>41</w:t>
      </w:r>
      <w:r>
        <w:fldChar w:fldCharType="end"/>
      </w:r>
    </w:p>
    <w:p w14:paraId="509960BA" w14:textId="32E36C6E" w:rsidR="00C55464" w:rsidRDefault="00C55464">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_Toc104996599 \h </w:instrText>
      </w:r>
      <w:r>
        <w:fldChar w:fldCharType="separate"/>
      </w:r>
      <w:r>
        <w:t>42</w:t>
      </w:r>
      <w:r>
        <w:fldChar w:fldCharType="end"/>
      </w:r>
    </w:p>
    <w:p w14:paraId="272094C4" w14:textId="336A5D8B" w:rsidR="00C55464" w:rsidRDefault="00C55464">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_Toc104996600 \h </w:instrText>
      </w:r>
      <w:r>
        <w:fldChar w:fldCharType="separate"/>
      </w:r>
      <w:r>
        <w:t>43</w:t>
      </w:r>
      <w:r>
        <w:fldChar w:fldCharType="end"/>
      </w:r>
    </w:p>
    <w:p w14:paraId="27F7EAD6" w14:textId="6C1C24F2" w:rsidR="00C55464" w:rsidRDefault="00C55464">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_Toc104996601 \h </w:instrText>
      </w:r>
      <w:r>
        <w:fldChar w:fldCharType="separate"/>
      </w:r>
      <w:r>
        <w:t>44</w:t>
      </w:r>
      <w:r>
        <w:fldChar w:fldCharType="end"/>
      </w:r>
    </w:p>
    <w:p w14:paraId="6CF8E017" w14:textId="7D8CE2F8" w:rsidR="00C55464" w:rsidRDefault="00C55464">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_Toc104996602 \h </w:instrText>
      </w:r>
      <w:r>
        <w:fldChar w:fldCharType="separate"/>
      </w:r>
      <w:r>
        <w:t>52</w:t>
      </w:r>
      <w:r>
        <w:fldChar w:fldCharType="end"/>
      </w:r>
    </w:p>
    <w:p w14:paraId="22B9D615" w14:textId="146C0ED3" w:rsidR="00C55464" w:rsidRDefault="00C5546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_Toc104996603 \h </w:instrText>
      </w:r>
      <w:r>
        <w:fldChar w:fldCharType="separate"/>
      </w:r>
      <w:r>
        <w:t>53</w:t>
      </w:r>
      <w:r>
        <w:fldChar w:fldCharType="end"/>
      </w:r>
    </w:p>
    <w:p w14:paraId="4E56A3B1" w14:textId="5FBE16CA" w:rsidR="00C55464" w:rsidRDefault="00C55464">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_Toc104996604 \h </w:instrText>
      </w:r>
      <w:r>
        <w:fldChar w:fldCharType="separate"/>
      </w:r>
      <w:r>
        <w:t>53</w:t>
      </w:r>
      <w:r>
        <w:fldChar w:fldCharType="end"/>
      </w:r>
    </w:p>
    <w:p w14:paraId="6CD2A2C0" w14:textId="21C1C598" w:rsidR="00C55464" w:rsidRDefault="00C55464">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_Toc104996605 \h </w:instrText>
      </w:r>
      <w:r>
        <w:fldChar w:fldCharType="separate"/>
      </w:r>
      <w:r>
        <w:t>55</w:t>
      </w:r>
      <w:r>
        <w:fldChar w:fldCharType="end"/>
      </w:r>
    </w:p>
    <w:p w14:paraId="67BA9DB4" w14:textId="776E725C" w:rsidR="00C55464" w:rsidRDefault="00C55464">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_Toc104996606 \h </w:instrText>
      </w:r>
      <w:r>
        <w:fldChar w:fldCharType="separate"/>
      </w:r>
      <w:r>
        <w:t>55</w:t>
      </w:r>
      <w:r>
        <w:fldChar w:fldCharType="end"/>
      </w:r>
    </w:p>
    <w:p w14:paraId="7D40E944" w14:textId="198BFFC8" w:rsidR="00C55464" w:rsidRDefault="00C5546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_Toc104996607 \h </w:instrText>
      </w:r>
      <w:r>
        <w:fldChar w:fldCharType="separate"/>
      </w:r>
      <w:r>
        <w:t>55</w:t>
      </w:r>
      <w:r>
        <w:fldChar w:fldCharType="end"/>
      </w:r>
    </w:p>
    <w:p w14:paraId="3E41BE9A" w14:textId="2962B84A" w:rsidR="00C55464" w:rsidRDefault="00C5546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_Toc104996608 \h </w:instrText>
      </w:r>
      <w:r>
        <w:fldChar w:fldCharType="separate"/>
      </w:r>
      <w:r>
        <w:t>57</w:t>
      </w:r>
      <w:r>
        <w:fldChar w:fldCharType="end"/>
      </w:r>
    </w:p>
    <w:p w14:paraId="7B39FF2C" w14:textId="04EFB68F" w:rsidR="00C55464" w:rsidRDefault="00C55464">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_Toc104996609 \h </w:instrText>
      </w:r>
      <w:r>
        <w:fldChar w:fldCharType="separate"/>
      </w:r>
      <w:r>
        <w:t>57</w:t>
      </w:r>
      <w:r>
        <w:fldChar w:fldCharType="end"/>
      </w:r>
    </w:p>
    <w:p w14:paraId="7AFF2408" w14:textId="54C2F6A9" w:rsidR="00C55464" w:rsidRDefault="00C55464">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_Toc104996610 \h </w:instrText>
      </w:r>
      <w:r>
        <w:fldChar w:fldCharType="separate"/>
      </w:r>
      <w:r>
        <w:t>57</w:t>
      </w:r>
      <w:r>
        <w:fldChar w:fldCharType="end"/>
      </w:r>
    </w:p>
    <w:p w14:paraId="29163A39" w14:textId="2AB3927B" w:rsidR="00C55464" w:rsidRDefault="00C55464">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_Toc104996611 \h </w:instrText>
      </w:r>
      <w:r>
        <w:fldChar w:fldCharType="separate"/>
      </w:r>
      <w:r>
        <w:t>57</w:t>
      </w:r>
      <w:r>
        <w:fldChar w:fldCharType="end"/>
      </w:r>
    </w:p>
    <w:p w14:paraId="54C46529" w14:textId="6810D672" w:rsidR="00C55464" w:rsidRDefault="00C55464">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_Toc104996612 \h </w:instrText>
      </w:r>
      <w:r>
        <w:fldChar w:fldCharType="separate"/>
      </w:r>
      <w:r>
        <w:t>59</w:t>
      </w:r>
      <w:r>
        <w:fldChar w:fldCharType="end"/>
      </w:r>
    </w:p>
    <w:p w14:paraId="0D69C88A" w14:textId="799466C0" w:rsidR="00C55464" w:rsidRDefault="00C55464">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_Toc104996613 \h </w:instrText>
      </w:r>
      <w:r>
        <w:fldChar w:fldCharType="separate"/>
      </w:r>
      <w:r>
        <w:t>61</w:t>
      </w:r>
      <w:r>
        <w:fldChar w:fldCharType="end"/>
      </w:r>
    </w:p>
    <w:p w14:paraId="2E3F062A" w14:textId="6575E669" w:rsidR="00C55464" w:rsidRDefault="00C55464">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_Toc104996614 \h </w:instrText>
      </w:r>
      <w:r>
        <w:fldChar w:fldCharType="separate"/>
      </w:r>
      <w:r>
        <w:t>61</w:t>
      </w:r>
      <w:r>
        <w:fldChar w:fldCharType="end"/>
      </w:r>
    </w:p>
    <w:p w14:paraId="42DC3D4B" w14:textId="201E2454" w:rsidR="00C55464" w:rsidRDefault="00C55464">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_Toc104996615 \h </w:instrText>
      </w:r>
      <w:r>
        <w:fldChar w:fldCharType="separate"/>
      </w:r>
      <w:r>
        <w:t>62</w:t>
      </w:r>
      <w:r>
        <w:fldChar w:fldCharType="end"/>
      </w:r>
    </w:p>
    <w:p w14:paraId="16283D64" w14:textId="2F36D667" w:rsidR="00C55464" w:rsidRDefault="00C55464">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_Toc104996616 \h </w:instrText>
      </w:r>
      <w:r>
        <w:fldChar w:fldCharType="separate"/>
      </w:r>
      <w:r>
        <w:t>62</w:t>
      </w:r>
      <w:r>
        <w:fldChar w:fldCharType="end"/>
      </w:r>
    </w:p>
    <w:p w14:paraId="20C7E252" w14:textId="655A1B6E" w:rsidR="00C55464" w:rsidRDefault="00C55464">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_Toc104996617 \h </w:instrText>
      </w:r>
      <w:r>
        <w:fldChar w:fldCharType="separate"/>
      </w:r>
      <w:r>
        <w:t>63</w:t>
      </w:r>
      <w:r>
        <w:fldChar w:fldCharType="end"/>
      </w:r>
    </w:p>
    <w:p w14:paraId="2F423816" w14:textId="29035676" w:rsidR="00C55464" w:rsidRDefault="00C55464">
      <w:pPr>
        <w:pStyle w:val="TOC5"/>
        <w:rPr>
          <w:rFonts w:asciiTheme="minorHAnsi" w:eastAsiaTheme="minorEastAsia" w:hAnsiTheme="minorHAnsi" w:cstheme="minorBidi"/>
          <w:sz w:val="22"/>
          <w:szCs w:val="22"/>
          <w:lang w:eastAsia="en-GB"/>
        </w:rPr>
      </w:pPr>
      <w:r w:rsidRPr="00EC6A7A">
        <w:rPr>
          <w:lang w:val="en-US"/>
        </w:rPr>
        <w:t>6.2.3.10.1</w:t>
      </w:r>
      <w:r>
        <w:rPr>
          <w:rFonts w:asciiTheme="minorHAnsi" w:eastAsiaTheme="minorEastAsia" w:hAnsiTheme="minorHAnsi" w:cstheme="minorBidi"/>
          <w:sz w:val="22"/>
          <w:szCs w:val="22"/>
          <w:lang w:eastAsia="en-GB"/>
        </w:rPr>
        <w:tab/>
      </w:r>
      <w:r w:rsidRPr="00EC6A7A">
        <w:rPr>
          <w:lang w:val="en-US"/>
        </w:rPr>
        <w:t>Overview</w:t>
      </w:r>
      <w:r>
        <w:tab/>
      </w:r>
      <w:r>
        <w:fldChar w:fldCharType="begin" w:fldLock="1"/>
      </w:r>
      <w:r>
        <w:instrText xml:space="preserve"> PAGEREF _Toc104996618 \h </w:instrText>
      </w:r>
      <w:r>
        <w:fldChar w:fldCharType="separate"/>
      </w:r>
      <w:r>
        <w:t>63</w:t>
      </w:r>
      <w:r>
        <w:fldChar w:fldCharType="end"/>
      </w:r>
    </w:p>
    <w:p w14:paraId="1A6E64BC" w14:textId="5394070C" w:rsidR="00C55464" w:rsidRDefault="00C55464">
      <w:pPr>
        <w:pStyle w:val="TOC5"/>
        <w:rPr>
          <w:rFonts w:asciiTheme="minorHAnsi" w:eastAsiaTheme="minorEastAsia" w:hAnsiTheme="minorHAnsi" w:cstheme="minorBidi"/>
          <w:sz w:val="22"/>
          <w:szCs w:val="22"/>
          <w:lang w:eastAsia="en-GB"/>
        </w:rPr>
      </w:pPr>
      <w:r w:rsidRPr="00EC6A7A">
        <w:rPr>
          <w:lang w:val="en-US"/>
        </w:rPr>
        <w:t>6.2.3.10.2</w:t>
      </w:r>
      <w:r>
        <w:rPr>
          <w:rFonts w:asciiTheme="minorHAnsi" w:eastAsiaTheme="minorEastAsia" w:hAnsiTheme="minorHAnsi" w:cstheme="minorBidi"/>
          <w:sz w:val="22"/>
          <w:szCs w:val="22"/>
          <w:lang w:eastAsia="en-GB"/>
        </w:rPr>
        <w:tab/>
      </w:r>
      <w:r w:rsidRPr="00EC6A7A">
        <w:rPr>
          <w:lang w:val="en-US"/>
        </w:rPr>
        <w:t>Storing LI state</w:t>
      </w:r>
      <w:r>
        <w:tab/>
      </w:r>
      <w:r>
        <w:fldChar w:fldCharType="begin" w:fldLock="1"/>
      </w:r>
      <w:r>
        <w:instrText xml:space="preserve"> PAGEREF _Toc104996619 \h </w:instrText>
      </w:r>
      <w:r>
        <w:fldChar w:fldCharType="separate"/>
      </w:r>
      <w:r>
        <w:t>63</w:t>
      </w:r>
      <w:r>
        <w:fldChar w:fldCharType="end"/>
      </w:r>
    </w:p>
    <w:p w14:paraId="181B3161" w14:textId="7DC21183" w:rsidR="00C55464" w:rsidRDefault="00C55464">
      <w:pPr>
        <w:pStyle w:val="TOC5"/>
        <w:rPr>
          <w:rFonts w:asciiTheme="minorHAnsi" w:eastAsiaTheme="minorEastAsia" w:hAnsiTheme="minorHAnsi" w:cstheme="minorBidi"/>
          <w:sz w:val="22"/>
          <w:szCs w:val="22"/>
          <w:lang w:eastAsia="en-GB"/>
        </w:rPr>
      </w:pPr>
      <w:r w:rsidRPr="00EC6A7A">
        <w:rPr>
          <w:lang w:val="en-US"/>
        </w:rPr>
        <w:lastRenderedPageBreak/>
        <w:t>6.2.3.10.3</w:t>
      </w:r>
      <w:r>
        <w:rPr>
          <w:rFonts w:asciiTheme="minorHAnsi" w:eastAsiaTheme="minorEastAsia" w:hAnsiTheme="minorHAnsi" w:cstheme="minorBidi"/>
          <w:sz w:val="22"/>
          <w:szCs w:val="22"/>
          <w:lang w:eastAsia="en-GB"/>
        </w:rPr>
        <w:tab/>
      </w:r>
      <w:r w:rsidRPr="00EC6A7A">
        <w:rPr>
          <w:lang w:val="en-US"/>
        </w:rPr>
        <w:t>Retrieving LI state</w:t>
      </w:r>
      <w:r>
        <w:tab/>
      </w:r>
      <w:r>
        <w:fldChar w:fldCharType="begin" w:fldLock="1"/>
      </w:r>
      <w:r>
        <w:instrText xml:space="preserve"> PAGEREF _Toc104996620 \h </w:instrText>
      </w:r>
      <w:r>
        <w:fldChar w:fldCharType="separate"/>
      </w:r>
      <w:r>
        <w:t>64</w:t>
      </w:r>
      <w:r>
        <w:fldChar w:fldCharType="end"/>
      </w:r>
    </w:p>
    <w:p w14:paraId="664208BD" w14:textId="731031C9" w:rsidR="00C55464" w:rsidRDefault="00C55464">
      <w:pPr>
        <w:pStyle w:val="TOC5"/>
        <w:rPr>
          <w:rFonts w:asciiTheme="minorHAnsi" w:eastAsiaTheme="minorEastAsia" w:hAnsiTheme="minorHAnsi" w:cstheme="minorBidi"/>
          <w:sz w:val="22"/>
          <w:szCs w:val="22"/>
          <w:lang w:eastAsia="en-GB"/>
        </w:rPr>
      </w:pPr>
      <w:r w:rsidRPr="00EC6A7A">
        <w:rPr>
          <w:lang w:val="en-US"/>
        </w:rPr>
        <w:t>6.2.3.10.4</w:t>
      </w:r>
      <w:r>
        <w:rPr>
          <w:rFonts w:asciiTheme="minorHAnsi" w:eastAsiaTheme="minorEastAsia" w:hAnsiTheme="minorHAnsi" w:cstheme="minorBidi"/>
          <w:sz w:val="22"/>
          <w:szCs w:val="22"/>
          <w:lang w:eastAsia="en-GB"/>
        </w:rPr>
        <w:tab/>
      </w:r>
      <w:r w:rsidRPr="00EC6A7A">
        <w:rPr>
          <w:lang w:val="en-US"/>
        </w:rPr>
        <w:t>Removing LI state</w:t>
      </w:r>
      <w:r>
        <w:tab/>
      </w:r>
      <w:r>
        <w:fldChar w:fldCharType="begin" w:fldLock="1"/>
      </w:r>
      <w:r>
        <w:instrText xml:space="preserve"> PAGEREF _Toc104996621 \h </w:instrText>
      </w:r>
      <w:r>
        <w:fldChar w:fldCharType="separate"/>
      </w:r>
      <w:r>
        <w:t>64</w:t>
      </w:r>
      <w:r>
        <w:fldChar w:fldCharType="end"/>
      </w:r>
    </w:p>
    <w:p w14:paraId="0E5624D6" w14:textId="5F13D540" w:rsidR="00C55464" w:rsidRDefault="00C5546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_Toc104996622 \h </w:instrText>
      </w:r>
      <w:r>
        <w:fldChar w:fldCharType="separate"/>
      </w:r>
      <w:r>
        <w:t>64</w:t>
      </w:r>
      <w:r>
        <w:fldChar w:fldCharType="end"/>
      </w:r>
    </w:p>
    <w:p w14:paraId="19CFE7FB" w14:textId="5425E4A7" w:rsidR="00C55464" w:rsidRDefault="00C5546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_Toc104996623 \h </w:instrText>
      </w:r>
      <w:r>
        <w:fldChar w:fldCharType="separate"/>
      </w:r>
      <w:r>
        <w:t>64</w:t>
      </w:r>
      <w:r>
        <w:fldChar w:fldCharType="end"/>
      </w:r>
    </w:p>
    <w:p w14:paraId="5803518A" w14:textId="1A139962" w:rsidR="00C55464" w:rsidRDefault="00C554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_Toc104996624 \h </w:instrText>
      </w:r>
      <w:r>
        <w:fldChar w:fldCharType="separate"/>
      </w:r>
      <w:r>
        <w:t>65</w:t>
      </w:r>
      <w:r>
        <w:fldChar w:fldCharType="end"/>
      </w:r>
    </w:p>
    <w:p w14:paraId="125BEE4E" w14:textId="3E027DCE" w:rsidR="00C55464" w:rsidRDefault="00C554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_Toc104996625 \h </w:instrText>
      </w:r>
      <w:r>
        <w:fldChar w:fldCharType="separate"/>
      </w:r>
      <w:r>
        <w:t>65</w:t>
      </w:r>
      <w:r>
        <w:fldChar w:fldCharType="end"/>
      </w:r>
    </w:p>
    <w:p w14:paraId="6BD1F1A3" w14:textId="4535B332" w:rsidR="00C55464" w:rsidRDefault="00C5546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_Toc104996626 \h </w:instrText>
      </w:r>
      <w:r>
        <w:fldChar w:fldCharType="separate"/>
      </w:r>
      <w:r>
        <w:t>66</w:t>
      </w:r>
      <w:r>
        <w:fldChar w:fldCharType="end"/>
      </w:r>
    </w:p>
    <w:p w14:paraId="702FE91B" w14:textId="1AAF344D" w:rsidR="00C55464" w:rsidRDefault="00C55464">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_Toc104996627 \h </w:instrText>
      </w:r>
      <w:r>
        <w:fldChar w:fldCharType="separate"/>
      </w:r>
      <w:r>
        <w:t>66</w:t>
      </w:r>
      <w:r>
        <w:fldChar w:fldCharType="end"/>
      </w:r>
    </w:p>
    <w:p w14:paraId="790EAA6A" w14:textId="592CD31A" w:rsidR="00C55464" w:rsidRDefault="00C55464">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_Toc104996628 \h </w:instrText>
      </w:r>
      <w:r>
        <w:fldChar w:fldCharType="separate"/>
      </w:r>
      <w:r>
        <w:t>69</w:t>
      </w:r>
      <w:r>
        <w:fldChar w:fldCharType="end"/>
      </w:r>
    </w:p>
    <w:p w14:paraId="42AC9D38" w14:textId="0211F7D7" w:rsidR="00C55464" w:rsidRDefault="00C554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_Toc104996629 \h </w:instrText>
      </w:r>
      <w:r>
        <w:fldChar w:fldCharType="separate"/>
      </w:r>
      <w:r>
        <w:t>69</w:t>
      </w:r>
      <w:r>
        <w:fldChar w:fldCharType="end"/>
      </w:r>
    </w:p>
    <w:p w14:paraId="731838CB" w14:textId="70066FCD" w:rsidR="00C55464" w:rsidRDefault="00C554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_Toc104996630 \h </w:instrText>
      </w:r>
      <w:r>
        <w:fldChar w:fldCharType="separate"/>
      </w:r>
      <w:r>
        <w:t>69</w:t>
      </w:r>
      <w:r>
        <w:fldChar w:fldCharType="end"/>
      </w:r>
    </w:p>
    <w:p w14:paraId="0347C095" w14:textId="494F34C0" w:rsidR="00C55464" w:rsidRDefault="00C554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_Toc104996631 \h </w:instrText>
      </w:r>
      <w:r>
        <w:fldChar w:fldCharType="separate"/>
      </w:r>
      <w:r>
        <w:t>69</w:t>
      </w:r>
      <w:r>
        <w:fldChar w:fldCharType="end"/>
      </w:r>
    </w:p>
    <w:p w14:paraId="72B3B8EA" w14:textId="0AA7E544" w:rsidR="00C55464" w:rsidRDefault="00C554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_Toc104996632 \h </w:instrText>
      </w:r>
      <w:r>
        <w:fldChar w:fldCharType="separate"/>
      </w:r>
      <w:r>
        <w:t>70</w:t>
      </w:r>
      <w:r>
        <w:fldChar w:fldCharType="end"/>
      </w:r>
    </w:p>
    <w:p w14:paraId="73C9F054" w14:textId="77ADAAEE" w:rsidR="00C55464" w:rsidRDefault="00C5546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_Toc104996633 \h </w:instrText>
      </w:r>
      <w:r>
        <w:fldChar w:fldCharType="separate"/>
      </w:r>
      <w:r>
        <w:t>70</w:t>
      </w:r>
      <w:r>
        <w:fldChar w:fldCharType="end"/>
      </w:r>
    </w:p>
    <w:p w14:paraId="2515B915" w14:textId="12291E00" w:rsidR="00C55464" w:rsidRDefault="00C5546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_Toc104996634 \h </w:instrText>
      </w:r>
      <w:r>
        <w:fldChar w:fldCharType="separate"/>
      </w:r>
      <w:r>
        <w:t>70</w:t>
      </w:r>
      <w:r>
        <w:fldChar w:fldCharType="end"/>
      </w:r>
    </w:p>
    <w:p w14:paraId="4D6A2A21" w14:textId="0183EED2" w:rsidR="00C55464" w:rsidRDefault="00C55464">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_Toc104996635 \h </w:instrText>
      </w:r>
      <w:r>
        <w:fldChar w:fldCharType="separate"/>
      </w:r>
      <w:r>
        <w:t>70</w:t>
      </w:r>
      <w:r>
        <w:fldChar w:fldCharType="end"/>
      </w:r>
    </w:p>
    <w:p w14:paraId="7CDF031C" w14:textId="1E7D05F6" w:rsidR="00C55464" w:rsidRDefault="00C55464">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_Toc104996636 \h </w:instrText>
      </w:r>
      <w:r>
        <w:fldChar w:fldCharType="separate"/>
      </w:r>
      <w:r>
        <w:t>70</w:t>
      </w:r>
      <w:r>
        <w:fldChar w:fldCharType="end"/>
      </w:r>
    </w:p>
    <w:p w14:paraId="1287422F" w14:textId="295C99CC" w:rsidR="00C55464" w:rsidRDefault="00C55464">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_Toc104996637 \h </w:instrText>
      </w:r>
      <w:r>
        <w:fldChar w:fldCharType="separate"/>
      </w:r>
      <w:r>
        <w:t>71</w:t>
      </w:r>
      <w:r>
        <w:fldChar w:fldCharType="end"/>
      </w:r>
    </w:p>
    <w:p w14:paraId="6A02C609" w14:textId="09806142" w:rsidR="00C55464" w:rsidRDefault="00C554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_Toc104996638 \h </w:instrText>
      </w:r>
      <w:r>
        <w:fldChar w:fldCharType="separate"/>
      </w:r>
      <w:r>
        <w:t>71</w:t>
      </w:r>
      <w:r>
        <w:fldChar w:fldCharType="end"/>
      </w:r>
    </w:p>
    <w:p w14:paraId="0774339F" w14:textId="2971DBE0" w:rsidR="00C55464" w:rsidRDefault="00C5546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_Toc104996639 \h </w:instrText>
      </w:r>
      <w:r>
        <w:fldChar w:fldCharType="separate"/>
      </w:r>
      <w:r>
        <w:t>71</w:t>
      </w:r>
      <w:r>
        <w:fldChar w:fldCharType="end"/>
      </w:r>
    </w:p>
    <w:p w14:paraId="0FED00E7" w14:textId="6E47CB9D" w:rsidR="00C55464" w:rsidRDefault="00C5546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_Toc104996640 \h </w:instrText>
      </w:r>
      <w:r>
        <w:fldChar w:fldCharType="separate"/>
      </w:r>
      <w:r>
        <w:t>71</w:t>
      </w:r>
      <w:r>
        <w:fldChar w:fldCharType="end"/>
      </w:r>
    </w:p>
    <w:p w14:paraId="124862DB" w14:textId="518A4F89" w:rsidR="00C55464" w:rsidRDefault="00C55464">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_Toc104996641 \h </w:instrText>
      </w:r>
      <w:r>
        <w:fldChar w:fldCharType="separate"/>
      </w:r>
      <w:r>
        <w:t>72</w:t>
      </w:r>
      <w:r>
        <w:fldChar w:fldCharType="end"/>
      </w:r>
    </w:p>
    <w:p w14:paraId="7E05233A" w14:textId="463880ED" w:rsidR="00C55464" w:rsidRDefault="00C55464">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_Toc104996642 \h </w:instrText>
      </w:r>
      <w:r>
        <w:fldChar w:fldCharType="separate"/>
      </w:r>
      <w:r>
        <w:t>72</w:t>
      </w:r>
      <w:r>
        <w:fldChar w:fldCharType="end"/>
      </w:r>
    </w:p>
    <w:p w14:paraId="262566B3" w14:textId="17AC82F9" w:rsidR="00C55464" w:rsidRDefault="00C55464">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_Toc104996643 \h </w:instrText>
      </w:r>
      <w:r>
        <w:fldChar w:fldCharType="separate"/>
      </w:r>
      <w:r>
        <w:t>72</w:t>
      </w:r>
      <w:r>
        <w:fldChar w:fldCharType="end"/>
      </w:r>
    </w:p>
    <w:p w14:paraId="03E1B9F9" w14:textId="042420A4" w:rsidR="00C55464" w:rsidRDefault="00C554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_Toc104996644 \h </w:instrText>
      </w:r>
      <w:r>
        <w:fldChar w:fldCharType="separate"/>
      </w:r>
      <w:r>
        <w:t>72</w:t>
      </w:r>
      <w:r>
        <w:fldChar w:fldCharType="end"/>
      </w:r>
    </w:p>
    <w:p w14:paraId="05A829E0" w14:textId="075A2556" w:rsidR="00C55464" w:rsidRDefault="00C554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_Toc104996645 \h </w:instrText>
      </w:r>
      <w:r>
        <w:fldChar w:fldCharType="separate"/>
      </w:r>
      <w:r>
        <w:t>73</w:t>
      </w:r>
      <w:r>
        <w:fldChar w:fldCharType="end"/>
      </w:r>
    </w:p>
    <w:p w14:paraId="1F5B347E" w14:textId="5C8E59A1" w:rsidR="00C55464" w:rsidRDefault="00C554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_Toc104996646 \h </w:instrText>
      </w:r>
      <w:r>
        <w:fldChar w:fldCharType="separate"/>
      </w:r>
      <w:r>
        <w:t>73</w:t>
      </w:r>
      <w:r>
        <w:fldChar w:fldCharType="end"/>
      </w:r>
    </w:p>
    <w:p w14:paraId="08F98F82" w14:textId="59938F46" w:rsidR="00C55464" w:rsidRDefault="00C554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_Toc104996647 \h </w:instrText>
      </w:r>
      <w:r>
        <w:fldChar w:fldCharType="separate"/>
      </w:r>
      <w:r>
        <w:t>73</w:t>
      </w:r>
      <w:r>
        <w:fldChar w:fldCharType="end"/>
      </w:r>
    </w:p>
    <w:p w14:paraId="69031783" w14:textId="6CF6AC34" w:rsidR="00C55464" w:rsidRDefault="00C554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_Toc104996648 \h </w:instrText>
      </w:r>
      <w:r>
        <w:fldChar w:fldCharType="separate"/>
      </w:r>
      <w:r>
        <w:t>73</w:t>
      </w:r>
      <w:r>
        <w:fldChar w:fldCharType="end"/>
      </w:r>
    </w:p>
    <w:p w14:paraId="36A9D9A7" w14:textId="42BF103D" w:rsidR="00C55464" w:rsidRDefault="00C554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_Toc104996649 \h </w:instrText>
      </w:r>
      <w:r>
        <w:fldChar w:fldCharType="separate"/>
      </w:r>
      <w:r>
        <w:t>73</w:t>
      </w:r>
      <w:r>
        <w:fldChar w:fldCharType="end"/>
      </w:r>
    </w:p>
    <w:p w14:paraId="2D0FA613" w14:textId="4A717E1E" w:rsidR="00C55464" w:rsidRDefault="00C55464">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_Toc104996650 \h </w:instrText>
      </w:r>
      <w:r>
        <w:fldChar w:fldCharType="separate"/>
      </w:r>
      <w:r>
        <w:t>73</w:t>
      </w:r>
      <w:r>
        <w:fldChar w:fldCharType="end"/>
      </w:r>
    </w:p>
    <w:p w14:paraId="4C62E88A" w14:textId="069AAB8D" w:rsidR="00C55464" w:rsidRDefault="00C55464">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_Toc104996651 \h </w:instrText>
      </w:r>
      <w:r>
        <w:fldChar w:fldCharType="separate"/>
      </w:r>
      <w:r>
        <w:t>73</w:t>
      </w:r>
      <w:r>
        <w:fldChar w:fldCharType="end"/>
      </w:r>
    </w:p>
    <w:p w14:paraId="097FD479" w14:textId="4F68A649" w:rsidR="00C55464" w:rsidRDefault="00C55464">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_Toc104996652 \h </w:instrText>
      </w:r>
      <w:r>
        <w:fldChar w:fldCharType="separate"/>
      </w:r>
      <w:r>
        <w:t>73</w:t>
      </w:r>
      <w:r>
        <w:fldChar w:fldCharType="end"/>
      </w:r>
    </w:p>
    <w:p w14:paraId="0806CD60" w14:textId="5A6C2BC2" w:rsidR="00C55464" w:rsidRDefault="00C55464">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_Toc104996653 \h </w:instrText>
      </w:r>
      <w:r>
        <w:fldChar w:fldCharType="separate"/>
      </w:r>
      <w:r>
        <w:t>73</w:t>
      </w:r>
      <w:r>
        <w:fldChar w:fldCharType="end"/>
      </w:r>
    </w:p>
    <w:p w14:paraId="08017DD2" w14:textId="605D769B" w:rsidR="00C55464" w:rsidRDefault="00C55464">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_Toc104996654 \h </w:instrText>
      </w:r>
      <w:r>
        <w:fldChar w:fldCharType="separate"/>
      </w:r>
      <w:r>
        <w:t>73</w:t>
      </w:r>
      <w:r>
        <w:fldChar w:fldCharType="end"/>
      </w:r>
    </w:p>
    <w:p w14:paraId="3C449FA1" w14:textId="599AACDD" w:rsidR="00C55464" w:rsidRDefault="00C55464">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_Toc104996655 \h </w:instrText>
      </w:r>
      <w:r>
        <w:fldChar w:fldCharType="separate"/>
      </w:r>
      <w:r>
        <w:t>74</w:t>
      </w:r>
      <w:r>
        <w:fldChar w:fldCharType="end"/>
      </w:r>
    </w:p>
    <w:p w14:paraId="2FACC220" w14:textId="351D1E9E" w:rsidR="00C55464" w:rsidRDefault="00C55464">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_Toc104996656 \h </w:instrText>
      </w:r>
      <w:r>
        <w:fldChar w:fldCharType="separate"/>
      </w:r>
      <w:r>
        <w:t>75</w:t>
      </w:r>
      <w:r>
        <w:fldChar w:fldCharType="end"/>
      </w:r>
    </w:p>
    <w:p w14:paraId="11A008EA" w14:textId="4E4084C1" w:rsidR="00C55464" w:rsidRDefault="00C55464">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_Toc104996657 \h </w:instrText>
      </w:r>
      <w:r>
        <w:fldChar w:fldCharType="separate"/>
      </w:r>
      <w:r>
        <w:t>76</w:t>
      </w:r>
      <w:r>
        <w:fldChar w:fldCharType="end"/>
      </w:r>
    </w:p>
    <w:p w14:paraId="4382B0D4" w14:textId="7D0DF04B" w:rsidR="00C55464" w:rsidRDefault="00C55464">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_Toc104996658 \h </w:instrText>
      </w:r>
      <w:r>
        <w:fldChar w:fldCharType="separate"/>
      </w:r>
      <w:r>
        <w:t>76</w:t>
      </w:r>
      <w:r>
        <w:fldChar w:fldCharType="end"/>
      </w:r>
    </w:p>
    <w:p w14:paraId="07C69B39" w14:textId="796F4011" w:rsidR="00C55464" w:rsidRDefault="00C554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_Toc104996659 \h </w:instrText>
      </w:r>
      <w:r>
        <w:fldChar w:fldCharType="separate"/>
      </w:r>
      <w:r>
        <w:t>76</w:t>
      </w:r>
      <w:r>
        <w:fldChar w:fldCharType="end"/>
      </w:r>
    </w:p>
    <w:p w14:paraId="693D83E4" w14:textId="63DFCEBE" w:rsidR="00C55464" w:rsidRDefault="00C55464">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_Toc104996660 \h </w:instrText>
      </w:r>
      <w:r>
        <w:fldChar w:fldCharType="separate"/>
      </w:r>
      <w:r>
        <w:t>76</w:t>
      </w:r>
      <w:r>
        <w:fldChar w:fldCharType="end"/>
      </w:r>
    </w:p>
    <w:p w14:paraId="77F9A5C8" w14:textId="59BFFE95" w:rsidR="00C55464" w:rsidRDefault="00C55464">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_Toc104996661 \h </w:instrText>
      </w:r>
      <w:r>
        <w:fldChar w:fldCharType="separate"/>
      </w:r>
      <w:r>
        <w:t>77</w:t>
      </w:r>
      <w:r>
        <w:fldChar w:fldCharType="end"/>
      </w:r>
    </w:p>
    <w:p w14:paraId="3F59CF56" w14:textId="48C2FF60" w:rsidR="00C55464" w:rsidRDefault="00C55464">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_Toc104996662 \h </w:instrText>
      </w:r>
      <w:r>
        <w:fldChar w:fldCharType="separate"/>
      </w:r>
      <w:r>
        <w:t>77</w:t>
      </w:r>
      <w:r>
        <w:fldChar w:fldCharType="end"/>
      </w:r>
    </w:p>
    <w:p w14:paraId="7373DC72" w14:textId="6BBCB17F" w:rsidR="00C55464" w:rsidRDefault="00C55464">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_Toc104996663 \h </w:instrText>
      </w:r>
      <w:r>
        <w:fldChar w:fldCharType="separate"/>
      </w:r>
      <w:r>
        <w:t>77</w:t>
      </w:r>
      <w:r>
        <w:fldChar w:fldCharType="end"/>
      </w:r>
    </w:p>
    <w:p w14:paraId="3EDD092F" w14:textId="37FA8241" w:rsidR="00C55464" w:rsidRDefault="00C554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_Toc104996664 \h </w:instrText>
      </w:r>
      <w:r>
        <w:fldChar w:fldCharType="separate"/>
      </w:r>
      <w:r>
        <w:t>77</w:t>
      </w:r>
      <w:r>
        <w:fldChar w:fldCharType="end"/>
      </w:r>
    </w:p>
    <w:p w14:paraId="40B62F02" w14:textId="6039B549" w:rsidR="00C55464" w:rsidRDefault="00C554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_Toc104996665 \h </w:instrText>
      </w:r>
      <w:r>
        <w:fldChar w:fldCharType="separate"/>
      </w:r>
      <w:r>
        <w:t>77</w:t>
      </w:r>
      <w:r>
        <w:fldChar w:fldCharType="end"/>
      </w:r>
    </w:p>
    <w:p w14:paraId="28363EE3" w14:textId="5E2170CC" w:rsidR="00C55464" w:rsidRDefault="00C55464">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_Toc104996666 \h </w:instrText>
      </w:r>
      <w:r>
        <w:fldChar w:fldCharType="separate"/>
      </w:r>
      <w:r>
        <w:t>77</w:t>
      </w:r>
      <w:r>
        <w:fldChar w:fldCharType="end"/>
      </w:r>
    </w:p>
    <w:p w14:paraId="4417582A" w14:textId="2F6067FC" w:rsidR="00C55464" w:rsidRDefault="00C55464">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_Toc104996667 \h </w:instrText>
      </w:r>
      <w:r>
        <w:fldChar w:fldCharType="separate"/>
      </w:r>
      <w:r>
        <w:t>78</w:t>
      </w:r>
      <w:r>
        <w:fldChar w:fldCharType="end"/>
      </w:r>
    </w:p>
    <w:p w14:paraId="4E9E2AF5" w14:textId="3B08E01B" w:rsidR="00C55464" w:rsidRDefault="00C55464">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_Toc104996668 \h </w:instrText>
      </w:r>
      <w:r>
        <w:fldChar w:fldCharType="separate"/>
      </w:r>
      <w:r>
        <w:t>78</w:t>
      </w:r>
      <w:r>
        <w:fldChar w:fldCharType="end"/>
      </w:r>
    </w:p>
    <w:p w14:paraId="24E2E1D5" w14:textId="2F9C0DBD" w:rsidR="00C55464" w:rsidRDefault="00C55464">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_Toc104996669 \h </w:instrText>
      </w:r>
      <w:r>
        <w:fldChar w:fldCharType="separate"/>
      </w:r>
      <w:r>
        <w:t>78</w:t>
      </w:r>
      <w:r>
        <w:fldChar w:fldCharType="end"/>
      </w:r>
    </w:p>
    <w:p w14:paraId="2EFE6047" w14:textId="30E5A4DD" w:rsidR="00C55464" w:rsidRDefault="00C55464">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_Toc104996670 \h </w:instrText>
      </w:r>
      <w:r>
        <w:fldChar w:fldCharType="separate"/>
      </w:r>
      <w:r>
        <w:t>79</w:t>
      </w:r>
      <w:r>
        <w:fldChar w:fldCharType="end"/>
      </w:r>
    </w:p>
    <w:p w14:paraId="6FC04A99" w14:textId="23596D84" w:rsidR="00C55464" w:rsidRDefault="00C55464">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_Toc104996671 \h </w:instrText>
      </w:r>
      <w:r>
        <w:fldChar w:fldCharType="separate"/>
      </w:r>
      <w:r>
        <w:t>80</w:t>
      </w:r>
      <w:r>
        <w:fldChar w:fldCharType="end"/>
      </w:r>
    </w:p>
    <w:p w14:paraId="3EFAC25F" w14:textId="7276714A" w:rsidR="00C55464" w:rsidRDefault="00C55464">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_Toc104996672 \h </w:instrText>
      </w:r>
      <w:r>
        <w:fldChar w:fldCharType="separate"/>
      </w:r>
      <w:r>
        <w:t>81</w:t>
      </w:r>
      <w:r>
        <w:fldChar w:fldCharType="end"/>
      </w:r>
    </w:p>
    <w:p w14:paraId="34FF9AD7" w14:textId="217F4F33" w:rsidR="00C55464" w:rsidRDefault="00C554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_Toc104996673 \h </w:instrText>
      </w:r>
      <w:r>
        <w:fldChar w:fldCharType="separate"/>
      </w:r>
      <w:r>
        <w:t>81</w:t>
      </w:r>
      <w:r>
        <w:fldChar w:fldCharType="end"/>
      </w:r>
    </w:p>
    <w:p w14:paraId="4CE40C43" w14:textId="1AE3F494" w:rsidR="00C55464" w:rsidRDefault="00C5546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_Toc104996674 \h </w:instrText>
      </w:r>
      <w:r>
        <w:fldChar w:fldCharType="separate"/>
      </w:r>
      <w:r>
        <w:t>81</w:t>
      </w:r>
      <w:r>
        <w:fldChar w:fldCharType="end"/>
      </w:r>
    </w:p>
    <w:p w14:paraId="63B73E3B" w14:textId="6C60660B" w:rsidR="00C55464" w:rsidRDefault="00C5546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_Toc104996675 \h </w:instrText>
      </w:r>
      <w:r>
        <w:fldChar w:fldCharType="separate"/>
      </w:r>
      <w:r>
        <w:t>81</w:t>
      </w:r>
      <w:r>
        <w:fldChar w:fldCharType="end"/>
      </w:r>
    </w:p>
    <w:p w14:paraId="07DB39C0" w14:textId="3F0B2E26" w:rsidR="00C55464" w:rsidRDefault="00C554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_Toc104996676 \h </w:instrText>
      </w:r>
      <w:r>
        <w:fldChar w:fldCharType="separate"/>
      </w:r>
      <w:r>
        <w:t>81</w:t>
      </w:r>
      <w:r>
        <w:fldChar w:fldCharType="end"/>
      </w:r>
    </w:p>
    <w:p w14:paraId="004325D7" w14:textId="75BC1709" w:rsidR="00C55464" w:rsidRDefault="00C55464">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_Toc104996677 \h </w:instrText>
      </w:r>
      <w:r>
        <w:fldChar w:fldCharType="separate"/>
      </w:r>
      <w:r>
        <w:t>81</w:t>
      </w:r>
      <w:r>
        <w:fldChar w:fldCharType="end"/>
      </w:r>
    </w:p>
    <w:p w14:paraId="2B0F473A" w14:textId="4ED8B8F4" w:rsidR="00C55464" w:rsidRDefault="00C554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_Toc104996678 \h </w:instrText>
      </w:r>
      <w:r>
        <w:fldChar w:fldCharType="separate"/>
      </w:r>
      <w:r>
        <w:t>82</w:t>
      </w:r>
      <w:r>
        <w:fldChar w:fldCharType="end"/>
      </w:r>
    </w:p>
    <w:p w14:paraId="042C56AA" w14:textId="620EEDCD" w:rsidR="00C55464" w:rsidRDefault="00C5546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_Toc104996679 \h </w:instrText>
      </w:r>
      <w:r>
        <w:fldChar w:fldCharType="separate"/>
      </w:r>
      <w:r>
        <w:t>82</w:t>
      </w:r>
      <w:r>
        <w:fldChar w:fldCharType="end"/>
      </w:r>
    </w:p>
    <w:p w14:paraId="34056A69" w14:textId="683A4E70" w:rsidR="00C55464" w:rsidRDefault="00C5546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_Toc104996680 \h </w:instrText>
      </w:r>
      <w:r>
        <w:fldChar w:fldCharType="separate"/>
      </w:r>
      <w:r>
        <w:t>82</w:t>
      </w:r>
      <w:r>
        <w:fldChar w:fldCharType="end"/>
      </w:r>
    </w:p>
    <w:p w14:paraId="4ED00FE4" w14:textId="2B2ADB04" w:rsidR="00C55464" w:rsidRDefault="00C55464">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_Toc104996681 \h </w:instrText>
      </w:r>
      <w:r>
        <w:fldChar w:fldCharType="separate"/>
      </w:r>
      <w:r>
        <w:t>82</w:t>
      </w:r>
      <w:r>
        <w:fldChar w:fldCharType="end"/>
      </w:r>
    </w:p>
    <w:p w14:paraId="1EFE7E30" w14:textId="51E22D30" w:rsidR="00C55464" w:rsidRDefault="00C5546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_Toc104996682 \h </w:instrText>
      </w:r>
      <w:r>
        <w:fldChar w:fldCharType="separate"/>
      </w:r>
      <w:r>
        <w:t>82</w:t>
      </w:r>
      <w:r>
        <w:fldChar w:fldCharType="end"/>
      </w:r>
    </w:p>
    <w:p w14:paraId="243BC18B" w14:textId="79B834D6" w:rsidR="00C55464" w:rsidRDefault="00C55464">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_Toc104996683 \h </w:instrText>
      </w:r>
      <w:r>
        <w:fldChar w:fldCharType="separate"/>
      </w:r>
      <w:r>
        <w:t>82</w:t>
      </w:r>
      <w:r>
        <w:fldChar w:fldCharType="end"/>
      </w:r>
    </w:p>
    <w:p w14:paraId="237CBDA0" w14:textId="68C82A19" w:rsidR="00C55464" w:rsidRDefault="00C55464">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_Toc104996684 \h </w:instrText>
      </w:r>
      <w:r>
        <w:fldChar w:fldCharType="separate"/>
      </w:r>
      <w:r>
        <w:t>82</w:t>
      </w:r>
      <w:r>
        <w:fldChar w:fldCharType="end"/>
      </w:r>
    </w:p>
    <w:p w14:paraId="03836B96" w14:textId="16BBE199" w:rsidR="00C55464" w:rsidRDefault="00C5546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_Toc104996685 \h </w:instrText>
      </w:r>
      <w:r>
        <w:fldChar w:fldCharType="separate"/>
      </w:r>
      <w:r>
        <w:t>83</w:t>
      </w:r>
      <w:r>
        <w:fldChar w:fldCharType="end"/>
      </w:r>
    </w:p>
    <w:p w14:paraId="63C2FF67" w14:textId="224647A3" w:rsidR="00C55464" w:rsidRDefault="00C55464">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_Toc104996686 \h </w:instrText>
      </w:r>
      <w:r>
        <w:fldChar w:fldCharType="separate"/>
      </w:r>
      <w:r>
        <w:t>83</w:t>
      </w:r>
      <w:r>
        <w:fldChar w:fldCharType="end"/>
      </w:r>
    </w:p>
    <w:p w14:paraId="4ACD0F2C" w14:textId="0DD0F8E0" w:rsidR="00C55464" w:rsidRDefault="00C55464">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_Toc104996687 \h </w:instrText>
      </w:r>
      <w:r>
        <w:fldChar w:fldCharType="separate"/>
      </w:r>
      <w:r>
        <w:t>85</w:t>
      </w:r>
      <w:r>
        <w:fldChar w:fldCharType="end"/>
      </w:r>
    </w:p>
    <w:p w14:paraId="37CBF562" w14:textId="04FEAD07" w:rsidR="00C55464" w:rsidRDefault="00C55464">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_Toc104996688 \h </w:instrText>
      </w:r>
      <w:r>
        <w:fldChar w:fldCharType="separate"/>
      </w:r>
      <w:r>
        <w:t>87</w:t>
      </w:r>
      <w:r>
        <w:fldChar w:fldCharType="end"/>
      </w:r>
    </w:p>
    <w:p w14:paraId="269187BF" w14:textId="18F6B6DA" w:rsidR="00C55464" w:rsidRDefault="00C55464">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_Toc104996689 \h </w:instrText>
      </w:r>
      <w:r>
        <w:fldChar w:fldCharType="separate"/>
      </w:r>
      <w:r>
        <w:t>87</w:t>
      </w:r>
      <w:r>
        <w:fldChar w:fldCharType="end"/>
      </w:r>
    </w:p>
    <w:p w14:paraId="38116761" w14:textId="45605DFB" w:rsidR="00C55464" w:rsidRDefault="00C55464">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_Toc104996690 \h </w:instrText>
      </w:r>
      <w:r>
        <w:fldChar w:fldCharType="separate"/>
      </w:r>
      <w:r>
        <w:t>89</w:t>
      </w:r>
      <w:r>
        <w:fldChar w:fldCharType="end"/>
      </w:r>
    </w:p>
    <w:p w14:paraId="0EB7C889" w14:textId="4A02A4D9" w:rsidR="00C55464" w:rsidRDefault="00C55464">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_Toc104996691 \h </w:instrText>
      </w:r>
      <w:r>
        <w:fldChar w:fldCharType="separate"/>
      </w:r>
      <w:r>
        <w:t>89</w:t>
      </w:r>
      <w:r>
        <w:fldChar w:fldCharType="end"/>
      </w:r>
    </w:p>
    <w:p w14:paraId="3B94F082" w14:textId="24F18AFB" w:rsidR="00C55464" w:rsidRDefault="00C55464">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_Toc104996692 \h </w:instrText>
      </w:r>
      <w:r>
        <w:fldChar w:fldCharType="separate"/>
      </w:r>
      <w:r>
        <w:t>91</w:t>
      </w:r>
      <w:r>
        <w:fldChar w:fldCharType="end"/>
      </w:r>
    </w:p>
    <w:p w14:paraId="5BDB82AB" w14:textId="51FC28D5" w:rsidR="00C55464" w:rsidRDefault="00C55464">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_Toc104996693 \h </w:instrText>
      </w:r>
      <w:r>
        <w:fldChar w:fldCharType="separate"/>
      </w:r>
      <w:r>
        <w:t>91</w:t>
      </w:r>
      <w:r>
        <w:fldChar w:fldCharType="end"/>
      </w:r>
    </w:p>
    <w:p w14:paraId="0F30B2FD" w14:textId="734E7A22" w:rsidR="00C55464" w:rsidRDefault="00C55464">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_Toc104996694 \h </w:instrText>
      </w:r>
      <w:r>
        <w:fldChar w:fldCharType="separate"/>
      </w:r>
      <w:r>
        <w:t>93</w:t>
      </w:r>
      <w:r>
        <w:fldChar w:fldCharType="end"/>
      </w:r>
    </w:p>
    <w:p w14:paraId="5A4F57B8" w14:textId="58B11C75" w:rsidR="00C55464" w:rsidRDefault="00C55464">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_Toc104996695 \h </w:instrText>
      </w:r>
      <w:r>
        <w:fldChar w:fldCharType="separate"/>
      </w:r>
      <w:r>
        <w:t>94</w:t>
      </w:r>
      <w:r>
        <w:fldChar w:fldCharType="end"/>
      </w:r>
    </w:p>
    <w:p w14:paraId="30E51672" w14:textId="426F94C0" w:rsidR="00C55464" w:rsidRDefault="00C55464">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_Toc104996696 \h </w:instrText>
      </w:r>
      <w:r>
        <w:fldChar w:fldCharType="separate"/>
      </w:r>
      <w:r>
        <w:t>94</w:t>
      </w:r>
      <w:r>
        <w:fldChar w:fldCharType="end"/>
      </w:r>
    </w:p>
    <w:p w14:paraId="5F9ADCC4" w14:textId="3EEE9C4D" w:rsidR="00C55464" w:rsidRDefault="00C55464">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_Toc104996697 \h </w:instrText>
      </w:r>
      <w:r>
        <w:fldChar w:fldCharType="separate"/>
      </w:r>
      <w:r>
        <w:t>95</w:t>
      </w:r>
      <w:r>
        <w:fldChar w:fldCharType="end"/>
      </w:r>
    </w:p>
    <w:p w14:paraId="531444BC" w14:textId="6AC6C86C" w:rsidR="00C55464" w:rsidRDefault="00C55464">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_Toc104996698 \h </w:instrText>
      </w:r>
      <w:r>
        <w:fldChar w:fldCharType="separate"/>
      </w:r>
      <w:r>
        <w:t>95</w:t>
      </w:r>
      <w:r>
        <w:fldChar w:fldCharType="end"/>
      </w:r>
    </w:p>
    <w:p w14:paraId="4B9DD1F6" w14:textId="1A3AE503" w:rsidR="00C55464" w:rsidRDefault="00C55464">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_Toc104996699 \h </w:instrText>
      </w:r>
      <w:r>
        <w:fldChar w:fldCharType="separate"/>
      </w:r>
      <w:r>
        <w:t>96</w:t>
      </w:r>
      <w:r>
        <w:fldChar w:fldCharType="end"/>
      </w:r>
    </w:p>
    <w:p w14:paraId="008CB944" w14:textId="1CBA53B3" w:rsidR="00C55464" w:rsidRDefault="00C55464">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_Toc104996700 \h </w:instrText>
      </w:r>
      <w:r>
        <w:fldChar w:fldCharType="separate"/>
      </w:r>
      <w:r>
        <w:t>97</w:t>
      </w:r>
      <w:r>
        <w:fldChar w:fldCharType="end"/>
      </w:r>
    </w:p>
    <w:p w14:paraId="31AC1296" w14:textId="30BAFBF7" w:rsidR="00C55464" w:rsidRDefault="00C55464">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_Toc104996701 \h </w:instrText>
      </w:r>
      <w:r>
        <w:fldChar w:fldCharType="separate"/>
      </w:r>
      <w:r>
        <w:t>98</w:t>
      </w:r>
      <w:r>
        <w:fldChar w:fldCharType="end"/>
      </w:r>
    </w:p>
    <w:p w14:paraId="3151D6C4" w14:textId="6E215F6F" w:rsidR="00C55464" w:rsidRDefault="00C55464">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_Toc104996702 \h </w:instrText>
      </w:r>
      <w:r>
        <w:fldChar w:fldCharType="separate"/>
      </w:r>
      <w:r>
        <w:t>99</w:t>
      </w:r>
      <w:r>
        <w:fldChar w:fldCharType="end"/>
      </w:r>
    </w:p>
    <w:p w14:paraId="2BA8ED1E" w14:textId="76723D45" w:rsidR="00C55464" w:rsidRDefault="00C55464">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_Toc104996703 \h </w:instrText>
      </w:r>
      <w:r>
        <w:fldChar w:fldCharType="separate"/>
      </w:r>
      <w:r>
        <w:t>99</w:t>
      </w:r>
      <w:r>
        <w:fldChar w:fldCharType="end"/>
      </w:r>
    </w:p>
    <w:p w14:paraId="0A9D53CF" w14:textId="5DF79F8C" w:rsidR="00C55464" w:rsidRDefault="00C55464">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_Toc104996704 \h </w:instrText>
      </w:r>
      <w:r>
        <w:fldChar w:fldCharType="separate"/>
      </w:r>
      <w:r>
        <w:t>100</w:t>
      </w:r>
      <w:r>
        <w:fldChar w:fldCharType="end"/>
      </w:r>
    </w:p>
    <w:p w14:paraId="50A4D4FF" w14:textId="5647AC82" w:rsidR="00C55464" w:rsidRDefault="00C55464">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_Toc104996705 \h </w:instrText>
      </w:r>
      <w:r>
        <w:fldChar w:fldCharType="separate"/>
      </w:r>
      <w:r>
        <w:t>101</w:t>
      </w:r>
      <w:r>
        <w:fldChar w:fldCharType="end"/>
      </w:r>
    </w:p>
    <w:p w14:paraId="5E8C23F2" w14:textId="7DEB3CA7" w:rsidR="00C55464" w:rsidRDefault="00C55464">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_Toc104996706 \h </w:instrText>
      </w:r>
      <w:r>
        <w:fldChar w:fldCharType="separate"/>
      </w:r>
      <w:r>
        <w:t>103</w:t>
      </w:r>
      <w:r>
        <w:fldChar w:fldCharType="end"/>
      </w:r>
    </w:p>
    <w:p w14:paraId="414BF340" w14:textId="32B619E4" w:rsidR="00C55464" w:rsidRDefault="00C5546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_Toc104996707 \h </w:instrText>
      </w:r>
      <w:r>
        <w:fldChar w:fldCharType="separate"/>
      </w:r>
      <w:r>
        <w:t>103</w:t>
      </w:r>
      <w:r>
        <w:fldChar w:fldCharType="end"/>
      </w:r>
    </w:p>
    <w:p w14:paraId="19BFAD27" w14:textId="3837036B" w:rsidR="00C55464" w:rsidRDefault="00C5546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_Toc104996708 \h </w:instrText>
      </w:r>
      <w:r>
        <w:fldChar w:fldCharType="separate"/>
      </w:r>
      <w:r>
        <w:t>103</w:t>
      </w:r>
      <w:r>
        <w:fldChar w:fldCharType="end"/>
      </w:r>
    </w:p>
    <w:p w14:paraId="69626EE8" w14:textId="29382F22" w:rsidR="00C55464" w:rsidRDefault="00C5546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_Toc104996709 \h </w:instrText>
      </w:r>
      <w:r>
        <w:fldChar w:fldCharType="separate"/>
      </w:r>
      <w:r>
        <w:t>103</w:t>
      </w:r>
      <w:r>
        <w:fldChar w:fldCharType="end"/>
      </w:r>
    </w:p>
    <w:p w14:paraId="0045ADE6" w14:textId="7818B63D" w:rsidR="00C55464" w:rsidRDefault="00C554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_Toc104996710 \h </w:instrText>
      </w:r>
      <w:r>
        <w:fldChar w:fldCharType="separate"/>
      </w:r>
      <w:r>
        <w:t>103</w:t>
      </w:r>
      <w:r>
        <w:fldChar w:fldCharType="end"/>
      </w:r>
    </w:p>
    <w:p w14:paraId="0C2D0E73" w14:textId="2AE8CF6D" w:rsidR="00C55464" w:rsidRDefault="00C5546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_Toc104996711 \h </w:instrText>
      </w:r>
      <w:r>
        <w:fldChar w:fldCharType="separate"/>
      </w:r>
      <w:r>
        <w:t>103</w:t>
      </w:r>
      <w:r>
        <w:fldChar w:fldCharType="end"/>
      </w:r>
    </w:p>
    <w:p w14:paraId="3790069B" w14:textId="4EB22E60" w:rsidR="00C55464" w:rsidRDefault="00C55464">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_Toc104996712 \h </w:instrText>
      </w:r>
      <w:r>
        <w:fldChar w:fldCharType="separate"/>
      </w:r>
      <w:r>
        <w:t>104</w:t>
      </w:r>
      <w:r>
        <w:fldChar w:fldCharType="end"/>
      </w:r>
    </w:p>
    <w:p w14:paraId="2B5A2C56" w14:textId="19DC6252" w:rsidR="00C55464" w:rsidRDefault="00C55464">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_Toc104996713 \h </w:instrText>
      </w:r>
      <w:r>
        <w:fldChar w:fldCharType="separate"/>
      </w:r>
      <w:r>
        <w:t>104</w:t>
      </w:r>
      <w:r>
        <w:fldChar w:fldCharType="end"/>
      </w:r>
    </w:p>
    <w:p w14:paraId="3D63A719" w14:textId="5E64C40D" w:rsidR="00C55464" w:rsidRDefault="00C55464">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_Toc104996714 \h </w:instrText>
      </w:r>
      <w:r>
        <w:fldChar w:fldCharType="separate"/>
      </w:r>
      <w:r>
        <w:t>104</w:t>
      </w:r>
      <w:r>
        <w:fldChar w:fldCharType="end"/>
      </w:r>
    </w:p>
    <w:p w14:paraId="330E4B57" w14:textId="1358A2CF" w:rsidR="00C55464" w:rsidRDefault="00C5546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_Toc104996715 \h </w:instrText>
      </w:r>
      <w:r>
        <w:fldChar w:fldCharType="separate"/>
      </w:r>
      <w:r>
        <w:t>104</w:t>
      </w:r>
      <w:r>
        <w:fldChar w:fldCharType="end"/>
      </w:r>
    </w:p>
    <w:p w14:paraId="466D199A" w14:textId="7E496AF7" w:rsidR="00C55464" w:rsidRDefault="00C55464">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_Toc104996716 \h </w:instrText>
      </w:r>
      <w:r>
        <w:fldChar w:fldCharType="separate"/>
      </w:r>
      <w:r>
        <w:t>104</w:t>
      </w:r>
      <w:r>
        <w:fldChar w:fldCharType="end"/>
      </w:r>
    </w:p>
    <w:p w14:paraId="627C1058" w14:textId="18D3E57E" w:rsidR="00C55464" w:rsidRDefault="00C55464">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_Toc104996717 \h </w:instrText>
      </w:r>
      <w:r>
        <w:fldChar w:fldCharType="separate"/>
      </w:r>
      <w:r>
        <w:t>104</w:t>
      </w:r>
      <w:r>
        <w:fldChar w:fldCharType="end"/>
      </w:r>
    </w:p>
    <w:p w14:paraId="4C8BF348" w14:textId="60ECB192" w:rsidR="00C55464" w:rsidRDefault="00C55464">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_Toc104996718 \h </w:instrText>
      </w:r>
      <w:r>
        <w:fldChar w:fldCharType="separate"/>
      </w:r>
      <w:r>
        <w:t>105</w:t>
      </w:r>
      <w:r>
        <w:fldChar w:fldCharType="end"/>
      </w:r>
    </w:p>
    <w:p w14:paraId="3000FFE7" w14:textId="1F65C492" w:rsidR="00C55464" w:rsidRDefault="00C55464">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_Toc104996719 \h </w:instrText>
      </w:r>
      <w:r>
        <w:fldChar w:fldCharType="separate"/>
      </w:r>
      <w:r>
        <w:t>106</w:t>
      </w:r>
      <w:r>
        <w:fldChar w:fldCharType="end"/>
      </w:r>
    </w:p>
    <w:p w14:paraId="3166063A" w14:textId="105CEAA3" w:rsidR="00C55464" w:rsidRDefault="00C55464">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_Toc104996720 \h </w:instrText>
      </w:r>
      <w:r>
        <w:fldChar w:fldCharType="separate"/>
      </w:r>
      <w:r>
        <w:t>107</w:t>
      </w:r>
      <w:r>
        <w:fldChar w:fldCharType="end"/>
      </w:r>
    </w:p>
    <w:p w14:paraId="3209B996" w14:textId="09352C5B" w:rsidR="00C55464" w:rsidRDefault="00C55464">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_Toc104996721 \h </w:instrText>
      </w:r>
      <w:r>
        <w:fldChar w:fldCharType="separate"/>
      </w:r>
      <w:r>
        <w:t>108</w:t>
      </w:r>
      <w:r>
        <w:fldChar w:fldCharType="end"/>
      </w:r>
    </w:p>
    <w:p w14:paraId="3A217327" w14:textId="3F09422C" w:rsidR="00C55464" w:rsidRDefault="00C55464">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_Toc104996722 \h </w:instrText>
      </w:r>
      <w:r>
        <w:fldChar w:fldCharType="separate"/>
      </w:r>
      <w:r>
        <w:t>109</w:t>
      </w:r>
      <w:r>
        <w:fldChar w:fldCharType="end"/>
      </w:r>
    </w:p>
    <w:p w14:paraId="304B79D5" w14:textId="1A78A79F" w:rsidR="00C55464" w:rsidRDefault="00C55464">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_Toc104996723 \h </w:instrText>
      </w:r>
      <w:r>
        <w:fldChar w:fldCharType="separate"/>
      </w:r>
      <w:r>
        <w:t>109</w:t>
      </w:r>
      <w:r>
        <w:fldChar w:fldCharType="end"/>
      </w:r>
    </w:p>
    <w:p w14:paraId="5A8DB1F9" w14:textId="24BD0A1D" w:rsidR="00C55464" w:rsidRDefault="00C55464">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_Toc104996724 \h </w:instrText>
      </w:r>
      <w:r>
        <w:fldChar w:fldCharType="separate"/>
      </w:r>
      <w:r>
        <w:t>109</w:t>
      </w:r>
      <w:r>
        <w:fldChar w:fldCharType="end"/>
      </w:r>
    </w:p>
    <w:p w14:paraId="08F1963F" w14:textId="33411AE8" w:rsidR="00C55464" w:rsidRDefault="00C55464">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_Toc104996725 \h </w:instrText>
      </w:r>
      <w:r>
        <w:fldChar w:fldCharType="separate"/>
      </w:r>
      <w:r>
        <w:t>110</w:t>
      </w:r>
      <w:r>
        <w:fldChar w:fldCharType="end"/>
      </w:r>
    </w:p>
    <w:p w14:paraId="371D9ADF" w14:textId="6FCAC0F2" w:rsidR="00C55464" w:rsidRDefault="00C55464">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_Toc104996726 \h </w:instrText>
      </w:r>
      <w:r>
        <w:fldChar w:fldCharType="separate"/>
      </w:r>
      <w:r>
        <w:t>111</w:t>
      </w:r>
      <w:r>
        <w:fldChar w:fldCharType="end"/>
      </w:r>
    </w:p>
    <w:p w14:paraId="05CB2865" w14:textId="2F23FCEA" w:rsidR="00C55464" w:rsidRDefault="00C55464">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_Toc104996727 \h </w:instrText>
      </w:r>
      <w:r>
        <w:fldChar w:fldCharType="separate"/>
      </w:r>
      <w:r>
        <w:t>111</w:t>
      </w:r>
      <w:r>
        <w:fldChar w:fldCharType="end"/>
      </w:r>
    </w:p>
    <w:p w14:paraId="5DD953D3" w14:textId="3C834A20" w:rsidR="00C55464" w:rsidRDefault="00C55464">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_Toc104996728 \h </w:instrText>
      </w:r>
      <w:r>
        <w:fldChar w:fldCharType="separate"/>
      </w:r>
      <w:r>
        <w:t>112</w:t>
      </w:r>
      <w:r>
        <w:fldChar w:fldCharType="end"/>
      </w:r>
    </w:p>
    <w:p w14:paraId="7571BB23" w14:textId="582E86A2" w:rsidR="00C55464" w:rsidRDefault="00C55464">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_Toc104996729 \h </w:instrText>
      </w:r>
      <w:r>
        <w:fldChar w:fldCharType="separate"/>
      </w:r>
      <w:r>
        <w:t>112</w:t>
      </w:r>
      <w:r>
        <w:fldChar w:fldCharType="end"/>
      </w:r>
    </w:p>
    <w:p w14:paraId="272526BA" w14:textId="3DD6F974" w:rsidR="00C55464" w:rsidRDefault="00C55464">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_Toc104996730 \h </w:instrText>
      </w:r>
      <w:r>
        <w:fldChar w:fldCharType="separate"/>
      </w:r>
      <w:r>
        <w:t>114</w:t>
      </w:r>
      <w:r>
        <w:fldChar w:fldCharType="end"/>
      </w:r>
    </w:p>
    <w:p w14:paraId="574B6E88" w14:textId="2C13ACF2" w:rsidR="00C55464" w:rsidRDefault="00C55464">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_Toc104996731 \h </w:instrText>
      </w:r>
      <w:r>
        <w:fldChar w:fldCharType="separate"/>
      </w:r>
      <w:r>
        <w:t>115</w:t>
      </w:r>
      <w:r>
        <w:fldChar w:fldCharType="end"/>
      </w:r>
    </w:p>
    <w:p w14:paraId="03DC43C2" w14:textId="0E77D2B2" w:rsidR="00C55464" w:rsidRDefault="00C55464">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_Toc104996732 \h </w:instrText>
      </w:r>
      <w:r>
        <w:fldChar w:fldCharType="separate"/>
      </w:r>
      <w:r>
        <w:t>115</w:t>
      </w:r>
      <w:r>
        <w:fldChar w:fldCharType="end"/>
      </w:r>
    </w:p>
    <w:p w14:paraId="34200F9E" w14:textId="191CEB81" w:rsidR="00C55464" w:rsidRDefault="00C55464">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_Toc104996733 \h </w:instrText>
      </w:r>
      <w:r>
        <w:fldChar w:fldCharType="separate"/>
      </w:r>
      <w:r>
        <w:t>116</w:t>
      </w:r>
      <w:r>
        <w:fldChar w:fldCharType="end"/>
      </w:r>
    </w:p>
    <w:p w14:paraId="4D03E555" w14:textId="0433D3EF" w:rsidR="00C55464" w:rsidRDefault="00C5546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_Toc104996734 \h </w:instrText>
      </w:r>
      <w:r>
        <w:fldChar w:fldCharType="separate"/>
      </w:r>
      <w:r>
        <w:t>117</w:t>
      </w:r>
      <w:r>
        <w:fldChar w:fldCharType="end"/>
      </w:r>
    </w:p>
    <w:p w14:paraId="2981CBEA" w14:textId="2C139C09" w:rsidR="00C55464" w:rsidRDefault="00C55464">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_Toc104996735 \h </w:instrText>
      </w:r>
      <w:r>
        <w:fldChar w:fldCharType="separate"/>
      </w:r>
      <w:r>
        <w:t>117</w:t>
      </w:r>
      <w:r>
        <w:fldChar w:fldCharType="end"/>
      </w:r>
    </w:p>
    <w:p w14:paraId="7378A845" w14:textId="1E175A51" w:rsidR="00C55464" w:rsidRDefault="00C55464">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_Toc104996736 \h </w:instrText>
      </w:r>
      <w:r>
        <w:fldChar w:fldCharType="separate"/>
      </w:r>
      <w:r>
        <w:t>118</w:t>
      </w:r>
      <w:r>
        <w:fldChar w:fldCharType="end"/>
      </w:r>
    </w:p>
    <w:p w14:paraId="76DC5E37" w14:textId="571745B7" w:rsidR="00C55464" w:rsidRDefault="00C554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_Toc104996737 \h </w:instrText>
      </w:r>
      <w:r>
        <w:fldChar w:fldCharType="separate"/>
      </w:r>
      <w:r>
        <w:t>118</w:t>
      </w:r>
      <w:r>
        <w:fldChar w:fldCharType="end"/>
      </w:r>
    </w:p>
    <w:p w14:paraId="7F176D9F" w14:textId="559F08D6" w:rsidR="00C55464" w:rsidRDefault="00C5546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_Toc104996738 \h </w:instrText>
      </w:r>
      <w:r>
        <w:fldChar w:fldCharType="separate"/>
      </w:r>
      <w:r>
        <w:t>118</w:t>
      </w:r>
      <w:r>
        <w:fldChar w:fldCharType="end"/>
      </w:r>
    </w:p>
    <w:p w14:paraId="40D56087" w14:textId="486703F5" w:rsidR="00C55464" w:rsidRDefault="00C5546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_Toc104996739 \h </w:instrText>
      </w:r>
      <w:r>
        <w:fldChar w:fldCharType="separate"/>
      </w:r>
      <w:r>
        <w:t>118</w:t>
      </w:r>
      <w:r>
        <w:fldChar w:fldCharType="end"/>
      </w:r>
    </w:p>
    <w:p w14:paraId="54E4E6F2" w14:textId="77D35EE4" w:rsidR="00C55464" w:rsidRDefault="00C55464">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_Toc104996740 \h </w:instrText>
      </w:r>
      <w:r>
        <w:fldChar w:fldCharType="separate"/>
      </w:r>
      <w:r>
        <w:t>118</w:t>
      </w:r>
      <w:r>
        <w:fldChar w:fldCharType="end"/>
      </w:r>
    </w:p>
    <w:p w14:paraId="6C7CABD3" w14:textId="14DFE617" w:rsidR="00C55464" w:rsidRDefault="00C55464">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_Toc104996741 \h </w:instrText>
      </w:r>
      <w:r>
        <w:fldChar w:fldCharType="separate"/>
      </w:r>
      <w:r>
        <w:t>118</w:t>
      </w:r>
      <w:r>
        <w:fldChar w:fldCharType="end"/>
      </w:r>
    </w:p>
    <w:p w14:paraId="05D8BCA9" w14:textId="7966A1E5" w:rsidR="00C55464" w:rsidRDefault="00C55464">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_Toc104996742 \h </w:instrText>
      </w:r>
      <w:r>
        <w:fldChar w:fldCharType="separate"/>
      </w:r>
      <w:r>
        <w:t>118</w:t>
      </w:r>
      <w:r>
        <w:fldChar w:fldCharType="end"/>
      </w:r>
    </w:p>
    <w:p w14:paraId="66CA4E5F" w14:textId="2C71DE47" w:rsidR="00C55464" w:rsidRDefault="00C55464">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_Toc104996743 \h </w:instrText>
      </w:r>
      <w:r>
        <w:fldChar w:fldCharType="separate"/>
      </w:r>
      <w:r>
        <w:t>118</w:t>
      </w:r>
      <w:r>
        <w:fldChar w:fldCharType="end"/>
      </w:r>
    </w:p>
    <w:p w14:paraId="7A2D8E71" w14:textId="42C3145A" w:rsidR="00C55464" w:rsidRDefault="00C5546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_Toc104996744 \h </w:instrText>
      </w:r>
      <w:r>
        <w:fldChar w:fldCharType="separate"/>
      </w:r>
      <w:r>
        <w:t>119</w:t>
      </w:r>
      <w:r>
        <w:fldChar w:fldCharType="end"/>
      </w:r>
    </w:p>
    <w:p w14:paraId="40BE6F86" w14:textId="79C1CAE2" w:rsidR="00C55464" w:rsidRDefault="00C5546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_Toc104996745 \h </w:instrText>
      </w:r>
      <w:r>
        <w:fldChar w:fldCharType="separate"/>
      </w:r>
      <w:r>
        <w:t>119</w:t>
      </w:r>
      <w:r>
        <w:fldChar w:fldCharType="end"/>
      </w:r>
    </w:p>
    <w:p w14:paraId="64C945DD" w14:textId="7ACEC43F" w:rsidR="00C55464" w:rsidRDefault="00C55464">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_Toc104996746 \h </w:instrText>
      </w:r>
      <w:r>
        <w:fldChar w:fldCharType="separate"/>
      </w:r>
      <w:r>
        <w:t>120</w:t>
      </w:r>
      <w:r>
        <w:fldChar w:fldCharType="end"/>
      </w:r>
    </w:p>
    <w:p w14:paraId="188A157D" w14:textId="0C9C2E73" w:rsidR="00C55464" w:rsidRDefault="00C55464">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_Toc104996747 \h </w:instrText>
      </w:r>
      <w:r>
        <w:fldChar w:fldCharType="separate"/>
      </w:r>
      <w:r>
        <w:t>120</w:t>
      </w:r>
      <w:r>
        <w:fldChar w:fldCharType="end"/>
      </w:r>
    </w:p>
    <w:p w14:paraId="04672CF6" w14:textId="46AA532B" w:rsidR="00C55464" w:rsidRDefault="00C55464">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_Toc104996748 \h </w:instrText>
      </w:r>
      <w:r>
        <w:fldChar w:fldCharType="separate"/>
      </w:r>
      <w:r>
        <w:t>121</w:t>
      </w:r>
      <w:r>
        <w:fldChar w:fldCharType="end"/>
      </w:r>
    </w:p>
    <w:p w14:paraId="053496F6" w14:textId="5AF1749C" w:rsidR="00C55464" w:rsidRDefault="00C55464">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_Toc104996749 \h </w:instrText>
      </w:r>
      <w:r>
        <w:fldChar w:fldCharType="separate"/>
      </w:r>
      <w:r>
        <w:t>160</w:t>
      </w:r>
      <w:r>
        <w:fldChar w:fldCharType="end"/>
      </w:r>
    </w:p>
    <w:p w14:paraId="4D901AAE" w14:textId="2A0FED33" w:rsidR="00C55464" w:rsidRDefault="00C55464">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_Toc104996750 \h </w:instrText>
      </w:r>
      <w:r>
        <w:fldChar w:fldCharType="separate"/>
      </w:r>
      <w:r>
        <w:t>162</w:t>
      </w:r>
      <w:r>
        <w:fldChar w:fldCharType="end"/>
      </w:r>
    </w:p>
    <w:p w14:paraId="2C5C71B5" w14:textId="633C53D8" w:rsidR="00C55464" w:rsidRDefault="00C55464">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_Toc104996751 \h </w:instrText>
      </w:r>
      <w:r>
        <w:fldChar w:fldCharType="separate"/>
      </w:r>
      <w:r>
        <w:t>166</w:t>
      </w:r>
      <w:r>
        <w:fldChar w:fldCharType="end"/>
      </w:r>
    </w:p>
    <w:p w14:paraId="71830731" w14:textId="1DFDD0BB" w:rsidR="00C55464" w:rsidRDefault="00C554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_Toc104996752 \h </w:instrText>
      </w:r>
      <w:r>
        <w:fldChar w:fldCharType="separate"/>
      </w:r>
      <w:r>
        <w:t>166</w:t>
      </w:r>
      <w:r>
        <w:fldChar w:fldCharType="end"/>
      </w:r>
    </w:p>
    <w:p w14:paraId="4AB7C5DB" w14:textId="24FACB58" w:rsidR="00C55464" w:rsidRDefault="00C554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_Toc104996753 \h </w:instrText>
      </w:r>
      <w:r>
        <w:fldChar w:fldCharType="separate"/>
      </w:r>
      <w:r>
        <w:t>166</w:t>
      </w:r>
      <w:r>
        <w:fldChar w:fldCharType="end"/>
      </w:r>
    </w:p>
    <w:p w14:paraId="072E417F" w14:textId="5ACC036E" w:rsidR="00C55464" w:rsidRDefault="00C5546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_Toc104996754 \h </w:instrText>
      </w:r>
      <w:r>
        <w:fldChar w:fldCharType="separate"/>
      </w:r>
      <w:r>
        <w:t>166</w:t>
      </w:r>
      <w:r>
        <w:fldChar w:fldCharType="end"/>
      </w:r>
    </w:p>
    <w:p w14:paraId="14935DEF" w14:textId="11B144D7" w:rsidR="00C55464" w:rsidRDefault="00C554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_Toc104996755 \h </w:instrText>
      </w:r>
      <w:r>
        <w:fldChar w:fldCharType="separate"/>
      </w:r>
      <w:r>
        <w:t>167</w:t>
      </w:r>
      <w:r>
        <w:fldChar w:fldCharType="end"/>
      </w:r>
    </w:p>
    <w:p w14:paraId="74876786" w14:textId="31A118B5" w:rsidR="00C55464" w:rsidRDefault="00C55464">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_Toc104996756 \h </w:instrText>
      </w:r>
      <w:r>
        <w:fldChar w:fldCharType="separate"/>
      </w:r>
      <w:r>
        <w:t>168</w:t>
      </w:r>
      <w:r>
        <w:fldChar w:fldCharType="end"/>
      </w:r>
    </w:p>
    <w:p w14:paraId="099B6762" w14:textId="32665261" w:rsidR="00C55464" w:rsidRDefault="00C55464">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_Toc104996757 \h </w:instrText>
      </w:r>
      <w:r>
        <w:fldChar w:fldCharType="separate"/>
      </w:r>
      <w:r>
        <w:t>171</w:t>
      </w:r>
      <w:r>
        <w:fldChar w:fldCharType="end"/>
      </w:r>
    </w:p>
    <w:p w14:paraId="29D9DD11" w14:textId="345C8264" w:rsidR="00C55464" w:rsidRDefault="00C55464">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_Toc104996758 \h </w:instrText>
      </w:r>
      <w:r>
        <w:fldChar w:fldCharType="separate"/>
      </w:r>
      <w:r>
        <w:t>172</w:t>
      </w:r>
      <w:r>
        <w:fldChar w:fldCharType="end"/>
      </w:r>
    </w:p>
    <w:p w14:paraId="26028D13" w14:textId="351BE0A3" w:rsidR="00C55464" w:rsidRDefault="00C55464">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_Toc104996759 \h </w:instrText>
      </w:r>
      <w:r>
        <w:fldChar w:fldCharType="separate"/>
      </w:r>
      <w:r>
        <w:t>174</w:t>
      </w:r>
      <w:r>
        <w:fldChar w:fldCharType="end"/>
      </w:r>
    </w:p>
    <w:p w14:paraId="31C72BFF" w14:textId="4AEAD8B6"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04996505"/>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04996506"/>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04996507"/>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04996508"/>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04996509"/>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04996510"/>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04996511"/>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04996512"/>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1DEAD391" w:rsidR="005E1765" w:rsidRDefault="005E1765" w:rsidP="005E1765">
      <w:pPr>
        <w:keepLines/>
        <w:spacing w:after="0"/>
        <w:ind w:left="1702" w:hanging="1418"/>
        <w:jc w:val="both"/>
      </w:pPr>
      <w:r>
        <w:t>ICF</w:t>
      </w:r>
      <w:r>
        <w:tab/>
        <w:t>Identi</w:t>
      </w:r>
      <w:r w:rsidR="007A79A0">
        <w:t>ty</w:t>
      </w:r>
      <w:r>
        <w:t xml:space="preserve"> Caching Function</w:t>
      </w:r>
    </w:p>
    <w:p w14:paraId="0C7B22EA" w14:textId="720BEC3A" w:rsidR="005E1765" w:rsidRDefault="005E1765" w:rsidP="005E1765">
      <w:pPr>
        <w:keepLines/>
        <w:spacing w:after="0"/>
        <w:ind w:left="1702" w:hanging="1418"/>
        <w:jc w:val="both"/>
      </w:pPr>
      <w:r>
        <w:t>IEF</w:t>
      </w:r>
      <w:r>
        <w:tab/>
      </w:r>
      <w:r w:rsidR="007A79A0">
        <w:t xml:space="preserve">Identity </w:t>
      </w:r>
      <w:r>
        <w:t>Event Function</w:t>
      </w:r>
    </w:p>
    <w:p w14:paraId="6AF7284C" w14:textId="5E79C625" w:rsidR="005E1765" w:rsidRDefault="005E1765" w:rsidP="005E1765">
      <w:pPr>
        <w:keepLines/>
        <w:spacing w:after="0"/>
        <w:ind w:left="1702" w:hanging="1418"/>
        <w:jc w:val="both"/>
      </w:pPr>
      <w:r>
        <w:t>IQF</w:t>
      </w:r>
      <w:r>
        <w:tab/>
      </w:r>
      <w:r w:rsidR="007A79A0">
        <w:t xml:space="preserve">Identity </w:t>
      </w:r>
      <w:r>
        <w:t>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04996513"/>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04996514"/>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6pt" o:ole="">
            <v:imagedata r:id="rId15" o:title=""/>
          </v:shape>
          <o:OLEObject Type="Embed" ProgID="Visio.Drawing.15" ShapeID="_x0000_i1025" DrawAspect="Content" ObjectID="_1716893980"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04996515"/>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04996516"/>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04996517"/>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04996518"/>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04996519"/>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04996520"/>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04996521"/>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04996522"/>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04996523"/>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04996524"/>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04996525"/>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04996526"/>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04996527"/>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04996528"/>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04996529"/>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04996530"/>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04996531"/>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04996532"/>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04996533"/>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04996534"/>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04996535"/>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04996536"/>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04996537"/>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04996538"/>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04996539"/>
      <w:r w:rsidRPr="00760004">
        <w:t>5.4</w:t>
      </w:r>
      <w:r w:rsidRPr="00760004">
        <w:tab/>
        <w:t>Protocols for LI_HI1</w:t>
      </w:r>
      <w:bookmarkEnd w:id="46"/>
    </w:p>
    <w:p w14:paraId="6E0B9BEA" w14:textId="2BCD212C" w:rsidR="00716BA7" w:rsidRPr="00760004" w:rsidRDefault="00716BA7" w:rsidP="00716BA7">
      <w:pPr>
        <w:pStyle w:val="Heading3"/>
      </w:pPr>
      <w:bookmarkStart w:id="47" w:name="_Toc104996540"/>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04996541"/>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04996542"/>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04996543"/>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04996544"/>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04996545"/>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w:t>
      </w:r>
      <w:r w:rsidRPr="00760004">
        <w:lastRenderedPageBreak/>
        <w:t xml:space="preserve">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04996546"/>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04996547"/>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04996548"/>
      <w:r w:rsidRPr="00760004">
        <w:t>5.6</w:t>
      </w:r>
      <w:r w:rsidRPr="00760004">
        <w:tab/>
        <w:t>Protocols for LI_HI4</w:t>
      </w:r>
      <w:bookmarkEnd w:id="58"/>
    </w:p>
    <w:p w14:paraId="6C58328F" w14:textId="0D9C89CF" w:rsidR="004F49AC" w:rsidRPr="00760004" w:rsidRDefault="004F49AC" w:rsidP="004F49AC">
      <w:pPr>
        <w:pStyle w:val="Heading3"/>
      </w:pPr>
      <w:bookmarkStart w:id="59" w:name="_Toc104996549"/>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04996550"/>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r w:rsidR="00BA45AC" w:rsidRPr="00760004">
        <w:t>operatorLeaMessage</w:t>
      </w:r>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lastRenderedPageBreak/>
        <w:t>-</w:t>
      </w:r>
      <w:r w:rsidRPr="00760004">
        <w:tab/>
      </w:r>
      <w:r w:rsidR="0022431F" w:rsidRPr="00760004">
        <w:t>Deletion of an interception at the MDF2/3 via LI_X1.</w:t>
      </w:r>
    </w:p>
    <w:p w14:paraId="496ADB91" w14:textId="77777777" w:rsidR="00180AD2" w:rsidRDefault="00180AD2" w:rsidP="00180AD2">
      <w:pPr>
        <w:pStyle w:val="Heading2"/>
      </w:pPr>
      <w:bookmarkStart w:id="61" w:name="_Toc104996551"/>
      <w:r>
        <w:t>5.7</w:t>
      </w:r>
      <w:r>
        <w:tab/>
        <w:t>Protocols for LI_HIQR</w:t>
      </w:r>
      <w:bookmarkEnd w:id="61"/>
    </w:p>
    <w:p w14:paraId="2376258A" w14:textId="77777777" w:rsidR="00180AD2" w:rsidRDefault="00180AD2" w:rsidP="00180AD2">
      <w:pPr>
        <w:pStyle w:val="Heading3"/>
      </w:pPr>
      <w:bookmarkStart w:id="62" w:name="_Toc104996552"/>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04996553"/>
      <w:r>
        <w:t>5.7.2</w:t>
      </w:r>
      <w:r>
        <w:tab/>
        <w:t>Usage for realising LI_HIQR</w:t>
      </w:r>
      <w:bookmarkEnd w:id="63"/>
    </w:p>
    <w:p w14:paraId="3E50D4AF" w14:textId="77777777" w:rsidR="00180AD2" w:rsidRPr="007356F8" w:rsidRDefault="00180AD2" w:rsidP="00180AD2">
      <w:pPr>
        <w:pStyle w:val="Heading4"/>
      </w:pPr>
      <w:bookmarkStart w:id="64" w:name="_Toc104996554"/>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lastRenderedPageBreak/>
        <w:t>Table 5.7.2-3 is formatted in accordance with ETSI TS 103 120 [6] Annex F.</w:t>
      </w:r>
    </w:p>
    <w:p w14:paraId="6DF9CD28" w14:textId="77777777" w:rsidR="00180AD2" w:rsidRPr="007356F8" w:rsidRDefault="00180AD2" w:rsidP="00180AD2">
      <w:pPr>
        <w:pStyle w:val="Heading4"/>
      </w:pPr>
      <w:bookmarkStart w:id="65" w:name="_Toc104996555"/>
      <w:r>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04996556"/>
      <w:r>
        <w:lastRenderedPageBreak/>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04996557"/>
      <w:bookmarkStart w:id="68" w:name="_Hlk54857791"/>
      <w:r>
        <w:lastRenderedPageBreak/>
        <w:t>5.8</w:t>
      </w:r>
      <w:r>
        <w:tab/>
        <w:t>Protocols for LI_XQR</w:t>
      </w:r>
      <w:bookmarkEnd w:id="67"/>
    </w:p>
    <w:p w14:paraId="4F7037A9" w14:textId="37D6E713" w:rsidR="00572D03" w:rsidRPr="009A53F9" w:rsidRDefault="00572D03" w:rsidP="00572D03">
      <w:pPr>
        <w:pStyle w:val="Heading3"/>
      </w:pPr>
      <w:bookmarkStart w:id="69" w:name="_Toc104996558"/>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04996559"/>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04996560"/>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04996561"/>
      <w:r>
        <w:lastRenderedPageBreak/>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04996562"/>
      <w:r>
        <w:t>5.10</w:t>
      </w:r>
      <w:r>
        <w:tab/>
        <w:t>Protocols for LI_ST interface</w:t>
      </w:r>
      <w:bookmarkEnd w:id="73"/>
    </w:p>
    <w:p w14:paraId="4804EF45" w14:textId="75B3E434" w:rsidR="001F35DC" w:rsidRDefault="001F35DC" w:rsidP="001F35DC">
      <w:pPr>
        <w:pStyle w:val="Heading3"/>
      </w:pPr>
      <w:bookmarkStart w:id="74" w:name="_Toc104996563"/>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04996564"/>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04996565"/>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04996566"/>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04996567"/>
      <w:r w:rsidRPr="00760004">
        <w:lastRenderedPageBreak/>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04996568"/>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04996569"/>
      <w:r w:rsidRPr="00760004">
        <w:t>6.2</w:t>
      </w:r>
      <w:r w:rsidRPr="00760004">
        <w:tab/>
        <w:t>5G</w:t>
      </w:r>
      <w:bookmarkEnd w:id="80"/>
    </w:p>
    <w:p w14:paraId="41946991" w14:textId="115DA9A5" w:rsidR="00716BA7" w:rsidRPr="00760004" w:rsidRDefault="00716BA7" w:rsidP="00716BA7">
      <w:pPr>
        <w:pStyle w:val="Heading3"/>
      </w:pPr>
      <w:bookmarkStart w:id="81" w:name="_Toc104996570"/>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04996571"/>
      <w:r w:rsidRPr="00760004">
        <w:t>6.2.2</w:t>
      </w:r>
      <w:r w:rsidRPr="00760004">
        <w:tab/>
        <w:t>LI at AMF</w:t>
      </w:r>
      <w:bookmarkEnd w:id="82"/>
    </w:p>
    <w:p w14:paraId="194AEFDD" w14:textId="290091E8" w:rsidR="00716BA7" w:rsidRPr="00760004" w:rsidRDefault="00716BA7" w:rsidP="00716BA7">
      <w:pPr>
        <w:pStyle w:val="Heading4"/>
      </w:pPr>
      <w:bookmarkStart w:id="83" w:name="_Toc104996572"/>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lastRenderedPageBreak/>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04996573"/>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04996574"/>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04996575"/>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04996576"/>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04996577"/>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04996578"/>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04996579"/>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04996580"/>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04996581"/>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04996582"/>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04996583"/>
      <w:r>
        <w:t>6.2.2A</w:t>
      </w:r>
      <w:r>
        <w:tab/>
        <w:t>Identifier Reporting for AMF</w:t>
      </w:r>
      <w:bookmarkEnd w:id="96"/>
    </w:p>
    <w:p w14:paraId="7FA30025" w14:textId="77777777" w:rsidR="00FE4475" w:rsidRDefault="00FE4475" w:rsidP="00FE4475">
      <w:pPr>
        <w:pStyle w:val="Heading4"/>
      </w:pPr>
      <w:bookmarkStart w:id="97" w:name="_Toc104996584"/>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04996585"/>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lastRenderedPageBreak/>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04996586"/>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04996587"/>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04996588"/>
      <w:r w:rsidRPr="00760004">
        <w:t>6.2.3</w:t>
      </w:r>
      <w:r w:rsidRPr="00760004">
        <w:tab/>
        <w:t>LI for SMF/UPF</w:t>
      </w:r>
      <w:bookmarkEnd w:id="102"/>
    </w:p>
    <w:p w14:paraId="3A64619E" w14:textId="77777777" w:rsidR="00905A61" w:rsidRPr="00027916" w:rsidRDefault="00905A61" w:rsidP="00905A61">
      <w:pPr>
        <w:pStyle w:val="Heading4"/>
      </w:pPr>
      <w:bookmarkStart w:id="103" w:name="_Toc104996589"/>
      <w:r>
        <w:t>6.2.3.1</w:t>
      </w:r>
      <w:r>
        <w:tab/>
        <w:t>Provisioning over LI_X1</w:t>
      </w:r>
      <w:bookmarkEnd w:id="103"/>
    </w:p>
    <w:p w14:paraId="35DDD4D3" w14:textId="31D51B3F" w:rsidR="00905A61" w:rsidRDefault="00905A61" w:rsidP="00905A61">
      <w:pPr>
        <w:pStyle w:val="Heading5"/>
      </w:pPr>
      <w:bookmarkStart w:id="104" w:name="_Toc104996590"/>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04996591"/>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04996592"/>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04996593"/>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04996594"/>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04996595"/>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04996596"/>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04996597"/>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04996598"/>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04996599"/>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04996600"/>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04996601"/>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04996602"/>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04996603"/>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04996604"/>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04996605"/>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04996606"/>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04996607"/>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77777777"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04996608"/>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04996609"/>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04996610"/>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04996611"/>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04996612"/>
      <w:r w:rsidRPr="00760004">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04996613"/>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04996614"/>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04996615"/>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04996616"/>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04996617"/>
      <w:r>
        <w:t>6.2.3.10</w:t>
      </w:r>
      <w:r>
        <w:tab/>
        <w:t>Sharing LI state information over LI_ST</w:t>
      </w:r>
      <w:bookmarkEnd w:id="134"/>
    </w:p>
    <w:p w14:paraId="0655F1BA" w14:textId="5CFE8A71" w:rsidR="00B55007" w:rsidRDefault="00B55007" w:rsidP="00B55007">
      <w:pPr>
        <w:pStyle w:val="Heading5"/>
        <w:rPr>
          <w:lang w:val="en-US"/>
        </w:rPr>
      </w:pPr>
      <w:bookmarkStart w:id="135" w:name="_Toc104996618"/>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04996619"/>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04996620"/>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04996621"/>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04996622"/>
      <w:r w:rsidRPr="00760004">
        <w:t>6.2.4</w:t>
      </w:r>
      <w:r w:rsidRPr="00760004">
        <w:tab/>
        <w:t>LI at UDM for 5G</w:t>
      </w:r>
      <w:bookmarkEnd w:id="140"/>
    </w:p>
    <w:p w14:paraId="267C87E3" w14:textId="77777777" w:rsidR="00573177" w:rsidRPr="00760004" w:rsidRDefault="00573177" w:rsidP="00573177">
      <w:pPr>
        <w:pStyle w:val="Heading4"/>
      </w:pPr>
      <w:bookmarkStart w:id="141" w:name="_Toc104996623"/>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04996624"/>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04996625"/>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04996626"/>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04996627"/>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04996628"/>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04996629"/>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04996630"/>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04996631"/>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04996632"/>
      <w:r w:rsidRPr="00760004">
        <w:t>6.3.2</w:t>
      </w:r>
      <w:r w:rsidRPr="00760004">
        <w:tab/>
        <w:t>LI at MME</w:t>
      </w:r>
      <w:bookmarkEnd w:id="151"/>
    </w:p>
    <w:p w14:paraId="5B5CE071" w14:textId="69945228" w:rsidR="00DB62FE" w:rsidRPr="00760004" w:rsidRDefault="00DB62FE" w:rsidP="00DB62FE">
      <w:pPr>
        <w:pStyle w:val="Heading4"/>
      </w:pPr>
      <w:bookmarkStart w:id="152" w:name="_Toc104996633"/>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04996634"/>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04996635"/>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04996636"/>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04996637"/>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04996638"/>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04996639"/>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04996640"/>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04996641"/>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04996642"/>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04996643"/>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04996644"/>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04996645"/>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04996646"/>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04996647"/>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04996648"/>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04996649"/>
      <w:r w:rsidRPr="00760004">
        <w:t>7.2.2</w:t>
      </w:r>
      <w:r w:rsidRPr="00760004">
        <w:tab/>
        <w:t>LI at UDM</w:t>
      </w:r>
      <w:bookmarkEnd w:id="168"/>
    </w:p>
    <w:p w14:paraId="34E88B16" w14:textId="77777777" w:rsidR="00154002" w:rsidRPr="00760004" w:rsidRDefault="00154002" w:rsidP="00154002">
      <w:pPr>
        <w:pStyle w:val="Heading4"/>
      </w:pPr>
      <w:bookmarkStart w:id="169" w:name="_Toc104996650"/>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04996651"/>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04996652"/>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04996653"/>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04996654"/>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0499665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04996656"/>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0499665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04996658"/>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04996659"/>
      <w:r w:rsidRPr="00760004">
        <w:t>7.2.3</w:t>
      </w:r>
      <w:r w:rsidRPr="00760004">
        <w:tab/>
        <w:t>LI at HSS</w:t>
      </w:r>
      <w:bookmarkEnd w:id="179"/>
    </w:p>
    <w:p w14:paraId="715A2AA9" w14:textId="7212EC74" w:rsidR="00D661E9" w:rsidRPr="00760004" w:rsidRDefault="00D661E9" w:rsidP="00D661E9">
      <w:pPr>
        <w:pStyle w:val="Heading4"/>
      </w:pPr>
      <w:bookmarkStart w:id="180" w:name="_Toc104996660"/>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04996661"/>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04996662"/>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04996663"/>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04996664"/>
      <w:r w:rsidRPr="00760004">
        <w:t>7.3</w:t>
      </w:r>
      <w:r w:rsidRPr="00760004">
        <w:tab/>
        <w:t>Location</w:t>
      </w:r>
      <w:bookmarkEnd w:id="184"/>
    </w:p>
    <w:p w14:paraId="500C11DF" w14:textId="107E33C7" w:rsidR="00154002" w:rsidRPr="00760004" w:rsidRDefault="00154002" w:rsidP="00154002">
      <w:pPr>
        <w:pStyle w:val="Heading3"/>
      </w:pPr>
      <w:bookmarkStart w:id="185" w:name="_Toc104996665"/>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04996666"/>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04996667"/>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04996668"/>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04996669"/>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04996670"/>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04996671"/>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04996672"/>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04996673"/>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04996674"/>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04996675"/>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04996676"/>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04996677"/>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04996678"/>
      <w:r w:rsidRPr="00760004">
        <w:t>7.4</w:t>
      </w:r>
      <w:r w:rsidRPr="00760004">
        <w:tab/>
        <w:t>Messaging</w:t>
      </w:r>
      <w:bookmarkEnd w:id="198"/>
    </w:p>
    <w:p w14:paraId="04E36404" w14:textId="29BC175C" w:rsidR="00610327" w:rsidRPr="00760004" w:rsidRDefault="00241659" w:rsidP="00610327">
      <w:pPr>
        <w:pStyle w:val="Heading3"/>
      </w:pPr>
      <w:bookmarkStart w:id="199" w:name="_Toc104996679"/>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04996680"/>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04996681"/>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04996682"/>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04996683"/>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04996684"/>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04996685"/>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04996686"/>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04996687"/>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04996688"/>
      <w:r w:rsidRPr="00760004">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04996689"/>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04996690"/>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04996691"/>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04996692"/>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04996693"/>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04996694"/>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04996695"/>
      <w:r w:rsidRPr="00760004">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04996696"/>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04996697"/>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04996698"/>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04996699"/>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04996700"/>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04996701"/>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04996702"/>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04996703"/>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04996704"/>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04996705"/>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04996706"/>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04996707"/>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04996708"/>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04996709"/>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04996710"/>
      <w:r w:rsidRPr="00760004">
        <w:t>7.5</w:t>
      </w:r>
      <w:r w:rsidRPr="00760004">
        <w:tab/>
        <w:t>PTC service</w:t>
      </w:r>
      <w:bookmarkEnd w:id="230"/>
    </w:p>
    <w:p w14:paraId="4689D74E" w14:textId="77777777" w:rsidR="003A7C91" w:rsidRPr="00760004" w:rsidRDefault="003A7C91" w:rsidP="003A7C91">
      <w:pPr>
        <w:pStyle w:val="Heading3"/>
      </w:pPr>
      <w:bookmarkStart w:id="231" w:name="_Toc104996711"/>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04996712"/>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04996713"/>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04996714"/>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04996715"/>
      <w:r w:rsidRPr="00760004">
        <w:t>7.5.2</w:t>
      </w:r>
      <w:r w:rsidRPr="00760004">
        <w:tab/>
        <w:t>IRI events</w:t>
      </w:r>
      <w:bookmarkEnd w:id="235"/>
    </w:p>
    <w:p w14:paraId="6B42582F" w14:textId="77777777" w:rsidR="003A7C91" w:rsidRPr="00760004" w:rsidRDefault="003A7C91" w:rsidP="00722734">
      <w:pPr>
        <w:pStyle w:val="Heading4"/>
      </w:pPr>
      <w:bookmarkStart w:id="236" w:name="_Toc104996716"/>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04996717"/>
      <w:r w:rsidRPr="00760004">
        <w:t>7.5.2.2</w:t>
      </w:r>
      <w:r w:rsidRPr="00760004">
        <w:tab/>
        <w:t>PTC session initiation</w:t>
      </w:r>
      <w:bookmarkEnd w:id="23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04996718"/>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04996719"/>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04996720"/>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04996721"/>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04996722"/>
      <w:r w:rsidRPr="00760004">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04996723"/>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04996724"/>
      <w:r w:rsidRPr="00760004">
        <w:t>7.5.2.9</w:t>
      </w:r>
      <w:r w:rsidRPr="00760004">
        <w:tab/>
        <w:t>PTC party join</w:t>
      </w:r>
      <w:bookmarkEnd w:id="244"/>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04996725"/>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04996726"/>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04996727"/>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04996728"/>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04996729"/>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04996730"/>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04996731"/>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04996732"/>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04996733"/>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04996734"/>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04996735"/>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04996736"/>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04996737"/>
      <w:r>
        <w:t>7.6</w:t>
      </w:r>
      <w:r>
        <w:tab/>
        <w:t>Identifier Association Reporting</w:t>
      </w:r>
      <w:bookmarkEnd w:id="257"/>
    </w:p>
    <w:p w14:paraId="36FB4130" w14:textId="77777777" w:rsidR="00704F79" w:rsidRDefault="00704F79" w:rsidP="00704F79">
      <w:pPr>
        <w:pStyle w:val="Heading3"/>
      </w:pPr>
      <w:bookmarkStart w:id="258" w:name="_Toc104996738"/>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04996739"/>
      <w:r>
        <w:t>7.6.2</w:t>
      </w:r>
      <w:r>
        <w:tab/>
        <w:t>ICF</w:t>
      </w:r>
      <w:bookmarkEnd w:id="259"/>
    </w:p>
    <w:p w14:paraId="445899FD" w14:textId="77777777" w:rsidR="00704F79" w:rsidRDefault="00704F79" w:rsidP="00704F79">
      <w:pPr>
        <w:pStyle w:val="Heading4"/>
      </w:pPr>
      <w:bookmarkStart w:id="260" w:name="_Toc104996740"/>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04996741"/>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04996742"/>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04996743"/>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04996744"/>
      <w:r>
        <w:t>7.6.3</w:t>
      </w:r>
      <w:r>
        <w:tab/>
        <w:t>IQF</w:t>
      </w:r>
      <w:bookmarkEnd w:id="264"/>
    </w:p>
    <w:p w14:paraId="1729AAB9" w14:textId="77777777" w:rsidR="00704F79" w:rsidRDefault="00704F79" w:rsidP="00704F79">
      <w:pPr>
        <w:pStyle w:val="Heading4"/>
      </w:pPr>
      <w:bookmarkStart w:id="265" w:name="_Toc104996745"/>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04996746"/>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04996747"/>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04996748"/>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2CE53A00" w14:textId="77777777" w:rsidR="00C04A28" w:rsidRPr="00760004" w:rsidRDefault="00C04A28" w:rsidP="00020C2C"/>
    <w:p w14:paraId="1ED74243" w14:textId="77777777" w:rsidR="008B3C75" w:rsidRDefault="008B3C75" w:rsidP="008B3C75">
      <w:pPr>
        <w:pStyle w:val="Code"/>
      </w:pPr>
      <w:r>
        <w:t>TS33128Payloads</w:t>
      </w:r>
    </w:p>
    <w:p w14:paraId="4315C3E1" w14:textId="77777777" w:rsidR="008B3C75" w:rsidRDefault="008B3C75" w:rsidP="008B3C75">
      <w:pPr>
        <w:pStyle w:val="Code"/>
      </w:pPr>
      <w:r>
        <w:t>{itu-t(0) identified-organization(4) etsi(0) securityDomain(2) lawfulIntercept(2) threeGPP(4) ts33128(19) r16(16) version10(10)}</w:t>
      </w:r>
    </w:p>
    <w:p w14:paraId="350869C7" w14:textId="77777777" w:rsidR="008B3C75" w:rsidRDefault="008B3C75" w:rsidP="008B3C75">
      <w:pPr>
        <w:pStyle w:val="Code"/>
      </w:pPr>
    </w:p>
    <w:p w14:paraId="1ECEC55F" w14:textId="77777777" w:rsidR="008B3C75" w:rsidRDefault="008B3C75" w:rsidP="008B3C75">
      <w:pPr>
        <w:pStyle w:val="Code"/>
      </w:pPr>
      <w:r>
        <w:t>DEFINITIONS IMPLICIT TAGS EXTENSIBILITY IMPLIED ::=</w:t>
      </w:r>
    </w:p>
    <w:p w14:paraId="7D768B53" w14:textId="77777777" w:rsidR="008B3C75" w:rsidRDefault="008B3C75" w:rsidP="008B3C75">
      <w:pPr>
        <w:pStyle w:val="Code"/>
      </w:pPr>
    </w:p>
    <w:p w14:paraId="47CBE9BC" w14:textId="77777777" w:rsidR="008B3C75" w:rsidRDefault="008B3C75" w:rsidP="008B3C75">
      <w:pPr>
        <w:pStyle w:val="Code"/>
      </w:pPr>
      <w:r>
        <w:t>BEGIN</w:t>
      </w:r>
    </w:p>
    <w:p w14:paraId="74D2B16D" w14:textId="77777777" w:rsidR="008B3C75" w:rsidRDefault="008B3C75" w:rsidP="008B3C75">
      <w:pPr>
        <w:pStyle w:val="Code"/>
      </w:pPr>
    </w:p>
    <w:p w14:paraId="51EDA486" w14:textId="77777777" w:rsidR="008B3C75" w:rsidRDefault="008B3C75" w:rsidP="008B3C75">
      <w:pPr>
        <w:pStyle w:val="CodeHeader"/>
      </w:pPr>
      <w:r>
        <w:t>-- =============</w:t>
      </w:r>
    </w:p>
    <w:p w14:paraId="24CD8152" w14:textId="77777777" w:rsidR="008B3C75" w:rsidRDefault="008B3C75" w:rsidP="008B3C75">
      <w:pPr>
        <w:pStyle w:val="CodeHeader"/>
      </w:pPr>
      <w:r>
        <w:t>-- Relative OIDs</w:t>
      </w:r>
    </w:p>
    <w:p w14:paraId="7AE6FC0E" w14:textId="77777777" w:rsidR="008B3C75" w:rsidRDefault="008B3C75" w:rsidP="008B3C75">
      <w:pPr>
        <w:pStyle w:val="Code"/>
      </w:pPr>
      <w:r>
        <w:t>-- =============</w:t>
      </w:r>
    </w:p>
    <w:p w14:paraId="0A609A0D" w14:textId="77777777" w:rsidR="008B3C75" w:rsidRDefault="008B3C75" w:rsidP="008B3C75">
      <w:pPr>
        <w:pStyle w:val="Code"/>
      </w:pPr>
    </w:p>
    <w:p w14:paraId="3702AD08" w14:textId="77777777" w:rsidR="008B3C75" w:rsidRDefault="008B3C75" w:rsidP="008B3C75">
      <w:pPr>
        <w:pStyle w:val="Code"/>
      </w:pPr>
      <w:r>
        <w:t>tS33128PayloadsOID          RELATIVE-OID ::= {threeGPP(4) ts33128(19) r16(16) version10(10)}</w:t>
      </w:r>
    </w:p>
    <w:p w14:paraId="7CB4CA3E" w14:textId="77777777" w:rsidR="008B3C75" w:rsidRDefault="008B3C75" w:rsidP="008B3C75">
      <w:pPr>
        <w:pStyle w:val="Code"/>
      </w:pPr>
    </w:p>
    <w:p w14:paraId="3EBFB186" w14:textId="77777777" w:rsidR="008B3C75" w:rsidRDefault="008B3C75" w:rsidP="008B3C75">
      <w:pPr>
        <w:pStyle w:val="Code"/>
      </w:pPr>
      <w:r>
        <w:t>xIRIPayloadOID              RELATIVE-OID ::= {tS33128PayloadsOID xIRI(1)}</w:t>
      </w:r>
    </w:p>
    <w:p w14:paraId="5B0A250A" w14:textId="77777777" w:rsidR="008B3C75" w:rsidRDefault="008B3C75" w:rsidP="008B3C75">
      <w:pPr>
        <w:pStyle w:val="Code"/>
      </w:pPr>
      <w:r>
        <w:t>xCCPayloadOID               RELATIVE-OID ::= {tS33128PayloadsOID xCC(2)}</w:t>
      </w:r>
    </w:p>
    <w:p w14:paraId="2F3BD5CA" w14:textId="77777777" w:rsidR="008B3C75" w:rsidRDefault="008B3C75" w:rsidP="008B3C75">
      <w:pPr>
        <w:pStyle w:val="Code"/>
      </w:pPr>
      <w:r>
        <w:t>iRIPayloadOID               RELATIVE-OID ::= {tS33128PayloadsOID iRI(3)}</w:t>
      </w:r>
    </w:p>
    <w:p w14:paraId="2585621A" w14:textId="77777777" w:rsidR="008B3C75" w:rsidRDefault="008B3C75" w:rsidP="008B3C75">
      <w:pPr>
        <w:pStyle w:val="Code"/>
      </w:pPr>
      <w:r>
        <w:t>cCPayloadOID                RELATIVE-OID ::= {tS33128PayloadsOID cC(4)}</w:t>
      </w:r>
    </w:p>
    <w:p w14:paraId="0911505F" w14:textId="77777777" w:rsidR="008B3C75" w:rsidRDefault="008B3C75" w:rsidP="008B3C75">
      <w:pPr>
        <w:pStyle w:val="Code"/>
      </w:pPr>
      <w:r>
        <w:t>lINotificationPayloadOID    RELATIVE-OID ::= {tS33128PayloadsOID lINotification(5)}</w:t>
      </w:r>
    </w:p>
    <w:p w14:paraId="78450694" w14:textId="77777777" w:rsidR="008B3C75" w:rsidRDefault="008B3C75" w:rsidP="008B3C75">
      <w:pPr>
        <w:pStyle w:val="Code"/>
      </w:pPr>
    </w:p>
    <w:p w14:paraId="0B1A5334" w14:textId="77777777" w:rsidR="008B3C75" w:rsidRDefault="008B3C75" w:rsidP="008B3C75">
      <w:pPr>
        <w:pStyle w:val="CodeHeader"/>
      </w:pPr>
      <w:r>
        <w:t>-- ===============</w:t>
      </w:r>
    </w:p>
    <w:p w14:paraId="0BF6BA0D" w14:textId="77777777" w:rsidR="008B3C75" w:rsidRDefault="008B3C75" w:rsidP="008B3C75">
      <w:pPr>
        <w:pStyle w:val="CodeHeader"/>
      </w:pPr>
      <w:r>
        <w:t>-- X2 xIRI payload</w:t>
      </w:r>
    </w:p>
    <w:p w14:paraId="134C3521" w14:textId="77777777" w:rsidR="008B3C75" w:rsidRDefault="008B3C75" w:rsidP="008B3C75">
      <w:pPr>
        <w:pStyle w:val="Code"/>
      </w:pPr>
      <w:r>
        <w:t>-- ===============</w:t>
      </w:r>
    </w:p>
    <w:p w14:paraId="6D9EF380" w14:textId="77777777" w:rsidR="008B3C75" w:rsidRDefault="008B3C75" w:rsidP="008B3C75">
      <w:pPr>
        <w:pStyle w:val="Code"/>
      </w:pPr>
    </w:p>
    <w:p w14:paraId="05F05E67" w14:textId="77777777" w:rsidR="008B3C75" w:rsidRDefault="008B3C75" w:rsidP="008B3C75">
      <w:pPr>
        <w:pStyle w:val="Code"/>
      </w:pPr>
      <w:r>
        <w:t>XIRIPayload ::= SEQUENCE</w:t>
      </w:r>
    </w:p>
    <w:p w14:paraId="71625448" w14:textId="77777777" w:rsidR="008B3C75" w:rsidRDefault="008B3C75" w:rsidP="008B3C75">
      <w:pPr>
        <w:pStyle w:val="Code"/>
      </w:pPr>
      <w:r>
        <w:t>{</w:t>
      </w:r>
    </w:p>
    <w:p w14:paraId="64483734" w14:textId="77777777" w:rsidR="008B3C75" w:rsidRDefault="008B3C75" w:rsidP="008B3C75">
      <w:pPr>
        <w:pStyle w:val="Code"/>
      </w:pPr>
      <w:r>
        <w:t xml:space="preserve">    xIRIPayloadOID      [1] RELATIVE-OID,</w:t>
      </w:r>
    </w:p>
    <w:p w14:paraId="417AB935" w14:textId="77777777" w:rsidR="008B3C75" w:rsidRDefault="008B3C75" w:rsidP="008B3C75">
      <w:pPr>
        <w:pStyle w:val="Code"/>
      </w:pPr>
      <w:r>
        <w:t xml:space="preserve">    event               [2] XIRIEvent</w:t>
      </w:r>
    </w:p>
    <w:p w14:paraId="1C1FEEA3" w14:textId="77777777" w:rsidR="008B3C75" w:rsidRDefault="008B3C75" w:rsidP="008B3C75">
      <w:pPr>
        <w:pStyle w:val="Code"/>
      </w:pPr>
      <w:r>
        <w:t>}</w:t>
      </w:r>
    </w:p>
    <w:p w14:paraId="1012A887" w14:textId="77777777" w:rsidR="008B3C75" w:rsidRDefault="008B3C75" w:rsidP="008B3C75">
      <w:pPr>
        <w:pStyle w:val="Code"/>
      </w:pPr>
    </w:p>
    <w:p w14:paraId="36D7F732" w14:textId="77777777" w:rsidR="008B3C75" w:rsidRDefault="008B3C75" w:rsidP="008B3C75">
      <w:pPr>
        <w:pStyle w:val="Code"/>
      </w:pPr>
      <w:r>
        <w:t>XIRIEvent ::= CHOICE</w:t>
      </w:r>
    </w:p>
    <w:p w14:paraId="1632FCD4" w14:textId="77777777" w:rsidR="008B3C75" w:rsidRDefault="008B3C75" w:rsidP="008B3C75">
      <w:pPr>
        <w:pStyle w:val="Code"/>
      </w:pPr>
      <w:r>
        <w:t>{</w:t>
      </w:r>
    </w:p>
    <w:p w14:paraId="3D1A0551" w14:textId="77777777" w:rsidR="008B3C75" w:rsidRDefault="008B3C75" w:rsidP="008B3C75">
      <w:pPr>
        <w:pStyle w:val="Code"/>
      </w:pPr>
      <w:r>
        <w:t xml:space="preserve">    -- Access and mobility related events, see clause 6.2.2</w:t>
      </w:r>
    </w:p>
    <w:p w14:paraId="2A4AC606" w14:textId="77777777" w:rsidR="008B3C75" w:rsidRDefault="008B3C75" w:rsidP="008B3C75">
      <w:pPr>
        <w:pStyle w:val="Code"/>
      </w:pPr>
      <w:r>
        <w:t xml:space="preserve">    registration                                        [1] AMFRegistration,</w:t>
      </w:r>
    </w:p>
    <w:p w14:paraId="119BA69B" w14:textId="77777777" w:rsidR="008B3C75" w:rsidRDefault="008B3C75" w:rsidP="008B3C75">
      <w:pPr>
        <w:pStyle w:val="Code"/>
      </w:pPr>
      <w:r>
        <w:t xml:space="preserve">    deregistration                                      [2] AMFDeregistration,</w:t>
      </w:r>
    </w:p>
    <w:p w14:paraId="1B53344B" w14:textId="77777777" w:rsidR="008B3C75" w:rsidRDefault="008B3C75" w:rsidP="008B3C75">
      <w:pPr>
        <w:pStyle w:val="Code"/>
      </w:pPr>
      <w:r>
        <w:t xml:space="preserve">    locationUpdate                                      [3] AMFLocationUpdate,</w:t>
      </w:r>
    </w:p>
    <w:p w14:paraId="6209EC9F" w14:textId="77777777" w:rsidR="008B3C75" w:rsidRDefault="008B3C75" w:rsidP="008B3C75">
      <w:pPr>
        <w:pStyle w:val="Code"/>
      </w:pPr>
      <w:r>
        <w:t xml:space="preserve">    startOfInterceptionWithRegisteredUE                 [4] AMFStartOfInterceptionWithRegisteredUE,</w:t>
      </w:r>
    </w:p>
    <w:p w14:paraId="31C785A0" w14:textId="77777777" w:rsidR="008B3C75" w:rsidRDefault="008B3C75" w:rsidP="008B3C75">
      <w:pPr>
        <w:pStyle w:val="Code"/>
      </w:pPr>
      <w:r>
        <w:t xml:space="preserve">    unsuccessfulAMProcedure                             [5] AMFUnsuccessfulProcedure,</w:t>
      </w:r>
    </w:p>
    <w:p w14:paraId="4E5E1A40" w14:textId="77777777" w:rsidR="008B3C75" w:rsidRDefault="008B3C75" w:rsidP="008B3C75">
      <w:pPr>
        <w:pStyle w:val="Code"/>
      </w:pPr>
    </w:p>
    <w:p w14:paraId="0B21DBE6" w14:textId="77777777" w:rsidR="008B3C75" w:rsidRDefault="008B3C75" w:rsidP="008B3C75">
      <w:pPr>
        <w:pStyle w:val="Code"/>
      </w:pPr>
      <w:r>
        <w:t xml:space="preserve">    -- PDU session-related events, see clause 6.2.3</w:t>
      </w:r>
    </w:p>
    <w:p w14:paraId="2CFDC772" w14:textId="77777777" w:rsidR="008B3C75" w:rsidRDefault="008B3C75" w:rsidP="008B3C75">
      <w:pPr>
        <w:pStyle w:val="Code"/>
      </w:pPr>
      <w:r>
        <w:t xml:space="preserve">    pDUSessionEstablishment                             [6] SMFPDUSessionEstablishment,</w:t>
      </w:r>
    </w:p>
    <w:p w14:paraId="1ED91F6E" w14:textId="77777777" w:rsidR="008B3C75" w:rsidRDefault="008B3C75" w:rsidP="008B3C75">
      <w:pPr>
        <w:pStyle w:val="Code"/>
      </w:pPr>
      <w:r>
        <w:t xml:space="preserve">    pDUSessionModification                              [7] SMFPDUSessionModification,</w:t>
      </w:r>
    </w:p>
    <w:p w14:paraId="0A978F96" w14:textId="77777777" w:rsidR="008B3C75" w:rsidRDefault="008B3C75" w:rsidP="008B3C75">
      <w:pPr>
        <w:pStyle w:val="Code"/>
      </w:pPr>
      <w:r>
        <w:t xml:space="preserve">    pDUSessionRelease                                   [8] SMFPDUSessionRelease,</w:t>
      </w:r>
    </w:p>
    <w:p w14:paraId="736C320C" w14:textId="77777777" w:rsidR="008B3C75" w:rsidRDefault="008B3C75" w:rsidP="008B3C75">
      <w:pPr>
        <w:pStyle w:val="Code"/>
      </w:pPr>
      <w:r>
        <w:t xml:space="preserve">    startOfInterceptionWithEstablishedPDUSession        [9] SMFStartOfInterceptionWithEstablishedPDUSession,</w:t>
      </w:r>
    </w:p>
    <w:p w14:paraId="18C8FE48" w14:textId="77777777" w:rsidR="008B3C75" w:rsidRDefault="008B3C75" w:rsidP="008B3C75">
      <w:pPr>
        <w:pStyle w:val="Code"/>
      </w:pPr>
      <w:r>
        <w:t xml:space="preserve">    unsuccessfulSMProcedure                             [10] SMFUnsuccessfulProcedure,</w:t>
      </w:r>
    </w:p>
    <w:p w14:paraId="71CFD6D0" w14:textId="77777777" w:rsidR="008B3C75" w:rsidRDefault="008B3C75" w:rsidP="008B3C75">
      <w:pPr>
        <w:pStyle w:val="Code"/>
      </w:pPr>
    </w:p>
    <w:p w14:paraId="4D70CE6A" w14:textId="77777777" w:rsidR="008B3C75" w:rsidRDefault="008B3C75" w:rsidP="008B3C75">
      <w:pPr>
        <w:pStyle w:val="Code"/>
      </w:pPr>
      <w:r>
        <w:t xml:space="preserve">    -- Subscriber-management related events, see clause 7.2.2</w:t>
      </w:r>
    </w:p>
    <w:p w14:paraId="7BABA53A" w14:textId="77777777" w:rsidR="008B3C75" w:rsidRDefault="008B3C75" w:rsidP="008B3C75">
      <w:pPr>
        <w:pStyle w:val="Code"/>
      </w:pPr>
      <w:r>
        <w:t xml:space="preserve">    servingSystemMessage                                [11] UDMServingSystemMessage,</w:t>
      </w:r>
    </w:p>
    <w:p w14:paraId="02EE916B" w14:textId="77777777" w:rsidR="008B3C75" w:rsidRDefault="008B3C75" w:rsidP="008B3C75">
      <w:pPr>
        <w:pStyle w:val="Code"/>
      </w:pPr>
    </w:p>
    <w:p w14:paraId="154D665A" w14:textId="77777777" w:rsidR="008B3C75" w:rsidRDefault="008B3C75" w:rsidP="008B3C75">
      <w:pPr>
        <w:pStyle w:val="Code"/>
      </w:pPr>
      <w:r>
        <w:t xml:space="preserve">    -- SMS-related events, see clause 6.2.5, see also sMSReport ([56] below)</w:t>
      </w:r>
    </w:p>
    <w:p w14:paraId="555C522E" w14:textId="77777777" w:rsidR="008B3C75" w:rsidRDefault="008B3C75" w:rsidP="008B3C75">
      <w:pPr>
        <w:pStyle w:val="Code"/>
      </w:pPr>
      <w:r>
        <w:t xml:space="preserve">    sMSMessage                                          [12] SMSMessage,</w:t>
      </w:r>
    </w:p>
    <w:p w14:paraId="51C98421" w14:textId="77777777" w:rsidR="008B3C75" w:rsidRDefault="008B3C75" w:rsidP="008B3C75">
      <w:pPr>
        <w:pStyle w:val="Code"/>
      </w:pPr>
    </w:p>
    <w:p w14:paraId="3ADEC286" w14:textId="77777777" w:rsidR="008B3C75" w:rsidRDefault="008B3C75" w:rsidP="008B3C75">
      <w:pPr>
        <w:pStyle w:val="Code"/>
      </w:pPr>
      <w:r>
        <w:t xml:space="preserve">    -- LALS-related events, see clause 7.3.1</w:t>
      </w:r>
    </w:p>
    <w:p w14:paraId="0ED97509" w14:textId="77777777" w:rsidR="008B3C75" w:rsidRDefault="008B3C75" w:rsidP="008B3C75">
      <w:pPr>
        <w:pStyle w:val="Code"/>
      </w:pPr>
      <w:r>
        <w:t xml:space="preserve">    lALSReport                                          [13] LALSReport,</w:t>
      </w:r>
    </w:p>
    <w:p w14:paraId="476B9264" w14:textId="77777777" w:rsidR="008B3C75" w:rsidRDefault="008B3C75" w:rsidP="008B3C75">
      <w:pPr>
        <w:pStyle w:val="Code"/>
      </w:pPr>
    </w:p>
    <w:p w14:paraId="04DBE20B" w14:textId="77777777" w:rsidR="008B3C75" w:rsidRDefault="008B3C75" w:rsidP="008B3C75">
      <w:pPr>
        <w:pStyle w:val="Code"/>
      </w:pPr>
      <w:r>
        <w:t xml:space="preserve">    -- PDHR/PDSR-related events, see clause 6.2.3.4.1</w:t>
      </w:r>
    </w:p>
    <w:p w14:paraId="027B8010" w14:textId="77777777" w:rsidR="008B3C75" w:rsidRDefault="008B3C75" w:rsidP="008B3C75">
      <w:pPr>
        <w:pStyle w:val="Code"/>
      </w:pPr>
      <w:r>
        <w:t xml:space="preserve">    pDHeaderReport                                      [14] PDHeaderReport,</w:t>
      </w:r>
    </w:p>
    <w:p w14:paraId="56ECA4E7" w14:textId="77777777" w:rsidR="008B3C75" w:rsidRDefault="008B3C75" w:rsidP="008B3C75">
      <w:pPr>
        <w:pStyle w:val="Code"/>
      </w:pPr>
      <w:r>
        <w:t xml:space="preserve">    pDSummaryReport                                     [15] PDSummaryReport,</w:t>
      </w:r>
    </w:p>
    <w:p w14:paraId="4F7F0983" w14:textId="77777777" w:rsidR="008B3C75" w:rsidRDefault="008B3C75" w:rsidP="008B3C75">
      <w:pPr>
        <w:pStyle w:val="Code"/>
      </w:pPr>
    </w:p>
    <w:p w14:paraId="579CBE08" w14:textId="77777777" w:rsidR="008B3C75" w:rsidRDefault="008B3C75" w:rsidP="008B3C75">
      <w:pPr>
        <w:pStyle w:val="Code"/>
      </w:pPr>
      <w:r>
        <w:t xml:space="preserve">    -- tag 16 is reserved because there is no equivalent mDFCellSiteReport in XIRIEvent</w:t>
      </w:r>
    </w:p>
    <w:p w14:paraId="333311C6" w14:textId="77777777" w:rsidR="008B3C75" w:rsidRDefault="008B3C75" w:rsidP="008B3C75">
      <w:pPr>
        <w:pStyle w:val="Code"/>
      </w:pPr>
    </w:p>
    <w:p w14:paraId="493D9CBD" w14:textId="77777777" w:rsidR="008B3C75" w:rsidRDefault="008B3C75" w:rsidP="008B3C75">
      <w:pPr>
        <w:pStyle w:val="Code"/>
      </w:pPr>
      <w:r>
        <w:t xml:space="preserve">    -- MMS-related events, see clause 7.4.2</w:t>
      </w:r>
    </w:p>
    <w:p w14:paraId="5BB2E742" w14:textId="77777777" w:rsidR="008B3C75" w:rsidRDefault="008B3C75" w:rsidP="008B3C75">
      <w:pPr>
        <w:pStyle w:val="Code"/>
      </w:pPr>
      <w:r>
        <w:t xml:space="preserve">    mMSSend                                             [17] MMSSend,</w:t>
      </w:r>
    </w:p>
    <w:p w14:paraId="795EBEB1" w14:textId="77777777" w:rsidR="008B3C75" w:rsidRDefault="008B3C75" w:rsidP="008B3C75">
      <w:pPr>
        <w:pStyle w:val="Code"/>
      </w:pPr>
      <w:r>
        <w:t xml:space="preserve">    mMSSendByNonLocalTarget                             [18] MMSSendByNonLocalTarget,</w:t>
      </w:r>
    </w:p>
    <w:p w14:paraId="42C685D6" w14:textId="77777777" w:rsidR="008B3C75" w:rsidRDefault="008B3C75" w:rsidP="008B3C75">
      <w:pPr>
        <w:pStyle w:val="Code"/>
      </w:pPr>
      <w:r>
        <w:t xml:space="preserve">    mMSNotification                                     [19] MMSNotification,</w:t>
      </w:r>
    </w:p>
    <w:p w14:paraId="55092E32" w14:textId="77777777" w:rsidR="008B3C75" w:rsidRDefault="008B3C75" w:rsidP="008B3C75">
      <w:pPr>
        <w:pStyle w:val="Code"/>
      </w:pPr>
      <w:r>
        <w:t xml:space="preserve">    mMSSendToNonLocalTarget                             [20] MMSSendToNonLocalTarget,</w:t>
      </w:r>
    </w:p>
    <w:p w14:paraId="5C3E0AA1" w14:textId="77777777" w:rsidR="008B3C75" w:rsidRDefault="008B3C75" w:rsidP="008B3C75">
      <w:pPr>
        <w:pStyle w:val="Code"/>
      </w:pPr>
      <w:r>
        <w:t xml:space="preserve">    mMSNotificationResponse                             [21] MMSNotificationResponse,</w:t>
      </w:r>
    </w:p>
    <w:p w14:paraId="532AB3DB" w14:textId="77777777" w:rsidR="008B3C75" w:rsidRDefault="008B3C75" w:rsidP="008B3C75">
      <w:pPr>
        <w:pStyle w:val="Code"/>
      </w:pPr>
      <w:r>
        <w:t xml:space="preserve">    mMSRetrieval                                        [22] MMSRetrieval,</w:t>
      </w:r>
    </w:p>
    <w:p w14:paraId="2842AB95" w14:textId="77777777" w:rsidR="008B3C75" w:rsidRDefault="008B3C75" w:rsidP="008B3C75">
      <w:pPr>
        <w:pStyle w:val="Code"/>
      </w:pPr>
      <w:r>
        <w:t xml:space="preserve">    mMSDeliveryAck                                      [23] MMSDeliveryAck,</w:t>
      </w:r>
    </w:p>
    <w:p w14:paraId="20BD307F" w14:textId="77777777" w:rsidR="008B3C75" w:rsidRDefault="008B3C75" w:rsidP="008B3C75">
      <w:pPr>
        <w:pStyle w:val="Code"/>
      </w:pPr>
      <w:r>
        <w:t xml:space="preserve">    mMSForward                                          [24] MMSForward,</w:t>
      </w:r>
    </w:p>
    <w:p w14:paraId="14FA48EA" w14:textId="77777777" w:rsidR="008B3C75" w:rsidRDefault="008B3C75" w:rsidP="008B3C75">
      <w:pPr>
        <w:pStyle w:val="Code"/>
      </w:pPr>
      <w:r>
        <w:t xml:space="preserve">    mMSDeleteFromRelay                                  [25] MMSDeleteFromRelay,</w:t>
      </w:r>
    </w:p>
    <w:p w14:paraId="60CBE524" w14:textId="77777777" w:rsidR="008B3C75" w:rsidRDefault="008B3C75" w:rsidP="008B3C75">
      <w:pPr>
        <w:pStyle w:val="Code"/>
      </w:pPr>
      <w:r>
        <w:t xml:space="preserve">    mMSDeliveryReport                                   [26] MMSDeliveryReport,</w:t>
      </w:r>
    </w:p>
    <w:p w14:paraId="09226F65" w14:textId="77777777" w:rsidR="008B3C75" w:rsidRDefault="008B3C75" w:rsidP="008B3C75">
      <w:pPr>
        <w:pStyle w:val="Code"/>
      </w:pPr>
      <w:r>
        <w:t xml:space="preserve">    mMSDeliveryReportNonLocalTarget                     [27] MMSDeliveryReportNonLocalTarget,</w:t>
      </w:r>
    </w:p>
    <w:p w14:paraId="09183CF4" w14:textId="77777777" w:rsidR="008B3C75" w:rsidRDefault="008B3C75" w:rsidP="008B3C75">
      <w:pPr>
        <w:pStyle w:val="Code"/>
      </w:pPr>
      <w:r>
        <w:t xml:space="preserve">    mMSReadReport                                       [28] MMSReadReport,</w:t>
      </w:r>
    </w:p>
    <w:p w14:paraId="01E70628" w14:textId="77777777" w:rsidR="008B3C75" w:rsidRDefault="008B3C75" w:rsidP="008B3C75">
      <w:pPr>
        <w:pStyle w:val="Code"/>
      </w:pPr>
      <w:r>
        <w:t xml:space="preserve">    mMSReadReportNonLocalTarget                         [29] MMSReadReportNonLocalTarget,</w:t>
      </w:r>
    </w:p>
    <w:p w14:paraId="16E3D1C6" w14:textId="77777777" w:rsidR="008B3C75" w:rsidRDefault="008B3C75" w:rsidP="008B3C75">
      <w:pPr>
        <w:pStyle w:val="Code"/>
      </w:pPr>
      <w:r>
        <w:t xml:space="preserve">    mMSCancel                                           [30] MMSCancel,</w:t>
      </w:r>
    </w:p>
    <w:p w14:paraId="3CF356F9" w14:textId="77777777" w:rsidR="008B3C75" w:rsidRDefault="008B3C75" w:rsidP="008B3C75">
      <w:pPr>
        <w:pStyle w:val="Code"/>
      </w:pPr>
      <w:r>
        <w:t xml:space="preserve">    mMSMBoxStore                                        [31] MMSMBoxStore,</w:t>
      </w:r>
    </w:p>
    <w:p w14:paraId="5E5C6838" w14:textId="77777777" w:rsidR="008B3C75" w:rsidRDefault="008B3C75" w:rsidP="008B3C75">
      <w:pPr>
        <w:pStyle w:val="Code"/>
      </w:pPr>
      <w:r>
        <w:t xml:space="preserve">    mMSMBoxUpload                                       [32] MMSMBoxUpload,</w:t>
      </w:r>
    </w:p>
    <w:p w14:paraId="1A171D6A" w14:textId="77777777" w:rsidR="008B3C75" w:rsidRDefault="008B3C75" w:rsidP="008B3C75">
      <w:pPr>
        <w:pStyle w:val="Code"/>
      </w:pPr>
      <w:r>
        <w:t xml:space="preserve">    mMSMBoxDelete                                       [33] MMSMBoxDelete,</w:t>
      </w:r>
    </w:p>
    <w:p w14:paraId="03D022A9" w14:textId="77777777" w:rsidR="008B3C75" w:rsidRDefault="008B3C75" w:rsidP="008B3C75">
      <w:pPr>
        <w:pStyle w:val="Code"/>
      </w:pPr>
      <w:r>
        <w:t xml:space="preserve">    mMSMBoxViewRequest                                  [34] MMSMBoxViewRequest,</w:t>
      </w:r>
    </w:p>
    <w:p w14:paraId="62CE54E1" w14:textId="77777777" w:rsidR="008B3C75" w:rsidRDefault="008B3C75" w:rsidP="008B3C75">
      <w:pPr>
        <w:pStyle w:val="Code"/>
      </w:pPr>
      <w:r>
        <w:t xml:space="preserve">    mMSMBoxViewResponse                                 [35] MMSMBoxViewResponse,</w:t>
      </w:r>
    </w:p>
    <w:p w14:paraId="209B3161" w14:textId="77777777" w:rsidR="008B3C75" w:rsidRDefault="008B3C75" w:rsidP="008B3C75">
      <w:pPr>
        <w:pStyle w:val="Code"/>
      </w:pPr>
    </w:p>
    <w:p w14:paraId="7CC21074" w14:textId="77777777" w:rsidR="008B3C75" w:rsidRDefault="008B3C75" w:rsidP="008B3C75">
      <w:pPr>
        <w:pStyle w:val="Code"/>
      </w:pPr>
      <w:r>
        <w:t xml:space="preserve">    -- PTC-related events, see clause 7.5.2</w:t>
      </w:r>
    </w:p>
    <w:p w14:paraId="3BFE3783" w14:textId="77777777" w:rsidR="008B3C75" w:rsidRDefault="008B3C75" w:rsidP="008B3C75">
      <w:pPr>
        <w:pStyle w:val="Code"/>
      </w:pPr>
      <w:r>
        <w:t xml:space="preserve">    pTCRegistration                                     [36] PTCRegistration,</w:t>
      </w:r>
    </w:p>
    <w:p w14:paraId="22A482B8" w14:textId="77777777" w:rsidR="008B3C75" w:rsidRDefault="008B3C75" w:rsidP="008B3C75">
      <w:pPr>
        <w:pStyle w:val="Code"/>
      </w:pPr>
      <w:r>
        <w:t xml:space="preserve">    pTCSessionInitiation                                [37] PTCSessionInitiation,</w:t>
      </w:r>
    </w:p>
    <w:p w14:paraId="1C37966D" w14:textId="77777777" w:rsidR="008B3C75" w:rsidRDefault="008B3C75" w:rsidP="008B3C75">
      <w:pPr>
        <w:pStyle w:val="Code"/>
      </w:pPr>
      <w:r>
        <w:t xml:space="preserve">    pTCSessionAbandon                                   [38] PTCSessionAbandon,</w:t>
      </w:r>
    </w:p>
    <w:p w14:paraId="1B929550" w14:textId="77777777" w:rsidR="008B3C75" w:rsidRDefault="008B3C75" w:rsidP="008B3C75">
      <w:pPr>
        <w:pStyle w:val="Code"/>
      </w:pPr>
      <w:r>
        <w:t xml:space="preserve">    pTCSessionStart                                     [39] PTCSessionStart,</w:t>
      </w:r>
    </w:p>
    <w:p w14:paraId="6176DD00" w14:textId="77777777" w:rsidR="008B3C75" w:rsidRDefault="008B3C75" w:rsidP="008B3C75">
      <w:pPr>
        <w:pStyle w:val="Code"/>
      </w:pPr>
      <w:r>
        <w:t xml:space="preserve">    pTCSessionEnd                                       [40] PTCSessionEnd,</w:t>
      </w:r>
    </w:p>
    <w:p w14:paraId="28093905" w14:textId="77777777" w:rsidR="008B3C75" w:rsidRDefault="008B3C75" w:rsidP="008B3C75">
      <w:pPr>
        <w:pStyle w:val="Code"/>
      </w:pPr>
      <w:r>
        <w:t xml:space="preserve">    pTCStartOfInterception                              [41] PTCStartOfInterception,</w:t>
      </w:r>
    </w:p>
    <w:p w14:paraId="04DD3D80" w14:textId="77777777" w:rsidR="008B3C75" w:rsidRDefault="008B3C75" w:rsidP="008B3C75">
      <w:pPr>
        <w:pStyle w:val="Code"/>
      </w:pPr>
      <w:r>
        <w:t xml:space="preserve">    pTCPreEstablishedSession                            [42] PTCPreEstablishedSession,</w:t>
      </w:r>
    </w:p>
    <w:p w14:paraId="368D1252" w14:textId="77777777" w:rsidR="008B3C75" w:rsidRDefault="008B3C75" w:rsidP="008B3C75">
      <w:pPr>
        <w:pStyle w:val="Code"/>
      </w:pPr>
      <w:r>
        <w:t xml:space="preserve">    pTCInstantPersonalAlert                             [43] PTCInstantPersonalAlert,</w:t>
      </w:r>
    </w:p>
    <w:p w14:paraId="5D049DD1" w14:textId="77777777" w:rsidR="008B3C75" w:rsidRDefault="008B3C75" w:rsidP="008B3C75">
      <w:pPr>
        <w:pStyle w:val="Code"/>
      </w:pPr>
      <w:r>
        <w:t xml:space="preserve">    pTCPartyJoin                                        [44] PTCPartyJoin,</w:t>
      </w:r>
    </w:p>
    <w:p w14:paraId="15274673" w14:textId="77777777" w:rsidR="008B3C75" w:rsidRDefault="008B3C75" w:rsidP="008B3C75">
      <w:pPr>
        <w:pStyle w:val="Code"/>
      </w:pPr>
      <w:r>
        <w:t xml:space="preserve">    pTCPartyDrop                                        [45] PTCPartyDrop,</w:t>
      </w:r>
    </w:p>
    <w:p w14:paraId="1EC6765B" w14:textId="77777777" w:rsidR="008B3C75" w:rsidRDefault="008B3C75" w:rsidP="008B3C75">
      <w:pPr>
        <w:pStyle w:val="Code"/>
      </w:pPr>
      <w:r>
        <w:t xml:space="preserve">    pTCPartyHold                                        [46] PTCPartyHold,</w:t>
      </w:r>
    </w:p>
    <w:p w14:paraId="3EB74CF6" w14:textId="77777777" w:rsidR="008B3C75" w:rsidRDefault="008B3C75" w:rsidP="008B3C75">
      <w:pPr>
        <w:pStyle w:val="Code"/>
      </w:pPr>
      <w:r>
        <w:t xml:space="preserve">    pTCMediaModification                                [47] PTCMediaModification,</w:t>
      </w:r>
    </w:p>
    <w:p w14:paraId="19105349" w14:textId="77777777" w:rsidR="008B3C75" w:rsidRDefault="008B3C75" w:rsidP="008B3C75">
      <w:pPr>
        <w:pStyle w:val="Code"/>
      </w:pPr>
      <w:r>
        <w:t xml:space="preserve">    pTCGroupAdvertisement                               [48] PTCGroupAdvertisement,</w:t>
      </w:r>
    </w:p>
    <w:p w14:paraId="2257C9CC" w14:textId="77777777" w:rsidR="008B3C75" w:rsidRDefault="008B3C75" w:rsidP="008B3C75">
      <w:pPr>
        <w:pStyle w:val="Code"/>
      </w:pPr>
      <w:r>
        <w:t xml:space="preserve">    pTCFloorControl                                     [49] PTCFloorControl,</w:t>
      </w:r>
    </w:p>
    <w:p w14:paraId="1CE56C61" w14:textId="77777777" w:rsidR="008B3C75" w:rsidRDefault="008B3C75" w:rsidP="008B3C75">
      <w:pPr>
        <w:pStyle w:val="Code"/>
      </w:pPr>
      <w:r>
        <w:t xml:space="preserve">    pTCTargetPresence                                   [50] PTCTargetPresence,</w:t>
      </w:r>
    </w:p>
    <w:p w14:paraId="287B93D7" w14:textId="77777777" w:rsidR="008B3C75" w:rsidRDefault="008B3C75" w:rsidP="008B3C75">
      <w:pPr>
        <w:pStyle w:val="Code"/>
      </w:pPr>
      <w:r>
        <w:t xml:space="preserve">    pTCParticipantPresence                              [51] PTCParticipantPresence,</w:t>
      </w:r>
    </w:p>
    <w:p w14:paraId="27E36757" w14:textId="77777777" w:rsidR="008B3C75" w:rsidRDefault="008B3C75" w:rsidP="008B3C75">
      <w:pPr>
        <w:pStyle w:val="Code"/>
      </w:pPr>
      <w:r>
        <w:t xml:space="preserve">    pTCListManagement                                   [52] PTCListManagement,</w:t>
      </w:r>
    </w:p>
    <w:p w14:paraId="5A002BFA" w14:textId="77777777" w:rsidR="008B3C75" w:rsidRDefault="008B3C75" w:rsidP="008B3C75">
      <w:pPr>
        <w:pStyle w:val="Code"/>
      </w:pPr>
      <w:r>
        <w:t xml:space="preserve">    pTCAccessPolicy                                     [53] PTCAccessPolicy,</w:t>
      </w:r>
    </w:p>
    <w:p w14:paraId="53A3F893" w14:textId="77777777" w:rsidR="008B3C75" w:rsidRDefault="008B3C75" w:rsidP="008B3C75">
      <w:pPr>
        <w:pStyle w:val="Code"/>
      </w:pPr>
    </w:p>
    <w:p w14:paraId="548408AD" w14:textId="77777777" w:rsidR="008B3C75" w:rsidRDefault="008B3C75" w:rsidP="008B3C75">
      <w:pPr>
        <w:pStyle w:val="Code"/>
      </w:pPr>
      <w:r>
        <w:t xml:space="preserve">    -- More Subscriber-management related events, see clause 7.2.2</w:t>
      </w:r>
    </w:p>
    <w:p w14:paraId="684DB68D" w14:textId="77777777" w:rsidR="008B3C75" w:rsidRDefault="008B3C75" w:rsidP="008B3C75">
      <w:pPr>
        <w:pStyle w:val="Code"/>
      </w:pPr>
      <w:r>
        <w:t xml:space="preserve">    subscriberRecordChangeMessage                       [54] UDMSubscriberRecordChangeMessage,</w:t>
      </w:r>
    </w:p>
    <w:p w14:paraId="08613A09" w14:textId="77777777" w:rsidR="008B3C75" w:rsidRDefault="008B3C75" w:rsidP="008B3C75">
      <w:pPr>
        <w:pStyle w:val="Code"/>
      </w:pPr>
      <w:r>
        <w:t xml:space="preserve">    cancelLocationMessage                               [55] UDMCancelLocationMessage,</w:t>
      </w:r>
    </w:p>
    <w:p w14:paraId="14FC1395" w14:textId="77777777" w:rsidR="008B3C75" w:rsidRDefault="008B3C75" w:rsidP="008B3C75">
      <w:pPr>
        <w:pStyle w:val="Code"/>
      </w:pPr>
    </w:p>
    <w:p w14:paraId="25880A54" w14:textId="77777777" w:rsidR="008B3C75" w:rsidRDefault="008B3C75" w:rsidP="008B3C75">
      <w:pPr>
        <w:pStyle w:val="Code"/>
      </w:pPr>
      <w:r>
        <w:t xml:space="preserve">    -- SMS-related events continued from choice 12</w:t>
      </w:r>
    </w:p>
    <w:p w14:paraId="6F011221" w14:textId="77777777" w:rsidR="008B3C75" w:rsidRDefault="008B3C75" w:rsidP="008B3C75">
      <w:pPr>
        <w:pStyle w:val="Code"/>
      </w:pPr>
      <w:r>
        <w:t xml:space="preserve">    sMSReport                                           [56] SMSReport,</w:t>
      </w:r>
    </w:p>
    <w:p w14:paraId="17215F1F" w14:textId="77777777" w:rsidR="008B3C75" w:rsidRDefault="008B3C75" w:rsidP="008B3C75">
      <w:pPr>
        <w:pStyle w:val="Code"/>
      </w:pPr>
    </w:p>
    <w:p w14:paraId="764AE7B9" w14:textId="77777777" w:rsidR="008B3C75" w:rsidRDefault="008B3C75" w:rsidP="008B3C75">
      <w:pPr>
        <w:pStyle w:val="Code"/>
      </w:pPr>
      <w:r>
        <w:t xml:space="preserve">    -- MA PDU session-related events, see clause 6.2.3.2.7</w:t>
      </w:r>
    </w:p>
    <w:p w14:paraId="32A89EA4" w14:textId="77777777" w:rsidR="008B3C75" w:rsidRDefault="008B3C75" w:rsidP="008B3C75">
      <w:pPr>
        <w:pStyle w:val="Code"/>
      </w:pPr>
      <w:r>
        <w:t xml:space="preserve">    sMFMAPDUSessionEstablishment                        [57] SMFMAPDUSessionEstablishment,</w:t>
      </w:r>
    </w:p>
    <w:p w14:paraId="09DACBEE" w14:textId="77777777" w:rsidR="008B3C75" w:rsidRDefault="008B3C75" w:rsidP="008B3C75">
      <w:pPr>
        <w:pStyle w:val="Code"/>
      </w:pPr>
      <w:r>
        <w:t xml:space="preserve">    sMFMAPDUSessionModification                         [58] SMFMAPDUSessionModification,</w:t>
      </w:r>
    </w:p>
    <w:p w14:paraId="29CE0E7A" w14:textId="77777777" w:rsidR="008B3C75" w:rsidRDefault="008B3C75" w:rsidP="008B3C75">
      <w:pPr>
        <w:pStyle w:val="Code"/>
      </w:pPr>
      <w:r>
        <w:t xml:space="preserve">    sMFMAPDUSessionRelease                              [59] SMFMAPDUSessionRelease,</w:t>
      </w:r>
    </w:p>
    <w:p w14:paraId="610E2DD1" w14:textId="77777777" w:rsidR="008B3C75" w:rsidRDefault="008B3C75" w:rsidP="008B3C75">
      <w:pPr>
        <w:pStyle w:val="Code"/>
      </w:pPr>
      <w:r>
        <w:t xml:space="preserve">    startOfInterceptionWithEstablishedMAPDUSession      [60] SMFStartOfInterceptionWithEstablishedMAPDUSession,</w:t>
      </w:r>
    </w:p>
    <w:p w14:paraId="7800A069" w14:textId="77777777" w:rsidR="008B3C75" w:rsidRDefault="008B3C75" w:rsidP="008B3C75">
      <w:pPr>
        <w:pStyle w:val="Code"/>
      </w:pPr>
      <w:r>
        <w:t xml:space="preserve">    unsuccessfulMASMProcedure                           [61] SMFMAUnsuccessfulProcedure,</w:t>
      </w:r>
    </w:p>
    <w:p w14:paraId="4B16D527" w14:textId="77777777" w:rsidR="008B3C75" w:rsidRDefault="008B3C75" w:rsidP="008B3C75">
      <w:pPr>
        <w:pStyle w:val="Code"/>
      </w:pPr>
    </w:p>
    <w:p w14:paraId="45FC207E" w14:textId="77777777" w:rsidR="008B3C75" w:rsidRDefault="008B3C75" w:rsidP="008B3C75">
      <w:pPr>
        <w:pStyle w:val="Code"/>
      </w:pPr>
      <w:r>
        <w:t xml:space="preserve">    -- Identifier Association events, see clauses 6.2.2.2.7 and 6.3.2.2.2</w:t>
      </w:r>
    </w:p>
    <w:p w14:paraId="74776E1E" w14:textId="77777777" w:rsidR="008B3C75" w:rsidRDefault="008B3C75" w:rsidP="008B3C75">
      <w:pPr>
        <w:pStyle w:val="Code"/>
      </w:pPr>
      <w:r>
        <w:t xml:space="preserve">    aMFIdentifierAssocation                             [62] AMFIdentifierAssocation,</w:t>
      </w:r>
    </w:p>
    <w:p w14:paraId="24C867C4" w14:textId="77777777" w:rsidR="008B3C75" w:rsidRDefault="008B3C75" w:rsidP="008B3C75">
      <w:pPr>
        <w:pStyle w:val="Code"/>
      </w:pPr>
      <w:r>
        <w:t xml:space="preserve">    mMEIdentifierAssocation                             [63] MMEIdentifierAssocation,</w:t>
      </w:r>
    </w:p>
    <w:p w14:paraId="37418F37" w14:textId="77777777" w:rsidR="008B3C75" w:rsidRDefault="008B3C75" w:rsidP="008B3C75">
      <w:pPr>
        <w:pStyle w:val="Code"/>
      </w:pPr>
    </w:p>
    <w:p w14:paraId="691FEF9E" w14:textId="77777777" w:rsidR="008B3C75" w:rsidRDefault="008B3C75" w:rsidP="008B3C75">
      <w:pPr>
        <w:pStyle w:val="Code"/>
      </w:pPr>
      <w:r>
        <w:t xml:space="preserve"> -- PDU to MA PDU session-related events, see clause 6.2.3.2.8</w:t>
      </w:r>
    </w:p>
    <w:p w14:paraId="09387AE9" w14:textId="77777777" w:rsidR="008B3C75" w:rsidRDefault="008B3C75" w:rsidP="008B3C75">
      <w:pPr>
        <w:pStyle w:val="Code"/>
      </w:pPr>
      <w:r>
        <w:t xml:space="preserve">    sMFPDUtoMAPDUSessionModification                    [64] SMFPDUtoMAPDUSessionModification</w:t>
      </w:r>
    </w:p>
    <w:p w14:paraId="56CFEF72" w14:textId="77777777" w:rsidR="008B3C75" w:rsidRDefault="008B3C75" w:rsidP="008B3C75">
      <w:pPr>
        <w:pStyle w:val="Code"/>
      </w:pPr>
      <w:r>
        <w:t>}</w:t>
      </w:r>
    </w:p>
    <w:p w14:paraId="0221C81A" w14:textId="77777777" w:rsidR="008B3C75" w:rsidRDefault="008B3C75" w:rsidP="008B3C75">
      <w:pPr>
        <w:pStyle w:val="Code"/>
      </w:pPr>
    </w:p>
    <w:p w14:paraId="65063F32" w14:textId="77777777" w:rsidR="008B3C75" w:rsidRDefault="008B3C75" w:rsidP="008B3C75">
      <w:pPr>
        <w:pStyle w:val="CodeHeader"/>
      </w:pPr>
      <w:r>
        <w:t>-- ==============</w:t>
      </w:r>
    </w:p>
    <w:p w14:paraId="3BB35262" w14:textId="77777777" w:rsidR="008B3C75" w:rsidRDefault="008B3C75" w:rsidP="008B3C75">
      <w:pPr>
        <w:pStyle w:val="CodeHeader"/>
      </w:pPr>
      <w:r>
        <w:t>-- X3 xCC payload</w:t>
      </w:r>
    </w:p>
    <w:p w14:paraId="696C55B0" w14:textId="77777777" w:rsidR="008B3C75" w:rsidRDefault="008B3C75" w:rsidP="008B3C75">
      <w:pPr>
        <w:pStyle w:val="Code"/>
      </w:pPr>
      <w:r>
        <w:t>-- ==============</w:t>
      </w:r>
    </w:p>
    <w:p w14:paraId="7C2023D7" w14:textId="77777777" w:rsidR="008B3C75" w:rsidRDefault="008B3C75" w:rsidP="008B3C75">
      <w:pPr>
        <w:pStyle w:val="Code"/>
      </w:pPr>
    </w:p>
    <w:p w14:paraId="780BE650" w14:textId="77777777" w:rsidR="008B3C75" w:rsidRDefault="008B3C75" w:rsidP="008B3C75">
      <w:pPr>
        <w:pStyle w:val="Code"/>
      </w:pPr>
      <w:r>
        <w:t>-- No additional xCC payload definitions required in the present document.</w:t>
      </w:r>
    </w:p>
    <w:p w14:paraId="7B8F8AF6" w14:textId="77777777" w:rsidR="008B3C75" w:rsidRDefault="008B3C75" w:rsidP="008B3C75">
      <w:pPr>
        <w:pStyle w:val="Code"/>
      </w:pPr>
    </w:p>
    <w:p w14:paraId="4CD301F7" w14:textId="77777777" w:rsidR="008B3C75" w:rsidRDefault="008B3C75" w:rsidP="008B3C75">
      <w:pPr>
        <w:pStyle w:val="CodeHeader"/>
      </w:pPr>
      <w:r>
        <w:t>-- ===============</w:t>
      </w:r>
    </w:p>
    <w:p w14:paraId="55FF51A5" w14:textId="77777777" w:rsidR="008B3C75" w:rsidRDefault="008B3C75" w:rsidP="008B3C75">
      <w:pPr>
        <w:pStyle w:val="CodeHeader"/>
      </w:pPr>
      <w:r>
        <w:t>-- HI2 IRI payload</w:t>
      </w:r>
    </w:p>
    <w:p w14:paraId="3EEC1CE1" w14:textId="77777777" w:rsidR="008B3C75" w:rsidRDefault="008B3C75" w:rsidP="008B3C75">
      <w:pPr>
        <w:pStyle w:val="Code"/>
      </w:pPr>
      <w:r>
        <w:t>-- ===============</w:t>
      </w:r>
    </w:p>
    <w:p w14:paraId="031CB9D6" w14:textId="77777777" w:rsidR="008B3C75" w:rsidRDefault="008B3C75" w:rsidP="008B3C75">
      <w:pPr>
        <w:pStyle w:val="Code"/>
      </w:pPr>
    </w:p>
    <w:p w14:paraId="0011EEE8" w14:textId="77777777" w:rsidR="008B3C75" w:rsidRDefault="008B3C75" w:rsidP="008B3C75">
      <w:pPr>
        <w:pStyle w:val="Code"/>
      </w:pPr>
      <w:r>
        <w:t>IRIPayload ::= SEQUENCE</w:t>
      </w:r>
    </w:p>
    <w:p w14:paraId="4B06FB8C" w14:textId="77777777" w:rsidR="008B3C75" w:rsidRDefault="008B3C75" w:rsidP="008B3C75">
      <w:pPr>
        <w:pStyle w:val="Code"/>
      </w:pPr>
      <w:r>
        <w:t>{</w:t>
      </w:r>
    </w:p>
    <w:p w14:paraId="65ECFC59" w14:textId="77777777" w:rsidR="008B3C75" w:rsidRDefault="008B3C75" w:rsidP="008B3C75">
      <w:pPr>
        <w:pStyle w:val="Code"/>
      </w:pPr>
      <w:r>
        <w:t xml:space="preserve">    iRIPayloadOID       [1] RELATIVE-OID,</w:t>
      </w:r>
    </w:p>
    <w:p w14:paraId="4F99D113" w14:textId="77777777" w:rsidR="008B3C75" w:rsidRDefault="008B3C75" w:rsidP="008B3C75">
      <w:pPr>
        <w:pStyle w:val="Code"/>
      </w:pPr>
      <w:r>
        <w:t xml:space="preserve">    event               [2] IRIEvent,</w:t>
      </w:r>
    </w:p>
    <w:p w14:paraId="5AF6B193" w14:textId="77777777" w:rsidR="008B3C75" w:rsidRDefault="008B3C75" w:rsidP="008B3C75">
      <w:pPr>
        <w:pStyle w:val="Code"/>
      </w:pPr>
      <w:r>
        <w:t xml:space="preserve">    targetIdentifiers   [3] SEQUENCE OF IRITargetIdentifier OPTIONAL</w:t>
      </w:r>
    </w:p>
    <w:p w14:paraId="45072EEA" w14:textId="77777777" w:rsidR="008B3C75" w:rsidRDefault="008B3C75" w:rsidP="008B3C75">
      <w:pPr>
        <w:pStyle w:val="Code"/>
      </w:pPr>
      <w:r>
        <w:t>}</w:t>
      </w:r>
    </w:p>
    <w:p w14:paraId="3F9FB108" w14:textId="77777777" w:rsidR="008B3C75" w:rsidRDefault="008B3C75" w:rsidP="008B3C75">
      <w:pPr>
        <w:pStyle w:val="Code"/>
      </w:pPr>
    </w:p>
    <w:p w14:paraId="6C575A91" w14:textId="77777777" w:rsidR="008B3C75" w:rsidRDefault="008B3C75" w:rsidP="008B3C75">
      <w:pPr>
        <w:pStyle w:val="Code"/>
      </w:pPr>
      <w:r>
        <w:t>IRIEvent ::= CHOICE</w:t>
      </w:r>
    </w:p>
    <w:p w14:paraId="6E3A64A2" w14:textId="77777777" w:rsidR="008B3C75" w:rsidRDefault="008B3C75" w:rsidP="008B3C75">
      <w:pPr>
        <w:pStyle w:val="Code"/>
      </w:pPr>
      <w:r>
        <w:t>{</w:t>
      </w:r>
    </w:p>
    <w:p w14:paraId="513393B6" w14:textId="77777777" w:rsidR="008B3C75" w:rsidRDefault="008B3C75" w:rsidP="008B3C75">
      <w:pPr>
        <w:pStyle w:val="Code"/>
      </w:pPr>
      <w:r>
        <w:t xml:space="preserve">    -- Registration-related events, see clause 6.2.2</w:t>
      </w:r>
    </w:p>
    <w:p w14:paraId="42B68682" w14:textId="77777777" w:rsidR="008B3C75" w:rsidRDefault="008B3C75" w:rsidP="008B3C75">
      <w:pPr>
        <w:pStyle w:val="Code"/>
      </w:pPr>
      <w:r>
        <w:t xml:space="preserve">    registration                                        [1] AMFRegistration,</w:t>
      </w:r>
    </w:p>
    <w:p w14:paraId="6F52F773" w14:textId="77777777" w:rsidR="008B3C75" w:rsidRDefault="008B3C75" w:rsidP="008B3C75">
      <w:pPr>
        <w:pStyle w:val="Code"/>
      </w:pPr>
      <w:r>
        <w:t xml:space="preserve">    deregistration                                      [2] AMFDeregistration,</w:t>
      </w:r>
    </w:p>
    <w:p w14:paraId="5CEBE8E4" w14:textId="77777777" w:rsidR="008B3C75" w:rsidRDefault="008B3C75" w:rsidP="008B3C75">
      <w:pPr>
        <w:pStyle w:val="Code"/>
      </w:pPr>
      <w:r>
        <w:t xml:space="preserve">    locationUpdate                                      [3] AMFLocationUpdate,</w:t>
      </w:r>
    </w:p>
    <w:p w14:paraId="6152653E" w14:textId="77777777" w:rsidR="008B3C75" w:rsidRDefault="008B3C75" w:rsidP="008B3C75">
      <w:pPr>
        <w:pStyle w:val="Code"/>
      </w:pPr>
      <w:r>
        <w:t xml:space="preserve">    startOfInterceptionWithRegisteredUE                 [4] AMFStartOfInterceptionWithRegisteredUE,</w:t>
      </w:r>
    </w:p>
    <w:p w14:paraId="3102E360" w14:textId="77777777" w:rsidR="008B3C75" w:rsidRDefault="008B3C75" w:rsidP="008B3C75">
      <w:pPr>
        <w:pStyle w:val="Code"/>
      </w:pPr>
      <w:r>
        <w:t xml:space="preserve">    unsuccessfulRegistrationProcedure                   [5] AMFUnsuccessfulProcedure,</w:t>
      </w:r>
    </w:p>
    <w:p w14:paraId="56D9AA46" w14:textId="77777777" w:rsidR="008B3C75" w:rsidRDefault="008B3C75" w:rsidP="008B3C75">
      <w:pPr>
        <w:pStyle w:val="Code"/>
      </w:pPr>
    </w:p>
    <w:p w14:paraId="77661572" w14:textId="77777777" w:rsidR="008B3C75" w:rsidRDefault="008B3C75" w:rsidP="008B3C75">
      <w:pPr>
        <w:pStyle w:val="Code"/>
      </w:pPr>
      <w:r>
        <w:t xml:space="preserve">    -- PDU session-related events, see clause 6.2.3</w:t>
      </w:r>
    </w:p>
    <w:p w14:paraId="2251A456" w14:textId="77777777" w:rsidR="008B3C75" w:rsidRDefault="008B3C75" w:rsidP="008B3C75">
      <w:pPr>
        <w:pStyle w:val="Code"/>
      </w:pPr>
      <w:r>
        <w:t xml:space="preserve">    pDUSessionEstablishment                             [6] SMFPDUSessionEstablishment,</w:t>
      </w:r>
    </w:p>
    <w:p w14:paraId="311A3CB4" w14:textId="77777777" w:rsidR="008B3C75" w:rsidRDefault="008B3C75" w:rsidP="008B3C75">
      <w:pPr>
        <w:pStyle w:val="Code"/>
      </w:pPr>
      <w:r>
        <w:t xml:space="preserve">    pDUSessionModification                              [7] SMFPDUSessionModification,</w:t>
      </w:r>
    </w:p>
    <w:p w14:paraId="5697877A" w14:textId="77777777" w:rsidR="008B3C75" w:rsidRDefault="008B3C75" w:rsidP="008B3C75">
      <w:pPr>
        <w:pStyle w:val="Code"/>
      </w:pPr>
      <w:r>
        <w:t xml:space="preserve">    pDUSessionRelease                                   [8] SMFPDUSessionRelease,</w:t>
      </w:r>
    </w:p>
    <w:p w14:paraId="0E35351B" w14:textId="77777777" w:rsidR="008B3C75" w:rsidRDefault="008B3C75" w:rsidP="008B3C75">
      <w:pPr>
        <w:pStyle w:val="Code"/>
      </w:pPr>
      <w:r>
        <w:t xml:space="preserve">    startOfInterceptionWithEstablishedPDUSession        [9] SMFStartOfInterceptionWithEstablishedPDUSession,</w:t>
      </w:r>
    </w:p>
    <w:p w14:paraId="2A4301DC" w14:textId="77777777" w:rsidR="008B3C75" w:rsidRDefault="008B3C75" w:rsidP="008B3C75">
      <w:pPr>
        <w:pStyle w:val="Code"/>
      </w:pPr>
      <w:r>
        <w:t xml:space="preserve">    unsuccessfulSessionProcedure                        [10] SMFUnsuccessfulProcedure,</w:t>
      </w:r>
    </w:p>
    <w:p w14:paraId="67AB1F79" w14:textId="77777777" w:rsidR="008B3C75" w:rsidRDefault="008B3C75" w:rsidP="008B3C75">
      <w:pPr>
        <w:pStyle w:val="Code"/>
      </w:pPr>
    </w:p>
    <w:p w14:paraId="2AE35AE5" w14:textId="77777777" w:rsidR="008B3C75" w:rsidRDefault="008B3C75" w:rsidP="008B3C75">
      <w:pPr>
        <w:pStyle w:val="Code"/>
      </w:pPr>
      <w:r>
        <w:t xml:space="preserve">    -- Subscriber-management related events, see clause 7.2.2</w:t>
      </w:r>
    </w:p>
    <w:p w14:paraId="6F22D948" w14:textId="77777777" w:rsidR="008B3C75" w:rsidRDefault="008B3C75" w:rsidP="008B3C75">
      <w:pPr>
        <w:pStyle w:val="Code"/>
      </w:pPr>
      <w:r>
        <w:t xml:space="preserve">    servingSystemMessage                                [11] UDMServingSystemMessage,</w:t>
      </w:r>
    </w:p>
    <w:p w14:paraId="26F6940C" w14:textId="77777777" w:rsidR="008B3C75" w:rsidRDefault="008B3C75" w:rsidP="008B3C75">
      <w:pPr>
        <w:pStyle w:val="Code"/>
      </w:pPr>
    </w:p>
    <w:p w14:paraId="5C9A519F" w14:textId="77777777" w:rsidR="008B3C75" w:rsidRDefault="008B3C75" w:rsidP="008B3C75">
      <w:pPr>
        <w:pStyle w:val="Code"/>
      </w:pPr>
      <w:r>
        <w:t xml:space="preserve">    -- SMS-related events, see clause 6.2.5, see also sMSReport ([56] below)</w:t>
      </w:r>
    </w:p>
    <w:p w14:paraId="273A229F" w14:textId="77777777" w:rsidR="008B3C75" w:rsidRDefault="008B3C75" w:rsidP="008B3C75">
      <w:pPr>
        <w:pStyle w:val="Code"/>
      </w:pPr>
      <w:r>
        <w:t xml:space="preserve">    sMSMessage                                          [12] SMSMessage,</w:t>
      </w:r>
    </w:p>
    <w:p w14:paraId="7C4EE9C7" w14:textId="77777777" w:rsidR="008B3C75" w:rsidRDefault="008B3C75" w:rsidP="008B3C75">
      <w:pPr>
        <w:pStyle w:val="Code"/>
      </w:pPr>
    </w:p>
    <w:p w14:paraId="7A6B6416" w14:textId="77777777" w:rsidR="008B3C75" w:rsidRDefault="008B3C75" w:rsidP="008B3C75">
      <w:pPr>
        <w:pStyle w:val="Code"/>
      </w:pPr>
      <w:r>
        <w:t xml:space="preserve">    -- LALS-related events, see clause 7.3.1</w:t>
      </w:r>
    </w:p>
    <w:p w14:paraId="04EB964F" w14:textId="77777777" w:rsidR="008B3C75" w:rsidRDefault="008B3C75" w:rsidP="008B3C75">
      <w:pPr>
        <w:pStyle w:val="Code"/>
      </w:pPr>
      <w:r>
        <w:t xml:space="preserve">    lALSReport                                          [13] LALSReport,</w:t>
      </w:r>
    </w:p>
    <w:p w14:paraId="5CF200FB" w14:textId="77777777" w:rsidR="008B3C75" w:rsidRDefault="008B3C75" w:rsidP="008B3C75">
      <w:pPr>
        <w:pStyle w:val="Code"/>
      </w:pPr>
    </w:p>
    <w:p w14:paraId="4B1C846F" w14:textId="77777777" w:rsidR="008B3C75" w:rsidRDefault="008B3C75" w:rsidP="008B3C75">
      <w:pPr>
        <w:pStyle w:val="Code"/>
      </w:pPr>
      <w:r>
        <w:t xml:space="preserve">    -- PDHR/PDSR-related events, see clause 6.2.3.4.1</w:t>
      </w:r>
    </w:p>
    <w:p w14:paraId="20117BB4" w14:textId="77777777" w:rsidR="008B3C75" w:rsidRDefault="008B3C75" w:rsidP="008B3C75">
      <w:pPr>
        <w:pStyle w:val="Code"/>
      </w:pPr>
      <w:r>
        <w:t xml:space="preserve">    pDHeaderReport                                      [14] PDHeaderReport,</w:t>
      </w:r>
    </w:p>
    <w:p w14:paraId="59C37903" w14:textId="77777777" w:rsidR="008B3C75" w:rsidRDefault="008B3C75" w:rsidP="008B3C75">
      <w:pPr>
        <w:pStyle w:val="Code"/>
      </w:pPr>
      <w:r>
        <w:t xml:space="preserve">    pDSummaryReport                                     [15] PDSummaryReport,</w:t>
      </w:r>
    </w:p>
    <w:p w14:paraId="3B065303" w14:textId="77777777" w:rsidR="008B3C75" w:rsidRDefault="008B3C75" w:rsidP="008B3C75">
      <w:pPr>
        <w:pStyle w:val="Code"/>
      </w:pPr>
    </w:p>
    <w:p w14:paraId="7CAB7BA5" w14:textId="77777777" w:rsidR="008B3C75" w:rsidRDefault="008B3C75" w:rsidP="008B3C75">
      <w:pPr>
        <w:pStyle w:val="Code"/>
      </w:pPr>
      <w:r>
        <w:t xml:space="preserve">    -- MDF-related events, see clause 7.3.2</w:t>
      </w:r>
    </w:p>
    <w:p w14:paraId="59B355D0" w14:textId="77777777" w:rsidR="008B3C75" w:rsidRDefault="008B3C75" w:rsidP="008B3C75">
      <w:pPr>
        <w:pStyle w:val="Code"/>
      </w:pPr>
      <w:r>
        <w:t xml:space="preserve">    mDFCellSiteReport                                   [16] MDFCellSiteReport,</w:t>
      </w:r>
    </w:p>
    <w:p w14:paraId="4FEFE38E" w14:textId="77777777" w:rsidR="008B3C75" w:rsidRDefault="008B3C75" w:rsidP="008B3C75">
      <w:pPr>
        <w:pStyle w:val="Code"/>
      </w:pPr>
    </w:p>
    <w:p w14:paraId="40F99401" w14:textId="77777777" w:rsidR="008B3C75" w:rsidRDefault="008B3C75" w:rsidP="008B3C75">
      <w:pPr>
        <w:pStyle w:val="Code"/>
      </w:pPr>
      <w:r>
        <w:t xml:space="preserve">    -- MMS-related events, see clause 7.4.2</w:t>
      </w:r>
    </w:p>
    <w:p w14:paraId="41AFC6E6" w14:textId="77777777" w:rsidR="008B3C75" w:rsidRDefault="008B3C75" w:rsidP="008B3C75">
      <w:pPr>
        <w:pStyle w:val="Code"/>
      </w:pPr>
      <w:r>
        <w:t xml:space="preserve">    mMSSend                                             [17] MMSSend,</w:t>
      </w:r>
    </w:p>
    <w:p w14:paraId="0F6E4BE9" w14:textId="77777777" w:rsidR="008B3C75" w:rsidRDefault="008B3C75" w:rsidP="008B3C75">
      <w:pPr>
        <w:pStyle w:val="Code"/>
      </w:pPr>
      <w:r>
        <w:t xml:space="preserve">    mMSSendByNonLocalTarget                             [18] MMSSendByNonLocalTarget,</w:t>
      </w:r>
    </w:p>
    <w:p w14:paraId="1562E1C5" w14:textId="77777777" w:rsidR="008B3C75" w:rsidRDefault="008B3C75" w:rsidP="008B3C75">
      <w:pPr>
        <w:pStyle w:val="Code"/>
      </w:pPr>
      <w:r>
        <w:t xml:space="preserve">    mMSNotification                                     [19] MMSNotification,</w:t>
      </w:r>
    </w:p>
    <w:p w14:paraId="0D7BF7EB" w14:textId="77777777" w:rsidR="008B3C75" w:rsidRDefault="008B3C75" w:rsidP="008B3C75">
      <w:pPr>
        <w:pStyle w:val="Code"/>
      </w:pPr>
      <w:r>
        <w:t xml:space="preserve">    mMSSendToNonLocalTarget                             [20] MMSSendToNonLocalTarget,</w:t>
      </w:r>
    </w:p>
    <w:p w14:paraId="67E2B26F" w14:textId="77777777" w:rsidR="008B3C75" w:rsidRDefault="008B3C75" w:rsidP="008B3C75">
      <w:pPr>
        <w:pStyle w:val="Code"/>
      </w:pPr>
      <w:r>
        <w:t xml:space="preserve">    mMSNotificationResponse                             [21] MMSNotificationResponse,</w:t>
      </w:r>
    </w:p>
    <w:p w14:paraId="7EE431C6" w14:textId="77777777" w:rsidR="008B3C75" w:rsidRDefault="008B3C75" w:rsidP="008B3C75">
      <w:pPr>
        <w:pStyle w:val="Code"/>
      </w:pPr>
      <w:r>
        <w:t xml:space="preserve">    mMSRetrieval                                        [22] MMSRetrieval,</w:t>
      </w:r>
    </w:p>
    <w:p w14:paraId="135676E3" w14:textId="77777777" w:rsidR="008B3C75" w:rsidRDefault="008B3C75" w:rsidP="008B3C75">
      <w:pPr>
        <w:pStyle w:val="Code"/>
      </w:pPr>
      <w:r>
        <w:t xml:space="preserve">    mMSDeliveryAck                                      [23] MMSDeliveryAck,</w:t>
      </w:r>
    </w:p>
    <w:p w14:paraId="771BA2FA" w14:textId="77777777" w:rsidR="008B3C75" w:rsidRDefault="008B3C75" w:rsidP="008B3C75">
      <w:pPr>
        <w:pStyle w:val="Code"/>
      </w:pPr>
      <w:r>
        <w:t xml:space="preserve">    mMSForward                                          [24] MMSForward,</w:t>
      </w:r>
    </w:p>
    <w:p w14:paraId="7A4839B7" w14:textId="77777777" w:rsidR="008B3C75" w:rsidRDefault="008B3C75" w:rsidP="008B3C75">
      <w:pPr>
        <w:pStyle w:val="Code"/>
      </w:pPr>
      <w:r>
        <w:t xml:space="preserve">    mMSDeleteFromRelay                                  [25] MMSDeleteFromRelay,</w:t>
      </w:r>
    </w:p>
    <w:p w14:paraId="3FDB2D12" w14:textId="77777777" w:rsidR="008B3C75" w:rsidRDefault="008B3C75" w:rsidP="008B3C75">
      <w:pPr>
        <w:pStyle w:val="Code"/>
      </w:pPr>
      <w:r>
        <w:t xml:space="preserve">    mMSDeliveryReport                                   [26] MMSDeliveryReport,</w:t>
      </w:r>
    </w:p>
    <w:p w14:paraId="565CF4AA" w14:textId="77777777" w:rsidR="008B3C75" w:rsidRDefault="008B3C75" w:rsidP="008B3C75">
      <w:pPr>
        <w:pStyle w:val="Code"/>
      </w:pPr>
      <w:r>
        <w:t xml:space="preserve">    mMSDeliveryReportNonLocalTarget                     [27] MMSDeliveryReportNonLocalTarget,</w:t>
      </w:r>
    </w:p>
    <w:p w14:paraId="4722F187" w14:textId="77777777" w:rsidR="008B3C75" w:rsidRDefault="008B3C75" w:rsidP="008B3C75">
      <w:pPr>
        <w:pStyle w:val="Code"/>
      </w:pPr>
      <w:r>
        <w:t xml:space="preserve">    mMSReadReport                                       [28] MMSReadReport,</w:t>
      </w:r>
    </w:p>
    <w:p w14:paraId="2298A4BB" w14:textId="77777777" w:rsidR="008B3C75" w:rsidRDefault="008B3C75" w:rsidP="008B3C75">
      <w:pPr>
        <w:pStyle w:val="Code"/>
      </w:pPr>
      <w:r>
        <w:t xml:space="preserve">    mMSReadReportNonLocalTarget                         [29] MMSReadReportNonLocalTarget,</w:t>
      </w:r>
    </w:p>
    <w:p w14:paraId="54F467DC" w14:textId="77777777" w:rsidR="008B3C75" w:rsidRDefault="008B3C75" w:rsidP="008B3C75">
      <w:pPr>
        <w:pStyle w:val="Code"/>
      </w:pPr>
      <w:r>
        <w:t xml:space="preserve">    mMSCancel                                           [30] MMSCancel,</w:t>
      </w:r>
    </w:p>
    <w:p w14:paraId="3F41392A" w14:textId="77777777" w:rsidR="008B3C75" w:rsidRDefault="008B3C75" w:rsidP="008B3C75">
      <w:pPr>
        <w:pStyle w:val="Code"/>
      </w:pPr>
      <w:r>
        <w:t xml:space="preserve">    mMSMBoxStore                                        [31] MMSMBoxStore,</w:t>
      </w:r>
    </w:p>
    <w:p w14:paraId="443ADCB8" w14:textId="77777777" w:rsidR="008B3C75" w:rsidRDefault="008B3C75" w:rsidP="008B3C75">
      <w:pPr>
        <w:pStyle w:val="Code"/>
      </w:pPr>
      <w:r>
        <w:t xml:space="preserve">    mMSMBoxUpload                                       [32] MMSMBoxUpload,</w:t>
      </w:r>
    </w:p>
    <w:p w14:paraId="21325E3B" w14:textId="77777777" w:rsidR="008B3C75" w:rsidRDefault="008B3C75" w:rsidP="008B3C75">
      <w:pPr>
        <w:pStyle w:val="Code"/>
      </w:pPr>
      <w:r>
        <w:t xml:space="preserve">    mMSMBoxDelete                                       [33] MMSMBoxDelete,</w:t>
      </w:r>
    </w:p>
    <w:p w14:paraId="2455B9AE" w14:textId="77777777" w:rsidR="008B3C75" w:rsidRDefault="008B3C75" w:rsidP="008B3C75">
      <w:pPr>
        <w:pStyle w:val="Code"/>
      </w:pPr>
      <w:r>
        <w:t xml:space="preserve">    mMSMBoxViewRequest                                  [34] MMSMBoxViewRequest,</w:t>
      </w:r>
    </w:p>
    <w:p w14:paraId="07C0FD30" w14:textId="77777777" w:rsidR="008B3C75" w:rsidRDefault="008B3C75" w:rsidP="008B3C75">
      <w:pPr>
        <w:pStyle w:val="Code"/>
      </w:pPr>
      <w:r>
        <w:t xml:space="preserve">    mMSMBoxViewResponse                                 [35] MMSMBoxViewResponse,</w:t>
      </w:r>
    </w:p>
    <w:p w14:paraId="11BDDE07" w14:textId="77777777" w:rsidR="008B3C75" w:rsidRDefault="008B3C75" w:rsidP="008B3C75">
      <w:pPr>
        <w:pStyle w:val="Code"/>
      </w:pPr>
    </w:p>
    <w:p w14:paraId="3BFB5FE0" w14:textId="77777777" w:rsidR="008B3C75" w:rsidRDefault="008B3C75" w:rsidP="008B3C75">
      <w:pPr>
        <w:pStyle w:val="Code"/>
      </w:pPr>
      <w:r>
        <w:t xml:space="preserve">    -- PTC-related events, see clause 7.5.2</w:t>
      </w:r>
    </w:p>
    <w:p w14:paraId="3599EA18" w14:textId="77777777" w:rsidR="008B3C75" w:rsidRDefault="008B3C75" w:rsidP="008B3C75">
      <w:pPr>
        <w:pStyle w:val="Code"/>
      </w:pPr>
      <w:r>
        <w:t xml:space="preserve">    pTCRegistration                                     [36] PTCRegistration,</w:t>
      </w:r>
    </w:p>
    <w:p w14:paraId="6CB66CC3" w14:textId="77777777" w:rsidR="008B3C75" w:rsidRDefault="008B3C75" w:rsidP="008B3C75">
      <w:pPr>
        <w:pStyle w:val="Code"/>
      </w:pPr>
      <w:r>
        <w:t xml:space="preserve">    pTCSessionInitiation                                [37] PTCSessionInitiation,</w:t>
      </w:r>
    </w:p>
    <w:p w14:paraId="2D777113" w14:textId="77777777" w:rsidR="008B3C75" w:rsidRDefault="008B3C75" w:rsidP="008B3C75">
      <w:pPr>
        <w:pStyle w:val="Code"/>
      </w:pPr>
      <w:r>
        <w:t xml:space="preserve">    pTCSessionAbandon                                   [38] PTCSessionAbandon,</w:t>
      </w:r>
    </w:p>
    <w:p w14:paraId="5A399FAC" w14:textId="77777777" w:rsidR="008B3C75" w:rsidRDefault="008B3C75" w:rsidP="008B3C75">
      <w:pPr>
        <w:pStyle w:val="Code"/>
      </w:pPr>
      <w:r>
        <w:t xml:space="preserve">    pTCSessionStart                                     [39] PTCSessionStart,</w:t>
      </w:r>
    </w:p>
    <w:p w14:paraId="6FAF650B" w14:textId="77777777" w:rsidR="008B3C75" w:rsidRDefault="008B3C75" w:rsidP="008B3C75">
      <w:pPr>
        <w:pStyle w:val="Code"/>
      </w:pPr>
      <w:r>
        <w:t xml:space="preserve">    pTCSessionEnd                                       [40] PTCSessionEnd,</w:t>
      </w:r>
    </w:p>
    <w:p w14:paraId="36C455DA" w14:textId="77777777" w:rsidR="008B3C75" w:rsidRDefault="008B3C75" w:rsidP="008B3C75">
      <w:pPr>
        <w:pStyle w:val="Code"/>
      </w:pPr>
      <w:r>
        <w:t xml:space="preserve">    pTCStartOfInterception                              [41] PTCStartOfInterception,</w:t>
      </w:r>
    </w:p>
    <w:p w14:paraId="251E539B" w14:textId="77777777" w:rsidR="008B3C75" w:rsidRDefault="008B3C75" w:rsidP="008B3C75">
      <w:pPr>
        <w:pStyle w:val="Code"/>
      </w:pPr>
      <w:r>
        <w:t xml:space="preserve">    pTCPreEstablishedSession                            [42] PTCPreEstablishedSession,</w:t>
      </w:r>
    </w:p>
    <w:p w14:paraId="177A18C2" w14:textId="77777777" w:rsidR="008B3C75" w:rsidRDefault="008B3C75" w:rsidP="008B3C75">
      <w:pPr>
        <w:pStyle w:val="Code"/>
      </w:pPr>
      <w:r>
        <w:t xml:space="preserve">    pTCInstantPersonalAlert                             [43] PTCInstantPersonalAlert,</w:t>
      </w:r>
    </w:p>
    <w:p w14:paraId="42148DD6" w14:textId="77777777" w:rsidR="008B3C75" w:rsidRDefault="008B3C75" w:rsidP="008B3C75">
      <w:pPr>
        <w:pStyle w:val="Code"/>
      </w:pPr>
      <w:r>
        <w:t xml:space="preserve">    pTCPartyJoin                                        [44] PTCPartyJoin,</w:t>
      </w:r>
    </w:p>
    <w:p w14:paraId="29922FE6" w14:textId="77777777" w:rsidR="008B3C75" w:rsidRDefault="008B3C75" w:rsidP="008B3C75">
      <w:pPr>
        <w:pStyle w:val="Code"/>
      </w:pPr>
      <w:r>
        <w:t xml:space="preserve">    pTCPartyDrop                                        [45] PTCPartyDrop,</w:t>
      </w:r>
    </w:p>
    <w:p w14:paraId="68444645" w14:textId="77777777" w:rsidR="008B3C75" w:rsidRDefault="008B3C75" w:rsidP="008B3C75">
      <w:pPr>
        <w:pStyle w:val="Code"/>
      </w:pPr>
      <w:r>
        <w:t xml:space="preserve">    pTCPartyHold                                        [46] PTCPartyHold,</w:t>
      </w:r>
    </w:p>
    <w:p w14:paraId="1E48BC5B" w14:textId="77777777" w:rsidR="008B3C75" w:rsidRDefault="008B3C75" w:rsidP="008B3C75">
      <w:pPr>
        <w:pStyle w:val="Code"/>
      </w:pPr>
      <w:r>
        <w:t xml:space="preserve">    pTCMediaModification                                [47] PTCMediaModification,</w:t>
      </w:r>
    </w:p>
    <w:p w14:paraId="676EA920" w14:textId="77777777" w:rsidR="008B3C75" w:rsidRDefault="008B3C75" w:rsidP="008B3C75">
      <w:pPr>
        <w:pStyle w:val="Code"/>
      </w:pPr>
      <w:r>
        <w:t xml:space="preserve">    pTCGroupAdvertisement                               [48] PTCGroupAdvertisement,</w:t>
      </w:r>
    </w:p>
    <w:p w14:paraId="1B5B2810" w14:textId="77777777" w:rsidR="008B3C75" w:rsidRDefault="008B3C75" w:rsidP="008B3C75">
      <w:pPr>
        <w:pStyle w:val="Code"/>
      </w:pPr>
      <w:r>
        <w:t xml:space="preserve">    pTCFloorControl                                     [49] PTCFloorControl,</w:t>
      </w:r>
    </w:p>
    <w:p w14:paraId="131CB5D2" w14:textId="77777777" w:rsidR="008B3C75" w:rsidRDefault="008B3C75" w:rsidP="008B3C75">
      <w:pPr>
        <w:pStyle w:val="Code"/>
      </w:pPr>
      <w:r>
        <w:t xml:space="preserve">    pTCTargetPresence                                   [50] PTCTargetPresence,</w:t>
      </w:r>
    </w:p>
    <w:p w14:paraId="4F78021E" w14:textId="77777777" w:rsidR="008B3C75" w:rsidRDefault="008B3C75" w:rsidP="008B3C75">
      <w:pPr>
        <w:pStyle w:val="Code"/>
      </w:pPr>
      <w:r>
        <w:t xml:space="preserve">    pTCParticipantPresence                              [51] PTCParticipantPresence,</w:t>
      </w:r>
    </w:p>
    <w:p w14:paraId="49F62804" w14:textId="77777777" w:rsidR="008B3C75" w:rsidRDefault="008B3C75" w:rsidP="008B3C75">
      <w:pPr>
        <w:pStyle w:val="Code"/>
      </w:pPr>
      <w:r>
        <w:t xml:space="preserve">    pTCListManagement                                   [52] PTCListManagement,</w:t>
      </w:r>
    </w:p>
    <w:p w14:paraId="036A099C" w14:textId="77777777" w:rsidR="008B3C75" w:rsidRDefault="008B3C75" w:rsidP="008B3C75">
      <w:pPr>
        <w:pStyle w:val="Code"/>
      </w:pPr>
      <w:r>
        <w:t xml:space="preserve">    pTCAccessPolicy                                     [53] PTCAccessPolicy,</w:t>
      </w:r>
    </w:p>
    <w:p w14:paraId="15FF4538" w14:textId="77777777" w:rsidR="008B3C75" w:rsidRDefault="008B3C75" w:rsidP="008B3C75">
      <w:pPr>
        <w:pStyle w:val="Code"/>
      </w:pPr>
    </w:p>
    <w:p w14:paraId="7D0F3AE0" w14:textId="77777777" w:rsidR="008B3C75" w:rsidRDefault="008B3C75" w:rsidP="008B3C75">
      <w:pPr>
        <w:pStyle w:val="Code"/>
      </w:pPr>
      <w:r>
        <w:t xml:space="preserve">    -- More Subscriber-management related events, see clause 7.2.2</w:t>
      </w:r>
    </w:p>
    <w:p w14:paraId="4C5292CB" w14:textId="77777777" w:rsidR="008B3C75" w:rsidRDefault="008B3C75" w:rsidP="008B3C75">
      <w:pPr>
        <w:pStyle w:val="Code"/>
      </w:pPr>
      <w:r>
        <w:t xml:space="preserve">     subscriberRecordChangeMessage                      [54] UDMSubscriberRecordChangeMessage,</w:t>
      </w:r>
    </w:p>
    <w:p w14:paraId="16D6537C" w14:textId="77777777" w:rsidR="008B3C75" w:rsidRDefault="008B3C75" w:rsidP="008B3C75">
      <w:pPr>
        <w:pStyle w:val="Code"/>
      </w:pPr>
      <w:r>
        <w:t xml:space="preserve">     cancelLocationMessage                              [55] UDMCancelLocationMessage,</w:t>
      </w:r>
    </w:p>
    <w:p w14:paraId="374D7871" w14:textId="77777777" w:rsidR="008B3C75" w:rsidRDefault="008B3C75" w:rsidP="008B3C75">
      <w:pPr>
        <w:pStyle w:val="Code"/>
      </w:pPr>
    </w:p>
    <w:p w14:paraId="321249F7" w14:textId="77777777" w:rsidR="008B3C75" w:rsidRDefault="008B3C75" w:rsidP="008B3C75">
      <w:pPr>
        <w:pStyle w:val="Code"/>
      </w:pPr>
      <w:r>
        <w:t xml:space="preserve">    -- SMS-related events, continued from choice 12</w:t>
      </w:r>
    </w:p>
    <w:p w14:paraId="02AC4414" w14:textId="77777777" w:rsidR="008B3C75" w:rsidRDefault="008B3C75" w:rsidP="008B3C75">
      <w:pPr>
        <w:pStyle w:val="Code"/>
      </w:pPr>
      <w:r>
        <w:t xml:space="preserve">    sMSReport                                           [56] SMSReport,</w:t>
      </w:r>
    </w:p>
    <w:p w14:paraId="25BC6159" w14:textId="77777777" w:rsidR="008B3C75" w:rsidRDefault="008B3C75" w:rsidP="008B3C75">
      <w:pPr>
        <w:pStyle w:val="Code"/>
      </w:pPr>
    </w:p>
    <w:p w14:paraId="46EF6202" w14:textId="77777777" w:rsidR="008B3C75" w:rsidRDefault="008B3C75" w:rsidP="008B3C75">
      <w:pPr>
        <w:pStyle w:val="Code"/>
      </w:pPr>
      <w:r>
        <w:t xml:space="preserve">    -- MA PDU session-related events, see clause 6.2.3.2.7</w:t>
      </w:r>
    </w:p>
    <w:p w14:paraId="688FCCED" w14:textId="77777777" w:rsidR="008B3C75" w:rsidRDefault="008B3C75" w:rsidP="008B3C75">
      <w:pPr>
        <w:pStyle w:val="Code"/>
      </w:pPr>
      <w:r>
        <w:t xml:space="preserve">    sMFMAPDUSessionEstablishment                        [57] SMFMAPDUSessionEstablishment,</w:t>
      </w:r>
    </w:p>
    <w:p w14:paraId="6FB59702" w14:textId="77777777" w:rsidR="008B3C75" w:rsidRDefault="008B3C75" w:rsidP="008B3C75">
      <w:pPr>
        <w:pStyle w:val="Code"/>
      </w:pPr>
      <w:r>
        <w:t xml:space="preserve">    sMFMAPDUSessionModification                         [58] SMFMAPDUSessionModification,</w:t>
      </w:r>
    </w:p>
    <w:p w14:paraId="246F0BAF" w14:textId="77777777" w:rsidR="008B3C75" w:rsidRDefault="008B3C75" w:rsidP="008B3C75">
      <w:pPr>
        <w:pStyle w:val="Code"/>
      </w:pPr>
      <w:r>
        <w:t xml:space="preserve">    sMFMAPDUSessionRelease                              [59] SMFMAPDUSessionRelease,</w:t>
      </w:r>
    </w:p>
    <w:p w14:paraId="531FF80A" w14:textId="77777777" w:rsidR="008B3C75" w:rsidRDefault="008B3C75" w:rsidP="008B3C75">
      <w:pPr>
        <w:pStyle w:val="Code"/>
      </w:pPr>
      <w:r>
        <w:t xml:space="preserve">    startOfInterceptionWithEstablishedMAPDUSession      [60] SMFStartOfInterceptionWithEstablishedMAPDUSession,</w:t>
      </w:r>
    </w:p>
    <w:p w14:paraId="0C7B6BB5" w14:textId="77777777" w:rsidR="008B3C75" w:rsidRDefault="008B3C75" w:rsidP="008B3C75">
      <w:pPr>
        <w:pStyle w:val="Code"/>
      </w:pPr>
      <w:r>
        <w:t xml:space="preserve">    unsuccessfulMASMProcedure                           [61] SMFMAUnsuccessfulProcedure,</w:t>
      </w:r>
    </w:p>
    <w:p w14:paraId="75DFAA96" w14:textId="77777777" w:rsidR="008B3C75" w:rsidRDefault="008B3C75" w:rsidP="008B3C75">
      <w:pPr>
        <w:pStyle w:val="Code"/>
      </w:pPr>
    </w:p>
    <w:p w14:paraId="20A0204D" w14:textId="77777777" w:rsidR="008B3C75" w:rsidRDefault="008B3C75" w:rsidP="008B3C75">
      <w:pPr>
        <w:pStyle w:val="Code"/>
      </w:pPr>
      <w:r>
        <w:t xml:space="preserve">    -- Identifier Association events, see clauses 6.2.2.2.7 and 6.3.2.2.2</w:t>
      </w:r>
    </w:p>
    <w:p w14:paraId="3A03DB5A" w14:textId="77777777" w:rsidR="008B3C75" w:rsidRDefault="008B3C75" w:rsidP="008B3C75">
      <w:pPr>
        <w:pStyle w:val="Code"/>
      </w:pPr>
      <w:r>
        <w:t xml:space="preserve">     aMFIdentifierAssocation                            [62] AMFIdentifierAssocation,</w:t>
      </w:r>
    </w:p>
    <w:p w14:paraId="4102DA12" w14:textId="77777777" w:rsidR="008B3C75" w:rsidRDefault="008B3C75" w:rsidP="008B3C75">
      <w:pPr>
        <w:pStyle w:val="Code"/>
      </w:pPr>
      <w:r>
        <w:t xml:space="preserve">     mMEIdentifierAssocation                            [63] MMEIdentifierAssocation,</w:t>
      </w:r>
    </w:p>
    <w:p w14:paraId="2574BE3B" w14:textId="77777777" w:rsidR="008B3C75" w:rsidRDefault="008B3C75" w:rsidP="008B3C75">
      <w:pPr>
        <w:pStyle w:val="Code"/>
      </w:pPr>
    </w:p>
    <w:p w14:paraId="0AB2A12C" w14:textId="77777777" w:rsidR="008B3C75" w:rsidRDefault="008B3C75" w:rsidP="008B3C75">
      <w:pPr>
        <w:pStyle w:val="Code"/>
      </w:pPr>
      <w:r>
        <w:t xml:space="preserve">    -- PDU to MA PDU session-related events, see clause 6.2.3.2.8</w:t>
      </w:r>
    </w:p>
    <w:p w14:paraId="01DDD042" w14:textId="77777777" w:rsidR="008B3C75" w:rsidRDefault="008B3C75" w:rsidP="008B3C75">
      <w:pPr>
        <w:pStyle w:val="Code"/>
      </w:pPr>
      <w:r>
        <w:t xml:space="preserve">    sMFPDUtoMAPDUSessionModification                    [64] SMFPDUtoMAPDUSessionModification</w:t>
      </w:r>
    </w:p>
    <w:p w14:paraId="358B1B17" w14:textId="77777777" w:rsidR="008B3C75" w:rsidRDefault="008B3C75" w:rsidP="008B3C75">
      <w:pPr>
        <w:pStyle w:val="Code"/>
      </w:pPr>
      <w:r>
        <w:t>}</w:t>
      </w:r>
    </w:p>
    <w:p w14:paraId="349B1428" w14:textId="77777777" w:rsidR="008B3C75" w:rsidRDefault="008B3C75" w:rsidP="008B3C75">
      <w:pPr>
        <w:pStyle w:val="Code"/>
      </w:pPr>
    </w:p>
    <w:p w14:paraId="3C6101FF" w14:textId="77777777" w:rsidR="008B3C75" w:rsidRDefault="008B3C75" w:rsidP="008B3C75">
      <w:pPr>
        <w:pStyle w:val="Code"/>
      </w:pPr>
      <w:r>
        <w:t>IRITargetIdentifier ::= SEQUENCE</w:t>
      </w:r>
    </w:p>
    <w:p w14:paraId="709667B4" w14:textId="77777777" w:rsidR="008B3C75" w:rsidRDefault="008B3C75" w:rsidP="008B3C75">
      <w:pPr>
        <w:pStyle w:val="Code"/>
      </w:pPr>
      <w:r>
        <w:t>{</w:t>
      </w:r>
    </w:p>
    <w:p w14:paraId="55155CF3" w14:textId="77777777" w:rsidR="008B3C75" w:rsidRDefault="008B3C75" w:rsidP="008B3C75">
      <w:pPr>
        <w:pStyle w:val="Code"/>
      </w:pPr>
      <w:r>
        <w:t xml:space="preserve">    identifier                                          [1] TargetIdentifier,</w:t>
      </w:r>
    </w:p>
    <w:p w14:paraId="2F9BBA28" w14:textId="77777777" w:rsidR="008B3C75" w:rsidRDefault="008B3C75" w:rsidP="008B3C75">
      <w:pPr>
        <w:pStyle w:val="Code"/>
      </w:pPr>
      <w:r>
        <w:t xml:space="preserve">    provenance                                          [2] TargetIdentifierProvenance OPTIONAL</w:t>
      </w:r>
    </w:p>
    <w:p w14:paraId="04416F3F" w14:textId="77777777" w:rsidR="008B3C75" w:rsidRDefault="008B3C75" w:rsidP="008B3C75">
      <w:pPr>
        <w:pStyle w:val="Code"/>
      </w:pPr>
      <w:r>
        <w:t>}</w:t>
      </w:r>
    </w:p>
    <w:p w14:paraId="5D5567C7" w14:textId="77777777" w:rsidR="008B3C75" w:rsidRDefault="008B3C75" w:rsidP="008B3C75">
      <w:pPr>
        <w:pStyle w:val="Code"/>
      </w:pPr>
    </w:p>
    <w:p w14:paraId="307B175C" w14:textId="77777777" w:rsidR="008B3C75" w:rsidRDefault="008B3C75" w:rsidP="008B3C75">
      <w:pPr>
        <w:pStyle w:val="CodeHeader"/>
      </w:pPr>
      <w:r>
        <w:t>-- ==============</w:t>
      </w:r>
    </w:p>
    <w:p w14:paraId="7D3BE4A2" w14:textId="77777777" w:rsidR="008B3C75" w:rsidRDefault="008B3C75" w:rsidP="008B3C75">
      <w:pPr>
        <w:pStyle w:val="CodeHeader"/>
      </w:pPr>
      <w:r>
        <w:t>-- HI3 CC payload</w:t>
      </w:r>
    </w:p>
    <w:p w14:paraId="7DBF0E3D" w14:textId="77777777" w:rsidR="008B3C75" w:rsidRDefault="008B3C75" w:rsidP="008B3C75">
      <w:pPr>
        <w:pStyle w:val="Code"/>
      </w:pPr>
      <w:r>
        <w:t>-- ==============</w:t>
      </w:r>
    </w:p>
    <w:p w14:paraId="25922FE0" w14:textId="77777777" w:rsidR="008B3C75" w:rsidRDefault="008B3C75" w:rsidP="008B3C75">
      <w:pPr>
        <w:pStyle w:val="Code"/>
      </w:pPr>
    </w:p>
    <w:p w14:paraId="744365A2" w14:textId="77777777" w:rsidR="008B3C75" w:rsidRDefault="008B3C75" w:rsidP="008B3C75">
      <w:pPr>
        <w:pStyle w:val="Code"/>
      </w:pPr>
      <w:r>
        <w:t>CCPayload ::= SEQUENCE</w:t>
      </w:r>
    </w:p>
    <w:p w14:paraId="589F0012" w14:textId="77777777" w:rsidR="008B3C75" w:rsidRDefault="008B3C75" w:rsidP="008B3C75">
      <w:pPr>
        <w:pStyle w:val="Code"/>
      </w:pPr>
      <w:r>
        <w:t>{</w:t>
      </w:r>
    </w:p>
    <w:p w14:paraId="66D29511" w14:textId="77777777" w:rsidR="008B3C75" w:rsidRDefault="008B3C75" w:rsidP="008B3C75">
      <w:pPr>
        <w:pStyle w:val="Code"/>
      </w:pPr>
      <w:r>
        <w:t xml:space="preserve">    cCPayloadOID        [1] RELATIVE-OID,</w:t>
      </w:r>
    </w:p>
    <w:p w14:paraId="37ADA7E9" w14:textId="77777777" w:rsidR="008B3C75" w:rsidRDefault="008B3C75" w:rsidP="008B3C75">
      <w:pPr>
        <w:pStyle w:val="Code"/>
      </w:pPr>
      <w:r>
        <w:t xml:space="preserve">    pDU                 [2] CCPDU</w:t>
      </w:r>
    </w:p>
    <w:p w14:paraId="1C0F5D5A" w14:textId="77777777" w:rsidR="008B3C75" w:rsidRDefault="008B3C75" w:rsidP="008B3C75">
      <w:pPr>
        <w:pStyle w:val="Code"/>
      </w:pPr>
      <w:r>
        <w:t>}</w:t>
      </w:r>
    </w:p>
    <w:p w14:paraId="147D1905" w14:textId="77777777" w:rsidR="008B3C75" w:rsidRDefault="008B3C75" w:rsidP="008B3C75">
      <w:pPr>
        <w:pStyle w:val="Code"/>
      </w:pPr>
    </w:p>
    <w:p w14:paraId="1E3587B2" w14:textId="77777777" w:rsidR="008B3C75" w:rsidRDefault="008B3C75" w:rsidP="008B3C75">
      <w:pPr>
        <w:pStyle w:val="Code"/>
      </w:pPr>
      <w:r>
        <w:t>CCPDU ::= CHOICE</w:t>
      </w:r>
    </w:p>
    <w:p w14:paraId="06A377F5" w14:textId="77777777" w:rsidR="008B3C75" w:rsidRDefault="008B3C75" w:rsidP="008B3C75">
      <w:pPr>
        <w:pStyle w:val="Code"/>
      </w:pPr>
      <w:r>
        <w:t>{</w:t>
      </w:r>
    </w:p>
    <w:p w14:paraId="483D9FA3" w14:textId="77777777" w:rsidR="008B3C75" w:rsidRDefault="008B3C75" w:rsidP="008B3C75">
      <w:pPr>
        <w:pStyle w:val="Code"/>
      </w:pPr>
      <w:r>
        <w:t xml:space="preserve">    uPFCCPDU            [1] UPFCCPDU,</w:t>
      </w:r>
    </w:p>
    <w:p w14:paraId="7F21FB70" w14:textId="77777777" w:rsidR="008B3C75" w:rsidRDefault="008B3C75" w:rsidP="008B3C75">
      <w:pPr>
        <w:pStyle w:val="Code"/>
      </w:pPr>
      <w:r>
        <w:t xml:space="preserve">    extendedUPFCCPDU    [2] ExtendedUPFCCPDU,</w:t>
      </w:r>
    </w:p>
    <w:p w14:paraId="55B805FA" w14:textId="77777777" w:rsidR="008B3C75" w:rsidRDefault="008B3C75" w:rsidP="008B3C75">
      <w:pPr>
        <w:pStyle w:val="Code"/>
      </w:pPr>
      <w:r>
        <w:t xml:space="preserve">    mMSCCPDU            [3] MMSCCPDU,</w:t>
      </w:r>
    </w:p>
    <w:p w14:paraId="0FCA1F44" w14:textId="77777777" w:rsidR="008B3C75" w:rsidRDefault="008B3C75" w:rsidP="008B3C75">
      <w:pPr>
        <w:pStyle w:val="Code"/>
      </w:pPr>
      <w:r>
        <w:t xml:space="preserve">    pTCCCPDU            [4] PTCCCPDU</w:t>
      </w:r>
    </w:p>
    <w:p w14:paraId="581E2634" w14:textId="77777777" w:rsidR="008B3C75" w:rsidRDefault="008B3C75" w:rsidP="008B3C75">
      <w:pPr>
        <w:pStyle w:val="Code"/>
      </w:pPr>
      <w:r>
        <w:t>}</w:t>
      </w:r>
    </w:p>
    <w:p w14:paraId="17AC8311" w14:textId="77777777" w:rsidR="008B3C75" w:rsidRDefault="008B3C75" w:rsidP="008B3C75">
      <w:pPr>
        <w:pStyle w:val="Code"/>
      </w:pPr>
    </w:p>
    <w:p w14:paraId="502CE569" w14:textId="77777777" w:rsidR="008B3C75" w:rsidRDefault="008B3C75" w:rsidP="008B3C75">
      <w:pPr>
        <w:pStyle w:val="CodeHeader"/>
      </w:pPr>
      <w:r>
        <w:t>-- ===========================</w:t>
      </w:r>
    </w:p>
    <w:p w14:paraId="6569DCDC" w14:textId="77777777" w:rsidR="008B3C75" w:rsidRDefault="008B3C75" w:rsidP="008B3C75">
      <w:pPr>
        <w:pStyle w:val="CodeHeader"/>
      </w:pPr>
      <w:r>
        <w:t>-- HI4 LI notification payload</w:t>
      </w:r>
    </w:p>
    <w:p w14:paraId="294ADD75" w14:textId="77777777" w:rsidR="008B3C75" w:rsidRDefault="008B3C75" w:rsidP="008B3C75">
      <w:pPr>
        <w:pStyle w:val="Code"/>
      </w:pPr>
      <w:r>
        <w:t>-- ===========================</w:t>
      </w:r>
    </w:p>
    <w:p w14:paraId="381E9CCF" w14:textId="77777777" w:rsidR="008B3C75" w:rsidRDefault="008B3C75" w:rsidP="008B3C75">
      <w:pPr>
        <w:pStyle w:val="Code"/>
      </w:pPr>
    </w:p>
    <w:p w14:paraId="097279BC" w14:textId="77777777" w:rsidR="008B3C75" w:rsidRDefault="008B3C75" w:rsidP="008B3C75">
      <w:pPr>
        <w:pStyle w:val="Code"/>
      </w:pPr>
      <w:r>
        <w:t>LINotificationPayload ::= SEQUENCE</w:t>
      </w:r>
    </w:p>
    <w:p w14:paraId="07B4CE2F" w14:textId="77777777" w:rsidR="008B3C75" w:rsidRDefault="008B3C75" w:rsidP="008B3C75">
      <w:pPr>
        <w:pStyle w:val="Code"/>
      </w:pPr>
      <w:r>
        <w:t>{</w:t>
      </w:r>
    </w:p>
    <w:p w14:paraId="3E568CFC" w14:textId="77777777" w:rsidR="008B3C75" w:rsidRDefault="008B3C75" w:rsidP="008B3C75">
      <w:pPr>
        <w:pStyle w:val="Code"/>
      </w:pPr>
      <w:r>
        <w:t xml:space="preserve">    lINotificationPayloadOID         [1] RELATIVE-OID,</w:t>
      </w:r>
    </w:p>
    <w:p w14:paraId="196B63F6" w14:textId="77777777" w:rsidR="008B3C75" w:rsidRDefault="008B3C75" w:rsidP="008B3C75">
      <w:pPr>
        <w:pStyle w:val="Code"/>
      </w:pPr>
      <w:r>
        <w:t xml:space="preserve">    notification                     [2] LINotificationMessage</w:t>
      </w:r>
    </w:p>
    <w:p w14:paraId="47E681A0" w14:textId="77777777" w:rsidR="008B3C75" w:rsidRDefault="008B3C75" w:rsidP="008B3C75">
      <w:pPr>
        <w:pStyle w:val="Code"/>
      </w:pPr>
      <w:r>
        <w:t>}</w:t>
      </w:r>
    </w:p>
    <w:p w14:paraId="7107A5DF" w14:textId="77777777" w:rsidR="008B3C75" w:rsidRDefault="008B3C75" w:rsidP="008B3C75">
      <w:pPr>
        <w:pStyle w:val="Code"/>
      </w:pPr>
    </w:p>
    <w:p w14:paraId="4D73588B" w14:textId="77777777" w:rsidR="008B3C75" w:rsidRDefault="008B3C75" w:rsidP="008B3C75">
      <w:pPr>
        <w:pStyle w:val="Code"/>
      </w:pPr>
      <w:r>
        <w:t>LINotificationMessage ::= CHOICE</w:t>
      </w:r>
    </w:p>
    <w:p w14:paraId="5D18A223" w14:textId="77777777" w:rsidR="008B3C75" w:rsidRDefault="008B3C75" w:rsidP="008B3C75">
      <w:pPr>
        <w:pStyle w:val="Code"/>
      </w:pPr>
      <w:r>
        <w:t>{</w:t>
      </w:r>
    </w:p>
    <w:p w14:paraId="15110A29" w14:textId="77777777" w:rsidR="008B3C75" w:rsidRDefault="008B3C75" w:rsidP="008B3C75">
      <w:pPr>
        <w:pStyle w:val="Code"/>
      </w:pPr>
      <w:r>
        <w:t xml:space="preserve">    lINotification      [1] LINotification</w:t>
      </w:r>
    </w:p>
    <w:p w14:paraId="49BF7A85" w14:textId="77777777" w:rsidR="008B3C75" w:rsidRDefault="008B3C75" w:rsidP="008B3C75">
      <w:pPr>
        <w:pStyle w:val="Code"/>
      </w:pPr>
      <w:r>
        <w:t>}</w:t>
      </w:r>
    </w:p>
    <w:p w14:paraId="51CC1FED" w14:textId="77777777" w:rsidR="008B3C75" w:rsidRDefault="008B3C75" w:rsidP="008B3C75">
      <w:pPr>
        <w:pStyle w:val="Code"/>
      </w:pPr>
    </w:p>
    <w:p w14:paraId="1EF1983F" w14:textId="77777777" w:rsidR="008B3C75" w:rsidRDefault="008B3C75" w:rsidP="008B3C75">
      <w:pPr>
        <w:pStyle w:val="CodeHeader"/>
      </w:pPr>
      <w:r>
        <w:t>-- ==================</w:t>
      </w:r>
    </w:p>
    <w:p w14:paraId="356A77DD" w14:textId="77777777" w:rsidR="008B3C75" w:rsidRDefault="008B3C75" w:rsidP="008B3C75">
      <w:pPr>
        <w:pStyle w:val="CodeHeader"/>
      </w:pPr>
      <w:r>
        <w:t>-- 5G AMF definitions</w:t>
      </w:r>
    </w:p>
    <w:p w14:paraId="50851DFE" w14:textId="77777777" w:rsidR="008B3C75" w:rsidRDefault="008B3C75" w:rsidP="008B3C75">
      <w:pPr>
        <w:pStyle w:val="Code"/>
      </w:pPr>
      <w:r>
        <w:t>-- ==================</w:t>
      </w:r>
    </w:p>
    <w:p w14:paraId="1DDC88C5" w14:textId="77777777" w:rsidR="008B3C75" w:rsidRDefault="008B3C75" w:rsidP="008B3C75">
      <w:pPr>
        <w:pStyle w:val="Code"/>
      </w:pPr>
    </w:p>
    <w:p w14:paraId="3077ABD5" w14:textId="77777777" w:rsidR="008B3C75" w:rsidRDefault="008B3C75" w:rsidP="008B3C75">
      <w:pPr>
        <w:pStyle w:val="Code"/>
      </w:pPr>
      <w:r>
        <w:t>-- See clause 6.2.2.2.2 for details of this structure</w:t>
      </w:r>
    </w:p>
    <w:p w14:paraId="7A07E20B" w14:textId="77777777" w:rsidR="008B3C75" w:rsidRDefault="008B3C75" w:rsidP="008B3C75">
      <w:pPr>
        <w:pStyle w:val="Code"/>
      </w:pPr>
      <w:r>
        <w:t>AMFRegistration ::= SEQUENCE</w:t>
      </w:r>
    </w:p>
    <w:p w14:paraId="1B77ADC5" w14:textId="77777777" w:rsidR="008B3C75" w:rsidRDefault="008B3C75" w:rsidP="008B3C75">
      <w:pPr>
        <w:pStyle w:val="Code"/>
      </w:pPr>
      <w:r>
        <w:t>{</w:t>
      </w:r>
    </w:p>
    <w:p w14:paraId="59521616" w14:textId="77777777" w:rsidR="008B3C75" w:rsidRDefault="008B3C75" w:rsidP="008B3C75">
      <w:pPr>
        <w:pStyle w:val="Code"/>
      </w:pPr>
      <w:r>
        <w:t xml:space="preserve">    registrationType            [1] AMFRegistrationType,</w:t>
      </w:r>
    </w:p>
    <w:p w14:paraId="3D263AAF" w14:textId="77777777" w:rsidR="008B3C75" w:rsidRDefault="008B3C75" w:rsidP="008B3C75">
      <w:pPr>
        <w:pStyle w:val="Code"/>
      </w:pPr>
      <w:r>
        <w:t xml:space="preserve">    registrationResult          [2] AMFRegistrationResult,</w:t>
      </w:r>
    </w:p>
    <w:p w14:paraId="7EA62C9A" w14:textId="77777777" w:rsidR="008B3C75" w:rsidRDefault="008B3C75" w:rsidP="008B3C75">
      <w:pPr>
        <w:pStyle w:val="Code"/>
      </w:pPr>
      <w:r>
        <w:t xml:space="preserve">    slice                       [3] Slice OPTIONAL,</w:t>
      </w:r>
    </w:p>
    <w:p w14:paraId="480A18C4" w14:textId="77777777" w:rsidR="008B3C75" w:rsidRDefault="008B3C75" w:rsidP="008B3C75">
      <w:pPr>
        <w:pStyle w:val="Code"/>
      </w:pPr>
      <w:r>
        <w:t xml:space="preserve">    sUPI                        [4] SUPI,</w:t>
      </w:r>
    </w:p>
    <w:p w14:paraId="4664E4C1" w14:textId="77777777" w:rsidR="008B3C75" w:rsidRDefault="008B3C75" w:rsidP="008B3C75">
      <w:pPr>
        <w:pStyle w:val="Code"/>
      </w:pPr>
      <w:r>
        <w:t xml:space="preserve">    sUCI                        [5] SUCI OPTIONAL,</w:t>
      </w:r>
    </w:p>
    <w:p w14:paraId="27A899E1" w14:textId="77777777" w:rsidR="008B3C75" w:rsidRDefault="008B3C75" w:rsidP="008B3C75">
      <w:pPr>
        <w:pStyle w:val="Code"/>
      </w:pPr>
      <w:r>
        <w:t xml:space="preserve">    pEI                         [6] PEI OPTIONAL,</w:t>
      </w:r>
    </w:p>
    <w:p w14:paraId="0A241772" w14:textId="77777777" w:rsidR="008B3C75" w:rsidRDefault="008B3C75" w:rsidP="008B3C75">
      <w:pPr>
        <w:pStyle w:val="Code"/>
      </w:pPr>
      <w:r>
        <w:t xml:space="preserve">    gPSI                        [7] GPSI OPTIONAL,</w:t>
      </w:r>
    </w:p>
    <w:p w14:paraId="25A42790" w14:textId="77777777" w:rsidR="008B3C75" w:rsidRDefault="008B3C75" w:rsidP="008B3C75">
      <w:pPr>
        <w:pStyle w:val="Code"/>
      </w:pPr>
      <w:r>
        <w:t xml:space="preserve">    gUTI                        [8] FiveGGUTI,</w:t>
      </w:r>
    </w:p>
    <w:p w14:paraId="258E8D2A" w14:textId="77777777" w:rsidR="008B3C75" w:rsidRDefault="008B3C75" w:rsidP="008B3C75">
      <w:pPr>
        <w:pStyle w:val="Code"/>
      </w:pPr>
      <w:r>
        <w:t xml:space="preserve">    location                    [9] Location OPTIONAL,</w:t>
      </w:r>
    </w:p>
    <w:p w14:paraId="68CA5388" w14:textId="77777777" w:rsidR="008B3C75" w:rsidRDefault="008B3C75" w:rsidP="008B3C75">
      <w:pPr>
        <w:pStyle w:val="Code"/>
      </w:pPr>
      <w:r>
        <w:t xml:space="preserve">    non3GPPAccessEndpoint       [10] UEEndpointAddress OPTIONAL,</w:t>
      </w:r>
    </w:p>
    <w:p w14:paraId="34F368FD" w14:textId="77777777" w:rsidR="008B3C75" w:rsidRDefault="008B3C75" w:rsidP="008B3C75">
      <w:pPr>
        <w:pStyle w:val="Code"/>
      </w:pPr>
      <w:r>
        <w:t xml:space="preserve">    fiveGSTAIList               [11] TAIList OPTIONAL</w:t>
      </w:r>
    </w:p>
    <w:p w14:paraId="790F90EB" w14:textId="77777777" w:rsidR="008B3C75" w:rsidRDefault="008B3C75" w:rsidP="008B3C75">
      <w:pPr>
        <w:pStyle w:val="Code"/>
      </w:pPr>
      <w:r>
        <w:t>}</w:t>
      </w:r>
    </w:p>
    <w:p w14:paraId="65376D7F" w14:textId="77777777" w:rsidR="008B3C75" w:rsidRDefault="008B3C75" w:rsidP="008B3C75">
      <w:pPr>
        <w:pStyle w:val="Code"/>
      </w:pPr>
    </w:p>
    <w:p w14:paraId="1A709128" w14:textId="77777777" w:rsidR="008B3C75" w:rsidRDefault="008B3C75" w:rsidP="008B3C75">
      <w:pPr>
        <w:pStyle w:val="Code"/>
      </w:pPr>
      <w:r>
        <w:t>-- See clause 6.2.2.2.3 for details of this structure</w:t>
      </w:r>
    </w:p>
    <w:p w14:paraId="6B7D7436" w14:textId="77777777" w:rsidR="008B3C75" w:rsidRDefault="008B3C75" w:rsidP="008B3C75">
      <w:pPr>
        <w:pStyle w:val="Code"/>
      </w:pPr>
      <w:r>
        <w:t>AMFDeregistration ::= SEQUENCE</w:t>
      </w:r>
    </w:p>
    <w:p w14:paraId="46E01CCD" w14:textId="77777777" w:rsidR="008B3C75" w:rsidRDefault="008B3C75" w:rsidP="008B3C75">
      <w:pPr>
        <w:pStyle w:val="Code"/>
      </w:pPr>
      <w:r>
        <w:t>{</w:t>
      </w:r>
    </w:p>
    <w:p w14:paraId="1EBDAE94" w14:textId="77777777" w:rsidR="008B3C75" w:rsidRDefault="008B3C75" w:rsidP="008B3C75">
      <w:pPr>
        <w:pStyle w:val="Code"/>
      </w:pPr>
      <w:r>
        <w:t xml:space="preserve">    deregistrationDirection     [1] AMFDirection,</w:t>
      </w:r>
    </w:p>
    <w:p w14:paraId="6DDF2FE4" w14:textId="77777777" w:rsidR="008B3C75" w:rsidRDefault="008B3C75" w:rsidP="008B3C75">
      <w:pPr>
        <w:pStyle w:val="Code"/>
      </w:pPr>
      <w:r>
        <w:t xml:space="preserve">    accessType                  [2] AccessType,</w:t>
      </w:r>
    </w:p>
    <w:p w14:paraId="263D2CA6" w14:textId="77777777" w:rsidR="008B3C75" w:rsidRDefault="008B3C75" w:rsidP="008B3C75">
      <w:pPr>
        <w:pStyle w:val="Code"/>
      </w:pPr>
      <w:r>
        <w:t xml:space="preserve">    sUPI                        [3] SUPI OPTIONAL,</w:t>
      </w:r>
    </w:p>
    <w:p w14:paraId="13E6A8A9" w14:textId="77777777" w:rsidR="008B3C75" w:rsidRDefault="008B3C75" w:rsidP="008B3C75">
      <w:pPr>
        <w:pStyle w:val="Code"/>
      </w:pPr>
      <w:r>
        <w:t xml:space="preserve">    sUCI                        [4] SUCI OPTIONAL,</w:t>
      </w:r>
    </w:p>
    <w:p w14:paraId="12E11265" w14:textId="77777777" w:rsidR="008B3C75" w:rsidRDefault="008B3C75" w:rsidP="008B3C75">
      <w:pPr>
        <w:pStyle w:val="Code"/>
      </w:pPr>
      <w:r>
        <w:t xml:space="preserve">    pEI                         [5] PEI OPTIONAL,</w:t>
      </w:r>
    </w:p>
    <w:p w14:paraId="5F8B6C9B" w14:textId="77777777" w:rsidR="008B3C75" w:rsidRDefault="008B3C75" w:rsidP="008B3C75">
      <w:pPr>
        <w:pStyle w:val="Code"/>
      </w:pPr>
      <w:r>
        <w:t xml:space="preserve">    gPSI                        [6] GPSI OPTIONAL,</w:t>
      </w:r>
    </w:p>
    <w:p w14:paraId="02D24DD4" w14:textId="77777777" w:rsidR="008B3C75" w:rsidRDefault="008B3C75" w:rsidP="008B3C75">
      <w:pPr>
        <w:pStyle w:val="Code"/>
      </w:pPr>
      <w:r>
        <w:t xml:space="preserve">    gUTI                        [7] FiveGGUTI OPTIONAL,</w:t>
      </w:r>
    </w:p>
    <w:p w14:paraId="5900777C" w14:textId="77777777" w:rsidR="008B3C75" w:rsidRDefault="008B3C75" w:rsidP="008B3C75">
      <w:pPr>
        <w:pStyle w:val="Code"/>
      </w:pPr>
      <w:r>
        <w:t xml:space="preserve">    cause                       [8] FiveGMMCause OPTIONAL,</w:t>
      </w:r>
    </w:p>
    <w:p w14:paraId="01F4B61B" w14:textId="77777777" w:rsidR="008B3C75" w:rsidRDefault="008B3C75" w:rsidP="008B3C75">
      <w:pPr>
        <w:pStyle w:val="Code"/>
      </w:pPr>
      <w:r>
        <w:t xml:space="preserve">    location                    [9] Location OPTIONAL</w:t>
      </w:r>
    </w:p>
    <w:p w14:paraId="23FADD10" w14:textId="77777777" w:rsidR="008B3C75" w:rsidRDefault="008B3C75" w:rsidP="008B3C75">
      <w:pPr>
        <w:pStyle w:val="Code"/>
      </w:pPr>
      <w:r>
        <w:t>}</w:t>
      </w:r>
    </w:p>
    <w:p w14:paraId="69FF6B94" w14:textId="77777777" w:rsidR="008B3C75" w:rsidRDefault="008B3C75" w:rsidP="008B3C75">
      <w:pPr>
        <w:pStyle w:val="Code"/>
      </w:pPr>
    </w:p>
    <w:p w14:paraId="06CF0986" w14:textId="77777777" w:rsidR="008B3C75" w:rsidRDefault="008B3C75" w:rsidP="008B3C75">
      <w:pPr>
        <w:pStyle w:val="Code"/>
      </w:pPr>
      <w:r>
        <w:t>-- See clause 6.2.2.2.4 for details of this structure</w:t>
      </w:r>
    </w:p>
    <w:p w14:paraId="4FAD1DB7" w14:textId="77777777" w:rsidR="008B3C75" w:rsidRDefault="008B3C75" w:rsidP="008B3C75">
      <w:pPr>
        <w:pStyle w:val="Code"/>
      </w:pPr>
      <w:r>
        <w:t>AMFLocationUpdate ::= SEQUENCE</w:t>
      </w:r>
    </w:p>
    <w:p w14:paraId="3F59CC9F" w14:textId="77777777" w:rsidR="008B3C75" w:rsidRDefault="008B3C75" w:rsidP="008B3C75">
      <w:pPr>
        <w:pStyle w:val="Code"/>
      </w:pPr>
      <w:r>
        <w:t>{</w:t>
      </w:r>
    </w:p>
    <w:p w14:paraId="730BD31D" w14:textId="77777777" w:rsidR="008B3C75" w:rsidRDefault="008B3C75" w:rsidP="008B3C75">
      <w:pPr>
        <w:pStyle w:val="Code"/>
      </w:pPr>
      <w:r>
        <w:t xml:space="preserve">    sUPI                        [1] SUPI,</w:t>
      </w:r>
    </w:p>
    <w:p w14:paraId="27AEFA32" w14:textId="77777777" w:rsidR="008B3C75" w:rsidRDefault="008B3C75" w:rsidP="008B3C75">
      <w:pPr>
        <w:pStyle w:val="Code"/>
      </w:pPr>
      <w:r>
        <w:t xml:space="preserve">    sUCI                        [2] SUCI OPTIONAL,</w:t>
      </w:r>
    </w:p>
    <w:p w14:paraId="7EC110F9" w14:textId="77777777" w:rsidR="008B3C75" w:rsidRDefault="008B3C75" w:rsidP="008B3C75">
      <w:pPr>
        <w:pStyle w:val="Code"/>
      </w:pPr>
      <w:r>
        <w:t xml:space="preserve">    pEI                         [3] PEI OPTIONAL,</w:t>
      </w:r>
    </w:p>
    <w:p w14:paraId="4FB5253B" w14:textId="77777777" w:rsidR="008B3C75" w:rsidRDefault="008B3C75" w:rsidP="008B3C75">
      <w:pPr>
        <w:pStyle w:val="Code"/>
      </w:pPr>
      <w:r>
        <w:t xml:space="preserve">    gPSI                        [4] GPSI OPTIONAL,</w:t>
      </w:r>
    </w:p>
    <w:p w14:paraId="73621D2D" w14:textId="77777777" w:rsidR="008B3C75" w:rsidRDefault="008B3C75" w:rsidP="008B3C75">
      <w:pPr>
        <w:pStyle w:val="Code"/>
      </w:pPr>
      <w:r>
        <w:t xml:space="preserve">    gUTI                        [5] FiveGGUTI OPTIONAL,</w:t>
      </w:r>
    </w:p>
    <w:p w14:paraId="160631E6" w14:textId="77777777" w:rsidR="008B3C75" w:rsidRDefault="008B3C75" w:rsidP="008B3C75">
      <w:pPr>
        <w:pStyle w:val="Code"/>
      </w:pPr>
      <w:r>
        <w:t xml:space="preserve">    location                    [6] Location</w:t>
      </w:r>
    </w:p>
    <w:p w14:paraId="06B5036C" w14:textId="77777777" w:rsidR="008B3C75" w:rsidRDefault="008B3C75" w:rsidP="008B3C75">
      <w:pPr>
        <w:pStyle w:val="Code"/>
      </w:pPr>
      <w:r>
        <w:t>}</w:t>
      </w:r>
    </w:p>
    <w:p w14:paraId="695108EB" w14:textId="77777777" w:rsidR="008B3C75" w:rsidRDefault="008B3C75" w:rsidP="008B3C75">
      <w:pPr>
        <w:pStyle w:val="Code"/>
      </w:pPr>
    </w:p>
    <w:p w14:paraId="64D01289" w14:textId="77777777" w:rsidR="008B3C75" w:rsidRDefault="008B3C75" w:rsidP="008B3C75">
      <w:pPr>
        <w:pStyle w:val="Code"/>
      </w:pPr>
      <w:r>
        <w:t>-- See clause 6.2.2.2.5 for details of this structure</w:t>
      </w:r>
    </w:p>
    <w:p w14:paraId="1D63F294" w14:textId="77777777" w:rsidR="008B3C75" w:rsidRDefault="008B3C75" w:rsidP="008B3C75">
      <w:pPr>
        <w:pStyle w:val="Code"/>
      </w:pPr>
      <w:r>
        <w:t>AMFStartOfInterceptionWithRegisteredUE ::= SEQUENCE</w:t>
      </w:r>
    </w:p>
    <w:p w14:paraId="1E5DE552" w14:textId="77777777" w:rsidR="008B3C75" w:rsidRDefault="008B3C75" w:rsidP="008B3C75">
      <w:pPr>
        <w:pStyle w:val="Code"/>
      </w:pPr>
      <w:r>
        <w:t>{</w:t>
      </w:r>
    </w:p>
    <w:p w14:paraId="13332E31" w14:textId="77777777" w:rsidR="008B3C75" w:rsidRDefault="008B3C75" w:rsidP="008B3C75">
      <w:pPr>
        <w:pStyle w:val="Code"/>
      </w:pPr>
      <w:r>
        <w:t xml:space="preserve">    registrationResult          [1] AMFRegistrationResult,</w:t>
      </w:r>
    </w:p>
    <w:p w14:paraId="2D7FD881" w14:textId="77777777" w:rsidR="008B3C75" w:rsidRDefault="008B3C75" w:rsidP="008B3C75">
      <w:pPr>
        <w:pStyle w:val="Code"/>
      </w:pPr>
      <w:r>
        <w:t xml:space="preserve">    registrationType            [2] AMFRegistrationType OPTIONAL,</w:t>
      </w:r>
    </w:p>
    <w:p w14:paraId="1CA1AA60" w14:textId="77777777" w:rsidR="008B3C75" w:rsidRDefault="008B3C75" w:rsidP="008B3C75">
      <w:pPr>
        <w:pStyle w:val="Code"/>
      </w:pPr>
      <w:r>
        <w:t xml:space="preserve">    slice                       [3] Slice OPTIONAL,</w:t>
      </w:r>
    </w:p>
    <w:p w14:paraId="0111F2BB" w14:textId="77777777" w:rsidR="008B3C75" w:rsidRDefault="008B3C75" w:rsidP="008B3C75">
      <w:pPr>
        <w:pStyle w:val="Code"/>
      </w:pPr>
      <w:r>
        <w:t xml:space="preserve">    sUPI                        [4] SUPI,</w:t>
      </w:r>
    </w:p>
    <w:p w14:paraId="289998D9" w14:textId="77777777" w:rsidR="008B3C75" w:rsidRDefault="008B3C75" w:rsidP="008B3C75">
      <w:pPr>
        <w:pStyle w:val="Code"/>
      </w:pPr>
      <w:r>
        <w:t xml:space="preserve">    sUCI                        [5] SUCI OPTIONAL,</w:t>
      </w:r>
    </w:p>
    <w:p w14:paraId="2789770E" w14:textId="77777777" w:rsidR="008B3C75" w:rsidRDefault="008B3C75" w:rsidP="008B3C75">
      <w:pPr>
        <w:pStyle w:val="Code"/>
      </w:pPr>
      <w:r>
        <w:t xml:space="preserve">    pEI                         [6] PEI OPTIONAL,</w:t>
      </w:r>
    </w:p>
    <w:p w14:paraId="5FA9183B" w14:textId="77777777" w:rsidR="008B3C75" w:rsidRDefault="008B3C75" w:rsidP="008B3C75">
      <w:pPr>
        <w:pStyle w:val="Code"/>
      </w:pPr>
      <w:r>
        <w:t xml:space="preserve">    gPSI                        [7] GPSI OPTIONAL,</w:t>
      </w:r>
    </w:p>
    <w:p w14:paraId="75138435" w14:textId="77777777" w:rsidR="008B3C75" w:rsidRDefault="008B3C75" w:rsidP="008B3C75">
      <w:pPr>
        <w:pStyle w:val="Code"/>
      </w:pPr>
      <w:r>
        <w:t xml:space="preserve">    gUTI                        [8] FiveGGUTI,</w:t>
      </w:r>
    </w:p>
    <w:p w14:paraId="08C3D5A6" w14:textId="77777777" w:rsidR="008B3C75" w:rsidRDefault="008B3C75" w:rsidP="008B3C75">
      <w:pPr>
        <w:pStyle w:val="Code"/>
      </w:pPr>
      <w:r>
        <w:t xml:space="preserve">    location                    [9] Location OPTIONAL,</w:t>
      </w:r>
    </w:p>
    <w:p w14:paraId="5BE80676" w14:textId="77777777" w:rsidR="008B3C75" w:rsidRDefault="008B3C75" w:rsidP="008B3C75">
      <w:pPr>
        <w:pStyle w:val="Code"/>
      </w:pPr>
      <w:r>
        <w:t xml:space="preserve">    non3GPPAccessEndpoint       [10] UEEndpointAddress OPTIONAL,</w:t>
      </w:r>
    </w:p>
    <w:p w14:paraId="6F4CCFCE" w14:textId="77777777" w:rsidR="008B3C75" w:rsidRDefault="008B3C75" w:rsidP="008B3C75">
      <w:pPr>
        <w:pStyle w:val="Code"/>
      </w:pPr>
      <w:r>
        <w:t xml:space="preserve">    timeOfRegistration          [11] Timestamp OPTIONAL,</w:t>
      </w:r>
    </w:p>
    <w:p w14:paraId="70CD0419" w14:textId="77777777" w:rsidR="008B3C75" w:rsidRDefault="008B3C75" w:rsidP="008B3C75">
      <w:pPr>
        <w:pStyle w:val="Code"/>
      </w:pPr>
      <w:r>
        <w:t xml:space="preserve">    fiveGSTAIList               [12] TAIList OPTIONAL</w:t>
      </w:r>
    </w:p>
    <w:p w14:paraId="04233370" w14:textId="77777777" w:rsidR="008B3C75" w:rsidRDefault="008B3C75" w:rsidP="008B3C75">
      <w:pPr>
        <w:pStyle w:val="Code"/>
      </w:pPr>
      <w:r>
        <w:t>}</w:t>
      </w:r>
    </w:p>
    <w:p w14:paraId="55790902" w14:textId="77777777" w:rsidR="008B3C75" w:rsidRDefault="008B3C75" w:rsidP="008B3C75">
      <w:pPr>
        <w:pStyle w:val="Code"/>
      </w:pPr>
    </w:p>
    <w:p w14:paraId="1F5B69D8" w14:textId="77777777" w:rsidR="008B3C75" w:rsidRDefault="008B3C75" w:rsidP="008B3C75">
      <w:pPr>
        <w:pStyle w:val="Code"/>
      </w:pPr>
      <w:r>
        <w:t>-- See clause 6.2.2.2.6 for details of this structure</w:t>
      </w:r>
    </w:p>
    <w:p w14:paraId="10F84E53" w14:textId="77777777" w:rsidR="008B3C75" w:rsidRDefault="008B3C75" w:rsidP="008B3C75">
      <w:pPr>
        <w:pStyle w:val="Code"/>
      </w:pPr>
      <w:r>
        <w:t>AMFUnsuccessfulProcedure ::= SEQUENCE</w:t>
      </w:r>
    </w:p>
    <w:p w14:paraId="20E18B3D" w14:textId="77777777" w:rsidR="008B3C75" w:rsidRDefault="008B3C75" w:rsidP="008B3C75">
      <w:pPr>
        <w:pStyle w:val="Code"/>
      </w:pPr>
      <w:r>
        <w:t>{</w:t>
      </w:r>
    </w:p>
    <w:p w14:paraId="07A768C6" w14:textId="77777777" w:rsidR="008B3C75" w:rsidRDefault="008B3C75" w:rsidP="008B3C75">
      <w:pPr>
        <w:pStyle w:val="Code"/>
      </w:pPr>
      <w:r>
        <w:t xml:space="preserve">    failedProcedureType         [1] AMFFailedProcedureType,</w:t>
      </w:r>
    </w:p>
    <w:p w14:paraId="3C6B1D97" w14:textId="77777777" w:rsidR="008B3C75" w:rsidRDefault="008B3C75" w:rsidP="008B3C75">
      <w:pPr>
        <w:pStyle w:val="Code"/>
      </w:pPr>
      <w:r>
        <w:t xml:space="preserve">    failureCause                [2] AMFFailureCause,</w:t>
      </w:r>
    </w:p>
    <w:p w14:paraId="745B0364" w14:textId="77777777" w:rsidR="008B3C75" w:rsidRDefault="008B3C75" w:rsidP="008B3C75">
      <w:pPr>
        <w:pStyle w:val="Code"/>
      </w:pPr>
      <w:r>
        <w:t xml:space="preserve">    requestedSlice              [3] NSSAI OPTIONAL,</w:t>
      </w:r>
    </w:p>
    <w:p w14:paraId="629E15DA" w14:textId="77777777" w:rsidR="008B3C75" w:rsidRDefault="008B3C75" w:rsidP="008B3C75">
      <w:pPr>
        <w:pStyle w:val="Code"/>
      </w:pPr>
      <w:r>
        <w:t xml:space="preserve">    sUPI                        [4] SUPI OPTIONAL,</w:t>
      </w:r>
    </w:p>
    <w:p w14:paraId="65B93638" w14:textId="77777777" w:rsidR="008B3C75" w:rsidRDefault="008B3C75" w:rsidP="008B3C75">
      <w:pPr>
        <w:pStyle w:val="Code"/>
      </w:pPr>
      <w:r>
        <w:t xml:space="preserve">    sUCI                        [5] SUCI OPTIONAL,</w:t>
      </w:r>
    </w:p>
    <w:p w14:paraId="0D61DD03" w14:textId="77777777" w:rsidR="008B3C75" w:rsidRDefault="008B3C75" w:rsidP="008B3C75">
      <w:pPr>
        <w:pStyle w:val="Code"/>
      </w:pPr>
      <w:r>
        <w:t xml:space="preserve">    pEI                         [6] PEI OPTIONAL,</w:t>
      </w:r>
    </w:p>
    <w:p w14:paraId="7E686752" w14:textId="77777777" w:rsidR="008B3C75" w:rsidRDefault="008B3C75" w:rsidP="008B3C75">
      <w:pPr>
        <w:pStyle w:val="Code"/>
      </w:pPr>
      <w:r>
        <w:t xml:space="preserve">    gPSI                        [7] GPSI OPTIONAL,</w:t>
      </w:r>
    </w:p>
    <w:p w14:paraId="0650AD94" w14:textId="77777777" w:rsidR="008B3C75" w:rsidRDefault="008B3C75" w:rsidP="008B3C75">
      <w:pPr>
        <w:pStyle w:val="Code"/>
      </w:pPr>
      <w:r>
        <w:t xml:space="preserve">    gUTI                        [8] FiveGGUTI OPTIONAL,</w:t>
      </w:r>
    </w:p>
    <w:p w14:paraId="601FB2BF" w14:textId="77777777" w:rsidR="008B3C75" w:rsidRDefault="008B3C75" w:rsidP="008B3C75">
      <w:pPr>
        <w:pStyle w:val="Code"/>
      </w:pPr>
      <w:r>
        <w:t xml:space="preserve">    location                    [9] Location OPTIONAL</w:t>
      </w:r>
    </w:p>
    <w:p w14:paraId="3B193B21" w14:textId="77777777" w:rsidR="008B3C75" w:rsidRDefault="008B3C75" w:rsidP="008B3C75">
      <w:pPr>
        <w:pStyle w:val="Code"/>
      </w:pPr>
      <w:r>
        <w:t>}</w:t>
      </w:r>
    </w:p>
    <w:p w14:paraId="51FE307D" w14:textId="77777777" w:rsidR="008B3C75" w:rsidRDefault="008B3C75" w:rsidP="008B3C75">
      <w:pPr>
        <w:pStyle w:val="Code"/>
      </w:pPr>
    </w:p>
    <w:p w14:paraId="1F96FA89" w14:textId="77777777" w:rsidR="008B3C75" w:rsidRDefault="008B3C75" w:rsidP="008B3C75">
      <w:pPr>
        <w:pStyle w:val="CodeHeader"/>
      </w:pPr>
      <w:r>
        <w:t>-- =================</w:t>
      </w:r>
    </w:p>
    <w:p w14:paraId="7E162C69" w14:textId="77777777" w:rsidR="008B3C75" w:rsidRDefault="008B3C75" w:rsidP="008B3C75">
      <w:pPr>
        <w:pStyle w:val="CodeHeader"/>
      </w:pPr>
      <w:r>
        <w:t>-- 5G AMF parameters</w:t>
      </w:r>
    </w:p>
    <w:p w14:paraId="33B2C5C3" w14:textId="77777777" w:rsidR="008B3C75" w:rsidRDefault="008B3C75" w:rsidP="008B3C75">
      <w:pPr>
        <w:pStyle w:val="Code"/>
      </w:pPr>
      <w:r>
        <w:t>-- =================</w:t>
      </w:r>
    </w:p>
    <w:p w14:paraId="6C598901" w14:textId="77777777" w:rsidR="008B3C75" w:rsidRDefault="008B3C75" w:rsidP="008B3C75">
      <w:pPr>
        <w:pStyle w:val="Code"/>
      </w:pPr>
    </w:p>
    <w:p w14:paraId="41E9C9EC" w14:textId="77777777" w:rsidR="008B3C75" w:rsidRDefault="008B3C75" w:rsidP="008B3C75">
      <w:pPr>
        <w:pStyle w:val="Code"/>
      </w:pPr>
      <w:r>
        <w:t>AMFID ::= SEQUENCE</w:t>
      </w:r>
    </w:p>
    <w:p w14:paraId="40F44591" w14:textId="77777777" w:rsidR="008B3C75" w:rsidRDefault="008B3C75" w:rsidP="008B3C75">
      <w:pPr>
        <w:pStyle w:val="Code"/>
      </w:pPr>
      <w:r>
        <w:t>{</w:t>
      </w:r>
    </w:p>
    <w:p w14:paraId="761D958D" w14:textId="77777777" w:rsidR="008B3C75" w:rsidRDefault="008B3C75" w:rsidP="008B3C75">
      <w:pPr>
        <w:pStyle w:val="Code"/>
      </w:pPr>
      <w:r>
        <w:t xml:space="preserve">    aMFRegionID [1] AMFRegionID,</w:t>
      </w:r>
    </w:p>
    <w:p w14:paraId="67FF462B" w14:textId="77777777" w:rsidR="008B3C75" w:rsidRDefault="008B3C75" w:rsidP="008B3C75">
      <w:pPr>
        <w:pStyle w:val="Code"/>
      </w:pPr>
      <w:r>
        <w:t xml:space="preserve">    aMFSetID    [2] AMFSetID,</w:t>
      </w:r>
    </w:p>
    <w:p w14:paraId="4733DAE1" w14:textId="77777777" w:rsidR="008B3C75" w:rsidRDefault="008B3C75" w:rsidP="008B3C75">
      <w:pPr>
        <w:pStyle w:val="Code"/>
      </w:pPr>
      <w:r>
        <w:t xml:space="preserve">    aMFPointer  [3] AMFPointer</w:t>
      </w:r>
    </w:p>
    <w:p w14:paraId="2B60BBDC" w14:textId="77777777" w:rsidR="008B3C75" w:rsidRDefault="008B3C75" w:rsidP="008B3C75">
      <w:pPr>
        <w:pStyle w:val="Code"/>
      </w:pPr>
      <w:r>
        <w:t>}</w:t>
      </w:r>
    </w:p>
    <w:p w14:paraId="3913C3C2" w14:textId="77777777" w:rsidR="008B3C75" w:rsidRDefault="008B3C75" w:rsidP="008B3C75">
      <w:pPr>
        <w:pStyle w:val="Code"/>
      </w:pPr>
    </w:p>
    <w:p w14:paraId="4649C557" w14:textId="77777777" w:rsidR="008B3C75" w:rsidRDefault="008B3C75" w:rsidP="008B3C75">
      <w:pPr>
        <w:pStyle w:val="Code"/>
      </w:pPr>
      <w:r>
        <w:t>AMFDirection ::= ENUMERATED</w:t>
      </w:r>
    </w:p>
    <w:p w14:paraId="1724689C" w14:textId="77777777" w:rsidR="008B3C75" w:rsidRDefault="008B3C75" w:rsidP="008B3C75">
      <w:pPr>
        <w:pStyle w:val="Code"/>
      </w:pPr>
      <w:r>
        <w:t>{</w:t>
      </w:r>
    </w:p>
    <w:p w14:paraId="6ACDDF84" w14:textId="77777777" w:rsidR="008B3C75" w:rsidRDefault="008B3C75" w:rsidP="008B3C75">
      <w:pPr>
        <w:pStyle w:val="Code"/>
      </w:pPr>
      <w:r>
        <w:t xml:space="preserve">    networkInitiated(1),</w:t>
      </w:r>
    </w:p>
    <w:p w14:paraId="7704C9A7" w14:textId="77777777" w:rsidR="008B3C75" w:rsidRDefault="008B3C75" w:rsidP="008B3C75">
      <w:pPr>
        <w:pStyle w:val="Code"/>
      </w:pPr>
      <w:r>
        <w:t xml:space="preserve">    uEInitiated(2)</w:t>
      </w:r>
    </w:p>
    <w:p w14:paraId="0DB911DE" w14:textId="77777777" w:rsidR="008B3C75" w:rsidRDefault="008B3C75" w:rsidP="008B3C75">
      <w:pPr>
        <w:pStyle w:val="Code"/>
      </w:pPr>
      <w:r>
        <w:t>}</w:t>
      </w:r>
    </w:p>
    <w:p w14:paraId="0FEF316A" w14:textId="77777777" w:rsidR="008B3C75" w:rsidRDefault="008B3C75" w:rsidP="008B3C75">
      <w:pPr>
        <w:pStyle w:val="Code"/>
      </w:pPr>
    </w:p>
    <w:p w14:paraId="66477916" w14:textId="77777777" w:rsidR="008B3C75" w:rsidRDefault="008B3C75" w:rsidP="008B3C75">
      <w:pPr>
        <w:pStyle w:val="Code"/>
      </w:pPr>
      <w:r>
        <w:t>AMFFailedProcedureType ::= ENUMERATED</w:t>
      </w:r>
    </w:p>
    <w:p w14:paraId="5EFD2911" w14:textId="77777777" w:rsidR="008B3C75" w:rsidRDefault="008B3C75" w:rsidP="008B3C75">
      <w:pPr>
        <w:pStyle w:val="Code"/>
      </w:pPr>
      <w:r>
        <w:t>{</w:t>
      </w:r>
    </w:p>
    <w:p w14:paraId="311D567B" w14:textId="77777777" w:rsidR="008B3C75" w:rsidRDefault="008B3C75" w:rsidP="008B3C75">
      <w:pPr>
        <w:pStyle w:val="Code"/>
      </w:pPr>
      <w:r>
        <w:t xml:space="preserve">    registration(1),</w:t>
      </w:r>
    </w:p>
    <w:p w14:paraId="4D8B7656" w14:textId="77777777" w:rsidR="008B3C75" w:rsidRDefault="008B3C75" w:rsidP="008B3C75">
      <w:pPr>
        <w:pStyle w:val="Code"/>
      </w:pPr>
      <w:r>
        <w:t xml:space="preserve">    sMS(2),</w:t>
      </w:r>
    </w:p>
    <w:p w14:paraId="7A47B048" w14:textId="77777777" w:rsidR="008B3C75" w:rsidRDefault="008B3C75" w:rsidP="008B3C75">
      <w:pPr>
        <w:pStyle w:val="Code"/>
      </w:pPr>
      <w:r>
        <w:t xml:space="preserve">    pDUSessionEstablishment(3)</w:t>
      </w:r>
    </w:p>
    <w:p w14:paraId="2B42C1B4" w14:textId="77777777" w:rsidR="008B3C75" w:rsidRDefault="008B3C75" w:rsidP="008B3C75">
      <w:pPr>
        <w:pStyle w:val="Code"/>
      </w:pPr>
      <w:r>
        <w:t>}</w:t>
      </w:r>
    </w:p>
    <w:p w14:paraId="3B0DE07F" w14:textId="77777777" w:rsidR="008B3C75" w:rsidRDefault="008B3C75" w:rsidP="008B3C75">
      <w:pPr>
        <w:pStyle w:val="Code"/>
      </w:pPr>
    </w:p>
    <w:p w14:paraId="1E6A3444" w14:textId="77777777" w:rsidR="008B3C75" w:rsidRDefault="008B3C75" w:rsidP="008B3C75">
      <w:pPr>
        <w:pStyle w:val="Code"/>
      </w:pPr>
      <w:r>
        <w:t>AMFFailureCause ::= CHOICE</w:t>
      </w:r>
    </w:p>
    <w:p w14:paraId="6B63DD28" w14:textId="77777777" w:rsidR="008B3C75" w:rsidRDefault="008B3C75" w:rsidP="008B3C75">
      <w:pPr>
        <w:pStyle w:val="Code"/>
      </w:pPr>
      <w:r>
        <w:t>{</w:t>
      </w:r>
    </w:p>
    <w:p w14:paraId="71283A2B" w14:textId="77777777" w:rsidR="008B3C75" w:rsidRDefault="008B3C75" w:rsidP="008B3C75">
      <w:pPr>
        <w:pStyle w:val="Code"/>
      </w:pPr>
      <w:r>
        <w:t xml:space="preserve">    fiveGMMCause        [1] FiveGMMCause,</w:t>
      </w:r>
    </w:p>
    <w:p w14:paraId="2F4C8087" w14:textId="77777777" w:rsidR="008B3C75" w:rsidRDefault="008B3C75" w:rsidP="008B3C75">
      <w:pPr>
        <w:pStyle w:val="Code"/>
      </w:pPr>
      <w:r>
        <w:t xml:space="preserve">    fiveGSMCause        [2] FiveGSMCause</w:t>
      </w:r>
    </w:p>
    <w:p w14:paraId="24EB8D17" w14:textId="77777777" w:rsidR="008B3C75" w:rsidRDefault="008B3C75" w:rsidP="008B3C75">
      <w:pPr>
        <w:pStyle w:val="Code"/>
      </w:pPr>
      <w:r>
        <w:t>}</w:t>
      </w:r>
    </w:p>
    <w:p w14:paraId="7B908138" w14:textId="77777777" w:rsidR="008B3C75" w:rsidRDefault="008B3C75" w:rsidP="008B3C75">
      <w:pPr>
        <w:pStyle w:val="Code"/>
      </w:pPr>
    </w:p>
    <w:p w14:paraId="71BA47B0" w14:textId="77777777" w:rsidR="008B3C75" w:rsidRDefault="008B3C75" w:rsidP="008B3C75">
      <w:pPr>
        <w:pStyle w:val="Code"/>
      </w:pPr>
      <w:r>
        <w:t>AMFPointer ::= INTEGER (0..63)</w:t>
      </w:r>
    </w:p>
    <w:p w14:paraId="125D1F01" w14:textId="77777777" w:rsidR="008B3C75" w:rsidRDefault="008B3C75" w:rsidP="008B3C75">
      <w:pPr>
        <w:pStyle w:val="Code"/>
      </w:pPr>
    </w:p>
    <w:p w14:paraId="197B2AC7" w14:textId="77777777" w:rsidR="008B3C75" w:rsidRDefault="008B3C75" w:rsidP="008B3C75">
      <w:pPr>
        <w:pStyle w:val="Code"/>
      </w:pPr>
      <w:r>
        <w:t>AMFRegistrationResult ::= ENUMERATED</w:t>
      </w:r>
    </w:p>
    <w:p w14:paraId="2524DDBA" w14:textId="77777777" w:rsidR="008B3C75" w:rsidRDefault="008B3C75" w:rsidP="008B3C75">
      <w:pPr>
        <w:pStyle w:val="Code"/>
      </w:pPr>
      <w:r>
        <w:t>{</w:t>
      </w:r>
    </w:p>
    <w:p w14:paraId="125ADC59" w14:textId="77777777" w:rsidR="008B3C75" w:rsidRDefault="008B3C75" w:rsidP="008B3C75">
      <w:pPr>
        <w:pStyle w:val="Code"/>
      </w:pPr>
      <w:r>
        <w:t xml:space="preserve">    threeGPPAccess(1),</w:t>
      </w:r>
    </w:p>
    <w:p w14:paraId="42C40984" w14:textId="77777777" w:rsidR="008B3C75" w:rsidRDefault="008B3C75" w:rsidP="008B3C75">
      <w:pPr>
        <w:pStyle w:val="Code"/>
      </w:pPr>
      <w:r>
        <w:t xml:space="preserve">    nonThreeGPPAccess(2),</w:t>
      </w:r>
    </w:p>
    <w:p w14:paraId="75ADD5DB" w14:textId="77777777" w:rsidR="008B3C75" w:rsidRDefault="008B3C75" w:rsidP="008B3C75">
      <w:pPr>
        <w:pStyle w:val="Code"/>
      </w:pPr>
      <w:r>
        <w:t xml:space="preserve">    threeGPPAndNonThreeGPPAccess(3)</w:t>
      </w:r>
    </w:p>
    <w:p w14:paraId="28F228A6" w14:textId="77777777" w:rsidR="008B3C75" w:rsidRDefault="008B3C75" w:rsidP="008B3C75">
      <w:pPr>
        <w:pStyle w:val="Code"/>
      </w:pPr>
      <w:r>
        <w:t>}</w:t>
      </w:r>
    </w:p>
    <w:p w14:paraId="6D0E25F8" w14:textId="77777777" w:rsidR="008B3C75" w:rsidRDefault="008B3C75" w:rsidP="008B3C75">
      <w:pPr>
        <w:pStyle w:val="Code"/>
      </w:pPr>
    </w:p>
    <w:p w14:paraId="52D387BD" w14:textId="77777777" w:rsidR="008B3C75" w:rsidRDefault="008B3C75" w:rsidP="008B3C75">
      <w:pPr>
        <w:pStyle w:val="Code"/>
      </w:pPr>
      <w:r>
        <w:t>AMFRegionID ::= INTEGER (0..255)</w:t>
      </w:r>
    </w:p>
    <w:p w14:paraId="180B4630" w14:textId="77777777" w:rsidR="008B3C75" w:rsidRDefault="008B3C75" w:rsidP="008B3C75">
      <w:pPr>
        <w:pStyle w:val="Code"/>
      </w:pPr>
    </w:p>
    <w:p w14:paraId="039061D4" w14:textId="77777777" w:rsidR="008B3C75" w:rsidRDefault="008B3C75" w:rsidP="008B3C75">
      <w:pPr>
        <w:pStyle w:val="Code"/>
      </w:pPr>
      <w:r>
        <w:t>AMFRegistrationType ::= ENUMERATED</w:t>
      </w:r>
    </w:p>
    <w:p w14:paraId="5505B2F1" w14:textId="77777777" w:rsidR="008B3C75" w:rsidRDefault="008B3C75" w:rsidP="008B3C75">
      <w:pPr>
        <w:pStyle w:val="Code"/>
      </w:pPr>
      <w:r>
        <w:t>{</w:t>
      </w:r>
    </w:p>
    <w:p w14:paraId="56AEB8D7" w14:textId="77777777" w:rsidR="008B3C75" w:rsidRDefault="008B3C75" w:rsidP="008B3C75">
      <w:pPr>
        <w:pStyle w:val="Code"/>
      </w:pPr>
      <w:r>
        <w:t xml:space="preserve">    initial(1),</w:t>
      </w:r>
    </w:p>
    <w:p w14:paraId="07F60286" w14:textId="77777777" w:rsidR="008B3C75" w:rsidRDefault="008B3C75" w:rsidP="008B3C75">
      <w:pPr>
        <w:pStyle w:val="Code"/>
      </w:pPr>
      <w:r>
        <w:t xml:space="preserve">    mobility(2),</w:t>
      </w:r>
    </w:p>
    <w:p w14:paraId="03CB902C" w14:textId="77777777" w:rsidR="008B3C75" w:rsidRDefault="008B3C75" w:rsidP="008B3C75">
      <w:pPr>
        <w:pStyle w:val="Code"/>
      </w:pPr>
      <w:r>
        <w:t xml:space="preserve">    periodic(3),</w:t>
      </w:r>
    </w:p>
    <w:p w14:paraId="33669205" w14:textId="77777777" w:rsidR="008B3C75" w:rsidRDefault="008B3C75" w:rsidP="008B3C75">
      <w:pPr>
        <w:pStyle w:val="Code"/>
      </w:pPr>
      <w:r>
        <w:t xml:space="preserve">    emergency(4)</w:t>
      </w:r>
    </w:p>
    <w:p w14:paraId="00FC9FD7" w14:textId="77777777" w:rsidR="008B3C75" w:rsidRDefault="008B3C75" w:rsidP="008B3C75">
      <w:pPr>
        <w:pStyle w:val="Code"/>
      </w:pPr>
      <w:r>
        <w:t>}</w:t>
      </w:r>
    </w:p>
    <w:p w14:paraId="768C9C4C" w14:textId="77777777" w:rsidR="008B3C75" w:rsidRDefault="008B3C75" w:rsidP="008B3C75">
      <w:pPr>
        <w:pStyle w:val="Code"/>
      </w:pPr>
    </w:p>
    <w:p w14:paraId="0B54FB5C" w14:textId="77777777" w:rsidR="008B3C75" w:rsidRDefault="008B3C75" w:rsidP="008B3C75">
      <w:pPr>
        <w:pStyle w:val="Code"/>
      </w:pPr>
      <w:r>
        <w:t>AMFSetID ::= INTEGER (0..1023)</w:t>
      </w:r>
    </w:p>
    <w:p w14:paraId="563BBF14" w14:textId="77777777" w:rsidR="008B3C75" w:rsidRDefault="008B3C75" w:rsidP="008B3C75">
      <w:pPr>
        <w:pStyle w:val="Code"/>
      </w:pPr>
    </w:p>
    <w:p w14:paraId="4D1E471E" w14:textId="77777777" w:rsidR="008B3C75" w:rsidRDefault="008B3C75" w:rsidP="008B3C75">
      <w:pPr>
        <w:pStyle w:val="CodeHeader"/>
      </w:pPr>
      <w:r>
        <w:t>-- ==================</w:t>
      </w:r>
    </w:p>
    <w:p w14:paraId="1D9B3679" w14:textId="77777777" w:rsidR="008B3C75" w:rsidRDefault="008B3C75" w:rsidP="008B3C75">
      <w:pPr>
        <w:pStyle w:val="CodeHeader"/>
      </w:pPr>
      <w:r>
        <w:t>-- 5G SMF definitions</w:t>
      </w:r>
    </w:p>
    <w:p w14:paraId="66857B00" w14:textId="77777777" w:rsidR="008B3C75" w:rsidRDefault="008B3C75" w:rsidP="008B3C75">
      <w:pPr>
        <w:pStyle w:val="Code"/>
      </w:pPr>
      <w:r>
        <w:t>-- ==================</w:t>
      </w:r>
    </w:p>
    <w:p w14:paraId="29CC8DF0" w14:textId="77777777" w:rsidR="008B3C75" w:rsidRDefault="008B3C75" w:rsidP="008B3C75">
      <w:pPr>
        <w:pStyle w:val="Code"/>
      </w:pPr>
    </w:p>
    <w:p w14:paraId="276DE8FC" w14:textId="77777777" w:rsidR="008B3C75" w:rsidRDefault="008B3C75" w:rsidP="008B3C75">
      <w:pPr>
        <w:pStyle w:val="Code"/>
      </w:pPr>
      <w:r>
        <w:t>-- See clause 6.2.3.2.2 for details of this structure</w:t>
      </w:r>
    </w:p>
    <w:p w14:paraId="3E8FD93F" w14:textId="77777777" w:rsidR="008B3C75" w:rsidRDefault="008B3C75" w:rsidP="008B3C75">
      <w:pPr>
        <w:pStyle w:val="Code"/>
      </w:pPr>
      <w:r>
        <w:t>SMFPDUSessionEstablishment ::= SEQUENCE</w:t>
      </w:r>
    </w:p>
    <w:p w14:paraId="2F8E2D97" w14:textId="77777777" w:rsidR="008B3C75" w:rsidRDefault="008B3C75" w:rsidP="008B3C75">
      <w:pPr>
        <w:pStyle w:val="Code"/>
      </w:pPr>
      <w:r>
        <w:t>{</w:t>
      </w:r>
    </w:p>
    <w:p w14:paraId="7C77BC50" w14:textId="77777777" w:rsidR="008B3C75" w:rsidRDefault="008B3C75" w:rsidP="008B3C75">
      <w:pPr>
        <w:pStyle w:val="Code"/>
      </w:pPr>
      <w:r>
        <w:t xml:space="preserve">    sUPI                        [1] SUPI OPTIONAL,</w:t>
      </w:r>
    </w:p>
    <w:p w14:paraId="18804DB0" w14:textId="77777777" w:rsidR="008B3C75" w:rsidRDefault="008B3C75" w:rsidP="008B3C75">
      <w:pPr>
        <w:pStyle w:val="Code"/>
      </w:pPr>
      <w:r>
        <w:t xml:space="preserve">    sUPIUnauthenticated         [2] SUPIUnauthenticatedIndication OPTIONAL,</w:t>
      </w:r>
    </w:p>
    <w:p w14:paraId="0D311FE6" w14:textId="77777777" w:rsidR="008B3C75" w:rsidRDefault="008B3C75" w:rsidP="008B3C75">
      <w:pPr>
        <w:pStyle w:val="Code"/>
      </w:pPr>
      <w:r>
        <w:t xml:space="preserve">    pEI                         [3] PEI OPTIONAL,</w:t>
      </w:r>
    </w:p>
    <w:p w14:paraId="30A16E8E" w14:textId="77777777" w:rsidR="008B3C75" w:rsidRDefault="008B3C75" w:rsidP="008B3C75">
      <w:pPr>
        <w:pStyle w:val="Code"/>
      </w:pPr>
      <w:r>
        <w:t xml:space="preserve">    gPSI                        [4] GPSI OPTIONAL,</w:t>
      </w:r>
    </w:p>
    <w:p w14:paraId="3C1B19AC" w14:textId="77777777" w:rsidR="008B3C75" w:rsidRDefault="008B3C75" w:rsidP="008B3C75">
      <w:pPr>
        <w:pStyle w:val="Code"/>
      </w:pPr>
      <w:r>
        <w:t xml:space="preserve">    pDUSessionID                [5] PDUSessionID,</w:t>
      </w:r>
    </w:p>
    <w:p w14:paraId="76B4BE63" w14:textId="77777777" w:rsidR="008B3C75" w:rsidRDefault="008B3C75" w:rsidP="008B3C75">
      <w:pPr>
        <w:pStyle w:val="Code"/>
      </w:pPr>
      <w:r>
        <w:t xml:space="preserve">    gTPTunnelID                 [6] FTEID,</w:t>
      </w:r>
    </w:p>
    <w:p w14:paraId="0EF8D32E" w14:textId="77777777" w:rsidR="008B3C75" w:rsidRDefault="008B3C75" w:rsidP="008B3C75">
      <w:pPr>
        <w:pStyle w:val="Code"/>
      </w:pPr>
      <w:r>
        <w:t xml:space="preserve">    pDUSessionType              [7] PDUSessionType,</w:t>
      </w:r>
    </w:p>
    <w:p w14:paraId="7ACA3EE2" w14:textId="77777777" w:rsidR="008B3C75" w:rsidRDefault="008B3C75" w:rsidP="008B3C75">
      <w:pPr>
        <w:pStyle w:val="Code"/>
      </w:pPr>
      <w:r>
        <w:t xml:space="preserve">    sNSSAI                      [8] SNSSAI OPTIONAL,</w:t>
      </w:r>
    </w:p>
    <w:p w14:paraId="3BDB66A1" w14:textId="77777777" w:rsidR="008B3C75" w:rsidRDefault="008B3C75" w:rsidP="008B3C75">
      <w:pPr>
        <w:pStyle w:val="Code"/>
      </w:pPr>
      <w:r>
        <w:t xml:space="preserve">    uEEndpoint                  [9] SEQUENCE OF UEEndpointAddress OPTIONAL,</w:t>
      </w:r>
    </w:p>
    <w:p w14:paraId="6AFCF225" w14:textId="77777777" w:rsidR="008B3C75" w:rsidRDefault="008B3C75" w:rsidP="008B3C75">
      <w:pPr>
        <w:pStyle w:val="Code"/>
      </w:pPr>
      <w:r>
        <w:t xml:space="preserve">    non3GPPAccessEndpoint       [10] UEEndpointAddress OPTIONAL,</w:t>
      </w:r>
    </w:p>
    <w:p w14:paraId="04E27679" w14:textId="77777777" w:rsidR="008B3C75" w:rsidRDefault="008B3C75" w:rsidP="008B3C75">
      <w:pPr>
        <w:pStyle w:val="Code"/>
      </w:pPr>
      <w:r>
        <w:t xml:space="preserve">    location                    [11] Location OPTIONAL,</w:t>
      </w:r>
    </w:p>
    <w:p w14:paraId="7EE7AB56" w14:textId="77777777" w:rsidR="008B3C75" w:rsidRDefault="008B3C75" w:rsidP="008B3C75">
      <w:pPr>
        <w:pStyle w:val="Code"/>
      </w:pPr>
      <w:r>
        <w:t xml:space="preserve">    dNN                         [12] DNN,</w:t>
      </w:r>
    </w:p>
    <w:p w14:paraId="18A508F7" w14:textId="77777777" w:rsidR="008B3C75" w:rsidRDefault="008B3C75" w:rsidP="008B3C75">
      <w:pPr>
        <w:pStyle w:val="Code"/>
      </w:pPr>
      <w:r>
        <w:t xml:space="preserve">    aMFID                       [13] AMFID OPTIONAL,</w:t>
      </w:r>
    </w:p>
    <w:p w14:paraId="0E55B5FD" w14:textId="77777777" w:rsidR="008B3C75" w:rsidRDefault="008B3C75" w:rsidP="008B3C75">
      <w:pPr>
        <w:pStyle w:val="Code"/>
      </w:pPr>
      <w:r>
        <w:t xml:space="preserve">    hSMFURI                     [14] HSMFURI OPTIONAL,</w:t>
      </w:r>
    </w:p>
    <w:p w14:paraId="09335E9D" w14:textId="77777777" w:rsidR="008B3C75" w:rsidRDefault="008B3C75" w:rsidP="008B3C75">
      <w:pPr>
        <w:pStyle w:val="Code"/>
      </w:pPr>
      <w:r>
        <w:t xml:space="preserve">    requestType                 [15] FiveGSMRequestType,</w:t>
      </w:r>
    </w:p>
    <w:p w14:paraId="12C16D40" w14:textId="77777777" w:rsidR="008B3C75" w:rsidRDefault="008B3C75" w:rsidP="008B3C75">
      <w:pPr>
        <w:pStyle w:val="Code"/>
      </w:pPr>
      <w:r>
        <w:t xml:space="preserve">    accessType                  [16] AccessType OPTIONAL,</w:t>
      </w:r>
    </w:p>
    <w:p w14:paraId="2188FD47" w14:textId="77777777" w:rsidR="008B3C75" w:rsidRDefault="008B3C75" w:rsidP="008B3C75">
      <w:pPr>
        <w:pStyle w:val="Code"/>
      </w:pPr>
      <w:r>
        <w:t xml:space="preserve">    rATType                     [17] RATType OPTIONAL,</w:t>
      </w:r>
    </w:p>
    <w:p w14:paraId="1F695C25" w14:textId="77777777" w:rsidR="008B3C75" w:rsidRDefault="008B3C75" w:rsidP="008B3C75">
      <w:pPr>
        <w:pStyle w:val="Code"/>
      </w:pPr>
      <w:r>
        <w:t xml:space="preserve">    sMPDUDNRequest              [18] SMPDUDNRequest OPTIONAL,</w:t>
      </w:r>
    </w:p>
    <w:p w14:paraId="2800B8A1" w14:textId="77777777" w:rsidR="008B3C75" w:rsidRDefault="008B3C75" w:rsidP="008B3C75">
      <w:pPr>
        <w:pStyle w:val="Code"/>
      </w:pPr>
      <w:r>
        <w:t xml:space="preserve">    uEEPSPDNConnection          [19] UEEPSPDNConnection OPTIONAL</w:t>
      </w:r>
    </w:p>
    <w:p w14:paraId="3EB7D360" w14:textId="77777777" w:rsidR="008B3C75" w:rsidRDefault="008B3C75" w:rsidP="008B3C75">
      <w:pPr>
        <w:pStyle w:val="Code"/>
      </w:pPr>
      <w:r>
        <w:t>}</w:t>
      </w:r>
    </w:p>
    <w:p w14:paraId="2D34F061" w14:textId="77777777" w:rsidR="008B3C75" w:rsidRDefault="008B3C75" w:rsidP="008B3C75">
      <w:pPr>
        <w:pStyle w:val="Code"/>
      </w:pPr>
    </w:p>
    <w:p w14:paraId="62F67F4B" w14:textId="77777777" w:rsidR="008B3C75" w:rsidRDefault="008B3C75" w:rsidP="008B3C75">
      <w:pPr>
        <w:pStyle w:val="Code"/>
      </w:pPr>
      <w:r>
        <w:t>-- See clause 6.2.3.2.3 for details of this structure</w:t>
      </w:r>
    </w:p>
    <w:p w14:paraId="257E5A15" w14:textId="77777777" w:rsidR="008B3C75" w:rsidRDefault="008B3C75" w:rsidP="008B3C75">
      <w:pPr>
        <w:pStyle w:val="Code"/>
      </w:pPr>
      <w:r>
        <w:t>SMFPDUSessionModification ::= SEQUENCE</w:t>
      </w:r>
    </w:p>
    <w:p w14:paraId="7B529870" w14:textId="77777777" w:rsidR="008B3C75" w:rsidRDefault="008B3C75" w:rsidP="008B3C75">
      <w:pPr>
        <w:pStyle w:val="Code"/>
      </w:pPr>
      <w:r>
        <w:t>{</w:t>
      </w:r>
    </w:p>
    <w:p w14:paraId="2AAF0576" w14:textId="77777777" w:rsidR="008B3C75" w:rsidRDefault="008B3C75" w:rsidP="008B3C75">
      <w:pPr>
        <w:pStyle w:val="Code"/>
      </w:pPr>
      <w:r>
        <w:t xml:space="preserve">    sUPI                        [1] SUPI OPTIONAL,</w:t>
      </w:r>
    </w:p>
    <w:p w14:paraId="1771549D" w14:textId="77777777" w:rsidR="008B3C75" w:rsidRDefault="008B3C75" w:rsidP="008B3C75">
      <w:pPr>
        <w:pStyle w:val="Code"/>
      </w:pPr>
      <w:r>
        <w:t xml:space="preserve">    sUPIUnauthenticated         [2] SUPIUnauthenticatedIndication OPTIONAL,</w:t>
      </w:r>
    </w:p>
    <w:p w14:paraId="71C7CF38" w14:textId="77777777" w:rsidR="008B3C75" w:rsidRDefault="008B3C75" w:rsidP="008B3C75">
      <w:pPr>
        <w:pStyle w:val="Code"/>
      </w:pPr>
      <w:r>
        <w:t xml:space="preserve">    pEI                         [3] PEI OPTIONAL,</w:t>
      </w:r>
    </w:p>
    <w:p w14:paraId="19657C6D" w14:textId="77777777" w:rsidR="008B3C75" w:rsidRDefault="008B3C75" w:rsidP="008B3C75">
      <w:pPr>
        <w:pStyle w:val="Code"/>
      </w:pPr>
      <w:r>
        <w:t xml:space="preserve">    gPSI                        [4] GPSI OPTIONAL,</w:t>
      </w:r>
    </w:p>
    <w:p w14:paraId="6563166C" w14:textId="77777777" w:rsidR="008B3C75" w:rsidRDefault="008B3C75" w:rsidP="008B3C75">
      <w:pPr>
        <w:pStyle w:val="Code"/>
      </w:pPr>
      <w:r>
        <w:t xml:space="preserve">    sNSSAI                      [5] SNSSAI OPTIONAL,</w:t>
      </w:r>
    </w:p>
    <w:p w14:paraId="25600940" w14:textId="77777777" w:rsidR="008B3C75" w:rsidRDefault="008B3C75" w:rsidP="008B3C75">
      <w:pPr>
        <w:pStyle w:val="Code"/>
      </w:pPr>
      <w:r>
        <w:t xml:space="preserve">    non3GPPAccessEndpoint       [6] UEEndpointAddress OPTIONAL,</w:t>
      </w:r>
    </w:p>
    <w:p w14:paraId="704F91D2" w14:textId="77777777" w:rsidR="008B3C75" w:rsidRDefault="008B3C75" w:rsidP="008B3C75">
      <w:pPr>
        <w:pStyle w:val="Code"/>
      </w:pPr>
      <w:r>
        <w:t xml:space="preserve">    location                    [7] Location OPTIONAL,</w:t>
      </w:r>
    </w:p>
    <w:p w14:paraId="379A209F" w14:textId="77777777" w:rsidR="008B3C75" w:rsidRDefault="008B3C75" w:rsidP="008B3C75">
      <w:pPr>
        <w:pStyle w:val="Code"/>
      </w:pPr>
      <w:r>
        <w:t xml:space="preserve">    requestType                 [8] FiveGSMRequestType,</w:t>
      </w:r>
    </w:p>
    <w:p w14:paraId="2EE24D01" w14:textId="77777777" w:rsidR="008B3C75" w:rsidRDefault="008B3C75" w:rsidP="008B3C75">
      <w:pPr>
        <w:pStyle w:val="Code"/>
      </w:pPr>
      <w:r>
        <w:t xml:space="preserve">    accessType                  [9] AccessType OPTIONAL,</w:t>
      </w:r>
    </w:p>
    <w:p w14:paraId="3AB0DFA7" w14:textId="77777777" w:rsidR="008B3C75" w:rsidRDefault="008B3C75" w:rsidP="008B3C75">
      <w:pPr>
        <w:pStyle w:val="Code"/>
      </w:pPr>
      <w:r>
        <w:t xml:space="preserve">    rATType                     [10] RATType OPTIONAL,</w:t>
      </w:r>
    </w:p>
    <w:p w14:paraId="2E80DDAA" w14:textId="77777777" w:rsidR="008B3C75" w:rsidRDefault="008B3C75" w:rsidP="008B3C75">
      <w:pPr>
        <w:pStyle w:val="Code"/>
      </w:pPr>
      <w:r>
        <w:t xml:space="preserve">    pDUSessionID                [11] PDUSessionID OPTIONAL</w:t>
      </w:r>
    </w:p>
    <w:p w14:paraId="20C48DFD" w14:textId="77777777" w:rsidR="008B3C75" w:rsidRDefault="008B3C75" w:rsidP="008B3C75">
      <w:pPr>
        <w:pStyle w:val="Code"/>
      </w:pPr>
      <w:r>
        <w:t>}</w:t>
      </w:r>
    </w:p>
    <w:p w14:paraId="2F87E479" w14:textId="77777777" w:rsidR="008B3C75" w:rsidRDefault="008B3C75" w:rsidP="008B3C75">
      <w:pPr>
        <w:pStyle w:val="Code"/>
      </w:pPr>
    </w:p>
    <w:p w14:paraId="0B54CD54" w14:textId="77777777" w:rsidR="008B3C75" w:rsidRDefault="008B3C75" w:rsidP="008B3C75">
      <w:pPr>
        <w:pStyle w:val="Code"/>
      </w:pPr>
      <w:r>
        <w:t>-- See clause 6.2.3.2.4 for details of this structure</w:t>
      </w:r>
    </w:p>
    <w:p w14:paraId="4F55BB0C" w14:textId="77777777" w:rsidR="008B3C75" w:rsidRDefault="008B3C75" w:rsidP="008B3C75">
      <w:pPr>
        <w:pStyle w:val="Code"/>
      </w:pPr>
      <w:r>
        <w:t>SMFPDUSessionRelease ::= SEQUENCE</w:t>
      </w:r>
    </w:p>
    <w:p w14:paraId="26F5A9A8" w14:textId="77777777" w:rsidR="008B3C75" w:rsidRDefault="008B3C75" w:rsidP="008B3C75">
      <w:pPr>
        <w:pStyle w:val="Code"/>
      </w:pPr>
      <w:r>
        <w:t>{</w:t>
      </w:r>
    </w:p>
    <w:p w14:paraId="397A53E5" w14:textId="77777777" w:rsidR="008B3C75" w:rsidRDefault="008B3C75" w:rsidP="008B3C75">
      <w:pPr>
        <w:pStyle w:val="Code"/>
      </w:pPr>
      <w:r>
        <w:t xml:space="preserve">    sUPI                        [1] SUPI,</w:t>
      </w:r>
    </w:p>
    <w:p w14:paraId="24F14512" w14:textId="77777777" w:rsidR="008B3C75" w:rsidRDefault="008B3C75" w:rsidP="008B3C75">
      <w:pPr>
        <w:pStyle w:val="Code"/>
      </w:pPr>
      <w:r>
        <w:t xml:space="preserve">    pEI                         [2] PEI OPTIONAL,</w:t>
      </w:r>
    </w:p>
    <w:p w14:paraId="56F384F3" w14:textId="77777777" w:rsidR="008B3C75" w:rsidRDefault="008B3C75" w:rsidP="008B3C75">
      <w:pPr>
        <w:pStyle w:val="Code"/>
      </w:pPr>
      <w:r>
        <w:t xml:space="preserve">    gPSI                        [3] GPSI OPTIONAL,</w:t>
      </w:r>
    </w:p>
    <w:p w14:paraId="57404E12" w14:textId="77777777" w:rsidR="008B3C75" w:rsidRDefault="008B3C75" w:rsidP="008B3C75">
      <w:pPr>
        <w:pStyle w:val="Code"/>
      </w:pPr>
      <w:r>
        <w:t xml:space="preserve">    pDUSessionID                [4] PDUSessionID,</w:t>
      </w:r>
    </w:p>
    <w:p w14:paraId="58FFE2AD" w14:textId="77777777" w:rsidR="008B3C75" w:rsidRDefault="008B3C75" w:rsidP="008B3C75">
      <w:pPr>
        <w:pStyle w:val="Code"/>
      </w:pPr>
      <w:r>
        <w:t xml:space="preserve">    timeOfFirstPacket           [5] Timestamp OPTIONAL,</w:t>
      </w:r>
    </w:p>
    <w:p w14:paraId="6BA7F464" w14:textId="77777777" w:rsidR="008B3C75" w:rsidRDefault="008B3C75" w:rsidP="008B3C75">
      <w:pPr>
        <w:pStyle w:val="Code"/>
      </w:pPr>
      <w:r>
        <w:t xml:space="preserve">    timeOfLastPacket            [6] Timestamp OPTIONAL,</w:t>
      </w:r>
    </w:p>
    <w:p w14:paraId="25578F99" w14:textId="77777777" w:rsidR="008B3C75" w:rsidRDefault="008B3C75" w:rsidP="008B3C75">
      <w:pPr>
        <w:pStyle w:val="Code"/>
      </w:pPr>
      <w:r>
        <w:t xml:space="preserve">    uplinkVolume                [7] INTEGER OPTIONAL,</w:t>
      </w:r>
    </w:p>
    <w:p w14:paraId="2B2CB062" w14:textId="77777777" w:rsidR="008B3C75" w:rsidRDefault="008B3C75" w:rsidP="008B3C75">
      <w:pPr>
        <w:pStyle w:val="Code"/>
      </w:pPr>
      <w:r>
        <w:t xml:space="preserve">    downlinkVolume              [8] INTEGER OPTIONAL,</w:t>
      </w:r>
    </w:p>
    <w:p w14:paraId="6C77643C" w14:textId="77777777" w:rsidR="008B3C75" w:rsidRDefault="008B3C75" w:rsidP="008B3C75">
      <w:pPr>
        <w:pStyle w:val="Code"/>
      </w:pPr>
      <w:r>
        <w:t xml:space="preserve">    location                    [9] Location OPTIONAL,</w:t>
      </w:r>
    </w:p>
    <w:p w14:paraId="3B4D3A53" w14:textId="77777777" w:rsidR="008B3C75" w:rsidRDefault="008B3C75" w:rsidP="008B3C75">
      <w:pPr>
        <w:pStyle w:val="Code"/>
      </w:pPr>
      <w:r>
        <w:t xml:space="preserve">    cause                       [10] SMFErrorCodes OPTIONAL</w:t>
      </w:r>
    </w:p>
    <w:p w14:paraId="1CC3449E" w14:textId="77777777" w:rsidR="008B3C75" w:rsidRDefault="008B3C75" w:rsidP="008B3C75">
      <w:pPr>
        <w:pStyle w:val="Code"/>
      </w:pPr>
      <w:r>
        <w:t>}</w:t>
      </w:r>
    </w:p>
    <w:p w14:paraId="0A2C194C" w14:textId="77777777" w:rsidR="008B3C75" w:rsidRDefault="008B3C75" w:rsidP="008B3C75">
      <w:pPr>
        <w:pStyle w:val="Code"/>
      </w:pPr>
    </w:p>
    <w:p w14:paraId="58D33F6A" w14:textId="77777777" w:rsidR="008B3C75" w:rsidRDefault="008B3C75" w:rsidP="008B3C75">
      <w:pPr>
        <w:pStyle w:val="Code"/>
      </w:pPr>
      <w:r>
        <w:t>-- See clause 6.2.3.2.5 for details of this structure</w:t>
      </w:r>
    </w:p>
    <w:p w14:paraId="3B34B84C" w14:textId="77777777" w:rsidR="008B3C75" w:rsidRDefault="008B3C75" w:rsidP="008B3C75">
      <w:pPr>
        <w:pStyle w:val="Code"/>
      </w:pPr>
      <w:r>
        <w:t>SMFStartOfInterceptionWithEstablishedPDUSession ::= SEQUENCE</w:t>
      </w:r>
    </w:p>
    <w:p w14:paraId="708F1FF0" w14:textId="77777777" w:rsidR="008B3C75" w:rsidRDefault="008B3C75" w:rsidP="008B3C75">
      <w:pPr>
        <w:pStyle w:val="Code"/>
      </w:pPr>
      <w:r>
        <w:t>{</w:t>
      </w:r>
    </w:p>
    <w:p w14:paraId="3DC91C58" w14:textId="77777777" w:rsidR="008B3C75" w:rsidRDefault="008B3C75" w:rsidP="008B3C75">
      <w:pPr>
        <w:pStyle w:val="Code"/>
      </w:pPr>
      <w:r>
        <w:t xml:space="preserve">    sUPI                        [1] SUPI OPTIONAL,</w:t>
      </w:r>
    </w:p>
    <w:p w14:paraId="67513402" w14:textId="77777777" w:rsidR="008B3C75" w:rsidRDefault="008B3C75" w:rsidP="008B3C75">
      <w:pPr>
        <w:pStyle w:val="Code"/>
      </w:pPr>
      <w:r>
        <w:t xml:space="preserve">    sUPIUnauthenticated         [2] SUPIUnauthenticatedIndication OPTIONAL,</w:t>
      </w:r>
    </w:p>
    <w:p w14:paraId="31451AFA" w14:textId="77777777" w:rsidR="008B3C75" w:rsidRDefault="008B3C75" w:rsidP="008B3C75">
      <w:pPr>
        <w:pStyle w:val="Code"/>
      </w:pPr>
      <w:r>
        <w:t xml:space="preserve">    pEI                         [3] PEI OPTIONAL,</w:t>
      </w:r>
    </w:p>
    <w:p w14:paraId="4328B206" w14:textId="77777777" w:rsidR="008B3C75" w:rsidRDefault="008B3C75" w:rsidP="008B3C75">
      <w:pPr>
        <w:pStyle w:val="Code"/>
      </w:pPr>
      <w:r>
        <w:t xml:space="preserve">    gPSI                        [4] GPSI OPTIONAL,</w:t>
      </w:r>
    </w:p>
    <w:p w14:paraId="0B427BC8" w14:textId="77777777" w:rsidR="008B3C75" w:rsidRDefault="008B3C75" w:rsidP="008B3C75">
      <w:pPr>
        <w:pStyle w:val="Code"/>
      </w:pPr>
      <w:r>
        <w:t xml:space="preserve">    pDUSessionID                [5] PDUSessionID,</w:t>
      </w:r>
    </w:p>
    <w:p w14:paraId="109354D7" w14:textId="77777777" w:rsidR="008B3C75" w:rsidRDefault="008B3C75" w:rsidP="008B3C75">
      <w:pPr>
        <w:pStyle w:val="Code"/>
      </w:pPr>
      <w:r>
        <w:t xml:space="preserve">    gTPTunnelID                 [6] FTEID,</w:t>
      </w:r>
    </w:p>
    <w:p w14:paraId="7F2A83E2" w14:textId="77777777" w:rsidR="008B3C75" w:rsidRDefault="008B3C75" w:rsidP="008B3C75">
      <w:pPr>
        <w:pStyle w:val="Code"/>
      </w:pPr>
      <w:r>
        <w:t xml:space="preserve">    pDUSessionType              [7] PDUSessionType,</w:t>
      </w:r>
    </w:p>
    <w:p w14:paraId="1D1275C2" w14:textId="77777777" w:rsidR="008B3C75" w:rsidRDefault="008B3C75" w:rsidP="008B3C75">
      <w:pPr>
        <w:pStyle w:val="Code"/>
      </w:pPr>
      <w:r>
        <w:t xml:space="preserve">    sNSSAI                      [8] SNSSAI OPTIONAL,</w:t>
      </w:r>
    </w:p>
    <w:p w14:paraId="683C424E" w14:textId="77777777" w:rsidR="008B3C75" w:rsidRDefault="008B3C75" w:rsidP="008B3C75">
      <w:pPr>
        <w:pStyle w:val="Code"/>
      </w:pPr>
      <w:r>
        <w:t xml:space="preserve">    uEEndpoint                  [9] SEQUENCE OF UEEndpointAddress,</w:t>
      </w:r>
    </w:p>
    <w:p w14:paraId="6AC89854" w14:textId="77777777" w:rsidR="008B3C75" w:rsidRDefault="008B3C75" w:rsidP="008B3C75">
      <w:pPr>
        <w:pStyle w:val="Code"/>
      </w:pPr>
      <w:r>
        <w:t xml:space="preserve">    non3GPPAccessEndpoint       [10] UEEndpointAddress OPTIONAL,</w:t>
      </w:r>
    </w:p>
    <w:p w14:paraId="2C88C13B" w14:textId="77777777" w:rsidR="008B3C75" w:rsidRDefault="008B3C75" w:rsidP="008B3C75">
      <w:pPr>
        <w:pStyle w:val="Code"/>
      </w:pPr>
      <w:r>
        <w:t xml:space="preserve">    location                    [11] Location OPTIONAL,</w:t>
      </w:r>
    </w:p>
    <w:p w14:paraId="1569D1DF" w14:textId="77777777" w:rsidR="008B3C75" w:rsidRDefault="008B3C75" w:rsidP="008B3C75">
      <w:pPr>
        <w:pStyle w:val="Code"/>
      </w:pPr>
      <w:r>
        <w:t xml:space="preserve">    dNN                         [12] DNN,</w:t>
      </w:r>
    </w:p>
    <w:p w14:paraId="17A51EE6" w14:textId="77777777" w:rsidR="008B3C75" w:rsidRDefault="008B3C75" w:rsidP="008B3C75">
      <w:pPr>
        <w:pStyle w:val="Code"/>
      </w:pPr>
      <w:r>
        <w:t xml:space="preserve">    aMFID                       [13] AMFID OPTIONAL,</w:t>
      </w:r>
    </w:p>
    <w:p w14:paraId="349F0A96" w14:textId="77777777" w:rsidR="008B3C75" w:rsidRDefault="008B3C75" w:rsidP="008B3C75">
      <w:pPr>
        <w:pStyle w:val="Code"/>
      </w:pPr>
      <w:r>
        <w:t xml:space="preserve">    hSMFURI                     [14] HSMFURI OPTIONAL,</w:t>
      </w:r>
    </w:p>
    <w:p w14:paraId="5465FCB3" w14:textId="77777777" w:rsidR="008B3C75" w:rsidRDefault="008B3C75" w:rsidP="008B3C75">
      <w:pPr>
        <w:pStyle w:val="Code"/>
      </w:pPr>
      <w:r>
        <w:t xml:space="preserve">    requestType                 [15] FiveGSMRequestType,</w:t>
      </w:r>
    </w:p>
    <w:p w14:paraId="679C418E" w14:textId="77777777" w:rsidR="008B3C75" w:rsidRDefault="008B3C75" w:rsidP="008B3C75">
      <w:pPr>
        <w:pStyle w:val="Code"/>
      </w:pPr>
      <w:r>
        <w:t xml:space="preserve">    accessType                  [16] AccessType OPTIONAL,</w:t>
      </w:r>
    </w:p>
    <w:p w14:paraId="708BDF51" w14:textId="77777777" w:rsidR="008B3C75" w:rsidRDefault="008B3C75" w:rsidP="008B3C75">
      <w:pPr>
        <w:pStyle w:val="Code"/>
      </w:pPr>
      <w:r>
        <w:t xml:space="preserve">    rATType                     [17] RATType OPTIONAL,</w:t>
      </w:r>
    </w:p>
    <w:p w14:paraId="4103147F" w14:textId="77777777" w:rsidR="008B3C75" w:rsidRDefault="008B3C75" w:rsidP="008B3C75">
      <w:pPr>
        <w:pStyle w:val="Code"/>
      </w:pPr>
      <w:r>
        <w:t xml:space="preserve">    sMPDUDNRequest              [18] SMPDUDNRequest OPTIONAL,</w:t>
      </w:r>
    </w:p>
    <w:p w14:paraId="2E361F89" w14:textId="77777777" w:rsidR="008B3C75" w:rsidRDefault="008B3C75" w:rsidP="008B3C75">
      <w:pPr>
        <w:pStyle w:val="Code"/>
      </w:pPr>
      <w:r>
        <w:t xml:space="preserve">    timeOfSessionEstablishment  [19] Timestamp OPTIONAL</w:t>
      </w:r>
    </w:p>
    <w:p w14:paraId="6D64849D" w14:textId="77777777" w:rsidR="008B3C75" w:rsidRDefault="008B3C75" w:rsidP="008B3C75">
      <w:pPr>
        <w:pStyle w:val="Code"/>
      </w:pPr>
      <w:r>
        <w:t>}</w:t>
      </w:r>
    </w:p>
    <w:p w14:paraId="44405D91" w14:textId="77777777" w:rsidR="008B3C75" w:rsidRDefault="008B3C75" w:rsidP="008B3C75">
      <w:pPr>
        <w:pStyle w:val="Code"/>
      </w:pPr>
    </w:p>
    <w:p w14:paraId="7452581E" w14:textId="77777777" w:rsidR="008B3C75" w:rsidRDefault="008B3C75" w:rsidP="008B3C75">
      <w:pPr>
        <w:pStyle w:val="Code"/>
      </w:pPr>
      <w:r>
        <w:t>-- See clause 6.2.3.2.6 for details of this structure</w:t>
      </w:r>
    </w:p>
    <w:p w14:paraId="160B6BF0" w14:textId="77777777" w:rsidR="008B3C75" w:rsidRDefault="008B3C75" w:rsidP="008B3C75">
      <w:pPr>
        <w:pStyle w:val="Code"/>
      </w:pPr>
      <w:r>
        <w:t>SMFUnsuccessfulProcedure ::= SEQUENCE</w:t>
      </w:r>
    </w:p>
    <w:p w14:paraId="4F38A589" w14:textId="77777777" w:rsidR="008B3C75" w:rsidRDefault="008B3C75" w:rsidP="008B3C75">
      <w:pPr>
        <w:pStyle w:val="Code"/>
      </w:pPr>
      <w:r>
        <w:t>{</w:t>
      </w:r>
    </w:p>
    <w:p w14:paraId="4B336052" w14:textId="77777777" w:rsidR="008B3C75" w:rsidRDefault="008B3C75" w:rsidP="008B3C75">
      <w:pPr>
        <w:pStyle w:val="Code"/>
      </w:pPr>
      <w:r>
        <w:t xml:space="preserve">    failedProcedureType         [1] SMFFailedProcedureType,</w:t>
      </w:r>
    </w:p>
    <w:p w14:paraId="0D0304AE" w14:textId="77777777" w:rsidR="008B3C75" w:rsidRDefault="008B3C75" w:rsidP="008B3C75">
      <w:pPr>
        <w:pStyle w:val="Code"/>
      </w:pPr>
      <w:r>
        <w:t xml:space="preserve">    failureCause                [2] FiveGSMCause,</w:t>
      </w:r>
    </w:p>
    <w:p w14:paraId="47D74759" w14:textId="77777777" w:rsidR="008B3C75" w:rsidRDefault="008B3C75" w:rsidP="008B3C75">
      <w:pPr>
        <w:pStyle w:val="Code"/>
      </w:pPr>
      <w:r>
        <w:t xml:space="preserve">    initiator                   [3] Initiator,</w:t>
      </w:r>
    </w:p>
    <w:p w14:paraId="28D90DC1" w14:textId="77777777" w:rsidR="008B3C75" w:rsidRDefault="008B3C75" w:rsidP="008B3C75">
      <w:pPr>
        <w:pStyle w:val="Code"/>
      </w:pPr>
      <w:r>
        <w:t xml:space="preserve">    requestedSlice              [4] NSSAI OPTIONAL,</w:t>
      </w:r>
    </w:p>
    <w:p w14:paraId="29F17896" w14:textId="77777777" w:rsidR="008B3C75" w:rsidRDefault="008B3C75" w:rsidP="008B3C75">
      <w:pPr>
        <w:pStyle w:val="Code"/>
      </w:pPr>
      <w:r>
        <w:t xml:space="preserve">    sUPI                        [5] SUPI OPTIONAL,</w:t>
      </w:r>
    </w:p>
    <w:p w14:paraId="2FABD34E" w14:textId="77777777" w:rsidR="008B3C75" w:rsidRDefault="008B3C75" w:rsidP="008B3C75">
      <w:pPr>
        <w:pStyle w:val="Code"/>
      </w:pPr>
      <w:r>
        <w:t xml:space="preserve">    sUPIUnauthenticated         [6] SUPIUnauthenticatedIndication OPTIONAL,</w:t>
      </w:r>
    </w:p>
    <w:p w14:paraId="6DD635BE" w14:textId="77777777" w:rsidR="008B3C75" w:rsidRDefault="008B3C75" w:rsidP="008B3C75">
      <w:pPr>
        <w:pStyle w:val="Code"/>
      </w:pPr>
      <w:r>
        <w:t xml:space="preserve">    pEI                         [7] PEI OPTIONAL,</w:t>
      </w:r>
    </w:p>
    <w:p w14:paraId="4DD8B521" w14:textId="77777777" w:rsidR="008B3C75" w:rsidRDefault="008B3C75" w:rsidP="008B3C75">
      <w:pPr>
        <w:pStyle w:val="Code"/>
      </w:pPr>
      <w:r>
        <w:t xml:space="preserve">    gPSI                        [8] GPSI OPTIONAL,</w:t>
      </w:r>
    </w:p>
    <w:p w14:paraId="0DA99D9D" w14:textId="77777777" w:rsidR="008B3C75" w:rsidRDefault="008B3C75" w:rsidP="008B3C75">
      <w:pPr>
        <w:pStyle w:val="Code"/>
      </w:pPr>
      <w:r>
        <w:t xml:space="preserve">    pDUSessionID                [9] PDUSessionID OPTIONAL,</w:t>
      </w:r>
    </w:p>
    <w:p w14:paraId="3F1055B8" w14:textId="77777777" w:rsidR="008B3C75" w:rsidRDefault="008B3C75" w:rsidP="008B3C75">
      <w:pPr>
        <w:pStyle w:val="Code"/>
      </w:pPr>
      <w:r>
        <w:t xml:space="preserve">    uEEndpoint                  [10] SEQUENCE OF UEEndpointAddress OPTIONAL,</w:t>
      </w:r>
    </w:p>
    <w:p w14:paraId="70B54AD5" w14:textId="77777777" w:rsidR="008B3C75" w:rsidRDefault="008B3C75" w:rsidP="008B3C75">
      <w:pPr>
        <w:pStyle w:val="Code"/>
      </w:pPr>
      <w:r>
        <w:t xml:space="preserve">    non3GPPAccessEndpoint       [11] UEEndpointAddress OPTIONAL,</w:t>
      </w:r>
    </w:p>
    <w:p w14:paraId="7604C928" w14:textId="77777777" w:rsidR="008B3C75" w:rsidRDefault="008B3C75" w:rsidP="008B3C75">
      <w:pPr>
        <w:pStyle w:val="Code"/>
      </w:pPr>
      <w:r>
        <w:t xml:space="preserve">    dNN                         [12] DNN OPTIONAL,</w:t>
      </w:r>
    </w:p>
    <w:p w14:paraId="30A6066F" w14:textId="77777777" w:rsidR="008B3C75" w:rsidRDefault="008B3C75" w:rsidP="008B3C75">
      <w:pPr>
        <w:pStyle w:val="Code"/>
      </w:pPr>
      <w:r>
        <w:t xml:space="preserve">    aMFID                       [13] AMFID OPTIONAL,</w:t>
      </w:r>
    </w:p>
    <w:p w14:paraId="6C519063" w14:textId="77777777" w:rsidR="008B3C75" w:rsidRDefault="008B3C75" w:rsidP="008B3C75">
      <w:pPr>
        <w:pStyle w:val="Code"/>
      </w:pPr>
      <w:r>
        <w:t xml:space="preserve">    hSMFURI                     [14] HSMFURI OPTIONAL,</w:t>
      </w:r>
    </w:p>
    <w:p w14:paraId="101D0B6C" w14:textId="77777777" w:rsidR="008B3C75" w:rsidRDefault="008B3C75" w:rsidP="008B3C75">
      <w:pPr>
        <w:pStyle w:val="Code"/>
      </w:pPr>
      <w:r>
        <w:t xml:space="preserve">    requestType                 [15] FiveGSMRequestType OPTIONAL,</w:t>
      </w:r>
    </w:p>
    <w:p w14:paraId="454BDF9D" w14:textId="77777777" w:rsidR="008B3C75" w:rsidRDefault="008B3C75" w:rsidP="008B3C75">
      <w:pPr>
        <w:pStyle w:val="Code"/>
      </w:pPr>
      <w:r>
        <w:t xml:space="preserve">    accessType                  [16] AccessType OPTIONAL,</w:t>
      </w:r>
    </w:p>
    <w:p w14:paraId="0ACE586A" w14:textId="77777777" w:rsidR="008B3C75" w:rsidRDefault="008B3C75" w:rsidP="008B3C75">
      <w:pPr>
        <w:pStyle w:val="Code"/>
      </w:pPr>
      <w:r>
        <w:t xml:space="preserve">    rATType                     [17] RATType OPTIONAL,</w:t>
      </w:r>
    </w:p>
    <w:p w14:paraId="29228DD6" w14:textId="77777777" w:rsidR="008B3C75" w:rsidRDefault="008B3C75" w:rsidP="008B3C75">
      <w:pPr>
        <w:pStyle w:val="Code"/>
      </w:pPr>
      <w:r>
        <w:t xml:space="preserve">    sMPDUDNRequest              [18] SMPDUDNRequest OPTIONAL,</w:t>
      </w:r>
    </w:p>
    <w:p w14:paraId="2DA80E7B" w14:textId="77777777" w:rsidR="008B3C75" w:rsidRDefault="008B3C75" w:rsidP="008B3C75">
      <w:pPr>
        <w:pStyle w:val="Code"/>
      </w:pPr>
      <w:r>
        <w:t xml:space="preserve">    location                    [19] Location OPTIONAL</w:t>
      </w:r>
    </w:p>
    <w:p w14:paraId="23403FF4" w14:textId="77777777" w:rsidR="008B3C75" w:rsidRDefault="008B3C75" w:rsidP="008B3C75">
      <w:pPr>
        <w:pStyle w:val="Code"/>
      </w:pPr>
      <w:r>
        <w:t>}</w:t>
      </w:r>
    </w:p>
    <w:p w14:paraId="72E2411D" w14:textId="77777777" w:rsidR="008B3C75" w:rsidRDefault="008B3C75" w:rsidP="008B3C75">
      <w:pPr>
        <w:pStyle w:val="Code"/>
      </w:pPr>
    </w:p>
    <w:p w14:paraId="6CE8EEB1" w14:textId="77777777" w:rsidR="008B3C75" w:rsidRDefault="008B3C75" w:rsidP="008B3C75">
      <w:pPr>
        <w:pStyle w:val="Code"/>
      </w:pPr>
      <w:r>
        <w:t>-- See clause 6.2.3.2.8 for details of this structure</w:t>
      </w:r>
    </w:p>
    <w:p w14:paraId="3F19F190" w14:textId="77777777" w:rsidR="008B3C75" w:rsidRDefault="008B3C75" w:rsidP="008B3C75">
      <w:pPr>
        <w:pStyle w:val="Code"/>
      </w:pPr>
      <w:r>
        <w:t>SMFPDUtoMAPDUSessionModification ::= SEQUENCE</w:t>
      </w:r>
    </w:p>
    <w:p w14:paraId="6155057D" w14:textId="77777777" w:rsidR="008B3C75" w:rsidRDefault="008B3C75" w:rsidP="008B3C75">
      <w:pPr>
        <w:pStyle w:val="Code"/>
      </w:pPr>
      <w:r>
        <w:t>{</w:t>
      </w:r>
    </w:p>
    <w:p w14:paraId="15C086FF" w14:textId="77777777" w:rsidR="008B3C75" w:rsidRDefault="008B3C75" w:rsidP="008B3C75">
      <w:pPr>
        <w:pStyle w:val="Code"/>
      </w:pPr>
      <w:r>
        <w:t xml:space="preserve">    sUPI                        [1] SUPI OPTIONAL,</w:t>
      </w:r>
    </w:p>
    <w:p w14:paraId="16079E69" w14:textId="77777777" w:rsidR="008B3C75" w:rsidRDefault="008B3C75" w:rsidP="008B3C75">
      <w:pPr>
        <w:pStyle w:val="Code"/>
      </w:pPr>
      <w:r>
        <w:t xml:space="preserve">    sUPIUnauthenticated         [2] SUPIUnauthenticatedIndication OPTIONAL,</w:t>
      </w:r>
    </w:p>
    <w:p w14:paraId="3D54D758" w14:textId="77777777" w:rsidR="008B3C75" w:rsidRDefault="008B3C75" w:rsidP="008B3C75">
      <w:pPr>
        <w:pStyle w:val="Code"/>
      </w:pPr>
      <w:r>
        <w:t xml:space="preserve">    pEI                         [3] PEI OPTIONAL,</w:t>
      </w:r>
    </w:p>
    <w:p w14:paraId="7AD62375" w14:textId="77777777" w:rsidR="008B3C75" w:rsidRDefault="008B3C75" w:rsidP="008B3C75">
      <w:pPr>
        <w:pStyle w:val="Code"/>
      </w:pPr>
      <w:r>
        <w:t xml:space="preserve">    gPSI                        [4] GPSI OPTIONAL,</w:t>
      </w:r>
    </w:p>
    <w:p w14:paraId="041B2D34" w14:textId="77777777" w:rsidR="008B3C75" w:rsidRDefault="008B3C75" w:rsidP="008B3C75">
      <w:pPr>
        <w:pStyle w:val="Code"/>
      </w:pPr>
      <w:r>
        <w:t xml:space="preserve">    sNSSAI                      [5] SNSSAI OPTIONAL,</w:t>
      </w:r>
    </w:p>
    <w:p w14:paraId="21A1D45F" w14:textId="77777777" w:rsidR="008B3C75" w:rsidRDefault="008B3C75" w:rsidP="008B3C75">
      <w:pPr>
        <w:pStyle w:val="Code"/>
      </w:pPr>
      <w:r>
        <w:t xml:space="preserve">    non3GPPAccessEndpoint       [6] UEEndpointAddress OPTIONAL,</w:t>
      </w:r>
    </w:p>
    <w:p w14:paraId="585D07FE" w14:textId="77777777" w:rsidR="008B3C75" w:rsidRDefault="008B3C75" w:rsidP="008B3C75">
      <w:pPr>
        <w:pStyle w:val="Code"/>
      </w:pPr>
      <w:r>
        <w:t xml:space="preserve">    location                    [7] Location OPTIONAL,</w:t>
      </w:r>
    </w:p>
    <w:p w14:paraId="0408800E" w14:textId="77777777" w:rsidR="008B3C75" w:rsidRDefault="008B3C75" w:rsidP="008B3C75">
      <w:pPr>
        <w:pStyle w:val="Code"/>
      </w:pPr>
      <w:r>
        <w:t xml:space="preserve">    requestType                 [8] FiveGSMRequestType,</w:t>
      </w:r>
    </w:p>
    <w:p w14:paraId="55255853" w14:textId="77777777" w:rsidR="008B3C75" w:rsidRDefault="008B3C75" w:rsidP="008B3C75">
      <w:pPr>
        <w:pStyle w:val="Code"/>
      </w:pPr>
      <w:r>
        <w:t xml:space="preserve">    accessType                  [9] AccessType OPTIONAL,</w:t>
      </w:r>
    </w:p>
    <w:p w14:paraId="14BA4DAF" w14:textId="77777777" w:rsidR="008B3C75" w:rsidRDefault="008B3C75" w:rsidP="008B3C75">
      <w:pPr>
        <w:pStyle w:val="Code"/>
      </w:pPr>
      <w:r>
        <w:t xml:space="preserve">    rATType                     [10] RATType OPTIONAL,</w:t>
      </w:r>
    </w:p>
    <w:p w14:paraId="4A42EAC5" w14:textId="77777777" w:rsidR="008B3C75" w:rsidRDefault="008B3C75" w:rsidP="008B3C75">
      <w:pPr>
        <w:pStyle w:val="Code"/>
      </w:pPr>
      <w:r>
        <w:t xml:space="preserve">    pDUSessionID                [11] PDUSessionID,</w:t>
      </w:r>
    </w:p>
    <w:p w14:paraId="04356A40" w14:textId="77777777" w:rsidR="008B3C75" w:rsidRDefault="008B3C75" w:rsidP="008B3C75">
      <w:pPr>
        <w:pStyle w:val="Code"/>
      </w:pPr>
      <w:r>
        <w:t xml:space="preserve">    requestIndication           [12] RequestIndication,</w:t>
      </w:r>
    </w:p>
    <w:p w14:paraId="1039D532" w14:textId="77777777" w:rsidR="008B3C75" w:rsidRDefault="008B3C75" w:rsidP="008B3C75">
      <w:pPr>
        <w:pStyle w:val="Code"/>
      </w:pPr>
      <w:r>
        <w:t xml:space="preserve">    aTSSSContainer              [13] ATSSSContainer</w:t>
      </w:r>
    </w:p>
    <w:p w14:paraId="15B49EA2" w14:textId="77777777" w:rsidR="008B3C75" w:rsidRDefault="008B3C75" w:rsidP="008B3C75">
      <w:pPr>
        <w:pStyle w:val="Code"/>
      </w:pPr>
      <w:r>
        <w:t>}</w:t>
      </w:r>
    </w:p>
    <w:p w14:paraId="4D365A8F" w14:textId="77777777" w:rsidR="008B3C75" w:rsidRDefault="008B3C75" w:rsidP="008B3C75">
      <w:pPr>
        <w:pStyle w:val="Code"/>
      </w:pPr>
    </w:p>
    <w:p w14:paraId="393CF225" w14:textId="77777777" w:rsidR="008B3C75" w:rsidRDefault="008B3C75" w:rsidP="008B3C75">
      <w:pPr>
        <w:pStyle w:val="Code"/>
      </w:pPr>
      <w:r>
        <w:t>-- See clause 6.2.3.2.7.1 for details of this structure</w:t>
      </w:r>
    </w:p>
    <w:p w14:paraId="7222593E" w14:textId="77777777" w:rsidR="008B3C75" w:rsidRDefault="008B3C75" w:rsidP="008B3C75">
      <w:pPr>
        <w:pStyle w:val="Code"/>
      </w:pPr>
      <w:r>
        <w:t>SMFMAPDUSessionEstablishment ::= SEQUENCE</w:t>
      </w:r>
    </w:p>
    <w:p w14:paraId="2AC69DA1" w14:textId="77777777" w:rsidR="008B3C75" w:rsidRDefault="008B3C75" w:rsidP="008B3C75">
      <w:pPr>
        <w:pStyle w:val="Code"/>
      </w:pPr>
      <w:r>
        <w:t>{</w:t>
      </w:r>
    </w:p>
    <w:p w14:paraId="2099F7F1" w14:textId="77777777" w:rsidR="008B3C75" w:rsidRDefault="008B3C75" w:rsidP="008B3C75">
      <w:pPr>
        <w:pStyle w:val="Code"/>
      </w:pPr>
      <w:r>
        <w:t xml:space="preserve">    sUPI                        [1] SUPI OPTIONAL,</w:t>
      </w:r>
    </w:p>
    <w:p w14:paraId="4DC992D8" w14:textId="77777777" w:rsidR="008B3C75" w:rsidRDefault="008B3C75" w:rsidP="008B3C75">
      <w:pPr>
        <w:pStyle w:val="Code"/>
      </w:pPr>
      <w:r>
        <w:t xml:space="preserve">    sUPIUnauthenticated         [2] SUPIUnauthenticatedIndication OPTIONAL,</w:t>
      </w:r>
    </w:p>
    <w:p w14:paraId="49134E72" w14:textId="77777777" w:rsidR="008B3C75" w:rsidRDefault="008B3C75" w:rsidP="008B3C75">
      <w:pPr>
        <w:pStyle w:val="Code"/>
      </w:pPr>
      <w:r>
        <w:t xml:space="preserve">    pEI                         [3] PEI OPTIONAL,</w:t>
      </w:r>
    </w:p>
    <w:p w14:paraId="04B54D6D" w14:textId="77777777" w:rsidR="008B3C75" w:rsidRDefault="008B3C75" w:rsidP="008B3C75">
      <w:pPr>
        <w:pStyle w:val="Code"/>
      </w:pPr>
      <w:r>
        <w:t xml:space="preserve">    gPSI                        [4] GPSI OPTIONAL,</w:t>
      </w:r>
    </w:p>
    <w:p w14:paraId="3A67F230" w14:textId="77777777" w:rsidR="008B3C75" w:rsidRDefault="008B3C75" w:rsidP="008B3C75">
      <w:pPr>
        <w:pStyle w:val="Code"/>
      </w:pPr>
      <w:r>
        <w:t xml:space="preserve">    pDUSessionID                [5] PDUSessionID,</w:t>
      </w:r>
    </w:p>
    <w:p w14:paraId="40C2FFFE" w14:textId="77777777" w:rsidR="008B3C75" w:rsidRDefault="008B3C75" w:rsidP="008B3C75">
      <w:pPr>
        <w:pStyle w:val="Code"/>
      </w:pPr>
      <w:r>
        <w:t xml:space="preserve">    pDUSessionType              [6] PDUSessionType,</w:t>
      </w:r>
    </w:p>
    <w:p w14:paraId="13E383F9" w14:textId="77777777" w:rsidR="008B3C75" w:rsidRDefault="008B3C75" w:rsidP="008B3C75">
      <w:pPr>
        <w:pStyle w:val="Code"/>
      </w:pPr>
      <w:r>
        <w:t xml:space="preserve">    accessInfo                  [7] SEQUENCE OF AccessInfo,</w:t>
      </w:r>
    </w:p>
    <w:p w14:paraId="1A4AB2FD" w14:textId="77777777" w:rsidR="008B3C75" w:rsidRDefault="008B3C75" w:rsidP="008B3C75">
      <w:pPr>
        <w:pStyle w:val="Code"/>
      </w:pPr>
      <w:r>
        <w:t xml:space="preserve">    sNSSAI                      [8] SNSSAI OPTIONAL,</w:t>
      </w:r>
    </w:p>
    <w:p w14:paraId="3EC14AFC" w14:textId="77777777" w:rsidR="008B3C75" w:rsidRDefault="008B3C75" w:rsidP="008B3C75">
      <w:pPr>
        <w:pStyle w:val="Code"/>
      </w:pPr>
      <w:r>
        <w:t xml:space="preserve">    uEEndpoint                  [9] SEQUENCE OF UEEndpointAddress OPTIONAL,</w:t>
      </w:r>
    </w:p>
    <w:p w14:paraId="18666C6F" w14:textId="77777777" w:rsidR="008B3C75" w:rsidRDefault="008B3C75" w:rsidP="008B3C75">
      <w:pPr>
        <w:pStyle w:val="Code"/>
      </w:pPr>
      <w:r>
        <w:t xml:space="preserve">    location                    [10] Location OPTIONAL,</w:t>
      </w:r>
    </w:p>
    <w:p w14:paraId="2C5A8B5C" w14:textId="77777777" w:rsidR="008B3C75" w:rsidRDefault="008B3C75" w:rsidP="008B3C75">
      <w:pPr>
        <w:pStyle w:val="Code"/>
      </w:pPr>
      <w:r>
        <w:t xml:space="preserve">    dNN                         [11] DNN,</w:t>
      </w:r>
    </w:p>
    <w:p w14:paraId="28A10245" w14:textId="77777777" w:rsidR="008B3C75" w:rsidRDefault="008B3C75" w:rsidP="008B3C75">
      <w:pPr>
        <w:pStyle w:val="Code"/>
      </w:pPr>
      <w:r>
        <w:t xml:space="preserve">    aMFID                       [12] AMFID OPTIONAL,</w:t>
      </w:r>
    </w:p>
    <w:p w14:paraId="43E0CD3C" w14:textId="77777777" w:rsidR="008B3C75" w:rsidRDefault="008B3C75" w:rsidP="008B3C75">
      <w:pPr>
        <w:pStyle w:val="Code"/>
      </w:pPr>
      <w:r>
        <w:t xml:space="preserve">    hSMFURI                     [13] HSMFURI OPTIONAL,</w:t>
      </w:r>
    </w:p>
    <w:p w14:paraId="222E4B2B" w14:textId="77777777" w:rsidR="008B3C75" w:rsidRDefault="008B3C75" w:rsidP="008B3C75">
      <w:pPr>
        <w:pStyle w:val="Code"/>
      </w:pPr>
      <w:r>
        <w:t xml:space="preserve">    requestType                 [14] FiveGSMRequestType,</w:t>
      </w:r>
    </w:p>
    <w:p w14:paraId="65067853" w14:textId="77777777" w:rsidR="008B3C75" w:rsidRDefault="008B3C75" w:rsidP="008B3C75">
      <w:pPr>
        <w:pStyle w:val="Code"/>
      </w:pPr>
      <w:r>
        <w:t xml:space="preserve">    sMPDUDNRequest              [15] SMPDUDNRequest OPTIONAL,</w:t>
      </w:r>
    </w:p>
    <w:p w14:paraId="444301D6" w14:textId="77777777" w:rsidR="008B3C75" w:rsidRDefault="008B3C75" w:rsidP="008B3C75">
      <w:pPr>
        <w:pStyle w:val="Code"/>
      </w:pPr>
      <w:r>
        <w:t xml:space="preserve">    servingNetwork              [16] SMFServingNetwork,</w:t>
      </w:r>
    </w:p>
    <w:p w14:paraId="59AA47FB" w14:textId="77777777" w:rsidR="008B3C75" w:rsidRDefault="008B3C75" w:rsidP="008B3C75">
      <w:pPr>
        <w:pStyle w:val="Code"/>
      </w:pPr>
      <w:r>
        <w:t xml:space="preserve">    oldPDUSessionID             [17] PDUSessionID OPTIONAL,</w:t>
      </w:r>
    </w:p>
    <w:p w14:paraId="74984ED5" w14:textId="77777777" w:rsidR="008B3C75" w:rsidRDefault="008B3C75" w:rsidP="008B3C75">
      <w:pPr>
        <w:pStyle w:val="Code"/>
      </w:pPr>
      <w:r>
        <w:t xml:space="preserve">    mAUpgradeIndication         [18] SMFMAUpgradeIndication OPTIONAL,</w:t>
      </w:r>
    </w:p>
    <w:p w14:paraId="12153BBD" w14:textId="77777777" w:rsidR="008B3C75" w:rsidRDefault="008B3C75" w:rsidP="008B3C75">
      <w:pPr>
        <w:pStyle w:val="Code"/>
      </w:pPr>
      <w:r>
        <w:t xml:space="preserve">    ePSPDNCnxInfo               [19] SMFEPSPDNCnxInfo OPTIONAL,</w:t>
      </w:r>
    </w:p>
    <w:p w14:paraId="53A18CF6" w14:textId="77777777" w:rsidR="008B3C75" w:rsidRDefault="008B3C75" w:rsidP="008B3C75">
      <w:pPr>
        <w:pStyle w:val="Code"/>
      </w:pPr>
      <w:r>
        <w:t xml:space="preserve">    mAAcceptedIndication        [20] SMFMAAcceptedIndication,</w:t>
      </w:r>
    </w:p>
    <w:p w14:paraId="77A9A842" w14:textId="77777777" w:rsidR="008B3C75" w:rsidRDefault="008B3C75" w:rsidP="008B3C75">
      <w:pPr>
        <w:pStyle w:val="Code"/>
      </w:pPr>
      <w:r>
        <w:t xml:space="preserve">    aTSSSContainer              [21] ATSSSContainer OPTIONAL</w:t>
      </w:r>
    </w:p>
    <w:p w14:paraId="42A8E596" w14:textId="77777777" w:rsidR="008B3C75" w:rsidRDefault="008B3C75" w:rsidP="008B3C75">
      <w:pPr>
        <w:pStyle w:val="Code"/>
      </w:pPr>
      <w:r>
        <w:t>}</w:t>
      </w:r>
    </w:p>
    <w:p w14:paraId="647C7DD6" w14:textId="77777777" w:rsidR="008B3C75" w:rsidRDefault="008B3C75" w:rsidP="008B3C75">
      <w:pPr>
        <w:pStyle w:val="Code"/>
      </w:pPr>
    </w:p>
    <w:p w14:paraId="16F46C7C" w14:textId="77777777" w:rsidR="008B3C75" w:rsidRDefault="008B3C75" w:rsidP="008B3C75">
      <w:pPr>
        <w:pStyle w:val="Code"/>
      </w:pPr>
      <w:r>
        <w:t>-- See clause 6.2.3.2.7.2 for details of this structure</w:t>
      </w:r>
    </w:p>
    <w:p w14:paraId="39F2A08C" w14:textId="77777777" w:rsidR="008B3C75" w:rsidRDefault="008B3C75" w:rsidP="008B3C75">
      <w:pPr>
        <w:pStyle w:val="Code"/>
      </w:pPr>
      <w:r>
        <w:t>SMFMAPDUSessionModification ::= SEQUENCE</w:t>
      </w:r>
    </w:p>
    <w:p w14:paraId="2C05E9FC" w14:textId="77777777" w:rsidR="008B3C75" w:rsidRDefault="008B3C75" w:rsidP="008B3C75">
      <w:pPr>
        <w:pStyle w:val="Code"/>
      </w:pPr>
      <w:r>
        <w:t>{</w:t>
      </w:r>
    </w:p>
    <w:p w14:paraId="79EE3B31" w14:textId="77777777" w:rsidR="008B3C75" w:rsidRDefault="008B3C75" w:rsidP="008B3C75">
      <w:pPr>
        <w:pStyle w:val="Code"/>
      </w:pPr>
      <w:r>
        <w:t xml:space="preserve">    sUPI                        [1] SUPI OPTIONAL,</w:t>
      </w:r>
    </w:p>
    <w:p w14:paraId="4361AE0D" w14:textId="77777777" w:rsidR="008B3C75" w:rsidRDefault="008B3C75" w:rsidP="008B3C75">
      <w:pPr>
        <w:pStyle w:val="Code"/>
      </w:pPr>
      <w:r>
        <w:t xml:space="preserve">    sUPIUnauthenticated         [2] SUPIUnauthenticatedIndication OPTIONAL,</w:t>
      </w:r>
    </w:p>
    <w:p w14:paraId="155F0E41" w14:textId="77777777" w:rsidR="008B3C75" w:rsidRDefault="008B3C75" w:rsidP="008B3C75">
      <w:pPr>
        <w:pStyle w:val="Code"/>
      </w:pPr>
      <w:r>
        <w:t xml:space="preserve">    pEI                         [3] PEI OPTIONAL,</w:t>
      </w:r>
    </w:p>
    <w:p w14:paraId="7AB28BCE" w14:textId="77777777" w:rsidR="008B3C75" w:rsidRDefault="008B3C75" w:rsidP="008B3C75">
      <w:pPr>
        <w:pStyle w:val="Code"/>
      </w:pPr>
      <w:r>
        <w:t xml:space="preserve">    gPSI                        [4] GPSI OPTIONAL,</w:t>
      </w:r>
    </w:p>
    <w:p w14:paraId="2EAA66E2" w14:textId="77777777" w:rsidR="008B3C75" w:rsidRDefault="008B3C75" w:rsidP="008B3C75">
      <w:pPr>
        <w:pStyle w:val="Code"/>
      </w:pPr>
      <w:r>
        <w:t xml:space="preserve">    pDUSessionID                [5] PDUSessionID,</w:t>
      </w:r>
    </w:p>
    <w:p w14:paraId="5A39A81E" w14:textId="77777777" w:rsidR="008B3C75" w:rsidRDefault="008B3C75" w:rsidP="008B3C75">
      <w:pPr>
        <w:pStyle w:val="Code"/>
      </w:pPr>
      <w:r>
        <w:t xml:space="preserve">    accessInfo                  [6] SEQUENCE OF AccessInfo OPTIONAL,</w:t>
      </w:r>
    </w:p>
    <w:p w14:paraId="70F373B1" w14:textId="77777777" w:rsidR="008B3C75" w:rsidRDefault="008B3C75" w:rsidP="008B3C75">
      <w:pPr>
        <w:pStyle w:val="Code"/>
      </w:pPr>
      <w:r>
        <w:t xml:space="preserve">    sNSSAI                      [7] SNSSAI OPTIONAL,</w:t>
      </w:r>
    </w:p>
    <w:p w14:paraId="46AA439D" w14:textId="77777777" w:rsidR="008B3C75" w:rsidRDefault="008B3C75" w:rsidP="008B3C75">
      <w:pPr>
        <w:pStyle w:val="Code"/>
      </w:pPr>
      <w:r>
        <w:t xml:space="preserve">    location                    [8] Location OPTIONAL,</w:t>
      </w:r>
    </w:p>
    <w:p w14:paraId="0CF0B0AF" w14:textId="77777777" w:rsidR="008B3C75" w:rsidRDefault="008B3C75" w:rsidP="008B3C75">
      <w:pPr>
        <w:pStyle w:val="Code"/>
      </w:pPr>
      <w:r>
        <w:t xml:space="preserve">    requestType                 [9] FiveGSMRequestType OPTIONAL,</w:t>
      </w:r>
    </w:p>
    <w:p w14:paraId="08B6EA77" w14:textId="77777777" w:rsidR="008B3C75" w:rsidRDefault="008B3C75" w:rsidP="008B3C75">
      <w:pPr>
        <w:pStyle w:val="Code"/>
      </w:pPr>
      <w:r>
        <w:t xml:space="preserve">    servingNetwork              [10] SMFServingNetwork,</w:t>
      </w:r>
    </w:p>
    <w:p w14:paraId="6C4D963E" w14:textId="77777777" w:rsidR="008B3C75" w:rsidRDefault="008B3C75" w:rsidP="008B3C75">
      <w:pPr>
        <w:pStyle w:val="Code"/>
      </w:pPr>
      <w:r>
        <w:t xml:space="preserve">    oldPDUSessionID             [11] PDUSessionID OPTIONAL,</w:t>
      </w:r>
    </w:p>
    <w:p w14:paraId="7789BF82" w14:textId="77777777" w:rsidR="008B3C75" w:rsidRDefault="008B3C75" w:rsidP="008B3C75">
      <w:pPr>
        <w:pStyle w:val="Code"/>
      </w:pPr>
      <w:r>
        <w:t xml:space="preserve">    mAUpgradeIndication         [12] SMFMAUpgradeIndication OPTIONAL,</w:t>
      </w:r>
    </w:p>
    <w:p w14:paraId="7A84C925" w14:textId="77777777" w:rsidR="008B3C75" w:rsidRDefault="008B3C75" w:rsidP="008B3C75">
      <w:pPr>
        <w:pStyle w:val="Code"/>
      </w:pPr>
      <w:r>
        <w:t xml:space="preserve">    ePSPDNCnxInfo               [13] SMFEPSPDNCnxInfo OPTIONAL,</w:t>
      </w:r>
    </w:p>
    <w:p w14:paraId="5325986F" w14:textId="77777777" w:rsidR="008B3C75" w:rsidRDefault="008B3C75" w:rsidP="008B3C75">
      <w:pPr>
        <w:pStyle w:val="Code"/>
      </w:pPr>
      <w:r>
        <w:t xml:space="preserve">    mAAcceptedIndication        [14] SMFMAAcceptedIndication,</w:t>
      </w:r>
    </w:p>
    <w:p w14:paraId="6455CE3D" w14:textId="77777777" w:rsidR="008B3C75" w:rsidRDefault="008B3C75" w:rsidP="008B3C75">
      <w:pPr>
        <w:pStyle w:val="Code"/>
      </w:pPr>
      <w:r>
        <w:t xml:space="preserve">    aTSSSContainer              [15] ATSSSContainer OPTIONAL</w:t>
      </w:r>
    </w:p>
    <w:p w14:paraId="4AD5D3ED" w14:textId="77777777" w:rsidR="008B3C75" w:rsidRDefault="008B3C75" w:rsidP="008B3C75">
      <w:pPr>
        <w:pStyle w:val="Code"/>
      </w:pPr>
    </w:p>
    <w:p w14:paraId="082FF5CE" w14:textId="77777777" w:rsidR="008B3C75" w:rsidRDefault="008B3C75" w:rsidP="008B3C75">
      <w:pPr>
        <w:pStyle w:val="Code"/>
      </w:pPr>
      <w:r>
        <w:t>}</w:t>
      </w:r>
    </w:p>
    <w:p w14:paraId="32F596FC" w14:textId="77777777" w:rsidR="008B3C75" w:rsidRDefault="008B3C75" w:rsidP="008B3C75">
      <w:pPr>
        <w:pStyle w:val="Code"/>
      </w:pPr>
    </w:p>
    <w:p w14:paraId="12AE0F67" w14:textId="77777777" w:rsidR="008B3C75" w:rsidRDefault="008B3C75" w:rsidP="008B3C75">
      <w:pPr>
        <w:pStyle w:val="Code"/>
      </w:pPr>
      <w:r>
        <w:t>-- See clause 6.2.3.2.7.3 for details of this structure</w:t>
      </w:r>
    </w:p>
    <w:p w14:paraId="3A918B54" w14:textId="77777777" w:rsidR="008B3C75" w:rsidRDefault="008B3C75" w:rsidP="008B3C75">
      <w:pPr>
        <w:pStyle w:val="Code"/>
      </w:pPr>
      <w:r>
        <w:t>SMFMAPDUSessionRelease ::= SEQUENCE</w:t>
      </w:r>
    </w:p>
    <w:p w14:paraId="7C9AF618" w14:textId="77777777" w:rsidR="008B3C75" w:rsidRDefault="008B3C75" w:rsidP="008B3C75">
      <w:pPr>
        <w:pStyle w:val="Code"/>
      </w:pPr>
      <w:r>
        <w:t>{</w:t>
      </w:r>
    </w:p>
    <w:p w14:paraId="5FDFFC17" w14:textId="77777777" w:rsidR="008B3C75" w:rsidRDefault="008B3C75" w:rsidP="008B3C75">
      <w:pPr>
        <w:pStyle w:val="Code"/>
      </w:pPr>
      <w:r>
        <w:t xml:space="preserve">    sUPI                        [1] SUPI,</w:t>
      </w:r>
    </w:p>
    <w:p w14:paraId="2ED6E47C" w14:textId="77777777" w:rsidR="008B3C75" w:rsidRDefault="008B3C75" w:rsidP="008B3C75">
      <w:pPr>
        <w:pStyle w:val="Code"/>
      </w:pPr>
      <w:r>
        <w:t xml:space="preserve">    pEI                         [2] PEI OPTIONAL,</w:t>
      </w:r>
    </w:p>
    <w:p w14:paraId="050832A1" w14:textId="77777777" w:rsidR="008B3C75" w:rsidRDefault="008B3C75" w:rsidP="008B3C75">
      <w:pPr>
        <w:pStyle w:val="Code"/>
      </w:pPr>
      <w:r>
        <w:t xml:space="preserve">    gPSI                        [3] GPSI OPTIONAL,</w:t>
      </w:r>
    </w:p>
    <w:p w14:paraId="268B0C34" w14:textId="77777777" w:rsidR="008B3C75" w:rsidRDefault="008B3C75" w:rsidP="008B3C75">
      <w:pPr>
        <w:pStyle w:val="Code"/>
      </w:pPr>
      <w:r>
        <w:t xml:space="preserve">    pDUSessionID                [4] PDUSessionID,</w:t>
      </w:r>
    </w:p>
    <w:p w14:paraId="3F5FE5D5" w14:textId="77777777" w:rsidR="008B3C75" w:rsidRDefault="008B3C75" w:rsidP="008B3C75">
      <w:pPr>
        <w:pStyle w:val="Code"/>
      </w:pPr>
      <w:r>
        <w:t xml:space="preserve">    timeOfFirstPacket           [5] Timestamp OPTIONAL,</w:t>
      </w:r>
    </w:p>
    <w:p w14:paraId="5D00E608" w14:textId="77777777" w:rsidR="008B3C75" w:rsidRDefault="008B3C75" w:rsidP="008B3C75">
      <w:pPr>
        <w:pStyle w:val="Code"/>
      </w:pPr>
      <w:r>
        <w:t xml:space="preserve">    timeOfLastPacket            [6] Timestamp OPTIONAL,</w:t>
      </w:r>
    </w:p>
    <w:p w14:paraId="0685AFF4" w14:textId="77777777" w:rsidR="008B3C75" w:rsidRDefault="008B3C75" w:rsidP="008B3C75">
      <w:pPr>
        <w:pStyle w:val="Code"/>
      </w:pPr>
      <w:r>
        <w:t xml:space="preserve">    uplinkVolume                [7] INTEGER OPTIONAL,</w:t>
      </w:r>
    </w:p>
    <w:p w14:paraId="51BBDE75" w14:textId="77777777" w:rsidR="008B3C75" w:rsidRDefault="008B3C75" w:rsidP="008B3C75">
      <w:pPr>
        <w:pStyle w:val="Code"/>
      </w:pPr>
      <w:r>
        <w:t xml:space="preserve">    downlinkVolume              [8] INTEGER OPTIONAL,</w:t>
      </w:r>
    </w:p>
    <w:p w14:paraId="2F521EE6" w14:textId="77777777" w:rsidR="008B3C75" w:rsidRDefault="008B3C75" w:rsidP="008B3C75">
      <w:pPr>
        <w:pStyle w:val="Code"/>
      </w:pPr>
      <w:r>
        <w:t xml:space="preserve">    location                    [9] Location OPTIONAL,</w:t>
      </w:r>
    </w:p>
    <w:p w14:paraId="7C7822B6" w14:textId="77777777" w:rsidR="008B3C75" w:rsidRDefault="008B3C75" w:rsidP="008B3C75">
      <w:pPr>
        <w:pStyle w:val="Code"/>
      </w:pPr>
      <w:r>
        <w:t xml:space="preserve">    cause                       [10] SMFErrorCodes OPTIONAL</w:t>
      </w:r>
    </w:p>
    <w:p w14:paraId="27D8930F" w14:textId="77777777" w:rsidR="008B3C75" w:rsidRDefault="008B3C75" w:rsidP="008B3C75">
      <w:pPr>
        <w:pStyle w:val="Code"/>
      </w:pPr>
      <w:r>
        <w:t>}</w:t>
      </w:r>
    </w:p>
    <w:p w14:paraId="3A8E7281" w14:textId="77777777" w:rsidR="008B3C75" w:rsidRDefault="008B3C75" w:rsidP="008B3C75">
      <w:pPr>
        <w:pStyle w:val="Code"/>
      </w:pPr>
    </w:p>
    <w:p w14:paraId="05CB805B" w14:textId="77777777" w:rsidR="008B3C75" w:rsidRDefault="008B3C75" w:rsidP="008B3C75">
      <w:pPr>
        <w:pStyle w:val="Code"/>
      </w:pPr>
      <w:r>
        <w:t>-- See clause 6.2.3.2.7.4 for details of this structure</w:t>
      </w:r>
    </w:p>
    <w:p w14:paraId="6B07CD17" w14:textId="77777777" w:rsidR="008B3C75" w:rsidRDefault="008B3C75" w:rsidP="008B3C75">
      <w:pPr>
        <w:pStyle w:val="Code"/>
      </w:pPr>
      <w:r>
        <w:t>SMFStartOfInterceptionWithEstablishedMAPDUSession ::= SEQUENCE</w:t>
      </w:r>
    </w:p>
    <w:p w14:paraId="2553E7BD" w14:textId="77777777" w:rsidR="008B3C75" w:rsidRDefault="008B3C75" w:rsidP="008B3C75">
      <w:pPr>
        <w:pStyle w:val="Code"/>
      </w:pPr>
      <w:r>
        <w:t>{</w:t>
      </w:r>
    </w:p>
    <w:p w14:paraId="1EEE0538" w14:textId="77777777" w:rsidR="008B3C75" w:rsidRDefault="008B3C75" w:rsidP="008B3C75">
      <w:pPr>
        <w:pStyle w:val="Code"/>
      </w:pPr>
      <w:r>
        <w:t xml:space="preserve">    sUPI                        [1] SUPI OPTIONAL,</w:t>
      </w:r>
    </w:p>
    <w:p w14:paraId="2C4AFABB" w14:textId="77777777" w:rsidR="008B3C75" w:rsidRDefault="008B3C75" w:rsidP="008B3C75">
      <w:pPr>
        <w:pStyle w:val="Code"/>
      </w:pPr>
      <w:r>
        <w:t xml:space="preserve">    sUPIUnauthenticated         [2] SUPIUnauthenticatedIndication OPTIONAL,</w:t>
      </w:r>
    </w:p>
    <w:p w14:paraId="5381930D" w14:textId="77777777" w:rsidR="008B3C75" w:rsidRDefault="008B3C75" w:rsidP="008B3C75">
      <w:pPr>
        <w:pStyle w:val="Code"/>
      </w:pPr>
      <w:r>
        <w:t xml:space="preserve">    pEI                         [3] PEI OPTIONAL,</w:t>
      </w:r>
    </w:p>
    <w:p w14:paraId="2CF33FA0" w14:textId="77777777" w:rsidR="008B3C75" w:rsidRDefault="008B3C75" w:rsidP="008B3C75">
      <w:pPr>
        <w:pStyle w:val="Code"/>
      </w:pPr>
      <w:r>
        <w:t xml:space="preserve">    gPSI                        [4] GPSI OPTIONAL,</w:t>
      </w:r>
    </w:p>
    <w:p w14:paraId="0ADCB82B" w14:textId="77777777" w:rsidR="008B3C75" w:rsidRDefault="008B3C75" w:rsidP="008B3C75">
      <w:pPr>
        <w:pStyle w:val="Code"/>
      </w:pPr>
      <w:r>
        <w:t xml:space="preserve">    pDUSessionID                [5] PDUSessionID,</w:t>
      </w:r>
    </w:p>
    <w:p w14:paraId="5091F155" w14:textId="77777777" w:rsidR="008B3C75" w:rsidRDefault="008B3C75" w:rsidP="008B3C75">
      <w:pPr>
        <w:pStyle w:val="Code"/>
      </w:pPr>
      <w:r>
        <w:t xml:space="preserve">    pDUSessionType              [6] PDUSessionType,</w:t>
      </w:r>
    </w:p>
    <w:p w14:paraId="09E42E10" w14:textId="77777777" w:rsidR="008B3C75" w:rsidRDefault="008B3C75" w:rsidP="008B3C75">
      <w:pPr>
        <w:pStyle w:val="Code"/>
      </w:pPr>
      <w:r>
        <w:t xml:space="preserve">    accessInfo                  [7] SEQUENCE OF AccessInfo,</w:t>
      </w:r>
    </w:p>
    <w:p w14:paraId="11C7C9AC" w14:textId="77777777" w:rsidR="008B3C75" w:rsidRDefault="008B3C75" w:rsidP="008B3C75">
      <w:pPr>
        <w:pStyle w:val="Code"/>
      </w:pPr>
      <w:r>
        <w:t xml:space="preserve">    sNSSAI                      [8] SNSSAI OPTIONAL,</w:t>
      </w:r>
    </w:p>
    <w:p w14:paraId="38908541" w14:textId="77777777" w:rsidR="008B3C75" w:rsidRDefault="008B3C75" w:rsidP="008B3C75">
      <w:pPr>
        <w:pStyle w:val="Code"/>
      </w:pPr>
      <w:r>
        <w:t xml:space="preserve">    uEEndpoint                  [9] SEQUENCE OF UEEndpointAddress OPTIONAL,</w:t>
      </w:r>
    </w:p>
    <w:p w14:paraId="1B54EA2E" w14:textId="77777777" w:rsidR="008B3C75" w:rsidRDefault="008B3C75" w:rsidP="008B3C75">
      <w:pPr>
        <w:pStyle w:val="Code"/>
      </w:pPr>
      <w:r>
        <w:t xml:space="preserve">    location                    [10] Location OPTIONAL,</w:t>
      </w:r>
    </w:p>
    <w:p w14:paraId="23A898D7" w14:textId="77777777" w:rsidR="008B3C75" w:rsidRDefault="008B3C75" w:rsidP="008B3C75">
      <w:pPr>
        <w:pStyle w:val="Code"/>
      </w:pPr>
      <w:r>
        <w:t xml:space="preserve">    dNN                         [11] DNN,</w:t>
      </w:r>
    </w:p>
    <w:p w14:paraId="15FC3771" w14:textId="77777777" w:rsidR="008B3C75" w:rsidRDefault="008B3C75" w:rsidP="008B3C75">
      <w:pPr>
        <w:pStyle w:val="Code"/>
      </w:pPr>
      <w:r>
        <w:t xml:space="preserve">    aMFID                       [12] AMFID OPTIONAL,</w:t>
      </w:r>
    </w:p>
    <w:p w14:paraId="07E79A88" w14:textId="77777777" w:rsidR="008B3C75" w:rsidRDefault="008B3C75" w:rsidP="008B3C75">
      <w:pPr>
        <w:pStyle w:val="Code"/>
      </w:pPr>
      <w:r>
        <w:t xml:space="preserve">    hSMFURI                     [13] HSMFURI OPTIONAL,</w:t>
      </w:r>
    </w:p>
    <w:p w14:paraId="5B201AE3" w14:textId="77777777" w:rsidR="008B3C75" w:rsidRDefault="008B3C75" w:rsidP="008B3C75">
      <w:pPr>
        <w:pStyle w:val="Code"/>
      </w:pPr>
      <w:r>
        <w:t xml:space="preserve">    requestType                 [14] FiveGSMRequestType OPTIONAL,</w:t>
      </w:r>
    </w:p>
    <w:p w14:paraId="79B45B3D" w14:textId="77777777" w:rsidR="008B3C75" w:rsidRDefault="008B3C75" w:rsidP="008B3C75">
      <w:pPr>
        <w:pStyle w:val="Code"/>
      </w:pPr>
      <w:r>
        <w:t xml:space="preserve">    sMPDUDNRequest              [15] SMPDUDNRequest OPTIONAL,</w:t>
      </w:r>
    </w:p>
    <w:p w14:paraId="171D3F21" w14:textId="77777777" w:rsidR="008B3C75" w:rsidRDefault="008B3C75" w:rsidP="008B3C75">
      <w:pPr>
        <w:pStyle w:val="Code"/>
      </w:pPr>
      <w:r>
        <w:t xml:space="preserve">    servingNetwork              [16] SMFServingNetwork,</w:t>
      </w:r>
    </w:p>
    <w:p w14:paraId="580B9427" w14:textId="77777777" w:rsidR="008B3C75" w:rsidRDefault="008B3C75" w:rsidP="008B3C75">
      <w:pPr>
        <w:pStyle w:val="Code"/>
      </w:pPr>
      <w:r>
        <w:t xml:space="preserve">    oldPDUSessionID             [17] PDUSessionID OPTIONAL,</w:t>
      </w:r>
    </w:p>
    <w:p w14:paraId="4F3F7ABA" w14:textId="77777777" w:rsidR="008B3C75" w:rsidRDefault="008B3C75" w:rsidP="008B3C75">
      <w:pPr>
        <w:pStyle w:val="Code"/>
      </w:pPr>
      <w:r>
        <w:t xml:space="preserve">    mAUpgradeIndication         [18] SMFMAUpgradeIndication OPTIONAL,</w:t>
      </w:r>
    </w:p>
    <w:p w14:paraId="51541440" w14:textId="77777777" w:rsidR="008B3C75" w:rsidRDefault="008B3C75" w:rsidP="008B3C75">
      <w:pPr>
        <w:pStyle w:val="Code"/>
      </w:pPr>
      <w:r>
        <w:t xml:space="preserve">    ePSPDNCnxInfo               [19] SMFEPSPDNCnxInfo OPTIONAL,</w:t>
      </w:r>
    </w:p>
    <w:p w14:paraId="2199BD8F" w14:textId="77777777" w:rsidR="008B3C75" w:rsidRDefault="008B3C75" w:rsidP="008B3C75">
      <w:pPr>
        <w:pStyle w:val="Code"/>
      </w:pPr>
      <w:r>
        <w:t xml:space="preserve">    mAAcceptedIndication        [20] SMFMAAcceptedIndication,</w:t>
      </w:r>
    </w:p>
    <w:p w14:paraId="2209D66A" w14:textId="77777777" w:rsidR="008B3C75" w:rsidRDefault="008B3C75" w:rsidP="008B3C75">
      <w:pPr>
        <w:pStyle w:val="Code"/>
      </w:pPr>
      <w:r>
        <w:t xml:space="preserve">    aTSSSContainer              [21] ATSSSContainer OPTIONAL</w:t>
      </w:r>
    </w:p>
    <w:p w14:paraId="6E737493" w14:textId="77777777" w:rsidR="008B3C75" w:rsidRDefault="008B3C75" w:rsidP="008B3C75">
      <w:pPr>
        <w:pStyle w:val="Code"/>
      </w:pPr>
      <w:r>
        <w:t>}</w:t>
      </w:r>
    </w:p>
    <w:p w14:paraId="5E4C23F6" w14:textId="77777777" w:rsidR="008B3C75" w:rsidRDefault="008B3C75" w:rsidP="008B3C75">
      <w:pPr>
        <w:pStyle w:val="Code"/>
      </w:pPr>
    </w:p>
    <w:p w14:paraId="2A0C7840" w14:textId="77777777" w:rsidR="008B3C75" w:rsidRDefault="008B3C75" w:rsidP="008B3C75">
      <w:pPr>
        <w:pStyle w:val="Code"/>
      </w:pPr>
      <w:r>
        <w:t>-- See clause 6.2.3.2.7.5 for details of this structure</w:t>
      </w:r>
    </w:p>
    <w:p w14:paraId="3B6DE799" w14:textId="77777777" w:rsidR="008B3C75" w:rsidRDefault="008B3C75" w:rsidP="008B3C75">
      <w:pPr>
        <w:pStyle w:val="Code"/>
      </w:pPr>
      <w:r>
        <w:t>SMFMAUnsuccessfulProcedure ::= SEQUENCE</w:t>
      </w:r>
    </w:p>
    <w:p w14:paraId="025AA2D7" w14:textId="77777777" w:rsidR="008B3C75" w:rsidRDefault="008B3C75" w:rsidP="008B3C75">
      <w:pPr>
        <w:pStyle w:val="Code"/>
      </w:pPr>
      <w:r>
        <w:t>{</w:t>
      </w:r>
    </w:p>
    <w:p w14:paraId="6A25C5CE" w14:textId="77777777" w:rsidR="008B3C75" w:rsidRDefault="008B3C75" w:rsidP="008B3C75">
      <w:pPr>
        <w:pStyle w:val="Code"/>
      </w:pPr>
      <w:r>
        <w:t xml:space="preserve">    failedProcedureType         [1] SMFFailedProcedureType,</w:t>
      </w:r>
    </w:p>
    <w:p w14:paraId="4622566A" w14:textId="77777777" w:rsidR="008B3C75" w:rsidRDefault="008B3C75" w:rsidP="008B3C75">
      <w:pPr>
        <w:pStyle w:val="Code"/>
      </w:pPr>
      <w:r>
        <w:t xml:space="preserve">    failureCause                [2] FiveGSMCause,</w:t>
      </w:r>
    </w:p>
    <w:p w14:paraId="2E5A048A" w14:textId="77777777" w:rsidR="008B3C75" w:rsidRDefault="008B3C75" w:rsidP="008B3C75">
      <w:pPr>
        <w:pStyle w:val="Code"/>
      </w:pPr>
      <w:r>
        <w:t xml:space="preserve">    requestedSlice              [3] NSSAI OPTIONAL,</w:t>
      </w:r>
    </w:p>
    <w:p w14:paraId="4E6CE86A" w14:textId="77777777" w:rsidR="008B3C75" w:rsidRDefault="008B3C75" w:rsidP="008B3C75">
      <w:pPr>
        <w:pStyle w:val="Code"/>
      </w:pPr>
      <w:r>
        <w:t xml:space="preserve">    initiator                   [4] Initiator,</w:t>
      </w:r>
    </w:p>
    <w:p w14:paraId="431D12E2" w14:textId="77777777" w:rsidR="008B3C75" w:rsidRDefault="008B3C75" w:rsidP="008B3C75">
      <w:pPr>
        <w:pStyle w:val="Code"/>
      </w:pPr>
      <w:r>
        <w:t xml:space="preserve">    sUPI                        [5] SUPI OPTIONAL,</w:t>
      </w:r>
    </w:p>
    <w:p w14:paraId="4D6A42EA" w14:textId="77777777" w:rsidR="008B3C75" w:rsidRDefault="008B3C75" w:rsidP="008B3C75">
      <w:pPr>
        <w:pStyle w:val="Code"/>
      </w:pPr>
      <w:r>
        <w:t xml:space="preserve">    sUPIUnauthenticated         [6] SUPIUnauthenticatedIndication OPTIONAL,</w:t>
      </w:r>
    </w:p>
    <w:p w14:paraId="0095EA8C" w14:textId="77777777" w:rsidR="008B3C75" w:rsidRDefault="008B3C75" w:rsidP="008B3C75">
      <w:pPr>
        <w:pStyle w:val="Code"/>
      </w:pPr>
      <w:r>
        <w:t xml:space="preserve">    pEI                         [7] PEI OPTIONAL,</w:t>
      </w:r>
    </w:p>
    <w:p w14:paraId="1253A0AE" w14:textId="77777777" w:rsidR="008B3C75" w:rsidRDefault="008B3C75" w:rsidP="008B3C75">
      <w:pPr>
        <w:pStyle w:val="Code"/>
      </w:pPr>
      <w:r>
        <w:t xml:space="preserve">    gPSI                        [8] GPSI OPTIONAL,</w:t>
      </w:r>
    </w:p>
    <w:p w14:paraId="2D47DFF2" w14:textId="77777777" w:rsidR="008B3C75" w:rsidRDefault="008B3C75" w:rsidP="008B3C75">
      <w:pPr>
        <w:pStyle w:val="Code"/>
      </w:pPr>
      <w:r>
        <w:t xml:space="preserve">    pDUSessionID                [9] PDUSessionID OPTIONAL,</w:t>
      </w:r>
    </w:p>
    <w:p w14:paraId="396716C0" w14:textId="77777777" w:rsidR="008B3C75" w:rsidRDefault="008B3C75" w:rsidP="008B3C75">
      <w:pPr>
        <w:pStyle w:val="Code"/>
      </w:pPr>
      <w:r>
        <w:t xml:space="preserve">    accessInfo                  [10] SEQUENCE OF AccessInfo,</w:t>
      </w:r>
    </w:p>
    <w:p w14:paraId="42E09F0D" w14:textId="77777777" w:rsidR="008B3C75" w:rsidRDefault="008B3C75" w:rsidP="008B3C75">
      <w:pPr>
        <w:pStyle w:val="Code"/>
      </w:pPr>
      <w:r>
        <w:t xml:space="preserve">    uEEndpoint                  [11] SEQUENCE OF UEEndpointAddress OPTIONAL,</w:t>
      </w:r>
    </w:p>
    <w:p w14:paraId="3E42890B" w14:textId="77777777" w:rsidR="008B3C75" w:rsidRDefault="008B3C75" w:rsidP="008B3C75">
      <w:pPr>
        <w:pStyle w:val="Code"/>
      </w:pPr>
      <w:r>
        <w:t xml:space="preserve">    location                    [12] Location OPTIONAL,</w:t>
      </w:r>
    </w:p>
    <w:p w14:paraId="1990443D" w14:textId="77777777" w:rsidR="008B3C75" w:rsidRDefault="008B3C75" w:rsidP="008B3C75">
      <w:pPr>
        <w:pStyle w:val="Code"/>
      </w:pPr>
      <w:r>
        <w:t xml:space="preserve">    dNN                         [13] DNN OPTIONAL,</w:t>
      </w:r>
    </w:p>
    <w:p w14:paraId="4E969873" w14:textId="77777777" w:rsidR="008B3C75" w:rsidRDefault="008B3C75" w:rsidP="008B3C75">
      <w:pPr>
        <w:pStyle w:val="Code"/>
      </w:pPr>
      <w:r>
        <w:t xml:space="preserve">    aMFID                       [14] AMFID OPTIONAL,</w:t>
      </w:r>
    </w:p>
    <w:p w14:paraId="026347C7" w14:textId="77777777" w:rsidR="008B3C75" w:rsidRDefault="008B3C75" w:rsidP="008B3C75">
      <w:pPr>
        <w:pStyle w:val="Code"/>
      </w:pPr>
      <w:r>
        <w:t xml:space="preserve">    hSMFURI                     [15] HSMFURI OPTIONAL,</w:t>
      </w:r>
    </w:p>
    <w:p w14:paraId="35C54229" w14:textId="77777777" w:rsidR="008B3C75" w:rsidRDefault="008B3C75" w:rsidP="008B3C75">
      <w:pPr>
        <w:pStyle w:val="Code"/>
      </w:pPr>
      <w:r>
        <w:t xml:space="preserve">    requestType                 [16] FiveGSMRequestType OPTIONAL,</w:t>
      </w:r>
    </w:p>
    <w:p w14:paraId="6B87E075" w14:textId="77777777" w:rsidR="008B3C75" w:rsidRDefault="008B3C75" w:rsidP="008B3C75">
      <w:pPr>
        <w:pStyle w:val="Code"/>
      </w:pPr>
      <w:r>
        <w:t xml:space="preserve">    sMPDUDNRequest              [17] SMPDUDNRequest OPTIONAL</w:t>
      </w:r>
    </w:p>
    <w:p w14:paraId="56BAD6DF" w14:textId="77777777" w:rsidR="008B3C75" w:rsidRDefault="008B3C75" w:rsidP="008B3C75">
      <w:pPr>
        <w:pStyle w:val="Code"/>
      </w:pPr>
      <w:r>
        <w:t>}</w:t>
      </w:r>
    </w:p>
    <w:p w14:paraId="58D21847" w14:textId="77777777" w:rsidR="008B3C75" w:rsidRDefault="008B3C75" w:rsidP="008B3C75">
      <w:pPr>
        <w:pStyle w:val="Code"/>
      </w:pPr>
    </w:p>
    <w:p w14:paraId="0EFA51E2" w14:textId="77777777" w:rsidR="008B3C75" w:rsidRDefault="008B3C75" w:rsidP="008B3C75">
      <w:pPr>
        <w:pStyle w:val="Code"/>
      </w:pPr>
    </w:p>
    <w:p w14:paraId="342408C5" w14:textId="77777777" w:rsidR="008B3C75" w:rsidRDefault="008B3C75" w:rsidP="008B3C75">
      <w:pPr>
        <w:pStyle w:val="CodeHeader"/>
      </w:pPr>
      <w:r>
        <w:t>-- =================</w:t>
      </w:r>
    </w:p>
    <w:p w14:paraId="657133D9" w14:textId="77777777" w:rsidR="008B3C75" w:rsidRDefault="008B3C75" w:rsidP="008B3C75">
      <w:pPr>
        <w:pStyle w:val="CodeHeader"/>
      </w:pPr>
      <w:r>
        <w:t>-- 5G SMF parameters</w:t>
      </w:r>
    </w:p>
    <w:p w14:paraId="42DEF435" w14:textId="77777777" w:rsidR="008B3C75" w:rsidRDefault="008B3C75" w:rsidP="008B3C75">
      <w:pPr>
        <w:pStyle w:val="Code"/>
      </w:pPr>
      <w:r>
        <w:t>-- =================</w:t>
      </w:r>
    </w:p>
    <w:p w14:paraId="7E4B7010" w14:textId="77777777" w:rsidR="008B3C75" w:rsidRDefault="008B3C75" w:rsidP="008B3C75">
      <w:pPr>
        <w:pStyle w:val="Code"/>
      </w:pPr>
    </w:p>
    <w:p w14:paraId="2F171BB6" w14:textId="77777777" w:rsidR="008B3C75" w:rsidRDefault="008B3C75" w:rsidP="008B3C75">
      <w:pPr>
        <w:pStyle w:val="Code"/>
      </w:pPr>
      <w:r>
        <w:t>SMFFailedProcedureType ::= ENUMERATED</w:t>
      </w:r>
    </w:p>
    <w:p w14:paraId="248EDF60" w14:textId="77777777" w:rsidR="008B3C75" w:rsidRDefault="008B3C75" w:rsidP="008B3C75">
      <w:pPr>
        <w:pStyle w:val="Code"/>
      </w:pPr>
      <w:r>
        <w:t>{</w:t>
      </w:r>
    </w:p>
    <w:p w14:paraId="181C1994" w14:textId="77777777" w:rsidR="008B3C75" w:rsidRDefault="008B3C75" w:rsidP="008B3C75">
      <w:pPr>
        <w:pStyle w:val="Code"/>
      </w:pPr>
      <w:r>
        <w:t xml:space="preserve">    pDUSessionEstablishment(1),</w:t>
      </w:r>
    </w:p>
    <w:p w14:paraId="090E02FC" w14:textId="77777777" w:rsidR="008B3C75" w:rsidRDefault="008B3C75" w:rsidP="008B3C75">
      <w:pPr>
        <w:pStyle w:val="Code"/>
      </w:pPr>
      <w:r>
        <w:t xml:space="preserve">    pDUSessionModification(2),</w:t>
      </w:r>
    </w:p>
    <w:p w14:paraId="79952435" w14:textId="77777777" w:rsidR="008B3C75" w:rsidRDefault="008B3C75" w:rsidP="008B3C75">
      <w:pPr>
        <w:pStyle w:val="Code"/>
      </w:pPr>
      <w:r>
        <w:t xml:space="preserve">    pDUSessionRelease(3)</w:t>
      </w:r>
    </w:p>
    <w:p w14:paraId="699AFAF7" w14:textId="77777777" w:rsidR="008B3C75" w:rsidRDefault="008B3C75" w:rsidP="008B3C75">
      <w:pPr>
        <w:pStyle w:val="Code"/>
      </w:pPr>
      <w:r>
        <w:t>}</w:t>
      </w:r>
    </w:p>
    <w:p w14:paraId="799ABD5A" w14:textId="77777777" w:rsidR="008B3C75" w:rsidRDefault="008B3C75" w:rsidP="008B3C75">
      <w:pPr>
        <w:pStyle w:val="Code"/>
      </w:pPr>
    </w:p>
    <w:p w14:paraId="405F2DEA" w14:textId="77777777" w:rsidR="008B3C75" w:rsidRDefault="008B3C75" w:rsidP="008B3C75">
      <w:pPr>
        <w:pStyle w:val="Code"/>
      </w:pPr>
      <w:r>
        <w:t>SMFServingNetwork ::= SEQUENCE</w:t>
      </w:r>
    </w:p>
    <w:p w14:paraId="1E714C8A" w14:textId="77777777" w:rsidR="008B3C75" w:rsidRDefault="008B3C75" w:rsidP="008B3C75">
      <w:pPr>
        <w:pStyle w:val="Code"/>
      </w:pPr>
      <w:r>
        <w:t>{</w:t>
      </w:r>
    </w:p>
    <w:p w14:paraId="7B921E80" w14:textId="77777777" w:rsidR="008B3C75" w:rsidRDefault="008B3C75" w:rsidP="008B3C75">
      <w:pPr>
        <w:pStyle w:val="Code"/>
      </w:pPr>
      <w:r>
        <w:t xml:space="preserve">    pLMNID  [1] PLMNID,</w:t>
      </w:r>
    </w:p>
    <w:p w14:paraId="2FA90292" w14:textId="77777777" w:rsidR="008B3C75" w:rsidRDefault="008B3C75" w:rsidP="008B3C75">
      <w:pPr>
        <w:pStyle w:val="Code"/>
      </w:pPr>
      <w:r>
        <w:t xml:space="preserve">    nID     [2] NID OPTIONAL</w:t>
      </w:r>
    </w:p>
    <w:p w14:paraId="01D46E70" w14:textId="77777777" w:rsidR="008B3C75" w:rsidRDefault="008B3C75" w:rsidP="008B3C75">
      <w:pPr>
        <w:pStyle w:val="Code"/>
      </w:pPr>
      <w:r>
        <w:t>}</w:t>
      </w:r>
    </w:p>
    <w:p w14:paraId="4D9D7888" w14:textId="77777777" w:rsidR="008B3C75" w:rsidRDefault="008B3C75" w:rsidP="008B3C75">
      <w:pPr>
        <w:pStyle w:val="Code"/>
      </w:pPr>
    </w:p>
    <w:p w14:paraId="2D25DBF1" w14:textId="77777777" w:rsidR="008B3C75" w:rsidRDefault="008B3C75" w:rsidP="008B3C75">
      <w:pPr>
        <w:pStyle w:val="Code"/>
      </w:pPr>
      <w:r>
        <w:t>AccessInfo ::= SEQUENCE</w:t>
      </w:r>
    </w:p>
    <w:p w14:paraId="20737190" w14:textId="77777777" w:rsidR="008B3C75" w:rsidRDefault="008B3C75" w:rsidP="008B3C75">
      <w:pPr>
        <w:pStyle w:val="Code"/>
      </w:pPr>
      <w:r>
        <w:t>{</w:t>
      </w:r>
    </w:p>
    <w:p w14:paraId="07D85FF5" w14:textId="77777777" w:rsidR="008B3C75" w:rsidRDefault="008B3C75" w:rsidP="008B3C75">
      <w:pPr>
        <w:pStyle w:val="Code"/>
      </w:pPr>
      <w:r>
        <w:t xml:space="preserve">    accessType            [1] AccessType,</w:t>
      </w:r>
    </w:p>
    <w:p w14:paraId="12E5E7CA" w14:textId="77777777" w:rsidR="008B3C75" w:rsidRDefault="008B3C75" w:rsidP="008B3C75">
      <w:pPr>
        <w:pStyle w:val="Code"/>
      </w:pPr>
      <w:r>
        <w:t xml:space="preserve">    rATType               [2] RATType OPTIONAL,</w:t>
      </w:r>
    </w:p>
    <w:p w14:paraId="18F9E330" w14:textId="77777777" w:rsidR="008B3C75" w:rsidRDefault="008B3C75" w:rsidP="008B3C75">
      <w:pPr>
        <w:pStyle w:val="Code"/>
      </w:pPr>
      <w:r>
        <w:t xml:space="preserve">    gTPTunnelID           [3] FTEID,</w:t>
      </w:r>
    </w:p>
    <w:p w14:paraId="458D61C2" w14:textId="77777777" w:rsidR="008B3C75" w:rsidRDefault="008B3C75" w:rsidP="008B3C75">
      <w:pPr>
        <w:pStyle w:val="Code"/>
      </w:pPr>
      <w:r>
        <w:t xml:space="preserve">    non3GPPAccessEndpoint [4] UEEndpointAddress OPTIONAL,</w:t>
      </w:r>
    </w:p>
    <w:p w14:paraId="5BEC2797" w14:textId="77777777" w:rsidR="008B3C75" w:rsidRDefault="008B3C75" w:rsidP="008B3C75">
      <w:pPr>
        <w:pStyle w:val="Code"/>
      </w:pPr>
      <w:r>
        <w:t xml:space="preserve">    establishmentStatus   [5] EstablishmentStatus,</w:t>
      </w:r>
    </w:p>
    <w:p w14:paraId="0DB7BD13" w14:textId="77777777" w:rsidR="008B3C75" w:rsidRDefault="008B3C75" w:rsidP="008B3C75">
      <w:pPr>
        <w:pStyle w:val="Code"/>
      </w:pPr>
      <w:r>
        <w:t xml:space="preserve">    aNTypeToReactivate    [6] AccessType OPTIONAL</w:t>
      </w:r>
    </w:p>
    <w:p w14:paraId="5CDD46FC" w14:textId="77777777" w:rsidR="008B3C75" w:rsidRDefault="008B3C75" w:rsidP="008B3C75">
      <w:pPr>
        <w:pStyle w:val="Code"/>
      </w:pPr>
      <w:r>
        <w:t>}</w:t>
      </w:r>
    </w:p>
    <w:p w14:paraId="2FF91D85" w14:textId="77777777" w:rsidR="008B3C75" w:rsidRDefault="008B3C75" w:rsidP="008B3C75">
      <w:pPr>
        <w:pStyle w:val="Code"/>
      </w:pPr>
    </w:p>
    <w:p w14:paraId="02EE4758" w14:textId="77777777" w:rsidR="008B3C75" w:rsidRDefault="008B3C75" w:rsidP="008B3C75">
      <w:pPr>
        <w:pStyle w:val="Code"/>
      </w:pPr>
      <w:r>
        <w:t>-- see Clause 6.1.2 of TS 24.193[44] for the details of the ATSSS container contents.</w:t>
      </w:r>
    </w:p>
    <w:p w14:paraId="0A33AE26" w14:textId="77777777" w:rsidR="008B3C75" w:rsidRDefault="008B3C75" w:rsidP="008B3C75">
      <w:pPr>
        <w:pStyle w:val="Code"/>
      </w:pPr>
      <w:r>
        <w:t>ATSSSContainer ::= OCTET STRING</w:t>
      </w:r>
    </w:p>
    <w:p w14:paraId="7BAC9D9A" w14:textId="77777777" w:rsidR="008B3C75" w:rsidRDefault="008B3C75" w:rsidP="008B3C75">
      <w:pPr>
        <w:pStyle w:val="Code"/>
      </w:pPr>
    </w:p>
    <w:p w14:paraId="28271DD0" w14:textId="77777777" w:rsidR="008B3C75" w:rsidRDefault="008B3C75" w:rsidP="008B3C75">
      <w:pPr>
        <w:pStyle w:val="Code"/>
      </w:pPr>
      <w:r>
        <w:t>EstablishmentStatus ::= ENUMERATED</w:t>
      </w:r>
    </w:p>
    <w:p w14:paraId="7FAF8F72" w14:textId="77777777" w:rsidR="008B3C75" w:rsidRDefault="008B3C75" w:rsidP="008B3C75">
      <w:pPr>
        <w:pStyle w:val="Code"/>
      </w:pPr>
      <w:r>
        <w:t>{</w:t>
      </w:r>
    </w:p>
    <w:p w14:paraId="0D1F1548" w14:textId="77777777" w:rsidR="008B3C75" w:rsidRDefault="008B3C75" w:rsidP="008B3C75">
      <w:pPr>
        <w:pStyle w:val="Code"/>
      </w:pPr>
      <w:r>
        <w:t xml:space="preserve">    established(0),</w:t>
      </w:r>
    </w:p>
    <w:p w14:paraId="7C803136" w14:textId="77777777" w:rsidR="008B3C75" w:rsidRDefault="008B3C75" w:rsidP="008B3C75">
      <w:pPr>
        <w:pStyle w:val="Code"/>
      </w:pPr>
      <w:r>
        <w:t xml:space="preserve">    released(1)</w:t>
      </w:r>
    </w:p>
    <w:p w14:paraId="5CECDE73" w14:textId="77777777" w:rsidR="008B3C75" w:rsidRDefault="008B3C75" w:rsidP="008B3C75">
      <w:pPr>
        <w:pStyle w:val="Code"/>
      </w:pPr>
      <w:r>
        <w:t>}</w:t>
      </w:r>
    </w:p>
    <w:p w14:paraId="061EC91B" w14:textId="77777777" w:rsidR="008B3C75" w:rsidRDefault="008B3C75" w:rsidP="008B3C75">
      <w:pPr>
        <w:pStyle w:val="Code"/>
      </w:pPr>
    </w:p>
    <w:p w14:paraId="6615D6CA" w14:textId="77777777" w:rsidR="008B3C75" w:rsidRDefault="008B3C75" w:rsidP="008B3C75">
      <w:pPr>
        <w:pStyle w:val="Code"/>
      </w:pPr>
      <w:r>
        <w:t>SMFMAUpgradeIndication ::= BOOLEAN</w:t>
      </w:r>
    </w:p>
    <w:p w14:paraId="6EDDF63F" w14:textId="77777777" w:rsidR="008B3C75" w:rsidRDefault="008B3C75" w:rsidP="008B3C75">
      <w:pPr>
        <w:pStyle w:val="Code"/>
      </w:pPr>
    </w:p>
    <w:p w14:paraId="543CBA2F" w14:textId="77777777" w:rsidR="008B3C75" w:rsidRDefault="008B3C75" w:rsidP="008B3C75">
      <w:pPr>
        <w:pStyle w:val="Code"/>
      </w:pPr>
      <w:r>
        <w:t>-- Given in YAML encoding as defined in clause 6.1.6.2.31 of TS 29.502[16]</w:t>
      </w:r>
    </w:p>
    <w:p w14:paraId="38BF7B1C" w14:textId="77777777" w:rsidR="008B3C75" w:rsidRDefault="008B3C75" w:rsidP="008B3C75">
      <w:pPr>
        <w:pStyle w:val="Code"/>
      </w:pPr>
      <w:r>
        <w:t>SMFEPSPDNCnxInfo ::= UTF8String</w:t>
      </w:r>
    </w:p>
    <w:p w14:paraId="24E2B970" w14:textId="77777777" w:rsidR="008B3C75" w:rsidRDefault="008B3C75" w:rsidP="008B3C75">
      <w:pPr>
        <w:pStyle w:val="Code"/>
      </w:pPr>
    </w:p>
    <w:p w14:paraId="28F0D67B" w14:textId="77777777" w:rsidR="008B3C75" w:rsidRDefault="008B3C75" w:rsidP="008B3C75">
      <w:pPr>
        <w:pStyle w:val="Code"/>
      </w:pPr>
      <w:r>
        <w:t>SMFMAAcceptedIndication ::= BOOLEAN</w:t>
      </w:r>
    </w:p>
    <w:p w14:paraId="3A60E987" w14:textId="77777777" w:rsidR="008B3C75" w:rsidRDefault="008B3C75" w:rsidP="008B3C75">
      <w:pPr>
        <w:pStyle w:val="Code"/>
      </w:pPr>
    </w:p>
    <w:p w14:paraId="32EBA667" w14:textId="77777777" w:rsidR="008B3C75" w:rsidRDefault="008B3C75" w:rsidP="008B3C75">
      <w:pPr>
        <w:pStyle w:val="Code"/>
      </w:pPr>
      <w:r>
        <w:t>-- see Clause 6.1.6.3.8 of TS 29.502[16] for the details of this structure.</w:t>
      </w:r>
    </w:p>
    <w:p w14:paraId="155B8667" w14:textId="77777777" w:rsidR="008B3C75" w:rsidRDefault="008B3C75" w:rsidP="008B3C75">
      <w:pPr>
        <w:pStyle w:val="Code"/>
      </w:pPr>
      <w:r>
        <w:t>SMFErrorCodes ::= UTF8String</w:t>
      </w:r>
    </w:p>
    <w:p w14:paraId="733FCDBE" w14:textId="77777777" w:rsidR="008B3C75" w:rsidRDefault="008B3C75" w:rsidP="008B3C75">
      <w:pPr>
        <w:pStyle w:val="Code"/>
      </w:pPr>
    </w:p>
    <w:p w14:paraId="71C4F84B" w14:textId="77777777" w:rsidR="008B3C75" w:rsidRDefault="008B3C75" w:rsidP="008B3C75">
      <w:pPr>
        <w:pStyle w:val="Code"/>
      </w:pPr>
      <w:r>
        <w:t>-- see Clause 6.1.6.3.2 of TS 29.502[16] for details of this structure.</w:t>
      </w:r>
    </w:p>
    <w:p w14:paraId="2C764245" w14:textId="77777777" w:rsidR="008B3C75" w:rsidRDefault="008B3C75" w:rsidP="008B3C75">
      <w:pPr>
        <w:pStyle w:val="Code"/>
      </w:pPr>
      <w:r>
        <w:t>UEEPSPDNConnection ::= OCTET STRING</w:t>
      </w:r>
    </w:p>
    <w:p w14:paraId="4FD90FA2" w14:textId="77777777" w:rsidR="008B3C75" w:rsidRDefault="008B3C75" w:rsidP="008B3C75">
      <w:pPr>
        <w:pStyle w:val="Code"/>
      </w:pPr>
    </w:p>
    <w:p w14:paraId="55398707" w14:textId="77777777" w:rsidR="008B3C75" w:rsidRDefault="008B3C75" w:rsidP="008B3C75">
      <w:pPr>
        <w:pStyle w:val="Code"/>
      </w:pPr>
      <w:r>
        <w:t>-- see Clause 6.1.6.3.6 of TS 29.502[16] for the details of this structure.</w:t>
      </w:r>
    </w:p>
    <w:p w14:paraId="1AFDF4D5" w14:textId="77777777" w:rsidR="008B3C75" w:rsidRDefault="008B3C75" w:rsidP="008B3C75">
      <w:pPr>
        <w:pStyle w:val="Code"/>
      </w:pPr>
      <w:r>
        <w:t>RequestIndication ::= ENUMERATED</w:t>
      </w:r>
    </w:p>
    <w:p w14:paraId="1BA64854" w14:textId="77777777" w:rsidR="008B3C75" w:rsidRDefault="008B3C75" w:rsidP="008B3C75">
      <w:pPr>
        <w:pStyle w:val="Code"/>
      </w:pPr>
      <w:r>
        <w:t>{</w:t>
      </w:r>
    </w:p>
    <w:p w14:paraId="553173CA" w14:textId="77777777" w:rsidR="008B3C75" w:rsidRDefault="008B3C75" w:rsidP="008B3C75">
      <w:pPr>
        <w:pStyle w:val="Code"/>
      </w:pPr>
      <w:r>
        <w:t xml:space="preserve">    uEREQPDUSESMOD(0),</w:t>
      </w:r>
    </w:p>
    <w:p w14:paraId="6533EBD7" w14:textId="77777777" w:rsidR="008B3C75" w:rsidRDefault="008B3C75" w:rsidP="008B3C75">
      <w:pPr>
        <w:pStyle w:val="Code"/>
      </w:pPr>
      <w:r>
        <w:t xml:space="preserve">    uEREQPDUSESREL(1),</w:t>
      </w:r>
    </w:p>
    <w:p w14:paraId="13EB80AF" w14:textId="77777777" w:rsidR="008B3C75" w:rsidRDefault="008B3C75" w:rsidP="008B3C75">
      <w:pPr>
        <w:pStyle w:val="Code"/>
      </w:pPr>
      <w:r>
        <w:t xml:space="preserve">    pDUSESMOB(2),</w:t>
      </w:r>
    </w:p>
    <w:p w14:paraId="4CB46A6D" w14:textId="77777777" w:rsidR="008B3C75" w:rsidRDefault="008B3C75" w:rsidP="008B3C75">
      <w:pPr>
        <w:pStyle w:val="Code"/>
      </w:pPr>
      <w:r>
        <w:t xml:space="preserve">    nWREQPDUSESAUTH(3),</w:t>
      </w:r>
    </w:p>
    <w:p w14:paraId="4063C1EC" w14:textId="77777777" w:rsidR="008B3C75" w:rsidRDefault="008B3C75" w:rsidP="008B3C75">
      <w:pPr>
        <w:pStyle w:val="Code"/>
      </w:pPr>
      <w:r>
        <w:t xml:space="preserve">    nWREQPDUSESMOD(4),</w:t>
      </w:r>
    </w:p>
    <w:p w14:paraId="4E134AE8" w14:textId="77777777" w:rsidR="008B3C75" w:rsidRDefault="008B3C75" w:rsidP="008B3C75">
      <w:pPr>
        <w:pStyle w:val="Code"/>
      </w:pPr>
      <w:r>
        <w:t xml:space="preserve">    nWREQPDUSESREL(5),</w:t>
      </w:r>
    </w:p>
    <w:p w14:paraId="552D8DC2" w14:textId="77777777" w:rsidR="008B3C75" w:rsidRDefault="008B3C75" w:rsidP="008B3C75">
      <w:pPr>
        <w:pStyle w:val="Code"/>
      </w:pPr>
      <w:r>
        <w:t xml:space="preserve">    eBIASSIGNMENTREQ(6),</w:t>
      </w:r>
    </w:p>
    <w:p w14:paraId="4FA41F65" w14:textId="77777777" w:rsidR="008B3C75" w:rsidRDefault="008B3C75" w:rsidP="008B3C75">
      <w:pPr>
        <w:pStyle w:val="Code"/>
      </w:pPr>
      <w:r>
        <w:t xml:space="preserve">    rELDUETO5GANREQUEST(7)</w:t>
      </w:r>
    </w:p>
    <w:p w14:paraId="66555050" w14:textId="77777777" w:rsidR="008B3C75" w:rsidRDefault="008B3C75" w:rsidP="008B3C75">
      <w:pPr>
        <w:pStyle w:val="Code"/>
      </w:pPr>
      <w:r>
        <w:t>}</w:t>
      </w:r>
    </w:p>
    <w:p w14:paraId="71F6F91B" w14:textId="77777777" w:rsidR="008B3C75" w:rsidRDefault="008B3C75" w:rsidP="008B3C75">
      <w:pPr>
        <w:pStyle w:val="Code"/>
      </w:pPr>
    </w:p>
    <w:p w14:paraId="2ABF7E2A" w14:textId="77777777" w:rsidR="008B3C75" w:rsidRDefault="008B3C75" w:rsidP="008B3C75">
      <w:pPr>
        <w:pStyle w:val="CodeHeader"/>
      </w:pPr>
      <w:r>
        <w:t>-- ==================</w:t>
      </w:r>
    </w:p>
    <w:p w14:paraId="0F57E6C1" w14:textId="77777777" w:rsidR="008B3C75" w:rsidRDefault="008B3C75" w:rsidP="008B3C75">
      <w:pPr>
        <w:pStyle w:val="CodeHeader"/>
      </w:pPr>
      <w:r>
        <w:t>-- 5G UPF definitions</w:t>
      </w:r>
    </w:p>
    <w:p w14:paraId="3A3C3741" w14:textId="77777777" w:rsidR="008B3C75" w:rsidRDefault="008B3C75" w:rsidP="008B3C75">
      <w:pPr>
        <w:pStyle w:val="Code"/>
      </w:pPr>
      <w:r>
        <w:t>-- ==================</w:t>
      </w:r>
    </w:p>
    <w:p w14:paraId="33209AD8" w14:textId="77777777" w:rsidR="008B3C75" w:rsidRDefault="008B3C75" w:rsidP="008B3C75">
      <w:pPr>
        <w:pStyle w:val="Code"/>
      </w:pPr>
    </w:p>
    <w:p w14:paraId="04E12F55" w14:textId="77777777" w:rsidR="008B3C75" w:rsidRDefault="008B3C75" w:rsidP="008B3C75">
      <w:pPr>
        <w:pStyle w:val="Code"/>
      </w:pPr>
      <w:r>
        <w:t>UPFCCPDU ::= OCTET STRING</w:t>
      </w:r>
    </w:p>
    <w:p w14:paraId="4DE181B5" w14:textId="77777777" w:rsidR="008B3C75" w:rsidRDefault="008B3C75" w:rsidP="008B3C75">
      <w:pPr>
        <w:pStyle w:val="Code"/>
      </w:pPr>
    </w:p>
    <w:p w14:paraId="5F39CE93" w14:textId="77777777" w:rsidR="008B3C75" w:rsidRDefault="008B3C75" w:rsidP="008B3C75">
      <w:pPr>
        <w:pStyle w:val="Code"/>
      </w:pPr>
      <w:r>
        <w:t>-- See clause 6.2.3.8 for the details of this structure</w:t>
      </w:r>
    </w:p>
    <w:p w14:paraId="47B6C4BA" w14:textId="77777777" w:rsidR="008B3C75" w:rsidRDefault="008B3C75" w:rsidP="008B3C75">
      <w:pPr>
        <w:pStyle w:val="Code"/>
      </w:pPr>
      <w:r>
        <w:t>ExtendedUPFCCPDU ::= SEQUENCE</w:t>
      </w:r>
    </w:p>
    <w:p w14:paraId="49A5FFEB" w14:textId="77777777" w:rsidR="008B3C75" w:rsidRDefault="008B3C75" w:rsidP="008B3C75">
      <w:pPr>
        <w:pStyle w:val="Code"/>
      </w:pPr>
      <w:r>
        <w:t>{</w:t>
      </w:r>
    </w:p>
    <w:p w14:paraId="0057A6E1" w14:textId="77777777" w:rsidR="008B3C75" w:rsidRDefault="008B3C75" w:rsidP="008B3C75">
      <w:pPr>
        <w:pStyle w:val="Code"/>
      </w:pPr>
      <w:r>
        <w:t xml:space="preserve">    payload [1] UPFCCPDUPayload,</w:t>
      </w:r>
    </w:p>
    <w:p w14:paraId="3DA9A44F" w14:textId="77777777" w:rsidR="008B3C75" w:rsidRDefault="008B3C75" w:rsidP="008B3C75">
      <w:pPr>
        <w:pStyle w:val="Code"/>
      </w:pPr>
      <w:r>
        <w:t xml:space="preserve">    qFI     [2] QFI OPTIONAL</w:t>
      </w:r>
    </w:p>
    <w:p w14:paraId="301148BD" w14:textId="77777777" w:rsidR="008B3C75" w:rsidRDefault="008B3C75" w:rsidP="008B3C75">
      <w:pPr>
        <w:pStyle w:val="Code"/>
      </w:pPr>
      <w:r>
        <w:t>}</w:t>
      </w:r>
    </w:p>
    <w:p w14:paraId="22203AF3" w14:textId="77777777" w:rsidR="008B3C75" w:rsidRDefault="008B3C75" w:rsidP="008B3C75">
      <w:pPr>
        <w:pStyle w:val="Code"/>
      </w:pPr>
    </w:p>
    <w:p w14:paraId="49825046" w14:textId="77777777" w:rsidR="008B3C75" w:rsidRDefault="008B3C75" w:rsidP="008B3C75">
      <w:pPr>
        <w:pStyle w:val="CodeHeader"/>
      </w:pPr>
      <w:r>
        <w:t>-- =================</w:t>
      </w:r>
    </w:p>
    <w:p w14:paraId="274E58A9" w14:textId="77777777" w:rsidR="008B3C75" w:rsidRDefault="008B3C75" w:rsidP="008B3C75">
      <w:pPr>
        <w:pStyle w:val="CodeHeader"/>
      </w:pPr>
      <w:r>
        <w:t>-- 5G UPF parameters</w:t>
      </w:r>
    </w:p>
    <w:p w14:paraId="03AC0CF6" w14:textId="77777777" w:rsidR="008B3C75" w:rsidRDefault="008B3C75" w:rsidP="008B3C75">
      <w:pPr>
        <w:pStyle w:val="Code"/>
      </w:pPr>
      <w:r>
        <w:t>-- =================</w:t>
      </w:r>
    </w:p>
    <w:p w14:paraId="7A79EA5E" w14:textId="77777777" w:rsidR="008B3C75" w:rsidRDefault="008B3C75" w:rsidP="008B3C75">
      <w:pPr>
        <w:pStyle w:val="Code"/>
      </w:pPr>
    </w:p>
    <w:p w14:paraId="32211069" w14:textId="77777777" w:rsidR="008B3C75" w:rsidRDefault="008B3C75" w:rsidP="008B3C75">
      <w:pPr>
        <w:pStyle w:val="Code"/>
      </w:pPr>
      <w:r>
        <w:t>UPFCCPDUPayload ::= CHOICE</w:t>
      </w:r>
    </w:p>
    <w:p w14:paraId="397F5427" w14:textId="77777777" w:rsidR="008B3C75" w:rsidRDefault="008B3C75" w:rsidP="008B3C75">
      <w:pPr>
        <w:pStyle w:val="Code"/>
      </w:pPr>
      <w:r>
        <w:t>{</w:t>
      </w:r>
    </w:p>
    <w:p w14:paraId="64CC24FF" w14:textId="77777777" w:rsidR="008B3C75" w:rsidRDefault="008B3C75" w:rsidP="008B3C75">
      <w:pPr>
        <w:pStyle w:val="Code"/>
      </w:pPr>
      <w:r>
        <w:t xml:space="preserve">    uPFIPCC           [1] OCTET STRING,</w:t>
      </w:r>
    </w:p>
    <w:p w14:paraId="06B439C2" w14:textId="77777777" w:rsidR="008B3C75" w:rsidRDefault="008B3C75" w:rsidP="008B3C75">
      <w:pPr>
        <w:pStyle w:val="Code"/>
      </w:pPr>
      <w:r>
        <w:t xml:space="preserve">    uPFEthernetCC     [2] OCTET STRING,</w:t>
      </w:r>
    </w:p>
    <w:p w14:paraId="4B188943" w14:textId="77777777" w:rsidR="008B3C75" w:rsidRDefault="008B3C75" w:rsidP="008B3C75">
      <w:pPr>
        <w:pStyle w:val="Code"/>
      </w:pPr>
      <w:r>
        <w:t xml:space="preserve">    uPFUnstructuredCC [3] OCTET STRING</w:t>
      </w:r>
    </w:p>
    <w:p w14:paraId="0756BB9D" w14:textId="77777777" w:rsidR="008B3C75" w:rsidRDefault="008B3C75" w:rsidP="008B3C75">
      <w:pPr>
        <w:pStyle w:val="Code"/>
      </w:pPr>
      <w:r>
        <w:t>}</w:t>
      </w:r>
    </w:p>
    <w:p w14:paraId="25683B92" w14:textId="77777777" w:rsidR="008B3C75" w:rsidRDefault="008B3C75" w:rsidP="008B3C75">
      <w:pPr>
        <w:pStyle w:val="Code"/>
      </w:pPr>
    </w:p>
    <w:p w14:paraId="2AC21919" w14:textId="77777777" w:rsidR="008B3C75" w:rsidRDefault="008B3C75" w:rsidP="008B3C75">
      <w:pPr>
        <w:pStyle w:val="Code"/>
      </w:pPr>
      <w:r>
        <w:t>QFI ::= INTEGER (0..63)</w:t>
      </w:r>
    </w:p>
    <w:p w14:paraId="73498B60" w14:textId="77777777" w:rsidR="008B3C75" w:rsidRDefault="008B3C75" w:rsidP="008B3C75">
      <w:pPr>
        <w:pStyle w:val="Code"/>
      </w:pPr>
    </w:p>
    <w:p w14:paraId="6774E406" w14:textId="77777777" w:rsidR="008B3C75" w:rsidRDefault="008B3C75" w:rsidP="008B3C75">
      <w:pPr>
        <w:pStyle w:val="CodeHeader"/>
      </w:pPr>
      <w:r>
        <w:t>-- ==================</w:t>
      </w:r>
    </w:p>
    <w:p w14:paraId="0A5CA7A7" w14:textId="77777777" w:rsidR="008B3C75" w:rsidRDefault="008B3C75" w:rsidP="008B3C75">
      <w:pPr>
        <w:pStyle w:val="CodeHeader"/>
      </w:pPr>
      <w:r>
        <w:t>-- 5G UDM definitions</w:t>
      </w:r>
    </w:p>
    <w:p w14:paraId="1F98739B" w14:textId="77777777" w:rsidR="008B3C75" w:rsidRDefault="008B3C75" w:rsidP="008B3C75">
      <w:pPr>
        <w:pStyle w:val="Code"/>
      </w:pPr>
      <w:r>
        <w:t>-- ==================</w:t>
      </w:r>
    </w:p>
    <w:p w14:paraId="3697D527" w14:textId="77777777" w:rsidR="008B3C75" w:rsidRDefault="008B3C75" w:rsidP="008B3C75">
      <w:pPr>
        <w:pStyle w:val="Code"/>
      </w:pPr>
    </w:p>
    <w:p w14:paraId="79D91CD2" w14:textId="77777777" w:rsidR="008B3C75" w:rsidRDefault="008B3C75" w:rsidP="008B3C75">
      <w:pPr>
        <w:pStyle w:val="Code"/>
      </w:pPr>
      <w:r>
        <w:t>UDMServingSystemMessage ::= SEQUENCE</w:t>
      </w:r>
    </w:p>
    <w:p w14:paraId="19339476" w14:textId="77777777" w:rsidR="008B3C75" w:rsidRDefault="008B3C75" w:rsidP="008B3C75">
      <w:pPr>
        <w:pStyle w:val="Code"/>
      </w:pPr>
      <w:r>
        <w:t>{</w:t>
      </w:r>
    </w:p>
    <w:p w14:paraId="6AD32332" w14:textId="77777777" w:rsidR="008B3C75" w:rsidRDefault="008B3C75" w:rsidP="008B3C75">
      <w:pPr>
        <w:pStyle w:val="Code"/>
      </w:pPr>
      <w:r>
        <w:t xml:space="preserve">    sUPI                        [1] SUPI,</w:t>
      </w:r>
    </w:p>
    <w:p w14:paraId="40FA1513" w14:textId="77777777" w:rsidR="008B3C75" w:rsidRDefault="008B3C75" w:rsidP="008B3C75">
      <w:pPr>
        <w:pStyle w:val="Code"/>
      </w:pPr>
      <w:r>
        <w:t xml:space="preserve">    pEI                         [2] PEI OPTIONAL,</w:t>
      </w:r>
    </w:p>
    <w:p w14:paraId="5507408F" w14:textId="77777777" w:rsidR="008B3C75" w:rsidRDefault="008B3C75" w:rsidP="008B3C75">
      <w:pPr>
        <w:pStyle w:val="Code"/>
      </w:pPr>
      <w:r>
        <w:t xml:space="preserve">    gPSI                        [3] GPSI OPTIONAL,</w:t>
      </w:r>
    </w:p>
    <w:p w14:paraId="124492CE" w14:textId="77777777" w:rsidR="008B3C75" w:rsidRDefault="008B3C75" w:rsidP="008B3C75">
      <w:pPr>
        <w:pStyle w:val="Code"/>
      </w:pPr>
      <w:r>
        <w:t xml:space="preserve">    gUAMI                       [4] GUAMI OPTIONAL,</w:t>
      </w:r>
    </w:p>
    <w:p w14:paraId="6BC0AF0B" w14:textId="77777777" w:rsidR="008B3C75" w:rsidRDefault="008B3C75" w:rsidP="008B3C75">
      <w:pPr>
        <w:pStyle w:val="Code"/>
      </w:pPr>
      <w:r>
        <w:t xml:space="preserve">    gUMMEI                      [5] GUMMEI OPTIONAL,</w:t>
      </w:r>
    </w:p>
    <w:p w14:paraId="5A081A67" w14:textId="77777777" w:rsidR="008B3C75" w:rsidRDefault="008B3C75" w:rsidP="008B3C75">
      <w:pPr>
        <w:pStyle w:val="Code"/>
      </w:pPr>
      <w:r>
        <w:t xml:space="preserve">    pLMNID                      [6] PLMNID OPTIONAL,</w:t>
      </w:r>
    </w:p>
    <w:p w14:paraId="03E9C05B" w14:textId="77777777" w:rsidR="008B3C75" w:rsidRDefault="008B3C75" w:rsidP="008B3C75">
      <w:pPr>
        <w:pStyle w:val="Code"/>
      </w:pPr>
      <w:r>
        <w:t xml:space="preserve">    servingSystemMethod         [7] UDMServingSystemMethod,</w:t>
      </w:r>
    </w:p>
    <w:p w14:paraId="39851BDB" w14:textId="77777777" w:rsidR="008B3C75" w:rsidRDefault="008B3C75" w:rsidP="008B3C75">
      <w:pPr>
        <w:pStyle w:val="Code"/>
      </w:pPr>
      <w:r>
        <w:t xml:space="preserve">    serviceID                   [8] ServiceID OPTIONAL</w:t>
      </w:r>
    </w:p>
    <w:p w14:paraId="428A6E42" w14:textId="77777777" w:rsidR="008B3C75" w:rsidRDefault="008B3C75" w:rsidP="008B3C75">
      <w:pPr>
        <w:pStyle w:val="Code"/>
      </w:pPr>
      <w:r>
        <w:t>}</w:t>
      </w:r>
    </w:p>
    <w:p w14:paraId="53B4C1AD" w14:textId="77777777" w:rsidR="008B3C75" w:rsidRDefault="008B3C75" w:rsidP="008B3C75">
      <w:pPr>
        <w:pStyle w:val="Code"/>
      </w:pPr>
    </w:p>
    <w:p w14:paraId="5876F2AC" w14:textId="77777777" w:rsidR="008B3C75" w:rsidRDefault="008B3C75" w:rsidP="008B3C75">
      <w:pPr>
        <w:pStyle w:val="Code"/>
      </w:pPr>
      <w:r>
        <w:t>UDMSubscriberRecordChangeMessage ::= SEQUENCE</w:t>
      </w:r>
    </w:p>
    <w:p w14:paraId="66488EBE" w14:textId="77777777" w:rsidR="008B3C75" w:rsidRDefault="008B3C75" w:rsidP="008B3C75">
      <w:pPr>
        <w:pStyle w:val="Code"/>
      </w:pPr>
      <w:r>
        <w:t>{</w:t>
      </w:r>
    </w:p>
    <w:p w14:paraId="0898FC33" w14:textId="77777777" w:rsidR="008B3C75" w:rsidRDefault="008B3C75" w:rsidP="008B3C75">
      <w:pPr>
        <w:pStyle w:val="Code"/>
      </w:pPr>
      <w:r>
        <w:t xml:space="preserve">    sUPI                           [1] SUPI OPTIONAL,</w:t>
      </w:r>
    </w:p>
    <w:p w14:paraId="700FD697" w14:textId="77777777" w:rsidR="008B3C75" w:rsidRDefault="008B3C75" w:rsidP="008B3C75">
      <w:pPr>
        <w:pStyle w:val="Code"/>
      </w:pPr>
      <w:r>
        <w:t xml:space="preserve">    pEI                            [2] PEI OPTIONAL,</w:t>
      </w:r>
    </w:p>
    <w:p w14:paraId="2AA84330" w14:textId="77777777" w:rsidR="008B3C75" w:rsidRDefault="008B3C75" w:rsidP="008B3C75">
      <w:pPr>
        <w:pStyle w:val="Code"/>
      </w:pPr>
      <w:r>
        <w:t xml:space="preserve">    gPSI                           [3] GPSI OPTIONAL,</w:t>
      </w:r>
    </w:p>
    <w:p w14:paraId="1426444F" w14:textId="77777777" w:rsidR="008B3C75" w:rsidRDefault="008B3C75" w:rsidP="008B3C75">
      <w:pPr>
        <w:pStyle w:val="Code"/>
      </w:pPr>
      <w:r>
        <w:t xml:space="preserve">    oldPEI                         [4] PEI OPTIONAL,</w:t>
      </w:r>
    </w:p>
    <w:p w14:paraId="1B174333" w14:textId="77777777" w:rsidR="008B3C75" w:rsidRDefault="008B3C75" w:rsidP="008B3C75">
      <w:pPr>
        <w:pStyle w:val="Code"/>
      </w:pPr>
      <w:r>
        <w:t xml:space="preserve">    oldSUPI                        [5] SUPI OPTIONAL,</w:t>
      </w:r>
    </w:p>
    <w:p w14:paraId="6679AD5A" w14:textId="77777777" w:rsidR="008B3C75" w:rsidRDefault="008B3C75" w:rsidP="008B3C75">
      <w:pPr>
        <w:pStyle w:val="Code"/>
      </w:pPr>
      <w:r>
        <w:t xml:space="preserve">    oldGPSI                        [6] GPSI OPTIONAL,</w:t>
      </w:r>
    </w:p>
    <w:p w14:paraId="64FC4DE1" w14:textId="77777777" w:rsidR="008B3C75" w:rsidRDefault="008B3C75" w:rsidP="008B3C75">
      <w:pPr>
        <w:pStyle w:val="Code"/>
      </w:pPr>
      <w:r>
        <w:t xml:space="preserve">    oldserviceID                   [7] ServiceID OPTIONAL,</w:t>
      </w:r>
    </w:p>
    <w:p w14:paraId="3E449811" w14:textId="77777777" w:rsidR="008B3C75" w:rsidRDefault="008B3C75" w:rsidP="008B3C75">
      <w:pPr>
        <w:pStyle w:val="Code"/>
      </w:pPr>
      <w:r>
        <w:t xml:space="preserve">    subscriberRecordChangeMethod   [8] UDMSubscriberRecordChangeMethod,</w:t>
      </w:r>
    </w:p>
    <w:p w14:paraId="688A8A28" w14:textId="77777777" w:rsidR="008B3C75" w:rsidRDefault="008B3C75" w:rsidP="008B3C75">
      <w:pPr>
        <w:pStyle w:val="Code"/>
      </w:pPr>
      <w:r>
        <w:t xml:space="preserve">    serviceID                      [9] ServiceID OPTIONAL</w:t>
      </w:r>
    </w:p>
    <w:p w14:paraId="25E31366" w14:textId="77777777" w:rsidR="008B3C75" w:rsidRDefault="008B3C75" w:rsidP="008B3C75">
      <w:pPr>
        <w:pStyle w:val="Code"/>
      </w:pPr>
      <w:r>
        <w:t>}</w:t>
      </w:r>
    </w:p>
    <w:p w14:paraId="136BF4FE" w14:textId="77777777" w:rsidR="008B3C75" w:rsidRDefault="008B3C75" w:rsidP="008B3C75">
      <w:pPr>
        <w:pStyle w:val="Code"/>
      </w:pPr>
    </w:p>
    <w:p w14:paraId="2FA26BF2" w14:textId="77777777" w:rsidR="008B3C75" w:rsidRDefault="008B3C75" w:rsidP="008B3C75">
      <w:pPr>
        <w:pStyle w:val="Code"/>
      </w:pPr>
      <w:r>
        <w:t>UDMCancelLocationMessage ::= SEQUENCE</w:t>
      </w:r>
    </w:p>
    <w:p w14:paraId="0513FB2F" w14:textId="77777777" w:rsidR="008B3C75" w:rsidRDefault="008B3C75" w:rsidP="008B3C75">
      <w:pPr>
        <w:pStyle w:val="Code"/>
      </w:pPr>
      <w:r>
        <w:t>{</w:t>
      </w:r>
    </w:p>
    <w:p w14:paraId="6A97EC80" w14:textId="77777777" w:rsidR="008B3C75" w:rsidRDefault="008B3C75" w:rsidP="008B3C75">
      <w:pPr>
        <w:pStyle w:val="Code"/>
      </w:pPr>
      <w:r>
        <w:t xml:space="preserve">    sUPI                        [1] SUPI,</w:t>
      </w:r>
    </w:p>
    <w:p w14:paraId="6158CDB4" w14:textId="77777777" w:rsidR="008B3C75" w:rsidRDefault="008B3C75" w:rsidP="008B3C75">
      <w:pPr>
        <w:pStyle w:val="Code"/>
      </w:pPr>
      <w:r>
        <w:t xml:space="preserve">    pEI                         [2] PEI OPTIONAL,</w:t>
      </w:r>
    </w:p>
    <w:p w14:paraId="26D85F1D" w14:textId="77777777" w:rsidR="008B3C75" w:rsidRDefault="008B3C75" w:rsidP="008B3C75">
      <w:pPr>
        <w:pStyle w:val="Code"/>
      </w:pPr>
      <w:r>
        <w:t xml:space="preserve">    gPSI                        [3] GPSI OPTIONAL,</w:t>
      </w:r>
    </w:p>
    <w:p w14:paraId="55C5A484" w14:textId="77777777" w:rsidR="008B3C75" w:rsidRDefault="008B3C75" w:rsidP="008B3C75">
      <w:pPr>
        <w:pStyle w:val="Code"/>
      </w:pPr>
      <w:r>
        <w:t xml:space="preserve">    gUAMI                       [4] GUAMI OPTIONAL,</w:t>
      </w:r>
    </w:p>
    <w:p w14:paraId="1A4532A6" w14:textId="77777777" w:rsidR="008B3C75" w:rsidRDefault="008B3C75" w:rsidP="008B3C75">
      <w:pPr>
        <w:pStyle w:val="Code"/>
      </w:pPr>
      <w:r>
        <w:t xml:space="preserve">    pLMNID                      [5] PLMNID OPTIONAL,</w:t>
      </w:r>
    </w:p>
    <w:p w14:paraId="6BB4C3D9" w14:textId="77777777" w:rsidR="008B3C75" w:rsidRDefault="008B3C75" w:rsidP="008B3C75">
      <w:pPr>
        <w:pStyle w:val="Code"/>
      </w:pPr>
      <w:r>
        <w:t xml:space="preserve">    cancelLocationMethod        [6] UDMCancelLocationMethod</w:t>
      </w:r>
    </w:p>
    <w:p w14:paraId="10CA48DB" w14:textId="77777777" w:rsidR="008B3C75" w:rsidRDefault="008B3C75" w:rsidP="008B3C75">
      <w:pPr>
        <w:pStyle w:val="Code"/>
      </w:pPr>
      <w:r>
        <w:t>}</w:t>
      </w:r>
    </w:p>
    <w:p w14:paraId="3B59B820" w14:textId="77777777" w:rsidR="008B3C75" w:rsidRDefault="008B3C75" w:rsidP="008B3C75">
      <w:pPr>
        <w:pStyle w:val="Code"/>
      </w:pPr>
    </w:p>
    <w:p w14:paraId="7BF970CC" w14:textId="77777777" w:rsidR="008B3C75" w:rsidRDefault="008B3C75" w:rsidP="008B3C75">
      <w:pPr>
        <w:pStyle w:val="CodeHeader"/>
      </w:pPr>
      <w:r>
        <w:t>-- =================</w:t>
      </w:r>
    </w:p>
    <w:p w14:paraId="2B6945C3" w14:textId="77777777" w:rsidR="008B3C75" w:rsidRDefault="008B3C75" w:rsidP="008B3C75">
      <w:pPr>
        <w:pStyle w:val="CodeHeader"/>
      </w:pPr>
      <w:r>
        <w:t>-- 5G UDM parameters</w:t>
      </w:r>
    </w:p>
    <w:p w14:paraId="00A602DD" w14:textId="77777777" w:rsidR="008B3C75" w:rsidRDefault="008B3C75" w:rsidP="008B3C75">
      <w:pPr>
        <w:pStyle w:val="Code"/>
      </w:pPr>
      <w:r>
        <w:t>-- =================</w:t>
      </w:r>
    </w:p>
    <w:p w14:paraId="7BC89486" w14:textId="77777777" w:rsidR="008B3C75" w:rsidRDefault="008B3C75" w:rsidP="008B3C75">
      <w:pPr>
        <w:pStyle w:val="Code"/>
      </w:pPr>
    </w:p>
    <w:p w14:paraId="58F6DA61" w14:textId="77777777" w:rsidR="008B3C75" w:rsidRDefault="008B3C75" w:rsidP="008B3C75">
      <w:pPr>
        <w:pStyle w:val="Code"/>
      </w:pPr>
      <w:r>
        <w:t>UDMServingSystemMethod ::= ENUMERATED</w:t>
      </w:r>
    </w:p>
    <w:p w14:paraId="1124B0CE" w14:textId="77777777" w:rsidR="008B3C75" w:rsidRDefault="008B3C75" w:rsidP="008B3C75">
      <w:pPr>
        <w:pStyle w:val="Code"/>
      </w:pPr>
      <w:r>
        <w:t>{</w:t>
      </w:r>
    </w:p>
    <w:p w14:paraId="479F8216" w14:textId="77777777" w:rsidR="008B3C75" w:rsidRDefault="008B3C75" w:rsidP="008B3C75">
      <w:pPr>
        <w:pStyle w:val="Code"/>
      </w:pPr>
      <w:r>
        <w:t xml:space="preserve">    amf3GPPAccessRegistration(0),</w:t>
      </w:r>
    </w:p>
    <w:p w14:paraId="4D4E691F" w14:textId="77777777" w:rsidR="008B3C75" w:rsidRDefault="008B3C75" w:rsidP="008B3C75">
      <w:pPr>
        <w:pStyle w:val="Code"/>
      </w:pPr>
      <w:r>
        <w:t xml:space="preserve">    amfNon3GPPAccessRegistration(1),</w:t>
      </w:r>
    </w:p>
    <w:p w14:paraId="5423B003" w14:textId="77777777" w:rsidR="008B3C75" w:rsidRDefault="008B3C75" w:rsidP="008B3C75">
      <w:pPr>
        <w:pStyle w:val="Code"/>
      </w:pPr>
      <w:r>
        <w:t xml:space="preserve">    unknown(2)</w:t>
      </w:r>
    </w:p>
    <w:p w14:paraId="7824568D" w14:textId="77777777" w:rsidR="008B3C75" w:rsidRDefault="008B3C75" w:rsidP="008B3C75">
      <w:pPr>
        <w:pStyle w:val="Code"/>
      </w:pPr>
      <w:r>
        <w:t>}</w:t>
      </w:r>
    </w:p>
    <w:p w14:paraId="25195BE8" w14:textId="77777777" w:rsidR="008B3C75" w:rsidRDefault="008B3C75" w:rsidP="008B3C75">
      <w:pPr>
        <w:pStyle w:val="Code"/>
      </w:pPr>
    </w:p>
    <w:p w14:paraId="58E79059" w14:textId="77777777" w:rsidR="008B3C75" w:rsidRDefault="008B3C75" w:rsidP="008B3C75">
      <w:pPr>
        <w:pStyle w:val="Code"/>
      </w:pPr>
      <w:r>
        <w:t>UDMSubscriberRecordChangeMethod ::= ENUMERATED</w:t>
      </w:r>
    </w:p>
    <w:p w14:paraId="46998198" w14:textId="77777777" w:rsidR="008B3C75" w:rsidRDefault="008B3C75" w:rsidP="008B3C75">
      <w:pPr>
        <w:pStyle w:val="Code"/>
      </w:pPr>
      <w:r>
        <w:t>{</w:t>
      </w:r>
    </w:p>
    <w:p w14:paraId="0A0D8734" w14:textId="77777777" w:rsidR="008B3C75" w:rsidRDefault="008B3C75" w:rsidP="008B3C75">
      <w:pPr>
        <w:pStyle w:val="Code"/>
      </w:pPr>
      <w:r>
        <w:t xml:space="preserve">    pEIChange(1),</w:t>
      </w:r>
    </w:p>
    <w:p w14:paraId="44088758" w14:textId="77777777" w:rsidR="008B3C75" w:rsidRDefault="008B3C75" w:rsidP="008B3C75">
      <w:pPr>
        <w:pStyle w:val="Code"/>
      </w:pPr>
      <w:r>
        <w:t xml:space="preserve">    sUPIChange(2),</w:t>
      </w:r>
    </w:p>
    <w:p w14:paraId="163D1051" w14:textId="77777777" w:rsidR="008B3C75" w:rsidRDefault="008B3C75" w:rsidP="008B3C75">
      <w:pPr>
        <w:pStyle w:val="Code"/>
      </w:pPr>
      <w:r>
        <w:t xml:space="preserve">    gPSIChange(3),</w:t>
      </w:r>
    </w:p>
    <w:p w14:paraId="3FA7A2A2" w14:textId="77777777" w:rsidR="008B3C75" w:rsidRDefault="008B3C75" w:rsidP="008B3C75">
      <w:pPr>
        <w:pStyle w:val="Code"/>
      </w:pPr>
      <w:r>
        <w:t xml:space="preserve">    uEDeprovisioning(4),</w:t>
      </w:r>
    </w:p>
    <w:p w14:paraId="1D16E4F7" w14:textId="77777777" w:rsidR="008B3C75" w:rsidRDefault="008B3C75" w:rsidP="008B3C75">
      <w:pPr>
        <w:pStyle w:val="Code"/>
      </w:pPr>
      <w:r>
        <w:t xml:space="preserve">    unknown(5),</w:t>
      </w:r>
    </w:p>
    <w:p w14:paraId="125A8F7B" w14:textId="77777777" w:rsidR="008B3C75" w:rsidRDefault="008B3C75" w:rsidP="008B3C75">
      <w:pPr>
        <w:pStyle w:val="Code"/>
      </w:pPr>
      <w:r>
        <w:t xml:space="preserve">    serviceIDChange(6)</w:t>
      </w:r>
    </w:p>
    <w:p w14:paraId="373F1A8E" w14:textId="77777777" w:rsidR="008B3C75" w:rsidRDefault="008B3C75" w:rsidP="008B3C75">
      <w:pPr>
        <w:pStyle w:val="Code"/>
      </w:pPr>
      <w:r>
        <w:t>}</w:t>
      </w:r>
    </w:p>
    <w:p w14:paraId="0AEA8E42" w14:textId="77777777" w:rsidR="008B3C75" w:rsidRDefault="008B3C75" w:rsidP="008B3C75">
      <w:pPr>
        <w:pStyle w:val="Code"/>
      </w:pPr>
    </w:p>
    <w:p w14:paraId="63603731" w14:textId="77777777" w:rsidR="008B3C75" w:rsidRDefault="008B3C75" w:rsidP="008B3C75">
      <w:pPr>
        <w:pStyle w:val="Code"/>
      </w:pPr>
      <w:r>
        <w:t>UDMCancelLocationMethod ::= ENUMERATED</w:t>
      </w:r>
    </w:p>
    <w:p w14:paraId="7D323BFF" w14:textId="77777777" w:rsidR="008B3C75" w:rsidRDefault="008B3C75" w:rsidP="008B3C75">
      <w:pPr>
        <w:pStyle w:val="Code"/>
      </w:pPr>
      <w:r>
        <w:t>{</w:t>
      </w:r>
    </w:p>
    <w:p w14:paraId="0B34A6BE" w14:textId="77777777" w:rsidR="008B3C75" w:rsidRDefault="008B3C75" w:rsidP="008B3C75">
      <w:pPr>
        <w:pStyle w:val="Code"/>
      </w:pPr>
      <w:r>
        <w:t xml:space="preserve">    aMF3GPPAccessDeregistration(1),</w:t>
      </w:r>
    </w:p>
    <w:p w14:paraId="7DED794C" w14:textId="77777777" w:rsidR="008B3C75" w:rsidRDefault="008B3C75" w:rsidP="008B3C75">
      <w:pPr>
        <w:pStyle w:val="Code"/>
      </w:pPr>
      <w:r>
        <w:t xml:space="preserve">    aMFNon3GPPAccessDeregistration(2),</w:t>
      </w:r>
    </w:p>
    <w:p w14:paraId="1A53543E" w14:textId="77777777" w:rsidR="008B3C75" w:rsidRDefault="008B3C75" w:rsidP="008B3C75">
      <w:pPr>
        <w:pStyle w:val="Code"/>
      </w:pPr>
      <w:r>
        <w:t xml:space="preserve">    uDMDeregistration(3),</w:t>
      </w:r>
    </w:p>
    <w:p w14:paraId="09D39D47" w14:textId="77777777" w:rsidR="008B3C75" w:rsidRDefault="008B3C75" w:rsidP="008B3C75">
      <w:pPr>
        <w:pStyle w:val="Code"/>
      </w:pPr>
      <w:r>
        <w:t xml:space="preserve">    unknown(4)</w:t>
      </w:r>
    </w:p>
    <w:p w14:paraId="16455C9A" w14:textId="77777777" w:rsidR="008B3C75" w:rsidRDefault="008B3C75" w:rsidP="008B3C75">
      <w:pPr>
        <w:pStyle w:val="Code"/>
      </w:pPr>
      <w:r>
        <w:t>}</w:t>
      </w:r>
    </w:p>
    <w:p w14:paraId="7DFE2F12" w14:textId="77777777" w:rsidR="008B3C75" w:rsidRDefault="008B3C75" w:rsidP="008B3C75">
      <w:pPr>
        <w:pStyle w:val="Code"/>
      </w:pPr>
    </w:p>
    <w:p w14:paraId="1B60CF69" w14:textId="77777777" w:rsidR="008B3C75" w:rsidRDefault="008B3C75" w:rsidP="008B3C75">
      <w:pPr>
        <w:pStyle w:val="Code"/>
      </w:pPr>
      <w:r>
        <w:t>ServiceID ::= SEQUENCE</w:t>
      </w:r>
    </w:p>
    <w:p w14:paraId="6C01AB03" w14:textId="77777777" w:rsidR="008B3C75" w:rsidRDefault="008B3C75" w:rsidP="008B3C75">
      <w:pPr>
        <w:pStyle w:val="Code"/>
      </w:pPr>
      <w:r>
        <w:t>{</w:t>
      </w:r>
    </w:p>
    <w:p w14:paraId="170A70F4" w14:textId="77777777" w:rsidR="008B3C75" w:rsidRDefault="008B3C75" w:rsidP="008B3C75">
      <w:pPr>
        <w:pStyle w:val="Code"/>
      </w:pPr>
      <w:r>
        <w:t xml:space="preserve">    nSSAI                     [1] NSSAI OPTIONAL,</w:t>
      </w:r>
    </w:p>
    <w:p w14:paraId="069BF29F" w14:textId="77777777" w:rsidR="008B3C75" w:rsidRDefault="008B3C75" w:rsidP="008B3C75">
      <w:pPr>
        <w:pStyle w:val="Code"/>
      </w:pPr>
      <w:r>
        <w:t xml:space="preserve">    cAGID                     [2] SEQUENCE OF CAGID OPTIONAL</w:t>
      </w:r>
    </w:p>
    <w:p w14:paraId="27B77729" w14:textId="77777777" w:rsidR="008B3C75" w:rsidRDefault="008B3C75" w:rsidP="008B3C75">
      <w:pPr>
        <w:pStyle w:val="Code"/>
      </w:pPr>
      <w:r>
        <w:t>}</w:t>
      </w:r>
    </w:p>
    <w:p w14:paraId="4463189E" w14:textId="77777777" w:rsidR="008B3C75" w:rsidRDefault="008B3C75" w:rsidP="008B3C75">
      <w:pPr>
        <w:pStyle w:val="Code"/>
      </w:pPr>
    </w:p>
    <w:p w14:paraId="28B42C22" w14:textId="77777777" w:rsidR="008B3C75" w:rsidRDefault="008B3C75" w:rsidP="008B3C75">
      <w:pPr>
        <w:pStyle w:val="Code"/>
      </w:pPr>
      <w:r>
        <w:t>CAGID ::= UTF8String</w:t>
      </w:r>
    </w:p>
    <w:p w14:paraId="230DD9D0" w14:textId="77777777" w:rsidR="008B3C75" w:rsidRDefault="008B3C75" w:rsidP="008B3C75">
      <w:pPr>
        <w:pStyle w:val="Code"/>
      </w:pPr>
    </w:p>
    <w:p w14:paraId="6569C2A6" w14:textId="77777777" w:rsidR="008B3C75" w:rsidRDefault="008B3C75" w:rsidP="008B3C75">
      <w:pPr>
        <w:pStyle w:val="CodeHeader"/>
      </w:pPr>
      <w:r>
        <w:t>-- ===================</w:t>
      </w:r>
    </w:p>
    <w:p w14:paraId="255D3C17" w14:textId="77777777" w:rsidR="008B3C75" w:rsidRDefault="008B3C75" w:rsidP="008B3C75">
      <w:pPr>
        <w:pStyle w:val="CodeHeader"/>
      </w:pPr>
      <w:r>
        <w:t>-- 5G SMSF definitions</w:t>
      </w:r>
    </w:p>
    <w:p w14:paraId="04D6F369" w14:textId="77777777" w:rsidR="008B3C75" w:rsidRDefault="008B3C75" w:rsidP="008B3C75">
      <w:pPr>
        <w:pStyle w:val="Code"/>
      </w:pPr>
      <w:r>
        <w:t>-- ===================</w:t>
      </w:r>
    </w:p>
    <w:p w14:paraId="4544A756" w14:textId="77777777" w:rsidR="008B3C75" w:rsidRDefault="008B3C75" w:rsidP="008B3C75">
      <w:pPr>
        <w:pStyle w:val="Code"/>
      </w:pPr>
    </w:p>
    <w:p w14:paraId="75D45DD0" w14:textId="77777777" w:rsidR="008B3C75" w:rsidRDefault="008B3C75" w:rsidP="008B3C75">
      <w:pPr>
        <w:pStyle w:val="Code"/>
      </w:pPr>
      <w:r>
        <w:t>-- See clause 6.2.5.3 for details of this structure</w:t>
      </w:r>
    </w:p>
    <w:p w14:paraId="6F1FF104" w14:textId="77777777" w:rsidR="008B3C75" w:rsidRDefault="008B3C75" w:rsidP="008B3C75">
      <w:pPr>
        <w:pStyle w:val="Code"/>
      </w:pPr>
      <w:r>
        <w:t>SMSMessage ::= SEQUENCE</w:t>
      </w:r>
    </w:p>
    <w:p w14:paraId="376E1B6B" w14:textId="77777777" w:rsidR="008B3C75" w:rsidRDefault="008B3C75" w:rsidP="008B3C75">
      <w:pPr>
        <w:pStyle w:val="Code"/>
      </w:pPr>
      <w:r>
        <w:t>{</w:t>
      </w:r>
    </w:p>
    <w:p w14:paraId="161EA02E" w14:textId="77777777" w:rsidR="008B3C75" w:rsidRDefault="008B3C75" w:rsidP="008B3C75">
      <w:pPr>
        <w:pStyle w:val="Code"/>
      </w:pPr>
      <w:r>
        <w:t xml:space="preserve">    originatingSMSParty         [1] SMSParty,</w:t>
      </w:r>
    </w:p>
    <w:p w14:paraId="2FF3C30D" w14:textId="77777777" w:rsidR="008B3C75" w:rsidRDefault="008B3C75" w:rsidP="008B3C75">
      <w:pPr>
        <w:pStyle w:val="Code"/>
      </w:pPr>
      <w:r>
        <w:t xml:space="preserve">    terminatingSMSParty         [2] SMSParty,</w:t>
      </w:r>
    </w:p>
    <w:p w14:paraId="358EA85C" w14:textId="77777777" w:rsidR="008B3C75" w:rsidRDefault="008B3C75" w:rsidP="008B3C75">
      <w:pPr>
        <w:pStyle w:val="Code"/>
      </w:pPr>
      <w:r>
        <w:t xml:space="preserve">    direction                   [3] Direction,</w:t>
      </w:r>
    </w:p>
    <w:p w14:paraId="3CDD94B5" w14:textId="77777777" w:rsidR="008B3C75" w:rsidRDefault="008B3C75" w:rsidP="008B3C75">
      <w:pPr>
        <w:pStyle w:val="Code"/>
      </w:pPr>
      <w:r>
        <w:t xml:space="preserve">    linkTransferStatus          [4] SMSTransferStatus,</w:t>
      </w:r>
    </w:p>
    <w:p w14:paraId="1B9EC1F1" w14:textId="77777777" w:rsidR="008B3C75" w:rsidRDefault="008B3C75" w:rsidP="008B3C75">
      <w:pPr>
        <w:pStyle w:val="Code"/>
      </w:pPr>
      <w:r>
        <w:t xml:space="preserve">    otherMessage                [5] SMSOtherMessageIndication OPTIONAL,</w:t>
      </w:r>
    </w:p>
    <w:p w14:paraId="3482FA64" w14:textId="77777777" w:rsidR="008B3C75" w:rsidRDefault="008B3C75" w:rsidP="008B3C75">
      <w:pPr>
        <w:pStyle w:val="Code"/>
      </w:pPr>
      <w:r>
        <w:t xml:space="preserve">    location                    [6] Location OPTIONAL,</w:t>
      </w:r>
    </w:p>
    <w:p w14:paraId="1FCC9EE1" w14:textId="77777777" w:rsidR="008B3C75" w:rsidRDefault="008B3C75" w:rsidP="008B3C75">
      <w:pPr>
        <w:pStyle w:val="Code"/>
      </w:pPr>
      <w:r>
        <w:t xml:space="preserve">    peerNFAddress               [7] SMSNFAddress OPTIONAL,</w:t>
      </w:r>
    </w:p>
    <w:p w14:paraId="07F7DB55" w14:textId="77777777" w:rsidR="008B3C75" w:rsidRDefault="008B3C75" w:rsidP="008B3C75">
      <w:pPr>
        <w:pStyle w:val="Code"/>
      </w:pPr>
      <w:r>
        <w:t xml:space="preserve">    peerNFType                  [8] SMSNFType OPTIONAL,</w:t>
      </w:r>
    </w:p>
    <w:p w14:paraId="4AA60B31" w14:textId="77777777" w:rsidR="008B3C75" w:rsidRDefault="008B3C75" w:rsidP="008B3C75">
      <w:pPr>
        <w:pStyle w:val="Code"/>
      </w:pPr>
      <w:r>
        <w:t xml:space="preserve">    sMSTPDUData                 [9] SMSTPDUData OPTIONAL,</w:t>
      </w:r>
    </w:p>
    <w:p w14:paraId="5F08434C" w14:textId="77777777" w:rsidR="008B3C75" w:rsidRDefault="008B3C75" w:rsidP="008B3C75">
      <w:pPr>
        <w:pStyle w:val="Code"/>
      </w:pPr>
      <w:r>
        <w:t xml:space="preserve">    messageType                 [10] SMSMessageType OPTIONAL,</w:t>
      </w:r>
    </w:p>
    <w:p w14:paraId="5B0A950C" w14:textId="77777777" w:rsidR="008B3C75" w:rsidRDefault="008B3C75" w:rsidP="008B3C75">
      <w:pPr>
        <w:pStyle w:val="Code"/>
      </w:pPr>
      <w:r>
        <w:t xml:space="preserve">    rPMessageReference          [11] SMSRPMessageReference OPTIONAL</w:t>
      </w:r>
    </w:p>
    <w:p w14:paraId="4004D06A" w14:textId="77777777" w:rsidR="008B3C75" w:rsidRDefault="008B3C75" w:rsidP="008B3C75">
      <w:pPr>
        <w:pStyle w:val="Code"/>
      </w:pPr>
      <w:r>
        <w:t>}</w:t>
      </w:r>
    </w:p>
    <w:p w14:paraId="13BC514C" w14:textId="77777777" w:rsidR="008B3C75" w:rsidRDefault="008B3C75" w:rsidP="008B3C75">
      <w:pPr>
        <w:pStyle w:val="Code"/>
      </w:pPr>
    </w:p>
    <w:p w14:paraId="3A877B78" w14:textId="77777777" w:rsidR="008B3C75" w:rsidRDefault="008B3C75" w:rsidP="008B3C75">
      <w:pPr>
        <w:pStyle w:val="Code"/>
      </w:pPr>
      <w:r>
        <w:t>SMSReport ::= SEQUENCE</w:t>
      </w:r>
    </w:p>
    <w:p w14:paraId="7A988089" w14:textId="77777777" w:rsidR="008B3C75" w:rsidRDefault="008B3C75" w:rsidP="008B3C75">
      <w:pPr>
        <w:pStyle w:val="Code"/>
      </w:pPr>
      <w:r>
        <w:t>{</w:t>
      </w:r>
    </w:p>
    <w:p w14:paraId="4787EEB9" w14:textId="77777777" w:rsidR="008B3C75" w:rsidRDefault="008B3C75" w:rsidP="008B3C75">
      <w:pPr>
        <w:pStyle w:val="Code"/>
      </w:pPr>
      <w:r>
        <w:t xml:space="preserve">    location           [1] Location OPTIONAL,</w:t>
      </w:r>
    </w:p>
    <w:p w14:paraId="44DDF8DD" w14:textId="77777777" w:rsidR="008B3C75" w:rsidRDefault="008B3C75" w:rsidP="008B3C75">
      <w:pPr>
        <w:pStyle w:val="Code"/>
      </w:pPr>
      <w:r>
        <w:t xml:space="preserve">    sMSTPDUData        [2] SMSTPDUData,</w:t>
      </w:r>
    </w:p>
    <w:p w14:paraId="12A0FEF8" w14:textId="77777777" w:rsidR="008B3C75" w:rsidRDefault="008B3C75" w:rsidP="008B3C75">
      <w:pPr>
        <w:pStyle w:val="Code"/>
      </w:pPr>
      <w:r>
        <w:t xml:space="preserve">    messageType        [3] SMSMessageType,</w:t>
      </w:r>
    </w:p>
    <w:p w14:paraId="45622AEA" w14:textId="77777777" w:rsidR="008B3C75" w:rsidRDefault="008B3C75" w:rsidP="008B3C75">
      <w:pPr>
        <w:pStyle w:val="Code"/>
      </w:pPr>
      <w:r>
        <w:t xml:space="preserve">    rPMessageReference [4] SMSRPMessageReference</w:t>
      </w:r>
    </w:p>
    <w:p w14:paraId="62151D09" w14:textId="77777777" w:rsidR="008B3C75" w:rsidRDefault="008B3C75" w:rsidP="008B3C75">
      <w:pPr>
        <w:pStyle w:val="Code"/>
      </w:pPr>
      <w:r>
        <w:t>}</w:t>
      </w:r>
    </w:p>
    <w:p w14:paraId="5F07CDCA" w14:textId="77777777" w:rsidR="008B3C75" w:rsidRDefault="008B3C75" w:rsidP="008B3C75">
      <w:pPr>
        <w:pStyle w:val="Code"/>
      </w:pPr>
    </w:p>
    <w:p w14:paraId="496EB153" w14:textId="77777777" w:rsidR="008B3C75" w:rsidRDefault="008B3C75" w:rsidP="008B3C75">
      <w:pPr>
        <w:pStyle w:val="CodeHeader"/>
      </w:pPr>
      <w:r>
        <w:t>-- ==================</w:t>
      </w:r>
    </w:p>
    <w:p w14:paraId="3695890E" w14:textId="77777777" w:rsidR="008B3C75" w:rsidRDefault="008B3C75" w:rsidP="008B3C75">
      <w:pPr>
        <w:pStyle w:val="CodeHeader"/>
      </w:pPr>
      <w:r>
        <w:t>-- 5G SMSF parameters</w:t>
      </w:r>
    </w:p>
    <w:p w14:paraId="21B7B801" w14:textId="77777777" w:rsidR="008B3C75" w:rsidRDefault="008B3C75" w:rsidP="008B3C75">
      <w:pPr>
        <w:pStyle w:val="Code"/>
      </w:pPr>
      <w:r>
        <w:t>-- ==================</w:t>
      </w:r>
    </w:p>
    <w:p w14:paraId="201AB0A4" w14:textId="77777777" w:rsidR="008B3C75" w:rsidRDefault="008B3C75" w:rsidP="008B3C75">
      <w:pPr>
        <w:pStyle w:val="Code"/>
      </w:pPr>
    </w:p>
    <w:p w14:paraId="3AF758D9" w14:textId="77777777" w:rsidR="008B3C75" w:rsidRDefault="008B3C75" w:rsidP="008B3C75">
      <w:pPr>
        <w:pStyle w:val="Code"/>
      </w:pPr>
      <w:r>
        <w:t>SMSAddress ::= OCTET STRING(SIZE(2..12))</w:t>
      </w:r>
    </w:p>
    <w:p w14:paraId="3E184B6F" w14:textId="77777777" w:rsidR="008B3C75" w:rsidRDefault="008B3C75" w:rsidP="008B3C75">
      <w:pPr>
        <w:pStyle w:val="Code"/>
      </w:pPr>
    </w:p>
    <w:p w14:paraId="4512A98E" w14:textId="77777777" w:rsidR="008B3C75" w:rsidRDefault="008B3C75" w:rsidP="008B3C75">
      <w:pPr>
        <w:pStyle w:val="Code"/>
      </w:pPr>
      <w:r>
        <w:t>SMSMessageType ::= ENUMERATED</w:t>
      </w:r>
    </w:p>
    <w:p w14:paraId="77FF8A51" w14:textId="77777777" w:rsidR="008B3C75" w:rsidRDefault="008B3C75" w:rsidP="008B3C75">
      <w:pPr>
        <w:pStyle w:val="Code"/>
      </w:pPr>
      <w:r>
        <w:t>{</w:t>
      </w:r>
    </w:p>
    <w:p w14:paraId="216A4E8C" w14:textId="77777777" w:rsidR="008B3C75" w:rsidRDefault="008B3C75" w:rsidP="008B3C75">
      <w:pPr>
        <w:pStyle w:val="Code"/>
      </w:pPr>
      <w:r>
        <w:t xml:space="preserve">    deliver(1),</w:t>
      </w:r>
    </w:p>
    <w:p w14:paraId="065413ED" w14:textId="77777777" w:rsidR="008B3C75" w:rsidRDefault="008B3C75" w:rsidP="008B3C75">
      <w:pPr>
        <w:pStyle w:val="Code"/>
      </w:pPr>
      <w:r>
        <w:t xml:space="preserve">    deliverReportAck(2),</w:t>
      </w:r>
    </w:p>
    <w:p w14:paraId="628D0E03" w14:textId="77777777" w:rsidR="008B3C75" w:rsidRDefault="008B3C75" w:rsidP="008B3C75">
      <w:pPr>
        <w:pStyle w:val="Code"/>
      </w:pPr>
      <w:r>
        <w:t xml:space="preserve">    deliverReportError(3),</w:t>
      </w:r>
    </w:p>
    <w:p w14:paraId="585F7BA7" w14:textId="77777777" w:rsidR="008B3C75" w:rsidRDefault="008B3C75" w:rsidP="008B3C75">
      <w:pPr>
        <w:pStyle w:val="Code"/>
      </w:pPr>
      <w:r>
        <w:t xml:space="preserve">    statusReport(4),</w:t>
      </w:r>
    </w:p>
    <w:p w14:paraId="6217AB74" w14:textId="77777777" w:rsidR="008B3C75" w:rsidRDefault="008B3C75" w:rsidP="008B3C75">
      <w:pPr>
        <w:pStyle w:val="Code"/>
      </w:pPr>
      <w:r>
        <w:t xml:space="preserve">    command(5),</w:t>
      </w:r>
    </w:p>
    <w:p w14:paraId="41196FA9" w14:textId="77777777" w:rsidR="008B3C75" w:rsidRDefault="008B3C75" w:rsidP="008B3C75">
      <w:pPr>
        <w:pStyle w:val="Code"/>
      </w:pPr>
      <w:r>
        <w:t xml:space="preserve">    submit(6),</w:t>
      </w:r>
    </w:p>
    <w:p w14:paraId="07DD7D2A" w14:textId="77777777" w:rsidR="008B3C75" w:rsidRDefault="008B3C75" w:rsidP="008B3C75">
      <w:pPr>
        <w:pStyle w:val="Code"/>
      </w:pPr>
      <w:r>
        <w:t xml:space="preserve">    submitReportAck(7),</w:t>
      </w:r>
    </w:p>
    <w:p w14:paraId="571774C5" w14:textId="77777777" w:rsidR="008B3C75" w:rsidRDefault="008B3C75" w:rsidP="008B3C75">
      <w:pPr>
        <w:pStyle w:val="Code"/>
      </w:pPr>
      <w:r>
        <w:t xml:space="preserve">    submitReportError(8),</w:t>
      </w:r>
    </w:p>
    <w:p w14:paraId="39E79277" w14:textId="77777777" w:rsidR="008B3C75" w:rsidRDefault="008B3C75" w:rsidP="008B3C75">
      <w:pPr>
        <w:pStyle w:val="Code"/>
      </w:pPr>
      <w:r>
        <w:t xml:space="preserve">    reserved(9)</w:t>
      </w:r>
    </w:p>
    <w:p w14:paraId="03EAC476" w14:textId="77777777" w:rsidR="008B3C75" w:rsidRDefault="008B3C75" w:rsidP="008B3C75">
      <w:pPr>
        <w:pStyle w:val="Code"/>
      </w:pPr>
      <w:r>
        <w:t>}</w:t>
      </w:r>
    </w:p>
    <w:p w14:paraId="607FA58D" w14:textId="77777777" w:rsidR="008B3C75" w:rsidRDefault="008B3C75" w:rsidP="008B3C75">
      <w:pPr>
        <w:pStyle w:val="Code"/>
      </w:pPr>
    </w:p>
    <w:p w14:paraId="1BFF0564" w14:textId="77777777" w:rsidR="008B3C75" w:rsidRDefault="008B3C75" w:rsidP="008B3C75">
      <w:pPr>
        <w:pStyle w:val="Code"/>
      </w:pPr>
      <w:r>
        <w:t>SMSParty ::= SEQUENCE</w:t>
      </w:r>
    </w:p>
    <w:p w14:paraId="217E87C6" w14:textId="77777777" w:rsidR="008B3C75" w:rsidRDefault="008B3C75" w:rsidP="008B3C75">
      <w:pPr>
        <w:pStyle w:val="Code"/>
      </w:pPr>
      <w:r>
        <w:t>{</w:t>
      </w:r>
    </w:p>
    <w:p w14:paraId="0E2B847C" w14:textId="77777777" w:rsidR="008B3C75" w:rsidRDefault="008B3C75" w:rsidP="008B3C75">
      <w:pPr>
        <w:pStyle w:val="Code"/>
      </w:pPr>
      <w:r>
        <w:t xml:space="preserve">    sUPI        [1] SUPI OPTIONAL,</w:t>
      </w:r>
    </w:p>
    <w:p w14:paraId="36863C73" w14:textId="77777777" w:rsidR="008B3C75" w:rsidRDefault="008B3C75" w:rsidP="008B3C75">
      <w:pPr>
        <w:pStyle w:val="Code"/>
      </w:pPr>
      <w:r>
        <w:t xml:space="preserve">    pEI         [2] PEI OPTIONAL,</w:t>
      </w:r>
    </w:p>
    <w:p w14:paraId="56C9D27B" w14:textId="77777777" w:rsidR="008B3C75" w:rsidRDefault="008B3C75" w:rsidP="008B3C75">
      <w:pPr>
        <w:pStyle w:val="Code"/>
      </w:pPr>
      <w:r>
        <w:t xml:space="preserve">    gPSI        [3] GPSI OPTIONAL,</w:t>
      </w:r>
    </w:p>
    <w:p w14:paraId="179C9632" w14:textId="77777777" w:rsidR="008B3C75" w:rsidRDefault="008B3C75" w:rsidP="008B3C75">
      <w:pPr>
        <w:pStyle w:val="Code"/>
      </w:pPr>
      <w:r>
        <w:t xml:space="preserve">    sMSAddress  [4] SMSAddress OPTIONAL</w:t>
      </w:r>
    </w:p>
    <w:p w14:paraId="6D3ACA03" w14:textId="77777777" w:rsidR="008B3C75" w:rsidRDefault="008B3C75" w:rsidP="008B3C75">
      <w:pPr>
        <w:pStyle w:val="Code"/>
      </w:pPr>
      <w:r>
        <w:t>}</w:t>
      </w:r>
    </w:p>
    <w:p w14:paraId="0364CABB" w14:textId="77777777" w:rsidR="008B3C75" w:rsidRDefault="008B3C75" w:rsidP="008B3C75">
      <w:pPr>
        <w:pStyle w:val="Code"/>
      </w:pPr>
    </w:p>
    <w:p w14:paraId="4CC2224D" w14:textId="77777777" w:rsidR="008B3C75" w:rsidRDefault="008B3C75" w:rsidP="008B3C75">
      <w:pPr>
        <w:pStyle w:val="Code"/>
      </w:pPr>
      <w:r>
        <w:t>SMSTransferStatus ::= ENUMERATED</w:t>
      </w:r>
    </w:p>
    <w:p w14:paraId="4EAAD0EB" w14:textId="77777777" w:rsidR="008B3C75" w:rsidRDefault="008B3C75" w:rsidP="008B3C75">
      <w:pPr>
        <w:pStyle w:val="Code"/>
      </w:pPr>
      <w:r>
        <w:t>{</w:t>
      </w:r>
    </w:p>
    <w:p w14:paraId="0A1DA543" w14:textId="77777777" w:rsidR="008B3C75" w:rsidRDefault="008B3C75" w:rsidP="008B3C75">
      <w:pPr>
        <w:pStyle w:val="Code"/>
      </w:pPr>
      <w:r>
        <w:t xml:space="preserve">    transferSucceeded(1),</w:t>
      </w:r>
    </w:p>
    <w:p w14:paraId="2E599F4F" w14:textId="77777777" w:rsidR="008B3C75" w:rsidRDefault="008B3C75" w:rsidP="008B3C75">
      <w:pPr>
        <w:pStyle w:val="Code"/>
      </w:pPr>
      <w:r>
        <w:t xml:space="preserve">    transferFailed(2),</w:t>
      </w:r>
    </w:p>
    <w:p w14:paraId="3F41545E" w14:textId="77777777" w:rsidR="008B3C75" w:rsidRDefault="008B3C75" w:rsidP="008B3C75">
      <w:pPr>
        <w:pStyle w:val="Code"/>
      </w:pPr>
      <w:r>
        <w:t xml:space="preserve">    undefined(3)</w:t>
      </w:r>
    </w:p>
    <w:p w14:paraId="484E7C9B" w14:textId="77777777" w:rsidR="008B3C75" w:rsidRDefault="008B3C75" w:rsidP="008B3C75">
      <w:pPr>
        <w:pStyle w:val="Code"/>
      </w:pPr>
      <w:r>
        <w:t>}</w:t>
      </w:r>
    </w:p>
    <w:p w14:paraId="060F13B7" w14:textId="77777777" w:rsidR="008B3C75" w:rsidRDefault="008B3C75" w:rsidP="008B3C75">
      <w:pPr>
        <w:pStyle w:val="Code"/>
      </w:pPr>
    </w:p>
    <w:p w14:paraId="0B73F8F3" w14:textId="77777777" w:rsidR="008B3C75" w:rsidRDefault="008B3C75" w:rsidP="008B3C75">
      <w:pPr>
        <w:pStyle w:val="Code"/>
      </w:pPr>
      <w:r>
        <w:t>SMSOtherMessageIndication ::= BOOLEAN</w:t>
      </w:r>
    </w:p>
    <w:p w14:paraId="7B222EDB" w14:textId="77777777" w:rsidR="008B3C75" w:rsidRDefault="008B3C75" w:rsidP="008B3C75">
      <w:pPr>
        <w:pStyle w:val="Code"/>
      </w:pPr>
    </w:p>
    <w:p w14:paraId="696C8AAE" w14:textId="77777777" w:rsidR="008B3C75" w:rsidRDefault="008B3C75" w:rsidP="008B3C75">
      <w:pPr>
        <w:pStyle w:val="Code"/>
      </w:pPr>
      <w:r>
        <w:t>SMSNFAddress ::= CHOICE</w:t>
      </w:r>
    </w:p>
    <w:p w14:paraId="0411309F" w14:textId="77777777" w:rsidR="008B3C75" w:rsidRDefault="008B3C75" w:rsidP="008B3C75">
      <w:pPr>
        <w:pStyle w:val="Code"/>
      </w:pPr>
      <w:r>
        <w:t>{</w:t>
      </w:r>
    </w:p>
    <w:p w14:paraId="2282FD75" w14:textId="77777777" w:rsidR="008B3C75" w:rsidRDefault="008B3C75" w:rsidP="008B3C75">
      <w:pPr>
        <w:pStyle w:val="Code"/>
      </w:pPr>
      <w:r>
        <w:t xml:space="preserve">    iPAddress   [1] IPAddress,</w:t>
      </w:r>
    </w:p>
    <w:p w14:paraId="1642461A" w14:textId="77777777" w:rsidR="008B3C75" w:rsidRDefault="008B3C75" w:rsidP="008B3C75">
      <w:pPr>
        <w:pStyle w:val="Code"/>
      </w:pPr>
      <w:r>
        <w:t xml:space="preserve">    e164Number  [2] E164Number</w:t>
      </w:r>
    </w:p>
    <w:p w14:paraId="078809B2" w14:textId="77777777" w:rsidR="008B3C75" w:rsidRDefault="008B3C75" w:rsidP="008B3C75">
      <w:pPr>
        <w:pStyle w:val="Code"/>
      </w:pPr>
      <w:r>
        <w:t>}</w:t>
      </w:r>
    </w:p>
    <w:p w14:paraId="08E8B8A0" w14:textId="77777777" w:rsidR="008B3C75" w:rsidRDefault="008B3C75" w:rsidP="008B3C75">
      <w:pPr>
        <w:pStyle w:val="Code"/>
      </w:pPr>
    </w:p>
    <w:p w14:paraId="62FF8620" w14:textId="77777777" w:rsidR="008B3C75" w:rsidRDefault="008B3C75" w:rsidP="008B3C75">
      <w:pPr>
        <w:pStyle w:val="Code"/>
      </w:pPr>
      <w:r>
        <w:t>SMSNFType ::= ENUMERATED</w:t>
      </w:r>
    </w:p>
    <w:p w14:paraId="7FC955B5" w14:textId="77777777" w:rsidR="008B3C75" w:rsidRDefault="008B3C75" w:rsidP="008B3C75">
      <w:pPr>
        <w:pStyle w:val="Code"/>
      </w:pPr>
      <w:r>
        <w:t>{</w:t>
      </w:r>
    </w:p>
    <w:p w14:paraId="69EA0A05" w14:textId="77777777" w:rsidR="008B3C75" w:rsidRDefault="008B3C75" w:rsidP="008B3C75">
      <w:pPr>
        <w:pStyle w:val="Code"/>
      </w:pPr>
      <w:r>
        <w:t xml:space="preserve">    sMSGMSC(1),</w:t>
      </w:r>
    </w:p>
    <w:p w14:paraId="528F5907" w14:textId="77777777" w:rsidR="008B3C75" w:rsidRDefault="008B3C75" w:rsidP="008B3C75">
      <w:pPr>
        <w:pStyle w:val="Code"/>
      </w:pPr>
      <w:r>
        <w:t xml:space="preserve">    iWMSC(2),</w:t>
      </w:r>
    </w:p>
    <w:p w14:paraId="60573B01" w14:textId="77777777" w:rsidR="008B3C75" w:rsidRDefault="008B3C75" w:rsidP="008B3C75">
      <w:pPr>
        <w:pStyle w:val="Code"/>
      </w:pPr>
      <w:r>
        <w:t xml:space="preserve">    sMSRouter(3)</w:t>
      </w:r>
    </w:p>
    <w:p w14:paraId="0D7F90EC" w14:textId="77777777" w:rsidR="008B3C75" w:rsidRDefault="008B3C75" w:rsidP="008B3C75">
      <w:pPr>
        <w:pStyle w:val="Code"/>
      </w:pPr>
      <w:r>
        <w:t>}</w:t>
      </w:r>
    </w:p>
    <w:p w14:paraId="71E7755D" w14:textId="77777777" w:rsidR="008B3C75" w:rsidRDefault="008B3C75" w:rsidP="008B3C75">
      <w:pPr>
        <w:pStyle w:val="Code"/>
      </w:pPr>
    </w:p>
    <w:p w14:paraId="578E6380" w14:textId="77777777" w:rsidR="008B3C75" w:rsidRDefault="008B3C75" w:rsidP="008B3C75">
      <w:pPr>
        <w:pStyle w:val="Code"/>
      </w:pPr>
      <w:r>
        <w:t>SMSRPMessageReference ::= INTEGER (0..255)</w:t>
      </w:r>
    </w:p>
    <w:p w14:paraId="0C8C02F0" w14:textId="77777777" w:rsidR="008B3C75" w:rsidRDefault="008B3C75" w:rsidP="008B3C75">
      <w:pPr>
        <w:pStyle w:val="Code"/>
      </w:pPr>
    </w:p>
    <w:p w14:paraId="72597811" w14:textId="77777777" w:rsidR="008B3C75" w:rsidRDefault="008B3C75" w:rsidP="008B3C75">
      <w:pPr>
        <w:pStyle w:val="Code"/>
      </w:pPr>
      <w:r>
        <w:t>SMSTPDUData ::= CHOICE</w:t>
      </w:r>
    </w:p>
    <w:p w14:paraId="6D601DEF" w14:textId="77777777" w:rsidR="008B3C75" w:rsidRDefault="008B3C75" w:rsidP="008B3C75">
      <w:pPr>
        <w:pStyle w:val="Code"/>
      </w:pPr>
      <w:r>
        <w:t>{</w:t>
      </w:r>
    </w:p>
    <w:p w14:paraId="1B693A1C" w14:textId="77777777" w:rsidR="008B3C75" w:rsidRDefault="008B3C75" w:rsidP="008B3C75">
      <w:pPr>
        <w:pStyle w:val="Code"/>
      </w:pPr>
      <w:r>
        <w:t xml:space="preserve">    sMSTPDU [1] SMSTPDU,</w:t>
      </w:r>
    </w:p>
    <w:p w14:paraId="2EE70762" w14:textId="77777777" w:rsidR="008B3C75" w:rsidRDefault="008B3C75" w:rsidP="008B3C75">
      <w:pPr>
        <w:pStyle w:val="Code"/>
      </w:pPr>
      <w:r>
        <w:t xml:space="preserve">    truncatedSMSTPDU [2] TruncatedSMSTPDU</w:t>
      </w:r>
    </w:p>
    <w:p w14:paraId="701311D1" w14:textId="77777777" w:rsidR="008B3C75" w:rsidRDefault="008B3C75" w:rsidP="008B3C75">
      <w:pPr>
        <w:pStyle w:val="Code"/>
      </w:pPr>
      <w:r>
        <w:t>}</w:t>
      </w:r>
    </w:p>
    <w:p w14:paraId="269F6940" w14:textId="77777777" w:rsidR="008B3C75" w:rsidRDefault="008B3C75" w:rsidP="008B3C75">
      <w:pPr>
        <w:pStyle w:val="Code"/>
      </w:pPr>
    </w:p>
    <w:p w14:paraId="4C958C7F" w14:textId="77777777" w:rsidR="008B3C75" w:rsidRDefault="008B3C75" w:rsidP="008B3C75">
      <w:pPr>
        <w:pStyle w:val="Code"/>
      </w:pPr>
      <w:r>
        <w:t>SMSTPDU ::= OCTET STRING (SIZE(1..270))</w:t>
      </w:r>
    </w:p>
    <w:p w14:paraId="203BD295" w14:textId="77777777" w:rsidR="008B3C75" w:rsidRDefault="008B3C75" w:rsidP="008B3C75">
      <w:pPr>
        <w:pStyle w:val="Code"/>
      </w:pPr>
    </w:p>
    <w:p w14:paraId="320A6DEE" w14:textId="77777777" w:rsidR="008B3C75" w:rsidRDefault="008B3C75" w:rsidP="008B3C75">
      <w:pPr>
        <w:pStyle w:val="Code"/>
      </w:pPr>
      <w:r>
        <w:t>TruncatedSMSTPDU ::= OCTET STRING (SIZE(1..130))</w:t>
      </w:r>
    </w:p>
    <w:p w14:paraId="55280818" w14:textId="77777777" w:rsidR="008B3C75" w:rsidRDefault="008B3C75" w:rsidP="008B3C75">
      <w:pPr>
        <w:pStyle w:val="Code"/>
      </w:pPr>
    </w:p>
    <w:p w14:paraId="7BCB693E" w14:textId="77777777" w:rsidR="008B3C75" w:rsidRDefault="008B3C75" w:rsidP="008B3C75">
      <w:pPr>
        <w:pStyle w:val="CodeHeader"/>
      </w:pPr>
      <w:r>
        <w:t>-- ===============</w:t>
      </w:r>
    </w:p>
    <w:p w14:paraId="45915846" w14:textId="77777777" w:rsidR="008B3C75" w:rsidRDefault="008B3C75" w:rsidP="008B3C75">
      <w:pPr>
        <w:pStyle w:val="CodeHeader"/>
      </w:pPr>
      <w:r>
        <w:t>-- MMS definitions</w:t>
      </w:r>
    </w:p>
    <w:p w14:paraId="73F44CDE" w14:textId="77777777" w:rsidR="008B3C75" w:rsidRDefault="008B3C75" w:rsidP="008B3C75">
      <w:pPr>
        <w:pStyle w:val="Code"/>
      </w:pPr>
      <w:r>
        <w:t>-- ===============</w:t>
      </w:r>
    </w:p>
    <w:p w14:paraId="7E35DFE0" w14:textId="77777777" w:rsidR="008B3C75" w:rsidRDefault="008B3C75" w:rsidP="008B3C75">
      <w:pPr>
        <w:pStyle w:val="Code"/>
      </w:pPr>
    </w:p>
    <w:p w14:paraId="73DA7EB2" w14:textId="77777777" w:rsidR="008B3C75" w:rsidRDefault="008B3C75" w:rsidP="008B3C75">
      <w:pPr>
        <w:pStyle w:val="Code"/>
      </w:pPr>
      <w:r>
        <w:t>MMSSend ::= SEQUENCE</w:t>
      </w:r>
    </w:p>
    <w:p w14:paraId="203B6947" w14:textId="77777777" w:rsidR="008B3C75" w:rsidRDefault="008B3C75" w:rsidP="008B3C75">
      <w:pPr>
        <w:pStyle w:val="Code"/>
      </w:pPr>
      <w:r>
        <w:t>{</w:t>
      </w:r>
    </w:p>
    <w:p w14:paraId="224290F3" w14:textId="77777777" w:rsidR="008B3C75" w:rsidRDefault="008B3C75" w:rsidP="008B3C75">
      <w:pPr>
        <w:pStyle w:val="Code"/>
      </w:pPr>
      <w:r>
        <w:t xml:space="preserve">    transactionID       [1]  UTF8String,</w:t>
      </w:r>
    </w:p>
    <w:p w14:paraId="6EBF910B" w14:textId="77777777" w:rsidR="008B3C75" w:rsidRDefault="008B3C75" w:rsidP="008B3C75">
      <w:pPr>
        <w:pStyle w:val="Code"/>
      </w:pPr>
      <w:r>
        <w:t xml:space="preserve">    version             [2]  MMSVersion,</w:t>
      </w:r>
    </w:p>
    <w:p w14:paraId="462C39DF" w14:textId="77777777" w:rsidR="008B3C75" w:rsidRDefault="008B3C75" w:rsidP="008B3C75">
      <w:pPr>
        <w:pStyle w:val="Code"/>
      </w:pPr>
      <w:r>
        <w:t xml:space="preserve">    dateTime            [3]  Timestamp,</w:t>
      </w:r>
    </w:p>
    <w:p w14:paraId="29B508FD" w14:textId="77777777" w:rsidR="008B3C75" w:rsidRDefault="008B3C75" w:rsidP="008B3C75">
      <w:pPr>
        <w:pStyle w:val="Code"/>
      </w:pPr>
      <w:r>
        <w:t xml:space="preserve">    originatingMMSParty [4]  MMSParty,</w:t>
      </w:r>
    </w:p>
    <w:p w14:paraId="212697BF" w14:textId="77777777" w:rsidR="008B3C75" w:rsidRDefault="008B3C75" w:rsidP="008B3C75">
      <w:pPr>
        <w:pStyle w:val="Code"/>
      </w:pPr>
      <w:r>
        <w:t xml:space="preserve">    terminatingMMSParty [5]  SEQUENCE OF MMSParty OPTIONAL,</w:t>
      </w:r>
    </w:p>
    <w:p w14:paraId="609838F3" w14:textId="77777777" w:rsidR="008B3C75" w:rsidRDefault="008B3C75" w:rsidP="008B3C75">
      <w:pPr>
        <w:pStyle w:val="Code"/>
      </w:pPr>
      <w:r>
        <w:t xml:space="preserve">    cCRecipients        [6]  SEQUENCE OF MMSParty OPTIONAL,</w:t>
      </w:r>
    </w:p>
    <w:p w14:paraId="4ACDB5D1" w14:textId="77777777" w:rsidR="008B3C75" w:rsidRDefault="008B3C75" w:rsidP="008B3C75">
      <w:pPr>
        <w:pStyle w:val="Code"/>
      </w:pPr>
      <w:r>
        <w:t xml:space="preserve">    bCCRecipients       [7]  SEQUENCE OF MMSParty OPTIONAL,</w:t>
      </w:r>
    </w:p>
    <w:p w14:paraId="50C4F036" w14:textId="77777777" w:rsidR="008B3C75" w:rsidRDefault="008B3C75" w:rsidP="008B3C75">
      <w:pPr>
        <w:pStyle w:val="Code"/>
      </w:pPr>
      <w:r>
        <w:t xml:space="preserve">    direction           [8]  MMSDirection,</w:t>
      </w:r>
    </w:p>
    <w:p w14:paraId="2E4026ED" w14:textId="77777777" w:rsidR="008B3C75" w:rsidRDefault="008B3C75" w:rsidP="008B3C75">
      <w:pPr>
        <w:pStyle w:val="Code"/>
      </w:pPr>
      <w:r>
        <w:t xml:space="preserve">    subject             [9]  MMSSubject OPTIONAL,</w:t>
      </w:r>
    </w:p>
    <w:p w14:paraId="6E222DBC" w14:textId="77777777" w:rsidR="008B3C75" w:rsidRDefault="008B3C75" w:rsidP="008B3C75">
      <w:pPr>
        <w:pStyle w:val="Code"/>
      </w:pPr>
      <w:r>
        <w:t xml:space="preserve">    messageClass        [10]  MMSMessageClass OPTIONAL,</w:t>
      </w:r>
    </w:p>
    <w:p w14:paraId="304164C2" w14:textId="77777777" w:rsidR="008B3C75" w:rsidRDefault="008B3C75" w:rsidP="008B3C75">
      <w:pPr>
        <w:pStyle w:val="Code"/>
      </w:pPr>
      <w:r>
        <w:t xml:space="preserve">    expiry              [11] MMSExpiry,</w:t>
      </w:r>
    </w:p>
    <w:p w14:paraId="57C329D6" w14:textId="77777777" w:rsidR="008B3C75" w:rsidRDefault="008B3C75" w:rsidP="008B3C75">
      <w:pPr>
        <w:pStyle w:val="Code"/>
      </w:pPr>
      <w:r>
        <w:t xml:space="preserve">    desiredDeliveryTime [12] Timestamp OPTIONAL,</w:t>
      </w:r>
    </w:p>
    <w:p w14:paraId="7528DBE4" w14:textId="77777777" w:rsidR="008B3C75" w:rsidRDefault="008B3C75" w:rsidP="008B3C75">
      <w:pPr>
        <w:pStyle w:val="Code"/>
      </w:pPr>
      <w:r>
        <w:t xml:space="preserve">    priority            [13] MMSPriority OPTIONAL,</w:t>
      </w:r>
    </w:p>
    <w:p w14:paraId="3B88C246" w14:textId="77777777" w:rsidR="008B3C75" w:rsidRDefault="008B3C75" w:rsidP="008B3C75">
      <w:pPr>
        <w:pStyle w:val="Code"/>
      </w:pPr>
      <w:r>
        <w:t xml:space="preserve">    senderVisibility    [14] BOOLEAN OPTIONAL,</w:t>
      </w:r>
    </w:p>
    <w:p w14:paraId="0891C86E" w14:textId="77777777" w:rsidR="008B3C75" w:rsidRDefault="008B3C75" w:rsidP="008B3C75">
      <w:pPr>
        <w:pStyle w:val="Code"/>
      </w:pPr>
      <w:r>
        <w:t xml:space="preserve">    deliveryReport      [15] BOOLEAN OPTIONAL,</w:t>
      </w:r>
    </w:p>
    <w:p w14:paraId="5BC2E4FF" w14:textId="77777777" w:rsidR="008B3C75" w:rsidRDefault="008B3C75" w:rsidP="008B3C75">
      <w:pPr>
        <w:pStyle w:val="Code"/>
      </w:pPr>
      <w:r>
        <w:t xml:space="preserve">    readReport          [16] BOOLEAN OPTIONAL,</w:t>
      </w:r>
    </w:p>
    <w:p w14:paraId="5ED7FDF3" w14:textId="77777777" w:rsidR="008B3C75" w:rsidRDefault="008B3C75" w:rsidP="008B3C75">
      <w:pPr>
        <w:pStyle w:val="Code"/>
      </w:pPr>
      <w:r>
        <w:t xml:space="preserve">    store               [17] BOOLEAN OPTIONAL,</w:t>
      </w:r>
    </w:p>
    <w:p w14:paraId="1F364206" w14:textId="77777777" w:rsidR="008B3C75" w:rsidRDefault="008B3C75" w:rsidP="008B3C75">
      <w:pPr>
        <w:pStyle w:val="Code"/>
      </w:pPr>
      <w:r>
        <w:t xml:space="preserve">    state               [18] MMState OPTIONAL,</w:t>
      </w:r>
    </w:p>
    <w:p w14:paraId="7F8FA57C" w14:textId="77777777" w:rsidR="008B3C75" w:rsidRDefault="008B3C75" w:rsidP="008B3C75">
      <w:pPr>
        <w:pStyle w:val="Code"/>
      </w:pPr>
      <w:r>
        <w:t xml:space="preserve">    flags               [19] MMFlags OPTIONAL,</w:t>
      </w:r>
    </w:p>
    <w:p w14:paraId="44CC86EC" w14:textId="77777777" w:rsidR="008B3C75" w:rsidRDefault="008B3C75" w:rsidP="008B3C75">
      <w:pPr>
        <w:pStyle w:val="Code"/>
      </w:pPr>
      <w:r>
        <w:t xml:space="preserve">    replyCharging       [20] MMSReplyCharging OPTIONAL,</w:t>
      </w:r>
    </w:p>
    <w:p w14:paraId="7560F5C1" w14:textId="77777777" w:rsidR="008B3C75" w:rsidRDefault="008B3C75" w:rsidP="008B3C75">
      <w:pPr>
        <w:pStyle w:val="Code"/>
      </w:pPr>
      <w:r>
        <w:t xml:space="preserve">    applicID            [21] UTF8String OPTIONAL,</w:t>
      </w:r>
    </w:p>
    <w:p w14:paraId="23C0EE24" w14:textId="77777777" w:rsidR="008B3C75" w:rsidRDefault="008B3C75" w:rsidP="008B3C75">
      <w:pPr>
        <w:pStyle w:val="Code"/>
      </w:pPr>
      <w:r>
        <w:t xml:space="preserve">    replyApplicID       [22] UTF8String OPTIONAL,</w:t>
      </w:r>
    </w:p>
    <w:p w14:paraId="3B7CACD3" w14:textId="77777777" w:rsidR="008B3C75" w:rsidRDefault="008B3C75" w:rsidP="008B3C75">
      <w:pPr>
        <w:pStyle w:val="Code"/>
      </w:pPr>
      <w:r>
        <w:t xml:space="preserve">    auxApplicInfo       [23] UTF8String OPTIONAL,</w:t>
      </w:r>
    </w:p>
    <w:p w14:paraId="38FEFB03" w14:textId="77777777" w:rsidR="008B3C75" w:rsidRDefault="008B3C75" w:rsidP="008B3C75">
      <w:pPr>
        <w:pStyle w:val="Code"/>
      </w:pPr>
      <w:r>
        <w:t xml:space="preserve">    contentClass        [24] MMSContentClass OPTIONAL,</w:t>
      </w:r>
    </w:p>
    <w:p w14:paraId="28F06C32" w14:textId="77777777" w:rsidR="008B3C75" w:rsidRDefault="008B3C75" w:rsidP="008B3C75">
      <w:pPr>
        <w:pStyle w:val="Code"/>
      </w:pPr>
      <w:r>
        <w:t xml:space="preserve">    dRMContent          [25] BOOLEAN OPTIONAL,</w:t>
      </w:r>
    </w:p>
    <w:p w14:paraId="2A73864B" w14:textId="77777777" w:rsidR="008B3C75" w:rsidRDefault="008B3C75" w:rsidP="008B3C75">
      <w:pPr>
        <w:pStyle w:val="Code"/>
      </w:pPr>
      <w:r>
        <w:t xml:space="preserve">    adaptationAllowed   [26] MMSAdaptation OPTIONAL,</w:t>
      </w:r>
    </w:p>
    <w:p w14:paraId="2CF3B3B4" w14:textId="77777777" w:rsidR="008B3C75" w:rsidRDefault="008B3C75" w:rsidP="008B3C75">
      <w:pPr>
        <w:pStyle w:val="Code"/>
      </w:pPr>
      <w:r>
        <w:t xml:space="preserve">    contentType         [27] MMSContentType,</w:t>
      </w:r>
    </w:p>
    <w:p w14:paraId="1C41CCAC" w14:textId="77777777" w:rsidR="008B3C75" w:rsidRDefault="008B3C75" w:rsidP="008B3C75">
      <w:pPr>
        <w:pStyle w:val="Code"/>
      </w:pPr>
      <w:r>
        <w:t xml:space="preserve">    responseStatus      [28] MMSResponseStatus,</w:t>
      </w:r>
    </w:p>
    <w:p w14:paraId="23559284" w14:textId="77777777" w:rsidR="008B3C75" w:rsidRDefault="008B3C75" w:rsidP="008B3C75">
      <w:pPr>
        <w:pStyle w:val="Code"/>
      </w:pPr>
      <w:r>
        <w:t xml:space="preserve">    responseStatusText  [29] UTF8String OPTIONAL,</w:t>
      </w:r>
    </w:p>
    <w:p w14:paraId="24E295FD" w14:textId="77777777" w:rsidR="008B3C75" w:rsidRDefault="008B3C75" w:rsidP="008B3C75">
      <w:pPr>
        <w:pStyle w:val="Code"/>
      </w:pPr>
      <w:r>
        <w:t xml:space="preserve">    messageID           [30] UTF8String</w:t>
      </w:r>
    </w:p>
    <w:p w14:paraId="23A0E20E" w14:textId="77777777" w:rsidR="008B3C75" w:rsidRDefault="008B3C75" w:rsidP="008B3C75">
      <w:pPr>
        <w:pStyle w:val="Code"/>
      </w:pPr>
      <w:r>
        <w:t>}</w:t>
      </w:r>
    </w:p>
    <w:p w14:paraId="6E0CF013" w14:textId="77777777" w:rsidR="008B3C75" w:rsidRDefault="008B3C75" w:rsidP="008B3C75">
      <w:pPr>
        <w:pStyle w:val="Code"/>
      </w:pPr>
    </w:p>
    <w:p w14:paraId="01630390" w14:textId="77777777" w:rsidR="008B3C75" w:rsidRDefault="008B3C75" w:rsidP="008B3C75">
      <w:pPr>
        <w:pStyle w:val="Code"/>
      </w:pPr>
      <w:r>
        <w:t>MMSSendByNonLocalTarget ::= SEQUENCE</w:t>
      </w:r>
    </w:p>
    <w:p w14:paraId="4E8C6C20" w14:textId="77777777" w:rsidR="008B3C75" w:rsidRDefault="008B3C75" w:rsidP="008B3C75">
      <w:pPr>
        <w:pStyle w:val="Code"/>
      </w:pPr>
      <w:r>
        <w:t>{</w:t>
      </w:r>
    </w:p>
    <w:p w14:paraId="7C1CE608" w14:textId="77777777" w:rsidR="008B3C75" w:rsidRDefault="008B3C75" w:rsidP="008B3C75">
      <w:pPr>
        <w:pStyle w:val="Code"/>
      </w:pPr>
      <w:r>
        <w:t xml:space="preserve">    version             [1]  MMSVersion,</w:t>
      </w:r>
    </w:p>
    <w:p w14:paraId="7BB1C779" w14:textId="77777777" w:rsidR="008B3C75" w:rsidRDefault="008B3C75" w:rsidP="008B3C75">
      <w:pPr>
        <w:pStyle w:val="Code"/>
      </w:pPr>
      <w:r>
        <w:t xml:space="preserve">    transactionID       [2]  UTF8String,</w:t>
      </w:r>
    </w:p>
    <w:p w14:paraId="6E3E75D9" w14:textId="77777777" w:rsidR="008B3C75" w:rsidRDefault="008B3C75" w:rsidP="008B3C75">
      <w:pPr>
        <w:pStyle w:val="Code"/>
      </w:pPr>
      <w:r>
        <w:t xml:space="preserve">    messageID           [3]  UTF8String,</w:t>
      </w:r>
    </w:p>
    <w:p w14:paraId="6D3C00A3" w14:textId="77777777" w:rsidR="008B3C75" w:rsidRDefault="008B3C75" w:rsidP="008B3C75">
      <w:pPr>
        <w:pStyle w:val="Code"/>
      </w:pPr>
      <w:r>
        <w:t xml:space="preserve">    terminatingMMSParty [4]  SEQUENCE OF MMSParty,</w:t>
      </w:r>
    </w:p>
    <w:p w14:paraId="31F16254" w14:textId="77777777" w:rsidR="008B3C75" w:rsidRDefault="008B3C75" w:rsidP="008B3C75">
      <w:pPr>
        <w:pStyle w:val="Code"/>
      </w:pPr>
      <w:r>
        <w:t xml:space="preserve">    originatingMMSParty [5]  MMSParty,</w:t>
      </w:r>
    </w:p>
    <w:p w14:paraId="145606C3" w14:textId="77777777" w:rsidR="008B3C75" w:rsidRDefault="008B3C75" w:rsidP="008B3C75">
      <w:pPr>
        <w:pStyle w:val="Code"/>
      </w:pPr>
      <w:r>
        <w:t xml:space="preserve">    direction           [6]  MMSDirection,</w:t>
      </w:r>
    </w:p>
    <w:p w14:paraId="434E1CF0" w14:textId="77777777" w:rsidR="008B3C75" w:rsidRDefault="008B3C75" w:rsidP="008B3C75">
      <w:pPr>
        <w:pStyle w:val="Code"/>
      </w:pPr>
      <w:r>
        <w:t xml:space="preserve">    contentType         [7]  MMSContentType,</w:t>
      </w:r>
    </w:p>
    <w:p w14:paraId="26B90293" w14:textId="77777777" w:rsidR="008B3C75" w:rsidRDefault="008B3C75" w:rsidP="008B3C75">
      <w:pPr>
        <w:pStyle w:val="Code"/>
      </w:pPr>
      <w:r>
        <w:t xml:space="preserve">    messageClass        [8]  MMSMessageClass OPTIONAL,</w:t>
      </w:r>
    </w:p>
    <w:p w14:paraId="22A47DA6" w14:textId="77777777" w:rsidR="008B3C75" w:rsidRDefault="008B3C75" w:rsidP="008B3C75">
      <w:pPr>
        <w:pStyle w:val="Code"/>
      </w:pPr>
      <w:r>
        <w:t xml:space="preserve">    dateTime            [9]  Timestamp,</w:t>
      </w:r>
    </w:p>
    <w:p w14:paraId="1B74FE48" w14:textId="77777777" w:rsidR="008B3C75" w:rsidRDefault="008B3C75" w:rsidP="008B3C75">
      <w:pPr>
        <w:pStyle w:val="Code"/>
      </w:pPr>
      <w:r>
        <w:t xml:space="preserve">    expiry              [10] MMSExpiry OPTIONAL,</w:t>
      </w:r>
    </w:p>
    <w:p w14:paraId="724BD3BD" w14:textId="77777777" w:rsidR="008B3C75" w:rsidRDefault="008B3C75" w:rsidP="008B3C75">
      <w:pPr>
        <w:pStyle w:val="Code"/>
      </w:pPr>
      <w:r>
        <w:t xml:space="preserve">    deliveryReport      [11] BOOLEAN OPTIONAL,</w:t>
      </w:r>
    </w:p>
    <w:p w14:paraId="6206F3B7" w14:textId="77777777" w:rsidR="008B3C75" w:rsidRDefault="008B3C75" w:rsidP="008B3C75">
      <w:pPr>
        <w:pStyle w:val="Code"/>
      </w:pPr>
      <w:r>
        <w:t xml:space="preserve">    priority            [12] MMSPriority OPTIONAL,</w:t>
      </w:r>
    </w:p>
    <w:p w14:paraId="3FC0AFA3" w14:textId="77777777" w:rsidR="008B3C75" w:rsidRDefault="008B3C75" w:rsidP="008B3C75">
      <w:pPr>
        <w:pStyle w:val="Code"/>
      </w:pPr>
      <w:r>
        <w:t xml:space="preserve">    senderVisibility    [13] BOOLEAN OPTIONAL,</w:t>
      </w:r>
    </w:p>
    <w:p w14:paraId="5E1ED93A" w14:textId="77777777" w:rsidR="008B3C75" w:rsidRDefault="008B3C75" w:rsidP="008B3C75">
      <w:pPr>
        <w:pStyle w:val="Code"/>
      </w:pPr>
      <w:r>
        <w:t xml:space="preserve">    readReport          [14] BOOLEAN OPTIONAL,</w:t>
      </w:r>
    </w:p>
    <w:p w14:paraId="60807E2E" w14:textId="77777777" w:rsidR="008B3C75" w:rsidRDefault="008B3C75" w:rsidP="008B3C75">
      <w:pPr>
        <w:pStyle w:val="Code"/>
      </w:pPr>
      <w:r>
        <w:t xml:space="preserve">    subject             [15] MMSSubject OPTIONAL,</w:t>
      </w:r>
    </w:p>
    <w:p w14:paraId="3C758B12" w14:textId="77777777" w:rsidR="008B3C75" w:rsidRDefault="008B3C75" w:rsidP="008B3C75">
      <w:pPr>
        <w:pStyle w:val="Code"/>
      </w:pPr>
      <w:r>
        <w:t xml:space="preserve">    forwardCount        [16] INTEGER OPTIONAL,</w:t>
      </w:r>
    </w:p>
    <w:p w14:paraId="0464FBA6" w14:textId="77777777" w:rsidR="008B3C75" w:rsidRDefault="008B3C75" w:rsidP="008B3C75">
      <w:pPr>
        <w:pStyle w:val="Code"/>
      </w:pPr>
      <w:r>
        <w:t xml:space="preserve">    previouslySentBy    [17] MMSPreviouslySentBy OPTIONAL,</w:t>
      </w:r>
    </w:p>
    <w:p w14:paraId="3116B512" w14:textId="77777777" w:rsidR="008B3C75" w:rsidRDefault="008B3C75" w:rsidP="008B3C75">
      <w:pPr>
        <w:pStyle w:val="Code"/>
      </w:pPr>
      <w:r>
        <w:t xml:space="preserve">    prevSentByDateTime  [18] Timestamp OPTIONAL,</w:t>
      </w:r>
    </w:p>
    <w:p w14:paraId="4F2D3BFE" w14:textId="77777777" w:rsidR="008B3C75" w:rsidRDefault="008B3C75" w:rsidP="008B3C75">
      <w:pPr>
        <w:pStyle w:val="Code"/>
      </w:pPr>
      <w:r>
        <w:t xml:space="preserve">    applicID            [19] UTF8String OPTIONAL,</w:t>
      </w:r>
    </w:p>
    <w:p w14:paraId="156371EB" w14:textId="77777777" w:rsidR="008B3C75" w:rsidRDefault="008B3C75" w:rsidP="008B3C75">
      <w:pPr>
        <w:pStyle w:val="Code"/>
      </w:pPr>
      <w:r>
        <w:t xml:space="preserve">    replyApplicID       [20] UTF8String OPTIONAL,</w:t>
      </w:r>
    </w:p>
    <w:p w14:paraId="2315F467" w14:textId="77777777" w:rsidR="008B3C75" w:rsidRDefault="008B3C75" w:rsidP="008B3C75">
      <w:pPr>
        <w:pStyle w:val="Code"/>
      </w:pPr>
      <w:r>
        <w:t xml:space="preserve">    auxApplicInfo       [21] UTF8String OPTIONAL,</w:t>
      </w:r>
    </w:p>
    <w:p w14:paraId="1C4DD775" w14:textId="77777777" w:rsidR="008B3C75" w:rsidRDefault="008B3C75" w:rsidP="008B3C75">
      <w:pPr>
        <w:pStyle w:val="Code"/>
      </w:pPr>
      <w:r>
        <w:t xml:space="preserve">    contentClass        [22] MMSContentClass OPTIONAL,</w:t>
      </w:r>
    </w:p>
    <w:p w14:paraId="714F5448" w14:textId="77777777" w:rsidR="008B3C75" w:rsidRDefault="008B3C75" w:rsidP="008B3C75">
      <w:pPr>
        <w:pStyle w:val="Code"/>
      </w:pPr>
      <w:r>
        <w:t xml:space="preserve">    dRMContent          [23] BOOLEAN OPTIONAL,</w:t>
      </w:r>
    </w:p>
    <w:p w14:paraId="0B613184" w14:textId="77777777" w:rsidR="008B3C75" w:rsidRDefault="008B3C75" w:rsidP="008B3C75">
      <w:pPr>
        <w:pStyle w:val="Code"/>
      </w:pPr>
      <w:r>
        <w:t xml:space="preserve">    adaptationAllowed   [24] MMSAdaptation OPTIONAL</w:t>
      </w:r>
    </w:p>
    <w:p w14:paraId="2AB54309" w14:textId="77777777" w:rsidR="008B3C75" w:rsidRDefault="008B3C75" w:rsidP="008B3C75">
      <w:pPr>
        <w:pStyle w:val="Code"/>
      </w:pPr>
      <w:r>
        <w:t>}</w:t>
      </w:r>
    </w:p>
    <w:p w14:paraId="06D97EF3" w14:textId="77777777" w:rsidR="008B3C75" w:rsidRDefault="008B3C75" w:rsidP="008B3C75">
      <w:pPr>
        <w:pStyle w:val="Code"/>
      </w:pPr>
    </w:p>
    <w:p w14:paraId="60E7D91D" w14:textId="77777777" w:rsidR="008B3C75" w:rsidRDefault="008B3C75" w:rsidP="008B3C75">
      <w:pPr>
        <w:pStyle w:val="Code"/>
      </w:pPr>
      <w:r>
        <w:t>MMSNotification ::= SEQUENCE</w:t>
      </w:r>
    </w:p>
    <w:p w14:paraId="39810726" w14:textId="77777777" w:rsidR="008B3C75" w:rsidRDefault="008B3C75" w:rsidP="008B3C75">
      <w:pPr>
        <w:pStyle w:val="Code"/>
      </w:pPr>
      <w:r>
        <w:t>{</w:t>
      </w:r>
    </w:p>
    <w:p w14:paraId="25FC1FF0" w14:textId="77777777" w:rsidR="008B3C75" w:rsidRDefault="008B3C75" w:rsidP="008B3C75">
      <w:pPr>
        <w:pStyle w:val="Code"/>
      </w:pPr>
      <w:r>
        <w:t xml:space="preserve">    transactionID           [1]  UTF8String,</w:t>
      </w:r>
    </w:p>
    <w:p w14:paraId="5461F993" w14:textId="77777777" w:rsidR="008B3C75" w:rsidRDefault="008B3C75" w:rsidP="008B3C75">
      <w:pPr>
        <w:pStyle w:val="Code"/>
      </w:pPr>
      <w:r>
        <w:t xml:space="preserve">    version                 [2]  MMSVersion,</w:t>
      </w:r>
    </w:p>
    <w:p w14:paraId="4DB06FDE" w14:textId="77777777" w:rsidR="008B3C75" w:rsidRDefault="008B3C75" w:rsidP="008B3C75">
      <w:pPr>
        <w:pStyle w:val="Code"/>
      </w:pPr>
      <w:r>
        <w:t xml:space="preserve">    originatingMMSParty     [3]  MMSParty OPTIONAL,</w:t>
      </w:r>
    </w:p>
    <w:p w14:paraId="04C06DF8" w14:textId="77777777" w:rsidR="008B3C75" w:rsidRDefault="008B3C75" w:rsidP="008B3C75">
      <w:pPr>
        <w:pStyle w:val="Code"/>
      </w:pPr>
      <w:r>
        <w:t xml:space="preserve">    direction               [4]  MMSDirection,</w:t>
      </w:r>
    </w:p>
    <w:p w14:paraId="65478029" w14:textId="77777777" w:rsidR="008B3C75" w:rsidRDefault="008B3C75" w:rsidP="008B3C75">
      <w:pPr>
        <w:pStyle w:val="Code"/>
      </w:pPr>
      <w:r>
        <w:t xml:space="preserve">    subject                 [5]  MMSSubject OPTIONAL,</w:t>
      </w:r>
    </w:p>
    <w:p w14:paraId="030C8029" w14:textId="77777777" w:rsidR="008B3C75" w:rsidRDefault="008B3C75" w:rsidP="008B3C75">
      <w:pPr>
        <w:pStyle w:val="Code"/>
      </w:pPr>
      <w:r>
        <w:t xml:space="preserve">    deliveryReportRequested [6]  BOOLEAN OPTIONAL,</w:t>
      </w:r>
    </w:p>
    <w:p w14:paraId="119D6184" w14:textId="77777777" w:rsidR="008B3C75" w:rsidRDefault="008B3C75" w:rsidP="008B3C75">
      <w:pPr>
        <w:pStyle w:val="Code"/>
      </w:pPr>
      <w:r>
        <w:t xml:space="preserve">    stored                  [7]  BOOLEAN OPTIONAL,</w:t>
      </w:r>
    </w:p>
    <w:p w14:paraId="5DB2B668" w14:textId="77777777" w:rsidR="008B3C75" w:rsidRDefault="008B3C75" w:rsidP="008B3C75">
      <w:pPr>
        <w:pStyle w:val="Code"/>
      </w:pPr>
      <w:r>
        <w:t xml:space="preserve">    messageClass            [8]  MMSMessageClass,</w:t>
      </w:r>
    </w:p>
    <w:p w14:paraId="2C0CA021" w14:textId="77777777" w:rsidR="008B3C75" w:rsidRDefault="008B3C75" w:rsidP="008B3C75">
      <w:pPr>
        <w:pStyle w:val="Code"/>
      </w:pPr>
      <w:r>
        <w:t xml:space="preserve">    priority                [9]  MMSPriority OPTIONAL,</w:t>
      </w:r>
    </w:p>
    <w:p w14:paraId="7B67DE7D" w14:textId="77777777" w:rsidR="008B3C75" w:rsidRDefault="008B3C75" w:rsidP="008B3C75">
      <w:pPr>
        <w:pStyle w:val="Code"/>
      </w:pPr>
      <w:r>
        <w:t xml:space="preserve">    messageSize             [10]  INTEGER,</w:t>
      </w:r>
    </w:p>
    <w:p w14:paraId="5ACF4CB5" w14:textId="77777777" w:rsidR="008B3C75" w:rsidRDefault="008B3C75" w:rsidP="008B3C75">
      <w:pPr>
        <w:pStyle w:val="Code"/>
      </w:pPr>
      <w:r>
        <w:t xml:space="preserve">    expiry                  [11] MMSExpiry,</w:t>
      </w:r>
    </w:p>
    <w:p w14:paraId="5DBE99CA" w14:textId="77777777" w:rsidR="008B3C75" w:rsidRDefault="008B3C75" w:rsidP="008B3C75">
      <w:pPr>
        <w:pStyle w:val="Code"/>
      </w:pPr>
      <w:r>
        <w:t xml:space="preserve">    replyCharging           [12] MMSReplyCharging OPTIONAL</w:t>
      </w:r>
    </w:p>
    <w:p w14:paraId="741EB2A5" w14:textId="77777777" w:rsidR="008B3C75" w:rsidRDefault="008B3C75" w:rsidP="008B3C75">
      <w:pPr>
        <w:pStyle w:val="Code"/>
      </w:pPr>
      <w:r>
        <w:t>}</w:t>
      </w:r>
    </w:p>
    <w:p w14:paraId="58B86318" w14:textId="77777777" w:rsidR="008B3C75" w:rsidRDefault="008B3C75" w:rsidP="008B3C75">
      <w:pPr>
        <w:pStyle w:val="Code"/>
      </w:pPr>
    </w:p>
    <w:p w14:paraId="34BE7300" w14:textId="77777777" w:rsidR="008B3C75" w:rsidRDefault="008B3C75" w:rsidP="008B3C75">
      <w:pPr>
        <w:pStyle w:val="Code"/>
      </w:pPr>
      <w:r>
        <w:t>MMSSendToNonLocalTarget ::= SEQUENCE</w:t>
      </w:r>
    </w:p>
    <w:p w14:paraId="094E9454" w14:textId="77777777" w:rsidR="008B3C75" w:rsidRDefault="008B3C75" w:rsidP="008B3C75">
      <w:pPr>
        <w:pStyle w:val="Code"/>
      </w:pPr>
      <w:r>
        <w:t>{</w:t>
      </w:r>
    </w:p>
    <w:p w14:paraId="269D1F60" w14:textId="77777777" w:rsidR="008B3C75" w:rsidRDefault="008B3C75" w:rsidP="008B3C75">
      <w:pPr>
        <w:pStyle w:val="Code"/>
      </w:pPr>
      <w:r>
        <w:t xml:space="preserve">    version             [1]  MMSVersion,</w:t>
      </w:r>
    </w:p>
    <w:p w14:paraId="74C97CF0" w14:textId="77777777" w:rsidR="008B3C75" w:rsidRDefault="008B3C75" w:rsidP="008B3C75">
      <w:pPr>
        <w:pStyle w:val="Code"/>
      </w:pPr>
      <w:r>
        <w:t xml:space="preserve">    transactionID       [2]  UTF8String,</w:t>
      </w:r>
    </w:p>
    <w:p w14:paraId="70CB05EF" w14:textId="77777777" w:rsidR="008B3C75" w:rsidRDefault="008B3C75" w:rsidP="008B3C75">
      <w:pPr>
        <w:pStyle w:val="Code"/>
      </w:pPr>
      <w:r>
        <w:t xml:space="preserve">    messageID           [3]  UTF8String,</w:t>
      </w:r>
    </w:p>
    <w:p w14:paraId="37AFA0AE" w14:textId="77777777" w:rsidR="008B3C75" w:rsidRDefault="008B3C75" w:rsidP="008B3C75">
      <w:pPr>
        <w:pStyle w:val="Code"/>
      </w:pPr>
      <w:r>
        <w:t xml:space="preserve">    terminatingMMSParty [4]  SEQUENCE OF MMSParty,</w:t>
      </w:r>
    </w:p>
    <w:p w14:paraId="67B3FA9E" w14:textId="77777777" w:rsidR="008B3C75" w:rsidRDefault="008B3C75" w:rsidP="008B3C75">
      <w:pPr>
        <w:pStyle w:val="Code"/>
      </w:pPr>
      <w:r>
        <w:t xml:space="preserve">    originatingMMSParty [5]  MMSParty,</w:t>
      </w:r>
    </w:p>
    <w:p w14:paraId="7EA25D35" w14:textId="77777777" w:rsidR="008B3C75" w:rsidRDefault="008B3C75" w:rsidP="008B3C75">
      <w:pPr>
        <w:pStyle w:val="Code"/>
      </w:pPr>
      <w:r>
        <w:t xml:space="preserve">    direction           [6]  MMSDirection,</w:t>
      </w:r>
    </w:p>
    <w:p w14:paraId="35DEA3FB" w14:textId="77777777" w:rsidR="008B3C75" w:rsidRDefault="008B3C75" w:rsidP="008B3C75">
      <w:pPr>
        <w:pStyle w:val="Code"/>
      </w:pPr>
      <w:r>
        <w:t xml:space="preserve">    contentType         [7]  MMSContentType,</w:t>
      </w:r>
    </w:p>
    <w:p w14:paraId="3945930D" w14:textId="77777777" w:rsidR="008B3C75" w:rsidRDefault="008B3C75" w:rsidP="008B3C75">
      <w:pPr>
        <w:pStyle w:val="Code"/>
      </w:pPr>
      <w:r>
        <w:t xml:space="preserve">    messageClass        [8]  MMSMessageClass OPTIONAL,</w:t>
      </w:r>
    </w:p>
    <w:p w14:paraId="3D271C69" w14:textId="77777777" w:rsidR="008B3C75" w:rsidRDefault="008B3C75" w:rsidP="008B3C75">
      <w:pPr>
        <w:pStyle w:val="Code"/>
      </w:pPr>
      <w:r>
        <w:t xml:space="preserve">    dateTime            [9]  Timestamp,</w:t>
      </w:r>
    </w:p>
    <w:p w14:paraId="2079B4F3" w14:textId="77777777" w:rsidR="008B3C75" w:rsidRDefault="008B3C75" w:rsidP="008B3C75">
      <w:pPr>
        <w:pStyle w:val="Code"/>
      </w:pPr>
      <w:r>
        <w:t xml:space="preserve">    expiry              [10] MMSExpiry OPTIONAL,</w:t>
      </w:r>
    </w:p>
    <w:p w14:paraId="781F88B8" w14:textId="77777777" w:rsidR="008B3C75" w:rsidRDefault="008B3C75" w:rsidP="008B3C75">
      <w:pPr>
        <w:pStyle w:val="Code"/>
      </w:pPr>
      <w:r>
        <w:t xml:space="preserve">    deliveryReport      [11] BOOLEAN OPTIONAL,</w:t>
      </w:r>
    </w:p>
    <w:p w14:paraId="6CCCEEC1" w14:textId="77777777" w:rsidR="008B3C75" w:rsidRDefault="008B3C75" w:rsidP="008B3C75">
      <w:pPr>
        <w:pStyle w:val="Code"/>
      </w:pPr>
      <w:r>
        <w:t xml:space="preserve">    priority            [12] MMSPriority OPTIONAL,</w:t>
      </w:r>
    </w:p>
    <w:p w14:paraId="0CF06252" w14:textId="77777777" w:rsidR="008B3C75" w:rsidRDefault="008B3C75" w:rsidP="008B3C75">
      <w:pPr>
        <w:pStyle w:val="Code"/>
      </w:pPr>
      <w:r>
        <w:t xml:space="preserve">    senderVisibility    [13] BOOLEAN OPTIONAL,</w:t>
      </w:r>
    </w:p>
    <w:p w14:paraId="7CF88F2B" w14:textId="77777777" w:rsidR="008B3C75" w:rsidRDefault="008B3C75" w:rsidP="008B3C75">
      <w:pPr>
        <w:pStyle w:val="Code"/>
      </w:pPr>
      <w:r>
        <w:t xml:space="preserve">    readReport          [14] BOOLEAN OPTIONAL,</w:t>
      </w:r>
    </w:p>
    <w:p w14:paraId="66996B57" w14:textId="77777777" w:rsidR="008B3C75" w:rsidRDefault="008B3C75" w:rsidP="008B3C75">
      <w:pPr>
        <w:pStyle w:val="Code"/>
      </w:pPr>
      <w:r>
        <w:t xml:space="preserve">    subject             [15] MMSSubject OPTIONAL,</w:t>
      </w:r>
    </w:p>
    <w:p w14:paraId="26B7D939" w14:textId="77777777" w:rsidR="008B3C75" w:rsidRDefault="008B3C75" w:rsidP="008B3C75">
      <w:pPr>
        <w:pStyle w:val="Code"/>
      </w:pPr>
      <w:r>
        <w:t xml:space="preserve">    forwardCount        [16] INTEGER OPTIONAL,</w:t>
      </w:r>
    </w:p>
    <w:p w14:paraId="761539C5" w14:textId="77777777" w:rsidR="008B3C75" w:rsidRDefault="008B3C75" w:rsidP="008B3C75">
      <w:pPr>
        <w:pStyle w:val="Code"/>
      </w:pPr>
      <w:r>
        <w:t xml:space="preserve">    previouslySentBy    [17] MMSPreviouslySentBy OPTIONAL,</w:t>
      </w:r>
    </w:p>
    <w:p w14:paraId="27562125" w14:textId="77777777" w:rsidR="008B3C75" w:rsidRDefault="008B3C75" w:rsidP="008B3C75">
      <w:pPr>
        <w:pStyle w:val="Code"/>
      </w:pPr>
      <w:r>
        <w:t xml:space="preserve">    prevSentByDateTime  [18] Timestamp OPTIONAL,</w:t>
      </w:r>
    </w:p>
    <w:p w14:paraId="2E42558B" w14:textId="77777777" w:rsidR="008B3C75" w:rsidRDefault="008B3C75" w:rsidP="008B3C75">
      <w:pPr>
        <w:pStyle w:val="Code"/>
      </w:pPr>
      <w:r>
        <w:t xml:space="preserve">    applicID            [19] UTF8String OPTIONAL,</w:t>
      </w:r>
    </w:p>
    <w:p w14:paraId="41D88BD0" w14:textId="77777777" w:rsidR="008B3C75" w:rsidRDefault="008B3C75" w:rsidP="008B3C75">
      <w:pPr>
        <w:pStyle w:val="Code"/>
      </w:pPr>
      <w:r>
        <w:t xml:space="preserve">    replyApplicID       [20] UTF8String OPTIONAL,</w:t>
      </w:r>
    </w:p>
    <w:p w14:paraId="2B788DFE" w14:textId="77777777" w:rsidR="008B3C75" w:rsidRDefault="008B3C75" w:rsidP="008B3C75">
      <w:pPr>
        <w:pStyle w:val="Code"/>
      </w:pPr>
      <w:r>
        <w:t xml:space="preserve">    auxApplicInfo       [21] UTF8String OPTIONAL,</w:t>
      </w:r>
    </w:p>
    <w:p w14:paraId="4AEC2489" w14:textId="77777777" w:rsidR="008B3C75" w:rsidRDefault="008B3C75" w:rsidP="008B3C75">
      <w:pPr>
        <w:pStyle w:val="Code"/>
      </w:pPr>
      <w:r>
        <w:t xml:space="preserve">    contentClass        [22] MMSContentClass OPTIONAL,</w:t>
      </w:r>
    </w:p>
    <w:p w14:paraId="60427EC0" w14:textId="77777777" w:rsidR="008B3C75" w:rsidRDefault="008B3C75" w:rsidP="008B3C75">
      <w:pPr>
        <w:pStyle w:val="Code"/>
      </w:pPr>
      <w:r>
        <w:t xml:space="preserve">    dRMContent          [23] BOOLEAN OPTIONAL,</w:t>
      </w:r>
    </w:p>
    <w:p w14:paraId="72056390" w14:textId="77777777" w:rsidR="008B3C75" w:rsidRDefault="008B3C75" w:rsidP="008B3C75">
      <w:pPr>
        <w:pStyle w:val="Code"/>
      </w:pPr>
      <w:r>
        <w:t xml:space="preserve">    adaptationAllowed   [24] MMSAdaptation OPTIONAL</w:t>
      </w:r>
    </w:p>
    <w:p w14:paraId="53C98705" w14:textId="77777777" w:rsidR="008B3C75" w:rsidRDefault="008B3C75" w:rsidP="008B3C75">
      <w:pPr>
        <w:pStyle w:val="Code"/>
      </w:pPr>
      <w:r>
        <w:t>}</w:t>
      </w:r>
    </w:p>
    <w:p w14:paraId="754DA075" w14:textId="77777777" w:rsidR="008B3C75" w:rsidRDefault="008B3C75" w:rsidP="008B3C75">
      <w:pPr>
        <w:pStyle w:val="Code"/>
      </w:pPr>
    </w:p>
    <w:p w14:paraId="3E1199F2" w14:textId="77777777" w:rsidR="008B3C75" w:rsidRDefault="008B3C75" w:rsidP="008B3C75">
      <w:pPr>
        <w:pStyle w:val="Code"/>
      </w:pPr>
      <w:r>
        <w:t>MMSNotificationResponse ::= SEQUENCE</w:t>
      </w:r>
    </w:p>
    <w:p w14:paraId="444BB30E" w14:textId="77777777" w:rsidR="008B3C75" w:rsidRDefault="008B3C75" w:rsidP="008B3C75">
      <w:pPr>
        <w:pStyle w:val="Code"/>
      </w:pPr>
      <w:r>
        <w:t>{</w:t>
      </w:r>
    </w:p>
    <w:p w14:paraId="2720E745" w14:textId="77777777" w:rsidR="008B3C75" w:rsidRDefault="008B3C75" w:rsidP="008B3C75">
      <w:pPr>
        <w:pStyle w:val="Code"/>
      </w:pPr>
      <w:r>
        <w:t xml:space="preserve">    transactionID [1] UTF8String,</w:t>
      </w:r>
    </w:p>
    <w:p w14:paraId="34550AF9" w14:textId="77777777" w:rsidR="008B3C75" w:rsidRDefault="008B3C75" w:rsidP="008B3C75">
      <w:pPr>
        <w:pStyle w:val="Code"/>
      </w:pPr>
      <w:r>
        <w:t xml:space="preserve">    version       [2] MMSVersion,</w:t>
      </w:r>
    </w:p>
    <w:p w14:paraId="3D92C22E" w14:textId="77777777" w:rsidR="008B3C75" w:rsidRDefault="008B3C75" w:rsidP="008B3C75">
      <w:pPr>
        <w:pStyle w:val="Code"/>
      </w:pPr>
      <w:r>
        <w:t xml:space="preserve">    direction     [3] MMSDirection,</w:t>
      </w:r>
    </w:p>
    <w:p w14:paraId="423042BE" w14:textId="77777777" w:rsidR="008B3C75" w:rsidRDefault="008B3C75" w:rsidP="008B3C75">
      <w:pPr>
        <w:pStyle w:val="Code"/>
      </w:pPr>
      <w:r>
        <w:t xml:space="preserve">    status        [4] MMStatus,</w:t>
      </w:r>
    </w:p>
    <w:p w14:paraId="507D394E" w14:textId="77777777" w:rsidR="008B3C75" w:rsidRDefault="008B3C75" w:rsidP="008B3C75">
      <w:pPr>
        <w:pStyle w:val="Code"/>
      </w:pPr>
      <w:r>
        <w:t xml:space="preserve">    reportAllowed [5] BOOLEAN OPTIONAL</w:t>
      </w:r>
    </w:p>
    <w:p w14:paraId="6F0C4DB5" w14:textId="77777777" w:rsidR="008B3C75" w:rsidRDefault="008B3C75" w:rsidP="008B3C75">
      <w:pPr>
        <w:pStyle w:val="Code"/>
      </w:pPr>
      <w:r>
        <w:t>}</w:t>
      </w:r>
    </w:p>
    <w:p w14:paraId="460E19EE" w14:textId="77777777" w:rsidR="008B3C75" w:rsidRDefault="008B3C75" w:rsidP="008B3C75">
      <w:pPr>
        <w:pStyle w:val="Code"/>
      </w:pPr>
    </w:p>
    <w:p w14:paraId="26059EFF" w14:textId="77777777" w:rsidR="008B3C75" w:rsidRDefault="008B3C75" w:rsidP="008B3C75">
      <w:pPr>
        <w:pStyle w:val="Code"/>
      </w:pPr>
      <w:r>
        <w:t>MMSRetrieval ::= SEQUENCE</w:t>
      </w:r>
    </w:p>
    <w:p w14:paraId="40B166D1" w14:textId="77777777" w:rsidR="008B3C75" w:rsidRDefault="008B3C75" w:rsidP="008B3C75">
      <w:pPr>
        <w:pStyle w:val="Code"/>
      </w:pPr>
      <w:r>
        <w:t>{</w:t>
      </w:r>
    </w:p>
    <w:p w14:paraId="70C23305" w14:textId="77777777" w:rsidR="008B3C75" w:rsidRDefault="008B3C75" w:rsidP="008B3C75">
      <w:pPr>
        <w:pStyle w:val="Code"/>
      </w:pPr>
      <w:r>
        <w:t xml:space="preserve">    transactionID       [1]  UTF8String,</w:t>
      </w:r>
    </w:p>
    <w:p w14:paraId="652C3183" w14:textId="77777777" w:rsidR="008B3C75" w:rsidRDefault="008B3C75" w:rsidP="008B3C75">
      <w:pPr>
        <w:pStyle w:val="Code"/>
      </w:pPr>
      <w:r>
        <w:t xml:space="preserve">    version             [2]  MMSVersion,</w:t>
      </w:r>
    </w:p>
    <w:p w14:paraId="6B74619A" w14:textId="77777777" w:rsidR="008B3C75" w:rsidRDefault="008B3C75" w:rsidP="008B3C75">
      <w:pPr>
        <w:pStyle w:val="Code"/>
      </w:pPr>
      <w:r>
        <w:t xml:space="preserve">    messageID           [3]  UTF8String,</w:t>
      </w:r>
    </w:p>
    <w:p w14:paraId="6AD14A2D" w14:textId="77777777" w:rsidR="008B3C75" w:rsidRDefault="008B3C75" w:rsidP="008B3C75">
      <w:pPr>
        <w:pStyle w:val="Code"/>
      </w:pPr>
      <w:r>
        <w:t xml:space="preserve">    dateTime            [4]  Timestamp,</w:t>
      </w:r>
    </w:p>
    <w:p w14:paraId="7A179CA7" w14:textId="77777777" w:rsidR="008B3C75" w:rsidRDefault="008B3C75" w:rsidP="008B3C75">
      <w:pPr>
        <w:pStyle w:val="Code"/>
      </w:pPr>
      <w:r>
        <w:t xml:space="preserve">    originatingMMSParty [5]  MMSParty OPTIONAL,</w:t>
      </w:r>
    </w:p>
    <w:p w14:paraId="76E199B1" w14:textId="77777777" w:rsidR="008B3C75" w:rsidRDefault="008B3C75" w:rsidP="008B3C75">
      <w:pPr>
        <w:pStyle w:val="Code"/>
      </w:pPr>
      <w:r>
        <w:t xml:space="preserve">    previouslySentBy    [6]  MMSPreviouslySentBy OPTIONAL,</w:t>
      </w:r>
    </w:p>
    <w:p w14:paraId="47D21236" w14:textId="77777777" w:rsidR="008B3C75" w:rsidRDefault="008B3C75" w:rsidP="008B3C75">
      <w:pPr>
        <w:pStyle w:val="Code"/>
      </w:pPr>
      <w:r>
        <w:t xml:space="preserve">    prevSentByDateTime  [7]  Timestamp OPTIONAL,</w:t>
      </w:r>
    </w:p>
    <w:p w14:paraId="611185A5" w14:textId="77777777" w:rsidR="008B3C75" w:rsidRDefault="008B3C75" w:rsidP="008B3C75">
      <w:pPr>
        <w:pStyle w:val="Code"/>
      </w:pPr>
      <w:r>
        <w:t xml:space="preserve">    terminatingMMSParty [8]  SEQUENCE OF MMSParty OPTIONAL,</w:t>
      </w:r>
    </w:p>
    <w:p w14:paraId="7840F796" w14:textId="77777777" w:rsidR="008B3C75" w:rsidRDefault="008B3C75" w:rsidP="008B3C75">
      <w:pPr>
        <w:pStyle w:val="Code"/>
      </w:pPr>
      <w:r>
        <w:t xml:space="preserve">    cCRecipients        [9]  SEQUENCE OF MMSParty OPTIONAL,</w:t>
      </w:r>
    </w:p>
    <w:p w14:paraId="6F671DDD" w14:textId="77777777" w:rsidR="008B3C75" w:rsidRDefault="008B3C75" w:rsidP="008B3C75">
      <w:pPr>
        <w:pStyle w:val="Code"/>
      </w:pPr>
      <w:r>
        <w:t xml:space="preserve">    direction           [10] MMSDirection,</w:t>
      </w:r>
    </w:p>
    <w:p w14:paraId="61F1A889" w14:textId="77777777" w:rsidR="008B3C75" w:rsidRDefault="008B3C75" w:rsidP="008B3C75">
      <w:pPr>
        <w:pStyle w:val="Code"/>
      </w:pPr>
      <w:r>
        <w:t xml:space="preserve">    subject             [11] MMSSubject OPTIONAL,</w:t>
      </w:r>
    </w:p>
    <w:p w14:paraId="0EDB765A" w14:textId="77777777" w:rsidR="008B3C75" w:rsidRDefault="008B3C75" w:rsidP="008B3C75">
      <w:pPr>
        <w:pStyle w:val="Code"/>
      </w:pPr>
      <w:r>
        <w:t xml:space="preserve">    state               [12] MMState OPTIONAL,</w:t>
      </w:r>
    </w:p>
    <w:p w14:paraId="1458015C" w14:textId="77777777" w:rsidR="008B3C75" w:rsidRDefault="008B3C75" w:rsidP="008B3C75">
      <w:pPr>
        <w:pStyle w:val="Code"/>
      </w:pPr>
      <w:r>
        <w:t xml:space="preserve">    flags               [13] MMFlags OPTIONAL,</w:t>
      </w:r>
    </w:p>
    <w:p w14:paraId="0F38F5C6" w14:textId="77777777" w:rsidR="008B3C75" w:rsidRDefault="008B3C75" w:rsidP="008B3C75">
      <w:pPr>
        <w:pStyle w:val="Code"/>
      </w:pPr>
      <w:r>
        <w:t xml:space="preserve">    messageClass        [14] MMSMessageClass OPTIONAL,</w:t>
      </w:r>
    </w:p>
    <w:p w14:paraId="17396E1F" w14:textId="77777777" w:rsidR="008B3C75" w:rsidRDefault="008B3C75" w:rsidP="008B3C75">
      <w:pPr>
        <w:pStyle w:val="Code"/>
      </w:pPr>
      <w:r>
        <w:t xml:space="preserve">    priority            [15] MMSPriority,</w:t>
      </w:r>
    </w:p>
    <w:p w14:paraId="11424FCA" w14:textId="77777777" w:rsidR="008B3C75" w:rsidRDefault="008B3C75" w:rsidP="008B3C75">
      <w:pPr>
        <w:pStyle w:val="Code"/>
      </w:pPr>
      <w:r>
        <w:t xml:space="preserve">    deliveryReport      [16] BOOLEAN OPTIONAL,</w:t>
      </w:r>
    </w:p>
    <w:p w14:paraId="37FBB886" w14:textId="77777777" w:rsidR="008B3C75" w:rsidRDefault="008B3C75" w:rsidP="008B3C75">
      <w:pPr>
        <w:pStyle w:val="Code"/>
      </w:pPr>
      <w:r>
        <w:t xml:space="preserve">    readReport          [17] BOOLEAN OPTIONAL,</w:t>
      </w:r>
    </w:p>
    <w:p w14:paraId="4EE2B2BD" w14:textId="77777777" w:rsidR="008B3C75" w:rsidRDefault="008B3C75" w:rsidP="008B3C75">
      <w:pPr>
        <w:pStyle w:val="Code"/>
      </w:pPr>
      <w:r>
        <w:t xml:space="preserve">    replyCharging       [18] MMSReplyCharging OPTIONAL,</w:t>
      </w:r>
    </w:p>
    <w:p w14:paraId="69EFD021" w14:textId="77777777" w:rsidR="008B3C75" w:rsidRDefault="008B3C75" w:rsidP="008B3C75">
      <w:pPr>
        <w:pStyle w:val="Code"/>
      </w:pPr>
      <w:r>
        <w:t xml:space="preserve">    retrieveStatus      [19] MMSRetrieveStatus OPTIONAL,</w:t>
      </w:r>
    </w:p>
    <w:p w14:paraId="3010692A" w14:textId="77777777" w:rsidR="008B3C75" w:rsidRDefault="008B3C75" w:rsidP="008B3C75">
      <w:pPr>
        <w:pStyle w:val="Code"/>
      </w:pPr>
      <w:r>
        <w:t xml:space="preserve">    retrieveStatusText  [20] UTF8String OPTIONAL,</w:t>
      </w:r>
    </w:p>
    <w:p w14:paraId="009F4EAC" w14:textId="77777777" w:rsidR="008B3C75" w:rsidRDefault="008B3C75" w:rsidP="008B3C75">
      <w:pPr>
        <w:pStyle w:val="Code"/>
      </w:pPr>
      <w:r>
        <w:t xml:space="preserve">    applicID            [21] UTF8String OPTIONAL,</w:t>
      </w:r>
    </w:p>
    <w:p w14:paraId="7A99CADD" w14:textId="77777777" w:rsidR="008B3C75" w:rsidRDefault="008B3C75" w:rsidP="008B3C75">
      <w:pPr>
        <w:pStyle w:val="Code"/>
      </w:pPr>
      <w:r>
        <w:t xml:space="preserve">    replyApplicID       [22] UTF8String OPTIONAL,</w:t>
      </w:r>
    </w:p>
    <w:p w14:paraId="79086AD5" w14:textId="77777777" w:rsidR="008B3C75" w:rsidRDefault="008B3C75" w:rsidP="008B3C75">
      <w:pPr>
        <w:pStyle w:val="Code"/>
      </w:pPr>
      <w:r>
        <w:t xml:space="preserve">    auxApplicInfo       [23] UTF8String OPTIONAL,</w:t>
      </w:r>
    </w:p>
    <w:p w14:paraId="52F75DFF" w14:textId="77777777" w:rsidR="008B3C75" w:rsidRDefault="008B3C75" w:rsidP="008B3C75">
      <w:pPr>
        <w:pStyle w:val="Code"/>
      </w:pPr>
      <w:r>
        <w:t xml:space="preserve">    contentClass        [24] MMSContentClass OPTIONAL,</w:t>
      </w:r>
    </w:p>
    <w:p w14:paraId="76DDD9C6" w14:textId="77777777" w:rsidR="008B3C75" w:rsidRDefault="008B3C75" w:rsidP="008B3C75">
      <w:pPr>
        <w:pStyle w:val="Code"/>
      </w:pPr>
      <w:r>
        <w:t xml:space="preserve">    dRMContent          [25] BOOLEAN OPTIONAL,</w:t>
      </w:r>
    </w:p>
    <w:p w14:paraId="37F86E7A" w14:textId="77777777" w:rsidR="008B3C75" w:rsidRDefault="008B3C75" w:rsidP="008B3C75">
      <w:pPr>
        <w:pStyle w:val="Code"/>
      </w:pPr>
      <w:r>
        <w:t xml:space="preserve">    replaceID           [26] UTF8String OPTIONAL,</w:t>
      </w:r>
    </w:p>
    <w:p w14:paraId="50B30760" w14:textId="77777777" w:rsidR="008B3C75" w:rsidRDefault="008B3C75" w:rsidP="008B3C75">
      <w:pPr>
        <w:pStyle w:val="Code"/>
      </w:pPr>
      <w:r>
        <w:t xml:space="preserve">    contentType         [27] UTF8String OPTIONAL</w:t>
      </w:r>
    </w:p>
    <w:p w14:paraId="7F2ECB88" w14:textId="77777777" w:rsidR="008B3C75" w:rsidRDefault="008B3C75" w:rsidP="008B3C75">
      <w:pPr>
        <w:pStyle w:val="Code"/>
      </w:pPr>
      <w:r>
        <w:t>}</w:t>
      </w:r>
    </w:p>
    <w:p w14:paraId="4143228F" w14:textId="77777777" w:rsidR="008B3C75" w:rsidRDefault="008B3C75" w:rsidP="008B3C75">
      <w:pPr>
        <w:pStyle w:val="Code"/>
      </w:pPr>
    </w:p>
    <w:p w14:paraId="47918F0E" w14:textId="77777777" w:rsidR="008B3C75" w:rsidRDefault="008B3C75" w:rsidP="008B3C75">
      <w:pPr>
        <w:pStyle w:val="Code"/>
      </w:pPr>
      <w:r>
        <w:t>MMSDeliveryAck ::= SEQUENCE</w:t>
      </w:r>
    </w:p>
    <w:p w14:paraId="3629F463" w14:textId="77777777" w:rsidR="008B3C75" w:rsidRDefault="008B3C75" w:rsidP="008B3C75">
      <w:pPr>
        <w:pStyle w:val="Code"/>
      </w:pPr>
      <w:r>
        <w:t>{</w:t>
      </w:r>
    </w:p>
    <w:p w14:paraId="02914DD0" w14:textId="77777777" w:rsidR="008B3C75" w:rsidRDefault="008B3C75" w:rsidP="008B3C75">
      <w:pPr>
        <w:pStyle w:val="Code"/>
      </w:pPr>
      <w:r>
        <w:t xml:space="preserve">    transactionID [1] UTF8String,</w:t>
      </w:r>
    </w:p>
    <w:p w14:paraId="1B62E1DB" w14:textId="77777777" w:rsidR="008B3C75" w:rsidRDefault="008B3C75" w:rsidP="008B3C75">
      <w:pPr>
        <w:pStyle w:val="Code"/>
      </w:pPr>
      <w:r>
        <w:t xml:space="preserve">    version       [2] MMSVersion,</w:t>
      </w:r>
    </w:p>
    <w:p w14:paraId="3B7F585E" w14:textId="77777777" w:rsidR="008B3C75" w:rsidRDefault="008B3C75" w:rsidP="008B3C75">
      <w:pPr>
        <w:pStyle w:val="Code"/>
      </w:pPr>
      <w:r>
        <w:t xml:space="preserve">    reportAllowed [3] BOOLEAN OPTIONAL,</w:t>
      </w:r>
    </w:p>
    <w:p w14:paraId="1F6DD568" w14:textId="77777777" w:rsidR="008B3C75" w:rsidRDefault="008B3C75" w:rsidP="008B3C75">
      <w:pPr>
        <w:pStyle w:val="Code"/>
      </w:pPr>
      <w:r>
        <w:t xml:space="preserve">    status        [4] MMStatus,</w:t>
      </w:r>
    </w:p>
    <w:p w14:paraId="53A0C6A7" w14:textId="77777777" w:rsidR="008B3C75" w:rsidRDefault="008B3C75" w:rsidP="008B3C75">
      <w:pPr>
        <w:pStyle w:val="Code"/>
      </w:pPr>
      <w:r>
        <w:t xml:space="preserve">    direction     [5] MMSDirection</w:t>
      </w:r>
    </w:p>
    <w:p w14:paraId="59F1E6A2" w14:textId="77777777" w:rsidR="008B3C75" w:rsidRDefault="008B3C75" w:rsidP="008B3C75">
      <w:pPr>
        <w:pStyle w:val="Code"/>
      </w:pPr>
      <w:r>
        <w:t>}</w:t>
      </w:r>
    </w:p>
    <w:p w14:paraId="3029B942" w14:textId="77777777" w:rsidR="008B3C75" w:rsidRDefault="008B3C75" w:rsidP="008B3C75">
      <w:pPr>
        <w:pStyle w:val="Code"/>
      </w:pPr>
    </w:p>
    <w:p w14:paraId="4BB4DBBD" w14:textId="77777777" w:rsidR="008B3C75" w:rsidRDefault="008B3C75" w:rsidP="008B3C75">
      <w:pPr>
        <w:pStyle w:val="Code"/>
      </w:pPr>
      <w:r>
        <w:t>MMSForward ::= SEQUENCE</w:t>
      </w:r>
    </w:p>
    <w:p w14:paraId="745EB56D" w14:textId="77777777" w:rsidR="008B3C75" w:rsidRDefault="008B3C75" w:rsidP="008B3C75">
      <w:pPr>
        <w:pStyle w:val="Code"/>
      </w:pPr>
      <w:r>
        <w:t>{</w:t>
      </w:r>
    </w:p>
    <w:p w14:paraId="706319A5" w14:textId="77777777" w:rsidR="008B3C75" w:rsidRDefault="008B3C75" w:rsidP="008B3C75">
      <w:pPr>
        <w:pStyle w:val="Code"/>
      </w:pPr>
      <w:r>
        <w:t xml:space="preserve">    transactionID         [1]  UTF8String,</w:t>
      </w:r>
    </w:p>
    <w:p w14:paraId="24DBC34F" w14:textId="77777777" w:rsidR="008B3C75" w:rsidRDefault="008B3C75" w:rsidP="008B3C75">
      <w:pPr>
        <w:pStyle w:val="Code"/>
      </w:pPr>
      <w:r>
        <w:t xml:space="preserve">    version               [2]  MMSVersion,</w:t>
      </w:r>
    </w:p>
    <w:p w14:paraId="1DE064A0" w14:textId="77777777" w:rsidR="008B3C75" w:rsidRDefault="008B3C75" w:rsidP="008B3C75">
      <w:pPr>
        <w:pStyle w:val="Code"/>
      </w:pPr>
      <w:r>
        <w:t xml:space="preserve">    dateTime              [3]  Timestamp OPTIONAL,</w:t>
      </w:r>
    </w:p>
    <w:p w14:paraId="44810712" w14:textId="77777777" w:rsidR="008B3C75" w:rsidRDefault="008B3C75" w:rsidP="008B3C75">
      <w:pPr>
        <w:pStyle w:val="Code"/>
      </w:pPr>
      <w:r>
        <w:t xml:space="preserve">    originatingMMSParty   [4]  MMSParty,</w:t>
      </w:r>
    </w:p>
    <w:p w14:paraId="24F9192E" w14:textId="77777777" w:rsidR="008B3C75" w:rsidRDefault="008B3C75" w:rsidP="008B3C75">
      <w:pPr>
        <w:pStyle w:val="Code"/>
      </w:pPr>
      <w:r>
        <w:t xml:space="preserve">    terminatingMMSParty   [5]  SEQUENCE OF MMSParty OPTIONAL,</w:t>
      </w:r>
    </w:p>
    <w:p w14:paraId="0347B2CF" w14:textId="77777777" w:rsidR="008B3C75" w:rsidRDefault="008B3C75" w:rsidP="008B3C75">
      <w:pPr>
        <w:pStyle w:val="Code"/>
      </w:pPr>
      <w:r>
        <w:t xml:space="preserve">    cCRecipients          [6]  SEQUENCE OF MMSParty OPTIONAL,</w:t>
      </w:r>
    </w:p>
    <w:p w14:paraId="70A37268" w14:textId="77777777" w:rsidR="008B3C75" w:rsidRDefault="008B3C75" w:rsidP="008B3C75">
      <w:pPr>
        <w:pStyle w:val="Code"/>
      </w:pPr>
      <w:r>
        <w:t xml:space="preserve">    bCCRecipients         [7]  SEQUENCE OF MMSParty OPTIONAL,</w:t>
      </w:r>
    </w:p>
    <w:p w14:paraId="4968FD5D" w14:textId="77777777" w:rsidR="008B3C75" w:rsidRDefault="008B3C75" w:rsidP="008B3C75">
      <w:pPr>
        <w:pStyle w:val="Code"/>
      </w:pPr>
      <w:r>
        <w:t xml:space="preserve">    direction             [8]  MMSDirection,</w:t>
      </w:r>
    </w:p>
    <w:p w14:paraId="5BCCB3D2" w14:textId="77777777" w:rsidR="008B3C75" w:rsidRDefault="008B3C75" w:rsidP="008B3C75">
      <w:pPr>
        <w:pStyle w:val="Code"/>
      </w:pPr>
      <w:r>
        <w:t xml:space="preserve">    expiry                [9]  MMSExpiry OPTIONAL,</w:t>
      </w:r>
    </w:p>
    <w:p w14:paraId="571B73BA" w14:textId="77777777" w:rsidR="008B3C75" w:rsidRDefault="008B3C75" w:rsidP="008B3C75">
      <w:pPr>
        <w:pStyle w:val="Code"/>
      </w:pPr>
      <w:r>
        <w:t xml:space="preserve">    desiredDeliveryTime   [10] Timestamp OPTIONAL,</w:t>
      </w:r>
    </w:p>
    <w:p w14:paraId="53338AC0" w14:textId="77777777" w:rsidR="008B3C75" w:rsidRDefault="008B3C75" w:rsidP="008B3C75">
      <w:pPr>
        <w:pStyle w:val="Code"/>
      </w:pPr>
      <w:r>
        <w:t xml:space="preserve">    deliveryReportAllowed [11] BOOLEAN OPTIONAL,</w:t>
      </w:r>
    </w:p>
    <w:p w14:paraId="7B5EBBF7" w14:textId="77777777" w:rsidR="008B3C75" w:rsidRDefault="008B3C75" w:rsidP="008B3C75">
      <w:pPr>
        <w:pStyle w:val="Code"/>
      </w:pPr>
      <w:r>
        <w:t xml:space="preserve">    deliveryReport        [12] BOOLEAN OPTIONAL,</w:t>
      </w:r>
    </w:p>
    <w:p w14:paraId="7C5DF939" w14:textId="77777777" w:rsidR="008B3C75" w:rsidRDefault="008B3C75" w:rsidP="008B3C75">
      <w:pPr>
        <w:pStyle w:val="Code"/>
      </w:pPr>
      <w:r>
        <w:t xml:space="preserve">    store                 [13] BOOLEAN OPTIONAL,</w:t>
      </w:r>
    </w:p>
    <w:p w14:paraId="3C2F01B5" w14:textId="77777777" w:rsidR="008B3C75" w:rsidRDefault="008B3C75" w:rsidP="008B3C75">
      <w:pPr>
        <w:pStyle w:val="Code"/>
      </w:pPr>
      <w:r>
        <w:t xml:space="preserve">    state                 [14] MMState OPTIONAL,</w:t>
      </w:r>
    </w:p>
    <w:p w14:paraId="72615C49" w14:textId="77777777" w:rsidR="008B3C75" w:rsidRDefault="008B3C75" w:rsidP="008B3C75">
      <w:pPr>
        <w:pStyle w:val="Code"/>
      </w:pPr>
      <w:r>
        <w:t xml:space="preserve">    flags                 [15] MMFlags OPTIONAL,</w:t>
      </w:r>
    </w:p>
    <w:p w14:paraId="1C1E4D10" w14:textId="77777777" w:rsidR="008B3C75" w:rsidRDefault="008B3C75" w:rsidP="008B3C75">
      <w:pPr>
        <w:pStyle w:val="Code"/>
      </w:pPr>
      <w:r>
        <w:t xml:space="preserve">    contentLocationReq    [16] UTF8String,</w:t>
      </w:r>
    </w:p>
    <w:p w14:paraId="517F320F" w14:textId="77777777" w:rsidR="008B3C75" w:rsidRDefault="008B3C75" w:rsidP="008B3C75">
      <w:pPr>
        <w:pStyle w:val="Code"/>
      </w:pPr>
      <w:r>
        <w:t xml:space="preserve">    replyCharging         [17] MMSReplyCharging OPTIONAL,</w:t>
      </w:r>
    </w:p>
    <w:p w14:paraId="17B03BB9" w14:textId="77777777" w:rsidR="008B3C75" w:rsidRDefault="008B3C75" w:rsidP="008B3C75">
      <w:pPr>
        <w:pStyle w:val="Code"/>
      </w:pPr>
      <w:r>
        <w:t xml:space="preserve">    responseStatus        [18] MMSResponseStatus,</w:t>
      </w:r>
    </w:p>
    <w:p w14:paraId="5EEFEC9D" w14:textId="77777777" w:rsidR="008B3C75" w:rsidRDefault="008B3C75" w:rsidP="008B3C75">
      <w:pPr>
        <w:pStyle w:val="Code"/>
      </w:pPr>
      <w:r>
        <w:t xml:space="preserve">    responseStatusText    [19] UTF8String  OPTIONAL,</w:t>
      </w:r>
    </w:p>
    <w:p w14:paraId="35553D05" w14:textId="77777777" w:rsidR="008B3C75" w:rsidRDefault="008B3C75" w:rsidP="008B3C75">
      <w:pPr>
        <w:pStyle w:val="Code"/>
      </w:pPr>
      <w:r>
        <w:t xml:space="preserve">    messageID             [20] UTF8String OPTIONAL,</w:t>
      </w:r>
    </w:p>
    <w:p w14:paraId="2212B791" w14:textId="77777777" w:rsidR="008B3C75" w:rsidRDefault="008B3C75" w:rsidP="008B3C75">
      <w:pPr>
        <w:pStyle w:val="Code"/>
      </w:pPr>
      <w:r>
        <w:t xml:space="preserve">    contentLocationConf   [21] UTF8String OPTIONAL,</w:t>
      </w:r>
    </w:p>
    <w:p w14:paraId="43190BD8" w14:textId="77777777" w:rsidR="008B3C75" w:rsidRDefault="008B3C75" w:rsidP="008B3C75">
      <w:pPr>
        <w:pStyle w:val="Code"/>
      </w:pPr>
      <w:r>
        <w:t xml:space="preserve">    storeStatus           [22] MMSStoreStatus OPTIONAL,</w:t>
      </w:r>
    </w:p>
    <w:p w14:paraId="32E832F7" w14:textId="77777777" w:rsidR="008B3C75" w:rsidRDefault="008B3C75" w:rsidP="008B3C75">
      <w:pPr>
        <w:pStyle w:val="Code"/>
      </w:pPr>
      <w:r>
        <w:t xml:space="preserve">    storeStatusText       [23] UTF8String OPTIONAL</w:t>
      </w:r>
    </w:p>
    <w:p w14:paraId="10F7EAE0" w14:textId="77777777" w:rsidR="008B3C75" w:rsidRDefault="008B3C75" w:rsidP="008B3C75">
      <w:pPr>
        <w:pStyle w:val="Code"/>
      </w:pPr>
      <w:r>
        <w:t>}</w:t>
      </w:r>
    </w:p>
    <w:p w14:paraId="11FA4F3F" w14:textId="77777777" w:rsidR="008B3C75" w:rsidRDefault="008B3C75" w:rsidP="008B3C75">
      <w:pPr>
        <w:pStyle w:val="Code"/>
      </w:pPr>
    </w:p>
    <w:p w14:paraId="4ABEDC62" w14:textId="77777777" w:rsidR="008B3C75" w:rsidRDefault="008B3C75" w:rsidP="008B3C75">
      <w:pPr>
        <w:pStyle w:val="Code"/>
      </w:pPr>
      <w:r>
        <w:t>MMSDeleteFromRelay ::= SEQUENCE</w:t>
      </w:r>
    </w:p>
    <w:p w14:paraId="171973CC" w14:textId="77777777" w:rsidR="008B3C75" w:rsidRDefault="008B3C75" w:rsidP="008B3C75">
      <w:pPr>
        <w:pStyle w:val="Code"/>
      </w:pPr>
      <w:r>
        <w:t>{</w:t>
      </w:r>
    </w:p>
    <w:p w14:paraId="467C0491" w14:textId="77777777" w:rsidR="008B3C75" w:rsidRDefault="008B3C75" w:rsidP="008B3C75">
      <w:pPr>
        <w:pStyle w:val="Code"/>
      </w:pPr>
      <w:r>
        <w:t xml:space="preserve">    transactionID        [1] UTF8String,</w:t>
      </w:r>
    </w:p>
    <w:p w14:paraId="1EC81601" w14:textId="77777777" w:rsidR="008B3C75" w:rsidRDefault="008B3C75" w:rsidP="008B3C75">
      <w:pPr>
        <w:pStyle w:val="Code"/>
      </w:pPr>
      <w:r>
        <w:t xml:space="preserve">    version              [2] MMSVersion,</w:t>
      </w:r>
    </w:p>
    <w:p w14:paraId="7D00EA58" w14:textId="77777777" w:rsidR="008B3C75" w:rsidRDefault="008B3C75" w:rsidP="008B3C75">
      <w:pPr>
        <w:pStyle w:val="Code"/>
      </w:pPr>
      <w:r>
        <w:t xml:space="preserve">    direction            [3] MMSDirection,</w:t>
      </w:r>
    </w:p>
    <w:p w14:paraId="272B24D6" w14:textId="77777777" w:rsidR="008B3C75" w:rsidRDefault="008B3C75" w:rsidP="008B3C75">
      <w:pPr>
        <w:pStyle w:val="Code"/>
      </w:pPr>
      <w:r>
        <w:t xml:space="preserve">    contentLocationReq   [4] SEQUENCE OF UTF8String,</w:t>
      </w:r>
    </w:p>
    <w:p w14:paraId="3D30EAC0" w14:textId="77777777" w:rsidR="008B3C75" w:rsidRDefault="008B3C75" w:rsidP="008B3C75">
      <w:pPr>
        <w:pStyle w:val="Code"/>
      </w:pPr>
      <w:r>
        <w:t xml:space="preserve">    contentLocationConf  [5] SEQUENCE OF UTF8String,</w:t>
      </w:r>
    </w:p>
    <w:p w14:paraId="18AAACC2" w14:textId="77777777" w:rsidR="008B3C75" w:rsidRDefault="008B3C75" w:rsidP="008B3C75">
      <w:pPr>
        <w:pStyle w:val="Code"/>
      </w:pPr>
      <w:r>
        <w:t xml:space="preserve">    deleteResponseStatus [6] MMSDeleteResponseStatus,</w:t>
      </w:r>
    </w:p>
    <w:p w14:paraId="66B23C41" w14:textId="77777777" w:rsidR="008B3C75" w:rsidRDefault="008B3C75" w:rsidP="008B3C75">
      <w:pPr>
        <w:pStyle w:val="Code"/>
      </w:pPr>
      <w:r>
        <w:t xml:space="preserve">    deleteResponseText   [7] SEQUENCE OF UTF8String</w:t>
      </w:r>
    </w:p>
    <w:p w14:paraId="5EBE8924" w14:textId="77777777" w:rsidR="008B3C75" w:rsidRDefault="008B3C75" w:rsidP="008B3C75">
      <w:pPr>
        <w:pStyle w:val="Code"/>
      </w:pPr>
      <w:r>
        <w:t>}</w:t>
      </w:r>
    </w:p>
    <w:p w14:paraId="4EA009C3" w14:textId="77777777" w:rsidR="008B3C75" w:rsidRDefault="008B3C75" w:rsidP="008B3C75">
      <w:pPr>
        <w:pStyle w:val="Code"/>
      </w:pPr>
    </w:p>
    <w:p w14:paraId="6CA355F4" w14:textId="77777777" w:rsidR="008B3C75" w:rsidRDefault="008B3C75" w:rsidP="008B3C75">
      <w:pPr>
        <w:pStyle w:val="Code"/>
      </w:pPr>
      <w:r>
        <w:t>MMSMBoxStore ::= SEQUENCE</w:t>
      </w:r>
    </w:p>
    <w:p w14:paraId="512562DB" w14:textId="77777777" w:rsidR="008B3C75" w:rsidRDefault="008B3C75" w:rsidP="008B3C75">
      <w:pPr>
        <w:pStyle w:val="Code"/>
      </w:pPr>
      <w:r>
        <w:t>{</w:t>
      </w:r>
    </w:p>
    <w:p w14:paraId="224E5715" w14:textId="77777777" w:rsidR="008B3C75" w:rsidRDefault="008B3C75" w:rsidP="008B3C75">
      <w:pPr>
        <w:pStyle w:val="Code"/>
      </w:pPr>
      <w:r>
        <w:t xml:space="preserve">    transactionID       [1] UTF8String,</w:t>
      </w:r>
    </w:p>
    <w:p w14:paraId="326F8D35" w14:textId="77777777" w:rsidR="008B3C75" w:rsidRDefault="008B3C75" w:rsidP="008B3C75">
      <w:pPr>
        <w:pStyle w:val="Code"/>
      </w:pPr>
      <w:r>
        <w:t xml:space="preserve">    version             [2] MMSVersion,</w:t>
      </w:r>
    </w:p>
    <w:p w14:paraId="7C88F627" w14:textId="77777777" w:rsidR="008B3C75" w:rsidRDefault="008B3C75" w:rsidP="008B3C75">
      <w:pPr>
        <w:pStyle w:val="Code"/>
      </w:pPr>
      <w:r>
        <w:t xml:space="preserve">    direction           [3] MMSDirection,</w:t>
      </w:r>
    </w:p>
    <w:p w14:paraId="2D583672" w14:textId="77777777" w:rsidR="008B3C75" w:rsidRDefault="008B3C75" w:rsidP="008B3C75">
      <w:pPr>
        <w:pStyle w:val="Code"/>
      </w:pPr>
      <w:r>
        <w:t xml:space="preserve">    contentLocationReq  [4] UTF8String,</w:t>
      </w:r>
    </w:p>
    <w:p w14:paraId="2C2D8C0E" w14:textId="77777777" w:rsidR="008B3C75" w:rsidRDefault="008B3C75" w:rsidP="008B3C75">
      <w:pPr>
        <w:pStyle w:val="Code"/>
      </w:pPr>
      <w:r>
        <w:t xml:space="preserve">    state               [5] MMState OPTIONAL,</w:t>
      </w:r>
    </w:p>
    <w:p w14:paraId="6A62CA5A" w14:textId="77777777" w:rsidR="008B3C75" w:rsidRDefault="008B3C75" w:rsidP="008B3C75">
      <w:pPr>
        <w:pStyle w:val="Code"/>
      </w:pPr>
      <w:r>
        <w:t xml:space="preserve">    flags               [6] MMFlags OPTIONAL,</w:t>
      </w:r>
    </w:p>
    <w:p w14:paraId="6AF9D3A8" w14:textId="77777777" w:rsidR="008B3C75" w:rsidRDefault="008B3C75" w:rsidP="008B3C75">
      <w:pPr>
        <w:pStyle w:val="Code"/>
      </w:pPr>
      <w:r>
        <w:t xml:space="preserve">    contentLocationConf [7] UTF8String OPTIONAL,</w:t>
      </w:r>
    </w:p>
    <w:p w14:paraId="0D39C2A1" w14:textId="77777777" w:rsidR="008B3C75" w:rsidRDefault="008B3C75" w:rsidP="008B3C75">
      <w:pPr>
        <w:pStyle w:val="Code"/>
      </w:pPr>
      <w:r>
        <w:t xml:space="preserve">    storeStatus         [8] MMSStoreStatus,</w:t>
      </w:r>
    </w:p>
    <w:p w14:paraId="7BEC51DB" w14:textId="77777777" w:rsidR="008B3C75" w:rsidRDefault="008B3C75" w:rsidP="008B3C75">
      <w:pPr>
        <w:pStyle w:val="Code"/>
      </w:pPr>
      <w:r>
        <w:t xml:space="preserve">    storeStatusText     [9] UTF8String OPTIONAL</w:t>
      </w:r>
    </w:p>
    <w:p w14:paraId="340D47AE" w14:textId="77777777" w:rsidR="008B3C75" w:rsidRDefault="008B3C75" w:rsidP="008B3C75">
      <w:pPr>
        <w:pStyle w:val="Code"/>
      </w:pPr>
      <w:r>
        <w:t>}</w:t>
      </w:r>
    </w:p>
    <w:p w14:paraId="7C83A145" w14:textId="77777777" w:rsidR="008B3C75" w:rsidRDefault="008B3C75" w:rsidP="008B3C75">
      <w:pPr>
        <w:pStyle w:val="Code"/>
      </w:pPr>
    </w:p>
    <w:p w14:paraId="60CEC3B5" w14:textId="77777777" w:rsidR="008B3C75" w:rsidRDefault="008B3C75" w:rsidP="008B3C75">
      <w:pPr>
        <w:pStyle w:val="Code"/>
      </w:pPr>
      <w:r>
        <w:t>MMSMBoxUpload ::= SEQUENCE</w:t>
      </w:r>
    </w:p>
    <w:p w14:paraId="7736E977" w14:textId="77777777" w:rsidR="008B3C75" w:rsidRDefault="008B3C75" w:rsidP="008B3C75">
      <w:pPr>
        <w:pStyle w:val="Code"/>
      </w:pPr>
      <w:r>
        <w:t>{</w:t>
      </w:r>
    </w:p>
    <w:p w14:paraId="10A77DF5" w14:textId="77777777" w:rsidR="008B3C75" w:rsidRDefault="008B3C75" w:rsidP="008B3C75">
      <w:pPr>
        <w:pStyle w:val="Code"/>
      </w:pPr>
      <w:r>
        <w:t xml:space="preserve">    transactionID       [1]  UTF8String,</w:t>
      </w:r>
    </w:p>
    <w:p w14:paraId="0497E012" w14:textId="77777777" w:rsidR="008B3C75" w:rsidRDefault="008B3C75" w:rsidP="008B3C75">
      <w:pPr>
        <w:pStyle w:val="Code"/>
      </w:pPr>
      <w:r>
        <w:t xml:space="preserve">    version             [2]  MMSVersion,</w:t>
      </w:r>
    </w:p>
    <w:p w14:paraId="517BD1A1" w14:textId="77777777" w:rsidR="008B3C75" w:rsidRDefault="008B3C75" w:rsidP="008B3C75">
      <w:pPr>
        <w:pStyle w:val="Code"/>
      </w:pPr>
      <w:r>
        <w:t xml:space="preserve">    direction           [3]  MMSDirection,</w:t>
      </w:r>
    </w:p>
    <w:p w14:paraId="1625E515" w14:textId="77777777" w:rsidR="008B3C75" w:rsidRDefault="008B3C75" w:rsidP="008B3C75">
      <w:pPr>
        <w:pStyle w:val="Code"/>
      </w:pPr>
      <w:r>
        <w:t xml:space="preserve">    state               [4]  MMState OPTIONAL,</w:t>
      </w:r>
    </w:p>
    <w:p w14:paraId="46D21711" w14:textId="77777777" w:rsidR="008B3C75" w:rsidRDefault="008B3C75" w:rsidP="008B3C75">
      <w:pPr>
        <w:pStyle w:val="Code"/>
      </w:pPr>
      <w:r>
        <w:t xml:space="preserve">    flags               [5]  MMFlags OPTIONAL,</w:t>
      </w:r>
    </w:p>
    <w:p w14:paraId="04CBC91C" w14:textId="77777777" w:rsidR="008B3C75" w:rsidRDefault="008B3C75" w:rsidP="008B3C75">
      <w:pPr>
        <w:pStyle w:val="Code"/>
      </w:pPr>
      <w:r>
        <w:t xml:space="preserve">    contentType         [6]  UTF8String,</w:t>
      </w:r>
    </w:p>
    <w:p w14:paraId="18EEFA29" w14:textId="77777777" w:rsidR="008B3C75" w:rsidRDefault="008B3C75" w:rsidP="008B3C75">
      <w:pPr>
        <w:pStyle w:val="Code"/>
      </w:pPr>
      <w:r>
        <w:t xml:space="preserve">    contentLocation     [7]  UTF8String OPTIONAL,</w:t>
      </w:r>
    </w:p>
    <w:p w14:paraId="22FFB935" w14:textId="77777777" w:rsidR="008B3C75" w:rsidRDefault="008B3C75" w:rsidP="008B3C75">
      <w:pPr>
        <w:pStyle w:val="Code"/>
      </w:pPr>
      <w:r>
        <w:t xml:space="preserve">    storeStatus         [8]  MMSStoreStatus,</w:t>
      </w:r>
    </w:p>
    <w:p w14:paraId="4770F694" w14:textId="77777777" w:rsidR="008B3C75" w:rsidRDefault="008B3C75" w:rsidP="008B3C75">
      <w:pPr>
        <w:pStyle w:val="Code"/>
      </w:pPr>
      <w:r>
        <w:t xml:space="preserve">    storeStatusText     [9]  UTF8String OPTIONAL,</w:t>
      </w:r>
    </w:p>
    <w:p w14:paraId="53B05AD0" w14:textId="77777777" w:rsidR="008B3C75" w:rsidRDefault="008B3C75" w:rsidP="008B3C75">
      <w:pPr>
        <w:pStyle w:val="Code"/>
      </w:pPr>
      <w:r>
        <w:t xml:space="preserve">    mMessages           [10] SEQUENCE OF MMBoxDescription</w:t>
      </w:r>
    </w:p>
    <w:p w14:paraId="2F98CF9B" w14:textId="77777777" w:rsidR="008B3C75" w:rsidRDefault="008B3C75" w:rsidP="008B3C75">
      <w:pPr>
        <w:pStyle w:val="Code"/>
      </w:pPr>
      <w:r>
        <w:t>}</w:t>
      </w:r>
    </w:p>
    <w:p w14:paraId="14613252" w14:textId="77777777" w:rsidR="008B3C75" w:rsidRDefault="008B3C75" w:rsidP="008B3C75">
      <w:pPr>
        <w:pStyle w:val="Code"/>
      </w:pPr>
    </w:p>
    <w:p w14:paraId="6FD4326D" w14:textId="77777777" w:rsidR="008B3C75" w:rsidRDefault="008B3C75" w:rsidP="008B3C75">
      <w:pPr>
        <w:pStyle w:val="Code"/>
      </w:pPr>
      <w:r>
        <w:t>MMSMBoxDelete ::= SEQUENCE</w:t>
      </w:r>
    </w:p>
    <w:p w14:paraId="3A9F7A1B" w14:textId="77777777" w:rsidR="008B3C75" w:rsidRDefault="008B3C75" w:rsidP="008B3C75">
      <w:pPr>
        <w:pStyle w:val="Code"/>
      </w:pPr>
      <w:r>
        <w:t>{</w:t>
      </w:r>
    </w:p>
    <w:p w14:paraId="131C370D" w14:textId="77777777" w:rsidR="008B3C75" w:rsidRDefault="008B3C75" w:rsidP="008B3C75">
      <w:pPr>
        <w:pStyle w:val="Code"/>
      </w:pPr>
      <w:r>
        <w:t xml:space="preserve">    transactionID       [1] UTF8String,</w:t>
      </w:r>
    </w:p>
    <w:p w14:paraId="3C78AE03" w14:textId="77777777" w:rsidR="008B3C75" w:rsidRDefault="008B3C75" w:rsidP="008B3C75">
      <w:pPr>
        <w:pStyle w:val="Code"/>
      </w:pPr>
      <w:r>
        <w:t xml:space="preserve">    version             [2] MMSVersion,</w:t>
      </w:r>
    </w:p>
    <w:p w14:paraId="7CB87D15" w14:textId="77777777" w:rsidR="008B3C75" w:rsidRDefault="008B3C75" w:rsidP="008B3C75">
      <w:pPr>
        <w:pStyle w:val="Code"/>
      </w:pPr>
      <w:r>
        <w:t xml:space="preserve">    direction           [3] MMSDirection,</w:t>
      </w:r>
    </w:p>
    <w:p w14:paraId="4CA38038" w14:textId="77777777" w:rsidR="008B3C75" w:rsidRDefault="008B3C75" w:rsidP="008B3C75">
      <w:pPr>
        <w:pStyle w:val="Code"/>
      </w:pPr>
      <w:r>
        <w:t xml:space="preserve">    contentLocationReq  [4] SEQUENCE OF UTF8String,</w:t>
      </w:r>
    </w:p>
    <w:p w14:paraId="377ACC45" w14:textId="77777777" w:rsidR="008B3C75" w:rsidRDefault="008B3C75" w:rsidP="008B3C75">
      <w:pPr>
        <w:pStyle w:val="Code"/>
      </w:pPr>
      <w:r>
        <w:t xml:space="preserve">    contentLocationConf [5] SEQUENCE OF UTF8String OPTIONAL,</w:t>
      </w:r>
    </w:p>
    <w:p w14:paraId="7CFB4A6E" w14:textId="77777777" w:rsidR="008B3C75" w:rsidRDefault="008B3C75" w:rsidP="008B3C75">
      <w:pPr>
        <w:pStyle w:val="Code"/>
      </w:pPr>
      <w:r>
        <w:t xml:space="preserve">    responseStatus      [6] MMSDeleteResponseStatus,</w:t>
      </w:r>
    </w:p>
    <w:p w14:paraId="4F635638" w14:textId="77777777" w:rsidR="008B3C75" w:rsidRDefault="008B3C75" w:rsidP="008B3C75">
      <w:pPr>
        <w:pStyle w:val="Code"/>
      </w:pPr>
      <w:r>
        <w:t xml:space="preserve">    responseStatusText  [7] UTF8String OPTIONAL</w:t>
      </w:r>
    </w:p>
    <w:p w14:paraId="30EF90B7" w14:textId="77777777" w:rsidR="008B3C75" w:rsidRDefault="008B3C75" w:rsidP="008B3C75">
      <w:pPr>
        <w:pStyle w:val="Code"/>
      </w:pPr>
      <w:r>
        <w:t>}</w:t>
      </w:r>
    </w:p>
    <w:p w14:paraId="718F854F" w14:textId="77777777" w:rsidR="008B3C75" w:rsidRDefault="008B3C75" w:rsidP="008B3C75">
      <w:pPr>
        <w:pStyle w:val="Code"/>
      </w:pPr>
    </w:p>
    <w:p w14:paraId="29FA16D2" w14:textId="77777777" w:rsidR="008B3C75" w:rsidRDefault="008B3C75" w:rsidP="008B3C75">
      <w:pPr>
        <w:pStyle w:val="Code"/>
      </w:pPr>
      <w:r>
        <w:t>MMSDeliveryReport ::= SEQUENCE</w:t>
      </w:r>
    </w:p>
    <w:p w14:paraId="7A4A3826" w14:textId="77777777" w:rsidR="008B3C75" w:rsidRDefault="008B3C75" w:rsidP="008B3C75">
      <w:pPr>
        <w:pStyle w:val="Code"/>
      </w:pPr>
      <w:r>
        <w:t>{</w:t>
      </w:r>
    </w:p>
    <w:p w14:paraId="0C58FD0C" w14:textId="77777777" w:rsidR="008B3C75" w:rsidRDefault="008B3C75" w:rsidP="008B3C75">
      <w:pPr>
        <w:pStyle w:val="Code"/>
      </w:pPr>
      <w:r>
        <w:t xml:space="preserve">    version             [1] MMSVersion,</w:t>
      </w:r>
    </w:p>
    <w:p w14:paraId="4CF076EC" w14:textId="77777777" w:rsidR="008B3C75" w:rsidRDefault="008B3C75" w:rsidP="008B3C75">
      <w:pPr>
        <w:pStyle w:val="Code"/>
      </w:pPr>
      <w:r>
        <w:t xml:space="preserve">    messageID           [2] UTF8String,</w:t>
      </w:r>
    </w:p>
    <w:p w14:paraId="400F131A" w14:textId="77777777" w:rsidR="008B3C75" w:rsidRDefault="008B3C75" w:rsidP="008B3C75">
      <w:pPr>
        <w:pStyle w:val="Code"/>
      </w:pPr>
      <w:r>
        <w:t xml:space="preserve">    terminatingMMSParty [3] SEQUENCE OF MMSParty,</w:t>
      </w:r>
    </w:p>
    <w:p w14:paraId="1D5C9E58" w14:textId="77777777" w:rsidR="008B3C75" w:rsidRDefault="008B3C75" w:rsidP="008B3C75">
      <w:pPr>
        <w:pStyle w:val="Code"/>
      </w:pPr>
      <w:r>
        <w:t xml:space="preserve">    mMSDateTime         [4] Timestamp,</w:t>
      </w:r>
    </w:p>
    <w:p w14:paraId="05335DE7" w14:textId="77777777" w:rsidR="008B3C75" w:rsidRDefault="008B3C75" w:rsidP="008B3C75">
      <w:pPr>
        <w:pStyle w:val="Code"/>
      </w:pPr>
      <w:r>
        <w:t xml:space="preserve">    responseStatus      [5] MMSResponseStatus,</w:t>
      </w:r>
    </w:p>
    <w:p w14:paraId="1EA628C8" w14:textId="77777777" w:rsidR="008B3C75" w:rsidRDefault="008B3C75" w:rsidP="008B3C75">
      <w:pPr>
        <w:pStyle w:val="Code"/>
      </w:pPr>
      <w:r>
        <w:t xml:space="preserve">    responseStatusText  [6] UTF8String OPTIONAL,</w:t>
      </w:r>
    </w:p>
    <w:p w14:paraId="67774D88" w14:textId="77777777" w:rsidR="008B3C75" w:rsidRDefault="008B3C75" w:rsidP="008B3C75">
      <w:pPr>
        <w:pStyle w:val="Code"/>
      </w:pPr>
      <w:r>
        <w:t xml:space="preserve">    applicID            [7] UTF8String OPTIONAL,</w:t>
      </w:r>
    </w:p>
    <w:p w14:paraId="66E6422E" w14:textId="77777777" w:rsidR="008B3C75" w:rsidRDefault="008B3C75" w:rsidP="008B3C75">
      <w:pPr>
        <w:pStyle w:val="Code"/>
      </w:pPr>
      <w:r>
        <w:t xml:space="preserve">    replyApplicID       [8] UTF8String OPTIONAL,</w:t>
      </w:r>
    </w:p>
    <w:p w14:paraId="2A85CE81" w14:textId="77777777" w:rsidR="008B3C75" w:rsidRDefault="008B3C75" w:rsidP="008B3C75">
      <w:pPr>
        <w:pStyle w:val="Code"/>
      </w:pPr>
      <w:r>
        <w:t xml:space="preserve">    auxApplicInfo       [9] UTF8String OPTIONAL</w:t>
      </w:r>
    </w:p>
    <w:p w14:paraId="6A500500" w14:textId="77777777" w:rsidR="008B3C75" w:rsidRDefault="008B3C75" w:rsidP="008B3C75">
      <w:pPr>
        <w:pStyle w:val="Code"/>
      </w:pPr>
      <w:r>
        <w:t>}</w:t>
      </w:r>
    </w:p>
    <w:p w14:paraId="1ADCBE8C" w14:textId="77777777" w:rsidR="008B3C75" w:rsidRDefault="008B3C75" w:rsidP="008B3C75">
      <w:pPr>
        <w:pStyle w:val="Code"/>
      </w:pPr>
    </w:p>
    <w:p w14:paraId="2186C9C4" w14:textId="77777777" w:rsidR="008B3C75" w:rsidRDefault="008B3C75" w:rsidP="008B3C75">
      <w:pPr>
        <w:pStyle w:val="Code"/>
      </w:pPr>
      <w:r>
        <w:t>MMSDeliveryReportNonLocalTarget ::= SEQUENCE</w:t>
      </w:r>
    </w:p>
    <w:p w14:paraId="4AF733ED" w14:textId="77777777" w:rsidR="008B3C75" w:rsidRDefault="008B3C75" w:rsidP="008B3C75">
      <w:pPr>
        <w:pStyle w:val="Code"/>
      </w:pPr>
      <w:r>
        <w:t>{</w:t>
      </w:r>
    </w:p>
    <w:p w14:paraId="088FEF21" w14:textId="77777777" w:rsidR="008B3C75" w:rsidRDefault="008B3C75" w:rsidP="008B3C75">
      <w:pPr>
        <w:pStyle w:val="Code"/>
      </w:pPr>
      <w:r>
        <w:t xml:space="preserve">    version             [1]  MMSVersion,</w:t>
      </w:r>
    </w:p>
    <w:p w14:paraId="14D58B46" w14:textId="77777777" w:rsidR="008B3C75" w:rsidRDefault="008B3C75" w:rsidP="008B3C75">
      <w:pPr>
        <w:pStyle w:val="Code"/>
      </w:pPr>
      <w:r>
        <w:t xml:space="preserve">    transactionID       [2]  UTF8String,</w:t>
      </w:r>
    </w:p>
    <w:p w14:paraId="5F4CBE71" w14:textId="77777777" w:rsidR="008B3C75" w:rsidRDefault="008B3C75" w:rsidP="008B3C75">
      <w:pPr>
        <w:pStyle w:val="Code"/>
      </w:pPr>
      <w:r>
        <w:t xml:space="preserve">    messageID           [3]  UTF8String,</w:t>
      </w:r>
    </w:p>
    <w:p w14:paraId="1E32CFDE" w14:textId="77777777" w:rsidR="008B3C75" w:rsidRDefault="008B3C75" w:rsidP="008B3C75">
      <w:pPr>
        <w:pStyle w:val="Code"/>
      </w:pPr>
      <w:r>
        <w:t xml:space="preserve">    terminatingMMSParty [4]  SEQUENCE OF MMSParty,</w:t>
      </w:r>
    </w:p>
    <w:p w14:paraId="1E5D30D2" w14:textId="77777777" w:rsidR="008B3C75" w:rsidRDefault="008B3C75" w:rsidP="008B3C75">
      <w:pPr>
        <w:pStyle w:val="Code"/>
      </w:pPr>
      <w:r>
        <w:t xml:space="preserve">    originatingMMSParty [5]  MMSParty,</w:t>
      </w:r>
    </w:p>
    <w:p w14:paraId="7826B277" w14:textId="77777777" w:rsidR="008B3C75" w:rsidRDefault="008B3C75" w:rsidP="008B3C75">
      <w:pPr>
        <w:pStyle w:val="Code"/>
      </w:pPr>
      <w:r>
        <w:t xml:space="preserve">    direction           [6]  MMSDirection,</w:t>
      </w:r>
    </w:p>
    <w:p w14:paraId="7F9978B0" w14:textId="77777777" w:rsidR="008B3C75" w:rsidRDefault="008B3C75" w:rsidP="008B3C75">
      <w:pPr>
        <w:pStyle w:val="Code"/>
      </w:pPr>
      <w:r>
        <w:t xml:space="preserve">    mMSDateTime         [7]  Timestamp,</w:t>
      </w:r>
    </w:p>
    <w:p w14:paraId="3DB7E2B6" w14:textId="77777777" w:rsidR="008B3C75" w:rsidRDefault="008B3C75" w:rsidP="008B3C75">
      <w:pPr>
        <w:pStyle w:val="Code"/>
      </w:pPr>
      <w:r>
        <w:t xml:space="preserve">    forwardToOriginator [8]  BOOLEAN OPTIONAL,</w:t>
      </w:r>
    </w:p>
    <w:p w14:paraId="528133D0" w14:textId="77777777" w:rsidR="008B3C75" w:rsidRDefault="008B3C75" w:rsidP="008B3C75">
      <w:pPr>
        <w:pStyle w:val="Code"/>
      </w:pPr>
      <w:r>
        <w:t xml:space="preserve">    status              [9]  MMStatus,</w:t>
      </w:r>
    </w:p>
    <w:p w14:paraId="41AD8848" w14:textId="77777777" w:rsidR="008B3C75" w:rsidRDefault="008B3C75" w:rsidP="008B3C75">
      <w:pPr>
        <w:pStyle w:val="Code"/>
      </w:pPr>
      <w:r>
        <w:t xml:space="preserve">    statusExtension     [10] MMStatusExtension,</w:t>
      </w:r>
    </w:p>
    <w:p w14:paraId="39520434" w14:textId="77777777" w:rsidR="008B3C75" w:rsidRDefault="008B3C75" w:rsidP="008B3C75">
      <w:pPr>
        <w:pStyle w:val="Code"/>
      </w:pPr>
      <w:r>
        <w:t xml:space="preserve">    statusText          [11] MMStatusText,</w:t>
      </w:r>
    </w:p>
    <w:p w14:paraId="1A7814C3" w14:textId="77777777" w:rsidR="008B3C75" w:rsidRDefault="008B3C75" w:rsidP="008B3C75">
      <w:pPr>
        <w:pStyle w:val="Code"/>
      </w:pPr>
      <w:r>
        <w:t xml:space="preserve">    applicID            [12] UTF8String OPTIONAL,</w:t>
      </w:r>
    </w:p>
    <w:p w14:paraId="0BC13677" w14:textId="77777777" w:rsidR="008B3C75" w:rsidRDefault="008B3C75" w:rsidP="008B3C75">
      <w:pPr>
        <w:pStyle w:val="Code"/>
      </w:pPr>
      <w:r>
        <w:t xml:space="preserve">    replyApplicID       [13] UTF8String OPTIONAL,</w:t>
      </w:r>
    </w:p>
    <w:p w14:paraId="0E531A7F" w14:textId="77777777" w:rsidR="008B3C75" w:rsidRDefault="008B3C75" w:rsidP="008B3C75">
      <w:pPr>
        <w:pStyle w:val="Code"/>
      </w:pPr>
      <w:r>
        <w:t xml:space="preserve">    auxApplicInfo       [14] UTF8String OPTIONAL</w:t>
      </w:r>
    </w:p>
    <w:p w14:paraId="252C3482" w14:textId="77777777" w:rsidR="008B3C75" w:rsidRDefault="008B3C75" w:rsidP="008B3C75">
      <w:pPr>
        <w:pStyle w:val="Code"/>
      </w:pPr>
      <w:r>
        <w:t>}</w:t>
      </w:r>
    </w:p>
    <w:p w14:paraId="2BE725D0" w14:textId="77777777" w:rsidR="008B3C75" w:rsidRDefault="008B3C75" w:rsidP="008B3C75">
      <w:pPr>
        <w:pStyle w:val="Code"/>
      </w:pPr>
    </w:p>
    <w:p w14:paraId="5DA25415" w14:textId="77777777" w:rsidR="008B3C75" w:rsidRDefault="008B3C75" w:rsidP="008B3C75">
      <w:pPr>
        <w:pStyle w:val="Code"/>
      </w:pPr>
      <w:r>
        <w:t>MMSReadReport ::= SEQUENCE</w:t>
      </w:r>
    </w:p>
    <w:p w14:paraId="37809A52" w14:textId="77777777" w:rsidR="008B3C75" w:rsidRDefault="008B3C75" w:rsidP="008B3C75">
      <w:pPr>
        <w:pStyle w:val="Code"/>
      </w:pPr>
      <w:r>
        <w:t>{</w:t>
      </w:r>
    </w:p>
    <w:p w14:paraId="5BAD1CD2" w14:textId="77777777" w:rsidR="008B3C75" w:rsidRDefault="008B3C75" w:rsidP="008B3C75">
      <w:pPr>
        <w:pStyle w:val="Code"/>
      </w:pPr>
      <w:r>
        <w:t xml:space="preserve">    version             [1] MMSVersion,</w:t>
      </w:r>
    </w:p>
    <w:p w14:paraId="1B3786BF" w14:textId="77777777" w:rsidR="008B3C75" w:rsidRDefault="008B3C75" w:rsidP="008B3C75">
      <w:pPr>
        <w:pStyle w:val="Code"/>
      </w:pPr>
      <w:r>
        <w:t xml:space="preserve">    messageID           [2] UTF8String,</w:t>
      </w:r>
    </w:p>
    <w:p w14:paraId="3C391ACA" w14:textId="77777777" w:rsidR="008B3C75" w:rsidRDefault="008B3C75" w:rsidP="008B3C75">
      <w:pPr>
        <w:pStyle w:val="Code"/>
      </w:pPr>
      <w:r>
        <w:t xml:space="preserve">    terminatingMMSParty [3] SEQUENCE OF MMSParty,</w:t>
      </w:r>
    </w:p>
    <w:p w14:paraId="75C58335" w14:textId="77777777" w:rsidR="008B3C75" w:rsidRDefault="008B3C75" w:rsidP="008B3C75">
      <w:pPr>
        <w:pStyle w:val="Code"/>
      </w:pPr>
      <w:r>
        <w:t xml:space="preserve">    originatingMMSParty [4] SEQUENCE OF MMSParty,</w:t>
      </w:r>
    </w:p>
    <w:p w14:paraId="35478190" w14:textId="77777777" w:rsidR="008B3C75" w:rsidRDefault="008B3C75" w:rsidP="008B3C75">
      <w:pPr>
        <w:pStyle w:val="Code"/>
      </w:pPr>
      <w:r>
        <w:t xml:space="preserve">    direction           [5] MMSDirection,</w:t>
      </w:r>
    </w:p>
    <w:p w14:paraId="13424E27" w14:textId="77777777" w:rsidR="008B3C75" w:rsidRDefault="008B3C75" w:rsidP="008B3C75">
      <w:pPr>
        <w:pStyle w:val="Code"/>
      </w:pPr>
      <w:r>
        <w:t xml:space="preserve">    mMSDateTime         [6] Timestamp,</w:t>
      </w:r>
    </w:p>
    <w:p w14:paraId="71BCE3AA" w14:textId="77777777" w:rsidR="008B3C75" w:rsidRDefault="008B3C75" w:rsidP="008B3C75">
      <w:pPr>
        <w:pStyle w:val="Code"/>
      </w:pPr>
      <w:r>
        <w:t xml:space="preserve">    readStatus          [7] MMSReadStatus,</w:t>
      </w:r>
    </w:p>
    <w:p w14:paraId="7676E51E" w14:textId="77777777" w:rsidR="008B3C75" w:rsidRDefault="008B3C75" w:rsidP="008B3C75">
      <w:pPr>
        <w:pStyle w:val="Code"/>
      </w:pPr>
      <w:r>
        <w:t xml:space="preserve">    applicID            [8] UTF8String OPTIONAL,</w:t>
      </w:r>
    </w:p>
    <w:p w14:paraId="4A40B38C" w14:textId="77777777" w:rsidR="008B3C75" w:rsidRDefault="008B3C75" w:rsidP="008B3C75">
      <w:pPr>
        <w:pStyle w:val="Code"/>
      </w:pPr>
      <w:r>
        <w:t xml:space="preserve">    replyApplicID       [9] UTF8String OPTIONAL,</w:t>
      </w:r>
    </w:p>
    <w:p w14:paraId="2F34E13F" w14:textId="77777777" w:rsidR="008B3C75" w:rsidRDefault="008B3C75" w:rsidP="008B3C75">
      <w:pPr>
        <w:pStyle w:val="Code"/>
      </w:pPr>
      <w:r>
        <w:t xml:space="preserve">    auxApplicInfo       [10] UTF8String OPTIONAL</w:t>
      </w:r>
    </w:p>
    <w:p w14:paraId="1AB1EA22" w14:textId="77777777" w:rsidR="008B3C75" w:rsidRDefault="008B3C75" w:rsidP="008B3C75">
      <w:pPr>
        <w:pStyle w:val="Code"/>
      </w:pPr>
      <w:r>
        <w:t>}</w:t>
      </w:r>
    </w:p>
    <w:p w14:paraId="366FCF54" w14:textId="77777777" w:rsidR="008B3C75" w:rsidRDefault="008B3C75" w:rsidP="008B3C75">
      <w:pPr>
        <w:pStyle w:val="Code"/>
      </w:pPr>
    </w:p>
    <w:p w14:paraId="7A718D19" w14:textId="77777777" w:rsidR="008B3C75" w:rsidRDefault="008B3C75" w:rsidP="008B3C75">
      <w:pPr>
        <w:pStyle w:val="Code"/>
      </w:pPr>
      <w:r>
        <w:t>MMSReadReportNonLocalTarget ::= SEQUENCE</w:t>
      </w:r>
    </w:p>
    <w:p w14:paraId="713EF223" w14:textId="77777777" w:rsidR="008B3C75" w:rsidRDefault="008B3C75" w:rsidP="008B3C75">
      <w:pPr>
        <w:pStyle w:val="Code"/>
      </w:pPr>
      <w:r>
        <w:t>{</w:t>
      </w:r>
    </w:p>
    <w:p w14:paraId="16DC24E0" w14:textId="77777777" w:rsidR="008B3C75" w:rsidRDefault="008B3C75" w:rsidP="008B3C75">
      <w:pPr>
        <w:pStyle w:val="Code"/>
      </w:pPr>
      <w:r>
        <w:t xml:space="preserve">    version             [1] MMSVersion,</w:t>
      </w:r>
    </w:p>
    <w:p w14:paraId="167F581B" w14:textId="77777777" w:rsidR="008B3C75" w:rsidRDefault="008B3C75" w:rsidP="008B3C75">
      <w:pPr>
        <w:pStyle w:val="Code"/>
      </w:pPr>
      <w:r>
        <w:t xml:space="preserve">    transactionID       [2] UTF8String,</w:t>
      </w:r>
    </w:p>
    <w:p w14:paraId="2E63B629" w14:textId="77777777" w:rsidR="008B3C75" w:rsidRDefault="008B3C75" w:rsidP="008B3C75">
      <w:pPr>
        <w:pStyle w:val="Code"/>
      </w:pPr>
      <w:r>
        <w:t xml:space="preserve">    terminatingMMSParty [3] SEQUENCE OF MMSParty,</w:t>
      </w:r>
    </w:p>
    <w:p w14:paraId="42501F22" w14:textId="77777777" w:rsidR="008B3C75" w:rsidRDefault="008B3C75" w:rsidP="008B3C75">
      <w:pPr>
        <w:pStyle w:val="Code"/>
      </w:pPr>
      <w:r>
        <w:t xml:space="preserve">    originatingMMSParty [4] SEQUENCE OF MMSParty,</w:t>
      </w:r>
    </w:p>
    <w:p w14:paraId="16C725D5" w14:textId="77777777" w:rsidR="008B3C75" w:rsidRDefault="008B3C75" w:rsidP="008B3C75">
      <w:pPr>
        <w:pStyle w:val="Code"/>
      </w:pPr>
      <w:r>
        <w:t xml:space="preserve">    direction           [5] MMSDirection,</w:t>
      </w:r>
    </w:p>
    <w:p w14:paraId="710324FB" w14:textId="77777777" w:rsidR="008B3C75" w:rsidRDefault="008B3C75" w:rsidP="008B3C75">
      <w:pPr>
        <w:pStyle w:val="Code"/>
      </w:pPr>
      <w:r>
        <w:t xml:space="preserve">    messageID           [6] UTF8String,</w:t>
      </w:r>
    </w:p>
    <w:p w14:paraId="20AEB1C3" w14:textId="77777777" w:rsidR="008B3C75" w:rsidRDefault="008B3C75" w:rsidP="008B3C75">
      <w:pPr>
        <w:pStyle w:val="Code"/>
      </w:pPr>
      <w:r>
        <w:t xml:space="preserve">    mMSDateTime         [7] Timestamp,</w:t>
      </w:r>
    </w:p>
    <w:p w14:paraId="68E653FD" w14:textId="77777777" w:rsidR="008B3C75" w:rsidRDefault="008B3C75" w:rsidP="008B3C75">
      <w:pPr>
        <w:pStyle w:val="Code"/>
      </w:pPr>
      <w:r>
        <w:t xml:space="preserve">    readStatus          [8] MMSReadStatus,</w:t>
      </w:r>
    </w:p>
    <w:p w14:paraId="6730FC0E" w14:textId="77777777" w:rsidR="008B3C75" w:rsidRDefault="008B3C75" w:rsidP="008B3C75">
      <w:pPr>
        <w:pStyle w:val="Code"/>
      </w:pPr>
      <w:r>
        <w:t xml:space="preserve">    readStatusText      [9] MMSReadStatusText OPTIONAL,</w:t>
      </w:r>
    </w:p>
    <w:p w14:paraId="5D429B8C" w14:textId="77777777" w:rsidR="008B3C75" w:rsidRDefault="008B3C75" w:rsidP="008B3C75">
      <w:pPr>
        <w:pStyle w:val="Code"/>
      </w:pPr>
      <w:r>
        <w:t xml:space="preserve">    applicID            [10] UTF8String OPTIONAL,</w:t>
      </w:r>
    </w:p>
    <w:p w14:paraId="5F562A5E" w14:textId="77777777" w:rsidR="008B3C75" w:rsidRDefault="008B3C75" w:rsidP="008B3C75">
      <w:pPr>
        <w:pStyle w:val="Code"/>
      </w:pPr>
      <w:r>
        <w:t xml:space="preserve">    replyApplicID       [11] UTF8String OPTIONAL,</w:t>
      </w:r>
    </w:p>
    <w:p w14:paraId="07A43031" w14:textId="77777777" w:rsidR="008B3C75" w:rsidRDefault="008B3C75" w:rsidP="008B3C75">
      <w:pPr>
        <w:pStyle w:val="Code"/>
      </w:pPr>
      <w:r>
        <w:t xml:space="preserve">    auxApplicInfo       [12] UTF8String OPTIONAL</w:t>
      </w:r>
    </w:p>
    <w:p w14:paraId="40D98BB0" w14:textId="77777777" w:rsidR="008B3C75" w:rsidRDefault="008B3C75" w:rsidP="008B3C75">
      <w:pPr>
        <w:pStyle w:val="Code"/>
      </w:pPr>
      <w:r>
        <w:t>}</w:t>
      </w:r>
    </w:p>
    <w:p w14:paraId="74D0A824" w14:textId="77777777" w:rsidR="008B3C75" w:rsidRDefault="008B3C75" w:rsidP="008B3C75">
      <w:pPr>
        <w:pStyle w:val="Code"/>
      </w:pPr>
    </w:p>
    <w:p w14:paraId="03CF58AE" w14:textId="77777777" w:rsidR="008B3C75" w:rsidRDefault="008B3C75" w:rsidP="008B3C75">
      <w:pPr>
        <w:pStyle w:val="Code"/>
      </w:pPr>
      <w:r>
        <w:t>MMSCancel ::= SEQUENCE</w:t>
      </w:r>
    </w:p>
    <w:p w14:paraId="4489B865" w14:textId="77777777" w:rsidR="008B3C75" w:rsidRDefault="008B3C75" w:rsidP="008B3C75">
      <w:pPr>
        <w:pStyle w:val="Code"/>
      </w:pPr>
      <w:r>
        <w:t>{</w:t>
      </w:r>
    </w:p>
    <w:p w14:paraId="7273C278" w14:textId="77777777" w:rsidR="008B3C75" w:rsidRDefault="008B3C75" w:rsidP="008B3C75">
      <w:pPr>
        <w:pStyle w:val="Code"/>
      </w:pPr>
      <w:r>
        <w:t xml:space="preserve">    transactionID [1] UTF8String,</w:t>
      </w:r>
    </w:p>
    <w:p w14:paraId="5DF8763E" w14:textId="77777777" w:rsidR="008B3C75" w:rsidRDefault="008B3C75" w:rsidP="008B3C75">
      <w:pPr>
        <w:pStyle w:val="Code"/>
      </w:pPr>
      <w:r>
        <w:t xml:space="preserve">    version       [2] MMSVersion,</w:t>
      </w:r>
    </w:p>
    <w:p w14:paraId="1FDD2415" w14:textId="77777777" w:rsidR="008B3C75" w:rsidRDefault="008B3C75" w:rsidP="008B3C75">
      <w:pPr>
        <w:pStyle w:val="Code"/>
      </w:pPr>
      <w:r>
        <w:t xml:space="preserve">    cancelID      [3] UTF8String,</w:t>
      </w:r>
    </w:p>
    <w:p w14:paraId="01BE0144" w14:textId="77777777" w:rsidR="008B3C75" w:rsidRDefault="008B3C75" w:rsidP="008B3C75">
      <w:pPr>
        <w:pStyle w:val="Code"/>
      </w:pPr>
      <w:r>
        <w:t xml:space="preserve">    direction     [4] MMSDirection</w:t>
      </w:r>
    </w:p>
    <w:p w14:paraId="714333B0" w14:textId="77777777" w:rsidR="008B3C75" w:rsidRDefault="008B3C75" w:rsidP="008B3C75">
      <w:pPr>
        <w:pStyle w:val="Code"/>
      </w:pPr>
      <w:r>
        <w:t>}</w:t>
      </w:r>
    </w:p>
    <w:p w14:paraId="3A22EAAA" w14:textId="77777777" w:rsidR="008B3C75" w:rsidRDefault="008B3C75" w:rsidP="008B3C75">
      <w:pPr>
        <w:pStyle w:val="Code"/>
      </w:pPr>
    </w:p>
    <w:p w14:paraId="689152BF" w14:textId="77777777" w:rsidR="008B3C75" w:rsidRDefault="008B3C75" w:rsidP="008B3C75">
      <w:pPr>
        <w:pStyle w:val="Code"/>
      </w:pPr>
      <w:r>
        <w:t>MMSMBoxViewRequest ::= SEQUENCE</w:t>
      </w:r>
    </w:p>
    <w:p w14:paraId="2A20652B" w14:textId="77777777" w:rsidR="008B3C75" w:rsidRDefault="008B3C75" w:rsidP="008B3C75">
      <w:pPr>
        <w:pStyle w:val="Code"/>
      </w:pPr>
      <w:r>
        <w:t>{</w:t>
      </w:r>
    </w:p>
    <w:p w14:paraId="37D5FF29" w14:textId="77777777" w:rsidR="008B3C75" w:rsidRDefault="008B3C75" w:rsidP="008B3C75">
      <w:pPr>
        <w:pStyle w:val="Code"/>
      </w:pPr>
      <w:r>
        <w:t xml:space="preserve">    transactionID   [1]  UTF8String,</w:t>
      </w:r>
    </w:p>
    <w:p w14:paraId="27AA87E3" w14:textId="77777777" w:rsidR="008B3C75" w:rsidRDefault="008B3C75" w:rsidP="008B3C75">
      <w:pPr>
        <w:pStyle w:val="Code"/>
      </w:pPr>
      <w:r>
        <w:t xml:space="preserve">    version         [2]  MMSVersion,</w:t>
      </w:r>
    </w:p>
    <w:p w14:paraId="542BC796" w14:textId="77777777" w:rsidR="008B3C75" w:rsidRDefault="008B3C75" w:rsidP="008B3C75">
      <w:pPr>
        <w:pStyle w:val="Code"/>
      </w:pPr>
      <w:r>
        <w:t xml:space="preserve">    contentLocation [3]  UTF8String OPTIONAL,</w:t>
      </w:r>
    </w:p>
    <w:p w14:paraId="2E94A135" w14:textId="77777777" w:rsidR="008B3C75" w:rsidRDefault="008B3C75" w:rsidP="008B3C75">
      <w:pPr>
        <w:pStyle w:val="Code"/>
      </w:pPr>
      <w:r>
        <w:t xml:space="preserve">    state           [4]  SEQUENCE OF MMState OPTIONAL,</w:t>
      </w:r>
    </w:p>
    <w:p w14:paraId="16F92E52" w14:textId="77777777" w:rsidR="008B3C75" w:rsidRDefault="008B3C75" w:rsidP="008B3C75">
      <w:pPr>
        <w:pStyle w:val="Code"/>
      </w:pPr>
      <w:r>
        <w:t xml:space="preserve">    flags           [5]  SEQUENCE OF MMFlags OPTIONAL,</w:t>
      </w:r>
    </w:p>
    <w:p w14:paraId="7072BEE0" w14:textId="77777777" w:rsidR="008B3C75" w:rsidRDefault="008B3C75" w:rsidP="008B3C75">
      <w:pPr>
        <w:pStyle w:val="Code"/>
      </w:pPr>
      <w:r>
        <w:t xml:space="preserve">    start           [6]  INTEGER OPTIONAL,</w:t>
      </w:r>
    </w:p>
    <w:p w14:paraId="7D119553" w14:textId="77777777" w:rsidR="008B3C75" w:rsidRDefault="008B3C75" w:rsidP="008B3C75">
      <w:pPr>
        <w:pStyle w:val="Code"/>
      </w:pPr>
      <w:r>
        <w:t xml:space="preserve">    limit           [7]  INTEGER OPTIONAL,</w:t>
      </w:r>
    </w:p>
    <w:p w14:paraId="269A9E65" w14:textId="77777777" w:rsidR="008B3C75" w:rsidRDefault="008B3C75" w:rsidP="008B3C75">
      <w:pPr>
        <w:pStyle w:val="Code"/>
      </w:pPr>
      <w:r>
        <w:t xml:space="preserve">    attributes      [8]  SEQUENCE OF UTF8String OPTIONAL,</w:t>
      </w:r>
    </w:p>
    <w:p w14:paraId="14BB4B4E" w14:textId="77777777" w:rsidR="008B3C75" w:rsidRDefault="008B3C75" w:rsidP="008B3C75">
      <w:pPr>
        <w:pStyle w:val="Code"/>
      </w:pPr>
      <w:r>
        <w:t xml:space="preserve">    totals          [9]  INTEGER OPTIONAL,</w:t>
      </w:r>
    </w:p>
    <w:p w14:paraId="7044B52B" w14:textId="77777777" w:rsidR="008B3C75" w:rsidRDefault="008B3C75" w:rsidP="008B3C75">
      <w:pPr>
        <w:pStyle w:val="Code"/>
      </w:pPr>
      <w:r>
        <w:t xml:space="preserve">    quotas          [10] MMSQuota OPTIONAL</w:t>
      </w:r>
    </w:p>
    <w:p w14:paraId="16E7178D" w14:textId="77777777" w:rsidR="008B3C75" w:rsidRDefault="008B3C75" w:rsidP="008B3C75">
      <w:pPr>
        <w:pStyle w:val="Code"/>
      </w:pPr>
      <w:r>
        <w:t>}</w:t>
      </w:r>
    </w:p>
    <w:p w14:paraId="3A7F4979" w14:textId="77777777" w:rsidR="008B3C75" w:rsidRDefault="008B3C75" w:rsidP="008B3C75">
      <w:pPr>
        <w:pStyle w:val="Code"/>
      </w:pPr>
    </w:p>
    <w:p w14:paraId="40328B36" w14:textId="77777777" w:rsidR="008B3C75" w:rsidRDefault="008B3C75" w:rsidP="008B3C75">
      <w:pPr>
        <w:pStyle w:val="Code"/>
      </w:pPr>
      <w:r>
        <w:t>MMSMBoxViewResponse ::= SEQUENCE</w:t>
      </w:r>
    </w:p>
    <w:p w14:paraId="6E1371CD" w14:textId="77777777" w:rsidR="008B3C75" w:rsidRDefault="008B3C75" w:rsidP="008B3C75">
      <w:pPr>
        <w:pStyle w:val="Code"/>
      </w:pPr>
      <w:r>
        <w:t>{</w:t>
      </w:r>
    </w:p>
    <w:p w14:paraId="7B01C7D8" w14:textId="77777777" w:rsidR="008B3C75" w:rsidRDefault="008B3C75" w:rsidP="008B3C75">
      <w:pPr>
        <w:pStyle w:val="Code"/>
      </w:pPr>
      <w:r>
        <w:t xml:space="preserve">    transactionID   [1]  UTF8String,</w:t>
      </w:r>
    </w:p>
    <w:p w14:paraId="0E5CABC6" w14:textId="77777777" w:rsidR="008B3C75" w:rsidRDefault="008B3C75" w:rsidP="008B3C75">
      <w:pPr>
        <w:pStyle w:val="Code"/>
      </w:pPr>
      <w:r>
        <w:t xml:space="preserve">    version         [2]  MMSVersion,</w:t>
      </w:r>
    </w:p>
    <w:p w14:paraId="1436799D" w14:textId="77777777" w:rsidR="008B3C75" w:rsidRDefault="008B3C75" w:rsidP="008B3C75">
      <w:pPr>
        <w:pStyle w:val="Code"/>
      </w:pPr>
      <w:r>
        <w:t xml:space="preserve">    contentLocation [3]  UTF8String OPTIONAL,</w:t>
      </w:r>
    </w:p>
    <w:p w14:paraId="08E435BC" w14:textId="77777777" w:rsidR="008B3C75" w:rsidRDefault="008B3C75" w:rsidP="008B3C75">
      <w:pPr>
        <w:pStyle w:val="Code"/>
      </w:pPr>
      <w:r>
        <w:t xml:space="preserve">    state           [4]  SEQUENCE OF MMState OPTIONAL,</w:t>
      </w:r>
    </w:p>
    <w:p w14:paraId="35EE1B87" w14:textId="77777777" w:rsidR="008B3C75" w:rsidRDefault="008B3C75" w:rsidP="008B3C75">
      <w:pPr>
        <w:pStyle w:val="Code"/>
      </w:pPr>
      <w:r>
        <w:t xml:space="preserve">    flags           [5]  SEQUENCE OF MMFlags OPTIONAL,</w:t>
      </w:r>
    </w:p>
    <w:p w14:paraId="0AA2E6A8" w14:textId="77777777" w:rsidR="008B3C75" w:rsidRDefault="008B3C75" w:rsidP="008B3C75">
      <w:pPr>
        <w:pStyle w:val="Code"/>
      </w:pPr>
      <w:r>
        <w:t xml:space="preserve">    start           [6]  INTEGER OPTIONAL,</w:t>
      </w:r>
    </w:p>
    <w:p w14:paraId="267781FD" w14:textId="77777777" w:rsidR="008B3C75" w:rsidRDefault="008B3C75" w:rsidP="008B3C75">
      <w:pPr>
        <w:pStyle w:val="Code"/>
      </w:pPr>
      <w:r>
        <w:t xml:space="preserve">    limit           [7]  INTEGER OPTIONAL,</w:t>
      </w:r>
    </w:p>
    <w:p w14:paraId="51C2A146" w14:textId="77777777" w:rsidR="008B3C75" w:rsidRDefault="008B3C75" w:rsidP="008B3C75">
      <w:pPr>
        <w:pStyle w:val="Code"/>
      </w:pPr>
      <w:r>
        <w:t xml:space="preserve">    attributes      [8]  SEQUENCE OF UTF8String OPTIONAL,</w:t>
      </w:r>
    </w:p>
    <w:p w14:paraId="32B1D685" w14:textId="77777777" w:rsidR="008B3C75" w:rsidRDefault="008B3C75" w:rsidP="008B3C75">
      <w:pPr>
        <w:pStyle w:val="Code"/>
      </w:pPr>
      <w:r>
        <w:t xml:space="preserve">    mMSTotals       [9]  BOOLEAN OPTIONAL,</w:t>
      </w:r>
    </w:p>
    <w:p w14:paraId="6B7F68DB" w14:textId="77777777" w:rsidR="008B3C75" w:rsidRDefault="008B3C75" w:rsidP="008B3C75">
      <w:pPr>
        <w:pStyle w:val="Code"/>
      </w:pPr>
      <w:r>
        <w:t xml:space="preserve">    mMSQuotas       [10] BOOLEAN OPTIONAL,</w:t>
      </w:r>
    </w:p>
    <w:p w14:paraId="11E690C6" w14:textId="77777777" w:rsidR="008B3C75" w:rsidRDefault="008B3C75" w:rsidP="008B3C75">
      <w:pPr>
        <w:pStyle w:val="Code"/>
      </w:pPr>
      <w:r>
        <w:t xml:space="preserve">    mMessages       [11] SEQUENCE OF MMBoxDescription</w:t>
      </w:r>
    </w:p>
    <w:p w14:paraId="554CAF1B" w14:textId="77777777" w:rsidR="008B3C75" w:rsidRDefault="008B3C75" w:rsidP="008B3C75">
      <w:pPr>
        <w:pStyle w:val="Code"/>
      </w:pPr>
      <w:r>
        <w:t>}</w:t>
      </w:r>
    </w:p>
    <w:p w14:paraId="79E67AF8" w14:textId="77777777" w:rsidR="008B3C75" w:rsidRDefault="008B3C75" w:rsidP="008B3C75">
      <w:pPr>
        <w:pStyle w:val="Code"/>
      </w:pPr>
    </w:p>
    <w:p w14:paraId="1A0865F8" w14:textId="77777777" w:rsidR="008B3C75" w:rsidRDefault="008B3C75" w:rsidP="008B3C75">
      <w:pPr>
        <w:pStyle w:val="Code"/>
      </w:pPr>
      <w:r>
        <w:t>MMBoxDescription ::= SEQUENCE</w:t>
      </w:r>
    </w:p>
    <w:p w14:paraId="4F3CA7E5" w14:textId="77777777" w:rsidR="008B3C75" w:rsidRDefault="008B3C75" w:rsidP="008B3C75">
      <w:pPr>
        <w:pStyle w:val="Code"/>
      </w:pPr>
      <w:r>
        <w:t>{</w:t>
      </w:r>
    </w:p>
    <w:p w14:paraId="6501DCFF" w14:textId="77777777" w:rsidR="008B3C75" w:rsidRDefault="008B3C75" w:rsidP="008B3C75">
      <w:pPr>
        <w:pStyle w:val="Code"/>
      </w:pPr>
      <w:r>
        <w:t xml:space="preserve">    contentLocation          [1]  UTF8String OPTIONAL,</w:t>
      </w:r>
    </w:p>
    <w:p w14:paraId="1388168E" w14:textId="77777777" w:rsidR="008B3C75" w:rsidRDefault="008B3C75" w:rsidP="008B3C75">
      <w:pPr>
        <w:pStyle w:val="Code"/>
      </w:pPr>
      <w:r>
        <w:t xml:space="preserve">    messageID                [2]  UTF8String OPTIONAL,</w:t>
      </w:r>
    </w:p>
    <w:p w14:paraId="66D5F8FC" w14:textId="77777777" w:rsidR="008B3C75" w:rsidRDefault="008B3C75" w:rsidP="008B3C75">
      <w:pPr>
        <w:pStyle w:val="Code"/>
      </w:pPr>
      <w:r>
        <w:t xml:space="preserve">    state                    [3]  MMState OPTIONAL,</w:t>
      </w:r>
    </w:p>
    <w:p w14:paraId="39BDCC9D" w14:textId="77777777" w:rsidR="008B3C75" w:rsidRDefault="008B3C75" w:rsidP="008B3C75">
      <w:pPr>
        <w:pStyle w:val="Code"/>
      </w:pPr>
      <w:r>
        <w:t xml:space="preserve">    flags                    [4]  SEQUENCE OF MMFlags OPTIONAL,</w:t>
      </w:r>
    </w:p>
    <w:p w14:paraId="415F808C" w14:textId="77777777" w:rsidR="008B3C75" w:rsidRDefault="008B3C75" w:rsidP="008B3C75">
      <w:pPr>
        <w:pStyle w:val="Code"/>
      </w:pPr>
      <w:r>
        <w:t xml:space="preserve">    dateTime                 [5]  Timestamp OPTIONAL,</w:t>
      </w:r>
    </w:p>
    <w:p w14:paraId="07D348B7" w14:textId="77777777" w:rsidR="008B3C75" w:rsidRDefault="008B3C75" w:rsidP="008B3C75">
      <w:pPr>
        <w:pStyle w:val="Code"/>
      </w:pPr>
      <w:r>
        <w:t xml:space="preserve">    originatingMMSParty      [6]  MMSParty OPTIONAL,</w:t>
      </w:r>
    </w:p>
    <w:p w14:paraId="4F993D64" w14:textId="77777777" w:rsidR="008B3C75" w:rsidRDefault="008B3C75" w:rsidP="008B3C75">
      <w:pPr>
        <w:pStyle w:val="Code"/>
      </w:pPr>
      <w:r>
        <w:t xml:space="preserve">    terminatingMMSParty      [7]  SEQUENCE OF MMSParty OPTIONAL,</w:t>
      </w:r>
    </w:p>
    <w:p w14:paraId="44D505E9" w14:textId="77777777" w:rsidR="008B3C75" w:rsidRDefault="008B3C75" w:rsidP="008B3C75">
      <w:pPr>
        <w:pStyle w:val="Code"/>
      </w:pPr>
      <w:r>
        <w:t xml:space="preserve">    cCRecipients             [8]  SEQUENCE OF MMSParty OPTIONAL,</w:t>
      </w:r>
    </w:p>
    <w:p w14:paraId="3B509AA7" w14:textId="77777777" w:rsidR="008B3C75" w:rsidRDefault="008B3C75" w:rsidP="008B3C75">
      <w:pPr>
        <w:pStyle w:val="Code"/>
      </w:pPr>
      <w:r>
        <w:t xml:space="preserve">    bCCRecipients            [9]  SEQUENCE OF MMSParty OPTIONAL,</w:t>
      </w:r>
    </w:p>
    <w:p w14:paraId="1E49DECC" w14:textId="77777777" w:rsidR="008B3C75" w:rsidRDefault="008B3C75" w:rsidP="008B3C75">
      <w:pPr>
        <w:pStyle w:val="Code"/>
      </w:pPr>
      <w:r>
        <w:t xml:space="preserve">    messageClass             [10] MMSMessageClass OPTIONAL,</w:t>
      </w:r>
    </w:p>
    <w:p w14:paraId="12F501B1" w14:textId="77777777" w:rsidR="008B3C75" w:rsidRDefault="008B3C75" w:rsidP="008B3C75">
      <w:pPr>
        <w:pStyle w:val="Code"/>
      </w:pPr>
      <w:r>
        <w:t xml:space="preserve">    subject                  [11] MMSSubject OPTIONAL,</w:t>
      </w:r>
    </w:p>
    <w:p w14:paraId="5C4EA503" w14:textId="77777777" w:rsidR="008B3C75" w:rsidRDefault="008B3C75" w:rsidP="008B3C75">
      <w:pPr>
        <w:pStyle w:val="Code"/>
      </w:pPr>
      <w:r>
        <w:t xml:space="preserve">    priority                 [12] MMSPriority OPTIONAL,</w:t>
      </w:r>
    </w:p>
    <w:p w14:paraId="501D4964" w14:textId="77777777" w:rsidR="008B3C75" w:rsidRDefault="008B3C75" w:rsidP="008B3C75">
      <w:pPr>
        <w:pStyle w:val="Code"/>
      </w:pPr>
      <w:r>
        <w:t xml:space="preserve">    deliveryTime             [13] Timestamp OPTIONAL,</w:t>
      </w:r>
    </w:p>
    <w:p w14:paraId="0E957159" w14:textId="77777777" w:rsidR="008B3C75" w:rsidRDefault="008B3C75" w:rsidP="008B3C75">
      <w:pPr>
        <w:pStyle w:val="Code"/>
      </w:pPr>
      <w:r>
        <w:t xml:space="preserve">    readReport               [14] BOOLEAN OPTIONAL,</w:t>
      </w:r>
    </w:p>
    <w:p w14:paraId="162A2C04" w14:textId="77777777" w:rsidR="008B3C75" w:rsidRDefault="008B3C75" w:rsidP="008B3C75">
      <w:pPr>
        <w:pStyle w:val="Code"/>
      </w:pPr>
      <w:r>
        <w:t xml:space="preserve">    messageSize              [15] INTEGER OPTIONAL,</w:t>
      </w:r>
    </w:p>
    <w:p w14:paraId="6AE75045" w14:textId="77777777" w:rsidR="008B3C75" w:rsidRDefault="008B3C75" w:rsidP="008B3C75">
      <w:pPr>
        <w:pStyle w:val="Code"/>
      </w:pPr>
      <w:r>
        <w:t xml:space="preserve">    replyCharging            [16] MMSReplyCharging OPTIONAL,</w:t>
      </w:r>
    </w:p>
    <w:p w14:paraId="46FF5775" w14:textId="77777777" w:rsidR="008B3C75" w:rsidRDefault="008B3C75" w:rsidP="008B3C75">
      <w:pPr>
        <w:pStyle w:val="Code"/>
      </w:pPr>
      <w:r>
        <w:t xml:space="preserve">    previouslySentBy         [17] MMSPreviouslySentBy OPTIONAL,</w:t>
      </w:r>
    </w:p>
    <w:p w14:paraId="4CCB0F07" w14:textId="77777777" w:rsidR="008B3C75" w:rsidRDefault="008B3C75" w:rsidP="008B3C75">
      <w:pPr>
        <w:pStyle w:val="Code"/>
      </w:pPr>
      <w:r>
        <w:t xml:space="preserve">    previouslySentByDateTime [18] Timestamp OPTIONAL,</w:t>
      </w:r>
    </w:p>
    <w:p w14:paraId="250C4C1F" w14:textId="77777777" w:rsidR="008B3C75" w:rsidRDefault="008B3C75" w:rsidP="008B3C75">
      <w:pPr>
        <w:pStyle w:val="Code"/>
      </w:pPr>
      <w:r>
        <w:t xml:space="preserve">    contentType              [19] UTF8String OPTIONAL</w:t>
      </w:r>
    </w:p>
    <w:p w14:paraId="63D10D2A" w14:textId="77777777" w:rsidR="008B3C75" w:rsidRDefault="008B3C75" w:rsidP="008B3C75">
      <w:pPr>
        <w:pStyle w:val="Code"/>
      </w:pPr>
      <w:r>
        <w:t>}</w:t>
      </w:r>
    </w:p>
    <w:p w14:paraId="65F2DE2B" w14:textId="77777777" w:rsidR="008B3C75" w:rsidRDefault="008B3C75" w:rsidP="008B3C75">
      <w:pPr>
        <w:pStyle w:val="Code"/>
      </w:pPr>
    </w:p>
    <w:p w14:paraId="314216A0" w14:textId="77777777" w:rsidR="008B3C75" w:rsidRDefault="008B3C75" w:rsidP="008B3C75">
      <w:pPr>
        <w:pStyle w:val="CodeHeader"/>
      </w:pPr>
      <w:r>
        <w:t>-- =========</w:t>
      </w:r>
    </w:p>
    <w:p w14:paraId="4F6ACD65" w14:textId="77777777" w:rsidR="008B3C75" w:rsidRDefault="008B3C75" w:rsidP="008B3C75">
      <w:pPr>
        <w:pStyle w:val="CodeHeader"/>
      </w:pPr>
      <w:r>
        <w:t>-- MMS CCPDU</w:t>
      </w:r>
    </w:p>
    <w:p w14:paraId="4F566A4A" w14:textId="77777777" w:rsidR="008B3C75" w:rsidRDefault="008B3C75" w:rsidP="008B3C75">
      <w:pPr>
        <w:pStyle w:val="Code"/>
      </w:pPr>
      <w:r>
        <w:t>-- =========</w:t>
      </w:r>
    </w:p>
    <w:p w14:paraId="4138877A" w14:textId="77777777" w:rsidR="008B3C75" w:rsidRDefault="008B3C75" w:rsidP="008B3C75">
      <w:pPr>
        <w:pStyle w:val="Code"/>
      </w:pPr>
    </w:p>
    <w:p w14:paraId="30B2310F" w14:textId="77777777" w:rsidR="008B3C75" w:rsidRDefault="008B3C75" w:rsidP="008B3C75">
      <w:pPr>
        <w:pStyle w:val="Code"/>
      </w:pPr>
      <w:r>
        <w:t>MMSCCPDU ::= SEQUENCE</w:t>
      </w:r>
    </w:p>
    <w:p w14:paraId="3F10C8D8" w14:textId="77777777" w:rsidR="008B3C75" w:rsidRDefault="008B3C75" w:rsidP="008B3C75">
      <w:pPr>
        <w:pStyle w:val="Code"/>
      </w:pPr>
      <w:r>
        <w:t>{</w:t>
      </w:r>
    </w:p>
    <w:p w14:paraId="01F5C962" w14:textId="77777777" w:rsidR="008B3C75" w:rsidRDefault="008B3C75" w:rsidP="008B3C75">
      <w:pPr>
        <w:pStyle w:val="Code"/>
      </w:pPr>
      <w:r>
        <w:t xml:space="preserve">    version    [1] MMSVersion,</w:t>
      </w:r>
    </w:p>
    <w:p w14:paraId="4D3B6FF2" w14:textId="77777777" w:rsidR="008B3C75" w:rsidRDefault="008B3C75" w:rsidP="008B3C75">
      <w:pPr>
        <w:pStyle w:val="Code"/>
      </w:pPr>
      <w:r>
        <w:t xml:space="preserve">    transactionID [2] UTF8String,</w:t>
      </w:r>
    </w:p>
    <w:p w14:paraId="7C426B5B" w14:textId="77777777" w:rsidR="008B3C75" w:rsidRDefault="008B3C75" w:rsidP="008B3C75">
      <w:pPr>
        <w:pStyle w:val="Code"/>
      </w:pPr>
      <w:r>
        <w:t xml:space="preserve">    mMSContent    [3] OCTET STRING</w:t>
      </w:r>
    </w:p>
    <w:p w14:paraId="1B1D8E1A" w14:textId="77777777" w:rsidR="008B3C75" w:rsidRDefault="008B3C75" w:rsidP="008B3C75">
      <w:pPr>
        <w:pStyle w:val="Code"/>
      </w:pPr>
      <w:r>
        <w:t>}</w:t>
      </w:r>
    </w:p>
    <w:p w14:paraId="57E141A7" w14:textId="77777777" w:rsidR="008B3C75" w:rsidRDefault="008B3C75" w:rsidP="008B3C75">
      <w:pPr>
        <w:pStyle w:val="Code"/>
      </w:pPr>
    </w:p>
    <w:p w14:paraId="77A08512" w14:textId="77777777" w:rsidR="008B3C75" w:rsidRDefault="008B3C75" w:rsidP="008B3C75">
      <w:pPr>
        <w:pStyle w:val="CodeHeader"/>
      </w:pPr>
      <w:r>
        <w:t>-- ==============</w:t>
      </w:r>
    </w:p>
    <w:p w14:paraId="641E08D6" w14:textId="77777777" w:rsidR="008B3C75" w:rsidRDefault="008B3C75" w:rsidP="008B3C75">
      <w:pPr>
        <w:pStyle w:val="CodeHeader"/>
      </w:pPr>
      <w:r>
        <w:t>-- MMS parameters</w:t>
      </w:r>
    </w:p>
    <w:p w14:paraId="6F45D8F9" w14:textId="77777777" w:rsidR="008B3C75" w:rsidRDefault="008B3C75" w:rsidP="008B3C75">
      <w:pPr>
        <w:pStyle w:val="Code"/>
      </w:pPr>
      <w:r>
        <w:t>-- ==============</w:t>
      </w:r>
    </w:p>
    <w:p w14:paraId="65A1C37D" w14:textId="77777777" w:rsidR="008B3C75" w:rsidRDefault="008B3C75" w:rsidP="008B3C75">
      <w:pPr>
        <w:pStyle w:val="Code"/>
      </w:pPr>
    </w:p>
    <w:p w14:paraId="09D57625" w14:textId="77777777" w:rsidR="008B3C75" w:rsidRDefault="008B3C75" w:rsidP="008B3C75">
      <w:pPr>
        <w:pStyle w:val="Code"/>
      </w:pPr>
      <w:r>
        <w:t>MMSAdaptation ::= SEQUENCE</w:t>
      </w:r>
    </w:p>
    <w:p w14:paraId="5D2213D9" w14:textId="77777777" w:rsidR="008B3C75" w:rsidRDefault="008B3C75" w:rsidP="008B3C75">
      <w:pPr>
        <w:pStyle w:val="Code"/>
      </w:pPr>
      <w:r>
        <w:t>{</w:t>
      </w:r>
    </w:p>
    <w:p w14:paraId="7F6064B0" w14:textId="77777777" w:rsidR="008B3C75" w:rsidRDefault="008B3C75" w:rsidP="008B3C75">
      <w:pPr>
        <w:pStyle w:val="Code"/>
      </w:pPr>
      <w:r>
        <w:t xml:space="preserve">    allowed   [1] BOOLEAN,</w:t>
      </w:r>
    </w:p>
    <w:p w14:paraId="3003B39E" w14:textId="77777777" w:rsidR="008B3C75" w:rsidRDefault="008B3C75" w:rsidP="008B3C75">
      <w:pPr>
        <w:pStyle w:val="Code"/>
      </w:pPr>
      <w:r>
        <w:t xml:space="preserve">    overriden [2] BOOLEAN</w:t>
      </w:r>
    </w:p>
    <w:p w14:paraId="190E7BA8" w14:textId="77777777" w:rsidR="008B3C75" w:rsidRDefault="008B3C75" w:rsidP="008B3C75">
      <w:pPr>
        <w:pStyle w:val="Code"/>
      </w:pPr>
      <w:r>
        <w:t>}</w:t>
      </w:r>
    </w:p>
    <w:p w14:paraId="5BAAABE7" w14:textId="77777777" w:rsidR="008B3C75" w:rsidRDefault="008B3C75" w:rsidP="008B3C75">
      <w:pPr>
        <w:pStyle w:val="Code"/>
      </w:pPr>
    </w:p>
    <w:p w14:paraId="3D91AEE2" w14:textId="77777777" w:rsidR="008B3C75" w:rsidRDefault="008B3C75" w:rsidP="008B3C75">
      <w:pPr>
        <w:pStyle w:val="Code"/>
      </w:pPr>
      <w:r>
        <w:t>MMSCancelStatus ::= ENUMERATED</w:t>
      </w:r>
    </w:p>
    <w:p w14:paraId="18EEF882" w14:textId="77777777" w:rsidR="008B3C75" w:rsidRDefault="008B3C75" w:rsidP="008B3C75">
      <w:pPr>
        <w:pStyle w:val="Code"/>
      </w:pPr>
      <w:r>
        <w:t>{</w:t>
      </w:r>
    </w:p>
    <w:p w14:paraId="22C055FD" w14:textId="77777777" w:rsidR="008B3C75" w:rsidRDefault="008B3C75" w:rsidP="008B3C75">
      <w:pPr>
        <w:pStyle w:val="Code"/>
      </w:pPr>
      <w:r>
        <w:t xml:space="preserve">    cancelRequestSuccessfullyReceived(1),</w:t>
      </w:r>
    </w:p>
    <w:p w14:paraId="47AF9EAE" w14:textId="77777777" w:rsidR="008B3C75" w:rsidRDefault="008B3C75" w:rsidP="008B3C75">
      <w:pPr>
        <w:pStyle w:val="Code"/>
      </w:pPr>
      <w:r>
        <w:t xml:space="preserve">    cancelRequestCorrupted(2)</w:t>
      </w:r>
    </w:p>
    <w:p w14:paraId="376755E6" w14:textId="77777777" w:rsidR="008B3C75" w:rsidRDefault="008B3C75" w:rsidP="008B3C75">
      <w:pPr>
        <w:pStyle w:val="Code"/>
      </w:pPr>
      <w:r>
        <w:t>}</w:t>
      </w:r>
    </w:p>
    <w:p w14:paraId="1257267C" w14:textId="77777777" w:rsidR="008B3C75" w:rsidRDefault="008B3C75" w:rsidP="008B3C75">
      <w:pPr>
        <w:pStyle w:val="Code"/>
      </w:pPr>
    </w:p>
    <w:p w14:paraId="346C12ED" w14:textId="77777777" w:rsidR="008B3C75" w:rsidRDefault="008B3C75" w:rsidP="008B3C75">
      <w:pPr>
        <w:pStyle w:val="Code"/>
      </w:pPr>
      <w:r>
        <w:t>MMSContentClass ::= ENUMERATED</w:t>
      </w:r>
    </w:p>
    <w:p w14:paraId="311EEA8F" w14:textId="77777777" w:rsidR="008B3C75" w:rsidRDefault="008B3C75" w:rsidP="008B3C75">
      <w:pPr>
        <w:pStyle w:val="Code"/>
      </w:pPr>
      <w:r>
        <w:t>{</w:t>
      </w:r>
    </w:p>
    <w:p w14:paraId="0A194F56" w14:textId="77777777" w:rsidR="008B3C75" w:rsidRDefault="008B3C75" w:rsidP="008B3C75">
      <w:pPr>
        <w:pStyle w:val="Code"/>
      </w:pPr>
      <w:r>
        <w:t xml:space="preserve">    text(1),</w:t>
      </w:r>
    </w:p>
    <w:p w14:paraId="0805527D" w14:textId="77777777" w:rsidR="008B3C75" w:rsidRDefault="008B3C75" w:rsidP="008B3C75">
      <w:pPr>
        <w:pStyle w:val="Code"/>
      </w:pPr>
      <w:r>
        <w:t xml:space="preserve">    imageBasic(2),</w:t>
      </w:r>
    </w:p>
    <w:p w14:paraId="4F3A3A62" w14:textId="77777777" w:rsidR="008B3C75" w:rsidRDefault="008B3C75" w:rsidP="008B3C75">
      <w:pPr>
        <w:pStyle w:val="Code"/>
      </w:pPr>
      <w:r>
        <w:t xml:space="preserve">    imageRich(3),</w:t>
      </w:r>
    </w:p>
    <w:p w14:paraId="07DEAB8E" w14:textId="77777777" w:rsidR="008B3C75" w:rsidRDefault="008B3C75" w:rsidP="008B3C75">
      <w:pPr>
        <w:pStyle w:val="Code"/>
      </w:pPr>
      <w:r>
        <w:t xml:space="preserve">    videoBasic(4),</w:t>
      </w:r>
    </w:p>
    <w:p w14:paraId="046813EC" w14:textId="77777777" w:rsidR="008B3C75" w:rsidRDefault="008B3C75" w:rsidP="008B3C75">
      <w:pPr>
        <w:pStyle w:val="Code"/>
      </w:pPr>
      <w:r>
        <w:t xml:space="preserve">    videoRich(5),</w:t>
      </w:r>
    </w:p>
    <w:p w14:paraId="27D0F417" w14:textId="77777777" w:rsidR="008B3C75" w:rsidRDefault="008B3C75" w:rsidP="008B3C75">
      <w:pPr>
        <w:pStyle w:val="Code"/>
      </w:pPr>
      <w:r>
        <w:t xml:space="preserve">    megaPixel(6),</w:t>
      </w:r>
    </w:p>
    <w:p w14:paraId="1630E868" w14:textId="77777777" w:rsidR="008B3C75" w:rsidRDefault="008B3C75" w:rsidP="008B3C75">
      <w:pPr>
        <w:pStyle w:val="Code"/>
      </w:pPr>
      <w:r>
        <w:t xml:space="preserve">    contentBasic(7),</w:t>
      </w:r>
    </w:p>
    <w:p w14:paraId="6D508D49" w14:textId="77777777" w:rsidR="008B3C75" w:rsidRDefault="008B3C75" w:rsidP="008B3C75">
      <w:pPr>
        <w:pStyle w:val="Code"/>
      </w:pPr>
      <w:r>
        <w:t xml:space="preserve">    contentRich(8)</w:t>
      </w:r>
    </w:p>
    <w:p w14:paraId="46490981" w14:textId="77777777" w:rsidR="008B3C75" w:rsidRDefault="008B3C75" w:rsidP="008B3C75">
      <w:pPr>
        <w:pStyle w:val="Code"/>
      </w:pPr>
      <w:r>
        <w:t>}</w:t>
      </w:r>
    </w:p>
    <w:p w14:paraId="7AFE6790" w14:textId="77777777" w:rsidR="008B3C75" w:rsidRDefault="008B3C75" w:rsidP="008B3C75">
      <w:pPr>
        <w:pStyle w:val="Code"/>
      </w:pPr>
    </w:p>
    <w:p w14:paraId="0CD7E704" w14:textId="77777777" w:rsidR="008B3C75" w:rsidRDefault="008B3C75" w:rsidP="008B3C75">
      <w:pPr>
        <w:pStyle w:val="Code"/>
      </w:pPr>
      <w:r>
        <w:t>MMSContentType ::= UTF8String</w:t>
      </w:r>
    </w:p>
    <w:p w14:paraId="51C646EA" w14:textId="77777777" w:rsidR="008B3C75" w:rsidRDefault="008B3C75" w:rsidP="008B3C75">
      <w:pPr>
        <w:pStyle w:val="Code"/>
      </w:pPr>
    </w:p>
    <w:p w14:paraId="3E9B5D45" w14:textId="77777777" w:rsidR="008B3C75" w:rsidRDefault="008B3C75" w:rsidP="008B3C75">
      <w:pPr>
        <w:pStyle w:val="Code"/>
      </w:pPr>
      <w:r>
        <w:t>MMSDeleteResponseStatus ::= ENUMERATED</w:t>
      </w:r>
    </w:p>
    <w:p w14:paraId="6955E6DF" w14:textId="77777777" w:rsidR="008B3C75" w:rsidRDefault="008B3C75" w:rsidP="008B3C75">
      <w:pPr>
        <w:pStyle w:val="Code"/>
      </w:pPr>
      <w:r>
        <w:t>{</w:t>
      </w:r>
    </w:p>
    <w:p w14:paraId="1F86EBCE" w14:textId="77777777" w:rsidR="008B3C75" w:rsidRDefault="008B3C75" w:rsidP="008B3C75">
      <w:pPr>
        <w:pStyle w:val="Code"/>
      </w:pPr>
      <w:r>
        <w:t xml:space="preserve">    ok(1),</w:t>
      </w:r>
    </w:p>
    <w:p w14:paraId="1610FBCE" w14:textId="77777777" w:rsidR="008B3C75" w:rsidRDefault="008B3C75" w:rsidP="008B3C75">
      <w:pPr>
        <w:pStyle w:val="Code"/>
      </w:pPr>
      <w:r>
        <w:t xml:space="preserve">    errorUnspecified(2),</w:t>
      </w:r>
    </w:p>
    <w:p w14:paraId="2498C9A1" w14:textId="77777777" w:rsidR="008B3C75" w:rsidRDefault="008B3C75" w:rsidP="008B3C75">
      <w:pPr>
        <w:pStyle w:val="Code"/>
      </w:pPr>
      <w:r>
        <w:t xml:space="preserve">    errorServiceDenied(3),</w:t>
      </w:r>
    </w:p>
    <w:p w14:paraId="147BFD62" w14:textId="77777777" w:rsidR="008B3C75" w:rsidRDefault="008B3C75" w:rsidP="008B3C75">
      <w:pPr>
        <w:pStyle w:val="Code"/>
      </w:pPr>
      <w:r>
        <w:t xml:space="preserve">    errorMessageFormatCorrupt(4),</w:t>
      </w:r>
    </w:p>
    <w:p w14:paraId="73B44E8C" w14:textId="77777777" w:rsidR="008B3C75" w:rsidRDefault="008B3C75" w:rsidP="008B3C75">
      <w:pPr>
        <w:pStyle w:val="Code"/>
      </w:pPr>
      <w:r>
        <w:t xml:space="preserve">    errorSendingAddressUnresolved(5),</w:t>
      </w:r>
    </w:p>
    <w:p w14:paraId="673648AB" w14:textId="77777777" w:rsidR="008B3C75" w:rsidRDefault="008B3C75" w:rsidP="008B3C75">
      <w:pPr>
        <w:pStyle w:val="Code"/>
      </w:pPr>
      <w:r>
        <w:t xml:space="preserve">    errorMessageNotFound(6),</w:t>
      </w:r>
    </w:p>
    <w:p w14:paraId="288EB30C" w14:textId="77777777" w:rsidR="008B3C75" w:rsidRDefault="008B3C75" w:rsidP="008B3C75">
      <w:pPr>
        <w:pStyle w:val="Code"/>
      </w:pPr>
      <w:r>
        <w:t xml:space="preserve">    errorNetworkProblem(7),</w:t>
      </w:r>
    </w:p>
    <w:p w14:paraId="05778E8E" w14:textId="77777777" w:rsidR="008B3C75" w:rsidRDefault="008B3C75" w:rsidP="008B3C75">
      <w:pPr>
        <w:pStyle w:val="Code"/>
      </w:pPr>
      <w:r>
        <w:t xml:space="preserve">    errorContentNotAccepted(8),</w:t>
      </w:r>
    </w:p>
    <w:p w14:paraId="56A4A418" w14:textId="77777777" w:rsidR="008B3C75" w:rsidRDefault="008B3C75" w:rsidP="008B3C75">
      <w:pPr>
        <w:pStyle w:val="Code"/>
      </w:pPr>
      <w:r>
        <w:t xml:space="preserve">    errorUnsupportedMessage(9),</w:t>
      </w:r>
    </w:p>
    <w:p w14:paraId="053803A4" w14:textId="77777777" w:rsidR="008B3C75" w:rsidRDefault="008B3C75" w:rsidP="008B3C75">
      <w:pPr>
        <w:pStyle w:val="Code"/>
      </w:pPr>
      <w:r>
        <w:t xml:space="preserve">    errorTransientFailure(10),</w:t>
      </w:r>
    </w:p>
    <w:p w14:paraId="50F052AA" w14:textId="77777777" w:rsidR="008B3C75" w:rsidRDefault="008B3C75" w:rsidP="008B3C75">
      <w:pPr>
        <w:pStyle w:val="Code"/>
      </w:pPr>
      <w:r>
        <w:t xml:space="preserve">    errorTransientSendingAddressUnresolved(11),</w:t>
      </w:r>
    </w:p>
    <w:p w14:paraId="2EA0246B" w14:textId="77777777" w:rsidR="008B3C75" w:rsidRDefault="008B3C75" w:rsidP="008B3C75">
      <w:pPr>
        <w:pStyle w:val="Code"/>
      </w:pPr>
      <w:r>
        <w:t xml:space="preserve">    errorTransientMessageNotFound(12),</w:t>
      </w:r>
    </w:p>
    <w:p w14:paraId="50A1DC7C" w14:textId="77777777" w:rsidR="008B3C75" w:rsidRDefault="008B3C75" w:rsidP="008B3C75">
      <w:pPr>
        <w:pStyle w:val="Code"/>
      </w:pPr>
      <w:r>
        <w:t xml:space="preserve">    errorTransientNetworkProblem(13),</w:t>
      </w:r>
    </w:p>
    <w:p w14:paraId="6C94630D" w14:textId="77777777" w:rsidR="008B3C75" w:rsidRDefault="008B3C75" w:rsidP="008B3C75">
      <w:pPr>
        <w:pStyle w:val="Code"/>
      </w:pPr>
      <w:r>
        <w:t xml:space="preserve">    errorTransientPartialSuccess(14),</w:t>
      </w:r>
    </w:p>
    <w:p w14:paraId="13A8DA0B" w14:textId="77777777" w:rsidR="008B3C75" w:rsidRDefault="008B3C75" w:rsidP="008B3C75">
      <w:pPr>
        <w:pStyle w:val="Code"/>
      </w:pPr>
      <w:r>
        <w:t xml:space="preserve">    errorPermanentFailure(15),</w:t>
      </w:r>
    </w:p>
    <w:p w14:paraId="4FC19643" w14:textId="77777777" w:rsidR="008B3C75" w:rsidRDefault="008B3C75" w:rsidP="008B3C75">
      <w:pPr>
        <w:pStyle w:val="Code"/>
      </w:pPr>
      <w:r>
        <w:t xml:space="preserve">    errorPermanentServiceDenied(16),</w:t>
      </w:r>
    </w:p>
    <w:p w14:paraId="50AE6001" w14:textId="77777777" w:rsidR="008B3C75" w:rsidRDefault="008B3C75" w:rsidP="008B3C75">
      <w:pPr>
        <w:pStyle w:val="Code"/>
      </w:pPr>
      <w:r>
        <w:t xml:space="preserve">    errorPermanentMessageFormatCorrupt(17),</w:t>
      </w:r>
    </w:p>
    <w:p w14:paraId="4CA5F422" w14:textId="77777777" w:rsidR="008B3C75" w:rsidRDefault="008B3C75" w:rsidP="008B3C75">
      <w:pPr>
        <w:pStyle w:val="Code"/>
      </w:pPr>
      <w:r>
        <w:t xml:space="preserve">    errorPermanentSendingAddressUnresolved(18),</w:t>
      </w:r>
    </w:p>
    <w:p w14:paraId="15939A2A" w14:textId="77777777" w:rsidR="008B3C75" w:rsidRDefault="008B3C75" w:rsidP="008B3C75">
      <w:pPr>
        <w:pStyle w:val="Code"/>
      </w:pPr>
      <w:r>
        <w:t xml:space="preserve">    errorPermanentMessageNotFound(19),</w:t>
      </w:r>
    </w:p>
    <w:p w14:paraId="5A8E009E" w14:textId="77777777" w:rsidR="008B3C75" w:rsidRDefault="008B3C75" w:rsidP="008B3C75">
      <w:pPr>
        <w:pStyle w:val="Code"/>
      </w:pPr>
      <w:r>
        <w:t xml:space="preserve">    errorPermanentContentNotAccepted(20),</w:t>
      </w:r>
    </w:p>
    <w:p w14:paraId="14BA928E" w14:textId="77777777" w:rsidR="008B3C75" w:rsidRDefault="008B3C75" w:rsidP="008B3C75">
      <w:pPr>
        <w:pStyle w:val="Code"/>
      </w:pPr>
      <w:r>
        <w:t xml:space="preserve">    errorPermanentReplyChargingLimitationsNotMet(21),</w:t>
      </w:r>
    </w:p>
    <w:p w14:paraId="54950D4E" w14:textId="77777777" w:rsidR="008B3C75" w:rsidRDefault="008B3C75" w:rsidP="008B3C75">
      <w:pPr>
        <w:pStyle w:val="Code"/>
      </w:pPr>
      <w:r>
        <w:t xml:space="preserve">    errorPermanentReplyChargingRequestNotAccepted(22),</w:t>
      </w:r>
    </w:p>
    <w:p w14:paraId="752C3A41" w14:textId="77777777" w:rsidR="008B3C75" w:rsidRDefault="008B3C75" w:rsidP="008B3C75">
      <w:pPr>
        <w:pStyle w:val="Code"/>
      </w:pPr>
      <w:r>
        <w:t xml:space="preserve">    errorPermanentReplyChargingForwardingDenied(23),</w:t>
      </w:r>
    </w:p>
    <w:p w14:paraId="3CC3D669" w14:textId="77777777" w:rsidR="008B3C75" w:rsidRDefault="008B3C75" w:rsidP="008B3C75">
      <w:pPr>
        <w:pStyle w:val="Code"/>
      </w:pPr>
      <w:r>
        <w:t xml:space="preserve">    errorPermanentReplyChargingNotSupported(24),</w:t>
      </w:r>
    </w:p>
    <w:p w14:paraId="40054B4B" w14:textId="77777777" w:rsidR="008B3C75" w:rsidRDefault="008B3C75" w:rsidP="008B3C75">
      <w:pPr>
        <w:pStyle w:val="Code"/>
      </w:pPr>
      <w:r>
        <w:t xml:space="preserve">    errorPermanentAddressHidingNotSupported(25),</w:t>
      </w:r>
    </w:p>
    <w:p w14:paraId="26264B39" w14:textId="77777777" w:rsidR="008B3C75" w:rsidRDefault="008B3C75" w:rsidP="008B3C75">
      <w:pPr>
        <w:pStyle w:val="Code"/>
      </w:pPr>
      <w:r>
        <w:t xml:space="preserve">    errorPermanentLackOfPrepaid(26)</w:t>
      </w:r>
    </w:p>
    <w:p w14:paraId="26208E6B" w14:textId="77777777" w:rsidR="008B3C75" w:rsidRDefault="008B3C75" w:rsidP="008B3C75">
      <w:pPr>
        <w:pStyle w:val="Code"/>
      </w:pPr>
      <w:r>
        <w:t>}</w:t>
      </w:r>
    </w:p>
    <w:p w14:paraId="4A046800" w14:textId="77777777" w:rsidR="008B3C75" w:rsidRDefault="008B3C75" w:rsidP="008B3C75">
      <w:pPr>
        <w:pStyle w:val="Code"/>
      </w:pPr>
    </w:p>
    <w:p w14:paraId="2616ACA1" w14:textId="77777777" w:rsidR="008B3C75" w:rsidRDefault="008B3C75" w:rsidP="008B3C75">
      <w:pPr>
        <w:pStyle w:val="Code"/>
      </w:pPr>
      <w:r>
        <w:t>MMSDirection ::= ENUMERATED</w:t>
      </w:r>
    </w:p>
    <w:p w14:paraId="4EE97427" w14:textId="77777777" w:rsidR="008B3C75" w:rsidRDefault="008B3C75" w:rsidP="008B3C75">
      <w:pPr>
        <w:pStyle w:val="Code"/>
      </w:pPr>
      <w:r>
        <w:t>{</w:t>
      </w:r>
    </w:p>
    <w:p w14:paraId="6D19E9EF" w14:textId="77777777" w:rsidR="008B3C75" w:rsidRDefault="008B3C75" w:rsidP="008B3C75">
      <w:pPr>
        <w:pStyle w:val="Code"/>
      </w:pPr>
      <w:r>
        <w:t xml:space="preserve">    fromTarget(0),</w:t>
      </w:r>
    </w:p>
    <w:p w14:paraId="16307A00" w14:textId="77777777" w:rsidR="008B3C75" w:rsidRDefault="008B3C75" w:rsidP="008B3C75">
      <w:pPr>
        <w:pStyle w:val="Code"/>
      </w:pPr>
      <w:r>
        <w:t xml:space="preserve">    toTarget(1)</w:t>
      </w:r>
    </w:p>
    <w:p w14:paraId="5CC5155C" w14:textId="77777777" w:rsidR="008B3C75" w:rsidRDefault="008B3C75" w:rsidP="008B3C75">
      <w:pPr>
        <w:pStyle w:val="Code"/>
      </w:pPr>
      <w:r>
        <w:t>}</w:t>
      </w:r>
    </w:p>
    <w:p w14:paraId="0FD14F94" w14:textId="77777777" w:rsidR="008B3C75" w:rsidRDefault="008B3C75" w:rsidP="008B3C75">
      <w:pPr>
        <w:pStyle w:val="Code"/>
      </w:pPr>
    </w:p>
    <w:p w14:paraId="6BE69C7B" w14:textId="77777777" w:rsidR="008B3C75" w:rsidRDefault="008B3C75" w:rsidP="008B3C75">
      <w:pPr>
        <w:pStyle w:val="Code"/>
      </w:pPr>
      <w:r>
        <w:t>MMSElementDescriptor ::= SEQUENCE</w:t>
      </w:r>
    </w:p>
    <w:p w14:paraId="090E11F9" w14:textId="77777777" w:rsidR="008B3C75" w:rsidRDefault="008B3C75" w:rsidP="008B3C75">
      <w:pPr>
        <w:pStyle w:val="Code"/>
      </w:pPr>
      <w:r>
        <w:t>{</w:t>
      </w:r>
    </w:p>
    <w:p w14:paraId="7BD43786" w14:textId="77777777" w:rsidR="008B3C75" w:rsidRDefault="008B3C75" w:rsidP="008B3C75">
      <w:pPr>
        <w:pStyle w:val="Code"/>
      </w:pPr>
      <w:r>
        <w:t xml:space="preserve">    reference [1] UTF8String,</w:t>
      </w:r>
    </w:p>
    <w:p w14:paraId="1763071E" w14:textId="77777777" w:rsidR="008B3C75" w:rsidRDefault="008B3C75" w:rsidP="008B3C75">
      <w:pPr>
        <w:pStyle w:val="Code"/>
      </w:pPr>
      <w:r>
        <w:t xml:space="preserve">    parameter [2] UTF8String     OPTIONAL,</w:t>
      </w:r>
    </w:p>
    <w:p w14:paraId="4D14D20E" w14:textId="77777777" w:rsidR="008B3C75" w:rsidRDefault="008B3C75" w:rsidP="008B3C75">
      <w:pPr>
        <w:pStyle w:val="Code"/>
      </w:pPr>
      <w:r>
        <w:t xml:space="preserve">    value     [3] UTF8String     OPTIONAL</w:t>
      </w:r>
    </w:p>
    <w:p w14:paraId="32CB39DB" w14:textId="77777777" w:rsidR="008B3C75" w:rsidRDefault="008B3C75" w:rsidP="008B3C75">
      <w:pPr>
        <w:pStyle w:val="Code"/>
      </w:pPr>
      <w:r>
        <w:t>}</w:t>
      </w:r>
    </w:p>
    <w:p w14:paraId="39774713" w14:textId="77777777" w:rsidR="008B3C75" w:rsidRDefault="008B3C75" w:rsidP="008B3C75">
      <w:pPr>
        <w:pStyle w:val="Code"/>
      </w:pPr>
    </w:p>
    <w:p w14:paraId="2FEE6671" w14:textId="77777777" w:rsidR="008B3C75" w:rsidRDefault="008B3C75" w:rsidP="008B3C75">
      <w:pPr>
        <w:pStyle w:val="Code"/>
      </w:pPr>
      <w:r>
        <w:t>MMSExpiry ::= SEQUENCE</w:t>
      </w:r>
    </w:p>
    <w:p w14:paraId="67DCBBEA" w14:textId="77777777" w:rsidR="008B3C75" w:rsidRDefault="008B3C75" w:rsidP="008B3C75">
      <w:pPr>
        <w:pStyle w:val="Code"/>
      </w:pPr>
      <w:r>
        <w:t>{</w:t>
      </w:r>
    </w:p>
    <w:p w14:paraId="1A21E90F" w14:textId="77777777" w:rsidR="008B3C75" w:rsidRDefault="008B3C75" w:rsidP="008B3C75">
      <w:pPr>
        <w:pStyle w:val="Code"/>
      </w:pPr>
      <w:r>
        <w:t xml:space="preserve">    expiryPeriod [1] INTEGER,</w:t>
      </w:r>
    </w:p>
    <w:p w14:paraId="21F6B141" w14:textId="77777777" w:rsidR="008B3C75" w:rsidRDefault="008B3C75" w:rsidP="008B3C75">
      <w:pPr>
        <w:pStyle w:val="Code"/>
      </w:pPr>
      <w:r>
        <w:t xml:space="preserve">    periodFormat [2] MMSPeriodFormat</w:t>
      </w:r>
    </w:p>
    <w:p w14:paraId="0FFAC510" w14:textId="77777777" w:rsidR="008B3C75" w:rsidRDefault="008B3C75" w:rsidP="008B3C75">
      <w:pPr>
        <w:pStyle w:val="Code"/>
      </w:pPr>
      <w:r>
        <w:t>}</w:t>
      </w:r>
    </w:p>
    <w:p w14:paraId="22669E01" w14:textId="77777777" w:rsidR="008B3C75" w:rsidRDefault="008B3C75" w:rsidP="008B3C75">
      <w:pPr>
        <w:pStyle w:val="Code"/>
      </w:pPr>
    </w:p>
    <w:p w14:paraId="55C83FC3" w14:textId="77777777" w:rsidR="008B3C75" w:rsidRDefault="008B3C75" w:rsidP="008B3C75">
      <w:pPr>
        <w:pStyle w:val="Code"/>
      </w:pPr>
      <w:r>
        <w:t>MMFlags ::= SEQUENCE</w:t>
      </w:r>
    </w:p>
    <w:p w14:paraId="7E430CE7" w14:textId="77777777" w:rsidR="008B3C75" w:rsidRDefault="008B3C75" w:rsidP="008B3C75">
      <w:pPr>
        <w:pStyle w:val="Code"/>
      </w:pPr>
      <w:r>
        <w:t>{</w:t>
      </w:r>
    </w:p>
    <w:p w14:paraId="6D52FDCA" w14:textId="77777777" w:rsidR="008B3C75" w:rsidRDefault="008B3C75" w:rsidP="008B3C75">
      <w:pPr>
        <w:pStyle w:val="Code"/>
      </w:pPr>
      <w:r>
        <w:t xml:space="preserve">    length     [1] INTEGER,</w:t>
      </w:r>
    </w:p>
    <w:p w14:paraId="23DF2299" w14:textId="77777777" w:rsidR="008B3C75" w:rsidRDefault="008B3C75" w:rsidP="008B3C75">
      <w:pPr>
        <w:pStyle w:val="Code"/>
      </w:pPr>
      <w:r>
        <w:t xml:space="preserve">    flag       [2] MMStateFlag,</w:t>
      </w:r>
    </w:p>
    <w:p w14:paraId="423F16EE" w14:textId="77777777" w:rsidR="008B3C75" w:rsidRDefault="008B3C75" w:rsidP="008B3C75">
      <w:pPr>
        <w:pStyle w:val="Code"/>
      </w:pPr>
      <w:r>
        <w:t xml:space="preserve">    flagString [3] UTF8String</w:t>
      </w:r>
    </w:p>
    <w:p w14:paraId="095F9004" w14:textId="77777777" w:rsidR="008B3C75" w:rsidRDefault="008B3C75" w:rsidP="008B3C75">
      <w:pPr>
        <w:pStyle w:val="Code"/>
      </w:pPr>
      <w:r>
        <w:t>}</w:t>
      </w:r>
    </w:p>
    <w:p w14:paraId="32249DFB" w14:textId="77777777" w:rsidR="008B3C75" w:rsidRDefault="008B3C75" w:rsidP="008B3C75">
      <w:pPr>
        <w:pStyle w:val="Code"/>
      </w:pPr>
    </w:p>
    <w:p w14:paraId="41CD6653" w14:textId="77777777" w:rsidR="008B3C75" w:rsidRDefault="008B3C75" w:rsidP="008B3C75">
      <w:pPr>
        <w:pStyle w:val="Code"/>
      </w:pPr>
      <w:r>
        <w:t>MMSMessageClass ::= ENUMERATED</w:t>
      </w:r>
    </w:p>
    <w:p w14:paraId="7FDB4435" w14:textId="77777777" w:rsidR="008B3C75" w:rsidRDefault="008B3C75" w:rsidP="008B3C75">
      <w:pPr>
        <w:pStyle w:val="Code"/>
      </w:pPr>
      <w:r>
        <w:t>{</w:t>
      </w:r>
    </w:p>
    <w:p w14:paraId="19D49F17" w14:textId="77777777" w:rsidR="008B3C75" w:rsidRDefault="008B3C75" w:rsidP="008B3C75">
      <w:pPr>
        <w:pStyle w:val="Code"/>
      </w:pPr>
      <w:r>
        <w:t xml:space="preserve">    personal(1),</w:t>
      </w:r>
    </w:p>
    <w:p w14:paraId="0CE7F652" w14:textId="77777777" w:rsidR="008B3C75" w:rsidRDefault="008B3C75" w:rsidP="008B3C75">
      <w:pPr>
        <w:pStyle w:val="Code"/>
      </w:pPr>
      <w:r>
        <w:t xml:space="preserve">    advertisement(2),</w:t>
      </w:r>
    </w:p>
    <w:p w14:paraId="39E16DC6" w14:textId="77777777" w:rsidR="008B3C75" w:rsidRDefault="008B3C75" w:rsidP="008B3C75">
      <w:pPr>
        <w:pStyle w:val="Code"/>
      </w:pPr>
      <w:r>
        <w:t xml:space="preserve">    informational(3),</w:t>
      </w:r>
    </w:p>
    <w:p w14:paraId="183D116F" w14:textId="77777777" w:rsidR="008B3C75" w:rsidRDefault="008B3C75" w:rsidP="008B3C75">
      <w:pPr>
        <w:pStyle w:val="Code"/>
      </w:pPr>
      <w:r>
        <w:t xml:space="preserve">    auto(4)</w:t>
      </w:r>
    </w:p>
    <w:p w14:paraId="79D29441" w14:textId="77777777" w:rsidR="008B3C75" w:rsidRDefault="008B3C75" w:rsidP="008B3C75">
      <w:pPr>
        <w:pStyle w:val="Code"/>
      </w:pPr>
      <w:r>
        <w:t>}</w:t>
      </w:r>
    </w:p>
    <w:p w14:paraId="1E8E8604" w14:textId="77777777" w:rsidR="008B3C75" w:rsidRDefault="008B3C75" w:rsidP="008B3C75">
      <w:pPr>
        <w:pStyle w:val="Code"/>
      </w:pPr>
    </w:p>
    <w:p w14:paraId="5CB7F96E" w14:textId="77777777" w:rsidR="008B3C75" w:rsidRDefault="008B3C75" w:rsidP="008B3C75">
      <w:pPr>
        <w:pStyle w:val="Code"/>
      </w:pPr>
      <w:r>
        <w:t>MMSParty ::= SEQUENCE</w:t>
      </w:r>
    </w:p>
    <w:p w14:paraId="18E8D0B9" w14:textId="77777777" w:rsidR="008B3C75" w:rsidRDefault="008B3C75" w:rsidP="008B3C75">
      <w:pPr>
        <w:pStyle w:val="Code"/>
      </w:pPr>
      <w:r>
        <w:t>{</w:t>
      </w:r>
    </w:p>
    <w:p w14:paraId="369C01EE" w14:textId="77777777" w:rsidR="008B3C75" w:rsidRDefault="008B3C75" w:rsidP="008B3C75">
      <w:pPr>
        <w:pStyle w:val="Code"/>
      </w:pPr>
      <w:r>
        <w:t xml:space="preserve">    mMSPartyIDs [1] SEQUENCE OF MMSPartyID,</w:t>
      </w:r>
    </w:p>
    <w:p w14:paraId="1A02CE32" w14:textId="77777777" w:rsidR="008B3C75" w:rsidRDefault="008B3C75" w:rsidP="008B3C75">
      <w:pPr>
        <w:pStyle w:val="Code"/>
      </w:pPr>
      <w:r>
        <w:t xml:space="preserve">    nonLocalID  [2] NonLocalID</w:t>
      </w:r>
    </w:p>
    <w:p w14:paraId="78AD199F" w14:textId="77777777" w:rsidR="008B3C75" w:rsidRDefault="008B3C75" w:rsidP="008B3C75">
      <w:pPr>
        <w:pStyle w:val="Code"/>
      </w:pPr>
      <w:r>
        <w:t>}</w:t>
      </w:r>
    </w:p>
    <w:p w14:paraId="23BCD137" w14:textId="77777777" w:rsidR="008B3C75" w:rsidRDefault="008B3C75" w:rsidP="008B3C75">
      <w:pPr>
        <w:pStyle w:val="Code"/>
      </w:pPr>
    </w:p>
    <w:p w14:paraId="1DB2E68D" w14:textId="77777777" w:rsidR="008B3C75" w:rsidRDefault="008B3C75" w:rsidP="008B3C75">
      <w:pPr>
        <w:pStyle w:val="Code"/>
      </w:pPr>
      <w:r>
        <w:t>MMSPartyID ::= CHOICE</w:t>
      </w:r>
    </w:p>
    <w:p w14:paraId="73437235" w14:textId="77777777" w:rsidR="008B3C75" w:rsidRDefault="008B3C75" w:rsidP="008B3C75">
      <w:pPr>
        <w:pStyle w:val="Code"/>
      </w:pPr>
      <w:r>
        <w:t>{</w:t>
      </w:r>
    </w:p>
    <w:p w14:paraId="7D8143ED" w14:textId="77777777" w:rsidR="008B3C75" w:rsidRDefault="008B3C75" w:rsidP="008B3C75">
      <w:pPr>
        <w:pStyle w:val="Code"/>
      </w:pPr>
      <w:r>
        <w:t xml:space="preserve">    e164Number   [1] E164Number,</w:t>
      </w:r>
    </w:p>
    <w:p w14:paraId="6317D1DB" w14:textId="77777777" w:rsidR="008B3C75" w:rsidRDefault="008B3C75" w:rsidP="008B3C75">
      <w:pPr>
        <w:pStyle w:val="Code"/>
      </w:pPr>
      <w:r>
        <w:t xml:space="preserve">    emailAddress [2] EmailAddress,</w:t>
      </w:r>
    </w:p>
    <w:p w14:paraId="23DABB04" w14:textId="77777777" w:rsidR="008B3C75" w:rsidRDefault="008B3C75" w:rsidP="008B3C75">
      <w:pPr>
        <w:pStyle w:val="Code"/>
      </w:pPr>
      <w:r>
        <w:t xml:space="preserve">    iMSI         [3] IMSI,</w:t>
      </w:r>
    </w:p>
    <w:p w14:paraId="194556FB" w14:textId="77777777" w:rsidR="008B3C75" w:rsidRDefault="008B3C75" w:rsidP="008B3C75">
      <w:pPr>
        <w:pStyle w:val="Code"/>
      </w:pPr>
      <w:r>
        <w:t xml:space="preserve">    iMPU         [4] IMPU,</w:t>
      </w:r>
    </w:p>
    <w:p w14:paraId="14269C73" w14:textId="77777777" w:rsidR="008B3C75" w:rsidRDefault="008B3C75" w:rsidP="008B3C75">
      <w:pPr>
        <w:pStyle w:val="Code"/>
      </w:pPr>
      <w:r>
        <w:t xml:space="preserve">    iMPI         [5] IMPI,</w:t>
      </w:r>
    </w:p>
    <w:p w14:paraId="284CA346" w14:textId="77777777" w:rsidR="008B3C75" w:rsidRDefault="008B3C75" w:rsidP="008B3C75">
      <w:pPr>
        <w:pStyle w:val="Code"/>
      </w:pPr>
      <w:r>
        <w:t xml:space="preserve">    sUPI         [6] SUPI,</w:t>
      </w:r>
    </w:p>
    <w:p w14:paraId="1F207073" w14:textId="77777777" w:rsidR="008B3C75" w:rsidRDefault="008B3C75" w:rsidP="008B3C75">
      <w:pPr>
        <w:pStyle w:val="Code"/>
      </w:pPr>
      <w:r>
        <w:t xml:space="preserve">    gPSI         [7] GPSI</w:t>
      </w:r>
    </w:p>
    <w:p w14:paraId="3A86B236" w14:textId="77777777" w:rsidR="008B3C75" w:rsidRDefault="008B3C75" w:rsidP="008B3C75">
      <w:pPr>
        <w:pStyle w:val="Code"/>
      </w:pPr>
      <w:r>
        <w:t>}</w:t>
      </w:r>
    </w:p>
    <w:p w14:paraId="5C6F9190" w14:textId="77777777" w:rsidR="008B3C75" w:rsidRDefault="008B3C75" w:rsidP="008B3C75">
      <w:pPr>
        <w:pStyle w:val="Code"/>
      </w:pPr>
    </w:p>
    <w:p w14:paraId="3F303A3F" w14:textId="77777777" w:rsidR="008B3C75" w:rsidRDefault="008B3C75" w:rsidP="008B3C75">
      <w:pPr>
        <w:pStyle w:val="Code"/>
      </w:pPr>
      <w:r>
        <w:t>MMSPeriodFormat ::= ENUMERATED</w:t>
      </w:r>
    </w:p>
    <w:p w14:paraId="3837632C" w14:textId="77777777" w:rsidR="008B3C75" w:rsidRDefault="008B3C75" w:rsidP="008B3C75">
      <w:pPr>
        <w:pStyle w:val="Code"/>
      </w:pPr>
      <w:r>
        <w:t>{</w:t>
      </w:r>
    </w:p>
    <w:p w14:paraId="3FE4521F" w14:textId="77777777" w:rsidR="008B3C75" w:rsidRDefault="008B3C75" w:rsidP="008B3C75">
      <w:pPr>
        <w:pStyle w:val="Code"/>
      </w:pPr>
      <w:r>
        <w:t xml:space="preserve">    absolute(1),</w:t>
      </w:r>
    </w:p>
    <w:p w14:paraId="352F3F83" w14:textId="77777777" w:rsidR="008B3C75" w:rsidRDefault="008B3C75" w:rsidP="008B3C75">
      <w:pPr>
        <w:pStyle w:val="Code"/>
      </w:pPr>
      <w:r>
        <w:t xml:space="preserve">    relative(2)</w:t>
      </w:r>
    </w:p>
    <w:p w14:paraId="70A44CAB" w14:textId="77777777" w:rsidR="008B3C75" w:rsidRDefault="008B3C75" w:rsidP="008B3C75">
      <w:pPr>
        <w:pStyle w:val="Code"/>
      </w:pPr>
      <w:r>
        <w:t>}</w:t>
      </w:r>
    </w:p>
    <w:p w14:paraId="6A1E3248" w14:textId="77777777" w:rsidR="008B3C75" w:rsidRDefault="008B3C75" w:rsidP="008B3C75">
      <w:pPr>
        <w:pStyle w:val="Code"/>
      </w:pPr>
    </w:p>
    <w:p w14:paraId="237BDF3B" w14:textId="77777777" w:rsidR="008B3C75" w:rsidRDefault="008B3C75" w:rsidP="008B3C75">
      <w:pPr>
        <w:pStyle w:val="Code"/>
      </w:pPr>
      <w:r>
        <w:t>MMSPreviouslySent ::= SEQUENCE</w:t>
      </w:r>
    </w:p>
    <w:p w14:paraId="622FA390" w14:textId="77777777" w:rsidR="008B3C75" w:rsidRDefault="008B3C75" w:rsidP="008B3C75">
      <w:pPr>
        <w:pStyle w:val="Code"/>
      </w:pPr>
      <w:r>
        <w:t>{</w:t>
      </w:r>
    </w:p>
    <w:p w14:paraId="58A2AFF1" w14:textId="77777777" w:rsidR="008B3C75" w:rsidRDefault="008B3C75" w:rsidP="008B3C75">
      <w:pPr>
        <w:pStyle w:val="Code"/>
      </w:pPr>
      <w:r>
        <w:t xml:space="preserve">    previouslySentByParty [1] MMSParty,</w:t>
      </w:r>
    </w:p>
    <w:p w14:paraId="74448837" w14:textId="77777777" w:rsidR="008B3C75" w:rsidRDefault="008B3C75" w:rsidP="008B3C75">
      <w:pPr>
        <w:pStyle w:val="Code"/>
      </w:pPr>
      <w:r>
        <w:t xml:space="preserve">    sequenceNumber        [2] INTEGER,</w:t>
      </w:r>
    </w:p>
    <w:p w14:paraId="042A93C1" w14:textId="77777777" w:rsidR="008B3C75" w:rsidRDefault="008B3C75" w:rsidP="008B3C75">
      <w:pPr>
        <w:pStyle w:val="Code"/>
      </w:pPr>
      <w:r>
        <w:t xml:space="preserve">    previousSendDateTime  [3] Timestamp</w:t>
      </w:r>
    </w:p>
    <w:p w14:paraId="70730AA2" w14:textId="77777777" w:rsidR="008B3C75" w:rsidRDefault="008B3C75" w:rsidP="008B3C75">
      <w:pPr>
        <w:pStyle w:val="Code"/>
      </w:pPr>
      <w:r>
        <w:t>}</w:t>
      </w:r>
    </w:p>
    <w:p w14:paraId="086BD98C" w14:textId="77777777" w:rsidR="008B3C75" w:rsidRDefault="008B3C75" w:rsidP="008B3C75">
      <w:pPr>
        <w:pStyle w:val="Code"/>
      </w:pPr>
    </w:p>
    <w:p w14:paraId="2C858A88" w14:textId="77777777" w:rsidR="008B3C75" w:rsidRDefault="008B3C75" w:rsidP="008B3C75">
      <w:pPr>
        <w:pStyle w:val="Code"/>
      </w:pPr>
      <w:r>
        <w:t>MMSPreviouslySentBy ::= SEQUENCE OF MMSPreviouslySent</w:t>
      </w:r>
    </w:p>
    <w:p w14:paraId="1A203F80" w14:textId="77777777" w:rsidR="008B3C75" w:rsidRDefault="008B3C75" w:rsidP="008B3C75">
      <w:pPr>
        <w:pStyle w:val="Code"/>
      </w:pPr>
    </w:p>
    <w:p w14:paraId="6230DEE6" w14:textId="77777777" w:rsidR="008B3C75" w:rsidRDefault="008B3C75" w:rsidP="008B3C75">
      <w:pPr>
        <w:pStyle w:val="Code"/>
      </w:pPr>
      <w:r>
        <w:t>MMSPriority ::= ENUMERATED</w:t>
      </w:r>
    </w:p>
    <w:p w14:paraId="07E40FC0" w14:textId="77777777" w:rsidR="008B3C75" w:rsidRDefault="008B3C75" w:rsidP="008B3C75">
      <w:pPr>
        <w:pStyle w:val="Code"/>
      </w:pPr>
      <w:r>
        <w:t>{</w:t>
      </w:r>
    </w:p>
    <w:p w14:paraId="533CE555" w14:textId="77777777" w:rsidR="008B3C75" w:rsidRDefault="008B3C75" w:rsidP="008B3C75">
      <w:pPr>
        <w:pStyle w:val="Code"/>
      </w:pPr>
      <w:r>
        <w:t xml:space="preserve">    low(1),</w:t>
      </w:r>
    </w:p>
    <w:p w14:paraId="6236CAA3" w14:textId="77777777" w:rsidR="008B3C75" w:rsidRDefault="008B3C75" w:rsidP="008B3C75">
      <w:pPr>
        <w:pStyle w:val="Code"/>
      </w:pPr>
      <w:r>
        <w:t xml:space="preserve">    normal(2),</w:t>
      </w:r>
    </w:p>
    <w:p w14:paraId="6B08CA78" w14:textId="77777777" w:rsidR="008B3C75" w:rsidRDefault="008B3C75" w:rsidP="008B3C75">
      <w:pPr>
        <w:pStyle w:val="Code"/>
      </w:pPr>
      <w:r>
        <w:t xml:space="preserve">    high(3)</w:t>
      </w:r>
    </w:p>
    <w:p w14:paraId="4B4C5614" w14:textId="77777777" w:rsidR="008B3C75" w:rsidRDefault="008B3C75" w:rsidP="008B3C75">
      <w:pPr>
        <w:pStyle w:val="Code"/>
      </w:pPr>
      <w:r>
        <w:t>}</w:t>
      </w:r>
    </w:p>
    <w:p w14:paraId="4A8F1A1A" w14:textId="77777777" w:rsidR="008B3C75" w:rsidRDefault="008B3C75" w:rsidP="008B3C75">
      <w:pPr>
        <w:pStyle w:val="Code"/>
      </w:pPr>
    </w:p>
    <w:p w14:paraId="6EE9334E" w14:textId="77777777" w:rsidR="008B3C75" w:rsidRDefault="008B3C75" w:rsidP="008B3C75">
      <w:pPr>
        <w:pStyle w:val="Code"/>
      </w:pPr>
      <w:r>
        <w:t>MMSQuota ::= SEQUENCE</w:t>
      </w:r>
    </w:p>
    <w:p w14:paraId="03622BB4" w14:textId="77777777" w:rsidR="008B3C75" w:rsidRDefault="008B3C75" w:rsidP="008B3C75">
      <w:pPr>
        <w:pStyle w:val="Code"/>
      </w:pPr>
      <w:r>
        <w:t>{</w:t>
      </w:r>
    </w:p>
    <w:p w14:paraId="68334F50" w14:textId="77777777" w:rsidR="008B3C75" w:rsidRDefault="008B3C75" w:rsidP="008B3C75">
      <w:pPr>
        <w:pStyle w:val="Code"/>
      </w:pPr>
      <w:r>
        <w:t xml:space="preserve">    quota     [1] INTEGER,</w:t>
      </w:r>
    </w:p>
    <w:p w14:paraId="13768F60" w14:textId="77777777" w:rsidR="008B3C75" w:rsidRDefault="008B3C75" w:rsidP="008B3C75">
      <w:pPr>
        <w:pStyle w:val="Code"/>
      </w:pPr>
      <w:r>
        <w:t xml:space="preserve">    quotaUnit [2] MMSQuotaUnit</w:t>
      </w:r>
    </w:p>
    <w:p w14:paraId="46670B26" w14:textId="77777777" w:rsidR="008B3C75" w:rsidRDefault="008B3C75" w:rsidP="008B3C75">
      <w:pPr>
        <w:pStyle w:val="Code"/>
      </w:pPr>
      <w:r>
        <w:t>}</w:t>
      </w:r>
    </w:p>
    <w:p w14:paraId="7A239043" w14:textId="77777777" w:rsidR="008B3C75" w:rsidRDefault="008B3C75" w:rsidP="008B3C75">
      <w:pPr>
        <w:pStyle w:val="Code"/>
      </w:pPr>
    </w:p>
    <w:p w14:paraId="416243EA" w14:textId="77777777" w:rsidR="008B3C75" w:rsidRDefault="008B3C75" w:rsidP="008B3C75">
      <w:pPr>
        <w:pStyle w:val="Code"/>
      </w:pPr>
      <w:r>
        <w:t>MMSQuotaUnit ::= ENUMERATED</w:t>
      </w:r>
    </w:p>
    <w:p w14:paraId="71D43F4C" w14:textId="77777777" w:rsidR="008B3C75" w:rsidRDefault="008B3C75" w:rsidP="008B3C75">
      <w:pPr>
        <w:pStyle w:val="Code"/>
      </w:pPr>
      <w:r>
        <w:t>{</w:t>
      </w:r>
    </w:p>
    <w:p w14:paraId="768D37E6" w14:textId="77777777" w:rsidR="008B3C75" w:rsidRDefault="008B3C75" w:rsidP="008B3C75">
      <w:pPr>
        <w:pStyle w:val="Code"/>
      </w:pPr>
      <w:r>
        <w:t xml:space="preserve">    numMessages(1),</w:t>
      </w:r>
    </w:p>
    <w:p w14:paraId="22A664F9" w14:textId="77777777" w:rsidR="008B3C75" w:rsidRDefault="008B3C75" w:rsidP="008B3C75">
      <w:pPr>
        <w:pStyle w:val="Code"/>
      </w:pPr>
      <w:r>
        <w:t xml:space="preserve">    bytes(2)</w:t>
      </w:r>
    </w:p>
    <w:p w14:paraId="647C6604" w14:textId="77777777" w:rsidR="008B3C75" w:rsidRDefault="008B3C75" w:rsidP="008B3C75">
      <w:pPr>
        <w:pStyle w:val="Code"/>
      </w:pPr>
      <w:r>
        <w:t>}</w:t>
      </w:r>
    </w:p>
    <w:p w14:paraId="1362A530" w14:textId="77777777" w:rsidR="008B3C75" w:rsidRDefault="008B3C75" w:rsidP="008B3C75">
      <w:pPr>
        <w:pStyle w:val="Code"/>
      </w:pPr>
    </w:p>
    <w:p w14:paraId="4A67CDF8" w14:textId="77777777" w:rsidR="008B3C75" w:rsidRDefault="008B3C75" w:rsidP="008B3C75">
      <w:pPr>
        <w:pStyle w:val="Code"/>
      </w:pPr>
      <w:r>
        <w:t>MMSReadStatus ::= ENUMERATED</w:t>
      </w:r>
    </w:p>
    <w:p w14:paraId="0B559164" w14:textId="77777777" w:rsidR="008B3C75" w:rsidRDefault="008B3C75" w:rsidP="008B3C75">
      <w:pPr>
        <w:pStyle w:val="Code"/>
      </w:pPr>
      <w:r>
        <w:t>{</w:t>
      </w:r>
    </w:p>
    <w:p w14:paraId="6CB76B30" w14:textId="77777777" w:rsidR="008B3C75" w:rsidRDefault="008B3C75" w:rsidP="008B3C75">
      <w:pPr>
        <w:pStyle w:val="Code"/>
      </w:pPr>
      <w:r>
        <w:t xml:space="preserve">    read(1),</w:t>
      </w:r>
    </w:p>
    <w:p w14:paraId="539803AD" w14:textId="77777777" w:rsidR="008B3C75" w:rsidRDefault="008B3C75" w:rsidP="008B3C75">
      <w:pPr>
        <w:pStyle w:val="Code"/>
      </w:pPr>
      <w:r>
        <w:t xml:space="preserve">    deletedWithoutBeingRead(2)</w:t>
      </w:r>
    </w:p>
    <w:p w14:paraId="09D1EBC7" w14:textId="77777777" w:rsidR="008B3C75" w:rsidRDefault="008B3C75" w:rsidP="008B3C75">
      <w:pPr>
        <w:pStyle w:val="Code"/>
      </w:pPr>
      <w:r>
        <w:t>}</w:t>
      </w:r>
    </w:p>
    <w:p w14:paraId="554EE24C" w14:textId="77777777" w:rsidR="008B3C75" w:rsidRDefault="008B3C75" w:rsidP="008B3C75">
      <w:pPr>
        <w:pStyle w:val="Code"/>
      </w:pPr>
    </w:p>
    <w:p w14:paraId="4E4C4F81" w14:textId="77777777" w:rsidR="008B3C75" w:rsidRDefault="008B3C75" w:rsidP="008B3C75">
      <w:pPr>
        <w:pStyle w:val="Code"/>
      </w:pPr>
      <w:r>
        <w:t>MMSReadStatusText ::= UTF8String</w:t>
      </w:r>
    </w:p>
    <w:p w14:paraId="6092F628" w14:textId="77777777" w:rsidR="008B3C75" w:rsidRDefault="008B3C75" w:rsidP="008B3C75">
      <w:pPr>
        <w:pStyle w:val="Code"/>
      </w:pPr>
    </w:p>
    <w:p w14:paraId="00FA44C3" w14:textId="77777777" w:rsidR="008B3C75" w:rsidRDefault="008B3C75" w:rsidP="008B3C75">
      <w:pPr>
        <w:pStyle w:val="Code"/>
      </w:pPr>
      <w:r>
        <w:t>MMSReplyCharging ::= ENUMERATED</w:t>
      </w:r>
    </w:p>
    <w:p w14:paraId="1C2C935B" w14:textId="77777777" w:rsidR="008B3C75" w:rsidRDefault="008B3C75" w:rsidP="008B3C75">
      <w:pPr>
        <w:pStyle w:val="Code"/>
      </w:pPr>
      <w:r>
        <w:t>{</w:t>
      </w:r>
    </w:p>
    <w:p w14:paraId="751DCB78" w14:textId="77777777" w:rsidR="008B3C75" w:rsidRDefault="008B3C75" w:rsidP="008B3C75">
      <w:pPr>
        <w:pStyle w:val="Code"/>
      </w:pPr>
      <w:r>
        <w:t xml:space="preserve">    requested(0),</w:t>
      </w:r>
    </w:p>
    <w:p w14:paraId="1313B5E4" w14:textId="77777777" w:rsidR="008B3C75" w:rsidRDefault="008B3C75" w:rsidP="008B3C75">
      <w:pPr>
        <w:pStyle w:val="Code"/>
      </w:pPr>
      <w:r>
        <w:t xml:space="preserve">    requestedTextOnly(1),</w:t>
      </w:r>
    </w:p>
    <w:p w14:paraId="7635AE49" w14:textId="77777777" w:rsidR="008B3C75" w:rsidRDefault="008B3C75" w:rsidP="008B3C75">
      <w:pPr>
        <w:pStyle w:val="Code"/>
      </w:pPr>
      <w:r>
        <w:t xml:space="preserve">    accepted(2),</w:t>
      </w:r>
    </w:p>
    <w:p w14:paraId="046C2B26" w14:textId="77777777" w:rsidR="008B3C75" w:rsidRDefault="008B3C75" w:rsidP="008B3C75">
      <w:pPr>
        <w:pStyle w:val="Code"/>
      </w:pPr>
      <w:r>
        <w:t xml:space="preserve">    acceptedTextOnly(3)</w:t>
      </w:r>
    </w:p>
    <w:p w14:paraId="44BFF166" w14:textId="77777777" w:rsidR="008B3C75" w:rsidRDefault="008B3C75" w:rsidP="008B3C75">
      <w:pPr>
        <w:pStyle w:val="Code"/>
      </w:pPr>
      <w:r>
        <w:t>}</w:t>
      </w:r>
    </w:p>
    <w:p w14:paraId="129CB06C" w14:textId="77777777" w:rsidR="008B3C75" w:rsidRDefault="008B3C75" w:rsidP="008B3C75">
      <w:pPr>
        <w:pStyle w:val="Code"/>
      </w:pPr>
    </w:p>
    <w:p w14:paraId="2028D4F6" w14:textId="77777777" w:rsidR="008B3C75" w:rsidRDefault="008B3C75" w:rsidP="008B3C75">
      <w:pPr>
        <w:pStyle w:val="Code"/>
      </w:pPr>
      <w:r>
        <w:t>MMSResponseStatus ::= ENUMERATED</w:t>
      </w:r>
    </w:p>
    <w:p w14:paraId="597E9DE8" w14:textId="77777777" w:rsidR="008B3C75" w:rsidRDefault="008B3C75" w:rsidP="008B3C75">
      <w:pPr>
        <w:pStyle w:val="Code"/>
      </w:pPr>
      <w:r>
        <w:t>{</w:t>
      </w:r>
    </w:p>
    <w:p w14:paraId="697CC47D" w14:textId="77777777" w:rsidR="008B3C75" w:rsidRDefault="008B3C75" w:rsidP="008B3C75">
      <w:pPr>
        <w:pStyle w:val="Code"/>
      </w:pPr>
      <w:r>
        <w:t xml:space="preserve">    ok(1),</w:t>
      </w:r>
    </w:p>
    <w:p w14:paraId="728AEF3C" w14:textId="77777777" w:rsidR="008B3C75" w:rsidRDefault="008B3C75" w:rsidP="008B3C75">
      <w:pPr>
        <w:pStyle w:val="Code"/>
      </w:pPr>
      <w:r>
        <w:t xml:space="preserve">    errorUnspecified(2),</w:t>
      </w:r>
    </w:p>
    <w:p w14:paraId="5708CC5A" w14:textId="77777777" w:rsidR="008B3C75" w:rsidRDefault="008B3C75" w:rsidP="008B3C75">
      <w:pPr>
        <w:pStyle w:val="Code"/>
      </w:pPr>
      <w:r>
        <w:t xml:space="preserve">    errorServiceDenied(3),</w:t>
      </w:r>
    </w:p>
    <w:p w14:paraId="079486C5" w14:textId="77777777" w:rsidR="008B3C75" w:rsidRDefault="008B3C75" w:rsidP="008B3C75">
      <w:pPr>
        <w:pStyle w:val="Code"/>
      </w:pPr>
      <w:r>
        <w:t xml:space="preserve">    errorMessageFormatCorrupt(4),</w:t>
      </w:r>
    </w:p>
    <w:p w14:paraId="6802E085" w14:textId="77777777" w:rsidR="008B3C75" w:rsidRDefault="008B3C75" w:rsidP="008B3C75">
      <w:pPr>
        <w:pStyle w:val="Code"/>
      </w:pPr>
      <w:r>
        <w:t xml:space="preserve">    errorSendingAddressUnresolved(5),</w:t>
      </w:r>
    </w:p>
    <w:p w14:paraId="516C4DEB" w14:textId="77777777" w:rsidR="008B3C75" w:rsidRDefault="008B3C75" w:rsidP="008B3C75">
      <w:pPr>
        <w:pStyle w:val="Code"/>
      </w:pPr>
      <w:r>
        <w:t xml:space="preserve">    errorMessageNotFound(6),</w:t>
      </w:r>
    </w:p>
    <w:p w14:paraId="42F61706" w14:textId="77777777" w:rsidR="008B3C75" w:rsidRDefault="008B3C75" w:rsidP="008B3C75">
      <w:pPr>
        <w:pStyle w:val="Code"/>
      </w:pPr>
      <w:r>
        <w:t xml:space="preserve">    errorNetworkProblem(7),</w:t>
      </w:r>
    </w:p>
    <w:p w14:paraId="75DE152C" w14:textId="77777777" w:rsidR="008B3C75" w:rsidRDefault="008B3C75" w:rsidP="008B3C75">
      <w:pPr>
        <w:pStyle w:val="Code"/>
      </w:pPr>
      <w:r>
        <w:t xml:space="preserve">    errorContentNotAccepted(8),</w:t>
      </w:r>
    </w:p>
    <w:p w14:paraId="63DF2A93" w14:textId="77777777" w:rsidR="008B3C75" w:rsidRDefault="008B3C75" w:rsidP="008B3C75">
      <w:pPr>
        <w:pStyle w:val="Code"/>
      </w:pPr>
      <w:r>
        <w:t xml:space="preserve">    errorUnsupportedMessage(9),</w:t>
      </w:r>
    </w:p>
    <w:p w14:paraId="03713155" w14:textId="77777777" w:rsidR="008B3C75" w:rsidRDefault="008B3C75" w:rsidP="008B3C75">
      <w:pPr>
        <w:pStyle w:val="Code"/>
      </w:pPr>
      <w:r>
        <w:t xml:space="preserve">    errorTransientFailure(10),</w:t>
      </w:r>
    </w:p>
    <w:p w14:paraId="287E3AE2" w14:textId="77777777" w:rsidR="008B3C75" w:rsidRDefault="008B3C75" w:rsidP="008B3C75">
      <w:pPr>
        <w:pStyle w:val="Code"/>
      </w:pPr>
      <w:r>
        <w:t xml:space="preserve">    errorTransientSendingAddressUnresolved(11),</w:t>
      </w:r>
    </w:p>
    <w:p w14:paraId="0DA5C200" w14:textId="77777777" w:rsidR="008B3C75" w:rsidRDefault="008B3C75" w:rsidP="008B3C75">
      <w:pPr>
        <w:pStyle w:val="Code"/>
      </w:pPr>
      <w:r>
        <w:t xml:space="preserve">    errorTransientMessageNotFound(12),</w:t>
      </w:r>
    </w:p>
    <w:p w14:paraId="2B1041EF" w14:textId="77777777" w:rsidR="008B3C75" w:rsidRDefault="008B3C75" w:rsidP="008B3C75">
      <w:pPr>
        <w:pStyle w:val="Code"/>
      </w:pPr>
      <w:r>
        <w:t xml:space="preserve">    errorTransientNetworkProblem(13),</w:t>
      </w:r>
    </w:p>
    <w:p w14:paraId="29BE2FB0" w14:textId="77777777" w:rsidR="008B3C75" w:rsidRDefault="008B3C75" w:rsidP="008B3C75">
      <w:pPr>
        <w:pStyle w:val="Code"/>
      </w:pPr>
      <w:r>
        <w:t xml:space="preserve">    errorTransientPartialSuccess(14),</w:t>
      </w:r>
    </w:p>
    <w:p w14:paraId="00383FD1" w14:textId="77777777" w:rsidR="008B3C75" w:rsidRDefault="008B3C75" w:rsidP="008B3C75">
      <w:pPr>
        <w:pStyle w:val="Code"/>
      </w:pPr>
      <w:r>
        <w:t xml:space="preserve">    errorPermanentFailure(15),</w:t>
      </w:r>
    </w:p>
    <w:p w14:paraId="08F4F658" w14:textId="77777777" w:rsidR="008B3C75" w:rsidRDefault="008B3C75" w:rsidP="008B3C75">
      <w:pPr>
        <w:pStyle w:val="Code"/>
      </w:pPr>
      <w:r>
        <w:t xml:space="preserve">    errorPermanentServiceDenied(16),</w:t>
      </w:r>
    </w:p>
    <w:p w14:paraId="389B310A" w14:textId="77777777" w:rsidR="008B3C75" w:rsidRDefault="008B3C75" w:rsidP="008B3C75">
      <w:pPr>
        <w:pStyle w:val="Code"/>
      </w:pPr>
      <w:r>
        <w:t xml:space="preserve">    errorPermanentMessageFormatCorrupt(17),</w:t>
      </w:r>
    </w:p>
    <w:p w14:paraId="34B50EC9" w14:textId="77777777" w:rsidR="008B3C75" w:rsidRDefault="008B3C75" w:rsidP="008B3C75">
      <w:pPr>
        <w:pStyle w:val="Code"/>
      </w:pPr>
      <w:r>
        <w:t xml:space="preserve">    errorPermanentSendingAddressUnresolved(18),</w:t>
      </w:r>
    </w:p>
    <w:p w14:paraId="21050E7C" w14:textId="77777777" w:rsidR="008B3C75" w:rsidRDefault="008B3C75" w:rsidP="008B3C75">
      <w:pPr>
        <w:pStyle w:val="Code"/>
      </w:pPr>
      <w:r>
        <w:t xml:space="preserve">    errorPermanentMessageNotFound(19),</w:t>
      </w:r>
    </w:p>
    <w:p w14:paraId="5A09803D" w14:textId="77777777" w:rsidR="008B3C75" w:rsidRDefault="008B3C75" w:rsidP="008B3C75">
      <w:pPr>
        <w:pStyle w:val="Code"/>
      </w:pPr>
      <w:r>
        <w:t xml:space="preserve">    errorPermanentContentNotAccepted(20),</w:t>
      </w:r>
    </w:p>
    <w:p w14:paraId="39899228" w14:textId="77777777" w:rsidR="008B3C75" w:rsidRDefault="008B3C75" w:rsidP="008B3C75">
      <w:pPr>
        <w:pStyle w:val="Code"/>
      </w:pPr>
      <w:r>
        <w:t xml:space="preserve">    errorPermanentReplyChargingLimitationsNotMet(21),</w:t>
      </w:r>
    </w:p>
    <w:p w14:paraId="6DB8D4E1" w14:textId="77777777" w:rsidR="008B3C75" w:rsidRDefault="008B3C75" w:rsidP="008B3C75">
      <w:pPr>
        <w:pStyle w:val="Code"/>
      </w:pPr>
      <w:r>
        <w:t xml:space="preserve">    errorPermanentReplyChargingRequestNotAccepted(22),</w:t>
      </w:r>
    </w:p>
    <w:p w14:paraId="66CBBF76" w14:textId="77777777" w:rsidR="008B3C75" w:rsidRDefault="008B3C75" w:rsidP="008B3C75">
      <w:pPr>
        <w:pStyle w:val="Code"/>
      </w:pPr>
      <w:r>
        <w:t xml:space="preserve">    errorPermanentReplyChargingForwardingDenied(23),</w:t>
      </w:r>
    </w:p>
    <w:p w14:paraId="317CF84C" w14:textId="77777777" w:rsidR="008B3C75" w:rsidRDefault="008B3C75" w:rsidP="008B3C75">
      <w:pPr>
        <w:pStyle w:val="Code"/>
      </w:pPr>
      <w:r>
        <w:t xml:space="preserve">    errorPermanentReplyChargingNotSupported(24),</w:t>
      </w:r>
    </w:p>
    <w:p w14:paraId="224E3AB3" w14:textId="77777777" w:rsidR="008B3C75" w:rsidRDefault="008B3C75" w:rsidP="008B3C75">
      <w:pPr>
        <w:pStyle w:val="Code"/>
      </w:pPr>
      <w:r>
        <w:t xml:space="preserve">    errorPermanentAddressHidingNotSupported(25),</w:t>
      </w:r>
    </w:p>
    <w:p w14:paraId="2E2EBC9F" w14:textId="77777777" w:rsidR="008B3C75" w:rsidRDefault="008B3C75" w:rsidP="008B3C75">
      <w:pPr>
        <w:pStyle w:val="Code"/>
      </w:pPr>
      <w:r>
        <w:t xml:space="preserve">    errorPermanentLackOfPrepaid(26)</w:t>
      </w:r>
    </w:p>
    <w:p w14:paraId="5206E033" w14:textId="77777777" w:rsidR="008B3C75" w:rsidRDefault="008B3C75" w:rsidP="008B3C75">
      <w:pPr>
        <w:pStyle w:val="Code"/>
      </w:pPr>
      <w:r>
        <w:t>}</w:t>
      </w:r>
    </w:p>
    <w:p w14:paraId="6CD3E675" w14:textId="77777777" w:rsidR="008B3C75" w:rsidRDefault="008B3C75" w:rsidP="008B3C75">
      <w:pPr>
        <w:pStyle w:val="Code"/>
      </w:pPr>
    </w:p>
    <w:p w14:paraId="183CFFDB" w14:textId="77777777" w:rsidR="008B3C75" w:rsidRDefault="008B3C75" w:rsidP="008B3C75">
      <w:pPr>
        <w:pStyle w:val="Code"/>
      </w:pPr>
      <w:r>
        <w:t>MMSRetrieveStatus ::= ENUMERATED</w:t>
      </w:r>
    </w:p>
    <w:p w14:paraId="77303704" w14:textId="77777777" w:rsidR="008B3C75" w:rsidRDefault="008B3C75" w:rsidP="008B3C75">
      <w:pPr>
        <w:pStyle w:val="Code"/>
      </w:pPr>
      <w:r>
        <w:t>{</w:t>
      </w:r>
    </w:p>
    <w:p w14:paraId="0FBB9914" w14:textId="77777777" w:rsidR="008B3C75" w:rsidRDefault="008B3C75" w:rsidP="008B3C75">
      <w:pPr>
        <w:pStyle w:val="Code"/>
      </w:pPr>
      <w:r>
        <w:t xml:space="preserve">    success(1),</w:t>
      </w:r>
    </w:p>
    <w:p w14:paraId="2AEC5B39" w14:textId="77777777" w:rsidR="008B3C75" w:rsidRDefault="008B3C75" w:rsidP="008B3C75">
      <w:pPr>
        <w:pStyle w:val="Code"/>
      </w:pPr>
      <w:r>
        <w:t xml:space="preserve">    errorTransientFailure(2),</w:t>
      </w:r>
    </w:p>
    <w:p w14:paraId="48747412" w14:textId="77777777" w:rsidR="008B3C75" w:rsidRDefault="008B3C75" w:rsidP="008B3C75">
      <w:pPr>
        <w:pStyle w:val="Code"/>
      </w:pPr>
      <w:r>
        <w:t xml:space="preserve">    errorTransientMessageNotFound(3),</w:t>
      </w:r>
    </w:p>
    <w:p w14:paraId="3695B2A0" w14:textId="77777777" w:rsidR="008B3C75" w:rsidRDefault="008B3C75" w:rsidP="008B3C75">
      <w:pPr>
        <w:pStyle w:val="Code"/>
      </w:pPr>
      <w:r>
        <w:t xml:space="preserve">    errorTransientNetworkProblem(4),</w:t>
      </w:r>
    </w:p>
    <w:p w14:paraId="27F28708" w14:textId="77777777" w:rsidR="008B3C75" w:rsidRDefault="008B3C75" w:rsidP="008B3C75">
      <w:pPr>
        <w:pStyle w:val="Code"/>
      </w:pPr>
      <w:r>
        <w:t xml:space="preserve">    errorPermanentFailure(5),</w:t>
      </w:r>
    </w:p>
    <w:p w14:paraId="1E330EC2" w14:textId="77777777" w:rsidR="008B3C75" w:rsidRDefault="008B3C75" w:rsidP="008B3C75">
      <w:pPr>
        <w:pStyle w:val="Code"/>
      </w:pPr>
      <w:r>
        <w:t xml:space="preserve">    errorPermanentServiceDenied(6),</w:t>
      </w:r>
    </w:p>
    <w:p w14:paraId="27C9DB94" w14:textId="77777777" w:rsidR="008B3C75" w:rsidRDefault="008B3C75" w:rsidP="008B3C75">
      <w:pPr>
        <w:pStyle w:val="Code"/>
      </w:pPr>
      <w:r>
        <w:t xml:space="preserve">    errorPermanentMessageNotFound(7),</w:t>
      </w:r>
    </w:p>
    <w:p w14:paraId="05F991F7" w14:textId="77777777" w:rsidR="008B3C75" w:rsidRDefault="008B3C75" w:rsidP="008B3C75">
      <w:pPr>
        <w:pStyle w:val="Code"/>
      </w:pPr>
      <w:r>
        <w:t xml:space="preserve">    errorPermanentContentUnsupported(8)</w:t>
      </w:r>
    </w:p>
    <w:p w14:paraId="526151FF" w14:textId="77777777" w:rsidR="008B3C75" w:rsidRDefault="008B3C75" w:rsidP="008B3C75">
      <w:pPr>
        <w:pStyle w:val="Code"/>
      </w:pPr>
      <w:r>
        <w:t>}</w:t>
      </w:r>
    </w:p>
    <w:p w14:paraId="7A939659" w14:textId="77777777" w:rsidR="008B3C75" w:rsidRDefault="008B3C75" w:rsidP="008B3C75">
      <w:pPr>
        <w:pStyle w:val="Code"/>
      </w:pPr>
    </w:p>
    <w:p w14:paraId="0AFBD80F" w14:textId="77777777" w:rsidR="008B3C75" w:rsidRDefault="008B3C75" w:rsidP="008B3C75">
      <w:pPr>
        <w:pStyle w:val="Code"/>
      </w:pPr>
      <w:r>
        <w:t>MMSStoreStatus ::= ENUMERATED</w:t>
      </w:r>
    </w:p>
    <w:p w14:paraId="7A9C7782" w14:textId="77777777" w:rsidR="008B3C75" w:rsidRDefault="008B3C75" w:rsidP="008B3C75">
      <w:pPr>
        <w:pStyle w:val="Code"/>
      </w:pPr>
      <w:r>
        <w:t>{</w:t>
      </w:r>
    </w:p>
    <w:p w14:paraId="5FA1C20B" w14:textId="77777777" w:rsidR="008B3C75" w:rsidRDefault="008B3C75" w:rsidP="008B3C75">
      <w:pPr>
        <w:pStyle w:val="Code"/>
      </w:pPr>
      <w:r>
        <w:t xml:space="preserve">    success(1),</w:t>
      </w:r>
    </w:p>
    <w:p w14:paraId="5B9DF7BC" w14:textId="77777777" w:rsidR="008B3C75" w:rsidRDefault="008B3C75" w:rsidP="008B3C75">
      <w:pPr>
        <w:pStyle w:val="Code"/>
      </w:pPr>
      <w:r>
        <w:t xml:space="preserve">    errorTransientFailure(2),</w:t>
      </w:r>
    </w:p>
    <w:p w14:paraId="5635DC09" w14:textId="77777777" w:rsidR="008B3C75" w:rsidRDefault="008B3C75" w:rsidP="008B3C75">
      <w:pPr>
        <w:pStyle w:val="Code"/>
      </w:pPr>
      <w:r>
        <w:t xml:space="preserve">    errorTransientNetworkProblem(3),</w:t>
      </w:r>
    </w:p>
    <w:p w14:paraId="6B471EF5" w14:textId="77777777" w:rsidR="008B3C75" w:rsidRDefault="008B3C75" w:rsidP="008B3C75">
      <w:pPr>
        <w:pStyle w:val="Code"/>
      </w:pPr>
      <w:r>
        <w:t xml:space="preserve">    errorPermanentFailure(4),</w:t>
      </w:r>
    </w:p>
    <w:p w14:paraId="227B871B" w14:textId="77777777" w:rsidR="008B3C75" w:rsidRDefault="008B3C75" w:rsidP="008B3C75">
      <w:pPr>
        <w:pStyle w:val="Code"/>
      </w:pPr>
      <w:r>
        <w:t xml:space="preserve">    errorPermanentServiceDenied(5),</w:t>
      </w:r>
    </w:p>
    <w:p w14:paraId="77FAD213" w14:textId="77777777" w:rsidR="008B3C75" w:rsidRDefault="008B3C75" w:rsidP="008B3C75">
      <w:pPr>
        <w:pStyle w:val="Code"/>
      </w:pPr>
      <w:r>
        <w:t xml:space="preserve">    errorPermanentMessageFormatCorrupt(6),</w:t>
      </w:r>
    </w:p>
    <w:p w14:paraId="6C5A16BD" w14:textId="77777777" w:rsidR="008B3C75" w:rsidRDefault="008B3C75" w:rsidP="008B3C75">
      <w:pPr>
        <w:pStyle w:val="Code"/>
      </w:pPr>
      <w:r>
        <w:t xml:space="preserve">    errorPermanentMessageNotFound(7),</w:t>
      </w:r>
    </w:p>
    <w:p w14:paraId="572749F8" w14:textId="77777777" w:rsidR="008B3C75" w:rsidRDefault="008B3C75" w:rsidP="008B3C75">
      <w:pPr>
        <w:pStyle w:val="Code"/>
      </w:pPr>
      <w:r>
        <w:t xml:space="preserve">    errorMMBoxFull(8)</w:t>
      </w:r>
    </w:p>
    <w:p w14:paraId="194D8BEF" w14:textId="77777777" w:rsidR="008B3C75" w:rsidRDefault="008B3C75" w:rsidP="008B3C75">
      <w:pPr>
        <w:pStyle w:val="Code"/>
      </w:pPr>
      <w:r>
        <w:t>}</w:t>
      </w:r>
    </w:p>
    <w:p w14:paraId="4EFE0553" w14:textId="77777777" w:rsidR="008B3C75" w:rsidRDefault="008B3C75" w:rsidP="008B3C75">
      <w:pPr>
        <w:pStyle w:val="Code"/>
      </w:pPr>
    </w:p>
    <w:p w14:paraId="021F0F28" w14:textId="77777777" w:rsidR="008B3C75" w:rsidRDefault="008B3C75" w:rsidP="008B3C75">
      <w:pPr>
        <w:pStyle w:val="Code"/>
      </w:pPr>
      <w:r>
        <w:t>MMState ::= ENUMERATED</w:t>
      </w:r>
    </w:p>
    <w:p w14:paraId="7C952860" w14:textId="77777777" w:rsidR="008B3C75" w:rsidRDefault="008B3C75" w:rsidP="008B3C75">
      <w:pPr>
        <w:pStyle w:val="Code"/>
      </w:pPr>
      <w:r>
        <w:t>{</w:t>
      </w:r>
    </w:p>
    <w:p w14:paraId="013AE996" w14:textId="77777777" w:rsidR="008B3C75" w:rsidRDefault="008B3C75" w:rsidP="008B3C75">
      <w:pPr>
        <w:pStyle w:val="Code"/>
      </w:pPr>
      <w:r>
        <w:t xml:space="preserve">    draft(1),</w:t>
      </w:r>
    </w:p>
    <w:p w14:paraId="4C1FC987" w14:textId="77777777" w:rsidR="008B3C75" w:rsidRDefault="008B3C75" w:rsidP="008B3C75">
      <w:pPr>
        <w:pStyle w:val="Code"/>
      </w:pPr>
      <w:r>
        <w:t xml:space="preserve">    sent(2),</w:t>
      </w:r>
    </w:p>
    <w:p w14:paraId="7A83160F" w14:textId="77777777" w:rsidR="008B3C75" w:rsidRDefault="008B3C75" w:rsidP="008B3C75">
      <w:pPr>
        <w:pStyle w:val="Code"/>
      </w:pPr>
      <w:r>
        <w:t xml:space="preserve">    new(3),</w:t>
      </w:r>
    </w:p>
    <w:p w14:paraId="11F236D6" w14:textId="77777777" w:rsidR="008B3C75" w:rsidRDefault="008B3C75" w:rsidP="008B3C75">
      <w:pPr>
        <w:pStyle w:val="Code"/>
      </w:pPr>
      <w:r>
        <w:t xml:space="preserve">    retrieved(4),</w:t>
      </w:r>
    </w:p>
    <w:p w14:paraId="142E6D1D" w14:textId="77777777" w:rsidR="008B3C75" w:rsidRDefault="008B3C75" w:rsidP="008B3C75">
      <w:pPr>
        <w:pStyle w:val="Code"/>
      </w:pPr>
      <w:r>
        <w:t xml:space="preserve">    forwarded(5)</w:t>
      </w:r>
    </w:p>
    <w:p w14:paraId="541C9BF2" w14:textId="77777777" w:rsidR="008B3C75" w:rsidRDefault="008B3C75" w:rsidP="008B3C75">
      <w:pPr>
        <w:pStyle w:val="Code"/>
      </w:pPr>
      <w:r>
        <w:t>}</w:t>
      </w:r>
    </w:p>
    <w:p w14:paraId="68976568" w14:textId="77777777" w:rsidR="008B3C75" w:rsidRDefault="008B3C75" w:rsidP="008B3C75">
      <w:pPr>
        <w:pStyle w:val="Code"/>
      </w:pPr>
    </w:p>
    <w:p w14:paraId="131A4676" w14:textId="77777777" w:rsidR="008B3C75" w:rsidRDefault="008B3C75" w:rsidP="008B3C75">
      <w:pPr>
        <w:pStyle w:val="Code"/>
      </w:pPr>
      <w:r>
        <w:t>MMStateFlag ::= ENUMERATED</w:t>
      </w:r>
    </w:p>
    <w:p w14:paraId="720DE41F" w14:textId="77777777" w:rsidR="008B3C75" w:rsidRDefault="008B3C75" w:rsidP="008B3C75">
      <w:pPr>
        <w:pStyle w:val="Code"/>
      </w:pPr>
      <w:r>
        <w:t>{</w:t>
      </w:r>
    </w:p>
    <w:p w14:paraId="19F56F80" w14:textId="77777777" w:rsidR="008B3C75" w:rsidRDefault="008B3C75" w:rsidP="008B3C75">
      <w:pPr>
        <w:pStyle w:val="Code"/>
      </w:pPr>
      <w:r>
        <w:t xml:space="preserve">    add(1),</w:t>
      </w:r>
    </w:p>
    <w:p w14:paraId="77C34D40" w14:textId="77777777" w:rsidR="008B3C75" w:rsidRDefault="008B3C75" w:rsidP="008B3C75">
      <w:pPr>
        <w:pStyle w:val="Code"/>
      </w:pPr>
      <w:r>
        <w:t xml:space="preserve">    remove(2),</w:t>
      </w:r>
    </w:p>
    <w:p w14:paraId="1A778298" w14:textId="77777777" w:rsidR="008B3C75" w:rsidRDefault="008B3C75" w:rsidP="008B3C75">
      <w:pPr>
        <w:pStyle w:val="Code"/>
      </w:pPr>
      <w:r>
        <w:t xml:space="preserve">    filter(3)</w:t>
      </w:r>
    </w:p>
    <w:p w14:paraId="75D9BBE2" w14:textId="77777777" w:rsidR="008B3C75" w:rsidRDefault="008B3C75" w:rsidP="008B3C75">
      <w:pPr>
        <w:pStyle w:val="Code"/>
      </w:pPr>
      <w:r>
        <w:t>}</w:t>
      </w:r>
    </w:p>
    <w:p w14:paraId="3D09D5EC" w14:textId="77777777" w:rsidR="008B3C75" w:rsidRDefault="008B3C75" w:rsidP="008B3C75">
      <w:pPr>
        <w:pStyle w:val="Code"/>
      </w:pPr>
    </w:p>
    <w:p w14:paraId="3D608C49" w14:textId="77777777" w:rsidR="008B3C75" w:rsidRDefault="008B3C75" w:rsidP="008B3C75">
      <w:pPr>
        <w:pStyle w:val="Code"/>
      </w:pPr>
      <w:r>
        <w:t>MMStatus ::= ENUMERATED</w:t>
      </w:r>
    </w:p>
    <w:p w14:paraId="3BF2A649" w14:textId="77777777" w:rsidR="008B3C75" w:rsidRDefault="008B3C75" w:rsidP="008B3C75">
      <w:pPr>
        <w:pStyle w:val="Code"/>
      </w:pPr>
      <w:r>
        <w:t>{</w:t>
      </w:r>
    </w:p>
    <w:p w14:paraId="66E20939" w14:textId="77777777" w:rsidR="008B3C75" w:rsidRDefault="008B3C75" w:rsidP="008B3C75">
      <w:pPr>
        <w:pStyle w:val="Code"/>
      </w:pPr>
      <w:r>
        <w:t xml:space="preserve">    expired(1),</w:t>
      </w:r>
    </w:p>
    <w:p w14:paraId="0888AD39" w14:textId="77777777" w:rsidR="008B3C75" w:rsidRDefault="008B3C75" w:rsidP="008B3C75">
      <w:pPr>
        <w:pStyle w:val="Code"/>
      </w:pPr>
      <w:r>
        <w:t xml:space="preserve">    retrieved(2),</w:t>
      </w:r>
    </w:p>
    <w:p w14:paraId="7E6A0B31" w14:textId="77777777" w:rsidR="008B3C75" w:rsidRDefault="008B3C75" w:rsidP="008B3C75">
      <w:pPr>
        <w:pStyle w:val="Code"/>
      </w:pPr>
      <w:r>
        <w:t xml:space="preserve">    rejected(3),</w:t>
      </w:r>
    </w:p>
    <w:p w14:paraId="453C4C70" w14:textId="77777777" w:rsidR="008B3C75" w:rsidRDefault="008B3C75" w:rsidP="008B3C75">
      <w:pPr>
        <w:pStyle w:val="Code"/>
      </w:pPr>
      <w:r>
        <w:t xml:space="preserve">    deferred(4),</w:t>
      </w:r>
    </w:p>
    <w:p w14:paraId="354D456C" w14:textId="77777777" w:rsidR="008B3C75" w:rsidRDefault="008B3C75" w:rsidP="008B3C75">
      <w:pPr>
        <w:pStyle w:val="Code"/>
      </w:pPr>
      <w:r>
        <w:t xml:space="preserve">    unrecognized(5),</w:t>
      </w:r>
    </w:p>
    <w:p w14:paraId="706D06D0" w14:textId="77777777" w:rsidR="008B3C75" w:rsidRDefault="008B3C75" w:rsidP="008B3C75">
      <w:pPr>
        <w:pStyle w:val="Code"/>
      </w:pPr>
      <w:r>
        <w:t xml:space="preserve">    indeterminate(6),</w:t>
      </w:r>
    </w:p>
    <w:p w14:paraId="21AB5DD0" w14:textId="77777777" w:rsidR="008B3C75" w:rsidRDefault="008B3C75" w:rsidP="008B3C75">
      <w:pPr>
        <w:pStyle w:val="Code"/>
      </w:pPr>
      <w:r>
        <w:t xml:space="preserve">    forwarded(7),</w:t>
      </w:r>
    </w:p>
    <w:p w14:paraId="463ABEF7" w14:textId="77777777" w:rsidR="008B3C75" w:rsidRDefault="008B3C75" w:rsidP="008B3C75">
      <w:pPr>
        <w:pStyle w:val="Code"/>
      </w:pPr>
      <w:r>
        <w:t xml:space="preserve">    unreachable(8)</w:t>
      </w:r>
    </w:p>
    <w:p w14:paraId="56BCF1BB" w14:textId="77777777" w:rsidR="008B3C75" w:rsidRDefault="008B3C75" w:rsidP="008B3C75">
      <w:pPr>
        <w:pStyle w:val="Code"/>
      </w:pPr>
      <w:r>
        <w:t>}</w:t>
      </w:r>
    </w:p>
    <w:p w14:paraId="29927145" w14:textId="77777777" w:rsidR="008B3C75" w:rsidRDefault="008B3C75" w:rsidP="008B3C75">
      <w:pPr>
        <w:pStyle w:val="Code"/>
      </w:pPr>
    </w:p>
    <w:p w14:paraId="721031D7" w14:textId="77777777" w:rsidR="008B3C75" w:rsidRDefault="008B3C75" w:rsidP="008B3C75">
      <w:pPr>
        <w:pStyle w:val="Code"/>
      </w:pPr>
      <w:r>
        <w:t>MMStatusExtension ::= ENUMERATED</w:t>
      </w:r>
    </w:p>
    <w:p w14:paraId="7254F3C6" w14:textId="77777777" w:rsidR="008B3C75" w:rsidRDefault="008B3C75" w:rsidP="008B3C75">
      <w:pPr>
        <w:pStyle w:val="Code"/>
      </w:pPr>
      <w:r>
        <w:t>{</w:t>
      </w:r>
    </w:p>
    <w:p w14:paraId="4018D7B5" w14:textId="77777777" w:rsidR="008B3C75" w:rsidRDefault="008B3C75" w:rsidP="008B3C75">
      <w:pPr>
        <w:pStyle w:val="Code"/>
      </w:pPr>
      <w:r>
        <w:t xml:space="preserve">    rejectionByMMSRecipient(0),</w:t>
      </w:r>
    </w:p>
    <w:p w14:paraId="1418206F" w14:textId="77777777" w:rsidR="008B3C75" w:rsidRDefault="008B3C75" w:rsidP="008B3C75">
      <w:pPr>
        <w:pStyle w:val="Code"/>
      </w:pPr>
      <w:r>
        <w:t xml:space="preserve">    rejectionByOtherRS(1)</w:t>
      </w:r>
    </w:p>
    <w:p w14:paraId="7CA10874" w14:textId="77777777" w:rsidR="008B3C75" w:rsidRDefault="008B3C75" w:rsidP="008B3C75">
      <w:pPr>
        <w:pStyle w:val="Code"/>
      </w:pPr>
      <w:r>
        <w:t>}</w:t>
      </w:r>
    </w:p>
    <w:p w14:paraId="48CE4AF1" w14:textId="77777777" w:rsidR="008B3C75" w:rsidRDefault="008B3C75" w:rsidP="008B3C75">
      <w:pPr>
        <w:pStyle w:val="Code"/>
      </w:pPr>
    </w:p>
    <w:p w14:paraId="2D1DE2AF" w14:textId="77777777" w:rsidR="008B3C75" w:rsidRDefault="008B3C75" w:rsidP="008B3C75">
      <w:pPr>
        <w:pStyle w:val="Code"/>
      </w:pPr>
      <w:r>
        <w:t>MMStatusText ::= UTF8String</w:t>
      </w:r>
    </w:p>
    <w:p w14:paraId="6E8E12F6" w14:textId="77777777" w:rsidR="008B3C75" w:rsidRDefault="008B3C75" w:rsidP="008B3C75">
      <w:pPr>
        <w:pStyle w:val="Code"/>
      </w:pPr>
    </w:p>
    <w:p w14:paraId="5B7A5AD5" w14:textId="77777777" w:rsidR="008B3C75" w:rsidRDefault="008B3C75" w:rsidP="008B3C75">
      <w:pPr>
        <w:pStyle w:val="Code"/>
      </w:pPr>
      <w:r>
        <w:t>MMSSubject ::= UTF8String</w:t>
      </w:r>
    </w:p>
    <w:p w14:paraId="7FFB73C5" w14:textId="77777777" w:rsidR="008B3C75" w:rsidRDefault="008B3C75" w:rsidP="008B3C75">
      <w:pPr>
        <w:pStyle w:val="Code"/>
      </w:pPr>
    </w:p>
    <w:p w14:paraId="6C9536F6" w14:textId="77777777" w:rsidR="008B3C75" w:rsidRDefault="008B3C75" w:rsidP="008B3C75">
      <w:pPr>
        <w:pStyle w:val="Code"/>
      </w:pPr>
      <w:r>
        <w:t>MMSVersion ::= SEQUENCE</w:t>
      </w:r>
    </w:p>
    <w:p w14:paraId="336A78E0" w14:textId="77777777" w:rsidR="008B3C75" w:rsidRDefault="008B3C75" w:rsidP="008B3C75">
      <w:pPr>
        <w:pStyle w:val="Code"/>
      </w:pPr>
      <w:r>
        <w:t>{</w:t>
      </w:r>
    </w:p>
    <w:p w14:paraId="16ABE672" w14:textId="77777777" w:rsidR="008B3C75" w:rsidRDefault="008B3C75" w:rsidP="008B3C75">
      <w:pPr>
        <w:pStyle w:val="Code"/>
      </w:pPr>
      <w:r>
        <w:t xml:space="preserve">    majorVersion [1] INTEGER,</w:t>
      </w:r>
    </w:p>
    <w:p w14:paraId="5BB45850" w14:textId="77777777" w:rsidR="008B3C75" w:rsidRDefault="008B3C75" w:rsidP="008B3C75">
      <w:pPr>
        <w:pStyle w:val="Code"/>
      </w:pPr>
      <w:r>
        <w:t xml:space="preserve">    minorVersion [2] INTEGER</w:t>
      </w:r>
    </w:p>
    <w:p w14:paraId="30ACD80B" w14:textId="77777777" w:rsidR="008B3C75" w:rsidRDefault="008B3C75" w:rsidP="008B3C75">
      <w:pPr>
        <w:pStyle w:val="Code"/>
      </w:pPr>
      <w:r>
        <w:t>}</w:t>
      </w:r>
    </w:p>
    <w:p w14:paraId="71E8F5CF" w14:textId="77777777" w:rsidR="008B3C75" w:rsidRDefault="008B3C75" w:rsidP="008B3C75">
      <w:pPr>
        <w:pStyle w:val="Code"/>
      </w:pPr>
    </w:p>
    <w:p w14:paraId="112B01E9" w14:textId="77777777" w:rsidR="008B3C75" w:rsidRDefault="008B3C75" w:rsidP="008B3C75">
      <w:pPr>
        <w:pStyle w:val="CodeHeader"/>
      </w:pPr>
      <w:r>
        <w:t>-- ==================</w:t>
      </w:r>
    </w:p>
    <w:p w14:paraId="39F4F6ED" w14:textId="77777777" w:rsidR="008B3C75" w:rsidRDefault="008B3C75" w:rsidP="008B3C75">
      <w:pPr>
        <w:pStyle w:val="CodeHeader"/>
      </w:pPr>
      <w:r>
        <w:t>-- 5G PTC definitions</w:t>
      </w:r>
    </w:p>
    <w:p w14:paraId="05B1AD2E" w14:textId="77777777" w:rsidR="008B3C75" w:rsidRDefault="008B3C75" w:rsidP="008B3C75">
      <w:pPr>
        <w:pStyle w:val="Code"/>
      </w:pPr>
      <w:r>
        <w:t>-- ==================</w:t>
      </w:r>
    </w:p>
    <w:p w14:paraId="0C4D7157" w14:textId="77777777" w:rsidR="008B3C75" w:rsidRDefault="008B3C75" w:rsidP="008B3C75">
      <w:pPr>
        <w:pStyle w:val="Code"/>
      </w:pPr>
    </w:p>
    <w:p w14:paraId="1201CFDB" w14:textId="77777777" w:rsidR="008B3C75" w:rsidRDefault="008B3C75" w:rsidP="008B3C75">
      <w:pPr>
        <w:pStyle w:val="Code"/>
      </w:pPr>
      <w:r>
        <w:t>PTCRegistration  ::= SEQUENCE</w:t>
      </w:r>
    </w:p>
    <w:p w14:paraId="6A8FAF57" w14:textId="77777777" w:rsidR="008B3C75" w:rsidRDefault="008B3C75" w:rsidP="008B3C75">
      <w:pPr>
        <w:pStyle w:val="Code"/>
      </w:pPr>
      <w:r>
        <w:t>{</w:t>
      </w:r>
    </w:p>
    <w:p w14:paraId="254691F2" w14:textId="77777777" w:rsidR="008B3C75" w:rsidRDefault="008B3C75" w:rsidP="008B3C75">
      <w:pPr>
        <w:pStyle w:val="Code"/>
      </w:pPr>
      <w:r>
        <w:t xml:space="preserve">    pTCTargetInformation          [1] PTCTargetInformation,</w:t>
      </w:r>
    </w:p>
    <w:p w14:paraId="1F59B5A0" w14:textId="77777777" w:rsidR="008B3C75" w:rsidRDefault="008B3C75" w:rsidP="008B3C75">
      <w:pPr>
        <w:pStyle w:val="Code"/>
      </w:pPr>
      <w:r>
        <w:t xml:space="preserve">    pTCServerURI                  [2] UTF8String,</w:t>
      </w:r>
    </w:p>
    <w:p w14:paraId="4F998441" w14:textId="77777777" w:rsidR="008B3C75" w:rsidRDefault="008B3C75" w:rsidP="008B3C75">
      <w:pPr>
        <w:pStyle w:val="Code"/>
      </w:pPr>
      <w:r>
        <w:t xml:space="preserve">    pTCRegistrationRequest        [3] PTCRegistrationRequest,</w:t>
      </w:r>
    </w:p>
    <w:p w14:paraId="4F73963E" w14:textId="77777777" w:rsidR="008B3C75" w:rsidRDefault="008B3C75" w:rsidP="008B3C75">
      <w:pPr>
        <w:pStyle w:val="Code"/>
      </w:pPr>
      <w:r>
        <w:t xml:space="preserve">    pTCRegistrationOutcome        [4] PTCRegistrationOutcome</w:t>
      </w:r>
    </w:p>
    <w:p w14:paraId="2057A031" w14:textId="77777777" w:rsidR="008B3C75" w:rsidRDefault="008B3C75" w:rsidP="008B3C75">
      <w:pPr>
        <w:pStyle w:val="Code"/>
      </w:pPr>
      <w:r>
        <w:t>}</w:t>
      </w:r>
    </w:p>
    <w:p w14:paraId="5CA93F35" w14:textId="77777777" w:rsidR="008B3C75" w:rsidRDefault="008B3C75" w:rsidP="008B3C75">
      <w:pPr>
        <w:pStyle w:val="Code"/>
      </w:pPr>
    </w:p>
    <w:p w14:paraId="63EAB210" w14:textId="77777777" w:rsidR="008B3C75" w:rsidRDefault="008B3C75" w:rsidP="008B3C75">
      <w:pPr>
        <w:pStyle w:val="Code"/>
      </w:pPr>
      <w:r>
        <w:t>PTCSessionInitiation  ::= SEQUENCE</w:t>
      </w:r>
    </w:p>
    <w:p w14:paraId="3DBDF989" w14:textId="77777777" w:rsidR="008B3C75" w:rsidRDefault="008B3C75" w:rsidP="008B3C75">
      <w:pPr>
        <w:pStyle w:val="Code"/>
      </w:pPr>
      <w:r>
        <w:t>{</w:t>
      </w:r>
    </w:p>
    <w:p w14:paraId="3C1AE1EC" w14:textId="77777777" w:rsidR="008B3C75" w:rsidRDefault="008B3C75" w:rsidP="008B3C75">
      <w:pPr>
        <w:pStyle w:val="Code"/>
      </w:pPr>
      <w:r>
        <w:t xml:space="preserve">    pTCTargetInformation          [1] PTCTargetInformation,</w:t>
      </w:r>
    </w:p>
    <w:p w14:paraId="6E59FCD0" w14:textId="77777777" w:rsidR="008B3C75" w:rsidRDefault="008B3C75" w:rsidP="008B3C75">
      <w:pPr>
        <w:pStyle w:val="Code"/>
      </w:pPr>
      <w:r>
        <w:t xml:space="preserve">    pTCDirection                  [2] Direction,</w:t>
      </w:r>
    </w:p>
    <w:p w14:paraId="0D44AEDA" w14:textId="77777777" w:rsidR="008B3C75" w:rsidRDefault="008B3C75" w:rsidP="008B3C75">
      <w:pPr>
        <w:pStyle w:val="Code"/>
      </w:pPr>
      <w:r>
        <w:t xml:space="preserve">    pTCServerURI                  [3] UTF8String,</w:t>
      </w:r>
    </w:p>
    <w:p w14:paraId="1EF49B44" w14:textId="77777777" w:rsidR="008B3C75" w:rsidRDefault="008B3C75" w:rsidP="008B3C75">
      <w:pPr>
        <w:pStyle w:val="Code"/>
      </w:pPr>
      <w:r>
        <w:t xml:space="preserve">    pTCSessionInfo                [4] PTCSessionInfo,</w:t>
      </w:r>
    </w:p>
    <w:p w14:paraId="28F550C7" w14:textId="77777777" w:rsidR="008B3C75" w:rsidRDefault="008B3C75" w:rsidP="008B3C75">
      <w:pPr>
        <w:pStyle w:val="Code"/>
      </w:pPr>
      <w:r>
        <w:t xml:space="preserve">    pTCOriginatingID              [5] PTCTargetInformation,</w:t>
      </w:r>
    </w:p>
    <w:p w14:paraId="6628AA4C" w14:textId="77777777" w:rsidR="008B3C75" w:rsidRDefault="008B3C75" w:rsidP="008B3C75">
      <w:pPr>
        <w:pStyle w:val="Code"/>
      </w:pPr>
      <w:r>
        <w:t xml:space="preserve">    pTCParticipants               [6] SEQUENCE OF PTCTargetInformation OPTIONAL,</w:t>
      </w:r>
    </w:p>
    <w:p w14:paraId="411A14CE" w14:textId="77777777" w:rsidR="008B3C75" w:rsidRDefault="008B3C75" w:rsidP="008B3C75">
      <w:pPr>
        <w:pStyle w:val="Code"/>
      </w:pPr>
      <w:r>
        <w:t xml:space="preserve">    pTCParticipantPresenceStatus  [7] MultipleParticipantPresenceStatus OPTIONAL,</w:t>
      </w:r>
    </w:p>
    <w:p w14:paraId="209CEB98" w14:textId="77777777" w:rsidR="008B3C75" w:rsidRDefault="008B3C75" w:rsidP="008B3C75">
      <w:pPr>
        <w:pStyle w:val="Code"/>
      </w:pPr>
      <w:r>
        <w:t xml:space="preserve">    location                      [8] Location OPTIONAL,</w:t>
      </w:r>
    </w:p>
    <w:p w14:paraId="3F06E802" w14:textId="77777777" w:rsidR="008B3C75" w:rsidRDefault="008B3C75" w:rsidP="008B3C75">
      <w:pPr>
        <w:pStyle w:val="Code"/>
      </w:pPr>
      <w:r>
        <w:t xml:space="preserve">    pTCBearerCapability           [9] UTF8String OPTIONAL,</w:t>
      </w:r>
    </w:p>
    <w:p w14:paraId="06FF5AA3" w14:textId="77777777" w:rsidR="008B3C75" w:rsidRDefault="008B3C75" w:rsidP="008B3C75">
      <w:pPr>
        <w:pStyle w:val="Code"/>
      </w:pPr>
      <w:r>
        <w:t xml:space="preserve">    pTCHost                       [10] PTCTargetInformation OPTIONAL</w:t>
      </w:r>
    </w:p>
    <w:p w14:paraId="0D44E4C0" w14:textId="77777777" w:rsidR="008B3C75" w:rsidRDefault="008B3C75" w:rsidP="008B3C75">
      <w:pPr>
        <w:pStyle w:val="Code"/>
      </w:pPr>
      <w:r>
        <w:t>}</w:t>
      </w:r>
    </w:p>
    <w:p w14:paraId="270862CF" w14:textId="77777777" w:rsidR="008B3C75" w:rsidRDefault="008B3C75" w:rsidP="008B3C75">
      <w:pPr>
        <w:pStyle w:val="Code"/>
      </w:pPr>
    </w:p>
    <w:p w14:paraId="07C35680" w14:textId="77777777" w:rsidR="008B3C75" w:rsidRDefault="008B3C75" w:rsidP="008B3C75">
      <w:pPr>
        <w:pStyle w:val="Code"/>
      </w:pPr>
      <w:r>
        <w:t>PTCSessionAbandon  ::= SEQUENCE</w:t>
      </w:r>
    </w:p>
    <w:p w14:paraId="6BDA21EC" w14:textId="77777777" w:rsidR="008B3C75" w:rsidRDefault="008B3C75" w:rsidP="008B3C75">
      <w:pPr>
        <w:pStyle w:val="Code"/>
      </w:pPr>
      <w:r>
        <w:t>{</w:t>
      </w:r>
    </w:p>
    <w:p w14:paraId="2A544822" w14:textId="77777777" w:rsidR="008B3C75" w:rsidRDefault="008B3C75" w:rsidP="008B3C75">
      <w:pPr>
        <w:pStyle w:val="Code"/>
      </w:pPr>
      <w:r>
        <w:t xml:space="preserve">    pTCTargetInformation          [1] PTCTargetInformation,</w:t>
      </w:r>
    </w:p>
    <w:p w14:paraId="7E5FFB51" w14:textId="77777777" w:rsidR="008B3C75" w:rsidRDefault="008B3C75" w:rsidP="008B3C75">
      <w:pPr>
        <w:pStyle w:val="Code"/>
      </w:pPr>
      <w:r>
        <w:t xml:space="preserve">    pTCDirection                  [2] Direction,</w:t>
      </w:r>
    </w:p>
    <w:p w14:paraId="433950C1" w14:textId="77777777" w:rsidR="008B3C75" w:rsidRDefault="008B3C75" w:rsidP="008B3C75">
      <w:pPr>
        <w:pStyle w:val="Code"/>
      </w:pPr>
      <w:r>
        <w:t xml:space="preserve">    pTCSessionInfo                [3] PTCSessionInfo,</w:t>
      </w:r>
    </w:p>
    <w:p w14:paraId="08DBDF8C" w14:textId="77777777" w:rsidR="008B3C75" w:rsidRDefault="008B3C75" w:rsidP="008B3C75">
      <w:pPr>
        <w:pStyle w:val="Code"/>
      </w:pPr>
      <w:r>
        <w:t xml:space="preserve">    location                      [4] Location OPTIONAL,</w:t>
      </w:r>
    </w:p>
    <w:p w14:paraId="761BB2C1" w14:textId="77777777" w:rsidR="008B3C75" w:rsidRDefault="008B3C75" w:rsidP="008B3C75">
      <w:pPr>
        <w:pStyle w:val="Code"/>
      </w:pPr>
      <w:r>
        <w:t xml:space="preserve">    pTCAbandonCause               [5] INTEGER</w:t>
      </w:r>
    </w:p>
    <w:p w14:paraId="1FA59F76" w14:textId="77777777" w:rsidR="008B3C75" w:rsidRDefault="008B3C75" w:rsidP="008B3C75">
      <w:pPr>
        <w:pStyle w:val="Code"/>
      </w:pPr>
      <w:r>
        <w:t>}</w:t>
      </w:r>
    </w:p>
    <w:p w14:paraId="2FE32365" w14:textId="77777777" w:rsidR="008B3C75" w:rsidRDefault="008B3C75" w:rsidP="008B3C75">
      <w:pPr>
        <w:pStyle w:val="Code"/>
      </w:pPr>
    </w:p>
    <w:p w14:paraId="37D1B601" w14:textId="77777777" w:rsidR="008B3C75" w:rsidRDefault="008B3C75" w:rsidP="008B3C75">
      <w:pPr>
        <w:pStyle w:val="Code"/>
      </w:pPr>
      <w:r>
        <w:t>PTCSessionStart  ::= SEQUENCE</w:t>
      </w:r>
    </w:p>
    <w:p w14:paraId="034015D0" w14:textId="77777777" w:rsidR="008B3C75" w:rsidRDefault="008B3C75" w:rsidP="008B3C75">
      <w:pPr>
        <w:pStyle w:val="Code"/>
      </w:pPr>
      <w:r>
        <w:t>{</w:t>
      </w:r>
    </w:p>
    <w:p w14:paraId="4C91910C" w14:textId="77777777" w:rsidR="008B3C75" w:rsidRDefault="008B3C75" w:rsidP="008B3C75">
      <w:pPr>
        <w:pStyle w:val="Code"/>
      </w:pPr>
      <w:r>
        <w:t xml:space="preserve">    pTCTargetInformation          [1] PTCTargetInformation,</w:t>
      </w:r>
    </w:p>
    <w:p w14:paraId="077653F4" w14:textId="77777777" w:rsidR="008B3C75" w:rsidRDefault="008B3C75" w:rsidP="008B3C75">
      <w:pPr>
        <w:pStyle w:val="Code"/>
      </w:pPr>
      <w:r>
        <w:t xml:space="preserve">    pTCDirection                  [2] Direction,</w:t>
      </w:r>
    </w:p>
    <w:p w14:paraId="617F72E8" w14:textId="77777777" w:rsidR="008B3C75" w:rsidRDefault="008B3C75" w:rsidP="008B3C75">
      <w:pPr>
        <w:pStyle w:val="Code"/>
      </w:pPr>
      <w:r>
        <w:t xml:space="preserve">    pTCServerURI                  [3] UTF8String,</w:t>
      </w:r>
    </w:p>
    <w:p w14:paraId="7168221E" w14:textId="77777777" w:rsidR="008B3C75" w:rsidRDefault="008B3C75" w:rsidP="008B3C75">
      <w:pPr>
        <w:pStyle w:val="Code"/>
      </w:pPr>
      <w:r>
        <w:t xml:space="preserve">    pTCSessionInfo                [4] PTCSessionInfo,</w:t>
      </w:r>
    </w:p>
    <w:p w14:paraId="42F1D20F" w14:textId="77777777" w:rsidR="008B3C75" w:rsidRDefault="008B3C75" w:rsidP="008B3C75">
      <w:pPr>
        <w:pStyle w:val="Code"/>
      </w:pPr>
      <w:r>
        <w:t xml:space="preserve">    pTCOriginatingID              [5] PTCTargetInformation,</w:t>
      </w:r>
    </w:p>
    <w:p w14:paraId="52145859" w14:textId="77777777" w:rsidR="008B3C75" w:rsidRDefault="008B3C75" w:rsidP="008B3C75">
      <w:pPr>
        <w:pStyle w:val="Code"/>
      </w:pPr>
      <w:r>
        <w:t xml:space="preserve">    pTCParticipants               [6] SEQUENCE OF PTCTargetInformation OPTIONAL,</w:t>
      </w:r>
    </w:p>
    <w:p w14:paraId="718E326F" w14:textId="77777777" w:rsidR="008B3C75" w:rsidRDefault="008B3C75" w:rsidP="008B3C75">
      <w:pPr>
        <w:pStyle w:val="Code"/>
      </w:pPr>
      <w:r>
        <w:t xml:space="preserve">    pTCParticipantPresenceStatus  [7] MultipleParticipantPresenceStatus OPTIONAL,</w:t>
      </w:r>
    </w:p>
    <w:p w14:paraId="7731BFEF" w14:textId="77777777" w:rsidR="008B3C75" w:rsidRDefault="008B3C75" w:rsidP="008B3C75">
      <w:pPr>
        <w:pStyle w:val="Code"/>
      </w:pPr>
      <w:r>
        <w:t xml:space="preserve">    location                      [8] Location OPTIONAL,</w:t>
      </w:r>
    </w:p>
    <w:p w14:paraId="4A9D3E84" w14:textId="77777777" w:rsidR="008B3C75" w:rsidRDefault="008B3C75" w:rsidP="008B3C75">
      <w:pPr>
        <w:pStyle w:val="Code"/>
      </w:pPr>
      <w:r>
        <w:t xml:space="preserve">    pTCHost                       [9] PTCTargetInformation OPTIONAL,</w:t>
      </w:r>
    </w:p>
    <w:p w14:paraId="0D743030" w14:textId="77777777" w:rsidR="008B3C75" w:rsidRDefault="008B3C75" w:rsidP="008B3C75">
      <w:pPr>
        <w:pStyle w:val="Code"/>
      </w:pPr>
      <w:r>
        <w:t xml:space="preserve">    pTCBearerCapability           [10] UTF8String OPTIONAL</w:t>
      </w:r>
    </w:p>
    <w:p w14:paraId="3D6959EF" w14:textId="77777777" w:rsidR="008B3C75" w:rsidRDefault="008B3C75" w:rsidP="008B3C75">
      <w:pPr>
        <w:pStyle w:val="Code"/>
      </w:pPr>
      <w:r>
        <w:t>}</w:t>
      </w:r>
    </w:p>
    <w:p w14:paraId="0DABFE05" w14:textId="77777777" w:rsidR="008B3C75" w:rsidRDefault="008B3C75" w:rsidP="008B3C75">
      <w:pPr>
        <w:pStyle w:val="Code"/>
      </w:pPr>
    </w:p>
    <w:p w14:paraId="1A3CB147" w14:textId="77777777" w:rsidR="008B3C75" w:rsidRDefault="008B3C75" w:rsidP="008B3C75">
      <w:pPr>
        <w:pStyle w:val="Code"/>
      </w:pPr>
      <w:r>
        <w:t>PTCSessionEnd  ::= SEQUENCE</w:t>
      </w:r>
    </w:p>
    <w:p w14:paraId="2569B1C2" w14:textId="77777777" w:rsidR="008B3C75" w:rsidRDefault="008B3C75" w:rsidP="008B3C75">
      <w:pPr>
        <w:pStyle w:val="Code"/>
      </w:pPr>
      <w:r>
        <w:t>{</w:t>
      </w:r>
    </w:p>
    <w:p w14:paraId="62D52575" w14:textId="77777777" w:rsidR="008B3C75" w:rsidRDefault="008B3C75" w:rsidP="008B3C75">
      <w:pPr>
        <w:pStyle w:val="Code"/>
      </w:pPr>
      <w:r>
        <w:t xml:space="preserve">    pTCTargetInformation          [1] PTCTargetInformation,</w:t>
      </w:r>
    </w:p>
    <w:p w14:paraId="260AEC5F" w14:textId="77777777" w:rsidR="008B3C75" w:rsidRDefault="008B3C75" w:rsidP="008B3C75">
      <w:pPr>
        <w:pStyle w:val="Code"/>
      </w:pPr>
      <w:r>
        <w:t xml:space="preserve">    pTCDirection                  [2] Direction,</w:t>
      </w:r>
    </w:p>
    <w:p w14:paraId="0C1ABD73" w14:textId="77777777" w:rsidR="008B3C75" w:rsidRDefault="008B3C75" w:rsidP="008B3C75">
      <w:pPr>
        <w:pStyle w:val="Code"/>
      </w:pPr>
      <w:r>
        <w:t xml:space="preserve">    pTCServerURI                  [3] UTF8String,</w:t>
      </w:r>
    </w:p>
    <w:p w14:paraId="78E29C72" w14:textId="77777777" w:rsidR="008B3C75" w:rsidRDefault="008B3C75" w:rsidP="008B3C75">
      <w:pPr>
        <w:pStyle w:val="Code"/>
      </w:pPr>
      <w:r>
        <w:t xml:space="preserve">    pTCSessionInfo                [4] PTCSessionInfo,</w:t>
      </w:r>
    </w:p>
    <w:p w14:paraId="2898C00B" w14:textId="77777777" w:rsidR="008B3C75" w:rsidRDefault="008B3C75" w:rsidP="008B3C75">
      <w:pPr>
        <w:pStyle w:val="Code"/>
      </w:pPr>
      <w:r>
        <w:t xml:space="preserve">    pTCParticipants               [5] SEQUENCE OF PTCTargetInformation OPTIONAL,</w:t>
      </w:r>
    </w:p>
    <w:p w14:paraId="070C3EF1" w14:textId="77777777" w:rsidR="008B3C75" w:rsidRDefault="008B3C75" w:rsidP="008B3C75">
      <w:pPr>
        <w:pStyle w:val="Code"/>
      </w:pPr>
      <w:r>
        <w:t xml:space="preserve">    location                      [6] Location OPTIONAL,</w:t>
      </w:r>
    </w:p>
    <w:p w14:paraId="7BD747F6" w14:textId="77777777" w:rsidR="008B3C75" w:rsidRDefault="008B3C75" w:rsidP="008B3C75">
      <w:pPr>
        <w:pStyle w:val="Code"/>
      </w:pPr>
      <w:r>
        <w:t xml:space="preserve">    pTCSessionEndCause            [7] PTCSessionEndCause</w:t>
      </w:r>
    </w:p>
    <w:p w14:paraId="0CF0B336" w14:textId="77777777" w:rsidR="008B3C75" w:rsidRDefault="008B3C75" w:rsidP="008B3C75">
      <w:pPr>
        <w:pStyle w:val="Code"/>
      </w:pPr>
      <w:r>
        <w:t>}</w:t>
      </w:r>
    </w:p>
    <w:p w14:paraId="0917E86D" w14:textId="77777777" w:rsidR="008B3C75" w:rsidRDefault="008B3C75" w:rsidP="008B3C75">
      <w:pPr>
        <w:pStyle w:val="Code"/>
      </w:pPr>
    </w:p>
    <w:p w14:paraId="753C4DD9" w14:textId="77777777" w:rsidR="008B3C75" w:rsidRDefault="008B3C75" w:rsidP="008B3C75">
      <w:pPr>
        <w:pStyle w:val="Code"/>
      </w:pPr>
      <w:r>
        <w:t>PTCStartOfInterception  ::= SEQUENCE</w:t>
      </w:r>
    </w:p>
    <w:p w14:paraId="25837D23" w14:textId="77777777" w:rsidR="008B3C75" w:rsidRDefault="008B3C75" w:rsidP="008B3C75">
      <w:pPr>
        <w:pStyle w:val="Code"/>
      </w:pPr>
      <w:r>
        <w:t>{</w:t>
      </w:r>
    </w:p>
    <w:p w14:paraId="40647292" w14:textId="77777777" w:rsidR="008B3C75" w:rsidRDefault="008B3C75" w:rsidP="008B3C75">
      <w:pPr>
        <w:pStyle w:val="Code"/>
      </w:pPr>
      <w:r>
        <w:t xml:space="preserve">    pTCTargetInformation          [1] PTCTargetInformation,</w:t>
      </w:r>
    </w:p>
    <w:p w14:paraId="688C101F" w14:textId="77777777" w:rsidR="008B3C75" w:rsidRDefault="008B3C75" w:rsidP="008B3C75">
      <w:pPr>
        <w:pStyle w:val="Code"/>
      </w:pPr>
      <w:r>
        <w:t xml:space="preserve">    pTCDirection                  [2] Direction,</w:t>
      </w:r>
    </w:p>
    <w:p w14:paraId="6053613B" w14:textId="77777777" w:rsidR="008B3C75" w:rsidRDefault="008B3C75" w:rsidP="008B3C75">
      <w:pPr>
        <w:pStyle w:val="Code"/>
      </w:pPr>
      <w:r>
        <w:t xml:space="preserve">    preEstSessionID               [3] PTCSessionInfo OPTIONAL,</w:t>
      </w:r>
    </w:p>
    <w:p w14:paraId="79C60AD1" w14:textId="77777777" w:rsidR="008B3C75" w:rsidRDefault="008B3C75" w:rsidP="008B3C75">
      <w:pPr>
        <w:pStyle w:val="Code"/>
      </w:pPr>
      <w:r>
        <w:t xml:space="preserve">    pTCOriginatingID              [4] PTCTargetInformation,</w:t>
      </w:r>
    </w:p>
    <w:p w14:paraId="3D99F3D4" w14:textId="77777777" w:rsidR="008B3C75" w:rsidRDefault="008B3C75" w:rsidP="008B3C75">
      <w:pPr>
        <w:pStyle w:val="Code"/>
      </w:pPr>
      <w:r>
        <w:t xml:space="preserve">    pTCSessionInfo                [5] PTCSessionInfo OPTIONAL,</w:t>
      </w:r>
    </w:p>
    <w:p w14:paraId="562BE840" w14:textId="77777777" w:rsidR="008B3C75" w:rsidRDefault="008B3C75" w:rsidP="008B3C75">
      <w:pPr>
        <w:pStyle w:val="Code"/>
      </w:pPr>
      <w:r>
        <w:t xml:space="preserve">    pTCHost                       [6] PTCTargetInformation OPTIONAL,</w:t>
      </w:r>
    </w:p>
    <w:p w14:paraId="6D79D017" w14:textId="77777777" w:rsidR="008B3C75" w:rsidRDefault="008B3C75" w:rsidP="008B3C75">
      <w:pPr>
        <w:pStyle w:val="Code"/>
      </w:pPr>
      <w:r>
        <w:t xml:space="preserve">    pTCParticipants               [7] SEQUENCE OF PTCTargetInformation OPTIONAL,</w:t>
      </w:r>
    </w:p>
    <w:p w14:paraId="7530F152" w14:textId="77777777" w:rsidR="008B3C75" w:rsidRDefault="008B3C75" w:rsidP="008B3C75">
      <w:pPr>
        <w:pStyle w:val="Code"/>
      </w:pPr>
      <w:r>
        <w:t xml:space="preserve">    pTCMediaStreamAvail           [8] BOOLEAN OPTIONAL,</w:t>
      </w:r>
    </w:p>
    <w:p w14:paraId="71A6D770" w14:textId="77777777" w:rsidR="008B3C75" w:rsidRDefault="008B3C75" w:rsidP="008B3C75">
      <w:pPr>
        <w:pStyle w:val="Code"/>
      </w:pPr>
      <w:r>
        <w:t xml:space="preserve">    pTCBearerCapability           [9] UTF8String OPTIONAL</w:t>
      </w:r>
    </w:p>
    <w:p w14:paraId="28A3DF3F" w14:textId="77777777" w:rsidR="008B3C75" w:rsidRDefault="008B3C75" w:rsidP="008B3C75">
      <w:pPr>
        <w:pStyle w:val="Code"/>
      </w:pPr>
      <w:r>
        <w:t>}</w:t>
      </w:r>
    </w:p>
    <w:p w14:paraId="31B83B98" w14:textId="77777777" w:rsidR="008B3C75" w:rsidRDefault="008B3C75" w:rsidP="008B3C75">
      <w:pPr>
        <w:pStyle w:val="Code"/>
      </w:pPr>
    </w:p>
    <w:p w14:paraId="03D3098B" w14:textId="77777777" w:rsidR="008B3C75" w:rsidRDefault="008B3C75" w:rsidP="008B3C75">
      <w:pPr>
        <w:pStyle w:val="Code"/>
      </w:pPr>
      <w:r>
        <w:t>PTCPreEstablishedSession  ::= SEQUENCE</w:t>
      </w:r>
    </w:p>
    <w:p w14:paraId="5221CC5F" w14:textId="77777777" w:rsidR="008B3C75" w:rsidRDefault="008B3C75" w:rsidP="008B3C75">
      <w:pPr>
        <w:pStyle w:val="Code"/>
      </w:pPr>
      <w:r>
        <w:t>{</w:t>
      </w:r>
    </w:p>
    <w:p w14:paraId="75AA3F29" w14:textId="77777777" w:rsidR="008B3C75" w:rsidRDefault="008B3C75" w:rsidP="008B3C75">
      <w:pPr>
        <w:pStyle w:val="Code"/>
      </w:pPr>
      <w:r>
        <w:t xml:space="preserve">    pTCTargetInformation          [1] PTCTargetInformation,</w:t>
      </w:r>
    </w:p>
    <w:p w14:paraId="1F460241" w14:textId="77777777" w:rsidR="008B3C75" w:rsidRDefault="008B3C75" w:rsidP="008B3C75">
      <w:pPr>
        <w:pStyle w:val="Code"/>
      </w:pPr>
      <w:r>
        <w:t xml:space="preserve">    pTCServerURI                  [2] UTF8String,</w:t>
      </w:r>
    </w:p>
    <w:p w14:paraId="5BD142EA" w14:textId="77777777" w:rsidR="008B3C75" w:rsidRDefault="008B3C75" w:rsidP="008B3C75">
      <w:pPr>
        <w:pStyle w:val="Code"/>
      </w:pPr>
      <w:r>
        <w:t xml:space="preserve">    rTPSetting                    [3] RTPSetting,</w:t>
      </w:r>
    </w:p>
    <w:p w14:paraId="0600F9E8" w14:textId="77777777" w:rsidR="008B3C75" w:rsidRDefault="008B3C75" w:rsidP="008B3C75">
      <w:pPr>
        <w:pStyle w:val="Code"/>
      </w:pPr>
      <w:r>
        <w:t xml:space="preserve">    pTCMediaCapability            [4] UTF8String,</w:t>
      </w:r>
    </w:p>
    <w:p w14:paraId="6E7FE629" w14:textId="77777777" w:rsidR="008B3C75" w:rsidRDefault="008B3C75" w:rsidP="008B3C75">
      <w:pPr>
        <w:pStyle w:val="Code"/>
      </w:pPr>
      <w:r>
        <w:t xml:space="preserve">    pTCPreEstSessionID            [5] PTCSessionInfo,</w:t>
      </w:r>
    </w:p>
    <w:p w14:paraId="3BADAB88" w14:textId="77777777" w:rsidR="008B3C75" w:rsidRDefault="008B3C75" w:rsidP="008B3C75">
      <w:pPr>
        <w:pStyle w:val="Code"/>
      </w:pPr>
      <w:r>
        <w:t xml:space="preserve">    pTCPreEstStatus               [6] PTCPreEstStatus,</w:t>
      </w:r>
    </w:p>
    <w:p w14:paraId="109A44F8" w14:textId="77777777" w:rsidR="008B3C75" w:rsidRDefault="008B3C75" w:rsidP="008B3C75">
      <w:pPr>
        <w:pStyle w:val="Code"/>
      </w:pPr>
      <w:r>
        <w:t xml:space="preserve">    pTCMediaStreamAvail           [7] BOOLEAN OPTIONAL,</w:t>
      </w:r>
    </w:p>
    <w:p w14:paraId="0954994A" w14:textId="77777777" w:rsidR="008B3C75" w:rsidRDefault="008B3C75" w:rsidP="008B3C75">
      <w:pPr>
        <w:pStyle w:val="Code"/>
      </w:pPr>
      <w:r>
        <w:t xml:space="preserve">    location                      [8] Location OPTIONAL,</w:t>
      </w:r>
    </w:p>
    <w:p w14:paraId="0D897265" w14:textId="77777777" w:rsidR="008B3C75" w:rsidRDefault="008B3C75" w:rsidP="008B3C75">
      <w:pPr>
        <w:pStyle w:val="Code"/>
      </w:pPr>
      <w:r>
        <w:t xml:space="preserve">    pTCFailureCode                [9] PTCFailureCode OPTIONAL</w:t>
      </w:r>
    </w:p>
    <w:p w14:paraId="6CF63D3E" w14:textId="77777777" w:rsidR="008B3C75" w:rsidRDefault="008B3C75" w:rsidP="008B3C75">
      <w:pPr>
        <w:pStyle w:val="Code"/>
      </w:pPr>
      <w:r>
        <w:t>}</w:t>
      </w:r>
    </w:p>
    <w:p w14:paraId="3D986856" w14:textId="77777777" w:rsidR="008B3C75" w:rsidRDefault="008B3C75" w:rsidP="008B3C75">
      <w:pPr>
        <w:pStyle w:val="Code"/>
      </w:pPr>
    </w:p>
    <w:p w14:paraId="1AE78BFA" w14:textId="77777777" w:rsidR="008B3C75" w:rsidRDefault="008B3C75" w:rsidP="008B3C75">
      <w:pPr>
        <w:pStyle w:val="Code"/>
      </w:pPr>
      <w:r>
        <w:t>PTCInstantPersonalAlert  ::= SEQUENCE</w:t>
      </w:r>
    </w:p>
    <w:p w14:paraId="3FF1BC67" w14:textId="77777777" w:rsidR="008B3C75" w:rsidRDefault="008B3C75" w:rsidP="008B3C75">
      <w:pPr>
        <w:pStyle w:val="Code"/>
      </w:pPr>
      <w:r>
        <w:t>{</w:t>
      </w:r>
    </w:p>
    <w:p w14:paraId="37D5994E" w14:textId="77777777" w:rsidR="008B3C75" w:rsidRDefault="008B3C75" w:rsidP="008B3C75">
      <w:pPr>
        <w:pStyle w:val="Code"/>
      </w:pPr>
      <w:r>
        <w:t xml:space="preserve">    pTCTargetInformation          [1] PTCTargetInformation,</w:t>
      </w:r>
    </w:p>
    <w:p w14:paraId="18670FAB" w14:textId="77777777" w:rsidR="008B3C75" w:rsidRDefault="008B3C75" w:rsidP="008B3C75">
      <w:pPr>
        <w:pStyle w:val="Code"/>
      </w:pPr>
      <w:r>
        <w:t xml:space="preserve">    pTCIPAPartyID                 [2] PTCTargetInformation,</w:t>
      </w:r>
    </w:p>
    <w:p w14:paraId="44D0CDCA" w14:textId="77777777" w:rsidR="008B3C75" w:rsidRDefault="008B3C75" w:rsidP="008B3C75">
      <w:pPr>
        <w:pStyle w:val="Code"/>
      </w:pPr>
      <w:r>
        <w:t xml:space="preserve">    pTCIPADirection               [3] Direction</w:t>
      </w:r>
    </w:p>
    <w:p w14:paraId="1973A0D7" w14:textId="77777777" w:rsidR="008B3C75" w:rsidRDefault="008B3C75" w:rsidP="008B3C75">
      <w:pPr>
        <w:pStyle w:val="Code"/>
      </w:pPr>
      <w:r>
        <w:t>}</w:t>
      </w:r>
    </w:p>
    <w:p w14:paraId="03EE2583" w14:textId="77777777" w:rsidR="008B3C75" w:rsidRDefault="008B3C75" w:rsidP="008B3C75">
      <w:pPr>
        <w:pStyle w:val="Code"/>
      </w:pPr>
    </w:p>
    <w:p w14:paraId="6221B80D" w14:textId="77777777" w:rsidR="008B3C75" w:rsidRDefault="008B3C75" w:rsidP="008B3C75">
      <w:pPr>
        <w:pStyle w:val="Code"/>
      </w:pPr>
      <w:r>
        <w:t>PTCPartyJoin  ::= SEQUENCE</w:t>
      </w:r>
    </w:p>
    <w:p w14:paraId="429EC408" w14:textId="77777777" w:rsidR="008B3C75" w:rsidRDefault="008B3C75" w:rsidP="008B3C75">
      <w:pPr>
        <w:pStyle w:val="Code"/>
      </w:pPr>
      <w:r>
        <w:t>{</w:t>
      </w:r>
    </w:p>
    <w:p w14:paraId="5FD343AA" w14:textId="77777777" w:rsidR="008B3C75" w:rsidRDefault="008B3C75" w:rsidP="008B3C75">
      <w:pPr>
        <w:pStyle w:val="Code"/>
      </w:pPr>
      <w:r>
        <w:t xml:space="preserve">    pTCTargetInformation          [1] PTCTargetInformation,</w:t>
      </w:r>
    </w:p>
    <w:p w14:paraId="46D7CC04" w14:textId="77777777" w:rsidR="008B3C75" w:rsidRDefault="008B3C75" w:rsidP="008B3C75">
      <w:pPr>
        <w:pStyle w:val="Code"/>
      </w:pPr>
      <w:r>
        <w:t xml:space="preserve">    pTCDirection                  [2] Direction,</w:t>
      </w:r>
    </w:p>
    <w:p w14:paraId="5FBA8793" w14:textId="77777777" w:rsidR="008B3C75" w:rsidRDefault="008B3C75" w:rsidP="008B3C75">
      <w:pPr>
        <w:pStyle w:val="Code"/>
      </w:pPr>
      <w:r>
        <w:t xml:space="preserve">    pTCSessionInfo                [3] PTCSessionInfo,</w:t>
      </w:r>
    </w:p>
    <w:p w14:paraId="11EFEF3E" w14:textId="77777777" w:rsidR="008B3C75" w:rsidRDefault="008B3C75" w:rsidP="008B3C75">
      <w:pPr>
        <w:pStyle w:val="Code"/>
      </w:pPr>
      <w:r>
        <w:t xml:space="preserve">    pTCParticipants               [4] SEQUENCE OF PTCTargetInformation OPTIONAL,</w:t>
      </w:r>
    </w:p>
    <w:p w14:paraId="3CB9D306" w14:textId="77777777" w:rsidR="008B3C75" w:rsidRDefault="008B3C75" w:rsidP="008B3C75">
      <w:pPr>
        <w:pStyle w:val="Code"/>
      </w:pPr>
      <w:r>
        <w:t xml:space="preserve">    pTCParticipantPresenceStatus  [5] MultipleParticipantPresenceStatus OPTIONAL,</w:t>
      </w:r>
    </w:p>
    <w:p w14:paraId="3FE15B2E" w14:textId="77777777" w:rsidR="008B3C75" w:rsidRDefault="008B3C75" w:rsidP="008B3C75">
      <w:pPr>
        <w:pStyle w:val="Code"/>
      </w:pPr>
      <w:r>
        <w:t xml:space="preserve">    pTCMediaStreamAvail           [6] BOOLEAN OPTIONAL,</w:t>
      </w:r>
    </w:p>
    <w:p w14:paraId="4373D0EC" w14:textId="77777777" w:rsidR="008B3C75" w:rsidRDefault="008B3C75" w:rsidP="008B3C75">
      <w:pPr>
        <w:pStyle w:val="Code"/>
      </w:pPr>
      <w:r>
        <w:t xml:space="preserve">    pTCBearerCapability           [7] UTF8String OPTIONAL</w:t>
      </w:r>
    </w:p>
    <w:p w14:paraId="4D22C613" w14:textId="77777777" w:rsidR="008B3C75" w:rsidRDefault="008B3C75" w:rsidP="008B3C75">
      <w:pPr>
        <w:pStyle w:val="Code"/>
      </w:pPr>
      <w:r>
        <w:t>}</w:t>
      </w:r>
    </w:p>
    <w:p w14:paraId="4A15A6A9" w14:textId="77777777" w:rsidR="008B3C75" w:rsidRDefault="008B3C75" w:rsidP="008B3C75">
      <w:pPr>
        <w:pStyle w:val="Code"/>
      </w:pPr>
    </w:p>
    <w:p w14:paraId="3BA7807B" w14:textId="77777777" w:rsidR="008B3C75" w:rsidRDefault="008B3C75" w:rsidP="008B3C75">
      <w:pPr>
        <w:pStyle w:val="Code"/>
      </w:pPr>
      <w:r>
        <w:t>PTCPartyDrop  ::= SEQUENCE</w:t>
      </w:r>
    </w:p>
    <w:p w14:paraId="23F8B56B" w14:textId="77777777" w:rsidR="008B3C75" w:rsidRDefault="008B3C75" w:rsidP="008B3C75">
      <w:pPr>
        <w:pStyle w:val="Code"/>
      </w:pPr>
      <w:r>
        <w:t>{</w:t>
      </w:r>
    </w:p>
    <w:p w14:paraId="17548F55" w14:textId="77777777" w:rsidR="008B3C75" w:rsidRDefault="008B3C75" w:rsidP="008B3C75">
      <w:pPr>
        <w:pStyle w:val="Code"/>
      </w:pPr>
      <w:r>
        <w:t xml:space="preserve">    pTCTargetInformation          [1] PTCTargetInformation,</w:t>
      </w:r>
    </w:p>
    <w:p w14:paraId="220B71F8" w14:textId="77777777" w:rsidR="008B3C75" w:rsidRDefault="008B3C75" w:rsidP="008B3C75">
      <w:pPr>
        <w:pStyle w:val="Code"/>
      </w:pPr>
      <w:r>
        <w:t xml:space="preserve">    pTCDirection                  [2] Direction,</w:t>
      </w:r>
    </w:p>
    <w:p w14:paraId="2C1FF283" w14:textId="77777777" w:rsidR="008B3C75" w:rsidRDefault="008B3C75" w:rsidP="008B3C75">
      <w:pPr>
        <w:pStyle w:val="Code"/>
      </w:pPr>
      <w:r>
        <w:t xml:space="preserve">    pTCSessionInfo                [3] PTCSessionInfo,</w:t>
      </w:r>
    </w:p>
    <w:p w14:paraId="60A76700" w14:textId="77777777" w:rsidR="008B3C75" w:rsidRDefault="008B3C75" w:rsidP="008B3C75">
      <w:pPr>
        <w:pStyle w:val="Code"/>
      </w:pPr>
      <w:r>
        <w:t xml:space="preserve">    pTCPartyDrop                  [4] PTCTargetInformation,</w:t>
      </w:r>
    </w:p>
    <w:p w14:paraId="11275BEC" w14:textId="77777777" w:rsidR="008B3C75" w:rsidRDefault="008B3C75" w:rsidP="008B3C75">
      <w:pPr>
        <w:pStyle w:val="Code"/>
      </w:pPr>
      <w:r>
        <w:t xml:space="preserve">    pTCParticipantPresenceStatus  [5] PTCParticipantPresenceStatus OPTIONAL</w:t>
      </w:r>
    </w:p>
    <w:p w14:paraId="2DFE15F2" w14:textId="77777777" w:rsidR="008B3C75" w:rsidRDefault="008B3C75" w:rsidP="008B3C75">
      <w:pPr>
        <w:pStyle w:val="Code"/>
      </w:pPr>
      <w:r>
        <w:t>}</w:t>
      </w:r>
    </w:p>
    <w:p w14:paraId="079CBB03" w14:textId="77777777" w:rsidR="008B3C75" w:rsidRDefault="008B3C75" w:rsidP="008B3C75">
      <w:pPr>
        <w:pStyle w:val="Code"/>
      </w:pPr>
    </w:p>
    <w:p w14:paraId="22BF0A41" w14:textId="77777777" w:rsidR="008B3C75" w:rsidRDefault="008B3C75" w:rsidP="008B3C75">
      <w:pPr>
        <w:pStyle w:val="Code"/>
      </w:pPr>
      <w:r>
        <w:t>PTCPartyHold  ::= SEQUENCE</w:t>
      </w:r>
    </w:p>
    <w:p w14:paraId="15F920E1" w14:textId="77777777" w:rsidR="008B3C75" w:rsidRDefault="008B3C75" w:rsidP="008B3C75">
      <w:pPr>
        <w:pStyle w:val="Code"/>
      </w:pPr>
      <w:r>
        <w:t>{</w:t>
      </w:r>
    </w:p>
    <w:p w14:paraId="116F133C" w14:textId="77777777" w:rsidR="008B3C75" w:rsidRDefault="008B3C75" w:rsidP="008B3C75">
      <w:pPr>
        <w:pStyle w:val="Code"/>
      </w:pPr>
      <w:r>
        <w:t xml:space="preserve">    pTCTargetInformation          [1] PTCTargetInformation,</w:t>
      </w:r>
    </w:p>
    <w:p w14:paraId="6D41A0D0" w14:textId="77777777" w:rsidR="008B3C75" w:rsidRDefault="008B3C75" w:rsidP="008B3C75">
      <w:pPr>
        <w:pStyle w:val="Code"/>
      </w:pPr>
      <w:r>
        <w:t xml:space="preserve">    pTCDirection                  [2] Direction,</w:t>
      </w:r>
    </w:p>
    <w:p w14:paraId="09C3385D" w14:textId="77777777" w:rsidR="008B3C75" w:rsidRDefault="008B3C75" w:rsidP="008B3C75">
      <w:pPr>
        <w:pStyle w:val="Code"/>
      </w:pPr>
      <w:r>
        <w:t xml:space="preserve">    pTCSessionInfo                [3] PTCSessionInfo,</w:t>
      </w:r>
    </w:p>
    <w:p w14:paraId="2155F15F" w14:textId="77777777" w:rsidR="008B3C75" w:rsidRDefault="008B3C75" w:rsidP="008B3C75">
      <w:pPr>
        <w:pStyle w:val="Code"/>
      </w:pPr>
      <w:r>
        <w:t xml:space="preserve">    pTCParticipants               [4] SEQUENCE OF PTCTargetInformation OPTIONAL,</w:t>
      </w:r>
    </w:p>
    <w:p w14:paraId="79199C14" w14:textId="77777777" w:rsidR="008B3C75" w:rsidRDefault="008B3C75" w:rsidP="008B3C75">
      <w:pPr>
        <w:pStyle w:val="Code"/>
      </w:pPr>
      <w:r>
        <w:t xml:space="preserve">    pTCHoldID                     [5] SEQUENCE OF PTCTargetInformation,</w:t>
      </w:r>
    </w:p>
    <w:p w14:paraId="6685B1E9" w14:textId="77777777" w:rsidR="008B3C75" w:rsidRDefault="008B3C75" w:rsidP="008B3C75">
      <w:pPr>
        <w:pStyle w:val="Code"/>
      </w:pPr>
      <w:r>
        <w:t xml:space="preserve">    pTCHoldRetrieveInd            [6] BOOLEAN</w:t>
      </w:r>
    </w:p>
    <w:p w14:paraId="32072138" w14:textId="77777777" w:rsidR="008B3C75" w:rsidRDefault="008B3C75" w:rsidP="008B3C75">
      <w:pPr>
        <w:pStyle w:val="Code"/>
      </w:pPr>
      <w:r>
        <w:t>}</w:t>
      </w:r>
    </w:p>
    <w:p w14:paraId="5692388F" w14:textId="77777777" w:rsidR="008B3C75" w:rsidRDefault="008B3C75" w:rsidP="008B3C75">
      <w:pPr>
        <w:pStyle w:val="Code"/>
      </w:pPr>
    </w:p>
    <w:p w14:paraId="4290B046" w14:textId="77777777" w:rsidR="008B3C75" w:rsidRDefault="008B3C75" w:rsidP="008B3C75">
      <w:pPr>
        <w:pStyle w:val="Code"/>
      </w:pPr>
      <w:r>
        <w:t>PTCMediaModification  ::= SEQUENCE</w:t>
      </w:r>
    </w:p>
    <w:p w14:paraId="43C73D9A" w14:textId="77777777" w:rsidR="008B3C75" w:rsidRDefault="008B3C75" w:rsidP="008B3C75">
      <w:pPr>
        <w:pStyle w:val="Code"/>
      </w:pPr>
      <w:r>
        <w:t>{</w:t>
      </w:r>
    </w:p>
    <w:p w14:paraId="4D93246C" w14:textId="77777777" w:rsidR="008B3C75" w:rsidRDefault="008B3C75" w:rsidP="008B3C75">
      <w:pPr>
        <w:pStyle w:val="Code"/>
      </w:pPr>
      <w:r>
        <w:t xml:space="preserve">    pTCTargetInformation          [1] PTCTargetInformation,</w:t>
      </w:r>
    </w:p>
    <w:p w14:paraId="20E91728" w14:textId="77777777" w:rsidR="008B3C75" w:rsidRDefault="008B3C75" w:rsidP="008B3C75">
      <w:pPr>
        <w:pStyle w:val="Code"/>
      </w:pPr>
      <w:r>
        <w:t xml:space="preserve">    pTCDirection                  [2] Direction,</w:t>
      </w:r>
    </w:p>
    <w:p w14:paraId="292A1DCB" w14:textId="77777777" w:rsidR="008B3C75" w:rsidRDefault="008B3C75" w:rsidP="008B3C75">
      <w:pPr>
        <w:pStyle w:val="Code"/>
      </w:pPr>
      <w:r>
        <w:t xml:space="preserve">    pTCSessionInfo                [3] PTCSessionInfo,</w:t>
      </w:r>
    </w:p>
    <w:p w14:paraId="4FC5BA6E" w14:textId="77777777" w:rsidR="008B3C75" w:rsidRDefault="008B3C75" w:rsidP="008B3C75">
      <w:pPr>
        <w:pStyle w:val="Code"/>
      </w:pPr>
      <w:r>
        <w:t xml:space="preserve">    pTCMediaStreamAvail           [4] BOOLEAN OPTIONAL,</w:t>
      </w:r>
    </w:p>
    <w:p w14:paraId="6F8DE4F3" w14:textId="77777777" w:rsidR="008B3C75" w:rsidRDefault="008B3C75" w:rsidP="008B3C75">
      <w:pPr>
        <w:pStyle w:val="Code"/>
      </w:pPr>
      <w:r>
        <w:t xml:space="preserve">    pTCBearerCapability           [5] UTF8String</w:t>
      </w:r>
    </w:p>
    <w:p w14:paraId="31953A0F" w14:textId="77777777" w:rsidR="008B3C75" w:rsidRDefault="008B3C75" w:rsidP="008B3C75">
      <w:pPr>
        <w:pStyle w:val="Code"/>
      </w:pPr>
      <w:r>
        <w:t>}</w:t>
      </w:r>
    </w:p>
    <w:p w14:paraId="44E12DFC" w14:textId="77777777" w:rsidR="008B3C75" w:rsidRDefault="008B3C75" w:rsidP="008B3C75">
      <w:pPr>
        <w:pStyle w:val="Code"/>
      </w:pPr>
    </w:p>
    <w:p w14:paraId="0DAE02E7" w14:textId="77777777" w:rsidR="008B3C75" w:rsidRDefault="008B3C75" w:rsidP="008B3C75">
      <w:pPr>
        <w:pStyle w:val="Code"/>
      </w:pPr>
      <w:r>
        <w:t>PTCGroupAdvertisement  ::=SEQUENCE</w:t>
      </w:r>
    </w:p>
    <w:p w14:paraId="67B2100A" w14:textId="77777777" w:rsidR="008B3C75" w:rsidRDefault="008B3C75" w:rsidP="008B3C75">
      <w:pPr>
        <w:pStyle w:val="Code"/>
      </w:pPr>
      <w:r>
        <w:t>{</w:t>
      </w:r>
    </w:p>
    <w:p w14:paraId="351E2B59" w14:textId="77777777" w:rsidR="008B3C75" w:rsidRDefault="008B3C75" w:rsidP="008B3C75">
      <w:pPr>
        <w:pStyle w:val="Code"/>
      </w:pPr>
      <w:r>
        <w:t xml:space="preserve">    pTCTargetInformation          [1] PTCTargetInformation,</w:t>
      </w:r>
    </w:p>
    <w:p w14:paraId="6171B565" w14:textId="77777777" w:rsidR="008B3C75" w:rsidRDefault="008B3C75" w:rsidP="008B3C75">
      <w:pPr>
        <w:pStyle w:val="Code"/>
      </w:pPr>
      <w:r>
        <w:t xml:space="preserve">    pTCDirection                  [2] Direction,</w:t>
      </w:r>
    </w:p>
    <w:p w14:paraId="6248C924" w14:textId="77777777" w:rsidR="008B3C75" w:rsidRDefault="008B3C75" w:rsidP="008B3C75">
      <w:pPr>
        <w:pStyle w:val="Code"/>
      </w:pPr>
      <w:r>
        <w:t xml:space="preserve">    pTCIDList                     [3] SEQUENCE OF PTCTargetInformation OPTIONAL,</w:t>
      </w:r>
    </w:p>
    <w:p w14:paraId="1D596809" w14:textId="77777777" w:rsidR="008B3C75" w:rsidRDefault="008B3C75" w:rsidP="008B3C75">
      <w:pPr>
        <w:pStyle w:val="Code"/>
      </w:pPr>
      <w:r>
        <w:t xml:space="preserve">    pTCGroupAuthRule              [4] PTCGroupAuthRule OPTIONAL,</w:t>
      </w:r>
    </w:p>
    <w:p w14:paraId="09F8E1B6" w14:textId="77777777" w:rsidR="008B3C75" w:rsidRDefault="008B3C75" w:rsidP="008B3C75">
      <w:pPr>
        <w:pStyle w:val="Code"/>
      </w:pPr>
      <w:r>
        <w:t xml:space="preserve">    pTCGroupAdSender              [5] PTCTargetInformation,</w:t>
      </w:r>
    </w:p>
    <w:p w14:paraId="2BF7BEB0" w14:textId="77777777" w:rsidR="008B3C75" w:rsidRDefault="008B3C75" w:rsidP="008B3C75">
      <w:pPr>
        <w:pStyle w:val="Code"/>
      </w:pPr>
      <w:r>
        <w:t xml:space="preserve">    pTCGroupNickname              [6] UTF8String OPTIONAL</w:t>
      </w:r>
    </w:p>
    <w:p w14:paraId="5A5B28EC" w14:textId="77777777" w:rsidR="008B3C75" w:rsidRDefault="008B3C75" w:rsidP="008B3C75">
      <w:pPr>
        <w:pStyle w:val="Code"/>
      </w:pPr>
      <w:r>
        <w:t>}</w:t>
      </w:r>
    </w:p>
    <w:p w14:paraId="763DCE68" w14:textId="77777777" w:rsidR="008B3C75" w:rsidRDefault="008B3C75" w:rsidP="008B3C75">
      <w:pPr>
        <w:pStyle w:val="Code"/>
      </w:pPr>
    </w:p>
    <w:p w14:paraId="3C246278" w14:textId="77777777" w:rsidR="008B3C75" w:rsidRDefault="008B3C75" w:rsidP="008B3C75">
      <w:pPr>
        <w:pStyle w:val="Code"/>
      </w:pPr>
      <w:r>
        <w:t>PTCFloorControl  ::= SEQUENCE</w:t>
      </w:r>
    </w:p>
    <w:p w14:paraId="5AE264A4" w14:textId="77777777" w:rsidR="008B3C75" w:rsidRDefault="008B3C75" w:rsidP="008B3C75">
      <w:pPr>
        <w:pStyle w:val="Code"/>
      </w:pPr>
      <w:r>
        <w:t>{</w:t>
      </w:r>
    </w:p>
    <w:p w14:paraId="3A3BD99F" w14:textId="77777777" w:rsidR="008B3C75" w:rsidRDefault="008B3C75" w:rsidP="008B3C75">
      <w:pPr>
        <w:pStyle w:val="Code"/>
      </w:pPr>
      <w:r>
        <w:t xml:space="preserve">    pTCTargetInformation          [1] PTCTargetInformation,</w:t>
      </w:r>
    </w:p>
    <w:p w14:paraId="25186DC6" w14:textId="77777777" w:rsidR="008B3C75" w:rsidRDefault="008B3C75" w:rsidP="008B3C75">
      <w:pPr>
        <w:pStyle w:val="Code"/>
      </w:pPr>
      <w:r>
        <w:t xml:space="preserve">    pTCDirection                  [2] Direction,</w:t>
      </w:r>
    </w:p>
    <w:p w14:paraId="35380392" w14:textId="77777777" w:rsidR="008B3C75" w:rsidRDefault="008B3C75" w:rsidP="008B3C75">
      <w:pPr>
        <w:pStyle w:val="Code"/>
      </w:pPr>
      <w:r>
        <w:t xml:space="preserve">    pTCSessioninfo                [3] PTCSessionInfo,</w:t>
      </w:r>
    </w:p>
    <w:p w14:paraId="40EDCC2F" w14:textId="77777777" w:rsidR="008B3C75" w:rsidRDefault="008B3C75" w:rsidP="008B3C75">
      <w:pPr>
        <w:pStyle w:val="Code"/>
      </w:pPr>
      <w:r>
        <w:t xml:space="preserve">    pTCFloorActivity              [4] SEQUENCE OF PTCFloorActivity,</w:t>
      </w:r>
    </w:p>
    <w:p w14:paraId="7DBF003C" w14:textId="77777777" w:rsidR="008B3C75" w:rsidRDefault="008B3C75" w:rsidP="008B3C75">
      <w:pPr>
        <w:pStyle w:val="Code"/>
      </w:pPr>
      <w:r>
        <w:t xml:space="preserve">    pTCFloorSpeakerID             [5] PTCTargetInformation OPTIONAL,</w:t>
      </w:r>
    </w:p>
    <w:p w14:paraId="237903D8" w14:textId="77777777" w:rsidR="008B3C75" w:rsidRDefault="008B3C75" w:rsidP="008B3C75">
      <w:pPr>
        <w:pStyle w:val="Code"/>
      </w:pPr>
      <w:r>
        <w:t xml:space="preserve">    pTCMaxTBTime                  [6] INTEGER OPTIONAL,</w:t>
      </w:r>
    </w:p>
    <w:p w14:paraId="74954DA8" w14:textId="77777777" w:rsidR="008B3C75" w:rsidRDefault="008B3C75" w:rsidP="008B3C75">
      <w:pPr>
        <w:pStyle w:val="Code"/>
      </w:pPr>
      <w:r>
        <w:t xml:space="preserve">    pTCQueuedFloorControl         [7] BOOLEAN OPTIONAL,</w:t>
      </w:r>
    </w:p>
    <w:p w14:paraId="1ED11E38" w14:textId="77777777" w:rsidR="008B3C75" w:rsidRDefault="008B3C75" w:rsidP="008B3C75">
      <w:pPr>
        <w:pStyle w:val="Code"/>
      </w:pPr>
      <w:r>
        <w:t xml:space="preserve">    pTCQueuedPosition             [8] INTEGER OPTIONAL,</w:t>
      </w:r>
    </w:p>
    <w:p w14:paraId="57810B4E" w14:textId="77777777" w:rsidR="008B3C75" w:rsidRDefault="008B3C75" w:rsidP="008B3C75">
      <w:pPr>
        <w:pStyle w:val="Code"/>
      </w:pPr>
      <w:r>
        <w:t xml:space="preserve">    pTCTalkBurstPriority          [9] PTCTBPriorityLevel OPTIONAL,</w:t>
      </w:r>
    </w:p>
    <w:p w14:paraId="0C9B9BB0" w14:textId="77777777" w:rsidR="008B3C75" w:rsidRDefault="008B3C75" w:rsidP="008B3C75">
      <w:pPr>
        <w:pStyle w:val="Code"/>
      </w:pPr>
      <w:r>
        <w:t xml:space="preserve">    pTCTalkBurstReason            [10] PTCTBReasonCode OPTIONAL</w:t>
      </w:r>
    </w:p>
    <w:p w14:paraId="48B05513" w14:textId="77777777" w:rsidR="008B3C75" w:rsidRDefault="008B3C75" w:rsidP="008B3C75">
      <w:pPr>
        <w:pStyle w:val="Code"/>
      </w:pPr>
      <w:r>
        <w:t>}</w:t>
      </w:r>
    </w:p>
    <w:p w14:paraId="2FBCA533" w14:textId="77777777" w:rsidR="008B3C75" w:rsidRDefault="008B3C75" w:rsidP="008B3C75">
      <w:pPr>
        <w:pStyle w:val="Code"/>
      </w:pPr>
    </w:p>
    <w:p w14:paraId="731A738F" w14:textId="77777777" w:rsidR="008B3C75" w:rsidRDefault="008B3C75" w:rsidP="008B3C75">
      <w:pPr>
        <w:pStyle w:val="Code"/>
      </w:pPr>
      <w:r>
        <w:t>PTCTargetPresence  ::= SEQUENCE</w:t>
      </w:r>
    </w:p>
    <w:p w14:paraId="58D03394" w14:textId="77777777" w:rsidR="008B3C75" w:rsidRDefault="008B3C75" w:rsidP="008B3C75">
      <w:pPr>
        <w:pStyle w:val="Code"/>
      </w:pPr>
      <w:r>
        <w:t>{</w:t>
      </w:r>
    </w:p>
    <w:p w14:paraId="46578DB5" w14:textId="77777777" w:rsidR="008B3C75" w:rsidRDefault="008B3C75" w:rsidP="008B3C75">
      <w:pPr>
        <w:pStyle w:val="Code"/>
      </w:pPr>
      <w:r>
        <w:t xml:space="preserve">    pTCTargetInformation          [1] PTCTargetInformation,</w:t>
      </w:r>
    </w:p>
    <w:p w14:paraId="27E42389" w14:textId="77777777" w:rsidR="008B3C75" w:rsidRDefault="008B3C75" w:rsidP="008B3C75">
      <w:pPr>
        <w:pStyle w:val="Code"/>
      </w:pPr>
      <w:r>
        <w:t xml:space="preserve">    pTCTargetPresenceStatus       [2] PTCParticipantPresenceStatus</w:t>
      </w:r>
    </w:p>
    <w:p w14:paraId="7633FCE2" w14:textId="77777777" w:rsidR="008B3C75" w:rsidRDefault="008B3C75" w:rsidP="008B3C75">
      <w:pPr>
        <w:pStyle w:val="Code"/>
      </w:pPr>
      <w:r>
        <w:t>}</w:t>
      </w:r>
    </w:p>
    <w:p w14:paraId="43795A32" w14:textId="77777777" w:rsidR="008B3C75" w:rsidRDefault="008B3C75" w:rsidP="008B3C75">
      <w:pPr>
        <w:pStyle w:val="Code"/>
      </w:pPr>
    </w:p>
    <w:p w14:paraId="2185FFD1" w14:textId="77777777" w:rsidR="008B3C75" w:rsidRDefault="008B3C75" w:rsidP="008B3C75">
      <w:pPr>
        <w:pStyle w:val="Code"/>
      </w:pPr>
      <w:r>
        <w:t>PTCParticipantPresence  ::= SEQUENCE</w:t>
      </w:r>
    </w:p>
    <w:p w14:paraId="2CB3ABA0" w14:textId="77777777" w:rsidR="008B3C75" w:rsidRDefault="008B3C75" w:rsidP="008B3C75">
      <w:pPr>
        <w:pStyle w:val="Code"/>
      </w:pPr>
      <w:r>
        <w:t>{</w:t>
      </w:r>
    </w:p>
    <w:p w14:paraId="03CBE388" w14:textId="77777777" w:rsidR="008B3C75" w:rsidRDefault="008B3C75" w:rsidP="008B3C75">
      <w:pPr>
        <w:pStyle w:val="Code"/>
      </w:pPr>
      <w:r>
        <w:t xml:space="preserve">    pTCTargetInformation          [1] PTCTargetInformation,</w:t>
      </w:r>
    </w:p>
    <w:p w14:paraId="3FE49A0B" w14:textId="77777777" w:rsidR="008B3C75" w:rsidRDefault="008B3C75" w:rsidP="008B3C75">
      <w:pPr>
        <w:pStyle w:val="Code"/>
      </w:pPr>
      <w:r>
        <w:t xml:space="preserve">    pTCParticipantPresenceStatus  [2] PTCParticipantPresenceStatus</w:t>
      </w:r>
    </w:p>
    <w:p w14:paraId="3FF67655" w14:textId="77777777" w:rsidR="008B3C75" w:rsidRDefault="008B3C75" w:rsidP="008B3C75">
      <w:pPr>
        <w:pStyle w:val="Code"/>
      </w:pPr>
      <w:r>
        <w:t>}</w:t>
      </w:r>
    </w:p>
    <w:p w14:paraId="6D2668A7" w14:textId="77777777" w:rsidR="008B3C75" w:rsidRDefault="008B3C75" w:rsidP="008B3C75">
      <w:pPr>
        <w:pStyle w:val="Code"/>
      </w:pPr>
    </w:p>
    <w:p w14:paraId="7589BD56" w14:textId="77777777" w:rsidR="008B3C75" w:rsidRDefault="008B3C75" w:rsidP="008B3C75">
      <w:pPr>
        <w:pStyle w:val="Code"/>
      </w:pPr>
      <w:r>
        <w:t>PTCListManagement  ::= SEQUENCE</w:t>
      </w:r>
    </w:p>
    <w:p w14:paraId="40317105" w14:textId="77777777" w:rsidR="008B3C75" w:rsidRDefault="008B3C75" w:rsidP="008B3C75">
      <w:pPr>
        <w:pStyle w:val="Code"/>
      </w:pPr>
      <w:r>
        <w:t>{</w:t>
      </w:r>
    </w:p>
    <w:p w14:paraId="43C9B27F" w14:textId="77777777" w:rsidR="008B3C75" w:rsidRDefault="008B3C75" w:rsidP="008B3C75">
      <w:pPr>
        <w:pStyle w:val="Code"/>
      </w:pPr>
      <w:r>
        <w:t xml:space="preserve">    pTCTargetInformation          [1] PTCTargetInformation,</w:t>
      </w:r>
    </w:p>
    <w:p w14:paraId="2BD17845" w14:textId="77777777" w:rsidR="008B3C75" w:rsidRDefault="008B3C75" w:rsidP="008B3C75">
      <w:pPr>
        <w:pStyle w:val="Code"/>
      </w:pPr>
      <w:r>
        <w:t xml:space="preserve">    pTCDirection                  [2] Direction,</w:t>
      </w:r>
    </w:p>
    <w:p w14:paraId="1DFFC982" w14:textId="77777777" w:rsidR="008B3C75" w:rsidRDefault="008B3C75" w:rsidP="008B3C75">
      <w:pPr>
        <w:pStyle w:val="Code"/>
      </w:pPr>
      <w:r>
        <w:t xml:space="preserve">    pTCListManagementType         [3] PTCListManagementType OPTIONAL,</w:t>
      </w:r>
    </w:p>
    <w:p w14:paraId="78E23CEA" w14:textId="77777777" w:rsidR="008B3C75" w:rsidRDefault="008B3C75" w:rsidP="008B3C75">
      <w:pPr>
        <w:pStyle w:val="Code"/>
      </w:pPr>
      <w:r>
        <w:t xml:space="preserve">    pTCListManagementAction       [4] PTCListManagementAction OPTIONAL,</w:t>
      </w:r>
    </w:p>
    <w:p w14:paraId="1A47E228" w14:textId="77777777" w:rsidR="008B3C75" w:rsidRDefault="008B3C75" w:rsidP="008B3C75">
      <w:pPr>
        <w:pStyle w:val="Code"/>
      </w:pPr>
      <w:r>
        <w:t xml:space="preserve">    pTCListManagementFailure      [5] PTCListManagementFailure OPTIONAL,</w:t>
      </w:r>
    </w:p>
    <w:p w14:paraId="52BBE9D4" w14:textId="77777777" w:rsidR="008B3C75" w:rsidRDefault="008B3C75" w:rsidP="008B3C75">
      <w:pPr>
        <w:pStyle w:val="Code"/>
      </w:pPr>
      <w:r>
        <w:t xml:space="preserve">    pTCContactID                  [6] PTCTargetInformation OPTIONAL,</w:t>
      </w:r>
    </w:p>
    <w:p w14:paraId="0E0646EE" w14:textId="77777777" w:rsidR="008B3C75" w:rsidRDefault="008B3C75" w:rsidP="008B3C75">
      <w:pPr>
        <w:pStyle w:val="Code"/>
      </w:pPr>
      <w:r>
        <w:t xml:space="preserve">    pTCIDList                     [7] SEQUENCE OF PTCIDList OPTIONAL,</w:t>
      </w:r>
    </w:p>
    <w:p w14:paraId="21DBD4EE" w14:textId="77777777" w:rsidR="008B3C75" w:rsidRDefault="008B3C75" w:rsidP="008B3C75">
      <w:pPr>
        <w:pStyle w:val="Code"/>
      </w:pPr>
      <w:r>
        <w:t xml:space="preserve">    pTCHost                       [8] PTCTargetInformation OPTIONAL</w:t>
      </w:r>
    </w:p>
    <w:p w14:paraId="09847858" w14:textId="77777777" w:rsidR="008B3C75" w:rsidRDefault="008B3C75" w:rsidP="008B3C75">
      <w:pPr>
        <w:pStyle w:val="Code"/>
      </w:pPr>
      <w:r>
        <w:t>}</w:t>
      </w:r>
    </w:p>
    <w:p w14:paraId="3A097F31" w14:textId="77777777" w:rsidR="008B3C75" w:rsidRDefault="008B3C75" w:rsidP="008B3C75">
      <w:pPr>
        <w:pStyle w:val="Code"/>
      </w:pPr>
    </w:p>
    <w:p w14:paraId="19614F9F" w14:textId="77777777" w:rsidR="008B3C75" w:rsidRDefault="008B3C75" w:rsidP="008B3C75">
      <w:pPr>
        <w:pStyle w:val="Code"/>
      </w:pPr>
      <w:r>
        <w:t>PTCAccessPolicy  ::= SEQUENCE</w:t>
      </w:r>
    </w:p>
    <w:p w14:paraId="453851EA" w14:textId="77777777" w:rsidR="008B3C75" w:rsidRDefault="008B3C75" w:rsidP="008B3C75">
      <w:pPr>
        <w:pStyle w:val="Code"/>
      </w:pPr>
      <w:r>
        <w:t>{</w:t>
      </w:r>
    </w:p>
    <w:p w14:paraId="1CAB5EF8" w14:textId="77777777" w:rsidR="008B3C75" w:rsidRDefault="008B3C75" w:rsidP="008B3C75">
      <w:pPr>
        <w:pStyle w:val="Code"/>
      </w:pPr>
      <w:r>
        <w:t xml:space="preserve">    pTCTargetInformation          [1] PTCTargetInformation,</w:t>
      </w:r>
    </w:p>
    <w:p w14:paraId="75670537" w14:textId="77777777" w:rsidR="008B3C75" w:rsidRDefault="008B3C75" w:rsidP="008B3C75">
      <w:pPr>
        <w:pStyle w:val="Code"/>
      </w:pPr>
      <w:r>
        <w:t xml:space="preserve">    pTCDirection                  [2] Direction,</w:t>
      </w:r>
    </w:p>
    <w:p w14:paraId="0C4006DF" w14:textId="77777777" w:rsidR="008B3C75" w:rsidRDefault="008B3C75" w:rsidP="008B3C75">
      <w:pPr>
        <w:pStyle w:val="Code"/>
      </w:pPr>
      <w:r>
        <w:t xml:space="preserve">    pTCAccessPolicyType           [3] PTCAccessPolicyType OPTIONAL,</w:t>
      </w:r>
    </w:p>
    <w:p w14:paraId="0F543E1B" w14:textId="77777777" w:rsidR="008B3C75" w:rsidRDefault="008B3C75" w:rsidP="008B3C75">
      <w:pPr>
        <w:pStyle w:val="Code"/>
      </w:pPr>
      <w:r>
        <w:t xml:space="preserve">    pTCUserAccessPolicy           [4] PTCUserAccessPolicy OPTIONAL,</w:t>
      </w:r>
    </w:p>
    <w:p w14:paraId="2DDF41EA" w14:textId="77777777" w:rsidR="008B3C75" w:rsidRDefault="008B3C75" w:rsidP="008B3C75">
      <w:pPr>
        <w:pStyle w:val="Code"/>
      </w:pPr>
      <w:r>
        <w:t xml:space="preserve">    pTCGroupAuthRule              [5] PTCGroupAuthRule OPTIONAL,</w:t>
      </w:r>
    </w:p>
    <w:p w14:paraId="68F07902" w14:textId="77777777" w:rsidR="008B3C75" w:rsidRDefault="008B3C75" w:rsidP="008B3C75">
      <w:pPr>
        <w:pStyle w:val="Code"/>
      </w:pPr>
      <w:r>
        <w:t xml:space="preserve">    pTCContactID                  [6] PTCTargetInformation OPTIONAL,</w:t>
      </w:r>
    </w:p>
    <w:p w14:paraId="6C5F3B1C" w14:textId="77777777" w:rsidR="008B3C75" w:rsidRDefault="008B3C75" w:rsidP="008B3C75">
      <w:pPr>
        <w:pStyle w:val="Code"/>
      </w:pPr>
      <w:r>
        <w:t xml:space="preserve">    pTCAccessPolicyFailure        [7] PTCAccessPolicyFailure OPTIONAL</w:t>
      </w:r>
    </w:p>
    <w:p w14:paraId="1C6B84E7" w14:textId="77777777" w:rsidR="008B3C75" w:rsidRDefault="008B3C75" w:rsidP="008B3C75">
      <w:pPr>
        <w:pStyle w:val="Code"/>
      </w:pPr>
      <w:r>
        <w:t>}</w:t>
      </w:r>
    </w:p>
    <w:p w14:paraId="63D662C4" w14:textId="77777777" w:rsidR="008B3C75" w:rsidRDefault="008B3C75" w:rsidP="008B3C75">
      <w:pPr>
        <w:pStyle w:val="Code"/>
      </w:pPr>
    </w:p>
    <w:p w14:paraId="3297D2AB" w14:textId="77777777" w:rsidR="008B3C75" w:rsidRDefault="008B3C75" w:rsidP="008B3C75">
      <w:pPr>
        <w:pStyle w:val="CodeHeader"/>
      </w:pPr>
      <w:r>
        <w:t>-- =========</w:t>
      </w:r>
    </w:p>
    <w:p w14:paraId="0579BF52" w14:textId="77777777" w:rsidR="008B3C75" w:rsidRDefault="008B3C75" w:rsidP="008B3C75">
      <w:pPr>
        <w:pStyle w:val="CodeHeader"/>
      </w:pPr>
      <w:r>
        <w:t>-- PTC CCPDU</w:t>
      </w:r>
    </w:p>
    <w:p w14:paraId="2AAD4E0F" w14:textId="77777777" w:rsidR="008B3C75" w:rsidRDefault="008B3C75" w:rsidP="008B3C75">
      <w:pPr>
        <w:pStyle w:val="Code"/>
      </w:pPr>
      <w:r>
        <w:t>-- =========</w:t>
      </w:r>
    </w:p>
    <w:p w14:paraId="559861CD" w14:textId="77777777" w:rsidR="008B3C75" w:rsidRDefault="008B3C75" w:rsidP="008B3C75">
      <w:pPr>
        <w:pStyle w:val="Code"/>
      </w:pPr>
    </w:p>
    <w:p w14:paraId="51ECD2D5" w14:textId="77777777" w:rsidR="008B3C75" w:rsidRDefault="008B3C75" w:rsidP="008B3C75">
      <w:pPr>
        <w:pStyle w:val="Code"/>
      </w:pPr>
      <w:r>
        <w:t>PTCCCPDU ::= OCTET STRING</w:t>
      </w:r>
    </w:p>
    <w:p w14:paraId="05611BA9" w14:textId="77777777" w:rsidR="008B3C75" w:rsidRDefault="008B3C75" w:rsidP="008B3C75">
      <w:pPr>
        <w:pStyle w:val="Code"/>
      </w:pPr>
    </w:p>
    <w:p w14:paraId="796ED38B" w14:textId="77777777" w:rsidR="008B3C75" w:rsidRDefault="008B3C75" w:rsidP="008B3C75">
      <w:pPr>
        <w:pStyle w:val="CodeHeader"/>
      </w:pPr>
      <w:r>
        <w:t>-- =================</w:t>
      </w:r>
    </w:p>
    <w:p w14:paraId="2BB681B2" w14:textId="77777777" w:rsidR="008B3C75" w:rsidRDefault="008B3C75" w:rsidP="008B3C75">
      <w:pPr>
        <w:pStyle w:val="CodeHeader"/>
      </w:pPr>
      <w:r>
        <w:t>-- 5G PTC parameters</w:t>
      </w:r>
    </w:p>
    <w:p w14:paraId="139A496E" w14:textId="77777777" w:rsidR="008B3C75" w:rsidRDefault="008B3C75" w:rsidP="008B3C75">
      <w:pPr>
        <w:pStyle w:val="Code"/>
      </w:pPr>
      <w:r>
        <w:t>-- =================</w:t>
      </w:r>
    </w:p>
    <w:p w14:paraId="20FFCA8B" w14:textId="77777777" w:rsidR="008B3C75" w:rsidRDefault="008B3C75" w:rsidP="008B3C75">
      <w:pPr>
        <w:pStyle w:val="Code"/>
      </w:pPr>
    </w:p>
    <w:p w14:paraId="1009F836" w14:textId="77777777" w:rsidR="008B3C75" w:rsidRDefault="008B3C75" w:rsidP="008B3C75">
      <w:pPr>
        <w:pStyle w:val="Code"/>
      </w:pPr>
      <w:r>
        <w:t>PTCRegistrationRequest  ::= ENUMERATED</w:t>
      </w:r>
    </w:p>
    <w:p w14:paraId="6983EE8E" w14:textId="77777777" w:rsidR="008B3C75" w:rsidRDefault="008B3C75" w:rsidP="008B3C75">
      <w:pPr>
        <w:pStyle w:val="Code"/>
      </w:pPr>
      <w:r>
        <w:t>{</w:t>
      </w:r>
    </w:p>
    <w:p w14:paraId="0563AD9C" w14:textId="77777777" w:rsidR="008B3C75" w:rsidRDefault="008B3C75" w:rsidP="008B3C75">
      <w:pPr>
        <w:pStyle w:val="Code"/>
      </w:pPr>
      <w:r>
        <w:t xml:space="preserve">    register(1),</w:t>
      </w:r>
    </w:p>
    <w:p w14:paraId="5C07DBFD" w14:textId="77777777" w:rsidR="008B3C75" w:rsidRDefault="008B3C75" w:rsidP="008B3C75">
      <w:pPr>
        <w:pStyle w:val="Code"/>
      </w:pPr>
      <w:r>
        <w:t xml:space="preserve">    reRegister(2),</w:t>
      </w:r>
    </w:p>
    <w:p w14:paraId="348F5A18" w14:textId="77777777" w:rsidR="008B3C75" w:rsidRDefault="008B3C75" w:rsidP="008B3C75">
      <w:pPr>
        <w:pStyle w:val="Code"/>
      </w:pPr>
      <w:r>
        <w:t xml:space="preserve">    deRegister(3)</w:t>
      </w:r>
    </w:p>
    <w:p w14:paraId="7A8014BF" w14:textId="77777777" w:rsidR="008B3C75" w:rsidRDefault="008B3C75" w:rsidP="008B3C75">
      <w:pPr>
        <w:pStyle w:val="Code"/>
      </w:pPr>
      <w:r>
        <w:t>}</w:t>
      </w:r>
    </w:p>
    <w:p w14:paraId="1EA8CEE9" w14:textId="77777777" w:rsidR="008B3C75" w:rsidRDefault="008B3C75" w:rsidP="008B3C75">
      <w:pPr>
        <w:pStyle w:val="Code"/>
      </w:pPr>
    </w:p>
    <w:p w14:paraId="4D168D4C" w14:textId="77777777" w:rsidR="008B3C75" w:rsidRDefault="008B3C75" w:rsidP="008B3C75">
      <w:pPr>
        <w:pStyle w:val="Code"/>
      </w:pPr>
      <w:r>
        <w:t>PTCRegistrationOutcome  ::= ENUMERATED</w:t>
      </w:r>
    </w:p>
    <w:p w14:paraId="75376F7A" w14:textId="77777777" w:rsidR="008B3C75" w:rsidRDefault="008B3C75" w:rsidP="008B3C75">
      <w:pPr>
        <w:pStyle w:val="Code"/>
      </w:pPr>
      <w:r>
        <w:t>{</w:t>
      </w:r>
    </w:p>
    <w:p w14:paraId="6ABC9779" w14:textId="77777777" w:rsidR="008B3C75" w:rsidRDefault="008B3C75" w:rsidP="008B3C75">
      <w:pPr>
        <w:pStyle w:val="Code"/>
      </w:pPr>
      <w:r>
        <w:t xml:space="preserve">    success(1),</w:t>
      </w:r>
    </w:p>
    <w:p w14:paraId="600BFC69" w14:textId="77777777" w:rsidR="008B3C75" w:rsidRDefault="008B3C75" w:rsidP="008B3C75">
      <w:pPr>
        <w:pStyle w:val="Code"/>
      </w:pPr>
      <w:r>
        <w:t xml:space="preserve">    failure(2)</w:t>
      </w:r>
    </w:p>
    <w:p w14:paraId="46DF20DC" w14:textId="77777777" w:rsidR="008B3C75" w:rsidRDefault="008B3C75" w:rsidP="008B3C75">
      <w:pPr>
        <w:pStyle w:val="Code"/>
      </w:pPr>
      <w:r>
        <w:t>}</w:t>
      </w:r>
    </w:p>
    <w:p w14:paraId="78FC7428" w14:textId="77777777" w:rsidR="008B3C75" w:rsidRDefault="008B3C75" w:rsidP="008B3C75">
      <w:pPr>
        <w:pStyle w:val="Code"/>
      </w:pPr>
    </w:p>
    <w:p w14:paraId="08011361" w14:textId="77777777" w:rsidR="008B3C75" w:rsidRDefault="008B3C75" w:rsidP="008B3C75">
      <w:pPr>
        <w:pStyle w:val="Code"/>
      </w:pPr>
      <w:r>
        <w:t>PTCSessionEndCause  ::= ENUMERATED</w:t>
      </w:r>
    </w:p>
    <w:p w14:paraId="2C5112A2" w14:textId="77777777" w:rsidR="008B3C75" w:rsidRDefault="008B3C75" w:rsidP="008B3C75">
      <w:pPr>
        <w:pStyle w:val="Code"/>
      </w:pPr>
      <w:r>
        <w:t>{</w:t>
      </w:r>
    </w:p>
    <w:p w14:paraId="3D4492A4" w14:textId="77777777" w:rsidR="008B3C75" w:rsidRDefault="008B3C75" w:rsidP="008B3C75">
      <w:pPr>
        <w:pStyle w:val="Code"/>
      </w:pPr>
      <w:r>
        <w:t xml:space="preserve">    initiaterLeavesSession(1),</w:t>
      </w:r>
    </w:p>
    <w:p w14:paraId="0ABA637D" w14:textId="77777777" w:rsidR="008B3C75" w:rsidRDefault="008B3C75" w:rsidP="008B3C75">
      <w:pPr>
        <w:pStyle w:val="Code"/>
      </w:pPr>
      <w:r>
        <w:t xml:space="preserve">    definedParticipantLeaves(2),</w:t>
      </w:r>
    </w:p>
    <w:p w14:paraId="2B8777F2" w14:textId="77777777" w:rsidR="008B3C75" w:rsidRDefault="008B3C75" w:rsidP="008B3C75">
      <w:pPr>
        <w:pStyle w:val="Code"/>
      </w:pPr>
      <w:r>
        <w:t xml:space="preserve">    numberOfParticipants(3),</w:t>
      </w:r>
    </w:p>
    <w:p w14:paraId="071147F9" w14:textId="77777777" w:rsidR="008B3C75" w:rsidRDefault="008B3C75" w:rsidP="008B3C75">
      <w:pPr>
        <w:pStyle w:val="Code"/>
      </w:pPr>
      <w:r>
        <w:t xml:space="preserve">    sessionTimerExpired(4),</w:t>
      </w:r>
    </w:p>
    <w:p w14:paraId="3D02D2C1" w14:textId="77777777" w:rsidR="008B3C75" w:rsidRDefault="008B3C75" w:rsidP="008B3C75">
      <w:pPr>
        <w:pStyle w:val="Code"/>
      </w:pPr>
      <w:r>
        <w:t xml:space="preserve">    pTCSpeechInactive(5),</w:t>
      </w:r>
    </w:p>
    <w:p w14:paraId="305C11E7" w14:textId="77777777" w:rsidR="008B3C75" w:rsidRDefault="008B3C75" w:rsidP="008B3C75">
      <w:pPr>
        <w:pStyle w:val="Code"/>
      </w:pPr>
      <w:r>
        <w:t xml:space="preserve">    allMediaTypesInactive(6)</w:t>
      </w:r>
    </w:p>
    <w:p w14:paraId="572791F3" w14:textId="77777777" w:rsidR="008B3C75" w:rsidRDefault="008B3C75" w:rsidP="008B3C75">
      <w:pPr>
        <w:pStyle w:val="Code"/>
      </w:pPr>
      <w:r>
        <w:t>}</w:t>
      </w:r>
    </w:p>
    <w:p w14:paraId="2416F89C" w14:textId="77777777" w:rsidR="008B3C75" w:rsidRDefault="008B3C75" w:rsidP="008B3C75">
      <w:pPr>
        <w:pStyle w:val="Code"/>
      </w:pPr>
    </w:p>
    <w:p w14:paraId="204C50A4" w14:textId="77777777" w:rsidR="008B3C75" w:rsidRDefault="008B3C75" w:rsidP="008B3C75">
      <w:pPr>
        <w:pStyle w:val="Code"/>
      </w:pPr>
      <w:r>
        <w:t>PTCTargetInformation  ::= SEQUENCE</w:t>
      </w:r>
    </w:p>
    <w:p w14:paraId="2ABE607F" w14:textId="77777777" w:rsidR="008B3C75" w:rsidRDefault="008B3C75" w:rsidP="008B3C75">
      <w:pPr>
        <w:pStyle w:val="Code"/>
      </w:pPr>
      <w:r>
        <w:t>{</w:t>
      </w:r>
    </w:p>
    <w:p w14:paraId="6488B576" w14:textId="77777777" w:rsidR="008B3C75" w:rsidRDefault="008B3C75" w:rsidP="008B3C75">
      <w:pPr>
        <w:pStyle w:val="Code"/>
      </w:pPr>
      <w:r>
        <w:t xml:space="preserve">    identifiers                [1] SEQUENCE SIZE(1..MAX) OF PTCIdentifiers</w:t>
      </w:r>
    </w:p>
    <w:p w14:paraId="6BA65B16" w14:textId="77777777" w:rsidR="008B3C75" w:rsidRDefault="008B3C75" w:rsidP="008B3C75">
      <w:pPr>
        <w:pStyle w:val="Code"/>
      </w:pPr>
      <w:r>
        <w:t>}</w:t>
      </w:r>
    </w:p>
    <w:p w14:paraId="6801586C" w14:textId="77777777" w:rsidR="008B3C75" w:rsidRDefault="008B3C75" w:rsidP="008B3C75">
      <w:pPr>
        <w:pStyle w:val="Code"/>
      </w:pPr>
    </w:p>
    <w:p w14:paraId="16AA03C6" w14:textId="77777777" w:rsidR="008B3C75" w:rsidRDefault="008B3C75" w:rsidP="008B3C75">
      <w:pPr>
        <w:pStyle w:val="Code"/>
      </w:pPr>
      <w:r>
        <w:t>PTCIdentifiers  ::= CHOICE</w:t>
      </w:r>
    </w:p>
    <w:p w14:paraId="135F82EC" w14:textId="77777777" w:rsidR="008B3C75" w:rsidRDefault="008B3C75" w:rsidP="008B3C75">
      <w:pPr>
        <w:pStyle w:val="Code"/>
      </w:pPr>
      <w:r>
        <w:t>{</w:t>
      </w:r>
    </w:p>
    <w:p w14:paraId="522E4FDB" w14:textId="77777777" w:rsidR="008B3C75" w:rsidRDefault="008B3C75" w:rsidP="008B3C75">
      <w:pPr>
        <w:pStyle w:val="Code"/>
      </w:pPr>
      <w:r>
        <w:t xml:space="preserve">    mCPTTID                    [1] UTF8String,</w:t>
      </w:r>
    </w:p>
    <w:p w14:paraId="55BA6045" w14:textId="77777777" w:rsidR="008B3C75" w:rsidRDefault="008B3C75" w:rsidP="008B3C75">
      <w:pPr>
        <w:pStyle w:val="Code"/>
      </w:pPr>
      <w:r>
        <w:t xml:space="preserve">    instanceIdentifierURN      [2] UTF8String,</w:t>
      </w:r>
    </w:p>
    <w:p w14:paraId="6A0C1D7E" w14:textId="77777777" w:rsidR="008B3C75" w:rsidRDefault="008B3C75" w:rsidP="008B3C75">
      <w:pPr>
        <w:pStyle w:val="Code"/>
      </w:pPr>
      <w:r>
        <w:t xml:space="preserve">    pTCChatGroupID             [3] PTCChatGroupID,</w:t>
      </w:r>
    </w:p>
    <w:p w14:paraId="6DD45039" w14:textId="77777777" w:rsidR="008B3C75" w:rsidRDefault="008B3C75" w:rsidP="008B3C75">
      <w:pPr>
        <w:pStyle w:val="Code"/>
      </w:pPr>
      <w:r>
        <w:t xml:space="preserve">    iMPU                       [4] IMPU,</w:t>
      </w:r>
    </w:p>
    <w:p w14:paraId="051698AA" w14:textId="77777777" w:rsidR="008B3C75" w:rsidRDefault="008B3C75" w:rsidP="008B3C75">
      <w:pPr>
        <w:pStyle w:val="Code"/>
      </w:pPr>
      <w:r>
        <w:t xml:space="preserve">    iMPI                       [5] IMPI</w:t>
      </w:r>
    </w:p>
    <w:p w14:paraId="4EEB7245" w14:textId="77777777" w:rsidR="008B3C75" w:rsidRDefault="008B3C75" w:rsidP="008B3C75">
      <w:pPr>
        <w:pStyle w:val="Code"/>
      </w:pPr>
      <w:r>
        <w:t>}</w:t>
      </w:r>
    </w:p>
    <w:p w14:paraId="398BA9F7" w14:textId="77777777" w:rsidR="008B3C75" w:rsidRDefault="008B3C75" w:rsidP="008B3C75">
      <w:pPr>
        <w:pStyle w:val="Code"/>
      </w:pPr>
    </w:p>
    <w:p w14:paraId="3E044DF6" w14:textId="77777777" w:rsidR="008B3C75" w:rsidRDefault="008B3C75" w:rsidP="008B3C75">
      <w:pPr>
        <w:pStyle w:val="Code"/>
      </w:pPr>
      <w:r>
        <w:t>PTCSessionInfo  ::= SEQUENCE</w:t>
      </w:r>
    </w:p>
    <w:p w14:paraId="462F990E" w14:textId="77777777" w:rsidR="008B3C75" w:rsidRDefault="008B3C75" w:rsidP="008B3C75">
      <w:pPr>
        <w:pStyle w:val="Code"/>
      </w:pPr>
      <w:r>
        <w:t>{</w:t>
      </w:r>
    </w:p>
    <w:p w14:paraId="2B0F7AE4" w14:textId="77777777" w:rsidR="008B3C75" w:rsidRDefault="008B3C75" w:rsidP="008B3C75">
      <w:pPr>
        <w:pStyle w:val="Code"/>
      </w:pPr>
      <w:r>
        <w:t xml:space="preserve">    pTCSessionURI              [1] UTF8String,</w:t>
      </w:r>
    </w:p>
    <w:p w14:paraId="0BEA3747" w14:textId="77777777" w:rsidR="008B3C75" w:rsidRDefault="008B3C75" w:rsidP="008B3C75">
      <w:pPr>
        <w:pStyle w:val="Code"/>
      </w:pPr>
      <w:r>
        <w:t xml:space="preserve">    pTCSessionType             [2] PTCSessionType</w:t>
      </w:r>
    </w:p>
    <w:p w14:paraId="335745FB" w14:textId="77777777" w:rsidR="008B3C75" w:rsidRDefault="008B3C75" w:rsidP="008B3C75">
      <w:pPr>
        <w:pStyle w:val="Code"/>
      </w:pPr>
      <w:r>
        <w:t>}</w:t>
      </w:r>
    </w:p>
    <w:p w14:paraId="362487F3" w14:textId="77777777" w:rsidR="008B3C75" w:rsidRDefault="008B3C75" w:rsidP="008B3C75">
      <w:pPr>
        <w:pStyle w:val="Code"/>
      </w:pPr>
    </w:p>
    <w:p w14:paraId="32803FFB" w14:textId="77777777" w:rsidR="008B3C75" w:rsidRDefault="008B3C75" w:rsidP="008B3C75">
      <w:pPr>
        <w:pStyle w:val="Code"/>
      </w:pPr>
      <w:r>
        <w:t>PTCSessionType  ::= ENUMERATED</w:t>
      </w:r>
    </w:p>
    <w:p w14:paraId="7D235DB1" w14:textId="77777777" w:rsidR="008B3C75" w:rsidRDefault="008B3C75" w:rsidP="008B3C75">
      <w:pPr>
        <w:pStyle w:val="Code"/>
      </w:pPr>
      <w:r>
        <w:t>{</w:t>
      </w:r>
    </w:p>
    <w:p w14:paraId="50CE4384" w14:textId="77777777" w:rsidR="008B3C75" w:rsidRDefault="008B3C75" w:rsidP="008B3C75">
      <w:pPr>
        <w:pStyle w:val="Code"/>
      </w:pPr>
      <w:r>
        <w:t xml:space="preserve">    ondemand(1),</w:t>
      </w:r>
    </w:p>
    <w:p w14:paraId="1400EE4E" w14:textId="77777777" w:rsidR="008B3C75" w:rsidRDefault="008B3C75" w:rsidP="008B3C75">
      <w:pPr>
        <w:pStyle w:val="Code"/>
      </w:pPr>
      <w:r>
        <w:t xml:space="preserve">    preEstablished(2),</w:t>
      </w:r>
    </w:p>
    <w:p w14:paraId="02C2E787" w14:textId="77777777" w:rsidR="008B3C75" w:rsidRDefault="008B3C75" w:rsidP="008B3C75">
      <w:pPr>
        <w:pStyle w:val="Code"/>
      </w:pPr>
      <w:r>
        <w:t xml:space="preserve">    adhoc(3),</w:t>
      </w:r>
    </w:p>
    <w:p w14:paraId="0A38DA92" w14:textId="77777777" w:rsidR="008B3C75" w:rsidRDefault="008B3C75" w:rsidP="008B3C75">
      <w:pPr>
        <w:pStyle w:val="Code"/>
      </w:pPr>
      <w:r>
        <w:t xml:space="preserve">    prearranged(4),</w:t>
      </w:r>
    </w:p>
    <w:p w14:paraId="4225D32E" w14:textId="77777777" w:rsidR="008B3C75" w:rsidRDefault="008B3C75" w:rsidP="008B3C75">
      <w:pPr>
        <w:pStyle w:val="Code"/>
      </w:pPr>
      <w:r>
        <w:t xml:space="preserve">    groupSession(5)</w:t>
      </w:r>
    </w:p>
    <w:p w14:paraId="402368C3" w14:textId="77777777" w:rsidR="008B3C75" w:rsidRDefault="008B3C75" w:rsidP="008B3C75">
      <w:pPr>
        <w:pStyle w:val="Code"/>
      </w:pPr>
      <w:r>
        <w:t>}</w:t>
      </w:r>
    </w:p>
    <w:p w14:paraId="2976E253" w14:textId="77777777" w:rsidR="008B3C75" w:rsidRDefault="008B3C75" w:rsidP="008B3C75">
      <w:pPr>
        <w:pStyle w:val="Code"/>
      </w:pPr>
    </w:p>
    <w:p w14:paraId="50D549B1" w14:textId="77777777" w:rsidR="008B3C75" w:rsidRDefault="008B3C75" w:rsidP="008B3C75">
      <w:pPr>
        <w:pStyle w:val="Code"/>
      </w:pPr>
      <w:r>
        <w:t>MultipleParticipantPresenceStatus  ::= SEQUENCE OF PTCParticipantPresenceStatus</w:t>
      </w:r>
    </w:p>
    <w:p w14:paraId="2178E657" w14:textId="77777777" w:rsidR="008B3C75" w:rsidRDefault="008B3C75" w:rsidP="008B3C75">
      <w:pPr>
        <w:pStyle w:val="Code"/>
      </w:pPr>
    </w:p>
    <w:p w14:paraId="362965AF" w14:textId="77777777" w:rsidR="008B3C75" w:rsidRDefault="008B3C75" w:rsidP="008B3C75">
      <w:pPr>
        <w:pStyle w:val="Code"/>
      </w:pPr>
      <w:r>
        <w:t>PTCParticipantPresenceStatus  ::= SEQUENCE</w:t>
      </w:r>
    </w:p>
    <w:p w14:paraId="6D2EA863" w14:textId="77777777" w:rsidR="008B3C75" w:rsidRDefault="008B3C75" w:rsidP="008B3C75">
      <w:pPr>
        <w:pStyle w:val="Code"/>
      </w:pPr>
      <w:r>
        <w:t>{</w:t>
      </w:r>
    </w:p>
    <w:p w14:paraId="31FED88C" w14:textId="77777777" w:rsidR="008B3C75" w:rsidRDefault="008B3C75" w:rsidP="008B3C75">
      <w:pPr>
        <w:pStyle w:val="Code"/>
      </w:pPr>
      <w:r>
        <w:t xml:space="preserve">    presenceID                 [1] PTCTargetInformation,</w:t>
      </w:r>
    </w:p>
    <w:p w14:paraId="18C652FF" w14:textId="77777777" w:rsidR="008B3C75" w:rsidRDefault="008B3C75" w:rsidP="008B3C75">
      <w:pPr>
        <w:pStyle w:val="Code"/>
      </w:pPr>
      <w:r>
        <w:t xml:space="preserve">    presenceType               [2] PTCPresenceType,</w:t>
      </w:r>
    </w:p>
    <w:p w14:paraId="0B6AB5D7" w14:textId="77777777" w:rsidR="008B3C75" w:rsidRDefault="008B3C75" w:rsidP="008B3C75">
      <w:pPr>
        <w:pStyle w:val="Code"/>
      </w:pPr>
      <w:r>
        <w:t xml:space="preserve">    presenceStatus             [3] BOOLEAN</w:t>
      </w:r>
    </w:p>
    <w:p w14:paraId="17CEAB3C" w14:textId="77777777" w:rsidR="008B3C75" w:rsidRDefault="008B3C75" w:rsidP="008B3C75">
      <w:pPr>
        <w:pStyle w:val="Code"/>
      </w:pPr>
      <w:r>
        <w:t>}</w:t>
      </w:r>
    </w:p>
    <w:p w14:paraId="6E8BE420" w14:textId="77777777" w:rsidR="008B3C75" w:rsidRDefault="008B3C75" w:rsidP="008B3C75">
      <w:pPr>
        <w:pStyle w:val="Code"/>
      </w:pPr>
    </w:p>
    <w:p w14:paraId="07BB9CD5" w14:textId="77777777" w:rsidR="008B3C75" w:rsidRDefault="008B3C75" w:rsidP="008B3C75">
      <w:pPr>
        <w:pStyle w:val="Code"/>
      </w:pPr>
      <w:r>
        <w:t>PTCPresenceType  ::= ENUMERATED</w:t>
      </w:r>
    </w:p>
    <w:p w14:paraId="437C5EEF" w14:textId="77777777" w:rsidR="008B3C75" w:rsidRDefault="008B3C75" w:rsidP="008B3C75">
      <w:pPr>
        <w:pStyle w:val="Code"/>
      </w:pPr>
      <w:r>
        <w:t>{</w:t>
      </w:r>
    </w:p>
    <w:p w14:paraId="1552E293" w14:textId="77777777" w:rsidR="008B3C75" w:rsidRDefault="008B3C75" w:rsidP="008B3C75">
      <w:pPr>
        <w:pStyle w:val="Code"/>
      </w:pPr>
      <w:r>
        <w:t xml:space="preserve">    pTCClient(1),</w:t>
      </w:r>
    </w:p>
    <w:p w14:paraId="27CADC86" w14:textId="77777777" w:rsidR="008B3C75" w:rsidRDefault="008B3C75" w:rsidP="008B3C75">
      <w:pPr>
        <w:pStyle w:val="Code"/>
      </w:pPr>
      <w:r>
        <w:t xml:space="preserve">    pTCGroup(2)</w:t>
      </w:r>
    </w:p>
    <w:p w14:paraId="2C7AC038" w14:textId="77777777" w:rsidR="008B3C75" w:rsidRDefault="008B3C75" w:rsidP="008B3C75">
      <w:pPr>
        <w:pStyle w:val="Code"/>
      </w:pPr>
      <w:r>
        <w:t>}</w:t>
      </w:r>
    </w:p>
    <w:p w14:paraId="7C2CFF61" w14:textId="77777777" w:rsidR="008B3C75" w:rsidRDefault="008B3C75" w:rsidP="008B3C75">
      <w:pPr>
        <w:pStyle w:val="Code"/>
      </w:pPr>
    </w:p>
    <w:p w14:paraId="654E20AD" w14:textId="77777777" w:rsidR="008B3C75" w:rsidRDefault="008B3C75" w:rsidP="008B3C75">
      <w:pPr>
        <w:pStyle w:val="Code"/>
      </w:pPr>
      <w:r>
        <w:t>PTCPreEstStatus  ::= ENUMERATED</w:t>
      </w:r>
    </w:p>
    <w:p w14:paraId="0148712E" w14:textId="77777777" w:rsidR="008B3C75" w:rsidRDefault="008B3C75" w:rsidP="008B3C75">
      <w:pPr>
        <w:pStyle w:val="Code"/>
      </w:pPr>
      <w:r>
        <w:t>{</w:t>
      </w:r>
    </w:p>
    <w:p w14:paraId="532AAD81" w14:textId="77777777" w:rsidR="008B3C75" w:rsidRDefault="008B3C75" w:rsidP="008B3C75">
      <w:pPr>
        <w:pStyle w:val="Code"/>
      </w:pPr>
      <w:r>
        <w:t xml:space="preserve">    established(1),</w:t>
      </w:r>
    </w:p>
    <w:p w14:paraId="274F05C2" w14:textId="77777777" w:rsidR="008B3C75" w:rsidRDefault="008B3C75" w:rsidP="008B3C75">
      <w:pPr>
        <w:pStyle w:val="Code"/>
      </w:pPr>
      <w:r>
        <w:t xml:space="preserve">    modified(2),</w:t>
      </w:r>
    </w:p>
    <w:p w14:paraId="1D9CA4E4" w14:textId="77777777" w:rsidR="008B3C75" w:rsidRDefault="008B3C75" w:rsidP="008B3C75">
      <w:pPr>
        <w:pStyle w:val="Code"/>
      </w:pPr>
      <w:r>
        <w:t xml:space="preserve">    released(3)</w:t>
      </w:r>
    </w:p>
    <w:p w14:paraId="1D6E8843" w14:textId="77777777" w:rsidR="008B3C75" w:rsidRDefault="008B3C75" w:rsidP="008B3C75">
      <w:pPr>
        <w:pStyle w:val="Code"/>
      </w:pPr>
      <w:r>
        <w:t>}</w:t>
      </w:r>
    </w:p>
    <w:p w14:paraId="346E261E" w14:textId="77777777" w:rsidR="008B3C75" w:rsidRDefault="008B3C75" w:rsidP="008B3C75">
      <w:pPr>
        <w:pStyle w:val="Code"/>
      </w:pPr>
    </w:p>
    <w:p w14:paraId="00B91416" w14:textId="77777777" w:rsidR="008B3C75" w:rsidRDefault="008B3C75" w:rsidP="008B3C75">
      <w:pPr>
        <w:pStyle w:val="Code"/>
      </w:pPr>
      <w:r>
        <w:t>RTPSetting  ::= SEQUENCE</w:t>
      </w:r>
    </w:p>
    <w:p w14:paraId="57443288" w14:textId="77777777" w:rsidR="008B3C75" w:rsidRDefault="008B3C75" w:rsidP="008B3C75">
      <w:pPr>
        <w:pStyle w:val="Code"/>
      </w:pPr>
      <w:r>
        <w:t>{</w:t>
      </w:r>
    </w:p>
    <w:p w14:paraId="6E53817E" w14:textId="77777777" w:rsidR="008B3C75" w:rsidRDefault="008B3C75" w:rsidP="008B3C75">
      <w:pPr>
        <w:pStyle w:val="Code"/>
      </w:pPr>
      <w:r>
        <w:t xml:space="preserve">    iPAddress                  [1] IPAddress,</w:t>
      </w:r>
    </w:p>
    <w:p w14:paraId="149BAE45" w14:textId="77777777" w:rsidR="008B3C75" w:rsidRDefault="008B3C75" w:rsidP="008B3C75">
      <w:pPr>
        <w:pStyle w:val="Code"/>
      </w:pPr>
      <w:r>
        <w:t xml:space="preserve">    portNumber                 [2] PortNumber</w:t>
      </w:r>
    </w:p>
    <w:p w14:paraId="33794B55" w14:textId="77777777" w:rsidR="008B3C75" w:rsidRDefault="008B3C75" w:rsidP="008B3C75">
      <w:pPr>
        <w:pStyle w:val="Code"/>
      </w:pPr>
      <w:r>
        <w:t>}</w:t>
      </w:r>
    </w:p>
    <w:p w14:paraId="4F4BD38B" w14:textId="77777777" w:rsidR="008B3C75" w:rsidRDefault="008B3C75" w:rsidP="008B3C75">
      <w:pPr>
        <w:pStyle w:val="Code"/>
      </w:pPr>
    </w:p>
    <w:p w14:paraId="2AFF6945" w14:textId="77777777" w:rsidR="008B3C75" w:rsidRDefault="008B3C75" w:rsidP="008B3C75">
      <w:pPr>
        <w:pStyle w:val="Code"/>
      </w:pPr>
      <w:r>
        <w:t>PTCIDList  ::= SEQUENCE</w:t>
      </w:r>
    </w:p>
    <w:p w14:paraId="23763384" w14:textId="77777777" w:rsidR="008B3C75" w:rsidRDefault="008B3C75" w:rsidP="008B3C75">
      <w:pPr>
        <w:pStyle w:val="Code"/>
      </w:pPr>
      <w:r>
        <w:t>{</w:t>
      </w:r>
    </w:p>
    <w:p w14:paraId="08A31251" w14:textId="77777777" w:rsidR="008B3C75" w:rsidRDefault="008B3C75" w:rsidP="008B3C75">
      <w:pPr>
        <w:pStyle w:val="Code"/>
      </w:pPr>
      <w:r>
        <w:t xml:space="preserve">    pTCPartyID                 [1] PTCTargetInformation,</w:t>
      </w:r>
    </w:p>
    <w:p w14:paraId="73026C37" w14:textId="77777777" w:rsidR="008B3C75" w:rsidRDefault="008B3C75" w:rsidP="008B3C75">
      <w:pPr>
        <w:pStyle w:val="Code"/>
      </w:pPr>
      <w:r>
        <w:t xml:space="preserve">    pTCChatGroupID             [2] PTCChatGroupID</w:t>
      </w:r>
    </w:p>
    <w:p w14:paraId="3EFE5C10" w14:textId="77777777" w:rsidR="008B3C75" w:rsidRDefault="008B3C75" w:rsidP="008B3C75">
      <w:pPr>
        <w:pStyle w:val="Code"/>
      </w:pPr>
      <w:r>
        <w:t>}</w:t>
      </w:r>
    </w:p>
    <w:p w14:paraId="3F1EA2CF" w14:textId="77777777" w:rsidR="008B3C75" w:rsidRDefault="008B3C75" w:rsidP="008B3C75">
      <w:pPr>
        <w:pStyle w:val="Code"/>
      </w:pPr>
    </w:p>
    <w:p w14:paraId="1558C69A" w14:textId="77777777" w:rsidR="008B3C75" w:rsidRDefault="008B3C75" w:rsidP="008B3C75">
      <w:pPr>
        <w:pStyle w:val="Code"/>
      </w:pPr>
      <w:r>
        <w:t>PTCChatGroupID  ::= SEQUENCE</w:t>
      </w:r>
    </w:p>
    <w:p w14:paraId="09C7CEE6" w14:textId="77777777" w:rsidR="008B3C75" w:rsidRDefault="008B3C75" w:rsidP="008B3C75">
      <w:pPr>
        <w:pStyle w:val="Code"/>
      </w:pPr>
      <w:r>
        <w:t>{</w:t>
      </w:r>
    </w:p>
    <w:p w14:paraId="515915EF" w14:textId="77777777" w:rsidR="008B3C75" w:rsidRDefault="008B3C75" w:rsidP="008B3C75">
      <w:pPr>
        <w:pStyle w:val="Code"/>
      </w:pPr>
      <w:r>
        <w:t xml:space="preserve">    groupIdentity              [1] UTF8String</w:t>
      </w:r>
    </w:p>
    <w:p w14:paraId="61AB5D7F" w14:textId="77777777" w:rsidR="008B3C75" w:rsidRDefault="008B3C75" w:rsidP="008B3C75">
      <w:pPr>
        <w:pStyle w:val="Code"/>
      </w:pPr>
      <w:r>
        <w:t>}</w:t>
      </w:r>
    </w:p>
    <w:p w14:paraId="062EABA7" w14:textId="77777777" w:rsidR="008B3C75" w:rsidRDefault="008B3C75" w:rsidP="008B3C75">
      <w:pPr>
        <w:pStyle w:val="Code"/>
      </w:pPr>
    </w:p>
    <w:p w14:paraId="477BE954" w14:textId="77777777" w:rsidR="008B3C75" w:rsidRDefault="008B3C75" w:rsidP="008B3C75">
      <w:pPr>
        <w:pStyle w:val="Code"/>
      </w:pPr>
      <w:r>
        <w:t>PTCFloorActivity  ::= ENUMERATED</w:t>
      </w:r>
    </w:p>
    <w:p w14:paraId="77B3162D" w14:textId="77777777" w:rsidR="008B3C75" w:rsidRDefault="008B3C75" w:rsidP="008B3C75">
      <w:pPr>
        <w:pStyle w:val="Code"/>
      </w:pPr>
      <w:r>
        <w:t>{</w:t>
      </w:r>
    </w:p>
    <w:p w14:paraId="2C66B44F" w14:textId="77777777" w:rsidR="008B3C75" w:rsidRDefault="008B3C75" w:rsidP="008B3C75">
      <w:pPr>
        <w:pStyle w:val="Code"/>
      </w:pPr>
      <w:r>
        <w:t xml:space="preserve">    tBCPRequest(1),</w:t>
      </w:r>
    </w:p>
    <w:p w14:paraId="7B200D31" w14:textId="77777777" w:rsidR="008B3C75" w:rsidRDefault="008B3C75" w:rsidP="008B3C75">
      <w:pPr>
        <w:pStyle w:val="Code"/>
      </w:pPr>
      <w:r>
        <w:t xml:space="preserve">    tBCPGranted(2),</w:t>
      </w:r>
    </w:p>
    <w:p w14:paraId="17A7107B" w14:textId="77777777" w:rsidR="008B3C75" w:rsidRDefault="008B3C75" w:rsidP="008B3C75">
      <w:pPr>
        <w:pStyle w:val="Code"/>
      </w:pPr>
      <w:r>
        <w:t xml:space="preserve">    tBCPDeny(3),</w:t>
      </w:r>
    </w:p>
    <w:p w14:paraId="7F3005F0" w14:textId="77777777" w:rsidR="008B3C75" w:rsidRDefault="008B3C75" w:rsidP="008B3C75">
      <w:pPr>
        <w:pStyle w:val="Code"/>
      </w:pPr>
      <w:r>
        <w:t xml:space="preserve">    tBCPIdle(4),</w:t>
      </w:r>
    </w:p>
    <w:p w14:paraId="7060BE6C" w14:textId="77777777" w:rsidR="008B3C75" w:rsidRDefault="008B3C75" w:rsidP="008B3C75">
      <w:pPr>
        <w:pStyle w:val="Code"/>
      </w:pPr>
      <w:r>
        <w:t xml:space="preserve">    tBCPTaken(5),</w:t>
      </w:r>
    </w:p>
    <w:p w14:paraId="4A76275A" w14:textId="77777777" w:rsidR="008B3C75" w:rsidRDefault="008B3C75" w:rsidP="008B3C75">
      <w:pPr>
        <w:pStyle w:val="Code"/>
      </w:pPr>
      <w:r>
        <w:t xml:space="preserve">    tBCPRevoke(6),</w:t>
      </w:r>
    </w:p>
    <w:p w14:paraId="31D073C0" w14:textId="77777777" w:rsidR="008B3C75" w:rsidRDefault="008B3C75" w:rsidP="008B3C75">
      <w:pPr>
        <w:pStyle w:val="Code"/>
      </w:pPr>
      <w:r>
        <w:t xml:space="preserve">    tBCPQueued(7),</w:t>
      </w:r>
    </w:p>
    <w:p w14:paraId="24F54E3D" w14:textId="77777777" w:rsidR="008B3C75" w:rsidRDefault="008B3C75" w:rsidP="008B3C75">
      <w:pPr>
        <w:pStyle w:val="Code"/>
      </w:pPr>
      <w:r>
        <w:t xml:space="preserve">    tBCPRelease(8)</w:t>
      </w:r>
    </w:p>
    <w:p w14:paraId="71C74A8E" w14:textId="77777777" w:rsidR="008B3C75" w:rsidRDefault="008B3C75" w:rsidP="008B3C75">
      <w:pPr>
        <w:pStyle w:val="Code"/>
      </w:pPr>
      <w:r>
        <w:t>}</w:t>
      </w:r>
    </w:p>
    <w:p w14:paraId="058425F9" w14:textId="77777777" w:rsidR="008B3C75" w:rsidRDefault="008B3C75" w:rsidP="008B3C75">
      <w:pPr>
        <w:pStyle w:val="Code"/>
      </w:pPr>
    </w:p>
    <w:p w14:paraId="39B162A7" w14:textId="77777777" w:rsidR="008B3C75" w:rsidRDefault="008B3C75" w:rsidP="008B3C75">
      <w:pPr>
        <w:pStyle w:val="Code"/>
      </w:pPr>
      <w:r>
        <w:t>PTCTBPriorityLevel  ::= ENUMERATED</w:t>
      </w:r>
    </w:p>
    <w:p w14:paraId="6522660D" w14:textId="77777777" w:rsidR="008B3C75" w:rsidRDefault="008B3C75" w:rsidP="008B3C75">
      <w:pPr>
        <w:pStyle w:val="Code"/>
      </w:pPr>
      <w:r>
        <w:t>{</w:t>
      </w:r>
    </w:p>
    <w:p w14:paraId="73B1E234" w14:textId="77777777" w:rsidR="008B3C75" w:rsidRDefault="008B3C75" w:rsidP="008B3C75">
      <w:pPr>
        <w:pStyle w:val="Code"/>
      </w:pPr>
      <w:r>
        <w:t xml:space="preserve">    preEmptive(1),</w:t>
      </w:r>
    </w:p>
    <w:p w14:paraId="0A3FCACC" w14:textId="77777777" w:rsidR="008B3C75" w:rsidRDefault="008B3C75" w:rsidP="008B3C75">
      <w:pPr>
        <w:pStyle w:val="Code"/>
      </w:pPr>
      <w:r>
        <w:t xml:space="preserve">    highPriority(2),</w:t>
      </w:r>
    </w:p>
    <w:p w14:paraId="4C53A8C9" w14:textId="77777777" w:rsidR="008B3C75" w:rsidRDefault="008B3C75" w:rsidP="008B3C75">
      <w:pPr>
        <w:pStyle w:val="Code"/>
      </w:pPr>
      <w:r>
        <w:t xml:space="preserve">    normalPriority(3),</w:t>
      </w:r>
    </w:p>
    <w:p w14:paraId="407EF518" w14:textId="77777777" w:rsidR="008B3C75" w:rsidRDefault="008B3C75" w:rsidP="008B3C75">
      <w:pPr>
        <w:pStyle w:val="Code"/>
      </w:pPr>
      <w:r>
        <w:t xml:space="preserve">    listenOnly(4)</w:t>
      </w:r>
    </w:p>
    <w:p w14:paraId="618D7DE5" w14:textId="77777777" w:rsidR="008B3C75" w:rsidRDefault="008B3C75" w:rsidP="008B3C75">
      <w:pPr>
        <w:pStyle w:val="Code"/>
      </w:pPr>
      <w:r>
        <w:t>}</w:t>
      </w:r>
    </w:p>
    <w:p w14:paraId="0C23B4C7" w14:textId="77777777" w:rsidR="008B3C75" w:rsidRDefault="008B3C75" w:rsidP="008B3C75">
      <w:pPr>
        <w:pStyle w:val="Code"/>
      </w:pPr>
    </w:p>
    <w:p w14:paraId="50DAF010" w14:textId="77777777" w:rsidR="008B3C75" w:rsidRDefault="008B3C75" w:rsidP="008B3C75">
      <w:pPr>
        <w:pStyle w:val="Code"/>
      </w:pPr>
      <w:r>
        <w:t>PTCTBReasonCode  ::= ENUMERATED</w:t>
      </w:r>
    </w:p>
    <w:p w14:paraId="7A38715F" w14:textId="77777777" w:rsidR="008B3C75" w:rsidRDefault="008B3C75" w:rsidP="008B3C75">
      <w:pPr>
        <w:pStyle w:val="Code"/>
      </w:pPr>
      <w:r>
        <w:t>{</w:t>
      </w:r>
    </w:p>
    <w:p w14:paraId="6262485D" w14:textId="77777777" w:rsidR="008B3C75" w:rsidRDefault="008B3C75" w:rsidP="008B3C75">
      <w:pPr>
        <w:pStyle w:val="Code"/>
      </w:pPr>
      <w:r>
        <w:t xml:space="preserve">    noQueuingAllowed(1),</w:t>
      </w:r>
    </w:p>
    <w:p w14:paraId="6F7F058D" w14:textId="77777777" w:rsidR="008B3C75" w:rsidRDefault="008B3C75" w:rsidP="008B3C75">
      <w:pPr>
        <w:pStyle w:val="Code"/>
      </w:pPr>
      <w:r>
        <w:t xml:space="preserve">    oneParticipantSession(2),</w:t>
      </w:r>
    </w:p>
    <w:p w14:paraId="7704F665" w14:textId="77777777" w:rsidR="008B3C75" w:rsidRDefault="008B3C75" w:rsidP="008B3C75">
      <w:pPr>
        <w:pStyle w:val="Code"/>
      </w:pPr>
      <w:r>
        <w:t xml:space="preserve">    listenOnly(3),</w:t>
      </w:r>
    </w:p>
    <w:p w14:paraId="146D6A6B" w14:textId="77777777" w:rsidR="008B3C75" w:rsidRDefault="008B3C75" w:rsidP="008B3C75">
      <w:pPr>
        <w:pStyle w:val="Code"/>
      </w:pPr>
      <w:r>
        <w:t xml:space="preserve">    exceededMaxDuration(4),</w:t>
      </w:r>
    </w:p>
    <w:p w14:paraId="449849BC" w14:textId="77777777" w:rsidR="008B3C75" w:rsidRDefault="008B3C75" w:rsidP="008B3C75">
      <w:pPr>
        <w:pStyle w:val="Code"/>
      </w:pPr>
      <w:r>
        <w:t xml:space="preserve">    tBPrevented(5)</w:t>
      </w:r>
    </w:p>
    <w:p w14:paraId="21519A59" w14:textId="77777777" w:rsidR="008B3C75" w:rsidRDefault="008B3C75" w:rsidP="008B3C75">
      <w:pPr>
        <w:pStyle w:val="Code"/>
      </w:pPr>
      <w:r>
        <w:t>}</w:t>
      </w:r>
    </w:p>
    <w:p w14:paraId="529B1522" w14:textId="77777777" w:rsidR="008B3C75" w:rsidRDefault="008B3C75" w:rsidP="008B3C75">
      <w:pPr>
        <w:pStyle w:val="Code"/>
      </w:pPr>
    </w:p>
    <w:p w14:paraId="22869A29" w14:textId="77777777" w:rsidR="008B3C75" w:rsidRDefault="008B3C75" w:rsidP="008B3C75">
      <w:pPr>
        <w:pStyle w:val="Code"/>
      </w:pPr>
      <w:r>
        <w:t>PTCListManagementType  ::= ENUMERATED</w:t>
      </w:r>
    </w:p>
    <w:p w14:paraId="20D4E473" w14:textId="77777777" w:rsidR="008B3C75" w:rsidRDefault="008B3C75" w:rsidP="008B3C75">
      <w:pPr>
        <w:pStyle w:val="Code"/>
      </w:pPr>
      <w:r>
        <w:t>{</w:t>
      </w:r>
    </w:p>
    <w:p w14:paraId="224CC32E" w14:textId="77777777" w:rsidR="008B3C75" w:rsidRDefault="008B3C75" w:rsidP="008B3C75">
      <w:pPr>
        <w:pStyle w:val="Code"/>
      </w:pPr>
      <w:r>
        <w:t xml:space="preserve">  contactListManagementAttempt(1),</w:t>
      </w:r>
    </w:p>
    <w:p w14:paraId="75E88669" w14:textId="77777777" w:rsidR="008B3C75" w:rsidRDefault="008B3C75" w:rsidP="008B3C75">
      <w:pPr>
        <w:pStyle w:val="Code"/>
      </w:pPr>
      <w:r>
        <w:t xml:space="preserve">  groupListManagementAttempt(2),</w:t>
      </w:r>
    </w:p>
    <w:p w14:paraId="74796E04" w14:textId="77777777" w:rsidR="008B3C75" w:rsidRDefault="008B3C75" w:rsidP="008B3C75">
      <w:pPr>
        <w:pStyle w:val="Code"/>
      </w:pPr>
      <w:r>
        <w:t xml:space="preserve">  contactListManagementResult(3),</w:t>
      </w:r>
    </w:p>
    <w:p w14:paraId="717E83AA" w14:textId="77777777" w:rsidR="008B3C75" w:rsidRDefault="008B3C75" w:rsidP="008B3C75">
      <w:pPr>
        <w:pStyle w:val="Code"/>
      </w:pPr>
      <w:r>
        <w:t xml:space="preserve">  groupListManagementResult(4),</w:t>
      </w:r>
    </w:p>
    <w:p w14:paraId="1D8E0679" w14:textId="77777777" w:rsidR="008B3C75" w:rsidRDefault="008B3C75" w:rsidP="008B3C75">
      <w:pPr>
        <w:pStyle w:val="Code"/>
      </w:pPr>
      <w:r>
        <w:t xml:space="preserve">  requestUnsuccessful(5)</w:t>
      </w:r>
    </w:p>
    <w:p w14:paraId="6C9B1138" w14:textId="77777777" w:rsidR="008B3C75" w:rsidRDefault="008B3C75" w:rsidP="008B3C75">
      <w:pPr>
        <w:pStyle w:val="Code"/>
      </w:pPr>
      <w:r>
        <w:t>}</w:t>
      </w:r>
    </w:p>
    <w:p w14:paraId="13F07334" w14:textId="77777777" w:rsidR="008B3C75" w:rsidRDefault="008B3C75" w:rsidP="008B3C75">
      <w:pPr>
        <w:pStyle w:val="Code"/>
      </w:pPr>
    </w:p>
    <w:p w14:paraId="0A804E10" w14:textId="77777777" w:rsidR="008B3C75" w:rsidRDefault="008B3C75" w:rsidP="008B3C75">
      <w:pPr>
        <w:pStyle w:val="Code"/>
      </w:pPr>
    </w:p>
    <w:p w14:paraId="773F69D1" w14:textId="77777777" w:rsidR="008B3C75" w:rsidRDefault="008B3C75" w:rsidP="008B3C75">
      <w:pPr>
        <w:pStyle w:val="Code"/>
      </w:pPr>
      <w:r>
        <w:t>PTCListManagementAction  ::= ENUMERATED</w:t>
      </w:r>
    </w:p>
    <w:p w14:paraId="56CB64FF" w14:textId="77777777" w:rsidR="008B3C75" w:rsidRDefault="008B3C75" w:rsidP="008B3C75">
      <w:pPr>
        <w:pStyle w:val="Code"/>
      </w:pPr>
      <w:r>
        <w:t>{</w:t>
      </w:r>
    </w:p>
    <w:p w14:paraId="53EE5E08" w14:textId="77777777" w:rsidR="008B3C75" w:rsidRDefault="008B3C75" w:rsidP="008B3C75">
      <w:pPr>
        <w:pStyle w:val="Code"/>
      </w:pPr>
      <w:r>
        <w:t xml:space="preserve">  create(1),</w:t>
      </w:r>
    </w:p>
    <w:p w14:paraId="7A9A391C" w14:textId="77777777" w:rsidR="008B3C75" w:rsidRDefault="008B3C75" w:rsidP="008B3C75">
      <w:pPr>
        <w:pStyle w:val="Code"/>
      </w:pPr>
      <w:r>
        <w:t xml:space="preserve">  modify(2),</w:t>
      </w:r>
    </w:p>
    <w:p w14:paraId="098DF012" w14:textId="77777777" w:rsidR="008B3C75" w:rsidRDefault="008B3C75" w:rsidP="008B3C75">
      <w:pPr>
        <w:pStyle w:val="Code"/>
      </w:pPr>
      <w:r>
        <w:t xml:space="preserve">  retrieve(3),</w:t>
      </w:r>
    </w:p>
    <w:p w14:paraId="253F909F" w14:textId="77777777" w:rsidR="008B3C75" w:rsidRDefault="008B3C75" w:rsidP="008B3C75">
      <w:pPr>
        <w:pStyle w:val="Code"/>
      </w:pPr>
      <w:r>
        <w:t xml:space="preserve">  delete(4),</w:t>
      </w:r>
    </w:p>
    <w:p w14:paraId="129BF271" w14:textId="77777777" w:rsidR="008B3C75" w:rsidRDefault="008B3C75" w:rsidP="008B3C75">
      <w:pPr>
        <w:pStyle w:val="Code"/>
      </w:pPr>
      <w:r>
        <w:t xml:space="preserve">  notify(5)</w:t>
      </w:r>
    </w:p>
    <w:p w14:paraId="03B081E4" w14:textId="77777777" w:rsidR="008B3C75" w:rsidRDefault="008B3C75" w:rsidP="008B3C75">
      <w:pPr>
        <w:pStyle w:val="Code"/>
      </w:pPr>
      <w:r>
        <w:t>}</w:t>
      </w:r>
    </w:p>
    <w:p w14:paraId="2573BB15" w14:textId="77777777" w:rsidR="008B3C75" w:rsidRDefault="008B3C75" w:rsidP="008B3C75">
      <w:pPr>
        <w:pStyle w:val="Code"/>
      </w:pPr>
    </w:p>
    <w:p w14:paraId="63DCD165" w14:textId="77777777" w:rsidR="008B3C75" w:rsidRDefault="008B3C75" w:rsidP="008B3C75">
      <w:pPr>
        <w:pStyle w:val="Code"/>
      </w:pPr>
      <w:r>
        <w:t>PTCAccessPolicyType  ::= ENUMERATED</w:t>
      </w:r>
    </w:p>
    <w:p w14:paraId="2959F572" w14:textId="77777777" w:rsidR="008B3C75" w:rsidRDefault="008B3C75" w:rsidP="008B3C75">
      <w:pPr>
        <w:pStyle w:val="Code"/>
      </w:pPr>
      <w:r>
        <w:t>{</w:t>
      </w:r>
    </w:p>
    <w:p w14:paraId="7B29E383" w14:textId="77777777" w:rsidR="008B3C75" w:rsidRDefault="008B3C75" w:rsidP="008B3C75">
      <w:pPr>
        <w:pStyle w:val="Code"/>
      </w:pPr>
      <w:r>
        <w:t xml:space="preserve">    pTCUserAccessPolicyAttempt(1),</w:t>
      </w:r>
    </w:p>
    <w:p w14:paraId="110A1546" w14:textId="77777777" w:rsidR="008B3C75" w:rsidRDefault="008B3C75" w:rsidP="008B3C75">
      <w:pPr>
        <w:pStyle w:val="Code"/>
      </w:pPr>
      <w:r>
        <w:t xml:space="preserve">    groupAuthorizationRulesAttempt(2),</w:t>
      </w:r>
    </w:p>
    <w:p w14:paraId="4ADEDB7F" w14:textId="77777777" w:rsidR="008B3C75" w:rsidRDefault="008B3C75" w:rsidP="008B3C75">
      <w:pPr>
        <w:pStyle w:val="Code"/>
      </w:pPr>
      <w:r>
        <w:t xml:space="preserve">    pTCUserAccessPolicyQuery(3),</w:t>
      </w:r>
    </w:p>
    <w:p w14:paraId="62977266" w14:textId="77777777" w:rsidR="008B3C75" w:rsidRDefault="008B3C75" w:rsidP="008B3C75">
      <w:pPr>
        <w:pStyle w:val="Code"/>
      </w:pPr>
      <w:r>
        <w:t xml:space="preserve">    groupAuthorizationRulesQuery(4),</w:t>
      </w:r>
    </w:p>
    <w:p w14:paraId="670C9608" w14:textId="77777777" w:rsidR="008B3C75" w:rsidRDefault="008B3C75" w:rsidP="008B3C75">
      <w:pPr>
        <w:pStyle w:val="Code"/>
      </w:pPr>
      <w:r>
        <w:t xml:space="preserve">    pTCUserAccessPolicyResult(5),</w:t>
      </w:r>
    </w:p>
    <w:p w14:paraId="68E4AF15" w14:textId="77777777" w:rsidR="008B3C75" w:rsidRDefault="008B3C75" w:rsidP="008B3C75">
      <w:pPr>
        <w:pStyle w:val="Code"/>
      </w:pPr>
      <w:r>
        <w:t xml:space="preserve">    groupAuthorizationRulesResult(6),</w:t>
      </w:r>
    </w:p>
    <w:p w14:paraId="281DB456" w14:textId="77777777" w:rsidR="008B3C75" w:rsidRDefault="008B3C75" w:rsidP="008B3C75">
      <w:pPr>
        <w:pStyle w:val="Code"/>
      </w:pPr>
      <w:r>
        <w:t xml:space="preserve">    requestUnsuccessful(7)</w:t>
      </w:r>
    </w:p>
    <w:p w14:paraId="169C1CD0" w14:textId="77777777" w:rsidR="008B3C75" w:rsidRDefault="008B3C75" w:rsidP="008B3C75">
      <w:pPr>
        <w:pStyle w:val="Code"/>
      </w:pPr>
      <w:r>
        <w:t>}</w:t>
      </w:r>
    </w:p>
    <w:p w14:paraId="7E0A1BAB" w14:textId="77777777" w:rsidR="008B3C75" w:rsidRDefault="008B3C75" w:rsidP="008B3C75">
      <w:pPr>
        <w:pStyle w:val="Code"/>
      </w:pPr>
    </w:p>
    <w:p w14:paraId="64D47398" w14:textId="77777777" w:rsidR="008B3C75" w:rsidRDefault="008B3C75" w:rsidP="008B3C75">
      <w:pPr>
        <w:pStyle w:val="Code"/>
      </w:pPr>
      <w:r>
        <w:t>PTCUserAccessPolicy  ::= ENUMERATED</w:t>
      </w:r>
    </w:p>
    <w:p w14:paraId="45636D74" w14:textId="77777777" w:rsidR="008B3C75" w:rsidRDefault="008B3C75" w:rsidP="008B3C75">
      <w:pPr>
        <w:pStyle w:val="Code"/>
      </w:pPr>
      <w:r>
        <w:t>{</w:t>
      </w:r>
    </w:p>
    <w:p w14:paraId="126ACFD0" w14:textId="77777777" w:rsidR="008B3C75" w:rsidRDefault="008B3C75" w:rsidP="008B3C75">
      <w:pPr>
        <w:pStyle w:val="Code"/>
      </w:pPr>
      <w:r>
        <w:t xml:space="preserve">    allowIncomingPTCSessionRequest(1),</w:t>
      </w:r>
    </w:p>
    <w:p w14:paraId="26B31BC8" w14:textId="77777777" w:rsidR="008B3C75" w:rsidRDefault="008B3C75" w:rsidP="008B3C75">
      <w:pPr>
        <w:pStyle w:val="Code"/>
      </w:pPr>
      <w:r>
        <w:t xml:space="preserve">    blockIncomingPTCSessionRequest(2),</w:t>
      </w:r>
    </w:p>
    <w:p w14:paraId="403D8A7E" w14:textId="77777777" w:rsidR="008B3C75" w:rsidRDefault="008B3C75" w:rsidP="008B3C75">
      <w:pPr>
        <w:pStyle w:val="Code"/>
      </w:pPr>
      <w:r>
        <w:t xml:space="preserve">    allowAutoAnswerMode(3),</w:t>
      </w:r>
    </w:p>
    <w:p w14:paraId="13F6DE84" w14:textId="77777777" w:rsidR="008B3C75" w:rsidRDefault="008B3C75" w:rsidP="008B3C75">
      <w:pPr>
        <w:pStyle w:val="Code"/>
      </w:pPr>
      <w:r>
        <w:t xml:space="preserve">    allowOverrideManualAnswerMode(4)</w:t>
      </w:r>
    </w:p>
    <w:p w14:paraId="00C32029" w14:textId="77777777" w:rsidR="008B3C75" w:rsidRDefault="008B3C75" w:rsidP="008B3C75">
      <w:pPr>
        <w:pStyle w:val="Code"/>
      </w:pPr>
      <w:r>
        <w:t>}</w:t>
      </w:r>
    </w:p>
    <w:p w14:paraId="58B56CD5" w14:textId="77777777" w:rsidR="008B3C75" w:rsidRDefault="008B3C75" w:rsidP="008B3C75">
      <w:pPr>
        <w:pStyle w:val="Code"/>
      </w:pPr>
    </w:p>
    <w:p w14:paraId="431CFA1A" w14:textId="77777777" w:rsidR="008B3C75" w:rsidRDefault="008B3C75" w:rsidP="008B3C75">
      <w:pPr>
        <w:pStyle w:val="Code"/>
      </w:pPr>
      <w:r>
        <w:t>PTCGroupAuthRule  ::= ENUMERATED</w:t>
      </w:r>
    </w:p>
    <w:p w14:paraId="49B38AC4" w14:textId="77777777" w:rsidR="008B3C75" w:rsidRDefault="008B3C75" w:rsidP="008B3C75">
      <w:pPr>
        <w:pStyle w:val="Code"/>
      </w:pPr>
      <w:r>
        <w:t>{</w:t>
      </w:r>
    </w:p>
    <w:p w14:paraId="07DF5A72" w14:textId="77777777" w:rsidR="008B3C75" w:rsidRDefault="008B3C75" w:rsidP="008B3C75">
      <w:pPr>
        <w:pStyle w:val="Code"/>
      </w:pPr>
      <w:r>
        <w:t xml:space="preserve">    allowInitiatingPTCSession(1),</w:t>
      </w:r>
    </w:p>
    <w:p w14:paraId="1E9D87B4" w14:textId="77777777" w:rsidR="008B3C75" w:rsidRDefault="008B3C75" w:rsidP="008B3C75">
      <w:pPr>
        <w:pStyle w:val="Code"/>
      </w:pPr>
      <w:r>
        <w:t xml:space="preserve">    blockInitiatingPTCSession(2),</w:t>
      </w:r>
    </w:p>
    <w:p w14:paraId="1C6BD863" w14:textId="77777777" w:rsidR="008B3C75" w:rsidRDefault="008B3C75" w:rsidP="008B3C75">
      <w:pPr>
        <w:pStyle w:val="Code"/>
      </w:pPr>
      <w:r>
        <w:t xml:space="preserve">    allowJoiningPTCSession(3),</w:t>
      </w:r>
    </w:p>
    <w:p w14:paraId="70591931" w14:textId="77777777" w:rsidR="008B3C75" w:rsidRDefault="008B3C75" w:rsidP="008B3C75">
      <w:pPr>
        <w:pStyle w:val="Code"/>
      </w:pPr>
      <w:r>
        <w:t xml:space="preserve">    blockJoiningPTCSession(4),</w:t>
      </w:r>
    </w:p>
    <w:p w14:paraId="252854BA" w14:textId="77777777" w:rsidR="008B3C75" w:rsidRDefault="008B3C75" w:rsidP="008B3C75">
      <w:pPr>
        <w:pStyle w:val="Code"/>
      </w:pPr>
      <w:r>
        <w:t xml:space="preserve">    allowAddParticipants(5),</w:t>
      </w:r>
    </w:p>
    <w:p w14:paraId="17473B04" w14:textId="77777777" w:rsidR="008B3C75" w:rsidRDefault="008B3C75" w:rsidP="008B3C75">
      <w:pPr>
        <w:pStyle w:val="Code"/>
      </w:pPr>
      <w:r>
        <w:t xml:space="preserve">    blockAddParticipants(6),</w:t>
      </w:r>
    </w:p>
    <w:p w14:paraId="22AFBAF5" w14:textId="77777777" w:rsidR="008B3C75" w:rsidRDefault="008B3C75" w:rsidP="008B3C75">
      <w:pPr>
        <w:pStyle w:val="Code"/>
      </w:pPr>
      <w:r>
        <w:t xml:space="preserve">    allowSubscriptionPTCSessionState(7),</w:t>
      </w:r>
    </w:p>
    <w:p w14:paraId="4AA40CD0" w14:textId="77777777" w:rsidR="008B3C75" w:rsidRDefault="008B3C75" w:rsidP="008B3C75">
      <w:pPr>
        <w:pStyle w:val="Code"/>
      </w:pPr>
      <w:r>
        <w:t xml:space="preserve">    blockSubscriptionPTCSessionState(8),</w:t>
      </w:r>
    </w:p>
    <w:p w14:paraId="128C702A" w14:textId="77777777" w:rsidR="008B3C75" w:rsidRDefault="008B3C75" w:rsidP="008B3C75">
      <w:pPr>
        <w:pStyle w:val="Code"/>
      </w:pPr>
      <w:r>
        <w:t xml:space="preserve">    allowAnonymity(9),</w:t>
      </w:r>
    </w:p>
    <w:p w14:paraId="30B7C49D" w14:textId="77777777" w:rsidR="008B3C75" w:rsidRDefault="008B3C75" w:rsidP="008B3C75">
      <w:pPr>
        <w:pStyle w:val="Code"/>
      </w:pPr>
      <w:r>
        <w:t xml:space="preserve">    forbidAnonymity(10)</w:t>
      </w:r>
    </w:p>
    <w:p w14:paraId="14FE8E35" w14:textId="77777777" w:rsidR="008B3C75" w:rsidRDefault="008B3C75" w:rsidP="008B3C75">
      <w:pPr>
        <w:pStyle w:val="Code"/>
      </w:pPr>
      <w:r>
        <w:t>}</w:t>
      </w:r>
    </w:p>
    <w:p w14:paraId="04A25290" w14:textId="77777777" w:rsidR="008B3C75" w:rsidRDefault="008B3C75" w:rsidP="008B3C75">
      <w:pPr>
        <w:pStyle w:val="Code"/>
      </w:pPr>
    </w:p>
    <w:p w14:paraId="6246007A" w14:textId="77777777" w:rsidR="008B3C75" w:rsidRDefault="008B3C75" w:rsidP="008B3C75">
      <w:pPr>
        <w:pStyle w:val="Code"/>
      </w:pPr>
      <w:r>
        <w:t>PTCFailureCode  ::= ENUMERATED</w:t>
      </w:r>
    </w:p>
    <w:p w14:paraId="328D41EE" w14:textId="77777777" w:rsidR="008B3C75" w:rsidRDefault="008B3C75" w:rsidP="008B3C75">
      <w:pPr>
        <w:pStyle w:val="Code"/>
      </w:pPr>
      <w:r>
        <w:t>{</w:t>
      </w:r>
    </w:p>
    <w:p w14:paraId="702719BB" w14:textId="77777777" w:rsidR="008B3C75" w:rsidRDefault="008B3C75" w:rsidP="008B3C75">
      <w:pPr>
        <w:pStyle w:val="Code"/>
      </w:pPr>
      <w:r>
        <w:t xml:space="preserve">    sessionCannotBeEstablished(1),</w:t>
      </w:r>
    </w:p>
    <w:p w14:paraId="271305B5" w14:textId="77777777" w:rsidR="008B3C75" w:rsidRDefault="008B3C75" w:rsidP="008B3C75">
      <w:pPr>
        <w:pStyle w:val="Code"/>
      </w:pPr>
      <w:r>
        <w:t xml:space="preserve">    sessionCannotBeModified(2)</w:t>
      </w:r>
    </w:p>
    <w:p w14:paraId="1FCEC473" w14:textId="77777777" w:rsidR="008B3C75" w:rsidRDefault="008B3C75" w:rsidP="008B3C75">
      <w:pPr>
        <w:pStyle w:val="Code"/>
      </w:pPr>
      <w:r>
        <w:t>}</w:t>
      </w:r>
    </w:p>
    <w:p w14:paraId="5A53457E" w14:textId="77777777" w:rsidR="008B3C75" w:rsidRDefault="008B3C75" w:rsidP="008B3C75">
      <w:pPr>
        <w:pStyle w:val="Code"/>
      </w:pPr>
    </w:p>
    <w:p w14:paraId="479DEB2F" w14:textId="77777777" w:rsidR="008B3C75" w:rsidRDefault="008B3C75" w:rsidP="008B3C75">
      <w:pPr>
        <w:pStyle w:val="Code"/>
      </w:pPr>
      <w:r>
        <w:t>PTCListManagementFailure  ::= ENUMERATED</w:t>
      </w:r>
    </w:p>
    <w:p w14:paraId="10543FF2" w14:textId="77777777" w:rsidR="008B3C75" w:rsidRDefault="008B3C75" w:rsidP="008B3C75">
      <w:pPr>
        <w:pStyle w:val="Code"/>
      </w:pPr>
      <w:r>
        <w:t>{</w:t>
      </w:r>
    </w:p>
    <w:p w14:paraId="0B25E08A" w14:textId="77777777" w:rsidR="008B3C75" w:rsidRDefault="008B3C75" w:rsidP="008B3C75">
      <w:pPr>
        <w:pStyle w:val="Code"/>
      </w:pPr>
      <w:r>
        <w:t xml:space="preserve">    requestUnsuccessful(1),</w:t>
      </w:r>
    </w:p>
    <w:p w14:paraId="4723B565" w14:textId="77777777" w:rsidR="008B3C75" w:rsidRDefault="008B3C75" w:rsidP="008B3C75">
      <w:pPr>
        <w:pStyle w:val="Code"/>
      </w:pPr>
      <w:r>
        <w:t xml:space="preserve">    requestUnknown(2)</w:t>
      </w:r>
    </w:p>
    <w:p w14:paraId="3FF2C46D" w14:textId="77777777" w:rsidR="008B3C75" w:rsidRDefault="008B3C75" w:rsidP="008B3C75">
      <w:pPr>
        <w:pStyle w:val="Code"/>
      </w:pPr>
      <w:r>
        <w:t>}</w:t>
      </w:r>
    </w:p>
    <w:p w14:paraId="5F66502E" w14:textId="77777777" w:rsidR="008B3C75" w:rsidRDefault="008B3C75" w:rsidP="008B3C75">
      <w:pPr>
        <w:pStyle w:val="Code"/>
      </w:pPr>
    </w:p>
    <w:p w14:paraId="731ED298" w14:textId="77777777" w:rsidR="008B3C75" w:rsidRDefault="008B3C75" w:rsidP="008B3C75">
      <w:pPr>
        <w:pStyle w:val="Code"/>
      </w:pPr>
      <w:r>
        <w:t>PTCAccessPolicyFailure  ::= ENUMERATED</w:t>
      </w:r>
    </w:p>
    <w:p w14:paraId="008201EA" w14:textId="77777777" w:rsidR="008B3C75" w:rsidRDefault="008B3C75" w:rsidP="008B3C75">
      <w:pPr>
        <w:pStyle w:val="Code"/>
      </w:pPr>
      <w:r>
        <w:t>{</w:t>
      </w:r>
    </w:p>
    <w:p w14:paraId="169028AE" w14:textId="77777777" w:rsidR="008B3C75" w:rsidRDefault="008B3C75" w:rsidP="008B3C75">
      <w:pPr>
        <w:pStyle w:val="Code"/>
      </w:pPr>
      <w:r>
        <w:t xml:space="preserve">    requestUnsuccessful(1),</w:t>
      </w:r>
    </w:p>
    <w:p w14:paraId="3375574E" w14:textId="77777777" w:rsidR="008B3C75" w:rsidRDefault="008B3C75" w:rsidP="008B3C75">
      <w:pPr>
        <w:pStyle w:val="Code"/>
      </w:pPr>
      <w:r>
        <w:t xml:space="preserve">    requestUnknown(2)</w:t>
      </w:r>
    </w:p>
    <w:p w14:paraId="37A3243D" w14:textId="77777777" w:rsidR="008B3C75" w:rsidRDefault="008B3C75" w:rsidP="008B3C75">
      <w:pPr>
        <w:pStyle w:val="Code"/>
      </w:pPr>
      <w:r>
        <w:t>}</w:t>
      </w:r>
    </w:p>
    <w:p w14:paraId="08B212A4" w14:textId="77777777" w:rsidR="008B3C75" w:rsidRDefault="008B3C75" w:rsidP="008B3C75">
      <w:pPr>
        <w:pStyle w:val="Code"/>
      </w:pPr>
    </w:p>
    <w:p w14:paraId="3281CA89" w14:textId="77777777" w:rsidR="008B3C75" w:rsidRDefault="008B3C75" w:rsidP="008B3C75">
      <w:pPr>
        <w:pStyle w:val="CodeHeader"/>
      </w:pPr>
      <w:r>
        <w:t>-- ===================</w:t>
      </w:r>
    </w:p>
    <w:p w14:paraId="3843C303" w14:textId="77777777" w:rsidR="008B3C75" w:rsidRDefault="008B3C75" w:rsidP="008B3C75">
      <w:pPr>
        <w:pStyle w:val="CodeHeader"/>
      </w:pPr>
      <w:r>
        <w:t>-- 5G LALS definitions</w:t>
      </w:r>
    </w:p>
    <w:p w14:paraId="1A9D0A62" w14:textId="77777777" w:rsidR="008B3C75" w:rsidRDefault="008B3C75" w:rsidP="008B3C75">
      <w:pPr>
        <w:pStyle w:val="Code"/>
      </w:pPr>
      <w:r>
        <w:t>-- ===================</w:t>
      </w:r>
    </w:p>
    <w:p w14:paraId="15A3FF3C" w14:textId="77777777" w:rsidR="008B3C75" w:rsidRDefault="008B3C75" w:rsidP="008B3C75">
      <w:pPr>
        <w:pStyle w:val="Code"/>
      </w:pPr>
    </w:p>
    <w:p w14:paraId="4F836C06" w14:textId="77777777" w:rsidR="008B3C75" w:rsidRDefault="008B3C75" w:rsidP="008B3C75">
      <w:pPr>
        <w:pStyle w:val="Code"/>
      </w:pPr>
      <w:r>
        <w:t>LALSReport ::= SEQUENCE</w:t>
      </w:r>
    </w:p>
    <w:p w14:paraId="7FD40A1A" w14:textId="77777777" w:rsidR="008B3C75" w:rsidRDefault="008B3C75" w:rsidP="008B3C75">
      <w:pPr>
        <w:pStyle w:val="Code"/>
      </w:pPr>
      <w:r>
        <w:t>{</w:t>
      </w:r>
    </w:p>
    <w:p w14:paraId="0494852E" w14:textId="77777777" w:rsidR="008B3C75" w:rsidRDefault="008B3C75" w:rsidP="008B3C75">
      <w:pPr>
        <w:pStyle w:val="Code"/>
      </w:pPr>
      <w:r>
        <w:t xml:space="preserve">    sUPI                [1] SUPI OPTIONAL,</w:t>
      </w:r>
    </w:p>
    <w:p w14:paraId="50C5E165" w14:textId="77777777" w:rsidR="008B3C75" w:rsidRDefault="008B3C75" w:rsidP="008B3C75">
      <w:pPr>
        <w:pStyle w:val="Code"/>
      </w:pPr>
      <w:r>
        <w:t xml:space="preserve"> -- pEI                 [2] PEI OPTIONAL, deprecated in Release-16, do not re-use this tag number</w:t>
      </w:r>
    </w:p>
    <w:p w14:paraId="5264B58F" w14:textId="77777777" w:rsidR="008B3C75" w:rsidRDefault="008B3C75" w:rsidP="008B3C75">
      <w:pPr>
        <w:pStyle w:val="Code"/>
      </w:pPr>
      <w:r>
        <w:t xml:space="preserve">    gPSI                [3] GPSI OPTIONAL,</w:t>
      </w:r>
    </w:p>
    <w:p w14:paraId="7C960EEE" w14:textId="77777777" w:rsidR="008B3C75" w:rsidRDefault="008B3C75" w:rsidP="008B3C75">
      <w:pPr>
        <w:pStyle w:val="Code"/>
      </w:pPr>
      <w:r>
        <w:t xml:space="preserve">    location            [4] Location OPTIONAL,</w:t>
      </w:r>
    </w:p>
    <w:p w14:paraId="23C7B474" w14:textId="77777777" w:rsidR="008B3C75" w:rsidRDefault="008B3C75" w:rsidP="008B3C75">
      <w:pPr>
        <w:pStyle w:val="Code"/>
      </w:pPr>
      <w:r>
        <w:t xml:space="preserve">    iMPU                [5] IMPU OPTIONAL,</w:t>
      </w:r>
    </w:p>
    <w:p w14:paraId="3F628083" w14:textId="77777777" w:rsidR="008B3C75" w:rsidRDefault="008B3C75" w:rsidP="008B3C75">
      <w:pPr>
        <w:pStyle w:val="Code"/>
      </w:pPr>
      <w:r>
        <w:t xml:space="preserve">    iMSI                [7] IMSI OPTIONAL,</w:t>
      </w:r>
    </w:p>
    <w:p w14:paraId="40E8E82C" w14:textId="77777777" w:rsidR="008B3C75" w:rsidRDefault="008B3C75" w:rsidP="008B3C75">
      <w:pPr>
        <w:pStyle w:val="Code"/>
      </w:pPr>
      <w:r>
        <w:t xml:space="preserve">    mSISDN              [8] MSISDN OPTIONAL</w:t>
      </w:r>
    </w:p>
    <w:p w14:paraId="421FBDDF" w14:textId="77777777" w:rsidR="008B3C75" w:rsidRDefault="008B3C75" w:rsidP="008B3C75">
      <w:pPr>
        <w:pStyle w:val="Code"/>
      </w:pPr>
      <w:r>
        <w:t>}</w:t>
      </w:r>
    </w:p>
    <w:p w14:paraId="56C3DE57" w14:textId="77777777" w:rsidR="008B3C75" w:rsidRDefault="008B3C75" w:rsidP="008B3C75">
      <w:pPr>
        <w:pStyle w:val="Code"/>
      </w:pPr>
    </w:p>
    <w:p w14:paraId="333590A4" w14:textId="77777777" w:rsidR="008B3C75" w:rsidRDefault="008B3C75" w:rsidP="008B3C75">
      <w:pPr>
        <w:pStyle w:val="CodeHeader"/>
      </w:pPr>
      <w:r>
        <w:t>-- =====================</w:t>
      </w:r>
    </w:p>
    <w:p w14:paraId="28FA9FAC" w14:textId="77777777" w:rsidR="008B3C75" w:rsidRDefault="008B3C75" w:rsidP="008B3C75">
      <w:pPr>
        <w:pStyle w:val="CodeHeader"/>
      </w:pPr>
      <w:r>
        <w:t>-- PDHR/PDSR definitions</w:t>
      </w:r>
    </w:p>
    <w:p w14:paraId="31CC56E3" w14:textId="77777777" w:rsidR="008B3C75" w:rsidRDefault="008B3C75" w:rsidP="008B3C75">
      <w:pPr>
        <w:pStyle w:val="Code"/>
      </w:pPr>
      <w:r>
        <w:t>-- =====================</w:t>
      </w:r>
    </w:p>
    <w:p w14:paraId="072E0E4C" w14:textId="77777777" w:rsidR="008B3C75" w:rsidRDefault="008B3C75" w:rsidP="008B3C75">
      <w:pPr>
        <w:pStyle w:val="Code"/>
      </w:pPr>
    </w:p>
    <w:p w14:paraId="0CE72632" w14:textId="77777777" w:rsidR="008B3C75" w:rsidRDefault="008B3C75" w:rsidP="008B3C75">
      <w:pPr>
        <w:pStyle w:val="Code"/>
      </w:pPr>
      <w:r>
        <w:t>PDHeaderReport ::= SEQUENCE</w:t>
      </w:r>
    </w:p>
    <w:p w14:paraId="1AB10291" w14:textId="77777777" w:rsidR="008B3C75" w:rsidRDefault="008B3C75" w:rsidP="008B3C75">
      <w:pPr>
        <w:pStyle w:val="Code"/>
      </w:pPr>
      <w:r>
        <w:t>{</w:t>
      </w:r>
    </w:p>
    <w:p w14:paraId="13BC2336" w14:textId="77777777" w:rsidR="008B3C75" w:rsidRDefault="008B3C75" w:rsidP="008B3C75">
      <w:pPr>
        <w:pStyle w:val="Code"/>
      </w:pPr>
      <w:r>
        <w:t xml:space="preserve">    pDUSessionID                [1] PDUSessionID,</w:t>
      </w:r>
    </w:p>
    <w:p w14:paraId="339F7A60" w14:textId="77777777" w:rsidR="008B3C75" w:rsidRDefault="008B3C75" w:rsidP="008B3C75">
      <w:pPr>
        <w:pStyle w:val="Code"/>
      </w:pPr>
      <w:r>
        <w:t xml:space="preserve">    sourceIPAddress             [2] IPAddress,</w:t>
      </w:r>
    </w:p>
    <w:p w14:paraId="082691B7" w14:textId="77777777" w:rsidR="008B3C75" w:rsidRDefault="008B3C75" w:rsidP="008B3C75">
      <w:pPr>
        <w:pStyle w:val="Code"/>
      </w:pPr>
      <w:r>
        <w:t xml:space="preserve">    sourcePort                  [3] PortNumber OPTIONAL,</w:t>
      </w:r>
    </w:p>
    <w:p w14:paraId="4AB0CEFB" w14:textId="77777777" w:rsidR="008B3C75" w:rsidRDefault="008B3C75" w:rsidP="008B3C75">
      <w:pPr>
        <w:pStyle w:val="Code"/>
      </w:pPr>
      <w:r>
        <w:t xml:space="preserve">    destinationIPAddress        [4] IPAddress,</w:t>
      </w:r>
    </w:p>
    <w:p w14:paraId="7C01412E" w14:textId="77777777" w:rsidR="008B3C75" w:rsidRDefault="008B3C75" w:rsidP="008B3C75">
      <w:pPr>
        <w:pStyle w:val="Code"/>
      </w:pPr>
      <w:r>
        <w:t xml:space="preserve">    destinationPort             [5] PortNumber OPTIONAL,</w:t>
      </w:r>
    </w:p>
    <w:p w14:paraId="572E8549" w14:textId="77777777" w:rsidR="008B3C75" w:rsidRDefault="008B3C75" w:rsidP="008B3C75">
      <w:pPr>
        <w:pStyle w:val="Code"/>
      </w:pPr>
      <w:r>
        <w:t xml:space="preserve">    nextLayerProtocol           [6] NextLayerProtocol,</w:t>
      </w:r>
    </w:p>
    <w:p w14:paraId="2EBC19DD" w14:textId="77777777" w:rsidR="008B3C75" w:rsidRDefault="008B3C75" w:rsidP="008B3C75">
      <w:pPr>
        <w:pStyle w:val="Code"/>
      </w:pPr>
      <w:r>
        <w:t xml:space="preserve">    iPv6flowLabel               [7] IPv6FlowLabel OPTIONAL,</w:t>
      </w:r>
    </w:p>
    <w:p w14:paraId="0138ECAF" w14:textId="77777777" w:rsidR="008B3C75" w:rsidRDefault="008B3C75" w:rsidP="008B3C75">
      <w:pPr>
        <w:pStyle w:val="Code"/>
      </w:pPr>
      <w:r>
        <w:t xml:space="preserve">    direction                   [8] Direction,</w:t>
      </w:r>
    </w:p>
    <w:p w14:paraId="7FDCAE4B" w14:textId="77777777" w:rsidR="008B3C75" w:rsidRDefault="008B3C75" w:rsidP="008B3C75">
      <w:pPr>
        <w:pStyle w:val="Code"/>
      </w:pPr>
      <w:r>
        <w:t xml:space="preserve">    packetSize                  [9] INTEGER</w:t>
      </w:r>
    </w:p>
    <w:p w14:paraId="50176058" w14:textId="77777777" w:rsidR="008B3C75" w:rsidRDefault="008B3C75" w:rsidP="008B3C75">
      <w:pPr>
        <w:pStyle w:val="Code"/>
      </w:pPr>
      <w:r>
        <w:t>}</w:t>
      </w:r>
    </w:p>
    <w:p w14:paraId="2BD7E0F8" w14:textId="77777777" w:rsidR="008B3C75" w:rsidRDefault="008B3C75" w:rsidP="008B3C75">
      <w:pPr>
        <w:pStyle w:val="Code"/>
      </w:pPr>
    </w:p>
    <w:p w14:paraId="13DE4B22" w14:textId="77777777" w:rsidR="008B3C75" w:rsidRDefault="008B3C75" w:rsidP="008B3C75">
      <w:pPr>
        <w:pStyle w:val="Code"/>
      </w:pPr>
      <w:r>
        <w:t>PDSummaryReport ::= SEQUENCE</w:t>
      </w:r>
    </w:p>
    <w:p w14:paraId="51F5244D" w14:textId="77777777" w:rsidR="008B3C75" w:rsidRDefault="008B3C75" w:rsidP="008B3C75">
      <w:pPr>
        <w:pStyle w:val="Code"/>
      </w:pPr>
      <w:r>
        <w:t>{</w:t>
      </w:r>
    </w:p>
    <w:p w14:paraId="447E8CB7" w14:textId="77777777" w:rsidR="008B3C75" w:rsidRDefault="008B3C75" w:rsidP="008B3C75">
      <w:pPr>
        <w:pStyle w:val="Code"/>
      </w:pPr>
      <w:r>
        <w:t xml:space="preserve">    pDUSessionID                [1] PDUSessionID,</w:t>
      </w:r>
    </w:p>
    <w:p w14:paraId="45E93427" w14:textId="77777777" w:rsidR="008B3C75" w:rsidRDefault="008B3C75" w:rsidP="008B3C75">
      <w:pPr>
        <w:pStyle w:val="Code"/>
      </w:pPr>
      <w:r>
        <w:t xml:space="preserve">    sourceIPAddress             [2] IPAddress,</w:t>
      </w:r>
    </w:p>
    <w:p w14:paraId="1E8296AF" w14:textId="77777777" w:rsidR="008B3C75" w:rsidRDefault="008B3C75" w:rsidP="008B3C75">
      <w:pPr>
        <w:pStyle w:val="Code"/>
      </w:pPr>
      <w:r>
        <w:t xml:space="preserve">    sourcePort                  [3] PortNumber OPTIONAL,</w:t>
      </w:r>
    </w:p>
    <w:p w14:paraId="12DB7B3D" w14:textId="77777777" w:rsidR="008B3C75" w:rsidRDefault="008B3C75" w:rsidP="008B3C75">
      <w:pPr>
        <w:pStyle w:val="Code"/>
      </w:pPr>
      <w:r>
        <w:t xml:space="preserve">    destinationIPAddress        [4] IPAddress,</w:t>
      </w:r>
    </w:p>
    <w:p w14:paraId="09138777" w14:textId="77777777" w:rsidR="008B3C75" w:rsidRDefault="008B3C75" w:rsidP="008B3C75">
      <w:pPr>
        <w:pStyle w:val="Code"/>
      </w:pPr>
      <w:r>
        <w:t xml:space="preserve">    destinationPort             [5] PortNumber OPTIONAL,</w:t>
      </w:r>
    </w:p>
    <w:p w14:paraId="4D408B77" w14:textId="77777777" w:rsidR="008B3C75" w:rsidRDefault="008B3C75" w:rsidP="008B3C75">
      <w:pPr>
        <w:pStyle w:val="Code"/>
      </w:pPr>
      <w:r>
        <w:t xml:space="preserve">    nextLayerProtocol           [6] NextLayerProtocol,</w:t>
      </w:r>
    </w:p>
    <w:p w14:paraId="403326A7" w14:textId="77777777" w:rsidR="008B3C75" w:rsidRDefault="008B3C75" w:rsidP="008B3C75">
      <w:pPr>
        <w:pStyle w:val="Code"/>
      </w:pPr>
      <w:r>
        <w:t xml:space="preserve">    iPv6flowLabel               [7] IPv6FlowLabel OPTIONAL,</w:t>
      </w:r>
    </w:p>
    <w:p w14:paraId="055EA705" w14:textId="77777777" w:rsidR="008B3C75" w:rsidRDefault="008B3C75" w:rsidP="008B3C75">
      <w:pPr>
        <w:pStyle w:val="Code"/>
      </w:pPr>
      <w:r>
        <w:t xml:space="preserve">    direction                   [8] Direction,</w:t>
      </w:r>
    </w:p>
    <w:p w14:paraId="1B3A0FD5" w14:textId="77777777" w:rsidR="008B3C75" w:rsidRDefault="008B3C75" w:rsidP="008B3C75">
      <w:pPr>
        <w:pStyle w:val="Code"/>
      </w:pPr>
      <w:r>
        <w:t xml:space="preserve">    pDSRSummaryTrigger          [9] PDSRSummaryTrigger,</w:t>
      </w:r>
    </w:p>
    <w:p w14:paraId="1D7E2DE1" w14:textId="77777777" w:rsidR="008B3C75" w:rsidRDefault="008B3C75" w:rsidP="008B3C75">
      <w:pPr>
        <w:pStyle w:val="Code"/>
      </w:pPr>
      <w:r>
        <w:t xml:space="preserve">    firstPacketTimestamp        [10] Timestamp,</w:t>
      </w:r>
    </w:p>
    <w:p w14:paraId="0CB2DFDE" w14:textId="77777777" w:rsidR="008B3C75" w:rsidRDefault="008B3C75" w:rsidP="008B3C75">
      <w:pPr>
        <w:pStyle w:val="Code"/>
      </w:pPr>
      <w:r>
        <w:t xml:space="preserve">    lastPacketTimestamp         [11] Timestamp,</w:t>
      </w:r>
    </w:p>
    <w:p w14:paraId="4542F3EE" w14:textId="77777777" w:rsidR="008B3C75" w:rsidRDefault="008B3C75" w:rsidP="008B3C75">
      <w:pPr>
        <w:pStyle w:val="Code"/>
      </w:pPr>
      <w:r>
        <w:t xml:space="preserve">    packetCount                 [12] INTEGER,</w:t>
      </w:r>
    </w:p>
    <w:p w14:paraId="3494D8B7" w14:textId="77777777" w:rsidR="008B3C75" w:rsidRDefault="008B3C75" w:rsidP="008B3C75">
      <w:pPr>
        <w:pStyle w:val="Code"/>
      </w:pPr>
      <w:r>
        <w:t xml:space="preserve">    byteCount                   [13] INTEGER</w:t>
      </w:r>
    </w:p>
    <w:p w14:paraId="4D4AA37F" w14:textId="77777777" w:rsidR="008B3C75" w:rsidRDefault="008B3C75" w:rsidP="008B3C75">
      <w:pPr>
        <w:pStyle w:val="Code"/>
      </w:pPr>
      <w:r>
        <w:t>}</w:t>
      </w:r>
    </w:p>
    <w:p w14:paraId="436F0FC2" w14:textId="77777777" w:rsidR="008B3C75" w:rsidRDefault="008B3C75" w:rsidP="008B3C75">
      <w:pPr>
        <w:pStyle w:val="Code"/>
      </w:pPr>
    </w:p>
    <w:p w14:paraId="16BC7067" w14:textId="77777777" w:rsidR="008B3C75" w:rsidRDefault="008B3C75" w:rsidP="008B3C75">
      <w:pPr>
        <w:pStyle w:val="CodeHeader"/>
      </w:pPr>
      <w:r>
        <w:t>-- ====================</w:t>
      </w:r>
    </w:p>
    <w:p w14:paraId="5630DA9C" w14:textId="77777777" w:rsidR="008B3C75" w:rsidRDefault="008B3C75" w:rsidP="008B3C75">
      <w:pPr>
        <w:pStyle w:val="CodeHeader"/>
      </w:pPr>
      <w:r>
        <w:t>-- PDHR/PDSR parameters</w:t>
      </w:r>
    </w:p>
    <w:p w14:paraId="2B3F7F8B" w14:textId="77777777" w:rsidR="008B3C75" w:rsidRDefault="008B3C75" w:rsidP="008B3C75">
      <w:pPr>
        <w:pStyle w:val="Code"/>
      </w:pPr>
      <w:r>
        <w:t>-- ====================</w:t>
      </w:r>
    </w:p>
    <w:p w14:paraId="3E0CCE6A" w14:textId="77777777" w:rsidR="008B3C75" w:rsidRDefault="008B3C75" w:rsidP="008B3C75">
      <w:pPr>
        <w:pStyle w:val="Code"/>
      </w:pPr>
    </w:p>
    <w:p w14:paraId="0C5786F6" w14:textId="77777777" w:rsidR="008B3C75" w:rsidRDefault="008B3C75" w:rsidP="008B3C75">
      <w:pPr>
        <w:pStyle w:val="Code"/>
      </w:pPr>
      <w:r>
        <w:t>PDSRSummaryTrigger ::= ENUMERATED</w:t>
      </w:r>
    </w:p>
    <w:p w14:paraId="14E145AA" w14:textId="77777777" w:rsidR="008B3C75" w:rsidRDefault="008B3C75" w:rsidP="008B3C75">
      <w:pPr>
        <w:pStyle w:val="Code"/>
      </w:pPr>
      <w:r>
        <w:t>{</w:t>
      </w:r>
    </w:p>
    <w:p w14:paraId="213A4A60" w14:textId="77777777" w:rsidR="008B3C75" w:rsidRDefault="008B3C75" w:rsidP="008B3C75">
      <w:pPr>
        <w:pStyle w:val="Code"/>
      </w:pPr>
      <w:r>
        <w:t xml:space="preserve">    timerExpiry(1),</w:t>
      </w:r>
    </w:p>
    <w:p w14:paraId="54440084" w14:textId="77777777" w:rsidR="008B3C75" w:rsidRDefault="008B3C75" w:rsidP="008B3C75">
      <w:pPr>
        <w:pStyle w:val="Code"/>
      </w:pPr>
      <w:r>
        <w:t xml:space="preserve">    packetCount(2),</w:t>
      </w:r>
    </w:p>
    <w:p w14:paraId="4FD4B845" w14:textId="77777777" w:rsidR="008B3C75" w:rsidRDefault="008B3C75" w:rsidP="008B3C75">
      <w:pPr>
        <w:pStyle w:val="Code"/>
      </w:pPr>
      <w:r>
        <w:t xml:space="preserve">    byteCount(3),</w:t>
      </w:r>
    </w:p>
    <w:p w14:paraId="2EAE139F" w14:textId="77777777" w:rsidR="008B3C75" w:rsidRDefault="008B3C75" w:rsidP="008B3C75">
      <w:pPr>
        <w:pStyle w:val="Code"/>
      </w:pPr>
      <w:r>
        <w:t xml:space="preserve">    startOfFlow(4),</w:t>
      </w:r>
    </w:p>
    <w:p w14:paraId="67338B75" w14:textId="77777777" w:rsidR="008B3C75" w:rsidRDefault="008B3C75" w:rsidP="008B3C75">
      <w:pPr>
        <w:pStyle w:val="Code"/>
      </w:pPr>
      <w:r>
        <w:t xml:space="preserve">    endOfFlow(5)</w:t>
      </w:r>
    </w:p>
    <w:p w14:paraId="3F79F965" w14:textId="77777777" w:rsidR="008B3C75" w:rsidRDefault="008B3C75" w:rsidP="008B3C75">
      <w:pPr>
        <w:pStyle w:val="Code"/>
      </w:pPr>
      <w:r>
        <w:t>}</w:t>
      </w:r>
    </w:p>
    <w:p w14:paraId="45617521" w14:textId="77777777" w:rsidR="008B3C75" w:rsidRDefault="008B3C75" w:rsidP="008B3C75">
      <w:pPr>
        <w:pStyle w:val="Code"/>
      </w:pPr>
    </w:p>
    <w:p w14:paraId="46D739DF" w14:textId="77777777" w:rsidR="008B3C75" w:rsidRDefault="008B3C75" w:rsidP="008B3C75">
      <w:pPr>
        <w:pStyle w:val="CodeHeader"/>
      </w:pPr>
      <w:r>
        <w:t>-- ==================================</w:t>
      </w:r>
    </w:p>
    <w:p w14:paraId="49D3F368" w14:textId="77777777" w:rsidR="008B3C75" w:rsidRDefault="008B3C75" w:rsidP="008B3C75">
      <w:pPr>
        <w:pStyle w:val="CodeHeader"/>
      </w:pPr>
      <w:r>
        <w:t>-- Identifier Association definitions</w:t>
      </w:r>
    </w:p>
    <w:p w14:paraId="632DBCFD" w14:textId="77777777" w:rsidR="008B3C75" w:rsidRDefault="008B3C75" w:rsidP="008B3C75">
      <w:pPr>
        <w:pStyle w:val="Code"/>
      </w:pPr>
      <w:r>
        <w:t>-- ==================================</w:t>
      </w:r>
    </w:p>
    <w:p w14:paraId="6CB81870" w14:textId="77777777" w:rsidR="008B3C75" w:rsidRDefault="008B3C75" w:rsidP="008B3C75">
      <w:pPr>
        <w:pStyle w:val="Code"/>
      </w:pPr>
    </w:p>
    <w:p w14:paraId="6D8E7B6B" w14:textId="77777777" w:rsidR="008B3C75" w:rsidRDefault="008B3C75" w:rsidP="008B3C75">
      <w:pPr>
        <w:pStyle w:val="Code"/>
      </w:pPr>
      <w:r>
        <w:t>AMFIdentifierAssocation ::= SEQUENCE</w:t>
      </w:r>
    </w:p>
    <w:p w14:paraId="0E21A618" w14:textId="77777777" w:rsidR="008B3C75" w:rsidRDefault="008B3C75" w:rsidP="008B3C75">
      <w:pPr>
        <w:pStyle w:val="Code"/>
      </w:pPr>
      <w:r>
        <w:t>{</w:t>
      </w:r>
    </w:p>
    <w:p w14:paraId="3BEDA1B0" w14:textId="77777777" w:rsidR="008B3C75" w:rsidRDefault="008B3C75" w:rsidP="008B3C75">
      <w:pPr>
        <w:pStyle w:val="Code"/>
      </w:pPr>
      <w:r>
        <w:t xml:space="preserve">    sUPI             [1] SUPI,</w:t>
      </w:r>
    </w:p>
    <w:p w14:paraId="2660B4E8" w14:textId="77777777" w:rsidR="008B3C75" w:rsidRDefault="008B3C75" w:rsidP="008B3C75">
      <w:pPr>
        <w:pStyle w:val="Code"/>
      </w:pPr>
      <w:r>
        <w:t xml:space="preserve">    sUCI             [2] SUCI OPTIONAL,</w:t>
      </w:r>
    </w:p>
    <w:p w14:paraId="6708E532" w14:textId="77777777" w:rsidR="008B3C75" w:rsidRDefault="008B3C75" w:rsidP="008B3C75">
      <w:pPr>
        <w:pStyle w:val="Code"/>
      </w:pPr>
      <w:r>
        <w:t xml:space="preserve">    pEI              [3] PEI OPTIONAL,</w:t>
      </w:r>
    </w:p>
    <w:p w14:paraId="5B4DA2DA" w14:textId="77777777" w:rsidR="008B3C75" w:rsidRDefault="008B3C75" w:rsidP="008B3C75">
      <w:pPr>
        <w:pStyle w:val="Code"/>
      </w:pPr>
      <w:r>
        <w:t xml:space="preserve">    gPSI             [4] GPSI OPTIONAL,</w:t>
      </w:r>
    </w:p>
    <w:p w14:paraId="4C6D706B" w14:textId="77777777" w:rsidR="008B3C75" w:rsidRDefault="008B3C75" w:rsidP="008B3C75">
      <w:pPr>
        <w:pStyle w:val="Code"/>
      </w:pPr>
      <w:r>
        <w:t xml:space="preserve">    gUTI             [5] FiveGGUTI,</w:t>
      </w:r>
    </w:p>
    <w:p w14:paraId="1D7E8FF1" w14:textId="77777777" w:rsidR="008B3C75" w:rsidRDefault="008B3C75" w:rsidP="008B3C75">
      <w:pPr>
        <w:pStyle w:val="Code"/>
      </w:pPr>
      <w:r>
        <w:t xml:space="preserve">    location         [6] Location,</w:t>
      </w:r>
    </w:p>
    <w:p w14:paraId="1B64C694" w14:textId="77777777" w:rsidR="008B3C75" w:rsidRDefault="008B3C75" w:rsidP="008B3C75">
      <w:pPr>
        <w:pStyle w:val="Code"/>
      </w:pPr>
      <w:r>
        <w:t xml:space="preserve">    fiveGSTAIList    [7] TAIList OPTIONAL</w:t>
      </w:r>
    </w:p>
    <w:p w14:paraId="0422CDD2" w14:textId="77777777" w:rsidR="008B3C75" w:rsidRDefault="008B3C75" w:rsidP="008B3C75">
      <w:pPr>
        <w:pStyle w:val="Code"/>
      </w:pPr>
      <w:r>
        <w:t>}</w:t>
      </w:r>
    </w:p>
    <w:p w14:paraId="463EB1A7" w14:textId="77777777" w:rsidR="008B3C75" w:rsidRDefault="008B3C75" w:rsidP="008B3C75">
      <w:pPr>
        <w:pStyle w:val="Code"/>
      </w:pPr>
    </w:p>
    <w:p w14:paraId="6E322EA1" w14:textId="77777777" w:rsidR="008B3C75" w:rsidRDefault="008B3C75" w:rsidP="008B3C75">
      <w:pPr>
        <w:pStyle w:val="Code"/>
      </w:pPr>
      <w:r>
        <w:t>MMEIdentifierAssocation ::= SEQUENCE</w:t>
      </w:r>
    </w:p>
    <w:p w14:paraId="1633C3F6" w14:textId="77777777" w:rsidR="008B3C75" w:rsidRDefault="008B3C75" w:rsidP="008B3C75">
      <w:pPr>
        <w:pStyle w:val="Code"/>
      </w:pPr>
      <w:r>
        <w:t>{</w:t>
      </w:r>
    </w:p>
    <w:p w14:paraId="5AF17661" w14:textId="77777777" w:rsidR="008B3C75" w:rsidRDefault="008B3C75" w:rsidP="008B3C75">
      <w:pPr>
        <w:pStyle w:val="Code"/>
      </w:pPr>
      <w:r>
        <w:t xml:space="preserve">    iMSI        [1] IMSI,</w:t>
      </w:r>
    </w:p>
    <w:p w14:paraId="7C57420C" w14:textId="77777777" w:rsidR="008B3C75" w:rsidRDefault="008B3C75" w:rsidP="008B3C75">
      <w:pPr>
        <w:pStyle w:val="Code"/>
      </w:pPr>
      <w:r>
        <w:t xml:space="preserve">    iMEI        [2] IMEI OPTIONAL,</w:t>
      </w:r>
    </w:p>
    <w:p w14:paraId="3A8DCC42" w14:textId="77777777" w:rsidR="008B3C75" w:rsidRDefault="008B3C75" w:rsidP="008B3C75">
      <w:pPr>
        <w:pStyle w:val="Code"/>
      </w:pPr>
      <w:r>
        <w:t xml:space="preserve">    mSISDN      [3] MSISDN OPTIONAL,</w:t>
      </w:r>
    </w:p>
    <w:p w14:paraId="6CE1CA3A" w14:textId="77777777" w:rsidR="008B3C75" w:rsidRDefault="008B3C75" w:rsidP="008B3C75">
      <w:pPr>
        <w:pStyle w:val="Code"/>
      </w:pPr>
      <w:r>
        <w:t xml:space="preserve">    gUTI        [4] GUTI,</w:t>
      </w:r>
    </w:p>
    <w:p w14:paraId="2D181380" w14:textId="77777777" w:rsidR="008B3C75" w:rsidRDefault="008B3C75" w:rsidP="008B3C75">
      <w:pPr>
        <w:pStyle w:val="Code"/>
      </w:pPr>
      <w:r>
        <w:t xml:space="preserve">    location    [5] Location,</w:t>
      </w:r>
    </w:p>
    <w:p w14:paraId="0FB0D5DE" w14:textId="77777777" w:rsidR="008B3C75" w:rsidRDefault="008B3C75" w:rsidP="008B3C75">
      <w:pPr>
        <w:pStyle w:val="Code"/>
      </w:pPr>
      <w:r>
        <w:t xml:space="preserve">    tAIList     [6] TAIList OPTIONAL</w:t>
      </w:r>
    </w:p>
    <w:p w14:paraId="0E095A40" w14:textId="77777777" w:rsidR="008B3C75" w:rsidRDefault="008B3C75" w:rsidP="008B3C75">
      <w:pPr>
        <w:pStyle w:val="Code"/>
      </w:pPr>
      <w:r>
        <w:t>}</w:t>
      </w:r>
    </w:p>
    <w:p w14:paraId="17D8105C" w14:textId="77777777" w:rsidR="008B3C75" w:rsidRDefault="008B3C75" w:rsidP="008B3C75">
      <w:pPr>
        <w:pStyle w:val="Code"/>
      </w:pPr>
    </w:p>
    <w:p w14:paraId="56F85B5C" w14:textId="77777777" w:rsidR="008B3C75" w:rsidRDefault="008B3C75" w:rsidP="008B3C75">
      <w:pPr>
        <w:pStyle w:val="CodeHeader"/>
      </w:pPr>
      <w:r>
        <w:t>-- =================================</w:t>
      </w:r>
    </w:p>
    <w:p w14:paraId="10D5AC45" w14:textId="77777777" w:rsidR="008B3C75" w:rsidRDefault="008B3C75" w:rsidP="008B3C75">
      <w:pPr>
        <w:pStyle w:val="CodeHeader"/>
      </w:pPr>
      <w:r>
        <w:t>-- Identifier Association parameters</w:t>
      </w:r>
    </w:p>
    <w:p w14:paraId="703E905B" w14:textId="77777777" w:rsidR="008B3C75" w:rsidRDefault="008B3C75" w:rsidP="008B3C75">
      <w:pPr>
        <w:pStyle w:val="Code"/>
      </w:pPr>
      <w:r>
        <w:t>-- =================================</w:t>
      </w:r>
    </w:p>
    <w:p w14:paraId="2B34E33A" w14:textId="77777777" w:rsidR="008B3C75" w:rsidRDefault="008B3C75" w:rsidP="008B3C75">
      <w:pPr>
        <w:pStyle w:val="Code"/>
      </w:pPr>
    </w:p>
    <w:p w14:paraId="26FDFEC4" w14:textId="77777777" w:rsidR="008B3C75" w:rsidRDefault="008B3C75" w:rsidP="008B3C75">
      <w:pPr>
        <w:pStyle w:val="Code"/>
      </w:pPr>
      <w:r>
        <w:t>GUTI ::= SEQUENCE</w:t>
      </w:r>
    </w:p>
    <w:p w14:paraId="79235EBF" w14:textId="77777777" w:rsidR="008B3C75" w:rsidRDefault="008B3C75" w:rsidP="008B3C75">
      <w:pPr>
        <w:pStyle w:val="Code"/>
      </w:pPr>
      <w:r>
        <w:t>{</w:t>
      </w:r>
    </w:p>
    <w:p w14:paraId="5CF6B268" w14:textId="77777777" w:rsidR="008B3C75" w:rsidRDefault="008B3C75" w:rsidP="008B3C75">
      <w:pPr>
        <w:pStyle w:val="Code"/>
      </w:pPr>
      <w:r>
        <w:t xml:space="preserve">    mCC          [1] MCC,</w:t>
      </w:r>
    </w:p>
    <w:p w14:paraId="7F2724B5" w14:textId="77777777" w:rsidR="008B3C75" w:rsidRDefault="008B3C75" w:rsidP="008B3C75">
      <w:pPr>
        <w:pStyle w:val="Code"/>
      </w:pPr>
      <w:r>
        <w:t xml:space="preserve">    mNC          [2] MNC,</w:t>
      </w:r>
    </w:p>
    <w:p w14:paraId="1BB8274C" w14:textId="77777777" w:rsidR="008B3C75" w:rsidRDefault="008B3C75" w:rsidP="008B3C75">
      <w:pPr>
        <w:pStyle w:val="Code"/>
      </w:pPr>
      <w:r>
        <w:t xml:space="preserve">    mMEGroupID   [3] MMEGroupID,</w:t>
      </w:r>
    </w:p>
    <w:p w14:paraId="02C845B0" w14:textId="77777777" w:rsidR="008B3C75" w:rsidRDefault="008B3C75" w:rsidP="008B3C75">
      <w:pPr>
        <w:pStyle w:val="Code"/>
      </w:pPr>
      <w:r>
        <w:t xml:space="preserve">    mMECode      [4] MMECode,</w:t>
      </w:r>
    </w:p>
    <w:p w14:paraId="58261175" w14:textId="77777777" w:rsidR="008B3C75" w:rsidRDefault="008B3C75" w:rsidP="008B3C75">
      <w:pPr>
        <w:pStyle w:val="Code"/>
      </w:pPr>
      <w:r>
        <w:t xml:space="preserve">    mTMSI        [5] TMSI</w:t>
      </w:r>
    </w:p>
    <w:p w14:paraId="477888E7" w14:textId="77777777" w:rsidR="008B3C75" w:rsidRDefault="008B3C75" w:rsidP="008B3C75">
      <w:pPr>
        <w:pStyle w:val="Code"/>
      </w:pPr>
      <w:r>
        <w:t>}</w:t>
      </w:r>
    </w:p>
    <w:p w14:paraId="7628D6C3" w14:textId="77777777" w:rsidR="008B3C75" w:rsidRDefault="008B3C75" w:rsidP="008B3C75">
      <w:pPr>
        <w:pStyle w:val="Code"/>
      </w:pPr>
    </w:p>
    <w:p w14:paraId="17C3F6AC" w14:textId="77777777" w:rsidR="008B3C75" w:rsidRDefault="008B3C75" w:rsidP="008B3C75">
      <w:pPr>
        <w:pStyle w:val="Code"/>
      </w:pPr>
      <w:r>
        <w:t>MMEGroupID ::= OCTET STRING (SIZE(2))</w:t>
      </w:r>
    </w:p>
    <w:p w14:paraId="53DAD377" w14:textId="77777777" w:rsidR="008B3C75" w:rsidRDefault="008B3C75" w:rsidP="008B3C75">
      <w:pPr>
        <w:pStyle w:val="Code"/>
      </w:pPr>
    </w:p>
    <w:p w14:paraId="0CEF51CD" w14:textId="77777777" w:rsidR="008B3C75" w:rsidRDefault="008B3C75" w:rsidP="008B3C75">
      <w:pPr>
        <w:pStyle w:val="Code"/>
      </w:pPr>
      <w:r>
        <w:t>MMECode ::= OCTET STRING (SIZE(1))</w:t>
      </w:r>
    </w:p>
    <w:p w14:paraId="5421E995" w14:textId="77777777" w:rsidR="008B3C75" w:rsidRDefault="008B3C75" w:rsidP="008B3C75">
      <w:pPr>
        <w:pStyle w:val="Code"/>
      </w:pPr>
    </w:p>
    <w:p w14:paraId="340AD73D" w14:textId="77777777" w:rsidR="008B3C75" w:rsidRDefault="008B3C75" w:rsidP="008B3C75">
      <w:pPr>
        <w:pStyle w:val="Code"/>
      </w:pPr>
      <w:r>
        <w:t>TMSI ::= OCTET STRING (SIZE(4))</w:t>
      </w:r>
    </w:p>
    <w:p w14:paraId="1EF01E65" w14:textId="77777777" w:rsidR="008B3C75" w:rsidRDefault="008B3C75" w:rsidP="008B3C75">
      <w:pPr>
        <w:pStyle w:val="Code"/>
      </w:pPr>
    </w:p>
    <w:p w14:paraId="7CCADD5B" w14:textId="77777777" w:rsidR="008B3C75" w:rsidRDefault="008B3C75" w:rsidP="008B3C75">
      <w:pPr>
        <w:pStyle w:val="CodeHeader"/>
      </w:pPr>
      <w:r>
        <w:t>-- ===========================</w:t>
      </w:r>
    </w:p>
    <w:p w14:paraId="0D9AF601" w14:textId="77777777" w:rsidR="008B3C75" w:rsidRDefault="008B3C75" w:rsidP="008B3C75">
      <w:pPr>
        <w:pStyle w:val="CodeHeader"/>
      </w:pPr>
      <w:r>
        <w:t>-- LI Notification definitions</w:t>
      </w:r>
    </w:p>
    <w:p w14:paraId="0CDC4747" w14:textId="77777777" w:rsidR="008B3C75" w:rsidRDefault="008B3C75" w:rsidP="008B3C75">
      <w:pPr>
        <w:pStyle w:val="Code"/>
      </w:pPr>
      <w:r>
        <w:t>-- ===========================</w:t>
      </w:r>
    </w:p>
    <w:p w14:paraId="79A72A22" w14:textId="77777777" w:rsidR="008B3C75" w:rsidRDefault="008B3C75" w:rsidP="008B3C75">
      <w:pPr>
        <w:pStyle w:val="Code"/>
      </w:pPr>
    </w:p>
    <w:p w14:paraId="1D085529" w14:textId="77777777" w:rsidR="008B3C75" w:rsidRDefault="008B3C75" w:rsidP="008B3C75">
      <w:pPr>
        <w:pStyle w:val="Code"/>
      </w:pPr>
      <w:r>
        <w:t>LINotification ::= SEQUENCE</w:t>
      </w:r>
    </w:p>
    <w:p w14:paraId="63B7D4A4" w14:textId="77777777" w:rsidR="008B3C75" w:rsidRDefault="008B3C75" w:rsidP="008B3C75">
      <w:pPr>
        <w:pStyle w:val="Code"/>
      </w:pPr>
      <w:r>
        <w:t>{</w:t>
      </w:r>
    </w:p>
    <w:p w14:paraId="1E65941C" w14:textId="77777777" w:rsidR="008B3C75" w:rsidRDefault="008B3C75" w:rsidP="008B3C75">
      <w:pPr>
        <w:pStyle w:val="Code"/>
      </w:pPr>
      <w:r>
        <w:t xml:space="preserve">    notificationType                    [1] LINotificationType,</w:t>
      </w:r>
    </w:p>
    <w:p w14:paraId="39EFCBAA" w14:textId="77777777" w:rsidR="008B3C75" w:rsidRDefault="008B3C75" w:rsidP="008B3C75">
      <w:pPr>
        <w:pStyle w:val="Code"/>
      </w:pPr>
      <w:r>
        <w:t xml:space="preserve">    appliedTargetID                     [2] TargetIdentifier OPTIONAL,</w:t>
      </w:r>
    </w:p>
    <w:p w14:paraId="3F651C43" w14:textId="77777777" w:rsidR="008B3C75" w:rsidRDefault="008B3C75" w:rsidP="008B3C75">
      <w:pPr>
        <w:pStyle w:val="Code"/>
      </w:pPr>
      <w:r>
        <w:t xml:space="preserve">    appliedDeliveryInformation          [3] SEQUENCE OF LIAppliedDeliveryInformation OPTIONAL,</w:t>
      </w:r>
    </w:p>
    <w:p w14:paraId="24FA1893" w14:textId="77777777" w:rsidR="008B3C75" w:rsidRDefault="008B3C75" w:rsidP="008B3C75">
      <w:pPr>
        <w:pStyle w:val="Code"/>
      </w:pPr>
      <w:r>
        <w:t xml:space="preserve">    appliedStartTime                    [4] Timestamp OPTIONAL,</w:t>
      </w:r>
    </w:p>
    <w:p w14:paraId="298D77E6" w14:textId="77777777" w:rsidR="008B3C75" w:rsidRDefault="008B3C75" w:rsidP="008B3C75">
      <w:pPr>
        <w:pStyle w:val="Code"/>
      </w:pPr>
      <w:r>
        <w:t xml:space="preserve">    appliedEndTime                      [5] Timestamp OPTIONAL</w:t>
      </w:r>
    </w:p>
    <w:p w14:paraId="333D8ABF" w14:textId="77777777" w:rsidR="008B3C75" w:rsidRDefault="008B3C75" w:rsidP="008B3C75">
      <w:pPr>
        <w:pStyle w:val="Code"/>
      </w:pPr>
      <w:r>
        <w:t>}</w:t>
      </w:r>
    </w:p>
    <w:p w14:paraId="5B009335" w14:textId="77777777" w:rsidR="008B3C75" w:rsidRDefault="008B3C75" w:rsidP="008B3C75">
      <w:pPr>
        <w:pStyle w:val="Code"/>
      </w:pPr>
    </w:p>
    <w:p w14:paraId="401C3F95" w14:textId="77777777" w:rsidR="008B3C75" w:rsidRDefault="008B3C75" w:rsidP="008B3C75">
      <w:pPr>
        <w:pStyle w:val="CodeHeader"/>
      </w:pPr>
      <w:r>
        <w:t>-- ==========================</w:t>
      </w:r>
    </w:p>
    <w:p w14:paraId="16BFFD1D" w14:textId="77777777" w:rsidR="008B3C75" w:rsidRDefault="008B3C75" w:rsidP="008B3C75">
      <w:pPr>
        <w:pStyle w:val="CodeHeader"/>
      </w:pPr>
      <w:r>
        <w:t>-- LI Notification parameters</w:t>
      </w:r>
    </w:p>
    <w:p w14:paraId="5E5E0E09" w14:textId="77777777" w:rsidR="008B3C75" w:rsidRDefault="008B3C75" w:rsidP="008B3C75">
      <w:pPr>
        <w:pStyle w:val="Code"/>
      </w:pPr>
      <w:r>
        <w:t>-- ==========================</w:t>
      </w:r>
    </w:p>
    <w:p w14:paraId="594D5A91" w14:textId="77777777" w:rsidR="008B3C75" w:rsidRDefault="008B3C75" w:rsidP="008B3C75">
      <w:pPr>
        <w:pStyle w:val="Code"/>
      </w:pPr>
    </w:p>
    <w:p w14:paraId="07984AB7" w14:textId="77777777" w:rsidR="008B3C75" w:rsidRDefault="008B3C75" w:rsidP="008B3C75">
      <w:pPr>
        <w:pStyle w:val="Code"/>
      </w:pPr>
      <w:r>
        <w:t>LINotificationType ::= ENUMERATED</w:t>
      </w:r>
    </w:p>
    <w:p w14:paraId="78770061" w14:textId="77777777" w:rsidR="008B3C75" w:rsidRDefault="008B3C75" w:rsidP="008B3C75">
      <w:pPr>
        <w:pStyle w:val="Code"/>
      </w:pPr>
      <w:r>
        <w:t>{</w:t>
      </w:r>
    </w:p>
    <w:p w14:paraId="08568865" w14:textId="77777777" w:rsidR="008B3C75" w:rsidRDefault="008B3C75" w:rsidP="008B3C75">
      <w:pPr>
        <w:pStyle w:val="Code"/>
      </w:pPr>
      <w:r>
        <w:t xml:space="preserve">    activation(1),</w:t>
      </w:r>
    </w:p>
    <w:p w14:paraId="7ABB479B" w14:textId="77777777" w:rsidR="008B3C75" w:rsidRDefault="008B3C75" w:rsidP="008B3C75">
      <w:pPr>
        <w:pStyle w:val="Code"/>
      </w:pPr>
      <w:r>
        <w:t xml:space="preserve">    deactivation(2),</w:t>
      </w:r>
    </w:p>
    <w:p w14:paraId="7DB6F8FF" w14:textId="77777777" w:rsidR="008B3C75" w:rsidRDefault="008B3C75" w:rsidP="008B3C75">
      <w:pPr>
        <w:pStyle w:val="Code"/>
      </w:pPr>
      <w:r>
        <w:t xml:space="preserve">    modification(3)</w:t>
      </w:r>
    </w:p>
    <w:p w14:paraId="6F7B39DB" w14:textId="77777777" w:rsidR="008B3C75" w:rsidRDefault="008B3C75" w:rsidP="008B3C75">
      <w:pPr>
        <w:pStyle w:val="Code"/>
      </w:pPr>
      <w:r>
        <w:t>}</w:t>
      </w:r>
    </w:p>
    <w:p w14:paraId="65678410" w14:textId="77777777" w:rsidR="008B3C75" w:rsidRDefault="008B3C75" w:rsidP="008B3C75">
      <w:pPr>
        <w:pStyle w:val="Code"/>
      </w:pPr>
    </w:p>
    <w:p w14:paraId="4F423D3E" w14:textId="77777777" w:rsidR="008B3C75" w:rsidRDefault="008B3C75" w:rsidP="008B3C75">
      <w:pPr>
        <w:pStyle w:val="Code"/>
      </w:pPr>
      <w:r>
        <w:t>LIAppliedDeliveryInformation ::= SEQUENCE</w:t>
      </w:r>
    </w:p>
    <w:p w14:paraId="3B344EC9" w14:textId="77777777" w:rsidR="008B3C75" w:rsidRDefault="008B3C75" w:rsidP="008B3C75">
      <w:pPr>
        <w:pStyle w:val="Code"/>
      </w:pPr>
      <w:r>
        <w:t>{</w:t>
      </w:r>
    </w:p>
    <w:p w14:paraId="60BF5800" w14:textId="77777777" w:rsidR="008B3C75" w:rsidRDefault="008B3C75" w:rsidP="008B3C75">
      <w:pPr>
        <w:pStyle w:val="Code"/>
      </w:pPr>
      <w:r>
        <w:t xml:space="preserve">    hI2DeliveryIPAddress                [1] IPAddress OPTIONAL,</w:t>
      </w:r>
    </w:p>
    <w:p w14:paraId="279FCFD1" w14:textId="77777777" w:rsidR="008B3C75" w:rsidRDefault="008B3C75" w:rsidP="008B3C75">
      <w:pPr>
        <w:pStyle w:val="Code"/>
      </w:pPr>
      <w:r>
        <w:t xml:space="preserve">    hI2DeliveryPortNumber               [2] PortNumber OPTIONAL,</w:t>
      </w:r>
    </w:p>
    <w:p w14:paraId="38F45A45" w14:textId="77777777" w:rsidR="008B3C75" w:rsidRDefault="008B3C75" w:rsidP="008B3C75">
      <w:pPr>
        <w:pStyle w:val="Code"/>
      </w:pPr>
      <w:r>
        <w:t xml:space="preserve">    hI3DeliveryIPAddress                [3] IPAddress OPTIONAL,</w:t>
      </w:r>
    </w:p>
    <w:p w14:paraId="1137DEA3" w14:textId="77777777" w:rsidR="008B3C75" w:rsidRDefault="008B3C75" w:rsidP="008B3C75">
      <w:pPr>
        <w:pStyle w:val="Code"/>
      </w:pPr>
      <w:r>
        <w:t xml:space="preserve">    hI3DeliveryPortNumber               [4] PortNumber OPTIONAL</w:t>
      </w:r>
    </w:p>
    <w:p w14:paraId="2764D754" w14:textId="77777777" w:rsidR="008B3C75" w:rsidRDefault="008B3C75" w:rsidP="008B3C75">
      <w:pPr>
        <w:pStyle w:val="Code"/>
      </w:pPr>
      <w:r>
        <w:t>}</w:t>
      </w:r>
    </w:p>
    <w:p w14:paraId="62A56943" w14:textId="77777777" w:rsidR="008B3C75" w:rsidRDefault="008B3C75" w:rsidP="008B3C75">
      <w:pPr>
        <w:pStyle w:val="Code"/>
      </w:pPr>
    </w:p>
    <w:p w14:paraId="7EC40E92" w14:textId="77777777" w:rsidR="008B3C75" w:rsidRDefault="008B3C75" w:rsidP="008B3C75">
      <w:pPr>
        <w:pStyle w:val="CodeHeader"/>
      </w:pPr>
      <w:r>
        <w:t>-- ===============</w:t>
      </w:r>
    </w:p>
    <w:p w14:paraId="426FF212" w14:textId="77777777" w:rsidR="008B3C75" w:rsidRDefault="008B3C75" w:rsidP="008B3C75">
      <w:pPr>
        <w:pStyle w:val="CodeHeader"/>
      </w:pPr>
      <w:r>
        <w:t>-- MDF definitions</w:t>
      </w:r>
    </w:p>
    <w:p w14:paraId="5BA68044" w14:textId="77777777" w:rsidR="008B3C75" w:rsidRDefault="008B3C75" w:rsidP="008B3C75">
      <w:pPr>
        <w:pStyle w:val="Code"/>
      </w:pPr>
      <w:r>
        <w:t>-- ===============</w:t>
      </w:r>
    </w:p>
    <w:p w14:paraId="1D93A7D7" w14:textId="77777777" w:rsidR="008B3C75" w:rsidRDefault="008B3C75" w:rsidP="008B3C75">
      <w:pPr>
        <w:pStyle w:val="Code"/>
      </w:pPr>
    </w:p>
    <w:p w14:paraId="449AB59A" w14:textId="77777777" w:rsidR="008B3C75" w:rsidRDefault="008B3C75" w:rsidP="008B3C75">
      <w:pPr>
        <w:pStyle w:val="Code"/>
      </w:pPr>
      <w:r>
        <w:t>MDFCellSiteReport ::= SEQUENCE OF CellInformation</w:t>
      </w:r>
    </w:p>
    <w:p w14:paraId="7E35AE42" w14:textId="77777777" w:rsidR="008B3C75" w:rsidRDefault="008B3C75" w:rsidP="008B3C75">
      <w:pPr>
        <w:pStyle w:val="Code"/>
      </w:pPr>
    </w:p>
    <w:p w14:paraId="6C6B0798" w14:textId="77777777" w:rsidR="008B3C75" w:rsidRDefault="008B3C75" w:rsidP="008B3C75">
      <w:pPr>
        <w:pStyle w:val="CodeHeader"/>
      </w:pPr>
      <w:r>
        <w:t>-- =================</w:t>
      </w:r>
    </w:p>
    <w:p w14:paraId="610F4887" w14:textId="77777777" w:rsidR="008B3C75" w:rsidRDefault="008B3C75" w:rsidP="008B3C75">
      <w:pPr>
        <w:pStyle w:val="CodeHeader"/>
      </w:pPr>
      <w:r>
        <w:t>-- Common Parameters</w:t>
      </w:r>
    </w:p>
    <w:p w14:paraId="225E5C0E" w14:textId="77777777" w:rsidR="008B3C75" w:rsidRDefault="008B3C75" w:rsidP="008B3C75">
      <w:pPr>
        <w:pStyle w:val="Code"/>
      </w:pPr>
      <w:r>
        <w:t>-- =================</w:t>
      </w:r>
    </w:p>
    <w:p w14:paraId="18FE45FA" w14:textId="77777777" w:rsidR="008B3C75" w:rsidRDefault="008B3C75" w:rsidP="008B3C75">
      <w:pPr>
        <w:pStyle w:val="Code"/>
      </w:pPr>
    </w:p>
    <w:p w14:paraId="6DCF46D5" w14:textId="77777777" w:rsidR="008B3C75" w:rsidRDefault="008B3C75" w:rsidP="008B3C75">
      <w:pPr>
        <w:pStyle w:val="Code"/>
      </w:pPr>
      <w:r>
        <w:t>AccessType ::= ENUMERATED</w:t>
      </w:r>
    </w:p>
    <w:p w14:paraId="43DD505D" w14:textId="77777777" w:rsidR="008B3C75" w:rsidRDefault="008B3C75" w:rsidP="008B3C75">
      <w:pPr>
        <w:pStyle w:val="Code"/>
      </w:pPr>
      <w:r>
        <w:t>{</w:t>
      </w:r>
    </w:p>
    <w:p w14:paraId="1C60EAB6" w14:textId="77777777" w:rsidR="008B3C75" w:rsidRDefault="008B3C75" w:rsidP="008B3C75">
      <w:pPr>
        <w:pStyle w:val="Code"/>
      </w:pPr>
      <w:r>
        <w:t xml:space="preserve">    threeGPPAccess(1),</w:t>
      </w:r>
    </w:p>
    <w:p w14:paraId="4D19034F" w14:textId="77777777" w:rsidR="008B3C75" w:rsidRDefault="008B3C75" w:rsidP="008B3C75">
      <w:pPr>
        <w:pStyle w:val="Code"/>
      </w:pPr>
      <w:r>
        <w:t xml:space="preserve">    nonThreeGPPAccess(2),</w:t>
      </w:r>
    </w:p>
    <w:p w14:paraId="53A0DA92" w14:textId="77777777" w:rsidR="008B3C75" w:rsidRDefault="008B3C75" w:rsidP="008B3C75">
      <w:pPr>
        <w:pStyle w:val="Code"/>
      </w:pPr>
      <w:r>
        <w:t xml:space="preserve">    threeGPPandNonThreeGPPAccess(3)</w:t>
      </w:r>
    </w:p>
    <w:p w14:paraId="5CEDE9F4" w14:textId="77777777" w:rsidR="008B3C75" w:rsidRDefault="008B3C75" w:rsidP="008B3C75">
      <w:pPr>
        <w:pStyle w:val="Code"/>
      </w:pPr>
      <w:r>
        <w:t>}</w:t>
      </w:r>
    </w:p>
    <w:p w14:paraId="2E352A75" w14:textId="77777777" w:rsidR="008B3C75" w:rsidRDefault="008B3C75" w:rsidP="008B3C75">
      <w:pPr>
        <w:pStyle w:val="Code"/>
      </w:pPr>
    </w:p>
    <w:p w14:paraId="48AA84CC" w14:textId="77777777" w:rsidR="008B3C75" w:rsidRDefault="008B3C75" w:rsidP="008B3C75">
      <w:pPr>
        <w:pStyle w:val="Code"/>
      </w:pPr>
      <w:r>
        <w:t>Direction ::= ENUMERATED</w:t>
      </w:r>
    </w:p>
    <w:p w14:paraId="50B56C16" w14:textId="77777777" w:rsidR="008B3C75" w:rsidRDefault="008B3C75" w:rsidP="008B3C75">
      <w:pPr>
        <w:pStyle w:val="Code"/>
      </w:pPr>
      <w:r>
        <w:t>{</w:t>
      </w:r>
    </w:p>
    <w:p w14:paraId="5B0069FF" w14:textId="77777777" w:rsidR="008B3C75" w:rsidRDefault="008B3C75" w:rsidP="008B3C75">
      <w:pPr>
        <w:pStyle w:val="Code"/>
      </w:pPr>
      <w:r>
        <w:t xml:space="preserve">    fromTarget(1),</w:t>
      </w:r>
    </w:p>
    <w:p w14:paraId="39EF4BF4" w14:textId="77777777" w:rsidR="008B3C75" w:rsidRDefault="008B3C75" w:rsidP="008B3C75">
      <w:pPr>
        <w:pStyle w:val="Code"/>
      </w:pPr>
      <w:r>
        <w:t xml:space="preserve">    toTarget(2)</w:t>
      </w:r>
    </w:p>
    <w:p w14:paraId="2C41B432" w14:textId="77777777" w:rsidR="008B3C75" w:rsidRDefault="008B3C75" w:rsidP="008B3C75">
      <w:pPr>
        <w:pStyle w:val="Code"/>
      </w:pPr>
      <w:r>
        <w:t>}</w:t>
      </w:r>
    </w:p>
    <w:p w14:paraId="6FAAB2DC" w14:textId="77777777" w:rsidR="008B3C75" w:rsidRDefault="008B3C75" w:rsidP="008B3C75">
      <w:pPr>
        <w:pStyle w:val="Code"/>
      </w:pPr>
    </w:p>
    <w:p w14:paraId="029C93D1" w14:textId="77777777" w:rsidR="008B3C75" w:rsidRDefault="008B3C75" w:rsidP="008B3C75">
      <w:pPr>
        <w:pStyle w:val="Code"/>
      </w:pPr>
      <w:r>
        <w:t>DNN ::= UTF8String</w:t>
      </w:r>
    </w:p>
    <w:p w14:paraId="4BDF6FFF" w14:textId="77777777" w:rsidR="008B3C75" w:rsidRDefault="008B3C75" w:rsidP="008B3C75">
      <w:pPr>
        <w:pStyle w:val="Code"/>
      </w:pPr>
    </w:p>
    <w:p w14:paraId="55D876E2" w14:textId="77777777" w:rsidR="008B3C75" w:rsidRDefault="008B3C75" w:rsidP="008B3C75">
      <w:pPr>
        <w:pStyle w:val="Code"/>
      </w:pPr>
      <w:r>
        <w:t>E164Number ::= NumericString (SIZE(1..15))</w:t>
      </w:r>
    </w:p>
    <w:p w14:paraId="6C55A67F" w14:textId="77777777" w:rsidR="008B3C75" w:rsidRDefault="008B3C75" w:rsidP="008B3C75">
      <w:pPr>
        <w:pStyle w:val="Code"/>
      </w:pPr>
    </w:p>
    <w:p w14:paraId="2CE153A5" w14:textId="77777777" w:rsidR="008B3C75" w:rsidRDefault="008B3C75" w:rsidP="008B3C75">
      <w:pPr>
        <w:pStyle w:val="Code"/>
      </w:pPr>
      <w:r>
        <w:t>EmailAddress ::= UTF8String</w:t>
      </w:r>
    </w:p>
    <w:p w14:paraId="5B529E02" w14:textId="77777777" w:rsidR="008B3C75" w:rsidRDefault="008B3C75" w:rsidP="008B3C75">
      <w:pPr>
        <w:pStyle w:val="Code"/>
      </w:pPr>
    </w:p>
    <w:p w14:paraId="0B848DFE" w14:textId="77777777" w:rsidR="008B3C75" w:rsidRDefault="008B3C75" w:rsidP="008B3C75">
      <w:pPr>
        <w:pStyle w:val="Code"/>
      </w:pPr>
      <w:r>
        <w:t>EUI64 ::= OCTET STRING (SIZE(8))</w:t>
      </w:r>
    </w:p>
    <w:p w14:paraId="774805E3" w14:textId="77777777" w:rsidR="008B3C75" w:rsidRDefault="008B3C75" w:rsidP="008B3C75">
      <w:pPr>
        <w:pStyle w:val="Code"/>
      </w:pPr>
    </w:p>
    <w:p w14:paraId="2116D3A5" w14:textId="77777777" w:rsidR="008B3C75" w:rsidRDefault="008B3C75" w:rsidP="008B3C75">
      <w:pPr>
        <w:pStyle w:val="Code"/>
      </w:pPr>
      <w:r>
        <w:t>FiveGGUTI ::= SEQUENCE</w:t>
      </w:r>
    </w:p>
    <w:p w14:paraId="03C2364A" w14:textId="77777777" w:rsidR="008B3C75" w:rsidRDefault="008B3C75" w:rsidP="008B3C75">
      <w:pPr>
        <w:pStyle w:val="Code"/>
      </w:pPr>
      <w:r>
        <w:t>{</w:t>
      </w:r>
    </w:p>
    <w:p w14:paraId="4CA96416" w14:textId="77777777" w:rsidR="008B3C75" w:rsidRDefault="008B3C75" w:rsidP="008B3C75">
      <w:pPr>
        <w:pStyle w:val="Code"/>
      </w:pPr>
      <w:r>
        <w:t xml:space="preserve">    mCC         [1] MCC,</w:t>
      </w:r>
    </w:p>
    <w:p w14:paraId="19718A78" w14:textId="77777777" w:rsidR="008B3C75" w:rsidRDefault="008B3C75" w:rsidP="008B3C75">
      <w:pPr>
        <w:pStyle w:val="Code"/>
      </w:pPr>
      <w:r>
        <w:t xml:space="preserve">    mNC         [2] MNC,</w:t>
      </w:r>
    </w:p>
    <w:p w14:paraId="33D9D557" w14:textId="77777777" w:rsidR="008B3C75" w:rsidRDefault="008B3C75" w:rsidP="008B3C75">
      <w:pPr>
        <w:pStyle w:val="Code"/>
      </w:pPr>
      <w:r>
        <w:t xml:space="preserve">    aMFRegionID [3] AMFRegionID,</w:t>
      </w:r>
    </w:p>
    <w:p w14:paraId="46DA49D7" w14:textId="77777777" w:rsidR="008B3C75" w:rsidRDefault="008B3C75" w:rsidP="008B3C75">
      <w:pPr>
        <w:pStyle w:val="Code"/>
      </w:pPr>
      <w:r>
        <w:t xml:space="preserve">    aMFSetID    [4] AMFSetID,</w:t>
      </w:r>
    </w:p>
    <w:p w14:paraId="3F4F91C6" w14:textId="77777777" w:rsidR="008B3C75" w:rsidRDefault="008B3C75" w:rsidP="008B3C75">
      <w:pPr>
        <w:pStyle w:val="Code"/>
      </w:pPr>
      <w:r>
        <w:t xml:space="preserve">    aMFPointer  [5] AMFPointer,</w:t>
      </w:r>
    </w:p>
    <w:p w14:paraId="6A983C82" w14:textId="77777777" w:rsidR="008B3C75" w:rsidRDefault="008B3C75" w:rsidP="008B3C75">
      <w:pPr>
        <w:pStyle w:val="Code"/>
      </w:pPr>
      <w:r>
        <w:t xml:space="preserve">    fiveGTMSI   [6] FiveGTMSI</w:t>
      </w:r>
    </w:p>
    <w:p w14:paraId="6D56306C" w14:textId="77777777" w:rsidR="008B3C75" w:rsidRDefault="008B3C75" w:rsidP="008B3C75">
      <w:pPr>
        <w:pStyle w:val="Code"/>
      </w:pPr>
      <w:r>
        <w:t>}</w:t>
      </w:r>
    </w:p>
    <w:p w14:paraId="1E8CA057" w14:textId="77777777" w:rsidR="008B3C75" w:rsidRDefault="008B3C75" w:rsidP="008B3C75">
      <w:pPr>
        <w:pStyle w:val="Code"/>
      </w:pPr>
    </w:p>
    <w:p w14:paraId="13EFDBE3" w14:textId="77777777" w:rsidR="008B3C75" w:rsidRDefault="008B3C75" w:rsidP="008B3C75">
      <w:pPr>
        <w:pStyle w:val="Code"/>
      </w:pPr>
      <w:r>
        <w:t>FiveGMMCause ::= INTEGER (0..255)</w:t>
      </w:r>
    </w:p>
    <w:p w14:paraId="73D3425E" w14:textId="77777777" w:rsidR="008B3C75" w:rsidRDefault="008B3C75" w:rsidP="008B3C75">
      <w:pPr>
        <w:pStyle w:val="Code"/>
      </w:pPr>
    </w:p>
    <w:p w14:paraId="0AA6051D" w14:textId="77777777" w:rsidR="008B3C75" w:rsidRDefault="008B3C75" w:rsidP="008B3C75">
      <w:pPr>
        <w:pStyle w:val="Code"/>
      </w:pPr>
      <w:r>
        <w:t>FiveGSMRequestType ::= ENUMERATED</w:t>
      </w:r>
    </w:p>
    <w:p w14:paraId="1E1EF1D8" w14:textId="77777777" w:rsidR="008B3C75" w:rsidRDefault="008B3C75" w:rsidP="008B3C75">
      <w:pPr>
        <w:pStyle w:val="Code"/>
      </w:pPr>
      <w:r>
        <w:t>{</w:t>
      </w:r>
    </w:p>
    <w:p w14:paraId="2430A9D0" w14:textId="77777777" w:rsidR="008B3C75" w:rsidRDefault="008B3C75" w:rsidP="008B3C75">
      <w:pPr>
        <w:pStyle w:val="Code"/>
      </w:pPr>
      <w:r>
        <w:t xml:space="preserve">    initialRequest(1),</w:t>
      </w:r>
    </w:p>
    <w:p w14:paraId="79EF48D5" w14:textId="77777777" w:rsidR="008B3C75" w:rsidRDefault="008B3C75" w:rsidP="008B3C75">
      <w:pPr>
        <w:pStyle w:val="Code"/>
      </w:pPr>
      <w:r>
        <w:t xml:space="preserve">    existingPDUSession(2),</w:t>
      </w:r>
    </w:p>
    <w:p w14:paraId="6BC9FD07" w14:textId="77777777" w:rsidR="008B3C75" w:rsidRDefault="008B3C75" w:rsidP="008B3C75">
      <w:pPr>
        <w:pStyle w:val="Code"/>
      </w:pPr>
      <w:r>
        <w:t xml:space="preserve">    initialEmergencyRequest(3),</w:t>
      </w:r>
    </w:p>
    <w:p w14:paraId="3EFCD3E1" w14:textId="77777777" w:rsidR="008B3C75" w:rsidRDefault="008B3C75" w:rsidP="008B3C75">
      <w:pPr>
        <w:pStyle w:val="Code"/>
      </w:pPr>
      <w:r>
        <w:t xml:space="preserve">    existingEmergencyPDUSession(4),</w:t>
      </w:r>
    </w:p>
    <w:p w14:paraId="04592C98" w14:textId="77777777" w:rsidR="008B3C75" w:rsidRDefault="008B3C75" w:rsidP="008B3C75">
      <w:pPr>
        <w:pStyle w:val="Code"/>
      </w:pPr>
      <w:r>
        <w:t xml:space="preserve">    modificationRequest(5),</w:t>
      </w:r>
    </w:p>
    <w:p w14:paraId="6C106C21" w14:textId="77777777" w:rsidR="008B3C75" w:rsidRDefault="008B3C75" w:rsidP="008B3C75">
      <w:pPr>
        <w:pStyle w:val="Code"/>
      </w:pPr>
      <w:r>
        <w:t xml:space="preserve">    reserved(6),</w:t>
      </w:r>
    </w:p>
    <w:p w14:paraId="4D110E92" w14:textId="77777777" w:rsidR="008B3C75" w:rsidRDefault="008B3C75" w:rsidP="008B3C75">
      <w:pPr>
        <w:pStyle w:val="Code"/>
      </w:pPr>
      <w:r>
        <w:t xml:space="preserve">    mAPDURequest(7)</w:t>
      </w:r>
    </w:p>
    <w:p w14:paraId="2268D620" w14:textId="77777777" w:rsidR="008B3C75" w:rsidRDefault="008B3C75" w:rsidP="008B3C75">
      <w:pPr>
        <w:pStyle w:val="Code"/>
      </w:pPr>
      <w:r>
        <w:t>}</w:t>
      </w:r>
    </w:p>
    <w:p w14:paraId="2AEB505C" w14:textId="77777777" w:rsidR="008B3C75" w:rsidRDefault="008B3C75" w:rsidP="008B3C75">
      <w:pPr>
        <w:pStyle w:val="Code"/>
      </w:pPr>
    </w:p>
    <w:p w14:paraId="20769EE2" w14:textId="77777777" w:rsidR="008B3C75" w:rsidRDefault="008B3C75" w:rsidP="008B3C75">
      <w:pPr>
        <w:pStyle w:val="Code"/>
      </w:pPr>
      <w:r>
        <w:t>FiveGSMCause ::= INTEGER (0..255)</w:t>
      </w:r>
    </w:p>
    <w:p w14:paraId="01BA0631" w14:textId="77777777" w:rsidR="008B3C75" w:rsidRDefault="008B3C75" w:rsidP="008B3C75">
      <w:pPr>
        <w:pStyle w:val="Code"/>
      </w:pPr>
    </w:p>
    <w:p w14:paraId="588C4138" w14:textId="77777777" w:rsidR="008B3C75" w:rsidRDefault="008B3C75" w:rsidP="008B3C75">
      <w:pPr>
        <w:pStyle w:val="Code"/>
      </w:pPr>
      <w:r>
        <w:t>FiveGTMSI ::= INTEGER (0..4294967295)</w:t>
      </w:r>
    </w:p>
    <w:p w14:paraId="17AEDCC3" w14:textId="77777777" w:rsidR="008B3C75" w:rsidRDefault="008B3C75" w:rsidP="008B3C75">
      <w:pPr>
        <w:pStyle w:val="Code"/>
      </w:pPr>
    </w:p>
    <w:p w14:paraId="2A57E009" w14:textId="77777777" w:rsidR="008B3C75" w:rsidRDefault="008B3C75" w:rsidP="008B3C75">
      <w:pPr>
        <w:pStyle w:val="Code"/>
      </w:pPr>
      <w:r>
        <w:t>FTEID ::= SEQUENCE</w:t>
      </w:r>
    </w:p>
    <w:p w14:paraId="083A7FC8" w14:textId="77777777" w:rsidR="008B3C75" w:rsidRDefault="008B3C75" w:rsidP="008B3C75">
      <w:pPr>
        <w:pStyle w:val="Code"/>
      </w:pPr>
      <w:r>
        <w:t>{</w:t>
      </w:r>
    </w:p>
    <w:p w14:paraId="4744CC36" w14:textId="77777777" w:rsidR="008B3C75" w:rsidRDefault="008B3C75" w:rsidP="008B3C75">
      <w:pPr>
        <w:pStyle w:val="Code"/>
      </w:pPr>
      <w:r>
        <w:t xml:space="preserve">    tEID        [1] INTEGER (0.. 4294967295),</w:t>
      </w:r>
    </w:p>
    <w:p w14:paraId="355B0211" w14:textId="77777777" w:rsidR="008B3C75" w:rsidRDefault="008B3C75" w:rsidP="008B3C75">
      <w:pPr>
        <w:pStyle w:val="Code"/>
      </w:pPr>
      <w:r>
        <w:t xml:space="preserve">    iPv4Address [2] IPv4Address OPTIONAL,</w:t>
      </w:r>
    </w:p>
    <w:p w14:paraId="7F6B26D4" w14:textId="77777777" w:rsidR="008B3C75" w:rsidRDefault="008B3C75" w:rsidP="008B3C75">
      <w:pPr>
        <w:pStyle w:val="Code"/>
      </w:pPr>
      <w:r>
        <w:t xml:space="preserve">    iPv6Address [3] IPv6Address OPTIONAL</w:t>
      </w:r>
    </w:p>
    <w:p w14:paraId="4CBD9F5B" w14:textId="77777777" w:rsidR="008B3C75" w:rsidRDefault="008B3C75" w:rsidP="008B3C75">
      <w:pPr>
        <w:pStyle w:val="Code"/>
      </w:pPr>
      <w:r>
        <w:t>}</w:t>
      </w:r>
    </w:p>
    <w:p w14:paraId="21974824" w14:textId="77777777" w:rsidR="008B3C75" w:rsidRDefault="008B3C75" w:rsidP="008B3C75">
      <w:pPr>
        <w:pStyle w:val="Code"/>
      </w:pPr>
    </w:p>
    <w:p w14:paraId="43B75E00" w14:textId="77777777" w:rsidR="008B3C75" w:rsidRDefault="008B3C75" w:rsidP="008B3C75">
      <w:pPr>
        <w:pStyle w:val="Code"/>
      </w:pPr>
      <w:r>
        <w:t>GPSI ::= CHOICE</w:t>
      </w:r>
    </w:p>
    <w:p w14:paraId="6C9E066E" w14:textId="77777777" w:rsidR="008B3C75" w:rsidRDefault="008B3C75" w:rsidP="008B3C75">
      <w:pPr>
        <w:pStyle w:val="Code"/>
      </w:pPr>
      <w:r>
        <w:t>{</w:t>
      </w:r>
    </w:p>
    <w:p w14:paraId="0569A167" w14:textId="77777777" w:rsidR="008B3C75" w:rsidRDefault="008B3C75" w:rsidP="008B3C75">
      <w:pPr>
        <w:pStyle w:val="Code"/>
      </w:pPr>
      <w:r>
        <w:t xml:space="preserve">    mSISDN      [1] MSISDN,</w:t>
      </w:r>
    </w:p>
    <w:p w14:paraId="40618E36" w14:textId="77777777" w:rsidR="008B3C75" w:rsidRDefault="008B3C75" w:rsidP="008B3C75">
      <w:pPr>
        <w:pStyle w:val="Code"/>
      </w:pPr>
      <w:r>
        <w:t xml:space="preserve">    nAI         [2] NAI</w:t>
      </w:r>
    </w:p>
    <w:p w14:paraId="79998462" w14:textId="77777777" w:rsidR="008B3C75" w:rsidRDefault="008B3C75" w:rsidP="008B3C75">
      <w:pPr>
        <w:pStyle w:val="Code"/>
      </w:pPr>
      <w:r>
        <w:t>}</w:t>
      </w:r>
    </w:p>
    <w:p w14:paraId="11788A7B" w14:textId="77777777" w:rsidR="008B3C75" w:rsidRDefault="008B3C75" w:rsidP="008B3C75">
      <w:pPr>
        <w:pStyle w:val="Code"/>
      </w:pPr>
    </w:p>
    <w:p w14:paraId="5865534B" w14:textId="77777777" w:rsidR="008B3C75" w:rsidRDefault="008B3C75" w:rsidP="008B3C75">
      <w:pPr>
        <w:pStyle w:val="Code"/>
      </w:pPr>
      <w:r>
        <w:t>GUAMI ::= SEQUENCE</w:t>
      </w:r>
    </w:p>
    <w:p w14:paraId="42395071" w14:textId="77777777" w:rsidR="008B3C75" w:rsidRDefault="008B3C75" w:rsidP="008B3C75">
      <w:pPr>
        <w:pStyle w:val="Code"/>
      </w:pPr>
      <w:r>
        <w:t>{</w:t>
      </w:r>
    </w:p>
    <w:p w14:paraId="2BCFE3FB" w14:textId="77777777" w:rsidR="008B3C75" w:rsidRDefault="008B3C75" w:rsidP="008B3C75">
      <w:pPr>
        <w:pStyle w:val="Code"/>
      </w:pPr>
      <w:r>
        <w:t xml:space="preserve">    aMFID       [1] AMFID,</w:t>
      </w:r>
    </w:p>
    <w:p w14:paraId="6169E15C" w14:textId="77777777" w:rsidR="008B3C75" w:rsidRDefault="008B3C75" w:rsidP="008B3C75">
      <w:pPr>
        <w:pStyle w:val="Code"/>
      </w:pPr>
      <w:r>
        <w:t xml:space="preserve">    pLMNID      [2] PLMNID</w:t>
      </w:r>
    </w:p>
    <w:p w14:paraId="35F763B5" w14:textId="77777777" w:rsidR="008B3C75" w:rsidRDefault="008B3C75" w:rsidP="008B3C75">
      <w:pPr>
        <w:pStyle w:val="Code"/>
      </w:pPr>
      <w:r>
        <w:t>}</w:t>
      </w:r>
    </w:p>
    <w:p w14:paraId="6EB8F60F" w14:textId="77777777" w:rsidR="008B3C75" w:rsidRDefault="008B3C75" w:rsidP="008B3C75">
      <w:pPr>
        <w:pStyle w:val="Code"/>
      </w:pPr>
    </w:p>
    <w:p w14:paraId="48C49F73" w14:textId="77777777" w:rsidR="008B3C75" w:rsidRDefault="008B3C75" w:rsidP="008B3C75">
      <w:pPr>
        <w:pStyle w:val="Code"/>
      </w:pPr>
      <w:r>
        <w:t>GUMMEI ::= SEQUENCE</w:t>
      </w:r>
    </w:p>
    <w:p w14:paraId="3A25DE50" w14:textId="77777777" w:rsidR="008B3C75" w:rsidRDefault="008B3C75" w:rsidP="008B3C75">
      <w:pPr>
        <w:pStyle w:val="Code"/>
      </w:pPr>
      <w:r>
        <w:t>{</w:t>
      </w:r>
    </w:p>
    <w:p w14:paraId="59CE6D3E" w14:textId="77777777" w:rsidR="008B3C75" w:rsidRDefault="008B3C75" w:rsidP="008B3C75">
      <w:pPr>
        <w:pStyle w:val="Code"/>
      </w:pPr>
      <w:r>
        <w:t xml:space="preserve">    mMEID       [1] MMEID,</w:t>
      </w:r>
    </w:p>
    <w:p w14:paraId="5F41B69E" w14:textId="77777777" w:rsidR="008B3C75" w:rsidRDefault="008B3C75" w:rsidP="008B3C75">
      <w:pPr>
        <w:pStyle w:val="Code"/>
      </w:pPr>
      <w:r>
        <w:t xml:space="preserve">    mCC         [2] MCC,</w:t>
      </w:r>
    </w:p>
    <w:p w14:paraId="7707B618" w14:textId="77777777" w:rsidR="008B3C75" w:rsidRDefault="008B3C75" w:rsidP="008B3C75">
      <w:pPr>
        <w:pStyle w:val="Code"/>
      </w:pPr>
      <w:r>
        <w:t xml:space="preserve">    mNC         [3] MNC</w:t>
      </w:r>
    </w:p>
    <w:p w14:paraId="7DE1A9BB" w14:textId="77777777" w:rsidR="008B3C75" w:rsidRDefault="008B3C75" w:rsidP="008B3C75">
      <w:pPr>
        <w:pStyle w:val="Code"/>
      </w:pPr>
      <w:r>
        <w:t>}</w:t>
      </w:r>
    </w:p>
    <w:p w14:paraId="5539643E" w14:textId="77777777" w:rsidR="008B3C75" w:rsidRDefault="008B3C75" w:rsidP="008B3C75">
      <w:pPr>
        <w:pStyle w:val="Code"/>
      </w:pPr>
    </w:p>
    <w:p w14:paraId="15C77B5D" w14:textId="77777777" w:rsidR="008B3C75" w:rsidRDefault="008B3C75" w:rsidP="008B3C75">
      <w:pPr>
        <w:pStyle w:val="Code"/>
      </w:pPr>
      <w:r>
        <w:t>HomeNetworkPublicKeyID ::= OCTET STRING</w:t>
      </w:r>
    </w:p>
    <w:p w14:paraId="20D45449" w14:textId="77777777" w:rsidR="008B3C75" w:rsidRDefault="008B3C75" w:rsidP="008B3C75">
      <w:pPr>
        <w:pStyle w:val="Code"/>
      </w:pPr>
    </w:p>
    <w:p w14:paraId="0CB24286" w14:textId="77777777" w:rsidR="008B3C75" w:rsidRDefault="008B3C75" w:rsidP="008B3C75">
      <w:pPr>
        <w:pStyle w:val="Code"/>
      </w:pPr>
      <w:r>
        <w:t>HSMFURI ::= UTF8String</w:t>
      </w:r>
    </w:p>
    <w:p w14:paraId="2DAEC587" w14:textId="77777777" w:rsidR="008B3C75" w:rsidRDefault="008B3C75" w:rsidP="008B3C75">
      <w:pPr>
        <w:pStyle w:val="Code"/>
      </w:pPr>
    </w:p>
    <w:p w14:paraId="24DCA463" w14:textId="77777777" w:rsidR="008B3C75" w:rsidRDefault="008B3C75" w:rsidP="008B3C75">
      <w:pPr>
        <w:pStyle w:val="Code"/>
      </w:pPr>
      <w:r>
        <w:t>IMEI ::= NumericString (SIZE(14))</w:t>
      </w:r>
    </w:p>
    <w:p w14:paraId="3F9B235C" w14:textId="77777777" w:rsidR="008B3C75" w:rsidRDefault="008B3C75" w:rsidP="008B3C75">
      <w:pPr>
        <w:pStyle w:val="Code"/>
      </w:pPr>
    </w:p>
    <w:p w14:paraId="3DA85F82" w14:textId="77777777" w:rsidR="008B3C75" w:rsidRDefault="008B3C75" w:rsidP="008B3C75">
      <w:pPr>
        <w:pStyle w:val="Code"/>
      </w:pPr>
      <w:r>
        <w:t>IMEISV ::= NumericString (SIZE(16))</w:t>
      </w:r>
    </w:p>
    <w:p w14:paraId="7F64C4F5" w14:textId="77777777" w:rsidR="008B3C75" w:rsidRDefault="008B3C75" w:rsidP="008B3C75">
      <w:pPr>
        <w:pStyle w:val="Code"/>
      </w:pPr>
    </w:p>
    <w:p w14:paraId="57E4D6D3" w14:textId="77777777" w:rsidR="008B3C75" w:rsidRDefault="008B3C75" w:rsidP="008B3C75">
      <w:pPr>
        <w:pStyle w:val="Code"/>
      </w:pPr>
      <w:r>
        <w:t>IMPI ::= NAI</w:t>
      </w:r>
    </w:p>
    <w:p w14:paraId="0112452E" w14:textId="77777777" w:rsidR="008B3C75" w:rsidRDefault="008B3C75" w:rsidP="008B3C75">
      <w:pPr>
        <w:pStyle w:val="Code"/>
      </w:pPr>
    </w:p>
    <w:p w14:paraId="34F4B819" w14:textId="77777777" w:rsidR="008B3C75" w:rsidRDefault="008B3C75" w:rsidP="008B3C75">
      <w:pPr>
        <w:pStyle w:val="Code"/>
      </w:pPr>
      <w:r>
        <w:t>IMPU ::= CHOICE</w:t>
      </w:r>
    </w:p>
    <w:p w14:paraId="2B476E60" w14:textId="77777777" w:rsidR="008B3C75" w:rsidRDefault="008B3C75" w:rsidP="008B3C75">
      <w:pPr>
        <w:pStyle w:val="Code"/>
      </w:pPr>
      <w:r>
        <w:t>{</w:t>
      </w:r>
    </w:p>
    <w:p w14:paraId="6E622F4D" w14:textId="77777777" w:rsidR="008B3C75" w:rsidRDefault="008B3C75" w:rsidP="008B3C75">
      <w:pPr>
        <w:pStyle w:val="Code"/>
      </w:pPr>
      <w:r>
        <w:t xml:space="preserve">    sIPURI [1] SIPURI,</w:t>
      </w:r>
    </w:p>
    <w:p w14:paraId="47BD9E09" w14:textId="77777777" w:rsidR="008B3C75" w:rsidRDefault="008B3C75" w:rsidP="008B3C75">
      <w:pPr>
        <w:pStyle w:val="Code"/>
      </w:pPr>
      <w:r>
        <w:t xml:space="preserve">    tELURI [2] TELURI</w:t>
      </w:r>
    </w:p>
    <w:p w14:paraId="5064A7A5" w14:textId="77777777" w:rsidR="008B3C75" w:rsidRDefault="008B3C75" w:rsidP="008B3C75">
      <w:pPr>
        <w:pStyle w:val="Code"/>
      </w:pPr>
      <w:r>
        <w:t>}</w:t>
      </w:r>
    </w:p>
    <w:p w14:paraId="40803FC1" w14:textId="77777777" w:rsidR="008B3C75" w:rsidRDefault="008B3C75" w:rsidP="008B3C75">
      <w:pPr>
        <w:pStyle w:val="Code"/>
      </w:pPr>
    </w:p>
    <w:p w14:paraId="131AAEA6" w14:textId="77777777" w:rsidR="008B3C75" w:rsidRDefault="008B3C75" w:rsidP="008B3C75">
      <w:pPr>
        <w:pStyle w:val="Code"/>
      </w:pPr>
      <w:r>
        <w:t>IMSI ::= NumericString (SIZE(6..15))</w:t>
      </w:r>
    </w:p>
    <w:p w14:paraId="01AAE07D" w14:textId="77777777" w:rsidR="008B3C75" w:rsidRDefault="008B3C75" w:rsidP="008B3C75">
      <w:pPr>
        <w:pStyle w:val="Code"/>
      </w:pPr>
    </w:p>
    <w:p w14:paraId="1372C825" w14:textId="77777777" w:rsidR="008B3C75" w:rsidRDefault="008B3C75" w:rsidP="008B3C75">
      <w:pPr>
        <w:pStyle w:val="Code"/>
      </w:pPr>
      <w:r>
        <w:t>Initiator ::= ENUMERATED</w:t>
      </w:r>
    </w:p>
    <w:p w14:paraId="3574F7C8" w14:textId="77777777" w:rsidR="008B3C75" w:rsidRDefault="008B3C75" w:rsidP="008B3C75">
      <w:pPr>
        <w:pStyle w:val="Code"/>
      </w:pPr>
      <w:r>
        <w:t>{</w:t>
      </w:r>
    </w:p>
    <w:p w14:paraId="635270F2" w14:textId="77777777" w:rsidR="008B3C75" w:rsidRDefault="008B3C75" w:rsidP="008B3C75">
      <w:pPr>
        <w:pStyle w:val="Code"/>
      </w:pPr>
      <w:r>
        <w:t xml:space="preserve">    uE(1),</w:t>
      </w:r>
    </w:p>
    <w:p w14:paraId="6CC3E414" w14:textId="77777777" w:rsidR="008B3C75" w:rsidRDefault="008B3C75" w:rsidP="008B3C75">
      <w:pPr>
        <w:pStyle w:val="Code"/>
      </w:pPr>
      <w:r>
        <w:t xml:space="preserve">    network(2),</w:t>
      </w:r>
    </w:p>
    <w:p w14:paraId="3211D03F" w14:textId="77777777" w:rsidR="008B3C75" w:rsidRDefault="008B3C75" w:rsidP="008B3C75">
      <w:pPr>
        <w:pStyle w:val="Code"/>
      </w:pPr>
      <w:r>
        <w:t xml:space="preserve">    unknown(3)</w:t>
      </w:r>
    </w:p>
    <w:p w14:paraId="706ED9D3" w14:textId="77777777" w:rsidR="008B3C75" w:rsidRDefault="008B3C75" w:rsidP="008B3C75">
      <w:pPr>
        <w:pStyle w:val="Code"/>
      </w:pPr>
      <w:r>
        <w:t>}</w:t>
      </w:r>
    </w:p>
    <w:p w14:paraId="67A764CB" w14:textId="77777777" w:rsidR="008B3C75" w:rsidRDefault="008B3C75" w:rsidP="008B3C75">
      <w:pPr>
        <w:pStyle w:val="Code"/>
      </w:pPr>
    </w:p>
    <w:p w14:paraId="1BD2A461" w14:textId="77777777" w:rsidR="008B3C75" w:rsidRDefault="008B3C75" w:rsidP="008B3C75">
      <w:pPr>
        <w:pStyle w:val="Code"/>
      </w:pPr>
      <w:r>
        <w:t>IPAddress ::= CHOICE</w:t>
      </w:r>
    </w:p>
    <w:p w14:paraId="7AF8CE8A" w14:textId="77777777" w:rsidR="008B3C75" w:rsidRDefault="008B3C75" w:rsidP="008B3C75">
      <w:pPr>
        <w:pStyle w:val="Code"/>
      </w:pPr>
      <w:r>
        <w:t>{</w:t>
      </w:r>
    </w:p>
    <w:p w14:paraId="361871E7" w14:textId="77777777" w:rsidR="008B3C75" w:rsidRDefault="008B3C75" w:rsidP="008B3C75">
      <w:pPr>
        <w:pStyle w:val="Code"/>
      </w:pPr>
      <w:r>
        <w:t xml:space="preserve">    iPv4Address [1] IPv4Address,</w:t>
      </w:r>
    </w:p>
    <w:p w14:paraId="62D688CD" w14:textId="77777777" w:rsidR="008B3C75" w:rsidRDefault="008B3C75" w:rsidP="008B3C75">
      <w:pPr>
        <w:pStyle w:val="Code"/>
      </w:pPr>
      <w:r>
        <w:t xml:space="preserve">    iPv6Address [2] IPv6Address</w:t>
      </w:r>
    </w:p>
    <w:p w14:paraId="5B4B112A" w14:textId="77777777" w:rsidR="008B3C75" w:rsidRDefault="008B3C75" w:rsidP="008B3C75">
      <w:pPr>
        <w:pStyle w:val="Code"/>
      </w:pPr>
      <w:r>
        <w:t>}</w:t>
      </w:r>
    </w:p>
    <w:p w14:paraId="69DE594A" w14:textId="77777777" w:rsidR="008B3C75" w:rsidRDefault="008B3C75" w:rsidP="008B3C75">
      <w:pPr>
        <w:pStyle w:val="Code"/>
      </w:pPr>
    </w:p>
    <w:p w14:paraId="12144E57" w14:textId="77777777" w:rsidR="008B3C75" w:rsidRDefault="008B3C75" w:rsidP="008B3C75">
      <w:pPr>
        <w:pStyle w:val="Code"/>
      </w:pPr>
      <w:r>
        <w:t>IPv4Address ::= OCTET STRING (SIZE(4))</w:t>
      </w:r>
    </w:p>
    <w:p w14:paraId="300E2D02" w14:textId="77777777" w:rsidR="008B3C75" w:rsidRDefault="008B3C75" w:rsidP="008B3C75">
      <w:pPr>
        <w:pStyle w:val="Code"/>
      </w:pPr>
    </w:p>
    <w:p w14:paraId="2AE1718E" w14:textId="77777777" w:rsidR="008B3C75" w:rsidRDefault="008B3C75" w:rsidP="008B3C75">
      <w:pPr>
        <w:pStyle w:val="Code"/>
      </w:pPr>
      <w:r>
        <w:t>IPv6Address ::= OCTET STRING (SIZE(16))</w:t>
      </w:r>
    </w:p>
    <w:p w14:paraId="25CE2789" w14:textId="77777777" w:rsidR="008B3C75" w:rsidRDefault="008B3C75" w:rsidP="008B3C75">
      <w:pPr>
        <w:pStyle w:val="Code"/>
      </w:pPr>
    </w:p>
    <w:p w14:paraId="70CF692A" w14:textId="77777777" w:rsidR="008B3C75" w:rsidRDefault="008B3C75" w:rsidP="008B3C75">
      <w:pPr>
        <w:pStyle w:val="Code"/>
      </w:pPr>
      <w:r>
        <w:t>IPv6FlowLabel ::= INTEGER(0..1048575)</w:t>
      </w:r>
    </w:p>
    <w:p w14:paraId="60026B83" w14:textId="77777777" w:rsidR="008B3C75" w:rsidRDefault="008B3C75" w:rsidP="008B3C75">
      <w:pPr>
        <w:pStyle w:val="Code"/>
      </w:pPr>
    </w:p>
    <w:p w14:paraId="57E37926" w14:textId="77777777" w:rsidR="008B3C75" w:rsidRDefault="008B3C75" w:rsidP="008B3C75">
      <w:pPr>
        <w:pStyle w:val="Code"/>
      </w:pPr>
      <w:r>
        <w:t>MACAddress ::= OCTET STRING (SIZE(6))</w:t>
      </w:r>
    </w:p>
    <w:p w14:paraId="4CAB8A9C" w14:textId="77777777" w:rsidR="008B3C75" w:rsidRDefault="008B3C75" w:rsidP="008B3C75">
      <w:pPr>
        <w:pStyle w:val="Code"/>
      </w:pPr>
    </w:p>
    <w:p w14:paraId="6BF15A69" w14:textId="77777777" w:rsidR="008B3C75" w:rsidRDefault="008B3C75" w:rsidP="008B3C75">
      <w:pPr>
        <w:pStyle w:val="Code"/>
      </w:pPr>
      <w:r>
        <w:t>MCC ::= NumericString (SIZE(3))</w:t>
      </w:r>
    </w:p>
    <w:p w14:paraId="252662E3" w14:textId="77777777" w:rsidR="008B3C75" w:rsidRDefault="008B3C75" w:rsidP="008B3C75">
      <w:pPr>
        <w:pStyle w:val="Code"/>
      </w:pPr>
    </w:p>
    <w:p w14:paraId="4CAC51F1" w14:textId="77777777" w:rsidR="008B3C75" w:rsidRDefault="008B3C75" w:rsidP="008B3C75">
      <w:pPr>
        <w:pStyle w:val="Code"/>
      </w:pPr>
      <w:r>
        <w:t>MNC ::= NumericString (SIZE(2..3))</w:t>
      </w:r>
    </w:p>
    <w:p w14:paraId="09D05C3A" w14:textId="77777777" w:rsidR="008B3C75" w:rsidRDefault="008B3C75" w:rsidP="008B3C75">
      <w:pPr>
        <w:pStyle w:val="Code"/>
      </w:pPr>
    </w:p>
    <w:p w14:paraId="196ED019" w14:textId="77777777" w:rsidR="008B3C75" w:rsidRDefault="008B3C75" w:rsidP="008B3C75">
      <w:pPr>
        <w:pStyle w:val="Code"/>
      </w:pPr>
      <w:r>
        <w:t>MMEID ::= SEQUENCE</w:t>
      </w:r>
    </w:p>
    <w:p w14:paraId="4B321D4F" w14:textId="77777777" w:rsidR="008B3C75" w:rsidRDefault="008B3C75" w:rsidP="008B3C75">
      <w:pPr>
        <w:pStyle w:val="Code"/>
      </w:pPr>
      <w:r>
        <w:t>{</w:t>
      </w:r>
    </w:p>
    <w:p w14:paraId="5C9B2B73" w14:textId="77777777" w:rsidR="008B3C75" w:rsidRDefault="008B3C75" w:rsidP="008B3C75">
      <w:pPr>
        <w:pStyle w:val="Code"/>
      </w:pPr>
      <w:r>
        <w:t xml:space="preserve">    mMEGI       [1] MMEGI,</w:t>
      </w:r>
    </w:p>
    <w:p w14:paraId="47DECD1E" w14:textId="77777777" w:rsidR="008B3C75" w:rsidRDefault="008B3C75" w:rsidP="008B3C75">
      <w:pPr>
        <w:pStyle w:val="Code"/>
      </w:pPr>
      <w:r>
        <w:t xml:space="preserve">    mMEC        [2] MMEC</w:t>
      </w:r>
    </w:p>
    <w:p w14:paraId="496FD8C8" w14:textId="77777777" w:rsidR="008B3C75" w:rsidRDefault="008B3C75" w:rsidP="008B3C75">
      <w:pPr>
        <w:pStyle w:val="Code"/>
      </w:pPr>
      <w:r>
        <w:t>}</w:t>
      </w:r>
    </w:p>
    <w:p w14:paraId="62DC452C" w14:textId="77777777" w:rsidR="008B3C75" w:rsidRDefault="008B3C75" w:rsidP="008B3C75">
      <w:pPr>
        <w:pStyle w:val="Code"/>
      </w:pPr>
    </w:p>
    <w:p w14:paraId="3756A4FE" w14:textId="77777777" w:rsidR="008B3C75" w:rsidRDefault="008B3C75" w:rsidP="008B3C75">
      <w:pPr>
        <w:pStyle w:val="Code"/>
      </w:pPr>
      <w:r>
        <w:t>MMEC ::= NumericString</w:t>
      </w:r>
    </w:p>
    <w:p w14:paraId="12046F5B" w14:textId="77777777" w:rsidR="008B3C75" w:rsidRDefault="008B3C75" w:rsidP="008B3C75">
      <w:pPr>
        <w:pStyle w:val="Code"/>
      </w:pPr>
    </w:p>
    <w:p w14:paraId="4F30A9AF" w14:textId="77777777" w:rsidR="008B3C75" w:rsidRDefault="008B3C75" w:rsidP="008B3C75">
      <w:pPr>
        <w:pStyle w:val="Code"/>
      </w:pPr>
      <w:r>
        <w:t>MMEGI ::= NumericString</w:t>
      </w:r>
    </w:p>
    <w:p w14:paraId="18EA7E2F" w14:textId="77777777" w:rsidR="008B3C75" w:rsidRDefault="008B3C75" w:rsidP="008B3C75">
      <w:pPr>
        <w:pStyle w:val="Code"/>
      </w:pPr>
    </w:p>
    <w:p w14:paraId="76F7A238" w14:textId="77777777" w:rsidR="008B3C75" w:rsidRDefault="008B3C75" w:rsidP="008B3C75">
      <w:pPr>
        <w:pStyle w:val="Code"/>
      </w:pPr>
      <w:r>
        <w:t>MSISDN ::= NumericString (SIZE(1..15))</w:t>
      </w:r>
    </w:p>
    <w:p w14:paraId="151733AF" w14:textId="77777777" w:rsidR="008B3C75" w:rsidRDefault="008B3C75" w:rsidP="008B3C75">
      <w:pPr>
        <w:pStyle w:val="Code"/>
      </w:pPr>
    </w:p>
    <w:p w14:paraId="3626856F" w14:textId="77777777" w:rsidR="008B3C75" w:rsidRDefault="008B3C75" w:rsidP="008B3C75">
      <w:pPr>
        <w:pStyle w:val="Code"/>
      </w:pPr>
      <w:r>
        <w:t>NAI ::= UTF8String</w:t>
      </w:r>
    </w:p>
    <w:p w14:paraId="7ED9CA63" w14:textId="77777777" w:rsidR="008B3C75" w:rsidRDefault="008B3C75" w:rsidP="008B3C75">
      <w:pPr>
        <w:pStyle w:val="Code"/>
      </w:pPr>
    </w:p>
    <w:p w14:paraId="04363AB8" w14:textId="77777777" w:rsidR="008B3C75" w:rsidRDefault="008B3C75" w:rsidP="008B3C75">
      <w:pPr>
        <w:pStyle w:val="Code"/>
      </w:pPr>
      <w:r>
        <w:t>NextLayerProtocol ::= INTEGER(0..255)</w:t>
      </w:r>
    </w:p>
    <w:p w14:paraId="2F7756F9" w14:textId="77777777" w:rsidR="008B3C75" w:rsidRDefault="008B3C75" w:rsidP="008B3C75">
      <w:pPr>
        <w:pStyle w:val="Code"/>
      </w:pPr>
    </w:p>
    <w:p w14:paraId="105055CB" w14:textId="77777777" w:rsidR="008B3C75" w:rsidRDefault="008B3C75" w:rsidP="008B3C75">
      <w:pPr>
        <w:pStyle w:val="Code"/>
      </w:pPr>
      <w:r>
        <w:t>NonLocalID ::= ENUMERATED</w:t>
      </w:r>
    </w:p>
    <w:p w14:paraId="74F7FD39" w14:textId="77777777" w:rsidR="008B3C75" w:rsidRDefault="008B3C75" w:rsidP="008B3C75">
      <w:pPr>
        <w:pStyle w:val="Code"/>
      </w:pPr>
      <w:r>
        <w:t>{</w:t>
      </w:r>
    </w:p>
    <w:p w14:paraId="68BA618D" w14:textId="77777777" w:rsidR="008B3C75" w:rsidRDefault="008B3C75" w:rsidP="008B3C75">
      <w:pPr>
        <w:pStyle w:val="Code"/>
      </w:pPr>
      <w:r>
        <w:t xml:space="preserve">    local(1),</w:t>
      </w:r>
    </w:p>
    <w:p w14:paraId="513D4326" w14:textId="77777777" w:rsidR="008B3C75" w:rsidRDefault="008B3C75" w:rsidP="008B3C75">
      <w:pPr>
        <w:pStyle w:val="Code"/>
      </w:pPr>
      <w:r>
        <w:t xml:space="preserve">    nonLocal(2)</w:t>
      </w:r>
    </w:p>
    <w:p w14:paraId="3645FC58" w14:textId="77777777" w:rsidR="008B3C75" w:rsidRDefault="008B3C75" w:rsidP="008B3C75">
      <w:pPr>
        <w:pStyle w:val="Code"/>
      </w:pPr>
      <w:r>
        <w:t>}</w:t>
      </w:r>
    </w:p>
    <w:p w14:paraId="35EE9941" w14:textId="77777777" w:rsidR="008B3C75" w:rsidRDefault="008B3C75" w:rsidP="008B3C75">
      <w:pPr>
        <w:pStyle w:val="Code"/>
      </w:pPr>
    </w:p>
    <w:p w14:paraId="1D7A31ED" w14:textId="77777777" w:rsidR="008B3C75" w:rsidRDefault="008B3C75" w:rsidP="008B3C75">
      <w:pPr>
        <w:pStyle w:val="Code"/>
      </w:pPr>
      <w:r>
        <w:t>NSSAI ::= SEQUENCE OF SNSSAI</w:t>
      </w:r>
    </w:p>
    <w:p w14:paraId="73DA065E" w14:textId="77777777" w:rsidR="008B3C75" w:rsidRDefault="008B3C75" w:rsidP="008B3C75">
      <w:pPr>
        <w:pStyle w:val="Code"/>
      </w:pPr>
    </w:p>
    <w:p w14:paraId="0E3349F9" w14:textId="77777777" w:rsidR="008B3C75" w:rsidRDefault="008B3C75" w:rsidP="008B3C75">
      <w:pPr>
        <w:pStyle w:val="Code"/>
      </w:pPr>
      <w:r>
        <w:t>PLMNID ::= SEQUENCE</w:t>
      </w:r>
    </w:p>
    <w:p w14:paraId="60A998D1" w14:textId="77777777" w:rsidR="008B3C75" w:rsidRDefault="008B3C75" w:rsidP="008B3C75">
      <w:pPr>
        <w:pStyle w:val="Code"/>
      </w:pPr>
      <w:r>
        <w:t>{</w:t>
      </w:r>
    </w:p>
    <w:p w14:paraId="65586F14" w14:textId="77777777" w:rsidR="008B3C75" w:rsidRDefault="008B3C75" w:rsidP="008B3C75">
      <w:pPr>
        <w:pStyle w:val="Code"/>
      </w:pPr>
      <w:r>
        <w:t xml:space="preserve">    mCC [1] MCC,</w:t>
      </w:r>
    </w:p>
    <w:p w14:paraId="0CAA345A" w14:textId="77777777" w:rsidR="008B3C75" w:rsidRDefault="008B3C75" w:rsidP="008B3C75">
      <w:pPr>
        <w:pStyle w:val="Code"/>
      </w:pPr>
      <w:r>
        <w:t xml:space="preserve">    mNC [2] MNC</w:t>
      </w:r>
    </w:p>
    <w:p w14:paraId="78A70B40" w14:textId="77777777" w:rsidR="008B3C75" w:rsidRDefault="008B3C75" w:rsidP="008B3C75">
      <w:pPr>
        <w:pStyle w:val="Code"/>
      </w:pPr>
      <w:r>
        <w:t>}</w:t>
      </w:r>
    </w:p>
    <w:p w14:paraId="3B679D0C" w14:textId="77777777" w:rsidR="008B3C75" w:rsidRDefault="008B3C75" w:rsidP="008B3C75">
      <w:pPr>
        <w:pStyle w:val="Code"/>
      </w:pPr>
    </w:p>
    <w:p w14:paraId="1100A683" w14:textId="77777777" w:rsidR="008B3C75" w:rsidRDefault="008B3C75" w:rsidP="008B3C75">
      <w:pPr>
        <w:pStyle w:val="Code"/>
      </w:pPr>
      <w:r>
        <w:t>PDUSessionID ::= INTEGER (0..255)</w:t>
      </w:r>
    </w:p>
    <w:p w14:paraId="61009833" w14:textId="77777777" w:rsidR="008B3C75" w:rsidRDefault="008B3C75" w:rsidP="008B3C75">
      <w:pPr>
        <w:pStyle w:val="Code"/>
      </w:pPr>
    </w:p>
    <w:p w14:paraId="6EDBC799" w14:textId="77777777" w:rsidR="008B3C75" w:rsidRDefault="008B3C75" w:rsidP="008B3C75">
      <w:pPr>
        <w:pStyle w:val="Code"/>
      </w:pPr>
      <w:r>
        <w:t>PDUSessionType ::= ENUMERATED</w:t>
      </w:r>
    </w:p>
    <w:p w14:paraId="00852814" w14:textId="77777777" w:rsidR="008B3C75" w:rsidRDefault="008B3C75" w:rsidP="008B3C75">
      <w:pPr>
        <w:pStyle w:val="Code"/>
      </w:pPr>
      <w:r>
        <w:t>{</w:t>
      </w:r>
    </w:p>
    <w:p w14:paraId="0F5F4589" w14:textId="77777777" w:rsidR="008B3C75" w:rsidRDefault="008B3C75" w:rsidP="008B3C75">
      <w:pPr>
        <w:pStyle w:val="Code"/>
      </w:pPr>
      <w:r>
        <w:t xml:space="preserve">    iPv4(1),</w:t>
      </w:r>
    </w:p>
    <w:p w14:paraId="54FB4A13" w14:textId="77777777" w:rsidR="008B3C75" w:rsidRDefault="008B3C75" w:rsidP="008B3C75">
      <w:pPr>
        <w:pStyle w:val="Code"/>
      </w:pPr>
      <w:r>
        <w:t xml:space="preserve">    iPv6(2),</w:t>
      </w:r>
    </w:p>
    <w:p w14:paraId="47558DCF" w14:textId="77777777" w:rsidR="008B3C75" w:rsidRDefault="008B3C75" w:rsidP="008B3C75">
      <w:pPr>
        <w:pStyle w:val="Code"/>
      </w:pPr>
      <w:r>
        <w:t xml:space="preserve">    iPv4v6(3),</w:t>
      </w:r>
    </w:p>
    <w:p w14:paraId="382E2AB2" w14:textId="77777777" w:rsidR="008B3C75" w:rsidRDefault="008B3C75" w:rsidP="008B3C75">
      <w:pPr>
        <w:pStyle w:val="Code"/>
      </w:pPr>
      <w:r>
        <w:t xml:space="preserve">    unstructured(4),</w:t>
      </w:r>
    </w:p>
    <w:p w14:paraId="5E28C91A" w14:textId="77777777" w:rsidR="008B3C75" w:rsidRDefault="008B3C75" w:rsidP="008B3C75">
      <w:pPr>
        <w:pStyle w:val="Code"/>
      </w:pPr>
      <w:r>
        <w:t xml:space="preserve">    ethernet(5)</w:t>
      </w:r>
    </w:p>
    <w:p w14:paraId="5DB7CD80" w14:textId="77777777" w:rsidR="008B3C75" w:rsidRDefault="008B3C75" w:rsidP="008B3C75">
      <w:pPr>
        <w:pStyle w:val="Code"/>
      </w:pPr>
      <w:r>
        <w:t>}</w:t>
      </w:r>
    </w:p>
    <w:p w14:paraId="6F538648" w14:textId="77777777" w:rsidR="008B3C75" w:rsidRDefault="008B3C75" w:rsidP="008B3C75">
      <w:pPr>
        <w:pStyle w:val="Code"/>
      </w:pPr>
    </w:p>
    <w:p w14:paraId="72536FBD" w14:textId="77777777" w:rsidR="008B3C75" w:rsidRDefault="008B3C75" w:rsidP="008B3C75">
      <w:pPr>
        <w:pStyle w:val="Code"/>
      </w:pPr>
      <w:r>
        <w:t>PEI ::= CHOICE</w:t>
      </w:r>
    </w:p>
    <w:p w14:paraId="05F2A1F8" w14:textId="77777777" w:rsidR="008B3C75" w:rsidRDefault="008B3C75" w:rsidP="008B3C75">
      <w:pPr>
        <w:pStyle w:val="Code"/>
      </w:pPr>
      <w:r>
        <w:t>{</w:t>
      </w:r>
    </w:p>
    <w:p w14:paraId="483C67C2" w14:textId="77777777" w:rsidR="008B3C75" w:rsidRDefault="008B3C75" w:rsidP="008B3C75">
      <w:pPr>
        <w:pStyle w:val="Code"/>
      </w:pPr>
      <w:r>
        <w:t xml:space="preserve">    iMEI        [1] IMEI,</w:t>
      </w:r>
    </w:p>
    <w:p w14:paraId="50654DF3" w14:textId="77777777" w:rsidR="008B3C75" w:rsidRDefault="008B3C75" w:rsidP="008B3C75">
      <w:pPr>
        <w:pStyle w:val="Code"/>
      </w:pPr>
      <w:r>
        <w:t xml:space="preserve">    iMEISV      [2] IMEISV,</w:t>
      </w:r>
    </w:p>
    <w:p w14:paraId="596C4043" w14:textId="77777777" w:rsidR="008B3C75" w:rsidRDefault="008B3C75" w:rsidP="008B3C75">
      <w:pPr>
        <w:pStyle w:val="Code"/>
      </w:pPr>
      <w:r>
        <w:t xml:space="preserve">    mACAddress  [3] MACAddress,</w:t>
      </w:r>
    </w:p>
    <w:p w14:paraId="28EA3424" w14:textId="77777777" w:rsidR="008B3C75" w:rsidRDefault="008B3C75" w:rsidP="008B3C75">
      <w:pPr>
        <w:pStyle w:val="Code"/>
      </w:pPr>
      <w:r>
        <w:t xml:space="preserve">    eUI64       [4] EUI64</w:t>
      </w:r>
    </w:p>
    <w:p w14:paraId="3BDF0ED6" w14:textId="77777777" w:rsidR="008B3C75" w:rsidRDefault="008B3C75" w:rsidP="008B3C75">
      <w:pPr>
        <w:pStyle w:val="Code"/>
      </w:pPr>
      <w:r>
        <w:t>}</w:t>
      </w:r>
    </w:p>
    <w:p w14:paraId="774905B3" w14:textId="77777777" w:rsidR="008B3C75" w:rsidRDefault="008B3C75" w:rsidP="008B3C75">
      <w:pPr>
        <w:pStyle w:val="Code"/>
      </w:pPr>
    </w:p>
    <w:p w14:paraId="476C9BB0" w14:textId="77777777" w:rsidR="008B3C75" w:rsidRDefault="008B3C75" w:rsidP="008B3C75">
      <w:pPr>
        <w:pStyle w:val="Code"/>
      </w:pPr>
      <w:r>
        <w:t>PortNumber ::= INTEGER(0..65535)</w:t>
      </w:r>
    </w:p>
    <w:p w14:paraId="2C9D8BED" w14:textId="77777777" w:rsidR="008B3C75" w:rsidRDefault="008B3C75" w:rsidP="008B3C75">
      <w:pPr>
        <w:pStyle w:val="Code"/>
      </w:pPr>
    </w:p>
    <w:p w14:paraId="330DC689" w14:textId="77777777" w:rsidR="008B3C75" w:rsidRDefault="008B3C75" w:rsidP="008B3C75">
      <w:pPr>
        <w:pStyle w:val="Code"/>
      </w:pPr>
      <w:r>
        <w:t>ProtectionSchemeID ::= INTEGER (0..15)</w:t>
      </w:r>
    </w:p>
    <w:p w14:paraId="32863B87" w14:textId="77777777" w:rsidR="008B3C75" w:rsidRDefault="008B3C75" w:rsidP="008B3C75">
      <w:pPr>
        <w:pStyle w:val="Code"/>
      </w:pPr>
    </w:p>
    <w:p w14:paraId="62A68800" w14:textId="77777777" w:rsidR="008B3C75" w:rsidRDefault="008B3C75" w:rsidP="008B3C75">
      <w:pPr>
        <w:pStyle w:val="Code"/>
      </w:pPr>
      <w:r>
        <w:t>RATType ::= ENUMERATED</w:t>
      </w:r>
    </w:p>
    <w:p w14:paraId="29BC5FAA" w14:textId="77777777" w:rsidR="008B3C75" w:rsidRDefault="008B3C75" w:rsidP="008B3C75">
      <w:pPr>
        <w:pStyle w:val="Code"/>
      </w:pPr>
      <w:r>
        <w:t>{</w:t>
      </w:r>
    </w:p>
    <w:p w14:paraId="3AAEB34E" w14:textId="77777777" w:rsidR="008B3C75" w:rsidRDefault="008B3C75" w:rsidP="008B3C75">
      <w:pPr>
        <w:pStyle w:val="Code"/>
      </w:pPr>
      <w:r>
        <w:t xml:space="preserve">    nR(1),</w:t>
      </w:r>
    </w:p>
    <w:p w14:paraId="5B219A2A" w14:textId="77777777" w:rsidR="008B3C75" w:rsidRDefault="008B3C75" w:rsidP="008B3C75">
      <w:pPr>
        <w:pStyle w:val="Code"/>
      </w:pPr>
      <w:r>
        <w:t xml:space="preserve">    eUTRA(2),</w:t>
      </w:r>
    </w:p>
    <w:p w14:paraId="33242D80" w14:textId="77777777" w:rsidR="008B3C75" w:rsidRDefault="008B3C75" w:rsidP="008B3C75">
      <w:pPr>
        <w:pStyle w:val="Code"/>
      </w:pPr>
      <w:r>
        <w:t xml:space="preserve">    wLAN(3),</w:t>
      </w:r>
    </w:p>
    <w:p w14:paraId="0DF26517" w14:textId="77777777" w:rsidR="008B3C75" w:rsidRDefault="008B3C75" w:rsidP="008B3C75">
      <w:pPr>
        <w:pStyle w:val="Code"/>
      </w:pPr>
      <w:r>
        <w:t xml:space="preserve">    virtual(4),</w:t>
      </w:r>
    </w:p>
    <w:p w14:paraId="271CD1D0" w14:textId="77777777" w:rsidR="008B3C75" w:rsidRDefault="008B3C75" w:rsidP="008B3C75">
      <w:pPr>
        <w:pStyle w:val="Code"/>
      </w:pPr>
      <w:r>
        <w:t xml:space="preserve">    nBIOT(5),</w:t>
      </w:r>
    </w:p>
    <w:p w14:paraId="17A9E3B8" w14:textId="77777777" w:rsidR="008B3C75" w:rsidRDefault="008B3C75" w:rsidP="008B3C75">
      <w:pPr>
        <w:pStyle w:val="Code"/>
      </w:pPr>
      <w:r>
        <w:t xml:space="preserve">    wireline(6),</w:t>
      </w:r>
    </w:p>
    <w:p w14:paraId="6B91C46F" w14:textId="77777777" w:rsidR="008B3C75" w:rsidRDefault="008B3C75" w:rsidP="008B3C75">
      <w:pPr>
        <w:pStyle w:val="Code"/>
      </w:pPr>
      <w:r>
        <w:t xml:space="preserve">    wirelineCable(7),</w:t>
      </w:r>
    </w:p>
    <w:p w14:paraId="5229D82D" w14:textId="77777777" w:rsidR="008B3C75" w:rsidRDefault="008B3C75" w:rsidP="008B3C75">
      <w:pPr>
        <w:pStyle w:val="Code"/>
      </w:pPr>
      <w:r>
        <w:t xml:space="preserve">    wirelineBBF(8),</w:t>
      </w:r>
    </w:p>
    <w:p w14:paraId="2A5707F2" w14:textId="77777777" w:rsidR="008B3C75" w:rsidRDefault="008B3C75" w:rsidP="008B3C75">
      <w:pPr>
        <w:pStyle w:val="Code"/>
      </w:pPr>
      <w:r>
        <w:t xml:space="preserve">    lTEM(9),</w:t>
      </w:r>
    </w:p>
    <w:p w14:paraId="67D8A155" w14:textId="77777777" w:rsidR="008B3C75" w:rsidRDefault="008B3C75" w:rsidP="008B3C75">
      <w:pPr>
        <w:pStyle w:val="Code"/>
      </w:pPr>
      <w:r>
        <w:t xml:space="preserve">    nRU(10),</w:t>
      </w:r>
    </w:p>
    <w:p w14:paraId="7CB23296" w14:textId="77777777" w:rsidR="008B3C75" w:rsidRDefault="008B3C75" w:rsidP="008B3C75">
      <w:pPr>
        <w:pStyle w:val="Code"/>
      </w:pPr>
      <w:r>
        <w:t xml:space="preserve">    eUTRAU(11),</w:t>
      </w:r>
    </w:p>
    <w:p w14:paraId="5B4B963B" w14:textId="77777777" w:rsidR="008B3C75" w:rsidRDefault="008B3C75" w:rsidP="008B3C75">
      <w:pPr>
        <w:pStyle w:val="Code"/>
      </w:pPr>
      <w:r>
        <w:t xml:space="preserve">    trustedN3GA(12),</w:t>
      </w:r>
    </w:p>
    <w:p w14:paraId="7DCF4B71" w14:textId="77777777" w:rsidR="008B3C75" w:rsidRDefault="008B3C75" w:rsidP="008B3C75">
      <w:pPr>
        <w:pStyle w:val="Code"/>
      </w:pPr>
      <w:r>
        <w:t xml:space="preserve">    trustedWLAN(13),</w:t>
      </w:r>
    </w:p>
    <w:p w14:paraId="148E317A" w14:textId="77777777" w:rsidR="008B3C75" w:rsidRDefault="008B3C75" w:rsidP="008B3C75">
      <w:pPr>
        <w:pStyle w:val="Code"/>
      </w:pPr>
      <w:r>
        <w:t xml:space="preserve">    uTRA(14),</w:t>
      </w:r>
    </w:p>
    <w:p w14:paraId="2E0CDFE0" w14:textId="77777777" w:rsidR="008B3C75" w:rsidRDefault="008B3C75" w:rsidP="008B3C75">
      <w:pPr>
        <w:pStyle w:val="Code"/>
      </w:pPr>
      <w:r>
        <w:t xml:space="preserve">    gERA(15)</w:t>
      </w:r>
    </w:p>
    <w:p w14:paraId="3EF563F3" w14:textId="77777777" w:rsidR="008B3C75" w:rsidRDefault="008B3C75" w:rsidP="008B3C75">
      <w:pPr>
        <w:pStyle w:val="Code"/>
      </w:pPr>
      <w:r>
        <w:t>}</w:t>
      </w:r>
    </w:p>
    <w:p w14:paraId="6708375E" w14:textId="77777777" w:rsidR="008B3C75" w:rsidRDefault="008B3C75" w:rsidP="008B3C75">
      <w:pPr>
        <w:pStyle w:val="Code"/>
      </w:pPr>
    </w:p>
    <w:p w14:paraId="41410609" w14:textId="77777777" w:rsidR="008B3C75" w:rsidRDefault="008B3C75" w:rsidP="008B3C75">
      <w:pPr>
        <w:pStyle w:val="Code"/>
      </w:pPr>
      <w:r>
        <w:t>RejectedNSSAI ::= SEQUENCE OF RejectedSNSSAI</w:t>
      </w:r>
    </w:p>
    <w:p w14:paraId="76916EE4" w14:textId="77777777" w:rsidR="008B3C75" w:rsidRDefault="008B3C75" w:rsidP="008B3C75">
      <w:pPr>
        <w:pStyle w:val="Code"/>
      </w:pPr>
    </w:p>
    <w:p w14:paraId="4458290C" w14:textId="77777777" w:rsidR="008B3C75" w:rsidRDefault="008B3C75" w:rsidP="008B3C75">
      <w:pPr>
        <w:pStyle w:val="Code"/>
      </w:pPr>
      <w:r>
        <w:t>RejectedSNSSAI ::= SEQUENCE</w:t>
      </w:r>
    </w:p>
    <w:p w14:paraId="052B93E5" w14:textId="77777777" w:rsidR="008B3C75" w:rsidRDefault="008B3C75" w:rsidP="008B3C75">
      <w:pPr>
        <w:pStyle w:val="Code"/>
      </w:pPr>
      <w:r>
        <w:t>{</w:t>
      </w:r>
    </w:p>
    <w:p w14:paraId="73D56632" w14:textId="77777777" w:rsidR="008B3C75" w:rsidRDefault="008B3C75" w:rsidP="008B3C75">
      <w:pPr>
        <w:pStyle w:val="Code"/>
      </w:pPr>
      <w:r>
        <w:t xml:space="preserve">    causeValue  [1] RejectedSliceCauseValue,</w:t>
      </w:r>
    </w:p>
    <w:p w14:paraId="5CBE7A3B" w14:textId="77777777" w:rsidR="008B3C75" w:rsidRDefault="008B3C75" w:rsidP="008B3C75">
      <w:pPr>
        <w:pStyle w:val="Code"/>
      </w:pPr>
      <w:r>
        <w:t xml:space="preserve">    sNSSAI      [2] SNSSAI</w:t>
      </w:r>
    </w:p>
    <w:p w14:paraId="12642332" w14:textId="77777777" w:rsidR="008B3C75" w:rsidRDefault="008B3C75" w:rsidP="008B3C75">
      <w:pPr>
        <w:pStyle w:val="Code"/>
      </w:pPr>
      <w:r>
        <w:t>}</w:t>
      </w:r>
    </w:p>
    <w:p w14:paraId="26A6EF03" w14:textId="77777777" w:rsidR="008B3C75" w:rsidRDefault="008B3C75" w:rsidP="008B3C75">
      <w:pPr>
        <w:pStyle w:val="Code"/>
      </w:pPr>
    </w:p>
    <w:p w14:paraId="6D2C0241" w14:textId="77777777" w:rsidR="008B3C75" w:rsidRDefault="008B3C75" w:rsidP="008B3C75">
      <w:pPr>
        <w:pStyle w:val="Code"/>
      </w:pPr>
      <w:r>
        <w:t>RejectedSliceCauseValue ::= INTEGER (0..255)</w:t>
      </w:r>
    </w:p>
    <w:p w14:paraId="4C5F7258" w14:textId="77777777" w:rsidR="008B3C75" w:rsidRDefault="008B3C75" w:rsidP="008B3C75">
      <w:pPr>
        <w:pStyle w:val="Code"/>
      </w:pPr>
    </w:p>
    <w:p w14:paraId="04B28831" w14:textId="77777777" w:rsidR="008B3C75" w:rsidRDefault="008B3C75" w:rsidP="008B3C75">
      <w:pPr>
        <w:pStyle w:val="Code"/>
      </w:pPr>
      <w:r>
        <w:t>RoutingIndicator ::= INTEGER (0..9999)</w:t>
      </w:r>
    </w:p>
    <w:p w14:paraId="501F7AB2" w14:textId="77777777" w:rsidR="008B3C75" w:rsidRDefault="008B3C75" w:rsidP="008B3C75">
      <w:pPr>
        <w:pStyle w:val="Code"/>
      </w:pPr>
    </w:p>
    <w:p w14:paraId="62B2CFA9" w14:textId="77777777" w:rsidR="008B3C75" w:rsidRDefault="008B3C75" w:rsidP="008B3C75">
      <w:pPr>
        <w:pStyle w:val="Code"/>
      </w:pPr>
      <w:r>
        <w:t>SchemeOutput ::= OCTET STRING</w:t>
      </w:r>
    </w:p>
    <w:p w14:paraId="00D56DCD" w14:textId="77777777" w:rsidR="008B3C75" w:rsidRDefault="008B3C75" w:rsidP="008B3C75">
      <w:pPr>
        <w:pStyle w:val="Code"/>
      </w:pPr>
    </w:p>
    <w:p w14:paraId="16E1F810" w14:textId="77777777" w:rsidR="008B3C75" w:rsidRDefault="008B3C75" w:rsidP="008B3C75">
      <w:pPr>
        <w:pStyle w:val="Code"/>
      </w:pPr>
      <w:r>
        <w:t>SIPURI ::= UTF8String</w:t>
      </w:r>
    </w:p>
    <w:p w14:paraId="75F64631" w14:textId="77777777" w:rsidR="008B3C75" w:rsidRDefault="008B3C75" w:rsidP="008B3C75">
      <w:pPr>
        <w:pStyle w:val="Code"/>
      </w:pPr>
    </w:p>
    <w:p w14:paraId="03EFBCFA" w14:textId="77777777" w:rsidR="008B3C75" w:rsidRDefault="008B3C75" w:rsidP="008B3C75">
      <w:pPr>
        <w:pStyle w:val="Code"/>
      </w:pPr>
      <w:r>
        <w:t>Slice ::= SEQUENCE</w:t>
      </w:r>
    </w:p>
    <w:p w14:paraId="1F3185BC" w14:textId="77777777" w:rsidR="008B3C75" w:rsidRDefault="008B3C75" w:rsidP="008B3C75">
      <w:pPr>
        <w:pStyle w:val="Code"/>
      </w:pPr>
      <w:r>
        <w:t>{</w:t>
      </w:r>
    </w:p>
    <w:p w14:paraId="49E438A4" w14:textId="77777777" w:rsidR="008B3C75" w:rsidRDefault="008B3C75" w:rsidP="008B3C75">
      <w:pPr>
        <w:pStyle w:val="Code"/>
      </w:pPr>
      <w:r>
        <w:t xml:space="preserve">    allowedNSSAI        [1] NSSAI OPTIONAL,</w:t>
      </w:r>
    </w:p>
    <w:p w14:paraId="535DC005" w14:textId="77777777" w:rsidR="008B3C75" w:rsidRDefault="008B3C75" w:rsidP="008B3C75">
      <w:pPr>
        <w:pStyle w:val="Code"/>
      </w:pPr>
      <w:r>
        <w:t xml:space="preserve">    configuredNSSAI     [2] NSSAI OPTIONAL,</w:t>
      </w:r>
    </w:p>
    <w:p w14:paraId="4E9C74DB" w14:textId="77777777" w:rsidR="008B3C75" w:rsidRDefault="008B3C75" w:rsidP="008B3C75">
      <w:pPr>
        <w:pStyle w:val="Code"/>
      </w:pPr>
      <w:r>
        <w:t xml:space="preserve">    rejectedNSSAI       [3] RejectedNSSAI OPTIONAL</w:t>
      </w:r>
    </w:p>
    <w:p w14:paraId="633BC4C2" w14:textId="77777777" w:rsidR="008B3C75" w:rsidRDefault="008B3C75" w:rsidP="008B3C75">
      <w:pPr>
        <w:pStyle w:val="Code"/>
      </w:pPr>
      <w:r>
        <w:t>}</w:t>
      </w:r>
    </w:p>
    <w:p w14:paraId="06F82018" w14:textId="77777777" w:rsidR="008B3C75" w:rsidRDefault="008B3C75" w:rsidP="008B3C75">
      <w:pPr>
        <w:pStyle w:val="Code"/>
      </w:pPr>
    </w:p>
    <w:p w14:paraId="77F3F57C" w14:textId="77777777" w:rsidR="008B3C75" w:rsidRDefault="008B3C75" w:rsidP="008B3C75">
      <w:pPr>
        <w:pStyle w:val="Code"/>
      </w:pPr>
      <w:r>
        <w:t>SMPDUDNRequest ::= OCTET STRING</w:t>
      </w:r>
    </w:p>
    <w:p w14:paraId="651D7BCC" w14:textId="77777777" w:rsidR="008B3C75" w:rsidRDefault="008B3C75" w:rsidP="008B3C75">
      <w:pPr>
        <w:pStyle w:val="Code"/>
      </w:pPr>
    </w:p>
    <w:p w14:paraId="372334B9" w14:textId="77777777" w:rsidR="008B3C75" w:rsidRDefault="008B3C75" w:rsidP="008B3C75">
      <w:pPr>
        <w:pStyle w:val="Code"/>
      </w:pPr>
      <w:r>
        <w:t>SNSSAI ::= SEQUENCE</w:t>
      </w:r>
    </w:p>
    <w:p w14:paraId="5CAA8176" w14:textId="77777777" w:rsidR="008B3C75" w:rsidRDefault="008B3C75" w:rsidP="008B3C75">
      <w:pPr>
        <w:pStyle w:val="Code"/>
      </w:pPr>
      <w:r>
        <w:t>{</w:t>
      </w:r>
    </w:p>
    <w:p w14:paraId="1435670F" w14:textId="77777777" w:rsidR="008B3C75" w:rsidRDefault="008B3C75" w:rsidP="008B3C75">
      <w:pPr>
        <w:pStyle w:val="Code"/>
      </w:pPr>
      <w:r>
        <w:t xml:space="preserve">    sliceServiceType    [1] INTEGER (0..255),</w:t>
      </w:r>
    </w:p>
    <w:p w14:paraId="5FBF6019" w14:textId="77777777" w:rsidR="008B3C75" w:rsidRDefault="008B3C75" w:rsidP="008B3C75">
      <w:pPr>
        <w:pStyle w:val="Code"/>
      </w:pPr>
      <w:r>
        <w:t xml:space="preserve">    sliceDifferentiator [2] OCTET STRING (SIZE(3)) OPTIONAL</w:t>
      </w:r>
    </w:p>
    <w:p w14:paraId="4BD67B05" w14:textId="77777777" w:rsidR="008B3C75" w:rsidRDefault="008B3C75" w:rsidP="008B3C75">
      <w:pPr>
        <w:pStyle w:val="Code"/>
      </w:pPr>
      <w:r>
        <w:t>}</w:t>
      </w:r>
    </w:p>
    <w:p w14:paraId="7E3A43C8" w14:textId="77777777" w:rsidR="008B3C75" w:rsidRDefault="008B3C75" w:rsidP="008B3C75">
      <w:pPr>
        <w:pStyle w:val="Code"/>
      </w:pPr>
    </w:p>
    <w:p w14:paraId="1C474F1D" w14:textId="77777777" w:rsidR="008B3C75" w:rsidRDefault="008B3C75" w:rsidP="008B3C75">
      <w:pPr>
        <w:pStyle w:val="Code"/>
      </w:pPr>
      <w:r>
        <w:t>SUCI ::= SEQUENCE</w:t>
      </w:r>
    </w:p>
    <w:p w14:paraId="76B2BDF5" w14:textId="77777777" w:rsidR="008B3C75" w:rsidRDefault="008B3C75" w:rsidP="008B3C75">
      <w:pPr>
        <w:pStyle w:val="Code"/>
      </w:pPr>
      <w:r>
        <w:t>{</w:t>
      </w:r>
    </w:p>
    <w:p w14:paraId="422E6993" w14:textId="77777777" w:rsidR="008B3C75" w:rsidRDefault="008B3C75" w:rsidP="008B3C75">
      <w:pPr>
        <w:pStyle w:val="Code"/>
      </w:pPr>
      <w:r>
        <w:t xml:space="preserve">    mCC                         [1] MCC,</w:t>
      </w:r>
    </w:p>
    <w:p w14:paraId="0994F2C3" w14:textId="77777777" w:rsidR="008B3C75" w:rsidRDefault="008B3C75" w:rsidP="008B3C75">
      <w:pPr>
        <w:pStyle w:val="Code"/>
      </w:pPr>
      <w:r>
        <w:t xml:space="preserve">    mNC                         [2] MNC,</w:t>
      </w:r>
    </w:p>
    <w:p w14:paraId="3231EBD2" w14:textId="77777777" w:rsidR="008B3C75" w:rsidRDefault="008B3C75" w:rsidP="008B3C75">
      <w:pPr>
        <w:pStyle w:val="Code"/>
      </w:pPr>
      <w:r>
        <w:t xml:space="preserve">    routingIndicator            [3] RoutingIndicator,</w:t>
      </w:r>
    </w:p>
    <w:p w14:paraId="4030ADFB" w14:textId="77777777" w:rsidR="008B3C75" w:rsidRDefault="008B3C75" w:rsidP="008B3C75">
      <w:pPr>
        <w:pStyle w:val="Code"/>
      </w:pPr>
      <w:r>
        <w:t xml:space="preserve">    protectionSchemeID          [4] ProtectionSchemeID,</w:t>
      </w:r>
    </w:p>
    <w:p w14:paraId="268F5618" w14:textId="77777777" w:rsidR="008B3C75" w:rsidRDefault="008B3C75" w:rsidP="008B3C75">
      <w:pPr>
        <w:pStyle w:val="Code"/>
      </w:pPr>
      <w:r>
        <w:t xml:space="preserve">    homeNetworkPublicKeyID      [5] HomeNetworkPublicKeyID,</w:t>
      </w:r>
    </w:p>
    <w:p w14:paraId="63E69D60" w14:textId="77777777" w:rsidR="008B3C75" w:rsidRDefault="008B3C75" w:rsidP="008B3C75">
      <w:pPr>
        <w:pStyle w:val="Code"/>
      </w:pPr>
      <w:r>
        <w:t xml:space="preserve">    schemeOutput                [6] SchemeOutput,</w:t>
      </w:r>
    </w:p>
    <w:p w14:paraId="213050BB" w14:textId="77777777" w:rsidR="008B3C75" w:rsidRDefault="008B3C75" w:rsidP="008B3C75">
      <w:pPr>
        <w:pStyle w:val="Code"/>
      </w:pPr>
      <w:r>
        <w:t xml:space="preserve">    routingIndicatorLength      [7] INTEGER (1..4) OPTIONAL</w:t>
      </w:r>
    </w:p>
    <w:p w14:paraId="5595DC24" w14:textId="77777777" w:rsidR="008B3C75" w:rsidRDefault="008B3C75" w:rsidP="008B3C75">
      <w:pPr>
        <w:pStyle w:val="Code"/>
      </w:pPr>
      <w:r>
        <w:t xml:space="preserve">      -- shall be included if different from the number of</w:t>
      </w:r>
    </w:p>
    <w:p w14:paraId="712B327B" w14:textId="77777777" w:rsidR="008B3C75" w:rsidRDefault="008B3C75" w:rsidP="008B3C75">
      <w:pPr>
        <w:pStyle w:val="Code"/>
      </w:pPr>
      <w:r>
        <w:t xml:space="preserve">      -- meaningful digits given in routingIndicator</w:t>
      </w:r>
    </w:p>
    <w:p w14:paraId="213C9DFC" w14:textId="77777777" w:rsidR="008B3C75" w:rsidRDefault="008B3C75" w:rsidP="008B3C75">
      <w:pPr>
        <w:pStyle w:val="Code"/>
      </w:pPr>
      <w:r>
        <w:t>}</w:t>
      </w:r>
    </w:p>
    <w:p w14:paraId="2D85856B" w14:textId="77777777" w:rsidR="008B3C75" w:rsidRDefault="008B3C75" w:rsidP="008B3C75">
      <w:pPr>
        <w:pStyle w:val="Code"/>
      </w:pPr>
    </w:p>
    <w:p w14:paraId="765C2E89" w14:textId="77777777" w:rsidR="008B3C75" w:rsidRDefault="008B3C75" w:rsidP="008B3C75">
      <w:pPr>
        <w:pStyle w:val="Code"/>
      </w:pPr>
      <w:r>
        <w:t>SUPI ::= CHOICE</w:t>
      </w:r>
    </w:p>
    <w:p w14:paraId="497247B6" w14:textId="77777777" w:rsidR="008B3C75" w:rsidRDefault="008B3C75" w:rsidP="008B3C75">
      <w:pPr>
        <w:pStyle w:val="Code"/>
      </w:pPr>
      <w:r>
        <w:t>{</w:t>
      </w:r>
    </w:p>
    <w:p w14:paraId="4035FA64" w14:textId="77777777" w:rsidR="008B3C75" w:rsidRDefault="008B3C75" w:rsidP="008B3C75">
      <w:pPr>
        <w:pStyle w:val="Code"/>
      </w:pPr>
      <w:r>
        <w:t xml:space="preserve">    iMSI        [1] IMSI,</w:t>
      </w:r>
    </w:p>
    <w:p w14:paraId="71D3B008" w14:textId="77777777" w:rsidR="008B3C75" w:rsidRDefault="008B3C75" w:rsidP="008B3C75">
      <w:pPr>
        <w:pStyle w:val="Code"/>
      </w:pPr>
      <w:r>
        <w:t xml:space="preserve">    nAI         [2] NAI</w:t>
      </w:r>
    </w:p>
    <w:p w14:paraId="61151DB6" w14:textId="77777777" w:rsidR="008B3C75" w:rsidRDefault="008B3C75" w:rsidP="008B3C75">
      <w:pPr>
        <w:pStyle w:val="Code"/>
      </w:pPr>
      <w:r>
        <w:t>}</w:t>
      </w:r>
    </w:p>
    <w:p w14:paraId="0221C43C" w14:textId="77777777" w:rsidR="008B3C75" w:rsidRDefault="008B3C75" w:rsidP="008B3C75">
      <w:pPr>
        <w:pStyle w:val="Code"/>
      </w:pPr>
    </w:p>
    <w:p w14:paraId="6471E199" w14:textId="77777777" w:rsidR="008B3C75" w:rsidRDefault="008B3C75" w:rsidP="008B3C75">
      <w:pPr>
        <w:pStyle w:val="Code"/>
      </w:pPr>
      <w:r>
        <w:t>SUPIUnauthenticatedIndication ::= BOOLEAN</w:t>
      </w:r>
    </w:p>
    <w:p w14:paraId="7FE8A670" w14:textId="77777777" w:rsidR="008B3C75" w:rsidRDefault="008B3C75" w:rsidP="008B3C75">
      <w:pPr>
        <w:pStyle w:val="Code"/>
      </w:pPr>
    </w:p>
    <w:p w14:paraId="1B461133" w14:textId="77777777" w:rsidR="008B3C75" w:rsidRDefault="008B3C75" w:rsidP="008B3C75">
      <w:pPr>
        <w:pStyle w:val="Code"/>
      </w:pPr>
      <w:r>
        <w:t>TargetIdentifier ::= CHOICE</w:t>
      </w:r>
    </w:p>
    <w:p w14:paraId="6A0E8467" w14:textId="77777777" w:rsidR="008B3C75" w:rsidRDefault="008B3C75" w:rsidP="008B3C75">
      <w:pPr>
        <w:pStyle w:val="Code"/>
      </w:pPr>
      <w:r>
        <w:t>{</w:t>
      </w:r>
    </w:p>
    <w:p w14:paraId="49FA4A12" w14:textId="77777777" w:rsidR="008B3C75" w:rsidRDefault="008B3C75" w:rsidP="008B3C75">
      <w:pPr>
        <w:pStyle w:val="Code"/>
      </w:pPr>
      <w:r>
        <w:t xml:space="preserve">    sUPI                [1] SUPI,</w:t>
      </w:r>
    </w:p>
    <w:p w14:paraId="21F86889" w14:textId="77777777" w:rsidR="008B3C75" w:rsidRDefault="008B3C75" w:rsidP="008B3C75">
      <w:pPr>
        <w:pStyle w:val="Code"/>
      </w:pPr>
      <w:r>
        <w:t xml:space="preserve">    iMSI                [2] IMSI,</w:t>
      </w:r>
    </w:p>
    <w:p w14:paraId="51CF1AFF" w14:textId="77777777" w:rsidR="008B3C75" w:rsidRDefault="008B3C75" w:rsidP="008B3C75">
      <w:pPr>
        <w:pStyle w:val="Code"/>
      </w:pPr>
      <w:r>
        <w:t xml:space="preserve">    pEI                 [3] PEI,</w:t>
      </w:r>
    </w:p>
    <w:p w14:paraId="114B9091" w14:textId="77777777" w:rsidR="008B3C75" w:rsidRDefault="008B3C75" w:rsidP="008B3C75">
      <w:pPr>
        <w:pStyle w:val="Code"/>
      </w:pPr>
      <w:r>
        <w:t xml:space="preserve">    iMEI                [4] IMEI,</w:t>
      </w:r>
    </w:p>
    <w:p w14:paraId="1AF5BBAE" w14:textId="77777777" w:rsidR="008B3C75" w:rsidRDefault="008B3C75" w:rsidP="008B3C75">
      <w:pPr>
        <w:pStyle w:val="Code"/>
      </w:pPr>
      <w:r>
        <w:t xml:space="preserve">    gPSI                [5] GPSI,</w:t>
      </w:r>
    </w:p>
    <w:p w14:paraId="602DD41B" w14:textId="77777777" w:rsidR="008B3C75" w:rsidRDefault="008B3C75" w:rsidP="008B3C75">
      <w:pPr>
        <w:pStyle w:val="Code"/>
      </w:pPr>
      <w:r>
        <w:t xml:space="preserve">    mSISDN              [6] MSISDN,</w:t>
      </w:r>
    </w:p>
    <w:p w14:paraId="592EFE1A" w14:textId="77777777" w:rsidR="008B3C75" w:rsidRDefault="008B3C75" w:rsidP="008B3C75">
      <w:pPr>
        <w:pStyle w:val="Code"/>
      </w:pPr>
      <w:r>
        <w:t xml:space="preserve">    nAI                 [7] NAI,</w:t>
      </w:r>
    </w:p>
    <w:p w14:paraId="7AD713AB" w14:textId="77777777" w:rsidR="008B3C75" w:rsidRDefault="008B3C75" w:rsidP="008B3C75">
      <w:pPr>
        <w:pStyle w:val="Code"/>
      </w:pPr>
      <w:r>
        <w:t xml:space="preserve">    iPv4Address         [8] IPv4Address,</w:t>
      </w:r>
    </w:p>
    <w:p w14:paraId="281A7A5D" w14:textId="77777777" w:rsidR="008B3C75" w:rsidRDefault="008B3C75" w:rsidP="008B3C75">
      <w:pPr>
        <w:pStyle w:val="Code"/>
      </w:pPr>
      <w:r>
        <w:t xml:space="preserve">    iPv6Address         [9] IPv6Address,</w:t>
      </w:r>
    </w:p>
    <w:p w14:paraId="1AD5035A" w14:textId="77777777" w:rsidR="008B3C75" w:rsidRDefault="008B3C75" w:rsidP="008B3C75">
      <w:pPr>
        <w:pStyle w:val="Code"/>
      </w:pPr>
      <w:r>
        <w:t xml:space="preserve">    ethernetAddress     [10] MACAddress</w:t>
      </w:r>
    </w:p>
    <w:p w14:paraId="78EE44B2" w14:textId="77777777" w:rsidR="008B3C75" w:rsidRDefault="008B3C75" w:rsidP="008B3C75">
      <w:pPr>
        <w:pStyle w:val="Code"/>
      </w:pPr>
      <w:r>
        <w:t>}</w:t>
      </w:r>
    </w:p>
    <w:p w14:paraId="67CE58EC" w14:textId="77777777" w:rsidR="008B3C75" w:rsidRDefault="008B3C75" w:rsidP="008B3C75">
      <w:pPr>
        <w:pStyle w:val="Code"/>
      </w:pPr>
    </w:p>
    <w:p w14:paraId="7236441A" w14:textId="77777777" w:rsidR="008B3C75" w:rsidRDefault="008B3C75" w:rsidP="008B3C75">
      <w:pPr>
        <w:pStyle w:val="Code"/>
      </w:pPr>
      <w:r>
        <w:t>TargetIdentifierProvenance ::= ENUMERATED</w:t>
      </w:r>
    </w:p>
    <w:p w14:paraId="26DF88A4" w14:textId="77777777" w:rsidR="008B3C75" w:rsidRDefault="008B3C75" w:rsidP="008B3C75">
      <w:pPr>
        <w:pStyle w:val="Code"/>
      </w:pPr>
      <w:r>
        <w:t>{</w:t>
      </w:r>
    </w:p>
    <w:p w14:paraId="6889C455" w14:textId="77777777" w:rsidR="008B3C75" w:rsidRDefault="008B3C75" w:rsidP="008B3C75">
      <w:pPr>
        <w:pStyle w:val="Code"/>
      </w:pPr>
      <w:r>
        <w:t xml:space="preserve">    lEAProvided(1),</w:t>
      </w:r>
    </w:p>
    <w:p w14:paraId="083DD908" w14:textId="77777777" w:rsidR="008B3C75" w:rsidRDefault="008B3C75" w:rsidP="008B3C75">
      <w:pPr>
        <w:pStyle w:val="Code"/>
      </w:pPr>
      <w:r>
        <w:t xml:space="preserve">    observed(2),</w:t>
      </w:r>
    </w:p>
    <w:p w14:paraId="47BBCDD0" w14:textId="77777777" w:rsidR="008B3C75" w:rsidRDefault="008B3C75" w:rsidP="008B3C75">
      <w:pPr>
        <w:pStyle w:val="Code"/>
      </w:pPr>
      <w:r>
        <w:t xml:space="preserve">    matchedOn(3),</w:t>
      </w:r>
    </w:p>
    <w:p w14:paraId="0AD39076" w14:textId="77777777" w:rsidR="008B3C75" w:rsidRDefault="008B3C75" w:rsidP="008B3C75">
      <w:pPr>
        <w:pStyle w:val="Code"/>
      </w:pPr>
      <w:r>
        <w:t xml:space="preserve">    other(4)</w:t>
      </w:r>
    </w:p>
    <w:p w14:paraId="7159C7EB" w14:textId="77777777" w:rsidR="008B3C75" w:rsidRDefault="008B3C75" w:rsidP="008B3C75">
      <w:pPr>
        <w:pStyle w:val="Code"/>
      </w:pPr>
      <w:r>
        <w:t>}</w:t>
      </w:r>
    </w:p>
    <w:p w14:paraId="1C578666" w14:textId="77777777" w:rsidR="008B3C75" w:rsidRDefault="008B3C75" w:rsidP="008B3C75">
      <w:pPr>
        <w:pStyle w:val="Code"/>
      </w:pPr>
    </w:p>
    <w:p w14:paraId="64CBACA0" w14:textId="77777777" w:rsidR="008B3C75" w:rsidRDefault="008B3C75" w:rsidP="008B3C75">
      <w:pPr>
        <w:pStyle w:val="Code"/>
      </w:pPr>
      <w:r>
        <w:t>TELURI ::= UTF8String</w:t>
      </w:r>
    </w:p>
    <w:p w14:paraId="74AA7174" w14:textId="77777777" w:rsidR="008B3C75" w:rsidRDefault="008B3C75" w:rsidP="008B3C75">
      <w:pPr>
        <w:pStyle w:val="Code"/>
      </w:pPr>
    </w:p>
    <w:p w14:paraId="49CF6E98" w14:textId="77777777" w:rsidR="008B3C75" w:rsidRDefault="008B3C75" w:rsidP="008B3C75">
      <w:pPr>
        <w:pStyle w:val="Code"/>
      </w:pPr>
      <w:r>
        <w:t>Timestamp ::= GeneralizedTime</w:t>
      </w:r>
    </w:p>
    <w:p w14:paraId="35D29602" w14:textId="77777777" w:rsidR="008B3C75" w:rsidRDefault="008B3C75" w:rsidP="008B3C75">
      <w:pPr>
        <w:pStyle w:val="Code"/>
      </w:pPr>
    </w:p>
    <w:p w14:paraId="6AD1ADEE" w14:textId="77777777" w:rsidR="008B3C75" w:rsidRDefault="008B3C75" w:rsidP="008B3C75">
      <w:pPr>
        <w:pStyle w:val="Code"/>
      </w:pPr>
      <w:r>
        <w:t>UEEndpointAddress ::= CHOICE</w:t>
      </w:r>
    </w:p>
    <w:p w14:paraId="090A7030" w14:textId="77777777" w:rsidR="008B3C75" w:rsidRDefault="008B3C75" w:rsidP="008B3C75">
      <w:pPr>
        <w:pStyle w:val="Code"/>
      </w:pPr>
      <w:r>
        <w:t>{</w:t>
      </w:r>
    </w:p>
    <w:p w14:paraId="707E8420" w14:textId="77777777" w:rsidR="008B3C75" w:rsidRDefault="008B3C75" w:rsidP="008B3C75">
      <w:pPr>
        <w:pStyle w:val="Code"/>
      </w:pPr>
      <w:r>
        <w:t xml:space="preserve">    iPv4Address         [1] IPv4Address,</w:t>
      </w:r>
    </w:p>
    <w:p w14:paraId="409FC3A6" w14:textId="77777777" w:rsidR="008B3C75" w:rsidRDefault="008B3C75" w:rsidP="008B3C75">
      <w:pPr>
        <w:pStyle w:val="Code"/>
      </w:pPr>
      <w:r>
        <w:t xml:space="preserve">    iPv6Address         [2] IPv6Address,</w:t>
      </w:r>
    </w:p>
    <w:p w14:paraId="4C21933E" w14:textId="77777777" w:rsidR="008B3C75" w:rsidRDefault="008B3C75" w:rsidP="008B3C75">
      <w:pPr>
        <w:pStyle w:val="Code"/>
      </w:pPr>
      <w:r>
        <w:t xml:space="preserve">    ethernetAddress     [3] MACAddress</w:t>
      </w:r>
    </w:p>
    <w:p w14:paraId="3F1A867E" w14:textId="77777777" w:rsidR="008B3C75" w:rsidRDefault="008B3C75" w:rsidP="008B3C75">
      <w:pPr>
        <w:pStyle w:val="Code"/>
      </w:pPr>
      <w:r>
        <w:t>}</w:t>
      </w:r>
    </w:p>
    <w:p w14:paraId="77A668DC" w14:textId="77777777" w:rsidR="008B3C75" w:rsidRDefault="008B3C75" w:rsidP="008B3C75">
      <w:pPr>
        <w:pStyle w:val="Code"/>
      </w:pPr>
    </w:p>
    <w:p w14:paraId="4611BF00" w14:textId="77777777" w:rsidR="008B3C75" w:rsidRDefault="008B3C75" w:rsidP="008B3C75">
      <w:pPr>
        <w:pStyle w:val="CodeHeader"/>
      </w:pPr>
      <w:r>
        <w:t>-- ===================</w:t>
      </w:r>
    </w:p>
    <w:p w14:paraId="31D93F3D" w14:textId="77777777" w:rsidR="008B3C75" w:rsidRDefault="008B3C75" w:rsidP="008B3C75">
      <w:pPr>
        <w:pStyle w:val="CodeHeader"/>
      </w:pPr>
      <w:r>
        <w:t>-- Location parameters</w:t>
      </w:r>
    </w:p>
    <w:p w14:paraId="765BD1A3" w14:textId="77777777" w:rsidR="008B3C75" w:rsidRDefault="008B3C75" w:rsidP="008B3C75">
      <w:pPr>
        <w:pStyle w:val="Code"/>
      </w:pPr>
      <w:r>
        <w:t>-- ===================</w:t>
      </w:r>
    </w:p>
    <w:p w14:paraId="3B86492F" w14:textId="77777777" w:rsidR="008B3C75" w:rsidRDefault="008B3C75" w:rsidP="008B3C75">
      <w:pPr>
        <w:pStyle w:val="Code"/>
      </w:pPr>
    </w:p>
    <w:p w14:paraId="29B26A5D" w14:textId="77777777" w:rsidR="008B3C75" w:rsidRDefault="008B3C75" w:rsidP="008B3C75">
      <w:pPr>
        <w:pStyle w:val="Code"/>
      </w:pPr>
      <w:r>
        <w:t>Location ::= SEQUENCE</w:t>
      </w:r>
    </w:p>
    <w:p w14:paraId="3CA746E7" w14:textId="77777777" w:rsidR="008B3C75" w:rsidRDefault="008B3C75" w:rsidP="008B3C75">
      <w:pPr>
        <w:pStyle w:val="Code"/>
      </w:pPr>
      <w:r>
        <w:t>{</w:t>
      </w:r>
    </w:p>
    <w:p w14:paraId="7857F2F1" w14:textId="77777777" w:rsidR="008B3C75" w:rsidRDefault="008B3C75" w:rsidP="008B3C75">
      <w:pPr>
        <w:pStyle w:val="Code"/>
      </w:pPr>
      <w:r>
        <w:t xml:space="preserve">    locationInfo                [1] LocationInfo OPTIONAL,</w:t>
      </w:r>
    </w:p>
    <w:p w14:paraId="610FFE63" w14:textId="77777777" w:rsidR="008B3C75" w:rsidRDefault="008B3C75" w:rsidP="008B3C75">
      <w:pPr>
        <w:pStyle w:val="Code"/>
      </w:pPr>
      <w:r>
        <w:t xml:space="preserve">    positioningInfo             [2] PositioningInfo OPTIONAL,</w:t>
      </w:r>
    </w:p>
    <w:p w14:paraId="3D9EF91A" w14:textId="77777777" w:rsidR="008B3C75" w:rsidRDefault="008B3C75" w:rsidP="008B3C75">
      <w:pPr>
        <w:pStyle w:val="Code"/>
      </w:pPr>
      <w:r>
        <w:t xml:space="preserve">    locationPresenceReport      [3] LocationPresenceReport OPTIONAL</w:t>
      </w:r>
    </w:p>
    <w:p w14:paraId="16C72BD2" w14:textId="77777777" w:rsidR="008B3C75" w:rsidRDefault="008B3C75" w:rsidP="008B3C75">
      <w:pPr>
        <w:pStyle w:val="Code"/>
      </w:pPr>
      <w:r>
        <w:t>}</w:t>
      </w:r>
    </w:p>
    <w:p w14:paraId="71E8D4CD" w14:textId="77777777" w:rsidR="008B3C75" w:rsidRDefault="008B3C75" w:rsidP="008B3C75">
      <w:pPr>
        <w:pStyle w:val="Code"/>
      </w:pPr>
    </w:p>
    <w:p w14:paraId="0C38C18C" w14:textId="77777777" w:rsidR="008B3C75" w:rsidRDefault="008B3C75" w:rsidP="008B3C75">
      <w:pPr>
        <w:pStyle w:val="Code"/>
      </w:pPr>
      <w:r>
        <w:t>CellSiteInformation ::= SEQUENCE</w:t>
      </w:r>
    </w:p>
    <w:p w14:paraId="7865E21C" w14:textId="77777777" w:rsidR="008B3C75" w:rsidRDefault="008B3C75" w:rsidP="008B3C75">
      <w:pPr>
        <w:pStyle w:val="Code"/>
      </w:pPr>
      <w:r>
        <w:t>{</w:t>
      </w:r>
    </w:p>
    <w:p w14:paraId="77A04C99" w14:textId="77777777" w:rsidR="008B3C75" w:rsidRDefault="008B3C75" w:rsidP="008B3C75">
      <w:pPr>
        <w:pStyle w:val="Code"/>
      </w:pPr>
      <w:r>
        <w:t xml:space="preserve">    geographicalCoordinates     [1] GeographicalCoordinates,</w:t>
      </w:r>
    </w:p>
    <w:p w14:paraId="5BA7704F" w14:textId="77777777" w:rsidR="008B3C75" w:rsidRDefault="008B3C75" w:rsidP="008B3C75">
      <w:pPr>
        <w:pStyle w:val="Code"/>
      </w:pPr>
      <w:r>
        <w:t xml:space="preserve">    azimuth                     [2] INTEGER (0..359) OPTIONAL,</w:t>
      </w:r>
    </w:p>
    <w:p w14:paraId="418C61BD" w14:textId="77777777" w:rsidR="008B3C75" w:rsidRDefault="008B3C75" w:rsidP="008B3C75">
      <w:pPr>
        <w:pStyle w:val="Code"/>
      </w:pPr>
      <w:r>
        <w:t xml:space="preserve">    operatorSpecificInformation [3] UTF8String OPTIONAL</w:t>
      </w:r>
    </w:p>
    <w:p w14:paraId="418E5DBC" w14:textId="77777777" w:rsidR="008B3C75" w:rsidRDefault="008B3C75" w:rsidP="008B3C75">
      <w:pPr>
        <w:pStyle w:val="Code"/>
      </w:pPr>
      <w:r>
        <w:t>}</w:t>
      </w:r>
    </w:p>
    <w:p w14:paraId="0DAED97B" w14:textId="77777777" w:rsidR="008B3C75" w:rsidRDefault="008B3C75" w:rsidP="008B3C75">
      <w:pPr>
        <w:pStyle w:val="Code"/>
      </w:pPr>
    </w:p>
    <w:p w14:paraId="07D9F18B" w14:textId="77777777" w:rsidR="008B3C75" w:rsidRDefault="008B3C75" w:rsidP="008B3C75">
      <w:pPr>
        <w:pStyle w:val="Code"/>
      </w:pPr>
      <w:r>
        <w:t>-- TS 29.518 [22], clause 6.4.6.2.6</w:t>
      </w:r>
    </w:p>
    <w:p w14:paraId="4F141B44" w14:textId="77777777" w:rsidR="008B3C75" w:rsidRDefault="008B3C75" w:rsidP="008B3C75">
      <w:pPr>
        <w:pStyle w:val="Code"/>
      </w:pPr>
      <w:r>
        <w:t>LocationInfo ::= SEQUENCE</w:t>
      </w:r>
    </w:p>
    <w:p w14:paraId="5166DB44" w14:textId="77777777" w:rsidR="008B3C75" w:rsidRDefault="008B3C75" w:rsidP="008B3C75">
      <w:pPr>
        <w:pStyle w:val="Code"/>
      </w:pPr>
      <w:r>
        <w:t>{</w:t>
      </w:r>
    </w:p>
    <w:p w14:paraId="71F69831" w14:textId="77777777" w:rsidR="008B3C75" w:rsidRDefault="008B3C75" w:rsidP="008B3C75">
      <w:pPr>
        <w:pStyle w:val="Code"/>
      </w:pPr>
      <w:r>
        <w:t xml:space="preserve">    userLocation                [1] UserLocation OPTIONAL,</w:t>
      </w:r>
    </w:p>
    <w:p w14:paraId="1C397D80" w14:textId="77777777" w:rsidR="008B3C75" w:rsidRDefault="008B3C75" w:rsidP="008B3C75">
      <w:pPr>
        <w:pStyle w:val="Code"/>
      </w:pPr>
      <w:r>
        <w:t xml:space="preserve">    currentLoc                  [2] BOOLEAN OPTIONAL,</w:t>
      </w:r>
    </w:p>
    <w:p w14:paraId="649047FA" w14:textId="77777777" w:rsidR="008B3C75" w:rsidRDefault="008B3C75" w:rsidP="008B3C75">
      <w:pPr>
        <w:pStyle w:val="Code"/>
      </w:pPr>
      <w:r>
        <w:t xml:space="preserve">    geoInfo                     [3] GeographicArea OPTIONAL,</w:t>
      </w:r>
    </w:p>
    <w:p w14:paraId="0E262FAB" w14:textId="77777777" w:rsidR="008B3C75" w:rsidRDefault="008B3C75" w:rsidP="008B3C75">
      <w:pPr>
        <w:pStyle w:val="Code"/>
      </w:pPr>
      <w:r>
        <w:t xml:space="preserve">    rATType                     [4] RATType OPTIONAL,</w:t>
      </w:r>
    </w:p>
    <w:p w14:paraId="69FF7189" w14:textId="77777777" w:rsidR="008B3C75" w:rsidRDefault="008B3C75" w:rsidP="008B3C75">
      <w:pPr>
        <w:pStyle w:val="Code"/>
      </w:pPr>
      <w:r>
        <w:t xml:space="preserve">    timeZone                    [5] TimeZone OPTIONAL,</w:t>
      </w:r>
    </w:p>
    <w:p w14:paraId="07B37A60" w14:textId="77777777" w:rsidR="008B3C75" w:rsidRDefault="008B3C75" w:rsidP="008B3C75">
      <w:pPr>
        <w:pStyle w:val="Code"/>
      </w:pPr>
      <w:r>
        <w:t xml:space="preserve">    additionalCellIDs           [6] SEQUENCE OF CellInformation OPTIONAL</w:t>
      </w:r>
    </w:p>
    <w:p w14:paraId="0B6A740B" w14:textId="77777777" w:rsidR="008B3C75" w:rsidRDefault="008B3C75" w:rsidP="008B3C75">
      <w:pPr>
        <w:pStyle w:val="Code"/>
      </w:pPr>
      <w:r>
        <w:t>}</w:t>
      </w:r>
    </w:p>
    <w:p w14:paraId="0DF28232" w14:textId="77777777" w:rsidR="008B3C75" w:rsidRDefault="008B3C75" w:rsidP="008B3C75">
      <w:pPr>
        <w:pStyle w:val="Code"/>
      </w:pPr>
    </w:p>
    <w:p w14:paraId="2B79747C" w14:textId="77777777" w:rsidR="008B3C75" w:rsidRDefault="008B3C75" w:rsidP="008B3C75">
      <w:pPr>
        <w:pStyle w:val="Code"/>
      </w:pPr>
      <w:r>
        <w:t>-- TS 29.571 [17], clause 5.4.4.7</w:t>
      </w:r>
    </w:p>
    <w:p w14:paraId="6D7674FD" w14:textId="77777777" w:rsidR="008B3C75" w:rsidRDefault="008B3C75" w:rsidP="008B3C75">
      <w:pPr>
        <w:pStyle w:val="Code"/>
      </w:pPr>
      <w:r>
        <w:t>UserLocation ::= SEQUENCE</w:t>
      </w:r>
    </w:p>
    <w:p w14:paraId="7472F3BC" w14:textId="77777777" w:rsidR="008B3C75" w:rsidRDefault="008B3C75" w:rsidP="008B3C75">
      <w:pPr>
        <w:pStyle w:val="Code"/>
      </w:pPr>
      <w:r>
        <w:t>{</w:t>
      </w:r>
    </w:p>
    <w:p w14:paraId="78FD6DCD" w14:textId="77777777" w:rsidR="008B3C75" w:rsidRDefault="008B3C75" w:rsidP="008B3C75">
      <w:pPr>
        <w:pStyle w:val="Code"/>
      </w:pPr>
      <w:r>
        <w:t xml:space="preserve">    eUTRALocation               [1] EUTRALocation OPTIONAL,</w:t>
      </w:r>
    </w:p>
    <w:p w14:paraId="2D6A5114" w14:textId="77777777" w:rsidR="008B3C75" w:rsidRDefault="008B3C75" w:rsidP="008B3C75">
      <w:pPr>
        <w:pStyle w:val="Code"/>
      </w:pPr>
      <w:r>
        <w:t xml:space="preserve">    nRLocation                  [2] NRLocation OPTIONAL,</w:t>
      </w:r>
    </w:p>
    <w:p w14:paraId="62B52CA1" w14:textId="77777777" w:rsidR="008B3C75" w:rsidRDefault="008B3C75" w:rsidP="008B3C75">
      <w:pPr>
        <w:pStyle w:val="Code"/>
      </w:pPr>
      <w:r>
        <w:t xml:space="preserve">    n3GALocation                [3] N3GALocation OPTIONAL</w:t>
      </w:r>
    </w:p>
    <w:p w14:paraId="5B7DF773" w14:textId="77777777" w:rsidR="008B3C75" w:rsidRDefault="008B3C75" w:rsidP="008B3C75">
      <w:pPr>
        <w:pStyle w:val="Code"/>
      </w:pPr>
      <w:r>
        <w:t>}</w:t>
      </w:r>
    </w:p>
    <w:p w14:paraId="0A8AE440" w14:textId="77777777" w:rsidR="008B3C75" w:rsidRDefault="008B3C75" w:rsidP="008B3C75">
      <w:pPr>
        <w:pStyle w:val="Code"/>
      </w:pPr>
    </w:p>
    <w:p w14:paraId="0D632D31" w14:textId="77777777" w:rsidR="008B3C75" w:rsidRDefault="008B3C75" w:rsidP="008B3C75">
      <w:pPr>
        <w:pStyle w:val="Code"/>
      </w:pPr>
      <w:r>
        <w:t>-- TS 29.571 [17], clause 5.4.4.8</w:t>
      </w:r>
    </w:p>
    <w:p w14:paraId="30C95E49" w14:textId="77777777" w:rsidR="008B3C75" w:rsidRDefault="008B3C75" w:rsidP="008B3C75">
      <w:pPr>
        <w:pStyle w:val="Code"/>
      </w:pPr>
      <w:r>
        <w:t>EUTRALocation ::= SEQUENCE</w:t>
      </w:r>
    </w:p>
    <w:p w14:paraId="3832D3D0" w14:textId="77777777" w:rsidR="008B3C75" w:rsidRDefault="008B3C75" w:rsidP="008B3C75">
      <w:pPr>
        <w:pStyle w:val="Code"/>
      </w:pPr>
      <w:r>
        <w:t>{</w:t>
      </w:r>
    </w:p>
    <w:p w14:paraId="10F49C5F" w14:textId="77777777" w:rsidR="008B3C75" w:rsidRDefault="008B3C75" w:rsidP="008B3C75">
      <w:pPr>
        <w:pStyle w:val="Code"/>
      </w:pPr>
      <w:r>
        <w:t xml:space="preserve">    tAI                         [1] TAI,</w:t>
      </w:r>
    </w:p>
    <w:p w14:paraId="131F98C5" w14:textId="77777777" w:rsidR="008B3C75" w:rsidRDefault="008B3C75" w:rsidP="008B3C75">
      <w:pPr>
        <w:pStyle w:val="Code"/>
      </w:pPr>
      <w:r>
        <w:t xml:space="preserve">    eCGI                        [2] ECGI,</w:t>
      </w:r>
    </w:p>
    <w:p w14:paraId="3E347025" w14:textId="77777777" w:rsidR="008B3C75" w:rsidRDefault="008B3C75" w:rsidP="008B3C75">
      <w:pPr>
        <w:pStyle w:val="Code"/>
      </w:pPr>
      <w:r>
        <w:t xml:space="preserve">    ageOfLocatonInfo            [3] INTEGER OPTIONAL,</w:t>
      </w:r>
    </w:p>
    <w:p w14:paraId="7CBF0637" w14:textId="77777777" w:rsidR="008B3C75" w:rsidRDefault="008B3C75" w:rsidP="008B3C75">
      <w:pPr>
        <w:pStyle w:val="Code"/>
      </w:pPr>
      <w:r>
        <w:t xml:space="preserve">    uELocationTimestamp         [4] Timestamp OPTIONAL,</w:t>
      </w:r>
    </w:p>
    <w:p w14:paraId="475E76D3" w14:textId="77777777" w:rsidR="008B3C75" w:rsidRDefault="008B3C75" w:rsidP="008B3C75">
      <w:pPr>
        <w:pStyle w:val="Code"/>
      </w:pPr>
      <w:r>
        <w:t xml:space="preserve">    geographicalInformation     [5] UTF8String OPTIONAL,</w:t>
      </w:r>
    </w:p>
    <w:p w14:paraId="0E014676" w14:textId="77777777" w:rsidR="008B3C75" w:rsidRDefault="008B3C75" w:rsidP="008B3C75">
      <w:pPr>
        <w:pStyle w:val="Code"/>
      </w:pPr>
      <w:r>
        <w:t xml:space="preserve">    geodeticInformation         [6] UTF8String OPTIONAL,</w:t>
      </w:r>
    </w:p>
    <w:p w14:paraId="61F8CD1F" w14:textId="77777777" w:rsidR="008B3C75" w:rsidRDefault="008B3C75" w:rsidP="008B3C75">
      <w:pPr>
        <w:pStyle w:val="Code"/>
      </w:pPr>
      <w:r>
        <w:t xml:space="preserve">    globalNGENbID               [7] GlobalRANNodeID OPTIONAL,</w:t>
      </w:r>
    </w:p>
    <w:p w14:paraId="20E1F734" w14:textId="77777777" w:rsidR="008B3C75" w:rsidRDefault="008B3C75" w:rsidP="008B3C75">
      <w:pPr>
        <w:pStyle w:val="Code"/>
      </w:pPr>
      <w:r>
        <w:t xml:space="preserve">    cellSiteInformation         [8] CellSiteInformation OPTIONAL,</w:t>
      </w:r>
    </w:p>
    <w:p w14:paraId="17D550AC" w14:textId="77777777" w:rsidR="008B3C75" w:rsidRDefault="008B3C75" w:rsidP="008B3C75">
      <w:pPr>
        <w:pStyle w:val="Code"/>
      </w:pPr>
      <w:r>
        <w:t xml:space="preserve">    globalENbID                 [9] GlobalRANNodeID OPTIONAL</w:t>
      </w:r>
    </w:p>
    <w:p w14:paraId="6D849499" w14:textId="77777777" w:rsidR="008B3C75" w:rsidRDefault="008B3C75" w:rsidP="008B3C75">
      <w:pPr>
        <w:pStyle w:val="Code"/>
      </w:pPr>
      <w:r>
        <w:t>}</w:t>
      </w:r>
    </w:p>
    <w:p w14:paraId="1245A1AE" w14:textId="77777777" w:rsidR="008B3C75" w:rsidRDefault="008B3C75" w:rsidP="008B3C75">
      <w:pPr>
        <w:pStyle w:val="Code"/>
      </w:pPr>
    </w:p>
    <w:p w14:paraId="14583980" w14:textId="77777777" w:rsidR="008B3C75" w:rsidRDefault="008B3C75" w:rsidP="008B3C75">
      <w:pPr>
        <w:pStyle w:val="Code"/>
      </w:pPr>
      <w:r>
        <w:t>-- TS 29.571 [17], clause 5.4.4.9</w:t>
      </w:r>
    </w:p>
    <w:p w14:paraId="17A29A33" w14:textId="77777777" w:rsidR="008B3C75" w:rsidRDefault="008B3C75" w:rsidP="008B3C75">
      <w:pPr>
        <w:pStyle w:val="Code"/>
      </w:pPr>
      <w:r>
        <w:t>NRLocation ::= SEQUENCE</w:t>
      </w:r>
    </w:p>
    <w:p w14:paraId="540260EE" w14:textId="77777777" w:rsidR="008B3C75" w:rsidRDefault="008B3C75" w:rsidP="008B3C75">
      <w:pPr>
        <w:pStyle w:val="Code"/>
      </w:pPr>
      <w:r>
        <w:t>{</w:t>
      </w:r>
    </w:p>
    <w:p w14:paraId="7A4D7275" w14:textId="77777777" w:rsidR="008B3C75" w:rsidRDefault="008B3C75" w:rsidP="008B3C75">
      <w:pPr>
        <w:pStyle w:val="Code"/>
      </w:pPr>
      <w:r>
        <w:t xml:space="preserve">    tAI                         [1] TAI,</w:t>
      </w:r>
    </w:p>
    <w:p w14:paraId="082CF735" w14:textId="77777777" w:rsidR="008B3C75" w:rsidRDefault="008B3C75" w:rsidP="008B3C75">
      <w:pPr>
        <w:pStyle w:val="Code"/>
      </w:pPr>
      <w:r>
        <w:t xml:space="preserve">    nCGI                        [2] NCGI,</w:t>
      </w:r>
    </w:p>
    <w:p w14:paraId="401453BE" w14:textId="77777777" w:rsidR="008B3C75" w:rsidRDefault="008B3C75" w:rsidP="008B3C75">
      <w:pPr>
        <w:pStyle w:val="Code"/>
      </w:pPr>
      <w:r>
        <w:t xml:space="preserve">    ageOfLocatonInfo            [3] INTEGER OPTIONAL,</w:t>
      </w:r>
    </w:p>
    <w:p w14:paraId="66DD6F4C" w14:textId="77777777" w:rsidR="008B3C75" w:rsidRDefault="008B3C75" w:rsidP="008B3C75">
      <w:pPr>
        <w:pStyle w:val="Code"/>
      </w:pPr>
      <w:r>
        <w:t xml:space="preserve">    uELocationTimestamp         [4] Timestamp OPTIONAL,</w:t>
      </w:r>
    </w:p>
    <w:p w14:paraId="58039731" w14:textId="77777777" w:rsidR="008B3C75" w:rsidRDefault="008B3C75" w:rsidP="008B3C75">
      <w:pPr>
        <w:pStyle w:val="Code"/>
      </w:pPr>
      <w:r>
        <w:t xml:space="preserve">    geographicalInformation     [5] UTF8String OPTIONAL,</w:t>
      </w:r>
    </w:p>
    <w:p w14:paraId="1CCC11D0" w14:textId="77777777" w:rsidR="008B3C75" w:rsidRDefault="008B3C75" w:rsidP="008B3C75">
      <w:pPr>
        <w:pStyle w:val="Code"/>
      </w:pPr>
      <w:r>
        <w:t xml:space="preserve">    geodeticInformation         [6] UTF8String OPTIONAL,</w:t>
      </w:r>
    </w:p>
    <w:p w14:paraId="5BD41853" w14:textId="77777777" w:rsidR="008B3C75" w:rsidRDefault="008B3C75" w:rsidP="008B3C75">
      <w:pPr>
        <w:pStyle w:val="Code"/>
      </w:pPr>
      <w:r>
        <w:t xml:space="preserve">    globalGNbID                 [7] GlobalRANNodeID OPTIONAL,</w:t>
      </w:r>
    </w:p>
    <w:p w14:paraId="72B61818" w14:textId="77777777" w:rsidR="008B3C75" w:rsidRDefault="008B3C75" w:rsidP="008B3C75">
      <w:pPr>
        <w:pStyle w:val="Code"/>
      </w:pPr>
      <w:r>
        <w:t xml:space="preserve">    cellSiteInformation         [8] CellSiteInformation OPTIONAL</w:t>
      </w:r>
    </w:p>
    <w:p w14:paraId="4EC738CB" w14:textId="77777777" w:rsidR="008B3C75" w:rsidRDefault="008B3C75" w:rsidP="008B3C75">
      <w:pPr>
        <w:pStyle w:val="Code"/>
      </w:pPr>
      <w:r>
        <w:t>}</w:t>
      </w:r>
    </w:p>
    <w:p w14:paraId="4BDAA920" w14:textId="77777777" w:rsidR="008B3C75" w:rsidRDefault="008B3C75" w:rsidP="008B3C75">
      <w:pPr>
        <w:pStyle w:val="Code"/>
      </w:pPr>
    </w:p>
    <w:p w14:paraId="1E970140" w14:textId="77777777" w:rsidR="008B3C75" w:rsidRDefault="008B3C75" w:rsidP="008B3C75">
      <w:pPr>
        <w:pStyle w:val="Code"/>
      </w:pPr>
      <w:r>
        <w:t>-- TS 29.571 [17], clause 5.4.4.10</w:t>
      </w:r>
    </w:p>
    <w:p w14:paraId="2217B8D0" w14:textId="77777777" w:rsidR="008B3C75" w:rsidRDefault="008B3C75" w:rsidP="008B3C75">
      <w:pPr>
        <w:pStyle w:val="Code"/>
      </w:pPr>
      <w:r>
        <w:t>N3GALocation ::= SEQUENCE</w:t>
      </w:r>
    </w:p>
    <w:p w14:paraId="0319BEC3" w14:textId="77777777" w:rsidR="008B3C75" w:rsidRDefault="008B3C75" w:rsidP="008B3C75">
      <w:pPr>
        <w:pStyle w:val="Code"/>
      </w:pPr>
      <w:r>
        <w:t>{</w:t>
      </w:r>
    </w:p>
    <w:p w14:paraId="0DB7DEFD" w14:textId="77777777" w:rsidR="008B3C75" w:rsidRDefault="008B3C75" w:rsidP="008B3C75">
      <w:pPr>
        <w:pStyle w:val="Code"/>
      </w:pPr>
      <w:r>
        <w:t xml:space="preserve">    tAI                         [1] TAI OPTIONAL,</w:t>
      </w:r>
    </w:p>
    <w:p w14:paraId="61F24077" w14:textId="77777777" w:rsidR="008B3C75" w:rsidRDefault="008B3C75" w:rsidP="008B3C75">
      <w:pPr>
        <w:pStyle w:val="Code"/>
      </w:pPr>
      <w:r>
        <w:t xml:space="preserve">    n3IWFID                     [2] N3IWFIDNGAP OPTIONAL,</w:t>
      </w:r>
    </w:p>
    <w:p w14:paraId="259FFAAF" w14:textId="77777777" w:rsidR="008B3C75" w:rsidRDefault="008B3C75" w:rsidP="008B3C75">
      <w:pPr>
        <w:pStyle w:val="Code"/>
      </w:pPr>
      <w:r>
        <w:t xml:space="preserve">    uEIPAddr                    [3] IPAddr OPTIONAL,</w:t>
      </w:r>
    </w:p>
    <w:p w14:paraId="0560E32B" w14:textId="77777777" w:rsidR="008B3C75" w:rsidRDefault="008B3C75" w:rsidP="008B3C75">
      <w:pPr>
        <w:pStyle w:val="Code"/>
      </w:pPr>
      <w:r>
        <w:t xml:space="preserve">    portNumber                  [4] INTEGER OPTIONAL,</w:t>
      </w:r>
    </w:p>
    <w:p w14:paraId="70F7A90F" w14:textId="77777777" w:rsidR="008B3C75" w:rsidRDefault="008B3C75" w:rsidP="008B3C75">
      <w:pPr>
        <w:pStyle w:val="Code"/>
      </w:pPr>
      <w:r>
        <w:t xml:space="preserve">    tNAPID                      [5] TNAPID OPTIONAL,</w:t>
      </w:r>
    </w:p>
    <w:p w14:paraId="681D8661" w14:textId="77777777" w:rsidR="008B3C75" w:rsidRDefault="008B3C75" w:rsidP="008B3C75">
      <w:pPr>
        <w:pStyle w:val="Code"/>
      </w:pPr>
      <w:r>
        <w:t xml:space="preserve">    tWAPID                      [6] TWAPID OPTIONAL,</w:t>
      </w:r>
    </w:p>
    <w:p w14:paraId="4FB920A9" w14:textId="77777777" w:rsidR="008B3C75" w:rsidRDefault="008B3C75" w:rsidP="008B3C75">
      <w:pPr>
        <w:pStyle w:val="Code"/>
      </w:pPr>
      <w:r>
        <w:t xml:space="preserve">    hFCNodeID                   [7] HFCNodeID OPTIONAL,</w:t>
      </w:r>
    </w:p>
    <w:p w14:paraId="0C26E30B" w14:textId="77777777" w:rsidR="008B3C75" w:rsidRDefault="008B3C75" w:rsidP="008B3C75">
      <w:pPr>
        <w:pStyle w:val="Code"/>
      </w:pPr>
      <w:r>
        <w:t xml:space="preserve">    gLI                         [8] GLI OPTIONAL,</w:t>
      </w:r>
    </w:p>
    <w:p w14:paraId="4AE0C2D6" w14:textId="77777777" w:rsidR="008B3C75" w:rsidRDefault="008B3C75" w:rsidP="008B3C75">
      <w:pPr>
        <w:pStyle w:val="Code"/>
      </w:pPr>
      <w:r>
        <w:t xml:space="preserve">    w5GBANLineType              [9] W5GBANLineType OPTIONAL,</w:t>
      </w:r>
    </w:p>
    <w:p w14:paraId="2B9F5B2B" w14:textId="77777777" w:rsidR="008B3C75" w:rsidRDefault="008B3C75" w:rsidP="008B3C75">
      <w:pPr>
        <w:pStyle w:val="Code"/>
      </w:pPr>
      <w:r>
        <w:t xml:space="preserve">    gCI                         [10] GCI OPTIONAL</w:t>
      </w:r>
    </w:p>
    <w:p w14:paraId="1B7948C8" w14:textId="77777777" w:rsidR="008B3C75" w:rsidRDefault="008B3C75" w:rsidP="008B3C75">
      <w:pPr>
        <w:pStyle w:val="Code"/>
      </w:pPr>
      <w:r>
        <w:t>}</w:t>
      </w:r>
    </w:p>
    <w:p w14:paraId="16E9D110" w14:textId="77777777" w:rsidR="008B3C75" w:rsidRDefault="008B3C75" w:rsidP="008B3C75">
      <w:pPr>
        <w:pStyle w:val="Code"/>
      </w:pPr>
    </w:p>
    <w:p w14:paraId="23061354" w14:textId="77777777" w:rsidR="008B3C75" w:rsidRDefault="008B3C75" w:rsidP="008B3C75">
      <w:pPr>
        <w:pStyle w:val="Code"/>
      </w:pPr>
      <w:r>
        <w:t>-- TS 38.413 [23], clause 9.3.2.4</w:t>
      </w:r>
    </w:p>
    <w:p w14:paraId="3B20400D" w14:textId="77777777" w:rsidR="008B3C75" w:rsidRDefault="008B3C75" w:rsidP="008B3C75">
      <w:pPr>
        <w:pStyle w:val="Code"/>
      </w:pPr>
      <w:r>
        <w:t>IPAddr ::= SEQUENCE</w:t>
      </w:r>
    </w:p>
    <w:p w14:paraId="5F4617F3" w14:textId="77777777" w:rsidR="008B3C75" w:rsidRDefault="008B3C75" w:rsidP="008B3C75">
      <w:pPr>
        <w:pStyle w:val="Code"/>
      </w:pPr>
      <w:r>
        <w:t>{</w:t>
      </w:r>
    </w:p>
    <w:p w14:paraId="1F11AE54" w14:textId="77777777" w:rsidR="008B3C75" w:rsidRDefault="008B3C75" w:rsidP="008B3C75">
      <w:pPr>
        <w:pStyle w:val="Code"/>
      </w:pPr>
      <w:r>
        <w:t xml:space="preserve">    iPv4Addr                    [1] IPv4Address OPTIONAL,</w:t>
      </w:r>
    </w:p>
    <w:p w14:paraId="04599952" w14:textId="77777777" w:rsidR="008B3C75" w:rsidRDefault="008B3C75" w:rsidP="008B3C75">
      <w:pPr>
        <w:pStyle w:val="Code"/>
      </w:pPr>
      <w:r>
        <w:t xml:space="preserve">    iPv6Addr                    [2] IPv6Address OPTIONAL</w:t>
      </w:r>
    </w:p>
    <w:p w14:paraId="7C5B993B" w14:textId="77777777" w:rsidR="008B3C75" w:rsidRDefault="008B3C75" w:rsidP="008B3C75">
      <w:pPr>
        <w:pStyle w:val="Code"/>
      </w:pPr>
      <w:r>
        <w:t>}</w:t>
      </w:r>
    </w:p>
    <w:p w14:paraId="61126059" w14:textId="77777777" w:rsidR="008B3C75" w:rsidRDefault="008B3C75" w:rsidP="008B3C75">
      <w:pPr>
        <w:pStyle w:val="Code"/>
      </w:pPr>
    </w:p>
    <w:p w14:paraId="1907102C" w14:textId="77777777" w:rsidR="008B3C75" w:rsidRDefault="008B3C75" w:rsidP="008B3C75">
      <w:pPr>
        <w:pStyle w:val="Code"/>
      </w:pPr>
      <w:r>
        <w:t>-- TS 29.571 [17], clause 5.4.4.28</w:t>
      </w:r>
    </w:p>
    <w:p w14:paraId="3F0439A8" w14:textId="77777777" w:rsidR="008B3C75" w:rsidRDefault="008B3C75" w:rsidP="008B3C75">
      <w:pPr>
        <w:pStyle w:val="Code"/>
      </w:pPr>
      <w:r>
        <w:t>GlobalRANNodeID ::= SEQUENCE</w:t>
      </w:r>
    </w:p>
    <w:p w14:paraId="2024BB6C" w14:textId="77777777" w:rsidR="008B3C75" w:rsidRDefault="008B3C75" w:rsidP="008B3C75">
      <w:pPr>
        <w:pStyle w:val="Code"/>
      </w:pPr>
      <w:r>
        <w:t>{</w:t>
      </w:r>
    </w:p>
    <w:p w14:paraId="3C36EC76" w14:textId="77777777" w:rsidR="008B3C75" w:rsidRDefault="008B3C75" w:rsidP="008B3C75">
      <w:pPr>
        <w:pStyle w:val="Code"/>
      </w:pPr>
      <w:r>
        <w:t xml:space="preserve">    pLMNID                      [1] PLMNID,</w:t>
      </w:r>
    </w:p>
    <w:p w14:paraId="221A369F" w14:textId="77777777" w:rsidR="008B3C75" w:rsidRDefault="008B3C75" w:rsidP="008B3C75">
      <w:pPr>
        <w:pStyle w:val="Code"/>
      </w:pPr>
      <w:r>
        <w:t xml:space="preserve">    aNNodeID                    [2] ANNodeID,</w:t>
      </w:r>
    </w:p>
    <w:p w14:paraId="62AE3DBD" w14:textId="77777777" w:rsidR="008B3C75" w:rsidRDefault="008B3C75" w:rsidP="008B3C75">
      <w:pPr>
        <w:pStyle w:val="Code"/>
      </w:pPr>
      <w:r>
        <w:t xml:space="preserve">    nID                         [3] NID OPTIONAL</w:t>
      </w:r>
    </w:p>
    <w:p w14:paraId="51835C8B" w14:textId="77777777" w:rsidR="008B3C75" w:rsidRDefault="008B3C75" w:rsidP="008B3C75">
      <w:pPr>
        <w:pStyle w:val="Code"/>
      </w:pPr>
      <w:r>
        <w:t>}</w:t>
      </w:r>
    </w:p>
    <w:p w14:paraId="37821504" w14:textId="77777777" w:rsidR="008B3C75" w:rsidRDefault="008B3C75" w:rsidP="008B3C75">
      <w:pPr>
        <w:pStyle w:val="Code"/>
      </w:pPr>
    </w:p>
    <w:p w14:paraId="146D1019" w14:textId="77777777" w:rsidR="008B3C75" w:rsidRDefault="008B3C75" w:rsidP="008B3C75">
      <w:pPr>
        <w:pStyle w:val="Code"/>
      </w:pPr>
      <w:r>
        <w:t>ANNodeID ::= CHOICE</w:t>
      </w:r>
    </w:p>
    <w:p w14:paraId="370F5A29" w14:textId="77777777" w:rsidR="008B3C75" w:rsidRDefault="008B3C75" w:rsidP="008B3C75">
      <w:pPr>
        <w:pStyle w:val="Code"/>
      </w:pPr>
      <w:r>
        <w:t>{</w:t>
      </w:r>
    </w:p>
    <w:p w14:paraId="6302B0E2" w14:textId="77777777" w:rsidR="008B3C75" w:rsidRDefault="008B3C75" w:rsidP="008B3C75">
      <w:pPr>
        <w:pStyle w:val="Code"/>
      </w:pPr>
      <w:r>
        <w:t xml:space="preserve">    n3IWFID [1] N3IWFIDSBI,</w:t>
      </w:r>
    </w:p>
    <w:p w14:paraId="7948ADB5" w14:textId="77777777" w:rsidR="008B3C75" w:rsidRDefault="008B3C75" w:rsidP="008B3C75">
      <w:pPr>
        <w:pStyle w:val="Code"/>
      </w:pPr>
      <w:r>
        <w:t xml:space="preserve">    gNbID   [2] GNbID,</w:t>
      </w:r>
    </w:p>
    <w:p w14:paraId="743CF043" w14:textId="77777777" w:rsidR="008B3C75" w:rsidRDefault="008B3C75" w:rsidP="008B3C75">
      <w:pPr>
        <w:pStyle w:val="Code"/>
      </w:pPr>
      <w:r>
        <w:t xml:space="preserve">    nGENbID [3] NGENbID,</w:t>
      </w:r>
    </w:p>
    <w:p w14:paraId="60DA2FC0" w14:textId="77777777" w:rsidR="008B3C75" w:rsidRDefault="008B3C75" w:rsidP="008B3C75">
      <w:pPr>
        <w:pStyle w:val="Code"/>
      </w:pPr>
      <w:r>
        <w:t xml:space="preserve">    eNbID   [4] ENbID,</w:t>
      </w:r>
    </w:p>
    <w:p w14:paraId="2D66CADE" w14:textId="77777777" w:rsidR="008B3C75" w:rsidRDefault="008B3C75" w:rsidP="008B3C75">
      <w:pPr>
        <w:pStyle w:val="Code"/>
      </w:pPr>
      <w:r>
        <w:t xml:space="preserve">    wAGFID  [5] WAGFID,</w:t>
      </w:r>
    </w:p>
    <w:p w14:paraId="5B8172A0" w14:textId="77777777" w:rsidR="008B3C75" w:rsidRDefault="008B3C75" w:rsidP="008B3C75">
      <w:pPr>
        <w:pStyle w:val="Code"/>
      </w:pPr>
      <w:r>
        <w:t xml:space="preserve">    tNGFID  [6] TNGFID</w:t>
      </w:r>
    </w:p>
    <w:p w14:paraId="10174503" w14:textId="77777777" w:rsidR="008B3C75" w:rsidRDefault="008B3C75" w:rsidP="008B3C75">
      <w:pPr>
        <w:pStyle w:val="Code"/>
      </w:pPr>
      <w:r>
        <w:t>}</w:t>
      </w:r>
    </w:p>
    <w:p w14:paraId="67BF323E" w14:textId="77777777" w:rsidR="008B3C75" w:rsidRDefault="008B3C75" w:rsidP="008B3C75">
      <w:pPr>
        <w:pStyle w:val="Code"/>
      </w:pPr>
    </w:p>
    <w:p w14:paraId="2CF77088" w14:textId="77777777" w:rsidR="008B3C75" w:rsidRDefault="008B3C75" w:rsidP="008B3C75">
      <w:pPr>
        <w:pStyle w:val="Code"/>
      </w:pPr>
      <w:r>
        <w:t>-- TS 38.413 [23], clause 9.3.1.6</w:t>
      </w:r>
    </w:p>
    <w:p w14:paraId="2BA4DC7C" w14:textId="77777777" w:rsidR="008B3C75" w:rsidRDefault="008B3C75" w:rsidP="008B3C75">
      <w:pPr>
        <w:pStyle w:val="Code"/>
      </w:pPr>
      <w:r>
        <w:t>GNbID ::= BIT STRING(SIZE(22..32))</w:t>
      </w:r>
    </w:p>
    <w:p w14:paraId="6EAB5B09" w14:textId="77777777" w:rsidR="008B3C75" w:rsidRDefault="008B3C75" w:rsidP="008B3C75">
      <w:pPr>
        <w:pStyle w:val="Code"/>
      </w:pPr>
    </w:p>
    <w:p w14:paraId="3ED047E1" w14:textId="77777777" w:rsidR="008B3C75" w:rsidRDefault="008B3C75" w:rsidP="008B3C75">
      <w:pPr>
        <w:pStyle w:val="Code"/>
      </w:pPr>
      <w:r>
        <w:t>-- TS 29.571 [17], clause 5.4.4.4</w:t>
      </w:r>
    </w:p>
    <w:p w14:paraId="576253E2" w14:textId="77777777" w:rsidR="008B3C75" w:rsidRDefault="008B3C75" w:rsidP="008B3C75">
      <w:pPr>
        <w:pStyle w:val="Code"/>
      </w:pPr>
      <w:r>
        <w:t>TAI ::= SEQUENCE</w:t>
      </w:r>
    </w:p>
    <w:p w14:paraId="7238FA70" w14:textId="77777777" w:rsidR="008B3C75" w:rsidRDefault="008B3C75" w:rsidP="008B3C75">
      <w:pPr>
        <w:pStyle w:val="Code"/>
      </w:pPr>
      <w:r>
        <w:t>{</w:t>
      </w:r>
    </w:p>
    <w:p w14:paraId="0EEC85C3" w14:textId="77777777" w:rsidR="008B3C75" w:rsidRDefault="008B3C75" w:rsidP="008B3C75">
      <w:pPr>
        <w:pStyle w:val="Code"/>
      </w:pPr>
      <w:r>
        <w:t xml:space="preserve">    pLMNID                      [1] PLMNID,</w:t>
      </w:r>
    </w:p>
    <w:p w14:paraId="22D4530C" w14:textId="77777777" w:rsidR="008B3C75" w:rsidRDefault="008B3C75" w:rsidP="008B3C75">
      <w:pPr>
        <w:pStyle w:val="Code"/>
      </w:pPr>
      <w:r>
        <w:t xml:space="preserve">    tAC                         [2] TAC,</w:t>
      </w:r>
    </w:p>
    <w:p w14:paraId="4682B898" w14:textId="77777777" w:rsidR="008B3C75" w:rsidRDefault="008B3C75" w:rsidP="008B3C75">
      <w:pPr>
        <w:pStyle w:val="Code"/>
      </w:pPr>
      <w:r>
        <w:t xml:space="preserve">    nID                         [3] NID OPTIONAL</w:t>
      </w:r>
    </w:p>
    <w:p w14:paraId="1FF072C4" w14:textId="77777777" w:rsidR="008B3C75" w:rsidRDefault="008B3C75" w:rsidP="008B3C75">
      <w:pPr>
        <w:pStyle w:val="Code"/>
      </w:pPr>
      <w:r>
        <w:t>}</w:t>
      </w:r>
    </w:p>
    <w:p w14:paraId="666F90FB" w14:textId="77777777" w:rsidR="008B3C75" w:rsidRDefault="008B3C75" w:rsidP="008B3C75">
      <w:pPr>
        <w:pStyle w:val="Code"/>
      </w:pPr>
    </w:p>
    <w:p w14:paraId="6119EDD5" w14:textId="77777777" w:rsidR="008B3C75" w:rsidRDefault="008B3C75" w:rsidP="008B3C75">
      <w:pPr>
        <w:pStyle w:val="Code"/>
      </w:pPr>
      <w:r>
        <w:t>-- TS 29.571 [17], clause 5.4.4.5</w:t>
      </w:r>
    </w:p>
    <w:p w14:paraId="3AC5FFDD" w14:textId="77777777" w:rsidR="008B3C75" w:rsidRDefault="008B3C75" w:rsidP="008B3C75">
      <w:pPr>
        <w:pStyle w:val="Code"/>
      </w:pPr>
      <w:r>
        <w:t>ECGI ::= SEQUENCE</w:t>
      </w:r>
    </w:p>
    <w:p w14:paraId="58F581F2" w14:textId="77777777" w:rsidR="008B3C75" w:rsidRDefault="008B3C75" w:rsidP="008B3C75">
      <w:pPr>
        <w:pStyle w:val="Code"/>
      </w:pPr>
      <w:r>
        <w:t>{</w:t>
      </w:r>
    </w:p>
    <w:p w14:paraId="5D8717C0" w14:textId="77777777" w:rsidR="008B3C75" w:rsidRDefault="008B3C75" w:rsidP="008B3C75">
      <w:pPr>
        <w:pStyle w:val="Code"/>
      </w:pPr>
      <w:r>
        <w:t xml:space="preserve">    pLMNID                      [1] PLMNID,</w:t>
      </w:r>
    </w:p>
    <w:p w14:paraId="22A6FDBD" w14:textId="77777777" w:rsidR="008B3C75" w:rsidRDefault="008B3C75" w:rsidP="008B3C75">
      <w:pPr>
        <w:pStyle w:val="Code"/>
      </w:pPr>
      <w:r>
        <w:t xml:space="preserve">    eUTRACellID                 [2] EUTRACellID,</w:t>
      </w:r>
    </w:p>
    <w:p w14:paraId="7B60FF18" w14:textId="77777777" w:rsidR="008B3C75" w:rsidRDefault="008B3C75" w:rsidP="008B3C75">
      <w:pPr>
        <w:pStyle w:val="Code"/>
      </w:pPr>
      <w:r>
        <w:t xml:space="preserve">    nID                         [3] NID OPTIONAL</w:t>
      </w:r>
    </w:p>
    <w:p w14:paraId="532727D7" w14:textId="77777777" w:rsidR="008B3C75" w:rsidRDefault="008B3C75" w:rsidP="008B3C75">
      <w:pPr>
        <w:pStyle w:val="Code"/>
      </w:pPr>
      <w:r>
        <w:t>}</w:t>
      </w:r>
    </w:p>
    <w:p w14:paraId="20304125" w14:textId="77777777" w:rsidR="008B3C75" w:rsidRDefault="008B3C75" w:rsidP="008B3C75">
      <w:pPr>
        <w:pStyle w:val="Code"/>
      </w:pPr>
    </w:p>
    <w:p w14:paraId="763FDA57" w14:textId="77777777" w:rsidR="008B3C75" w:rsidRDefault="008B3C75" w:rsidP="008B3C75">
      <w:pPr>
        <w:pStyle w:val="Code"/>
      </w:pPr>
      <w:r>
        <w:t>TAIList ::= SEQUENCE OF TAI</w:t>
      </w:r>
    </w:p>
    <w:p w14:paraId="0AA83AC3" w14:textId="77777777" w:rsidR="008B3C75" w:rsidRDefault="008B3C75" w:rsidP="008B3C75">
      <w:pPr>
        <w:pStyle w:val="Code"/>
      </w:pPr>
    </w:p>
    <w:p w14:paraId="72E307C1" w14:textId="77777777" w:rsidR="008B3C75" w:rsidRDefault="008B3C75" w:rsidP="008B3C75">
      <w:pPr>
        <w:pStyle w:val="Code"/>
      </w:pPr>
      <w:r>
        <w:t>-- TS 29.571 [17], clause 5.4.4.6</w:t>
      </w:r>
    </w:p>
    <w:p w14:paraId="0AAD6ACE" w14:textId="77777777" w:rsidR="008B3C75" w:rsidRDefault="008B3C75" w:rsidP="008B3C75">
      <w:pPr>
        <w:pStyle w:val="Code"/>
      </w:pPr>
      <w:r>
        <w:t>NCGI ::= SEQUENCE</w:t>
      </w:r>
    </w:p>
    <w:p w14:paraId="39E725B2" w14:textId="77777777" w:rsidR="008B3C75" w:rsidRDefault="008B3C75" w:rsidP="008B3C75">
      <w:pPr>
        <w:pStyle w:val="Code"/>
      </w:pPr>
      <w:r>
        <w:t>{</w:t>
      </w:r>
    </w:p>
    <w:p w14:paraId="739DF4BA" w14:textId="77777777" w:rsidR="008B3C75" w:rsidRDefault="008B3C75" w:rsidP="008B3C75">
      <w:pPr>
        <w:pStyle w:val="Code"/>
      </w:pPr>
      <w:r>
        <w:t xml:space="preserve">    pLMNID                      [1] PLMNID,</w:t>
      </w:r>
    </w:p>
    <w:p w14:paraId="0DC28653" w14:textId="77777777" w:rsidR="008B3C75" w:rsidRDefault="008B3C75" w:rsidP="008B3C75">
      <w:pPr>
        <w:pStyle w:val="Code"/>
      </w:pPr>
      <w:r>
        <w:t xml:space="preserve">    nRCellID                    [2] NRCellID,</w:t>
      </w:r>
    </w:p>
    <w:p w14:paraId="7AA7D047" w14:textId="77777777" w:rsidR="008B3C75" w:rsidRDefault="008B3C75" w:rsidP="008B3C75">
      <w:pPr>
        <w:pStyle w:val="Code"/>
      </w:pPr>
      <w:r>
        <w:t xml:space="preserve">    nID                         [3] NID OPTIONAL</w:t>
      </w:r>
    </w:p>
    <w:p w14:paraId="12EE217E" w14:textId="77777777" w:rsidR="008B3C75" w:rsidRDefault="008B3C75" w:rsidP="008B3C75">
      <w:pPr>
        <w:pStyle w:val="Code"/>
      </w:pPr>
      <w:r>
        <w:t>}</w:t>
      </w:r>
    </w:p>
    <w:p w14:paraId="54878F40" w14:textId="77777777" w:rsidR="008B3C75" w:rsidRDefault="008B3C75" w:rsidP="008B3C75">
      <w:pPr>
        <w:pStyle w:val="Code"/>
      </w:pPr>
    </w:p>
    <w:p w14:paraId="6F8F7818" w14:textId="77777777" w:rsidR="008B3C75" w:rsidRDefault="008B3C75" w:rsidP="008B3C75">
      <w:pPr>
        <w:pStyle w:val="Code"/>
      </w:pPr>
      <w:r>
        <w:t>RANCGI ::= CHOICE</w:t>
      </w:r>
    </w:p>
    <w:p w14:paraId="6DFF157F" w14:textId="77777777" w:rsidR="008B3C75" w:rsidRDefault="008B3C75" w:rsidP="008B3C75">
      <w:pPr>
        <w:pStyle w:val="Code"/>
      </w:pPr>
      <w:r>
        <w:t>{</w:t>
      </w:r>
    </w:p>
    <w:p w14:paraId="6DE88ED0" w14:textId="77777777" w:rsidR="008B3C75" w:rsidRDefault="008B3C75" w:rsidP="008B3C75">
      <w:pPr>
        <w:pStyle w:val="Code"/>
      </w:pPr>
      <w:r>
        <w:t xml:space="preserve">    eCGI                        [1] ECGI,</w:t>
      </w:r>
    </w:p>
    <w:p w14:paraId="0DBBAE23" w14:textId="77777777" w:rsidR="008B3C75" w:rsidRDefault="008B3C75" w:rsidP="008B3C75">
      <w:pPr>
        <w:pStyle w:val="Code"/>
      </w:pPr>
      <w:r>
        <w:t xml:space="preserve">    nCGI                        [2] NCGI</w:t>
      </w:r>
    </w:p>
    <w:p w14:paraId="74142FD5" w14:textId="77777777" w:rsidR="008B3C75" w:rsidRDefault="008B3C75" w:rsidP="008B3C75">
      <w:pPr>
        <w:pStyle w:val="Code"/>
      </w:pPr>
      <w:r>
        <w:t>}</w:t>
      </w:r>
    </w:p>
    <w:p w14:paraId="457BE448" w14:textId="77777777" w:rsidR="008B3C75" w:rsidRDefault="008B3C75" w:rsidP="008B3C75">
      <w:pPr>
        <w:pStyle w:val="Code"/>
      </w:pPr>
    </w:p>
    <w:p w14:paraId="3CF17932" w14:textId="77777777" w:rsidR="008B3C75" w:rsidRDefault="008B3C75" w:rsidP="008B3C75">
      <w:pPr>
        <w:pStyle w:val="Code"/>
      </w:pPr>
      <w:r>
        <w:t>CellInformation ::= SEQUENCE</w:t>
      </w:r>
    </w:p>
    <w:p w14:paraId="16C3413E" w14:textId="77777777" w:rsidR="008B3C75" w:rsidRDefault="008B3C75" w:rsidP="008B3C75">
      <w:pPr>
        <w:pStyle w:val="Code"/>
      </w:pPr>
      <w:r>
        <w:t>{</w:t>
      </w:r>
    </w:p>
    <w:p w14:paraId="5BAAA557" w14:textId="77777777" w:rsidR="008B3C75" w:rsidRDefault="008B3C75" w:rsidP="008B3C75">
      <w:pPr>
        <w:pStyle w:val="Code"/>
      </w:pPr>
      <w:r>
        <w:t xml:space="preserve">    rANCGI                      [1] RANCGI,</w:t>
      </w:r>
    </w:p>
    <w:p w14:paraId="3C95CED3" w14:textId="77777777" w:rsidR="008B3C75" w:rsidRDefault="008B3C75" w:rsidP="008B3C75">
      <w:pPr>
        <w:pStyle w:val="Code"/>
      </w:pPr>
      <w:r>
        <w:t xml:space="preserve">    cellSiteinformation         [2] CellSiteInformation OPTIONAL,</w:t>
      </w:r>
    </w:p>
    <w:p w14:paraId="5A2C54C9" w14:textId="77777777" w:rsidR="008B3C75" w:rsidRDefault="008B3C75" w:rsidP="008B3C75">
      <w:pPr>
        <w:pStyle w:val="Code"/>
      </w:pPr>
      <w:r>
        <w:t xml:space="preserve">    timeOfLocation              [3] Timestamp OPTIONAL</w:t>
      </w:r>
    </w:p>
    <w:p w14:paraId="71BD7E94" w14:textId="77777777" w:rsidR="008B3C75" w:rsidRDefault="008B3C75" w:rsidP="008B3C75">
      <w:pPr>
        <w:pStyle w:val="Code"/>
      </w:pPr>
      <w:r>
        <w:t>}</w:t>
      </w:r>
    </w:p>
    <w:p w14:paraId="0DADF29F" w14:textId="77777777" w:rsidR="008B3C75" w:rsidRDefault="008B3C75" w:rsidP="008B3C75">
      <w:pPr>
        <w:pStyle w:val="Code"/>
      </w:pPr>
    </w:p>
    <w:p w14:paraId="6541852B" w14:textId="77777777" w:rsidR="008B3C75" w:rsidRDefault="008B3C75" w:rsidP="008B3C75">
      <w:pPr>
        <w:pStyle w:val="Code"/>
      </w:pPr>
      <w:r>
        <w:t>-- TS 38.413 [23], clause 9.3.1.57</w:t>
      </w:r>
    </w:p>
    <w:p w14:paraId="1D9EA06F" w14:textId="77777777" w:rsidR="008B3C75" w:rsidRDefault="008B3C75" w:rsidP="008B3C75">
      <w:pPr>
        <w:pStyle w:val="Code"/>
      </w:pPr>
      <w:r>
        <w:t>N3IWFIDNGAP ::= BIT STRING (SIZE(16))</w:t>
      </w:r>
    </w:p>
    <w:p w14:paraId="697D85AF" w14:textId="77777777" w:rsidR="008B3C75" w:rsidRDefault="008B3C75" w:rsidP="008B3C75">
      <w:pPr>
        <w:pStyle w:val="Code"/>
      </w:pPr>
    </w:p>
    <w:p w14:paraId="0F7E6FBB" w14:textId="77777777" w:rsidR="008B3C75" w:rsidRDefault="008B3C75" w:rsidP="008B3C75">
      <w:pPr>
        <w:pStyle w:val="Code"/>
      </w:pPr>
      <w:r>
        <w:t>-- TS 29.571 [17], clause 5.4.4.28</w:t>
      </w:r>
    </w:p>
    <w:p w14:paraId="009114A8" w14:textId="77777777" w:rsidR="008B3C75" w:rsidRDefault="008B3C75" w:rsidP="008B3C75">
      <w:pPr>
        <w:pStyle w:val="Code"/>
      </w:pPr>
      <w:r>
        <w:t>N3IWFIDSBI ::= UTF8String</w:t>
      </w:r>
    </w:p>
    <w:p w14:paraId="58D21B97" w14:textId="77777777" w:rsidR="008B3C75" w:rsidRDefault="008B3C75" w:rsidP="008B3C75">
      <w:pPr>
        <w:pStyle w:val="Code"/>
      </w:pPr>
    </w:p>
    <w:p w14:paraId="0F79504B" w14:textId="77777777" w:rsidR="008B3C75" w:rsidRDefault="008B3C75" w:rsidP="008B3C75">
      <w:pPr>
        <w:pStyle w:val="Code"/>
      </w:pPr>
      <w:r>
        <w:t>-- TS 29.571 [17], clause 5.4.4.28 and table 5.4.2-1</w:t>
      </w:r>
    </w:p>
    <w:p w14:paraId="3C0A036B" w14:textId="77777777" w:rsidR="008B3C75" w:rsidRDefault="008B3C75" w:rsidP="008B3C75">
      <w:pPr>
        <w:pStyle w:val="Code"/>
      </w:pPr>
      <w:r>
        <w:t>TNGFID ::= UTF8String</w:t>
      </w:r>
    </w:p>
    <w:p w14:paraId="67320639" w14:textId="77777777" w:rsidR="008B3C75" w:rsidRDefault="008B3C75" w:rsidP="008B3C75">
      <w:pPr>
        <w:pStyle w:val="Code"/>
      </w:pPr>
    </w:p>
    <w:p w14:paraId="05259732" w14:textId="77777777" w:rsidR="008B3C75" w:rsidRDefault="008B3C75" w:rsidP="008B3C75">
      <w:pPr>
        <w:pStyle w:val="Code"/>
      </w:pPr>
      <w:r>
        <w:t>-- TS 29.571 [17], clause 5.4.4.28 and table 5.4.2-1</w:t>
      </w:r>
    </w:p>
    <w:p w14:paraId="0E260E84" w14:textId="77777777" w:rsidR="008B3C75" w:rsidRDefault="008B3C75" w:rsidP="008B3C75">
      <w:pPr>
        <w:pStyle w:val="Code"/>
      </w:pPr>
      <w:r>
        <w:t>WAGFID ::= UTF8String</w:t>
      </w:r>
    </w:p>
    <w:p w14:paraId="65079E04" w14:textId="77777777" w:rsidR="008B3C75" w:rsidRDefault="008B3C75" w:rsidP="008B3C75">
      <w:pPr>
        <w:pStyle w:val="Code"/>
      </w:pPr>
    </w:p>
    <w:p w14:paraId="7045E4E7" w14:textId="77777777" w:rsidR="008B3C75" w:rsidRDefault="008B3C75" w:rsidP="008B3C75">
      <w:pPr>
        <w:pStyle w:val="Code"/>
      </w:pPr>
      <w:r>
        <w:t>-- TS 29.571 [17], clause 5.4.4.62</w:t>
      </w:r>
    </w:p>
    <w:p w14:paraId="446B6FDF" w14:textId="77777777" w:rsidR="008B3C75" w:rsidRDefault="008B3C75" w:rsidP="008B3C75">
      <w:pPr>
        <w:pStyle w:val="Code"/>
      </w:pPr>
      <w:r>
        <w:t>TNAPID ::= SEQUENCE</w:t>
      </w:r>
    </w:p>
    <w:p w14:paraId="68AFA4E3" w14:textId="77777777" w:rsidR="008B3C75" w:rsidRDefault="008B3C75" w:rsidP="008B3C75">
      <w:pPr>
        <w:pStyle w:val="Code"/>
      </w:pPr>
      <w:r>
        <w:t>{</w:t>
      </w:r>
    </w:p>
    <w:p w14:paraId="3555815E" w14:textId="77777777" w:rsidR="008B3C75" w:rsidRDefault="008B3C75" w:rsidP="008B3C75">
      <w:pPr>
        <w:pStyle w:val="Code"/>
      </w:pPr>
      <w:r>
        <w:t xml:space="preserve">    sSID         [1] SSID OPTIONAL,</w:t>
      </w:r>
    </w:p>
    <w:p w14:paraId="2C50B204" w14:textId="77777777" w:rsidR="008B3C75" w:rsidRDefault="008B3C75" w:rsidP="008B3C75">
      <w:pPr>
        <w:pStyle w:val="Code"/>
      </w:pPr>
      <w:r>
        <w:t xml:space="preserve">    bSSID        [2] BSSID OPTIONAL,</w:t>
      </w:r>
    </w:p>
    <w:p w14:paraId="2ECA0624" w14:textId="77777777" w:rsidR="008B3C75" w:rsidRDefault="008B3C75" w:rsidP="008B3C75">
      <w:pPr>
        <w:pStyle w:val="Code"/>
      </w:pPr>
      <w:r>
        <w:t xml:space="preserve">    civicAddress [3] CivicAddressBytes OPTIONAL</w:t>
      </w:r>
    </w:p>
    <w:p w14:paraId="175A5FE2" w14:textId="77777777" w:rsidR="008B3C75" w:rsidRDefault="008B3C75" w:rsidP="008B3C75">
      <w:pPr>
        <w:pStyle w:val="Code"/>
      </w:pPr>
      <w:r>
        <w:t>}</w:t>
      </w:r>
    </w:p>
    <w:p w14:paraId="011D1B8D" w14:textId="77777777" w:rsidR="008B3C75" w:rsidRDefault="008B3C75" w:rsidP="008B3C75">
      <w:pPr>
        <w:pStyle w:val="Code"/>
      </w:pPr>
    </w:p>
    <w:p w14:paraId="54B69769" w14:textId="77777777" w:rsidR="008B3C75" w:rsidRDefault="008B3C75" w:rsidP="008B3C75">
      <w:pPr>
        <w:pStyle w:val="Code"/>
      </w:pPr>
      <w:r>
        <w:t>-- TS 29.571 [17], clause 5.4.4.64</w:t>
      </w:r>
    </w:p>
    <w:p w14:paraId="7BDB70E8" w14:textId="77777777" w:rsidR="008B3C75" w:rsidRDefault="008B3C75" w:rsidP="008B3C75">
      <w:pPr>
        <w:pStyle w:val="Code"/>
      </w:pPr>
      <w:r>
        <w:t>TWAPID ::= SEQUENCE</w:t>
      </w:r>
    </w:p>
    <w:p w14:paraId="2C8770D0" w14:textId="77777777" w:rsidR="008B3C75" w:rsidRDefault="008B3C75" w:rsidP="008B3C75">
      <w:pPr>
        <w:pStyle w:val="Code"/>
      </w:pPr>
      <w:r>
        <w:t>{</w:t>
      </w:r>
    </w:p>
    <w:p w14:paraId="62FFB134" w14:textId="77777777" w:rsidR="008B3C75" w:rsidRDefault="008B3C75" w:rsidP="008B3C75">
      <w:pPr>
        <w:pStyle w:val="Code"/>
      </w:pPr>
      <w:r>
        <w:t xml:space="preserve">    sSID         [1] SSID OPTIONAL,</w:t>
      </w:r>
    </w:p>
    <w:p w14:paraId="063E0956" w14:textId="77777777" w:rsidR="008B3C75" w:rsidRDefault="008B3C75" w:rsidP="008B3C75">
      <w:pPr>
        <w:pStyle w:val="Code"/>
      </w:pPr>
      <w:r>
        <w:t xml:space="preserve">    bSSID        [2] BSSID OPTIONAL,</w:t>
      </w:r>
    </w:p>
    <w:p w14:paraId="14F8DBDF" w14:textId="77777777" w:rsidR="008B3C75" w:rsidRDefault="008B3C75" w:rsidP="008B3C75">
      <w:pPr>
        <w:pStyle w:val="Code"/>
      </w:pPr>
      <w:r>
        <w:t xml:space="preserve">    civicAddress [3] CivicAddressBytes OPTIONAL</w:t>
      </w:r>
    </w:p>
    <w:p w14:paraId="2A17B342" w14:textId="77777777" w:rsidR="008B3C75" w:rsidRDefault="008B3C75" w:rsidP="008B3C75">
      <w:pPr>
        <w:pStyle w:val="Code"/>
      </w:pPr>
      <w:r>
        <w:t>}</w:t>
      </w:r>
    </w:p>
    <w:p w14:paraId="6A44BC1F" w14:textId="77777777" w:rsidR="008B3C75" w:rsidRDefault="008B3C75" w:rsidP="008B3C75">
      <w:pPr>
        <w:pStyle w:val="Code"/>
      </w:pPr>
    </w:p>
    <w:p w14:paraId="69F1E699" w14:textId="77777777" w:rsidR="008B3C75" w:rsidRDefault="008B3C75" w:rsidP="008B3C75">
      <w:pPr>
        <w:pStyle w:val="Code"/>
      </w:pPr>
      <w:r>
        <w:t>-- TS 29.571 [17], clause 5.4.4.62 and clause 5.4.4.64</w:t>
      </w:r>
    </w:p>
    <w:p w14:paraId="002866A9" w14:textId="77777777" w:rsidR="008B3C75" w:rsidRDefault="008B3C75" w:rsidP="008B3C75">
      <w:pPr>
        <w:pStyle w:val="Code"/>
      </w:pPr>
      <w:r>
        <w:t>SSID ::= UTF8String</w:t>
      </w:r>
    </w:p>
    <w:p w14:paraId="28F7042A" w14:textId="77777777" w:rsidR="008B3C75" w:rsidRDefault="008B3C75" w:rsidP="008B3C75">
      <w:pPr>
        <w:pStyle w:val="Code"/>
      </w:pPr>
    </w:p>
    <w:p w14:paraId="27677D87" w14:textId="77777777" w:rsidR="008B3C75" w:rsidRDefault="008B3C75" w:rsidP="008B3C75">
      <w:pPr>
        <w:pStyle w:val="Code"/>
      </w:pPr>
      <w:r>
        <w:t>-- TS 29.571 [17], clause 5.4.4.62 and clause 5.4.4.64</w:t>
      </w:r>
    </w:p>
    <w:p w14:paraId="484763BB" w14:textId="77777777" w:rsidR="008B3C75" w:rsidRDefault="008B3C75" w:rsidP="008B3C75">
      <w:pPr>
        <w:pStyle w:val="Code"/>
      </w:pPr>
      <w:r>
        <w:t>BSSID ::= UTF8String</w:t>
      </w:r>
    </w:p>
    <w:p w14:paraId="75C9E5E8" w14:textId="77777777" w:rsidR="008B3C75" w:rsidRDefault="008B3C75" w:rsidP="008B3C75">
      <w:pPr>
        <w:pStyle w:val="Code"/>
      </w:pPr>
    </w:p>
    <w:p w14:paraId="5D85E17A" w14:textId="77777777" w:rsidR="008B3C75" w:rsidRDefault="008B3C75" w:rsidP="008B3C75">
      <w:pPr>
        <w:pStyle w:val="Code"/>
      </w:pPr>
      <w:r>
        <w:t>-- TS 29.571 [17], clause 5.4.4.36 and table 5.4.2-1</w:t>
      </w:r>
    </w:p>
    <w:p w14:paraId="7427EA3F" w14:textId="77777777" w:rsidR="008B3C75" w:rsidRDefault="008B3C75" w:rsidP="008B3C75">
      <w:pPr>
        <w:pStyle w:val="Code"/>
      </w:pPr>
      <w:r>
        <w:t>HFCNodeID ::= UTF8String</w:t>
      </w:r>
    </w:p>
    <w:p w14:paraId="3A52666D" w14:textId="77777777" w:rsidR="008B3C75" w:rsidRDefault="008B3C75" w:rsidP="008B3C75">
      <w:pPr>
        <w:pStyle w:val="Code"/>
      </w:pPr>
    </w:p>
    <w:p w14:paraId="06304109" w14:textId="77777777" w:rsidR="008B3C75" w:rsidRDefault="008B3C75" w:rsidP="008B3C75">
      <w:pPr>
        <w:pStyle w:val="Code"/>
      </w:pPr>
      <w:r>
        <w:t>-- TS 29.571 [17], clause 5.4.4.10 and table 5.4.2-1</w:t>
      </w:r>
    </w:p>
    <w:p w14:paraId="043BBD28" w14:textId="77777777" w:rsidR="008B3C75" w:rsidRDefault="008B3C75" w:rsidP="008B3C75">
      <w:pPr>
        <w:pStyle w:val="Code"/>
      </w:pPr>
      <w:r>
        <w:t>-- Contains the original binary data i.e. value of the YAML field after base64 encoding is removed</w:t>
      </w:r>
    </w:p>
    <w:p w14:paraId="02D45491" w14:textId="77777777" w:rsidR="008B3C75" w:rsidRDefault="008B3C75" w:rsidP="008B3C75">
      <w:pPr>
        <w:pStyle w:val="Code"/>
      </w:pPr>
      <w:r>
        <w:t>GLI ::= OCTET STRING (SIZE(0..150))</w:t>
      </w:r>
    </w:p>
    <w:p w14:paraId="26BCF886" w14:textId="77777777" w:rsidR="008B3C75" w:rsidRDefault="008B3C75" w:rsidP="008B3C75">
      <w:pPr>
        <w:pStyle w:val="Code"/>
      </w:pPr>
    </w:p>
    <w:p w14:paraId="3A96E8DA" w14:textId="77777777" w:rsidR="008B3C75" w:rsidRDefault="008B3C75" w:rsidP="008B3C75">
      <w:pPr>
        <w:pStyle w:val="Code"/>
      </w:pPr>
      <w:r>
        <w:t>-- TS 29.571 [17], clause 5.4.4.10 and table 5.4.2-1</w:t>
      </w:r>
    </w:p>
    <w:p w14:paraId="4A6FB834" w14:textId="77777777" w:rsidR="008B3C75" w:rsidRDefault="008B3C75" w:rsidP="008B3C75">
      <w:pPr>
        <w:pStyle w:val="Code"/>
      </w:pPr>
      <w:r>
        <w:t>GCI ::= UTF8String</w:t>
      </w:r>
    </w:p>
    <w:p w14:paraId="3AFA87E5" w14:textId="77777777" w:rsidR="008B3C75" w:rsidRDefault="008B3C75" w:rsidP="008B3C75">
      <w:pPr>
        <w:pStyle w:val="Code"/>
      </w:pPr>
    </w:p>
    <w:p w14:paraId="383C3056" w14:textId="77777777" w:rsidR="008B3C75" w:rsidRDefault="008B3C75" w:rsidP="008B3C75">
      <w:pPr>
        <w:pStyle w:val="Code"/>
      </w:pPr>
      <w:r>
        <w:t>-- TS 29.571 [17], clause 5.4.4.10 and clause 5.4.3.33</w:t>
      </w:r>
    </w:p>
    <w:p w14:paraId="78172C67" w14:textId="77777777" w:rsidR="008B3C75" w:rsidRDefault="008B3C75" w:rsidP="008B3C75">
      <w:pPr>
        <w:pStyle w:val="Code"/>
      </w:pPr>
      <w:r>
        <w:t>W5GBANLineType ::= ENUMERATED</w:t>
      </w:r>
    </w:p>
    <w:p w14:paraId="2C0F7177" w14:textId="77777777" w:rsidR="008B3C75" w:rsidRDefault="008B3C75" w:rsidP="008B3C75">
      <w:pPr>
        <w:pStyle w:val="Code"/>
      </w:pPr>
      <w:r>
        <w:t>{</w:t>
      </w:r>
    </w:p>
    <w:p w14:paraId="6780BA6B" w14:textId="77777777" w:rsidR="008B3C75" w:rsidRDefault="008B3C75" w:rsidP="008B3C75">
      <w:pPr>
        <w:pStyle w:val="Code"/>
      </w:pPr>
      <w:r>
        <w:t xml:space="preserve">    dSL(1),</w:t>
      </w:r>
    </w:p>
    <w:p w14:paraId="507C930E" w14:textId="77777777" w:rsidR="008B3C75" w:rsidRDefault="008B3C75" w:rsidP="008B3C75">
      <w:pPr>
        <w:pStyle w:val="Code"/>
      </w:pPr>
      <w:r>
        <w:t xml:space="preserve">    pON(2)</w:t>
      </w:r>
    </w:p>
    <w:p w14:paraId="56226769" w14:textId="77777777" w:rsidR="008B3C75" w:rsidRDefault="008B3C75" w:rsidP="008B3C75">
      <w:pPr>
        <w:pStyle w:val="Code"/>
      </w:pPr>
      <w:r>
        <w:t>}</w:t>
      </w:r>
    </w:p>
    <w:p w14:paraId="00E6137F" w14:textId="77777777" w:rsidR="008B3C75" w:rsidRDefault="008B3C75" w:rsidP="008B3C75">
      <w:pPr>
        <w:pStyle w:val="Code"/>
      </w:pPr>
    </w:p>
    <w:p w14:paraId="15869547" w14:textId="77777777" w:rsidR="008B3C75" w:rsidRDefault="008B3C75" w:rsidP="008B3C75">
      <w:pPr>
        <w:pStyle w:val="Code"/>
      </w:pPr>
      <w:r>
        <w:t>-- TS 29.571 [17], table 5.4.2-1</w:t>
      </w:r>
    </w:p>
    <w:p w14:paraId="671989BA" w14:textId="77777777" w:rsidR="008B3C75" w:rsidRDefault="008B3C75" w:rsidP="008B3C75">
      <w:pPr>
        <w:pStyle w:val="Code"/>
      </w:pPr>
      <w:r>
        <w:t>TAC ::= OCTET STRING (SIZE(2..3))</w:t>
      </w:r>
    </w:p>
    <w:p w14:paraId="59C58E1B" w14:textId="77777777" w:rsidR="008B3C75" w:rsidRDefault="008B3C75" w:rsidP="008B3C75">
      <w:pPr>
        <w:pStyle w:val="Code"/>
      </w:pPr>
    </w:p>
    <w:p w14:paraId="0AE988C3" w14:textId="77777777" w:rsidR="008B3C75" w:rsidRDefault="008B3C75" w:rsidP="008B3C75">
      <w:pPr>
        <w:pStyle w:val="Code"/>
      </w:pPr>
      <w:r>
        <w:t>-- TS 38.413 [23], clause 9.3.1.9</w:t>
      </w:r>
    </w:p>
    <w:p w14:paraId="3C306A58" w14:textId="77777777" w:rsidR="008B3C75" w:rsidRDefault="008B3C75" w:rsidP="008B3C75">
      <w:pPr>
        <w:pStyle w:val="Code"/>
      </w:pPr>
      <w:r>
        <w:t>EUTRACellID ::= BIT STRING (SIZE(28))</w:t>
      </w:r>
    </w:p>
    <w:p w14:paraId="286C9314" w14:textId="77777777" w:rsidR="008B3C75" w:rsidRDefault="008B3C75" w:rsidP="008B3C75">
      <w:pPr>
        <w:pStyle w:val="Code"/>
      </w:pPr>
    </w:p>
    <w:p w14:paraId="68532953" w14:textId="77777777" w:rsidR="008B3C75" w:rsidRDefault="008B3C75" w:rsidP="008B3C75">
      <w:pPr>
        <w:pStyle w:val="Code"/>
      </w:pPr>
      <w:r>
        <w:t>-- TS 38.413 [23], clause 9.3.1.7</w:t>
      </w:r>
    </w:p>
    <w:p w14:paraId="596544CB" w14:textId="77777777" w:rsidR="008B3C75" w:rsidRDefault="008B3C75" w:rsidP="008B3C75">
      <w:pPr>
        <w:pStyle w:val="Code"/>
      </w:pPr>
      <w:r>
        <w:t>NRCellID ::= BIT STRING (SIZE(36))</w:t>
      </w:r>
    </w:p>
    <w:p w14:paraId="1D0D1250" w14:textId="77777777" w:rsidR="008B3C75" w:rsidRDefault="008B3C75" w:rsidP="008B3C75">
      <w:pPr>
        <w:pStyle w:val="Code"/>
      </w:pPr>
    </w:p>
    <w:p w14:paraId="1984567D" w14:textId="77777777" w:rsidR="008B3C75" w:rsidRDefault="008B3C75" w:rsidP="008B3C75">
      <w:pPr>
        <w:pStyle w:val="Code"/>
      </w:pPr>
      <w:r>
        <w:t>-- TS 38.413 [23], clause 9.3.1.8</w:t>
      </w:r>
    </w:p>
    <w:p w14:paraId="04F6C192" w14:textId="77777777" w:rsidR="008B3C75" w:rsidRDefault="008B3C75" w:rsidP="008B3C75">
      <w:pPr>
        <w:pStyle w:val="Code"/>
      </w:pPr>
      <w:r>
        <w:t>NGENbID ::= CHOICE</w:t>
      </w:r>
    </w:p>
    <w:p w14:paraId="096CAE72" w14:textId="77777777" w:rsidR="008B3C75" w:rsidRDefault="008B3C75" w:rsidP="008B3C75">
      <w:pPr>
        <w:pStyle w:val="Code"/>
      </w:pPr>
      <w:r>
        <w:t>{</w:t>
      </w:r>
    </w:p>
    <w:p w14:paraId="296D0BEE" w14:textId="77777777" w:rsidR="008B3C75" w:rsidRDefault="008B3C75" w:rsidP="008B3C75">
      <w:pPr>
        <w:pStyle w:val="Code"/>
      </w:pPr>
      <w:r>
        <w:t xml:space="preserve">    macroNGENbID                [1] BIT STRING (SIZE(20)),</w:t>
      </w:r>
    </w:p>
    <w:p w14:paraId="576F6BFF" w14:textId="77777777" w:rsidR="008B3C75" w:rsidRDefault="008B3C75" w:rsidP="008B3C75">
      <w:pPr>
        <w:pStyle w:val="Code"/>
      </w:pPr>
      <w:r>
        <w:t xml:space="preserve">    shortMacroNGENbID           [2] BIT STRING (SIZE(18)),</w:t>
      </w:r>
    </w:p>
    <w:p w14:paraId="688EFADD" w14:textId="77777777" w:rsidR="008B3C75" w:rsidRDefault="008B3C75" w:rsidP="008B3C75">
      <w:pPr>
        <w:pStyle w:val="Code"/>
      </w:pPr>
      <w:r>
        <w:t xml:space="preserve">    longMacroNGENbID            [3] BIT STRING (SIZE(21))</w:t>
      </w:r>
    </w:p>
    <w:p w14:paraId="503AD955" w14:textId="77777777" w:rsidR="008B3C75" w:rsidRDefault="008B3C75" w:rsidP="008B3C75">
      <w:pPr>
        <w:pStyle w:val="Code"/>
      </w:pPr>
      <w:r>
        <w:t>}</w:t>
      </w:r>
    </w:p>
    <w:p w14:paraId="7CB0850A" w14:textId="77777777" w:rsidR="008B3C75" w:rsidRDefault="008B3C75" w:rsidP="008B3C75">
      <w:pPr>
        <w:pStyle w:val="Code"/>
      </w:pPr>
      <w:r>
        <w:t>-- TS 23.003 [19], clause 12.7.1 encoded as per TS 29.571 [17], clause 5.4.2</w:t>
      </w:r>
    </w:p>
    <w:p w14:paraId="1AECD7CE" w14:textId="77777777" w:rsidR="008B3C75" w:rsidRDefault="008B3C75" w:rsidP="008B3C75">
      <w:pPr>
        <w:pStyle w:val="Code"/>
      </w:pPr>
      <w:r>
        <w:t>NID ::= UTF8String (SIZE(11))</w:t>
      </w:r>
    </w:p>
    <w:p w14:paraId="0B1FC764" w14:textId="77777777" w:rsidR="008B3C75" w:rsidRDefault="008B3C75" w:rsidP="008B3C75">
      <w:pPr>
        <w:pStyle w:val="Code"/>
      </w:pPr>
    </w:p>
    <w:p w14:paraId="5D30FABA" w14:textId="77777777" w:rsidR="008B3C75" w:rsidRDefault="008B3C75" w:rsidP="008B3C75">
      <w:pPr>
        <w:pStyle w:val="Code"/>
      </w:pPr>
      <w:r>
        <w:t>-- TS 36.413 [38], clause 9.2.1.37</w:t>
      </w:r>
    </w:p>
    <w:p w14:paraId="3B0FA2A3" w14:textId="77777777" w:rsidR="008B3C75" w:rsidRDefault="008B3C75" w:rsidP="008B3C75">
      <w:pPr>
        <w:pStyle w:val="Code"/>
      </w:pPr>
      <w:r>
        <w:t>ENbID ::= CHOICE</w:t>
      </w:r>
    </w:p>
    <w:p w14:paraId="61DF24B9" w14:textId="77777777" w:rsidR="008B3C75" w:rsidRDefault="008B3C75" w:rsidP="008B3C75">
      <w:pPr>
        <w:pStyle w:val="Code"/>
      </w:pPr>
      <w:r>
        <w:t>{</w:t>
      </w:r>
    </w:p>
    <w:p w14:paraId="4890C16C" w14:textId="77777777" w:rsidR="008B3C75" w:rsidRDefault="008B3C75" w:rsidP="008B3C75">
      <w:pPr>
        <w:pStyle w:val="Code"/>
      </w:pPr>
      <w:r>
        <w:t xml:space="preserve">    macroENbID                  [1] BIT STRING (SIZE(20)),</w:t>
      </w:r>
    </w:p>
    <w:p w14:paraId="74591B81" w14:textId="77777777" w:rsidR="008B3C75" w:rsidRDefault="008B3C75" w:rsidP="008B3C75">
      <w:pPr>
        <w:pStyle w:val="Code"/>
      </w:pPr>
      <w:r>
        <w:t xml:space="preserve">    homeENbID                   [2] BIT STRING (SIZE(28)),</w:t>
      </w:r>
    </w:p>
    <w:p w14:paraId="19812AD0" w14:textId="77777777" w:rsidR="008B3C75" w:rsidRDefault="008B3C75" w:rsidP="008B3C75">
      <w:pPr>
        <w:pStyle w:val="Code"/>
      </w:pPr>
      <w:r>
        <w:t xml:space="preserve">    shortMacroENbID             [3] BIT STRING (SIZE(18)),</w:t>
      </w:r>
    </w:p>
    <w:p w14:paraId="0B542649" w14:textId="77777777" w:rsidR="008B3C75" w:rsidRDefault="008B3C75" w:rsidP="008B3C75">
      <w:pPr>
        <w:pStyle w:val="Code"/>
      </w:pPr>
      <w:r>
        <w:t xml:space="preserve">    longMacroENbID              [4] BIT STRING (SIZE(21))</w:t>
      </w:r>
    </w:p>
    <w:p w14:paraId="364D8541" w14:textId="77777777" w:rsidR="008B3C75" w:rsidRDefault="008B3C75" w:rsidP="008B3C75">
      <w:pPr>
        <w:pStyle w:val="Code"/>
      </w:pPr>
      <w:r>
        <w:t>}</w:t>
      </w:r>
    </w:p>
    <w:p w14:paraId="56FDD412" w14:textId="77777777" w:rsidR="008B3C75" w:rsidRDefault="008B3C75" w:rsidP="008B3C75">
      <w:pPr>
        <w:pStyle w:val="Code"/>
      </w:pPr>
    </w:p>
    <w:p w14:paraId="62BD9EFD" w14:textId="77777777" w:rsidR="008B3C75" w:rsidRDefault="008B3C75" w:rsidP="008B3C75">
      <w:pPr>
        <w:pStyle w:val="Code"/>
      </w:pPr>
    </w:p>
    <w:p w14:paraId="1F8931B2" w14:textId="77777777" w:rsidR="008B3C75" w:rsidRDefault="008B3C75" w:rsidP="008B3C75">
      <w:pPr>
        <w:pStyle w:val="Code"/>
      </w:pPr>
      <w:r>
        <w:t>-- TS 29.518 [22], clause 6.4.6.2.3</w:t>
      </w:r>
    </w:p>
    <w:p w14:paraId="6D442EB6" w14:textId="77777777" w:rsidR="008B3C75" w:rsidRDefault="008B3C75" w:rsidP="008B3C75">
      <w:pPr>
        <w:pStyle w:val="Code"/>
      </w:pPr>
      <w:r>
        <w:t>PositioningInfo ::= SEQUENCE</w:t>
      </w:r>
    </w:p>
    <w:p w14:paraId="6BC0ED08" w14:textId="77777777" w:rsidR="008B3C75" w:rsidRDefault="008B3C75" w:rsidP="008B3C75">
      <w:pPr>
        <w:pStyle w:val="Code"/>
      </w:pPr>
      <w:r>
        <w:t>{</w:t>
      </w:r>
    </w:p>
    <w:p w14:paraId="635241EB" w14:textId="77777777" w:rsidR="008B3C75" w:rsidRDefault="008B3C75" w:rsidP="008B3C75">
      <w:pPr>
        <w:pStyle w:val="Code"/>
      </w:pPr>
      <w:r>
        <w:t xml:space="preserve">    positionInfo                [1] LocationData OPTIONAL,</w:t>
      </w:r>
    </w:p>
    <w:p w14:paraId="65B7B181" w14:textId="77777777" w:rsidR="008B3C75" w:rsidRDefault="008B3C75" w:rsidP="008B3C75">
      <w:pPr>
        <w:pStyle w:val="Code"/>
      </w:pPr>
      <w:r>
        <w:t xml:space="preserve">    rawMLPResponse              [2] RawMLPResponse OPTIONAL</w:t>
      </w:r>
    </w:p>
    <w:p w14:paraId="53219999" w14:textId="77777777" w:rsidR="008B3C75" w:rsidRDefault="008B3C75" w:rsidP="008B3C75">
      <w:pPr>
        <w:pStyle w:val="Code"/>
      </w:pPr>
      <w:r>
        <w:t>}</w:t>
      </w:r>
    </w:p>
    <w:p w14:paraId="4B0E6676" w14:textId="77777777" w:rsidR="008B3C75" w:rsidRDefault="008B3C75" w:rsidP="008B3C75">
      <w:pPr>
        <w:pStyle w:val="Code"/>
      </w:pPr>
    </w:p>
    <w:p w14:paraId="027D9B95" w14:textId="77777777" w:rsidR="008B3C75" w:rsidRDefault="008B3C75" w:rsidP="008B3C75">
      <w:pPr>
        <w:pStyle w:val="Code"/>
      </w:pPr>
      <w:r>
        <w:t>RawMLPResponse ::= CHOICE</w:t>
      </w:r>
    </w:p>
    <w:p w14:paraId="27C64705" w14:textId="77777777" w:rsidR="008B3C75" w:rsidRDefault="008B3C75" w:rsidP="008B3C75">
      <w:pPr>
        <w:pStyle w:val="Code"/>
      </w:pPr>
      <w:r>
        <w:t>{</w:t>
      </w:r>
    </w:p>
    <w:p w14:paraId="7C9F64E1" w14:textId="77777777" w:rsidR="008B3C75" w:rsidRDefault="008B3C75" w:rsidP="008B3C75">
      <w:pPr>
        <w:pStyle w:val="Code"/>
      </w:pPr>
      <w:r>
        <w:t xml:space="preserve">    -- The following parameter contains a copy of unparsed XML code of the</w:t>
      </w:r>
    </w:p>
    <w:p w14:paraId="09EE0952" w14:textId="77777777" w:rsidR="008B3C75" w:rsidRDefault="008B3C75" w:rsidP="008B3C75">
      <w:pPr>
        <w:pStyle w:val="Code"/>
      </w:pPr>
      <w:r>
        <w:t xml:space="preserve">    -- MLP response message, i.e. the entire XML document containing</w:t>
      </w:r>
    </w:p>
    <w:p w14:paraId="0BE852C1" w14:textId="77777777" w:rsidR="008B3C75" w:rsidRDefault="008B3C75" w:rsidP="008B3C75">
      <w:pPr>
        <w:pStyle w:val="Code"/>
      </w:pPr>
      <w:r>
        <w:t xml:space="preserve">    -- a &lt;slia&gt; (described in OMA-TS-MLP-V3_5-20181211-C [20], clause 5.2.3.2.2) or</w:t>
      </w:r>
    </w:p>
    <w:p w14:paraId="6ABB5FEC" w14:textId="77777777" w:rsidR="008B3C75" w:rsidRDefault="008B3C75" w:rsidP="008B3C75">
      <w:pPr>
        <w:pStyle w:val="Code"/>
      </w:pPr>
      <w:r>
        <w:t xml:space="preserve">    -- a &lt;slirep&gt; (described in OMA-TS-MLP-V3_5-20181211-C [20], clause 5.2.3.2.3) MLP message.</w:t>
      </w:r>
    </w:p>
    <w:p w14:paraId="315BC836" w14:textId="77777777" w:rsidR="008B3C75" w:rsidRDefault="008B3C75" w:rsidP="008B3C75">
      <w:pPr>
        <w:pStyle w:val="Code"/>
      </w:pPr>
      <w:r>
        <w:t xml:space="preserve">    mLPPositionData             [1] UTF8String,</w:t>
      </w:r>
    </w:p>
    <w:p w14:paraId="291C938A" w14:textId="77777777" w:rsidR="008B3C75" w:rsidRDefault="008B3C75" w:rsidP="008B3C75">
      <w:pPr>
        <w:pStyle w:val="Code"/>
      </w:pPr>
      <w:r>
        <w:t xml:space="preserve">    -- OMA MLP result id, defined in OMA-TS-MLP-V3_5-20181211-C [20], Clause 5.4</w:t>
      </w:r>
    </w:p>
    <w:p w14:paraId="4854D964" w14:textId="77777777" w:rsidR="008B3C75" w:rsidRDefault="008B3C75" w:rsidP="008B3C75">
      <w:pPr>
        <w:pStyle w:val="Code"/>
      </w:pPr>
      <w:r>
        <w:t xml:space="preserve">    mLPErrorCode                [2] INTEGER (1..699)</w:t>
      </w:r>
    </w:p>
    <w:p w14:paraId="7A24BD5F" w14:textId="77777777" w:rsidR="008B3C75" w:rsidRDefault="008B3C75" w:rsidP="008B3C75">
      <w:pPr>
        <w:pStyle w:val="Code"/>
      </w:pPr>
      <w:r>
        <w:t>}</w:t>
      </w:r>
    </w:p>
    <w:p w14:paraId="6E81E2DD" w14:textId="77777777" w:rsidR="008B3C75" w:rsidRDefault="008B3C75" w:rsidP="008B3C75">
      <w:pPr>
        <w:pStyle w:val="Code"/>
      </w:pPr>
    </w:p>
    <w:p w14:paraId="07E93425" w14:textId="77777777" w:rsidR="008B3C75" w:rsidRDefault="008B3C75" w:rsidP="008B3C75">
      <w:pPr>
        <w:pStyle w:val="Code"/>
      </w:pPr>
      <w:r>
        <w:t>-- TS 29.572 [24], clause 6.1.6.2.3</w:t>
      </w:r>
    </w:p>
    <w:p w14:paraId="18822CA9" w14:textId="77777777" w:rsidR="008B3C75" w:rsidRDefault="008B3C75" w:rsidP="008B3C75">
      <w:pPr>
        <w:pStyle w:val="Code"/>
      </w:pPr>
      <w:r>
        <w:t>LocationData ::= SEQUENCE</w:t>
      </w:r>
    </w:p>
    <w:p w14:paraId="54F8123B" w14:textId="77777777" w:rsidR="008B3C75" w:rsidRDefault="008B3C75" w:rsidP="008B3C75">
      <w:pPr>
        <w:pStyle w:val="Code"/>
      </w:pPr>
      <w:r>
        <w:t>{</w:t>
      </w:r>
    </w:p>
    <w:p w14:paraId="4BE03C2C" w14:textId="77777777" w:rsidR="008B3C75" w:rsidRDefault="008B3C75" w:rsidP="008B3C75">
      <w:pPr>
        <w:pStyle w:val="Code"/>
      </w:pPr>
      <w:r>
        <w:t xml:space="preserve">    locationEstimate            [1] GeographicArea,</w:t>
      </w:r>
    </w:p>
    <w:p w14:paraId="74713C8C" w14:textId="77777777" w:rsidR="008B3C75" w:rsidRDefault="008B3C75" w:rsidP="008B3C75">
      <w:pPr>
        <w:pStyle w:val="Code"/>
      </w:pPr>
      <w:r>
        <w:t xml:space="preserve">    accuracyFulfilmentIndicator [2] AccuracyFulfilmentIndicator OPTIONAL,</w:t>
      </w:r>
    </w:p>
    <w:p w14:paraId="372CBB86" w14:textId="77777777" w:rsidR="008B3C75" w:rsidRDefault="008B3C75" w:rsidP="008B3C75">
      <w:pPr>
        <w:pStyle w:val="Code"/>
      </w:pPr>
      <w:r>
        <w:t xml:space="preserve">    ageOfLocationEstimate       [3] AgeOfLocationEstimate OPTIONAL,</w:t>
      </w:r>
    </w:p>
    <w:p w14:paraId="4A22D67A" w14:textId="77777777" w:rsidR="008B3C75" w:rsidRDefault="008B3C75" w:rsidP="008B3C75">
      <w:pPr>
        <w:pStyle w:val="Code"/>
      </w:pPr>
      <w:r>
        <w:t xml:space="preserve">    velocityEstimate            [4] VelocityEstimate OPTIONAL,</w:t>
      </w:r>
    </w:p>
    <w:p w14:paraId="358AD525" w14:textId="77777777" w:rsidR="008B3C75" w:rsidRDefault="008B3C75" w:rsidP="008B3C75">
      <w:pPr>
        <w:pStyle w:val="Code"/>
      </w:pPr>
      <w:r>
        <w:t xml:space="preserve">    civicAddress                [5] CivicAddress OPTIONAL,</w:t>
      </w:r>
    </w:p>
    <w:p w14:paraId="2A1FC994" w14:textId="77777777" w:rsidR="008B3C75" w:rsidRDefault="008B3C75" w:rsidP="008B3C75">
      <w:pPr>
        <w:pStyle w:val="Code"/>
      </w:pPr>
      <w:r>
        <w:t xml:space="preserve">    positioningDataList         [6] SET OF PositioningMethodAndUsage OPTIONAL,</w:t>
      </w:r>
    </w:p>
    <w:p w14:paraId="20850424" w14:textId="77777777" w:rsidR="008B3C75" w:rsidRDefault="008B3C75" w:rsidP="008B3C75">
      <w:pPr>
        <w:pStyle w:val="Code"/>
      </w:pPr>
      <w:r>
        <w:t xml:space="preserve">    gNSSPositioningDataList     [7] SET OF GNSSPositioningMethodAndUsage OPTIONAL,</w:t>
      </w:r>
    </w:p>
    <w:p w14:paraId="29FC9699" w14:textId="77777777" w:rsidR="008B3C75" w:rsidRDefault="008B3C75" w:rsidP="008B3C75">
      <w:pPr>
        <w:pStyle w:val="Code"/>
      </w:pPr>
      <w:r>
        <w:t xml:space="preserve">    eCGI                        [8] ECGI OPTIONAL,</w:t>
      </w:r>
    </w:p>
    <w:p w14:paraId="5A2A23ED" w14:textId="77777777" w:rsidR="008B3C75" w:rsidRDefault="008B3C75" w:rsidP="008B3C75">
      <w:pPr>
        <w:pStyle w:val="Code"/>
      </w:pPr>
      <w:r>
        <w:t xml:space="preserve">    nCGI                        [9] NCGI OPTIONAL,</w:t>
      </w:r>
    </w:p>
    <w:p w14:paraId="1DB12BB8" w14:textId="77777777" w:rsidR="008B3C75" w:rsidRDefault="008B3C75" w:rsidP="008B3C75">
      <w:pPr>
        <w:pStyle w:val="Code"/>
      </w:pPr>
      <w:r>
        <w:t xml:space="preserve">    altitude                    [10] Altitude OPTIONAL,</w:t>
      </w:r>
    </w:p>
    <w:p w14:paraId="30E6E58C" w14:textId="77777777" w:rsidR="008B3C75" w:rsidRDefault="008B3C75" w:rsidP="008B3C75">
      <w:pPr>
        <w:pStyle w:val="Code"/>
      </w:pPr>
      <w:r>
        <w:t xml:space="preserve">    barometricPressure          [11] BarometricPressure OPTIONAL</w:t>
      </w:r>
    </w:p>
    <w:p w14:paraId="2500EC13" w14:textId="77777777" w:rsidR="008B3C75" w:rsidRDefault="008B3C75" w:rsidP="008B3C75">
      <w:pPr>
        <w:pStyle w:val="Code"/>
      </w:pPr>
      <w:r>
        <w:t>}</w:t>
      </w:r>
    </w:p>
    <w:p w14:paraId="2F6D61EE" w14:textId="77777777" w:rsidR="008B3C75" w:rsidRDefault="008B3C75" w:rsidP="008B3C75">
      <w:pPr>
        <w:pStyle w:val="Code"/>
      </w:pPr>
    </w:p>
    <w:p w14:paraId="1252B6D0" w14:textId="77777777" w:rsidR="008B3C75" w:rsidRDefault="008B3C75" w:rsidP="008B3C75">
      <w:pPr>
        <w:pStyle w:val="Code"/>
      </w:pPr>
      <w:r>
        <w:t>-- TS 29.518 [22], clause 6.2.6.2.5</w:t>
      </w:r>
    </w:p>
    <w:p w14:paraId="0A3C0AC1" w14:textId="77777777" w:rsidR="008B3C75" w:rsidRDefault="008B3C75" w:rsidP="008B3C75">
      <w:pPr>
        <w:pStyle w:val="Code"/>
      </w:pPr>
      <w:r>
        <w:t>LocationPresenceReport ::= SEQUENCE</w:t>
      </w:r>
    </w:p>
    <w:p w14:paraId="3C7542A3" w14:textId="77777777" w:rsidR="008B3C75" w:rsidRDefault="008B3C75" w:rsidP="008B3C75">
      <w:pPr>
        <w:pStyle w:val="Code"/>
      </w:pPr>
      <w:r>
        <w:t>{</w:t>
      </w:r>
    </w:p>
    <w:p w14:paraId="798A4DB7" w14:textId="77777777" w:rsidR="008B3C75" w:rsidRDefault="008B3C75" w:rsidP="008B3C75">
      <w:pPr>
        <w:pStyle w:val="Code"/>
      </w:pPr>
      <w:r>
        <w:t xml:space="preserve">    type                        [1] AMFEventType,</w:t>
      </w:r>
    </w:p>
    <w:p w14:paraId="49D451E7" w14:textId="77777777" w:rsidR="008B3C75" w:rsidRDefault="008B3C75" w:rsidP="008B3C75">
      <w:pPr>
        <w:pStyle w:val="Code"/>
      </w:pPr>
      <w:r>
        <w:t xml:space="preserve">    timestamp                   [2] Timestamp,</w:t>
      </w:r>
    </w:p>
    <w:p w14:paraId="7156DE76" w14:textId="77777777" w:rsidR="008B3C75" w:rsidRDefault="008B3C75" w:rsidP="008B3C75">
      <w:pPr>
        <w:pStyle w:val="Code"/>
      </w:pPr>
      <w:r>
        <w:t xml:space="preserve">    areaList                    [3] SET OF AMFEventArea OPTIONAL,</w:t>
      </w:r>
    </w:p>
    <w:p w14:paraId="2CA14303" w14:textId="77777777" w:rsidR="008B3C75" w:rsidRDefault="008B3C75" w:rsidP="008B3C75">
      <w:pPr>
        <w:pStyle w:val="Code"/>
      </w:pPr>
      <w:r>
        <w:t xml:space="preserve">    timeZone                    [4] TimeZone OPTIONAL,</w:t>
      </w:r>
    </w:p>
    <w:p w14:paraId="4194A487" w14:textId="77777777" w:rsidR="008B3C75" w:rsidRDefault="008B3C75" w:rsidP="008B3C75">
      <w:pPr>
        <w:pStyle w:val="Code"/>
      </w:pPr>
      <w:r>
        <w:t xml:space="preserve">    accessTypes                 [5] SET OF AccessType OPTIONAL,</w:t>
      </w:r>
    </w:p>
    <w:p w14:paraId="7E78B218" w14:textId="77777777" w:rsidR="008B3C75" w:rsidRDefault="008B3C75" w:rsidP="008B3C75">
      <w:pPr>
        <w:pStyle w:val="Code"/>
      </w:pPr>
      <w:r>
        <w:t xml:space="preserve">    rMInfoList                  [6] SET OF RMInfo OPTIONAL,</w:t>
      </w:r>
    </w:p>
    <w:p w14:paraId="775547DD" w14:textId="77777777" w:rsidR="008B3C75" w:rsidRDefault="008B3C75" w:rsidP="008B3C75">
      <w:pPr>
        <w:pStyle w:val="Code"/>
      </w:pPr>
      <w:r>
        <w:t xml:space="preserve">    cMInfoList                  [7] SET OF CMInfo OPTIONAL,</w:t>
      </w:r>
    </w:p>
    <w:p w14:paraId="1DB2E0F3" w14:textId="77777777" w:rsidR="008B3C75" w:rsidRDefault="008B3C75" w:rsidP="008B3C75">
      <w:pPr>
        <w:pStyle w:val="Code"/>
      </w:pPr>
      <w:r>
        <w:t xml:space="preserve">    reachability                [8] UEReachability OPTIONAL,</w:t>
      </w:r>
    </w:p>
    <w:p w14:paraId="726C80E6" w14:textId="77777777" w:rsidR="008B3C75" w:rsidRDefault="008B3C75" w:rsidP="008B3C75">
      <w:pPr>
        <w:pStyle w:val="Code"/>
      </w:pPr>
      <w:r>
        <w:t xml:space="preserve">    location                    [9] UserLocation OPTIONAL,</w:t>
      </w:r>
    </w:p>
    <w:p w14:paraId="4799E15A" w14:textId="77777777" w:rsidR="008B3C75" w:rsidRDefault="008B3C75" w:rsidP="008B3C75">
      <w:pPr>
        <w:pStyle w:val="Code"/>
      </w:pPr>
      <w:r>
        <w:t xml:space="preserve">    additionalCellIDs           [10] SEQUENCE OF CellInformation OPTIONAL</w:t>
      </w:r>
    </w:p>
    <w:p w14:paraId="756725D0" w14:textId="77777777" w:rsidR="008B3C75" w:rsidRDefault="008B3C75" w:rsidP="008B3C75">
      <w:pPr>
        <w:pStyle w:val="Code"/>
      </w:pPr>
      <w:r>
        <w:t>}</w:t>
      </w:r>
    </w:p>
    <w:p w14:paraId="1122A0E4" w14:textId="77777777" w:rsidR="008B3C75" w:rsidRDefault="008B3C75" w:rsidP="008B3C75">
      <w:pPr>
        <w:pStyle w:val="Code"/>
      </w:pPr>
    </w:p>
    <w:p w14:paraId="7882F5E9" w14:textId="77777777" w:rsidR="008B3C75" w:rsidRDefault="008B3C75" w:rsidP="008B3C75">
      <w:pPr>
        <w:pStyle w:val="Code"/>
      </w:pPr>
      <w:r>
        <w:t>-- TS 29.518 [22], clause 6.2.6.3.3</w:t>
      </w:r>
    </w:p>
    <w:p w14:paraId="5320D67E" w14:textId="77777777" w:rsidR="008B3C75" w:rsidRDefault="008B3C75" w:rsidP="008B3C75">
      <w:pPr>
        <w:pStyle w:val="Code"/>
      </w:pPr>
      <w:r>
        <w:t>AMFEventType ::= ENUMERATED</w:t>
      </w:r>
    </w:p>
    <w:p w14:paraId="2DD17A83" w14:textId="77777777" w:rsidR="008B3C75" w:rsidRDefault="008B3C75" w:rsidP="008B3C75">
      <w:pPr>
        <w:pStyle w:val="Code"/>
      </w:pPr>
      <w:r>
        <w:t>{</w:t>
      </w:r>
    </w:p>
    <w:p w14:paraId="5855CC27" w14:textId="77777777" w:rsidR="008B3C75" w:rsidRDefault="008B3C75" w:rsidP="008B3C75">
      <w:pPr>
        <w:pStyle w:val="Code"/>
      </w:pPr>
      <w:r>
        <w:t xml:space="preserve">    locationReport(1),</w:t>
      </w:r>
    </w:p>
    <w:p w14:paraId="6E85E8D4" w14:textId="77777777" w:rsidR="008B3C75" w:rsidRDefault="008B3C75" w:rsidP="008B3C75">
      <w:pPr>
        <w:pStyle w:val="Code"/>
      </w:pPr>
      <w:r>
        <w:t xml:space="preserve">    presenceInAOIReport(2)</w:t>
      </w:r>
    </w:p>
    <w:p w14:paraId="2242061A" w14:textId="77777777" w:rsidR="008B3C75" w:rsidRDefault="008B3C75" w:rsidP="008B3C75">
      <w:pPr>
        <w:pStyle w:val="Code"/>
      </w:pPr>
      <w:r>
        <w:t>}</w:t>
      </w:r>
    </w:p>
    <w:p w14:paraId="59F0DB4D" w14:textId="77777777" w:rsidR="008B3C75" w:rsidRDefault="008B3C75" w:rsidP="008B3C75">
      <w:pPr>
        <w:pStyle w:val="Code"/>
      </w:pPr>
    </w:p>
    <w:p w14:paraId="0819FA3C" w14:textId="77777777" w:rsidR="008B3C75" w:rsidRDefault="008B3C75" w:rsidP="008B3C75">
      <w:pPr>
        <w:pStyle w:val="Code"/>
      </w:pPr>
      <w:r>
        <w:t>-- TS 29.518 [22], clause 6.2.6.2.16</w:t>
      </w:r>
    </w:p>
    <w:p w14:paraId="67A17A6E" w14:textId="77777777" w:rsidR="008B3C75" w:rsidRDefault="008B3C75" w:rsidP="008B3C75">
      <w:pPr>
        <w:pStyle w:val="Code"/>
      </w:pPr>
      <w:r>
        <w:t>AMFEventArea ::= SEQUENCE</w:t>
      </w:r>
    </w:p>
    <w:p w14:paraId="38E2B55D" w14:textId="77777777" w:rsidR="008B3C75" w:rsidRDefault="008B3C75" w:rsidP="008B3C75">
      <w:pPr>
        <w:pStyle w:val="Code"/>
      </w:pPr>
      <w:r>
        <w:t>{</w:t>
      </w:r>
    </w:p>
    <w:p w14:paraId="6C547DBC" w14:textId="77777777" w:rsidR="008B3C75" w:rsidRDefault="008B3C75" w:rsidP="008B3C75">
      <w:pPr>
        <w:pStyle w:val="Code"/>
      </w:pPr>
      <w:r>
        <w:t xml:space="preserve">    presenceInfo                [1] PresenceInfo OPTIONAL,</w:t>
      </w:r>
    </w:p>
    <w:p w14:paraId="0068840C" w14:textId="77777777" w:rsidR="008B3C75" w:rsidRDefault="008B3C75" w:rsidP="008B3C75">
      <w:pPr>
        <w:pStyle w:val="Code"/>
      </w:pPr>
      <w:r>
        <w:t xml:space="preserve">    lADNInfo                    [2] LADNInfo OPTIONAL</w:t>
      </w:r>
    </w:p>
    <w:p w14:paraId="449E5F74" w14:textId="77777777" w:rsidR="008B3C75" w:rsidRDefault="008B3C75" w:rsidP="008B3C75">
      <w:pPr>
        <w:pStyle w:val="Code"/>
      </w:pPr>
      <w:r>
        <w:t>}</w:t>
      </w:r>
    </w:p>
    <w:p w14:paraId="0AC0CD98" w14:textId="77777777" w:rsidR="008B3C75" w:rsidRDefault="008B3C75" w:rsidP="008B3C75">
      <w:pPr>
        <w:pStyle w:val="Code"/>
      </w:pPr>
    </w:p>
    <w:p w14:paraId="219C0A06" w14:textId="77777777" w:rsidR="008B3C75" w:rsidRDefault="008B3C75" w:rsidP="008B3C75">
      <w:pPr>
        <w:pStyle w:val="Code"/>
      </w:pPr>
      <w:r>
        <w:t>-- TS 29.571 [17], clause 5.4.4.27</w:t>
      </w:r>
    </w:p>
    <w:p w14:paraId="7A395ECB" w14:textId="77777777" w:rsidR="008B3C75" w:rsidRDefault="008B3C75" w:rsidP="008B3C75">
      <w:pPr>
        <w:pStyle w:val="Code"/>
      </w:pPr>
      <w:r>
        <w:t>PresenceInfo ::= SEQUENCE</w:t>
      </w:r>
    </w:p>
    <w:p w14:paraId="05F6910E" w14:textId="77777777" w:rsidR="008B3C75" w:rsidRDefault="008B3C75" w:rsidP="008B3C75">
      <w:pPr>
        <w:pStyle w:val="Code"/>
      </w:pPr>
      <w:r>
        <w:t>{</w:t>
      </w:r>
    </w:p>
    <w:p w14:paraId="5F276A93" w14:textId="77777777" w:rsidR="008B3C75" w:rsidRDefault="008B3C75" w:rsidP="008B3C75">
      <w:pPr>
        <w:pStyle w:val="Code"/>
      </w:pPr>
      <w:r>
        <w:t xml:space="preserve">    presenceState               [1] PresenceState OPTIONAL,</w:t>
      </w:r>
    </w:p>
    <w:p w14:paraId="063074DA" w14:textId="77777777" w:rsidR="008B3C75" w:rsidRDefault="008B3C75" w:rsidP="008B3C75">
      <w:pPr>
        <w:pStyle w:val="Code"/>
      </w:pPr>
      <w:r>
        <w:t xml:space="preserve">    trackingAreaList            [2] SET OF TAI OPTIONAL,</w:t>
      </w:r>
    </w:p>
    <w:p w14:paraId="0BFF94CF" w14:textId="77777777" w:rsidR="008B3C75" w:rsidRDefault="008B3C75" w:rsidP="008B3C75">
      <w:pPr>
        <w:pStyle w:val="Code"/>
      </w:pPr>
      <w:r>
        <w:t xml:space="preserve">    eCGIList                    [3] SET OF ECGI OPTIONAL,</w:t>
      </w:r>
    </w:p>
    <w:p w14:paraId="66FC72DB" w14:textId="77777777" w:rsidR="008B3C75" w:rsidRDefault="008B3C75" w:rsidP="008B3C75">
      <w:pPr>
        <w:pStyle w:val="Code"/>
      </w:pPr>
      <w:r>
        <w:t xml:space="preserve">    nCGIList                    [4] SET OF NCGI OPTIONAL,</w:t>
      </w:r>
    </w:p>
    <w:p w14:paraId="7DCF3B75" w14:textId="77777777" w:rsidR="008B3C75" w:rsidRDefault="008B3C75" w:rsidP="008B3C75">
      <w:pPr>
        <w:pStyle w:val="Code"/>
      </w:pPr>
      <w:r>
        <w:t xml:space="preserve">    globalRANNodeIDList         [5] SET OF GlobalRANNodeID OPTIONAL,</w:t>
      </w:r>
    </w:p>
    <w:p w14:paraId="1228FA08" w14:textId="77777777" w:rsidR="008B3C75" w:rsidRDefault="008B3C75" w:rsidP="008B3C75">
      <w:pPr>
        <w:pStyle w:val="Code"/>
      </w:pPr>
      <w:r>
        <w:t xml:space="preserve">    globalENbIDList             [6] SET OF GlobalRANNodeID OPTIONAL</w:t>
      </w:r>
    </w:p>
    <w:p w14:paraId="490CC891" w14:textId="77777777" w:rsidR="008B3C75" w:rsidRDefault="008B3C75" w:rsidP="008B3C75">
      <w:pPr>
        <w:pStyle w:val="Code"/>
      </w:pPr>
      <w:r>
        <w:t>}</w:t>
      </w:r>
    </w:p>
    <w:p w14:paraId="0A773D58" w14:textId="77777777" w:rsidR="008B3C75" w:rsidRDefault="008B3C75" w:rsidP="008B3C75">
      <w:pPr>
        <w:pStyle w:val="Code"/>
      </w:pPr>
    </w:p>
    <w:p w14:paraId="1B790434" w14:textId="77777777" w:rsidR="008B3C75" w:rsidRDefault="008B3C75" w:rsidP="008B3C75">
      <w:pPr>
        <w:pStyle w:val="Code"/>
      </w:pPr>
      <w:r>
        <w:t>-- TS 29.518 [22], clause 6.2.6.2.17</w:t>
      </w:r>
    </w:p>
    <w:p w14:paraId="0CA31151" w14:textId="77777777" w:rsidR="008B3C75" w:rsidRDefault="008B3C75" w:rsidP="008B3C75">
      <w:pPr>
        <w:pStyle w:val="Code"/>
      </w:pPr>
      <w:r>
        <w:t>LADNInfo ::= SEQUENCE</w:t>
      </w:r>
    </w:p>
    <w:p w14:paraId="66DBFC68" w14:textId="77777777" w:rsidR="008B3C75" w:rsidRDefault="008B3C75" w:rsidP="008B3C75">
      <w:pPr>
        <w:pStyle w:val="Code"/>
      </w:pPr>
      <w:r>
        <w:t>{</w:t>
      </w:r>
    </w:p>
    <w:p w14:paraId="206F1386" w14:textId="77777777" w:rsidR="008B3C75" w:rsidRDefault="008B3C75" w:rsidP="008B3C75">
      <w:pPr>
        <w:pStyle w:val="Code"/>
      </w:pPr>
      <w:r>
        <w:t xml:space="preserve">    lADN                        [1] UTF8String,</w:t>
      </w:r>
    </w:p>
    <w:p w14:paraId="604CCB2D" w14:textId="77777777" w:rsidR="008B3C75" w:rsidRDefault="008B3C75" w:rsidP="008B3C75">
      <w:pPr>
        <w:pStyle w:val="Code"/>
      </w:pPr>
      <w:r>
        <w:t xml:space="preserve">    presence                    [2] PresenceState OPTIONAL</w:t>
      </w:r>
    </w:p>
    <w:p w14:paraId="7D1B72D5" w14:textId="77777777" w:rsidR="008B3C75" w:rsidRDefault="008B3C75" w:rsidP="008B3C75">
      <w:pPr>
        <w:pStyle w:val="Code"/>
      </w:pPr>
      <w:r>
        <w:t>}</w:t>
      </w:r>
    </w:p>
    <w:p w14:paraId="21114E64" w14:textId="77777777" w:rsidR="008B3C75" w:rsidRDefault="008B3C75" w:rsidP="008B3C75">
      <w:pPr>
        <w:pStyle w:val="Code"/>
      </w:pPr>
    </w:p>
    <w:p w14:paraId="2FF9134B" w14:textId="77777777" w:rsidR="008B3C75" w:rsidRDefault="008B3C75" w:rsidP="008B3C75">
      <w:pPr>
        <w:pStyle w:val="Code"/>
      </w:pPr>
      <w:r>
        <w:t>-- TS 29.571 [17], clause 5.4.3.20</w:t>
      </w:r>
    </w:p>
    <w:p w14:paraId="0165EA3C" w14:textId="77777777" w:rsidR="008B3C75" w:rsidRDefault="008B3C75" w:rsidP="008B3C75">
      <w:pPr>
        <w:pStyle w:val="Code"/>
      </w:pPr>
      <w:r>
        <w:t>PresenceState ::= ENUMERATED</w:t>
      </w:r>
    </w:p>
    <w:p w14:paraId="3DD7A5F0" w14:textId="77777777" w:rsidR="008B3C75" w:rsidRDefault="008B3C75" w:rsidP="008B3C75">
      <w:pPr>
        <w:pStyle w:val="Code"/>
      </w:pPr>
      <w:r>
        <w:t>{</w:t>
      </w:r>
    </w:p>
    <w:p w14:paraId="1505AD20" w14:textId="77777777" w:rsidR="008B3C75" w:rsidRDefault="008B3C75" w:rsidP="008B3C75">
      <w:pPr>
        <w:pStyle w:val="Code"/>
      </w:pPr>
      <w:r>
        <w:t xml:space="preserve">    inArea(1),</w:t>
      </w:r>
    </w:p>
    <w:p w14:paraId="15CF67C3" w14:textId="77777777" w:rsidR="008B3C75" w:rsidRDefault="008B3C75" w:rsidP="008B3C75">
      <w:pPr>
        <w:pStyle w:val="Code"/>
      </w:pPr>
      <w:r>
        <w:t xml:space="preserve">    outOfArea(2),</w:t>
      </w:r>
    </w:p>
    <w:p w14:paraId="50CC7416" w14:textId="77777777" w:rsidR="008B3C75" w:rsidRDefault="008B3C75" w:rsidP="008B3C75">
      <w:pPr>
        <w:pStyle w:val="Code"/>
      </w:pPr>
      <w:r>
        <w:t xml:space="preserve">    unknown(3),</w:t>
      </w:r>
    </w:p>
    <w:p w14:paraId="4E8E5E70" w14:textId="77777777" w:rsidR="008B3C75" w:rsidRDefault="008B3C75" w:rsidP="008B3C75">
      <w:pPr>
        <w:pStyle w:val="Code"/>
      </w:pPr>
      <w:r>
        <w:t xml:space="preserve">    inactive(4)</w:t>
      </w:r>
    </w:p>
    <w:p w14:paraId="46C9BE7C" w14:textId="77777777" w:rsidR="008B3C75" w:rsidRDefault="008B3C75" w:rsidP="008B3C75">
      <w:pPr>
        <w:pStyle w:val="Code"/>
      </w:pPr>
      <w:r>
        <w:t>}</w:t>
      </w:r>
    </w:p>
    <w:p w14:paraId="449D860B" w14:textId="77777777" w:rsidR="008B3C75" w:rsidRDefault="008B3C75" w:rsidP="008B3C75">
      <w:pPr>
        <w:pStyle w:val="Code"/>
      </w:pPr>
    </w:p>
    <w:p w14:paraId="6A2C3C85" w14:textId="77777777" w:rsidR="008B3C75" w:rsidRDefault="008B3C75" w:rsidP="008B3C75">
      <w:pPr>
        <w:pStyle w:val="Code"/>
      </w:pPr>
      <w:r>
        <w:t>-- TS 29.518 [22], clause 6.2.6.2.8</w:t>
      </w:r>
    </w:p>
    <w:p w14:paraId="3E1AA311" w14:textId="77777777" w:rsidR="008B3C75" w:rsidRDefault="008B3C75" w:rsidP="008B3C75">
      <w:pPr>
        <w:pStyle w:val="Code"/>
      </w:pPr>
      <w:r>
        <w:t>RMInfo ::= SEQUENCE</w:t>
      </w:r>
    </w:p>
    <w:p w14:paraId="1EEE9A78" w14:textId="77777777" w:rsidR="008B3C75" w:rsidRDefault="008B3C75" w:rsidP="008B3C75">
      <w:pPr>
        <w:pStyle w:val="Code"/>
      </w:pPr>
      <w:r>
        <w:t>{</w:t>
      </w:r>
    </w:p>
    <w:p w14:paraId="42A8B886" w14:textId="77777777" w:rsidR="008B3C75" w:rsidRDefault="008B3C75" w:rsidP="008B3C75">
      <w:pPr>
        <w:pStyle w:val="Code"/>
      </w:pPr>
      <w:r>
        <w:t xml:space="preserve">    rMState                     [1] RMState,</w:t>
      </w:r>
    </w:p>
    <w:p w14:paraId="5DBBB8BB" w14:textId="77777777" w:rsidR="008B3C75" w:rsidRDefault="008B3C75" w:rsidP="008B3C75">
      <w:pPr>
        <w:pStyle w:val="Code"/>
      </w:pPr>
      <w:r>
        <w:t xml:space="preserve">    accessType                  [2] AccessType</w:t>
      </w:r>
    </w:p>
    <w:p w14:paraId="05AAC5CA" w14:textId="77777777" w:rsidR="008B3C75" w:rsidRDefault="008B3C75" w:rsidP="008B3C75">
      <w:pPr>
        <w:pStyle w:val="Code"/>
      </w:pPr>
      <w:r>
        <w:t>}</w:t>
      </w:r>
    </w:p>
    <w:p w14:paraId="0372806C" w14:textId="77777777" w:rsidR="008B3C75" w:rsidRDefault="008B3C75" w:rsidP="008B3C75">
      <w:pPr>
        <w:pStyle w:val="Code"/>
      </w:pPr>
    </w:p>
    <w:p w14:paraId="5AB55EE3" w14:textId="77777777" w:rsidR="008B3C75" w:rsidRDefault="008B3C75" w:rsidP="008B3C75">
      <w:pPr>
        <w:pStyle w:val="Code"/>
      </w:pPr>
      <w:r>
        <w:t>-- TS 29.518 [22], clause 6.2.6.2.9</w:t>
      </w:r>
    </w:p>
    <w:p w14:paraId="7B061862" w14:textId="77777777" w:rsidR="008B3C75" w:rsidRDefault="008B3C75" w:rsidP="008B3C75">
      <w:pPr>
        <w:pStyle w:val="Code"/>
      </w:pPr>
      <w:r>
        <w:t>CMInfo ::= SEQUENCE</w:t>
      </w:r>
    </w:p>
    <w:p w14:paraId="33E25359" w14:textId="77777777" w:rsidR="008B3C75" w:rsidRDefault="008B3C75" w:rsidP="008B3C75">
      <w:pPr>
        <w:pStyle w:val="Code"/>
      </w:pPr>
      <w:r>
        <w:t>{</w:t>
      </w:r>
    </w:p>
    <w:p w14:paraId="0CA45EF8" w14:textId="77777777" w:rsidR="008B3C75" w:rsidRDefault="008B3C75" w:rsidP="008B3C75">
      <w:pPr>
        <w:pStyle w:val="Code"/>
      </w:pPr>
      <w:r>
        <w:t xml:space="preserve">    cMState                     [1] CMState,</w:t>
      </w:r>
    </w:p>
    <w:p w14:paraId="18DBF736" w14:textId="77777777" w:rsidR="008B3C75" w:rsidRDefault="008B3C75" w:rsidP="008B3C75">
      <w:pPr>
        <w:pStyle w:val="Code"/>
      </w:pPr>
      <w:r>
        <w:t xml:space="preserve">    accessType                  [2] AccessType</w:t>
      </w:r>
    </w:p>
    <w:p w14:paraId="49A77F0D" w14:textId="77777777" w:rsidR="008B3C75" w:rsidRDefault="008B3C75" w:rsidP="008B3C75">
      <w:pPr>
        <w:pStyle w:val="Code"/>
      </w:pPr>
      <w:r>
        <w:t>}</w:t>
      </w:r>
    </w:p>
    <w:p w14:paraId="39C1E48C" w14:textId="77777777" w:rsidR="008B3C75" w:rsidRDefault="008B3C75" w:rsidP="008B3C75">
      <w:pPr>
        <w:pStyle w:val="Code"/>
      </w:pPr>
    </w:p>
    <w:p w14:paraId="5E69ABFE" w14:textId="77777777" w:rsidR="008B3C75" w:rsidRDefault="008B3C75" w:rsidP="008B3C75">
      <w:pPr>
        <w:pStyle w:val="Code"/>
      </w:pPr>
      <w:r>
        <w:t>-- TS 29.518 [22], clause 6.2.6.3.7</w:t>
      </w:r>
    </w:p>
    <w:p w14:paraId="16F82703" w14:textId="77777777" w:rsidR="008B3C75" w:rsidRDefault="008B3C75" w:rsidP="008B3C75">
      <w:pPr>
        <w:pStyle w:val="Code"/>
      </w:pPr>
      <w:r>
        <w:t>UEReachability ::= ENUMERATED</w:t>
      </w:r>
    </w:p>
    <w:p w14:paraId="48FD5B9B" w14:textId="77777777" w:rsidR="008B3C75" w:rsidRDefault="008B3C75" w:rsidP="008B3C75">
      <w:pPr>
        <w:pStyle w:val="Code"/>
      </w:pPr>
      <w:r>
        <w:t>{</w:t>
      </w:r>
    </w:p>
    <w:p w14:paraId="3AB02805" w14:textId="77777777" w:rsidR="008B3C75" w:rsidRDefault="008B3C75" w:rsidP="008B3C75">
      <w:pPr>
        <w:pStyle w:val="Code"/>
      </w:pPr>
      <w:r>
        <w:t xml:space="preserve">    unreachable(1),</w:t>
      </w:r>
    </w:p>
    <w:p w14:paraId="12FC1213" w14:textId="77777777" w:rsidR="008B3C75" w:rsidRDefault="008B3C75" w:rsidP="008B3C75">
      <w:pPr>
        <w:pStyle w:val="Code"/>
      </w:pPr>
      <w:r>
        <w:t xml:space="preserve">    reachable(2),</w:t>
      </w:r>
    </w:p>
    <w:p w14:paraId="6B4E169A" w14:textId="77777777" w:rsidR="008B3C75" w:rsidRDefault="008B3C75" w:rsidP="008B3C75">
      <w:pPr>
        <w:pStyle w:val="Code"/>
      </w:pPr>
      <w:r>
        <w:t xml:space="preserve">    regulatoryOnly(3)</w:t>
      </w:r>
    </w:p>
    <w:p w14:paraId="2DC5F886" w14:textId="77777777" w:rsidR="008B3C75" w:rsidRDefault="008B3C75" w:rsidP="008B3C75">
      <w:pPr>
        <w:pStyle w:val="Code"/>
      </w:pPr>
      <w:r>
        <w:t>}</w:t>
      </w:r>
    </w:p>
    <w:p w14:paraId="1EDBF9C9" w14:textId="77777777" w:rsidR="008B3C75" w:rsidRDefault="008B3C75" w:rsidP="008B3C75">
      <w:pPr>
        <w:pStyle w:val="Code"/>
      </w:pPr>
    </w:p>
    <w:p w14:paraId="780A43F8" w14:textId="77777777" w:rsidR="008B3C75" w:rsidRDefault="008B3C75" w:rsidP="008B3C75">
      <w:pPr>
        <w:pStyle w:val="Code"/>
      </w:pPr>
      <w:r>
        <w:t>-- TS 29.518 [22], clause 6.2.6.3.9</w:t>
      </w:r>
    </w:p>
    <w:p w14:paraId="3CDE8AE3" w14:textId="77777777" w:rsidR="008B3C75" w:rsidRDefault="008B3C75" w:rsidP="008B3C75">
      <w:pPr>
        <w:pStyle w:val="Code"/>
      </w:pPr>
      <w:r>
        <w:t>RMState ::= ENUMERATED</w:t>
      </w:r>
    </w:p>
    <w:p w14:paraId="408301CD" w14:textId="77777777" w:rsidR="008B3C75" w:rsidRDefault="008B3C75" w:rsidP="008B3C75">
      <w:pPr>
        <w:pStyle w:val="Code"/>
      </w:pPr>
      <w:r>
        <w:t>{</w:t>
      </w:r>
    </w:p>
    <w:p w14:paraId="7CE8FF6B" w14:textId="77777777" w:rsidR="008B3C75" w:rsidRDefault="008B3C75" w:rsidP="008B3C75">
      <w:pPr>
        <w:pStyle w:val="Code"/>
      </w:pPr>
      <w:r>
        <w:t xml:space="preserve">    registered(1),</w:t>
      </w:r>
    </w:p>
    <w:p w14:paraId="119BA5EF" w14:textId="77777777" w:rsidR="008B3C75" w:rsidRDefault="008B3C75" w:rsidP="008B3C75">
      <w:pPr>
        <w:pStyle w:val="Code"/>
      </w:pPr>
      <w:r>
        <w:t xml:space="preserve">    deregistered(2)</w:t>
      </w:r>
    </w:p>
    <w:p w14:paraId="1B397142" w14:textId="77777777" w:rsidR="008B3C75" w:rsidRDefault="008B3C75" w:rsidP="008B3C75">
      <w:pPr>
        <w:pStyle w:val="Code"/>
      </w:pPr>
      <w:r>
        <w:t>}</w:t>
      </w:r>
    </w:p>
    <w:p w14:paraId="05BAA3A2" w14:textId="77777777" w:rsidR="008B3C75" w:rsidRDefault="008B3C75" w:rsidP="008B3C75">
      <w:pPr>
        <w:pStyle w:val="Code"/>
      </w:pPr>
    </w:p>
    <w:p w14:paraId="6424293C" w14:textId="77777777" w:rsidR="008B3C75" w:rsidRDefault="008B3C75" w:rsidP="008B3C75">
      <w:pPr>
        <w:pStyle w:val="Code"/>
      </w:pPr>
      <w:r>
        <w:t>-- TS 29.518 [22], clause 6.2.6.3.10</w:t>
      </w:r>
    </w:p>
    <w:p w14:paraId="5A4EC327" w14:textId="77777777" w:rsidR="008B3C75" w:rsidRDefault="008B3C75" w:rsidP="008B3C75">
      <w:pPr>
        <w:pStyle w:val="Code"/>
      </w:pPr>
      <w:r>
        <w:t>CMState ::= ENUMERATED</w:t>
      </w:r>
    </w:p>
    <w:p w14:paraId="1AA19FA3" w14:textId="77777777" w:rsidR="008B3C75" w:rsidRDefault="008B3C75" w:rsidP="008B3C75">
      <w:pPr>
        <w:pStyle w:val="Code"/>
      </w:pPr>
      <w:r>
        <w:t>{</w:t>
      </w:r>
    </w:p>
    <w:p w14:paraId="4575FC58" w14:textId="77777777" w:rsidR="008B3C75" w:rsidRDefault="008B3C75" w:rsidP="008B3C75">
      <w:pPr>
        <w:pStyle w:val="Code"/>
      </w:pPr>
      <w:r>
        <w:t xml:space="preserve">    idle(1),</w:t>
      </w:r>
    </w:p>
    <w:p w14:paraId="5A5E846C" w14:textId="77777777" w:rsidR="008B3C75" w:rsidRDefault="008B3C75" w:rsidP="008B3C75">
      <w:pPr>
        <w:pStyle w:val="Code"/>
      </w:pPr>
      <w:r>
        <w:t xml:space="preserve">    connected(2)</w:t>
      </w:r>
    </w:p>
    <w:p w14:paraId="770B15DF" w14:textId="77777777" w:rsidR="008B3C75" w:rsidRDefault="008B3C75" w:rsidP="008B3C75">
      <w:pPr>
        <w:pStyle w:val="Code"/>
      </w:pPr>
      <w:r>
        <w:t>}</w:t>
      </w:r>
    </w:p>
    <w:p w14:paraId="7F5308C4" w14:textId="77777777" w:rsidR="008B3C75" w:rsidRDefault="008B3C75" w:rsidP="008B3C75">
      <w:pPr>
        <w:pStyle w:val="Code"/>
      </w:pPr>
    </w:p>
    <w:p w14:paraId="2F8431AD" w14:textId="77777777" w:rsidR="008B3C75" w:rsidRDefault="008B3C75" w:rsidP="008B3C75">
      <w:pPr>
        <w:pStyle w:val="Code"/>
      </w:pPr>
      <w:r>
        <w:t>-- TS 29.572 [24], clause 6.1.6.2.5</w:t>
      </w:r>
    </w:p>
    <w:p w14:paraId="7D729807" w14:textId="77777777" w:rsidR="008B3C75" w:rsidRDefault="008B3C75" w:rsidP="008B3C75">
      <w:pPr>
        <w:pStyle w:val="Code"/>
      </w:pPr>
      <w:r>
        <w:t>GeographicArea ::= CHOICE</w:t>
      </w:r>
    </w:p>
    <w:p w14:paraId="303F511C" w14:textId="77777777" w:rsidR="008B3C75" w:rsidRDefault="008B3C75" w:rsidP="008B3C75">
      <w:pPr>
        <w:pStyle w:val="Code"/>
      </w:pPr>
      <w:r>
        <w:t>{</w:t>
      </w:r>
    </w:p>
    <w:p w14:paraId="08176FB9" w14:textId="77777777" w:rsidR="008B3C75" w:rsidRDefault="008B3C75" w:rsidP="008B3C75">
      <w:pPr>
        <w:pStyle w:val="Code"/>
      </w:pPr>
      <w:r>
        <w:t xml:space="preserve">    point                       [1] Point,</w:t>
      </w:r>
    </w:p>
    <w:p w14:paraId="0625C9CD" w14:textId="77777777" w:rsidR="008B3C75" w:rsidRDefault="008B3C75" w:rsidP="008B3C75">
      <w:pPr>
        <w:pStyle w:val="Code"/>
      </w:pPr>
      <w:r>
        <w:t xml:space="preserve">    pointUncertaintyCircle      [2] PointUncertaintyCircle,</w:t>
      </w:r>
    </w:p>
    <w:p w14:paraId="72BB7CC9" w14:textId="77777777" w:rsidR="008B3C75" w:rsidRDefault="008B3C75" w:rsidP="008B3C75">
      <w:pPr>
        <w:pStyle w:val="Code"/>
      </w:pPr>
      <w:r>
        <w:t xml:space="preserve">    pointUncertaintyEllipse     [3] PointUncertaintyEllipse,</w:t>
      </w:r>
    </w:p>
    <w:p w14:paraId="1DAF1785" w14:textId="77777777" w:rsidR="008B3C75" w:rsidRDefault="008B3C75" w:rsidP="008B3C75">
      <w:pPr>
        <w:pStyle w:val="Code"/>
      </w:pPr>
      <w:r>
        <w:t xml:space="preserve">    polygon                     [4] Polygon,</w:t>
      </w:r>
    </w:p>
    <w:p w14:paraId="6125FD64" w14:textId="77777777" w:rsidR="008B3C75" w:rsidRDefault="008B3C75" w:rsidP="008B3C75">
      <w:pPr>
        <w:pStyle w:val="Code"/>
      </w:pPr>
      <w:r>
        <w:t xml:space="preserve">    pointAltitude               [5] PointAltitude,</w:t>
      </w:r>
    </w:p>
    <w:p w14:paraId="0976C863" w14:textId="77777777" w:rsidR="008B3C75" w:rsidRDefault="008B3C75" w:rsidP="008B3C75">
      <w:pPr>
        <w:pStyle w:val="Code"/>
      </w:pPr>
      <w:r>
        <w:t xml:space="preserve">    pointAltitudeUncertainty    [6] PointAltitudeUncertainty,</w:t>
      </w:r>
    </w:p>
    <w:p w14:paraId="2CF23663" w14:textId="77777777" w:rsidR="008B3C75" w:rsidRDefault="008B3C75" w:rsidP="008B3C75">
      <w:pPr>
        <w:pStyle w:val="Code"/>
      </w:pPr>
      <w:r>
        <w:t xml:space="preserve">    ellipsoidArc                [7] EllipsoidArc</w:t>
      </w:r>
    </w:p>
    <w:p w14:paraId="631D452F" w14:textId="77777777" w:rsidR="008B3C75" w:rsidRDefault="008B3C75" w:rsidP="008B3C75">
      <w:pPr>
        <w:pStyle w:val="Code"/>
      </w:pPr>
      <w:r>
        <w:t>}</w:t>
      </w:r>
    </w:p>
    <w:p w14:paraId="74F41861" w14:textId="77777777" w:rsidR="008B3C75" w:rsidRDefault="008B3C75" w:rsidP="008B3C75">
      <w:pPr>
        <w:pStyle w:val="Code"/>
      </w:pPr>
    </w:p>
    <w:p w14:paraId="53582830" w14:textId="77777777" w:rsidR="008B3C75" w:rsidRDefault="008B3C75" w:rsidP="008B3C75">
      <w:pPr>
        <w:pStyle w:val="Code"/>
      </w:pPr>
      <w:r>
        <w:t>-- TS 29.572 [24], clause 6.1.6.3.12</w:t>
      </w:r>
    </w:p>
    <w:p w14:paraId="780AA974" w14:textId="77777777" w:rsidR="008B3C75" w:rsidRDefault="008B3C75" w:rsidP="008B3C75">
      <w:pPr>
        <w:pStyle w:val="Code"/>
      </w:pPr>
      <w:r>
        <w:t>AccuracyFulfilmentIndicator ::= ENUMERATED</w:t>
      </w:r>
    </w:p>
    <w:p w14:paraId="4C13B62F" w14:textId="77777777" w:rsidR="008B3C75" w:rsidRDefault="008B3C75" w:rsidP="008B3C75">
      <w:pPr>
        <w:pStyle w:val="Code"/>
      </w:pPr>
      <w:r>
        <w:t>{</w:t>
      </w:r>
    </w:p>
    <w:p w14:paraId="2B410A68" w14:textId="77777777" w:rsidR="008B3C75" w:rsidRDefault="008B3C75" w:rsidP="008B3C75">
      <w:pPr>
        <w:pStyle w:val="Code"/>
      </w:pPr>
      <w:r>
        <w:t xml:space="preserve">    requestedAccuracyFulfilled(1),</w:t>
      </w:r>
    </w:p>
    <w:p w14:paraId="79390FBE" w14:textId="77777777" w:rsidR="008B3C75" w:rsidRDefault="008B3C75" w:rsidP="008B3C75">
      <w:pPr>
        <w:pStyle w:val="Code"/>
      </w:pPr>
      <w:r>
        <w:t xml:space="preserve">    requestedAccuracyNotFulfilled(2)</w:t>
      </w:r>
    </w:p>
    <w:p w14:paraId="1D1DF5AB" w14:textId="77777777" w:rsidR="008B3C75" w:rsidRDefault="008B3C75" w:rsidP="008B3C75">
      <w:pPr>
        <w:pStyle w:val="Code"/>
      </w:pPr>
      <w:r>
        <w:t>}</w:t>
      </w:r>
    </w:p>
    <w:p w14:paraId="21666E86" w14:textId="77777777" w:rsidR="008B3C75" w:rsidRDefault="008B3C75" w:rsidP="008B3C75">
      <w:pPr>
        <w:pStyle w:val="Code"/>
      </w:pPr>
    </w:p>
    <w:p w14:paraId="71AAD681" w14:textId="77777777" w:rsidR="008B3C75" w:rsidRDefault="008B3C75" w:rsidP="008B3C75">
      <w:pPr>
        <w:pStyle w:val="Code"/>
      </w:pPr>
      <w:r>
        <w:t>-- TS 29.572 [24], clause 6.1.6.2.17</w:t>
      </w:r>
    </w:p>
    <w:p w14:paraId="41F40C2C" w14:textId="77777777" w:rsidR="008B3C75" w:rsidRDefault="008B3C75" w:rsidP="008B3C75">
      <w:pPr>
        <w:pStyle w:val="Code"/>
      </w:pPr>
      <w:r>
        <w:t>VelocityEstimate ::= CHOICE</w:t>
      </w:r>
    </w:p>
    <w:p w14:paraId="4A83D0D2" w14:textId="77777777" w:rsidR="008B3C75" w:rsidRDefault="008B3C75" w:rsidP="008B3C75">
      <w:pPr>
        <w:pStyle w:val="Code"/>
      </w:pPr>
      <w:r>
        <w:t>{</w:t>
      </w:r>
    </w:p>
    <w:p w14:paraId="3DEEE427" w14:textId="77777777" w:rsidR="008B3C75" w:rsidRDefault="008B3C75" w:rsidP="008B3C75">
      <w:pPr>
        <w:pStyle w:val="Code"/>
      </w:pPr>
      <w:r>
        <w:t xml:space="preserve">    horVelocity                         [1] HorizontalVelocity,</w:t>
      </w:r>
    </w:p>
    <w:p w14:paraId="10B37A2C" w14:textId="77777777" w:rsidR="008B3C75" w:rsidRDefault="008B3C75" w:rsidP="008B3C75">
      <w:pPr>
        <w:pStyle w:val="Code"/>
      </w:pPr>
      <w:r>
        <w:t xml:space="preserve">    horWithVertVelocity                 [2] HorizontalWithVerticalVelocity,</w:t>
      </w:r>
    </w:p>
    <w:p w14:paraId="5062A0D5" w14:textId="77777777" w:rsidR="008B3C75" w:rsidRDefault="008B3C75" w:rsidP="008B3C75">
      <w:pPr>
        <w:pStyle w:val="Code"/>
      </w:pPr>
      <w:r>
        <w:t xml:space="preserve">    horVelocityWithUncertainty          [3] HorizontalVelocityWithUncertainty,</w:t>
      </w:r>
    </w:p>
    <w:p w14:paraId="72C0E3B7" w14:textId="77777777" w:rsidR="008B3C75" w:rsidRDefault="008B3C75" w:rsidP="008B3C75">
      <w:pPr>
        <w:pStyle w:val="Code"/>
      </w:pPr>
      <w:r>
        <w:t xml:space="preserve">    horWithVertVelocityAndUncertainty   [4] HorizontalWithVerticalVelocityAndUncertainty</w:t>
      </w:r>
    </w:p>
    <w:p w14:paraId="6CECE99A" w14:textId="77777777" w:rsidR="008B3C75" w:rsidRDefault="008B3C75" w:rsidP="008B3C75">
      <w:pPr>
        <w:pStyle w:val="Code"/>
      </w:pPr>
      <w:r>
        <w:t>}</w:t>
      </w:r>
    </w:p>
    <w:p w14:paraId="57CA982E" w14:textId="77777777" w:rsidR="008B3C75" w:rsidRDefault="008B3C75" w:rsidP="008B3C75">
      <w:pPr>
        <w:pStyle w:val="Code"/>
      </w:pPr>
    </w:p>
    <w:p w14:paraId="123CF175" w14:textId="77777777" w:rsidR="008B3C75" w:rsidRDefault="008B3C75" w:rsidP="008B3C75">
      <w:pPr>
        <w:pStyle w:val="Code"/>
      </w:pPr>
      <w:r>
        <w:t>-- TS 29.572 [24], clause 6.1.6.2.14</w:t>
      </w:r>
    </w:p>
    <w:p w14:paraId="4707D9B0" w14:textId="77777777" w:rsidR="008B3C75" w:rsidRDefault="008B3C75" w:rsidP="008B3C75">
      <w:pPr>
        <w:pStyle w:val="Code"/>
      </w:pPr>
      <w:r>
        <w:t>CivicAddress ::= SEQUENCE</w:t>
      </w:r>
    </w:p>
    <w:p w14:paraId="13371A05" w14:textId="77777777" w:rsidR="008B3C75" w:rsidRDefault="008B3C75" w:rsidP="008B3C75">
      <w:pPr>
        <w:pStyle w:val="Code"/>
      </w:pPr>
      <w:r>
        <w:t>{</w:t>
      </w:r>
    </w:p>
    <w:p w14:paraId="43EDE691" w14:textId="77777777" w:rsidR="008B3C75" w:rsidRDefault="008B3C75" w:rsidP="008B3C75">
      <w:pPr>
        <w:pStyle w:val="Code"/>
      </w:pPr>
      <w:r>
        <w:t xml:space="preserve">    country                             [1] UTF8String,</w:t>
      </w:r>
    </w:p>
    <w:p w14:paraId="18B31DB9" w14:textId="77777777" w:rsidR="008B3C75" w:rsidRDefault="008B3C75" w:rsidP="008B3C75">
      <w:pPr>
        <w:pStyle w:val="Code"/>
      </w:pPr>
      <w:r>
        <w:t xml:space="preserve">    a1                                  [2] UTF8String OPTIONAL,</w:t>
      </w:r>
    </w:p>
    <w:p w14:paraId="2A87FBE7" w14:textId="77777777" w:rsidR="008B3C75" w:rsidRDefault="008B3C75" w:rsidP="008B3C75">
      <w:pPr>
        <w:pStyle w:val="Code"/>
      </w:pPr>
      <w:r>
        <w:t xml:space="preserve">    a2                                  [3] UTF8String OPTIONAL,</w:t>
      </w:r>
    </w:p>
    <w:p w14:paraId="3DD7A183" w14:textId="77777777" w:rsidR="008B3C75" w:rsidRDefault="008B3C75" w:rsidP="008B3C75">
      <w:pPr>
        <w:pStyle w:val="Code"/>
      </w:pPr>
      <w:r>
        <w:t xml:space="preserve">    a3                                  [4] UTF8String OPTIONAL,</w:t>
      </w:r>
    </w:p>
    <w:p w14:paraId="145BFB34" w14:textId="77777777" w:rsidR="008B3C75" w:rsidRDefault="008B3C75" w:rsidP="008B3C75">
      <w:pPr>
        <w:pStyle w:val="Code"/>
      </w:pPr>
      <w:r>
        <w:t xml:space="preserve">    a4                                  [5] UTF8String OPTIONAL,</w:t>
      </w:r>
    </w:p>
    <w:p w14:paraId="27C0C0D9" w14:textId="77777777" w:rsidR="008B3C75" w:rsidRDefault="008B3C75" w:rsidP="008B3C75">
      <w:pPr>
        <w:pStyle w:val="Code"/>
      </w:pPr>
      <w:r>
        <w:t xml:space="preserve">    a5                                  [6] UTF8String OPTIONAL,</w:t>
      </w:r>
    </w:p>
    <w:p w14:paraId="28B31F33" w14:textId="77777777" w:rsidR="008B3C75" w:rsidRDefault="008B3C75" w:rsidP="008B3C75">
      <w:pPr>
        <w:pStyle w:val="Code"/>
      </w:pPr>
      <w:r>
        <w:t xml:space="preserve">    a6                                  [7] UTF8String OPTIONAL,</w:t>
      </w:r>
    </w:p>
    <w:p w14:paraId="7AC09D3F" w14:textId="77777777" w:rsidR="008B3C75" w:rsidRDefault="008B3C75" w:rsidP="008B3C75">
      <w:pPr>
        <w:pStyle w:val="Code"/>
      </w:pPr>
      <w:r>
        <w:t xml:space="preserve">    prd                                 [8] UTF8String OPTIONAL,</w:t>
      </w:r>
    </w:p>
    <w:p w14:paraId="4A5D8328" w14:textId="77777777" w:rsidR="008B3C75" w:rsidRDefault="008B3C75" w:rsidP="008B3C75">
      <w:pPr>
        <w:pStyle w:val="Code"/>
      </w:pPr>
      <w:r>
        <w:t xml:space="preserve">    pod                                 [9] UTF8String OPTIONAL,</w:t>
      </w:r>
    </w:p>
    <w:p w14:paraId="007D6662" w14:textId="77777777" w:rsidR="008B3C75" w:rsidRDefault="008B3C75" w:rsidP="008B3C75">
      <w:pPr>
        <w:pStyle w:val="Code"/>
      </w:pPr>
      <w:r>
        <w:t xml:space="preserve">    sts                                 [10] UTF8String OPTIONAL,</w:t>
      </w:r>
    </w:p>
    <w:p w14:paraId="65CD70B3" w14:textId="77777777" w:rsidR="008B3C75" w:rsidRDefault="008B3C75" w:rsidP="008B3C75">
      <w:pPr>
        <w:pStyle w:val="Code"/>
      </w:pPr>
      <w:r>
        <w:t xml:space="preserve">    hno                                 [11] UTF8String OPTIONAL,</w:t>
      </w:r>
    </w:p>
    <w:p w14:paraId="15697E97" w14:textId="77777777" w:rsidR="008B3C75" w:rsidRDefault="008B3C75" w:rsidP="008B3C75">
      <w:pPr>
        <w:pStyle w:val="Code"/>
      </w:pPr>
      <w:r>
        <w:t xml:space="preserve">    hns                                 [12] UTF8String OPTIONAL,</w:t>
      </w:r>
    </w:p>
    <w:p w14:paraId="0B2A1397" w14:textId="77777777" w:rsidR="008B3C75" w:rsidRDefault="008B3C75" w:rsidP="008B3C75">
      <w:pPr>
        <w:pStyle w:val="Code"/>
      </w:pPr>
      <w:r>
        <w:t xml:space="preserve">    lmk                                 [13] UTF8String OPTIONAL,</w:t>
      </w:r>
    </w:p>
    <w:p w14:paraId="683E4C30" w14:textId="77777777" w:rsidR="008B3C75" w:rsidRDefault="008B3C75" w:rsidP="008B3C75">
      <w:pPr>
        <w:pStyle w:val="Code"/>
      </w:pPr>
      <w:r>
        <w:t xml:space="preserve">    loc                                 [14] UTF8String OPTIONAL,</w:t>
      </w:r>
    </w:p>
    <w:p w14:paraId="38FDC074" w14:textId="77777777" w:rsidR="008B3C75" w:rsidRDefault="008B3C75" w:rsidP="008B3C75">
      <w:pPr>
        <w:pStyle w:val="Code"/>
      </w:pPr>
      <w:r>
        <w:t xml:space="preserve">    nam                                 [15] UTF8String OPTIONAL,</w:t>
      </w:r>
    </w:p>
    <w:p w14:paraId="79CCF502" w14:textId="77777777" w:rsidR="008B3C75" w:rsidRDefault="008B3C75" w:rsidP="008B3C75">
      <w:pPr>
        <w:pStyle w:val="Code"/>
      </w:pPr>
      <w:r>
        <w:t xml:space="preserve">    pc                                  [16] UTF8String OPTIONAL,</w:t>
      </w:r>
    </w:p>
    <w:p w14:paraId="46E049E2" w14:textId="77777777" w:rsidR="008B3C75" w:rsidRDefault="008B3C75" w:rsidP="008B3C75">
      <w:pPr>
        <w:pStyle w:val="Code"/>
      </w:pPr>
      <w:r>
        <w:t xml:space="preserve">    bld                                 [17] UTF8String OPTIONAL,</w:t>
      </w:r>
    </w:p>
    <w:p w14:paraId="257F3C31" w14:textId="77777777" w:rsidR="008B3C75" w:rsidRDefault="008B3C75" w:rsidP="008B3C75">
      <w:pPr>
        <w:pStyle w:val="Code"/>
      </w:pPr>
      <w:r>
        <w:t xml:space="preserve">    unit                                [18] UTF8String OPTIONAL,</w:t>
      </w:r>
    </w:p>
    <w:p w14:paraId="1D34FC85" w14:textId="77777777" w:rsidR="008B3C75" w:rsidRDefault="008B3C75" w:rsidP="008B3C75">
      <w:pPr>
        <w:pStyle w:val="Code"/>
      </w:pPr>
      <w:r>
        <w:t xml:space="preserve">    flr                                 [19] UTF8String OPTIONAL,</w:t>
      </w:r>
    </w:p>
    <w:p w14:paraId="14C83031" w14:textId="77777777" w:rsidR="008B3C75" w:rsidRDefault="008B3C75" w:rsidP="008B3C75">
      <w:pPr>
        <w:pStyle w:val="Code"/>
      </w:pPr>
      <w:r>
        <w:t xml:space="preserve">    room                                [20] UTF8String OPTIONAL,</w:t>
      </w:r>
    </w:p>
    <w:p w14:paraId="5EED9247" w14:textId="77777777" w:rsidR="008B3C75" w:rsidRDefault="008B3C75" w:rsidP="008B3C75">
      <w:pPr>
        <w:pStyle w:val="Code"/>
      </w:pPr>
      <w:r>
        <w:t xml:space="preserve">    plc                                 [21] UTF8String OPTIONAL,</w:t>
      </w:r>
    </w:p>
    <w:p w14:paraId="5B119CC3" w14:textId="77777777" w:rsidR="008B3C75" w:rsidRDefault="008B3C75" w:rsidP="008B3C75">
      <w:pPr>
        <w:pStyle w:val="Code"/>
      </w:pPr>
      <w:r>
        <w:t xml:space="preserve">    pcn                                 [22] UTF8String OPTIONAL,</w:t>
      </w:r>
    </w:p>
    <w:p w14:paraId="4DB7BF0E" w14:textId="77777777" w:rsidR="008B3C75" w:rsidRDefault="008B3C75" w:rsidP="008B3C75">
      <w:pPr>
        <w:pStyle w:val="Code"/>
      </w:pPr>
      <w:r>
        <w:t xml:space="preserve">    pobox                               [23] UTF8String OPTIONAL,</w:t>
      </w:r>
    </w:p>
    <w:p w14:paraId="1D294A3D" w14:textId="77777777" w:rsidR="008B3C75" w:rsidRDefault="008B3C75" w:rsidP="008B3C75">
      <w:pPr>
        <w:pStyle w:val="Code"/>
      </w:pPr>
      <w:r>
        <w:t xml:space="preserve">    addcode                             [24] UTF8String OPTIONAL,</w:t>
      </w:r>
    </w:p>
    <w:p w14:paraId="5411CAF2" w14:textId="77777777" w:rsidR="008B3C75" w:rsidRDefault="008B3C75" w:rsidP="008B3C75">
      <w:pPr>
        <w:pStyle w:val="Code"/>
      </w:pPr>
      <w:r>
        <w:t xml:space="preserve">    seat                                [25] UTF8String OPTIONAL,</w:t>
      </w:r>
    </w:p>
    <w:p w14:paraId="49A37603" w14:textId="77777777" w:rsidR="008B3C75" w:rsidRDefault="008B3C75" w:rsidP="008B3C75">
      <w:pPr>
        <w:pStyle w:val="Code"/>
      </w:pPr>
      <w:r>
        <w:t xml:space="preserve">    rd                                  [26] UTF8String OPTIONAL,</w:t>
      </w:r>
    </w:p>
    <w:p w14:paraId="1EF3319A" w14:textId="77777777" w:rsidR="008B3C75" w:rsidRDefault="008B3C75" w:rsidP="008B3C75">
      <w:pPr>
        <w:pStyle w:val="Code"/>
      </w:pPr>
      <w:r>
        <w:t xml:space="preserve">    rdsec                               [27] UTF8String OPTIONAL,</w:t>
      </w:r>
    </w:p>
    <w:p w14:paraId="72C2929F" w14:textId="77777777" w:rsidR="008B3C75" w:rsidRDefault="008B3C75" w:rsidP="008B3C75">
      <w:pPr>
        <w:pStyle w:val="Code"/>
      </w:pPr>
      <w:r>
        <w:t xml:space="preserve">    rdbr                                [28] UTF8String OPTIONAL,</w:t>
      </w:r>
    </w:p>
    <w:p w14:paraId="2D7FC803" w14:textId="77777777" w:rsidR="008B3C75" w:rsidRDefault="008B3C75" w:rsidP="008B3C75">
      <w:pPr>
        <w:pStyle w:val="Code"/>
      </w:pPr>
      <w:r>
        <w:t xml:space="preserve">    rdsubbr                             [29] UTF8String OPTIONAL,</w:t>
      </w:r>
    </w:p>
    <w:p w14:paraId="1A28E473" w14:textId="77777777" w:rsidR="008B3C75" w:rsidRDefault="008B3C75" w:rsidP="008B3C75">
      <w:pPr>
        <w:pStyle w:val="Code"/>
      </w:pPr>
      <w:r>
        <w:t xml:space="preserve">    prm                                 [30] UTF8String OPTIONAL,</w:t>
      </w:r>
    </w:p>
    <w:p w14:paraId="2DD0BC96" w14:textId="77777777" w:rsidR="008B3C75" w:rsidRDefault="008B3C75" w:rsidP="008B3C75">
      <w:pPr>
        <w:pStyle w:val="Code"/>
      </w:pPr>
      <w:r>
        <w:t xml:space="preserve">    pom                                 [31] UTF8String OPTIONAL</w:t>
      </w:r>
    </w:p>
    <w:p w14:paraId="3BDF91CC" w14:textId="77777777" w:rsidR="008B3C75" w:rsidRDefault="008B3C75" w:rsidP="008B3C75">
      <w:pPr>
        <w:pStyle w:val="Code"/>
      </w:pPr>
      <w:r>
        <w:t>}</w:t>
      </w:r>
    </w:p>
    <w:p w14:paraId="0AE907A5" w14:textId="77777777" w:rsidR="008B3C75" w:rsidRDefault="008B3C75" w:rsidP="008B3C75">
      <w:pPr>
        <w:pStyle w:val="Code"/>
      </w:pPr>
    </w:p>
    <w:p w14:paraId="28D6F1D3" w14:textId="77777777" w:rsidR="008B3C75" w:rsidRDefault="008B3C75" w:rsidP="008B3C75">
      <w:pPr>
        <w:pStyle w:val="Code"/>
      </w:pPr>
      <w:r>
        <w:t>-- TS 29.571 [17], clauses 5.4.4.62 and 5.4.4.64</w:t>
      </w:r>
    </w:p>
    <w:p w14:paraId="5907FDEC" w14:textId="77777777" w:rsidR="008B3C75" w:rsidRDefault="008B3C75" w:rsidP="008B3C75">
      <w:pPr>
        <w:pStyle w:val="Code"/>
      </w:pPr>
      <w:r>
        <w:t>-- Contains the original binary data i.e. value of the YAML field after base64 encoding is removed</w:t>
      </w:r>
    </w:p>
    <w:p w14:paraId="22A53182" w14:textId="77777777" w:rsidR="008B3C75" w:rsidRDefault="008B3C75" w:rsidP="008B3C75">
      <w:pPr>
        <w:pStyle w:val="Code"/>
      </w:pPr>
      <w:r>
        <w:t>CivicAddressBytes ::= OCTET STRING</w:t>
      </w:r>
    </w:p>
    <w:p w14:paraId="36691BD9" w14:textId="77777777" w:rsidR="008B3C75" w:rsidRDefault="008B3C75" w:rsidP="008B3C75">
      <w:pPr>
        <w:pStyle w:val="Code"/>
      </w:pPr>
    </w:p>
    <w:p w14:paraId="795E2294" w14:textId="77777777" w:rsidR="008B3C75" w:rsidRDefault="008B3C75" w:rsidP="008B3C75">
      <w:pPr>
        <w:pStyle w:val="Code"/>
      </w:pPr>
      <w:r>
        <w:t>-- TS 29.572 [24], clause 6.1.6.2.15</w:t>
      </w:r>
    </w:p>
    <w:p w14:paraId="2B61844C" w14:textId="77777777" w:rsidR="008B3C75" w:rsidRDefault="008B3C75" w:rsidP="008B3C75">
      <w:pPr>
        <w:pStyle w:val="Code"/>
      </w:pPr>
      <w:r>
        <w:t>PositioningMethodAndUsage ::= SEQUENCE</w:t>
      </w:r>
    </w:p>
    <w:p w14:paraId="571D2D40" w14:textId="77777777" w:rsidR="008B3C75" w:rsidRDefault="008B3C75" w:rsidP="008B3C75">
      <w:pPr>
        <w:pStyle w:val="Code"/>
      </w:pPr>
      <w:r>
        <w:t>{</w:t>
      </w:r>
    </w:p>
    <w:p w14:paraId="155DE1B2" w14:textId="77777777" w:rsidR="008B3C75" w:rsidRDefault="008B3C75" w:rsidP="008B3C75">
      <w:pPr>
        <w:pStyle w:val="Code"/>
      </w:pPr>
      <w:r>
        <w:t xml:space="preserve">    method                              [1] PositioningMethod,</w:t>
      </w:r>
    </w:p>
    <w:p w14:paraId="4DA81D4A" w14:textId="77777777" w:rsidR="008B3C75" w:rsidRDefault="008B3C75" w:rsidP="008B3C75">
      <w:pPr>
        <w:pStyle w:val="Code"/>
      </w:pPr>
      <w:r>
        <w:t xml:space="preserve">    mode                                [2] PositioningMode,</w:t>
      </w:r>
    </w:p>
    <w:p w14:paraId="45787F7E" w14:textId="77777777" w:rsidR="008B3C75" w:rsidRDefault="008B3C75" w:rsidP="008B3C75">
      <w:pPr>
        <w:pStyle w:val="Code"/>
      </w:pPr>
      <w:r>
        <w:t xml:space="preserve">    usage                               [3] Usage,</w:t>
      </w:r>
    </w:p>
    <w:p w14:paraId="3ABFD5EC" w14:textId="77777777" w:rsidR="008B3C75" w:rsidRDefault="008B3C75" w:rsidP="008B3C75">
      <w:pPr>
        <w:pStyle w:val="Code"/>
      </w:pPr>
      <w:r>
        <w:t xml:space="preserve">    methodCode                          [4] MethodCode OPTIONAL</w:t>
      </w:r>
    </w:p>
    <w:p w14:paraId="6C7E8DB5" w14:textId="77777777" w:rsidR="008B3C75" w:rsidRDefault="008B3C75" w:rsidP="008B3C75">
      <w:pPr>
        <w:pStyle w:val="Code"/>
      </w:pPr>
      <w:r>
        <w:t>}</w:t>
      </w:r>
    </w:p>
    <w:p w14:paraId="4E0F43D3" w14:textId="77777777" w:rsidR="008B3C75" w:rsidRDefault="008B3C75" w:rsidP="008B3C75">
      <w:pPr>
        <w:pStyle w:val="Code"/>
      </w:pPr>
    </w:p>
    <w:p w14:paraId="3AA9E539" w14:textId="77777777" w:rsidR="008B3C75" w:rsidRDefault="008B3C75" w:rsidP="008B3C75">
      <w:pPr>
        <w:pStyle w:val="Code"/>
      </w:pPr>
      <w:r>
        <w:t>-- TS 29.572 [24], clause 6.1.6.2.16</w:t>
      </w:r>
    </w:p>
    <w:p w14:paraId="22CB80F1" w14:textId="77777777" w:rsidR="008B3C75" w:rsidRDefault="008B3C75" w:rsidP="008B3C75">
      <w:pPr>
        <w:pStyle w:val="Code"/>
      </w:pPr>
      <w:r>
        <w:t>GNSSPositioningMethodAndUsage ::= SEQUENCE</w:t>
      </w:r>
    </w:p>
    <w:p w14:paraId="741E7118" w14:textId="77777777" w:rsidR="008B3C75" w:rsidRDefault="008B3C75" w:rsidP="008B3C75">
      <w:pPr>
        <w:pStyle w:val="Code"/>
      </w:pPr>
      <w:r>
        <w:t>{</w:t>
      </w:r>
    </w:p>
    <w:p w14:paraId="4EE593DD" w14:textId="77777777" w:rsidR="008B3C75" w:rsidRDefault="008B3C75" w:rsidP="008B3C75">
      <w:pPr>
        <w:pStyle w:val="Code"/>
      </w:pPr>
      <w:r>
        <w:t xml:space="preserve">    mode                                [1] PositioningMode,</w:t>
      </w:r>
    </w:p>
    <w:p w14:paraId="58665FB9" w14:textId="77777777" w:rsidR="008B3C75" w:rsidRDefault="008B3C75" w:rsidP="008B3C75">
      <w:pPr>
        <w:pStyle w:val="Code"/>
      </w:pPr>
      <w:r>
        <w:t xml:space="preserve">    gNSS                                [2] GNSSID,</w:t>
      </w:r>
    </w:p>
    <w:p w14:paraId="6A731F43" w14:textId="77777777" w:rsidR="008B3C75" w:rsidRDefault="008B3C75" w:rsidP="008B3C75">
      <w:pPr>
        <w:pStyle w:val="Code"/>
      </w:pPr>
      <w:r>
        <w:t xml:space="preserve">    usage                               [3] Usage</w:t>
      </w:r>
    </w:p>
    <w:p w14:paraId="5D832C1F" w14:textId="77777777" w:rsidR="008B3C75" w:rsidRDefault="008B3C75" w:rsidP="008B3C75">
      <w:pPr>
        <w:pStyle w:val="Code"/>
      </w:pPr>
      <w:r>
        <w:t>}</w:t>
      </w:r>
    </w:p>
    <w:p w14:paraId="0C4098DA" w14:textId="77777777" w:rsidR="008B3C75" w:rsidRDefault="008B3C75" w:rsidP="008B3C75">
      <w:pPr>
        <w:pStyle w:val="Code"/>
      </w:pPr>
    </w:p>
    <w:p w14:paraId="253492C7" w14:textId="77777777" w:rsidR="008B3C75" w:rsidRDefault="008B3C75" w:rsidP="008B3C75">
      <w:pPr>
        <w:pStyle w:val="Code"/>
      </w:pPr>
      <w:r>
        <w:t>-- TS 29.572 [24], clause 6.1.6.2.6</w:t>
      </w:r>
    </w:p>
    <w:p w14:paraId="6CEF9CE1" w14:textId="77777777" w:rsidR="008B3C75" w:rsidRDefault="008B3C75" w:rsidP="008B3C75">
      <w:pPr>
        <w:pStyle w:val="Code"/>
      </w:pPr>
      <w:r>
        <w:t>Point ::= SEQUENCE</w:t>
      </w:r>
    </w:p>
    <w:p w14:paraId="3F62539B" w14:textId="77777777" w:rsidR="008B3C75" w:rsidRDefault="008B3C75" w:rsidP="008B3C75">
      <w:pPr>
        <w:pStyle w:val="Code"/>
      </w:pPr>
      <w:r>
        <w:t>{</w:t>
      </w:r>
    </w:p>
    <w:p w14:paraId="3A2E427E" w14:textId="77777777" w:rsidR="008B3C75" w:rsidRDefault="008B3C75" w:rsidP="008B3C75">
      <w:pPr>
        <w:pStyle w:val="Code"/>
      </w:pPr>
      <w:r>
        <w:t xml:space="preserve">    geographicalCoordinates             [1] GeographicalCoordinates</w:t>
      </w:r>
    </w:p>
    <w:p w14:paraId="1BB9A5CE" w14:textId="77777777" w:rsidR="008B3C75" w:rsidRDefault="008B3C75" w:rsidP="008B3C75">
      <w:pPr>
        <w:pStyle w:val="Code"/>
      </w:pPr>
      <w:r>
        <w:t>}</w:t>
      </w:r>
    </w:p>
    <w:p w14:paraId="3C1A94FF" w14:textId="77777777" w:rsidR="008B3C75" w:rsidRDefault="008B3C75" w:rsidP="008B3C75">
      <w:pPr>
        <w:pStyle w:val="Code"/>
      </w:pPr>
    </w:p>
    <w:p w14:paraId="62D2C736" w14:textId="77777777" w:rsidR="008B3C75" w:rsidRDefault="008B3C75" w:rsidP="008B3C75">
      <w:pPr>
        <w:pStyle w:val="Code"/>
      </w:pPr>
      <w:r>
        <w:t>-- TS 29.572 [24], clause 6.1.6.2.7</w:t>
      </w:r>
    </w:p>
    <w:p w14:paraId="4B3154E2" w14:textId="77777777" w:rsidR="008B3C75" w:rsidRDefault="008B3C75" w:rsidP="008B3C75">
      <w:pPr>
        <w:pStyle w:val="Code"/>
      </w:pPr>
      <w:r>
        <w:t>PointUncertaintyCircle ::= SEQUENCE</w:t>
      </w:r>
    </w:p>
    <w:p w14:paraId="3E923C04" w14:textId="77777777" w:rsidR="008B3C75" w:rsidRDefault="008B3C75" w:rsidP="008B3C75">
      <w:pPr>
        <w:pStyle w:val="Code"/>
      </w:pPr>
      <w:r>
        <w:t>{</w:t>
      </w:r>
    </w:p>
    <w:p w14:paraId="0B153E19" w14:textId="77777777" w:rsidR="008B3C75" w:rsidRDefault="008B3C75" w:rsidP="008B3C75">
      <w:pPr>
        <w:pStyle w:val="Code"/>
      </w:pPr>
      <w:r>
        <w:t xml:space="preserve">    geographicalCoordinates             [1] GeographicalCoordinates,</w:t>
      </w:r>
    </w:p>
    <w:p w14:paraId="48FBF3FD" w14:textId="77777777" w:rsidR="008B3C75" w:rsidRDefault="008B3C75" w:rsidP="008B3C75">
      <w:pPr>
        <w:pStyle w:val="Code"/>
      </w:pPr>
      <w:r>
        <w:t xml:space="preserve">    uncertainty                         [2] Uncertainty</w:t>
      </w:r>
    </w:p>
    <w:p w14:paraId="04CBFF84" w14:textId="77777777" w:rsidR="008B3C75" w:rsidRDefault="008B3C75" w:rsidP="008B3C75">
      <w:pPr>
        <w:pStyle w:val="Code"/>
      </w:pPr>
      <w:r>
        <w:t>}</w:t>
      </w:r>
    </w:p>
    <w:p w14:paraId="21160CD3" w14:textId="77777777" w:rsidR="008B3C75" w:rsidRDefault="008B3C75" w:rsidP="008B3C75">
      <w:pPr>
        <w:pStyle w:val="Code"/>
      </w:pPr>
    </w:p>
    <w:p w14:paraId="65F6B206" w14:textId="77777777" w:rsidR="008B3C75" w:rsidRDefault="008B3C75" w:rsidP="008B3C75">
      <w:pPr>
        <w:pStyle w:val="Code"/>
      </w:pPr>
      <w:r>
        <w:t>-- TS 29.572 [24], clause 6.1.6.2.8</w:t>
      </w:r>
    </w:p>
    <w:p w14:paraId="441872EF" w14:textId="77777777" w:rsidR="008B3C75" w:rsidRDefault="008B3C75" w:rsidP="008B3C75">
      <w:pPr>
        <w:pStyle w:val="Code"/>
      </w:pPr>
      <w:r>
        <w:t>PointUncertaintyEllipse ::= SEQUENCE</w:t>
      </w:r>
    </w:p>
    <w:p w14:paraId="78FE2418" w14:textId="77777777" w:rsidR="008B3C75" w:rsidRDefault="008B3C75" w:rsidP="008B3C75">
      <w:pPr>
        <w:pStyle w:val="Code"/>
      </w:pPr>
      <w:r>
        <w:t>{</w:t>
      </w:r>
    </w:p>
    <w:p w14:paraId="48BBB4CA" w14:textId="77777777" w:rsidR="008B3C75" w:rsidRDefault="008B3C75" w:rsidP="008B3C75">
      <w:pPr>
        <w:pStyle w:val="Code"/>
      </w:pPr>
      <w:r>
        <w:t xml:space="preserve">    geographicalCoordinates             [1] GeographicalCoordinates,</w:t>
      </w:r>
    </w:p>
    <w:p w14:paraId="64137DD3" w14:textId="77777777" w:rsidR="008B3C75" w:rsidRDefault="008B3C75" w:rsidP="008B3C75">
      <w:pPr>
        <w:pStyle w:val="Code"/>
      </w:pPr>
      <w:r>
        <w:t xml:space="preserve">    uncertainty                         [2] UncertaintyEllipse,</w:t>
      </w:r>
    </w:p>
    <w:p w14:paraId="5ACEFCB0" w14:textId="77777777" w:rsidR="008B3C75" w:rsidRDefault="008B3C75" w:rsidP="008B3C75">
      <w:pPr>
        <w:pStyle w:val="Code"/>
      </w:pPr>
      <w:r>
        <w:t xml:space="preserve">    confidence                          [3] Confidence</w:t>
      </w:r>
    </w:p>
    <w:p w14:paraId="51C0E180" w14:textId="77777777" w:rsidR="008B3C75" w:rsidRDefault="008B3C75" w:rsidP="008B3C75">
      <w:pPr>
        <w:pStyle w:val="Code"/>
      </w:pPr>
      <w:r>
        <w:t>}</w:t>
      </w:r>
    </w:p>
    <w:p w14:paraId="6F97C51D" w14:textId="77777777" w:rsidR="008B3C75" w:rsidRDefault="008B3C75" w:rsidP="008B3C75">
      <w:pPr>
        <w:pStyle w:val="Code"/>
      </w:pPr>
    </w:p>
    <w:p w14:paraId="2C71CCAB" w14:textId="77777777" w:rsidR="008B3C75" w:rsidRDefault="008B3C75" w:rsidP="008B3C75">
      <w:pPr>
        <w:pStyle w:val="Code"/>
      </w:pPr>
      <w:r>
        <w:t>-- TS 29.572 [24], clause 6.1.6.2.9</w:t>
      </w:r>
    </w:p>
    <w:p w14:paraId="24C57B96" w14:textId="77777777" w:rsidR="008B3C75" w:rsidRDefault="008B3C75" w:rsidP="008B3C75">
      <w:pPr>
        <w:pStyle w:val="Code"/>
      </w:pPr>
      <w:r>
        <w:t>Polygon ::= SEQUENCE</w:t>
      </w:r>
    </w:p>
    <w:p w14:paraId="4722FD90" w14:textId="77777777" w:rsidR="008B3C75" w:rsidRDefault="008B3C75" w:rsidP="008B3C75">
      <w:pPr>
        <w:pStyle w:val="Code"/>
      </w:pPr>
      <w:r>
        <w:t>{</w:t>
      </w:r>
    </w:p>
    <w:p w14:paraId="24664F83" w14:textId="77777777" w:rsidR="008B3C75" w:rsidRDefault="008B3C75" w:rsidP="008B3C75">
      <w:pPr>
        <w:pStyle w:val="Code"/>
      </w:pPr>
      <w:r>
        <w:t xml:space="preserve">    pointList                           [1] SET SIZE (3..15) OF GeographicalCoordinates</w:t>
      </w:r>
    </w:p>
    <w:p w14:paraId="04051209" w14:textId="77777777" w:rsidR="008B3C75" w:rsidRDefault="008B3C75" w:rsidP="008B3C75">
      <w:pPr>
        <w:pStyle w:val="Code"/>
      </w:pPr>
      <w:r>
        <w:t>}</w:t>
      </w:r>
    </w:p>
    <w:p w14:paraId="519194A6" w14:textId="77777777" w:rsidR="008B3C75" w:rsidRDefault="008B3C75" w:rsidP="008B3C75">
      <w:pPr>
        <w:pStyle w:val="Code"/>
      </w:pPr>
    </w:p>
    <w:p w14:paraId="590072AE" w14:textId="77777777" w:rsidR="008B3C75" w:rsidRDefault="008B3C75" w:rsidP="008B3C75">
      <w:pPr>
        <w:pStyle w:val="Code"/>
      </w:pPr>
      <w:r>
        <w:t>-- TS 29.572 [24], clause 6.1.6.2.10</w:t>
      </w:r>
    </w:p>
    <w:p w14:paraId="013C56E7" w14:textId="77777777" w:rsidR="008B3C75" w:rsidRDefault="008B3C75" w:rsidP="008B3C75">
      <w:pPr>
        <w:pStyle w:val="Code"/>
      </w:pPr>
      <w:r>
        <w:t>PointAltitude ::= SEQUENCE</w:t>
      </w:r>
    </w:p>
    <w:p w14:paraId="02DE9FA8" w14:textId="77777777" w:rsidR="008B3C75" w:rsidRDefault="008B3C75" w:rsidP="008B3C75">
      <w:pPr>
        <w:pStyle w:val="Code"/>
      </w:pPr>
      <w:r>
        <w:t>{</w:t>
      </w:r>
    </w:p>
    <w:p w14:paraId="319FAB4D" w14:textId="77777777" w:rsidR="008B3C75" w:rsidRDefault="008B3C75" w:rsidP="008B3C75">
      <w:pPr>
        <w:pStyle w:val="Code"/>
      </w:pPr>
      <w:r>
        <w:t xml:space="preserve">    point                               [1] GeographicalCoordinates,</w:t>
      </w:r>
    </w:p>
    <w:p w14:paraId="557B81F2" w14:textId="77777777" w:rsidR="008B3C75" w:rsidRDefault="008B3C75" w:rsidP="008B3C75">
      <w:pPr>
        <w:pStyle w:val="Code"/>
      </w:pPr>
      <w:r>
        <w:t xml:space="preserve">    altitude                            [2] Altitude</w:t>
      </w:r>
    </w:p>
    <w:p w14:paraId="7E3511B7" w14:textId="77777777" w:rsidR="008B3C75" w:rsidRDefault="008B3C75" w:rsidP="008B3C75">
      <w:pPr>
        <w:pStyle w:val="Code"/>
      </w:pPr>
      <w:r>
        <w:t>}</w:t>
      </w:r>
    </w:p>
    <w:p w14:paraId="54F5981C" w14:textId="77777777" w:rsidR="008B3C75" w:rsidRDefault="008B3C75" w:rsidP="008B3C75">
      <w:pPr>
        <w:pStyle w:val="Code"/>
      </w:pPr>
    </w:p>
    <w:p w14:paraId="6CD9431C" w14:textId="77777777" w:rsidR="008B3C75" w:rsidRDefault="008B3C75" w:rsidP="008B3C75">
      <w:pPr>
        <w:pStyle w:val="Code"/>
      </w:pPr>
      <w:r>
        <w:t>-- TS 29.572 [24], clause 6.1.6.2.11</w:t>
      </w:r>
    </w:p>
    <w:p w14:paraId="65F07A50" w14:textId="77777777" w:rsidR="008B3C75" w:rsidRDefault="008B3C75" w:rsidP="008B3C75">
      <w:pPr>
        <w:pStyle w:val="Code"/>
      </w:pPr>
      <w:r>
        <w:t>PointAltitudeUncertainty ::= SEQUENCE</w:t>
      </w:r>
    </w:p>
    <w:p w14:paraId="559133B1" w14:textId="77777777" w:rsidR="008B3C75" w:rsidRDefault="008B3C75" w:rsidP="008B3C75">
      <w:pPr>
        <w:pStyle w:val="Code"/>
      </w:pPr>
      <w:r>
        <w:t>{</w:t>
      </w:r>
    </w:p>
    <w:p w14:paraId="3E78E4F8" w14:textId="77777777" w:rsidR="008B3C75" w:rsidRDefault="008B3C75" w:rsidP="008B3C75">
      <w:pPr>
        <w:pStyle w:val="Code"/>
      </w:pPr>
      <w:r>
        <w:t xml:space="preserve">    point                               [1] GeographicalCoordinates,</w:t>
      </w:r>
    </w:p>
    <w:p w14:paraId="3EF4C580" w14:textId="77777777" w:rsidR="008B3C75" w:rsidRDefault="008B3C75" w:rsidP="008B3C75">
      <w:pPr>
        <w:pStyle w:val="Code"/>
      </w:pPr>
      <w:r>
        <w:t xml:space="preserve">    altitude                            [2] Altitude,</w:t>
      </w:r>
    </w:p>
    <w:p w14:paraId="4F499D4F" w14:textId="77777777" w:rsidR="008B3C75" w:rsidRDefault="008B3C75" w:rsidP="008B3C75">
      <w:pPr>
        <w:pStyle w:val="Code"/>
      </w:pPr>
      <w:r>
        <w:t xml:space="preserve">    uncertaintyEllipse                  [3] UncertaintyEllipse,</w:t>
      </w:r>
    </w:p>
    <w:p w14:paraId="5624C96C" w14:textId="77777777" w:rsidR="008B3C75" w:rsidRDefault="008B3C75" w:rsidP="008B3C75">
      <w:pPr>
        <w:pStyle w:val="Code"/>
      </w:pPr>
      <w:r>
        <w:t xml:space="preserve">    uncertaintyAltitude                 [4] Uncertainty,</w:t>
      </w:r>
    </w:p>
    <w:p w14:paraId="5C501963" w14:textId="77777777" w:rsidR="008B3C75" w:rsidRDefault="008B3C75" w:rsidP="008B3C75">
      <w:pPr>
        <w:pStyle w:val="Code"/>
      </w:pPr>
      <w:r>
        <w:t xml:space="preserve">    confidence                          [5] Confidence</w:t>
      </w:r>
    </w:p>
    <w:p w14:paraId="07EACD0D" w14:textId="77777777" w:rsidR="008B3C75" w:rsidRDefault="008B3C75" w:rsidP="008B3C75">
      <w:pPr>
        <w:pStyle w:val="Code"/>
      </w:pPr>
      <w:r>
        <w:t>}</w:t>
      </w:r>
    </w:p>
    <w:p w14:paraId="55C91648" w14:textId="77777777" w:rsidR="008B3C75" w:rsidRDefault="008B3C75" w:rsidP="008B3C75">
      <w:pPr>
        <w:pStyle w:val="Code"/>
      </w:pPr>
    </w:p>
    <w:p w14:paraId="1E68A897" w14:textId="77777777" w:rsidR="008B3C75" w:rsidRDefault="008B3C75" w:rsidP="008B3C75">
      <w:pPr>
        <w:pStyle w:val="Code"/>
      </w:pPr>
      <w:r>
        <w:t>-- TS 29.572 [24], clause 6.1.6.2.12</w:t>
      </w:r>
    </w:p>
    <w:p w14:paraId="301879EE" w14:textId="77777777" w:rsidR="008B3C75" w:rsidRDefault="008B3C75" w:rsidP="008B3C75">
      <w:pPr>
        <w:pStyle w:val="Code"/>
      </w:pPr>
      <w:r>
        <w:t>EllipsoidArc ::= SEQUENCE</w:t>
      </w:r>
    </w:p>
    <w:p w14:paraId="360A6778" w14:textId="77777777" w:rsidR="008B3C75" w:rsidRDefault="008B3C75" w:rsidP="008B3C75">
      <w:pPr>
        <w:pStyle w:val="Code"/>
      </w:pPr>
      <w:r>
        <w:t>{</w:t>
      </w:r>
    </w:p>
    <w:p w14:paraId="48302F6D" w14:textId="77777777" w:rsidR="008B3C75" w:rsidRDefault="008B3C75" w:rsidP="008B3C75">
      <w:pPr>
        <w:pStyle w:val="Code"/>
      </w:pPr>
      <w:r>
        <w:t xml:space="preserve">    point                               [1] GeographicalCoordinates,</w:t>
      </w:r>
    </w:p>
    <w:p w14:paraId="7B98315A" w14:textId="77777777" w:rsidR="008B3C75" w:rsidRDefault="008B3C75" w:rsidP="008B3C75">
      <w:pPr>
        <w:pStyle w:val="Code"/>
      </w:pPr>
      <w:r>
        <w:t xml:space="preserve">    innerRadius                         [2] InnerRadius,</w:t>
      </w:r>
    </w:p>
    <w:p w14:paraId="18AA31D9" w14:textId="77777777" w:rsidR="008B3C75" w:rsidRDefault="008B3C75" w:rsidP="008B3C75">
      <w:pPr>
        <w:pStyle w:val="Code"/>
      </w:pPr>
      <w:r>
        <w:t xml:space="preserve">    uncertaintyRadius                   [3] Uncertainty,</w:t>
      </w:r>
    </w:p>
    <w:p w14:paraId="544717E4" w14:textId="77777777" w:rsidR="008B3C75" w:rsidRDefault="008B3C75" w:rsidP="008B3C75">
      <w:pPr>
        <w:pStyle w:val="Code"/>
      </w:pPr>
      <w:r>
        <w:t xml:space="preserve">    offsetAngle                         [4] Angle,</w:t>
      </w:r>
    </w:p>
    <w:p w14:paraId="466C594C" w14:textId="77777777" w:rsidR="008B3C75" w:rsidRDefault="008B3C75" w:rsidP="008B3C75">
      <w:pPr>
        <w:pStyle w:val="Code"/>
      </w:pPr>
      <w:r>
        <w:t xml:space="preserve">    includedAngle                       [5] Angle,</w:t>
      </w:r>
    </w:p>
    <w:p w14:paraId="45AA9FC9" w14:textId="77777777" w:rsidR="008B3C75" w:rsidRDefault="008B3C75" w:rsidP="008B3C75">
      <w:pPr>
        <w:pStyle w:val="Code"/>
      </w:pPr>
      <w:r>
        <w:t xml:space="preserve">    confidence                          [6] Confidence</w:t>
      </w:r>
    </w:p>
    <w:p w14:paraId="3DC0C06E" w14:textId="77777777" w:rsidR="008B3C75" w:rsidRDefault="008B3C75" w:rsidP="008B3C75">
      <w:pPr>
        <w:pStyle w:val="Code"/>
      </w:pPr>
      <w:r>
        <w:t>}</w:t>
      </w:r>
    </w:p>
    <w:p w14:paraId="26A310B5" w14:textId="77777777" w:rsidR="008B3C75" w:rsidRDefault="008B3C75" w:rsidP="008B3C75">
      <w:pPr>
        <w:pStyle w:val="Code"/>
      </w:pPr>
    </w:p>
    <w:p w14:paraId="58C4B3F0" w14:textId="77777777" w:rsidR="008B3C75" w:rsidRDefault="008B3C75" w:rsidP="008B3C75">
      <w:pPr>
        <w:pStyle w:val="Code"/>
      </w:pPr>
      <w:r>
        <w:t>-- TS 29.572 [24], clause 6.1.6.2.4</w:t>
      </w:r>
    </w:p>
    <w:p w14:paraId="0D37E345" w14:textId="77777777" w:rsidR="008B3C75" w:rsidRDefault="008B3C75" w:rsidP="008B3C75">
      <w:pPr>
        <w:pStyle w:val="Code"/>
      </w:pPr>
      <w:r>
        <w:t>GeographicalCoordinates ::= SEQUENCE</w:t>
      </w:r>
    </w:p>
    <w:p w14:paraId="341682D1" w14:textId="77777777" w:rsidR="008B3C75" w:rsidRDefault="008B3C75" w:rsidP="008B3C75">
      <w:pPr>
        <w:pStyle w:val="Code"/>
      </w:pPr>
      <w:r>
        <w:t>{</w:t>
      </w:r>
    </w:p>
    <w:p w14:paraId="5EA560F8" w14:textId="77777777" w:rsidR="008B3C75" w:rsidRDefault="008B3C75" w:rsidP="008B3C75">
      <w:pPr>
        <w:pStyle w:val="Code"/>
      </w:pPr>
      <w:r>
        <w:t xml:space="preserve">    latitude                            [1] UTF8String,</w:t>
      </w:r>
    </w:p>
    <w:p w14:paraId="0985EA28" w14:textId="77777777" w:rsidR="008B3C75" w:rsidRDefault="008B3C75" w:rsidP="008B3C75">
      <w:pPr>
        <w:pStyle w:val="Code"/>
      </w:pPr>
      <w:r>
        <w:t xml:space="preserve">    longitude                           [2] UTF8String,</w:t>
      </w:r>
    </w:p>
    <w:p w14:paraId="7174AEC2" w14:textId="77777777" w:rsidR="008B3C75" w:rsidRDefault="008B3C75" w:rsidP="008B3C75">
      <w:pPr>
        <w:pStyle w:val="Code"/>
      </w:pPr>
      <w:r>
        <w:t xml:space="preserve">    mapDatumInformation                 [3] OGCURN OPTIONAL</w:t>
      </w:r>
    </w:p>
    <w:p w14:paraId="24614B74" w14:textId="77777777" w:rsidR="008B3C75" w:rsidRDefault="008B3C75" w:rsidP="008B3C75">
      <w:pPr>
        <w:pStyle w:val="Code"/>
      </w:pPr>
      <w:r>
        <w:t>}</w:t>
      </w:r>
    </w:p>
    <w:p w14:paraId="43986819" w14:textId="77777777" w:rsidR="008B3C75" w:rsidRDefault="008B3C75" w:rsidP="008B3C75">
      <w:pPr>
        <w:pStyle w:val="Code"/>
      </w:pPr>
    </w:p>
    <w:p w14:paraId="48DE6172" w14:textId="77777777" w:rsidR="008B3C75" w:rsidRDefault="008B3C75" w:rsidP="008B3C75">
      <w:pPr>
        <w:pStyle w:val="Code"/>
      </w:pPr>
      <w:r>
        <w:t>-- TS 29.572 [24], clause 6.1.6.2.22</w:t>
      </w:r>
    </w:p>
    <w:p w14:paraId="164D2E81" w14:textId="77777777" w:rsidR="008B3C75" w:rsidRDefault="008B3C75" w:rsidP="008B3C75">
      <w:pPr>
        <w:pStyle w:val="Code"/>
      </w:pPr>
      <w:r>
        <w:t>UncertaintyEllipse ::= SEQUENCE</w:t>
      </w:r>
    </w:p>
    <w:p w14:paraId="29FDC768" w14:textId="77777777" w:rsidR="008B3C75" w:rsidRDefault="008B3C75" w:rsidP="008B3C75">
      <w:pPr>
        <w:pStyle w:val="Code"/>
      </w:pPr>
      <w:r>
        <w:t>{</w:t>
      </w:r>
    </w:p>
    <w:p w14:paraId="07D7B1A2" w14:textId="77777777" w:rsidR="008B3C75" w:rsidRDefault="008B3C75" w:rsidP="008B3C75">
      <w:pPr>
        <w:pStyle w:val="Code"/>
      </w:pPr>
      <w:r>
        <w:t xml:space="preserve">    semiMajor                           [1] Uncertainty,</w:t>
      </w:r>
    </w:p>
    <w:p w14:paraId="78C646F3" w14:textId="77777777" w:rsidR="008B3C75" w:rsidRDefault="008B3C75" w:rsidP="008B3C75">
      <w:pPr>
        <w:pStyle w:val="Code"/>
      </w:pPr>
      <w:r>
        <w:t xml:space="preserve">    semiMinor                           [2] Uncertainty,</w:t>
      </w:r>
    </w:p>
    <w:p w14:paraId="699CD3D5" w14:textId="77777777" w:rsidR="008B3C75" w:rsidRDefault="008B3C75" w:rsidP="008B3C75">
      <w:pPr>
        <w:pStyle w:val="Code"/>
      </w:pPr>
      <w:r>
        <w:t xml:space="preserve">    orientationMajor                    [3] Orientation</w:t>
      </w:r>
    </w:p>
    <w:p w14:paraId="40778073" w14:textId="77777777" w:rsidR="008B3C75" w:rsidRDefault="008B3C75" w:rsidP="008B3C75">
      <w:pPr>
        <w:pStyle w:val="Code"/>
      </w:pPr>
      <w:r>
        <w:t>}</w:t>
      </w:r>
    </w:p>
    <w:p w14:paraId="43878F19" w14:textId="77777777" w:rsidR="008B3C75" w:rsidRDefault="008B3C75" w:rsidP="008B3C75">
      <w:pPr>
        <w:pStyle w:val="Code"/>
      </w:pPr>
    </w:p>
    <w:p w14:paraId="42898B52" w14:textId="77777777" w:rsidR="008B3C75" w:rsidRDefault="008B3C75" w:rsidP="008B3C75">
      <w:pPr>
        <w:pStyle w:val="Code"/>
      </w:pPr>
      <w:r>
        <w:t>-- TS 29.572 [24], clause 6.1.6.2.18</w:t>
      </w:r>
    </w:p>
    <w:p w14:paraId="31B2AF71" w14:textId="77777777" w:rsidR="008B3C75" w:rsidRDefault="008B3C75" w:rsidP="008B3C75">
      <w:pPr>
        <w:pStyle w:val="Code"/>
      </w:pPr>
      <w:r>
        <w:t>HorizontalVelocity ::= SEQUENCE</w:t>
      </w:r>
    </w:p>
    <w:p w14:paraId="2F01560C" w14:textId="77777777" w:rsidR="008B3C75" w:rsidRDefault="008B3C75" w:rsidP="008B3C75">
      <w:pPr>
        <w:pStyle w:val="Code"/>
      </w:pPr>
      <w:r>
        <w:t>{</w:t>
      </w:r>
    </w:p>
    <w:p w14:paraId="614ED596" w14:textId="77777777" w:rsidR="008B3C75" w:rsidRDefault="008B3C75" w:rsidP="008B3C75">
      <w:pPr>
        <w:pStyle w:val="Code"/>
      </w:pPr>
      <w:r>
        <w:t xml:space="preserve">    hSpeed                              [1] HorizontalSpeed,</w:t>
      </w:r>
    </w:p>
    <w:p w14:paraId="2864C36B" w14:textId="77777777" w:rsidR="008B3C75" w:rsidRDefault="008B3C75" w:rsidP="008B3C75">
      <w:pPr>
        <w:pStyle w:val="Code"/>
      </w:pPr>
      <w:r>
        <w:t xml:space="preserve">    bearing                             [2] Angle</w:t>
      </w:r>
    </w:p>
    <w:p w14:paraId="3CA9B73D" w14:textId="77777777" w:rsidR="008B3C75" w:rsidRDefault="008B3C75" w:rsidP="008B3C75">
      <w:pPr>
        <w:pStyle w:val="Code"/>
      </w:pPr>
      <w:r>
        <w:t>}</w:t>
      </w:r>
    </w:p>
    <w:p w14:paraId="55E7710E" w14:textId="77777777" w:rsidR="008B3C75" w:rsidRDefault="008B3C75" w:rsidP="008B3C75">
      <w:pPr>
        <w:pStyle w:val="Code"/>
      </w:pPr>
    </w:p>
    <w:p w14:paraId="2AE91462" w14:textId="77777777" w:rsidR="008B3C75" w:rsidRDefault="008B3C75" w:rsidP="008B3C75">
      <w:pPr>
        <w:pStyle w:val="Code"/>
      </w:pPr>
      <w:r>
        <w:t>-- TS 29.572 [24], clause 6.1.6.2.19</w:t>
      </w:r>
    </w:p>
    <w:p w14:paraId="4ABFB577" w14:textId="77777777" w:rsidR="008B3C75" w:rsidRDefault="008B3C75" w:rsidP="008B3C75">
      <w:pPr>
        <w:pStyle w:val="Code"/>
      </w:pPr>
      <w:r>
        <w:t>HorizontalWithVerticalVelocity ::= SEQUENCE</w:t>
      </w:r>
    </w:p>
    <w:p w14:paraId="37A1631C" w14:textId="77777777" w:rsidR="008B3C75" w:rsidRDefault="008B3C75" w:rsidP="008B3C75">
      <w:pPr>
        <w:pStyle w:val="Code"/>
      </w:pPr>
      <w:r>
        <w:t>{</w:t>
      </w:r>
    </w:p>
    <w:p w14:paraId="4563EA96" w14:textId="77777777" w:rsidR="008B3C75" w:rsidRDefault="008B3C75" w:rsidP="008B3C75">
      <w:pPr>
        <w:pStyle w:val="Code"/>
      </w:pPr>
      <w:r>
        <w:t xml:space="preserve">    hSpeed                              [1] HorizontalSpeed,</w:t>
      </w:r>
    </w:p>
    <w:p w14:paraId="252B45ED" w14:textId="77777777" w:rsidR="008B3C75" w:rsidRDefault="008B3C75" w:rsidP="008B3C75">
      <w:pPr>
        <w:pStyle w:val="Code"/>
      </w:pPr>
      <w:r>
        <w:t xml:space="preserve">    bearing                             [2] Angle,</w:t>
      </w:r>
    </w:p>
    <w:p w14:paraId="082648E0" w14:textId="77777777" w:rsidR="008B3C75" w:rsidRDefault="008B3C75" w:rsidP="008B3C75">
      <w:pPr>
        <w:pStyle w:val="Code"/>
      </w:pPr>
      <w:r>
        <w:t xml:space="preserve">    vSpeed                              [3] VerticalSpeed,</w:t>
      </w:r>
    </w:p>
    <w:p w14:paraId="3FC6808F" w14:textId="77777777" w:rsidR="008B3C75" w:rsidRDefault="008B3C75" w:rsidP="008B3C75">
      <w:pPr>
        <w:pStyle w:val="Code"/>
      </w:pPr>
      <w:r>
        <w:t xml:space="preserve">    vDirection                          [4] VerticalDirection</w:t>
      </w:r>
    </w:p>
    <w:p w14:paraId="3D3EB6DB" w14:textId="77777777" w:rsidR="008B3C75" w:rsidRDefault="008B3C75" w:rsidP="008B3C75">
      <w:pPr>
        <w:pStyle w:val="Code"/>
      </w:pPr>
      <w:r>
        <w:t>}</w:t>
      </w:r>
    </w:p>
    <w:p w14:paraId="29F9BF49" w14:textId="77777777" w:rsidR="008B3C75" w:rsidRDefault="008B3C75" w:rsidP="008B3C75">
      <w:pPr>
        <w:pStyle w:val="Code"/>
      </w:pPr>
    </w:p>
    <w:p w14:paraId="6D2C112F" w14:textId="77777777" w:rsidR="008B3C75" w:rsidRDefault="008B3C75" w:rsidP="008B3C75">
      <w:pPr>
        <w:pStyle w:val="Code"/>
      </w:pPr>
      <w:r>
        <w:t>-- TS 29.572 [24], clause 6.1.6.2.20</w:t>
      </w:r>
    </w:p>
    <w:p w14:paraId="4E9C24B8" w14:textId="77777777" w:rsidR="008B3C75" w:rsidRDefault="008B3C75" w:rsidP="008B3C75">
      <w:pPr>
        <w:pStyle w:val="Code"/>
      </w:pPr>
      <w:r>
        <w:t>HorizontalVelocityWithUncertainty ::= SEQUENCE</w:t>
      </w:r>
    </w:p>
    <w:p w14:paraId="57398F5E" w14:textId="77777777" w:rsidR="008B3C75" w:rsidRDefault="008B3C75" w:rsidP="008B3C75">
      <w:pPr>
        <w:pStyle w:val="Code"/>
      </w:pPr>
      <w:r>
        <w:t>{</w:t>
      </w:r>
    </w:p>
    <w:p w14:paraId="563DF1E6" w14:textId="77777777" w:rsidR="008B3C75" w:rsidRDefault="008B3C75" w:rsidP="008B3C75">
      <w:pPr>
        <w:pStyle w:val="Code"/>
      </w:pPr>
      <w:r>
        <w:t xml:space="preserve">    hSpeed                              [1] HorizontalSpeed,</w:t>
      </w:r>
    </w:p>
    <w:p w14:paraId="2175DBD9" w14:textId="77777777" w:rsidR="008B3C75" w:rsidRDefault="008B3C75" w:rsidP="008B3C75">
      <w:pPr>
        <w:pStyle w:val="Code"/>
      </w:pPr>
      <w:r>
        <w:t xml:space="preserve">    bearing                             [2] Angle,</w:t>
      </w:r>
    </w:p>
    <w:p w14:paraId="417FDEC3" w14:textId="77777777" w:rsidR="008B3C75" w:rsidRDefault="008B3C75" w:rsidP="008B3C75">
      <w:pPr>
        <w:pStyle w:val="Code"/>
      </w:pPr>
      <w:r>
        <w:t xml:space="preserve">    uncertainty                         [3] SpeedUncertainty</w:t>
      </w:r>
    </w:p>
    <w:p w14:paraId="6191AAE4" w14:textId="77777777" w:rsidR="008B3C75" w:rsidRDefault="008B3C75" w:rsidP="008B3C75">
      <w:pPr>
        <w:pStyle w:val="Code"/>
      </w:pPr>
      <w:r>
        <w:t>}</w:t>
      </w:r>
    </w:p>
    <w:p w14:paraId="2C55D4AE" w14:textId="77777777" w:rsidR="008B3C75" w:rsidRDefault="008B3C75" w:rsidP="008B3C75">
      <w:pPr>
        <w:pStyle w:val="Code"/>
      </w:pPr>
    </w:p>
    <w:p w14:paraId="73CCE79B" w14:textId="77777777" w:rsidR="008B3C75" w:rsidRDefault="008B3C75" w:rsidP="008B3C75">
      <w:pPr>
        <w:pStyle w:val="Code"/>
      </w:pPr>
      <w:r>
        <w:t>-- TS 29.572 [24], clause 6.1.6.2.21</w:t>
      </w:r>
    </w:p>
    <w:p w14:paraId="16DE21B1" w14:textId="77777777" w:rsidR="008B3C75" w:rsidRDefault="008B3C75" w:rsidP="008B3C75">
      <w:pPr>
        <w:pStyle w:val="Code"/>
      </w:pPr>
      <w:r>
        <w:t>HorizontalWithVerticalVelocityAndUncertainty ::= SEQUENCE</w:t>
      </w:r>
    </w:p>
    <w:p w14:paraId="62BF4ADB" w14:textId="77777777" w:rsidR="008B3C75" w:rsidRDefault="008B3C75" w:rsidP="008B3C75">
      <w:pPr>
        <w:pStyle w:val="Code"/>
      </w:pPr>
      <w:r>
        <w:t>{</w:t>
      </w:r>
    </w:p>
    <w:p w14:paraId="5FA79F4E" w14:textId="77777777" w:rsidR="008B3C75" w:rsidRDefault="008B3C75" w:rsidP="008B3C75">
      <w:pPr>
        <w:pStyle w:val="Code"/>
      </w:pPr>
      <w:r>
        <w:t xml:space="preserve">    hspeed                              [1] HorizontalSpeed,</w:t>
      </w:r>
    </w:p>
    <w:p w14:paraId="3C9754D1" w14:textId="77777777" w:rsidR="008B3C75" w:rsidRDefault="008B3C75" w:rsidP="008B3C75">
      <w:pPr>
        <w:pStyle w:val="Code"/>
      </w:pPr>
      <w:r>
        <w:t xml:space="preserve">    bearing                             [2] Angle,</w:t>
      </w:r>
    </w:p>
    <w:p w14:paraId="149DBBD5" w14:textId="77777777" w:rsidR="008B3C75" w:rsidRDefault="008B3C75" w:rsidP="008B3C75">
      <w:pPr>
        <w:pStyle w:val="Code"/>
      </w:pPr>
      <w:r>
        <w:t xml:space="preserve">    vSpeed                              [3] VerticalSpeed,</w:t>
      </w:r>
    </w:p>
    <w:p w14:paraId="023B8F0F" w14:textId="77777777" w:rsidR="008B3C75" w:rsidRDefault="008B3C75" w:rsidP="008B3C75">
      <w:pPr>
        <w:pStyle w:val="Code"/>
      </w:pPr>
      <w:r>
        <w:t xml:space="preserve">    vDirection                          [4] VerticalDirection,</w:t>
      </w:r>
    </w:p>
    <w:p w14:paraId="41EBDA29" w14:textId="77777777" w:rsidR="008B3C75" w:rsidRDefault="008B3C75" w:rsidP="008B3C75">
      <w:pPr>
        <w:pStyle w:val="Code"/>
      </w:pPr>
      <w:r>
        <w:t xml:space="preserve">    hUncertainty                        [5] SpeedUncertainty,</w:t>
      </w:r>
    </w:p>
    <w:p w14:paraId="101D3B14" w14:textId="77777777" w:rsidR="008B3C75" w:rsidRDefault="008B3C75" w:rsidP="008B3C75">
      <w:pPr>
        <w:pStyle w:val="Code"/>
      </w:pPr>
      <w:r>
        <w:t xml:space="preserve">    vUncertainty                        [6] SpeedUncertainty</w:t>
      </w:r>
    </w:p>
    <w:p w14:paraId="4C703320" w14:textId="77777777" w:rsidR="008B3C75" w:rsidRDefault="008B3C75" w:rsidP="008B3C75">
      <w:pPr>
        <w:pStyle w:val="Code"/>
      </w:pPr>
      <w:r>
        <w:t>}</w:t>
      </w:r>
    </w:p>
    <w:p w14:paraId="076629B2" w14:textId="77777777" w:rsidR="008B3C75" w:rsidRDefault="008B3C75" w:rsidP="008B3C75">
      <w:pPr>
        <w:pStyle w:val="Code"/>
      </w:pPr>
    </w:p>
    <w:p w14:paraId="755A47AF" w14:textId="77777777" w:rsidR="008B3C75" w:rsidRDefault="008B3C75" w:rsidP="008B3C75">
      <w:pPr>
        <w:pStyle w:val="Code"/>
      </w:pPr>
      <w:r>
        <w:t>-- The following types are described in TS 29.572 [24], table 6.1.6.3.2-1</w:t>
      </w:r>
    </w:p>
    <w:p w14:paraId="237D035B" w14:textId="77777777" w:rsidR="008B3C75" w:rsidRDefault="008B3C75" w:rsidP="008B3C75">
      <w:pPr>
        <w:pStyle w:val="Code"/>
      </w:pPr>
      <w:r>
        <w:t>Altitude ::= UTF8String</w:t>
      </w:r>
    </w:p>
    <w:p w14:paraId="0DF67A6D" w14:textId="77777777" w:rsidR="008B3C75" w:rsidRDefault="008B3C75" w:rsidP="008B3C75">
      <w:pPr>
        <w:pStyle w:val="Code"/>
      </w:pPr>
      <w:r>
        <w:t>Angle ::= INTEGER (0..360)</w:t>
      </w:r>
    </w:p>
    <w:p w14:paraId="43C35C33" w14:textId="77777777" w:rsidR="008B3C75" w:rsidRDefault="008B3C75" w:rsidP="008B3C75">
      <w:pPr>
        <w:pStyle w:val="Code"/>
      </w:pPr>
      <w:r>
        <w:t>Uncertainty ::= INTEGER (0..127)</w:t>
      </w:r>
    </w:p>
    <w:p w14:paraId="38B4D7A3" w14:textId="77777777" w:rsidR="008B3C75" w:rsidRDefault="008B3C75" w:rsidP="008B3C75">
      <w:pPr>
        <w:pStyle w:val="Code"/>
      </w:pPr>
      <w:r>
        <w:t>Orientation ::= INTEGER (0..180)</w:t>
      </w:r>
    </w:p>
    <w:p w14:paraId="0CC14A28" w14:textId="77777777" w:rsidR="008B3C75" w:rsidRDefault="008B3C75" w:rsidP="008B3C75">
      <w:pPr>
        <w:pStyle w:val="Code"/>
      </w:pPr>
      <w:r>
        <w:t>Confidence ::= INTEGER (0..100)</w:t>
      </w:r>
    </w:p>
    <w:p w14:paraId="6E468E03" w14:textId="77777777" w:rsidR="008B3C75" w:rsidRDefault="008B3C75" w:rsidP="008B3C75">
      <w:pPr>
        <w:pStyle w:val="Code"/>
      </w:pPr>
      <w:r>
        <w:t>InnerRadius ::= INTEGER (0..327675)</w:t>
      </w:r>
    </w:p>
    <w:p w14:paraId="23C2ECBF" w14:textId="77777777" w:rsidR="008B3C75" w:rsidRDefault="008B3C75" w:rsidP="008B3C75">
      <w:pPr>
        <w:pStyle w:val="Code"/>
      </w:pPr>
      <w:r>
        <w:t>AgeOfLocationEstimate ::= INTEGER (0..32767)</w:t>
      </w:r>
    </w:p>
    <w:p w14:paraId="08012558" w14:textId="77777777" w:rsidR="008B3C75" w:rsidRDefault="008B3C75" w:rsidP="008B3C75">
      <w:pPr>
        <w:pStyle w:val="Code"/>
      </w:pPr>
      <w:r>
        <w:t>HorizontalSpeed ::= UTF8String</w:t>
      </w:r>
    </w:p>
    <w:p w14:paraId="2F025F29" w14:textId="77777777" w:rsidR="008B3C75" w:rsidRDefault="008B3C75" w:rsidP="008B3C75">
      <w:pPr>
        <w:pStyle w:val="Code"/>
      </w:pPr>
      <w:r>
        <w:t>VerticalSpeed ::= UTF8String</w:t>
      </w:r>
    </w:p>
    <w:p w14:paraId="09097899" w14:textId="77777777" w:rsidR="008B3C75" w:rsidRDefault="008B3C75" w:rsidP="008B3C75">
      <w:pPr>
        <w:pStyle w:val="Code"/>
      </w:pPr>
      <w:r>
        <w:t>SpeedUncertainty ::= UTF8String</w:t>
      </w:r>
    </w:p>
    <w:p w14:paraId="4B642ABF" w14:textId="77777777" w:rsidR="008B3C75" w:rsidRDefault="008B3C75" w:rsidP="008B3C75">
      <w:pPr>
        <w:pStyle w:val="Code"/>
      </w:pPr>
      <w:r>
        <w:t>BarometricPressure ::= INTEGER (30000..115000)</w:t>
      </w:r>
    </w:p>
    <w:p w14:paraId="5CC8BED2" w14:textId="77777777" w:rsidR="008B3C75" w:rsidRDefault="008B3C75" w:rsidP="008B3C75">
      <w:pPr>
        <w:pStyle w:val="Code"/>
      </w:pPr>
    </w:p>
    <w:p w14:paraId="1C4D6B89" w14:textId="77777777" w:rsidR="008B3C75" w:rsidRDefault="008B3C75" w:rsidP="008B3C75">
      <w:pPr>
        <w:pStyle w:val="Code"/>
      </w:pPr>
      <w:r>
        <w:t>-- TS 29.572 [24], clause 6.1.6.3.13</w:t>
      </w:r>
    </w:p>
    <w:p w14:paraId="61233A2A" w14:textId="77777777" w:rsidR="008B3C75" w:rsidRDefault="008B3C75" w:rsidP="008B3C75">
      <w:pPr>
        <w:pStyle w:val="Code"/>
      </w:pPr>
      <w:r>
        <w:t>VerticalDirection ::= ENUMERATED</w:t>
      </w:r>
    </w:p>
    <w:p w14:paraId="1F7B3D78" w14:textId="77777777" w:rsidR="008B3C75" w:rsidRDefault="008B3C75" w:rsidP="008B3C75">
      <w:pPr>
        <w:pStyle w:val="Code"/>
      </w:pPr>
      <w:r>
        <w:t>{</w:t>
      </w:r>
    </w:p>
    <w:p w14:paraId="55F1E0C3" w14:textId="77777777" w:rsidR="008B3C75" w:rsidRDefault="008B3C75" w:rsidP="008B3C75">
      <w:pPr>
        <w:pStyle w:val="Code"/>
      </w:pPr>
      <w:r>
        <w:t xml:space="preserve">    upward(1),</w:t>
      </w:r>
    </w:p>
    <w:p w14:paraId="3B486D36" w14:textId="77777777" w:rsidR="008B3C75" w:rsidRDefault="008B3C75" w:rsidP="008B3C75">
      <w:pPr>
        <w:pStyle w:val="Code"/>
      </w:pPr>
      <w:r>
        <w:t xml:space="preserve">    downward(2)</w:t>
      </w:r>
    </w:p>
    <w:p w14:paraId="64927852" w14:textId="77777777" w:rsidR="008B3C75" w:rsidRDefault="008B3C75" w:rsidP="008B3C75">
      <w:pPr>
        <w:pStyle w:val="Code"/>
      </w:pPr>
      <w:r>
        <w:t>}</w:t>
      </w:r>
    </w:p>
    <w:p w14:paraId="621EDB79" w14:textId="77777777" w:rsidR="008B3C75" w:rsidRDefault="008B3C75" w:rsidP="008B3C75">
      <w:pPr>
        <w:pStyle w:val="Code"/>
      </w:pPr>
    </w:p>
    <w:p w14:paraId="54D68A32" w14:textId="77777777" w:rsidR="008B3C75" w:rsidRDefault="008B3C75" w:rsidP="008B3C75">
      <w:pPr>
        <w:pStyle w:val="Code"/>
      </w:pPr>
      <w:r>
        <w:t>-- TS 29.572 [24], clause 6.1.6.3.6</w:t>
      </w:r>
    </w:p>
    <w:p w14:paraId="458086D1" w14:textId="77777777" w:rsidR="008B3C75" w:rsidRDefault="008B3C75" w:rsidP="008B3C75">
      <w:pPr>
        <w:pStyle w:val="Code"/>
      </w:pPr>
      <w:r>
        <w:t>PositioningMethod ::= ENUMERATED</w:t>
      </w:r>
    </w:p>
    <w:p w14:paraId="6EC0D3EB" w14:textId="77777777" w:rsidR="008B3C75" w:rsidRDefault="008B3C75" w:rsidP="008B3C75">
      <w:pPr>
        <w:pStyle w:val="Code"/>
      </w:pPr>
      <w:r>
        <w:t>{</w:t>
      </w:r>
    </w:p>
    <w:p w14:paraId="768ECFF6" w14:textId="77777777" w:rsidR="008B3C75" w:rsidRDefault="008B3C75" w:rsidP="008B3C75">
      <w:pPr>
        <w:pStyle w:val="Code"/>
      </w:pPr>
      <w:r>
        <w:t xml:space="preserve">    cellID(1),</w:t>
      </w:r>
    </w:p>
    <w:p w14:paraId="5FCCF84B" w14:textId="77777777" w:rsidR="008B3C75" w:rsidRDefault="008B3C75" w:rsidP="008B3C75">
      <w:pPr>
        <w:pStyle w:val="Code"/>
      </w:pPr>
      <w:r>
        <w:t xml:space="preserve">    eCID(2),</w:t>
      </w:r>
    </w:p>
    <w:p w14:paraId="555E2CB0" w14:textId="77777777" w:rsidR="008B3C75" w:rsidRDefault="008B3C75" w:rsidP="008B3C75">
      <w:pPr>
        <w:pStyle w:val="Code"/>
      </w:pPr>
      <w:r>
        <w:t xml:space="preserve">    oTDOA(3),</w:t>
      </w:r>
    </w:p>
    <w:p w14:paraId="18E534CE" w14:textId="77777777" w:rsidR="008B3C75" w:rsidRDefault="008B3C75" w:rsidP="008B3C75">
      <w:pPr>
        <w:pStyle w:val="Code"/>
      </w:pPr>
      <w:r>
        <w:t xml:space="preserve">    barometricPressure(4),</w:t>
      </w:r>
    </w:p>
    <w:p w14:paraId="2C2786A6" w14:textId="77777777" w:rsidR="008B3C75" w:rsidRDefault="008B3C75" w:rsidP="008B3C75">
      <w:pPr>
        <w:pStyle w:val="Code"/>
      </w:pPr>
      <w:r>
        <w:t xml:space="preserve">    wLAN(5),</w:t>
      </w:r>
    </w:p>
    <w:p w14:paraId="0365508C" w14:textId="77777777" w:rsidR="008B3C75" w:rsidRDefault="008B3C75" w:rsidP="008B3C75">
      <w:pPr>
        <w:pStyle w:val="Code"/>
      </w:pPr>
      <w:r>
        <w:t xml:space="preserve">    bluetooth(6),</w:t>
      </w:r>
    </w:p>
    <w:p w14:paraId="60CFADD9" w14:textId="77777777" w:rsidR="008B3C75" w:rsidRDefault="008B3C75" w:rsidP="008B3C75">
      <w:pPr>
        <w:pStyle w:val="Code"/>
      </w:pPr>
      <w:r>
        <w:t xml:space="preserve">    mBS(7),</w:t>
      </w:r>
    </w:p>
    <w:p w14:paraId="1A4D575E" w14:textId="77777777" w:rsidR="008B3C75" w:rsidRDefault="008B3C75" w:rsidP="008B3C75">
      <w:pPr>
        <w:pStyle w:val="Code"/>
      </w:pPr>
      <w:r>
        <w:t xml:space="preserve">    motionSensor(8),</w:t>
      </w:r>
    </w:p>
    <w:p w14:paraId="241D7C74" w14:textId="77777777" w:rsidR="008B3C75" w:rsidRDefault="008B3C75" w:rsidP="008B3C75">
      <w:pPr>
        <w:pStyle w:val="Code"/>
      </w:pPr>
      <w:r>
        <w:t xml:space="preserve">    dLTDOA(9),</w:t>
      </w:r>
    </w:p>
    <w:p w14:paraId="1A3C36AD" w14:textId="77777777" w:rsidR="008B3C75" w:rsidRDefault="008B3C75" w:rsidP="008B3C75">
      <w:pPr>
        <w:pStyle w:val="Code"/>
      </w:pPr>
      <w:r>
        <w:t xml:space="preserve">    dLAOD(10),</w:t>
      </w:r>
    </w:p>
    <w:p w14:paraId="130A37BC" w14:textId="77777777" w:rsidR="008B3C75" w:rsidRDefault="008B3C75" w:rsidP="008B3C75">
      <w:pPr>
        <w:pStyle w:val="Code"/>
      </w:pPr>
      <w:r>
        <w:t xml:space="preserve">    multiRTT(11),</w:t>
      </w:r>
    </w:p>
    <w:p w14:paraId="0A08D335" w14:textId="77777777" w:rsidR="008B3C75" w:rsidRDefault="008B3C75" w:rsidP="008B3C75">
      <w:pPr>
        <w:pStyle w:val="Code"/>
      </w:pPr>
      <w:r>
        <w:t xml:space="preserve">    nRECID(12),</w:t>
      </w:r>
    </w:p>
    <w:p w14:paraId="0F9B5CAB" w14:textId="77777777" w:rsidR="008B3C75" w:rsidRDefault="008B3C75" w:rsidP="008B3C75">
      <w:pPr>
        <w:pStyle w:val="Code"/>
      </w:pPr>
      <w:r>
        <w:t xml:space="preserve">    uLTDOA(13),</w:t>
      </w:r>
    </w:p>
    <w:p w14:paraId="563EB960" w14:textId="77777777" w:rsidR="008B3C75" w:rsidRDefault="008B3C75" w:rsidP="008B3C75">
      <w:pPr>
        <w:pStyle w:val="Code"/>
      </w:pPr>
      <w:r>
        <w:t xml:space="preserve">    uLAOA(14),</w:t>
      </w:r>
    </w:p>
    <w:p w14:paraId="3F5A8CFD" w14:textId="77777777" w:rsidR="008B3C75" w:rsidRDefault="008B3C75" w:rsidP="008B3C75">
      <w:pPr>
        <w:pStyle w:val="Code"/>
      </w:pPr>
      <w:r>
        <w:t xml:space="preserve">    networkSpecific(15)</w:t>
      </w:r>
    </w:p>
    <w:p w14:paraId="0FDF9C15" w14:textId="77777777" w:rsidR="008B3C75" w:rsidRDefault="008B3C75" w:rsidP="008B3C75">
      <w:pPr>
        <w:pStyle w:val="Code"/>
      </w:pPr>
      <w:r>
        <w:t>}</w:t>
      </w:r>
    </w:p>
    <w:p w14:paraId="107380C3" w14:textId="77777777" w:rsidR="008B3C75" w:rsidRDefault="008B3C75" w:rsidP="008B3C75">
      <w:pPr>
        <w:pStyle w:val="Code"/>
      </w:pPr>
    </w:p>
    <w:p w14:paraId="3A1F75FB" w14:textId="77777777" w:rsidR="008B3C75" w:rsidRDefault="008B3C75" w:rsidP="008B3C75">
      <w:pPr>
        <w:pStyle w:val="Code"/>
      </w:pPr>
      <w:r>
        <w:t>-- TS 29.572 [24], clause 6.1.6.3.7</w:t>
      </w:r>
    </w:p>
    <w:p w14:paraId="63FE006A" w14:textId="77777777" w:rsidR="008B3C75" w:rsidRDefault="008B3C75" w:rsidP="008B3C75">
      <w:pPr>
        <w:pStyle w:val="Code"/>
      </w:pPr>
      <w:r>
        <w:t>PositioningMode ::= ENUMERATED</w:t>
      </w:r>
    </w:p>
    <w:p w14:paraId="2262C15F" w14:textId="77777777" w:rsidR="008B3C75" w:rsidRDefault="008B3C75" w:rsidP="008B3C75">
      <w:pPr>
        <w:pStyle w:val="Code"/>
      </w:pPr>
      <w:r>
        <w:t>{</w:t>
      </w:r>
    </w:p>
    <w:p w14:paraId="41A10B57" w14:textId="77777777" w:rsidR="008B3C75" w:rsidRDefault="008B3C75" w:rsidP="008B3C75">
      <w:pPr>
        <w:pStyle w:val="Code"/>
      </w:pPr>
      <w:r>
        <w:t xml:space="preserve">    uEBased(1),</w:t>
      </w:r>
    </w:p>
    <w:p w14:paraId="5A3CDA6D" w14:textId="77777777" w:rsidR="008B3C75" w:rsidRDefault="008B3C75" w:rsidP="008B3C75">
      <w:pPr>
        <w:pStyle w:val="Code"/>
      </w:pPr>
      <w:r>
        <w:t xml:space="preserve">    uEAssisted(2),</w:t>
      </w:r>
    </w:p>
    <w:p w14:paraId="6B946EEC" w14:textId="77777777" w:rsidR="008B3C75" w:rsidRDefault="008B3C75" w:rsidP="008B3C75">
      <w:pPr>
        <w:pStyle w:val="Code"/>
      </w:pPr>
      <w:r>
        <w:t xml:space="preserve">    conventional(3)</w:t>
      </w:r>
    </w:p>
    <w:p w14:paraId="38704015" w14:textId="77777777" w:rsidR="008B3C75" w:rsidRDefault="008B3C75" w:rsidP="008B3C75">
      <w:pPr>
        <w:pStyle w:val="Code"/>
      </w:pPr>
      <w:r>
        <w:t>}</w:t>
      </w:r>
    </w:p>
    <w:p w14:paraId="45573248" w14:textId="77777777" w:rsidR="008B3C75" w:rsidRDefault="008B3C75" w:rsidP="008B3C75">
      <w:pPr>
        <w:pStyle w:val="Code"/>
      </w:pPr>
    </w:p>
    <w:p w14:paraId="3D30C707" w14:textId="77777777" w:rsidR="008B3C75" w:rsidRDefault="008B3C75" w:rsidP="008B3C75">
      <w:pPr>
        <w:pStyle w:val="Code"/>
      </w:pPr>
      <w:r>
        <w:t>-- TS 29.572 [24], clause 6.1.6.3.8</w:t>
      </w:r>
    </w:p>
    <w:p w14:paraId="13502D57" w14:textId="77777777" w:rsidR="008B3C75" w:rsidRDefault="008B3C75" w:rsidP="008B3C75">
      <w:pPr>
        <w:pStyle w:val="Code"/>
      </w:pPr>
      <w:r>
        <w:t>GNSSID ::= ENUMERATED</w:t>
      </w:r>
    </w:p>
    <w:p w14:paraId="05E81543" w14:textId="77777777" w:rsidR="008B3C75" w:rsidRDefault="008B3C75" w:rsidP="008B3C75">
      <w:pPr>
        <w:pStyle w:val="Code"/>
      </w:pPr>
      <w:r>
        <w:t>{</w:t>
      </w:r>
    </w:p>
    <w:p w14:paraId="338456B9" w14:textId="77777777" w:rsidR="008B3C75" w:rsidRDefault="008B3C75" w:rsidP="008B3C75">
      <w:pPr>
        <w:pStyle w:val="Code"/>
      </w:pPr>
      <w:r>
        <w:t xml:space="preserve">    gPS(1),</w:t>
      </w:r>
    </w:p>
    <w:p w14:paraId="76FFD790" w14:textId="77777777" w:rsidR="008B3C75" w:rsidRDefault="008B3C75" w:rsidP="008B3C75">
      <w:pPr>
        <w:pStyle w:val="Code"/>
      </w:pPr>
      <w:r>
        <w:t xml:space="preserve">    galileo(2),</w:t>
      </w:r>
    </w:p>
    <w:p w14:paraId="4FFD9FC7" w14:textId="77777777" w:rsidR="008B3C75" w:rsidRDefault="008B3C75" w:rsidP="008B3C75">
      <w:pPr>
        <w:pStyle w:val="Code"/>
      </w:pPr>
      <w:r>
        <w:t xml:space="preserve">    sBAS(3),</w:t>
      </w:r>
    </w:p>
    <w:p w14:paraId="4FE787DC" w14:textId="77777777" w:rsidR="008B3C75" w:rsidRDefault="008B3C75" w:rsidP="008B3C75">
      <w:pPr>
        <w:pStyle w:val="Code"/>
      </w:pPr>
      <w:r>
        <w:t xml:space="preserve">    modernizedGPS(4),</w:t>
      </w:r>
    </w:p>
    <w:p w14:paraId="0053D25A" w14:textId="77777777" w:rsidR="008B3C75" w:rsidRDefault="008B3C75" w:rsidP="008B3C75">
      <w:pPr>
        <w:pStyle w:val="Code"/>
      </w:pPr>
      <w:r>
        <w:t xml:space="preserve">    qZSS(5),</w:t>
      </w:r>
    </w:p>
    <w:p w14:paraId="2AB9687D" w14:textId="77777777" w:rsidR="008B3C75" w:rsidRDefault="008B3C75" w:rsidP="008B3C75">
      <w:pPr>
        <w:pStyle w:val="Code"/>
      </w:pPr>
      <w:r>
        <w:t xml:space="preserve">    gLONASS(6),</w:t>
      </w:r>
    </w:p>
    <w:p w14:paraId="25EA5A2E" w14:textId="77777777" w:rsidR="008B3C75" w:rsidRDefault="008B3C75" w:rsidP="008B3C75">
      <w:pPr>
        <w:pStyle w:val="Code"/>
      </w:pPr>
      <w:r>
        <w:t xml:space="preserve">    bDS(7),</w:t>
      </w:r>
    </w:p>
    <w:p w14:paraId="2A92659D" w14:textId="77777777" w:rsidR="008B3C75" w:rsidRDefault="008B3C75" w:rsidP="008B3C75">
      <w:pPr>
        <w:pStyle w:val="Code"/>
      </w:pPr>
      <w:r>
        <w:t xml:space="preserve">    nAVIC(8)</w:t>
      </w:r>
    </w:p>
    <w:p w14:paraId="4D50F5C7" w14:textId="77777777" w:rsidR="008B3C75" w:rsidRDefault="008B3C75" w:rsidP="008B3C75">
      <w:pPr>
        <w:pStyle w:val="Code"/>
      </w:pPr>
      <w:r>
        <w:t>}</w:t>
      </w:r>
    </w:p>
    <w:p w14:paraId="35F1A08C" w14:textId="77777777" w:rsidR="008B3C75" w:rsidRDefault="008B3C75" w:rsidP="008B3C75">
      <w:pPr>
        <w:pStyle w:val="Code"/>
      </w:pPr>
    </w:p>
    <w:p w14:paraId="11A8D8C1" w14:textId="77777777" w:rsidR="008B3C75" w:rsidRDefault="008B3C75" w:rsidP="008B3C75">
      <w:pPr>
        <w:pStyle w:val="Code"/>
      </w:pPr>
      <w:r>
        <w:t>-- TS 29.572 [24], clause 6.1.6.3.9</w:t>
      </w:r>
    </w:p>
    <w:p w14:paraId="159018F1" w14:textId="77777777" w:rsidR="008B3C75" w:rsidRDefault="008B3C75" w:rsidP="008B3C75">
      <w:pPr>
        <w:pStyle w:val="Code"/>
      </w:pPr>
      <w:r>
        <w:t>Usage ::= ENUMERATED</w:t>
      </w:r>
    </w:p>
    <w:p w14:paraId="54198B33" w14:textId="77777777" w:rsidR="008B3C75" w:rsidRDefault="008B3C75" w:rsidP="008B3C75">
      <w:pPr>
        <w:pStyle w:val="Code"/>
      </w:pPr>
      <w:r>
        <w:t>{</w:t>
      </w:r>
    </w:p>
    <w:p w14:paraId="72FDFF76" w14:textId="77777777" w:rsidR="008B3C75" w:rsidRDefault="008B3C75" w:rsidP="008B3C75">
      <w:pPr>
        <w:pStyle w:val="Code"/>
      </w:pPr>
      <w:r>
        <w:t xml:space="preserve">    unsuccess(1),</w:t>
      </w:r>
    </w:p>
    <w:p w14:paraId="153E4D34" w14:textId="77777777" w:rsidR="008B3C75" w:rsidRDefault="008B3C75" w:rsidP="008B3C75">
      <w:pPr>
        <w:pStyle w:val="Code"/>
      </w:pPr>
      <w:r>
        <w:t xml:space="preserve">    successResultsNotUsed(2),</w:t>
      </w:r>
    </w:p>
    <w:p w14:paraId="122476C5" w14:textId="77777777" w:rsidR="008B3C75" w:rsidRDefault="008B3C75" w:rsidP="008B3C75">
      <w:pPr>
        <w:pStyle w:val="Code"/>
      </w:pPr>
      <w:r>
        <w:t xml:space="preserve">    successResultsUsedToVerifyLocation(3),</w:t>
      </w:r>
    </w:p>
    <w:p w14:paraId="1BED23DB" w14:textId="77777777" w:rsidR="008B3C75" w:rsidRDefault="008B3C75" w:rsidP="008B3C75">
      <w:pPr>
        <w:pStyle w:val="Code"/>
      </w:pPr>
      <w:r>
        <w:t xml:space="preserve">    successResultsUsedToGenerateLocation(4),</w:t>
      </w:r>
    </w:p>
    <w:p w14:paraId="73855C8D" w14:textId="77777777" w:rsidR="008B3C75" w:rsidRDefault="008B3C75" w:rsidP="008B3C75">
      <w:pPr>
        <w:pStyle w:val="Code"/>
      </w:pPr>
      <w:r>
        <w:t xml:space="preserve">    successMethodNotDetermined(5)</w:t>
      </w:r>
    </w:p>
    <w:p w14:paraId="5E3C7ED0" w14:textId="77777777" w:rsidR="008B3C75" w:rsidRDefault="008B3C75" w:rsidP="008B3C75">
      <w:pPr>
        <w:pStyle w:val="Code"/>
      </w:pPr>
      <w:r>
        <w:t>}</w:t>
      </w:r>
    </w:p>
    <w:p w14:paraId="51D9D97D" w14:textId="77777777" w:rsidR="008B3C75" w:rsidRDefault="008B3C75" w:rsidP="008B3C75">
      <w:pPr>
        <w:pStyle w:val="Code"/>
      </w:pPr>
    </w:p>
    <w:p w14:paraId="2D7967C7" w14:textId="77777777" w:rsidR="008B3C75" w:rsidRDefault="008B3C75" w:rsidP="008B3C75">
      <w:pPr>
        <w:pStyle w:val="Code"/>
      </w:pPr>
      <w:r>
        <w:t>-- TS 29.571 [17], table 5.2.2-1</w:t>
      </w:r>
    </w:p>
    <w:p w14:paraId="258F0F31" w14:textId="77777777" w:rsidR="008B3C75" w:rsidRDefault="008B3C75" w:rsidP="008B3C75">
      <w:pPr>
        <w:pStyle w:val="Code"/>
      </w:pPr>
      <w:r>
        <w:t>TimeZone ::= UTF8String</w:t>
      </w:r>
    </w:p>
    <w:p w14:paraId="7C4692BB" w14:textId="77777777" w:rsidR="008B3C75" w:rsidRDefault="008B3C75" w:rsidP="008B3C75">
      <w:pPr>
        <w:pStyle w:val="Code"/>
      </w:pPr>
    </w:p>
    <w:p w14:paraId="3A77F829" w14:textId="77777777" w:rsidR="008B3C75" w:rsidRDefault="008B3C75" w:rsidP="008B3C75">
      <w:pPr>
        <w:pStyle w:val="Code"/>
      </w:pPr>
      <w:r>
        <w:t>-- Open Geospatial Consortium URN [35]</w:t>
      </w:r>
    </w:p>
    <w:p w14:paraId="277809D9" w14:textId="77777777" w:rsidR="008B3C75" w:rsidRDefault="008B3C75" w:rsidP="008B3C75">
      <w:pPr>
        <w:pStyle w:val="Code"/>
      </w:pPr>
      <w:r>
        <w:t>OGCURN ::= UTF8String</w:t>
      </w:r>
    </w:p>
    <w:p w14:paraId="431E9237" w14:textId="77777777" w:rsidR="008B3C75" w:rsidRDefault="008B3C75" w:rsidP="008B3C75">
      <w:pPr>
        <w:pStyle w:val="Code"/>
      </w:pPr>
    </w:p>
    <w:p w14:paraId="06DC0D4B" w14:textId="77777777" w:rsidR="008B3C75" w:rsidRDefault="008B3C75" w:rsidP="008B3C75">
      <w:pPr>
        <w:pStyle w:val="Code"/>
      </w:pPr>
      <w:r>
        <w:t>-- TS 29.572 [24], clause 6.1.6.2.15</w:t>
      </w:r>
    </w:p>
    <w:p w14:paraId="42F6AA65" w14:textId="77777777" w:rsidR="008B3C75" w:rsidRDefault="008B3C75" w:rsidP="008B3C75">
      <w:pPr>
        <w:pStyle w:val="Code"/>
      </w:pPr>
      <w:r>
        <w:t>MethodCode ::= INTEGER (16..31)</w:t>
      </w:r>
    </w:p>
    <w:p w14:paraId="0BF3CEB8" w14:textId="77777777" w:rsidR="008B3C75" w:rsidRDefault="008B3C75" w:rsidP="008B3C75">
      <w:pPr>
        <w:pStyle w:val="Code"/>
      </w:pPr>
    </w:p>
    <w:p w14:paraId="234E1D25" w14:textId="77777777" w:rsidR="008B3C75" w:rsidRDefault="008B3C75" w:rsidP="008B3C75">
      <w:pPr>
        <w:pStyle w:val="Code"/>
      </w:pPr>
      <w:r>
        <w:t>END</w:t>
      </w:r>
    </w:p>
    <w:p w14:paraId="45304B34" w14:textId="77777777" w:rsidR="008B3C75" w:rsidRDefault="008B3C75">
      <w:pPr>
        <w:overflowPunct/>
        <w:autoSpaceDE/>
        <w:autoSpaceDN/>
        <w:adjustRightInd/>
        <w:spacing w:after="0"/>
        <w:textAlignment w:val="auto"/>
      </w:pPr>
    </w:p>
    <w:p w14:paraId="140DA576" w14:textId="29F55E52"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69" w:name="_Toc10499674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70" w:name="_Toc104996750"/>
      <w:r w:rsidRPr="00760004">
        <w:t>Annex C (normative):</w:t>
      </w:r>
      <w:r w:rsidR="00C1575F">
        <w:br/>
      </w:r>
      <w:r w:rsidRPr="00760004">
        <w:t>XSD Schema for LI_X1 extensions</w:t>
      </w:r>
      <w:bookmarkEnd w:id="270"/>
    </w:p>
    <w:p w14:paraId="2218D9AA" w14:textId="77777777" w:rsidR="000E44BD" w:rsidRDefault="000E44BD" w:rsidP="000E44BD">
      <w:pPr>
        <w:pStyle w:val="Code"/>
      </w:pPr>
      <w:r>
        <w:t>&lt;?xml version="1.0" encoding="utf-8"?&gt;</w:t>
      </w:r>
    </w:p>
    <w:p w14:paraId="2E631C3C" w14:textId="77777777" w:rsidR="000E44BD" w:rsidRDefault="000E44BD" w:rsidP="000E44BD">
      <w:pPr>
        <w:pStyle w:val="Code"/>
      </w:pPr>
      <w:r>
        <w:t>&lt;xs:schema xmlns:xs="http://www.w3.org/2001/XMLSchema"</w:t>
      </w:r>
    </w:p>
    <w:p w14:paraId="2B3EFC98" w14:textId="77777777" w:rsidR="000E44BD" w:rsidRDefault="000E44BD" w:rsidP="000E44BD">
      <w:pPr>
        <w:pStyle w:val="Code"/>
      </w:pPr>
      <w:r>
        <w:t xml:space="preserve">           xmlns="urn:3GPP:ns:li:3GPPX1Extensions:r16:v4"</w:t>
      </w:r>
    </w:p>
    <w:p w14:paraId="2A6D220C" w14:textId="77777777" w:rsidR="000E44BD" w:rsidRDefault="000E44BD" w:rsidP="000E44BD">
      <w:pPr>
        <w:pStyle w:val="Code"/>
      </w:pPr>
      <w:r>
        <w:t xml:space="preserve">           targetNamespace="urn:3GPP:ns:li:3GPPX1Extensions:r16:v4"</w:t>
      </w:r>
    </w:p>
    <w:p w14:paraId="37BFDD22" w14:textId="77777777" w:rsidR="000E44BD" w:rsidRDefault="000E44BD" w:rsidP="000E44BD">
      <w:pPr>
        <w:pStyle w:val="Code"/>
      </w:pPr>
      <w:r>
        <w:t xml:space="preserve">           elementFormDefault="qualified"&gt;</w:t>
      </w:r>
    </w:p>
    <w:p w14:paraId="569332B9" w14:textId="77777777" w:rsidR="000E44BD" w:rsidRDefault="000E44BD" w:rsidP="000E44BD">
      <w:pPr>
        <w:pStyle w:val="Code"/>
      </w:pPr>
    </w:p>
    <w:p w14:paraId="680DC716" w14:textId="77777777" w:rsidR="000E44BD" w:rsidRDefault="000E44BD" w:rsidP="000E44BD">
      <w:pPr>
        <w:pStyle w:val="Code"/>
      </w:pPr>
      <w:r>
        <w:t xml:space="preserve">  &lt;xs:element name="X1Extensions" type="X1Extension"&gt;&lt;/xs:element&gt;</w:t>
      </w:r>
    </w:p>
    <w:p w14:paraId="739B75B3" w14:textId="77777777" w:rsidR="000E44BD" w:rsidRDefault="000E44BD" w:rsidP="000E44BD">
      <w:pPr>
        <w:pStyle w:val="Code"/>
      </w:pPr>
    </w:p>
    <w:p w14:paraId="2DFF44A5" w14:textId="77777777" w:rsidR="000E44BD" w:rsidRDefault="000E44BD" w:rsidP="000E44BD">
      <w:pPr>
        <w:pStyle w:val="Code"/>
      </w:pPr>
      <w:r>
        <w:t>&lt;xs:element name="PTCLIX1TargetIdentifierExtensions" type="PTCLIX1TargetIdentifierExtensions"&gt;&lt;/xs:element&gt;</w:t>
      </w:r>
    </w:p>
    <w:p w14:paraId="34F94815" w14:textId="77777777" w:rsidR="000E44BD" w:rsidRDefault="000E44BD" w:rsidP="000E44BD">
      <w:pPr>
        <w:pStyle w:val="Code"/>
      </w:pPr>
      <w:r>
        <w:t>&lt;xs:complexType name="PTCLIX1TargetIdentifierExtensions"&gt;</w:t>
      </w:r>
    </w:p>
    <w:p w14:paraId="5A4F14CF" w14:textId="77777777" w:rsidR="000E44BD" w:rsidRDefault="000E44BD" w:rsidP="000E44BD">
      <w:pPr>
        <w:pStyle w:val="Code"/>
      </w:pPr>
      <w:r>
        <w:t xml:space="preserve">    &lt;xs:sequence&gt;</w:t>
      </w:r>
    </w:p>
    <w:p w14:paraId="26DE3878" w14:textId="77777777" w:rsidR="000E44BD" w:rsidRDefault="000E44BD" w:rsidP="000E44BD">
      <w:pPr>
        <w:pStyle w:val="Code"/>
      </w:pPr>
      <w:r>
        <w:t xml:space="preserve">      &lt;xs:element name="PTCLIX1TargetIdentifier" type="PTCLIX1TargetIdentifier" minOccurs="1" maxOccurs="unbounded"&gt;&lt;/xs:element&gt;</w:t>
      </w:r>
    </w:p>
    <w:p w14:paraId="36292352" w14:textId="77777777" w:rsidR="000E44BD" w:rsidRDefault="000E44BD" w:rsidP="000E44BD">
      <w:pPr>
        <w:pStyle w:val="Code"/>
      </w:pPr>
      <w:r>
        <w:t xml:space="preserve">    &lt;/xs:sequence&gt;</w:t>
      </w:r>
    </w:p>
    <w:p w14:paraId="633CBE74" w14:textId="77777777" w:rsidR="000E44BD" w:rsidRDefault="000E44BD" w:rsidP="000E44BD">
      <w:pPr>
        <w:pStyle w:val="Code"/>
      </w:pPr>
      <w:r>
        <w:t xml:space="preserve">  &lt;/xs:complexType&gt;</w:t>
      </w:r>
    </w:p>
    <w:p w14:paraId="2C6354CA" w14:textId="77777777" w:rsidR="000E44BD" w:rsidRDefault="000E44BD" w:rsidP="000E44BD">
      <w:pPr>
        <w:pStyle w:val="Code"/>
      </w:pPr>
    </w:p>
    <w:p w14:paraId="79B88B64" w14:textId="77777777" w:rsidR="000E44BD" w:rsidRDefault="000E44BD" w:rsidP="000E44BD">
      <w:pPr>
        <w:pStyle w:val="Code"/>
      </w:pPr>
      <w:r>
        <w:t xml:space="preserve">  &lt;xs:complexType name="PTCLIX1TargetIdentifier"&gt;</w:t>
      </w:r>
    </w:p>
    <w:p w14:paraId="37C87C81" w14:textId="77777777" w:rsidR="000E44BD" w:rsidRDefault="000E44BD" w:rsidP="000E44BD">
      <w:pPr>
        <w:pStyle w:val="Code"/>
      </w:pPr>
      <w:r>
        <w:t xml:space="preserve">    &lt;xs:choice&gt;</w:t>
      </w:r>
    </w:p>
    <w:p w14:paraId="215D4066" w14:textId="77777777" w:rsidR="000E44BD" w:rsidRDefault="000E44BD" w:rsidP="000E44BD">
      <w:pPr>
        <w:pStyle w:val="Code"/>
      </w:pPr>
      <w:r>
        <w:t xml:space="preserve">      &lt;xs:element name="MCPTTID" type="MCPTTID"&gt;&lt;/xs:element&gt;</w:t>
      </w:r>
    </w:p>
    <w:p w14:paraId="117C533D" w14:textId="77777777" w:rsidR="000E44BD" w:rsidRDefault="000E44BD" w:rsidP="000E44BD">
      <w:pPr>
        <w:pStyle w:val="Code"/>
      </w:pPr>
      <w:r>
        <w:t xml:space="preserve">      &lt;xs:element name="InstanceIdentifierURN" type="InstanceIdentifierURN"&gt;&lt;/xs:element&gt;</w:t>
      </w:r>
    </w:p>
    <w:p w14:paraId="6991F7E4" w14:textId="77777777" w:rsidR="000E44BD" w:rsidRDefault="000E44BD" w:rsidP="000E44BD">
      <w:pPr>
        <w:pStyle w:val="Code"/>
      </w:pPr>
      <w:r>
        <w:t xml:space="preserve">      &lt;xs:element name="PTCChatGroupID" type="PTCChatGroupID"&gt;&lt;/xs:element&gt;</w:t>
      </w:r>
    </w:p>
    <w:p w14:paraId="1FDFD087" w14:textId="77777777" w:rsidR="000E44BD" w:rsidRDefault="000E44BD" w:rsidP="000E44BD">
      <w:pPr>
        <w:pStyle w:val="Code"/>
      </w:pPr>
      <w:r>
        <w:t xml:space="preserve">    &lt;/xs:choice&gt;</w:t>
      </w:r>
    </w:p>
    <w:p w14:paraId="684F97B1" w14:textId="77777777" w:rsidR="000E44BD" w:rsidRDefault="000E44BD" w:rsidP="000E44BD">
      <w:pPr>
        <w:pStyle w:val="Code"/>
      </w:pPr>
      <w:r>
        <w:t xml:space="preserve">  &lt;/xs:complexType&gt;</w:t>
      </w:r>
    </w:p>
    <w:p w14:paraId="507B5A89" w14:textId="77777777" w:rsidR="000E44BD" w:rsidRDefault="000E44BD" w:rsidP="000E44BD">
      <w:pPr>
        <w:pStyle w:val="Code"/>
      </w:pPr>
    </w:p>
    <w:p w14:paraId="274D0F90" w14:textId="77777777" w:rsidR="000E44BD" w:rsidRDefault="000E44BD" w:rsidP="000E44BD">
      <w:pPr>
        <w:pStyle w:val="Code"/>
      </w:pPr>
      <w:r>
        <w:t xml:space="preserve">  &lt;xs:simpleType name="MCPTTID"&gt;</w:t>
      </w:r>
    </w:p>
    <w:p w14:paraId="525AE054" w14:textId="77777777" w:rsidR="000E44BD" w:rsidRDefault="000E44BD" w:rsidP="000E44BD">
      <w:pPr>
        <w:pStyle w:val="Code"/>
      </w:pPr>
      <w:r>
        <w:t xml:space="preserve">    &lt;xs:restriction base="xs:anyURI"&gt;&lt;/xs:restriction&gt;</w:t>
      </w:r>
    </w:p>
    <w:p w14:paraId="035CC844" w14:textId="77777777" w:rsidR="000E44BD" w:rsidRDefault="000E44BD" w:rsidP="000E44BD">
      <w:pPr>
        <w:pStyle w:val="Code"/>
      </w:pPr>
      <w:r>
        <w:t xml:space="preserve">  &lt;/xs:simpleType&gt;</w:t>
      </w:r>
    </w:p>
    <w:p w14:paraId="197B92B3" w14:textId="77777777" w:rsidR="000E44BD" w:rsidRDefault="000E44BD" w:rsidP="000E44BD">
      <w:pPr>
        <w:pStyle w:val="Code"/>
      </w:pPr>
    </w:p>
    <w:p w14:paraId="34B7A722" w14:textId="77777777" w:rsidR="000E44BD" w:rsidRDefault="000E44BD" w:rsidP="000E44BD">
      <w:pPr>
        <w:pStyle w:val="Code"/>
      </w:pPr>
      <w:r>
        <w:t xml:space="preserve">  &lt;xs:simpleType name="InstanceIdentifierURN"&gt;</w:t>
      </w:r>
    </w:p>
    <w:p w14:paraId="04938F7C" w14:textId="77777777" w:rsidR="000E44BD" w:rsidRDefault="000E44BD" w:rsidP="000E44BD">
      <w:pPr>
        <w:pStyle w:val="Code"/>
      </w:pPr>
      <w:r>
        <w:t xml:space="preserve">    &lt;xs:restriction base="xs:anyURI"&gt;&lt;/xs:restriction&gt;</w:t>
      </w:r>
    </w:p>
    <w:p w14:paraId="2BF42A24" w14:textId="77777777" w:rsidR="000E44BD" w:rsidRDefault="000E44BD" w:rsidP="000E44BD">
      <w:pPr>
        <w:pStyle w:val="Code"/>
      </w:pPr>
      <w:r>
        <w:t xml:space="preserve">  &lt;/xs:simpleType&gt;</w:t>
      </w:r>
    </w:p>
    <w:p w14:paraId="5101735B" w14:textId="77777777" w:rsidR="000E44BD" w:rsidRDefault="000E44BD" w:rsidP="000E44BD">
      <w:pPr>
        <w:pStyle w:val="Code"/>
      </w:pPr>
    </w:p>
    <w:p w14:paraId="3FB34074" w14:textId="77777777" w:rsidR="000E44BD" w:rsidRDefault="000E44BD" w:rsidP="000E44BD">
      <w:pPr>
        <w:pStyle w:val="Code"/>
      </w:pPr>
      <w:r>
        <w:t xml:space="preserve">  &lt;xs:simpleType name="PTCChatGroupID"&gt;</w:t>
      </w:r>
    </w:p>
    <w:p w14:paraId="5ABC662D" w14:textId="77777777" w:rsidR="000E44BD" w:rsidRDefault="000E44BD" w:rsidP="000E44BD">
      <w:pPr>
        <w:pStyle w:val="Code"/>
      </w:pPr>
      <w:r>
        <w:t xml:space="preserve">    &lt;xs:restriction base="xs:anyURI"&gt;&lt;/xs:restriction&gt;</w:t>
      </w:r>
    </w:p>
    <w:p w14:paraId="08A8A37E" w14:textId="77777777" w:rsidR="000E44BD" w:rsidRDefault="000E44BD" w:rsidP="000E44BD">
      <w:pPr>
        <w:pStyle w:val="Code"/>
      </w:pPr>
      <w:r>
        <w:t xml:space="preserve">  &lt;/xs:simpleType&gt;</w:t>
      </w:r>
    </w:p>
    <w:p w14:paraId="4894D5C4" w14:textId="77777777" w:rsidR="000E44BD" w:rsidRDefault="000E44BD" w:rsidP="000E44BD">
      <w:pPr>
        <w:pStyle w:val="Code"/>
      </w:pPr>
    </w:p>
    <w:p w14:paraId="10D99480" w14:textId="77777777" w:rsidR="000E44BD" w:rsidRDefault="000E44BD" w:rsidP="000E44BD">
      <w:pPr>
        <w:pStyle w:val="Code"/>
      </w:pPr>
      <w:r>
        <w:t xml:space="preserve">  &lt;xs:element name="UPFLIT3TargetIdentifierExtensions" type="UPFLIT3TargetIdentifierExtensions"&gt;&lt;/xs:element&gt;</w:t>
      </w:r>
    </w:p>
    <w:p w14:paraId="0622B33E" w14:textId="77777777" w:rsidR="000E44BD" w:rsidRDefault="000E44BD" w:rsidP="000E44BD">
      <w:pPr>
        <w:pStyle w:val="Code"/>
      </w:pPr>
      <w:r>
        <w:t xml:space="preserve">  &lt;xs:complexType name="UPFLIT3TargetIdentifierExtensions"&gt;</w:t>
      </w:r>
    </w:p>
    <w:p w14:paraId="7C430299" w14:textId="77777777" w:rsidR="000E44BD" w:rsidRDefault="000E44BD" w:rsidP="000E44BD">
      <w:pPr>
        <w:pStyle w:val="Code"/>
      </w:pPr>
      <w:r>
        <w:t xml:space="preserve">    &lt;xs:sequence&gt;</w:t>
      </w:r>
    </w:p>
    <w:p w14:paraId="31C7A6D0" w14:textId="77777777" w:rsidR="000E44BD" w:rsidRDefault="000E44BD" w:rsidP="000E44BD">
      <w:pPr>
        <w:pStyle w:val="Code"/>
      </w:pPr>
      <w:r>
        <w:t xml:space="preserve">      &lt;xs:element name="UPFLIT3TargetIdentifier" type="UPFLIT3TargetIdentifier" minOccurs="1" maxOccurs="unbounded"&gt;&lt;/xs:element&gt;</w:t>
      </w:r>
    </w:p>
    <w:p w14:paraId="53573D86" w14:textId="77777777" w:rsidR="000E44BD" w:rsidRDefault="000E44BD" w:rsidP="000E44BD">
      <w:pPr>
        <w:pStyle w:val="Code"/>
      </w:pPr>
      <w:r>
        <w:t xml:space="preserve">    &lt;/xs:sequence&gt;</w:t>
      </w:r>
    </w:p>
    <w:p w14:paraId="54E00DDA" w14:textId="77777777" w:rsidR="000E44BD" w:rsidRDefault="000E44BD" w:rsidP="000E44BD">
      <w:pPr>
        <w:pStyle w:val="Code"/>
      </w:pPr>
      <w:r>
        <w:t xml:space="preserve">  &lt;/xs:complexType&gt;</w:t>
      </w:r>
    </w:p>
    <w:p w14:paraId="32804BAC" w14:textId="77777777" w:rsidR="000E44BD" w:rsidRDefault="000E44BD" w:rsidP="000E44BD">
      <w:pPr>
        <w:pStyle w:val="Code"/>
      </w:pPr>
    </w:p>
    <w:p w14:paraId="7EE3D967" w14:textId="77777777" w:rsidR="000E44BD" w:rsidRDefault="000E44BD" w:rsidP="000E44BD">
      <w:pPr>
        <w:pStyle w:val="Code"/>
      </w:pPr>
      <w:r>
        <w:t xml:space="preserve">  &lt;xs:complexType name="UPFLIT3TargetIdentifier"&gt;</w:t>
      </w:r>
    </w:p>
    <w:p w14:paraId="06182F0B" w14:textId="77777777" w:rsidR="000E44BD" w:rsidRDefault="000E44BD" w:rsidP="000E44BD">
      <w:pPr>
        <w:pStyle w:val="Code"/>
      </w:pPr>
      <w:r>
        <w:t xml:space="preserve">    &lt;xs:choice&gt;</w:t>
      </w:r>
    </w:p>
    <w:p w14:paraId="68D17EC1" w14:textId="77777777" w:rsidR="000E44BD" w:rsidRDefault="000E44BD" w:rsidP="000E44BD">
      <w:pPr>
        <w:pStyle w:val="Code"/>
      </w:pPr>
      <w:r>
        <w:t xml:space="preserve">      &lt;xs:element name="FSEID" type="FSEID"&gt;&lt;/xs:element&gt;</w:t>
      </w:r>
    </w:p>
    <w:p w14:paraId="47F89013" w14:textId="77777777" w:rsidR="000E44BD" w:rsidRDefault="000E44BD" w:rsidP="000E44BD">
      <w:pPr>
        <w:pStyle w:val="Code"/>
      </w:pPr>
      <w:r>
        <w:t xml:space="preserve">      &lt;xs:element name="PDRID" type="xs:unsignedInt"&gt;&lt;/xs:element&gt;</w:t>
      </w:r>
    </w:p>
    <w:p w14:paraId="25BBFA34" w14:textId="77777777" w:rsidR="000E44BD" w:rsidRDefault="000E44BD" w:rsidP="000E44BD">
      <w:pPr>
        <w:pStyle w:val="Code"/>
      </w:pPr>
      <w:r>
        <w:t xml:space="preserve">      &lt;xs:element name="QERID" type="xs:unsignedInt"&gt;&lt;/xs:element&gt;</w:t>
      </w:r>
    </w:p>
    <w:p w14:paraId="377A5370" w14:textId="77777777" w:rsidR="000E44BD" w:rsidRDefault="000E44BD" w:rsidP="000E44BD">
      <w:pPr>
        <w:pStyle w:val="Code"/>
      </w:pPr>
      <w:r>
        <w:t xml:space="preserve">      &lt;xs:element name="NetworkInstance" type="xs:hexBinary"&gt;&lt;/xs:element&gt;</w:t>
      </w:r>
    </w:p>
    <w:p w14:paraId="6ADFD284" w14:textId="77777777" w:rsidR="000E44BD" w:rsidRDefault="000E44BD" w:rsidP="000E44BD">
      <w:pPr>
        <w:pStyle w:val="Code"/>
      </w:pPr>
      <w:r>
        <w:t xml:space="preserve">      &lt;xs:element name="GTPTunnelDirection" type="GTPTunnelDirection"&gt;&lt;/xs:element&gt;</w:t>
      </w:r>
    </w:p>
    <w:p w14:paraId="279C0233" w14:textId="77777777" w:rsidR="000E44BD" w:rsidRDefault="000E44BD" w:rsidP="000E44BD">
      <w:pPr>
        <w:pStyle w:val="Code"/>
      </w:pPr>
      <w:r>
        <w:t xml:space="preserve">      &lt;xs:element name="FTEID" type="FTEID"&gt;&lt;/xs:element&gt;</w:t>
      </w:r>
    </w:p>
    <w:p w14:paraId="270D15E7" w14:textId="77777777" w:rsidR="000E44BD" w:rsidRDefault="000E44BD" w:rsidP="000E44BD">
      <w:pPr>
        <w:pStyle w:val="Code"/>
      </w:pPr>
      <w:r>
        <w:t xml:space="preserve">    &lt;/xs:choice&gt;</w:t>
      </w:r>
    </w:p>
    <w:p w14:paraId="3C0DFB50" w14:textId="77777777" w:rsidR="000E44BD" w:rsidRDefault="000E44BD" w:rsidP="000E44BD">
      <w:pPr>
        <w:pStyle w:val="Code"/>
      </w:pPr>
      <w:r>
        <w:t xml:space="preserve">  &lt;/xs:complexType&gt;</w:t>
      </w:r>
    </w:p>
    <w:p w14:paraId="7F6EEEF8" w14:textId="77777777" w:rsidR="000E44BD" w:rsidRDefault="000E44BD" w:rsidP="000E44BD">
      <w:pPr>
        <w:pStyle w:val="Code"/>
      </w:pPr>
    </w:p>
    <w:p w14:paraId="5DD2A829" w14:textId="77777777" w:rsidR="000E44BD" w:rsidRDefault="000E44BD" w:rsidP="000E44BD">
      <w:pPr>
        <w:pStyle w:val="Code"/>
      </w:pPr>
      <w:r>
        <w:t xml:space="preserve">  &lt;xs:complexType name="FSEID"&gt;</w:t>
      </w:r>
    </w:p>
    <w:p w14:paraId="758A27B3" w14:textId="77777777" w:rsidR="000E44BD" w:rsidRDefault="000E44BD" w:rsidP="000E44BD">
      <w:pPr>
        <w:pStyle w:val="Code"/>
      </w:pPr>
      <w:r>
        <w:t xml:space="preserve">    &lt;xs:sequence&gt;</w:t>
      </w:r>
    </w:p>
    <w:p w14:paraId="5021F311" w14:textId="77777777" w:rsidR="000E44BD" w:rsidRDefault="000E44BD" w:rsidP="000E44BD">
      <w:pPr>
        <w:pStyle w:val="Code"/>
      </w:pPr>
      <w:r>
        <w:t xml:space="preserve">      &lt;xs:element name="SEID" type="xs:unsignedLong"&gt;&lt;/xs:element&gt;</w:t>
      </w:r>
    </w:p>
    <w:p w14:paraId="4176A286" w14:textId="77777777" w:rsidR="000E44BD" w:rsidRDefault="000E44BD" w:rsidP="000E44BD">
      <w:pPr>
        <w:pStyle w:val="Code"/>
      </w:pPr>
      <w:r>
        <w:t xml:space="preserve">      &lt;xs:element name="IPv4Address" type="IPv4Address" minOccurs="0"&gt;&lt;/xs:element&gt;</w:t>
      </w:r>
    </w:p>
    <w:p w14:paraId="7F45D63A" w14:textId="77777777" w:rsidR="000E44BD" w:rsidRDefault="000E44BD" w:rsidP="000E44BD">
      <w:pPr>
        <w:pStyle w:val="Code"/>
      </w:pPr>
      <w:r>
        <w:t xml:space="preserve">      &lt;xs:element name="IPv6Address" type="IPv6Address" minOccurs="0"&gt;&lt;/xs:element&gt;</w:t>
      </w:r>
    </w:p>
    <w:p w14:paraId="35387053" w14:textId="77777777" w:rsidR="000E44BD" w:rsidRDefault="000E44BD" w:rsidP="000E44BD">
      <w:pPr>
        <w:pStyle w:val="Code"/>
      </w:pPr>
      <w:r>
        <w:t xml:space="preserve">   &lt;/xs:sequence&gt;</w:t>
      </w:r>
    </w:p>
    <w:p w14:paraId="5139E05D" w14:textId="77777777" w:rsidR="000E44BD" w:rsidRDefault="000E44BD" w:rsidP="000E44BD">
      <w:pPr>
        <w:pStyle w:val="Code"/>
      </w:pPr>
      <w:r>
        <w:t xml:space="preserve">  &lt;/xs:complexType&gt;</w:t>
      </w:r>
    </w:p>
    <w:p w14:paraId="3461432D" w14:textId="77777777" w:rsidR="000E44BD" w:rsidRDefault="000E44BD" w:rsidP="000E44BD">
      <w:pPr>
        <w:pStyle w:val="Code"/>
      </w:pPr>
    </w:p>
    <w:p w14:paraId="125AE4B3" w14:textId="77777777" w:rsidR="000E44BD" w:rsidRDefault="000E44BD" w:rsidP="000E44BD">
      <w:pPr>
        <w:pStyle w:val="Code"/>
      </w:pPr>
      <w:r>
        <w:t xml:space="preserve">  &lt;xs:complexType name="FTEID"&gt;</w:t>
      </w:r>
    </w:p>
    <w:p w14:paraId="44046837" w14:textId="77777777" w:rsidR="000E44BD" w:rsidRDefault="000E44BD" w:rsidP="000E44BD">
      <w:pPr>
        <w:pStyle w:val="Code"/>
      </w:pPr>
      <w:r>
        <w:t xml:space="preserve">    &lt;xs:sequence&gt;</w:t>
      </w:r>
    </w:p>
    <w:p w14:paraId="781EE0DE" w14:textId="77777777" w:rsidR="000E44BD" w:rsidRDefault="000E44BD" w:rsidP="000E44BD">
      <w:pPr>
        <w:pStyle w:val="Code"/>
      </w:pPr>
      <w:r>
        <w:t xml:space="preserve">      &lt;xs:element name="TEID" type="xs:unsignedInt"&gt;&lt;/xs:element&gt;</w:t>
      </w:r>
    </w:p>
    <w:p w14:paraId="53A58B26" w14:textId="77777777" w:rsidR="000E44BD" w:rsidRDefault="000E44BD" w:rsidP="000E44BD">
      <w:pPr>
        <w:pStyle w:val="Code"/>
      </w:pPr>
      <w:r>
        <w:t xml:space="preserve">      &lt;xs:element name="IPv4Address" type="IPv4Address" minOccurs="0"&gt;&lt;/xs:element&gt;</w:t>
      </w:r>
    </w:p>
    <w:p w14:paraId="10D81D3B" w14:textId="77777777" w:rsidR="000E44BD" w:rsidRDefault="000E44BD" w:rsidP="000E44BD">
      <w:pPr>
        <w:pStyle w:val="Code"/>
      </w:pPr>
      <w:r>
        <w:t xml:space="preserve">      &lt;xs:element name="IPv6Address" type="IPv6Address" minOccurs="0"&gt;&lt;/xs:element&gt;</w:t>
      </w:r>
    </w:p>
    <w:p w14:paraId="4DE60D8A" w14:textId="77777777" w:rsidR="000E44BD" w:rsidRDefault="000E44BD" w:rsidP="000E44BD">
      <w:pPr>
        <w:pStyle w:val="Code"/>
      </w:pPr>
      <w:r>
        <w:t xml:space="preserve">   &lt;/xs:sequence&gt;</w:t>
      </w:r>
    </w:p>
    <w:p w14:paraId="0DA24E50" w14:textId="77777777" w:rsidR="000E44BD" w:rsidRDefault="000E44BD" w:rsidP="000E44BD">
      <w:pPr>
        <w:pStyle w:val="Code"/>
      </w:pPr>
      <w:r>
        <w:t xml:space="preserve">  &lt;/xs:complexType&gt;</w:t>
      </w:r>
    </w:p>
    <w:p w14:paraId="26A30B1C" w14:textId="77777777" w:rsidR="000E44BD" w:rsidRDefault="000E44BD" w:rsidP="000E44BD">
      <w:pPr>
        <w:pStyle w:val="Code"/>
      </w:pPr>
    </w:p>
    <w:p w14:paraId="57EE05EA" w14:textId="77777777" w:rsidR="000E44BD" w:rsidRDefault="000E44BD" w:rsidP="000E44BD">
      <w:pPr>
        <w:pStyle w:val="Code"/>
      </w:pPr>
      <w:r>
        <w:t xml:space="preserve">  &lt;xs:simpleType name="GTPTunnelDirection"&gt;</w:t>
      </w:r>
    </w:p>
    <w:p w14:paraId="6165CC8E" w14:textId="77777777" w:rsidR="000E44BD" w:rsidRDefault="000E44BD" w:rsidP="000E44BD">
      <w:pPr>
        <w:pStyle w:val="Code"/>
      </w:pPr>
      <w:r>
        <w:t xml:space="preserve">    &lt;xs:restriction base="xs:string"&gt;</w:t>
      </w:r>
    </w:p>
    <w:p w14:paraId="196548AB" w14:textId="77777777" w:rsidR="000E44BD" w:rsidRDefault="000E44BD" w:rsidP="000E44BD">
      <w:pPr>
        <w:pStyle w:val="Code"/>
      </w:pPr>
      <w:r>
        <w:t xml:space="preserve">      &lt;xs:enumeration value="Outbound"&gt;&lt;/xs:enumeration&gt;</w:t>
      </w:r>
    </w:p>
    <w:p w14:paraId="5DA17CDE" w14:textId="77777777" w:rsidR="000E44BD" w:rsidRDefault="000E44BD" w:rsidP="000E44BD">
      <w:pPr>
        <w:pStyle w:val="Code"/>
      </w:pPr>
      <w:r>
        <w:t xml:space="preserve">      &lt;xs:enumeration value="Inbound"&gt;&lt;/xs:enumeration&gt;</w:t>
      </w:r>
    </w:p>
    <w:p w14:paraId="17404C0F" w14:textId="77777777" w:rsidR="000E44BD" w:rsidRDefault="000E44BD" w:rsidP="000E44BD">
      <w:pPr>
        <w:pStyle w:val="Code"/>
      </w:pPr>
      <w:r>
        <w:t xml:space="preserve">    &lt;/xs:restriction&gt;</w:t>
      </w:r>
    </w:p>
    <w:p w14:paraId="18B29526" w14:textId="77777777" w:rsidR="000E44BD" w:rsidRDefault="000E44BD" w:rsidP="000E44BD">
      <w:pPr>
        <w:pStyle w:val="Code"/>
      </w:pPr>
      <w:r>
        <w:t xml:space="preserve">  &lt;/xs:simpleType&gt;</w:t>
      </w:r>
    </w:p>
    <w:p w14:paraId="1610810A" w14:textId="77777777" w:rsidR="000E44BD" w:rsidRDefault="000E44BD" w:rsidP="000E44BD">
      <w:pPr>
        <w:pStyle w:val="Code"/>
      </w:pPr>
    </w:p>
    <w:p w14:paraId="123312E2" w14:textId="77777777" w:rsidR="000E44BD" w:rsidRDefault="000E44BD" w:rsidP="000E44BD">
      <w:pPr>
        <w:pStyle w:val="Code"/>
      </w:pPr>
      <w:r>
        <w:t xml:space="preserve">  &lt;xs:element name="IdentifierAssociationExtensions" type="IdentifierAssociationExtensions" &gt;&lt;/xs:element&gt;</w:t>
      </w:r>
    </w:p>
    <w:p w14:paraId="4C682F0F" w14:textId="77777777" w:rsidR="000E44BD" w:rsidRDefault="000E44BD" w:rsidP="000E44BD">
      <w:pPr>
        <w:pStyle w:val="Code"/>
      </w:pPr>
      <w:r>
        <w:t xml:space="preserve">  &lt;xs:complexType name="X1Extension"&gt;</w:t>
      </w:r>
    </w:p>
    <w:p w14:paraId="53E22CD0" w14:textId="77777777" w:rsidR="000E44BD" w:rsidRDefault="000E44BD" w:rsidP="000E44BD">
      <w:pPr>
        <w:pStyle w:val="Code"/>
      </w:pPr>
      <w:r>
        <w:t xml:space="preserve">    &lt;xs:choice&gt;</w:t>
      </w:r>
    </w:p>
    <w:p w14:paraId="26DE03A7" w14:textId="77777777" w:rsidR="000E44BD" w:rsidRDefault="000E44BD" w:rsidP="000E44BD">
      <w:pPr>
        <w:pStyle w:val="Code"/>
      </w:pPr>
      <w:r>
        <w:t xml:space="preserve">      &lt;xs:element name="LALSLILCSTargetProvisioning" type="LALSLILCSTargetProvisioningExtensions"&gt;&lt;/xs:element&gt;</w:t>
      </w:r>
    </w:p>
    <w:p w14:paraId="2E3EDA36" w14:textId="77777777" w:rsidR="000E44BD" w:rsidRDefault="000E44BD" w:rsidP="000E44BD">
      <w:pPr>
        <w:pStyle w:val="Code"/>
      </w:pPr>
      <w:r>
        <w:t xml:space="preserve">      &lt;xs:element name="LALSLTFProvisioning" type="LALSLTFProvisioningExtensions"&gt;&lt;/xs:element&gt;</w:t>
      </w:r>
    </w:p>
    <w:p w14:paraId="3C461A77" w14:textId="77777777" w:rsidR="000E44BD" w:rsidRDefault="000E44BD" w:rsidP="000E44BD">
      <w:pPr>
        <w:pStyle w:val="Code"/>
      </w:pPr>
      <w:r>
        <w:t xml:space="preserve">      &lt;xs:element name="HeaderReporting" type="PDHRReportingExtensions"&gt;&lt;/xs:element&gt;</w:t>
      </w:r>
    </w:p>
    <w:p w14:paraId="687220B1" w14:textId="77777777" w:rsidR="000E44BD" w:rsidRDefault="000E44BD" w:rsidP="000E44BD">
      <w:pPr>
        <w:pStyle w:val="Code"/>
      </w:pPr>
      <w:r>
        <w:t xml:space="preserve">      &lt;xs:element name="SMSFExtensions" type="SMSFProvisioningExtensions"&gt;&lt;/xs:element&gt;</w:t>
      </w:r>
    </w:p>
    <w:p w14:paraId="7D5D21DB" w14:textId="77777777" w:rsidR="000E44BD" w:rsidRDefault="000E44BD" w:rsidP="000E44BD">
      <w:pPr>
        <w:pStyle w:val="Code"/>
      </w:pPr>
      <w:r>
        <w:t xml:space="preserve">      &lt;xs:element name="IdentifierAssociation" type="IdentifierAssociationExtensions"&gt;&lt;/xs:element&gt;</w:t>
      </w:r>
    </w:p>
    <w:p w14:paraId="78E8BC8D" w14:textId="77777777" w:rsidR="000E44BD" w:rsidRDefault="000E44BD" w:rsidP="000E44BD">
      <w:pPr>
        <w:pStyle w:val="Code"/>
      </w:pPr>
      <w:r>
        <w:t xml:space="preserve">    &lt;/xs:choice&gt;</w:t>
      </w:r>
    </w:p>
    <w:p w14:paraId="13965FF1" w14:textId="77777777" w:rsidR="000E44BD" w:rsidRDefault="000E44BD" w:rsidP="000E44BD">
      <w:pPr>
        <w:pStyle w:val="Code"/>
      </w:pPr>
      <w:r>
        <w:t xml:space="preserve">  &lt;/xs:complexType&gt;</w:t>
      </w:r>
    </w:p>
    <w:p w14:paraId="0AEB57A0" w14:textId="77777777" w:rsidR="000E44BD" w:rsidRDefault="000E44BD" w:rsidP="000E44BD">
      <w:pPr>
        <w:pStyle w:val="Code"/>
      </w:pPr>
    </w:p>
    <w:p w14:paraId="018D5C03" w14:textId="77777777" w:rsidR="000E44BD" w:rsidRDefault="000E44BD" w:rsidP="000E44BD">
      <w:pPr>
        <w:pStyle w:val="Code"/>
      </w:pPr>
      <w:r>
        <w:t xml:space="preserve">  &lt;xs:complexType name="LALSLILCSTargetProvisioningExtensions"&gt;</w:t>
      </w:r>
    </w:p>
    <w:p w14:paraId="270F8C20" w14:textId="77777777" w:rsidR="000E44BD" w:rsidRDefault="000E44BD" w:rsidP="000E44BD">
      <w:pPr>
        <w:pStyle w:val="Code"/>
      </w:pPr>
      <w:r>
        <w:t xml:space="preserve">    &lt;xs:sequence&gt;</w:t>
      </w:r>
    </w:p>
    <w:p w14:paraId="1A7F6179" w14:textId="77777777" w:rsidR="000E44BD" w:rsidRDefault="000E44BD" w:rsidP="000E44BD">
      <w:pPr>
        <w:pStyle w:val="Code"/>
      </w:pPr>
      <w:r>
        <w:t xml:space="preserve">      &lt;xs:element name="PositioningServiceType" type="PositioningServiceType"&gt;&lt;/xs:element&gt;</w:t>
      </w:r>
    </w:p>
    <w:p w14:paraId="23CB26A1" w14:textId="77777777" w:rsidR="000E44BD" w:rsidRDefault="000E44BD" w:rsidP="000E44BD">
      <w:pPr>
        <w:pStyle w:val="Code"/>
      </w:pPr>
      <w:r>
        <w:t xml:space="preserve">      &lt;xs:element name="PositioningPeriodicity" type="PositioningPeriodicity" minOccurs="0"&gt;&lt;/xs:element&gt;</w:t>
      </w:r>
    </w:p>
    <w:p w14:paraId="4395AB25" w14:textId="77777777" w:rsidR="000E44BD" w:rsidRDefault="000E44BD" w:rsidP="000E44BD">
      <w:pPr>
        <w:pStyle w:val="Code"/>
      </w:pPr>
      <w:r>
        <w:t xml:space="preserve">      &lt;xs:element name="PositioningParameters" type="PositioningParameters" minOccurs="0"&gt;&lt;/xs:element&gt;</w:t>
      </w:r>
    </w:p>
    <w:p w14:paraId="5FD3728F" w14:textId="77777777" w:rsidR="000E44BD" w:rsidRDefault="000E44BD" w:rsidP="000E44BD">
      <w:pPr>
        <w:pStyle w:val="Code"/>
      </w:pPr>
      <w:r>
        <w:t xml:space="preserve">    &lt;/xs:sequence&gt;</w:t>
      </w:r>
    </w:p>
    <w:p w14:paraId="4DDEBE73" w14:textId="77777777" w:rsidR="000E44BD" w:rsidRDefault="000E44BD" w:rsidP="000E44BD">
      <w:pPr>
        <w:pStyle w:val="Code"/>
      </w:pPr>
      <w:r>
        <w:t xml:space="preserve">  &lt;/xs:complexType&gt;</w:t>
      </w:r>
    </w:p>
    <w:p w14:paraId="753D2E32" w14:textId="77777777" w:rsidR="000E44BD" w:rsidRDefault="000E44BD" w:rsidP="000E44BD">
      <w:pPr>
        <w:pStyle w:val="Code"/>
      </w:pPr>
    </w:p>
    <w:p w14:paraId="47222DFF" w14:textId="77777777" w:rsidR="000E44BD" w:rsidRDefault="000E44BD" w:rsidP="000E44BD">
      <w:pPr>
        <w:pStyle w:val="Code"/>
      </w:pPr>
      <w:r>
        <w:t xml:space="preserve">  &lt;xs:simpleType name="PositioningServiceType"&gt;</w:t>
      </w:r>
    </w:p>
    <w:p w14:paraId="054B76F7" w14:textId="77777777" w:rsidR="000E44BD" w:rsidRDefault="000E44BD" w:rsidP="000E44BD">
      <w:pPr>
        <w:pStyle w:val="Code"/>
      </w:pPr>
      <w:r>
        <w:t xml:space="preserve">    &lt;xs:restriction base="xs:string"&gt;</w:t>
      </w:r>
    </w:p>
    <w:p w14:paraId="3B1FA7B7" w14:textId="77777777" w:rsidR="000E44BD" w:rsidRDefault="000E44BD" w:rsidP="000E44BD">
      <w:pPr>
        <w:pStyle w:val="Code"/>
      </w:pPr>
      <w:r>
        <w:t xml:space="preserve">      &lt;xs:enumeration value="Immediate"&gt;&lt;/xs:enumeration&gt;</w:t>
      </w:r>
    </w:p>
    <w:p w14:paraId="4871E3FB" w14:textId="77777777" w:rsidR="000E44BD" w:rsidRDefault="000E44BD" w:rsidP="000E44BD">
      <w:pPr>
        <w:pStyle w:val="Code"/>
      </w:pPr>
      <w:r>
        <w:t xml:space="preserve">      &lt;xs:enumeration value="Periodic"&gt;&lt;/xs:enumeration&gt;</w:t>
      </w:r>
    </w:p>
    <w:p w14:paraId="5443FF7B" w14:textId="77777777" w:rsidR="000E44BD" w:rsidRDefault="000E44BD" w:rsidP="000E44BD">
      <w:pPr>
        <w:pStyle w:val="Code"/>
      </w:pPr>
      <w:r>
        <w:t xml:space="preserve">    &lt;/xs:restriction&gt;</w:t>
      </w:r>
    </w:p>
    <w:p w14:paraId="4FACEFB8" w14:textId="77777777" w:rsidR="000E44BD" w:rsidRDefault="000E44BD" w:rsidP="000E44BD">
      <w:pPr>
        <w:pStyle w:val="Code"/>
      </w:pPr>
      <w:r>
        <w:t xml:space="preserve">  &lt;/xs:simpleType&gt;</w:t>
      </w:r>
    </w:p>
    <w:p w14:paraId="38753E1C" w14:textId="77777777" w:rsidR="000E44BD" w:rsidRDefault="000E44BD" w:rsidP="000E44BD">
      <w:pPr>
        <w:pStyle w:val="Code"/>
      </w:pPr>
    </w:p>
    <w:p w14:paraId="04DC90F7" w14:textId="77777777" w:rsidR="000E44BD" w:rsidRDefault="000E44BD" w:rsidP="000E44BD">
      <w:pPr>
        <w:pStyle w:val="Code"/>
      </w:pPr>
      <w:r>
        <w:t xml:space="preserve">  &lt;xs:simpleType name="PositioningPeriodicity"&gt;</w:t>
      </w:r>
    </w:p>
    <w:p w14:paraId="1CB21093" w14:textId="77777777" w:rsidR="000E44BD" w:rsidRDefault="000E44BD" w:rsidP="000E44BD">
      <w:pPr>
        <w:pStyle w:val="Code"/>
      </w:pPr>
      <w:r>
        <w:t xml:space="preserve">    &lt;xs:restriction base="xs:nonNegativeInteger"&gt;</w:t>
      </w:r>
    </w:p>
    <w:p w14:paraId="76329DC2" w14:textId="77777777" w:rsidR="000E44BD" w:rsidRDefault="000E44BD" w:rsidP="000E44BD">
      <w:pPr>
        <w:pStyle w:val="Code"/>
      </w:pPr>
      <w:r>
        <w:t xml:space="preserve">    &lt;/xs:restriction&gt;</w:t>
      </w:r>
    </w:p>
    <w:p w14:paraId="0EDB0AD3" w14:textId="77777777" w:rsidR="000E44BD" w:rsidRDefault="000E44BD" w:rsidP="000E44BD">
      <w:pPr>
        <w:pStyle w:val="Code"/>
      </w:pPr>
      <w:r>
        <w:t xml:space="preserve">  &lt;/xs:simpleType&gt;</w:t>
      </w:r>
    </w:p>
    <w:p w14:paraId="043AF123" w14:textId="77777777" w:rsidR="000E44BD" w:rsidRDefault="000E44BD" w:rsidP="000E44BD">
      <w:pPr>
        <w:pStyle w:val="Code"/>
      </w:pPr>
    </w:p>
    <w:p w14:paraId="64416CD5" w14:textId="77777777" w:rsidR="000E44BD" w:rsidRDefault="000E44BD" w:rsidP="000E44BD">
      <w:pPr>
        <w:pStyle w:val="Code"/>
      </w:pPr>
      <w:r>
        <w:t xml:space="preserve">  &lt;xs:complexType name="PositioningParameters"&gt;</w:t>
      </w:r>
    </w:p>
    <w:p w14:paraId="3CF90C28" w14:textId="77777777" w:rsidR="000E44BD" w:rsidRDefault="000E44BD" w:rsidP="000E44BD">
      <w:pPr>
        <w:pStyle w:val="Code"/>
      </w:pPr>
      <w:r>
        <w:t xml:space="preserve">    &lt;xs:sequence&gt;</w:t>
      </w:r>
    </w:p>
    <w:p w14:paraId="39544022" w14:textId="77777777" w:rsidR="000E44BD" w:rsidRDefault="000E44BD" w:rsidP="000E44BD">
      <w:pPr>
        <w:pStyle w:val="Code"/>
      </w:pPr>
      <w:r>
        <w:t xml:space="preserve">      &lt;xs:element name="RequestedLocationType" type="RequestedLocationType" minOccurs="0"&gt;&lt;/xs:element&gt;</w:t>
      </w:r>
    </w:p>
    <w:p w14:paraId="702D3DE0" w14:textId="77777777" w:rsidR="000E44BD" w:rsidRDefault="000E44BD" w:rsidP="000E44BD">
      <w:pPr>
        <w:pStyle w:val="Code"/>
      </w:pPr>
      <w:r>
        <w:t xml:space="preserve">      &lt;xs:element name="RequestedResponseType" type="RequestedResponseType" minOccurs="0"&gt;&lt;/xs:element&gt;</w:t>
      </w:r>
    </w:p>
    <w:p w14:paraId="12ABBF4D" w14:textId="77777777" w:rsidR="000E44BD" w:rsidRDefault="000E44BD" w:rsidP="000E44BD">
      <w:pPr>
        <w:pStyle w:val="Code"/>
      </w:pPr>
      <w:r>
        <w:t xml:space="preserve">      &lt;xs:element name="MaxLocationAge" type="xs:nonNegativeInteger" minOccurs="0"&gt;&lt;/xs:element&gt;</w:t>
      </w:r>
    </w:p>
    <w:p w14:paraId="61D6A970" w14:textId="77777777" w:rsidR="000E44BD" w:rsidRDefault="000E44BD" w:rsidP="000E44BD">
      <w:pPr>
        <w:pStyle w:val="Code"/>
      </w:pPr>
      <w:r>
        <w:t xml:space="preserve">      &lt;xs:element name="ResponseTimingRequired" type="ResponseTimingRequired" minOccurs="0"&gt;&lt;/xs:element&gt;</w:t>
      </w:r>
    </w:p>
    <w:p w14:paraId="032F1DEF" w14:textId="77777777" w:rsidR="000E44BD" w:rsidRDefault="000E44BD" w:rsidP="000E44BD">
      <w:pPr>
        <w:pStyle w:val="Code"/>
      </w:pPr>
      <w:r>
        <w:t xml:space="preserve">      &lt;xs:element name="ResponseTimer" type="xs:nonNegativeInteger" minOccurs="0"&gt;&lt;/xs:element&gt;</w:t>
      </w:r>
    </w:p>
    <w:p w14:paraId="419C110C" w14:textId="77777777" w:rsidR="000E44BD" w:rsidRDefault="000E44BD" w:rsidP="000E44BD">
      <w:pPr>
        <w:pStyle w:val="Code"/>
      </w:pPr>
      <w:r>
        <w:t xml:space="preserve">      &lt;xs:element name="HorizontalAccuracy" type="NumberWithQOSClass" minOccurs="0"&gt;&lt;/xs:element&gt;</w:t>
      </w:r>
    </w:p>
    <w:p w14:paraId="1B46CE2F" w14:textId="77777777" w:rsidR="000E44BD" w:rsidRDefault="000E44BD" w:rsidP="000E44BD">
      <w:pPr>
        <w:pStyle w:val="Code"/>
      </w:pPr>
      <w:r>
        <w:t xml:space="preserve">      &lt;xs:element name="AltitudeAccuracy" type="NumberWithQOSClass" minOccurs="0"&gt;&lt;/xs:element&gt;</w:t>
      </w:r>
    </w:p>
    <w:p w14:paraId="06609CDF" w14:textId="77777777" w:rsidR="000E44BD" w:rsidRDefault="000E44BD" w:rsidP="000E44BD">
      <w:pPr>
        <w:pStyle w:val="Code"/>
      </w:pPr>
      <w:r>
        <w:t xml:space="preserve">      &lt;xs:element name="MotionStateRequest" type="EmptyElement" minOccurs="0"&gt;&lt;/xs:element&gt;</w:t>
      </w:r>
    </w:p>
    <w:p w14:paraId="436EC88A" w14:textId="77777777" w:rsidR="000E44BD" w:rsidRDefault="000E44BD" w:rsidP="000E44BD">
      <w:pPr>
        <w:pStyle w:val="Code"/>
      </w:pPr>
      <w:r>
        <w:t xml:space="preserve">    &lt;/xs:sequence&gt;</w:t>
      </w:r>
    </w:p>
    <w:p w14:paraId="0C103273" w14:textId="77777777" w:rsidR="000E44BD" w:rsidRDefault="000E44BD" w:rsidP="000E44BD">
      <w:pPr>
        <w:pStyle w:val="Code"/>
      </w:pPr>
      <w:r>
        <w:t xml:space="preserve">  &lt;/xs:complexType&gt;</w:t>
      </w:r>
    </w:p>
    <w:p w14:paraId="646C10DC" w14:textId="77777777" w:rsidR="000E44BD" w:rsidRDefault="000E44BD" w:rsidP="000E44BD">
      <w:pPr>
        <w:pStyle w:val="Code"/>
      </w:pPr>
      <w:r>
        <w:t xml:space="preserve">  &lt;xs:simpleType name="RequestedLocationType"&gt;</w:t>
      </w:r>
    </w:p>
    <w:p w14:paraId="20CFB2C6" w14:textId="77777777" w:rsidR="000E44BD" w:rsidRDefault="000E44BD" w:rsidP="000E44BD">
      <w:pPr>
        <w:pStyle w:val="Code"/>
      </w:pPr>
      <w:r>
        <w:t xml:space="preserve">    &lt;xs:restriction base="xs:string"&gt;</w:t>
      </w:r>
    </w:p>
    <w:p w14:paraId="5B0A0A27" w14:textId="77777777" w:rsidR="000E44BD" w:rsidRDefault="000E44BD" w:rsidP="000E44BD">
      <w:pPr>
        <w:pStyle w:val="Code"/>
      </w:pPr>
      <w:r>
        <w:t xml:space="preserve">      &lt;xs:enumeration value="CURRENT"&gt;&lt;/xs:enumeration&gt;</w:t>
      </w:r>
    </w:p>
    <w:p w14:paraId="2B346B29" w14:textId="77777777" w:rsidR="000E44BD" w:rsidRDefault="000E44BD" w:rsidP="000E44BD">
      <w:pPr>
        <w:pStyle w:val="Code"/>
      </w:pPr>
      <w:r>
        <w:t xml:space="preserve">      &lt;xs:enumeration value="CURRENT_OR_LAST"&gt;&lt;/xs:enumeration&gt;</w:t>
      </w:r>
    </w:p>
    <w:p w14:paraId="14FFDA71" w14:textId="77777777" w:rsidR="000E44BD" w:rsidRDefault="000E44BD" w:rsidP="000E44BD">
      <w:pPr>
        <w:pStyle w:val="Code"/>
      </w:pPr>
      <w:r>
        <w:t xml:space="preserve">    &lt;/xs:restriction&gt;</w:t>
      </w:r>
    </w:p>
    <w:p w14:paraId="366BCCA9" w14:textId="77777777" w:rsidR="000E44BD" w:rsidRDefault="000E44BD" w:rsidP="000E44BD">
      <w:pPr>
        <w:pStyle w:val="Code"/>
      </w:pPr>
      <w:r>
        <w:t xml:space="preserve">  &lt;/xs:simpleType&gt;</w:t>
      </w:r>
    </w:p>
    <w:p w14:paraId="60973E4B" w14:textId="77777777" w:rsidR="000E44BD" w:rsidRDefault="000E44BD" w:rsidP="000E44BD">
      <w:pPr>
        <w:pStyle w:val="Code"/>
      </w:pPr>
    </w:p>
    <w:p w14:paraId="253DA75A" w14:textId="77777777" w:rsidR="000E44BD" w:rsidRDefault="000E44BD" w:rsidP="000E44BD">
      <w:pPr>
        <w:pStyle w:val="Code"/>
      </w:pPr>
      <w:r>
        <w:t xml:space="preserve">  &lt;xs:simpleType name="RequestedResponseType"&gt;</w:t>
      </w:r>
    </w:p>
    <w:p w14:paraId="4949F4F2" w14:textId="77777777" w:rsidR="000E44BD" w:rsidRDefault="000E44BD" w:rsidP="000E44BD">
      <w:pPr>
        <w:pStyle w:val="Code"/>
      </w:pPr>
      <w:r>
        <w:t xml:space="preserve">    &lt;xs:restriction base="xs:string"&gt;</w:t>
      </w:r>
    </w:p>
    <w:p w14:paraId="3546CC2B" w14:textId="77777777" w:rsidR="000E44BD" w:rsidRDefault="000E44BD" w:rsidP="000E44BD">
      <w:pPr>
        <w:pStyle w:val="Code"/>
      </w:pPr>
      <w:r>
        <w:t xml:space="preserve">      &lt;xs:enumeration value="SYNC"&gt;&lt;/xs:enumeration&gt;</w:t>
      </w:r>
    </w:p>
    <w:p w14:paraId="781368CE" w14:textId="77777777" w:rsidR="000E44BD" w:rsidRDefault="000E44BD" w:rsidP="000E44BD">
      <w:pPr>
        <w:pStyle w:val="Code"/>
      </w:pPr>
      <w:r>
        <w:t xml:space="preserve">      &lt;xs:enumeration value="ASYNC"&gt;&lt;/xs:enumeration&gt;</w:t>
      </w:r>
    </w:p>
    <w:p w14:paraId="1BA8A937" w14:textId="77777777" w:rsidR="000E44BD" w:rsidRDefault="000E44BD" w:rsidP="000E44BD">
      <w:pPr>
        <w:pStyle w:val="Code"/>
      </w:pPr>
      <w:r>
        <w:t xml:space="preserve">    &lt;/xs:restriction&gt;</w:t>
      </w:r>
    </w:p>
    <w:p w14:paraId="3070588E" w14:textId="77777777" w:rsidR="000E44BD" w:rsidRDefault="000E44BD" w:rsidP="000E44BD">
      <w:pPr>
        <w:pStyle w:val="Code"/>
      </w:pPr>
      <w:r>
        <w:t xml:space="preserve">  &lt;/xs:simpleType&gt;</w:t>
      </w:r>
    </w:p>
    <w:p w14:paraId="6102148E" w14:textId="77777777" w:rsidR="000E44BD" w:rsidRDefault="000E44BD" w:rsidP="000E44BD">
      <w:pPr>
        <w:pStyle w:val="Code"/>
      </w:pPr>
    </w:p>
    <w:p w14:paraId="27DB64AD" w14:textId="77777777" w:rsidR="000E44BD" w:rsidRDefault="000E44BD" w:rsidP="000E44BD">
      <w:pPr>
        <w:pStyle w:val="Code"/>
      </w:pPr>
      <w:r>
        <w:t xml:space="preserve">  &lt;xs:simpleType name="ResponseTimingRequired"&gt;</w:t>
      </w:r>
    </w:p>
    <w:p w14:paraId="26B21991" w14:textId="77777777" w:rsidR="000E44BD" w:rsidRDefault="000E44BD" w:rsidP="000E44BD">
      <w:pPr>
        <w:pStyle w:val="Code"/>
      </w:pPr>
      <w:r>
        <w:t xml:space="preserve">    &lt;xs:restriction base="xs:string"&gt;</w:t>
      </w:r>
    </w:p>
    <w:p w14:paraId="198B858D" w14:textId="77777777" w:rsidR="000E44BD" w:rsidRDefault="000E44BD" w:rsidP="000E44BD">
      <w:pPr>
        <w:pStyle w:val="Code"/>
      </w:pPr>
      <w:r>
        <w:t xml:space="preserve">      &lt;xs:enumeration value="NO_DELAY"&gt;&lt;/xs:enumeration&gt;</w:t>
      </w:r>
    </w:p>
    <w:p w14:paraId="188F3CB4" w14:textId="77777777" w:rsidR="000E44BD" w:rsidRDefault="000E44BD" w:rsidP="000E44BD">
      <w:pPr>
        <w:pStyle w:val="Code"/>
      </w:pPr>
      <w:r>
        <w:t xml:space="preserve">      &lt;xs:enumeration value="LOW_DELAY"&gt;&lt;/xs:enumeration&gt;</w:t>
      </w:r>
    </w:p>
    <w:p w14:paraId="4A188DFF" w14:textId="77777777" w:rsidR="000E44BD" w:rsidRDefault="000E44BD" w:rsidP="000E44BD">
      <w:pPr>
        <w:pStyle w:val="Code"/>
      </w:pPr>
      <w:r>
        <w:t xml:space="preserve">      &lt;xs:enumeration value="DELAY_TOL"&gt;&lt;/xs:enumeration&gt;</w:t>
      </w:r>
    </w:p>
    <w:p w14:paraId="2B0C49DA" w14:textId="77777777" w:rsidR="000E44BD" w:rsidRDefault="000E44BD" w:rsidP="000E44BD">
      <w:pPr>
        <w:pStyle w:val="Code"/>
      </w:pPr>
      <w:r>
        <w:t xml:space="preserve">    &lt;/xs:restriction&gt;</w:t>
      </w:r>
    </w:p>
    <w:p w14:paraId="1179FE59" w14:textId="77777777" w:rsidR="000E44BD" w:rsidRDefault="000E44BD" w:rsidP="000E44BD">
      <w:pPr>
        <w:pStyle w:val="Code"/>
      </w:pPr>
      <w:r>
        <w:t xml:space="preserve">  &lt;/xs:simpleType&gt;</w:t>
      </w:r>
    </w:p>
    <w:p w14:paraId="101F611F" w14:textId="77777777" w:rsidR="000E44BD" w:rsidRDefault="000E44BD" w:rsidP="000E44BD">
      <w:pPr>
        <w:pStyle w:val="Code"/>
      </w:pPr>
    </w:p>
    <w:p w14:paraId="1EDD8C00" w14:textId="77777777" w:rsidR="000E44BD" w:rsidRDefault="000E44BD" w:rsidP="000E44BD">
      <w:pPr>
        <w:pStyle w:val="Code"/>
      </w:pPr>
      <w:r>
        <w:t xml:space="preserve">  &lt;xs:complexType name="NumberWithQOSClass"&gt;</w:t>
      </w:r>
    </w:p>
    <w:p w14:paraId="34509625" w14:textId="77777777" w:rsidR="000E44BD" w:rsidRDefault="000E44BD" w:rsidP="000E44BD">
      <w:pPr>
        <w:pStyle w:val="Code"/>
      </w:pPr>
      <w:r>
        <w:t xml:space="preserve">    &lt;xs:simpleContent&gt;</w:t>
      </w:r>
    </w:p>
    <w:p w14:paraId="129CE17C" w14:textId="77777777" w:rsidR="000E44BD" w:rsidRDefault="000E44BD" w:rsidP="000E44BD">
      <w:pPr>
        <w:pStyle w:val="Code"/>
      </w:pPr>
      <w:r>
        <w:t xml:space="preserve">      &lt;xs:extension base="xs:nonNegativeInteger"&gt;</w:t>
      </w:r>
    </w:p>
    <w:p w14:paraId="278315EF" w14:textId="77777777" w:rsidR="000E44BD" w:rsidRDefault="000E44BD" w:rsidP="000E44BD">
      <w:pPr>
        <w:pStyle w:val="Code"/>
      </w:pPr>
      <w:r>
        <w:t xml:space="preserve">        &lt;xs:attribute name="qos_class" type="QOSClass"&gt;&lt;/xs:attribute&gt;</w:t>
      </w:r>
    </w:p>
    <w:p w14:paraId="6AED3B07" w14:textId="77777777" w:rsidR="000E44BD" w:rsidRDefault="000E44BD" w:rsidP="000E44BD">
      <w:pPr>
        <w:pStyle w:val="Code"/>
      </w:pPr>
      <w:r>
        <w:t xml:space="preserve">      &lt;/xs:extension&gt;</w:t>
      </w:r>
    </w:p>
    <w:p w14:paraId="29FE6724" w14:textId="77777777" w:rsidR="000E44BD" w:rsidRDefault="000E44BD" w:rsidP="000E44BD">
      <w:pPr>
        <w:pStyle w:val="Code"/>
      </w:pPr>
      <w:r>
        <w:t xml:space="preserve">    &lt;/xs:simpleContent&gt;</w:t>
      </w:r>
    </w:p>
    <w:p w14:paraId="1FC7A3A0" w14:textId="77777777" w:rsidR="000E44BD" w:rsidRDefault="000E44BD" w:rsidP="000E44BD">
      <w:pPr>
        <w:pStyle w:val="Code"/>
      </w:pPr>
      <w:r>
        <w:t xml:space="preserve">  &lt;/xs:complexType&gt;</w:t>
      </w:r>
    </w:p>
    <w:p w14:paraId="48DCF8E8" w14:textId="77777777" w:rsidR="000E44BD" w:rsidRDefault="000E44BD" w:rsidP="000E44BD">
      <w:pPr>
        <w:pStyle w:val="Code"/>
      </w:pPr>
    </w:p>
    <w:p w14:paraId="6045B691" w14:textId="77777777" w:rsidR="000E44BD" w:rsidRDefault="000E44BD" w:rsidP="000E44BD">
      <w:pPr>
        <w:pStyle w:val="Code"/>
      </w:pPr>
      <w:r>
        <w:t xml:space="preserve">  &lt;xs:simpleType name="QOSClass"&gt;</w:t>
      </w:r>
    </w:p>
    <w:p w14:paraId="6D79D428" w14:textId="77777777" w:rsidR="000E44BD" w:rsidRDefault="000E44BD" w:rsidP="000E44BD">
      <w:pPr>
        <w:pStyle w:val="Code"/>
      </w:pPr>
      <w:r>
        <w:t xml:space="preserve">    &lt;xs:restriction base="xs:string"&gt;</w:t>
      </w:r>
    </w:p>
    <w:p w14:paraId="75CCE98E" w14:textId="77777777" w:rsidR="000E44BD" w:rsidRDefault="000E44BD" w:rsidP="000E44BD">
      <w:pPr>
        <w:pStyle w:val="Code"/>
      </w:pPr>
      <w:r>
        <w:t xml:space="preserve">      &lt;xs:enumeration value="ASSURED"&gt;&lt;/xs:enumeration&gt;</w:t>
      </w:r>
    </w:p>
    <w:p w14:paraId="5128E37F" w14:textId="77777777" w:rsidR="000E44BD" w:rsidRDefault="000E44BD" w:rsidP="000E44BD">
      <w:pPr>
        <w:pStyle w:val="Code"/>
      </w:pPr>
      <w:r>
        <w:t xml:space="preserve">      &lt;xs:enumeration value="BEST_EFFORT"&gt;&lt;/xs:enumeration&gt;</w:t>
      </w:r>
    </w:p>
    <w:p w14:paraId="28AC632B" w14:textId="77777777" w:rsidR="000E44BD" w:rsidRDefault="000E44BD" w:rsidP="000E44BD">
      <w:pPr>
        <w:pStyle w:val="Code"/>
      </w:pPr>
      <w:r>
        <w:t xml:space="preserve">    &lt;/xs:restriction&gt;</w:t>
      </w:r>
    </w:p>
    <w:p w14:paraId="78652EE7" w14:textId="77777777" w:rsidR="000E44BD" w:rsidRDefault="000E44BD" w:rsidP="000E44BD">
      <w:pPr>
        <w:pStyle w:val="Code"/>
      </w:pPr>
      <w:r>
        <w:t xml:space="preserve">  &lt;/xs:simpleType&gt;</w:t>
      </w:r>
    </w:p>
    <w:p w14:paraId="5CC53C4B" w14:textId="77777777" w:rsidR="000E44BD" w:rsidRDefault="000E44BD" w:rsidP="000E44BD">
      <w:pPr>
        <w:pStyle w:val="Code"/>
      </w:pPr>
    </w:p>
    <w:p w14:paraId="15A6E423" w14:textId="77777777" w:rsidR="000E44BD" w:rsidRDefault="000E44BD" w:rsidP="000E44BD">
      <w:pPr>
        <w:pStyle w:val="Code"/>
      </w:pPr>
      <w:r>
        <w:t xml:space="preserve">  &lt;xs:simpleType name="EmptyElement"&gt;</w:t>
      </w:r>
    </w:p>
    <w:p w14:paraId="3E8AD2DB" w14:textId="77777777" w:rsidR="000E44BD" w:rsidRDefault="000E44BD" w:rsidP="000E44BD">
      <w:pPr>
        <w:pStyle w:val="Code"/>
      </w:pPr>
      <w:r>
        <w:t xml:space="preserve">    &lt;xs:restriction base="xs:string"&gt;</w:t>
      </w:r>
    </w:p>
    <w:p w14:paraId="6EC7E19D" w14:textId="77777777" w:rsidR="000E44BD" w:rsidRDefault="000E44BD" w:rsidP="000E44BD">
      <w:pPr>
        <w:pStyle w:val="Code"/>
      </w:pPr>
      <w:r>
        <w:t xml:space="preserve">      &lt;xs:enumeration value=""&gt;&lt;/xs:enumeration&gt;</w:t>
      </w:r>
    </w:p>
    <w:p w14:paraId="05273DDF" w14:textId="77777777" w:rsidR="000E44BD" w:rsidRDefault="000E44BD" w:rsidP="000E44BD">
      <w:pPr>
        <w:pStyle w:val="Code"/>
      </w:pPr>
      <w:r>
        <w:t xml:space="preserve">    &lt;/xs:restriction&gt;</w:t>
      </w:r>
    </w:p>
    <w:p w14:paraId="4D7D54F9" w14:textId="77777777" w:rsidR="000E44BD" w:rsidRDefault="000E44BD" w:rsidP="000E44BD">
      <w:pPr>
        <w:pStyle w:val="Code"/>
      </w:pPr>
      <w:r>
        <w:t xml:space="preserve">  &lt;/xs:simpleType&gt;</w:t>
      </w:r>
    </w:p>
    <w:p w14:paraId="5C31C0CD" w14:textId="77777777" w:rsidR="000E44BD" w:rsidRDefault="000E44BD" w:rsidP="000E44BD">
      <w:pPr>
        <w:pStyle w:val="Code"/>
      </w:pPr>
    </w:p>
    <w:p w14:paraId="7BBE6B56" w14:textId="77777777" w:rsidR="000E44BD" w:rsidRDefault="000E44BD" w:rsidP="000E44BD">
      <w:pPr>
        <w:pStyle w:val="Code"/>
      </w:pPr>
      <w:r>
        <w:t xml:space="preserve">  &lt;xs:complexType name="LALSLTFProvisioningExtensions"&gt;</w:t>
      </w:r>
    </w:p>
    <w:p w14:paraId="5328AD8A" w14:textId="77777777" w:rsidR="000E44BD" w:rsidRDefault="000E44BD" w:rsidP="000E44BD">
      <w:pPr>
        <w:pStyle w:val="Code"/>
      </w:pPr>
      <w:r>
        <w:t xml:space="preserve">    &lt;xs:sequence&gt;</w:t>
      </w:r>
    </w:p>
    <w:p w14:paraId="5A96652B" w14:textId="77777777" w:rsidR="000E44BD" w:rsidRDefault="000E44BD" w:rsidP="000E44BD">
      <w:pPr>
        <w:pStyle w:val="Code"/>
      </w:pPr>
      <w:r>
        <w:t xml:space="preserve">      &lt;xs:element name="LILCSClientAddress" type="LILCSClientIPAddress"&gt;&lt;/xs:element&gt;</w:t>
      </w:r>
    </w:p>
    <w:p w14:paraId="56B3FAE3" w14:textId="77777777" w:rsidR="000E44BD" w:rsidRDefault="000E44BD" w:rsidP="000E44BD">
      <w:pPr>
        <w:pStyle w:val="Code"/>
      </w:pPr>
      <w:r>
        <w:t xml:space="preserve">      &lt;xs:element name="PositioningParameters" type="PositioningParameters" minOccurs="0"&gt;&lt;/xs:element&gt;</w:t>
      </w:r>
    </w:p>
    <w:p w14:paraId="51ACAF41" w14:textId="77777777" w:rsidR="000E44BD" w:rsidRDefault="000E44BD" w:rsidP="000E44BD">
      <w:pPr>
        <w:pStyle w:val="Code"/>
      </w:pPr>
      <w:r>
        <w:t xml:space="preserve">    &lt;/xs:sequence&gt;</w:t>
      </w:r>
    </w:p>
    <w:p w14:paraId="68CC33D1" w14:textId="77777777" w:rsidR="000E44BD" w:rsidRDefault="000E44BD" w:rsidP="000E44BD">
      <w:pPr>
        <w:pStyle w:val="Code"/>
      </w:pPr>
      <w:r>
        <w:t xml:space="preserve">  &lt;/xs:complexType&gt;</w:t>
      </w:r>
    </w:p>
    <w:p w14:paraId="7CECC5A5" w14:textId="77777777" w:rsidR="000E44BD" w:rsidRDefault="000E44BD" w:rsidP="000E44BD">
      <w:pPr>
        <w:pStyle w:val="Code"/>
      </w:pPr>
    </w:p>
    <w:p w14:paraId="22673A49" w14:textId="77777777" w:rsidR="000E44BD" w:rsidRDefault="000E44BD" w:rsidP="000E44BD">
      <w:pPr>
        <w:pStyle w:val="Code"/>
      </w:pPr>
      <w:r>
        <w:t xml:space="preserve">  &lt;xs:complexType name="LILCSClientIPAddress"&gt;</w:t>
      </w:r>
    </w:p>
    <w:p w14:paraId="6D33D95C" w14:textId="77777777" w:rsidR="000E44BD" w:rsidRDefault="000E44BD" w:rsidP="000E44BD">
      <w:pPr>
        <w:pStyle w:val="Code"/>
      </w:pPr>
      <w:r>
        <w:t xml:space="preserve">    &lt;xs:sequence&gt;</w:t>
      </w:r>
    </w:p>
    <w:p w14:paraId="79268C43" w14:textId="77777777" w:rsidR="000E44BD" w:rsidRDefault="000E44BD" w:rsidP="000E44BD">
      <w:pPr>
        <w:pStyle w:val="Code"/>
      </w:pPr>
      <w:r>
        <w:t xml:space="preserve">      &lt;xs:choice&gt;</w:t>
      </w:r>
    </w:p>
    <w:p w14:paraId="56DFF1A1" w14:textId="77777777" w:rsidR="000E44BD" w:rsidRDefault="000E44BD" w:rsidP="000E44BD">
      <w:pPr>
        <w:pStyle w:val="Code"/>
      </w:pPr>
      <w:r>
        <w:t xml:space="preserve">        &lt;xs:element name="IPv4Address" type="IPv4Address"/&gt;</w:t>
      </w:r>
    </w:p>
    <w:p w14:paraId="6845A11A" w14:textId="77777777" w:rsidR="000E44BD" w:rsidRDefault="000E44BD" w:rsidP="000E44BD">
      <w:pPr>
        <w:pStyle w:val="Code"/>
      </w:pPr>
      <w:r>
        <w:t xml:space="preserve">        &lt;xs:element name="IPv6Address" type="IPv6Address"/&gt;</w:t>
      </w:r>
    </w:p>
    <w:p w14:paraId="524246B3" w14:textId="77777777" w:rsidR="000E44BD" w:rsidRDefault="000E44BD" w:rsidP="000E44BD">
      <w:pPr>
        <w:pStyle w:val="Code"/>
      </w:pPr>
      <w:r>
        <w:t xml:space="preserve">      &lt;/xs:choice&gt;</w:t>
      </w:r>
    </w:p>
    <w:p w14:paraId="539F1C37" w14:textId="77777777" w:rsidR="000E44BD" w:rsidRDefault="000E44BD" w:rsidP="000E44BD">
      <w:pPr>
        <w:pStyle w:val="Code"/>
      </w:pPr>
      <w:r>
        <w:t xml:space="preserve">    &lt;/xs:sequence&gt;</w:t>
      </w:r>
    </w:p>
    <w:p w14:paraId="1A0A45FF" w14:textId="77777777" w:rsidR="000E44BD" w:rsidRDefault="000E44BD" w:rsidP="000E44BD">
      <w:pPr>
        <w:pStyle w:val="Code"/>
      </w:pPr>
      <w:r>
        <w:t xml:space="preserve">  &lt;/xs:complexType&gt;</w:t>
      </w:r>
    </w:p>
    <w:p w14:paraId="172BFD37" w14:textId="77777777" w:rsidR="000E44BD" w:rsidRDefault="000E44BD" w:rsidP="000E44BD">
      <w:pPr>
        <w:pStyle w:val="Code"/>
      </w:pPr>
    </w:p>
    <w:p w14:paraId="0D9DD597" w14:textId="77777777" w:rsidR="000E44BD" w:rsidRDefault="000E44BD" w:rsidP="000E44BD">
      <w:pPr>
        <w:pStyle w:val="Code"/>
      </w:pPr>
      <w:r>
        <w:t xml:space="preserve">  &lt;xs:simpleType name="IPv4Address"&gt;</w:t>
      </w:r>
    </w:p>
    <w:p w14:paraId="7B17B494" w14:textId="77777777" w:rsidR="000E44BD" w:rsidRDefault="000E44BD" w:rsidP="000E44BD">
      <w:pPr>
        <w:pStyle w:val="Code"/>
      </w:pPr>
      <w:r>
        <w:t xml:space="preserve">    &lt;xs:restriction base="xs:token"&gt;</w:t>
      </w:r>
    </w:p>
    <w:p w14:paraId="577790D8" w14:textId="77777777" w:rsidR="000E44BD" w:rsidRDefault="000E44BD" w:rsidP="000E44BD">
      <w:pPr>
        <w:pStyle w:val="Code"/>
      </w:pPr>
      <w:r>
        <w:t xml:space="preserve">      &lt;xs:pattern value="((25[0-5]|2[0-4][0-9]|[01]?[0-9]?[0-9])\.){3}(25[0-5]|2[0-4][0-9]|[01]?[0-9]?[0-9])"/&gt;</w:t>
      </w:r>
    </w:p>
    <w:p w14:paraId="20FC8AB5" w14:textId="77777777" w:rsidR="000E44BD" w:rsidRDefault="000E44BD" w:rsidP="000E44BD">
      <w:pPr>
        <w:pStyle w:val="Code"/>
      </w:pPr>
      <w:r>
        <w:t xml:space="preserve">    &lt;/xs:restriction&gt;</w:t>
      </w:r>
    </w:p>
    <w:p w14:paraId="13620C3C" w14:textId="77777777" w:rsidR="000E44BD" w:rsidRDefault="000E44BD" w:rsidP="000E44BD">
      <w:pPr>
        <w:pStyle w:val="Code"/>
      </w:pPr>
      <w:r>
        <w:t xml:space="preserve">  &lt;/xs:simpleType&gt;</w:t>
      </w:r>
    </w:p>
    <w:p w14:paraId="337C2267" w14:textId="77777777" w:rsidR="000E44BD" w:rsidRDefault="000E44BD" w:rsidP="000E44BD">
      <w:pPr>
        <w:pStyle w:val="Code"/>
      </w:pPr>
    </w:p>
    <w:p w14:paraId="3C40A3A2" w14:textId="77777777" w:rsidR="000E44BD" w:rsidRDefault="000E44BD" w:rsidP="000E44BD">
      <w:pPr>
        <w:pStyle w:val="Code"/>
      </w:pPr>
      <w:r>
        <w:t xml:space="preserve">  &lt;xs:simpleType name="IPv6Address"&gt;</w:t>
      </w:r>
    </w:p>
    <w:p w14:paraId="16D24C01" w14:textId="77777777" w:rsidR="000E44BD" w:rsidRDefault="000E44BD" w:rsidP="000E44BD">
      <w:pPr>
        <w:pStyle w:val="Code"/>
      </w:pPr>
      <w:r>
        <w:t xml:space="preserve">    &lt;xs:restriction base="xs:token"&gt;</w:t>
      </w:r>
    </w:p>
    <w:p w14:paraId="1CBA8726" w14:textId="77777777" w:rsidR="000E44BD" w:rsidRDefault="000E44BD" w:rsidP="000E44BD">
      <w:pPr>
        <w:pStyle w:val="Code"/>
      </w:pPr>
      <w:r>
        <w:t xml:space="preserve">      &lt;xs:pattern value="([0-9a-f]{4}:){7}([0-9a-f]{4})"/&gt;</w:t>
      </w:r>
    </w:p>
    <w:p w14:paraId="3ADF8CE7" w14:textId="77777777" w:rsidR="000E44BD" w:rsidRDefault="000E44BD" w:rsidP="000E44BD">
      <w:pPr>
        <w:pStyle w:val="Code"/>
      </w:pPr>
      <w:r>
        <w:t xml:space="preserve">    &lt;/xs:restriction&gt;</w:t>
      </w:r>
    </w:p>
    <w:p w14:paraId="2D2D5A6D" w14:textId="77777777" w:rsidR="000E44BD" w:rsidRDefault="000E44BD" w:rsidP="000E44BD">
      <w:pPr>
        <w:pStyle w:val="Code"/>
      </w:pPr>
      <w:r>
        <w:t xml:space="preserve">  &lt;/xs:simpleType&gt;</w:t>
      </w:r>
    </w:p>
    <w:p w14:paraId="3FF2DFA4" w14:textId="77777777" w:rsidR="000E44BD" w:rsidRDefault="000E44BD" w:rsidP="000E44BD">
      <w:pPr>
        <w:pStyle w:val="Code"/>
      </w:pPr>
    </w:p>
    <w:p w14:paraId="637A5A76" w14:textId="77777777" w:rsidR="000E44BD" w:rsidRDefault="000E44BD" w:rsidP="000E44BD">
      <w:pPr>
        <w:pStyle w:val="Code"/>
      </w:pPr>
      <w:r>
        <w:t xml:space="preserve">  &lt;xs:complexType name="PDHRReportingExtensions"&gt;</w:t>
      </w:r>
    </w:p>
    <w:p w14:paraId="67ED506F" w14:textId="77777777" w:rsidR="000E44BD" w:rsidRDefault="000E44BD" w:rsidP="000E44BD">
      <w:pPr>
        <w:pStyle w:val="Code"/>
      </w:pPr>
      <w:r>
        <w:t xml:space="preserve">    &lt;xs:sequence&gt;</w:t>
      </w:r>
    </w:p>
    <w:p w14:paraId="16339DED" w14:textId="77777777" w:rsidR="000E44BD" w:rsidRDefault="000E44BD" w:rsidP="000E44BD">
      <w:pPr>
        <w:pStyle w:val="Code"/>
      </w:pPr>
      <w:r>
        <w:t xml:space="preserve">      &lt;xs:element name="PDHType" type="PDHType"&gt;&lt;/xs:element&gt;</w:t>
      </w:r>
    </w:p>
    <w:p w14:paraId="553E3A47" w14:textId="77777777" w:rsidR="000E44BD" w:rsidRDefault="000E44BD" w:rsidP="000E44BD">
      <w:pPr>
        <w:pStyle w:val="Code"/>
      </w:pPr>
      <w:r>
        <w:t xml:space="preserve">    &lt;/xs:sequence&gt;</w:t>
      </w:r>
    </w:p>
    <w:p w14:paraId="4F4EA3F0" w14:textId="77777777" w:rsidR="000E44BD" w:rsidRDefault="000E44BD" w:rsidP="000E44BD">
      <w:pPr>
        <w:pStyle w:val="Code"/>
      </w:pPr>
      <w:r>
        <w:t xml:space="preserve">  &lt;/xs:complexType&gt;</w:t>
      </w:r>
    </w:p>
    <w:p w14:paraId="16F4087B" w14:textId="77777777" w:rsidR="000E44BD" w:rsidRDefault="000E44BD" w:rsidP="000E44BD">
      <w:pPr>
        <w:pStyle w:val="Code"/>
      </w:pPr>
    </w:p>
    <w:p w14:paraId="2AF60571" w14:textId="77777777" w:rsidR="000E44BD" w:rsidRDefault="000E44BD" w:rsidP="000E44BD">
      <w:pPr>
        <w:pStyle w:val="Code"/>
      </w:pPr>
      <w:r>
        <w:t xml:space="preserve">  &lt;xs:complexType name="PDHType"&gt;</w:t>
      </w:r>
    </w:p>
    <w:p w14:paraId="3B3B80B7" w14:textId="77777777" w:rsidR="000E44BD" w:rsidRDefault="000E44BD" w:rsidP="000E44BD">
      <w:pPr>
        <w:pStyle w:val="Code"/>
      </w:pPr>
      <w:r>
        <w:t xml:space="preserve">    &lt;xs:choice&gt;</w:t>
      </w:r>
    </w:p>
    <w:p w14:paraId="74C5BCF3" w14:textId="77777777" w:rsidR="000E44BD" w:rsidRDefault="000E44BD" w:rsidP="000E44BD">
      <w:pPr>
        <w:pStyle w:val="Code"/>
      </w:pPr>
      <w:r>
        <w:t xml:space="preserve">      &lt;xs:element name="PDHR" type="EmptyElement"&gt;&lt;/xs:element&gt;</w:t>
      </w:r>
    </w:p>
    <w:p w14:paraId="60EEB9A0" w14:textId="77777777" w:rsidR="000E44BD" w:rsidRDefault="000E44BD" w:rsidP="000E44BD">
      <w:pPr>
        <w:pStyle w:val="Code"/>
      </w:pPr>
      <w:r>
        <w:t xml:space="preserve">      &lt;xs:element name="PDSR" type="PDSRParameters"&gt;&lt;/xs:element&gt;</w:t>
      </w:r>
    </w:p>
    <w:p w14:paraId="41541900" w14:textId="77777777" w:rsidR="000E44BD" w:rsidRDefault="000E44BD" w:rsidP="000E44BD">
      <w:pPr>
        <w:pStyle w:val="Code"/>
      </w:pPr>
      <w:r>
        <w:t xml:space="preserve">    &lt;/xs:choice&gt;</w:t>
      </w:r>
    </w:p>
    <w:p w14:paraId="524FE1BA" w14:textId="77777777" w:rsidR="000E44BD" w:rsidRDefault="000E44BD" w:rsidP="000E44BD">
      <w:pPr>
        <w:pStyle w:val="Code"/>
      </w:pPr>
      <w:r>
        <w:t xml:space="preserve">  &lt;/xs:complexType&gt;</w:t>
      </w:r>
    </w:p>
    <w:p w14:paraId="5D937668" w14:textId="77777777" w:rsidR="000E44BD" w:rsidRDefault="000E44BD" w:rsidP="000E44BD">
      <w:pPr>
        <w:pStyle w:val="Code"/>
      </w:pPr>
    </w:p>
    <w:p w14:paraId="7D326BD0" w14:textId="77777777" w:rsidR="000E44BD" w:rsidRDefault="000E44BD" w:rsidP="000E44BD">
      <w:pPr>
        <w:pStyle w:val="Code"/>
      </w:pPr>
      <w:r>
        <w:t xml:space="preserve">  &lt;xs:complexType name="PDSRParameters"&gt;</w:t>
      </w:r>
    </w:p>
    <w:p w14:paraId="125F0A51" w14:textId="77777777" w:rsidR="000E44BD" w:rsidRDefault="000E44BD" w:rsidP="000E44BD">
      <w:pPr>
        <w:pStyle w:val="Code"/>
      </w:pPr>
      <w:r>
        <w:t xml:space="preserve">    &lt;xs:sequence&gt;</w:t>
      </w:r>
    </w:p>
    <w:p w14:paraId="631B93B9" w14:textId="77777777" w:rsidR="000E44BD" w:rsidRDefault="000E44BD" w:rsidP="000E44BD">
      <w:pPr>
        <w:pStyle w:val="Code"/>
      </w:pPr>
      <w:r>
        <w:t xml:space="preserve">      &lt;xs:element name="PDSRTriggerType" type="PDSRTriggerType" minOccurs="1" maxOccurs="unbounded"&gt;&lt;/xs:element&gt;</w:t>
      </w:r>
    </w:p>
    <w:p w14:paraId="33FF194B" w14:textId="77777777" w:rsidR="000E44BD" w:rsidRDefault="000E44BD" w:rsidP="000E44BD">
      <w:pPr>
        <w:pStyle w:val="Code"/>
      </w:pPr>
      <w:r>
        <w:t xml:space="preserve">    &lt;/xs:sequence&gt;</w:t>
      </w:r>
    </w:p>
    <w:p w14:paraId="5C7A1A1A" w14:textId="77777777" w:rsidR="000E44BD" w:rsidRDefault="000E44BD" w:rsidP="000E44BD">
      <w:pPr>
        <w:pStyle w:val="Code"/>
      </w:pPr>
      <w:r>
        <w:t xml:space="preserve">  &lt;/xs:complexType&gt;</w:t>
      </w:r>
    </w:p>
    <w:p w14:paraId="534838B4" w14:textId="77777777" w:rsidR="000E44BD" w:rsidRDefault="000E44BD" w:rsidP="000E44BD">
      <w:pPr>
        <w:pStyle w:val="Code"/>
      </w:pPr>
    </w:p>
    <w:p w14:paraId="14B42264" w14:textId="77777777" w:rsidR="000E44BD" w:rsidRDefault="000E44BD" w:rsidP="000E44BD">
      <w:pPr>
        <w:pStyle w:val="Code"/>
      </w:pPr>
      <w:r>
        <w:t xml:space="preserve">  &lt;xs:complexType name="PDSRTriggerType"&gt;</w:t>
      </w:r>
    </w:p>
    <w:p w14:paraId="5D98175D" w14:textId="77777777" w:rsidR="000E44BD" w:rsidRDefault="000E44BD" w:rsidP="000E44BD">
      <w:pPr>
        <w:pStyle w:val="Code"/>
      </w:pPr>
      <w:r>
        <w:t xml:space="preserve">    &lt;xs:choice&gt;</w:t>
      </w:r>
    </w:p>
    <w:p w14:paraId="2EC53E1A" w14:textId="77777777" w:rsidR="000E44BD" w:rsidRDefault="000E44BD" w:rsidP="000E44BD">
      <w:pPr>
        <w:pStyle w:val="Code"/>
      </w:pPr>
      <w:r>
        <w:t xml:space="preserve">      &lt;xs:element name="TimerExpiry" type="TimerExpiryInSeconds"&gt;&lt;/xs:element&gt;</w:t>
      </w:r>
    </w:p>
    <w:p w14:paraId="5FEC33D3" w14:textId="77777777" w:rsidR="000E44BD" w:rsidRDefault="000E44BD" w:rsidP="000E44BD">
      <w:pPr>
        <w:pStyle w:val="Code"/>
      </w:pPr>
      <w:r>
        <w:t xml:space="preserve">      &lt;xs:element name="PacketCount" type="xs:nonNegativeInteger"&gt;&lt;/xs:element&gt;</w:t>
      </w:r>
    </w:p>
    <w:p w14:paraId="038D1154" w14:textId="77777777" w:rsidR="000E44BD" w:rsidRDefault="000E44BD" w:rsidP="000E44BD">
      <w:pPr>
        <w:pStyle w:val="Code"/>
      </w:pPr>
      <w:r>
        <w:t xml:space="preserve">      &lt;xs:element name="ByteCount" type="xs:nonNegativeInteger"&gt;&lt;/xs:element&gt;</w:t>
      </w:r>
    </w:p>
    <w:p w14:paraId="55DE77AA" w14:textId="77777777" w:rsidR="000E44BD" w:rsidRDefault="000E44BD" w:rsidP="000E44BD">
      <w:pPr>
        <w:pStyle w:val="Code"/>
      </w:pPr>
      <w:r>
        <w:t xml:space="preserve">    &lt;/xs:choice&gt;</w:t>
      </w:r>
    </w:p>
    <w:p w14:paraId="52A19EC8" w14:textId="77777777" w:rsidR="000E44BD" w:rsidRDefault="000E44BD" w:rsidP="000E44BD">
      <w:pPr>
        <w:pStyle w:val="Code"/>
      </w:pPr>
      <w:r>
        <w:t xml:space="preserve">  &lt;/xs:complexType&gt;</w:t>
      </w:r>
    </w:p>
    <w:p w14:paraId="1D553952" w14:textId="77777777" w:rsidR="000E44BD" w:rsidRDefault="000E44BD" w:rsidP="000E44BD">
      <w:pPr>
        <w:pStyle w:val="Code"/>
      </w:pPr>
    </w:p>
    <w:p w14:paraId="6984D062" w14:textId="77777777" w:rsidR="000E44BD" w:rsidRDefault="000E44BD" w:rsidP="000E44BD">
      <w:pPr>
        <w:pStyle w:val="Code"/>
      </w:pPr>
      <w:r>
        <w:t xml:space="preserve">  &lt;xs:complexType name="SMSFProvisioningExtensions"&gt;</w:t>
      </w:r>
    </w:p>
    <w:p w14:paraId="273B3863" w14:textId="77777777" w:rsidR="000E44BD" w:rsidRDefault="000E44BD" w:rsidP="000E44BD">
      <w:pPr>
        <w:pStyle w:val="Code"/>
      </w:pPr>
      <w:r>
        <w:t xml:space="preserve">    &lt;xs:sequence&gt;</w:t>
      </w:r>
    </w:p>
    <w:p w14:paraId="25EF0050" w14:textId="77777777" w:rsidR="000E44BD" w:rsidRDefault="000E44BD" w:rsidP="000E44BD">
      <w:pPr>
        <w:pStyle w:val="Code"/>
      </w:pPr>
      <w:r>
        <w:t xml:space="preserve">      &lt;xs:element name="TruncateTPUserData" type="EmptyElement" minOccurs="0"&gt;&lt;/xs:element&gt;</w:t>
      </w:r>
    </w:p>
    <w:p w14:paraId="5CEBC870" w14:textId="77777777" w:rsidR="000E44BD" w:rsidRDefault="000E44BD" w:rsidP="000E44BD">
      <w:pPr>
        <w:pStyle w:val="Code"/>
      </w:pPr>
      <w:r>
        <w:t xml:space="preserve">    &lt;/xs:sequence&gt;</w:t>
      </w:r>
    </w:p>
    <w:p w14:paraId="5C75668C" w14:textId="77777777" w:rsidR="000E44BD" w:rsidRDefault="000E44BD" w:rsidP="000E44BD">
      <w:pPr>
        <w:pStyle w:val="Code"/>
      </w:pPr>
      <w:r>
        <w:t xml:space="preserve">  &lt;/xs:complexType&gt;</w:t>
      </w:r>
    </w:p>
    <w:p w14:paraId="1EEBFE59" w14:textId="77777777" w:rsidR="000E44BD" w:rsidRDefault="000E44BD" w:rsidP="000E44BD">
      <w:pPr>
        <w:pStyle w:val="Code"/>
      </w:pPr>
    </w:p>
    <w:p w14:paraId="5E896EFA" w14:textId="77777777" w:rsidR="000E44BD" w:rsidRDefault="000E44BD" w:rsidP="000E44BD">
      <w:pPr>
        <w:pStyle w:val="Code"/>
      </w:pPr>
      <w:r>
        <w:t xml:space="preserve">  &lt;xs:simpleType name="TimerExpiryInSeconds"&gt;</w:t>
      </w:r>
    </w:p>
    <w:p w14:paraId="59735412" w14:textId="77777777" w:rsidR="000E44BD" w:rsidRDefault="000E44BD" w:rsidP="000E44BD">
      <w:pPr>
        <w:pStyle w:val="Code"/>
      </w:pPr>
      <w:r>
        <w:t xml:space="preserve">    &lt;xs:restriction base="xs:nonNegativeInteger"&gt;</w:t>
      </w:r>
    </w:p>
    <w:p w14:paraId="386D1BEB" w14:textId="77777777" w:rsidR="000E44BD" w:rsidRDefault="000E44BD" w:rsidP="000E44BD">
      <w:pPr>
        <w:pStyle w:val="Code"/>
      </w:pPr>
      <w:r>
        <w:t xml:space="preserve">    &lt;/xs:restriction&gt;</w:t>
      </w:r>
    </w:p>
    <w:p w14:paraId="4CD4D6FE" w14:textId="77777777" w:rsidR="000E44BD" w:rsidRDefault="000E44BD" w:rsidP="000E44BD">
      <w:pPr>
        <w:pStyle w:val="Code"/>
      </w:pPr>
      <w:r>
        <w:t xml:space="preserve">  &lt;/xs:simpleType&gt;</w:t>
      </w:r>
    </w:p>
    <w:p w14:paraId="1C48B933" w14:textId="77777777" w:rsidR="000E44BD" w:rsidRDefault="000E44BD" w:rsidP="000E44BD">
      <w:pPr>
        <w:pStyle w:val="Code"/>
      </w:pPr>
    </w:p>
    <w:p w14:paraId="2CF594B9" w14:textId="77777777" w:rsidR="000E44BD" w:rsidRDefault="000E44BD" w:rsidP="000E44BD">
      <w:pPr>
        <w:pStyle w:val="Code"/>
      </w:pPr>
      <w:r>
        <w:t xml:space="preserve">  &lt;xs:complexType name="IdentifierAssociationExtensions"&gt;</w:t>
      </w:r>
    </w:p>
    <w:p w14:paraId="645743B6" w14:textId="77777777" w:rsidR="000E44BD" w:rsidRDefault="000E44BD" w:rsidP="000E44BD">
      <w:pPr>
        <w:pStyle w:val="Code"/>
      </w:pPr>
      <w:r>
        <w:t xml:space="preserve">    &lt;xs:sequence&gt;</w:t>
      </w:r>
    </w:p>
    <w:p w14:paraId="02CD9A67" w14:textId="77777777" w:rsidR="000E44BD" w:rsidRDefault="000E44BD" w:rsidP="000E44BD">
      <w:pPr>
        <w:pStyle w:val="Code"/>
      </w:pPr>
      <w:r>
        <w:t xml:space="preserve">      &lt;xs:element name="IdentifierAssociationEventsGenerated" type="IdentifierAssociationEventsGenerated"&gt;&lt;/xs:element&gt;</w:t>
      </w:r>
    </w:p>
    <w:p w14:paraId="24A90982" w14:textId="77777777" w:rsidR="000E44BD" w:rsidRDefault="000E44BD" w:rsidP="000E44BD">
      <w:pPr>
        <w:pStyle w:val="Code"/>
      </w:pPr>
      <w:r>
        <w:t xml:space="preserve">    &lt;/xs:sequence&gt;</w:t>
      </w:r>
    </w:p>
    <w:p w14:paraId="03DE7A87" w14:textId="77777777" w:rsidR="000E44BD" w:rsidRDefault="000E44BD" w:rsidP="000E44BD">
      <w:pPr>
        <w:pStyle w:val="Code"/>
      </w:pPr>
      <w:r>
        <w:t xml:space="preserve">  &lt;/xs:complexType&gt;</w:t>
      </w:r>
    </w:p>
    <w:p w14:paraId="090F3D4D" w14:textId="77777777" w:rsidR="000E44BD" w:rsidRDefault="000E44BD" w:rsidP="000E44BD">
      <w:pPr>
        <w:pStyle w:val="Code"/>
      </w:pPr>
    </w:p>
    <w:p w14:paraId="28AF658D" w14:textId="77777777" w:rsidR="000E44BD" w:rsidRDefault="000E44BD" w:rsidP="000E44BD">
      <w:pPr>
        <w:pStyle w:val="Code"/>
      </w:pPr>
      <w:r>
        <w:t xml:space="preserve">  &lt;xs:simpleType name="IdentifierAssociationEventsGenerated"&gt;</w:t>
      </w:r>
    </w:p>
    <w:p w14:paraId="6BD79D00" w14:textId="77777777" w:rsidR="000E44BD" w:rsidRDefault="000E44BD" w:rsidP="000E44BD">
      <w:pPr>
        <w:pStyle w:val="Code"/>
      </w:pPr>
      <w:r>
        <w:t xml:space="preserve">    &lt;xs:restriction base="xs:string"&gt;</w:t>
      </w:r>
    </w:p>
    <w:p w14:paraId="49AEED7B" w14:textId="77777777" w:rsidR="000E44BD" w:rsidRDefault="000E44BD" w:rsidP="000E44BD">
      <w:pPr>
        <w:pStyle w:val="Code"/>
      </w:pPr>
      <w:r>
        <w:t xml:space="preserve">      &lt;xs:enumeration value="IdentifierAssociation"&gt;&lt;/xs:enumeration&gt;</w:t>
      </w:r>
    </w:p>
    <w:p w14:paraId="56D9517D" w14:textId="77777777" w:rsidR="000E44BD" w:rsidRDefault="000E44BD" w:rsidP="000E44BD">
      <w:pPr>
        <w:pStyle w:val="Code"/>
      </w:pPr>
      <w:r>
        <w:t xml:space="preserve">      &lt;xs:enumeration value="All"&gt;&lt;/xs:enumeration&gt;</w:t>
      </w:r>
    </w:p>
    <w:p w14:paraId="6A17FF06" w14:textId="77777777" w:rsidR="000E44BD" w:rsidRDefault="000E44BD" w:rsidP="000E44BD">
      <w:pPr>
        <w:pStyle w:val="Code"/>
      </w:pPr>
      <w:r>
        <w:t xml:space="preserve">    &lt;/xs:restriction&gt;</w:t>
      </w:r>
    </w:p>
    <w:p w14:paraId="359F887C" w14:textId="77777777" w:rsidR="000E44BD" w:rsidRDefault="000E44BD" w:rsidP="000E44BD">
      <w:pPr>
        <w:pStyle w:val="Code"/>
      </w:pPr>
      <w:r>
        <w:t xml:space="preserve">  &lt;/xs:simpleType&gt;</w:t>
      </w:r>
    </w:p>
    <w:p w14:paraId="4443C7D3" w14:textId="77777777" w:rsidR="000E44BD" w:rsidRDefault="000E44BD" w:rsidP="000E44BD">
      <w:pPr>
        <w:pStyle w:val="Code"/>
      </w:pPr>
    </w:p>
    <w:p w14:paraId="7755CE21" w14:textId="77777777" w:rsidR="000E44BD" w:rsidRDefault="000E44BD" w:rsidP="000E44BD">
      <w:pPr>
        <w:pStyle w:val="Code"/>
      </w:pPr>
      <w:r>
        <w:t xml:space="preserve">  &lt;xs:element name="IdentityAssociationTargetIdentifier" type="EmptyElement"&gt;&lt;/xs:element&gt;</w:t>
      </w:r>
    </w:p>
    <w:p w14:paraId="31D1B815" w14:textId="77777777" w:rsidR="000E44BD" w:rsidRDefault="000E44BD" w:rsidP="000E44BD">
      <w:pPr>
        <w:pStyle w:val="Code"/>
      </w:pPr>
    </w:p>
    <w:p w14:paraId="558FCD47" w14:textId="77777777" w:rsidR="000E44BD" w:rsidRDefault="000E44BD" w:rsidP="000E44BD">
      <w:pPr>
        <w:pStyle w:val="Code"/>
      </w:pPr>
      <w:r>
        <w:t>&lt;/xs:schema&gt;</w:t>
      </w: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71" w:name="_Toc104996751"/>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04996752"/>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74" w:name="_Toc104996753"/>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04996754"/>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04996755"/>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04996756"/>
      <w:r w:rsidRPr="004D3578">
        <w:t xml:space="preserve">Annex </w:t>
      </w:r>
      <w:r>
        <w:t>E</w:t>
      </w:r>
      <w:r w:rsidRPr="004D3578">
        <w:t xml:space="preserve"> (normative):</w:t>
      </w:r>
      <w:r w:rsidR="002F6AEA">
        <w:br/>
      </w:r>
      <w:r>
        <w:t>XSD Schema for Identity Association</w:t>
      </w:r>
      <w:bookmarkEnd w:id="277"/>
    </w:p>
    <w:p w14:paraId="4EC63CD1" w14:textId="77777777" w:rsidR="00D52B92" w:rsidRPr="00DA2FA5" w:rsidRDefault="00D52B92" w:rsidP="00501DA7">
      <w:pPr>
        <w:pStyle w:val="Code"/>
      </w:pPr>
      <w:r w:rsidRPr="00DA2FA5">
        <w:t>&lt;?xml version="1.0" encoding="utf-8"?&gt;</w:t>
      </w:r>
    </w:p>
    <w:p w14:paraId="26180867" w14:textId="77777777" w:rsidR="00D52B92" w:rsidRPr="00DA2FA5" w:rsidRDefault="00D52B92" w:rsidP="00501DA7">
      <w:pPr>
        <w:pStyle w:val="Code"/>
      </w:pPr>
      <w:r w:rsidRPr="00DA2FA5">
        <w:t>&lt;xs:schema xmlns:xs="http://www.w3.org/2001/XMLSchema"</w:t>
      </w:r>
    </w:p>
    <w:p w14:paraId="7A51BB18" w14:textId="1EC1408E" w:rsidR="00440EB3" w:rsidRPr="00DA2FA5" w:rsidRDefault="00440EB3" w:rsidP="00501DA7">
      <w:pPr>
        <w:pStyle w:val="Code"/>
        <w:rPr>
          <w:lang w:val="de-DE"/>
        </w:rPr>
      </w:pPr>
      <w:r w:rsidRPr="00DA2FA5">
        <w:rPr>
          <w:lang w:val="de-DE"/>
        </w:rPr>
        <w:t xml:space="preserve">           xmlns="urn:3GPP:ns:li:3GPPIdentityExtensions:r16:v</w:t>
      </w:r>
      <w:r w:rsidR="008A2501">
        <w:rPr>
          <w:lang w:val="de-DE"/>
        </w:rPr>
        <w:t>4</w:t>
      </w:r>
      <w:r w:rsidRPr="00DA2FA5">
        <w:rPr>
          <w:lang w:val="de-DE"/>
        </w:rPr>
        <w:t>"</w:t>
      </w:r>
    </w:p>
    <w:p w14:paraId="2C83708C" w14:textId="77777777" w:rsidR="00440EB3" w:rsidRPr="00DA2FA5" w:rsidRDefault="00440EB3" w:rsidP="00501DA7">
      <w:pPr>
        <w:pStyle w:val="Code"/>
        <w:rPr>
          <w:lang w:val="de-DE"/>
        </w:rPr>
      </w:pPr>
      <w:r w:rsidRPr="00DA2FA5">
        <w:rPr>
          <w:lang w:val="de-DE"/>
        </w:rPr>
        <w:t xml:space="preserve">           xmlns:x1="http://uri.etsi.org/03221/X1/2017/10"</w:t>
      </w:r>
    </w:p>
    <w:p w14:paraId="498162D5" w14:textId="77777777" w:rsidR="00440EB3" w:rsidRPr="00DA2FA5" w:rsidRDefault="00440EB3" w:rsidP="00501DA7">
      <w:pPr>
        <w:pStyle w:val="Code"/>
        <w:rPr>
          <w:lang w:val="de-DE"/>
        </w:rPr>
      </w:pPr>
      <w:r w:rsidRPr="00DA2FA5">
        <w:rPr>
          <w:lang w:val="de-DE"/>
        </w:rPr>
        <w:t xml:space="preserve">           xmlns:common="http://uri.etsi.org/03280/common/2017/07"</w:t>
      </w:r>
    </w:p>
    <w:p w14:paraId="03B95329" w14:textId="3C0EA73B" w:rsidR="00440EB3" w:rsidRPr="00DA2FA5" w:rsidRDefault="00440EB3" w:rsidP="00501DA7">
      <w:pPr>
        <w:pStyle w:val="Code"/>
      </w:pPr>
      <w:r w:rsidRPr="00DA2FA5">
        <w:rPr>
          <w:lang w:val="de-DE"/>
        </w:rPr>
        <w:t xml:space="preserve">           </w:t>
      </w:r>
      <w:r w:rsidRPr="00DA2FA5">
        <w:t>targetNamespace="urn:3GPP:ns:li:3GPPIdentityExtensions:r16:v</w:t>
      </w:r>
      <w:r w:rsidR="008A2501">
        <w:t>4</w:t>
      </w:r>
      <w:r w:rsidRPr="00DA2FA5">
        <w:t>"</w:t>
      </w:r>
    </w:p>
    <w:p w14:paraId="77B7EDD5" w14:textId="77777777" w:rsidR="00440EB3" w:rsidRPr="00DA2FA5" w:rsidRDefault="00440EB3" w:rsidP="00501DA7">
      <w:pPr>
        <w:pStyle w:val="Code"/>
      </w:pPr>
      <w:r w:rsidRPr="00DA2FA5">
        <w:t xml:space="preserve">           elementFormDefault="qualified"&gt;</w:t>
      </w:r>
    </w:p>
    <w:p w14:paraId="662C0F72" w14:textId="77777777" w:rsidR="00440EB3" w:rsidRPr="00DA2FA5" w:rsidRDefault="00440EB3" w:rsidP="00501DA7">
      <w:pPr>
        <w:pStyle w:val="Code"/>
      </w:pPr>
    </w:p>
    <w:p w14:paraId="4359670C" w14:textId="77777777" w:rsidR="00440EB3" w:rsidRPr="00DA2FA5" w:rsidRDefault="00440EB3" w:rsidP="00501DA7">
      <w:pPr>
        <w:pStyle w:val="Code"/>
      </w:pPr>
      <w:r w:rsidRPr="00DA2FA5">
        <w:t xml:space="preserve">  &lt;xs:import namespace="http://uri.etsi.org/03221/X1/2017/10"/&gt;</w:t>
      </w:r>
    </w:p>
    <w:p w14:paraId="57D32102" w14:textId="77777777" w:rsidR="00440EB3" w:rsidRPr="00DA2FA5" w:rsidRDefault="00440EB3" w:rsidP="00501DA7">
      <w:pPr>
        <w:pStyle w:val="Code"/>
      </w:pPr>
      <w:r w:rsidRPr="00DA2FA5">
        <w:t xml:space="preserve">  &lt;xs:import namespace="http://uri.etsi.org/03280/common/2017/07"/&gt;</w:t>
      </w:r>
    </w:p>
    <w:p w14:paraId="59A627E9" w14:textId="77777777" w:rsidR="00440EB3" w:rsidRPr="00DA2FA5" w:rsidRDefault="00440EB3" w:rsidP="00501DA7">
      <w:pPr>
        <w:pStyle w:val="Code"/>
      </w:pPr>
    </w:p>
    <w:p w14:paraId="5655FBD8" w14:textId="77777777" w:rsidR="00440EB3" w:rsidRPr="00DA2FA5" w:rsidRDefault="00440EB3" w:rsidP="00501DA7">
      <w:pPr>
        <w:pStyle w:val="Code"/>
      </w:pPr>
      <w:r w:rsidRPr="00DA2FA5">
        <w:t xml:space="preserve">  &lt;xs:complexType name="IdentityAssociationRequest"&gt;</w:t>
      </w:r>
    </w:p>
    <w:p w14:paraId="3BAB8461" w14:textId="77777777" w:rsidR="00440EB3" w:rsidRPr="00DA2FA5" w:rsidRDefault="00440EB3" w:rsidP="00501DA7">
      <w:pPr>
        <w:pStyle w:val="Code"/>
      </w:pPr>
      <w:r w:rsidRPr="00DA2FA5">
        <w:t xml:space="preserve">    &lt;xs:complexContent&gt;</w:t>
      </w:r>
    </w:p>
    <w:p w14:paraId="3E026131" w14:textId="77777777" w:rsidR="00440EB3" w:rsidRPr="00DA2FA5" w:rsidRDefault="00440EB3" w:rsidP="00501DA7">
      <w:pPr>
        <w:pStyle w:val="Code"/>
      </w:pPr>
      <w:r w:rsidRPr="00DA2FA5">
        <w:t xml:space="preserve">      &lt;xs:extension base="x1:X1RequestMessage"&gt;</w:t>
      </w:r>
    </w:p>
    <w:p w14:paraId="49BA153B" w14:textId="77777777" w:rsidR="009550EF" w:rsidRPr="00DA2FA5" w:rsidRDefault="00440EB3" w:rsidP="00501DA7">
      <w:pPr>
        <w:pStyle w:val="Code"/>
        <w:rPr>
          <w:lang w:eastAsia="fr-FR"/>
        </w:rPr>
      </w:pPr>
      <w:r w:rsidRPr="00DA2FA5">
        <w:t xml:space="preserve">        &lt;xs:sequence&gt;</w:t>
      </w:r>
    </w:p>
    <w:p w14:paraId="430286D1" w14:textId="02CD5CEB" w:rsidR="00440EB3" w:rsidRPr="00DA2FA5" w:rsidRDefault="00440EB3" w:rsidP="00501DA7">
      <w:pPr>
        <w:pStyle w:val="Code"/>
      </w:pPr>
      <w:r w:rsidRPr="00DA2FA5">
        <w:t xml:space="preserve">          &lt;xs:element name="RequestDetails" type="RequestDetails"/&gt;</w:t>
      </w:r>
    </w:p>
    <w:p w14:paraId="52FADA5D" w14:textId="77777777" w:rsidR="00440EB3" w:rsidRPr="00DA2FA5" w:rsidRDefault="00440EB3" w:rsidP="00501DA7">
      <w:pPr>
        <w:pStyle w:val="Code"/>
      </w:pPr>
      <w:r w:rsidRPr="00DA2FA5">
        <w:t xml:space="preserve">        &lt;/xs:sequence&gt;</w:t>
      </w:r>
    </w:p>
    <w:p w14:paraId="7C9804D6" w14:textId="77777777" w:rsidR="00440EB3" w:rsidRPr="00DA2FA5" w:rsidRDefault="00440EB3" w:rsidP="00501DA7">
      <w:pPr>
        <w:pStyle w:val="Code"/>
      </w:pPr>
      <w:r w:rsidRPr="00DA2FA5">
        <w:t xml:space="preserve">      &lt;/xs:extension&gt;</w:t>
      </w:r>
    </w:p>
    <w:p w14:paraId="6EFE8AE3" w14:textId="77777777" w:rsidR="00440EB3" w:rsidRPr="00DA2FA5" w:rsidRDefault="00440EB3" w:rsidP="00501DA7">
      <w:pPr>
        <w:pStyle w:val="Code"/>
      </w:pPr>
      <w:r w:rsidRPr="00DA2FA5">
        <w:t xml:space="preserve">    &lt;/xs:complexContent&gt;</w:t>
      </w:r>
    </w:p>
    <w:p w14:paraId="03527F40" w14:textId="77777777" w:rsidR="009550EF" w:rsidRPr="00DA2FA5" w:rsidRDefault="00440EB3" w:rsidP="00501DA7">
      <w:pPr>
        <w:pStyle w:val="Code"/>
        <w:rPr>
          <w:lang w:eastAsia="fr-FR"/>
        </w:rPr>
      </w:pPr>
      <w:r w:rsidRPr="00DA2FA5">
        <w:t xml:space="preserve">  &lt;/xs:complexType&gt;</w:t>
      </w:r>
    </w:p>
    <w:p w14:paraId="5302A1F5" w14:textId="0EE87080" w:rsidR="009550EF" w:rsidRPr="00DA2FA5" w:rsidRDefault="009550EF" w:rsidP="00501DA7">
      <w:pPr>
        <w:pStyle w:val="Code"/>
        <w:rPr>
          <w:lang w:eastAsia="fr-FR"/>
        </w:rPr>
      </w:pPr>
    </w:p>
    <w:p w14:paraId="6036E078" w14:textId="77777777" w:rsidR="00440EB3" w:rsidRPr="00DA2FA5" w:rsidRDefault="00440EB3" w:rsidP="00501DA7">
      <w:pPr>
        <w:pStyle w:val="Code"/>
        <w:rPr>
          <w:lang w:eastAsia="fr-FR"/>
        </w:rPr>
      </w:pPr>
      <w:r w:rsidRPr="00DA2FA5">
        <w:rPr>
          <w:lang w:eastAsia="fr-FR"/>
        </w:rPr>
        <w:t xml:space="preserve">  &lt;xs:complexType name="RequestDetails"&gt;</w:t>
      </w:r>
    </w:p>
    <w:p w14:paraId="344E47B7" w14:textId="77777777" w:rsidR="00440EB3" w:rsidRPr="00DA2FA5" w:rsidRDefault="00440EB3" w:rsidP="00501DA7">
      <w:pPr>
        <w:pStyle w:val="Code"/>
        <w:rPr>
          <w:lang w:eastAsia="fr-FR"/>
        </w:rPr>
      </w:pPr>
      <w:r w:rsidRPr="00DA2FA5">
        <w:rPr>
          <w:lang w:eastAsia="fr-FR"/>
        </w:rPr>
        <w:t xml:space="preserve">    &lt;xs:sequence&gt;</w:t>
      </w:r>
    </w:p>
    <w:p w14:paraId="3A221571" w14:textId="77777777" w:rsidR="00440EB3" w:rsidRPr="00DA2FA5" w:rsidRDefault="00440EB3" w:rsidP="00501DA7">
      <w:pPr>
        <w:pStyle w:val="Code"/>
        <w:rPr>
          <w:lang w:eastAsia="fr-FR"/>
        </w:rPr>
      </w:pPr>
      <w:r w:rsidRPr="00DA2FA5">
        <w:rPr>
          <w:lang w:eastAsia="fr-FR"/>
        </w:rPr>
        <w:t xml:space="preserve">      &lt;xs:element name="Type" type="DictionaryEntry"/&gt;</w:t>
      </w:r>
    </w:p>
    <w:p w14:paraId="489D6159" w14:textId="77777777" w:rsidR="00440EB3" w:rsidRPr="00DA2FA5" w:rsidRDefault="00440EB3" w:rsidP="00501DA7">
      <w:pPr>
        <w:pStyle w:val="Code"/>
        <w:rPr>
          <w:lang w:eastAsia="fr-FR"/>
        </w:rPr>
      </w:pPr>
      <w:r w:rsidRPr="00DA2FA5">
        <w:rPr>
          <w:lang w:eastAsia="fr-FR"/>
        </w:rPr>
        <w:t xml:space="preserve">      &lt;xs:element name="ObservedTime" type="common:QualifiedDateTime"/&gt;</w:t>
      </w:r>
    </w:p>
    <w:p w14:paraId="58AC703E" w14:textId="77777777" w:rsidR="00440EB3" w:rsidRPr="00DA2FA5" w:rsidRDefault="00440EB3" w:rsidP="00501DA7">
      <w:pPr>
        <w:pStyle w:val="Code"/>
        <w:rPr>
          <w:lang w:eastAsia="fr-FR"/>
        </w:rPr>
      </w:pPr>
      <w:r w:rsidRPr="00DA2FA5">
        <w:rPr>
          <w:lang w:eastAsia="fr-FR"/>
        </w:rPr>
        <w:t xml:space="preserve">      &lt;xs:element name="RequestValues" type="RequestValues"/&gt;</w:t>
      </w:r>
    </w:p>
    <w:p w14:paraId="6A5ADD5A" w14:textId="77777777" w:rsidR="00440EB3" w:rsidRPr="00DA2FA5" w:rsidRDefault="00440EB3" w:rsidP="00501DA7">
      <w:pPr>
        <w:pStyle w:val="Code"/>
        <w:rPr>
          <w:lang w:eastAsia="fr-FR"/>
        </w:rPr>
      </w:pPr>
      <w:r w:rsidRPr="00DA2FA5">
        <w:rPr>
          <w:lang w:eastAsia="fr-FR"/>
        </w:rPr>
        <w:t xml:space="preserve">    &lt;/xs:sequence&gt;</w:t>
      </w:r>
    </w:p>
    <w:p w14:paraId="19E1CDDC" w14:textId="77777777" w:rsidR="009550EF" w:rsidRPr="00DA2FA5" w:rsidRDefault="00440EB3" w:rsidP="00501DA7">
      <w:pPr>
        <w:pStyle w:val="Code"/>
        <w:rPr>
          <w:lang w:eastAsia="fr-FR"/>
        </w:rPr>
      </w:pPr>
      <w:r w:rsidRPr="00DA2FA5">
        <w:rPr>
          <w:lang w:eastAsia="fr-FR"/>
        </w:rPr>
        <w:t xml:space="preserve">  &lt;/xs:complexType&gt;</w:t>
      </w:r>
    </w:p>
    <w:p w14:paraId="051F4070" w14:textId="77777777" w:rsidR="009550EF" w:rsidRPr="00DA2FA5" w:rsidRDefault="009550EF" w:rsidP="00501DA7">
      <w:pPr>
        <w:pStyle w:val="Code"/>
        <w:rPr>
          <w:lang w:eastAsia="fr-FR"/>
        </w:rPr>
      </w:pPr>
    </w:p>
    <w:p w14:paraId="5048A1BF" w14:textId="77777777" w:rsidR="00440EB3" w:rsidRPr="00DA2FA5" w:rsidRDefault="00440EB3" w:rsidP="00501DA7">
      <w:pPr>
        <w:pStyle w:val="Code"/>
        <w:rPr>
          <w:lang w:eastAsia="fr-FR"/>
        </w:rPr>
      </w:pPr>
      <w:r w:rsidRPr="00DA2FA5">
        <w:rPr>
          <w:lang w:eastAsia="fr-FR"/>
        </w:rPr>
        <w:t xml:space="preserve">  &lt;xs:complexType name="RequestValues"&gt;</w:t>
      </w:r>
    </w:p>
    <w:p w14:paraId="0D720DE8" w14:textId="77777777" w:rsidR="00440EB3" w:rsidRPr="00DA2FA5" w:rsidRDefault="00440EB3" w:rsidP="00501DA7">
      <w:pPr>
        <w:pStyle w:val="Code"/>
        <w:rPr>
          <w:lang w:eastAsia="fr-FR"/>
        </w:rPr>
      </w:pPr>
      <w:r w:rsidRPr="00DA2FA5">
        <w:rPr>
          <w:lang w:eastAsia="fr-FR"/>
        </w:rPr>
        <w:t xml:space="preserve">    &lt;xs:sequence&gt;</w:t>
      </w:r>
    </w:p>
    <w:p w14:paraId="6B8C37DF" w14:textId="77777777" w:rsidR="00440EB3" w:rsidRPr="00DA2FA5" w:rsidRDefault="00440EB3" w:rsidP="00501DA7">
      <w:pPr>
        <w:pStyle w:val="Code"/>
        <w:rPr>
          <w:lang w:eastAsia="fr-FR"/>
        </w:rPr>
      </w:pPr>
      <w:r w:rsidRPr="00DA2FA5">
        <w:rPr>
          <w:lang w:eastAsia="fr-FR"/>
        </w:rPr>
        <w:t xml:space="preserve">      &lt;xs:element name="RequestValue" type="RequestValue" maxOccurs="unbounded"/&gt;</w:t>
      </w:r>
    </w:p>
    <w:p w14:paraId="7D4867DC" w14:textId="77777777" w:rsidR="00440EB3" w:rsidRPr="00DA2FA5" w:rsidRDefault="00440EB3" w:rsidP="00501DA7">
      <w:pPr>
        <w:pStyle w:val="Code"/>
        <w:rPr>
          <w:lang w:eastAsia="fr-FR"/>
        </w:rPr>
      </w:pPr>
      <w:r w:rsidRPr="00DA2FA5">
        <w:rPr>
          <w:lang w:eastAsia="fr-FR"/>
        </w:rPr>
        <w:t xml:space="preserve">    &lt;/xs:sequence&gt;</w:t>
      </w:r>
    </w:p>
    <w:p w14:paraId="4402ECA0" w14:textId="77777777" w:rsidR="009550EF" w:rsidRPr="00DA2FA5" w:rsidRDefault="00440EB3" w:rsidP="00501DA7">
      <w:pPr>
        <w:pStyle w:val="Code"/>
        <w:rPr>
          <w:lang w:eastAsia="fr-FR"/>
        </w:rPr>
      </w:pPr>
      <w:r w:rsidRPr="00DA2FA5">
        <w:rPr>
          <w:lang w:eastAsia="fr-FR"/>
        </w:rPr>
        <w:t xml:space="preserve">  &lt;/xs:complexType&gt;</w:t>
      </w:r>
    </w:p>
    <w:p w14:paraId="773C6298" w14:textId="3F3C9BF4" w:rsidR="00440EB3" w:rsidRPr="00DA2FA5" w:rsidRDefault="00440EB3" w:rsidP="00501DA7">
      <w:pPr>
        <w:pStyle w:val="Code"/>
        <w:rPr>
          <w:lang w:eastAsia="fr-FR"/>
        </w:rPr>
      </w:pPr>
    </w:p>
    <w:p w14:paraId="629F60E5" w14:textId="77777777" w:rsidR="00440EB3" w:rsidRPr="00DA2FA5" w:rsidRDefault="00440EB3" w:rsidP="00501DA7">
      <w:pPr>
        <w:pStyle w:val="Code"/>
        <w:rPr>
          <w:lang w:eastAsia="fr-FR"/>
        </w:rPr>
      </w:pPr>
      <w:r w:rsidRPr="00DA2FA5">
        <w:rPr>
          <w:lang w:eastAsia="fr-FR"/>
        </w:rPr>
        <w:t xml:space="preserve">  &lt;xs:complexType name="RequestValue"&gt;</w:t>
      </w:r>
    </w:p>
    <w:p w14:paraId="17551ED0" w14:textId="77777777" w:rsidR="00440EB3" w:rsidRPr="00DA2FA5" w:rsidRDefault="00440EB3" w:rsidP="00501DA7">
      <w:pPr>
        <w:pStyle w:val="Code"/>
        <w:rPr>
          <w:lang w:eastAsia="fr-FR"/>
        </w:rPr>
      </w:pPr>
      <w:r w:rsidRPr="00DA2FA5">
        <w:rPr>
          <w:lang w:eastAsia="fr-FR"/>
        </w:rPr>
        <w:t xml:space="preserve">    &lt;xs:sequence&gt;</w:t>
      </w:r>
    </w:p>
    <w:p w14:paraId="378BE170" w14:textId="77777777" w:rsidR="00440EB3" w:rsidRPr="00DA2FA5" w:rsidRDefault="00440EB3" w:rsidP="00501DA7">
      <w:pPr>
        <w:pStyle w:val="Code"/>
        <w:rPr>
          <w:lang w:eastAsia="fr-FR"/>
        </w:rPr>
      </w:pPr>
      <w:r w:rsidRPr="00DA2FA5">
        <w:rPr>
          <w:lang w:eastAsia="fr-FR"/>
        </w:rPr>
        <w:t xml:space="preserve">      &lt;xs:element name="FormatType" type="FormatType"/&gt;</w:t>
      </w:r>
    </w:p>
    <w:p w14:paraId="0C54514B"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:LongString"/&gt;</w:t>
      </w:r>
    </w:p>
    <w:p w14:paraId="797ECB96" w14:textId="77777777" w:rsidR="005A240F" w:rsidRPr="00DA2FA5" w:rsidRDefault="00440EB3" w:rsidP="00501DA7">
      <w:pPr>
        <w:pStyle w:val="Code"/>
      </w:pPr>
      <w:r w:rsidRPr="00DA2FA5">
        <w:rPr>
          <w:lang w:eastAsia="fr-FR"/>
        </w:rPr>
        <w:t xml:space="preserve">    &lt;/xs:sequence&gt;</w:t>
      </w:r>
    </w:p>
    <w:p w14:paraId="5F10A1A4" w14:textId="105533DA" w:rsidR="00440EB3" w:rsidRPr="00DA2FA5" w:rsidRDefault="00440EB3" w:rsidP="00501DA7">
      <w:pPr>
        <w:pStyle w:val="Code"/>
      </w:pPr>
      <w:r w:rsidRPr="00DA2FA5">
        <w:rPr>
          <w:lang w:eastAsia="fr-FR"/>
        </w:rPr>
        <w:t xml:space="preserve">  &lt;/xs:complexType&gt;</w:t>
      </w:r>
    </w:p>
    <w:p w14:paraId="0E333BD4" w14:textId="77777777" w:rsidR="005A240F" w:rsidRPr="00DA2FA5" w:rsidRDefault="005A240F" w:rsidP="00501DA7">
      <w:pPr>
        <w:pStyle w:val="Code"/>
      </w:pPr>
    </w:p>
    <w:p w14:paraId="14A5C4CE" w14:textId="77777777" w:rsidR="00440EB3" w:rsidRPr="00DA2FA5" w:rsidRDefault="00440EB3" w:rsidP="00501DA7">
      <w:pPr>
        <w:pStyle w:val="Code"/>
        <w:rPr>
          <w:lang w:eastAsia="fr-FR"/>
        </w:rPr>
      </w:pPr>
      <w:r w:rsidRPr="00DA2FA5">
        <w:rPr>
          <w:lang w:eastAsia="fr-FR"/>
        </w:rPr>
        <w:t xml:space="preserve">  &lt;xs:complexType name="FormatType"&gt;</w:t>
      </w:r>
    </w:p>
    <w:p w14:paraId="367BE0C3" w14:textId="77777777" w:rsidR="00440EB3" w:rsidRPr="00DA2FA5" w:rsidRDefault="00440EB3" w:rsidP="00501DA7">
      <w:pPr>
        <w:pStyle w:val="Code"/>
        <w:rPr>
          <w:lang w:eastAsia="fr-FR"/>
        </w:rPr>
      </w:pPr>
      <w:r w:rsidRPr="00DA2FA5">
        <w:rPr>
          <w:lang w:eastAsia="fr-FR"/>
        </w:rPr>
        <w:t xml:space="preserve">    &lt;xs:sequence&gt;</w:t>
      </w:r>
    </w:p>
    <w:p w14:paraId="496A6F15" w14:textId="77777777" w:rsidR="00440EB3" w:rsidRPr="00DA2FA5" w:rsidRDefault="00440EB3" w:rsidP="00501DA7">
      <w:pPr>
        <w:pStyle w:val="Code"/>
        <w:rPr>
          <w:lang w:eastAsia="fr-FR"/>
        </w:rPr>
      </w:pPr>
      <w:r w:rsidRPr="00DA2FA5">
        <w:rPr>
          <w:lang w:eastAsia="fr-FR"/>
        </w:rPr>
        <w:t xml:space="preserve">      &lt;xs:element name="FormatOwner" type="</w:t>
      </w:r>
      <w:r w:rsidRPr="00DA2FA5">
        <w:t>common</w:t>
      </w:r>
      <w:r w:rsidRPr="00DA2FA5">
        <w:rPr>
          <w:lang w:eastAsia="fr-FR"/>
        </w:rPr>
        <w:t>:ShortString"/&gt;</w:t>
      </w:r>
    </w:p>
    <w:p w14:paraId="13345518" w14:textId="77777777" w:rsidR="00440EB3" w:rsidRPr="00DA2FA5" w:rsidRDefault="00440EB3" w:rsidP="00501DA7">
      <w:pPr>
        <w:pStyle w:val="Code"/>
        <w:rPr>
          <w:lang w:eastAsia="fr-FR"/>
        </w:rPr>
      </w:pPr>
      <w:r w:rsidRPr="00DA2FA5">
        <w:rPr>
          <w:lang w:eastAsia="fr-FR"/>
        </w:rPr>
        <w:t xml:space="preserve">      &lt;xs:element name="FormatName" type="</w:t>
      </w:r>
      <w:r w:rsidRPr="00DA2FA5">
        <w:t>common</w:t>
      </w:r>
      <w:r w:rsidRPr="00DA2FA5">
        <w:rPr>
          <w:lang w:eastAsia="fr-FR"/>
        </w:rPr>
        <w:t>:ShortString"/&gt;</w:t>
      </w:r>
    </w:p>
    <w:p w14:paraId="59B132BD" w14:textId="77777777" w:rsidR="00440EB3" w:rsidRPr="00DA2FA5" w:rsidRDefault="00440EB3" w:rsidP="00501DA7">
      <w:pPr>
        <w:pStyle w:val="Code"/>
        <w:rPr>
          <w:lang w:eastAsia="fr-FR"/>
        </w:rPr>
      </w:pPr>
      <w:r w:rsidRPr="00DA2FA5">
        <w:rPr>
          <w:lang w:eastAsia="fr-FR"/>
        </w:rPr>
        <w:t xml:space="preserve">    &lt;/xs:sequence&gt;</w:t>
      </w:r>
    </w:p>
    <w:p w14:paraId="6E960A94" w14:textId="77777777" w:rsidR="005A240F" w:rsidRPr="00DA2FA5" w:rsidRDefault="00440EB3" w:rsidP="00501DA7">
      <w:pPr>
        <w:pStyle w:val="Code"/>
      </w:pPr>
      <w:r w:rsidRPr="00DA2FA5">
        <w:rPr>
          <w:lang w:eastAsia="fr-FR"/>
        </w:rPr>
        <w:t xml:space="preserve">  &lt;/xs:complexType&gt;</w:t>
      </w:r>
    </w:p>
    <w:p w14:paraId="7477BE6C" w14:textId="0D20C39C" w:rsidR="005A240F" w:rsidRPr="00DA2FA5" w:rsidRDefault="005A240F" w:rsidP="00501DA7">
      <w:pPr>
        <w:pStyle w:val="Code"/>
      </w:pPr>
    </w:p>
    <w:p w14:paraId="0E375CA9" w14:textId="77777777" w:rsidR="00440EB3" w:rsidRPr="00DA2FA5" w:rsidRDefault="00440EB3" w:rsidP="00501DA7">
      <w:pPr>
        <w:pStyle w:val="Code"/>
        <w:rPr>
          <w:lang w:eastAsia="fr-FR"/>
        </w:rPr>
      </w:pPr>
      <w:r w:rsidRPr="00DA2FA5">
        <w:rPr>
          <w:lang w:eastAsia="fr-FR"/>
        </w:rPr>
        <w:t xml:space="preserve">  &lt;xs:complexType name="DictionaryEntry"&gt;</w:t>
      </w:r>
    </w:p>
    <w:p w14:paraId="7CEA73B1" w14:textId="77777777" w:rsidR="00440EB3" w:rsidRPr="00DA2FA5" w:rsidRDefault="00440EB3" w:rsidP="00501DA7">
      <w:pPr>
        <w:pStyle w:val="Code"/>
        <w:rPr>
          <w:lang w:eastAsia="fr-FR"/>
        </w:rPr>
      </w:pPr>
      <w:r w:rsidRPr="00DA2FA5">
        <w:rPr>
          <w:lang w:eastAsia="fr-FR"/>
        </w:rPr>
        <w:t xml:space="preserve">    &lt;xs:sequence&gt;</w:t>
      </w:r>
    </w:p>
    <w:p w14:paraId="49654543" w14:textId="77777777" w:rsidR="00440EB3" w:rsidRPr="00DA2FA5" w:rsidRDefault="00440EB3" w:rsidP="00501DA7">
      <w:pPr>
        <w:pStyle w:val="Code"/>
        <w:rPr>
          <w:lang w:eastAsia="fr-FR"/>
        </w:rPr>
      </w:pPr>
      <w:r w:rsidRPr="00DA2FA5">
        <w:rPr>
          <w:lang w:eastAsia="fr-FR"/>
        </w:rPr>
        <w:t xml:space="preserve">      &lt;xs:element name="Owner" type="</w:t>
      </w:r>
      <w:r w:rsidRPr="00DA2FA5">
        <w:t>common</w:t>
      </w:r>
      <w:r w:rsidRPr="00DA2FA5">
        <w:rPr>
          <w:lang w:eastAsia="fr-FR"/>
        </w:rPr>
        <w:t>:ShortString"/&gt;</w:t>
      </w:r>
    </w:p>
    <w:p w14:paraId="4D1EEDD6" w14:textId="77777777" w:rsidR="00440EB3" w:rsidRPr="00DA2FA5" w:rsidRDefault="00440EB3" w:rsidP="00501DA7">
      <w:pPr>
        <w:pStyle w:val="Code"/>
        <w:rPr>
          <w:lang w:eastAsia="fr-FR"/>
        </w:rPr>
      </w:pPr>
      <w:r w:rsidRPr="00DA2FA5">
        <w:rPr>
          <w:lang w:eastAsia="fr-FR"/>
        </w:rPr>
        <w:t xml:space="preserve">      &lt;xs:element name="Name" type="</w:t>
      </w:r>
      <w:r w:rsidRPr="00DA2FA5">
        <w:t>common</w:t>
      </w:r>
      <w:r w:rsidRPr="00DA2FA5">
        <w:rPr>
          <w:lang w:eastAsia="fr-FR"/>
        </w:rPr>
        <w:t>:ShortString"/&gt;</w:t>
      </w:r>
    </w:p>
    <w:p w14:paraId="3697040F"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:ShortString"/&gt;</w:t>
      </w:r>
    </w:p>
    <w:p w14:paraId="5A837AB4" w14:textId="77777777" w:rsidR="00440EB3" w:rsidRPr="00DA2FA5" w:rsidRDefault="00440EB3" w:rsidP="00501DA7">
      <w:pPr>
        <w:pStyle w:val="Code"/>
        <w:rPr>
          <w:lang w:eastAsia="fr-FR"/>
        </w:rPr>
      </w:pPr>
      <w:r w:rsidRPr="00DA2FA5">
        <w:rPr>
          <w:lang w:eastAsia="fr-FR"/>
        </w:rPr>
        <w:t xml:space="preserve">    &lt;/xs:sequence&gt;</w:t>
      </w:r>
    </w:p>
    <w:p w14:paraId="010741A2" w14:textId="77777777" w:rsidR="00440EB3" w:rsidRPr="00DA2FA5" w:rsidRDefault="00440EB3" w:rsidP="00501DA7">
      <w:pPr>
        <w:pStyle w:val="Code"/>
        <w:rPr>
          <w:lang w:eastAsia="fr-FR"/>
        </w:rPr>
      </w:pPr>
      <w:r w:rsidRPr="00DA2FA5">
        <w:rPr>
          <w:lang w:eastAsia="fr-FR"/>
        </w:rPr>
        <w:t xml:space="preserve">  &lt;/xs:complexType&gt;</w:t>
      </w:r>
    </w:p>
    <w:p w14:paraId="0E6D8918" w14:textId="77777777" w:rsidR="00440EB3" w:rsidRPr="00DA2FA5" w:rsidRDefault="00440EB3" w:rsidP="00501DA7">
      <w:pPr>
        <w:pStyle w:val="Code"/>
      </w:pPr>
    </w:p>
    <w:p w14:paraId="1B311BC3" w14:textId="77777777" w:rsidR="00440EB3" w:rsidRPr="00DA2FA5" w:rsidRDefault="00440EB3" w:rsidP="00501DA7">
      <w:pPr>
        <w:pStyle w:val="Code"/>
      </w:pPr>
      <w:r w:rsidRPr="00DA2FA5">
        <w:t xml:space="preserve">  &lt;xs:complexType name="IdentityAssociationResponse"&gt;</w:t>
      </w:r>
    </w:p>
    <w:p w14:paraId="4602D61A" w14:textId="77777777" w:rsidR="00440EB3" w:rsidRPr="00DA2FA5" w:rsidRDefault="00440EB3" w:rsidP="00501DA7">
      <w:pPr>
        <w:pStyle w:val="Code"/>
      </w:pPr>
      <w:r w:rsidRPr="00DA2FA5">
        <w:t xml:space="preserve">    &lt;xs:complexContent&gt;</w:t>
      </w:r>
    </w:p>
    <w:p w14:paraId="75DC85DC" w14:textId="77777777" w:rsidR="00440EB3" w:rsidRPr="00DA2FA5" w:rsidRDefault="00440EB3" w:rsidP="00501DA7">
      <w:pPr>
        <w:pStyle w:val="Code"/>
      </w:pPr>
      <w:r w:rsidRPr="00DA2FA5">
        <w:t xml:space="preserve">      &lt;xs:extension base="x1:X1ResponseMessage"&gt;</w:t>
      </w:r>
    </w:p>
    <w:p w14:paraId="28084C59" w14:textId="77777777" w:rsidR="00440EB3" w:rsidRPr="00DA2FA5" w:rsidRDefault="00440EB3" w:rsidP="00501DA7">
      <w:pPr>
        <w:pStyle w:val="Code"/>
      </w:pPr>
      <w:r w:rsidRPr="00DA2FA5">
        <w:t xml:space="preserve">        &lt;xs:sequence&gt;</w:t>
      </w:r>
    </w:p>
    <w:p w14:paraId="6165BCE2" w14:textId="77777777" w:rsidR="00440EB3" w:rsidRPr="00DA2FA5" w:rsidRDefault="00440EB3" w:rsidP="00501DA7">
      <w:pPr>
        <w:pStyle w:val="Code"/>
      </w:pPr>
      <w:r w:rsidRPr="00DA2FA5">
        <w:t xml:space="preserve">          &lt;xs:element name="ResponseDetails" type="IdentityResponseDetails"/&gt;</w:t>
      </w:r>
    </w:p>
    <w:p w14:paraId="170C200B" w14:textId="77777777" w:rsidR="00440EB3" w:rsidRPr="00DA2FA5" w:rsidRDefault="00440EB3" w:rsidP="00501DA7">
      <w:pPr>
        <w:pStyle w:val="Code"/>
      </w:pPr>
      <w:r w:rsidRPr="00DA2FA5">
        <w:t xml:space="preserve">        &lt;/xs:sequence&gt;</w:t>
      </w:r>
    </w:p>
    <w:p w14:paraId="4735F5BA" w14:textId="77777777" w:rsidR="00440EB3" w:rsidRPr="00DA2FA5" w:rsidRDefault="00440EB3" w:rsidP="00501DA7">
      <w:pPr>
        <w:pStyle w:val="Code"/>
      </w:pPr>
      <w:r w:rsidRPr="00DA2FA5">
        <w:t xml:space="preserve">      &lt;/xs:extension&gt;</w:t>
      </w:r>
    </w:p>
    <w:p w14:paraId="7C20AF18" w14:textId="77777777" w:rsidR="00440EB3" w:rsidRPr="00DA2FA5" w:rsidRDefault="00440EB3" w:rsidP="00501DA7">
      <w:pPr>
        <w:pStyle w:val="Code"/>
      </w:pPr>
      <w:r w:rsidRPr="00DA2FA5">
        <w:t xml:space="preserve">    &lt;/xs:complexContent&gt;</w:t>
      </w:r>
    </w:p>
    <w:p w14:paraId="0CEA1359" w14:textId="77777777" w:rsidR="00440EB3" w:rsidRPr="00DA2FA5" w:rsidRDefault="00440EB3" w:rsidP="00501DA7">
      <w:pPr>
        <w:pStyle w:val="Code"/>
      </w:pPr>
      <w:r w:rsidRPr="00DA2FA5">
        <w:t xml:space="preserve">  &lt;/xs:complexType&gt;</w:t>
      </w:r>
    </w:p>
    <w:p w14:paraId="0AF4F8E7" w14:textId="77777777" w:rsidR="00440EB3" w:rsidRPr="00DA2FA5" w:rsidRDefault="00440EB3" w:rsidP="00501DA7">
      <w:pPr>
        <w:pStyle w:val="Code"/>
      </w:pPr>
    </w:p>
    <w:p w14:paraId="26C31774" w14:textId="77777777" w:rsidR="001B43E1" w:rsidRPr="00DA2FA5" w:rsidRDefault="00440EB3" w:rsidP="00501DA7">
      <w:pPr>
        <w:pStyle w:val="Code"/>
        <w:rPr>
          <w:lang w:eastAsia="fr-FR"/>
        </w:rPr>
      </w:pPr>
      <w:r w:rsidRPr="00DA2FA5">
        <w:t>&lt;xs:element name="LIHIQRResponse" type="IdentityResponseDetails"/&gt;</w:t>
      </w:r>
    </w:p>
    <w:p w14:paraId="7325266D" w14:textId="77777777" w:rsidR="00E75B73" w:rsidRPr="00DA2FA5" w:rsidRDefault="00E75B73" w:rsidP="00501DA7">
      <w:pPr>
        <w:pStyle w:val="Code"/>
      </w:pPr>
    </w:p>
    <w:p w14:paraId="01141E99" w14:textId="11E401C9" w:rsidR="00440EB3" w:rsidRPr="00DA2FA5" w:rsidRDefault="00440EB3" w:rsidP="00501DA7">
      <w:pPr>
        <w:pStyle w:val="Code"/>
      </w:pPr>
      <w:r w:rsidRPr="00DA2FA5">
        <w:t>&lt;xs:complexType name="IdentityResponseDetails"&gt;</w:t>
      </w:r>
    </w:p>
    <w:p w14:paraId="7BE67D9D" w14:textId="77777777" w:rsidR="00440EB3" w:rsidRPr="00DA2FA5" w:rsidRDefault="00440EB3" w:rsidP="00501DA7">
      <w:pPr>
        <w:pStyle w:val="Code"/>
      </w:pPr>
      <w:r w:rsidRPr="00DA2FA5">
        <w:t xml:space="preserve">    &lt;xs:sequence&gt;</w:t>
      </w:r>
    </w:p>
    <w:p w14:paraId="546DEC6B" w14:textId="77777777" w:rsidR="00440EB3" w:rsidRPr="00DA2FA5" w:rsidRDefault="00440EB3" w:rsidP="00501DA7">
      <w:pPr>
        <w:pStyle w:val="Code"/>
      </w:pPr>
      <w:r w:rsidRPr="00DA2FA5">
        <w:t xml:space="preserve">      &lt;xs:element name="Associations" type="IdentityAssociationRecords"/&gt;</w:t>
      </w:r>
    </w:p>
    <w:p w14:paraId="181397F8" w14:textId="77777777" w:rsidR="00440EB3" w:rsidRPr="00DA2FA5" w:rsidRDefault="00440EB3" w:rsidP="00501DA7">
      <w:pPr>
        <w:pStyle w:val="Code"/>
      </w:pPr>
      <w:r w:rsidRPr="00DA2FA5">
        <w:t xml:space="preserve">    &lt;/xs:sequence&gt;</w:t>
      </w:r>
    </w:p>
    <w:p w14:paraId="42B9C96E" w14:textId="77777777" w:rsidR="00440EB3" w:rsidRPr="00DA2FA5" w:rsidRDefault="00440EB3" w:rsidP="00501DA7">
      <w:pPr>
        <w:pStyle w:val="Code"/>
      </w:pPr>
      <w:r w:rsidRPr="00DA2FA5">
        <w:t xml:space="preserve">  &lt;/xs:complexType&gt;</w:t>
      </w:r>
    </w:p>
    <w:p w14:paraId="6C714D9C" w14:textId="77777777" w:rsidR="00440EB3" w:rsidRPr="00DA2FA5" w:rsidRDefault="00440EB3" w:rsidP="00501DA7">
      <w:pPr>
        <w:pStyle w:val="Code"/>
      </w:pPr>
    </w:p>
    <w:p w14:paraId="51BB52E8" w14:textId="77777777" w:rsidR="00440EB3" w:rsidRPr="00DA2FA5" w:rsidRDefault="00440EB3" w:rsidP="00501DA7">
      <w:pPr>
        <w:pStyle w:val="Code"/>
      </w:pPr>
      <w:r w:rsidRPr="00DA2FA5">
        <w:t xml:space="preserve">  &lt;xs:complexType name="IdentityAssociationRecords"&gt;</w:t>
      </w:r>
    </w:p>
    <w:p w14:paraId="1A68643A" w14:textId="77777777" w:rsidR="00440EB3" w:rsidRPr="00DA2FA5" w:rsidRDefault="00440EB3" w:rsidP="00501DA7">
      <w:pPr>
        <w:pStyle w:val="Code"/>
      </w:pPr>
      <w:r w:rsidRPr="00DA2FA5">
        <w:t xml:space="preserve">    &lt;xs:sequence&gt;</w:t>
      </w:r>
    </w:p>
    <w:p w14:paraId="31D9C5A9" w14:textId="77777777" w:rsidR="00440EB3" w:rsidRPr="00DA2FA5" w:rsidRDefault="00440EB3" w:rsidP="00501DA7">
      <w:pPr>
        <w:pStyle w:val="Code"/>
      </w:pPr>
      <w:r w:rsidRPr="00DA2FA5">
        <w:t xml:space="preserve">      &lt;xs:element name="IdentityAssociationRecord" type="IdentityAssociationRecord" minOccurs="0" maxOccurs="unbounded"/&gt;</w:t>
      </w:r>
    </w:p>
    <w:p w14:paraId="0A80ADE7" w14:textId="77777777" w:rsidR="00440EB3" w:rsidRPr="00DA2FA5" w:rsidRDefault="00440EB3" w:rsidP="00501DA7">
      <w:pPr>
        <w:pStyle w:val="Code"/>
      </w:pPr>
      <w:r w:rsidRPr="00DA2FA5">
        <w:t xml:space="preserve">    &lt;/xs:sequence&gt;</w:t>
      </w:r>
    </w:p>
    <w:p w14:paraId="059C31AA" w14:textId="77777777" w:rsidR="00440EB3" w:rsidRPr="00DA2FA5" w:rsidRDefault="00440EB3" w:rsidP="00501DA7">
      <w:pPr>
        <w:pStyle w:val="Code"/>
      </w:pPr>
      <w:r w:rsidRPr="00DA2FA5">
        <w:t xml:space="preserve">  &lt;/xs:complexType&gt;</w:t>
      </w:r>
    </w:p>
    <w:p w14:paraId="542A09D1" w14:textId="77777777" w:rsidR="00440EB3" w:rsidRPr="00DA2FA5" w:rsidRDefault="00440EB3" w:rsidP="00501DA7">
      <w:pPr>
        <w:pStyle w:val="Code"/>
      </w:pPr>
    </w:p>
    <w:p w14:paraId="6BC78691" w14:textId="77777777" w:rsidR="00440EB3" w:rsidRPr="00DA2FA5" w:rsidRDefault="00440EB3" w:rsidP="00501DA7">
      <w:pPr>
        <w:pStyle w:val="Code"/>
      </w:pPr>
      <w:r w:rsidRPr="00DA2FA5">
        <w:t xml:space="preserve">  &lt;xs:complexType name="IdentityAssociationRecord"&gt;</w:t>
      </w:r>
    </w:p>
    <w:p w14:paraId="60825B3D" w14:textId="77777777" w:rsidR="00440EB3" w:rsidRPr="00DA2FA5" w:rsidRDefault="00440EB3" w:rsidP="00501DA7">
      <w:pPr>
        <w:pStyle w:val="Code"/>
      </w:pPr>
      <w:r w:rsidRPr="00DA2FA5">
        <w:t xml:space="preserve">    &lt;xs:sequence&gt;</w:t>
      </w:r>
    </w:p>
    <w:p w14:paraId="03F32907" w14:textId="77777777" w:rsidR="00440EB3" w:rsidRPr="00DA2FA5" w:rsidRDefault="00440EB3" w:rsidP="00501DA7">
      <w:pPr>
        <w:pStyle w:val="Code"/>
      </w:pPr>
      <w:r w:rsidRPr="00DA2FA5">
        <w:t xml:space="preserve">      &lt;xs:element name="SUPI" type="SUPI"/&gt;</w:t>
      </w:r>
    </w:p>
    <w:p w14:paraId="22799A4E" w14:textId="4058B9D4" w:rsidR="00440EB3" w:rsidRPr="00DA2FA5" w:rsidRDefault="006A3FE8" w:rsidP="00501DA7">
      <w:pPr>
        <w:pStyle w:val="Code"/>
      </w:pPr>
      <w:r w:rsidRPr="00DA2FA5">
        <w:t xml:space="preserve">      </w:t>
      </w:r>
      <w:r w:rsidR="00440EB3" w:rsidRPr="00DA2FA5">
        <w:t>&lt;xs:element name="SUCI" type="SUCI" minOccurs="0"/&gt;</w:t>
      </w:r>
    </w:p>
    <w:p w14:paraId="2E2174FC" w14:textId="77777777" w:rsidR="00440EB3" w:rsidRPr="00DA2FA5" w:rsidRDefault="00440EB3" w:rsidP="00501DA7">
      <w:pPr>
        <w:pStyle w:val="Code"/>
      </w:pPr>
      <w:r w:rsidRPr="00DA2FA5">
        <w:t xml:space="preserve">      &lt;xs:element name="FiveGGUTI" type="FiveGGUTI"/&gt;</w:t>
      </w:r>
    </w:p>
    <w:p w14:paraId="5491A86F" w14:textId="77777777" w:rsidR="00440EB3" w:rsidRPr="00DA2FA5" w:rsidRDefault="00440EB3" w:rsidP="00501DA7">
      <w:pPr>
        <w:pStyle w:val="Code"/>
      </w:pPr>
      <w:r w:rsidRPr="00DA2FA5">
        <w:t xml:space="preserve">      &lt;xs:element name="PEI" type="PEI" minOccurs="0"/&gt;</w:t>
      </w:r>
    </w:p>
    <w:p w14:paraId="72F78FB3" w14:textId="77777777" w:rsidR="00440EB3" w:rsidRPr="00DA2FA5" w:rsidRDefault="00440EB3" w:rsidP="00501DA7">
      <w:pPr>
        <w:pStyle w:val="Code"/>
      </w:pPr>
      <w:r w:rsidRPr="00DA2FA5">
        <w:t xml:space="preserve">      &lt;xs:element name="AssociationStartTime" type="common:QualifiedMicrosecondDateTime"/&gt;</w:t>
      </w:r>
    </w:p>
    <w:p w14:paraId="3C2D039D" w14:textId="77777777" w:rsidR="00FA3A60" w:rsidRPr="00DA2FA5" w:rsidRDefault="00440EB3" w:rsidP="00501DA7">
      <w:pPr>
        <w:pStyle w:val="Code"/>
      </w:pPr>
      <w:r w:rsidRPr="00DA2FA5">
        <w:t xml:space="preserve">      &lt;xs:element name="AssociationEndTime" type="common:QualifiedMicrosecondDateTime" minOccurs="0"/&gt;</w:t>
      </w:r>
    </w:p>
    <w:p w14:paraId="75AD5D58" w14:textId="25F062BF" w:rsidR="00FA3A60" w:rsidRPr="00DA2FA5" w:rsidRDefault="00FA3A60" w:rsidP="00501DA7">
      <w:pPr>
        <w:pStyle w:val="Code"/>
      </w:pPr>
      <w:r w:rsidRPr="00DA2FA5">
        <w:rPr>
          <w:lang w:eastAsia="fr-FR"/>
        </w:rPr>
        <w:t xml:space="preserve">      &lt;xs:element name="FiveGSTAIList" type="FiveGSTAIList" minOccurs="0"/&gt;</w:t>
      </w:r>
    </w:p>
    <w:p w14:paraId="1A700704" w14:textId="16E2DCDA" w:rsidR="00440EB3" w:rsidRPr="00DA2FA5" w:rsidRDefault="00440EB3" w:rsidP="00501DA7">
      <w:pPr>
        <w:pStyle w:val="Code"/>
      </w:pPr>
      <w:r w:rsidRPr="00DA2FA5">
        <w:t xml:space="preserve">    &lt;/xs:sequence&gt;</w:t>
      </w:r>
    </w:p>
    <w:p w14:paraId="56C9DFA5" w14:textId="77777777" w:rsidR="00440EB3" w:rsidRPr="00DA2FA5" w:rsidRDefault="00440EB3" w:rsidP="00501DA7">
      <w:pPr>
        <w:pStyle w:val="Code"/>
      </w:pPr>
      <w:r w:rsidRPr="00DA2FA5">
        <w:t xml:space="preserve">  &lt;/xs:complexType&gt;</w:t>
      </w:r>
    </w:p>
    <w:p w14:paraId="1995A9D1" w14:textId="77777777" w:rsidR="00440EB3" w:rsidRPr="00DA2FA5" w:rsidRDefault="00440EB3" w:rsidP="00501DA7">
      <w:pPr>
        <w:pStyle w:val="Code"/>
      </w:pPr>
    </w:p>
    <w:p w14:paraId="1DA0677B" w14:textId="77777777" w:rsidR="00440EB3" w:rsidRPr="00DA2FA5" w:rsidRDefault="00440EB3" w:rsidP="00501DA7">
      <w:pPr>
        <w:pStyle w:val="Code"/>
      </w:pPr>
      <w:r w:rsidRPr="00DA2FA5">
        <w:t xml:space="preserve">  &lt;xs:complexType name="SUPI"&gt;</w:t>
      </w:r>
    </w:p>
    <w:p w14:paraId="2DAEA823" w14:textId="77777777" w:rsidR="00440EB3" w:rsidRPr="00DA2FA5" w:rsidRDefault="00440EB3" w:rsidP="00501DA7">
      <w:pPr>
        <w:pStyle w:val="Code"/>
      </w:pPr>
      <w:r w:rsidRPr="00DA2FA5">
        <w:t xml:space="preserve">    &lt;xs:choice&gt;</w:t>
      </w:r>
    </w:p>
    <w:p w14:paraId="20750103" w14:textId="77777777" w:rsidR="00440EB3" w:rsidRPr="00DA2FA5" w:rsidRDefault="00440EB3" w:rsidP="00501DA7">
      <w:pPr>
        <w:pStyle w:val="Code"/>
      </w:pPr>
      <w:r w:rsidRPr="00DA2FA5">
        <w:t xml:space="preserve">      &lt;xs:element name="SUPIIMSI" type="common:SUPIIMSI"/&gt;</w:t>
      </w:r>
    </w:p>
    <w:p w14:paraId="43B48FB4" w14:textId="77777777" w:rsidR="00440EB3" w:rsidRPr="00DA2FA5" w:rsidRDefault="00440EB3" w:rsidP="00501DA7">
      <w:pPr>
        <w:pStyle w:val="Code"/>
      </w:pPr>
      <w:r w:rsidRPr="00DA2FA5">
        <w:t xml:space="preserve">      &lt;xs:element name="SUPINAI" type="common:SUPINAI"/&gt;</w:t>
      </w:r>
    </w:p>
    <w:p w14:paraId="00F9CE67" w14:textId="77777777" w:rsidR="00440EB3" w:rsidRPr="00DA2FA5" w:rsidRDefault="00440EB3" w:rsidP="00501DA7">
      <w:pPr>
        <w:pStyle w:val="Code"/>
      </w:pPr>
      <w:r w:rsidRPr="00DA2FA5">
        <w:t xml:space="preserve">    &lt;/xs:choice&gt;</w:t>
      </w:r>
    </w:p>
    <w:p w14:paraId="7F4B43C0" w14:textId="77777777" w:rsidR="00264115" w:rsidRPr="00DA2FA5" w:rsidRDefault="00440EB3" w:rsidP="00501DA7">
      <w:pPr>
        <w:pStyle w:val="Code"/>
      </w:pPr>
      <w:r w:rsidRPr="00DA2FA5">
        <w:t xml:space="preserve">  &lt;/xs:complexType&gt;</w:t>
      </w:r>
    </w:p>
    <w:p w14:paraId="027604DF" w14:textId="05731E01" w:rsidR="00264115" w:rsidRPr="00DA2FA5" w:rsidRDefault="00264115" w:rsidP="00501DA7">
      <w:pPr>
        <w:pStyle w:val="Code"/>
      </w:pPr>
    </w:p>
    <w:p w14:paraId="14537C7B" w14:textId="16D40B83" w:rsidR="00A36F66" w:rsidRPr="00DA2FA5" w:rsidRDefault="00A36F66"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name="SUCI"&gt;</w:t>
      </w:r>
    </w:p>
    <w:p w14:paraId="240BFB69" w14:textId="00DA1ACA" w:rsidR="00A36F66" w:rsidRPr="00DA2FA5" w:rsidRDefault="00A36F66" w:rsidP="00501DA7">
      <w:pPr>
        <w:pStyle w:val="Code"/>
      </w:pPr>
      <w:r w:rsidRPr="00DA2FA5">
        <w:t xml:space="preserve">  </w:t>
      </w:r>
      <w:r w:rsidR="006D29D3"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6EC186A9" w14:textId="149058F9" w:rsidR="00A36F66" w:rsidRPr="00DA2FA5" w:rsidRDefault="006D29D3" w:rsidP="00501DA7">
      <w:pPr>
        <w:pStyle w:val="Code"/>
      </w:pPr>
      <w:r w:rsidRPr="00DA2FA5">
        <w:t xml:space="preserve">  </w:t>
      </w:r>
      <w:r w:rsidR="00440EB3" w:rsidRPr="00DA2FA5">
        <w:t>&lt;/xs:simpleType&gt;</w:t>
      </w:r>
    </w:p>
    <w:p w14:paraId="29198807" w14:textId="77777777" w:rsidR="00A36F66" w:rsidRPr="00DA2FA5" w:rsidRDefault="00A36F66" w:rsidP="00501DA7">
      <w:pPr>
        <w:pStyle w:val="Code"/>
      </w:pPr>
    </w:p>
    <w:p w14:paraId="54A79F17" w14:textId="2CB2C6F7" w:rsidR="00440EB3" w:rsidRPr="00DA2FA5" w:rsidRDefault="006D29D3"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name="FiveGGUTI"&gt;</w:t>
      </w:r>
    </w:p>
    <w:p w14:paraId="3886BF0D" w14:textId="260E5886" w:rsidR="00E24FD6" w:rsidRPr="00DA2FA5" w:rsidRDefault="006D29D3" w:rsidP="00501DA7">
      <w:pPr>
        <w:pStyle w:val="Code"/>
      </w:pPr>
      <w:r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2FD3BB22" w14:textId="57B5C15B" w:rsidR="00E24FD6" w:rsidRPr="00DA2FA5" w:rsidRDefault="006D29D3" w:rsidP="00501DA7">
      <w:pPr>
        <w:pStyle w:val="Code"/>
      </w:pPr>
      <w:r w:rsidRPr="00DA2FA5">
        <w:t xml:space="preserve">  </w:t>
      </w:r>
      <w:r w:rsidR="00440EB3" w:rsidRPr="00DA2FA5">
        <w:t>&lt;/xs:simpleType&gt;</w:t>
      </w:r>
    </w:p>
    <w:p w14:paraId="516A40F5" w14:textId="68BEE04A" w:rsidR="00440EB3" w:rsidRPr="00DA2FA5" w:rsidRDefault="00440EB3" w:rsidP="00501DA7">
      <w:pPr>
        <w:pStyle w:val="Code"/>
      </w:pPr>
    </w:p>
    <w:p w14:paraId="744AE9F1" w14:textId="77777777" w:rsidR="00440EB3" w:rsidRPr="00DA2FA5" w:rsidRDefault="00440EB3" w:rsidP="00501DA7">
      <w:pPr>
        <w:pStyle w:val="Code"/>
      </w:pPr>
      <w:r w:rsidRPr="00DA2FA5">
        <w:t xml:space="preserve">  &lt;xs:complexType name="PEI"&gt;</w:t>
      </w:r>
    </w:p>
    <w:p w14:paraId="78FDC047" w14:textId="77777777" w:rsidR="00440EB3" w:rsidRPr="00DA2FA5" w:rsidRDefault="00440EB3" w:rsidP="00501DA7">
      <w:pPr>
        <w:pStyle w:val="Code"/>
      </w:pPr>
      <w:r w:rsidRPr="00DA2FA5">
        <w:t xml:space="preserve">    &lt;xs:choice&gt;</w:t>
      </w:r>
    </w:p>
    <w:p w14:paraId="39C65C34" w14:textId="77777777" w:rsidR="00440EB3" w:rsidRPr="00DA2FA5" w:rsidRDefault="00440EB3" w:rsidP="00501DA7">
      <w:pPr>
        <w:pStyle w:val="Code"/>
      </w:pPr>
      <w:r w:rsidRPr="00DA2FA5">
        <w:t xml:space="preserve">      &lt;xs:element name="PEIIMEI" type="common:PEIIMEI"/&gt;</w:t>
      </w:r>
    </w:p>
    <w:p w14:paraId="09CC0CD6" w14:textId="77777777" w:rsidR="00440EB3" w:rsidRPr="00DA2FA5" w:rsidRDefault="00440EB3" w:rsidP="00501DA7">
      <w:pPr>
        <w:pStyle w:val="Code"/>
      </w:pPr>
      <w:r w:rsidRPr="00DA2FA5">
        <w:t xml:space="preserve">      &lt;xs:element name="PEIIMEISV" type="common:PEIIMEISV"/&gt;</w:t>
      </w:r>
    </w:p>
    <w:p w14:paraId="74152E54" w14:textId="77777777" w:rsidR="00440EB3" w:rsidRPr="00DA2FA5" w:rsidRDefault="00440EB3" w:rsidP="00501DA7">
      <w:pPr>
        <w:pStyle w:val="Code"/>
      </w:pPr>
      <w:r w:rsidRPr="00DA2FA5">
        <w:t xml:space="preserve">      &lt;xs:element name="PEIMAC" type="common:MACAddress"/&gt;</w:t>
      </w:r>
    </w:p>
    <w:p w14:paraId="6B9F3C62" w14:textId="77777777" w:rsidR="00440EB3" w:rsidRPr="00DA2FA5" w:rsidRDefault="00440EB3" w:rsidP="00501DA7">
      <w:pPr>
        <w:pStyle w:val="Code"/>
      </w:pPr>
      <w:r w:rsidRPr="00DA2FA5">
        <w:t xml:space="preserve">    &lt;/xs:choice&gt;</w:t>
      </w:r>
    </w:p>
    <w:p w14:paraId="56DC5CC8" w14:textId="5AF9B9D9" w:rsidR="00440EB3" w:rsidRPr="00DA2FA5" w:rsidRDefault="00440EB3" w:rsidP="00501DA7">
      <w:pPr>
        <w:pStyle w:val="Code"/>
      </w:pPr>
      <w:r w:rsidRPr="00DA2FA5">
        <w:t xml:space="preserve">  &lt;/xs:complexType&gt;</w:t>
      </w:r>
    </w:p>
    <w:p w14:paraId="395B989E" w14:textId="09CE8526" w:rsidR="000B6B36" w:rsidRPr="00DA2FA5" w:rsidRDefault="000B6B36" w:rsidP="00501DA7">
      <w:pPr>
        <w:pStyle w:val="Code"/>
      </w:pPr>
    </w:p>
    <w:p w14:paraId="045AEC09" w14:textId="77777777" w:rsidR="000B6B36" w:rsidRPr="00DA2FA5" w:rsidRDefault="000B6B36" w:rsidP="00501DA7">
      <w:pPr>
        <w:pStyle w:val="Code"/>
      </w:pPr>
      <w:r w:rsidRPr="00DA2FA5">
        <w:t xml:space="preserve">  &lt;xs:complexType name="FiveGSTAIList"&gt;</w:t>
      </w:r>
    </w:p>
    <w:p w14:paraId="2F1DC36D" w14:textId="77777777" w:rsidR="000B6B36" w:rsidRPr="00DA2FA5" w:rsidRDefault="000B6B36" w:rsidP="00501DA7">
      <w:pPr>
        <w:pStyle w:val="Code"/>
      </w:pPr>
      <w:r w:rsidRPr="00DA2FA5">
        <w:t xml:space="preserve">    &lt;xs:sequence&gt;</w:t>
      </w:r>
    </w:p>
    <w:p w14:paraId="23DF023E" w14:textId="77777777" w:rsidR="000B6B36" w:rsidRPr="00DA2FA5" w:rsidRDefault="000B6B36" w:rsidP="00501DA7">
      <w:pPr>
        <w:pStyle w:val="Code"/>
      </w:pPr>
      <w:r w:rsidRPr="00DA2FA5">
        <w:t xml:space="preserve">      &lt;xs:element name="FiveGSTAI" type="FiveGSTAI" maxOccurs="unbounded"/&gt;</w:t>
      </w:r>
    </w:p>
    <w:p w14:paraId="3D65CF9A" w14:textId="77777777" w:rsidR="000B6B36" w:rsidRPr="00DA2FA5" w:rsidRDefault="000B6B36" w:rsidP="00501DA7">
      <w:pPr>
        <w:pStyle w:val="Code"/>
      </w:pPr>
      <w:r w:rsidRPr="00DA2FA5">
        <w:t xml:space="preserve">    &lt;/xs:sequence&gt;</w:t>
      </w:r>
    </w:p>
    <w:p w14:paraId="05DA20F0" w14:textId="77777777" w:rsidR="000B6B36" w:rsidRPr="00DA2FA5" w:rsidRDefault="000B6B36" w:rsidP="00501DA7">
      <w:pPr>
        <w:pStyle w:val="Code"/>
      </w:pPr>
      <w:r w:rsidRPr="00DA2FA5">
        <w:t xml:space="preserve">  &lt;/xs:complexType&gt;</w:t>
      </w:r>
    </w:p>
    <w:p w14:paraId="1C2E506F" w14:textId="77777777" w:rsidR="000B6B36" w:rsidRPr="00DA2FA5" w:rsidRDefault="000B6B36" w:rsidP="00501DA7">
      <w:pPr>
        <w:pStyle w:val="Code"/>
      </w:pPr>
    </w:p>
    <w:p w14:paraId="37D08379" w14:textId="77777777" w:rsidR="000B6B36" w:rsidRPr="00DA2FA5" w:rsidRDefault="000B6B36" w:rsidP="00501DA7">
      <w:pPr>
        <w:pStyle w:val="Code"/>
      </w:pPr>
      <w:r w:rsidRPr="00DA2FA5">
        <w:t xml:space="preserve">  &lt;xs:complexType name="FiveGSTAI"&gt;</w:t>
      </w:r>
    </w:p>
    <w:p w14:paraId="555087EE" w14:textId="77777777" w:rsidR="000B6B36" w:rsidRPr="00DA2FA5" w:rsidRDefault="000B6B36" w:rsidP="00501DA7">
      <w:pPr>
        <w:pStyle w:val="Code"/>
      </w:pPr>
      <w:r w:rsidRPr="00DA2FA5">
        <w:t xml:space="preserve">    &lt;xs:sequence&gt;</w:t>
      </w:r>
    </w:p>
    <w:p w14:paraId="0D7BA089" w14:textId="77777777" w:rsidR="000B6B36" w:rsidRPr="00DA2FA5" w:rsidRDefault="000B6B36" w:rsidP="00501DA7">
      <w:pPr>
        <w:pStyle w:val="Code"/>
      </w:pPr>
      <w:r w:rsidRPr="00DA2FA5">
        <w:t xml:space="preserve">      &lt;xs:element name="MCC" type="MCC"/&gt;</w:t>
      </w:r>
    </w:p>
    <w:p w14:paraId="5ACA70E6" w14:textId="77777777" w:rsidR="000B6B36" w:rsidRPr="00DA2FA5" w:rsidRDefault="000B6B36" w:rsidP="00501DA7">
      <w:pPr>
        <w:pStyle w:val="Code"/>
      </w:pPr>
      <w:r w:rsidRPr="00DA2FA5">
        <w:t xml:space="preserve">      &lt;xs:element name="MNC" type="MNC"/&gt;</w:t>
      </w:r>
    </w:p>
    <w:p w14:paraId="235A0C2F" w14:textId="77777777" w:rsidR="000B6B36" w:rsidRPr="00DA2FA5" w:rsidRDefault="000B6B36" w:rsidP="00501DA7">
      <w:pPr>
        <w:pStyle w:val="Code"/>
      </w:pPr>
      <w:r w:rsidRPr="00DA2FA5">
        <w:t xml:space="preserve">      &lt;xs:element name="TAC" type="TAC"/&gt;</w:t>
      </w:r>
    </w:p>
    <w:p w14:paraId="50923EBD" w14:textId="77777777" w:rsidR="000B6B36" w:rsidRPr="00DA2FA5" w:rsidRDefault="000B6B36" w:rsidP="00501DA7">
      <w:pPr>
        <w:pStyle w:val="Code"/>
      </w:pPr>
      <w:r w:rsidRPr="00DA2FA5">
        <w:t xml:space="preserve">      &lt;xs:element name="NID" type="NID" minOccurs="0"/&gt;</w:t>
      </w:r>
    </w:p>
    <w:p w14:paraId="157DC66F" w14:textId="77777777" w:rsidR="000B6B36" w:rsidRPr="00DA2FA5" w:rsidRDefault="000B6B36" w:rsidP="00501DA7">
      <w:pPr>
        <w:pStyle w:val="Code"/>
      </w:pPr>
      <w:r w:rsidRPr="00DA2FA5">
        <w:t xml:space="preserve">    &lt;/xs:sequence&gt;</w:t>
      </w:r>
    </w:p>
    <w:p w14:paraId="153247C6" w14:textId="77777777" w:rsidR="000B6B36" w:rsidRPr="00DA2FA5" w:rsidRDefault="000B6B36" w:rsidP="00501DA7">
      <w:pPr>
        <w:pStyle w:val="Code"/>
      </w:pPr>
      <w:r w:rsidRPr="00DA2FA5">
        <w:t xml:space="preserve">  &lt;/xs:complexType&gt;</w:t>
      </w:r>
    </w:p>
    <w:p w14:paraId="44F83A4A" w14:textId="77777777" w:rsidR="000B6B36" w:rsidRPr="00DA2FA5" w:rsidRDefault="000B6B36" w:rsidP="00501DA7">
      <w:pPr>
        <w:pStyle w:val="Code"/>
      </w:pPr>
    </w:p>
    <w:p w14:paraId="01E10E0A" w14:textId="77777777" w:rsidR="000B6B36" w:rsidRPr="00DA2FA5" w:rsidRDefault="000B6B36" w:rsidP="00501DA7">
      <w:pPr>
        <w:pStyle w:val="Code"/>
      </w:pPr>
      <w:r w:rsidRPr="00DA2FA5">
        <w:t xml:space="preserve">  &lt;xs:simpleType name="MCC"&gt;</w:t>
      </w:r>
    </w:p>
    <w:p w14:paraId="31E4515A" w14:textId="77777777" w:rsidR="000B6B36" w:rsidRPr="00DA2FA5" w:rsidRDefault="000B6B36" w:rsidP="00501DA7">
      <w:pPr>
        <w:pStyle w:val="Code"/>
      </w:pPr>
      <w:r w:rsidRPr="00DA2FA5">
        <w:t xml:space="preserve">    &lt;xs:restriction base="xs:string"&gt;</w:t>
      </w:r>
    </w:p>
    <w:p w14:paraId="1F11BA9F" w14:textId="77777777" w:rsidR="000B6B36" w:rsidRPr="00DA2FA5" w:rsidRDefault="000B6B36" w:rsidP="00501DA7">
      <w:pPr>
        <w:pStyle w:val="Code"/>
      </w:pPr>
      <w:r w:rsidRPr="00DA2FA5">
        <w:t xml:space="preserve">      &lt;xs:pattern value="[0-9]{3}"&gt;&lt;/xs:pattern&gt;</w:t>
      </w:r>
    </w:p>
    <w:p w14:paraId="063136D7" w14:textId="77777777" w:rsidR="000B6B36" w:rsidRPr="00DA2FA5" w:rsidRDefault="000B6B36" w:rsidP="00501DA7">
      <w:pPr>
        <w:pStyle w:val="Code"/>
      </w:pPr>
      <w:r w:rsidRPr="00DA2FA5">
        <w:t xml:space="preserve">    &lt;/xs:restriction&gt;</w:t>
      </w:r>
    </w:p>
    <w:p w14:paraId="291177C0" w14:textId="77777777" w:rsidR="000B6B36" w:rsidRPr="00DA2FA5" w:rsidRDefault="000B6B36" w:rsidP="00501DA7">
      <w:pPr>
        <w:pStyle w:val="Code"/>
      </w:pPr>
      <w:r w:rsidRPr="00DA2FA5">
        <w:t xml:space="preserve">  &lt;/xs:simpleType&gt;</w:t>
      </w:r>
    </w:p>
    <w:p w14:paraId="1E2BC995" w14:textId="77777777" w:rsidR="000B6B36" w:rsidRPr="00DA2FA5" w:rsidRDefault="000B6B36" w:rsidP="00501DA7">
      <w:pPr>
        <w:pStyle w:val="Code"/>
      </w:pPr>
    </w:p>
    <w:p w14:paraId="10E121E3" w14:textId="77777777" w:rsidR="000B6B36" w:rsidRPr="00DA2FA5" w:rsidRDefault="000B6B36" w:rsidP="00501DA7">
      <w:pPr>
        <w:pStyle w:val="Code"/>
      </w:pPr>
      <w:r w:rsidRPr="00DA2FA5">
        <w:t xml:space="preserve">  &lt;xs:simpleType name="MNC"&gt;</w:t>
      </w:r>
    </w:p>
    <w:p w14:paraId="27DDC341" w14:textId="77777777" w:rsidR="000B6B36" w:rsidRPr="00DA2FA5" w:rsidRDefault="000B6B36" w:rsidP="00501DA7">
      <w:pPr>
        <w:pStyle w:val="Code"/>
      </w:pPr>
      <w:r w:rsidRPr="00DA2FA5">
        <w:t xml:space="preserve">    &lt;xs:restriction base="xs:string"&gt;</w:t>
      </w:r>
    </w:p>
    <w:p w14:paraId="01985A87" w14:textId="77777777" w:rsidR="000B6B36" w:rsidRPr="00DA2FA5" w:rsidRDefault="000B6B36" w:rsidP="00501DA7">
      <w:pPr>
        <w:pStyle w:val="Code"/>
      </w:pPr>
      <w:r w:rsidRPr="00DA2FA5">
        <w:t xml:space="preserve">      &lt;xs:pattern value="[0-9]{2,3}"&gt;&lt;/xs:pattern&gt;</w:t>
      </w:r>
    </w:p>
    <w:p w14:paraId="4CD58C36" w14:textId="77777777" w:rsidR="000B6B36" w:rsidRPr="00DA2FA5" w:rsidRDefault="000B6B36" w:rsidP="00501DA7">
      <w:pPr>
        <w:pStyle w:val="Code"/>
      </w:pPr>
      <w:r w:rsidRPr="00DA2FA5">
        <w:t xml:space="preserve">    &lt;/xs:restriction&gt;</w:t>
      </w:r>
    </w:p>
    <w:p w14:paraId="3770E30A" w14:textId="77777777" w:rsidR="000B6B36" w:rsidRPr="00DA2FA5" w:rsidRDefault="000B6B36" w:rsidP="00501DA7">
      <w:pPr>
        <w:pStyle w:val="Code"/>
      </w:pPr>
      <w:r w:rsidRPr="00DA2FA5">
        <w:t xml:space="preserve">  &lt;/xs:simpleType&gt;</w:t>
      </w:r>
    </w:p>
    <w:p w14:paraId="00C2B966" w14:textId="77777777" w:rsidR="000B6B36" w:rsidRPr="00DA2FA5" w:rsidRDefault="000B6B36" w:rsidP="00501DA7">
      <w:pPr>
        <w:pStyle w:val="Code"/>
      </w:pPr>
    </w:p>
    <w:p w14:paraId="494F2B76" w14:textId="77777777" w:rsidR="000B6B36" w:rsidRPr="00DA2FA5" w:rsidRDefault="000B6B36" w:rsidP="00501DA7">
      <w:pPr>
        <w:pStyle w:val="Code"/>
      </w:pPr>
      <w:r w:rsidRPr="00DA2FA5">
        <w:t xml:space="preserve">  &lt;xs:simpleType name="TAC"&gt;</w:t>
      </w:r>
    </w:p>
    <w:p w14:paraId="7D432A8D" w14:textId="77777777" w:rsidR="000B6B36" w:rsidRPr="00DA2FA5" w:rsidRDefault="000B6B36" w:rsidP="00501DA7">
      <w:pPr>
        <w:pStyle w:val="Code"/>
      </w:pPr>
      <w:r w:rsidRPr="00DA2FA5">
        <w:t xml:space="preserve">    &lt;xs:restriction base="xs:string"&gt;</w:t>
      </w:r>
    </w:p>
    <w:p w14:paraId="14C462FA" w14:textId="650A5ECE" w:rsidR="000B6B36" w:rsidRPr="00DA2FA5" w:rsidRDefault="000B6B36" w:rsidP="00501DA7">
      <w:pPr>
        <w:pStyle w:val="Code"/>
      </w:pPr>
      <w:r w:rsidRPr="00DA2FA5">
        <w:t xml:space="preserve">      &lt;xs:pattern val</w:t>
      </w:r>
      <w:r w:rsidRPr="001456C0">
        <w:t>ue=</w:t>
      </w:r>
      <w:r w:rsidR="00961743" w:rsidRPr="001456C0">
        <w:t>"</w:t>
      </w:r>
      <w:bookmarkStart w:id="278" w:name="_Hlk80618653"/>
      <w:r w:rsidR="00961743" w:rsidRPr="001456C0">
        <w:t>([A-Fa-f0-9]{2}){2,3}</w:t>
      </w:r>
      <w:bookmarkEnd w:id="278"/>
      <w:r w:rsidRPr="001456C0">
        <w:t>"&gt;&lt;/x</w:t>
      </w:r>
      <w:r w:rsidRPr="00DA2FA5">
        <w:t>s:pattern&gt;</w:t>
      </w:r>
    </w:p>
    <w:p w14:paraId="4D15DF1F" w14:textId="77777777" w:rsidR="000B6B36" w:rsidRPr="00DA2FA5" w:rsidRDefault="000B6B36" w:rsidP="00501DA7">
      <w:pPr>
        <w:pStyle w:val="Code"/>
      </w:pPr>
      <w:r w:rsidRPr="00DA2FA5">
        <w:t xml:space="preserve">    &lt;/xs:restriction&gt;</w:t>
      </w:r>
    </w:p>
    <w:p w14:paraId="5B1D7AFB" w14:textId="77777777" w:rsidR="000B6B36" w:rsidRPr="00DA2FA5" w:rsidRDefault="000B6B36" w:rsidP="00501DA7">
      <w:pPr>
        <w:pStyle w:val="Code"/>
      </w:pPr>
      <w:r w:rsidRPr="00DA2FA5">
        <w:t xml:space="preserve">  &lt;/xs:simpleType&gt;</w:t>
      </w:r>
    </w:p>
    <w:p w14:paraId="1503DD68" w14:textId="77777777" w:rsidR="000B6B36" w:rsidRPr="00DA2FA5" w:rsidRDefault="000B6B36" w:rsidP="00501DA7">
      <w:pPr>
        <w:pStyle w:val="Code"/>
      </w:pPr>
    </w:p>
    <w:p w14:paraId="505199AD" w14:textId="77777777" w:rsidR="000B6B36" w:rsidRPr="00DA2FA5" w:rsidRDefault="000B6B36" w:rsidP="00501DA7">
      <w:pPr>
        <w:pStyle w:val="Code"/>
      </w:pPr>
      <w:r w:rsidRPr="00DA2FA5">
        <w:t xml:space="preserve">  &lt;xs:simpleType name="NID"&gt;</w:t>
      </w:r>
    </w:p>
    <w:p w14:paraId="658152D8" w14:textId="77777777" w:rsidR="000B6B36" w:rsidRPr="00DA2FA5" w:rsidRDefault="000B6B36" w:rsidP="00501DA7">
      <w:pPr>
        <w:pStyle w:val="Code"/>
      </w:pPr>
      <w:r w:rsidRPr="00DA2FA5">
        <w:t xml:space="preserve">    &lt;xs:restriction base="xs:string"&gt;</w:t>
      </w:r>
    </w:p>
    <w:p w14:paraId="2D540FDF" w14:textId="77777777" w:rsidR="000B6B36" w:rsidRPr="00DA2FA5" w:rsidRDefault="000B6B36" w:rsidP="00501DA7">
      <w:pPr>
        <w:pStyle w:val="Code"/>
      </w:pPr>
      <w:r w:rsidRPr="00DA2FA5">
        <w:t xml:space="preserve">      &lt;xs:pattern value="[A-Fa-f0-9]{11}"&gt;&lt;/xs:pattern&gt;</w:t>
      </w:r>
    </w:p>
    <w:p w14:paraId="0CF1AAF7" w14:textId="77777777" w:rsidR="000B6B36" w:rsidRPr="00DA2FA5" w:rsidRDefault="000B6B36" w:rsidP="00501DA7">
      <w:pPr>
        <w:pStyle w:val="Code"/>
      </w:pPr>
      <w:r w:rsidRPr="00DA2FA5">
        <w:t xml:space="preserve">    &lt;/xs:restriction&gt;</w:t>
      </w:r>
    </w:p>
    <w:p w14:paraId="2E388E1D" w14:textId="77777777" w:rsidR="000B6B36" w:rsidRPr="00DA2FA5" w:rsidRDefault="000B6B36" w:rsidP="00501DA7">
      <w:pPr>
        <w:pStyle w:val="Code"/>
      </w:pPr>
      <w:r w:rsidRPr="00DA2FA5">
        <w:t xml:space="preserve">  &lt;/xs:simpleType&gt;</w:t>
      </w:r>
    </w:p>
    <w:p w14:paraId="4AB0B3D8" w14:textId="77777777" w:rsidR="000B6B36" w:rsidRPr="00DA2FA5" w:rsidRDefault="000B6B36" w:rsidP="00501DA7">
      <w:pPr>
        <w:pStyle w:val="Code"/>
      </w:pPr>
    </w:p>
    <w:p w14:paraId="77F03FFB" w14:textId="77777777" w:rsidR="000B6B36" w:rsidRPr="00DA2FA5" w:rsidRDefault="000B6B36" w:rsidP="00501DA7">
      <w:pPr>
        <w:pStyle w:val="Code"/>
      </w:pPr>
      <w:r w:rsidRPr="00DA2FA5">
        <w:t xml:space="preserve">  &lt;xs:complexType name="ActivateAssociationUpdates"&gt;</w:t>
      </w:r>
    </w:p>
    <w:p w14:paraId="56D36A35" w14:textId="77777777" w:rsidR="000B6B36" w:rsidRPr="00DA2FA5" w:rsidRDefault="000B6B36" w:rsidP="00501DA7">
      <w:pPr>
        <w:pStyle w:val="Code"/>
      </w:pPr>
      <w:r w:rsidRPr="00DA2FA5">
        <w:t xml:space="preserve">    &lt;xs:complexContent&gt;</w:t>
      </w:r>
    </w:p>
    <w:p w14:paraId="079E4DFF" w14:textId="77777777" w:rsidR="000B6B36" w:rsidRPr="00DA2FA5" w:rsidRDefault="000B6B36" w:rsidP="00501DA7">
      <w:pPr>
        <w:pStyle w:val="Code"/>
      </w:pPr>
      <w:r w:rsidRPr="00DA2FA5">
        <w:t xml:space="preserve">      &lt;xs:extension base="x1:X1RequestMessage"&gt;</w:t>
      </w:r>
    </w:p>
    <w:p w14:paraId="5F22E1D6" w14:textId="77777777" w:rsidR="000B6B36" w:rsidRPr="00DA2FA5" w:rsidRDefault="000B6B36" w:rsidP="00501DA7">
      <w:pPr>
        <w:pStyle w:val="Code"/>
      </w:pPr>
      <w:r w:rsidRPr="00DA2FA5">
        <w:t xml:space="preserve">        &lt;xs:sequence&gt;</w:t>
      </w:r>
    </w:p>
    <w:p w14:paraId="583EC368" w14:textId="77777777" w:rsidR="000B6B36" w:rsidRPr="00DA2FA5" w:rsidRDefault="000B6B36" w:rsidP="00501DA7">
      <w:pPr>
        <w:pStyle w:val="Code"/>
      </w:pPr>
      <w:r w:rsidRPr="00DA2FA5">
        <w:t xml:space="preserve">          &lt;xs:element name="OngoingAssociationTaskID" type="common:UUID"&gt;&lt;/xs:element&gt;</w:t>
      </w:r>
    </w:p>
    <w:p w14:paraId="7ADB3F80" w14:textId="77777777" w:rsidR="000B6B36" w:rsidRPr="00DA2FA5" w:rsidRDefault="000B6B36" w:rsidP="00501DA7">
      <w:pPr>
        <w:pStyle w:val="Code"/>
      </w:pPr>
      <w:r w:rsidRPr="00DA2FA5">
        <w:t xml:space="preserve">          &lt;xs:element name="SUPI" type="SUPI"&gt;&lt;/xs:element&gt;</w:t>
      </w:r>
    </w:p>
    <w:p w14:paraId="481FFFB8" w14:textId="77777777" w:rsidR="000B6B36" w:rsidRPr="00DA2FA5" w:rsidRDefault="000B6B36" w:rsidP="00501DA7">
      <w:pPr>
        <w:pStyle w:val="Code"/>
      </w:pPr>
      <w:r w:rsidRPr="00DA2FA5">
        <w:t xml:space="preserve">        &lt;/xs:sequence&gt;</w:t>
      </w:r>
    </w:p>
    <w:p w14:paraId="0EA2172E" w14:textId="77777777" w:rsidR="000B6B36" w:rsidRPr="00DA2FA5" w:rsidRDefault="000B6B36" w:rsidP="00501DA7">
      <w:pPr>
        <w:pStyle w:val="Code"/>
      </w:pPr>
      <w:r w:rsidRPr="00DA2FA5">
        <w:t xml:space="preserve">      &lt;/xs:extension&gt;</w:t>
      </w:r>
    </w:p>
    <w:p w14:paraId="7B5FF14F" w14:textId="77777777" w:rsidR="000B6B36" w:rsidRPr="00DA2FA5" w:rsidRDefault="000B6B36" w:rsidP="00501DA7">
      <w:pPr>
        <w:pStyle w:val="Code"/>
      </w:pPr>
      <w:r w:rsidRPr="00DA2FA5">
        <w:t xml:space="preserve">    &lt;/xs:complexContent&gt;</w:t>
      </w:r>
    </w:p>
    <w:p w14:paraId="2AB96D58" w14:textId="77777777" w:rsidR="000B6B36" w:rsidRPr="00DA2FA5" w:rsidRDefault="000B6B36" w:rsidP="00501DA7">
      <w:pPr>
        <w:pStyle w:val="Code"/>
      </w:pPr>
      <w:r w:rsidRPr="00DA2FA5">
        <w:t xml:space="preserve">  &lt;/xs:complexType&gt;</w:t>
      </w:r>
    </w:p>
    <w:p w14:paraId="26A4965F" w14:textId="77777777" w:rsidR="000B6B36" w:rsidRPr="00DA2FA5" w:rsidRDefault="000B6B36" w:rsidP="00501DA7">
      <w:pPr>
        <w:pStyle w:val="Code"/>
      </w:pPr>
    </w:p>
    <w:p w14:paraId="13298658" w14:textId="77777777" w:rsidR="000B6B36" w:rsidRPr="00DA2FA5" w:rsidRDefault="000B6B36" w:rsidP="00501DA7">
      <w:pPr>
        <w:pStyle w:val="Code"/>
      </w:pPr>
      <w:r w:rsidRPr="00DA2FA5">
        <w:t xml:space="preserve">  &lt;xs:complexType name="ActivateAssociationUpdatesAcknowledgement"&gt;</w:t>
      </w:r>
    </w:p>
    <w:p w14:paraId="3B138A8D" w14:textId="77777777" w:rsidR="000B6B36" w:rsidRPr="00DA2FA5" w:rsidRDefault="000B6B36" w:rsidP="00501DA7">
      <w:pPr>
        <w:pStyle w:val="Code"/>
      </w:pPr>
      <w:r w:rsidRPr="00DA2FA5">
        <w:t xml:space="preserve">    &lt;xs:complexContent&gt;</w:t>
      </w:r>
    </w:p>
    <w:p w14:paraId="77B71FFB" w14:textId="77777777" w:rsidR="000B6B36" w:rsidRPr="00DA2FA5" w:rsidRDefault="000B6B36" w:rsidP="00501DA7">
      <w:pPr>
        <w:pStyle w:val="Code"/>
      </w:pPr>
      <w:r w:rsidRPr="00DA2FA5">
        <w:t xml:space="preserve">      &lt;xs:extension base="x1:X1ResponseMessage"&gt;</w:t>
      </w:r>
    </w:p>
    <w:p w14:paraId="4752DB71" w14:textId="77777777" w:rsidR="000B6B36" w:rsidRPr="00DA2FA5" w:rsidRDefault="000B6B36" w:rsidP="00501DA7">
      <w:pPr>
        <w:pStyle w:val="Code"/>
      </w:pPr>
      <w:r w:rsidRPr="00DA2FA5">
        <w:t xml:space="preserve">        &lt;xs:sequence&gt;</w:t>
      </w:r>
    </w:p>
    <w:p w14:paraId="50B9503F" w14:textId="77777777" w:rsidR="000B6B36" w:rsidRPr="00DA2FA5" w:rsidRDefault="000B6B36" w:rsidP="00501DA7">
      <w:pPr>
        <w:pStyle w:val="Code"/>
      </w:pPr>
      <w:r w:rsidRPr="00DA2FA5">
        <w:t xml:space="preserve">          &lt;xs:element name="oK" type="x1:OKAckAndComplete"/&gt;</w:t>
      </w:r>
    </w:p>
    <w:p w14:paraId="704864B0" w14:textId="77777777" w:rsidR="000B6B36" w:rsidRPr="00DA2FA5" w:rsidRDefault="000B6B36" w:rsidP="00501DA7">
      <w:pPr>
        <w:pStyle w:val="Code"/>
      </w:pPr>
      <w:r w:rsidRPr="00DA2FA5">
        <w:t xml:space="preserve">          &lt;xs:element name="CurrentAssociations" type="IdentityResponseDetails"&gt;&lt;/xs:element&gt;</w:t>
      </w:r>
    </w:p>
    <w:p w14:paraId="244BB20B" w14:textId="77777777" w:rsidR="000B6B36" w:rsidRPr="00DA2FA5" w:rsidRDefault="000B6B36" w:rsidP="00501DA7">
      <w:pPr>
        <w:pStyle w:val="Code"/>
      </w:pPr>
      <w:r w:rsidRPr="00DA2FA5">
        <w:t xml:space="preserve">        &lt;/xs:sequence&gt;</w:t>
      </w:r>
    </w:p>
    <w:p w14:paraId="06FA1E73" w14:textId="77777777" w:rsidR="000B6B36" w:rsidRPr="00DA2FA5" w:rsidRDefault="000B6B36" w:rsidP="00501DA7">
      <w:pPr>
        <w:pStyle w:val="Code"/>
      </w:pPr>
      <w:r w:rsidRPr="00DA2FA5">
        <w:t xml:space="preserve">      &lt;/xs:extension&gt;</w:t>
      </w:r>
    </w:p>
    <w:p w14:paraId="446EDC12" w14:textId="77777777" w:rsidR="000B6B36" w:rsidRPr="00DA2FA5" w:rsidRDefault="000B6B36" w:rsidP="00501DA7">
      <w:pPr>
        <w:pStyle w:val="Code"/>
      </w:pPr>
      <w:r w:rsidRPr="00DA2FA5">
        <w:t xml:space="preserve">    &lt;/xs:complexContent&gt;</w:t>
      </w:r>
    </w:p>
    <w:p w14:paraId="6BFD8484" w14:textId="77777777" w:rsidR="000B6B36" w:rsidRPr="00DA2FA5" w:rsidRDefault="000B6B36" w:rsidP="00501DA7">
      <w:pPr>
        <w:pStyle w:val="Code"/>
      </w:pPr>
      <w:r w:rsidRPr="00DA2FA5">
        <w:t xml:space="preserve">  &lt;/xs:complexType&gt;</w:t>
      </w:r>
    </w:p>
    <w:p w14:paraId="77D19DF5" w14:textId="77777777" w:rsidR="000B6B36" w:rsidRPr="00DA2FA5" w:rsidRDefault="000B6B36" w:rsidP="00501DA7">
      <w:pPr>
        <w:pStyle w:val="Code"/>
      </w:pPr>
    </w:p>
    <w:p w14:paraId="3FA5B052" w14:textId="77777777" w:rsidR="000B6B36" w:rsidRPr="00DA2FA5" w:rsidRDefault="000B6B36" w:rsidP="00501DA7">
      <w:pPr>
        <w:pStyle w:val="Code"/>
      </w:pPr>
      <w:r w:rsidRPr="00DA2FA5">
        <w:t xml:space="preserve">  &lt;xs:complexType name="DeactivateAssociationUpdates"&gt;</w:t>
      </w:r>
    </w:p>
    <w:p w14:paraId="526A1E6B" w14:textId="77777777" w:rsidR="000B6B36" w:rsidRPr="00DA2FA5" w:rsidRDefault="000B6B36" w:rsidP="00501DA7">
      <w:pPr>
        <w:pStyle w:val="Code"/>
      </w:pPr>
      <w:r w:rsidRPr="00DA2FA5">
        <w:t xml:space="preserve">    &lt;xs:complexContent&gt;</w:t>
      </w:r>
    </w:p>
    <w:p w14:paraId="4C1DC689" w14:textId="77777777" w:rsidR="000B6B36" w:rsidRPr="00DA2FA5" w:rsidRDefault="000B6B36" w:rsidP="00501DA7">
      <w:pPr>
        <w:pStyle w:val="Code"/>
      </w:pPr>
      <w:r w:rsidRPr="00DA2FA5">
        <w:t xml:space="preserve">      &lt;xs:extension base="x1:X1RequestMessage"&gt;</w:t>
      </w:r>
    </w:p>
    <w:p w14:paraId="2D56638A" w14:textId="77777777" w:rsidR="000B6B36" w:rsidRPr="00DA2FA5" w:rsidRDefault="000B6B36" w:rsidP="00501DA7">
      <w:pPr>
        <w:pStyle w:val="Code"/>
      </w:pPr>
      <w:r w:rsidRPr="00DA2FA5">
        <w:t xml:space="preserve">        &lt;xs:sequence&gt;</w:t>
      </w:r>
    </w:p>
    <w:p w14:paraId="663582F1" w14:textId="77777777" w:rsidR="000B6B36" w:rsidRPr="00DA2FA5" w:rsidRDefault="000B6B36" w:rsidP="00501DA7">
      <w:pPr>
        <w:pStyle w:val="Code"/>
      </w:pPr>
      <w:r w:rsidRPr="00DA2FA5">
        <w:t xml:space="preserve">          &lt;xs:element name="OngoingAssociationTaskID" type="common:UUID"&gt;&lt;/xs:element&gt;</w:t>
      </w:r>
    </w:p>
    <w:p w14:paraId="2DED4147" w14:textId="77777777" w:rsidR="000B6B36" w:rsidRPr="00DA2FA5" w:rsidRDefault="000B6B36" w:rsidP="00501DA7">
      <w:pPr>
        <w:pStyle w:val="Code"/>
      </w:pPr>
      <w:r w:rsidRPr="00DA2FA5">
        <w:t xml:space="preserve">        &lt;/xs:sequence&gt;</w:t>
      </w:r>
    </w:p>
    <w:p w14:paraId="01EDFF96" w14:textId="77777777" w:rsidR="000B6B36" w:rsidRPr="00DA2FA5" w:rsidRDefault="000B6B36" w:rsidP="00501DA7">
      <w:pPr>
        <w:pStyle w:val="Code"/>
      </w:pPr>
      <w:r w:rsidRPr="00DA2FA5">
        <w:t xml:space="preserve">      &lt;/xs:extension&gt;</w:t>
      </w:r>
    </w:p>
    <w:p w14:paraId="2272D936" w14:textId="77777777" w:rsidR="000B6B36" w:rsidRPr="00DA2FA5" w:rsidRDefault="000B6B36" w:rsidP="00501DA7">
      <w:pPr>
        <w:pStyle w:val="Code"/>
      </w:pPr>
      <w:r w:rsidRPr="00DA2FA5">
        <w:t xml:space="preserve">    &lt;/xs:complexContent&gt;</w:t>
      </w:r>
    </w:p>
    <w:p w14:paraId="2B03BD8B" w14:textId="77777777" w:rsidR="000B6B36" w:rsidRPr="00DA2FA5" w:rsidRDefault="000B6B36" w:rsidP="00501DA7">
      <w:pPr>
        <w:pStyle w:val="Code"/>
      </w:pPr>
      <w:r w:rsidRPr="00DA2FA5">
        <w:t xml:space="preserve">  &lt;/xs:complexType&gt;</w:t>
      </w:r>
    </w:p>
    <w:p w14:paraId="498B4E91" w14:textId="77777777" w:rsidR="000B6B36" w:rsidRPr="00DA2FA5" w:rsidRDefault="000B6B36" w:rsidP="00501DA7">
      <w:pPr>
        <w:pStyle w:val="Code"/>
      </w:pPr>
    </w:p>
    <w:p w14:paraId="0051FF0D" w14:textId="77777777" w:rsidR="000B6B36" w:rsidRPr="00DA2FA5" w:rsidRDefault="000B6B36" w:rsidP="00501DA7">
      <w:pPr>
        <w:pStyle w:val="Code"/>
      </w:pPr>
      <w:r w:rsidRPr="00DA2FA5">
        <w:t xml:space="preserve">  &lt;xs:complexType name="DeactivateAssociationUpdatesAcknowledgement"&gt;</w:t>
      </w:r>
    </w:p>
    <w:p w14:paraId="64B23830" w14:textId="77777777" w:rsidR="000B6B36" w:rsidRPr="00DA2FA5" w:rsidRDefault="000B6B36" w:rsidP="00501DA7">
      <w:pPr>
        <w:pStyle w:val="Code"/>
      </w:pPr>
      <w:r w:rsidRPr="00DA2FA5">
        <w:t xml:space="preserve">    &lt;xs:complexContent&gt;</w:t>
      </w:r>
    </w:p>
    <w:p w14:paraId="2422788F" w14:textId="77777777" w:rsidR="000B6B36" w:rsidRPr="00DA2FA5" w:rsidRDefault="000B6B36" w:rsidP="00501DA7">
      <w:pPr>
        <w:pStyle w:val="Code"/>
      </w:pPr>
      <w:r w:rsidRPr="00DA2FA5">
        <w:t xml:space="preserve">      &lt;xs:extension base="x1:X1ResponseMessage"&gt;</w:t>
      </w:r>
    </w:p>
    <w:p w14:paraId="5977D61F" w14:textId="77777777" w:rsidR="000B6B36" w:rsidRPr="00DA2FA5" w:rsidRDefault="000B6B36" w:rsidP="00501DA7">
      <w:pPr>
        <w:pStyle w:val="Code"/>
      </w:pPr>
      <w:r w:rsidRPr="00DA2FA5">
        <w:t xml:space="preserve">        &lt;xs:sequence&gt;</w:t>
      </w:r>
    </w:p>
    <w:p w14:paraId="655E4ABC" w14:textId="77777777" w:rsidR="000B6B36" w:rsidRPr="00DA2FA5" w:rsidRDefault="000B6B36" w:rsidP="00501DA7">
      <w:pPr>
        <w:pStyle w:val="Code"/>
      </w:pPr>
      <w:r w:rsidRPr="00DA2FA5">
        <w:t xml:space="preserve">          &lt;xs:element name="oK" type="x1:OKAckAndComplete"/&gt;</w:t>
      </w:r>
    </w:p>
    <w:p w14:paraId="6D660894" w14:textId="77777777" w:rsidR="000B6B36" w:rsidRPr="00DA2FA5" w:rsidRDefault="000B6B36" w:rsidP="00501DA7">
      <w:pPr>
        <w:pStyle w:val="Code"/>
      </w:pPr>
      <w:r w:rsidRPr="00DA2FA5">
        <w:t xml:space="preserve">        &lt;/xs:sequence&gt;</w:t>
      </w:r>
    </w:p>
    <w:p w14:paraId="7E640063" w14:textId="77777777" w:rsidR="000B6B36" w:rsidRPr="00DA2FA5" w:rsidRDefault="000B6B36" w:rsidP="00501DA7">
      <w:pPr>
        <w:pStyle w:val="Code"/>
      </w:pPr>
      <w:r w:rsidRPr="00DA2FA5">
        <w:t xml:space="preserve">      &lt;/xs:extension&gt;</w:t>
      </w:r>
    </w:p>
    <w:p w14:paraId="5D6FC216" w14:textId="77777777" w:rsidR="000B6B36" w:rsidRPr="00DA2FA5" w:rsidRDefault="000B6B36" w:rsidP="00501DA7">
      <w:pPr>
        <w:pStyle w:val="Code"/>
      </w:pPr>
      <w:r w:rsidRPr="00DA2FA5">
        <w:t xml:space="preserve">    &lt;/xs:complexContent&gt;</w:t>
      </w:r>
    </w:p>
    <w:p w14:paraId="2375A407" w14:textId="77777777" w:rsidR="000B6B36" w:rsidRPr="00DA2FA5" w:rsidRDefault="000B6B36" w:rsidP="00501DA7">
      <w:pPr>
        <w:pStyle w:val="Code"/>
      </w:pPr>
      <w:r w:rsidRPr="00DA2FA5">
        <w:t xml:space="preserve">  &lt;/xs:complexType&gt;</w:t>
      </w:r>
    </w:p>
    <w:p w14:paraId="732278CE" w14:textId="77777777" w:rsidR="000B6B36" w:rsidRPr="00DA2FA5" w:rsidRDefault="000B6B36" w:rsidP="00501DA7">
      <w:pPr>
        <w:pStyle w:val="Code"/>
      </w:pPr>
    </w:p>
    <w:p w14:paraId="0C8175FE" w14:textId="77777777" w:rsidR="000B6B36" w:rsidRPr="00DA2FA5" w:rsidRDefault="000B6B36" w:rsidP="00501DA7">
      <w:pPr>
        <w:pStyle w:val="Code"/>
      </w:pPr>
      <w:r w:rsidRPr="00DA2FA5">
        <w:t xml:space="preserve">  &lt;xs:complexType name="IdentityAssociationUpdate"&gt;</w:t>
      </w:r>
    </w:p>
    <w:p w14:paraId="5D984E30" w14:textId="77777777" w:rsidR="000B6B36" w:rsidRPr="00DA2FA5" w:rsidRDefault="000B6B36" w:rsidP="00501DA7">
      <w:pPr>
        <w:pStyle w:val="Code"/>
      </w:pPr>
      <w:r w:rsidRPr="00DA2FA5">
        <w:t xml:space="preserve">    &lt;xs:complexContent&gt;</w:t>
      </w:r>
    </w:p>
    <w:p w14:paraId="36FC7B21" w14:textId="77777777" w:rsidR="000B6B36" w:rsidRPr="00DA2FA5" w:rsidRDefault="000B6B36" w:rsidP="00501DA7">
      <w:pPr>
        <w:pStyle w:val="Code"/>
      </w:pPr>
      <w:r w:rsidRPr="00DA2FA5">
        <w:t xml:space="preserve">      &lt;xs:extension base="x1:X1RequestMessage"&gt;</w:t>
      </w:r>
    </w:p>
    <w:p w14:paraId="0F0C65DA" w14:textId="77777777" w:rsidR="000B6B36" w:rsidRPr="00DA2FA5" w:rsidRDefault="000B6B36" w:rsidP="00501DA7">
      <w:pPr>
        <w:pStyle w:val="Code"/>
      </w:pPr>
      <w:r w:rsidRPr="00DA2FA5">
        <w:t xml:space="preserve">        &lt;xs:sequence&gt;</w:t>
      </w:r>
    </w:p>
    <w:p w14:paraId="69AC0CE6" w14:textId="77777777" w:rsidR="000B6B36" w:rsidRPr="00DA2FA5" w:rsidRDefault="000B6B36" w:rsidP="00501DA7">
      <w:pPr>
        <w:pStyle w:val="Code"/>
      </w:pPr>
      <w:r w:rsidRPr="00DA2FA5">
        <w:t xml:space="preserve">          &lt;xs:element name="OngoingAssociationTaskID" type="common:UUID"/&gt;</w:t>
      </w:r>
    </w:p>
    <w:p w14:paraId="0877AFF2" w14:textId="77777777" w:rsidR="000B6B36" w:rsidRPr="00DA2FA5" w:rsidRDefault="000B6B36" w:rsidP="00501DA7">
      <w:pPr>
        <w:pStyle w:val="Code"/>
      </w:pPr>
      <w:r w:rsidRPr="00DA2FA5">
        <w:t xml:space="preserve">          &lt;xs:element name="UpdateDetails" type="IdentityResponseDetails"/&gt;</w:t>
      </w:r>
    </w:p>
    <w:p w14:paraId="72A588F7" w14:textId="77777777" w:rsidR="000B6B36" w:rsidRPr="00DA2FA5" w:rsidRDefault="000B6B36" w:rsidP="00501DA7">
      <w:pPr>
        <w:pStyle w:val="Code"/>
      </w:pPr>
      <w:r w:rsidRPr="00DA2FA5">
        <w:t xml:space="preserve">        &lt;/xs:sequence&gt;</w:t>
      </w:r>
    </w:p>
    <w:p w14:paraId="53845275" w14:textId="77777777" w:rsidR="000B6B36" w:rsidRPr="00DA2FA5" w:rsidRDefault="000B6B36" w:rsidP="00501DA7">
      <w:pPr>
        <w:pStyle w:val="Code"/>
      </w:pPr>
      <w:r w:rsidRPr="00DA2FA5">
        <w:t xml:space="preserve">      &lt;/xs:extension&gt;</w:t>
      </w:r>
    </w:p>
    <w:p w14:paraId="165C2D8B" w14:textId="77777777" w:rsidR="000B6B36" w:rsidRPr="00DA2FA5" w:rsidRDefault="000B6B36" w:rsidP="00501DA7">
      <w:pPr>
        <w:pStyle w:val="Code"/>
      </w:pPr>
      <w:r w:rsidRPr="00DA2FA5">
        <w:t xml:space="preserve">    &lt;/xs:complexContent&gt;</w:t>
      </w:r>
    </w:p>
    <w:p w14:paraId="694BFB92" w14:textId="77777777" w:rsidR="000B6B36" w:rsidRPr="00DA2FA5" w:rsidRDefault="000B6B36" w:rsidP="00501DA7">
      <w:pPr>
        <w:pStyle w:val="Code"/>
      </w:pPr>
      <w:r w:rsidRPr="00DA2FA5">
        <w:t xml:space="preserve">  &lt;/xs:complexType&gt;</w:t>
      </w:r>
    </w:p>
    <w:p w14:paraId="22FEF438" w14:textId="77777777" w:rsidR="000B6B36" w:rsidRPr="00DA2FA5" w:rsidRDefault="000B6B36" w:rsidP="00501DA7">
      <w:pPr>
        <w:pStyle w:val="Code"/>
      </w:pPr>
    </w:p>
    <w:p w14:paraId="29EBDC91" w14:textId="77777777" w:rsidR="000B6B36" w:rsidRPr="00DA2FA5" w:rsidRDefault="000B6B36" w:rsidP="00501DA7">
      <w:pPr>
        <w:pStyle w:val="Code"/>
      </w:pPr>
      <w:r w:rsidRPr="00DA2FA5">
        <w:t xml:space="preserve">  &lt;xs:complexType name="IdentityAssociationUpdateAcknowledgement"&gt;</w:t>
      </w:r>
    </w:p>
    <w:p w14:paraId="58796072" w14:textId="77777777" w:rsidR="000B6B36" w:rsidRPr="00DA2FA5" w:rsidRDefault="000B6B36" w:rsidP="00501DA7">
      <w:pPr>
        <w:pStyle w:val="Code"/>
      </w:pPr>
      <w:r w:rsidRPr="00DA2FA5">
        <w:t xml:space="preserve">    &lt;xs:complexContent&gt;</w:t>
      </w:r>
    </w:p>
    <w:p w14:paraId="4375D0FA" w14:textId="77777777" w:rsidR="000B6B36" w:rsidRPr="00DA2FA5" w:rsidRDefault="000B6B36" w:rsidP="00501DA7">
      <w:pPr>
        <w:pStyle w:val="Code"/>
      </w:pPr>
      <w:r w:rsidRPr="00DA2FA5">
        <w:t xml:space="preserve">      &lt;xs:extension base="x1:X1ResponseMessage"&gt;</w:t>
      </w:r>
    </w:p>
    <w:p w14:paraId="19DEDF50" w14:textId="77777777" w:rsidR="000B6B36" w:rsidRPr="00DA2FA5" w:rsidRDefault="000B6B36" w:rsidP="00501DA7">
      <w:pPr>
        <w:pStyle w:val="Code"/>
      </w:pPr>
      <w:r w:rsidRPr="00DA2FA5">
        <w:t xml:space="preserve">        &lt;xs:sequence&gt;</w:t>
      </w:r>
    </w:p>
    <w:p w14:paraId="1629C766" w14:textId="77777777" w:rsidR="000B6B36" w:rsidRPr="00DA2FA5" w:rsidRDefault="000B6B36" w:rsidP="00501DA7">
      <w:pPr>
        <w:pStyle w:val="Code"/>
      </w:pPr>
      <w:r w:rsidRPr="00DA2FA5">
        <w:t xml:space="preserve">          &lt;xs:element name="oK" type="x1:OKAckAndComplete"/&gt;</w:t>
      </w:r>
    </w:p>
    <w:p w14:paraId="5BD34488" w14:textId="77777777" w:rsidR="000B6B36" w:rsidRPr="00DA2FA5" w:rsidRDefault="000B6B36" w:rsidP="00501DA7">
      <w:pPr>
        <w:pStyle w:val="Code"/>
      </w:pPr>
      <w:r w:rsidRPr="00DA2FA5">
        <w:t xml:space="preserve">        &lt;/xs:sequence&gt;</w:t>
      </w:r>
    </w:p>
    <w:p w14:paraId="52F90340" w14:textId="77777777" w:rsidR="000B6B36" w:rsidRPr="00DA2FA5" w:rsidRDefault="000B6B36" w:rsidP="00501DA7">
      <w:pPr>
        <w:pStyle w:val="Code"/>
      </w:pPr>
      <w:r w:rsidRPr="00DA2FA5">
        <w:t xml:space="preserve">      &lt;/xs:extension&gt;</w:t>
      </w:r>
    </w:p>
    <w:p w14:paraId="35FE9308" w14:textId="77777777" w:rsidR="000B6B36" w:rsidRPr="00DA2FA5" w:rsidRDefault="000B6B36" w:rsidP="00501DA7">
      <w:pPr>
        <w:pStyle w:val="Code"/>
      </w:pPr>
      <w:r w:rsidRPr="00DA2FA5">
        <w:t xml:space="preserve">    &lt;/xs:complexContent&gt;</w:t>
      </w:r>
    </w:p>
    <w:p w14:paraId="025B5926" w14:textId="77777777" w:rsidR="000B6B36" w:rsidRPr="00DA2FA5" w:rsidRDefault="000B6B36" w:rsidP="00501DA7">
      <w:pPr>
        <w:pStyle w:val="Code"/>
      </w:pPr>
      <w:r w:rsidRPr="00DA2FA5">
        <w:t xml:space="preserve">  &lt;/xs:complexType&gt;</w:t>
      </w:r>
    </w:p>
    <w:p w14:paraId="5EE0551F" w14:textId="400EE94F" w:rsidR="00440EB3" w:rsidRPr="00DA2FA5" w:rsidRDefault="00440EB3" w:rsidP="00501DA7">
      <w:pPr>
        <w:pStyle w:val="Code"/>
      </w:pPr>
    </w:p>
    <w:p w14:paraId="476CDB2D" w14:textId="180196D7" w:rsidR="00D52B92" w:rsidRDefault="00D52B92" w:rsidP="00501DA7">
      <w:pPr>
        <w:pStyle w:val="Code"/>
      </w:pPr>
      <w:r w:rsidRPr="00DA2FA5">
        <w:t>&lt;/xs:schema&gt;</w:t>
      </w:r>
    </w:p>
    <w:p w14:paraId="100474E6" w14:textId="77777777" w:rsidR="00501DA7" w:rsidRPr="00DA2FA5" w:rsidRDefault="00501DA7" w:rsidP="00501DA7">
      <w:pPr>
        <w:pStyle w:val="Code"/>
      </w:pPr>
    </w:p>
    <w:p w14:paraId="21CFD3D1" w14:textId="5DC2E4B4" w:rsidR="00D52B92" w:rsidRDefault="00D52B92" w:rsidP="00D52B92">
      <w:pPr>
        <w:pStyle w:val="Heading8"/>
      </w:pPr>
      <w:bookmarkStart w:id="279" w:name="_Toc104996757"/>
      <w:r w:rsidRPr="004D3578">
        <w:t xml:space="preserve">Annex </w:t>
      </w:r>
      <w:r>
        <w:t xml:space="preserve">F </w:t>
      </w:r>
      <w:r w:rsidRPr="004D3578">
        <w:t>(normative):</w:t>
      </w:r>
      <w:r w:rsidR="005A240F">
        <w:br/>
      </w:r>
      <w:r>
        <w:t>ASN.1 schema for LI_XER messages</w:t>
      </w:r>
      <w:bookmarkEnd w:id="279"/>
    </w:p>
    <w:p w14:paraId="6D669F15" w14:textId="77777777" w:rsidR="00D52B92" w:rsidRPr="00340316" w:rsidRDefault="00D52B92" w:rsidP="00501DA7">
      <w:pPr>
        <w:pStyle w:val="Code"/>
      </w:pPr>
      <w:r w:rsidRPr="00340316">
        <w:t>TS33128</w:t>
      </w:r>
      <w:r>
        <w:t>IdentityAssociation</w:t>
      </w:r>
    </w:p>
    <w:p w14:paraId="14F1EB62" w14:textId="52C66E6E" w:rsidR="00D52B92" w:rsidRDefault="00D52B92" w:rsidP="00501DA7">
      <w:pPr>
        <w:pStyle w:val="Code"/>
      </w:pPr>
      <w:r w:rsidRPr="00340316">
        <w:t>{itu-t(0) identified-organization(4) etsi(0) securityDomain(2) lawfulIntercept(2) threeGPP(4) t</w:t>
      </w:r>
      <w:r>
        <w:t>S</w:t>
      </w:r>
      <w:r w:rsidRPr="00340316">
        <w:t>33128</w:t>
      </w:r>
      <w:r>
        <w:t>IdentityAssociation</w:t>
      </w:r>
      <w:r w:rsidRPr="00340316">
        <w:t>(</w:t>
      </w:r>
      <w:r>
        <w:t>20</w:t>
      </w:r>
      <w:r w:rsidRPr="00340316">
        <w:t>) r1</w:t>
      </w:r>
      <w:r>
        <w:t>6</w:t>
      </w:r>
      <w:r w:rsidRPr="00340316">
        <w:t>(1</w:t>
      </w:r>
      <w:r>
        <w:t>6</w:t>
      </w:r>
      <w:r w:rsidRPr="00340316">
        <w:t>) version</w:t>
      </w:r>
      <w:r w:rsidR="003E74C7">
        <w:t>2</w:t>
      </w:r>
      <w:r w:rsidRPr="00340316">
        <w:t>(</w:t>
      </w:r>
      <w:r w:rsidR="003E74C7">
        <w:t>2</w:t>
      </w:r>
      <w:r w:rsidRPr="00340316">
        <w:t>)}</w:t>
      </w:r>
    </w:p>
    <w:p w14:paraId="1FDFC0BB" w14:textId="77777777" w:rsidR="00D52B92" w:rsidRDefault="00D52B92" w:rsidP="00501DA7">
      <w:pPr>
        <w:pStyle w:val="Code"/>
      </w:pPr>
    </w:p>
    <w:p w14:paraId="7EC5408B" w14:textId="77777777" w:rsidR="00D52B92" w:rsidRPr="00340316" w:rsidRDefault="00D52B92" w:rsidP="00501DA7">
      <w:pPr>
        <w:pStyle w:val="Code"/>
      </w:pPr>
    </w:p>
    <w:p w14:paraId="704A0257" w14:textId="77777777" w:rsidR="00D52B92" w:rsidRPr="00340316" w:rsidRDefault="00D52B92" w:rsidP="00501DA7">
      <w:pPr>
        <w:pStyle w:val="Code"/>
      </w:pPr>
      <w:r w:rsidRPr="00340316">
        <w:t>DEFINITIONS IMPLICIT TAGS EXTENSIBILITY IMPLIED ::=</w:t>
      </w:r>
    </w:p>
    <w:p w14:paraId="6248A888" w14:textId="77777777" w:rsidR="00D52B92" w:rsidRPr="00340316" w:rsidRDefault="00D52B92" w:rsidP="00501DA7">
      <w:pPr>
        <w:pStyle w:val="Code"/>
      </w:pPr>
    </w:p>
    <w:p w14:paraId="18765D06" w14:textId="77777777" w:rsidR="00D52B92" w:rsidRDefault="00D52B92" w:rsidP="00501DA7">
      <w:pPr>
        <w:pStyle w:val="Code"/>
      </w:pPr>
      <w:r w:rsidRPr="00340316">
        <w:t>BEGIN</w:t>
      </w:r>
    </w:p>
    <w:p w14:paraId="0FDB6D13" w14:textId="77777777" w:rsidR="00D52B92" w:rsidRDefault="00D52B92" w:rsidP="00501DA7">
      <w:pPr>
        <w:pStyle w:val="Code"/>
      </w:pPr>
    </w:p>
    <w:p w14:paraId="6FF426B9" w14:textId="521E8921" w:rsidR="00D52B92" w:rsidRPr="0043118E" w:rsidRDefault="00D52B92" w:rsidP="00501DA7">
      <w:pPr>
        <w:pStyle w:val="Code"/>
      </w:pPr>
      <w:r w:rsidRPr="0043118E">
        <w:t>t</w:t>
      </w:r>
      <w:r>
        <w:t>S</w:t>
      </w:r>
      <w:r w:rsidRPr="0043118E">
        <w:t>33128IdentityAssociationOID RELATIVE-OID ::= {threeGPP(4) t</w:t>
      </w:r>
      <w:r>
        <w:t>S</w:t>
      </w:r>
      <w:r w:rsidRPr="0043118E">
        <w:t>33128IdentityAssociation(20) r16(16) version</w:t>
      </w:r>
      <w:r w:rsidR="003E74C7">
        <w:t>2</w:t>
      </w:r>
      <w:r w:rsidRPr="0043118E">
        <w:t>(</w:t>
      </w:r>
      <w:r w:rsidR="003E74C7">
        <w:t>2</w:t>
      </w:r>
      <w:r w:rsidRPr="0043118E">
        <w:t>)}</w:t>
      </w:r>
    </w:p>
    <w:p w14:paraId="047E8996" w14:textId="77777777" w:rsidR="00D52B92" w:rsidRPr="0043118E" w:rsidRDefault="00D52B92" w:rsidP="00501DA7">
      <w:pPr>
        <w:pStyle w:val="Code"/>
      </w:pPr>
    </w:p>
    <w:p w14:paraId="0570F512" w14:textId="77777777" w:rsidR="00D52B92" w:rsidRPr="00340316" w:rsidRDefault="00D52B92" w:rsidP="00501DA7">
      <w:pPr>
        <w:pStyle w:val="Code"/>
      </w:pPr>
      <w:r w:rsidRPr="0043118E">
        <w:t>iEFRecordOID RELATIVE-OID ::= {tS33128IdentityAssociationOID iEF(1)}</w:t>
      </w:r>
    </w:p>
    <w:p w14:paraId="59766225" w14:textId="77777777" w:rsidR="00D52B92" w:rsidRDefault="00D52B92" w:rsidP="00501DA7">
      <w:pPr>
        <w:pStyle w:val="Code"/>
      </w:pPr>
    </w:p>
    <w:p w14:paraId="2D9FFE88" w14:textId="77777777" w:rsidR="00D52B92" w:rsidRDefault="00D52B92" w:rsidP="00501DA7">
      <w:pPr>
        <w:pStyle w:val="Code"/>
      </w:pPr>
      <w:r>
        <w:t>IEFMessage ::= SEQUENCE</w:t>
      </w:r>
    </w:p>
    <w:p w14:paraId="6DF4801E" w14:textId="77777777" w:rsidR="00D52B92" w:rsidRPr="00F71863" w:rsidRDefault="00D52B92" w:rsidP="00501DA7">
      <w:pPr>
        <w:pStyle w:val="Code"/>
      </w:pPr>
      <w:r>
        <w:t>{</w:t>
      </w:r>
    </w:p>
    <w:p w14:paraId="57E4017F" w14:textId="77777777" w:rsidR="00D52B92" w:rsidRDefault="00D52B92" w:rsidP="00501DA7">
      <w:pPr>
        <w:pStyle w:val="Code"/>
      </w:pPr>
      <w:r>
        <w:t xml:space="preserve">    iEFRecord</w:t>
      </w:r>
      <w:r w:rsidRPr="0043118E">
        <w:t xml:space="preserve">OID </w:t>
      </w:r>
      <w:r>
        <w:t xml:space="preserve">       </w:t>
      </w:r>
      <w:r w:rsidRPr="0043118E">
        <w:t>[</w:t>
      </w:r>
      <w:r>
        <w:t>1</w:t>
      </w:r>
      <w:r w:rsidRPr="0043118E">
        <w:t>] RELATIVE-OID,</w:t>
      </w:r>
    </w:p>
    <w:p w14:paraId="611A560D" w14:textId="77777777" w:rsidR="00D52B92" w:rsidRDefault="00D52B92" w:rsidP="00501DA7">
      <w:pPr>
        <w:pStyle w:val="Code"/>
      </w:pPr>
      <w:r>
        <w:t xml:space="preserve">    record              [2] IEFRecord</w:t>
      </w:r>
    </w:p>
    <w:p w14:paraId="4A6426A9" w14:textId="77777777" w:rsidR="00D52B92" w:rsidRDefault="00D52B92" w:rsidP="00501DA7">
      <w:pPr>
        <w:pStyle w:val="Code"/>
      </w:pPr>
      <w:r>
        <w:t>}</w:t>
      </w:r>
    </w:p>
    <w:p w14:paraId="7F2BF77C" w14:textId="77777777" w:rsidR="00D52B92" w:rsidRDefault="00D52B92" w:rsidP="00501DA7">
      <w:pPr>
        <w:pStyle w:val="Code"/>
      </w:pPr>
    </w:p>
    <w:p w14:paraId="54C244EF" w14:textId="77777777" w:rsidR="00D52B92" w:rsidRDefault="00D52B92" w:rsidP="00501DA7">
      <w:pPr>
        <w:pStyle w:val="Code"/>
      </w:pPr>
      <w:r>
        <w:t>IEFRecord ::= CHOICE</w:t>
      </w:r>
    </w:p>
    <w:p w14:paraId="3BDB6C73" w14:textId="77777777" w:rsidR="00D52B92" w:rsidRDefault="00D52B92" w:rsidP="00501DA7">
      <w:pPr>
        <w:pStyle w:val="Code"/>
      </w:pPr>
      <w:r>
        <w:t>{</w:t>
      </w:r>
    </w:p>
    <w:p w14:paraId="6BDC59A2" w14:textId="77777777" w:rsidR="00D52B92" w:rsidRDefault="00D52B92" w:rsidP="00501DA7">
      <w:pPr>
        <w:pStyle w:val="Code"/>
      </w:pPr>
      <w:r>
        <w:t xml:space="preserve">    associationRecord   [1] IEFAssociationRecord,</w:t>
      </w:r>
    </w:p>
    <w:p w14:paraId="7F677E3B" w14:textId="77777777" w:rsidR="00D52B92" w:rsidRPr="00482B87" w:rsidRDefault="00D52B92" w:rsidP="00501DA7">
      <w:pPr>
        <w:pStyle w:val="Code"/>
      </w:pPr>
      <w:r>
        <w:t xml:space="preserve">    deassociationRecord [2] IEFDeassociationRecord,</w:t>
      </w:r>
    </w:p>
    <w:p w14:paraId="40628A4E" w14:textId="77777777" w:rsidR="00D52B92" w:rsidRPr="00482B87" w:rsidRDefault="00D52B92" w:rsidP="00501DA7">
      <w:pPr>
        <w:pStyle w:val="Code"/>
      </w:pPr>
      <w:r w:rsidRPr="00482B87">
        <w:t xml:space="preserve">    keepalive           [3] IEFKeepaliveMessage,</w:t>
      </w:r>
    </w:p>
    <w:p w14:paraId="1F60A954" w14:textId="77777777" w:rsidR="00D52B92" w:rsidRDefault="00D52B92" w:rsidP="00501DA7">
      <w:pPr>
        <w:pStyle w:val="Code"/>
      </w:pPr>
      <w:r w:rsidRPr="00482B87">
        <w:t xml:space="preserve">    keepaliveResponse   [4] IEFKeepaliveMessage</w:t>
      </w:r>
    </w:p>
    <w:p w14:paraId="5A4CD0EF" w14:textId="77777777" w:rsidR="00D52B92" w:rsidRDefault="00D52B92" w:rsidP="00501DA7">
      <w:pPr>
        <w:pStyle w:val="Code"/>
      </w:pPr>
      <w:r>
        <w:t>}</w:t>
      </w:r>
    </w:p>
    <w:p w14:paraId="4FF83D5C" w14:textId="77777777" w:rsidR="00D52B92" w:rsidRDefault="00D52B92" w:rsidP="00501DA7">
      <w:pPr>
        <w:pStyle w:val="Code"/>
      </w:pPr>
    </w:p>
    <w:p w14:paraId="0156D8C7" w14:textId="77777777" w:rsidR="00D52B92" w:rsidRDefault="00D52B92" w:rsidP="00501DA7">
      <w:pPr>
        <w:pStyle w:val="Code"/>
      </w:pPr>
      <w:r>
        <w:t>IEFAssociationRecord ::= SEQUENCE</w:t>
      </w:r>
    </w:p>
    <w:p w14:paraId="7BC70269" w14:textId="77777777" w:rsidR="00D52B92" w:rsidRDefault="00D52B92" w:rsidP="00501DA7">
      <w:pPr>
        <w:pStyle w:val="Code"/>
      </w:pPr>
      <w:r>
        <w:t>{</w:t>
      </w:r>
    </w:p>
    <w:p w14:paraId="1CB47839" w14:textId="77777777" w:rsidR="00D52B92" w:rsidRDefault="00D52B92" w:rsidP="00501DA7">
      <w:pPr>
        <w:pStyle w:val="Code"/>
      </w:pPr>
      <w:r>
        <w:t xml:space="preserve">    sUPI            [1] SUPI,</w:t>
      </w:r>
    </w:p>
    <w:p w14:paraId="5274EE4F" w14:textId="77777777" w:rsidR="00D52B92" w:rsidRDefault="00D52B92" w:rsidP="00501DA7">
      <w:pPr>
        <w:pStyle w:val="Code"/>
      </w:pPr>
      <w:r>
        <w:t xml:space="preserve">    fiveGGUTI       [2] FiveGGUTI,</w:t>
      </w:r>
    </w:p>
    <w:p w14:paraId="6AE7311A" w14:textId="77777777" w:rsidR="00D52B92" w:rsidRDefault="00D52B92" w:rsidP="00501DA7">
      <w:pPr>
        <w:pStyle w:val="Code"/>
      </w:pPr>
      <w:r>
        <w:t xml:space="preserve">    timestamp       [3] GeneralizedTime,</w:t>
      </w:r>
    </w:p>
    <w:p w14:paraId="42539B92" w14:textId="77777777" w:rsidR="00D52B92" w:rsidRDefault="00D52B92" w:rsidP="00501DA7">
      <w:pPr>
        <w:pStyle w:val="Code"/>
      </w:pPr>
      <w:r>
        <w:t xml:space="preserve">    tAI             [4] TAI,</w:t>
      </w:r>
    </w:p>
    <w:p w14:paraId="1C8403E3" w14:textId="77777777" w:rsidR="00D52B92" w:rsidRDefault="00D52B92" w:rsidP="00501DA7">
      <w:pPr>
        <w:pStyle w:val="Code"/>
      </w:pPr>
      <w:r>
        <w:t xml:space="preserve">    nCGI            [5] NCGI,</w:t>
      </w:r>
    </w:p>
    <w:p w14:paraId="0F95D8C2" w14:textId="77777777" w:rsidR="00D52B92" w:rsidRDefault="00D52B92" w:rsidP="00501DA7">
      <w:pPr>
        <w:pStyle w:val="Code"/>
      </w:pPr>
      <w:r>
        <w:t xml:space="preserve">    nCGITime        [6] GeneralizedTime,</w:t>
      </w:r>
    </w:p>
    <w:p w14:paraId="02A95449" w14:textId="77777777" w:rsidR="00D52B92" w:rsidRDefault="00D52B92" w:rsidP="00501DA7">
      <w:pPr>
        <w:pStyle w:val="Code"/>
      </w:pPr>
      <w:r>
        <w:t xml:space="preserve">    sUCI            [7] SUCI OPTIONAL,</w:t>
      </w:r>
    </w:p>
    <w:p w14:paraId="351324C6" w14:textId="77777777" w:rsidR="00D52B92" w:rsidRDefault="00D52B92" w:rsidP="00501DA7">
      <w:pPr>
        <w:pStyle w:val="Code"/>
      </w:pPr>
      <w:r>
        <w:t xml:space="preserve">    pEI             [8] PEI OPTIONAL,</w:t>
      </w:r>
    </w:p>
    <w:p w14:paraId="3A7698DF" w14:textId="77777777" w:rsidR="00D52B92" w:rsidRDefault="00D52B92" w:rsidP="00501DA7">
      <w:pPr>
        <w:pStyle w:val="Code"/>
      </w:pPr>
      <w:r>
        <w:t xml:space="preserve">    fiveGSTAIList   [9] FiveGSTAIList OPTIONAL</w:t>
      </w:r>
    </w:p>
    <w:p w14:paraId="72D384CA" w14:textId="77777777" w:rsidR="00D52B92" w:rsidRDefault="00D52B92" w:rsidP="00501DA7">
      <w:pPr>
        <w:pStyle w:val="Code"/>
      </w:pPr>
      <w:r>
        <w:t>}</w:t>
      </w:r>
    </w:p>
    <w:p w14:paraId="379A3B29" w14:textId="77777777" w:rsidR="00D52B92" w:rsidRDefault="00D52B92" w:rsidP="00501DA7">
      <w:pPr>
        <w:pStyle w:val="Code"/>
      </w:pPr>
    </w:p>
    <w:p w14:paraId="32DC5E73" w14:textId="77777777" w:rsidR="00D52B92" w:rsidRDefault="00D52B92" w:rsidP="00501DA7">
      <w:pPr>
        <w:pStyle w:val="Code"/>
      </w:pPr>
      <w:r>
        <w:t>IEFDeassociationRecord ::= SEQUENCE</w:t>
      </w:r>
    </w:p>
    <w:p w14:paraId="4B20315A" w14:textId="77777777" w:rsidR="00D52B92" w:rsidRDefault="00D52B92" w:rsidP="00501DA7">
      <w:pPr>
        <w:pStyle w:val="Code"/>
      </w:pPr>
      <w:r>
        <w:t>{</w:t>
      </w:r>
    </w:p>
    <w:p w14:paraId="2D121FCA" w14:textId="77777777" w:rsidR="00D52B92" w:rsidRDefault="00D52B92" w:rsidP="00501DA7">
      <w:pPr>
        <w:pStyle w:val="Code"/>
      </w:pPr>
      <w:r>
        <w:t xml:space="preserve">    sUPI            [1] SUPI,</w:t>
      </w:r>
    </w:p>
    <w:p w14:paraId="2B5A56E9" w14:textId="77777777" w:rsidR="00D52B92" w:rsidRDefault="00D52B92" w:rsidP="00501DA7">
      <w:pPr>
        <w:pStyle w:val="Code"/>
      </w:pPr>
      <w:r>
        <w:t xml:space="preserve">    fiveGGUTI       [2] FiveGGUTI,</w:t>
      </w:r>
    </w:p>
    <w:p w14:paraId="43C4E9E8" w14:textId="77777777" w:rsidR="00D52B92" w:rsidRDefault="00D52B92" w:rsidP="00501DA7">
      <w:pPr>
        <w:pStyle w:val="Code"/>
      </w:pPr>
      <w:r>
        <w:t xml:space="preserve">    timestamp       [3] GeneralizedTime,</w:t>
      </w:r>
    </w:p>
    <w:p w14:paraId="744E4B22" w14:textId="77777777" w:rsidR="00D52B92" w:rsidRDefault="00D52B92" w:rsidP="00501DA7">
      <w:pPr>
        <w:pStyle w:val="Code"/>
      </w:pPr>
      <w:r>
        <w:t xml:space="preserve">    nCGI            [4] NCGI,</w:t>
      </w:r>
    </w:p>
    <w:p w14:paraId="7AA56018" w14:textId="77777777" w:rsidR="00D52B92" w:rsidRDefault="00D52B92" w:rsidP="00501DA7">
      <w:pPr>
        <w:pStyle w:val="Code"/>
      </w:pPr>
      <w:r>
        <w:t xml:space="preserve">    nCGITime        [5] GeneralizedTime</w:t>
      </w:r>
    </w:p>
    <w:p w14:paraId="35646597" w14:textId="77777777" w:rsidR="00D52B92" w:rsidRDefault="00D52B92" w:rsidP="00501DA7">
      <w:pPr>
        <w:pStyle w:val="Code"/>
      </w:pPr>
      <w:r>
        <w:t>}</w:t>
      </w:r>
    </w:p>
    <w:p w14:paraId="679A28D8" w14:textId="77777777" w:rsidR="00D52B92" w:rsidRDefault="00D52B92" w:rsidP="00501DA7">
      <w:pPr>
        <w:pStyle w:val="Code"/>
      </w:pPr>
    </w:p>
    <w:p w14:paraId="201DE241" w14:textId="77777777" w:rsidR="00D52B92" w:rsidRPr="00482B87" w:rsidRDefault="00D52B92" w:rsidP="00501DA7">
      <w:pPr>
        <w:pStyle w:val="Code"/>
      </w:pPr>
      <w:r w:rsidRPr="00482B87">
        <w:t>IEFKeepaliveMessage ::= SEQUENCE</w:t>
      </w:r>
    </w:p>
    <w:p w14:paraId="357D8DCA" w14:textId="77777777" w:rsidR="00D52B92" w:rsidRPr="00482B87" w:rsidRDefault="00D52B92" w:rsidP="00501DA7">
      <w:pPr>
        <w:pStyle w:val="Code"/>
      </w:pPr>
      <w:r w:rsidRPr="00482B87">
        <w:t>{</w:t>
      </w:r>
    </w:p>
    <w:p w14:paraId="2CB53E60" w14:textId="77777777" w:rsidR="00D52B92" w:rsidRPr="00482B87" w:rsidRDefault="00D52B92" w:rsidP="00501DA7">
      <w:pPr>
        <w:pStyle w:val="Code"/>
      </w:pPr>
      <w:r w:rsidRPr="00482B87">
        <w:t xml:space="preserve">    sequenceNumber  [1] INTEGER</w:t>
      </w:r>
    </w:p>
    <w:p w14:paraId="24FB325A" w14:textId="6D58569A" w:rsidR="00D52B92" w:rsidRDefault="00D52B92" w:rsidP="00501DA7">
      <w:pPr>
        <w:pStyle w:val="Code"/>
      </w:pPr>
      <w:r w:rsidRPr="00482B87">
        <w:t>}</w:t>
      </w:r>
    </w:p>
    <w:p w14:paraId="53C766C2" w14:textId="77777777" w:rsidR="00D52B92" w:rsidRDefault="00D52B92" w:rsidP="00501DA7">
      <w:pPr>
        <w:pStyle w:val="Code"/>
      </w:pPr>
    </w:p>
    <w:p w14:paraId="23BE05EE" w14:textId="5F5F8EB2" w:rsidR="00D52B92" w:rsidRDefault="00D52B92" w:rsidP="00501DA7">
      <w:pPr>
        <w:pStyle w:val="Code"/>
      </w:pPr>
      <w:r>
        <w:t>FiveGGUTI ::= OCTET STRING (SIZE(1</w:t>
      </w:r>
      <w:r w:rsidR="00C63F04">
        <w:t>0</w:t>
      </w:r>
      <w:r>
        <w:t>))</w:t>
      </w:r>
    </w:p>
    <w:p w14:paraId="4BF6530D" w14:textId="77777777" w:rsidR="00D52B92" w:rsidRDefault="00D52B92" w:rsidP="00501DA7">
      <w:pPr>
        <w:pStyle w:val="Code"/>
      </w:pPr>
    </w:p>
    <w:p w14:paraId="43DD0086" w14:textId="77777777" w:rsidR="00D52B92" w:rsidRDefault="00D52B92" w:rsidP="00501DA7">
      <w:pPr>
        <w:pStyle w:val="Code"/>
      </w:pPr>
      <w:r>
        <w:t>NCGI ::= SEQUENCE</w:t>
      </w:r>
    </w:p>
    <w:p w14:paraId="1069F69D" w14:textId="77777777" w:rsidR="00D52B92" w:rsidRDefault="00D52B92" w:rsidP="00501DA7">
      <w:pPr>
        <w:pStyle w:val="Code"/>
      </w:pPr>
      <w:r>
        <w:t>{</w:t>
      </w:r>
    </w:p>
    <w:p w14:paraId="4C26A805" w14:textId="77777777" w:rsidR="00D52B92" w:rsidRDefault="00D52B92" w:rsidP="00501DA7">
      <w:pPr>
        <w:pStyle w:val="Code"/>
      </w:pPr>
      <w:r>
        <w:t xml:space="preserve">    pLMNID [1] PLMNID,</w:t>
      </w:r>
    </w:p>
    <w:p w14:paraId="0208B07F" w14:textId="77777777" w:rsidR="00D52B92" w:rsidRDefault="00D52B92" w:rsidP="00501DA7">
      <w:pPr>
        <w:pStyle w:val="Code"/>
      </w:pPr>
      <w:r>
        <w:t xml:space="preserve">    nCI [2] NCI</w:t>
      </w:r>
    </w:p>
    <w:p w14:paraId="2267A219" w14:textId="77777777" w:rsidR="00D52B92" w:rsidRDefault="00D52B92" w:rsidP="00501DA7">
      <w:pPr>
        <w:pStyle w:val="Code"/>
      </w:pPr>
      <w:r>
        <w:t>}</w:t>
      </w:r>
    </w:p>
    <w:p w14:paraId="7CC26821" w14:textId="77777777" w:rsidR="00D52B92" w:rsidRDefault="00D52B92" w:rsidP="00501DA7">
      <w:pPr>
        <w:pStyle w:val="Code"/>
      </w:pPr>
    </w:p>
    <w:p w14:paraId="4921C308" w14:textId="77777777" w:rsidR="00D52B92" w:rsidRDefault="00D52B92" w:rsidP="00501DA7">
      <w:pPr>
        <w:pStyle w:val="Code"/>
      </w:pPr>
      <w:r>
        <w:t>PLMNID ::= OCTET STRING (SIZE(3))</w:t>
      </w:r>
    </w:p>
    <w:p w14:paraId="2F43EC4A" w14:textId="77777777" w:rsidR="00D52B92" w:rsidRDefault="00D52B92" w:rsidP="00501DA7">
      <w:pPr>
        <w:pStyle w:val="Code"/>
      </w:pPr>
    </w:p>
    <w:p w14:paraId="5BCC9950" w14:textId="77777777" w:rsidR="00D52B92" w:rsidRDefault="00D52B92" w:rsidP="00501DA7">
      <w:pPr>
        <w:pStyle w:val="Code"/>
      </w:pPr>
      <w:r>
        <w:t>NCI ::= BIT STRING (SIZE(36))</w:t>
      </w:r>
    </w:p>
    <w:p w14:paraId="53228860" w14:textId="77777777" w:rsidR="00D52B92" w:rsidRDefault="00D52B92" w:rsidP="00501DA7">
      <w:pPr>
        <w:pStyle w:val="Code"/>
      </w:pPr>
    </w:p>
    <w:p w14:paraId="6ED69D72" w14:textId="77777777" w:rsidR="00D52B92" w:rsidRDefault="00D52B92" w:rsidP="00501DA7">
      <w:pPr>
        <w:pStyle w:val="Code"/>
      </w:pPr>
      <w:r>
        <w:t>TAI ::= OCTET STRING (SIZE(6))</w:t>
      </w:r>
    </w:p>
    <w:p w14:paraId="3A62FEB3" w14:textId="77777777" w:rsidR="00D52B92" w:rsidRDefault="00D52B92" w:rsidP="00501DA7">
      <w:pPr>
        <w:pStyle w:val="Code"/>
      </w:pPr>
    </w:p>
    <w:p w14:paraId="02D1DC3E" w14:textId="77777777" w:rsidR="00D52B92" w:rsidRPr="008B7D12" w:rsidRDefault="00D52B92" w:rsidP="00501DA7">
      <w:pPr>
        <w:pStyle w:val="Code"/>
      </w:pPr>
      <w:r w:rsidRPr="008B7D12">
        <w:t>SUPI ::= CHOICE</w:t>
      </w:r>
    </w:p>
    <w:p w14:paraId="47FAE760" w14:textId="77777777" w:rsidR="00D52B92" w:rsidRPr="00340316" w:rsidRDefault="00D52B92" w:rsidP="00501DA7">
      <w:pPr>
        <w:pStyle w:val="Code"/>
      </w:pPr>
      <w:r w:rsidRPr="00020C2C">
        <w:t>{</w:t>
      </w:r>
    </w:p>
    <w:p w14:paraId="7F8B3832" w14:textId="77777777" w:rsidR="00D52B92" w:rsidRPr="008B7D12" w:rsidRDefault="00D52B92" w:rsidP="00501DA7">
      <w:pPr>
        <w:pStyle w:val="Code"/>
      </w:pPr>
      <w:r w:rsidRPr="00D50CE3">
        <w:t xml:space="preserve">    iMS</w:t>
      </w:r>
      <w:r w:rsidRPr="008B7D12">
        <w:t>I        [1] IMSI,</w:t>
      </w:r>
    </w:p>
    <w:p w14:paraId="1AF7E3B5" w14:textId="77777777" w:rsidR="00D52B92" w:rsidRPr="002713AE" w:rsidRDefault="00D52B92" w:rsidP="00501DA7">
      <w:pPr>
        <w:pStyle w:val="Code"/>
      </w:pPr>
      <w:r w:rsidRPr="002713AE">
        <w:t xml:space="preserve">    nAI         [2] NAI</w:t>
      </w:r>
    </w:p>
    <w:p w14:paraId="32E74EE0" w14:textId="77777777" w:rsidR="00D52B92" w:rsidRPr="00340316" w:rsidRDefault="00D52B92" w:rsidP="00501DA7">
      <w:pPr>
        <w:pStyle w:val="Code"/>
      </w:pPr>
      <w:r w:rsidRPr="00020C2C">
        <w:t>}</w:t>
      </w:r>
    </w:p>
    <w:p w14:paraId="6EC9C316" w14:textId="77777777" w:rsidR="00D52B92" w:rsidRDefault="00D52B92" w:rsidP="00501DA7">
      <w:pPr>
        <w:pStyle w:val="Code"/>
      </w:pPr>
    </w:p>
    <w:p w14:paraId="4D4E096B" w14:textId="77777777" w:rsidR="00D52B92" w:rsidRDefault="00D52B92" w:rsidP="00501DA7">
      <w:pPr>
        <w:pStyle w:val="Code"/>
      </w:pPr>
      <w:r w:rsidRPr="00340316">
        <w:t>IMSI ::= NumericString (SIZE(6..15))</w:t>
      </w:r>
    </w:p>
    <w:p w14:paraId="45CC3366" w14:textId="77777777" w:rsidR="00D52B92" w:rsidRPr="00340316" w:rsidRDefault="00D52B92" w:rsidP="00501DA7">
      <w:pPr>
        <w:pStyle w:val="Code"/>
      </w:pPr>
    </w:p>
    <w:p w14:paraId="45DCAE9D" w14:textId="77777777" w:rsidR="00D52B92" w:rsidRDefault="00D52B92" w:rsidP="00501DA7">
      <w:pPr>
        <w:pStyle w:val="Code"/>
      </w:pPr>
      <w:r w:rsidRPr="008618B7">
        <w:t>NAI ::= UTF8String</w:t>
      </w:r>
    </w:p>
    <w:p w14:paraId="3E239FB7" w14:textId="77777777" w:rsidR="00D52B92" w:rsidRDefault="00D52B92" w:rsidP="00501DA7">
      <w:pPr>
        <w:pStyle w:val="Code"/>
      </w:pPr>
    </w:p>
    <w:p w14:paraId="77B311C9" w14:textId="77777777" w:rsidR="00D52B92" w:rsidRDefault="00D52B92" w:rsidP="00501DA7">
      <w:pPr>
        <w:pStyle w:val="Code"/>
      </w:pPr>
      <w:r>
        <w:t>FiveGSTAIList ::= SEQUENCE OF TAI</w:t>
      </w:r>
    </w:p>
    <w:p w14:paraId="2BBE31D9" w14:textId="77777777" w:rsidR="00D52B92" w:rsidRPr="00340316" w:rsidRDefault="00D52B92" w:rsidP="00501DA7">
      <w:pPr>
        <w:pStyle w:val="Code"/>
      </w:pPr>
    </w:p>
    <w:p w14:paraId="3A8B25FA" w14:textId="77777777" w:rsidR="00D52B92" w:rsidRDefault="00D52B92" w:rsidP="00501DA7">
      <w:pPr>
        <w:pStyle w:val="Code"/>
      </w:pPr>
      <w:r>
        <w:t>PEI ::= CHOICE</w:t>
      </w:r>
    </w:p>
    <w:p w14:paraId="073CC0FD" w14:textId="77777777" w:rsidR="00D52B92" w:rsidRDefault="00D52B92" w:rsidP="00501DA7">
      <w:pPr>
        <w:pStyle w:val="Code"/>
      </w:pPr>
      <w:r>
        <w:t>{</w:t>
      </w:r>
    </w:p>
    <w:p w14:paraId="40C4633B" w14:textId="77777777" w:rsidR="00D52B92" w:rsidRDefault="00D52B92" w:rsidP="00501DA7">
      <w:pPr>
        <w:pStyle w:val="Code"/>
      </w:pPr>
      <w:r>
        <w:t xml:space="preserve">    iMEI        [1] IMEI,</w:t>
      </w:r>
    </w:p>
    <w:p w14:paraId="491FA68D" w14:textId="77777777" w:rsidR="00D52B92" w:rsidRDefault="00D52B92" w:rsidP="00501DA7">
      <w:pPr>
        <w:pStyle w:val="Code"/>
      </w:pPr>
      <w:r>
        <w:t xml:space="preserve">    iMEISV      [2] IMEISV,</w:t>
      </w:r>
    </w:p>
    <w:p w14:paraId="5E453A13" w14:textId="77777777" w:rsidR="00D52B92" w:rsidRDefault="00D52B92" w:rsidP="00501DA7">
      <w:pPr>
        <w:pStyle w:val="Code"/>
      </w:pPr>
      <w:r>
        <w:t xml:space="preserve">    mACAddress  [3] MACAddress,</w:t>
      </w:r>
    </w:p>
    <w:p w14:paraId="20D1D65A" w14:textId="77777777" w:rsidR="00D52B92" w:rsidRDefault="00D52B92" w:rsidP="00501DA7">
      <w:pPr>
        <w:pStyle w:val="Code"/>
      </w:pPr>
      <w:r>
        <w:t xml:space="preserve">    eUI64       [4] EUI64</w:t>
      </w:r>
      <w:r>
        <w:br/>
        <w:t>}</w:t>
      </w:r>
    </w:p>
    <w:p w14:paraId="2D19004E" w14:textId="77777777" w:rsidR="00D52B92" w:rsidRDefault="00D52B92" w:rsidP="00501DA7">
      <w:pPr>
        <w:pStyle w:val="Code"/>
      </w:pPr>
    </w:p>
    <w:p w14:paraId="332D805C" w14:textId="77777777" w:rsidR="00D52B92" w:rsidRPr="00D974A3" w:rsidRDefault="00D52B92" w:rsidP="00501DA7">
      <w:pPr>
        <w:pStyle w:val="Code"/>
      </w:pPr>
      <w:r w:rsidRPr="00D974A3">
        <w:t>IMEI ::= NumericString (SIZE(14))</w:t>
      </w:r>
    </w:p>
    <w:p w14:paraId="73A222F5" w14:textId="77777777" w:rsidR="00D52B92" w:rsidRPr="008618B7" w:rsidRDefault="00D52B92" w:rsidP="00501DA7">
      <w:pPr>
        <w:pStyle w:val="Code"/>
      </w:pPr>
    </w:p>
    <w:p w14:paraId="2E241388" w14:textId="77777777" w:rsidR="00D52B92" w:rsidRDefault="00D52B92" w:rsidP="00501DA7">
      <w:pPr>
        <w:pStyle w:val="Code"/>
      </w:pPr>
      <w:r w:rsidRPr="005A2448">
        <w:t>IMEISV ::= NumericString (SIZE(16))</w:t>
      </w:r>
    </w:p>
    <w:p w14:paraId="390E0C11" w14:textId="77777777" w:rsidR="00D52B92" w:rsidRDefault="00D52B92" w:rsidP="00501DA7">
      <w:pPr>
        <w:pStyle w:val="Code"/>
      </w:pPr>
    </w:p>
    <w:p w14:paraId="6AF1C2D6" w14:textId="77777777" w:rsidR="00D52B92" w:rsidRDefault="00D52B92" w:rsidP="00501DA7">
      <w:pPr>
        <w:pStyle w:val="Code"/>
      </w:pPr>
      <w:r>
        <w:t>MACAddress ::= OCTET STRING (SIZE(6))</w:t>
      </w:r>
    </w:p>
    <w:p w14:paraId="57CC83B4" w14:textId="77777777" w:rsidR="00D52B92" w:rsidRDefault="00D52B92" w:rsidP="00501DA7">
      <w:pPr>
        <w:pStyle w:val="Code"/>
      </w:pPr>
    </w:p>
    <w:p w14:paraId="5BE562E3" w14:textId="77777777" w:rsidR="00D52B92" w:rsidRDefault="00D52B92" w:rsidP="00501DA7">
      <w:pPr>
        <w:pStyle w:val="Code"/>
      </w:pPr>
      <w:r>
        <w:t>EUI64 ::= OCTET STRING (SIZE(8))</w:t>
      </w:r>
    </w:p>
    <w:p w14:paraId="0A0F77C8" w14:textId="77777777" w:rsidR="00D52B92" w:rsidRDefault="00D52B92" w:rsidP="00501DA7">
      <w:pPr>
        <w:pStyle w:val="Code"/>
      </w:pPr>
    </w:p>
    <w:p w14:paraId="0E72FAEB" w14:textId="77777777" w:rsidR="00D52B92" w:rsidRDefault="00D52B92" w:rsidP="00501DA7">
      <w:pPr>
        <w:pStyle w:val="Code"/>
      </w:pPr>
      <w:r>
        <w:t>SUCI ::= OCTET STRING (SIZE(8..3008))</w:t>
      </w:r>
    </w:p>
    <w:p w14:paraId="6C10B2E1" w14:textId="77777777" w:rsidR="00D52B92" w:rsidRDefault="00D52B92" w:rsidP="00501DA7">
      <w:pPr>
        <w:pStyle w:val="Code"/>
      </w:pPr>
    </w:p>
    <w:p w14:paraId="62B704DE" w14:textId="77777777" w:rsidR="00D52B92" w:rsidRDefault="00D52B92" w:rsidP="00501DA7">
      <w:pPr>
        <w:pStyle w:val="Code"/>
      </w:pPr>
    </w:p>
    <w:p w14:paraId="2242A8BE" w14:textId="624E07EE" w:rsidR="00D52B92" w:rsidRDefault="00D52B92" w:rsidP="00501DA7">
      <w:pPr>
        <w:pStyle w:val="Code"/>
      </w:pPr>
      <w:r>
        <w:t>END</w:t>
      </w:r>
    </w:p>
    <w:p w14:paraId="66931059" w14:textId="77777777" w:rsidR="00DA2D41" w:rsidRPr="00D35900" w:rsidRDefault="00DA2D41" w:rsidP="00501DA7">
      <w:pPr>
        <w:pStyle w:val="Code"/>
      </w:pPr>
    </w:p>
    <w:p w14:paraId="06BCD1D5" w14:textId="77777777" w:rsidR="00801710" w:rsidRDefault="00801710" w:rsidP="00801710">
      <w:pPr>
        <w:pStyle w:val="Heading8"/>
      </w:pPr>
      <w:bookmarkStart w:id="280" w:name="_Toc104996758"/>
      <w:r w:rsidRPr="004D3578">
        <w:t xml:space="preserve">Annex </w:t>
      </w:r>
      <w:r>
        <w:t>G</w:t>
      </w:r>
      <w:r w:rsidRPr="004D3578">
        <w:t xml:space="preserve"> (normative):</w:t>
      </w:r>
      <w:r>
        <w:t xml:space="preserve"> XSD Schema for State Transfers</w:t>
      </w:r>
      <w:bookmarkEnd w:id="280"/>
    </w:p>
    <w:p w14:paraId="14CA95C0" w14:textId="18FE5A07" w:rsidR="00801710" w:rsidRPr="00D516DB" w:rsidRDefault="00801710" w:rsidP="00D516DB">
      <w:pPr>
        <w:pStyle w:val="Code"/>
      </w:pPr>
      <w:r w:rsidRPr="00D516DB">
        <w:t>&lt;?xml</w:t>
      </w:r>
      <w:r w:rsidR="00914DB8" w:rsidRPr="00D516DB">
        <w:t xml:space="preserve"> </w:t>
      </w:r>
      <w:r w:rsidRPr="00D516DB">
        <w:t>version="1.0"</w:t>
      </w:r>
      <w:r w:rsidR="00914DB8" w:rsidRPr="00D516DB">
        <w:t xml:space="preserve"> </w:t>
      </w:r>
      <w:r w:rsidRPr="00D516DB">
        <w:t>encoding="utf-8"?&gt;</w:t>
      </w:r>
    </w:p>
    <w:p w14:paraId="3ADF9129" w14:textId="2D4CCDB2" w:rsidR="00801710" w:rsidRPr="00D516DB" w:rsidRDefault="00801710" w:rsidP="00D516DB">
      <w:pPr>
        <w:pStyle w:val="Code"/>
      </w:pPr>
      <w:r w:rsidRPr="00D516DB">
        <w:t>&lt;xs:schema</w:t>
      </w:r>
      <w:r w:rsidR="00914DB8" w:rsidRPr="00D516DB">
        <w:t xml:space="preserve"> </w:t>
      </w:r>
      <w:r w:rsidRPr="00D516DB">
        <w:t>xmlns:xs="http://www.w3.org/2001/XMLSchema"</w:t>
      </w:r>
    </w:p>
    <w:p w14:paraId="2DD0A464" w14:textId="3B3D6560" w:rsidR="00801710" w:rsidRPr="00D516DB" w:rsidRDefault="008956D7" w:rsidP="00D516DB">
      <w:pPr>
        <w:pStyle w:val="Code"/>
      </w:pPr>
      <w:r w:rsidRPr="00D516DB">
        <w:t xml:space="preserve">           </w:t>
      </w:r>
      <w:r w:rsidR="00801710" w:rsidRPr="00D516DB">
        <w:t>xmlns:etsiX1="http://uri.etsi.org/03221/X1/2017/10"</w:t>
      </w:r>
    </w:p>
    <w:p w14:paraId="383F69A5" w14:textId="27BD4EA6" w:rsidR="00801710" w:rsidRPr="00D516DB" w:rsidRDefault="008956D7" w:rsidP="00D516DB">
      <w:pPr>
        <w:pStyle w:val="Code"/>
      </w:pPr>
      <w:r w:rsidRPr="00D516DB">
        <w:t xml:space="preserve">           </w:t>
      </w:r>
      <w:r w:rsidR="00801710" w:rsidRPr="00D516DB">
        <w:t>xmlns="urn:3GPP:ns:li:3GPPStateTransfer:r16:v1"</w:t>
      </w:r>
    </w:p>
    <w:p w14:paraId="73C4A632" w14:textId="139FC54E" w:rsidR="00801710" w:rsidRPr="00D516DB" w:rsidRDefault="00BE7E94" w:rsidP="00D516DB">
      <w:pPr>
        <w:pStyle w:val="Code"/>
      </w:pPr>
      <w:r w:rsidRPr="00D516DB">
        <w:t xml:space="preserve">           </w:t>
      </w:r>
      <w:r w:rsidR="00801710" w:rsidRPr="00D516DB">
        <w:t>targetNamespace="urn:3GPP:ns:li:3GPPStateTransfer:r16:v1"</w:t>
      </w:r>
    </w:p>
    <w:p w14:paraId="5A28C266" w14:textId="3377A310" w:rsidR="00801710" w:rsidRPr="00D516DB" w:rsidRDefault="00BE7E94" w:rsidP="00D516DB">
      <w:pPr>
        <w:pStyle w:val="Code"/>
      </w:pPr>
      <w:r w:rsidRPr="00D516DB">
        <w:t xml:space="preserve">           </w:t>
      </w:r>
      <w:r w:rsidR="00801710" w:rsidRPr="00D516DB">
        <w:t>elementFormDefault="qualified"&gt;</w:t>
      </w:r>
    </w:p>
    <w:p w14:paraId="68B6B52B" w14:textId="77777777" w:rsidR="00801710" w:rsidRPr="00D516DB" w:rsidRDefault="00801710" w:rsidP="00D516DB">
      <w:pPr>
        <w:pStyle w:val="Code"/>
      </w:pPr>
    </w:p>
    <w:p w14:paraId="445124F6" w14:textId="6A406377" w:rsidR="00801710" w:rsidRPr="00D516DB" w:rsidRDefault="00BE7E94" w:rsidP="00D516DB">
      <w:pPr>
        <w:pStyle w:val="Code"/>
      </w:pPr>
      <w:r w:rsidRPr="00D516DB">
        <w:t xml:space="preserve">  </w:t>
      </w:r>
      <w:r w:rsidR="00801710" w:rsidRPr="00D516DB">
        <w:t>&lt;xs:import</w:t>
      </w:r>
      <w:r w:rsidR="00914DB8" w:rsidRPr="00D516DB">
        <w:t xml:space="preserve"> </w:t>
      </w:r>
      <w:r w:rsidR="00801710" w:rsidRPr="00D516DB">
        <w:t>namespace="http://uri.etsi.org/03221/X1/2017/10"/&gt;</w:t>
      </w:r>
    </w:p>
    <w:p w14:paraId="7803D23F" w14:textId="77777777" w:rsidR="00801710" w:rsidRPr="00D516DB" w:rsidRDefault="00801710" w:rsidP="00D516DB">
      <w:pPr>
        <w:pStyle w:val="Code"/>
      </w:pPr>
    </w:p>
    <w:p w14:paraId="45A5B5C5" w14:textId="2CF9585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name="TFLIState"</w:t>
      </w:r>
      <w:r w:rsidR="00914DB8" w:rsidRPr="00D516DB">
        <w:t xml:space="preserve"> </w:t>
      </w:r>
      <w:r w:rsidR="00801710" w:rsidRPr="00D516DB">
        <w:t>type="TFLIState"&gt;&lt;/xs:element&gt;</w:t>
      </w:r>
    </w:p>
    <w:p w14:paraId="013B1C37" w14:textId="596AB5B2"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name="TFLIState"&gt;</w:t>
      </w:r>
    </w:p>
    <w:p w14:paraId="53B60EB2" w14:textId="5F62B2DB" w:rsidR="00801710" w:rsidRPr="00D516DB" w:rsidRDefault="00BE7E94" w:rsidP="00D516DB">
      <w:pPr>
        <w:pStyle w:val="Code"/>
      </w:pPr>
      <w:r w:rsidRPr="00D516DB">
        <w:t xml:space="preserve">    </w:t>
      </w:r>
      <w:r w:rsidR="00801710" w:rsidRPr="00D516DB">
        <w:t>&lt;xs:sequence&gt;</w:t>
      </w:r>
    </w:p>
    <w:p w14:paraId="0A5E9CA8" w14:textId="68C76CC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6AAC9DBD" w14:textId="47D2E41A"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name="XID"</w:t>
      </w:r>
      <w:r w:rsidRPr="00D516DB">
        <w:t xml:space="preserve"> </w:t>
      </w:r>
      <w:r w:rsidR="00801710" w:rsidRPr="00D516DB">
        <w:t>type="etsiX1:XId"&gt;&lt;/xs:element&gt;</w:t>
      </w:r>
    </w:p>
    <w:p w14:paraId="7B2C4B26" w14:textId="43978E7C"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name="CorrelationID"</w:t>
      </w:r>
      <w:r w:rsidRPr="00D516DB">
        <w:t xml:space="preserve"> </w:t>
      </w:r>
      <w:r w:rsidR="00801710" w:rsidRPr="00D516DB">
        <w:t>type="xs:nonNegativeInteger"&gt;&lt;/xs:element&gt;</w:t>
      </w:r>
    </w:p>
    <w:p w14:paraId="6D4BFBCB" w14:textId="5A01D4A8"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name="TriggeredTasks"</w:t>
      </w:r>
      <w:r w:rsidRPr="00D516DB">
        <w:t xml:space="preserve"> </w:t>
      </w:r>
      <w:r w:rsidR="00801710" w:rsidRPr="00D516DB">
        <w:t>type="ListOfTriggeredTasks"&gt;&lt;/xs:element&gt;</w:t>
      </w:r>
    </w:p>
    <w:p w14:paraId="170798DA" w14:textId="27019F1D" w:rsidR="00801710" w:rsidRPr="00D516DB" w:rsidRDefault="00914DB8" w:rsidP="00D516DB">
      <w:pPr>
        <w:pStyle w:val="Code"/>
      </w:pPr>
      <w:r w:rsidRPr="00D516DB">
        <w:t xml:space="preserve"> </w:t>
      </w:r>
      <w:r w:rsidR="00BE7E94" w:rsidRPr="00D516DB">
        <w:t xml:space="preserve">   </w:t>
      </w:r>
      <w:r w:rsidR="00801710" w:rsidRPr="00D516DB">
        <w:t>&lt;/xs:sequence&gt;</w:t>
      </w:r>
    </w:p>
    <w:p w14:paraId="197FB1A6" w14:textId="09BBAD74" w:rsidR="00801710" w:rsidRPr="00D516DB" w:rsidRDefault="00BE7E94" w:rsidP="00D516DB">
      <w:pPr>
        <w:pStyle w:val="Code"/>
      </w:pPr>
      <w:r w:rsidRPr="00D516DB">
        <w:t xml:space="preserve">  </w:t>
      </w:r>
      <w:r w:rsidR="00801710" w:rsidRPr="00D516DB">
        <w:t>&lt;/xs:complexType&gt;</w:t>
      </w:r>
    </w:p>
    <w:p w14:paraId="52CEE799" w14:textId="77777777" w:rsidR="00801710" w:rsidRPr="00D516DB" w:rsidRDefault="00801710" w:rsidP="00D516DB">
      <w:pPr>
        <w:pStyle w:val="Code"/>
      </w:pPr>
    </w:p>
    <w:p w14:paraId="6697BE8F" w14:textId="1BE0A0B1"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name="POILIState"</w:t>
      </w:r>
      <w:r w:rsidR="00914DB8" w:rsidRPr="00D516DB">
        <w:t xml:space="preserve"> </w:t>
      </w:r>
      <w:r w:rsidR="00801710" w:rsidRPr="00D516DB">
        <w:t>type="POILIState"&gt;&lt;/xs:element&gt;</w:t>
      </w:r>
    </w:p>
    <w:p w14:paraId="667655F4" w14:textId="3E4DB53E"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name="POILIState"&gt;</w:t>
      </w:r>
    </w:p>
    <w:p w14:paraId="64CC61F5" w14:textId="0D48CAA7" w:rsidR="00801710" w:rsidRPr="00D516DB" w:rsidRDefault="00BE7E94" w:rsidP="00D516DB">
      <w:pPr>
        <w:pStyle w:val="Code"/>
      </w:pPr>
      <w:r w:rsidRPr="00D516DB">
        <w:t xml:space="preserve">    </w:t>
      </w:r>
      <w:r w:rsidR="00801710" w:rsidRPr="00D516DB">
        <w:t>&lt;xs:sequence&gt;</w:t>
      </w:r>
    </w:p>
    <w:p w14:paraId="0FD6D890" w14:textId="1558C165"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403EB6A6" w14:textId="54497A37"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40F1C9D5" w14:textId="50A9F7E3"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name="SequenceNumber"</w:t>
      </w:r>
      <w:r w:rsidR="00914DB8" w:rsidRPr="00D516DB">
        <w:t xml:space="preserve"> </w:t>
      </w:r>
      <w:r w:rsidR="00801710" w:rsidRPr="00D516DB">
        <w:t>type="xs:unsignedInt"&gt;&lt;/xs:element&gt;</w:t>
      </w:r>
    </w:p>
    <w:p w14:paraId="16D8CDD1" w14:textId="3596B186"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name="CorrelationID"</w:t>
      </w:r>
      <w:r w:rsidR="00914DB8" w:rsidRPr="00D516DB">
        <w:t xml:space="preserve"> </w:t>
      </w:r>
      <w:r w:rsidR="00801710" w:rsidRPr="00D516DB">
        <w:t>type="xs:nonNegativeInteger"&gt;&lt;/xs:element&gt;</w:t>
      </w:r>
    </w:p>
    <w:p w14:paraId="165C91D0" w14:textId="78FB5D64" w:rsidR="00801710" w:rsidRPr="00D516DB" w:rsidRDefault="00F56EE5" w:rsidP="00D516DB">
      <w:pPr>
        <w:pStyle w:val="Code"/>
      </w:pPr>
      <w:r w:rsidRPr="00D516DB">
        <w:t xml:space="preserve">    </w:t>
      </w:r>
      <w:r w:rsidR="00801710" w:rsidRPr="00D516DB">
        <w:t>&lt;/xs:sequence&gt;</w:t>
      </w:r>
    </w:p>
    <w:p w14:paraId="78528597" w14:textId="46D6886C" w:rsidR="00801710" w:rsidRPr="00D516DB" w:rsidRDefault="00F56EE5" w:rsidP="00D516DB">
      <w:pPr>
        <w:pStyle w:val="Code"/>
      </w:pPr>
      <w:r w:rsidRPr="00D516DB">
        <w:t xml:space="preserve">  </w:t>
      </w:r>
      <w:r w:rsidR="00801710" w:rsidRPr="00D516DB">
        <w:t>&lt;/xs:complexType&gt;</w:t>
      </w:r>
    </w:p>
    <w:p w14:paraId="10DBF86E" w14:textId="77777777" w:rsidR="00801710" w:rsidRPr="00D516DB" w:rsidRDefault="00801710" w:rsidP="00D516DB">
      <w:pPr>
        <w:pStyle w:val="Code"/>
      </w:pPr>
    </w:p>
    <w:p w14:paraId="61D65020" w14:textId="37C0EEF9"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name="ListOfTriggeredTasks"&gt;</w:t>
      </w:r>
    </w:p>
    <w:p w14:paraId="75CCD65B" w14:textId="3C9995F6" w:rsidR="00801710" w:rsidRPr="00D516DB" w:rsidRDefault="00F56EE5" w:rsidP="00D516DB">
      <w:pPr>
        <w:pStyle w:val="Code"/>
      </w:pPr>
      <w:r w:rsidRPr="00D516DB">
        <w:t xml:space="preserve">    </w:t>
      </w:r>
      <w:r w:rsidR="00801710" w:rsidRPr="00D516DB">
        <w:t>&lt;xs:sequence&gt;</w:t>
      </w:r>
    </w:p>
    <w:p w14:paraId="4E484F21" w14:textId="40721C00" w:rsidR="00801710" w:rsidRPr="00D516DB" w:rsidRDefault="00F56EE5" w:rsidP="00D516DB">
      <w:pPr>
        <w:pStyle w:val="Code"/>
      </w:pPr>
      <w:r w:rsidRPr="00D516DB">
        <w:t xml:space="preserve">      </w:t>
      </w:r>
      <w:r w:rsidR="00801710" w:rsidRPr="00D516DB">
        <w:t>&lt;xs:element</w:t>
      </w:r>
      <w:r w:rsidR="00914DB8" w:rsidRPr="00D516DB">
        <w:t xml:space="preserve"> </w:t>
      </w:r>
      <w:r w:rsidR="00801710" w:rsidRPr="00D516DB">
        <w:t>name="TriggeredTask"</w:t>
      </w:r>
      <w:r w:rsidR="00914DB8" w:rsidRPr="00D516DB">
        <w:t xml:space="preserve"> </w:t>
      </w:r>
      <w:r w:rsidR="00801710" w:rsidRPr="00D516DB">
        <w:t>type="TriggeredTask"</w:t>
      </w:r>
      <w:r w:rsidR="00914DB8" w:rsidRPr="00D516DB">
        <w:t xml:space="preserve"> </w:t>
      </w:r>
      <w:r w:rsidR="00801710" w:rsidRPr="00D516DB">
        <w:t>minOccurs="0"</w:t>
      </w:r>
      <w:r w:rsidR="00914DB8" w:rsidRPr="00D516DB">
        <w:t xml:space="preserve"> </w:t>
      </w:r>
      <w:r w:rsidR="00801710" w:rsidRPr="00D516DB">
        <w:t>maxOccurs="unbounded"&gt;&lt;/xs:element&gt;</w:t>
      </w:r>
    </w:p>
    <w:p w14:paraId="47107862" w14:textId="43B1D25C" w:rsidR="00801710" w:rsidRPr="00D516DB" w:rsidRDefault="00F56EE5" w:rsidP="00D516DB">
      <w:pPr>
        <w:pStyle w:val="Code"/>
      </w:pPr>
      <w:r w:rsidRPr="00D516DB">
        <w:t xml:space="preserve">    </w:t>
      </w:r>
      <w:r w:rsidR="00801710" w:rsidRPr="00D516DB">
        <w:t>&lt;/xs:sequence&gt;</w:t>
      </w:r>
    </w:p>
    <w:p w14:paraId="5DE727CF" w14:textId="4F797AC6" w:rsidR="00801710" w:rsidRPr="00D516DB" w:rsidRDefault="00F56EE5" w:rsidP="00D516DB">
      <w:pPr>
        <w:pStyle w:val="Code"/>
      </w:pPr>
      <w:r w:rsidRPr="00D516DB">
        <w:t xml:space="preserve">  </w:t>
      </w:r>
      <w:r w:rsidR="00801710" w:rsidRPr="00D516DB">
        <w:t>&lt;/xs:complexType&gt;</w:t>
      </w:r>
    </w:p>
    <w:p w14:paraId="07EF12BC" w14:textId="55CAF0C5" w:rsidR="00801710" w:rsidRPr="00D516DB" w:rsidRDefault="00801710" w:rsidP="00D516DB">
      <w:pPr>
        <w:pStyle w:val="Code"/>
      </w:pPr>
    </w:p>
    <w:p w14:paraId="79AE644D" w14:textId="79D9D082"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name="TriggeredTask"&gt;</w:t>
      </w:r>
    </w:p>
    <w:p w14:paraId="324ACC0B" w14:textId="58E4A7A4" w:rsidR="00801710" w:rsidRPr="00D516DB" w:rsidRDefault="00F56EE5" w:rsidP="00D516DB">
      <w:pPr>
        <w:pStyle w:val="Code"/>
      </w:pPr>
      <w:r w:rsidRPr="00D516DB">
        <w:t xml:space="preserve">    </w:t>
      </w:r>
      <w:r w:rsidR="00801710" w:rsidRPr="00D516DB">
        <w:t>&lt;xs:sequence&gt;</w:t>
      </w:r>
    </w:p>
    <w:p w14:paraId="7A829563" w14:textId="163340CA"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7EA9FD88" w14:textId="3D41E2A9"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name="NEID"</w:t>
      </w:r>
      <w:r w:rsidR="00914DB8" w:rsidRPr="00D516DB">
        <w:t xml:space="preserve"> </w:t>
      </w:r>
      <w:r w:rsidR="00801710" w:rsidRPr="00D516DB">
        <w:t>type="etsiX1:NeIdentifier"&gt;&lt;/xs:element&gt;</w:t>
      </w:r>
    </w:p>
    <w:p w14:paraId="5A70534D" w14:textId="0E84412A" w:rsidR="00801710" w:rsidRPr="00D516DB" w:rsidRDefault="00F56EE5" w:rsidP="00D516DB">
      <w:pPr>
        <w:pStyle w:val="Code"/>
      </w:pPr>
      <w:r w:rsidRPr="00D516DB">
        <w:t xml:space="preserve">    </w:t>
      </w:r>
      <w:r w:rsidR="00801710" w:rsidRPr="00D516DB">
        <w:t>&lt;/xs:sequence&gt;</w:t>
      </w:r>
    </w:p>
    <w:p w14:paraId="2238856B" w14:textId="108E835B" w:rsidR="00801710" w:rsidRPr="00D516DB" w:rsidRDefault="00F56EE5" w:rsidP="00D516DB">
      <w:pPr>
        <w:pStyle w:val="Code"/>
      </w:pPr>
      <w:r w:rsidRPr="00D516DB">
        <w:t xml:space="preserve">  </w:t>
      </w:r>
      <w:r w:rsidR="00801710" w:rsidRPr="00D516DB">
        <w:t>&lt;/xs:complexType&gt;</w:t>
      </w:r>
    </w:p>
    <w:p w14:paraId="6D63288B" w14:textId="77777777" w:rsidR="00801710" w:rsidRPr="00D516DB" w:rsidRDefault="00801710" w:rsidP="00D516DB">
      <w:pPr>
        <w:pStyle w:val="Code"/>
      </w:pPr>
    </w:p>
    <w:p w14:paraId="10175210" w14:textId="26BF5363" w:rsidR="00801710" w:rsidRPr="00D516DB" w:rsidRDefault="00F56EE5" w:rsidP="00D516DB">
      <w:pPr>
        <w:pStyle w:val="Code"/>
      </w:pPr>
      <w:r w:rsidRPr="00D516DB">
        <w:t xml:space="preserve">  </w:t>
      </w:r>
      <w:r w:rsidR="00801710" w:rsidRPr="00D516DB">
        <w:t>&lt;xs:simpleType</w:t>
      </w:r>
      <w:r w:rsidR="00914DB8" w:rsidRPr="00D516DB">
        <w:t xml:space="preserve"> </w:t>
      </w:r>
      <w:r w:rsidR="00801710" w:rsidRPr="00D516DB">
        <w:t>name="PDUSessionID"&gt;</w:t>
      </w:r>
    </w:p>
    <w:p w14:paraId="69B3E323" w14:textId="4A8F4721" w:rsidR="00801710" w:rsidRPr="00D516DB" w:rsidRDefault="00F56EE5" w:rsidP="00D516DB">
      <w:pPr>
        <w:pStyle w:val="Code"/>
      </w:pPr>
      <w:r w:rsidRPr="00D516DB">
        <w:t xml:space="preserve">    </w:t>
      </w:r>
      <w:r w:rsidR="00801710" w:rsidRPr="00D516DB">
        <w:t>&lt;xs:restriction</w:t>
      </w:r>
      <w:r w:rsidR="00914DB8" w:rsidRPr="00D516DB">
        <w:t xml:space="preserve"> </w:t>
      </w:r>
      <w:r w:rsidR="00801710" w:rsidRPr="00D516DB">
        <w:t>base="xs:unsignedInt"&gt;</w:t>
      </w:r>
    </w:p>
    <w:p w14:paraId="351D9FD0" w14:textId="0187FA43" w:rsidR="00801710" w:rsidRPr="00D516DB" w:rsidRDefault="006339DC" w:rsidP="00D516DB">
      <w:pPr>
        <w:pStyle w:val="Code"/>
      </w:pPr>
      <w:r w:rsidRPr="00D516DB">
        <w:t xml:space="preserve">      </w:t>
      </w:r>
      <w:r w:rsidR="00801710" w:rsidRPr="00D516DB">
        <w:t>&lt;xs:minInclusive</w:t>
      </w:r>
      <w:r w:rsidR="00914DB8" w:rsidRPr="00D516DB">
        <w:t xml:space="preserve"> </w:t>
      </w:r>
      <w:r w:rsidR="00801710" w:rsidRPr="00D516DB">
        <w:t>value="0"/&gt;</w:t>
      </w:r>
    </w:p>
    <w:p w14:paraId="4C88D032" w14:textId="2A22AEE2" w:rsidR="00801710" w:rsidRPr="00D516DB" w:rsidRDefault="006339DC" w:rsidP="00D516DB">
      <w:pPr>
        <w:pStyle w:val="Code"/>
      </w:pPr>
      <w:r w:rsidRPr="00D516DB">
        <w:t xml:space="preserve">      </w:t>
      </w:r>
      <w:r w:rsidR="00801710" w:rsidRPr="00D516DB">
        <w:t>&lt;xs:maxInclusive</w:t>
      </w:r>
      <w:r w:rsidR="00914DB8" w:rsidRPr="00D516DB">
        <w:t xml:space="preserve"> </w:t>
      </w:r>
      <w:r w:rsidR="00801710" w:rsidRPr="00D516DB">
        <w:t>value="255"/&gt;</w:t>
      </w:r>
    </w:p>
    <w:p w14:paraId="37A7DBA4" w14:textId="7AA5CB5B" w:rsidR="00801710" w:rsidRPr="00D516DB" w:rsidRDefault="006339DC" w:rsidP="00D516DB">
      <w:pPr>
        <w:pStyle w:val="Code"/>
      </w:pPr>
      <w:r w:rsidRPr="00D516DB">
        <w:t xml:space="preserve">    </w:t>
      </w:r>
      <w:r w:rsidR="00801710" w:rsidRPr="00D516DB">
        <w:t>&lt;/xs:restriction&gt;</w:t>
      </w:r>
    </w:p>
    <w:p w14:paraId="3DA1F560" w14:textId="07E2A894" w:rsidR="00801710" w:rsidRPr="00D516DB" w:rsidRDefault="006339DC" w:rsidP="00D516DB">
      <w:pPr>
        <w:pStyle w:val="Code"/>
      </w:pPr>
      <w:r w:rsidRPr="00D516DB">
        <w:t xml:space="preserve">  </w:t>
      </w:r>
      <w:r w:rsidR="00801710" w:rsidRPr="00D516DB">
        <w:t>&lt;/xs:simpleType&gt;</w:t>
      </w:r>
    </w:p>
    <w:p w14:paraId="094F32B4" w14:textId="77777777" w:rsidR="00801710" w:rsidRPr="00D516DB" w:rsidRDefault="00801710" w:rsidP="00D516DB">
      <w:pPr>
        <w:pStyle w:val="Code"/>
      </w:pPr>
    </w:p>
    <w:p w14:paraId="3E58DA2A" w14:textId="77777777" w:rsidR="00801710" w:rsidRPr="00D516DB" w:rsidRDefault="00801710" w:rsidP="00D516DB">
      <w:pPr>
        <w:pStyle w:val="Code"/>
      </w:pPr>
      <w:r w:rsidRPr="00D516DB">
        <w:t>&lt;/xs:schema&gt;</w:t>
      </w:r>
    </w:p>
    <w:p w14:paraId="71B64EA1" w14:textId="77777777" w:rsidR="00801710" w:rsidRPr="00D516DB" w:rsidRDefault="00801710" w:rsidP="00D516DB">
      <w:pPr>
        <w:pStyle w:val="Code"/>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1" w:name="_Toc104996759"/>
      <w:r w:rsidRPr="00760004">
        <w:t>Annex Z (informative):</w:t>
      </w:r>
      <w:r w:rsidR="00C1575F">
        <w:br/>
      </w:r>
      <w:r w:rsidR="00080512" w:rsidRPr="00760004">
        <w:t>Change history</w:t>
      </w:r>
      <w:bookmarkEnd w:id="281"/>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9A2D8B"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9A2D8B"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822231" w:rsidRPr="009A2D8B"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3E01C6FB" w:rsidR="00822231" w:rsidRDefault="00822231" w:rsidP="00477AAF">
            <w:pPr>
              <w:pStyle w:val="TAL"/>
              <w:keepNext w:val="0"/>
              <w:keepLines w:val="0"/>
              <w:rPr>
                <w:sz w:val="16"/>
                <w:szCs w:val="16"/>
              </w:rPr>
            </w:pPr>
            <w:r>
              <w:rPr>
                <w:sz w:val="16"/>
                <w:szCs w:val="16"/>
              </w:rPr>
              <w:t>202</w:t>
            </w:r>
            <w:r w:rsidR="008F4D6D">
              <w:rPr>
                <w:sz w:val="16"/>
                <w:szCs w:val="16"/>
              </w:rPr>
              <w:t>2</w:t>
            </w:r>
            <w:r>
              <w:rPr>
                <w:sz w:val="16"/>
                <w:szCs w:val="16"/>
              </w:rPr>
              <w:t>-</w:t>
            </w:r>
            <w:r w:rsidR="008F4D6D">
              <w:rPr>
                <w:sz w:val="16"/>
                <w:szCs w:val="16"/>
              </w:rPr>
              <w:t>0</w:t>
            </w:r>
            <w:r w:rsidR="00E26A91">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6ABCF7E7" w:rsidR="00822231" w:rsidRDefault="00822231" w:rsidP="00477AAF">
            <w:pPr>
              <w:pStyle w:val="TAL"/>
              <w:keepNext w:val="0"/>
              <w:keepLines w:val="0"/>
              <w:rPr>
                <w:sz w:val="16"/>
                <w:szCs w:val="16"/>
              </w:rPr>
            </w:pPr>
            <w:r>
              <w:rPr>
                <w:sz w:val="16"/>
                <w:szCs w:val="16"/>
              </w:rPr>
              <w:t>SA#</w:t>
            </w:r>
            <w:r w:rsidR="00E26A91">
              <w:rPr>
                <w:sz w:val="16"/>
                <w:szCs w:val="16"/>
              </w:rPr>
              <w: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27478D92" w:rsidR="00822231" w:rsidRDefault="00822231" w:rsidP="004F7BFF">
            <w:pPr>
              <w:pStyle w:val="TAL"/>
              <w:keepNext w:val="0"/>
              <w:keepLines w:val="0"/>
              <w:rPr>
                <w:sz w:val="16"/>
                <w:szCs w:val="16"/>
              </w:rPr>
            </w:pPr>
            <w:r>
              <w:rPr>
                <w:sz w:val="16"/>
                <w:szCs w:val="16"/>
              </w:rPr>
              <w:t>SP-2</w:t>
            </w:r>
            <w:r w:rsidR="008F4D6D">
              <w:rPr>
                <w:sz w:val="16"/>
                <w:szCs w:val="16"/>
              </w:rPr>
              <w:t>20</w:t>
            </w:r>
            <w:r w:rsidR="00E26A91">
              <w:rPr>
                <w:sz w:val="16"/>
                <w:szCs w:val="16"/>
              </w:rPr>
              <w:t>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08C26C0E" w:rsidR="00822231" w:rsidRDefault="009A2DDB" w:rsidP="00477AAF">
            <w:pPr>
              <w:pStyle w:val="TAL"/>
              <w:keepNext w:val="0"/>
              <w:keepLines w:val="0"/>
              <w:rPr>
                <w:sz w:val="16"/>
                <w:szCs w:val="16"/>
              </w:rPr>
            </w:pPr>
            <w:r>
              <w:rPr>
                <w:sz w:val="16"/>
                <w:szCs w:val="16"/>
              </w:rPr>
              <w:t>0</w:t>
            </w:r>
            <w:r w:rsidR="003F1472">
              <w:rPr>
                <w:sz w:val="16"/>
                <w:szCs w:val="16"/>
              </w:rPr>
              <w:t>3</w:t>
            </w:r>
            <w:r w:rsidR="009B6606">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5F6099FF" w:rsidR="00822231" w:rsidRDefault="009B6606"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6E39E06D" w:rsidR="00822231" w:rsidRDefault="009B6606"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66931D4C" w:rsidR="00822231" w:rsidRDefault="00801B56" w:rsidP="00477AAF">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72040F0C" w:rsidR="00822231" w:rsidRDefault="00FF3717" w:rsidP="00477AAF">
            <w:pPr>
              <w:pStyle w:val="TAL"/>
              <w:keepNext w:val="0"/>
              <w:keepLines w:val="0"/>
              <w:rPr>
                <w:sz w:val="16"/>
                <w:szCs w:val="16"/>
              </w:rPr>
            </w:pPr>
            <w:r>
              <w:rPr>
                <w:sz w:val="16"/>
                <w:szCs w:val="16"/>
              </w:rPr>
              <w:t>16.</w:t>
            </w:r>
            <w:r w:rsidR="00FF1B8D">
              <w:rPr>
                <w:sz w:val="16"/>
                <w:szCs w:val="16"/>
              </w:rPr>
              <w:t>1</w:t>
            </w:r>
            <w:r w:rsidR="00E26A91">
              <w:rPr>
                <w:sz w:val="16"/>
                <w:szCs w:val="16"/>
              </w:rPr>
              <w:t>1</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9CED" w14:textId="77777777" w:rsidR="009959DD" w:rsidRDefault="009959DD">
      <w:r>
        <w:separator/>
      </w:r>
    </w:p>
  </w:endnote>
  <w:endnote w:type="continuationSeparator" w:id="0">
    <w:p w14:paraId="65B6F813" w14:textId="77777777" w:rsidR="009959DD" w:rsidRDefault="0099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2E9" w14:textId="77777777" w:rsidR="009959DD" w:rsidRDefault="009959DD">
      <w:r>
        <w:separator/>
      </w:r>
    </w:p>
  </w:footnote>
  <w:footnote w:type="continuationSeparator" w:id="0">
    <w:p w14:paraId="4272913F" w14:textId="77777777" w:rsidR="009959DD" w:rsidRDefault="0099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36E964C"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330">
      <w:rPr>
        <w:rFonts w:ascii="Arial" w:hAnsi="Arial" w:cs="Arial"/>
        <w:b/>
        <w:noProof/>
        <w:sz w:val="18"/>
        <w:szCs w:val="18"/>
      </w:rPr>
      <w:t>3GPP TS 33.128 V16.11.0 (2022-06)</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1ED0A254"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330">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13"/>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77EC"/>
    <w:rsid w:val="0003014E"/>
    <w:rsid w:val="000314E1"/>
    <w:rsid w:val="000330E2"/>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361E7"/>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4C7"/>
    <w:rsid w:val="003E7F60"/>
    <w:rsid w:val="003F0840"/>
    <w:rsid w:val="003F1072"/>
    <w:rsid w:val="003F14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4337"/>
    <w:rsid w:val="00654D0B"/>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2C19"/>
    <w:rsid w:val="007835C9"/>
    <w:rsid w:val="00786BE6"/>
    <w:rsid w:val="00787223"/>
    <w:rsid w:val="007875A3"/>
    <w:rsid w:val="007900FA"/>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27A77"/>
    <w:rsid w:val="00930918"/>
    <w:rsid w:val="009316D8"/>
    <w:rsid w:val="00935E13"/>
    <w:rsid w:val="00935F0A"/>
    <w:rsid w:val="00937355"/>
    <w:rsid w:val="00942D2F"/>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B0264"/>
    <w:rsid w:val="009B1A47"/>
    <w:rsid w:val="009B31DC"/>
    <w:rsid w:val="009B38E3"/>
    <w:rsid w:val="009B4661"/>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5442"/>
    <w:rsid w:val="00A57A41"/>
    <w:rsid w:val="00A6140A"/>
    <w:rsid w:val="00A6175F"/>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464"/>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666B"/>
    <w:rsid w:val="00DC697E"/>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7D8"/>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38</Pages>
  <Words>74139</Words>
  <Characters>422596</Characters>
  <Application>Microsoft Office Word</Application>
  <DocSecurity>0</DocSecurity>
  <Lines>3521</Lines>
  <Paragraphs>991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495744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140</cp:revision>
  <cp:lastPrinted>2018-08-16T06:18:00Z</cp:lastPrinted>
  <dcterms:created xsi:type="dcterms:W3CDTF">2021-06-22T10:43:00Z</dcterms:created>
  <dcterms:modified xsi:type="dcterms:W3CDTF">2022-06-16T12:13:00Z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